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rsidRPr="0044437C" w14:paraId="4509AFA3" w14:textId="77777777">
        <w:trPr>
          <w:cantSplit/>
        </w:trPr>
        <w:tc>
          <w:tcPr>
            <w:tcW w:w="10423" w:type="dxa"/>
            <w:gridSpan w:val="2"/>
            <w:shd w:val="clear" w:color="auto" w:fill="auto"/>
          </w:tcPr>
          <w:p w14:paraId="63B8D67F" w14:textId="57179E7B" w:rsidR="00524A5D" w:rsidRPr="0044437C" w:rsidRDefault="00000000">
            <w:pPr>
              <w:pStyle w:val="ZA"/>
              <w:framePr w:w="0" w:hRule="auto" w:wrap="auto" w:vAnchor="margin" w:hAnchor="text" w:yAlign="inline"/>
            </w:pPr>
            <w:bookmarkStart w:id="0" w:name="page1"/>
            <w:r w:rsidRPr="0044437C">
              <w:rPr>
                <w:sz w:val="64"/>
              </w:rPr>
              <w:t xml:space="preserve">3GPP </w:t>
            </w:r>
            <w:bookmarkStart w:id="1" w:name="specType1"/>
            <w:r w:rsidRPr="0044437C">
              <w:rPr>
                <w:sz w:val="64"/>
              </w:rPr>
              <w:t>TS</w:t>
            </w:r>
            <w:bookmarkEnd w:id="1"/>
            <w:r w:rsidRPr="0044437C">
              <w:rPr>
                <w:sz w:val="64"/>
              </w:rPr>
              <w:t xml:space="preserve"> </w:t>
            </w:r>
            <w:bookmarkStart w:id="2" w:name="specNumber"/>
            <w:r w:rsidRPr="0044437C">
              <w:rPr>
                <w:sz w:val="64"/>
              </w:rPr>
              <w:t>36.521-</w:t>
            </w:r>
            <w:bookmarkEnd w:id="2"/>
            <w:r w:rsidRPr="0044437C">
              <w:rPr>
                <w:sz w:val="64"/>
              </w:rPr>
              <w:t xml:space="preserve">4 </w:t>
            </w:r>
            <w:r w:rsidRPr="0044437C">
              <w:t>V</w:t>
            </w:r>
            <w:bookmarkStart w:id="3" w:name="specVersion"/>
            <w:r w:rsidRPr="0044437C">
              <w:rPr>
                <w:rFonts w:eastAsia="SimSun"/>
                <w:lang w:eastAsia="zh-CN"/>
              </w:rPr>
              <w:t>1</w:t>
            </w:r>
            <w:r w:rsidR="006D78C6" w:rsidRPr="0044437C">
              <w:rPr>
                <w:rFonts w:eastAsia="SimSun"/>
                <w:lang w:eastAsia="zh-CN"/>
              </w:rPr>
              <w:t>8</w:t>
            </w:r>
            <w:r w:rsidRPr="0044437C">
              <w:t>.</w:t>
            </w:r>
            <w:r w:rsidR="00634FFE" w:rsidRPr="0044437C">
              <w:t>6</w:t>
            </w:r>
            <w:r w:rsidRPr="0044437C">
              <w:t>.</w:t>
            </w:r>
            <w:bookmarkEnd w:id="3"/>
            <w:r w:rsidRPr="0044437C">
              <w:t xml:space="preserve">0 </w:t>
            </w:r>
            <w:r w:rsidRPr="0044437C">
              <w:rPr>
                <w:sz w:val="32"/>
              </w:rPr>
              <w:t>(</w:t>
            </w:r>
            <w:bookmarkStart w:id="4" w:name="issueDate"/>
            <w:r w:rsidRPr="0044437C">
              <w:rPr>
                <w:sz w:val="32"/>
              </w:rPr>
              <w:t>202</w:t>
            </w:r>
            <w:r w:rsidR="00EB0741" w:rsidRPr="0044437C">
              <w:rPr>
                <w:sz w:val="32"/>
              </w:rPr>
              <w:t>5</w:t>
            </w:r>
            <w:r w:rsidRPr="0044437C">
              <w:rPr>
                <w:sz w:val="32"/>
              </w:rPr>
              <w:t>-</w:t>
            </w:r>
            <w:bookmarkEnd w:id="4"/>
            <w:r w:rsidR="00EB0741" w:rsidRPr="0044437C">
              <w:rPr>
                <w:sz w:val="32"/>
              </w:rPr>
              <w:t>0</w:t>
            </w:r>
            <w:r w:rsidR="00634FFE" w:rsidRPr="0044437C">
              <w:rPr>
                <w:sz w:val="32"/>
              </w:rPr>
              <w:t>6</w:t>
            </w:r>
            <w:r w:rsidRPr="0044437C">
              <w:rPr>
                <w:sz w:val="32"/>
              </w:rPr>
              <w:t>)</w:t>
            </w:r>
          </w:p>
        </w:tc>
      </w:tr>
      <w:tr w:rsidR="00524A5D" w:rsidRPr="0044437C" w14:paraId="78B425DC" w14:textId="77777777">
        <w:trPr>
          <w:cantSplit/>
          <w:trHeight w:hRule="exact" w:val="1134"/>
        </w:trPr>
        <w:tc>
          <w:tcPr>
            <w:tcW w:w="10423" w:type="dxa"/>
            <w:gridSpan w:val="2"/>
            <w:shd w:val="clear" w:color="auto" w:fill="auto"/>
          </w:tcPr>
          <w:p w14:paraId="1FA3D077" w14:textId="77777777" w:rsidR="00524A5D" w:rsidRPr="0044437C" w:rsidRDefault="00000000">
            <w:pPr>
              <w:pStyle w:val="ZB"/>
              <w:framePr w:w="0" w:hRule="auto" w:wrap="auto" w:vAnchor="margin" w:hAnchor="text" w:yAlign="inline"/>
            </w:pPr>
            <w:r w:rsidRPr="0044437C">
              <w:t xml:space="preserve">Technical </w:t>
            </w:r>
            <w:bookmarkStart w:id="5" w:name="spectype2"/>
            <w:r w:rsidRPr="0044437C">
              <w:t>Specification</w:t>
            </w:r>
            <w:bookmarkEnd w:id="5"/>
          </w:p>
          <w:p w14:paraId="6A812D4F" w14:textId="77777777" w:rsidR="00524A5D" w:rsidRPr="0044437C" w:rsidRDefault="00000000">
            <w:pPr>
              <w:pStyle w:val="Guidance"/>
            </w:pPr>
            <w:r w:rsidRPr="0044437C">
              <w:br/>
            </w:r>
            <w:r w:rsidRPr="0044437C">
              <w:br/>
            </w:r>
          </w:p>
        </w:tc>
      </w:tr>
      <w:tr w:rsidR="00524A5D" w:rsidRPr="0044437C" w14:paraId="3F7683CB" w14:textId="77777777">
        <w:trPr>
          <w:cantSplit/>
          <w:trHeight w:hRule="exact" w:val="3686"/>
        </w:trPr>
        <w:tc>
          <w:tcPr>
            <w:tcW w:w="10423" w:type="dxa"/>
            <w:gridSpan w:val="2"/>
            <w:tcBorders>
              <w:bottom w:val="single" w:sz="12" w:space="0" w:color="auto"/>
            </w:tcBorders>
            <w:shd w:val="clear" w:color="auto" w:fill="auto"/>
          </w:tcPr>
          <w:p w14:paraId="321D53EC" w14:textId="77777777" w:rsidR="00524A5D" w:rsidRPr="0044437C" w:rsidRDefault="00000000">
            <w:pPr>
              <w:pStyle w:val="ZT"/>
              <w:framePr w:wrap="auto" w:hAnchor="text" w:yAlign="inline"/>
            </w:pPr>
            <w:r w:rsidRPr="0044437C">
              <w:t>3rd Generation Partnership Project;</w:t>
            </w:r>
          </w:p>
          <w:p w14:paraId="2A2946E6" w14:textId="77777777" w:rsidR="00524A5D" w:rsidRPr="0044437C" w:rsidRDefault="00000000">
            <w:pPr>
              <w:pStyle w:val="ZT"/>
              <w:framePr w:wrap="auto" w:hAnchor="text" w:yAlign="inline"/>
            </w:pPr>
            <w:r w:rsidRPr="0044437C">
              <w:t xml:space="preserve">Technical Specification Group </w:t>
            </w:r>
            <w:bookmarkStart w:id="6" w:name="specTitle"/>
            <w:r w:rsidRPr="0044437C">
              <w:t>Radio Access Network;</w:t>
            </w:r>
          </w:p>
          <w:p w14:paraId="0C91A7F2" w14:textId="77777777" w:rsidR="00524A5D" w:rsidRPr="0044437C" w:rsidRDefault="00000000">
            <w:pPr>
              <w:pStyle w:val="ZT"/>
              <w:framePr w:wrap="auto" w:hAnchor="text" w:yAlign="inline"/>
            </w:pPr>
            <w:r w:rsidRPr="0044437C">
              <w:t>Evolved Universal Terrestrial Radio Access (E-UTRA);</w:t>
            </w:r>
          </w:p>
          <w:p w14:paraId="4AE49FD8" w14:textId="77777777" w:rsidR="00524A5D" w:rsidRPr="0044437C" w:rsidRDefault="00000000">
            <w:pPr>
              <w:pStyle w:val="ZT"/>
              <w:framePr w:wrap="auto" w:hAnchor="text" w:yAlign="inline"/>
            </w:pPr>
            <w:r w:rsidRPr="0044437C">
              <w:t>User Equipment (UE) conformance specification;</w:t>
            </w:r>
          </w:p>
          <w:p w14:paraId="3FD4EC66" w14:textId="77777777" w:rsidR="00524A5D" w:rsidRPr="0044437C" w:rsidRDefault="00000000">
            <w:pPr>
              <w:pStyle w:val="ZT"/>
              <w:framePr w:wrap="auto" w:hAnchor="text" w:yAlign="inline"/>
            </w:pPr>
            <w:r w:rsidRPr="0044437C">
              <w:t>Radio transmission and reception;</w:t>
            </w:r>
          </w:p>
          <w:p w14:paraId="667DD11B" w14:textId="77777777" w:rsidR="00524A5D" w:rsidRPr="0044437C" w:rsidRDefault="00000000">
            <w:pPr>
              <w:pStyle w:val="ZT"/>
              <w:framePr w:wrap="auto" w:hAnchor="text" w:yAlign="inline"/>
            </w:pPr>
            <w:r w:rsidRPr="0044437C">
              <w:t xml:space="preserve">Part 4: Satellite access Radio Frequency (RF) and performance </w:t>
            </w:r>
            <w:r w:rsidRPr="0044437C">
              <w:rPr>
                <w:rFonts w:cs="Arial"/>
              </w:rPr>
              <w:t>Conformance Testing</w:t>
            </w:r>
          </w:p>
          <w:bookmarkEnd w:id="6"/>
          <w:p w14:paraId="03CBE0AA" w14:textId="77777777" w:rsidR="00524A5D" w:rsidRPr="0044437C" w:rsidRDefault="00000000">
            <w:pPr>
              <w:pStyle w:val="ZT"/>
              <w:framePr w:wrap="auto" w:hAnchor="text" w:yAlign="inline"/>
              <w:rPr>
                <w:i/>
                <w:sz w:val="28"/>
              </w:rPr>
            </w:pPr>
            <w:r w:rsidRPr="0044437C">
              <w:t>(</w:t>
            </w:r>
            <w:r w:rsidRPr="0044437C">
              <w:rPr>
                <w:rStyle w:val="ZGSM"/>
              </w:rPr>
              <w:t xml:space="preserve">Release </w:t>
            </w:r>
            <w:bookmarkStart w:id="7" w:name="specRelease"/>
            <w:r w:rsidRPr="0044437C">
              <w:rPr>
                <w:rStyle w:val="ZGSM"/>
              </w:rPr>
              <w:t>1</w:t>
            </w:r>
            <w:bookmarkEnd w:id="7"/>
            <w:r w:rsidRPr="0044437C">
              <w:rPr>
                <w:rStyle w:val="ZGSM"/>
              </w:rPr>
              <w:t>8</w:t>
            </w:r>
            <w:r w:rsidRPr="0044437C">
              <w:t>)</w:t>
            </w:r>
          </w:p>
        </w:tc>
      </w:tr>
      <w:tr w:rsidR="00524A5D" w:rsidRPr="0044437C" w14:paraId="754A9EC2" w14:textId="77777777">
        <w:trPr>
          <w:cantSplit/>
        </w:trPr>
        <w:tc>
          <w:tcPr>
            <w:tcW w:w="10423" w:type="dxa"/>
            <w:gridSpan w:val="2"/>
            <w:tcBorders>
              <w:top w:val="single" w:sz="12" w:space="0" w:color="auto"/>
              <w:bottom w:val="dashed" w:sz="4" w:space="0" w:color="auto"/>
            </w:tcBorders>
            <w:shd w:val="clear" w:color="auto" w:fill="auto"/>
          </w:tcPr>
          <w:p w14:paraId="40AAD8C4" w14:textId="77777777" w:rsidR="00524A5D" w:rsidRPr="0044437C" w:rsidRDefault="00000000">
            <w:pPr>
              <w:pStyle w:val="TAR"/>
            </w:pPr>
            <w:r w:rsidRPr="0044437C">
              <w:tab/>
            </w:r>
          </w:p>
        </w:tc>
      </w:tr>
      <w:bookmarkStart w:id="8" w:name="_Hlk181038849"/>
      <w:bookmarkStart w:id="9" w:name="_MON_1684549432"/>
      <w:bookmarkEnd w:id="9"/>
      <w:tr w:rsidR="00524A5D" w:rsidRPr="0044437C" w14:paraId="464D9715" w14:textId="77777777">
        <w:trPr>
          <w:cantSplit/>
          <w:trHeight w:hRule="exact" w:val="1531"/>
        </w:trPr>
        <w:tc>
          <w:tcPr>
            <w:tcW w:w="5211" w:type="dxa"/>
            <w:tcBorders>
              <w:top w:val="dashed" w:sz="4" w:space="0" w:color="auto"/>
              <w:bottom w:val="dashed" w:sz="4" w:space="0" w:color="auto"/>
            </w:tcBorders>
            <w:shd w:val="clear" w:color="auto" w:fill="auto"/>
          </w:tcPr>
          <w:p w14:paraId="4AB96439" w14:textId="489B037E" w:rsidR="00524A5D" w:rsidRPr="0044437C" w:rsidRDefault="00E35EF3">
            <w:pPr>
              <w:pStyle w:val="TAL"/>
            </w:pPr>
            <w:r w:rsidRPr="0044437C">
              <w:object w:dxaOrig="2026" w:dyaOrig="1251" w14:anchorId="0C5F8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0.15pt" o:ole="">
                  <v:imagedata r:id="rId10" o:title=""/>
                </v:shape>
                <o:OLEObject Type="Embed" ProgID="Word.Picture.8" ShapeID="_x0000_i1025" DrawAspect="Content" ObjectID="_1813331018" r:id="rId11"/>
              </w:object>
            </w:r>
            <w:bookmarkEnd w:id="8"/>
          </w:p>
        </w:tc>
        <w:tc>
          <w:tcPr>
            <w:tcW w:w="5212" w:type="dxa"/>
            <w:tcBorders>
              <w:top w:val="dashed" w:sz="4" w:space="0" w:color="auto"/>
              <w:bottom w:val="dashed" w:sz="4" w:space="0" w:color="auto"/>
            </w:tcBorders>
            <w:shd w:val="clear" w:color="auto" w:fill="auto"/>
          </w:tcPr>
          <w:p w14:paraId="4546C057" w14:textId="77777777" w:rsidR="00524A5D" w:rsidRPr="0044437C" w:rsidRDefault="00000000">
            <w:pPr>
              <w:pStyle w:val="TAR"/>
            </w:pPr>
            <w:r w:rsidRPr="0044437C">
              <w:object w:dxaOrig="2580" w:dyaOrig="1488" w14:anchorId="0DAF68EE">
                <v:shape id="_x0000_i1026" type="#_x0000_t75" style="width:132.15pt;height:1in" o:ole="">
                  <v:imagedata r:id="rId12" o:title=""/>
                </v:shape>
                <o:OLEObject Type="Embed" ProgID="Word.Picture.8" ShapeID="_x0000_i1026" DrawAspect="Content" ObjectID="_1813331019" r:id="rId13"/>
              </w:object>
            </w:r>
          </w:p>
        </w:tc>
      </w:tr>
      <w:tr w:rsidR="00524A5D" w:rsidRPr="0044437C" w14:paraId="7320CB6B"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9A9D36D" w14:textId="77777777" w:rsidR="00524A5D" w:rsidRPr="0044437C" w:rsidRDefault="00524A5D">
            <w:pPr>
              <w:pStyle w:val="TAL"/>
            </w:pPr>
            <w:bookmarkStart w:id="10" w:name="_Hlk99699974"/>
            <w:bookmarkEnd w:id="10"/>
          </w:p>
        </w:tc>
      </w:tr>
      <w:tr w:rsidR="00524A5D" w:rsidRPr="0044437C" w14:paraId="540ECCF5" w14:textId="77777777">
        <w:trPr>
          <w:cantSplit/>
          <w:trHeight w:hRule="exact" w:val="964"/>
        </w:trPr>
        <w:tc>
          <w:tcPr>
            <w:tcW w:w="10423" w:type="dxa"/>
            <w:gridSpan w:val="2"/>
            <w:tcBorders>
              <w:top w:val="dashed" w:sz="4" w:space="0" w:color="auto"/>
            </w:tcBorders>
            <w:shd w:val="clear" w:color="auto" w:fill="auto"/>
          </w:tcPr>
          <w:p w14:paraId="4C28CB5F" w14:textId="77777777" w:rsidR="00524A5D" w:rsidRPr="0044437C" w:rsidRDefault="00000000">
            <w:pPr>
              <w:rPr>
                <w:sz w:val="16"/>
                <w:szCs w:val="16"/>
              </w:rPr>
            </w:pPr>
            <w:r w:rsidRPr="0044437C">
              <w:rPr>
                <w:sz w:val="16"/>
                <w:szCs w:val="16"/>
              </w:rPr>
              <w:t>The present document has been developed within the 3rd Generation Partnership Project (3GPP</w:t>
            </w:r>
            <w:r w:rsidRPr="0044437C">
              <w:rPr>
                <w:sz w:val="16"/>
                <w:szCs w:val="16"/>
                <w:vertAlign w:val="superscript"/>
              </w:rPr>
              <w:t xml:space="preserve"> TM</w:t>
            </w:r>
            <w:r w:rsidRPr="0044437C">
              <w:rPr>
                <w:sz w:val="16"/>
                <w:szCs w:val="16"/>
              </w:rPr>
              <w:t>) and may be further elaborated for the purposes of 3GPP.</w:t>
            </w:r>
            <w:r w:rsidRPr="0044437C">
              <w:rPr>
                <w:sz w:val="16"/>
                <w:szCs w:val="16"/>
              </w:rPr>
              <w:br/>
              <w:t>The present document has not been subject to any approval process by the 3GPP</w:t>
            </w:r>
            <w:r w:rsidRPr="0044437C">
              <w:rPr>
                <w:sz w:val="16"/>
                <w:szCs w:val="16"/>
                <w:vertAlign w:val="superscript"/>
              </w:rPr>
              <w:t xml:space="preserve"> </w:t>
            </w:r>
            <w:r w:rsidRPr="0044437C">
              <w:rPr>
                <w:sz w:val="16"/>
                <w:szCs w:val="16"/>
              </w:rPr>
              <w:t>Organizational Partners and shall not be implemented.</w:t>
            </w:r>
            <w:r w:rsidRPr="0044437C">
              <w:rPr>
                <w:sz w:val="16"/>
                <w:szCs w:val="16"/>
              </w:rPr>
              <w:br/>
              <w:t>This Specification is provided for future development work within 3GPP</w:t>
            </w:r>
            <w:r w:rsidRPr="0044437C">
              <w:rPr>
                <w:sz w:val="16"/>
                <w:szCs w:val="16"/>
                <w:vertAlign w:val="superscript"/>
              </w:rPr>
              <w:t xml:space="preserve"> </w:t>
            </w:r>
            <w:r w:rsidRPr="0044437C">
              <w:rPr>
                <w:sz w:val="16"/>
                <w:szCs w:val="16"/>
              </w:rPr>
              <w:t>only. The Organizational Partners accept no liability for any use of this Specification.</w:t>
            </w:r>
            <w:r w:rsidRPr="0044437C">
              <w:rPr>
                <w:sz w:val="16"/>
                <w:szCs w:val="16"/>
              </w:rPr>
              <w:br/>
              <w:t>Specifications and Reports for implementation of the 3GPP</w:t>
            </w:r>
            <w:r w:rsidRPr="0044437C">
              <w:rPr>
                <w:sz w:val="16"/>
                <w:szCs w:val="16"/>
                <w:vertAlign w:val="superscript"/>
              </w:rPr>
              <w:t xml:space="preserve"> TM</w:t>
            </w:r>
            <w:r w:rsidRPr="0044437C">
              <w:rPr>
                <w:sz w:val="16"/>
                <w:szCs w:val="16"/>
              </w:rPr>
              <w:t xml:space="preserve"> system should be obtained via the 3GPP Organizational Partners' Publications Offices.</w:t>
            </w:r>
          </w:p>
        </w:tc>
      </w:tr>
    </w:tbl>
    <w:p w14:paraId="56D9BDDA" w14:textId="77777777" w:rsidR="00524A5D" w:rsidRPr="0044437C" w:rsidRDefault="00524A5D">
      <w:pPr>
        <w:sectPr w:rsidR="00524A5D" w:rsidRPr="0044437C" w:rsidSect="009B06DF">
          <w:footnotePr>
            <w:numRestart w:val="eachSect"/>
          </w:footnotePr>
          <w:pgSz w:w="11907" w:h="16840"/>
          <w:pgMar w:top="1417" w:right="1134" w:bottom="1134" w:left="1134"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524A5D" w:rsidRPr="0044437C" w14:paraId="30F09FA6" w14:textId="77777777">
        <w:trPr>
          <w:trHeight w:hRule="exact" w:val="5670"/>
        </w:trPr>
        <w:tc>
          <w:tcPr>
            <w:tcW w:w="10423" w:type="dxa"/>
            <w:shd w:val="clear" w:color="auto" w:fill="auto"/>
          </w:tcPr>
          <w:p w14:paraId="7A552EC8" w14:textId="77777777" w:rsidR="00524A5D" w:rsidRPr="0044437C" w:rsidRDefault="00524A5D">
            <w:pPr>
              <w:pStyle w:val="Guidance"/>
            </w:pPr>
            <w:bookmarkStart w:id="12" w:name="page2"/>
          </w:p>
        </w:tc>
      </w:tr>
      <w:tr w:rsidR="00524A5D" w:rsidRPr="0044437C" w14:paraId="7D9671BD" w14:textId="77777777">
        <w:trPr>
          <w:trHeight w:hRule="exact" w:val="5387"/>
        </w:trPr>
        <w:tc>
          <w:tcPr>
            <w:tcW w:w="10423" w:type="dxa"/>
            <w:shd w:val="clear" w:color="auto" w:fill="auto"/>
          </w:tcPr>
          <w:p w14:paraId="1A2979D9" w14:textId="77777777" w:rsidR="00524A5D" w:rsidRPr="0044437C" w:rsidRDefault="00000000">
            <w:pPr>
              <w:pStyle w:val="FP"/>
              <w:spacing w:after="240"/>
              <w:ind w:left="2835" w:right="2835"/>
              <w:jc w:val="center"/>
              <w:rPr>
                <w:rFonts w:ascii="Arial" w:hAnsi="Arial"/>
                <w:b/>
                <w:i/>
              </w:rPr>
            </w:pPr>
            <w:bookmarkStart w:id="13" w:name="coords3gpp"/>
            <w:r w:rsidRPr="0044437C">
              <w:rPr>
                <w:rFonts w:ascii="Arial" w:hAnsi="Arial"/>
                <w:b/>
                <w:i/>
              </w:rPr>
              <w:t>3GPP</w:t>
            </w:r>
          </w:p>
          <w:p w14:paraId="44344BCE" w14:textId="77777777" w:rsidR="00524A5D" w:rsidRPr="0044437C" w:rsidRDefault="00000000">
            <w:pPr>
              <w:pStyle w:val="FP"/>
              <w:pBdr>
                <w:bottom w:val="single" w:sz="6" w:space="1" w:color="auto"/>
              </w:pBdr>
              <w:ind w:left="2835" w:right="2835"/>
              <w:jc w:val="center"/>
            </w:pPr>
            <w:r w:rsidRPr="0044437C">
              <w:t>Postal address</w:t>
            </w:r>
          </w:p>
          <w:p w14:paraId="254CECBD" w14:textId="77777777" w:rsidR="00524A5D" w:rsidRPr="0044437C" w:rsidRDefault="00524A5D">
            <w:pPr>
              <w:pStyle w:val="FP"/>
              <w:ind w:left="2835" w:right="2835"/>
              <w:jc w:val="center"/>
              <w:rPr>
                <w:rFonts w:ascii="Arial" w:hAnsi="Arial"/>
                <w:sz w:val="18"/>
              </w:rPr>
            </w:pPr>
          </w:p>
          <w:p w14:paraId="1322CC67" w14:textId="77777777" w:rsidR="00524A5D" w:rsidRPr="0044437C" w:rsidRDefault="00000000">
            <w:pPr>
              <w:pStyle w:val="FP"/>
              <w:pBdr>
                <w:bottom w:val="single" w:sz="6" w:space="1" w:color="auto"/>
              </w:pBdr>
              <w:spacing w:before="240"/>
              <w:ind w:left="2835" w:right="2835"/>
              <w:jc w:val="center"/>
            </w:pPr>
            <w:r w:rsidRPr="0044437C">
              <w:t>3GPP support office address</w:t>
            </w:r>
          </w:p>
          <w:p w14:paraId="390858AB" w14:textId="77777777" w:rsidR="00524A5D" w:rsidRPr="0044437C" w:rsidRDefault="00000000">
            <w:pPr>
              <w:pStyle w:val="FP"/>
              <w:ind w:left="2835" w:right="2835"/>
              <w:jc w:val="center"/>
              <w:rPr>
                <w:rFonts w:ascii="Arial" w:hAnsi="Arial"/>
                <w:sz w:val="18"/>
              </w:rPr>
            </w:pPr>
            <w:r w:rsidRPr="0044437C">
              <w:rPr>
                <w:rFonts w:ascii="Arial" w:hAnsi="Arial"/>
                <w:sz w:val="18"/>
              </w:rPr>
              <w:t>650 Route des Lucioles - Sophia Antipolis</w:t>
            </w:r>
          </w:p>
          <w:p w14:paraId="103E7C61" w14:textId="77777777" w:rsidR="00524A5D" w:rsidRPr="0044437C" w:rsidRDefault="00000000">
            <w:pPr>
              <w:pStyle w:val="FP"/>
              <w:ind w:left="2835" w:right="2835"/>
              <w:jc w:val="center"/>
              <w:rPr>
                <w:rFonts w:ascii="Arial" w:hAnsi="Arial"/>
                <w:sz w:val="18"/>
              </w:rPr>
            </w:pPr>
            <w:r w:rsidRPr="0044437C">
              <w:rPr>
                <w:rFonts w:ascii="Arial" w:hAnsi="Arial"/>
                <w:sz w:val="18"/>
              </w:rPr>
              <w:t>Valbonne - FRANCE</w:t>
            </w:r>
          </w:p>
          <w:p w14:paraId="48364A10" w14:textId="77777777" w:rsidR="00524A5D" w:rsidRPr="0044437C" w:rsidRDefault="00000000">
            <w:pPr>
              <w:pStyle w:val="FP"/>
              <w:spacing w:after="20"/>
              <w:ind w:left="2835" w:right="2835"/>
              <w:jc w:val="center"/>
              <w:rPr>
                <w:rFonts w:ascii="Arial" w:hAnsi="Arial"/>
                <w:sz w:val="18"/>
              </w:rPr>
            </w:pPr>
            <w:r w:rsidRPr="0044437C">
              <w:rPr>
                <w:rFonts w:ascii="Arial" w:hAnsi="Arial"/>
                <w:sz w:val="18"/>
              </w:rPr>
              <w:t>Tel.: +33 4 92 94 42 00 Fax: +33 4 93 65 47 16</w:t>
            </w:r>
          </w:p>
          <w:p w14:paraId="65C423D3" w14:textId="77777777" w:rsidR="00524A5D" w:rsidRPr="0044437C" w:rsidRDefault="00000000">
            <w:pPr>
              <w:pStyle w:val="FP"/>
              <w:pBdr>
                <w:bottom w:val="single" w:sz="6" w:space="1" w:color="auto"/>
              </w:pBdr>
              <w:spacing w:before="240"/>
              <w:ind w:left="2835" w:right="2835"/>
              <w:jc w:val="center"/>
            </w:pPr>
            <w:r w:rsidRPr="0044437C">
              <w:t>Internet</w:t>
            </w:r>
          </w:p>
          <w:p w14:paraId="309F3197" w14:textId="77777777" w:rsidR="00524A5D" w:rsidRPr="0044437C" w:rsidRDefault="00000000">
            <w:pPr>
              <w:pStyle w:val="FP"/>
              <w:ind w:left="2835" w:right="2835"/>
              <w:jc w:val="center"/>
              <w:rPr>
                <w:rFonts w:ascii="Arial" w:hAnsi="Arial"/>
                <w:sz w:val="18"/>
              </w:rPr>
            </w:pPr>
            <w:r w:rsidRPr="0044437C">
              <w:rPr>
                <w:rFonts w:ascii="Arial" w:hAnsi="Arial"/>
                <w:sz w:val="18"/>
              </w:rPr>
              <w:t>http://www.3gpp.org</w:t>
            </w:r>
            <w:bookmarkEnd w:id="13"/>
          </w:p>
          <w:p w14:paraId="663E42D2" w14:textId="77777777" w:rsidR="00524A5D" w:rsidRPr="0044437C" w:rsidRDefault="00524A5D"/>
        </w:tc>
      </w:tr>
      <w:tr w:rsidR="00524A5D" w:rsidRPr="0044437C" w14:paraId="15577880" w14:textId="77777777">
        <w:tc>
          <w:tcPr>
            <w:tcW w:w="10423" w:type="dxa"/>
            <w:shd w:val="clear" w:color="auto" w:fill="auto"/>
            <w:vAlign w:val="bottom"/>
          </w:tcPr>
          <w:p w14:paraId="0F965EBE" w14:textId="77777777" w:rsidR="00524A5D" w:rsidRPr="0044437C" w:rsidRDefault="00000000">
            <w:pPr>
              <w:pStyle w:val="FP"/>
              <w:pBdr>
                <w:bottom w:val="single" w:sz="6" w:space="1" w:color="auto"/>
              </w:pBdr>
              <w:spacing w:after="240"/>
              <w:jc w:val="center"/>
              <w:rPr>
                <w:rFonts w:ascii="Arial" w:hAnsi="Arial"/>
                <w:b/>
                <w:i/>
              </w:rPr>
            </w:pPr>
            <w:bookmarkStart w:id="14" w:name="copyrightNotification"/>
            <w:r w:rsidRPr="0044437C">
              <w:rPr>
                <w:rFonts w:ascii="Arial" w:hAnsi="Arial"/>
                <w:b/>
                <w:i/>
              </w:rPr>
              <w:t>Copyright Notification</w:t>
            </w:r>
          </w:p>
          <w:p w14:paraId="16BD54E6" w14:textId="77777777" w:rsidR="00524A5D" w:rsidRPr="0044437C" w:rsidRDefault="00000000">
            <w:pPr>
              <w:pStyle w:val="FP"/>
              <w:jc w:val="center"/>
            </w:pPr>
            <w:r w:rsidRPr="0044437C">
              <w:t>No part may be reproduced except as authorized by written permission.</w:t>
            </w:r>
            <w:r w:rsidRPr="0044437C">
              <w:br/>
              <w:t>The copyright and the foregoing restriction extend to reproduction in all media.</w:t>
            </w:r>
          </w:p>
          <w:p w14:paraId="786EC608" w14:textId="77777777" w:rsidR="00524A5D" w:rsidRPr="0044437C" w:rsidRDefault="00524A5D">
            <w:pPr>
              <w:pStyle w:val="FP"/>
              <w:jc w:val="center"/>
            </w:pPr>
          </w:p>
          <w:p w14:paraId="4CB00FE0" w14:textId="40C295A6" w:rsidR="00524A5D" w:rsidRPr="0044437C" w:rsidRDefault="00000000">
            <w:pPr>
              <w:pStyle w:val="FP"/>
              <w:jc w:val="center"/>
              <w:rPr>
                <w:sz w:val="18"/>
              </w:rPr>
            </w:pPr>
            <w:r w:rsidRPr="0044437C">
              <w:rPr>
                <w:sz w:val="18"/>
              </w:rPr>
              <w:t xml:space="preserve">© </w:t>
            </w:r>
            <w:bookmarkStart w:id="15" w:name="copyrightDate"/>
            <w:r w:rsidRPr="0044437C">
              <w:rPr>
                <w:sz w:val="18"/>
              </w:rPr>
              <w:t>202</w:t>
            </w:r>
            <w:bookmarkEnd w:id="15"/>
            <w:r w:rsidR="00EB0741" w:rsidRPr="0044437C">
              <w:rPr>
                <w:sz w:val="18"/>
              </w:rPr>
              <w:t>5</w:t>
            </w:r>
            <w:r w:rsidRPr="0044437C">
              <w:rPr>
                <w:sz w:val="18"/>
              </w:rPr>
              <w:t>, 3GPP Organizational Partners (ARIB, ATIS, CCSA, ETSI, TSDSI, TTA, TTC).</w:t>
            </w:r>
            <w:bookmarkStart w:id="16" w:name="copyrightaddon"/>
            <w:bookmarkEnd w:id="16"/>
          </w:p>
          <w:p w14:paraId="195DDEAB" w14:textId="77777777" w:rsidR="00524A5D" w:rsidRPr="0044437C" w:rsidRDefault="00000000">
            <w:pPr>
              <w:pStyle w:val="FP"/>
              <w:jc w:val="center"/>
              <w:rPr>
                <w:sz w:val="18"/>
              </w:rPr>
            </w:pPr>
            <w:r w:rsidRPr="0044437C">
              <w:rPr>
                <w:sz w:val="18"/>
              </w:rPr>
              <w:t>All rights reserved.</w:t>
            </w:r>
          </w:p>
          <w:p w14:paraId="4133F4E0" w14:textId="77777777" w:rsidR="00524A5D" w:rsidRPr="0044437C" w:rsidRDefault="00524A5D">
            <w:pPr>
              <w:pStyle w:val="FP"/>
              <w:rPr>
                <w:sz w:val="18"/>
              </w:rPr>
            </w:pPr>
          </w:p>
          <w:p w14:paraId="01461C68" w14:textId="77777777" w:rsidR="00524A5D" w:rsidRPr="0044437C" w:rsidRDefault="00000000">
            <w:pPr>
              <w:pStyle w:val="FP"/>
              <w:rPr>
                <w:sz w:val="18"/>
              </w:rPr>
            </w:pPr>
            <w:r w:rsidRPr="0044437C">
              <w:rPr>
                <w:sz w:val="18"/>
              </w:rPr>
              <w:t>UMTS™ is a Trade Mark of ETSI registered for the benefit of its members</w:t>
            </w:r>
          </w:p>
          <w:p w14:paraId="79BC6BE3" w14:textId="77777777" w:rsidR="00524A5D" w:rsidRPr="0044437C" w:rsidRDefault="00000000">
            <w:pPr>
              <w:pStyle w:val="FP"/>
              <w:rPr>
                <w:sz w:val="18"/>
              </w:rPr>
            </w:pPr>
            <w:r w:rsidRPr="0044437C">
              <w:rPr>
                <w:sz w:val="18"/>
              </w:rPr>
              <w:t>3GPP™ is a Trade Mark of ETSI registered for the benefit of its Members and of the 3GPP Organizational Partners</w:t>
            </w:r>
            <w:r w:rsidRPr="0044437C">
              <w:rPr>
                <w:sz w:val="18"/>
              </w:rPr>
              <w:br/>
              <w:t>LTE™ is a Trade Mark of ETSI registered for the benefit of its Members and of the 3GPP Organizational Partners</w:t>
            </w:r>
          </w:p>
          <w:p w14:paraId="4C83E6D1" w14:textId="77777777" w:rsidR="00524A5D" w:rsidRPr="0044437C" w:rsidRDefault="00000000">
            <w:pPr>
              <w:pStyle w:val="FP"/>
              <w:rPr>
                <w:sz w:val="18"/>
              </w:rPr>
            </w:pPr>
            <w:r w:rsidRPr="0044437C">
              <w:rPr>
                <w:sz w:val="18"/>
              </w:rPr>
              <w:t>GSM® and the GSM logo are registered and owned by the GSM Association</w:t>
            </w:r>
            <w:bookmarkEnd w:id="14"/>
          </w:p>
          <w:p w14:paraId="7B3AAEF9" w14:textId="77777777" w:rsidR="00524A5D" w:rsidRPr="0044437C" w:rsidRDefault="00524A5D"/>
        </w:tc>
      </w:tr>
      <w:bookmarkEnd w:id="12"/>
    </w:tbl>
    <w:p w14:paraId="57B68BA8" w14:textId="77777777" w:rsidR="00524A5D" w:rsidRPr="0044437C" w:rsidRDefault="00000000">
      <w:pPr>
        <w:pStyle w:val="TT"/>
      </w:pPr>
      <w:r w:rsidRPr="0044437C">
        <w:br w:type="page"/>
      </w:r>
      <w:bookmarkStart w:id="17" w:name="tableOfContents"/>
      <w:bookmarkEnd w:id="17"/>
      <w:r w:rsidRPr="0044437C">
        <w:lastRenderedPageBreak/>
        <w:t>Contents</w:t>
      </w:r>
    </w:p>
    <w:p w14:paraId="1F009077" w14:textId="06721B9F" w:rsidR="004866F4" w:rsidRPr="0044437C" w:rsidRDefault="00000000">
      <w:pPr>
        <w:pStyle w:val="TOC1"/>
        <w:rPr>
          <w:rFonts w:asciiTheme="minorHAnsi" w:eastAsiaTheme="minorEastAsia" w:hAnsiTheme="minorHAnsi" w:cstheme="minorBidi"/>
          <w:kern w:val="2"/>
          <w:sz w:val="24"/>
          <w:szCs w:val="24"/>
          <w:lang w:eastAsia="en-GB"/>
          <w14:ligatures w14:val="standardContextual"/>
        </w:rPr>
      </w:pPr>
      <w:r w:rsidRPr="0044437C">
        <w:fldChar w:fldCharType="begin" w:fldLock="1"/>
      </w:r>
      <w:r w:rsidRPr="0044437C">
        <w:instrText xml:space="preserve"> TOC \o "1-9" </w:instrText>
      </w:r>
      <w:r w:rsidRPr="0044437C">
        <w:fldChar w:fldCharType="separate"/>
      </w:r>
      <w:r w:rsidR="004866F4" w:rsidRPr="0044437C">
        <w:t>Foreword</w:t>
      </w:r>
      <w:r w:rsidR="004866F4" w:rsidRPr="0044437C">
        <w:tab/>
      </w:r>
      <w:r w:rsidR="004866F4" w:rsidRPr="0044437C">
        <w:fldChar w:fldCharType="begin" w:fldLock="1"/>
      </w:r>
      <w:r w:rsidR="004866F4" w:rsidRPr="0044437C">
        <w:instrText xml:space="preserve"> PAGEREF _Toc194571759 \h </w:instrText>
      </w:r>
      <w:r w:rsidR="004866F4" w:rsidRPr="0044437C">
        <w:fldChar w:fldCharType="separate"/>
      </w:r>
      <w:r w:rsidR="004866F4" w:rsidRPr="0044437C">
        <w:t>10</w:t>
      </w:r>
      <w:r w:rsidR="004866F4" w:rsidRPr="0044437C">
        <w:fldChar w:fldCharType="end"/>
      </w:r>
    </w:p>
    <w:p w14:paraId="73B2E0DF" w14:textId="13EF576D"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Introduction</w:t>
      </w:r>
      <w:r w:rsidRPr="0044437C">
        <w:tab/>
      </w:r>
      <w:r w:rsidRPr="0044437C">
        <w:fldChar w:fldCharType="begin" w:fldLock="1"/>
      </w:r>
      <w:r w:rsidRPr="0044437C">
        <w:instrText xml:space="preserve"> PAGEREF _Toc194571760 \h </w:instrText>
      </w:r>
      <w:r w:rsidRPr="0044437C">
        <w:fldChar w:fldCharType="separate"/>
      </w:r>
      <w:r w:rsidRPr="0044437C">
        <w:t>10</w:t>
      </w:r>
      <w:r w:rsidRPr="0044437C">
        <w:fldChar w:fldCharType="end"/>
      </w:r>
    </w:p>
    <w:p w14:paraId="3069BB55" w14:textId="4C124C07"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1</w:t>
      </w:r>
      <w:r w:rsidRPr="0044437C">
        <w:rPr>
          <w:rFonts w:asciiTheme="minorHAnsi" w:eastAsiaTheme="minorEastAsia" w:hAnsiTheme="minorHAnsi" w:cstheme="minorBidi"/>
          <w:kern w:val="2"/>
          <w:sz w:val="24"/>
          <w:szCs w:val="24"/>
          <w:lang w:eastAsia="en-GB"/>
          <w14:ligatures w14:val="standardContextual"/>
        </w:rPr>
        <w:tab/>
      </w:r>
      <w:r w:rsidRPr="0044437C">
        <w:t>Scope</w:t>
      </w:r>
      <w:r w:rsidRPr="0044437C">
        <w:tab/>
      </w:r>
      <w:r w:rsidRPr="0044437C">
        <w:fldChar w:fldCharType="begin" w:fldLock="1"/>
      </w:r>
      <w:r w:rsidRPr="0044437C">
        <w:instrText xml:space="preserve"> PAGEREF _Toc194571761 \h </w:instrText>
      </w:r>
      <w:r w:rsidRPr="0044437C">
        <w:fldChar w:fldCharType="separate"/>
      </w:r>
      <w:r w:rsidRPr="0044437C">
        <w:t>11</w:t>
      </w:r>
      <w:r w:rsidRPr="0044437C">
        <w:fldChar w:fldCharType="end"/>
      </w:r>
    </w:p>
    <w:p w14:paraId="63446A24" w14:textId="5EACA316"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2</w:t>
      </w:r>
      <w:r w:rsidRPr="0044437C">
        <w:rPr>
          <w:rFonts w:asciiTheme="minorHAnsi" w:eastAsiaTheme="minorEastAsia" w:hAnsiTheme="minorHAnsi" w:cstheme="minorBidi"/>
          <w:kern w:val="2"/>
          <w:sz w:val="24"/>
          <w:szCs w:val="24"/>
          <w:lang w:eastAsia="en-GB"/>
          <w14:ligatures w14:val="standardContextual"/>
        </w:rPr>
        <w:tab/>
      </w:r>
      <w:r w:rsidRPr="0044437C">
        <w:t>References</w:t>
      </w:r>
      <w:r w:rsidRPr="0044437C">
        <w:tab/>
      </w:r>
      <w:r w:rsidRPr="0044437C">
        <w:fldChar w:fldCharType="begin" w:fldLock="1"/>
      </w:r>
      <w:r w:rsidRPr="0044437C">
        <w:instrText xml:space="preserve"> PAGEREF _Toc194571762 \h </w:instrText>
      </w:r>
      <w:r w:rsidRPr="0044437C">
        <w:fldChar w:fldCharType="separate"/>
      </w:r>
      <w:r w:rsidRPr="0044437C">
        <w:t>11</w:t>
      </w:r>
      <w:r w:rsidRPr="0044437C">
        <w:fldChar w:fldCharType="end"/>
      </w:r>
    </w:p>
    <w:p w14:paraId="52A8E51B" w14:textId="637F4F41"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3</w:t>
      </w:r>
      <w:r w:rsidRPr="0044437C">
        <w:rPr>
          <w:rFonts w:asciiTheme="minorHAnsi" w:eastAsiaTheme="minorEastAsia" w:hAnsiTheme="minorHAnsi" w:cstheme="minorBidi"/>
          <w:kern w:val="2"/>
          <w:sz w:val="24"/>
          <w:szCs w:val="24"/>
          <w:lang w:eastAsia="en-GB"/>
          <w14:ligatures w14:val="standardContextual"/>
        </w:rPr>
        <w:tab/>
      </w:r>
      <w:r w:rsidRPr="0044437C">
        <w:t>Definitions of terms, symbols and abbreviations</w:t>
      </w:r>
      <w:r w:rsidRPr="0044437C">
        <w:tab/>
      </w:r>
      <w:r w:rsidRPr="0044437C">
        <w:fldChar w:fldCharType="begin" w:fldLock="1"/>
      </w:r>
      <w:r w:rsidRPr="0044437C">
        <w:instrText xml:space="preserve"> PAGEREF _Toc194571763 \h </w:instrText>
      </w:r>
      <w:r w:rsidRPr="0044437C">
        <w:fldChar w:fldCharType="separate"/>
      </w:r>
      <w:r w:rsidRPr="0044437C">
        <w:t>12</w:t>
      </w:r>
      <w:r w:rsidRPr="0044437C">
        <w:fldChar w:fldCharType="end"/>
      </w:r>
    </w:p>
    <w:p w14:paraId="346A2A94" w14:textId="3B507F89"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3.1</w:t>
      </w:r>
      <w:r w:rsidRPr="0044437C">
        <w:rPr>
          <w:rFonts w:asciiTheme="minorHAnsi" w:eastAsiaTheme="minorEastAsia" w:hAnsiTheme="minorHAnsi" w:cstheme="minorBidi"/>
          <w:kern w:val="2"/>
          <w:sz w:val="24"/>
          <w:szCs w:val="24"/>
          <w:lang w:eastAsia="en-GB"/>
          <w14:ligatures w14:val="standardContextual"/>
        </w:rPr>
        <w:tab/>
      </w:r>
      <w:r w:rsidRPr="0044437C">
        <w:t>Terms</w:t>
      </w:r>
      <w:r w:rsidRPr="0044437C">
        <w:tab/>
      </w:r>
      <w:r w:rsidRPr="0044437C">
        <w:fldChar w:fldCharType="begin" w:fldLock="1"/>
      </w:r>
      <w:r w:rsidRPr="0044437C">
        <w:instrText xml:space="preserve"> PAGEREF _Toc194571764 \h </w:instrText>
      </w:r>
      <w:r w:rsidRPr="0044437C">
        <w:fldChar w:fldCharType="separate"/>
      </w:r>
      <w:r w:rsidRPr="0044437C">
        <w:t>12</w:t>
      </w:r>
      <w:r w:rsidRPr="0044437C">
        <w:fldChar w:fldCharType="end"/>
      </w:r>
    </w:p>
    <w:p w14:paraId="67F04D93" w14:textId="66B83230"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3.2</w:t>
      </w:r>
      <w:r w:rsidRPr="0044437C">
        <w:rPr>
          <w:rFonts w:asciiTheme="minorHAnsi" w:eastAsiaTheme="minorEastAsia" w:hAnsiTheme="minorHAnsi" w:cstheme="minorBidi"/>
          <w:kern w:val="2"/>
          <w:sz w:val="24"/>
          <w:szCs w:val="24"/>
          <w:lang w:eastAsia="en-GB"/>
          <w14:ligatures w14:val="standardContextual"/>
        </w:rPr>
        <w:tab/>
      </w:r>
      <w:r w:rsidRPr="0044437C">
        <w:t>Symbols</w:t>
      </w:r>
      <w:r w:rsidRPr="0044437C">
        <w:tab/>
      </w:r>
      <w:r w:rsidRPr="0044437C">
        <w:fldChar w:fldCharType="begin" w:fldLock="1"/>
      </w:r>
      <w:r w:rsidRPr="0044437C">
        <w:instrText xml:space="preserve"> PAGEREF _Toc194571765 \h </w:instrText>
      </w:r>
      <w:r w:rsidRPr="0044437C">
        <w:fldChar w:fldCharType="separate"/>
      </w:r>
      <w:r w:rsidRPr="0044437C">
        <w:t>13</w:t>
      </w:r>
      <w:r w:rsidRPr="0044437C">
        <w:fldChar w:fldCharType="end"/>
      </w:r>
    </w:p>
    <w:p w14:paraId="08DCEA21" w14:textId="5F6095CF"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3.3</w:t>
      </w:r>
      <w:r w:rsidRPr="0044437C">
        <w:rPr>
          <w:rFonts w:asciiTheme="minorHAnsi" w:eastAsiaTheme="minorEastAsia" w:hAnsiTheme="minorHAnsi" w:cstheme="minorBidi"/>
          <w:kern w:val="2"/>
          <w:sz w:val="24"/>
          <w:szCs w:val="24"/>
          <w:lang w:eastAsia="en-GB"/>
          <w14:ligatures w14:val="standardContextual"/>
        </w:rPr>
        <w:tab/>
      </w:r>
      <w:r w:rsidRPr="0044437C">
        <w:t>Abbreviations</w:t>
      </w:r>
      <w:r w:rsidRPr="0044437C">
        <w:tab/>
      </w:r>
      <w:r w:rsidRPr="0044437C">
        <w:fldChar w:fldCharType="begin" w:fldLock="1"/>
      </w:r>
      <w:r w:rsidRPr="0044437C">
        <w:instrText xml:space="preserve"> PAGEREF _Toc194571766 \h </w:instrText>
      </w:r>
      <w:r w:rsidRPr="0044437C">
        <w:fldChar w:fldCharType="separate"/>
      </w:r>
      <w:r w:rsidRPr="0044437C">
        <w:t>13</w:t>
      </w:r>
      <w:r w:rsidRPr="0044437C">
        <w:fldChar w:fldCharType="end"/>
      </w:r>
    </w:p>
    <w:p w14:paraId="1E0EB2C8" w14:textId="1C01A78C"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4</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_Toc194571767 \h </w:instrText>
      </w:r>
      <w:r w:rsidRPr="0044437C">
        <w:fldChar w:fldCharType="separate"/>
      </w:r>
      <w:r w:rsidRPr="0044437C">
        <w:t>14</w:t>
      </w:r>
      <w:r w:rsidRPr="0044437C">
        <w:fldChar w:fldCharType="end"/>
      </w:r>
    </w:p>
    <w:p w14:paraId="34ED5E60" w14:textId="06BEBE6F"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4.1</w:t>
      </w:r>
      <w:r w:rsidRPr="0044437C">
        <w:rPr>
          <w:rFonts w:asciiTheme="minorHAnsi" w:eastAsiaTheme="minorEastAsia" w:hAnsiTheme="minorHAnsi" w:cstheme="minorBidi"/>
          <w:kern w:val="2"/>
          <w:sz w:val="24"/>
          <w:szCs w:val="24"/>
          <w:lang w:eastAsia="en-GB"/>
          <w14:ligatures w14:val="standardContextual"/>
        </w:rPr>
        <w:tab/>
      </w:r>
      <w:r w:rsidRPr="0044437C">
        <w:t>Relationship between minimum requirements and test requirements</w:t>
      </w:r>
      <w:r w:rsidRPr="0044437C">
        <w:tab/>
      </w:r>
      <w:r w:rsidRPr="0044437C">
        <w:fldChar w:fldCharType="begin" w:fldLock="1"/>
      </w:r>
      <w:r w:rsidRPr="0044437C">
        <w:instrText xml:space="preserve"> PAGEREF _Toc194571768 \h </w:instrText>
      </w:r>
      <w:r w:rsidRPr="0044437C">
        <w:fldChar w:fldCharType="separate"/>
      </w:r>
      <w:r w:rsidRPr="0044437C">
        <w:t>14</w:t>
      </w:r>
      <w:r w:rsidRPr="0044437C">
        <w:fldChar w:fldCharType="end"/>
      </w:r>
    </w:p>
    <w:p w14:paraId="114A59CD" w14:textId="07DB87D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4.2</w:t>
      </w:r>
      <w:r w:rsidRPr="0044437C">
        <w:rPr>
          <w:rFonts w:asciiTheme="minorHAnsi" w:eastAsiaTheme="minorEastAsia" w:hAnsiTheme="minorHAnsi" w:cstheme="minorBidi"/>
          <w:kern w:val="2"/>
          <w:sz w:val="24"/>
          <w:szCs w:val="24"/>
          <w:lang w:eastAsia="en-GB"/>
          <w14:ligatures w14:val="standardContextual"/>
        </w:rPr>
        <w:tab/>
      </w:r>
      <w:r w:rsidRPr="0044437C">
        <w:t>Applicability of minimum requirements</w:t>
      </w:r>
      <w:r w:rsidRPr="0044437C">
        <w:tab/>
      </w:r>
      <w:r w:rsidRPr="0044437C">
        <w:fldChar w:fldCharType="begin" w:fldLock="1"/>
      </w:r>
      <w:r w:rsidRPr="0044437C">
        <w:instrText xml:space="preserve"> PAGEREF _Toc194571769 \h </w:instrText>
      </w:r>
      <w:r w:rsidRPr="0044437C">
        <w:fldChar w:fldCharType="separate"/>
      </w:r>
      <w:r w:rsidRPr="0044437C">
        <w:t>15</w:t>
      </w:r>
      <w:r w:rsidRPr="0044437C">
        <w:fldChar w:fldCharType="end"/>
      </w:r>
    </w:p>
    <w:p w14:paraId="6C63C78A" w14:textId="6ACB4A0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4.3</w:t>
      </w:r>
      <w:r w:rsidRPr="0044437C">
        <w:rPr>
          <w:rFonts w:asciiTheme="minorHAnsi" w:eastAsiaTheme="minorEastAsia" w:hAnsiTheme="minorHAnsi" w:cstheme="minorBidi"/>
          <w:kern w:val="2"/>
          <w:sz w:val="24"/>
          <w:szCs w:val="24"/>
          <w:lang w:eastAsia="en-GB"/>
          <w14:ligatures w14:val="standardContextual"/>
        </w:rPr>
        <w:tab/>
      </w:r>
      <w:r w:rsidRPr="0044437C">
        <w:t>Specification suffix information</w:t>
      </w:r>
      <w:r w:rsidRPr="0044437C">
        <w:tab/>
      </w:r>
      <w:r w:rsidRPr="0044437C">
        <w:fldChar w:fldCharType="begin" w:fldLock="1"/>
      </w:r>
      <w:r w:rsidRPr="0044437C">
        <w:instrText xml:space="preserve"> PAGEREF _Toc194571770 \h </w:instrText>
      </w:r>
      <w:r w:rsidRPr="0044437C">
        <w:fldChar w:fldCharType="separate"/>
      </w:r>
      <w:r w:rsidRPr="0044437C">
        <w:t>15</w:t>
      </w:r>
      <w:r w:rsidRPr="0044437C">
        <w:fldChar w:fldCharType="end"/>
      </w:r>
    </w:p>
    <w:p w14:paraId="4AEAF091" w14:textId="72BFB456"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4.4</w:t>
      </w:r>
      <w:r w:rsidRPr="0044437C">
        <w:rPr>
          <w:rFonts w:asciiTheme="minorHAnsi" w:eastAsiaTheme="minorEastAsia" w:hAnsiTheme="minorHAnsi" w:cstheme="minorBidi"/>
          <w:kern w:val="2"/>
          <w:sz w:val="24"/>
          <w:szCs w:val="24"/>
          <w:lang w:eastAsia="en-GB"/>
          <w14:ligatures w14:val="standardContextual"/>
        </w:rPr>
        <w:tab/>
      </w:r>
      <w:r w:rsidRPr="0044437C">
        <w:t>Relationship with core specifications</w:t>
      </w:r>
      <w:r w:rsidRPr="0044437C">
        <w:tab/>
      </w:r>
      <w:r w:rsidRPr="0044437C">
        <w:fldChar w:fldCharType="begin" w:fldLock="1"/>
      </w:r>
      <w:r w:rsidRPr="0044437C">
        <w:instrText xml:space="preserve"> PAGEREF _Toc194571771 \h </w:instrText>
      </w:r>
      <w:r w:rsidRPr="0044437C">
        <w:fldChar w:fldCharType="separate"/>
      </w:r>
      <w:r w:rsidRPr="0044437C">
        <w:t>15</w:t>
      </w:r>
      <w:r w:rsidRPr="0044437C">
        <w:fldChar w:fldCharType="end"/>
      </w:r>
    </w:p>
    <w:p w14:paraId="321BD932" w14:textId="34581CB6"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5</w:t>
      </w:r>
      <w:r w:rsidRPr="0044437C">
        <w:rPr>
          <w:rFonts w:asciiTheme="minorHAnsi" w:eastAsiaTheme="minorEastAsia" w:hAnsiTheme="minorHAnsi" w:cstheme="minorBidi"/>
          <w:kern w:val="2"/>
          <w:sz w:val="24"/>
          <w:szCs w:val="24"/>
          <w:lang w:eastAsia="en-GB"/>
          <w14:ligatures w14:val="standardContextual"/>
        </w:rPr>
        <w:tab/>
      </w:r>
      <w:r w:rsidRPr="0044437C">
        <w:t>Operating bands and channel arrangement</w:t>
      </w:r>
      <w:r w:rsidRPr="0044437C">
        <w:tab/>
      </w:r>
      <w:r w:rsidRPr="0044437C">
        <w:fldChar w:fldCharType="begin" w:fldLock="1"/>
      </w:r>
      <w:r w:rsidRPr="0044437C">
        <w:instrText xml:space="preserve"> PAGEREF _Toc194571772 \h </w:instrText>
      </w:r>
      <w:r w:rsidRPr="0044437C">
        <w:fldChar w:fldCharType="separate"/>
      </w:r>
      <w:r w:rsidRPr="0044437C">
        <w:t>15</w:t>
      </w:r>
      <w:r w:rsidRPr="0044437C">
        <w:fldChar w:fldCharType="end"/>
      </w:r>
    </w:p>
    <w:p w14:paraId="716829EE" w14:textId="7834AF8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5.1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_Toc194571773 \h </w:instrText>
      </w:r>
      <w:r w:rsidRPr="0044437C">
        <w:fldChar w:fldCharType="separate"/>
      </w:r>
      <w:r w:rsidRPr="0044437C">
        <w:t>15</w:t>
      </w:r>
      <w:r w:rsidRPr="0044437C">
        <w:fldChar w:fldCharType="end"/>
      </w:r>
    </w:p>
    <w:p w14:paraId="441D7656" w14:textId="62A62BA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5.2</w:t>
      </w:r>
      <w:r w:rsidRPr="0044437C">
        <w:rPr>
          <w:rFonts w:asciiTheme="minorHAnsi" w:eastAsiaTheme="minorEastAsia" w:hAnsiTheme="minorHAnsi" w:cstheme="minorBidi"/>
          <w:kern w:val="2"/>
          <w:sz w:val="24"/>
          <w:szCs w:val="24"/>
          <w:lang w:eastAsia="en-GB"/>
          <w14:ligatures w14:val="standardContextual"/>
        </w:rPr>
        <w:tab/>
      </w:r>
      <w:r w:rsidRPr="0044437C">
        <w:t>Operating bands</w:t>
      </w:r>
      <w:r w:rsidRPr="0044437C">
        <w:tab/>
      </w:r>
      <w:r w:rsidRPr="0044437C">
        <w:fldChar w:fldCharType="begin" w:fldLock="1"/>
      </w:r>
      <w:r w:rsidRPr="0044437C">
        <w:instrText xml:space="preserve"> PAGEREF _Toc194571774 \h </w:instrText>
      </w:r>
      <w:r w:rsidRPr="0044437C">
        <w:fldChar w:fldCharType="separate"/>
      </w:r>
      <w:r w:rsidRPr="0044437C">
        <w:t>15</w:t>
      </w:r>
      <w:r w:rsidRPr="0044437C">
        <w:fldChar w:fldCharType="end"/>
      </w:r>
    </w:p>
    <w:p w14:paraId="3951AA38" w14:textId="1D103D07"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5.2</w:t>
      </w:r>
      <w:r w:rsidRPr="0044437C">
        <w:rPr>
          <w:lang w:eastAsia="zh-CN"/>
        </w:rPr>
        <w:t>A</w:t>
      </w:r>
      <w:r w:rsidRPr="0044437C">
        <w:rPr>
          <w:rFonts w:asciiTheme="minorHAnsi" w:eastAsiaTheme="minorEastAsia" w:hAnsiTheme="minorHAnsi" w:cstheme="minorBidi"/>
          <w:kern w:val="2"/>
          <w:sz w:val="24"/>
          <w:szCs w:val="24"/>
          <w:lang w:eastAsia="en-GB"/>
          <w14:ligatures w14:val="standardContextual"/>
        </w:rPr>
        <w:tab/>
      </w:r>
      <w:r w:rsidRPr="0044437C">
        <w:t>Operating bands</w:t>
      </w:r>
      <w:r w:rsidRPr="0044437C">
        <w:rPr>
          <w:lang w:eastAsia="zh-CN"/>
        </w:rPr>
        <w:t xml:space="preserve"> for UE category M1</w:t>
      </w:r>
      <w:r w:rsidRPr="0044437C">
        <w:tab/>
      </w:r>
      <w:r w:rsidRPr="0044437C">
        <w:fldChar w:fldCharType="begin" w:fldLock="1"/>
      </w:r>
      <w:r w:rsidRPr="0044437C">
        <w:instrText xml:space="preserve"> PAGEREF _Toc194571775 \h </w:instrText>
      </w:r>
      <w:r w:rsidRPr="0044437C">
        <w:fldChar w:fldCharType="separate"/>
      </w:r>
      <w:r w:rsidRPr="0044437C">
        <w:t>16</w:t>
      </w:r>
      <w:r w:rsidRPr="0044437C">
        <w:fldChar w:fldCharType="end"/>
      </w:r>
    </w:p>
    <w:p w14:paraId="0CFBEC2E" w14:textId="327A72C3"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5.2</w:t>
      </w:r>
      <w:r w:rsidRPr="0044437C">
        <w:rPr>
          <w:lang w:eastAsia="zh-CN"/>
        </w:rPr>
        <w:t>B</w:t>
      </w:r>
      <w:r w:rsidRPr="0044437C">
        <w:rPr>
          <w:rFonts w:asciiTheme="minorHAnsi" w:eastAsiaTheme="minorEastAsia" w:hAnsiTheme="minorHAnsi" w:cstheme="minorBidi"/>
          <w:kern w:val="2"/>
          <w:sz w:val="24"/>
          <w:szCs w:val="24"/>
          <w:lang w:eastAsia="en-GB"/>
          <w14:ligatures w14:val="standardContextual"/>
        </w:rPr>
        <w:tab/>
      </w:r>
      <w:r w:rsidRPr="0044437C">
        <w:t>Operating bands</w:t>
      </w:r>
      <w:r w:rsidRPr="0044437C">
        <w:rPr>
          <w:lang w:eastAsia="zh-CN"/>
        </w:rPr>
        <w:t xml:space="preserve"> for </w:t>
      </w:r>
      <w:r w:rsidRPr="0044437C">
        <w:t>category NB1 and NB2</w:t>
      </w:r>
      <w:r w:rsidRPr="0044437C">
        <w:tab/>
      </w:r>
      <w:r w:rsidRPr="0044437C">
        <w:fldChar w:fldCharType="begin" w:fldLock="1"/>
      </w:r>
      <w:r w:rsidRPr="0044437C">
        <w:instrText xml:space="preserve"> PAGEREF _Toc194571776 \h </w:instrText>
      </w:r>
      <w:r w:rsidRPr="0044437C">
        <w:fldChar w:fldCharType="separate"/>
      </w:r>
      <w:r w:rsidRPr="0044437C">
        <w:t>16</w:t>
      </w:r>
      <w:r w:rsidRPr="0044437C">
        <w:fldChar w:fldCharType="end"/>
      </w:r>
    </w:p>
    <w:p w14:paraId="37A05F47" w14:textId="2D8F7A33"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5.3</w:t>
      </w:r>
      <w:r w:rsidRPr="0044437C">
        <w:rPr>
          <w:rFonts w:asciiTheme="minorHAnsi" w:eastAsiaTheme="minorEastAsia" w:hAnsiTheme="minorHAnsi" w:cstheme="minorBidi"/>
          <w:kern w:val="2"/>
          <w:sz w:val="24"/>
          <w:szCs w:val="24"/>
          <w:lang w:eastAsia="en-GB"/>
          <w14:ligatures w14:val="standardContextual"/>
        </w:rPr>
        <w:tab/>
      </w:r>
      <w:r w:rsidRPr="0044437C">
        <w:t>Channel bandwidth</w:t>
      </w:r>
      <w:r w:rsidRPr="0044437C">
        <w:tab/>
      </w:r>
      <w:r w:rsidRPr="0044437C">
        <w:fldChar w:fldCharType="begin" w:fldLock="1"/>
      </w:r>
      <w:r w:rsidRPr="0044437C">
        <w:instrText xml:space="preserve"> PAGEREF _Toc194571777 \h </w:instrText>
      </w:r>
      <w:r w:rsidRPr="0044437C">
        <w:fldChar w:fldCharType="separate"/>
      </w:r>
      <w:r w:rsidRPr="0044437C">
        <w:t>16</w:t>
      </w:r>
      <w:r w:rsidRPr="0044437C">
        <w:fldChar w:fldCharType="end"/>
      </w:r>
    </w:p>
    <w:p w14:paraId="1E73F3F9" w14:textId="5077A549"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5.3A</w:t>
      </w:r>
      <w:r w:rsidRPr="0044437C">
        <w:rPr>
          <w:rFonts w:asciiTheme="minorHAnsi" w:eastAsiaTheme="minorEastAsia" w:hAnsiTheme="minorHAnsi" w:cstheme="minorBidi"/>
          <w:kern w:val="2"/>
          <w:sz w:val="24"/>
          <w:szCs w:val="24"/>
          <w:lang w:eastAsia="en-GB"/>
          <w14:ligatures w14:val="standardContextual"/>
        </w:rPr>
        <w:tab/>
      </w:r>
      <w:r w:rsidRPr="0044437C">
        <w:t>Channel bandwidth for category M1</w:t>
      </w:r>
      <w:r w:rsidRPr="0044437C">
        <w:tab/>
      </w:r>
      <w:r w:rsidRPr="0044437C">
        <w:fldChar w:fldCharType="begin" w:fldLock="1"/>
      </w:r>
      <w:r w:rsidRPr="0044437C">
        <w:instrText xml:space="preserve"> PAGEREF _Toc194571778 \h </w:instrText>
      </w:r>
      <w:r w:rsidRPr="0044437C">
        <w:fldChar w:fldCharType="separate"/>
      </w:r>
      <w:r w:rsidRPr="0044437C">
        <w:t>16</w:t>
      </w:r>
      <w:r w:rsidRPr="0044437C">
        <w:fldChar w:fldCharType="end"/>
      </w:r>
    </w:p>
    <w:p w14:paraId="61634E61" w14:textId="261189A1"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5.3B</w:t>
      </w:r>
      <w:r w:rsidRPr="0044437C">
        <w:rPr>
          <w:rFonts w:asciiTheme="minorHAnsi" w:eastAsiaTheme="minorEastAsia" w:hAnsiTheme="minorHAnsi" w:cstheme="minorBidi"/>
          <w:kern w:val="2"/>
          <w:sz w:val="24"/>
          <w:szCs w:val="24"/>
          <w:lang w:eastAsia="en-GB"/>
          <w14:ligatures w14:val="standardContextual"/>
        </w:rPr>
        <w:tab/>
      </w:r>
      <w:r w:rsidRPr="0044437C">
        <w:t>Channel bandwidth for category NB1 and NB2</w:t>
      </w:r>
      <w:r w:rsidRPr="0044437C">
        <w:tab/>
      </w:r>
      <w:r w:rsidRPr="0044437C">
        <w:fldChar w:fldCharType="begin" w:fldLock="1"/>
      </w:r>
      <w:r w:rsidRPr="0044437C">
        <w:instrText xml:space="preserve"> PAGEREF _Toc194571779 \h </w:instrText>
      </w:r>
      <w:r w:rsidRPr="0044437C">
        <w:fldChar w:fldCharType="separate"/>
      </w:r>
      <w:r w:rsidRPr="0044437C">
        <w:t>17</w:t>
      </w:r>
      <w:r w:rsidRPr="0044437C">
        <w:fldChar w:fldCharType="end"/>
      </w:r>
    </w:p>
    <w:p w14:paraId="39C2BE8C" w14:textId="34A5B057"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5.4</w:t>
      </w:r>
      <w:r w:rsidRPr="0044437C">
        <w:rPr>
          <w:rFonts w:asciiTheme="minorHAnsi" w:eastAsiaTheme="minorEastAsia" w:hAnsiTheme="minorHAnsi" w:cstheme="minorBidi"/>
          <w:kern w:val="2"/>
          <w:sz w:val="24"/>
          <w:szCs w:val="24"/>
          <w:lang w:eastAsia="en-GB"/>
          <w14:ligatures w14:val="standardContextual"/>
        </w:rPr>
        <w:tab/>
      </w:r>
      <w:r w:rsidRPr="0044437C">
        <w:t>Channel arrangement</w:t>
      </w:r>
      <w:r w:rsidRPr="0044437C">
        <w:tab/>
      </w:r>
      <w:r w:rsidRPr="0044437C">
        <w:fldChar w:fldCharType="begin" w:fldLock="1"/>
      </w:r>
      <w:r w:rsidRPr="0044437C">
        <w:instrText xml:space="preserve"> PAGEREF _Toc194571780 \h </w:instrText>
      </w:r>
      <w:r w:rsidRPr="0044437C">
        <w:fldChar w:fldCharType="separate"/>
      </w:r>
      <w:r w:rsidRPr="0044437C">
        <w:t>18</w:t>
      </w:r>
      <w:r w:rsidRPr="0044437C">
        <w:fldChar w:fldCharType="end"/>
      </w:r>
    </w:p>
    <w:p w14:paraId="7F14DC7E" w14:textId="094570E4"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5.4A</w:t>
      </w:r>
      <w:r w:rsidRPr="0044437C">
        <w:rPr>
          <w:rFonts w:asciiTheme="minorHAnsi" w:eastAsiaTheme="minorEastAsia" w:hAnsiTheme="minorHAnsi" w:cstheme="minorBidi"/>
          <w:kern w:val="2"/>
          <w:sz w:val="24"/>
          <w:szCs w:val="24"/>
          <w:lang w:eastAsia="en-GB"/>
          <w14:ligatures w14:val="standardContextual"/>
        </w:rPr>
        <w:tab/>
      </w:r>
      <w:r w:rsidRPr="0044437C">
        <w:t>Channel arrangement for category M1</w:t>
      </w:r>
      <w:r w:rsidRPr="0044437C">
        <w:tab/>
      </w:r>
      <w:r w:rsidRPr="0044437C">
        <w:fldChar w:fldCharType="begin" w:fldLock="1"/>
      </w:r>
      <w:r w:rsidRPr="0044437C">
        <w:instrText xml:space="preserve"> PAGEREF _Toc194571781 \h </w:instrText>
      </w:r>
      <w:r w:rsidRPr="0044437C">
        <w:fldChar w:fldCharType="separate"/>
      </w:r>
      <w:r w:rsidRPr="0044437C">
        <w:t>18</w:t>
      </w:r>
      <w:r w:rsidRPr="0044437C">
        <w:fldChar w:fldCharType="end"/>
      </w:r>
    </w:p>
    <w:p w14:paraId="5E5BD398" w14:textId="5A5E8490"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5.4A.1</w:t>
      </w:r>
      <w:r w:rsidRPr="0044437C">
        <w:rPr>
          <w:rFonts w:asciiTheme="minorHAnsi" w:eastAsiaTheme="minorEastAsia" w:hAnsiTheme="minorHAnsi" w:cstheme="minorBidi"/>
          <w:kern w:val="2"/>
          <w:sz w:val="24"/>
          <w:szCs w:val="24"/>
          <w:lang w:eastAsia="en-GB"/>
          <w14:ligatures w14:val="standardContextual"/>
        </w:rPr>
        <w:tab/>
      </w:r>
      <w:r w:rsidRPr="0044437C">
        <w:t>Channel spacing</w:t>
      </w:r>
      <w:r w:rsidRPr="0044437C">
        <w:tab/>
      </w:r>
      <w:r w:rsidRPr="0044437C">
        <w:fldChar w:fldCharType="begin" w:fldLock="1"/>
      </w:r>
      <w:r w:rsidRPr="0044437C">
        <w:instrText xml:space="preserve"> PAGEREF _Toc194571782 \h </w:instrText>
      </w:r>
      <w:r w:rsidRPr="0044437C">
        <w:fldChar w:fldCharType="separate"/>
      </w:r>
      <w:r w:rsidRPr="0044437C">
        <w:t>18</w:t>
      </w:r>
      <w:r w:rsidRPr="0044437C">
        <w:fldChar w:fldCharType="end"/>
      </w:r>
    </w:p>
    <w:p w14:paraId="03D157F2" w14:textId="7A1A1BB5"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5.4A.2</w:t>
      </w:r>
      <w:r w:rsidRPr="0044437C">
        <w:rPr>
          <w:rFonts w:asciiTheme="minorHAnsi" w:eastAsiaTheme="minorEastAsia" w:hAnsiTheme="minorHAnsi" w:cstheme="minorBidi"/>
          <w:kern w:val="2"/>
          <w:sz w:val="24"/>
          <w:szCs w:val="24"/>
          <w:lang w:eastAsia="en-GB"/>
          <w14:ligatures w14:val="standardContextual"/>
        </w:rPr>
        <w:tab/>
      </w:r>
      <w:r w:rsidRPr="0044437C">
        <w:t>Channel raster, carrier frequency and EARFCN</w:t>
      </w:r>
      <w:r w:rsidRPr="0044437C">
        <w:tab/>
      </w:r>
      <w:r w:rsidRPr="0044437C">
        <w:fldChar w:fldCharType="begin" w:fldLock="1"/>
      </w:r>
      <w:r w:rsidRPr="0044437C">
        <w:instrText xml:space="preserve"> PAGEREF _Toc194571783 \h </w:instrText>
      </w:r>
      <w:r w:rsidRPr="0044437C">
        <w:fldChar w:fldCharType="separate"/>
      </w:r>
      <w:r w:rsidRPr="0044437C">
        <w:t>18</w:t>
      </w:r>
      <w:r w:rsidRPr="0044437C">
        <w:fldChar w:fldCharType="end"/>
      </w:r>
    </w:p>
    <w:p w14:paraId="11279DB5" w14:textId="12C5F708"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5.4A.3</w:t>
      </w:r>
      <w:r w:rsidRPr="0044437C">
        <w:rPr>
          <w:rFonts w:asciiTheme="minorHAnsi" w:eastAsiaTheme="minorEastAsia" w:hAnsiTheme="minorHAnsi" w:cstheme="minorBidi"/>
          <w:kern w:val="2"/>
          <w:sz w:val="24"/>
          <w:szCs w:val="24"/>
          <w:lang w:eastAsia="en-GB"/>
          <w14:ligatures w14:val="standardContextual"/>
        </w:rPr>
        <w:tab/>
      </w:r>
      <w:r w:rsidRPr="0044437C">
        <w:t>TX–RX frequency separation</w:t>
      </w:r>
      <w:r w:rsidRPr="0044437C">
        <w:tab/>
      </w:r>
      <w:r w:rsidRPr="0044437C">
        <w:fldChar w:fldCharType="begin" w:fldLock="1"/>
      </w:r>
      <w:r w:rsidRPr="0044437C">
        <w:instrText xml:space="preserve"> PAGEREF _Toc194571784 \h </w:instrText>
      </w:r>
      <w:r w:rsidRPr="0044437C">
        <w:fldChar w:fldCharType="separate"/>
      </w:r>
      <w:r w:rsidRPr="0044437C">
        <w:t>19</w:t>
      </w:r>
      <w:r w:rsidRPr="0044437C">
        <w:fldChar w:fldCharType="end"/>
      </w:r>
    </w:p>
    <w:p w14:paraId="37D9E479" w14:textId="4006D709"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5.4B</w:t>
      </w:r>
      <w:r w:rsidRPr="0044437C">
        <w:rPr>
          <w:rFonts w:asciiTheme="minorHAnsi" w:eastAsiaTheme="minorEastAsia" w:hAnsiTheme="minorHAnsi" w:cstheme="minorBidi"/>
          <w:kern w:val="2"/>
          <w:sz w:val="24"/>
          <w:szCs w:val="24"/>
          <w:lang w:eastAsia="en-GB"/>
          <w14:ligatures w14:val="standardContextual"/>
        </w:rPr>
        <w:tab/>
      </w:r>
      <w:r w:rsidRPr="0044437C">
        <w:t>Channel arrangement for category NB1 and NB2</w:t>
      </w:r>
      <w:r w:rsidRPr="0044437C">
        <w:tab/>
      </w:r>
      <w:r w:rsidRPr="0044437C">
        <w:fldChar w:fldCharType="begin" w:fldLock="1"/>
      </w:r>
      <w:r w:rsidRPr="0044437C">
        <w:instrText xml:space="preserve"> PAGEREF _Toc194571785 \h </w:instrText>
      </w:r>
      <w:r w:rsidRPr="0044437C">
        <w:fldChar w:fldCharType="separate"/>
      </w:r>
      <w:r w:rsidRPr="0044437C">
        <w:t>19</w:t>
      </w:r>
      <w:r w:rsidRPr="0044437C">
        <w:fldChar w:fldCharType="end"/>
      </w:r>
    </w:p>
    <w:p w14:paraId="3D1EC6E1" w14:textId="541D5AE5"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5.4B.1</w:t>
      </w:r>
      <w:r w:rsidRPr="0044437C">
        <w:rPr>
          <w:rFonts w:asciiTheme="minorHAnsi" w:eastAsiaTheme="minorEastAsia" w:hAnsiTheme="minorHAnsi" w:cstheme="minorBidi"/>
          <w:kern w:val="2"/>
          <w:sz w:val="24"/>
          <w:szCs w:val="24"/>
          <w:lang w:eastAsia="en-GB"/>
          <w14:ligatures w14:val="standardContextual"/>
        </w:rPr>
        <w:tab/>
      </w:r>
      <w:r w:rsidRPr="0044437C">
        <w:t>Channel spacing</w:t>
      </w:r>
      <w:r w:rsidRPr="0044437C">
        <w:tab/>
      </w:r>
      <w:r w:rsidRPr="0044437C">
        <w:fldChar w:fldCharType="begin" w:fldLock="1"/>
      </w:r>
      <w:r w:rsidRPr="0044437C">
        <w:instrText xml:space="preserve"> PAGEREF _Toc194571786 \h </w:instrText>
      </w:r>
      <w:r w:rsidRPr="0044437C">
        <w:fldChar w:fldCharType="separate"/>
      </w:r>
      <w:r w:rsidRPr="0044437C">
        <w:t>19</w:t>
      </w:r>
      <w:r w:rsidRPr="0044437C">
        <w:fldChar w:fldCharType="end"/>
      </w:r>
    </w:p>
    <w:p w14:paraId="60C0862B" w14:textId="55624157"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5.4B.2</w:t>
      </w:r>
      <w:r w:rsidRPr="0044437C">
        <w:rPr>
          <w:rFonts w:asciiTheme="minorHAnsi" w:eastAsiaTheme="minorEastAsia" w:hAnsiTheme="minorHAnsi" w:cstheme="minorBidi"/>
          <w:kern w:val="2"/>
          <w:sz w:val="24"/>
          <w:szCs w:val="24"/>
          <w:lang w:eastAsia="en-GB"/>
          <w14:ligatures w14:val="standardContextual"/>
        </w:rPr>
        <w:tab/>
      </w:r>
      <w:r w:rsidRPr="0044437C">
        <w:t>Channel raster, carrier frequency and EARFCN</w:t>
      </w:r>
      <w:r w:rsidRPr="0044437C">
        <w:tab/>
      </w:r>
      <w:r w:rsidRPr="0044437C">
        <w:fldChar w:fldCharType="begin" w:fldLock="1"/>
      </w:r>
      <w:r w:rsidRPr="0044437C">
        <w:instrText xml:space="preserve"> PAGEREF _Toc194571787 \h </w:instrText>
      </w:r>
      <w:r w:rsidRPr="0044437C">
        <w:fldChar w:fldCharType="separate"/>
      </w:r>
      <w:r w:rsidRPr="0044437C">
        <w:t>19</w:t>
      </w:r>
      <w:r w:rsidRPr="0044437C">
        <w:fldChar w:fldCharType="end"/>
      </w:r>
    </w:p>
    <w:p w14:paraId="54E8170E" w14:textId="03808146"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5.4B.3</w:t>
      </w:r>
      <w:r w:rsidRPr="0044437C">
        <w:rPr>
          <w:rFonts w:asciiTheme="minorHAnsi" w:eastAsiaTheme="minorEastAsia" w:hAnsiTheme="minorHAnsi" w:cstheme="minorBidi"/>
          <w:kern w:val="2"/>
          <w:sz w:val="24"/>
          <w:szCs w:val="24"/>
          <w:lang w:eastAsia="en-GB"/>
          <w14:ligatures w14:val="standardContextual"/>
        </w:rPr>
        <w:tab/>
      </w:r>
      <w:r w:rsidRPr="0044437C">
        <w:t>TX–RX frequency separation</w:t>
      </w:r>
      <w:r w:rsidRPr="0044437C">
        <w:tab/>
      </w:r>
      <w:r w:rsidRPr="0044437C">
        <w:fldChar w:fldCharType="begin" w:fldLock="1"/>
      </w:r>
      <w:r w:rsidRPr="0044437C">
        <w:instrText xml:space="preserve"> PAGEREF _Toc194571788 \h </w:instrText>
      </w:r>
      <w:r w:rsidRPr="0044437C">
        <w:fldChar w:fldCharType="separate"/>
      </w:r>
      <w:r w:rsidRPr="0044437C">
        <w:t>20</w:t>
      </w:r>
      <w:r w:rsidRPr="0044437C">
        <w:fldChar w:fldCharType="end"/>
      </w:r>
    </w:p>
    <w:p w14:paraId="66C96274" w14:textId="20151F71"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6</w:t>
      </w:r>
      <w:r w:rsidRPr="0044437C">
        <w:rPr>
          <w:rFonts w:asciiTheme="minorHAnsi" w:eastAsiaTheme="minorEastAsia" w:hAnsiTheme="minorHAnsi" w:cstheme="minorBidi"/>
          <w:kern w:val="2"/>
          <w:sz w:val="24"/>
          <w:szCs w:val="24"/>
          <w:lang w:eastAsia="en-GB"/>
          <w14:ligatures w14:val="standardContextual"/>
        </w:rPr>
        <w:tab/>
      </w:r>
      <w:r w:rsidRPr="0044437C">
        <w:t>Transmitter characteristics</w:t>
      </w:r>
      <w:r w:rsidRPr="0044437C">
        <w:tab/>
      </w:r>
      <w:r w:rsidRPr="0044437C">
        <w:fldChar w:fldCharType="begin" w:fldLock="1"/>
      </w:r>
      <w:r w:rsidRPr="0044437C">
        <w:instrText xml:space="preserve"> PAGEREF _Toc194571789 \h </w:instrText>
      </w:r>
      <w:r w:rsidRPr="0044437C">
        <w:fldChar w:fldCharType="separate"/>
      </w:r>
      <w:r w:rsidRPr="0044437C">
        <w:t>20</w:t>
      </w:r>
      <w:r w:rsidRPr="0044437C">
        <w:fldChar w:fldCharType="end"/>
      </w:r>
    </w:p>
    <w:p w14:paraId="56D2EB55" w14:textId="45922ED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_Toc194571790 \h </w:instrText>
      </w:r>
      <w:r w:rsidRPr="0044437C">
        <w:fldChar w:fldCharType="separate"/>
      </w:r>
      <w:r w:rsidRPr="0044437C">
        <w:t>20</w:t>
      </w:r>
      <w:r w:rsidRPr="0044437C">
        <w:fldChar w:fldCharType="end"/>
      </w:r>
    </w:p>
    <w:p w14:paraId="749B0AFF" w14:textId="6E20F6D6"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6.2</w:t>
      </w:r>
      <w:r w:rsidRPr="0044437C">
        <w:rPr>
          <w:rFonts w:asciiTheme="minorHAnsi" w:eastAsiaTheme="minorEastAsia" w:hAnsiTheme="minorHAnsi" w:cstheme="minorBidi"/>
          <w:kern w:val="2"/>
          <w:sz w:val="24"/>
          <w:szCs w:val="24"/>
          <w:lang w:eastAsia="en-GB"/>
          <w14:ligatures w14:val="standardContextual"/>
        </w:rPr>
        <w:tab/>
      </w:r>
      <w:r w:rsidRPr="0044437C">
        <w:t>Transmit power</w:t>
      </w:r>
      <w:r w:rsidRPr="0044437C">
        <w:tab/>
      </w:r>
      <w:r w:rsidRPr="0044437C">
        <w:fldChar w:fldCharType="begin" w:fldLock="1"/>
      </w:r>
      <w:r w:rsidRPr="0044437C">
        <w:instrText xml:space="preserve"> PAGEREF _Toc194571791 \h </w:instrText>
      </w:r>
      <w:r w:rsidRPr="0044437C">
        <w:fldChar w:fldCharType="separate"/>
      </w:r>
      <w:r w:rsidRPr="0044437C">
        <w:t>20</w:t>
      </w:r>
      <w:r w:rsidRPr="0044437C">
        <w:fldChar w:fldCharType="end"/>
      </w:r>
    </w:p>
    <w:p w14:paraId="7B01C0C9" w14:textId="5C6C653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6.2A</w:t>
      </w:r>
      <w:r w:rsidRPr="0044437C">
        <w:rPr>
          <w:rFonts w:asciiTheme="minorHAnsi" w:eastAsiaTheme="minorEastAsia" w:hAnsiTheme="minorHAnsi" w:cstheme="minorBidi"/>
          <w:kern w:val="2"/>
          <w:sz w:val="24"/>
          <w:szCs w:val="24"/>
          <w:lang w:eastAsia="en-GB"/>
          <w14:ligatures w14:val="standardContextual"/>
        </w:rPr>
        <w:tab/>
      </w:r>
      <w:r w:rsidRPr="0044437C">
        <w:t>Transmit power for category M1</w:t>
      </w:r>
      <w:r w:rsidRPr="0044437C">
        <w:tab/>
      </w:r>
      <w:r w:rsidRPr="0044437C">
        <w:fldChar w:fldCharType="begin" w:fldLock="1"/>
      </w:r>
      <w:r w:rsidRPr="0044437C">
        <w:instrText xml:space="preserve"> PAGEREF _Toc194571792 \h </w:instrText>
      </w:r>
      <w:r w:rsidRPr="0044437C">
        <w:fldChar w:fldCharType="separate"/>
      </w:r>
      <w:r w:rsidRPr="0044437C">
        <w:t>20</w:t>
      </w:r>
      <w:r w:rsidRPr="0044437C">
        <w:fldChar w:fldCharType="end"/>
      </w:r>
    </w:p>
    <w:p w14:paraId="0D4DCB72" w14:textId="5F9FD926"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6.2A.1</w:t>
      </w:r>
      <w:r w:rsidRPr="0044437C">
        <w:rPr>
          <w:rFonts w:asciiTheme="minorHAnsi" w:eastAsiaTheme="minorEastAsia" w:hAnsiTheme="minorHAnsi" w:cstheme="minorBidi"/>
          <w:kern w:val="2"/>
          <w:sz w:val="24"/>
          <w:szCs w:val="24"/>
          <w:lang w:eastAsia="en-GB"/>
          <w14:ligatures w14:val="standardContextual"/>
        </w:rPr>
        <w:tab/>
      </w:r>
      <w:r w:rsidRPr="0044437C">
        <w:rPr>
          <w:lang w:eastAsia="zh-CN"/>
        </w:rPr>
        <w:t xml:space="preserve">UE </w:t>
      </w:r>
      <w:r w:rsidRPr="0044437C">
        <w:t>maximum output power for category M1</w:t>
      </w:r>
      <w:r w:rsidRPr="0044437C">
        <w:tab/>
      </w:r>
      <w:r w:rsidRPr="0044437C">
        <w:fldChar w:fldCharType="begin" w:fldLock="1"/>
      </w:r>
      <w:r w:rsidRPr="0044437C">
        <w:instrText xml:space="preserve"> PAGEREF _Toc194571793 \h </w:instrText>
      </w:r>
      <w:r w:rsidRPr="0044437C">
        <w:fldChar w:fldCharType="separate"/>
      </w:r>
      <w:r w:rsidRPr="0044437C">
        <w:t>20</w:t>
      </w:r>
      <w:r w:rsidRPr="0044437C">
        <w:fldChar w:fldCharType="end"/>
      </w:r>
    </w:p>
    <w:p w14:paraId="7C828198" w14:textId="0E5EE6E2"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6.2A.2</w:t>
      </w:r>
      <w:r w:rsidRPr="0044437C">
        <w:rPr>
          <w:rFonts w:asciiTheme="minorHAnsi" w:eastAsiaTheme="minorEastAsia" w:hAnsiTheme="minorHAnsi" w:cstheme="minorBidi"/>
          <w:kern w:val="2"/>
          <w:sz w:val="24"/>
          <w:szCs w:val="24"/>
          <w:lang w:eastAsia="en-GB"/>
          <w14:ligatures w14:val="standardContextual"/>
        </w:rPr>
        <w:tab/>
      </w:r>
      <w:r w:rsidRPr="0044437C">
        <w:t>UE m</w:t>
      </w:r>
      <w:r w:rsidRPr="0044437C">
        <w:rPr>
          <w:lang w:eastAsia="zh-CN"/>
        </w:rPr>
        <w:t xml:space="preserve">aximum output power reduction </w:t>
      </w:r>
      <w:r w:rsidRPr="0044437C">
        <w:t xml:space="preserve">for </w:t>
      </w:r>
      <w:r w:rsidRPr="0044437C">
        <w:rPr>
          <w:lang w:eastAsia="zh-CN"/>
        </w:rPr>
        <w:t>category M1</w:t>
      </w:r>
      <w:r w:rsidRPr="0044437C">
        <w:tab/>
      </w:r>
      <w:r w:rsidRPr="0044437C">
        <w:fldChar w:fldCharType="begin" w:fldLock="1"/>
      </w:r>
      <w:r w:rsidRPr="0044437C">
        <w:instrText xml:space="preserve"> PAGEREF _Toc194571794 \h </w:instrText>
      </w:r>
      <w:r w:rsidRPr="0044437C">
        <w:fldChar w:fldCharType="separate"/>
      </w:r>
      <w:r w:rsidRPr="0044437C">
        <w:t>22</w:t>
      </w:r>
      <w:r w:rsidRPr="0044437C">
        <w:fldChar w:fldCharType="end"/>
      </w:r>
    </w:p>
    <w:p w14:paraId="35B2925D" w14:textId="6082A437"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6.2A.3</w:t>
      </w:r>
      <w:r w:rsidRPr="0044437C">
        <w:rPr>
          <w:rFonts w:asciiTheme="minorHAnsi" w:eastAsiaTheme="minorEastAsia" w:hAnsiTheme="minorHAnsi" w:cstheme="minorBidi"/>
          <w:kern w:val="2"/>
          <w:sz w:val="24"/>
          <w:szCs w:val="24"/>
          <w:lang w:eastAsia="en-GB"/>
          <w14:ligatures w14:val="standardContextual"/>
        </w:rPr>
        <w:tab/>
      </w:r>
      <w:r w:rsidRPr="0044437C">
        <w:t>UE additional maximum output power reduction for category M1 UE</w:t>
      </w:r>
      <w:r w:rsidRPr="0044437C">
        <w:tab/>
      </w:r>
      <w:r w:rsidRPr="0044437C">
        <w:fldChar w:fldCharType="begin" w:fldLock="1"/>
      </w:r>
      <w:r w:rsidRPr="0044437C">
        <w:instrText xml:space="preserve"> PAGEREF _Toc194571795 \h </w:instrText>
      </w:r>
      <w:r w:rsidRPr="0044437C">
        <w:fldChar w:fldCharType="separate"/>
      </w:r>
      <w:r w:rsidRPr="0044437C">
        <w:t>25</w:t>
      </w:r>
      <w:r w:rsidRPr="0044437C">
        <w:fldChar w:fldCharType="end"/>
      </w:r>
    </w:p>
    <w:p w14:paraId="1EA5D43A" w14:textId="0FE8526F"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6.2A.4</w:t>
      </w:r>
      <w:r w:rsidRPr="0044437C">
        <w:rPr>
          <w:rFonts w:asciiTheme="minorHAnsi" w:eastAsiaTheme="minorEastAsia" w:hAnsiTheme="minorHAnsi" w:cstheme="minorBidi"/>
          <w:kern w:val="2"/>
          <w:sz w:val="24"/>
          <w:szCs w:val="24"/>
          <w:lang w:eastAsia="en-GB"/>
          <w14:ligatures w14:val="standardContextual"/>
        </w:rPr>
        <w:tab/>
      </w:r>
      <w:r w:rsidRPr="0044437C">
        <w:t>Configured transmitted Power for category M1</w:t>
      </w:r>
      <w:r w:rsidRPr="0044437C">
        <w:tab/>
      </w:r>
      <w:r w:rsidRPr="0044437C">
        <w:fldChar w:fldCharType="begin" w:fldLock="1"/>
      </w:r>
      <w:r w:rsidRPr="0044437C">
        <w:instrText xml:space="preserve"> PAGEREF _Toc194571796 \h </w:instrText>
      </w:r>
      <w:r w:rsidRPr="0044437C">
        <w:fldChar w:fldCharType="separate"/>
      </w:r>
      <w:r w:rsidRPr="0044437C">
        <w:t>30</w:t>
      </w:r>
      <w:r w:rsidRPr="0044437C">
        <w:fldChar w:fldCharType="end"/>
      </w:r>
    </w:p>
    <w:p w14:paraId="5ACB71C3" w14:textId="36AEC311"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6.2B</w:t>
      </w:r>
      <w:r w:rsidRPr="0044437C">
        <w:rPr>
          <w:rFonts w:asciiTheme="minorHAnsi" w:eastAsiaTheme="minorEastAsia" w:hAnsiTheme="minorHAnsi" w:cstheme="minorBidi"/>
          <w:kern w:val="2"/>
          <w:sz w:val="24"/>
          <w:szCs w:val="24"/>
          <w:lang w:eastAsia="en-GB"/>
          <w14:ligatures w14:val="standardContextual"/>
        </w:rPr>
        <w:tab/>
      </w:r>
      <w:r w:rsidRPr="0044437C">
        <w:t>Transmit power for category NB1 and NB2</w:t>
      </w:r>
      <w:r w:rsidRPr="0044437C">
        <w:tab/>
      </w:r>
      <w:r w:rsidRPr="0044437C">
        <w:fldChar w:fldCharType="begin" w:fldLock="1"/>
      </w:r>
      <w:r w:rsidRPr="0044437C">
        <w:instrText xml:space="preserve"> PAGEREF _Toc194571797 \h </w:instrText>
      </w:r>
      <w:r w:rsidRPr="0044437C">
        <w:fldChar w:fldCharType="separate"/>
      </w:r>
      <w:r w:rsidRPr="0044437C">
        <w:t>33</w:t>
      </w:r>
      <w:r w:rsidRPr="0044437C">
        <w:fldChar w:fldCharType="end"/>
      </w:r>
    </w:p>
    <w:p w14:paraId="49D824A0" w14:textId="45F8C623"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6.2B.1</w:t>
      </w:r>
      <w:r w:rsidRPr="0044437C">
        <w:rPr>
          <w:rFonts w:asciiTheme="minorHAnsi" w:eastAsiaTheme="minorEastAsia" w:hAnsiTheme="minorHAnsi" w:cstheme="minorBidi"/>
          <w:kern w:val="2"/>
          <w:sz w:val="24"/>
          <w:szCs w:val="24"/>
          <w:lang w:eastAsia="en-GB"/>
          <w14:ligatures w14:val="standardContextual"/>
        </w:rPr>
        <w:tab/>
      </w:r>
      <w:r w:rsidRPr="0044437C">
        <w:rPr>
          <w:lang w:eastAsia="zh-CN"/>
        </w:rPr>
        <w:t xml:space="preserve">UE </w:t>
      </w:r>
      <w:r w:rsidRPr="0044437C">
        <w:t>maximum output power for category NB1 and NB2</w:t>
      </w:r>
      <w:r w:rsidRPr="0044437C">
        <w:tab/>
      </w:r>
      <w:r w:rsidRPr="0044437C">
        <w:fldChar w:fldCharType="begin" w:fldLock="1"/>
      </w:r>
      <w:r w:rsidRPr="0044437C">
        <w:instrText xml:space="preserve"> PAGEREF _Toc194571798 \h </w:instrText>
      </w:r>
      <w:r w:rsidRPr="0044437C">
        <w:fldChar w:fldCharType="separate"/>
      </w:r>
      <w:r w:rsidRPr="0044437C">
        <w:t>33</w:t>
      </w:r>
      <w:r w:rsidRPr="0044437C">
        <w:fldChar w:fldCharType="end"/>
      </w:r>
    </w:p>
    <w:p w14:paraId="0401DF5A" w14:textId="48D20502"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6.2B.2</w:t>
      </w:r>
      <w:r w:rsidRPr="0044437C">
        <w:rPr>
          <w:rFonts w:asciiTheme="minorHAnsi" w:eastAsiaTheme="minorEastAsia" w:hAnsiTheme="minorHAnsi" w:cstheme="minorBidi"/>
          <w:kern w:val="2"/>
          <w:sz w:val="24"/>
          <w:szCs w:val="24"/>
          <w:lang w:eastAsia="en-GB"/>
          <w14:ligatures w14:val="standardContextual"/>
        </w:rPr>
        <w:tab/>
      </w:r>
      <w:r w:rsidRPr="0044437C">
        <w:t>UE m</w:t>
      </w:r>
      <w:r w:rsidRPr="0044437C">
        <w:rPr>
          <w:lang w:eastAsia="zh-CN"/>
        </w:rPr>
        <w:t xml:space="preserve">aximum output power reduction </w:t>
      </w:r>
      <w:r w:rsidRPr="0044437C">
        <w:t xml:space="preserve">for </w:t>
      </w:r>
      <w:r w:rsidRPr="0044437C">
        <w:rPr>
          <w:lang w:eastAsia="zh-CN"/>
        </w:rPr>
        <w:t>category NB1 and NB2</w:t>
      </w:r>
      <w:r w:rsidRPr="0044437C">
        <w:tab/>
      </w:r>
      <w:r w:rsidRPr="0044437C">
        <w:fldChar w:fldCharType="begin" w:fldLock="1"/>
      </w:r>
      <w:r w:rsidRPr="0044437C">
        <w:instrText xml:space="preserve"> PAGEREF _Toc194571799 \h </w:instrText>
      </w:r>
      <w:r w:rsidRPr="0044437C">
        <w:fldChar w:fldCharType="separate"/>
      </w:r>
      <w:r w:rsidRPr="0044437C">
        <w:t>35</w:t>
      </w:r>
      <w:r w:rsidRPr="0044437C">
        <w:fldChar w:fldCharType="end"/>
      </w:r>
    </w:p>
    <w:p w14:paraId="56E22F46" w14:textId="0255864C"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6.2B.3</w:t>
      </w:r>
      <w:r w:rsidRPr="0044437C">
        <w:rPr>
          <w:rFonts w:asciiTheme="minorHAnsi" w:eastAsiaTheme="minorEastAsia" w:hAnsiTheme="minorHAnsi" w:cstheme="minorBidi"/>
          <w:kern w:val="2"/>
          <w:sz w:val="24"/>
          <w:szCs w:val="24"/>
          <w:lang w:eastAsia="en-GB"/>
          <w14:ligatures w14:val="standardContextual"/>
        </w:rPr>
        <w:tab/>
      </w:r>
      <w:r w:rsidRPr="0044437C">
        <w:t>UE additional maximum output power reduction for category NB1 and NB2 UE</w:t>
      </w:r>
      <w:r w:rsidRPr="0044437C">
        <w:tab/>
      </w:r>
      <w:r w:rsidRPr="0044437C">
        <w:fldChar w:fldCharType="begin" w:fldLock="1"/>
      </w:r>
      <w:r w:rsidRPr="0044437C">
        <w:instrText xml:space="preserve"> PAGEREF _Toc194571800 \h </w:instrText>
      </w:r>
      <w:r w:rsidRPr="0044437C">
        <w:fldChar w:fldCharType="separate"/>
      </w:r>
      <w:r w:rsidRPr="0044437C">
        <w:t>37</w:t>
      </w:r>
      <w:r w:rsidRPr="0044437C">
        <w:fldChar w:fldCharType="end"/>
      </w:r>
    </w:p>
    <w:p w14:paraId="3E3C7762" w14:textId="79D7ACEB"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6.2B.4</w:t>
      </w:r>
      <w:r w:rsidRPr="0044437C">
        <w:rPr>
          <w:rFonts w:asciiTheme="minorHAnsi" w:eastAsiaTheme="minorEastAsia" w:hAnsiTheme="minorHAnsi" w:cstheme="minorBidi"/>
          <w:kern w:val="2"/>
          <w:sz w:val="24"/>
          <w:szCs w:val="24"/>
          <w:lang w:eastAsia="en-GB"/>
          <w14:ligatures w14:val="standardContextual"/>
        </w:rPr>
        <w:tab/>
      </w:r>
      <w:r w:rsidRPr="0044437C">
        <w:t>Configured transmitted Power for category NB1 and NB2</w:t>
      </w:r>
      <w:r w:rsidRPr="0044437C">
        <w:tab/>
      </w:r>
      <w:r w:rsidRPr="0044437C">
        <w:fldChar w:fldCharType="begin" w:fldLock="1"/>
      </w:r>
      <w:r w:rsidRPr="0044437C">
        <w:instrText xml:space="preserve"> PAGEREF _Toc194571801 \h </w:instrText>
      </w:r>
      <w:r w:rsidRPr="0044437C">
        <w:fldChar w:fldCharType="separate"/>
      </w:r>
      <w:r w:rsidRPr="0044437C">
        <w:t>41</w:t>
      </w:r>
      <w:r w:rsidRPr="0044437C">
        <w:fldChar w:fldCharType="end"/>
      </w:r>
    </w:p>
    <w:p w14:paraId="30BCB41C" w14:textId="5AEEAA0F"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cs="v5.0.0"/>
        </w:rPr>
        <w:t>6.3</w:t>
      </w:r>
      <w:r w:rsidRPr="0044437C">
        <w:rPr>
          <w:rFonts w:asciiTheme="minorHAnsi" w:eastAsiaTheme="minorEastAsia" w:hAnsiTheme="minorHAnsi" w:cstheme="minorBidi"/>
          <w:kern w:val="2"/>
          <w:sz w:val="24"/>
          <w:szCs w:val="24"/>
          <w:lang w:eastAsia="en-GB"/>
          <w14:ligatures w14:val="standardContextual"/>
        </w:rPr>
        <w:tab/>
      </w:r>
      <w:r w:rsidRPr="0044437C">
        <w:rPr>
          <w:rFonts w:cs="v5.0.0"/>
        </w:rPr>
        <w:t>Output power dynamics</w:t>
      </w:r>
      <w:r w:rsidRPr="0044437C">
        <w:tab/>
      </w:r>
      <w:r w:rsidRPr="0044437C">
        <w:fldChar w:fldCharType="begin" w:fldLock="1"/>
      </w:r>
      <w:r w:rsidRPr="0044437C">
        <w:instrText xml:space="preserve"> PAGEREF _Toc194571802 \h </w:instrText>
      </w:r>
      <w:r w:rsidRPr="0044437C">
        <w:fldChar w:fldCharType="separate"/>
      </w:r>
      <w:r w:rsidRPr="0044437C">
        <w:t>43</w:t>
      </w:r>
      <w:r w:rsidRPr="0044437C">
        <w:fldChar w:fldCharType="end"/>
      </w:r>
    </w:p>
    <w:p w14:paraId="525650EA" w14:textId="16766E7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cs="v5.0.0"/>
        </w:rPr>
        <w:t>6.3A</w:t>
      </w:r>
      <w:r w:rsidRPr="0044437C">
        <w:rPr>
          <w:rFonts w:asciiTheme="minorHAnsi" w:eastAsiaTheme="minorEastAsia" w:hAnsiTheme="minorHAnsi" w:cstheme="minorBidi"/>
          <w:kern w:val="2"/>
          <w:sz w:val="24"/>
          <w:szCs w:val="24"/>
          <w:lang w:eastAsia="en-GB"/>
          <w14:ligatures w14:val="standardContextual"/>
        </w:rPr>
        <w:tab/>
      </w:r>
      <w:r w:rsidRPr="0044437C">
        <w:rPr>
          <w:rFonts w:cs="v5.0.0"/>
        </w:rPr>
        <w:t>Output power dynamics for category M1</w:t>
      </w:r>
      <w:r w:rsidRPr="0044437C">
        <w:tab/>
      </w:r>
      <w:r w:rsidRPr="0044437C">
        <w:fldChar w:fldCharType="begin" w:fldLock="1"/>
      </w:r>
      <w:r w:rsidRPr="0044437C">
        <w:instrText xml:space="preserve"> PAGEREF _Toc194571803 \h </w:instrText>
      </w:r>
      <w:r w:rsidRPr="0044437C">
        <w:fldChar w:fldCharType="separate"/>
      </w:r>
      <w:r w:rsidRPr="0044437C">
        <w:t>43</w:t>
      </w:r>
      <w:r w:rsidRPr="0044437C">
        <w:fldChar w:fldCharType="end"/>
      </w:r>
    </w:p>
    <w:p w14:paraId="546B0A6E" w14:textId="3ED00998"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6.3A.1</w:t>
      </w:r>
      <w:r w:rsidRPr="0044437C">
        <w:rPr>
          <w:rFonts w:asciiTheme="minorHAnsi" w:eastAsiaTheme="minorEastAsia" w:hAnsiTheme="minorHAnsi" w:cstheme="minorBidi"/>
          <w:kern w:val="2"/>
          <w:sz w:val="24"/>
          <w:szCs w:val="24"/>
          <w:lang w:eastAsia="en-GB"/>
          <w14:ligatures w14:val="standardContextual"/>
        </w:rPr>
        <w:tab/>
      </w:r>
      <w:r w:rsidRPr="0044437C">
        <w:t>UE Minimum output power for category M1</w:t>
      </w:r>
      <w:r w:rsidRPr="0044437C">
        <w:tab/>
      </w:r>
      <w:r w:rsidRPr="0044437C">
        <w:fldChar w:fldCharType="begin" w:fldLock="1"/>
      </w:r>
      <w:r w:rsidRPr="0044437C">
        <w:instrText xml:space="preserve"> PAGEREF _Toc194571804 \h </w:instrText>
      </w:r>
      <w:r w:rsidRPr="0044437C">
        <w:fldChar w:fldCharType="separate"/>
      </w:r>
      <w:r w:rsidRPr="0044437C">
        <w:t>43</w:t>
      </w:r>
      <w:r w:rsidRPr="0044437C">
        <w:fldChar w:fldCharType="end"/>
      </w:r>
    </w:p>
    <w:p w14:paraId="297C0D9B" w14:textId="710889DB"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6.3A.2</w:t>
      </w:r>
      <w:r w:rsidRPr="0044437C">
        <w:rPr>
          <w:rFonts w:asciiTheme="minorHAnsi" w:eastAsiaTheme="minorEastAsia" w:hAnsiTheme="minorHAnsi" w:cstheme="minorBidi"/>
          <w:kern w:val="2"/>
          <w:sz w:val="24"/>
          <w:szCs w:val="24"/>
          <w:lang w:eastAsia="en-GB"/>
          <w14:ligatures w14:val="standardContextual"/>
        </w:rPr>
        <w:tab/>
      </w:r>
      <w:r w:rsidRPr="0044437C">
        <w:t>Transmit OFF power for category M1</w:t>
      </w:r>
      <w:r w:rsidRPr="0044437C">
        <w:tab/>
      </w:r>
      <w:r w:rsidRPr="0044437C">
        <w:fldChar w:fldCharType="begin" w:fldLock="1"/>
      </w:r>
      <w:r w:rsidRPr="0044437C">
        <w:instrText xml:space="preserve"> PAGEREF _Toc194571805 \h </w:instrText>
      </w:r>
      <w:r w:rsidRPr="0044437C">
        <w:fldChar w:fldCharType="separate"/>
      </w:r>
      <w:r w:rsidRPr="0044437C">
        <w:t>45</w:t>
      </w:r>
      <w:r w:rsidRPr="0044437C">
        <w:fldChar w:fldCharType="end"/>
      </w:r>
    </w:p>
    <w:p w14:paraId="1722BF83" w14:textId="4E6846D8"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6.3A.3</w:t>
      </w:r>
      <w:r w:rsidRPr="0044437C">
        <w:rPr>
          <w:rFonts w:asciiTheme="minorHAnsi" w:eastAsiaTheme="minorEastAsia" w:hAnsiTheme="minorHAnsi" w:cstheme="minorBidi"/>
          <w:kern w:val="2"/>
          <w:sz w:val="24"/>
          <w:szCs w:val="24"/>
          <w:lang w:eastAsia="en-GB"/>
          <w14:ligatures w14:val="standardContextual"/>
        </w:rPr>
        <w:tab/>
      </w:r>
      <w:r w:rsidRPr="0044437C">
        <w:t xml:space="preserve">ON/OFF time mask </w:t>
      </w:r>
      <w:r w:rsidRPr="0044437C">
        <w:rPr>
          <w:lang w:eastAsia="zh-CN"/>
        </w:rPr>
        <w:t>for category M1</w:t>
      </w:r>
      <w:r w:rsidRPr="0044437C">
        <w:tab/>
      </w:r>
      <w:r w:rsidRPr="0044437C">
        <w:fldChar w:fldCharType="begin" w:fldLock="1"/>
      </w:r>
      <w:r w:rsidRPr="0044437C">
        <w:instrText xml:space="preserve"> PAGEREF _Toc194571806 \h </w:instrText>
      </w:r>
      <w:r w:rsidRPr="0044437C">
        <w:fldChar w:fldCharType="separate"/>
      </w:r>
      <w:r w:rsidRPr="0044437C">
        <w:t>46</w:t>
      </w:r>
      <w:r w:rsidRPr="0044437C">
        <w:fldChar w:fldCharType="end"/>
      </w:r>
    </w:p>
    <w:p w14:paraId="2B19D404" w14:textId="356982F6"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6.3A.3.1</w:t>
      </w:r>
      <w:r w:rsidRPr="0044437C">
        <w:rPr>
          <w:rFonts w:asciiTheme="minorHAnsi" w:eastAsiaTheme="minorEastAsia" w:hAnsiTheme="minorHAnsi" w:cstheme="minorBidi"/>
          <w:kern w:val="2"/>
          <w:sz w:val="24"/>
          <w:szCs w:val="24"/>
          <w:lang w:eastAsia="en-GB"/>
          <w14:ligatures w14:val="standardContextual"/>
        </w:rPr>
        <w:tab/>
      </w:r>
      <w:r w:rsidRPr="0044437C">
        <w:t>General ON/OFF time mask for category M1</w:t>
      </w:r>
      <w:r w:rsidRPr="0044437C">
        <w:tab/>
      </w:r>
      <w:r w:rsidRPr="0044437C">
        <w:fldChar w:fldCharType="begin" w:fldLock="1"/>
      </w:r>
      <w:r w:rsidRPr="0044437C">
        <w:instrText xml:space="preserve"> PAGEREF _Toc194571807 \h </w:instrText>
      </w:r>
      <w:r w:rsidRPr="0044437C">
        <w:fldChar w:fldCharType="separate"/>
      </w:r>
      <w:r w:rsidRPr="0044437C">
        <w:t>46</w:t>
      </w:r>
      <w:r w:rsidRPr="0044437C">
        <w:fldChar w:fldCharType="end"/>
      </w:r>
    </w:p>
    <w:p w14:paraId="18E7659D" w14:textId="585FE6AA"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6.3A.3.2</w:t>
      </w:r>
      <w:r w:rsidRPr="0044437C">
        <w:rPr>
          <w:rFonts w:asciiTheme="minorHAnsi" w:eastAsiaTheme="minorEastAsia" w:hAnsiTheme="minorHAnsi" w:cstheme="minorBidi"/>
          <w:kern w:val="2"/>
          <w:sz w:val="24"/>
          <w:szCs w:val="24"/>
          <w:lang w:eastAsia="en-GB"/>
          <w14:ligatures w14:val="standardContextual"/>
        </w:rPr>
        <w:tab/>
      </w:r>
      <w:r w:rsidRPr="0044437C">
        <w:t>PRACH and SRS ON/OFF time mask for UE category M1</w:t>
      </w:r>
      <w:r w:rsidRPr="0044437C">
        <w:tab/>
      </w:r>
      <w:r w:rsidRPr="0044437C">
        <w:fldChar w:fldCharType="begin" w:fldLock="1"/>
      </w:r>
      <w:r w:rsidRPr="0044437C">
        <w:instrText xml:space="preserve"> PAGEREF _Toc194571808 \h </w:instrText>
      </w:r>
      <w:r w:rsidRPr="0044437C">
        <w:fldChar w:fldCharType="separate"/>
      </w:r>
      <w:r w:rsidRPr="0044437C">
        <w:t>48</w:t>
      </w:r>
      <w:r w:rsidRPr="0044437C">
        <w:fldChar w:fldCharType="end"/>
      </w:r>
    </w:p>
    <w:p w14:paraId="0031E871" w14:textId="74A10CF7" w:rsidR="004866F4" w:rsidRPr="0044437C" w:rsidRDefault="004866F4">
      <w:pPr>
        <w:pStyle w:val="TOC5"/>
        <w:rPr>
          <w:rFonts w:asciiTheme="minorHAnsi" w:eastAsiaTheme="minorEastAsia" w:hAnsiTheme="minorHAnsi" w:cstheme="minorBidi"/>
          <w:kern w:val="2"/>
          <w:sz w:val="24"/>
          <w:szCs w:val="24"/>
          <w:lang w:eastAsia="en-GB"/>
          <w14:ligatures w14:val="standardContextual"/>
        </w:rPr>
      </w:pPr>
      <w:r w:rsidRPr="0044437C">
        <w:t>6.3A.3.2.1</w:t>
      </w:r>
      <w:r w:rsidRPr="0044437C">
        <w:rPr>
          <w:rFonts w:asciiTheme="minorHAnsi" w:eastAsiaTheme="minorEastAsia" w:hAnsiTheme="minorHAnsi" w:cstheme="minorBidi"/>
          <w:kern w:val="2"/>
          <w:sz w:val="24"/>
          <w:szCs w:val="24"/>
          <w:lang w:eastAsia="en-GB"/>
          <w14:ligatures w14:val="standardContextual"/>
        </w:rPr>
        <w:tab/>
      </w:r>
      <w:r w:rsidRPr="0044437C">
        <w:t>PRACH time mask for UE category M1</w:t>
      </w:r>
      <w:r w:rsidRPr="0044437C">
        <w:tab/>
      </w:r>
      <w:r w:rsidRPr="0044437C">
        <w:fldChar w:fldCharType="begin" w:fldLock="1"/>
      </w:r>
      <w:r w:rsidRPr="0044437C">
        <w:instrText xml:space="preserve"> PAGEREF _Toc194571809 \h </w:instrText>
      </w:r>
      <w:r w:rsidRPr="0044437C">
        <w:fldChar w:fldCharType="separate"/>
      </w:r>
      <w:r w:rsidRPr="0044437C">
        <w:t>48</w:t>
      </w:r>
      <w:r w:rsidRPr="0044437C">
        <w:fldChar w:fldCharType="end"/>
      </w:r>
    </w:p>
    <w:p w14:paraId="15AEF791" w14:textId="14730886" w:rsidR="004866F4" w:rsidRPr="0044437C" w:rsidRDefault="004866F4">
      <w:pPr>
        <w:pStyle w:val="TOC5"/>
        <w:rPr>
          <w:rFonts w:asciiTheme="minorHAnsi" w:eastAsiaTheme="minorEastAsia" w:hAnsiTheme="minorHAnsi" w:cstheme="minorBidi"/>
          <w:kern w:val="2"/>
          <w:sz w:val="24"/>
          <w:szCs w:val="24"/>
          <w:lang w:eastAsia="en-GB"/>
          <w14:ligatures w14:val="standardContextual"/>
        </w:rPr>
      </w:pPr>
      <w:r w:rsidRPr="0044437C">
        <w:t>6.3A.3.2.2</w:t>
      </w:r>
      <w:r w:rsidRPr="0044437C">
        <w:rPr>
          <w:rFonts w:asciiTheme="minorHAnsi" w:eastAsiaTheme="minorEastAsia" w:hAnsiTheme="minorHAnsi" w:cstheme="minorBidi"/>
          <w:kern w:val="2"/>
          <w:sz w:val="24"/>
          <w:szCs w:val="24"/>
          <w:lang w:eastAsia="en-GB"/>
          <w14:ligatures w14:val="standardContextual"/>
        </w:rPr>
        <w:tab/>
      </w:r>
      <w:r w:rsidRPr="0044437C">
        <w:t>SRS time mask for UE category M1</w:t>
      </w:r>
      <w:r w:rsidRPr="0044437C">
        <w:tab/>
      </w:r>
      <w:r w:rsidRPr="0044437C">
        <w:fldChar w:fldCharType="begin" w:fldLock="1"/>
      </w:r>
      <w:r w:rsidRPr="0044437C">
        <w:instrText xml:space="preserve"> PAGEREF _Toc194571810 \h </w:instrText>
      </w:r>
      <w:r w:rsidRPr="0044437C">
        <w:fldChar w:fldCharType="separate"/>
      </w:r>
      <w:r w:rsidRPr="0044437C">
        <w:t>51</w:t>
      </w:r>
      <w:r w:rsidRPr="0044437C">
        <w:fldChar w:fldCharType="end"/>
      </w:r>
    </w:p>
    <w:p w14:paraId="745C3836" w14:textId="4ABB7DE0"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6.3A.4</w:t>
      </w:r>
      <w:r w:rsidRPr="0044437C">
        <w:rPr>
          <w:rFonts w:asciiTheme="minorHAnsi" w:eastAsiaTheme="minorEastAsia" w:hAnsiTheme="minorHAnsi" w:cstheme="minorBidi"/>
          <w:kern w:val="2"/>
          <w:sz w:val="24"/>
          <w:szCs w:val="24"/>
          <w:lang w:eastAsia="en-GB"/>
          <w14:ligatures w14:val="standardContextual"/>
        </w:rPr>
        <w:tab/>
      </w:r>
      <w:r w:rsidRPr="0044437C">
        <w:t>Power control</w:t>
      </w:r>
      <w:r w:rsidRPr="0044437C">
        <w:rPr>
          <w:lang w:eastAsia="zh-CN"/>
        </w:rPr>
        <w:t xml:space="preserve"> for category M1</w:t>
      </w:r>
      <w:r w:rsidRPr="0044437C">
        <w:tab/>
      </w:r>
      <w:r w:rsidRPr="0044437C">
        <w:fldChar w:fldCharType="begin" w:fldLock="1"/>
      </w:r>
      <w:r w:rsidRPr="0044437C">
        <w:instrText xml:space="preserve"> PAGEREF _Toc194571811 \h </w:instrText>
      </w:r>
      <w:r w:rsidRPr="0044437C">
        <w:fldChar w:fldCharType="separate"/>
      </w:r>
      <w:r w:rsidRPr="0044437C">
        <w:t>53</w:t>
      </w:r>
      <w:r w:rsidRPr="0044437C">
        <w:fldChar w:fldCharType="end"/>
      </w:r>
    </w:p>
    <w:p w14:paraId="10E56337" w14:textId="176829FB"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6.3A.4.1</w:t>
      </w:r>
      <w:r w:rsidRPr="0044437C">
        <w:rPr>
          <w:rFonts w:asciiTheme="minorHAnsi" w:eastAsiaTheme="minorEastAsia" w:hAnsiTheme="minorHAnsi" w:cstheme="minorBidi"/>
          <w:kern w:val="2"/>
          <w:sz w:val="24"/>
          <w:szCs w:val="24"/>
          <w:lang w:eastAsia="en-GB"/>
          <w14:ligatures w14:val="standardContextual"/>
        </w:rPr>
        <w:tab/>
      </w:r>
      <w:r w:rsidRPr="0044437C">
        <w:t>Power Control Absolute power tolerance for UE category M1</w:t>
      </w:r>
      <w:r w:rsidRPr="0044437C">
        <w:tab/>
      </w:r>
      <w:r w:rsidRPr="0044437C">
        <w:fldChar w:fldCharType="begin" w:fldLock="1"/>
      </w:r>
      <w:r w:rsidRPr="0044437C">
        <w:instrText xml:space="preserve"> PAGEREF _Toc194571812 \h </w:instrText>
      </w:r>
      <w:r w:rsidRPr="0044437C">
        <w:fldChar w:fldCharType="separate"/>
      </w:r>
      <w:r w:rsidRPr="0044437C">
        <w:t>53</w:t>
      </w:r>
      <w:r w:rsidRPr="0044437C">
        <w:fldChar w:fldCharType="end"/>
      </w:r>
    </w:p>
    <w:p w14:paraId="4B1BFABD" w14:textId="4D590D22"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lastRenderedPageBreak/>
        <w:t>6.3A.4.2</w:t>
      </w:r>
      <w:r w:rsidRPr="0044437C">
        <w:rPr>
          <w:rFonts w:asciiTheme="minorHAnsi" w:eastAsiaTheme="minorEastAsia" w:hAnsiTheme="minorHAnsi" w:cstheme="minorBidi"/>
          <w:kern w:val="2"/>
          <w:sz w:val="24"/>
          <w:szCs w:val="24"/>
          <w:lang w:eastAsia="en-GB"/>
          <w14:ligatures w14:val="standardContextual"/>
        </w:rPr>
        <w:tab/>
      </w:r>
      <w:r w:rsidRPr="0044437C">
        <w:t>Power Control Relative power tolerance for UE category M1</w:t>
      </w:r>
      <w:r w:rsidRPr="0044437C">
        <w:tab/>
      </w:r>
      <w:r w:rsidRPr="0044437C">
        <w:fldChar w:fldCharType="begin" w:fldLock="1"/>
      </w:r>
      <w:r w:rsidRPr="0044437C">
        <w:instrText xml:space="preserve"> PAGEREF _Toc194571813 \h </w:instrText>
      </w:r>
      <w:r w:rsidRPr="0044437C">
        <w:fldChar w:fldCharType="separate"/>
      </w:r>
      <w:r w:rsidRPr="0044437C">
        <w:t>56</w:t>
      </w:r>
      <w:r w:rsidRPr="0044437C">
        <w:fldChar w:fldCharType="end"/>
      </w:r>
    </w:p>
    <w:p w14:paraId="0B6F02A0" w14:textId="46413E30"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6.3A.4.3</w:t>
      </w:r>
      <w:r w:rsidRPr="0044437C">
        <w:rPr>
          <w:rFonts w:asciiTheme="minorHAnsi" w:eastAsiaTheme="minorEastAsia" w:hAnsiTheme="minorHAnsi" w:cstheme="minorBidi"/>
          <w:kern w:val="2"/>
          <w:sz w:val="24"/>
          <w:szCs w:val="24"/>
          <w:lang w:eastAsia="en-GB"/>
          <w14:ligatures w14:val="standardContextual"/>
        </w:rPr>
        <w:tab/>
      </w:r>
      <w:r w:rsidRPr="0044437C">
        <w:t xml:space="preserve">Aggregate power control tolerance for UE category </w:t>
      </w:r>
      <w:r w:rsidRPr="0044437C">
        <w:rPr>
          <w:lang w:eastAsia="zh-TW"/>
        </w:rPr>
        <w:t>M1</w:t>
      </w:r>
      <w:r w:rsidRPr="0044437C">
        <w:tab/>
      </w:r>
      <w:r w:rsidRPr="0044437C">
        <w:fldChar w:fldCharType="begin" w:fldLock="1"/>
      </w:r>
      <w:r w:rsidRPr="0044437C">
        <w:instrText xml:space="preserve"> PAGEREF _Toc194571814 \h </w:instrText>
      </w:r>
      <w:r w:rsidRPr="0044437C">
        <w:fldChar w:fldCharType="separate"/>
      </w:r>
      <w:r w:rsidRPr="0044437C">
        <w:t>64</w:t>
      </w:r>
      <w:r w:rsidRPr="0044437C">
        <w:fldChar w:fldCharType="end"/>
      </w:r>
    </w:p>
    <w:p w14:paraId="3CC45F0F" w14:textId="5AE5E939"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cs="v5.0.0"/>
        </w:rPr>
        <w:t>6.3B</w:t>
      </w:r>
      <w:r w:rsidRPr="0044437C">
        <w:rPr>
          <w:rFonts w:asciiTheme="minorHAnsi" w:eastAsiaTheme="minorEastAsia" w:hAnsiTheme="minorHAnsi" w:cstheme="minorBidi"/>
          <w:kern w:val="2"/>
          <w:sz w:val="24"/>
          <w:szCs w:val="24"/>
          <w:lang w:eastAsia="en-GB"/>
          <w14:ligatures w14:val="standardContextual"/>
        </w:rPr>
        <w:tab/>
      </w:r>
      <w:r w:rsidRPr="0044437C">
        <w:rPr>
          <w:rFonts w:cs="v5.0.0"/>
        </w:rPr>
        <w:t>Output power dynamics for category NB1 and NB2</w:t>
      </w:r>
      <w:r w:rsidRPr="0044437C">
        <w:tab/>
      </w:r>
      <w:r w:rsidRPr="0044437C">
        <w:fldChar w:fldCharType="begin" w:fldLock="1"/>
      </w:r>
      <w:r w:rsidRPr="0044437C">
        <w:instrText xml:space="preserve"> PAGEREF _Toc194571815 \h </w:instrText>
      </w:r>
      <w:r w:rsidRPr="0044437C">
        <w:fldChar w:fldCharType="separate"/>
      </w:r>
      <w:r w:rsidRPr="0044437C">
        <w:t>68</w:t>
      </w:r>
      <w:r w:rsidRPr="0044437C">
        <w:fldChar w:fldCharType="end"/>
      </w:r>
    </w:p>
    <w:p w14:paraId="547F9F5C" w14:textId="7E743DCF"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6.3B.1</w:t>
      </w:r>
      <w:r w:rsidRPr="0044437C">
        <w:rPr>
          <w:rFonts w:asciiTheme="minorHAnsi" w:eastAsiaTheme="minorEastAsia" w:hAnsiTheme="minorHAnsi" w:cstheme="minorBidi"/>
          <w:kern w:val="2"/>
          <w:sz w:val="24"/>
          <w:szCs w:val="24"/>
          <w:lang w:eastAsia="en-GB"/>
          <w14:ligatures w14:val="standardContextual"/>
        </w:rPr>
        <w:tab/>
      </w:r>
      <w:r w:rsidRPr="0044437C">
        <w:t>UE Minimum output power for category NB1 and NB2</w:t>
      </w:r>
      <w:r w:rsidRPr="0044437C">
        <w:tab/>
      </w:r>
      <w:r w:rsidRPr="0044437C">
        <w:fldChar w:fldCharType="begin" w:fldLock="1"/>
      </w:r>
      <w:r w:rsidRPr="0044437C">
        <w:instrText xml:space="preserve"> PAGEREF _Toc194571816 \h </w:instrText>
      </w:r>
      <w:r w:rsidRPr="0044437C">
        <w:fldChar w:fldCharType="separate"/>
      </w:r>
      <w:r w:rsidRPr="0044437C">
        <w:t>68</w:t>
      </w:r>
      <w:r w:rsidRPr="0044437C">
        <w:fldChar w:fldCharType="end"/>
      </w:r>
    </w:p>
    <w:p w14:paraId="3F116F41" w14:textId="5D50F7B0"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6.3B.2</w:t>
      </w:r>
      <w:r w:rsidRPr="0044437C">
        <w:rPr>
          <w:rFonts w:asciiTheme="minorHAnsi" w:eastAsiaTheme="minorEastAsia" w:hAnsiTheme="minorHAnsi" w:cstheme="minorBidi"/>
          <w:kern w:val="2"/>
          <w:sz w:val="24"/>
          <w:szCs w:val="24"/>
          <w:lang w:eastAsia="en-GB"/>
          <w14:ligatures w14:val="standardContextual"/>
        </w:rPr>
        <w:tab/>
      </w:r>
      <w:r w:rsidRPr="0044437C">
        <w:t>Transmit OFF power for category NB1 and NB2</w:t>
      </w:r>
      <w:r w:rsidRPr="0044437C">
        <w:tab/>
      </w:r>
      <w:r w:rsidRPr="0044437C">
        <w:fldChar w:fldCharType="begin" w:fldLock="1"/>
      </w:r>
      <w:r w:rsidRPr="0044437C">
        <w:instrText xml:space="preserve"> PAGEREF _Toc194571817 \h </w:instrText>
      </w:r>
      <w:r w:rsidRPr="0044437C">
        <w:fldChar w:fldCharType="separate"/>
      </w:r>
      <w:r w:rsidRPr="0044437C">
        <w:t>70</w:t>
      </w:r>
      <w:r w:rsidRPr="0044437C">
        <w:fldChar w:fldCharType="end"/>
      </w:r>
    </w:p>
    <w:p w14:paraId="1AE5DA7F" w14:textId="1EF497D7"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6.3B.3</w:t>
      </w:r>
      <w:r w:rsidRPr="0044437C">
        <w:rPr>
          <w:rFonts w:asciiTheme="minorHAnsi" w:eastAsiaTheme="minorEastAsia" w:hAnsiTheme="minorHAnsi" w:cstheme="minorBidi"/>
          <w:kern w:val="2"/>
          <w:sz w:val="24"/>
          <w:szCs w:val="24"/>
          <w:lang w:eastAsia="en-GB"/>
          <w14:ligatures w14:val="standardContextual"/>
        </w:rPr>
        <w:tab/>
      </w:r>
      <w:r w:rsidRPr="0044437C">
        <w:t xml:space="preserve">ON/OFF time mask </w:t>
      </w:r>
      <w:r w:rsidRPr="0044437C">
        <w:rPr>
          <w:lang w:eastAsia="zh-CN"/>
        </w:rPr>
        <w:t>for category NB1 and NB2</w:t>
      </w:r>
      <w:r w:rsidRPr="0044437C">
        <w:tab/>
      </w:r>
      <w:r w:rsidRPr="0044437C">
        <w:fldChar w:fldCharType="begin" w:fldLock="1"/>
      </w:r>
      <w:r w:rsidRPr="0044437C">
        <w:instrText xml:space="preserve"> PAGEREF _Toc194571818 \h </w:instrText>
      </w:r>
      <w:r w:rsidRPr="0044437C">
        <w:fldChar w:fldCharType="separate"/>
      </w:r>
      <w:r w:rsidRPr="0044437C">
        <w:t>71</w:t>
      </w:r>
      <w:r w:rsidRPr="0044437C">
        <w:fldChar w:fldCharType="end"/>
      </w:r>
    </w:p>
    <w:p w14:paraId="7EFBF15B" w14:textId="365FD26B"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6.3B.3.1</w:t>
      </w:r>
      <w:r w:rsidRPr="0044437C">
        <w:rPr>
          <w:rFonts w:asciiTheme="minorHAnsi" w:eastAsiaTheme="minorEastAsia" w:hAnsiTheme="minorHAnsi" w:cstheme="minorBidi"/>
          <w:kern w:val="2"/>
          <w:sz w:val="24"/>
          <w:szCs w:val="24"/>
          <w:lang w:eastAsia="en-GB"/>
          <w14:ligatures w14:val="standardContextual"/>
        </w:rPr>
        <w:tab/>
      </w:r>
      <w:r w:rsidRPr="0044437C">
        <w:rPr>
          <w:lang w:eastAsia="zh-TW"/>
        </w:rPr>
        <w:t>General ON/OFF time mask for category NB1 and NB2</w:t>
      </w:r>
      <w:r w:rsidRPr="0044437C">
        <w:tab/>
      </w:r>
      <w:r w:rsidRPr="0044437C">
        <w:fldChar w:fldCharType="begin" w:fldLock="1"/>
      </w:r>
      <w:r w:rsidRPr="0044437C">
        <w:instrText xml:space="preserve"> PAGEREF _Toc194571819 \h </w:instrText>
      </w:r>
      <w:r w:rsidRPr="0044437C">
        <w:fldChar w:fldCharType="separate"/>
      </w:r>
      <w:r w:rsidRPr="0044437C">
        <w:t>71</w:t>
      </w:r>
      <w:r w:rsidRPr="0044437C">
        <w:fldChar w:fldCharType="end"/>
      </w:r>
    </w:p>
    <w:p w14:paraId="22672B3E" w14:textId="0D7F1874"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6.3B.3.2</w:t>
      </w:r>
      <w:r w:rsidRPr="0044437C">
        <w:rPr>
          <w:rFonts w:asciiTheme="minorHAnsi" w:eastAsiaTheme="minorEastAsia" w:hAnsiTheme="minorHAnsi" w:cstheme="minorBidi"/>
          <w:kern w:val="2"/>
          <w:sz w:val="24"/>
          <w:szCs w:val="24"/>
          <w:lang w:eastAsia="en-GB"/>
          <w14:ligatures w14:val="standardContextual"/>
        </w:rPr>
        <w:tab/>
      </w:r>
      <w:r w:rsidRPr="0044437C">
        <w:rPr>
          <w:lang w:eastAsia="zh-TW"/>
        </w:rPr>
        <w:t>NPRACH time mask for category NB1 and NB2</w:t>
      </w:r>
      <w:r w:rsidRPr="0044437C">
        <w:tab/>
      </w:r>
      <w:r w:rsidRPr="0044437C">
        <w:fldChar w:fldCharType="begin" w:fldLock="1"/>
      </w:r>
      <w:r w:rsidRPr="0044437C">
        <w:instrText xml:space="preserve"> PAGEREF _Toc194571820 \h </w:instrText>
      </w:r>
      <w:r w:rsidRPr="0044437C">
        <w:fldChar w:fldCharType="separate"/>
      </w:r>
      <w:r w:rsidRPr="0044437C">
        <w:t>73</w:t>
      </w:r>
      <w:r w:rsidRPr="0044437C">
        <w:fldChar w:fldCharType="end"/>
      </w:r>
    </w:p>
    <w:p w14:paraId="6AF2B4AD" w14:textId="3DCF3C53"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6.3B.4</w:t>
      </w:r>
      <w:r w:rsidRPr="0044437C">
        <w:rPr>
          <w:rFonts w:asciiTheme="minorHAnsi" w:eastAsiaTheme="minorEastAsia" w:hAnsiTheme="minorHAnsi" w:cstheme="minorBidi"/>
          <w:kern w:val="2"/>
          <w:sz w:val="24"/>
          <w:szCs w:val="24"/>
          <w:lang w:eastAsia="en-GB"/>
          <w14:ligatures w14:val="standardContextual"/>
        </w:rPr>
        <w:tab/>
      </w:r>
      <w:r w:rsidRPr="0044437C">
        <w:t>Power Control for category NB1 and NB2</w:t>
      </w:r>
      <w:r w:rsidRPr="0044437C">
        <w:tab/>
      </w:r>
      <w:r w:rsidRPr="0044437C">
        <w:fldChar w:fldCharType="begin" w:fldLock="1"/>
      </w:r>
      <w:r w:rsidRPr="0044437C">
        <w:instrText xml:space="preserve"> PAGEREF _Toc194571821 \h </w:instrText>
      </w:r>
      <w:r w:rsidRPr="0044437C">
        <w:fldChar w:fldCharType="separate"/>
      </w:r>
      <w:r w:rsidRPr="0044437C">
        <w:t>75</w:t>
      </w:r>
      <w:r w:rsidRPr="0044437C">
        <w:fldChar w:fldCharType="end"/>
      </w:r>
    </w:p>
    <w:p w14:paraId="7C0A31CD" w14:textId="74B36C36"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6.3B.4.1</w:t>
      </w:r>
      <w:r w:rsidRPr="0044437C">
        <w:rPr>
          <w:rFonts w:asciiTheme="minorHAnsi" w:eastAsiaTheme="minorEastAsia" w:hAnsiTheme="minorHAnsi" w:cstheme="minorBidi"/>
          <w:kern w:val="2"/>
          <w:sz w:val="24"/>
          <w:szCs w:val="24"/>
          <w:lang w:eastAsia="en-GB"/>
          <w14:ligatures w14:val="standardContextual"/>
        </w:rPr>
        <w:tab/>
      </w:r>
      <w:r w:rsidRPr="0044437C">
        <w:t>Power Control Absolute power tolerance for category NB1 and NB2</w:t>
      </w:r>
      <w:r w:rsidRPr="0044437C">
        <w:tab/>
      </w:r>
      <w:r w:rsidRPr="0044437C">
        <w:fldChar w:fldCharType="begin" w:fldLock="1"/>
      </w:r>
      <w:r w:rsidRPr="0044437C">
        <w:instrText xml:space="preserve"> PAGEREF _Toc194571822 \h </w:instrText>
      </w:r>
      <w:r w:rsidRPr="0044437C">
        <w:fldChar w:fldCharType="separate"/>
      </w:r>
      <w:r w:rsidRPr="0044437C">
        <w:t>75</w:t>
      </w:r>
      <w:r w:rsidRPr="0044437C">
        <w:fldChar w:fldCharType="end"/>
      </w:r>
    </w:p>
    <w:p w14:paraId="2E25877A" w14:textId="6D979653"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6.3B.4.2</w:t>
      </w:r>
      <w:r w:rsidRPr="0044437C">
        <w:rPr>
          <w:rFonts w:asciiTheme="minorHAnsi" w:eastAsiaTheme="minorEastAsia" w:hAnsiTheme="minorHAnsi" w:cstheme="minorBidi"/>
          <w:kern w:val="2"/>
          <w:sz w:val="24"/>
          <w:szCs w:val="24"/>
          <w:lang w:eastAsia="en-GB"/>
          <w14:ligatures w14:val="standardContextual"/>
        </w:rPr>
        <w:tab/>
      </w:r>
      <w:r w:rsidRPr="0044437C">
        <w:t>Power Control Relative power tolerance for category NB1 and NB2</w:t>
      </w:r>
      <w:r w:rsidRPr="0044437C">
        <w:tab/>
      </w:r>
      <w:r w:rsidRPr="0044437C">
        <w:fldChar w:fldCharType="begin" w:fldLock="1"/>
      </w:r>
      <w:r w:rsidRPr="0044437C">
        <w:instrText xml:space="preserve"> PAGEREF _Toc194571823 \h </w:instrText>
      </w:r>
      <w:r w:rsidRPr="0044437C">
        <w:fldChar w:fldCharType="separate"/>
      </w:r>
      <w:r w:rsidRPr="0044437C">
        <w:t>79</w:t>
      </w:r>
      <w:r w:rsidRPr="0044437C">
        <w:fldChar w:fldCharType="end"/>
      </w:r>
    </w:p>
    <w:p w14:paraId="70CB0C7D" w14:textId="3757380A"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6.3B.4.3</w:t>
      </w:r>
      <w:r w:rsidRPr="0044437C">
        <w:rPr>
          <w:rFonts w:asciiTheme="minorHAnsi" w:eastAsiaTheme="minorEastAsia" w:hAnsiTheme="minorHAnsi" w:cstheme="minorBidi"/>
          <w:kern w:val="2"/>
          <w:sz w:val="24"/>
          <w:szCs w:val="24"/>
          <w:lang w:eastAsia="en-GB"/>
          <w14:ligatures w14:val="standardContextual"/>
        </w:rPr>
        <w:tab/>
      </w:r>
      <w:r w:rsidRPr="0044437C">
        <w:t>Aggregate power control tolerance for category NB1 and NB2</w:t>
      </w:r>
      <w:r w:rsidRPr="0044437C">
        <w:tab/>
      </w:r>
      <w:r w:rsidRPr="0044437C">
        <w:fldChar w:fldCharType="begin" w:fldLock="1"/>
      </w:r>
      <w:r w:rsidRPr="0044437C">
        <w:instrText xml:space="preserve"> PAGEREF _Toc194571824 \h </w:instrText>
      </w:r>
      <w:r w:rsidRPr="0044437C">
        <w:fldChar w:fldCharType="separate"/>
      </w:r>
      <w:r w:rsidRPr="0044437C">
        <w:t>82</w:t>
      </w:r>
      <w:r w:rsidRPr="0044437C">
        <w:fldChar w:fldCharType="end"/>
      </w:r>
    </w:p>
    <w:p w14:paraId="38AB07F4" w14:textId="01D97E94"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6.4</w:t>
      </w:r>
      <w:r w:rsidRPr="0044437C">
        <w:rPr>
          <w:rFonts w:asciiTheme="minorHAnsi" w:eastAsiaTheme="minorEastAsia" w:hAnsiTheme="minorHAnsi" w:cstheme="minorBidi"/>
          <w:kern w:val="2"/>
          <w:sz w:val="24"/>
          <w:szCs w:val="24"/>
          <w:lang w:eastAsia="en-GB"/>
          <w14:ligatures w14:val="standardContextual"/>
        </w:rPr>
        <w:tab/>
      </w:r>
      <w:r w:rsidRPr="0044437C">
        <w:t>Transmit signal quality</w:t>
      </w:r>
      <w:r w:rsidRPr="0044437C">
        <w:tab/>
      </w:r>
      <w:r w:rsidRPr="0044437C">
        <w:fldChar w:fldCharType="begin" w:fldLock="1"/>
      </w:r>
      <w:r w:rsidRPr="0044437C">
        <w:instrText xml:space="preserve"> PAGEREF _Toc194571825 \h </w:instrText>
      </w:r>
      <w:r w:rsidRPr="0044437C">
        <w:fldChar w:fldCharType="separate"/>
      </w:r>
      <w:r w:rsidRPr="0044437C">
        <w:t>86</w:t>
      </w:r>
      <w:r w:rsidRPr="0044437C">
        <w:fldChar w:fldCharType="end"/>
      </w:r>
    </w:p>
    <w:p w14:paraId="145CEEE4" w14:textId="7D4D8406"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6.4A</w:t>
      </w:r>
      <w:r w:rsidRPr="0044437C">
        <w:rPr>
          <w:rFonts w:asciiTheme="minorHAnsi" w:eastAsiaTheme="minorEastAsia" w:hAnsiTheme="minorHAnsi" w:cstheme="minorBidi"/>
          <w:kern w:val="2"/>
          <w:sz w:val="24"/>
          <w:szCs w:val="24"/>
          <w:lang w:eastAsia="en-GB"/>
          <w14:ligatures w14:val="standardContextual"/>
        </w:rPr>
        <w:tab/>
      </w:r>
      <w:r w:rsidRPr="0044437C">
        <w:t>Transmit signal quality for category M1</w:t>
      </w:r>
      <w:r w:rsidRPr="0044437C">
        <w:tab/>
      </w:r>
      <w:r w:rsidRPr="0044437C">
        <w:fldChar w:fldCharType="begin" w:fldLock="1"/>
      </w:r>
      <w:r w:rsidRPr="0044437C">
        <w:instrText xml:space="preserve"> PAGEREF _Toc194571826 \h </w:instrText>
      </w:r>
      <w:r w:rsidRPr="0044437C">
        <w:fldChar w:fldCharType="separate"/>
      </w:r>
      <w:r w:rsidRPr="0044437C">
        <w:t>86</w:t>
      </w:r>
      <w:r w:rsidRPr="0044437C">
        <w:fldChar w:fldCharType="end"/>
      </w:r>
    </w:p>
    <w:p w14:paraId="4C454CBC" w14:textId="34F00837"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6.4A.1</w:t>
      </w:r>
      <w:r w:rsidRPr="0044437C">
        <w:rPr>
          <w:rFonts w:asciiTheme="minorHAnsi" w:eastAsiaTheme="minorEastAsia" w:hAnsiTheme="minorHAnsi" w:cstheme="minorBidi"/>
          <w:kern w:val="2"/>
          <w:sz w:val="24"/>
          <w:szCs w:val="24"/>
          <w:lang w:eastAsia="en-GB"/>
          <w14:ligatures w14:val="standardContextual"/>
        </w:rPr>
        <w:tab/>
      </w:r>
      <w:r w:rsidRPr="0044437C">
        <w:t>Frequency error for UE category M1</w:t>
      </w:r>
      <w:r w:rsidRPr="0044437C">
        <w:tab/>
      </w:r>
      <w:r w:rsidRPr="0044437C">
        <w:fldChar w:fldCharType="begin" w:fldLock="1"/>
      </w:r>
      <w:r w:rsidRPr="0044437C">
        <w:instrText xml:space="preserve"> PAGEREF _Toc194571827 \h </w:instrText>
      </w:r>
      <w:r w:rsidRPr="0044437C">
        <w:fldChar w:fldCharType="separate"/>
      </w:r>
      <w:r w:rsidRPr="0044437C">
        <w:t>86</w:t>
      </w:r>
      <w:r w:rsidRPr="0044437C">
        <w:fldChar w:fldCharType="end"/>
      </w:r>
    </w:p>
    <w:p w14:paraId="199DB313" w14:textId="272F1A86"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6.4A.1_1</w:t>
      </w:r>
      <w:r w:rsidRPr="0044437C">
        <w:rPr>
          <w:rFonts w:asciiTheme="minorHAnsi" w:eastAsiaTheme="minorEastAsia" w:hAnsiTheme="minorHAnsi" w:cstheme="minorBidi"/>
          <w:kern w:val="2"/>
          <w:sz w:val="24"/>
          <w:szCs w:val="24"/>
          <w:lang w:eastAsia="en-GB"/>
          <w14:ligatures w14:val="standardContextual"/>
        </w:rPr>
        <w:tab/>
      </w:r>
      <w:r w:rsidRPr="0044437C">
        <w:t>Frequency error with GSO ephemeris for UE category M1</w:t>
      </w:r>
      <w:r w:rsidRPr="0044437C">
        <w:tab/>
      </w:r>
      <w:r w:rsidRPr="0044437C">
        <w:fldChar w:fldCharType="begin" w:fldLock="1"/>
      </w:r>
      <w:r w:rsidRPr="0044437C">
        <w:instrText xml:space="preserve"> PAGEREF _Toc194571828 \h </w:instrText>
      </w:r>
      <w:r w:rsidRPr="0044437C">
        <w:fldChar w:fldCharType="separate"/>
      </w:r>
      <w:r w:rsidRPr="0044437C">
        <w:t>86</w:t>
      </w:r>
      <w:r w:rsidRPr="0044437C">
        <w:fldChar w:fldCharType="end"/>
      </w:r>
    </w:p>
    <w:p w14:paraId="51EB8D29" w14:textId="3A5E2F09"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6.4A.1_2</w:t>
      </w:r>
      <w:r w:rsidRPr="0044437C">
        <w:rPr>
          <w:rFonts w:asciiTheme="minorHAnsi" w:eastAsiaTheme="minorEastAsia" w:hAnsiTheme="minorHAnsi" w:cstheme="minorBidi"/>
          <w:kern w:val="2"/>
          <w:sz w:val="24"/>
          <w:szCs w:val="24"/>
          <w:lang w:eastAsia="en-GB"/>
          <w14:ligatures w14:val="standardContextual"/>
        </w:rPr>
        <w:tab/>
      </w:r>
      <w:r w:rsidRPr="0044437C">
        <w:t>Frequency error with NGSO ephemeris for UE category M1</w:t>
      </w:r>
      <w:r w:rsidRPr="0044437C">
        <w:tab/>
      </w:r>
      <w:r w:rsidRPr="0044437C">
        <w:fldChar w:fldCharType="begin" w:fldLock="1"/>
      </w:r>
      <w:r w:rsidRPr="0044437C">
        <w:instrText xml:space="preserve"> PAGEREF _Toc194571829 \h </w:instrText>
      </w:r>
      <w:r w:rsidRPr="0044437C">
        <w:fldChar w:fldCharType="separate"/>
      </w:r>
      <w:r w:rsidRPr="0044437C">
        <w:t>90</w:t>
      </w:r>
      <w:r w:rsidRPr="0044437C">
        <w:fldChar w:fldCharType="end"/>
      </w:r>
    </w:p>
    <w:p w14:paraId="54932CA5" w14:textId="1625737A"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6.4A.2</w:t>
      </w:r>
      <w:r w:rsidRPr="0044437C">
        <w:rPr>
          <w:rFonts w:asciiTheme="minorHAnsi" w:eastAsiaTheme="minorEastAsia" w:hAnsiTheme="minorHAnsi" w:cstheme="minorBidi"/>
          <w:kern w:val="2"/>
          <w:sz w:val="24"/>
          <w:szCs w:val="24"/>
          <w:lang w:eastAsia="en-GB"/>
          <w14:ligatures w14:val="standardContextual"/>
        </w:rPr>
        <w:tab/>
      </w:r>
      <w:r w:rsidRPr="0044437C">
        <w:t>Transmit modulation quality for category M1</w:t>
      </w:r>
      <w:r w:rsidRPr="0044437C">
        <w:tab/>
      </w:r>
      <w:r w:rsidRPr="0044437C">
        <w:fldChar w:fldCharType="begin" w:fldLock="1"/>
      </w:r>
      <w:r w:rsidRPr="0044437C">
        <w:instrText xml:space="preserve"> PAGEREF _Toc194571830 \h </w:instrText>
      </w:r>
      <w:r w:rsidRPr="0044437C">
        <w:fldChar w:fldCharType="separate"/>
      </w:r>
      <w:r w:rsidRPr="0044437C">
        <w:t>91</w:t>
      </w:r>
      <w:r w:rsidRPr="0044437C">
        <w:fldChar w:fldCharType="end"/>
      </w:r>
    </w:p>
    <w:p w14:paraId="2D248C1C" w14:textId="12E1A904"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6.4A.2.1</w:t>
      </w:r>
      <w:r w:rsidRPr="0044437C">
        <w:rPr>
          <w:rFonts w:asciiTheme="minorHAnsi" w:eastAsiaTheme="minorEastAsia" w:hAnsiTheme="minorHAnsi" w:cstheme="minorBidi"/>
          <w:kern w:val="2"/>
          <w:sz w:val="24"/>
          <w:szCs w:val="24"/>
          <w:lang w:eastAsia="en-GB"/>
          <w14:ligatures w14:val="standardContextual"/>
        </w:rPr>
        <w:tab/>
      </w:r>
      <w:r w:rsidRPr="0044437C">
        <w:t>Error Vector Magnitude (EVM) for category M1</w:t>
      </w:r>
      <w:r w:rsidRPr="0044437C">
        <w:tab/>
      </w:r>
      <w:r w:rsidRPr="0044437C">
        <w:fldChar w:fldCharType="begin" w:fldLock="1"/>
      </w:r>
      <w:r w:rsidRPr="0044437C">
        <w:instrText xml:space="preserve"> PAGEREF _Toc194571831 \h </w:instrText>
      </w:r>
      <w:r w:rsidRPr="0044437C">
        <w:fldChar w:fldCharType="separate"/>
      </w:r>
      <w:r w:rsidRPr="0044437C">
        <w:t>91</w:t>
      </w:r>
      <w:r w:rsidRPr="0044437C">
        <w:fldChar w:fldCharType="end"/>
      </w:r>
    </w:p>
    <w:p w14:paraId="6E1FE3AA" w14:textId="6984679F"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6.4A.2.2</w:t>
      </w:r>
      <w:r w:rsidRPr="0044437C">
        <w:rPr>
          <w:rFonts w:asciiTheme="minorHAnsi" w:eastAsiaTheme="minorEastAsia" w:hAnsiTheme="minorHAnsi" w:cstheme="minorBidi"/>
          <w:kern w:val="2"/>
          <w:sz w:val="24"/>
          <w:szCs w:val="24"/>
          <w:lang w:eastAsia="en-GB"/>
          <w14:ligatures w14:val="standardContextual"/>
        </w:rPr>
        <w:tab/>
      </w:r>
      <w:r w:rsidRPr="0044437C">
        <w:t>Carrier leakage for category M1</w:t>
      </w:r>
      <w:r w:rsidRPr="0044437C">
        <w:tab/>
      </w:r>
      <w:r w:rsidRPr="0044437C">
        <w:fldChar w:fldCharType="begin" w:fldLock="1"/>
      </w:r>
      <w:r w:rsidRPr="0044437C">
        <w:instrText xml:space="preserve"> PAGEREF _Toc194571832 \h </w:instrText>
      </w:r>
      <w:r w:rsidRPr="0044437C">
        <w:fldChar w:fldCharType="separate"/>
      </w:r>
      <w:r w:rsidRPr="0044437C">
        <w:t>95</w:t>
      </w:r>
      <w:r w:rsidRPr="0044437C">
        <w:fldChar w:fldCharType="end"/>
      </w:r>
    </w:p>
    <w:p w14:paraId="586DD443" w14:textId="5782F874"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6.4A.2.3</w:t>
      </w:r>
      <w:r w:rsidRPr="0044437C">
        <w:rPr>
          <w:rFonts w:asciiTheme="minorHAnsi" w:eastAsiaTheme="minorEastAsia" w:hAnsiTheme="minorHAnsi" w:cstheme="minorBidi"/>
          <w:kern w:val="2"/>
          <w:sz w:val="24"/>
          <w:szCs w:val="24"/>
          <w:lang w:eastAsia="en-GB"/>
          <w14:ligatures w14:val="standardContextual"/>
        </w:rPr>
        <w:tab/>
      </w:r>
      <w:r w:rsidRPr="0044437C">
        <w:t>In-band emissions for non allocated RB for category M1</w:t>
      </w:r>
      <w:r w:rsidRPr="0044437C">
        <w:tab/>
      </w:r>
      <w:r w:rsidRPr="0044437C">
        <w:fldChar w:fldCharType="begin" w:fldLock="1"/>
      </w:r>
      <w:r w:rsidRPr="0044437C">
        <w:instrText xml:space="preserve"> PAGEREF _Toc194571833 \h </w:instrText>
      </w:r>
      <w:r w:rsidRPr="0044437C">
        <w:fldChar w:fldCharType="separate"/>
      </w:r>
      <w:r w:rsidRPr="0044437C">
        <w:t>98</w:t>
      </w:r>
      <w:r w:rsidRPr="0044437C">
        <w:fldChar w:fldCharType="end"/>
      </w:r>
    </w:p>
    <w:p w14:paraId="0874F093" w14:textId="1EF52A30"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6.4A.2.4</w:t>
      </w:r>
      <w:r w:rsidRPr="0044437C">
        <w:rPr>
          <w:rFonts w:asciiTheme="minorHAnsi" w:eastAsiaTheme="minorEastAsia" w:hAnsiTheme="minorHAnsi" w:cstheme="minorBidi"/>
          <w:kern w:val="2"/>
          <w:sz w:val="24"/>
          <w:szCs w:val="24"/>
          <w:lang w:eastAsia="en-GB"/>
          <w14:ligatures w14:val="standardContextual"/>
        </w:rPr>
        <w:tab/>
      </w:r>
      <w:r w:rsidRPr="0044437C">
        <w:t>EVM equalizer spectrum flatness for category M1</w:t>
      </w:r>
      <w:r w:rsidRPr="0044437C">
        <w:tab/>
      </w:r>
      <w:r w:rsidRPr="0044437C">
        <w:fldChar w:fldCharType="begin" w:fldLock="1"/>
      </w:r>
      <w:r w:rsidRPr="0044437C">
        <w:instrText xml:space="preserve"> PAGEREF _Toc194571834 \h </w:instrText>
      </w:r>
      <w:r w:rsidRPr="0044437C">
        <w:fldChar w:fldCharType="separate"/>
      </w:r>
      <w:r w:rsidRPr="0044437C">
        <w:t>103</w:t>
      </w:r>
      <w:r w:rsidRPr="0044437C">
        <w:fldChar w:fldCharType="end"/>
      </w:r>
    </w:p>
    <w:p w14:paraId="093DEFE7" w14:textId="0DA696B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6.4B</w:t>
      </w:r>
      <w:r w:rsidRPr="0044437C">
        <w:rPr>
          <w:rFonts w:asciiTheme="minorHAnsi" w:eastAsiaTheme="minorEastAsia" w:hAnsiTheme="minorHAnsi" w:cstheme="minorBidi"/>
          <w:kern w:val="2"/>
          <w:sz w:val="24"/>
          <w:szCs w:val="24"/>
          <w:lang w:eastAsia="en-GB"/>
          <w14:ligatures w14:val="standardContextual"/>
        </w:rPr>
        <w:tab/>
      </w:r>
      <w:r w:rsidRPr="0044437C">
        <w:t>Transmit signal quality for category NB1 and NB2</w:t>
      </w:r>
      <w:r w:rsidRPr="0044437C">
        <w:tab/>
      </w:r>
      <w:r w:rsidRPr="0044437C">
        <w:fldChar w:fldCharType="begin" w:fldLock="1"/>
      </w:r>
      <w:r w:rsidRPr="0044437C">
        <w:instrText xml:space="preserve"> PAGEREF _Toc194571835 \h </w:instrText>
      </w:r>
      <w:r w:rsidRPr="0044437C">
        <w:fldChar w:fldCharType="separate"/>
      </w:r>
      <w:r w:rsidRPr="0044437C">
        <w:t>105</w:t>
      </w:r>
      <w:r w:rsidRPr="0044437C">
        <w:fldChar w:fldCharType="end"/>
      </w:r>
    </w:p>
    <w:p w14:paraId="282922BF" w14:textId="25E418ED"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6.4B.1</w:t>
      </w:r>
      <w:r w:rsidRPr="0044437C">
        <w:rPr>
          <w:rFonts w:asciiTheme="minorHAnsi" w:eastAsiaTheme="minorEastAsia" w:hAnsiTheme="minorHAnsi" w:cstheme="minorBidi"/>
          <w:kern w:val="2"/>
          <w:sz w:val="24"/>
          <w:szCs w:val="24"/>
          <w:lang w:eastAsia="en-GB"/>
          <w14:ligatures w14:val="standardContextual"/>
        </w:rPr>
        <w:tab/>
      </w:r>
      <w:r w:rsidRPr="0044437C">
        <w:t>Frequency error for UE category NB1 and NB2</w:t>
      </w:r>
      <w:r w:rsidRPr="0044437C">
        <w:tab/>
      </w:r>
      <w:r w:rsidRPr="0044437C">
        <w:fldChar w:fldCharType="begin" w:fldLock="1"/>
      </w:r>
      <w:r w:rsidRPr="0044437C">
        <w:instrText xml:space="preserve"> PAGEREF _Toc194571836 \h </w:instrText>
      </w:r>
      <w:r w:rsidRPr="0044437C">
        <w:fldChar w:fldCharType="separate"/>
      </w:r>
      <w:r w:rsidRPr="0044437C">
        <w:t>105</w:t>
      </w:r>
      <w:r w:rsidRPr="0044437C">
        <w:fldChar w:fldCharType="end"/>
      </w:r>
    </w:p>
    <w:p w14:paraId="4D26CB35" w14:textId="2F463528"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6.4B.1_1</w:t>
      </w:r>
      <w:r w:rsidRPr="0044437C">
        <w:rPr>
          <w:rFonts w:asciiTheme="minorHAnsi" w:eastAsiaTheme="minorEastAsia" w:hAnsiTheme="minorHAnsi" w:cstheme="minorBidi"/>
          <w:kern w:val="2"/>
          <w:sz w:val="24"/>
          <w:szCs w:val="24"/>
          <w:lang w:eastAsia="en-GB"/>
          <w14:ligatures w14:val="standardContextual"/>
        </w:rPr>
        <w:tab/>
      </w:r>
      <w:r w:rsidRPr="0044437C">
        <w:t>Frequency error with GSO ephemeris for UE category NB1 and NB2</w:t>
      </w:r>
      <w:r w:rsidRPr="0044437C">
        <w:tab/>
      </w:r>
      <w:r w:rsidRPr="0044437C">
        <w:fldChar w:fldCharType="begin" w:fldLock="1"/>
      </w:r>
      <w:r w:rsidRPr="0044437C">
        <w:instrText xml:space="preserve"> PAGEREF _Toc194571837 \h </w:instrText>
      </w:r>
      <w:r w:rsidRPr="0044437C">
        <w:fldChar w:fldCharType="separate"/>
      </w:r>
      <w:r w:rsidRPr="0044437C">
        <w:t>105</w:t>
      </w:r>
      <w:r w:rsidRPr="0044437C">
        <w:fldChar w:fldCharType="end"/>
      </w:r>
    </w:p>
    <w:p w14:paraId="644E9794" w14:textId="7BA2B89F"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6.4B.1_2</w:t>
      </w:r>
      <w:r w:rsidRPr="0044437C">
        <w:rPr>
          <w:rFonts w:asciiTheme="minorHAnsi" w:eastAsiaTheme="minorEastAsia" w:hAnsiTheme="minorHAnsi" w:cstheme="minorBidi"/>
          <w:kern w:val="2"/>
          <w:sz w:val="24"/>
          <w:szCs w:val="24"/>
          <w:lang w:eastAsia="en-GB"/>
          <w14:ligatures w14:val="standardContextual"/>
        </w:rPr>
        <w:tab/>
      </w:r>
      <w:r w:rsidRPr="0044437C">
        <w:t>Frequency error with NGSO ephemeris for UE category NB1 and NB2</w:t>
      </w:r>
      <w:r w:rsidRPr="0044437C">
        <w:tab/>
      </w:r>
      <w:r w:rsidRPr="0044437C">
        <w:fldChar w:fldCharType="begin" w:fldLock="1"/>
      </w:r>
      <w:r w:rsidRPr="0044437C">
        <w:instrText xml:space="preserve"> PAGEREF _Toc194571838 \h </w:instrText>
      </w:r>
      <w:r w:rsidRPr="0044437C">
        <w:fldChar w:fldCharType="separate"/>
      </w:r>
      <w:r w:rsidRPr="0044437C">
        <w:t>109</w:t>
      </w:r>
      <w:r w:rsidRPr="0044437C">
        <w:fldChar w:fldCharType="end"/>
      </w:r>
    </w:p>
    <w:p w14:paraId="3619F51D" w14:textId="0C5B997E"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6.4B.2</w:t>
      </w:r>
      <w:r w:rsidRPr="0044437C">
        <w:rPr>
          <w:rFonts w:asciiTheme="minorHAnsi" w:eastAsiaTheme="minorEastAsia" w:hAnsiTheme="minorHAnsi" w:cstheme="minorBidi"/>
          <w:kern w:val="2"/>
          <w:sz w:val="24"/>
          <w:szCs w:val="24"/>
          <w:lang w:eastAsia="en-GB"/>
          <w14:ligatures w14:val="standardContextual"/>
        </w:rPr>
        <w:tab/>
      </w:r>
      <w:r w:rsidRPr="0044437C">
        <w:t>Transmit modulation quality for Category NB1 and NB2</w:t>
      </w:r>
      <w:r w:rsidRPr="0044437C">
        <w:tab/>
      </w:r>
      <w:r w:rsidRPr="0044437C">
        <w:fldChar w:fldCharType="begin" w:fldLock="1"/>
      </w:r>
      <w:r w:rsidRPr="0044437C">
        <w:instrText xml:space="preserve"> PAGEREF _Toc194571839 \h </w:instrText>
      </w:r>
      <w:r w:rsidRPr="0044437C">
        <w:fldChar w:fldCharType="separate"/>
      </w:r>
      <w:r w:rsidRPr="0044437C">
        <w:t>111</w:t>
      </w:r>
      <w:r w:rsidRPr="0044437C">
        <w:fldChar w:fldCharType="end"/>
      </w:r>
    </w:p>
    <w:p w14:paraId="1CDD260A" w14:textId="24FDB7F1"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6.4B.2.1</w:t>
      </w:r>
      <w:r w:rsidRPr="0044437C">
        <w:rPr>
          <w:rFonts w:asciiTheme="minorHAnsi" w:eastAsiaTheme="minorEastAsia" w:hAnsiTheme="minorHAnsi" w:cstheme="minorBidi"/>
          <w:kern w:val="2"/>
          <w:sz w:val="24"/>
          <w:szCs w:val="24"/>
          <w:lang w:eastAsia="en-GB"/>
          <w14:ligatures w14:val="standardContextual"/>
        </w:rPr>
        <w:tab/>
      </w:r>
      <w:r w:rsidRPr="0044437C">
        <w:t>Error Vector Magnitude (EVM) for Category NB1 and NB2</w:t>
      </w:r>
      <w:r w:rsidRPr="0044437C">
        <w:tab/>
      </w:r>
      <w:r w:rsidRPr="0044437C">
        <w:fldChar w:fldCharType="begin" w:fldLock="1"/>
      </w:r>
      <w:r w:rsidRPr="0044437C">
        <w:instrText xml:space="preserve"> PAGEREF _Toc194571840 \h </w:instrText>
      </w:r>
      <w:r w:rsidRPr="0044437C">
        <w:fldChar w:fldCharType="separate"/>
      </w:r>
      <w:r w:rsidRPr="0044437C">
        <w:t>111</w:t>
      </w:r>
      <w:r w:rsidRPr="0044437C">
        <w:fldChar w:fldCharType="end"/>
      </w:r>
    </w:p>
    <w:p w14:paraId="6B091291" w14:textId="3C840665"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6.4B.2.2</w:t>
      </w:r>
      <w:r w:rsidRPr="0044437C">
        <w:rPr>
          <w:rFonts w:asciiTheme="minorHAnsi" w:eastAsiaTheme="minorEastAsia" w:hAnsiTheme="minorHAnsi" w:cstheme="minorBidi"/>
          <w:kern w:val="2"/>
          <w:sz w:val="24"/>
          <w:szCs w:val="24"/>
          <w:lang w:eastAsia="en-GB"/>
          <w14:ligatures w14:val="standardContextual"/>
        </w:rPr>
        <w:tab/>
      </w:r>
      <w:r w:rsidRPr="0044437C">
        <w:t>Carrier leakage for Category NB1 and NB2</w:t>
      </w:r>
      <w:r w:rsidRPr="0044437C">
        <w:tab/>
      </w:r>
      <w:r w:rsidRPr="0044437C">
        <w:fldChar w:fldCharType="begin" w:fldLock="1"/>
      </w:r>
      <w:r w:rsidRPr="0044437C">
        <w:instrText xml:space="preserve"> PAGEREF _Toc194571841 \h </w:instrText>
      </w:r>
      <w:r w:rsidRPr="0044437C">
        <w:fldChar w:fldCharType="separate"/>
      </w:r>
      <w:r w:rsidRPr="0044437C">
        <w:t>114</w:t>
      </w:r>
      <w:r w:rsidRPr="0044437C">
        <w:fldChar w:fldCharType="end"/>
      </w:r>
    </w:p>
    <w:p w14:paraId="561A22B6" w14:textId="0322BDB2"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6.4B.2.3</w:t>
      </w:r>
      <w:r w:rsidRPr="0044437C">
        <w:rPr>
          <w:rFonts w:asciiTheme="minorHAnsi" w:eastAsiaTheme="minorEastAsia" w:hAnsiTheme="minorHAnsi" w:cstheme="minorBidi"/>
          <w:kern w:val="2"/>
          <w:sz w:val="24"/>
          <w:szCs w:val="24"/>
          <w:lang w:eastAsia="en-GB"/>
          <w14:ligatures w14:val="standardContextual"/>
        </w:rPr>
        <w:tab/>
      </w:r>
      <w:r w:rsidRPr="0044437C">
        <w:t>In-band emissions for Category NB1 and NB2</w:t>
      </w:r>
      <w:r w:rsidRPr="0044437C">
        <w:tab/>
      </w:r>
      <w:r w:rsidRPr="0044437C">
        <w:fldChar w:fldCharType="begin" w:fldLock="1"/>
      </w:r>
      <w:r w:rsidRPr="0044437C">
        <w:instrText xml:space="preserve"> PAGEREF _Toc194571842 \h </w:instrText>
      </w:r>
      <w:r w:rsidRPr="0044437C">
        <w:fldChar w:fldCharType="separate"/>
      </w:r>
      <w:r w:rsidRPr="0044437C">
        <w:t>117</w:t>
      </w:r>
      <w:r w:rsidRPr="0044437C">
        <w:fldChar w:fldCharType="end"/>
      </w:r>
    </w:p>
    <w:p w14:paraId="43B27875" w14:textId="463F7441"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6.5</w:t>
      </w:r>
      <w:r w:rsidRPr="0044437C">
        <w:rPr>
          <w:rFonts w:asciiTheme="minorHAnsi" w:eastAsiaTheme="minorEastAsia" w:hAnsiTheme="minorHAnsi" w:cstheme="minorBidi"/>
          <w:kern w:val="2"/>
          <w:sz w:val="24"/>
          <w:szCs w:val="24"/>
          <w:lang w:eastAsia="en-GB"/>
          <w14:ligatures w14:val="standardContextual"/>
        </w:rPr>
        <w:tab/>
      </w:r>
      <w:r w:rsidRPr="0044437C">
        <w:t>Output RF spectrum emissions</w:t>
      </w:r>
      <w:r w:rsidRPr="0044437C">
        <w:tab/>
      </w:r>
      <w:r w:rsidRPr="0044437C">
        <w:fldChar w:fldCharType="begin" w:fldLock="1"/>
      </w:r>
      <w:r w:rsidRPr="0044437C">
        <w:instrText xml:space="preserve"> PAGEREF _Toc194571843 \h </w:instrText>
      </w:r>
      <w:r w:rsidRPr="0044437C">
        <w:fldChar w:fldCharType="separate"/>
      </w:r>
      <w:r w:rsidRPr="0044437C">
        <w:t>121</w:t>
      </w:r>
      <w:r w:rsidRPr="0044437C">
        <w:fldChar w:fldCharType="end"/>
      </w:r>
    </w:p>
    <w:p w14:paraId="30C40043" w14:textId="54CBEA94"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6.5A</w:t>
      </w:r>
      <w:r w:rsidRPr="0044437C">
        <w:rPr>
          <w:rFonts w:asciiTheme="minorHAnsi" w:eastAsiaTheme="minorEastAsia" w:hAnsiTheme="minorHAnsi" w:cstheme="minorBidi"/>
          <w:kern w:val="2"/>
          <w:sz w:val="24"/>
          <w:szCs w:val="24"/>
          <w:lang w:eastAsia="en-GB"/>
          <w14:ligatures w14:val="standardContextual"/>
        </w:rPr>
        <w:tab/>
      </w:r>
      <w:r w:rsidRPr="0044437C">
        <w:t>Output RF spectrum emissions for category M1</w:t>
      </w:r>
      <w:r w:rsidRPr="0044437C">
        <w:tab/>
      </w:r>
      <w:r w:rsidRPr="0044437C">
        <w:fldChar w:fldCharType="begin" w:fldLock="1"/>
      </w:r>
      <w:r w:rsidRPr="0044437C">
        <w:instrText xml:space="preserve"> PAGEREF _Toc194571844 \h </w:instrText>
      </w:r>
      <w:r w:rsidRPr="0044437C">
        <w:fldChar w:fldCharType="separate"/>
      </w:r>
      <w:r w:rsidRPr="0044437C">
        <w:t>122</w:t>
      </w:r>
      <w:r w:rsidRPr="0044437C">
        <w:fldChar w:fldCharType="end"/>
      </w:r>
    </w:p>
    <w:p w14:paraId="6A4AE96C" w14:textId="6BC423A7"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6.5A.1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_Toc194571845 \h </w:instrText>
      </w:r>
      <w:r w:rsidRPr="0044437C">
        <w:fldChar w:fldCharType="separate"/>
      </w:r>
      <w:r w:rsidRPr="0044437C">
        <w:t>122</w:t>
      </w:r>
      <w:r w:rsidRPr="0044437C">
        <w:fldChar w:fldCharType="end"/>
      </w:r>
    </w:p>
    <w:p w14:paraId="56E9C154" w14:textId="7EC05028"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6.5A.2</w:t>
      </w:r>
      <w:r w:rsidRPr="0044437C">
        <w:rPr>
          <w:rFonts w:asciiTheme="minorHAnsi" w:eastAsiaTheme="minorEastAsia" w:hAnsiTheme="minorHAnsi" w:cstheme="minorBidi"/>
          <w:kern w:val="2"/>
          <w:sz w:val="24"/>
          <w:szCs w:val="24"/>
          <w:lang w:eastAsia="en-GB"/>
          <w14:ligatures w14:val="standardContextual"/>
        </w:rPr>
        <w:tab/>
      </w:r>
      <w:r w:rsidRPr="0044437C">
        <w:t>Occupied bandwidth for category M1</w:t>
      </w:r>
      <w:r w:rsidRPr="0044437C">
        <w:tab/>
      </w:r>
      <w:r w:rsidRPr="0044437C">
        <w:fldChar w:fldCharType="begin" w:fldLock="1"/>
      </w:r>
      <w:r w:rsidRPr="0044437C">
        <w:instrText xml:space="preserve"> PAGEREF _Toc194571846 \h </w:instrText>
      </w:r>
      <w:r w:rsidRPr="0044437C">
        <w:fldChar w:fldCharType="separate"/>
      </w:r>
      <w:r w:rsidRPr="0044437C">
        <w:t>122</w:t>
      </w:r>
      <w:r w:rsidRPr="0044437C">
        <w:fldChar w:fldCharType="end"/>
      </w:r>
    </w:p>
    <w:p w14:paraId="60AA9F56" w14:textId="4ED9B30C"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6.5A.3</w:t>
      </w:r>
      <w:r w:rsidRPr="0044437C">
        <w:rPr>
          <w:rFonts w:asciiTheme="minorHAnsi" w:eastAsiaTheme="minorEastAsia" w:hAnsiTheme="minorHAnsi" w:cstheme="minorBidi"/>
          <w:kern w:val="2"/>
          <w:sz w:val="24"/>
          <w:szCs w:val="24"/>
          <w:lang w:eastAsia="en-GB"/>
          <w14:ligatures w14:val="standardContextual"/>
        </w:rPr>
        <w:tab/>
      </w:r>
      <w:r w:rsidRPr="0044437C">
        <w:t>Out of band emission for category M1</w:t>
      </w:r>
      <w:r w:rsidRPr="0044437C">
        <w:tab/>
      </w:r>
      <w:r w:rsidRPr="0044437C">
        <w:fldChar w:fldCharType="begin" w:fldLock="1"/>
      </w:r>
      <w:r w:rsidRPr="0044437C">
        <w:instrText xml:space="preserve"> PAGEREF _Toc194571847 \h </w:instrText>
      </w:r>
      <w:r w:rsidRPr="0044437C">
        <w:fldChar w:fldCharType="separate"/>
      </w:r>
      <w:r w:rsidRPr="0044437C">
        <w:t>124</w:t>
      </w:r>
      <w:r w:rsidRPr="0044437C">
        <w:fldChar w:fldCharType="end"/>
      </w:r>
    </w:p>
    <w:p w14:paraId="0CAF8EB2" w14:textId="6DADEB1A"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6.5A.3.1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_Toc194571848 \h </w:instrText>
      </w:r>
      <w:r w:rsidRPr="0044437C">
        <w:fldChar w:fldCharType="separate"/>
      </w:r>
      <w:r w:rsidRPr="0044437C">
        <w:t>124</w:t>
      </w:r>
      <w:r w:rsidRPr="0044437C">
        <w:fldChar w:fldCharType="end"/>
      </w:r>
    </w:p>
    <w:p w14:paraId="4601FE15" w14:textId="01588718"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6.5A.3.2</w:t>
      </w:r>
      <w:r w:rsidRPr="0044437C">
        <w:rPr>
          <w:rFonts w:asciiTheme="minorHAnsi" w:eastAsiaTheme="minorEastAsia" w:hAnsiTheme="minorHAnsi" w:cstheme="minorBidi"/>
          <w:kern w:val="2"/>
          <w:sz w:val="24"/>
          <w:szCs w:val="24"/>
          <w:lang w:eastAsia="en-GB"/>
          <w14:ligatures w14:val="standardContextual"/>
        </w:rPr>
        <w:tab/>
      </w:r>
      <w:r w:rsidRPr="0044437C">
        <w:t>Spectrum emission mask for category M1</w:t>
      </w:r>
      <w:r w:rsidRPr="0044437C">
        <w:tab/>
      </w:r>
      <w:r w:rsidRPr="0044437C">
        <w:fldChar w:fldCharType="begin" w:fldLock="1"/>
      </w:r>
      <w:r w:rsidRPr="0044437C">
        <w:instrText xml:space="preserve"> PAGEREF _Toc194571849 \h </w:instrText>
      </w:r>
      <w:r w:rsidRPr="0044437C">
        <w:fldChar w:fldCharType="separate"/>
      </w:r>
      <w:r w:rsidRPr="0044437C">
        <w:t>124</w:t>
      </w:r>
      <w:r w:rsidRPr="0044437C">
        <w:fldChar w:fldCharType="end"/>
      </w:r>
    </w:p>
    <w:p w14:paraId="557D470A" w14:textId="0F89D102"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6.5A.3.3</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Additional Spectrum Emission Mask for category M1</w:t>
      </w:r>
      <w:r w:rsidRPr="0044437C">
        <w:tab/>
      </w:r>
      <w:r w:rsidRPr="0044437C">
        <w:fldChar w:fldCharType="begin" w:fldLock="1"/>
      </w:r>
      <w:r w:rsidRPr="0044437C">
        <w:instrText xml:space="preserve"> PAGEREF _Toc194571850 \h </w:instrText>
      </w:r>
      <w:r w:rsidRPr="0044437C">
        <w:fldChar w:fldCharType="separate"/>
      </w:r>
      <w:r w:rsidRPr="0044437C">
        <w:t>126</w:t>
      </w:r>
      <w:r w:rsidRPr="0044437C">
        <w:fldChar w:fldCharType="end"/>
      </w:r>
    </w:p>
    <w:p w14:paraId="421B3B8D" w14:textId="04AC0967"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6.5A.3.4</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Adjacent Channel Leakage Ratio for category M1</w:t>
      </w:r>
      <w:r w:rsidRPr="0044437C">
        <w:tab/>
      </w:r>
      <w:r w:rsidRPr="0044437C">
        <w:fldChar w:fldCharType="begin" w:fldLock="1"/>
      </w:r>
      <w:r w:rsidRPr="0044437C">
        <w:instrText xml:space="preserve"> PAGEREF _Toc194571851 \h </w:instrText>
      </w:r>
      <w:r w:rsidRPr="0044437C">
        <w:fldChar w:fldCharType="separate"/>
      </w:r>
      <w:r w:rsidRPr="0044437C">
        <w:t>129</w:t>
      </w:r>
      <w:r w:rsidRPr="0044437C">
        <w:fldChar w:fldCharType="end"/>
      </w:r>
    </w:p>
    <w:p w14:paraId="29C85FCC" w14:textId="2A36C913"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6.5A.4</w:t>
      </w:r>
      <w:r w:rsidRPr="0044437C">
        <w:rPr>
          <w:rFonts w:asciiTheme="minorHAnsi" w:eastAsiaTheme="minorEastAsia" w:hAnsiTheme="minorHAnsi" w:cstheme="minorBidi"/>
          <w:kern w:val="2"/>
          <w:sz w:val="24"/>
          <w:szCs w:val="24"/>
          <w:lang w:eastAsia="en-GB"/>
          <w14:ligatures w14:val="standardContextual"/>
        </w:rPr>
        <w:tab/>
      </w:r>
      <w:r w:rsidRPr="0044437C">
        <w:t>Spurious emission for category M1</w:t>
      </w:r>
      <w:r w:rsidRPr="0044437C">
        <w:tab/>
      </w:r>
      <w:r w:rsidRPr="0044437C">
        <w:fldChar w:fldCharType="begin" w:fldLock="1"/>
      </w:r>
      <w:r w:rsidRPr="0044437C">
        <w:instrText xml:space="preserve"> PAGEREF _Toc194571852 \h </w:instrText>
      </w:r>
      <w:r w:rsidRPr="0044437C">
        <w:fldChar w:fldCharType="separate"/>
      </w:r>
      <w:r w:rsidRPr="0044437C">
        <w:t>132</w:t>
      </w:r>
      <w:r w:rsidRPr="0044437C">
        <w:fldChar w:fldCharType="end"/>
      </w:r>
    </w:p>
    <w:p w14:paraId="070FEB35" w14:textId="6E1B63F1"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6.5A.4.1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_Toc194571853 \h </w:instrText>
      </w:r>
      <w:r w:rsidRPr="0044437C">
        <w:fldChar w:fldCharType="separate"/>
      </w:r>
      <w:r w:rsidRPr="0044437C">
        <w:t>132</w:t>
      </w:r>
      <w:r w:rsidRPr="0044437C">
        <w:fldChar w:fldCharType="end"/>
      </w:r>
    </w:p>
    <w:p w14:paraId="08BEF86B" w14:textId="779598A2"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6.5A.4.2</w:t>
      </w:r>
      <w:r w:rsidRPr="0044437C">
        <w:rPr>
          <w:rFonts w:asciiTheme="minorHAnsi" w:eastAsiaTheme="minorEastAsia" w:hAnsiTheme="minorHAnsi" w:cstheme="minorBidi"/>
          <w:kern w:val="2"/>
          <w:sz w:val="24"/>
          <w:szCs w:val="24"/>
          <w:lang w:eastAsia="en-GB"/>
          <w14:ligatures w14:val="standardContextual"/>
        </w:rPr>
        <w:tab/>
      </w:r>
      <w:r w:rsidRPr="0044437C">
        <w:t>Transmitter Spurious emissions for category M1</w:t>
      </w:r>
      <w:r w:rsidRPr="0044437C">
        <w:tab/>
      </w:r>
      <w:r w:rsidRPr="0044437C">
        <w:fldChar w:fldCharType="begin" w:fldLock="1"/>
      </w:r>
      <w:r w:rsidRPr="0044437C">
        <w:instrText xml:space="preserve"> PAGEREF _Toc194571854 \h </w:instrText>
      </w:r>
      <w:r w:rsidRPr="0044437C">
        <w:fldChar w:fldCharType="separate"/>
      </w:r>
      <w:r w:rsidRPr="0044437C">
        <w:t>132</w:t>
      </w:r>
      <w:r w:rsidRPr="0044437C">
        <w:fldChar w:fldCharType="end"/>
      </w:r>
    </w:p>
    <w:p w14:paraId="214CE223" w14:textId="546D7923"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6.5A.4.3</w:t>
      </w:r>
      <w:r w:rsidRPr="0044437C">
        <w:rPr>
          <w:rFonts w:asciiTheme="minorHAnsi" w:eastAsiaTheme="minorEastAsia" w:hAnsiTheme="minorHAnsi" w:cstheme="minorBidi"/>
          <w:kern w:val="2"/>
          <w:sz w:val="24"/>
          <w:szCs w:val="24"/>
          <w:lang w:eastAsia="en-GB"/>
          <w14:ligatures w14:val="standardContextual"/>
        </w:rPr>
        <w:tab/>
      </w:r>
      <w:r w:rsidRPr="0044437C">
        <w:t>Spurious emission band UE co-existence for category M1</w:t>
      </w:r>
      <w:r w:rsidRPr="0044437C">
        <w:tab/>
      </w:r>
      <w:r w:rsidRPr="0044437C">
        <w:fldChar w:fldCharType="begin" w:fldLock="1"/>
      </w:r>
      <w:r w:rsidRPr="0044437C">
        <w:instrText xml:space="preserve"> PAGEREF _Toc194571855 \h </w:instrText>
      </w:r>
      <w:r w:rsidRPr="0044437C">
        <w:fldChar w:fldCharType="separate"/>
      </w:r>
      <w:r w:rsidRPr="0044437C">
        <w:t>135</w:t>
      </w:r>
      <w:r w:rsidRPr="0044437C">
        <w:fldChar w:fldCharType="end"/>
      </w:r>
    </w:p>
    <w:p w14:paraId="1D8C1436" w14:textId="0462805F"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6.5A.4.4</w:t>
      </w:r>
      <w:r w:rsidRPr="0044437C">
        <w:rPr>
          <w:rFonts w:asciiTheme="minorHAnsi" w:eastAsiaTheme="minorEastAsia" w:hAnsiTheme="minorHAnsi" w:cstheme="minorBidi"/>
          <w:kern w:val="2"/>
          <w:sz w:val="24"/>
          <w:szCs w:val="24"/>
          <w:lang w:eastAsia="en-GB"/>
          <w14:ligatures w14:val="standardContextual"/>
        </w:rPr>
        <w:tab/>
      </w:r>
      <w:r w:rsidRPr="0044437C">
        <w:t>Additional spurious emissions for category M1</w:t>
      </w:r>
      <w:r w:rsidRPr="0044437C">
        <w:tab/>
      </w:r>
      <w:r w:rsidRPr="0044437C">
        <w:fldChar w:fldCharType="begin" w:fldLock="1"/>
      </w:r>
      <w:r w:rsidRPr="0044437C">
        <w:instrText xml:space="preserve"> PAGEREF _Toc194571856 \h </w:instrText>
      </w:r>
      <w:r w:rsidRPr="0044437C">
        <w:fldChar w:fldCharType="separate"/>
      </w:r>
      <w:r w:rsidRPr="0044437C">
        <w:t>138</w:t>
      </w:r>
      <w:r w:rsidRPr="0044437C">
        <w:fldChar w:fldCharType="end"/>
      </w:r>
    </w:p>
    <w:p w14:paraId="21F017A3" w14:textId="1D3A837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6.5B</w:t>
      </w:r>
      <w:r w:rsidRPr="0044437C">
        <w:rPr>
          <w:rFonts w:asciiTheme="minorHAnsi" w:eastAsiaTheme="minorEastAsia" w:hAnsiTheme="minorHAnsi" w:cstheme="minorBidi"/>
          <w:kern w:val="2"/>
          <w:sz w:val="24"/>
          <w:szCs w:val="24"/>
          <w:lang w:eastAsia="en-GB"/>
          <w14:ligatures w14:val="standardContextual"/>
        </w:rPr>
        <w:tab/>
      </w:r>
      <w:r w:rsidRPr="0044437C">
        <w:t>Output RF spectrum emissions for category NB1 and NB2</w:t>
      </w:r>
      <w:r w:rsidRPr="0044437C">
        <w:tab/>
      </w:r>
      <w:r w:rsidRPr="0044437C">
        <w:fldChar w:fldCharType="begin" w:fldLock="1"/>
      </w:r>
      <w:r w:rsidRPr="0044437C">
        <w:instrText xml:space="preserve"> PAGEREF _Toc194571857 \h </w:instrText>
      </w:r>
      <w:r w:rsidRPr="0044437C">
        <w:fldChar w:fldCharType="separate"/>
      </w:r>
      <w:r w:rsidRPr="0044437C">
        <w:t>142</w:t>
      </w:r>
      <w:r w:rsidRPr="0044437C">
        <w:fldChar w:fldCharType="end"/>
      </w:r>
    </w:p>
    <w:p w14:paraId="12C78EA7" w14:textId="38078DCA"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6.5B.1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_Toc194571858 \h </w:instrText>
      </w:r>
      <w:r w:rsidRPr="0044437C">
        <w:fldChar w:fldCharType="separate"/>
      </w:r>
      <w:r w:rsidRPr="0044437C">
        <w:t>142</w:t>
      </w:r>
      <w:r w:rsidRPr="0044437C">
        <w:fldChar w:fldCharType="end"/>
      </w:r>
    </w:p>
    <w:p w14:paraId="0CB84642" w14:textId="08AD3113"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6.5B.</w:t>
      </w:r>
      <w:r w:rsidRPr="0044437C">
        <w:rPr>
          <w:lang w:eastAsia="zh-TW"/>
        </w:rPr>
        <w:t>2</w:t>
      </w:r>
      <w:r w:rsidRPr="0044437C">
        <w:rPr>
          <w:rFonts w:asciiTheme="minorHAnsi" w:eastAsiaTheme="minorEastAsia" w:hAnsiTheme="minorHAnsi" w:cstheme="minorBidi"/>
          <w:kern w:val="2"/>
          <w:sz w:val="24"/>
          <w:szCs w:val="24"/>
          <w:lang w:eastAsia="en-GB"/>
          <w14:ligatures w14:val="standardContextual"/>
        </w:rPr>
        <w:tab/>
      </w:r>
      <w:r w:rsidRPr="0044437C">
        <w:t>Occupied bandwidth for category NB1 and NB2</w:t>
      </w:r>
      <w:r w:rsidRPr="0044437C">
        <w:tab/>
      </w:r>
      <w:r w:rsidRPr="0044437C">
        <w:fldChar w:fldCharType="begin" w:fldLock="1"/>
      </w:r>
      <w:r w:rsidRPr="0044437C">
        <w:instrText xml:space="preserve"> PAGEREF _Toc194571859 \h </w:instrText>
      </w:r>
      <w:r w:rsidRPr="0044437C">
        <w:fldChar w:fldCharType="separate"/>
      </w:r>
      <w:r w:rsidRPr="0044437C">
        <w:t>142</w:t>
      </w:r>
      <w:r w:rsidRPr="0044437C">
        <w:fldChar w:fldCharType="end"/>
      </w:r>
    </w:p>
    <w:p w14:paraId="146BFE30" w14:textId="4EC8E63F"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6.5B.3</w:t>
      </w:r>
      <w:r w:rsidRPr="0044437C">
        <w:rPr>
          <w:rFonts w:asciiTheme="minorHAnsi" w:eastAsiaTheme="minorEastAsia" w:hAnsiTheme="minorHAnsi" w:cstheme="minorBidi"/>
          <w:kern w:val="2"/>
          <w:sz w:val="24"/>
          <w:szCs w:val="24"/>
          <w:lang w:eastAsia="en-GB"/>
          <w14:ligatures w14:val="standardContextual"/>
        </w:rPr>
        <w:tab/>
      </w:r>
      <w:r w:rsidRPr="0044437C">
        <w:t>Out of band emission for category NB1 and NB2</w:t>
      </w:r>
      <w:r w:rsidRPr="0044437C">
        <w:tab/>
      </w:r>
      <w:r w:rsidRPr="0044437C">
        <w:fldChar w:fldCharType="begin" w:fldLock="1"/>
      </w:r>
      <w:r w:rsidRPr="0044437C">
        <w:instrText xml:space="preserve"> PAGEREF _Toc194571860 \h </w:instrText>
      </w:r>
      <w:r w:rsidRPr="0044437C">
        <w:fldChar w:fldCharType="separate"/>
      </w:r>
      <w:r w:rsidRPr="0044437C">
        <w:t>144</w:t>
      </w:r>
      <w:r w:rsidRPr="0044437C">
        <w:fldChar w:fldCharType="end"/>
      </w:r>
    </w:p>
    <w:p w14:paraId="0E03315C" w14:textId="0D4C614D"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6.5B.3.1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_Toc194571861 \h </w:instrText>
      </w:r>
      <w:r w:rsidRPr="0044437C">
        <w:fldChar w:fldCharType="separate"/>
      </w:r>
      <w:r w:rsidRPr="0044437C">
        <w:t>144</w:t>
      </w:r>
      <w:r w:rsidRPr="0044437C">
        <w:fldChar w:fldCharType="end"/>
      </w:r>
    </w:p>
    <w:p w14:paraId="2B89598F" w14:textId="5512A4FD"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6.5B.3.2</w:t>
      </w:r>
      <w:r w:rsidRPr="0044437C">
        <w:rPr>
          <w:rFonts w:asciiTheme="minorHAnsi" w:eastAsiaTheme="minorEastAsia" w:hAnsiTheme="minorHAnsi" w:cstheme="minorBidi"/>
          <w:kern w:val="2"/>
          <w:sz w:val="24"/>
          <w:szCs w:val="24"/>
          <w:lang w:eastAsia="en-GB"/>
          <w14:ligatures w14:val="standardContextual"/>
        </w:rPr>
        <w:tab/>
      </w:r>
      <w:r w:rsidRPr="0044437C">
        <w:t>Spectrum emission mask for category NB1 and NB2</w:t>
      </w:r>
      <w:r w:rsidRPr="0044437C">
        <w:tab/>
      </w:r>
      <w:r w:rsidRPr="0044437C">
        <w:fldChar w:fldCharType="begin" w:fldLock="1"/>
      </w:r>
      <w:r w:rsidRPr="0044437C">
        <w:instrText xml:space="preserve"> PAGEREF _Toc194571862 \h </w:instrText>
      </w:r>
      <w:r w:rsidRPr="0044437C">
        <w:fldChar w:fldCharType="separate"/>
      </w:r>
      <w:r w:rsidRPr="0044437C">
        <w:t>144</w:t>
      </w:r>
      <w:r w:rsidRPr="0044437C">
        <w:fldChar w:fldCharType="end"/>
      </w:r>
    </w:p>
    <w:p w14:paraId="4F3D9332" w14:textId="77D0E5BB"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6.5B.3.3</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Additional Spectrum Emission Mask for category NB1 and NB2</w:t>
      </w:r>
      <w:r w:rsidRPr="0044437C">
        <w:tab/>
      </w:r>
      <w:r w:rsidRPr="0044437C">
        <w:fldChar w:fldCharType="begin" w:fldLock="1"/>
      </w:r>
      <w:r w:rsidRPr="0044437C">
        <w:instrText xml:space="preserve"> PAGEREF _Toc194571863 \h </w:instrText>
      </w:r>
      <w:r w:rsidRPr="0044437C">
        <w:fldChar w:fldCharType="separate"/>
      </w:r>
      <w:r w:rsidRPr="0044437C">
        <w:t>147</w:t>
      </w:r>
      <w:r w:rsidRPr="0044437C">
        <w:fldChar w:fldCharType="end"/>
      </w:r>
    </w:p>
    <w:p w14:paraId="0844D39D" w14:textId="7B5D3A86"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6.5B.3.4</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Adjacent Channel Leakage Ratio for category NB1 and NB2</w:t>
      </w:r>
      <w:r w:rsidRPr="0044437C">
        <w:tab/>
      </w:r>
      <w:r w:rsidRPr="0044437C">
        <w:fldChar w:fldCharType="begin" w:fldLock="1"/>
      </w:r>
      <w:r w:rsidRPr="0044437C">
        <w:instrText xml:space="preserve"> PAGEREF _Toc194571864 \h </w:instrText>
      </w:r>
      <w:r w:rsidRPr="0044437C">
        <w:fldChar w:fldCharType="separate"/>
      </w:r>
      <w:r w:rsidRPr="0044437C">
        <w:t>149</w:t>
      </w:r>
      <w:r w:rsidRPr="0044437C">
        <w:fldChar w:fldCharType="end"/>
      </w:r>
    </w:p>
    <w:p w14:paraId="5376D778" w14:textId="3A1DA6B6"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6.5B.4</w:t>
      </w:r>
      <w:r w:rsidRPr="0044437C">
        <w:rPr>
          <w:rFonts w:asciiTheme="minorHAnsi" w:eastAsiaTheme="minorEastAsia" w:hAnsiTheme="minorHAnsi" w:cstheme="minorBidi"/>
          <w:kern w:val="2"/>
          <w:sz w:val="24"/>
          <w:szCs w:val="24"/>
          <w:lang w:eastAsia="en-GB"/>
          <w14:ligatures w14:val="standardContextual"/>
        </w:rPr>
        <w:tab/>
      </w:r>
      <w:r w:rsidRPr="0044437C">
        <w:t>Spurious emission for category NB1 and NB2</w:t>
      </w:r>
      <w:r w:rsidRPr="0044437C">
        <w:tab/>
      </w:r>
      <w:r w:rsidRPr="0044437C">
        <w:fldChar w:fldCharType="begin" w:fldLock="1"/>
      </w:r>
      <w:r w:rsidRPr="0044437C">
        <w:instrText xml:space="preserve"> PAGEREF _Toc194571865 \h </w:instrText>
      </w:r>
      <w:r w:rsidRPr="0044437C">
        <w:fldChar w:fldCharType="separate"/>
      </w:r>
      <w:r w:rsidRPr="0044437C">
        <w:t>152</w:t>
      </w:r>
      <w:r w:rsidRPr="0044437C">
        <w:fldChar w:fldCharType="end"/>
      </w:r>
    </w:p>
    <w:p w14:paraId="11350198" w14:textId="585E78D9"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6.5B.4.1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_Toc194571866 \h </w:instrText>
      </w:r>
      <w:r w:rsidRPr="0044437C">
        <w:fldChar w:fldCharType="separate"/>
      </w:r>
      <w:r w:rsidRPr="0044437C">
        <w:t>152</w:t>
      </w:r>
      <w:r w:rsidRPr="0044437C">
        <w:fldChar w:fldCharType="end"/>
      </w:r>
    </w:p>
    <w:p w14:paraId="398AE662" w14:textId="1EDAC502"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6.5B.</w:t>
      </w:r>
      <w:r w:rsidRPr="0044437C">
        <w:rPr>
          <w:rFonts w:eastAsia="SimSun"/>
          <w:lang w:eastAsia="zh-CN"/>
        </w:rPr>
        <w:t>4</w:t>
      </w:r>
      <w:r w:rsidRPr="0044437C">
        <w:t>.</w:t>
      </w:r>
      <w:r w:rsidRPr="0044437C">
        <w:rPr>
          <w:rFonts w:eastAsia="SimSun"/>
          <w:lang w:eastAsia="zh-CN"/>
        </w:rPr>
        <w:t>2</w:t>
      </w:r>
      <w:r w:rsidRPr="0044437C">
        <w:rPr>
          <w:rFonts w:asciiTheme="minorHAnsi" w:eastAsiaTheme="minorEastAsia" w:hAnsiTheme="minorHAnsi" w:cstheme="minorBidi"/>
          <w:kern w:val="2"/>
          <w:sz w:val="24"/>
          <w:szCs w:val="24"/>
          <w:lang w:eastAsia="en-GB"/>
          <w14:ligatures w14:val="standardContextual"/>
        </w:rPr>
        <w:tab/>
      </w:r>
      <w:r w:rsidRPr="0044437C">
        <w:t>Transmitter Spurious emissions for category NB1 and NB2</w:t>
      </w:r>
      <w:r w:rsidRPr="0044437C">
        <w:tab/>
      </w:r>
      <w:r w:rsidRPr="0044437C">
        <w:fldChar w:fldCharType="begin" w:fldLock="1"/>
      </w:r>
      <w:r w:rsidRPr="0044437C">
        <w:instrText xml:space="preserve"> PAGEREF _Toc194571867 \h </w:instrText>
      </w:r>
      <w:r w:rsidRPr="0044437C">
        <w:fldChar w:fldCharType="separate"/>
      </w:r>
      <w:r w:rsidRPr="0044437C">
        <w:t>152</w:t>
      </w:r>
      <w:r w:rsidRPr="0044437C">
        <w:fldChar w:fldCharType="end"/>
      </w:r>
    </w:p>
    <w:p w14:paraId="20B4FFFE" w14:textId="049FD90F"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6.5B.</w:t>
      </w:r>
      <w:r w:rsidRPr="0044437C">
        <w:rPr>
          <w:rFonts w:eastAsia="SimSun"/>
          <w:lang w:eastAsia="zh-CN"/>
        </w:rPr>
        <w:t>4</w:t>
      </w:r>
      <w:r w:rsidRPr="0044437C">
        <w:t>.</w:t>
      </w:r>
      <w:r w:rsidRPr="0044437C">
        <w:rPr>
          <w:rFonts w:eastAsia="SimSun"/>
          <w:lang w:eastAsia="zh-CN"/>
        </w:rPr>
        <w:t>3</w:t>
      </w:r>
      <w:r w:rsidRPr="0044437C">
        <w:rPr>
          <w:rFonts w:asciiTheme="minorHAnsi" w:eastAsiaTheme="minorEastAsia" w:hAnsiTheme="minorHAnsi" w:cstheme="minorBidi"/>
          <w:kern w:val="2"/>
          <w:sz w:val="24"/>
          <w:szCs w:val="24"/>
          <w:lang w:eastAsia="en-GB"/>
          <w14:ligatures w14:val="standardContextual"/>
        </w:rPr>
        <w:tab/>
      </w:r>
      <w:r w:rsidRPr="0044437C">
        <w:t>Spurious emission band UE co-existence for category NB1 and NB2</w:t>
      </w:r>
      <w:r w:rsidRPr="0044437C">
        <w:tab/>
      </w:r>
      <w:r w:rsidRPr="0044437C">
        <w:fldChar w:fldCharType="begin" w:fldLock="1"/>
      </w:r>
      <w:r w:rsidRPr="0044437C">
        <w:instrText xml:space="preserve"> PAGEREF _Toc194571868 \h </w:instrText>
      </w:r>
      <w:r w:rsidRPr="0044437C">
        <w:fldChar w:fldCharType="separate"/>
      </w:r>
      <w:r w:rsidRPr="0044437C">
        <w:t>155</w:t>
      </w:r>
      <w:r w:rsidRPr="0044437C">
        <w:fldChar w:fldCharType="end"/>
      </w:r>
    </w:p>
    <w:p w14:paraId="5ACD6433" w14:textId="6768519E"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6.5B.</w:t>
      </w:r>
      <w:r w:rsidRPr="0044437C">
        <w:rPr>
          <w:rFonts w:eastAsia="SimSun"/>
          <w:lang w:eastAsia="zh-CN"/>
        </w:rPr>
        <w:t>4</w:t>
      </w:r>
      <w:r w:rsidRPr="0044437C">
        <w:t>.</w:t>
      </w:r>
      <w:r w:rsidRPr="0044437C">
        <w:rPr>
          <w:rFonts w:eastAsia="SimSun"/>
          <w:lang w:eastAsia="zh-CN"/>
        </w:rPr>
        <w:t>4</w:t>
      </w:r>
      <w:r w:rsidRPr="0044437C">
        <w:rPr>
          <w:rFonts w:asciiTheme="minorHAnsi" w:eastAsiaTheme="minorEastAsia" w:hAnsiTheme="minorHAnsi" w:cstheme="minorBidi"/>
          <w:kern w:val="2"/>
          <w:sz w:val="24"/>
          <w:szCs w:val="24"/>
          <w:lang w:eastAsia="en-GB"/>
          <w14:ligatures w14:val="standardContextual"/>
        </w:rPr>
        <w:tab/>
      </w:r>
      <w:r w:rsidRPr="0044437C">
        <w:t>Additional spurious emissions for category NB1 and NB2</w:t>
      </w:r>
      <w:r w:rsidRPr="0044437C">
        <w:tab/>
      </w:r>
      <w:r w:rsidRPr="0044437C">
        <w:fldChar w:fldCharType="begin" w:fldLock="1"/>
      </w:r>
      <w:r w:rsidRPr="0044437C">
        <w:instrText xml:space="preserve"> PAGEREF _Toc194571869 \h </w:instrText>
      </w:r>
      <w:r w:rsidRPr="0044437C">
        <w:fldChar w:fldCharType="separate"/>
      </w:r>
      <w:r w:rsidRPr="0044437C">
        <w:t>157</w:t>
      </w:r>
      <w:r w:rsidRPr="0044437C">
        <w:fldChar w:fldCharType="end"/>
      </w:r>
    </w:p>
    <w:p w14:paraId="1489E9D2" w14:textId="4C1BB219"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6.6</w:t>
      </w:r>
      <w:r w:rsidRPr="0044437C">
        <w:rPr>
          <w:rFonts w:asciiTheme="minorHAnsi" w:eastAsiaTheme="minorEastAsia" w:hAnsiTheme="minorHAnsi" w:cstheme="minorBidi"/>
          <w:kern w:val="2"/>
          <w:sz w:val="24"/>
          <w:szCs w:val="24"/>
          <w:lang w:eastAsia="en-GB"/>
          <w14:ligatures w14:val="standardContextual"/>
        </w:rPr>
        <w:tab/>
      </w:r>
      <w:r w:rsidRPr="0044437C">
        <w:t>Transmit intermodulation</w:t>
      </w:r>
      <w:r w:rsidRPr="0044437C">
        <w:tab/>
      </w:r>
      <w:r w:rsidRPr="0044437C">
        <w:fldChar w:fldCharType="begin" w:fldLock="1"/>
      </w:r>
      <w:r w:rsidRPr="0044437C">
        <w:instrText xml:space="preserve"> PAGEREF _Toc194571870 \h </w:instrText>
      </w:r>
      <w:r w:rsidRPr="0044437C">
        <w:fldChar w:fldCharType="separate"/>
      </w:r>
      <w:r w:rsidRPr="0044437C">
        <w:t>162</w:t>
      </w:r>
      <w:r w:rsidRPr="0044437C">
        <w:fldChar w:fldCharType="end"/>
      </w:r>
    </w:p>
    <w:p w14:paraId="09DBE958" w14:textId="781DD0AF"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6.6A</w:t>
      </w:r>
      <w:r w:rsidRPr="0044437C">
        <w:rPr>
          <w:rFonts w:asciiTheme="minorHAnsi" w:eastAsiaTheme="minorEastAsia" w:hAnsiTheme="minorHAnsi" w:cstheme="minorBidi"/>
          <w:kern w:val="2"/>
          <w:sz w:val="24"/>
          <w:szCs w:val="24"/>
          <w:lang w:eastAsia="en-GB"/>
          <w14:ligatures w14:val="standardContextual"/>
        </w:rPr>
        <w:tab/>
      </w:r>
      <w:r w:rsidRPr="0044437C">
        <w:t>Transmit intermodulation for category M1</w:t>
      </w:r>
      <w:r w:rsidRPr="0044437C">
        <w:tab/>
      </w:r>
      <w:r w:rsidRPr="0044437C">
        <w:fldChar w:fldCharType="begin" w:fldLock="1"/>
      </w:r>
      <w:r w:rsidRPr="0044437C">
        <w:instrText xml:space="preserve"> PAGEREF _Toc194571871 \h </w:instrText>
      </w:r>
      <w:r w:rsidRPr="0044437C">
        <w:fldChar w:fldCharType="separate"/>
      </w:r>
      <w:r w:rsidRPr="0044437C">
        <w:t>162</w:t>
      </w:r>
      <w:r w:rsidRPr="0044437C">
        <w:fldChar w:fldCharType="end"/>
      </w:r>
    </w:p>
    <w:p w14:paraId="54939675" w14:textId="60961683"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6.6B</w:t>
      </w:r>
      <w:r w:rsidRPr="0044437C">
        <w:rPr>
          <w:rFonts w:asciiTheme="minorHAnsi" w:eastAsiaTheme="minorEastAsia" w:hAnsiTheme="minorHAnsi" w:cstheme="minorBidi"/>
          <w:kern w:val="2"/>
          <w:sz w:val="24"/>
          <w:szCs w:val="24"/>
          <w:lang w:eastAsia="en-GB"/>
          <w14:ligatures w14:val="standardContextual"/>
        </w:rPr>
        <w:tab/>
      </w:r>
      <w:r w:rsidRPr="0044437C">
        <w:t>Transmit intermodulation for category NB1 and NB2</w:t>
      </w:r>
      <w:r w:rsidRPr="0044437C">
        <w:tab/>
      </w:r>
      <w:r w:rsidRPr="0044437C">
        <w:fldChar w:fldCharType="begin" w:fldLock="1"/>
      </w:r>
      <w:r w:rsidRPr="0044437C">
        <w:instrText xml:space="preserve"> PAGEREF _Toc194571872 \h </w:instrText>
      </w:r>
      <w:r w:rsidRPr="0044437C">
        <w:fldChar w:fldCharType="separate"/>
      </w:r>
      <w:r w:rsidRPr="0044437C">
        <w:t>163</w:t>
      </w:r>
      <w:r w:rsidRPr="0044437C">
        <w:fldChar w:fldCharType="end"/>
      </w:r>
    </w:p>
    <w:p w14:paraId="3CFFD6E7" w14:textId="4A0C2D04"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lastRenderedPageBreak/>
        <w:t>7</w:t>
      </w:r>
      <w:r w:rsidRPr="0044437C">
        <w:rPr>
          <w:rFonts w:asciiTheme="minorHAnsi" w:eastAsiaTheme="minorEastAsia" w:hAnsiTheme="minorHAnsi" w:cstheme="minorBidi"/>
          <w:kern w:val="2"/>
          <w:sz w:val="24"/>
          <w:szCs w:val="24"/>
          <w:lang w:eastAsia="en-GB"/>
          <w14:ligatures w14:val="standardContextual"/>
        </w:rPr>
        <w:tab/>
      </w:r>
      <w:r w:rsidRPr="0044437C">
        <w:t>Receiver characteristics</w:t>
      </w:r>
      <w:r w:rsidRPr="0044437C">
        <w:tab/>
      </w:r>
      <w:r w:rsidRPr="0044437C">
        <w:fldChar w:fldCharType="begin" w:fldLock="1"/>
      </w:r>
      <w:r w:rsidRPr="0044437C">
        <w:instrText xml:space="preserve"> PAGEREF _Toc194571873 \h </w:instrText>
      </w:r>
      <w:r w:rsidRPr="0044437C">
        <w:fldChar w:fldCharType="separate"/>
      </w:r>
      <w:r w:rsidRPr="0044437C">
        <w:t>165</w:t>
      </w:r>
      <w:r w:rsidRPr="0044437C">
        <w:fldChar w:fldCharType="end"/>
      </w:r>
    </w:p>
    <w:p w14:paraId="3DE431F0" w14:textId="3361827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_Toc194571874 \h </w:instrText>
      </w:r>
      <w:r w:rsidRPr="0044437C">
        <w:fldChar w:fldCharType="separate"/>
      </w:r>
      <w:r w:rsidRPr="0044437C">
        <w:t>165</w:t>
      </w:r>
      <w:r w:rsidRPr="0044437C">
        <w:fldChar w:fldCharType="end"/>
      </w:r>
    </w:p>
    <w:p w14:paraId="765C8BBE" w14:textId="06A7E7C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7.2</w:t>
      </w:r>
      <w:r w:rsidRPr="0044437C">
        <w:rPr>
          <w:rFonts w:asciiTheme="minorHAnsi" w:eastAsiaTheme="minorEastAsia" w:hAnsiTheme="minorHAnsi" w:cstheme="minorBidi"/>
          <w:kern w:val="2"/>
          <w:sz w:val="24"/>
          <w:szCs w:val="24"/>
          <w:lang w:eastAsia="en-GB"/>
          <w14:ligatures w14:val="standardContextual"/>
        </w:rPr>
        <w:tab/>
      </w:r>
      <w:r w:rsidRPr="0044437C">
        <w:t>Diversity characteristics</w:t>
      </w:r>
      <w:r w:rsidRPr="0044437C">
        <w:tab/>
      </w:r>
      <w:r w:rsidRPr="0044437C">
        <w:fldChar w:fldCharType="begin" w:fldLock="1"/>
      </w:r>
      <w:r w:rsidRPr="0044437C">
        <w:instrText xml:space="preserve"> PAGEREF _Toc194571875 \h </w:instrText>
      </w:r>
      <w:r w:rsidRPr="0044437C">
        <w:fldChar w:fldCharType="separate"/>
      </w:r>
      <w:r w:rsidRPr="0044437C">
        <w:t>165</w:t>
      </w:r>
      <w:r w:rsidRPr="0044437C">
        <w:fldChar w:fldCharType="end"/>
      </w:r>
    </w:p>
    <w:p w14:paraId="5769E3C5" w14:textId="7C7F0D79"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7.3</w:t>
      </w:r>
      <w:r w:rsidRPr="0044437C">
        <w:rPr>
          <w:rFonts w:asciiTheme="minorHAnsi" w:eastAsiaTheme="minorEastAsia" w:hAnsiTheme="minorHAnsi" w:cstheme="minorBidi"/>
          <w:kern w:val="2"/>
          <w:sz w:val="24"/>
          <w:szCs w:val="24"/>
          <w:lang w:eastAsia="en-GB"/>
          <w14:ligatures w14:val="standardContextual"/>
        </w:rPr>
        <w:tab/>
      </w:r>
      <w:r w:rsidRPr="0044437C">
        <w:t>Reference sensitivity power level</w:t>
      </w:r>
      <w:r w:rsidRPr="0044437C">
        <w:tab/>
      </w:r>
      <w:r w:rsidRPr="0044437C">
        <w:fldChar w:fldCharType="begin" w:fldLock="1"/>
      </w:r>
      <w:r w:rsidRPr="0044437C">
        <w:instrText xml:space="preserve"> PAGEREF _Toc194571876 \h </w:instrText>
      </w:r>
      <w:r w:rsidRPr="0044437C">
        <w:fldChar w:fldCharType="separate"/>
      </w:r>
      <w:r w:rsidRPr="0044437C">
        <w:t>165</w:t>
      </w:r>
      <w:r w:rsidRPr="0044437C">
        <w:fldChar w:fldCharType="end"/>
      </w:r>
    </w:p>
    <w:p w14:paraId="1453DE33" w14:textId="7A2AB899"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7.3A</w:t>
      </w:r>
      <w:r w:rsidRPr="0044437C">
        <w:rPr>
          <w:rFonts w:asciiTheme="minorHAnsi" w:eastAsiaTheme="minorEastAsia" w:hAnsiTheme="minorHAnsi" w:cstheme="minorBidi"/>
          <w:kern w:val="2"/>
          <w:sz w:val="24"/>
          <w:szCs w:val="24"/>
          <w:lang w:eastAsia="en-GB"/>
          <w14:ligatures w14:val="standardContextual"/>
        </w:rPr>
        <w:tab/>
      </w:r>
      <w:r w:rsidRPr="0044437C">
        <w:t>Reference sensitivity power level for UE category M1</w:t>
      </w:r>
      <w:r w:rsidRPr="0044437C">
        <w:tab/>
      </w:r>
      <w:r w:rsidRPr="0044437C">
        <w:fldChar w:fldCharType="begin" w:fldLock="1"/>
      </w:r>
      <w:r w:rsidRPr="0044437C">
        <w:instrText xml:space="preserve"> PAGEREF _Toc194571877 \h </w:instrText>
      </w:r>
      <w:r w:rsidRPr="0044437C">
        <w:fldChar w:fldCharType="separate"/>
      </w:r>
      <w:r w:rsidRPr="0044437C">
        <w:t>165</w:t>
      </w:r>
      <w:r w:rsidRPr="0044437C">
        <w:fldChar w:fldCharType="end"/>
      </w:r>
    </w:p>
    <w:p w14:paraId="70801800" w14:textId="2B33AA88"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7.3B</w:t>
      </w:r>
      <w:r w:rsidRPr="0044437C">
        <w:rPr>
          <w:rFonts w:asciiTheme="minorHAnsi" w:eastAsiaTheme="minorEastAsia" w:hAnsiTheme="minorHAnsi" w:cstheme="minorBidi"/>
          <w:kern w:val="2"/>
          <w:sz w:val="24"/>
          <w:szCs w:val="24"/>
          <w:lang w:eastAsia="en-GB"/>
          <w14:ligatures w14:val="standardContextual"/>
        </w:rPr>
        <w:tab/>
      </w:r>
      <w:r w:rsidRPr="0044437C">
        <w:t>Reference sensitivity power level for UE category NB1 and NB2</w:t>
      </w:r>
      <w:r w:rsidRPr="0044437C">
        <w:tab/>
      </w:r>
      <w:r w:rsidRPr="0044437C">
        <w:fldChar w:fldCharType="begin" w:fldLock="1"/>
      </w:r>
      <w:r w:rsidRPr="0044437C">
        <w:instrText xml:space="preserve"> PAGEREF _Toc194571878 \h </w:instrText>
      </w:r>
      <w:r w:rsidRPr="0044437C">
        <w:fldChar w:fldCharType="separate"/>
      </w:r>
      <w:r w:rsidRPr="0044437C">
        <w:t>169</w:t>
      </w:r>
      <w:r w:rsidRPr="0044437C">
        <w:fldChar w:fldCharType="end"/>
      </w:r>
    </w:p>
    <w:p w14:paraId="7D25B128" w14:textId="32F8CF4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7.4</w:t>
      </w:r>
      <w:r w:rsidRPr="0044437C">
        <w:rPr>
          <w:rFonts w:asciiTheme="minorHAnsi" w:eastAsiaTheme="minorEastAsia" w:hAnsiTheme="minorHAnsi" w:cstheme="minorBidi"/>
          <w:kern w:val="2"/>
          <w:sz w:val="24"/>
          <w:szCs w:val="24"/>
          <w:lang w:eastAsia="en-GB"/>
          <w14:ligatures w14:val="standardContextual"/>
        </w:rPr>
        <w:tab/>
      </w:r>
      <w:r w:rsidRPr="0044437C">
        <w:t>Maximum input level</w:t>
      </w:r>
      <w:r w:rsidRPr="0044437C">
        <w:tab/>
      </w:r>
      <w:r w:rsidRPr="0044437C">
        <w:fldChar w:fldCharType="begin" w:fldLock="1"/>
      </w:r>
      <w:r w:rsidRPr="0044437C">
        <w:instrText xml:space="preserve"> PAGEREF _Toc194571879 \h </w:instrText>
      </w:r>
      <w:r w:rsidRPr="0044437C">
        <w:fldChar w:fldCharType="separate"/>
      </w:r>
      <w:r w:rsidRPr="0044437C">
        <w:t>171</w:t>
      </w:r>
      <w:r w:rsidRPr="0044437C">
        <w:fldChar w:fldCharType="end"/>
      </w:r>
    </w:p>
    <w:p w14:paraId="2A0A40CC" w14:textId="5961E4C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7.4A</w:t>
      </w:r>
      <w:r w:rsidRPr="0044437C">
        <w:rPr>
          <w:rFonts w:asciiTheme="minorHAnsi" w:eastAsiaTheme="minorEastAsia" w:hAnsiTheme="minorHAnsi" w:cstheme="minorBidi"/>
          <w:kern w:val="2"/>
          <w:sz w:val="24"/>
          <w:szCs w:val="24"/>
          <w:lang w:eastAsia="en-GB"/>
          <w14:ligatures w14:val="standardContextual"/>
        </w:rPr>
        <w:tab/>
      </w:r>
      <w:r w:rsidRPr="0044437C">
        <w:t>Maximum input level for category M1</w:t>
      </w:r>
      <w:r w:rsidRPr="0044437C">
        <w:tab/>
      </w:r>
      <w:r w:rsidRPr="0044437C">
        <w:fldChar w:fldCharType="begin" w:fldLock="1"/>
      </w:r>
      <w:r w:rsidRPr="0044437C">
        <w:instrText xml:space="preserve"> PAGEREF _Toc194571880 \h </w:instrText>
      </w:r>
      <w:r w:rsidRPr="0044437C">
        <w:fldChar w:fldCharType="separate"/>
      </w:r>
      <w:r w:rsidRPr="0044437C">
        <w:t>171</w:t>
      </w:r>
      <w:r w:rsidRPr="0044437C">
        <w:fldChar w:fldCharType="end"/>
      </w:r>
    </w:p>
    <w:p w14:paraId="66648FEC" w14:textId="3E4B6602"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7.4B</w:t>
      </w:r>
      <w:r w:rsidRPr="0044437C">
        <w:rPr>
          <w:rFonts w:asciiTheme="minorHAnsi" w:eastAsiaTheme="minorEastAsia" w:hAnsiTheme="minorHAnsi" w:cstheme="minorBidi"/>
          <w:kern w:val="2"/>
          <w:sz w:val="24"/>
          <w:szCs w:val="24"/>
          <w:lang w:eastAsia="en-GB"/>
          <w14:ligatures w14:val="standardContextual"/>
        </w:rPr>
        <w:tab/>
      </w:r>
      <w:r w:rsidRPr="0044437C">
        <w:t>Maximum input level for category NB1 and NB2</w:t>
      </w:r>
      <w:r w:rsidRPr="0044437C">
        <w:tab/>
      </w:r>
      <w:r w:rsidRPr="0044437C">
        <w:fldChar w:fldCharType="begin" w:fldLock="1"/>
      </w:r>
      <w:r w:rsidRPr="0044437C">
        <w:instrText xml:space="preserve"> PAGEREF _Toc194571881 \h </w:instrText>
      </w:r>
      <w:r w:rsidRPr="0044437C">
        <w:fldChar w:fldCharType="separate"/>
      </w:r>
      <w:r w:rsidRPr="0044437C">
        <w:t>174</w:t>
      </w:r>
      <w:r w:rsidRPr="0044437C">
        <w:fldChar w:fldCharType="end"/>
      </w:r>
    </w:p>
    <w:p w14:paraId="3AF24B51" w14:textId="69ADF0AC"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7.5</w:t>
      </w:r>
      <w:r w:rsidRPr="0044437C">
        <w:rPr>
          <w:rFonts w:asciiTheme="minorHAnsi" w:eastAsiaTheme="minorEastAsia" w:hAnsiTheme="minorHAnsi" w:cstheme="minorBidi"/>
          <w:kern w:val="2"/>
          <w:sz w:val="24"/>
          <w:szCs w:val="24"/>
          <w:lang w:eastAsia="en-GB"/>
          <w14:ligatures w14:val="standardContextual"/>
        </w:rPr>
        <w:tab/>
      </w:r>
      <w:r w:rsidRPr="0044437C">
        <w:t>Adjacent Channel Selectivity (ACS)</w:t>
      </w:r>
      <w:r w:rsidRPr="0044437C">
        <w:tab/>
      </w:r>
      <w:r w:rsidRPr="0044437C">
        <w:fldChar w:fldCharType="begin" w:fldLock="1"/>
      </w:r>
      <w:r w:rsidRPr="0044437C">
        <w:instrText xml:space="preserve"> PAGEREF _Toc194571882 \h </w:instrText>
      </w:r>
      <w:r w:rsidRPr="0044437C">
        <w:fldChar w:fldCharType="separate"/>
      </w:r>
      <w:r w:rsidRPr="0044437C">
        <w:t>175</w:t>
      </w:r>
      <w:r w:rsidRPr="0044437C">
        <w:fldChar w:fldCharType="end"/>
      </w:r>
    </w:p>
    <w:p w14:paraId="7C40428E" w14:textId="00AE170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7.5A</w:t>
      </w:r>
      <w:r w:rsidRPr="0044437C">
        <w:rPr>
          <w:rFonts w:asciiTheme="minorHAnsi" w:eastAsiaTheme="minorEastAsia" w:hAnsiTheme="minorHAnsi" w:cstheme="minorBidi"/>
          <w:kern w:val="2"/>
          <w:sz w:val="24"/>
          <w:szCs w:val="24"/>
          <w:lang w:eastAsia="en-GB"/>
          <w14:ligatures w14:val="standardContextual"/>
        </w:rPr>
        <w:tab/>
      </w:r>
      <w:r w:rsidRPr="0044437C">
        <w:t>Adjacent Channel Selectivity for category M1</w:t>
      </w:r>
      <w:r w:rsidRPr="0044437C">
        <w:tab/>
      </w:r>
      <w:r w:rsidRPr="0044437C">
        <w:fldChar w:fldCharType="begin" w:fldLock="1"/>
      </w:r>
      <w:r w:rsidRPr="0044437C">
        <w:instrText xml:space="preserve"> PAGEREF _Toc194571883 \h </w:instrText>
      </w:r>
      <w:r w:rsidRPr="0044437C">
        <w:fldChar w:fldCharType="separate"/>
      </w:r>
      <w:r w:rsidRPr="0044437C">
        <w:t>175</w:t>
      </w:r>
      <w:r w:rsidRPr="0044437C">
        <w:fldChar w:fldCharType="end"/>
      </w:r>
    </w:p>
    <w:p w14:paraId="48464383" w14:textId="7F5BA539"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7.5B</w:t>
      </w:r>
      <w:r w:rsidRPr="0044437C">
        <w:rPr>
          <w:rFonts w:asciiTheme="minorHAnsi" w:eastAsiaTheme="minorEastAsia" w:hAnsiTheme="minorHAnsi" w:cstheme="minorBidi"/>
          <w:kern w:val="2"/>
          <w:sz w:val="24"/>
          <w:szCs w:val="24"/>
          <w:lang w:eastAsia="en-GB"/>
          <w14:ligatures w14:val="standardContextual"/>
        </w:rPr>
        <w:tab/>
      </w:r>
      <w:r w:rsidRPr="0044437C">
        <w:t>Adjacent Channel Selectivity for category NB1 and NB2</w:t>
      </w:r>
      <w:r w:rsidRPr="0044437C">
        <w:tab/>
      </w:r>
      <w:r w:rsidRPr="0044437C">
        <w:fldChar w:fldCharType="begin" w:fldLock="1"/>
      </w:r>
      <w:r w:rsidRPr="0044437C">
        <w:instrText xml:space="preserve"> PAGEREF _Toc194571884 \h </w:instrText>
      </w:r>
      <w:r w:rsidRPr="0044437C">
        <w:fldChar w:fldCharType="separate"/>
      </w:r>
      <w:r w:rsidRPr="0044437C">
        <w:t>180</w:t>
      </w:r>
      <w:r w:rsidRPr="0044437C">
        <w:fldChar w:fldCharType="end"/>
      </w:r>
    </w:p>
    <w:p w14:paraId="4A98D13B" w14:textId="6EB261C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7.6</w:t>
      </w:r>
      <w:r w:rsidRPr="0044437C">
        <w:rPr>
          <w:rFonts w:asciiTheme="minorHAnsi" w:eastAsiaTheme="minorEastAsia" w:hAnsiTheme="minorHAnsi" w:cstheme="minorBidi"/>
          <w:kern w:val="2"/>
          <w:sz w:val="24"/>
          <w:szCs w:val="24"/>
          <w:lang w:eastAsia="en-GB"/>
          <w14:ligatures w14:val="standardContextual"/>
        </w:rPr>
        <w:tab/>
      </w:r>
      <w:r w:rsidRPr="0044437C">
        <w:t>Blocking characteristics</w:t>
      </w:r>
      <w:r w:rsidRPr="0044437C">
        <w:tab/>
      </w:r>
      <w:r w:rsidRPr="0044437C">
        <w:fldChar w:fldCharType="begin" w:fldLock="1"/>
      </w:r>
      <w:r w:rsidRPr="0044437C">
        <w:instrText xml:space="preserve"> PAGEREF _Toc194571885 \h </w:instrText>
      </w:r>
      <w:r w:rsidRPr="0044437C">
        <w:fldChar w:fldCharType="separate"/>
      </w:r>
      <w:r w:rsidRPr="0044437C">
        <w:t>183</w:t>
      </w:r>
      <w:r w:rsidRPr="0044437C">
        <w:fldChar w:fldCharType="end"/>
      </w:r>
    </w:p>
    <w:p w14:paraId="639F99B3" w14:textId="5A273283"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7.6A</w:t>
      </w:r>
      <w:r w:rsidRPr="0044437C">
        <w:rPr>
          <w:rFonts w:asciiTheme="minorHAnsi" w:eastAsiaTheme="minorEastAsia" w:hAnsiTheme="minorHAnsi" w:cstheme="minorBidi"/>
          <w:kern w:val="2"/>
          <w:sz w:val="24"/>
          <w:szCs w:val="24"/>
          <w:lang w:eastAsia="en-GB"/>
          <w14:ligatures w14:val="standardContextual"/>
        </w:rPr>
        <w:tab/>
      </w:r>
      <w:r w:rsidRPr="0044437C">
        <w:t>Blocking characteristics for category M1</w:t>
      </w:r>
      <w:r w:rsidRPr="0044437C">
        <w:tab/>
      </w:r>
      <w:r w:rsidRPr="0044437C">
        <w:fldChar w:fldCharType="begin" w:fldLock="1"/>
      </w:r>
      <w:r w:rsidRPr="0044437C">
        <w:instrText xml:space="preserve"> PAGEREF _Toc194571886 \h </w:instrText>
      </w:r>
      <w:r w:rsidRPr="0044437C">
        <w:fldChar w:fldCharType="separate"/>
      </w:r>
      <w:r w:rsidRPr="0044437C">
        <w:t>183</w:t>
      </w:r>
      <w:r w:rsidRPr="0044437C">
        <w:fldChar w:fldCharType="end"/>
      </w:r>
    </w:p>
    <w:p w14:paraId="7CD85CFD" w14:textId="5A51D268"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7.6A.1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_Toc194571887 \h </w:instrText>
      </w:r>
      <w:r w:rsidRPr="0044437C">
        <w:fldChar w:fldCharType="separate"/>
      </w:r>
      <w:r w:rsidRPr="0044437C">
        <w:t>183</w:t>
      </w:r>
      <w:r w:rsidRPr="0044437C">
        <w:fldChar w:fldCharType="end"/>
      </w:r>
    </w:p>
    <w:p w14:paraId="13744482" w14:textId="6F5FDD71"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7.6A.2</w:t>
      </w:r>
      <w:r w:rsidRPr="0044437C">
        <w:rPr>
          <w:rFonts w:asciiTheme="minorHAnsi" w:eastAsiaTheme="minorEastAsia" w:hAnsiTheme="minorHAnsi" w:cstheme="minorBidi"/>
          <w:kern w:val="2"/>
          <w:sz w:val="24"/>
          <w:szCs w:val="24"/>
          <w:lang w:eastAsia="en-GB"/>
          <w14:ligatures w14:val="standardContextual"/>
        </w:rPr>
        <w:tab/>
      </w:r>
      <w:r w:rsidRPr="0044437C">
        <w:t>In-band blocking for category M1</w:t>
      </w:r>
      <w:r w:rsidRPr="0044437C">
        <w:tab/>
      </w:r>
      <w:r w:rsidRPr="0044437C">
        <w:fldChar w:fldCharType="begin" w:fldLock="1"/>
      </w:r>
      <w:r w:rsidRPr="0044437C">
        <w:instrText xml:space="preserve"> PAGEREF _Toc194571888 \h </w:instrText>
      </w:r>
      <w:r w:rsidRPr="0044437C">
        <w:fldChar w:fldCharType="separate"/>
      </w:r>
      <w:r w:rsidRPr="0044437C">
        <w:t>183</w:t>
      </w:r>
      <w:r w:rsidRPr="0044437C">
        <w:fldChar w:fldCharType="end"/>
      </w:r>
    </w:p>
    <w:p w14:paraId="6E74E699" w14:textId="50CD2E67"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7.6A.3</w:t>
      </w:r>
      <w:r w:rsidRPr="0044437C">
        <w:rPr>
          <w:rFonts w:asciiTheme="minorHAnsi" w:eastAsiaTheme="minorEastAsia" w:hAnsiTheme="minorHAnsi" w:cstheme="minorBidi"/>
          <w:kern w:val="2"/>
          <w:sz w:val="24"/>
          <w:szCs w:val="24"/>
          <w:lang w:eastAsia="en-GB"/>
          <w14:ligatures w14:val="standardContextual"/>
        </w:rPr>
        <w:tab/>
      </w:r>
      <w:r w:rsidRPr="0044437C">
        <w:t>Out-of-band blocking for category M1</w:t>
      </w:r>
      <w:r w:rsidRPr="0044437C">
        <w:tab/>
      </w:r>
      <w:r w:rsidRPr="0044437C">
        <w:fldChar w:fldCharType="begin" w:fldLock="1"/>
      </w:r>
      <w:r w:rsidRPr="0044437C">
        <w:instrText xml:space="preserve"> PAGEREF _Toc194571889 \h </w:instrText>
      </w:r>
      <w:r w:rsidRPr="0044437C">
        <w:fldChar w:fldCharType="separate"/>
      </w:r>
      <w:r w:rsidRPr="0044437C">
        <w:t>187</w:t>
      </w:r>
      <w:r w:rsidRPr="0044437C">
        <w:fldChar w:fldCharType="end"/>
      </w:r>
    </w:p>
    <w:p w14:paraId="15BF5E57" w14:textId="4D1268FF"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rFonts w:eastAsia="MS Mincho"/>
        </w:rPr>
        <w:t>7.6A.4</w:t>
      </w:r>
      <w:r w:rsidRPr="0044437C">
        <w:rPr>
          <w:rFonts w:asciiTheme="minorHAnsi" w:eastAsiaTheme="minorEastAsia" w:hAnsiTheme="minorHAnsi" w:cstheme="minorBidi"/>
          <w:kern w:val="2"/>
          <w:sz w:val="24"/>
          <w:szCs w:val="24"/>
          <w:lang w:eastAsia="en-GB"/>
          <w14:ligatures w14:val="standardContextual"/>
        </w:rPr>
        <w:tab/>
      </w:r>
      <w:r w:rsidRPr="0044437C">
        <w:rPr>
          <w:rFonts w:eastAsia="MS Mincho"/>
        </w:rPr>
        <w:t>Narrow band blocking for category M1</w:t>
      </w:r>
      <w:r w:rsidRPr="0044437C">
        <w:tab/>
      </w:r>
      <w:r w:rsidRPr="0044437C">
        <w:fldChar w:fldCharType="begin" w:fldLock="1"/>
      </w:r>
      <w:r w:rsidRPr="0044437C">
        <w:instrText xml:space="preserve"> PAGEREF _Toc194571890 \h </w:instrText>
      </w:r>
      <w:r w:rsidRPr="0044437C">
        <w:fldChar w:fldCharType="separate"/>
      </w:r>
      <w:r w:rsidRPr="0044437C">
        <w:t>191</w:t>
      </w:r>
      <w:r w:rsidRPr="0044437C">
        <w:fldChar w:fldCharType="end"/>
      </w:r>
    </w:p>
    <w:p w14:paraId="6992F2AA" w14:textId="379E6379"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7.6B</w:t>
      </w:r>
      <w:r w:rsidRPr="0044437C">
        <w:rPr>
          <w:rFonts w:asciiTheme="minorHAnsi" w:eastAsiaTheme="minorEastAsia" w:hAnsiTheme="minorHAnsi" w:cstheme="minorBidi"/>
          <w:kern w:val="2"/>
          <w:sz w:val="24"/>
          <w:szCs w:val="24"/>
          <w:lang w:eastAsia="en-GB"/>
          <w14:ligatures w14:val="standardContextual"/>
        </w:rPr>
        <w:tab/>
      </w:r>
      <w:r w:rsidRPr="0044437C">
        <w:t>Blocking characteristics for category NB1 and NB2</w:t>
      </w:r>
      <w:r w:rsidRPr="0044437C">
        <w:tab/>
      </w:r>
      <w:r w:rsidRPr="0044437C">
        <w:fldChar w:fldCharType="begin" w:fldLock="1"/>
      </w:r>
      <w:r w:rsidRPr="0044437C">
        <w:instrText xml:space="preserve"> PAGEREF _Toc194571891 \h </w:instrText>
      </w:r>
      <w:r w:rsidRPr="0044437C">
        <w:fldChar w:fldCharType="separate"/>
      </w:r>
      <w:r w:rsidRPr="0044437C">
        <w:t>194</w:t>
      </w:r>
      <w:r w:rsidRPr="0044437C">
        <w:fldChar w:fldCharType="end"/>
      </w:r>
    </w:p>
    <w:p w14:paraId="45745367" w14:textId="4A607611"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7.6B.1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_Toc194571892 \h </w:instrText>
      </w:r>
      <w:r w:rsidRPr="0044437C">
        <w:fldChar w:fldCharType="separate"/>
      </w:r>
      <w:r w:rsidRPr="0044437C">
        <w:t>194</w:t>
      </w:r>
      <w:r w:rsidRPr="0044437C">
        <w:fldChar w:fldCharType="end"/>
      </w:r>
    </w:p>
    <w:p w14:paraId="1AB0629F" w14:textId="773E5A0B"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7.6B.2</w:t>
      </w:r>
      <w:r w:rsidRPr="0044437C">
        <w:rPr>
          <w:rFonts w:asciiTheme="minorHAnsi" w:eastAsiaTheme="minorEastAsia" w:hAnsiTheme="minorHAnsi" w:cstheme="minorBidi"/>
          <w:kern w:val="2"/>
          <w:sz w:val="24"/>
          <w:szCs w:val="24"/>
          <w:lang w:eastAsia="en-GB"/>
          <w14:ligatures w14:val="standardContextual"/>
        </w:rPr>
        <w:tab/>
      </w:r>
      <w:r w:rsidRPr="0044437C">
        <w:t>In-band blocking for category NB1 and NB2</w:t>
      </w:r>
      <w:r w:rsidRPr="0044437C">
        <w:tab/>
      </w:r>
      <w:r w:rsidRPr="0044437C">
        <w:fldChar w:fldCharType="begin" w:fldLock="1"/>
      </w:r>
      <w:r w:rsidRPr="0044437C">
        <w:instrText xml:space="preserve"> PAGEREF _Toc194571893 \h </w:instrText>
      </w:r>
      <w:r w:rsidRPr="0044437C">
        <w:fldChar w:fldCharType="separate"/>
      </w:r>
      <w:r w:rsidRPr="0044437C">
        <w:t>194</w:t>
      </w:r>
      <w:r w:rsidRPr="0044437C">
        <w:fldChar w:fldCharType="end"/>
      </w:r>
    </w:p>
    <w:p w14:paraId="7BC43D2F" w14:textId="1CC250C4"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7.6B.3</w:t>
      </w:r>
      <w:r w:rsidRPr="0044437C">
        <w:rPr>
          <w:rFonts w:asciiTheme="minorHAnsi" w:eastAsiaTheme="minorEastAsia" w:hAnsiTheme="minorHAnsi" w:cstheme="minorBidi"/>
          <w:kern w:val="2"/>
          <w:sz w:val="24"/>
          <w:szCs w:val="24"/>
          <w:lang w:eastAsia="en-GB"/>
          <w14:ligatures w14:val="standardContextual"/>
        </w:rPr>
        <w:tab/>
      </w:r>
      <w:r w:rsidRPr="0044437C">
        <w:t>Out-of-band blocking for category NB1 and NB2</w:t>
      </w:r>
      <w:r w:rsidRPr="0044437C">
        <w:tab/>
      </w:r>
      <w:r w:rsidRPr="0044437C">
        <w:fldChar w:fldCharType="begin" w:fldLock="1"/>
      </w:r>
      <w:r w:rsidRPr="0044437C">
        <w:instrText xml:space="preserve"> PAGEREF _Toc194571894 \h </w:instrText>
      </w:r>
      <w:r w:rsidRPr="0044437C">
        <w:fldChar w:fldCharType="separate"/>
      </w:r>
      <w:r w:rsidRPr="0044437C">
        <w:t>197</w:t>
      </w:r>
      <w:r w:rsidRPr="0044437C">
        <w:fldChar w:fldCharType="end"/>
      </w:r>
    </w:p>
    <w:p w14:paraId="326C2298" w14:textId="5124C20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7.7</w:t>
      </w:r>
      <w:r w:rsidRPr="0044437C">
        <w:rPr>
          <w:rFonts w:asciiTheme="minorHAnsi" w:eastAsiaTheme="minorEastAsia" w:hAnsiTheme="minorHAnsi" w:cstheme="minorBidi"/>
          <w:kern w:val="2"/>
          <w:sz w:val="24"/>
          <w:szCs w:val="24"/>
          <w:lang w:eastAsia="en-GB"/>
          <w14:ligatures w14:val="standardContextual"/>
        </w:rPr>
        <w:tab/>
      </w:r>
      <w:r w:rsidRPr="0044437C">
        <w:t>Spurious response</w:t>
      </w:r>
      <w:r w:rsidRPr="0044437C">
        <w:tab/>
      </w:r>
      <w:r w:rsidRPr="0044437C">
        <w:fldChar w:fldCharType="begin" w:fldLock="1"/>
      </w:r>
      <w:r w:rsidRPr="0044437C">
        <w:instrText xml:space="preserve"> PAGEREF _Toc194571895 \h </w:instrText>
      </w:r>
      <w:r w:rsidRPr="0044437C">
        <w:fldChar w:fldCharType="separate"/>
      </w:r>
      <w:r w:rsidRPr="0044437C">
        <w:t>200</w:t>
      </w:r>
      <w:r w:rsidRPr="0044437C">
        <w:fldChar w:fldCharType="end"/>
      </w:r>
    </w:p>
    <w:p w14:paraId="7977F80F" w14:textId="34E8AF61"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7.7A</w:t>
      </w:r>
      <w:r w:rsidRPr="0044437C">
        <w:rPr>
          <w:rFonts w:asciiTheme="minorHAnsi" w:eastAsiaTheme="minorEastAsia" w:hAnsiTheme="minorHAnsi" w:cstheme="minorBidi"/>
          <w:kern w:val="2"/>
          <w:sz w:val="24"/>
          <w:szCs w:val="24"/>
          <w:lang w:eastAsia="en-GB"/>
          <w14:ligatures w14:val="standardContextual"/>
        </w:rPr>
        <w:tab/>
      </w:r>
      <w:r w:rsidRPr="0044437C">
        <w:t>Spurious response for category M1</w:t>
      </w:r>
      <w:r w:rsidRPr="0044437C">
        <w:tab/>
      </w:r>
      <w:r w:rsidRPr="0044437C">
        <w:fldChar w:fldCharType="begin" w:fldLock="1"/>
      </w:r>
      <w:r w:rsidRPr="0044437C">
        <w:instrText xml:space="preserve"> PAGEREF _Toc194571896 \h </w:instrText>
      </w:r>
      <w:r w:rsidRPr="0044437C">
        <w:fldChar w:fldCharType="separate"/>
      </w:r>
      <w:r w:rsidRPr="0044437C">
        <w:t>200</w:t>
      </w:r>
      <w:r w:rsidRPr="0044437C">
        <w:fldChar w:fldCharType="end"/>
      </w:r>
    </w:p>
    <w:p w14:paraId="0A74454C" w14:textId="04063B06"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7.7B</w:t>
      </w:r>
      <w:r w:rsidRPr="0044437C">
        <w:rPr>
          <w:rFonts w:asciiTheme="minorHAnsi" w:eastAsiaTheme="minorEastAsia" w:hAnsiTheme="minorHAnsi" w:cstheme="minorBidi"/>
          <w:kern w:val="2"/>
          <w:sz w:val="24"/>
          <w:szCs w:val="24"/>
          <w:lang w:eastAsia="en-GB"/>
          <w14:ligatures w14:val="standardContextual"/>
        </w:rPr>
        <w:tab/>
      </w:r>
      <w:r w:rsidRPr="0044437C">
        <w:t>Spurious response for category NB1 and NB2</w:t>
      </w:r>
      <w:r w:rsidRPr="0044437C">
        <w:tab/>
      </w:r>
      <w:r w:rsidRPr="0044437C">
        <w:fldChar w:fldCharType="begin" w:fldLock="1"/>
      </w:r>
      <w:r w:rsidRPr="0044437C">
        <w:instrText xml:space="preserve"> PAGEREF _Toc194571897 \h </w:instrText>
      </w:r>
      <w:r w:rsidRPr="0044437C">
        <w:fldChar w:fldCharType="separate"/>
      </w:r>
      <w:r w:rsidRPr="0044437C">
        <w:t>202</w:t>
      </w:r>
      <w:r w:rsidRPr="0044437C">
        <w:fldChar w:fldCharType="end"/>
      </w:r>
    </w:p>
    <w:p w14:paraId="2993332D" w14:textId="0C2621FF"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7.8</w:t>
      </w:r>
      <w:r w:rsidRPr="0044437C">
        <w:rPr>
          <w:rFonts w:asciiTheme="minorHAnsi" w:eastAsiaTheme="minorEastAsia" w:hAnsiTheme="minorHAnsi" w:cstheme="minorBidi"/>
          <w:kern w:val="2"/>
          <w:sz w:val="24"/>
          <w:szCs w:val="24"/>
          <w:lang w:eastAsia="en-GB"/>
          <w14:ligatures w14:val="standardContextual"/>
        </w:rPr>
        <w:tab/>
      </w:r>
      <w:r w:rsidRPr="0044437C">
        <w:t>Intermodulation characteristics</w:t>
      </w:r>
      <w:r w:rsidRPr="0044437C">
        <w:tab/>
      </w:r>
      <w:r w:rsidRPr="0044437C">
        <w:fldChar w:fldCharType="begin" w:fldLock="1"/>
      </w:r>
      <w:r w:rsidRPr="0044437C">
        <w:instrText xml:space="preserve"> PAGEREF _Toc194571898 \h </w:instrText>
      </w:r>
      <w:r w:rsidRPr="0044437C">
        <w:fldChar w:fldCharType="separate"/>
      </w:r>
      <w:r w:rsidRPr="0044437C">
        <w:t>204</w:t>
      </w:r>
      <w:r w:rsidRPr="0044437C">
        <w:fldChar w:fldCharType="end"/>
      </w:r>
    </w:p>
    <w:p w14:paraId="0F1F1287" w14:textId="3C07A4B0"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7.8</w:t>
      </w:r>
      <w:r w:rsidRPr="0044437C">
        <w:rPr>
          <w:rFonts w:eastAsia="SimSun"/>
          <w:lang w:eastAsia="zh-CN"/>
        </w:rPr>
        <w:t>A</w:t>
      </w:r>
      <w:r w:rsidRPr="0044437C">
        <w:rPr>
          <w:rFonts w:asciiTheme="minorHAnsi" w:eastAsiaTheme="minorEastAsia" w:hAnsiTheme="minorHAnsi" w:cstheme="minorBidi"/>
          <w:kern w:val="2"/>
          <w:sz w:val="24"/>
          <w:szCs w:val="24"/>
          <w:lang w:eastAsia="en-GB"/>
          <w14:ligatures w14:val="standardContextual"/>
        </w:rPr>
        <w:tab/>
      </w:r>
      <w:r w:rsidRPr="0044437C">
        <w:t>Intermodulation</w:t>
      </w:r>
      <w:r w:rsidRPr="0044437C">
        <w:rPr>
          <w:rFonts w:eastAsia="SimSun"/>
          <w:lang w:eastAsia="zh-CN"/>
        </w:rPr>
        <w:t xml:space="preserve"> characteristics for category </w:t>
      </w:r>
      <w:r w:rsidRPr="0044437C">
        <w:rPr>
          <w:lang w:eastAsia="zh-CN"/>
        </w:rPr>
        <w:t>M1</w:t>
      </w:r>
      <w:r w:rsidRPr="0044437C">
        <w:tab/>
      </w:r>
      <w:r w:rsidRPr="0044437C">
        <w:fldChar w:fldCharType="begin" w:fldLock="1"/>
      </w:r>
      <w:r w:rsidRPr="0044437C">
        <w:instrText xml:space="preserve"> PAGEREF _Toc194571899 \h </w:instrText>
      </w:r>
      <w:r w:rsidRPr="0044437C">
        <w:fldChar w:fldCharType="separate"/>
      </w:r>
      <w:r w:rsidRPr="0044437C">
        <w:t>204</w:t>
      </w:r>
      <w:r w:rsidRPr="0044437C">
        <w:fldChar w:fldCharType="end"/>
      </w:r>
    </w:p>
    <w:p w14:paraId="36167BF7" w14:textId="2B52D14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7.8</w:t>
      </w:r>
      <w:r w:rsidRPr="0044437C">
        <w:rPr>
          <w:rFonts w:eastAsia="SimSun"/>
          <w:lang w:eastAsia="zh-CN"/>
        </w:rPr>
        <w:t>B</w:t>
      </w:r>
      <w:r w:rsidRPr="0044437C">
        <w:rPr>
          <w:rFonts w:asciiTheme="minorHAnsi" w:eastAsiaTheme="minorEastAsia" w:hAnsiTheme="minorHAnsi" w:cstheme="minorBidi"/>
          <w:kern w:val="2"/>
          <w:sz w:val="24"/>
          <w:szCs w:val="24"/>
          <w:lang w:eastAsia="en-GB"/>
          <w14:ligatures w14:val="standardContextual"/>
        </w:rPr>
        <w:tab/>
      </w:r>
      <w:r w:rsidRPr="0044437C">
        <w:t>Intermodulation</w:t>
      </w:r>
      <w:r w:rsidRPr="0044437C">
        <w:rPr>
          <w:rFonts w:eastAsia="SimSun"/>
          <w:lang w:eastAsia="zh-CN"/>
        </w:rPr>
        <w:t xml:space="preserve"> characteristics for category </w:t>
      </w:r>
      <w:r w:rsidRPr="0044437C">
        <w:rPr>
          <w:lang w:eastAsia="zh-CN"/>
        </w:rPr>
        <w:t>NB1 and NB2</w:t>
      </w:r>
      <w:r w:rsidRPr="0044437C">
        <w:tab/>
      </w:r>
      <w:r w:rsidRPr="0044437C">
        <w:fldChar w:fldCharType="begin" w:fldLock="1"/>
      </w:r>
      <w:r w:rsidRPr="0044437C">
        <w:instrText xml:space="preserve"> PAGEREF _Toc194571900 \h </w:instrText>
      </w:r>
      <w:r w:rsidRPr="0044437C">
        <w:fldChar w:fldCharType="separate"/>
      </w:r>
      <w:r w:rsidRPr="0044437C">
        <w:t>207</w:t>
      </w:r>
      <w:r w:rsidRPr="0044437C">
        <w:fldChar w:fldCharType="end"/>
      </w:r>
    </w:p>
    <w:p w14:paraId="179E920B" w14:textId="748355F8"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7.9</w:t>
      </w:r>
      <w:r w:rsidRPr="0044437C">
        <w:rPr>
          <w:rFonts w:asciiTheme="minorHAnsi" w:eastAsiaTheme="minorEastAsia" w:hAnsiTheme="minorHAnsi" w:cstheme="minorBidi"/>
          <w:kern w:val="2"/>
          <w:sz w:val="24"/>
          <w:szCs w:val="24"/>
          <w:lang w:eastAsia="en-GB"/>
          <w14:ligatures w14:val="standardContextual"/>
        </w:rPr>
        <w:tab/>
      </w:r>
      <w:r w:rsidRPr="0044437C">
        <w:t>Spurious emissions</w:t>
      </w:r>
      <w:r w:rsidRPr="0044437C">
        <w:tab/>
      </w:r>
      <w:r w:rsidRPr="0044437C">
        <w:fldChar w:fldCharType="begin" w:fldLock="1"/>
      </w:r>
      <w:r w:rsidRPr="0044437C">
        <w:instrText xml:space="preserve"> PAGEREF _Toc194571901 \h </w:instrText>
      </w:r>
      <w:r w:rsidRPr="0044437C">
        <w:fldChar w:fldCharType="separate"/>
      </w:r>
      <w:r w:rsidRPr="0044437C">
        <w:t>209</w:t>
      </w:r>
      <w:r w:rsidRPr="0044437C">
        <w:fldChar w:fldCharType="end"/>
      </w:r>
    </w:p>
    <w:p w14:paraId="39556545" w14:textId="61773F38"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7.9A</w:t>
      </w:r>
      <w:r w:rsidRPr="0044437C">
        <w:rPr>
          <w:rFonts w:asciiTheme="minorHAnsi" w:eastAsiaTheme="minorEastAsia" w:hAnsiTheme="minorHAnsi" w:cstheme="minorBidi"/>
          <w:kern w:val="2"/>
          <w:sz w:val="24"/>
          <w:szCs w:val="24"/>
          <w:lang w:eastAsia="en-GB"/>
          <w14:ligatures w14:val="standardContextual"/>
        </w:rPr>
        <w:tab/>
      </w:r>
      <w:r w:rsidRPr="0044437C">
        <w:t>Spurious emissions for category M1</w:t>
      </w:r>
      <w:r w:rsidRPr="0044437C">
        <w:tab/>
      </w:r>
      <w:r w:rsidRPr="0044437C">
        <w:fldChar w:fldCharType="begin" w:fldLock="1"/>
      </w:r>
      <w:r w:rsidRPr="0044437C">
        <w:instrText xml:space="preserve"> PAGEREF _Toc194571902 \h </w:instrText>
      </w:r>
      <w:r w:rsidRPr="0044437C">
        <w:fldChar w:fldCharType="separate"/>
      </w:r>
      <w:r w:rsidRPr="0044437C">
        <w:t>209</w:t>
      </w:r>
      <w:r w:rsidRPr="0044437C">
        <w:fldChar w:fldCharType="end"/>
      </w:r>
    </w:p>
    <w:p w14:paraId="1C1AE787" w14:textId="6E2BC7E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7.9B</w:t>
      </w:r>
      <w:r w:rsidRPr="0044437C">
        <w:rPr>
          <w:rFonts w:asciiTheme="minorHAnsi" w:eastAsiaTheme="minorEastAsia" w:hAnsiTheme="minorHAnsi" w:cstheme="minorBidi"/>
          <w:kern w:val="2"/>
          <w:sz w:val="24"/>
          <w:szCs w:val="24"/>
          <w:lang w:eastAsia="en-GB"/>
          <w14:ligatures w14:val="standardContextual"/>
        </w:rPr>
        <w:tab/>
      </w:r>
      <w:r w:rsidRPr="0044437C">
        <w:t>Spurious emissions for category NB1 and NB2</w:t>
      </w:r>
      <w:r w:rsidRPr="0044437C">
        <w:tab/>
      </w:r>
      <w:r w:rsidRPr="0044437C">
        <w:fldChar w:fldCharType="begin" w:fldLock="1"/>
      </w:r>
      <w:r w:rsidRPr="0044437C">
        <w:instrText xml:space="preserve"> PAGEREF _Toc194571903 \h </w:instrText>
      </w:r>
      <w:r w:rsidRPr="0044437C">
        <w:fldChar w:fldCharType="separate"/>
      </w:r>
      <w:r w:rsidRPr="0044437C">
        <w:t>211</w:t>
      </w:r>
      <w:r w:rsidRPr="0044437C">
        <w:fldChar w:fldCharType="end"/>
      </w:r>
    </w:p>
    <w:p w14:paraId="4F30E941" w14:textId="7D57B687"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8</w:t>
      </w:r>
      <w:r w:rsidRPr="0044437C">
        <w:rPr>
          <w:rFonts w:asciiTheme="minorHAnsi" w:eastAsiaTheme="minorEastAsia" w:hAnsiTheme="minorHAnsi" w:cstheme="minorBidi"/>
          <w:kern w:val="2"/>
          <w:sz w:val="24"/>
          <w:szCs w:val="24"/>
          <w:lang w:eastAsia="en-GB"/>
          <w14:ligatures w14:val="standardContextual"/>
        </w:rPr>
        <w:tab/>
      </w:r>
      <w:r w:rsidRPr="0044437C">
        <w:t>Performance requirement</w:t>
      </w:r>
      <w:r w:rsidRPr="0044437C">
        <w:tab/>
      </w:r>
      <w:r w:rsidRPr="0044437C">
        <w:fldChar w:fldCharType="begin" w:fldLock="1"/>
      </w:r>
      <w:r w:rsidRPr="0044437C">
        <w:instrText xml:space="preserve"> PAGEREF _Toc194571904 \h </w:instrText>
      </w:r>
      <w:r w:rsidRPr="0044437C">
        <w:fldChar w:fldCharType="separate"/>
      </w:r>
      <w:r w:rsidRPr="0044437C">
        <w:t>212</w:t>
      </w:r>
      <w:r w:rsidRPr="0044437C">
        <w:fldChar w:fldCharType="end"/>
      </w:r>
    </w:p>
    <w:p w14:paraId="227139D5" w14:textId="5703E8A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8.1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_Toc194571905 \h </w:instrText>
      </w:r>
      <w:r w:rsidRPr="0044437C">
        <w:fldChar w:fldCharType="separate"/>
      </w:r>
      <w:r w:rsidRPr="0044437C">
        <w:t>212</w:t>
      </w:r>
      <w:r w:rsidRPr="0044437C">
        <w:fldChar w:fldCharType="end"/>
      </w:r>
    </w:p>
    <w:p w14:paraId="6CC46456" w14:textId="4BDA7057"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rFonts w:eastAsia="MS Mincho"/>
        </w:rPr>
        <w:t>8.1.1</w:t>
      </w:r>
      <w:r w:rsidRPr="0044437C">
        <w:rPr>
          <w:rFonts w:asciiTheme="minorHAnsi" w:eastAsiaTheme="minorEastAsia" w:hAnsiTheme="minorHAnsi" w:cstheme="minorBidi"/>
          <w:kern w:val="2"/>
          <w:sz w:val="24"/>
          <w:szCs w:val="24"/>
          <w:lang w:eastAsia="en-GB"/>
          <w14:ligatures w14:val="standardContextual"/>
        </w:rPr>
        <w:tab/>
      </w:r>
      <w:r w:rsidRPr="0044437C">
        <w:rPr>
          <w:rFonts w:eastAsia="MS Mincho"/>
        </w:rPr>
        <w:t>Receiver antenna capability</w:t>
      </w:r>
      <w:r w:rsidRPr="0044437C">
        <w:tab/>
      </w:r>
      <w:r w:rsidRPr="0044437C">
        <w:fldChar w:fldCharType="begin" w:fldLock="1"/>
      </w:r>
      <w:r w:rsidRPr="0044437C">
        <w:instrText xml:space="preserve"> PAGEREF _Toc194571906 \h </w:instrText>
      </w:r>
      <w:r w:rsidRPr="0044437C">
        <w:fldChar w:fldCharType="separate"/>
      </w:r>
      <w:r w:rsidRPr="0044437C">
        <w:t>212</w:t>
      </w:r>
      <w:r w:rsidRPr="0044437C">
        <w:fldChar w:fldCharType="end"/>
      </w:r>
    </w:p>
    <w:p w14:paraId="454A2DC7" w14:textId="0D3DE8CA"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rFonts w:eastAsia="MS Mincho"/>
        </w:rPr>
        <w:t>8.1.</w:t>
      </w:r>
      <w:r w:rsidRPr="0044437C">
        <w:t>2</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Applicability of requirements</w:t>
      </w:r>
      <w:r w:rsidRPr="0044437C">
        <w:tab/>
      </w:r>
      <w:r w:rsidRPr="0044437C">
        <w:fldChar w:fldCharType="begin" w:fldLock="1"/>
      </w:r>
      <w:r w:rsidRPr="0044437C">
        <w:instrText xml:space="preserve"> PAGEREF _Toc194571907 \h </w:instrText>
      </w:r>
      <w:r w:rsidRPr="0044437C">
        <w:fldChar w:fldCharType="separate"/>
      </w:r>
      <w:r w:rsidRPr="0044437C">
        <w:t>213</w:t>
      </w:r>
      <w:r w:rsidRPr="0044437C">
        <w:fldChar w:fldCharType="end"/>
      </w:r>
    </w:p>
    <w:p w14:paraId="49CB12EB" w14:textId="41D1B397"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rPr>
          <w:snapToGrid w:val="0"/>
        </w:rPr>
        <w:t>8.1.2.1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Applicability of requirements for different channel bandwidths</w:t>
      </w:r>
      <w:r w:rsidRPr="0044437C">
        <w:tab/>
      </w:r>
      <w:r w:rsidRPr="0044437C">
        <w:fldChar w:fldCharType="begin" w:fldLock="1"/>
      </w:r>
      <w:r w:rsidRPr="0044437C">
        <w:instrText xml:space="preserve"> PAGEREF _Toc194571908 \h </w:instrText>
      </w:r>
      <w:r w:rsidRPr="0044437C">
        <w:fldChar w:fldCharType="separate"/>
      </w:r>
      <w:r w:rsidRPr="0044437C">
        <w:t>213</w:t>
      </w:r>
      <w:r w:rsidRPr="0044437C">
        <w:fldChar w:fldCharType="end"/>
      </w:r>
    </w:p>
    <w:p w14:paraId="0EA1A33B" w14:textId="0ED07C82"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8.1.2.2</w:t>
      </w:r>
      <w:r w:rsidRPr="0044437C">
        <w:rPr>
          <w:rFonts w:asciiTheme="minorHAnsi" w:eastAsiaTheme="minorEastAsia" w:hAnsiTheme="minorHAnsi" w:cstheme="minorBidi"/>
          <w:kern w:val="2"/>
          <w:sz w:val="24"/>
          <w:szCs w:val="24"/>
          <w:lang w:eastAsia="en-GB"/>
          <w14:ligatures w14:val="standardContextual"/>
        </w:rPr>
        <w:tab/>
      </w:r>
      <w:r w:rsidRPr="0044437C">
        <w:t>Applicability of requirements for optional UE features</w:t>
      </w:r>
      <w:r w:rsidRPr="0044437C">
        <w:tab/>
      </w:r>
      <w:r w:rsidRPr="0044437C">
        <w:fldChar w:fldCharType="begin" w:fldLock="1"/>
      </w:r>
      <w:r w:rsidRPr="0044437C">
        <w:instrText xml:space="preserve"> PAGEREF _Toc194571909 \h </w:instrText>
      </w:r>
      <w:r w:rsidRPr="0044437C">
        <w:fldChar w:fldCharType="separate"/>
      </w:r>
      <w:r w:rsidRPr="0044437C">
        <w:t>213</w:t>
      </w:r>
      <w:r w:rsidRPr="0044437C">
        <w:fldChar w:fldCharType="end"/>
      </w:r>
    </w:p>
    <w:p w14:paraId="69FFCA73" w14:textId="2D03A79E"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rFonts w:eastAsia="MS Mincho"/>
        </w:rPr>
        <w:t>8.1.</w:t>
      </w:r>
      <w:r w:rsidRPr="0044437C">
        <w:t>3</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UE category and UE DL category</w:t>
      </w:r>
      <w:r w:rsidRPr="0044437C">
        <w:tab/>
      </w:r>
      <w:r w:rsidRPr="0044437C">
        <w:fldChar w:fldCharType="begin" w:fldLock="1"/>
      </w:r>
      <w:r w:rsidRPr="0044437C">
        <w:instrText xml:space="preserve"> PAGEREF _Toc194571910 \h </w:instrText>
      </w:r>
      <w:r w:rsidRPr="0044437C">
        <w:fldChar w:fldCharType="separate"/>
      </w:r>
      <w:r w:rsidRPr="0044437C">
        <w:t>213</w:t>
      </w:r>
      <w:r w:rsidRPr="0044437C">
        <w:fldChar w:fldCharType="end"/>
      </w:r>
    </w:p>
    <w:p w14:paraId="15068A93" w14:textId="7BD4A730"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eastAsia="PMingLiU"/>
        </w:rPr>
        <w:t>8.2</w:t>
      </w:r>
      <w:r w:rsidRPr="0044437C">
        <w:rPr>
          <w:rFonts w:asciiTheme="minorHAnsi" w:eastAsiaTheme="minorEastAsia" w:hAnsiTheme="minorHAnsi" w:cstheme="minorBidi"/>
          <w:kern w:val="2"/>
          <w:sz w:val="24"/>
          <w:szCs w:val="24"/>
          <w:lang w:eastAsia="en-GB"/>
          <w14:ligatures w14:val="standardContextual"/>
        </w:rPr>
        <w:tab/>
      </w:r>
      <w:r w:rsidRPr="0044437C">
        <w:rPr>
          <w:rFonts w:eastAsia="PMingLiU"/>
        </w:rPr>
        <w:t>Demodulation for IOT NTN UE category M1</w:t>
      </w:r>
      <w:r w:rsidRPr="0044437C">
        <w:tab/>
      </w:r>
      <w:r w:rsidRPr="0044437C">
        <w:fldChar w:fldCharType="begin" w:fldLock="1"/>
      </w:r>
      <w:r w:rsidRPr="0044437C">
        <w:instrText xml:space="preserve"> PAGEREF _Toc194571911 \h </w:instrText>
      </w:r>
      <w:r w:rsidRPr="0044437C">
        <w:fldChar w:fldCharType="separate"/>
      </w:r>
      <w:r w:rsidRPr="0044437C">
        <w:t>213</w:t>
      </w:r>
      <w:r w:rsidRPr="0044437C">
        <w:fldChar w:fldCharType="end"/>
      </w:r>
    </w:p>
    <w:p w14:paraId="36FEF95A" w14:textId="4CF156CA"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rFonts w:cs="Arial"/>
        </w:rPr>
        <w:t>8.2.1</w:t>
      </w:r>
      <w:r w:rsidRPr="0044437C">
        <w:rPr>
          <w:rFonts w:asciiTheme="minorHAnsi" w:eastAsiaTheme="minorEastAsia" w:hAnsiTheme="minorHAnsi" w:cstheme="minorBidi"/>
          <w:kern w:val="2"/>
          <w:sz w:val="24"/>
          <w:szCs w:val="24"/>
          <w:lang w:eastAsia="en-GB"/>
          <w14:ligatures w14:val="standardContextual"/>
        </w:rPr>
        <w:tab/>
      </w:r>
      <w:r w:rsidRPr="0044437C">
        <w:rPr>
          <w:rFonts w:cs="Arial"/>
        </w:rPr>
        <w:t>FDD and half-duplex FDD</w:t>
      </w:r>
      <w:r w:rsidRPr="0044437C">
        <w:tab/>
      </w:r>
      <w:r w:rsidRPr="0044437C">
        <w:fldChar w:fldCharType="begin" w:fldLock="1"/>
      </w:r>
      <w:r w:rsidRPr="0044437C">
        <w:instrText xml:space="preserve"> PAGEREF _Toc194571912 \h </w:instrText>
      </w:r>
      <w:r w:rsidRPr="0044437C">
        <w:fldChar w:fldCharType="separate"/>
      </w:r>
      <w:r w:rsidRPr="0044437C">
        <w:t>213</w:t>
      </w:r>
      <w:r w:rsidRPr="0044437C">
        <w:fldChar w:fldCharType="end"/>
      </w:r>
    </w:p>
    <w:p w14:paraId="6EB0C444" w14:textId="31928922"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8.2.1.1</w:t>
      </w:r>
      <w:r w:rsidRPr="0044437C">
        <w:rPr>
          <w:rFonts w:asciiTheme="minorHAnsi" w:eastAsiaTheme="minorEastAsia" w:hAnsiTheme="minorHAnsi" w:cstheme="minorBidi"/>
          <w:kern w:val="2"/>
          <w:sz w:val="24"/>
          <w:szCs w:val="24"/>
          <w:lang w:eastAsia="en-GB"/>
          <w14:ligatures w14:val="standardContextual"/>
        </w:rPr>
        <w:tab/>
      </w:r>
      <w:r w:rsidRPr="0044437C">
        <w:t>PDSCH</w:t>
      </w:r>
      <w:r w:rsidRPr="0044437C">
        <w:tab/>
      </w:r>
      <w:r w:rsidRPr="0044437C">
        <w:fldChar w:fldCharType="begin" w:fldLock="1"/>
      </w:r>
      <w:r w:rsidRPr="0044437C">
        <w:instrText xml:space="preserve"> PAGEREF _Toc194571913 \h </w:instrText>
      </w:r>
      <w:r w:rsidRPr="0044437C">
        <w:fldChar w:fldCharType="separate"/>
      </w:r>
      <w:r w:rsidRPr="0044437C">
        <w:t>213</w:t>
      </w:r>
      <w:r w:rsidRPr="0044437C">
        <w:fldChar w:fldCharType="end"/>
      </w:r>
    </w:p>
    <w:p w14:paraId="0E6644FD" w14:textId="4EBE35CB" w:rsidR="004866F4" w:rsidRPr="0044437C" w:rsidRDefault="004866F4">
      <w:pPr>
        <w:pStyle w:val="TOC5"/>
        <w:rPr>
          <w:rFonts w:asciiTheme="minorHAnsi" w:eastAsiaTheme="minorEastAsia" w:hAnsiTheme="minorHAnsi" w:cstheme="minorBidi"/>
          <w:kern w:val="2"/>
          <w:sz w:val="24"/>
          <w:szCs w:val="24"/>
          <w:lang w:eastAsia="en-GB"/>
          <w14:ligatures w14:val="standardContextual"/>
        </w:rPr>
      </w:pPr>
      <w:r w:rsidRPr="0044437C">
        <w:rPr>
          <w:snapToGrid w:val="0"/>
        </w:rPr>
        <w:t>8.2.1.1.1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PDSCH in standalone mode for UE category M1 under NTN fading conditions</w:t>
      </w:r>
      <w:r w:rsidRPr="0044437C">
        <w:tab/>
      </w:r>
      <w:r w:rsidRPr="0044437C">
        <w:fldChar w:fldCharType="begin" w:fldLock="1"/>
      </w:r>
      <w:r w:rsidRPr="0044437C">
        <w:instrText xml:space="preserve"> PAGEREF _Toc194571914 \h </w:instrText>
      </w:r>
      <w:r w:rsidRPr="0044437C">
        <w:fldChar w:fldCharType="separate"/>
      </w:r>
      <w:r w:rsidRPr="0044437C">
        <w:t>214</w:t>
      </w:r>
      <w:r w:rsidRPr="0044437C">
        <w:fldChar w:fldCharType="end"/>
      </w:r>
    </w:p>
    <w:p w14:paraId="04716120" w14:textId="5A0FA9D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8.3</w:t>
      </w:r>
      <w:r w:rsidRPr="0044437C">
        <w:rPr>
          <w:rFonts w:asciiTheme="minorHAnsi" w:eastAsiaTheme="minorEastAsia" w:hAnsiTheme="minorHAnsi" w:cstheme="minorBidi"/>
          <w:kern w:val="2"/>
          <w:sz w:val="24"/>
          <w:szCs w:val="24"/>
          <w:lang w:eastAsia="en-GB"/>
          <w14:ligatures w14:val="standardContextual"/>
        </w:rPr>
        <w:tab/>
      </w:r>
      <w:r w:rsidRPr="0044437C">
        <w:t>Demodulation for IOT NTN UE category</w:t>
      </w:r>
      <w:r w:rsidRPr="0044437C">
        <w:rPr>
          <w:rFonts w:eastAsiaTheme="minorEastAsia"/>
        </w:rPr>
        <w:t xml:space="preserve"> NB1 and NB2</w:t>
      </w:r>
      <w:r w:rsidRPr="0044437C">
        <w:tab/>
      </w:r>
      <w:r w:rsidRPr="0044437C">
        <w:fldChar w:fldCharType="begin" w:fldLock="1"/>
      </w:r>
      <w:r w:rsidRPr="0044437C">
        <w:instrText xml:space="preserve"> PAGEREF _Toc194571915 \h </w:instrText>
      </w:r>
      <w:r w:rsidRPr="0044437C">
        <w:fldChar w:fldCharType="separate"/>
      </w:r>
      <w:r w:rsidRPr="0044437C">
        <w:t>218</w:t>
      </w:r>
      <w:r w:rsidRPr="0044437C">
        <w:fldChar w:fldCharType="end"/>
      </w:r>
    </w:p>
    <w:p w14:paraId="0CA7B97B" w14:textId="47BF760C"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rFonts w:cs="Arial"/>
        </w:rPr>
        <w:t>8.3.1</w:t>
      </w:r>
      <w:r w:rsidRPr="0044437C">
        <w:rPr>
          <w:rFonts w:asciiTheme="minorHAnsi" w:eastAsiaTheme="minorEastAsia" w:hAnsiTheme="minorHAnsi" w:cstheme="minorBidi"/>
          <w:kern w:val="2"/>
          <w:sz w:val="24"/>
          <w:szCs w:val="24"/>
          <w:lang w:eastAsia="en-GB"/>
          <w14:ligatures w14:val="standardContextual"/>
        </w:rPr>
        <w:tab/>
      </w:r>
      <w:r w:rsidRPr="0044437C">
        <w:rPr>
          <w:rFonts w:cs="Arial"/>
        </w:rPr>
        <w:t>Half-duplex FDD</w:t>
      </w:r>
      <w:r w:rsidRPr="0044437C">
        <w:tab/>
      </w:r>
      <w:r w:rsidRPr="0044437C">
        <w:fldChar w:fldCharType="begin" w:fldLock="1"/>
      </w:r>
      <w:r w:rsidRPr="0044437C">
        <w:instrText xml:space="preserve"> PAGEREF _Toc194571916 \h </w:instrText>
      </w:r>
      <w:r w:rsidRPr="0044437C">
        <w:fldChar w:fldCharType="separate"/>
      </w:r>
      <w:r w:rsidRPr="0044437C">
        <w:t>218</w:t>
      </w:r>
      <w:r w:rsidRPr="0044437C">
        <w:fldChar w:fldCharType="end"/>
      </w:r>
    </w:p>
    <w:p w14:paraId="198367A5" w14:textId="0382BA1C"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8.3.1.1</w:t>
      </w:r>
      <w:r w:rsidRPr="0044437C">
        <w:rPr>
          <w:rFonts w:asciiTheme="minorHAnsi" w:eastAsiaTheme="minorEastAsia" w:hAnsiTheme="minorHAnsi" w:cstheme="minorBidi"/>
          <w:kern w:val="2"/>
          <w:sz w:val="24"/>
          <w:szCs w:val="24"/>
          <w:lang w:eastAsia="en-GB"/>
          <w14:ligatures w14:val="standardContextual"/>
        </w:rPr>
        <w:tab/>
      </w:r>
      <w:r w:rsidRPr="0044437C">
        <w:t>NPDSCH</w:t>
      </w:r>
      <w:r w:rsidRPr="0044437C">
        <w:tab/>
      </w:r>
      <w:r w:rsidRPr="0044437C">
        <w:fldChar w:fldCharType="begin" w:fldLock="1"/>
      </w:r>
      <w:r w:rsidRPr="0044437C">
        <w:instrText xml:space="preserve"> PAGEREF _Toc194571917 \h </w:instrText>
      </w:r>
      <w:r w:rsidRPr="0044437C">
        <w:fldChar w:fldCharType="separate"/>
      </w:r>
      <w:r w:rsidRPr="0044437C">
        <w:t>218</w:t>
      </w:r>
      <w:r w:rsidRPr="0044437C">
        <w:fldChar w:fldCharType="end"/>
      </w:r>
    </w:p>
    <w:p w14:paraId="612BF51D" w14:textId="4D389217" w:rsidR="004866F4" w:rsidRPr="0044437C" w:rsidRDefault="004866F4">
      <w:pPr>
        <w:pStyle w:val="TOC5"/>
        <w:rPr>
          <w:rFonts w:asciiTheme="minorHAnsi" w:eastAsiaTheme="minorEastAsia" w:hAnsiTheme="minorHAnsi" w:cstheme="minorBidi"/>
          <w:kern w:val="2"/>
          <w:sz w:val="24"/>
          <w:szCs w:val="24"/>
          <w:lang w:eastAsia="en-GB"/>
          <w14:ligatures w14:val="standardContextual"/>
        </w:rPr>
      </w:pPr>
      <w:r w:rsidRPr="0044437C">
        <w:rPr>
          <w:snapToGrid w:val="0"/>
        </w:rPr>
        <w:t>8.3.1.1.1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Demodulation of NPDSCH (Cell-Specific Reference Symbols) in standalone mode for category NB1 and NB2 under NTN fading conditions</w:t>
      </w:r>
      <w:r w:rsidRPr="0044437C">
        <w:tab/>
      </w:r>
      <w:r w:rsidRPr="0044437C">
        <w:fldChar w:fldCharType="begin" w:fldLock="1"/>
      </w:r>
      <w:r w:rsidRPr="0044437C">
        <w:instrText xml:space="preserve"> PAGEREF _Toc194571918 \h </w:instrText>
      </w:r>
      <w:r w:rsidRPr="0044437C">
        <w:fldChar w:fldCharType="separate"/>
      </w:r>
      <w:r w:rsidRPr="0044437C">
        <w:t>218</w:t>
      </w:r>
      <w:r w:rsidRPr="0044437C">
        <w:fldChar w:fldCharType="end"/>
      </w:r>
    </w:p>
    <w:p w14:paraId="6E674102" w14:textId="010ED054" w:rsidR="004866F4" w:rsidRPr="0044437C" w:rsidRDefault="004866F4">
      <w:pPr>
        <w:pStyle w:val="TOC5"/>
        <w:rPr>
          <w:rFonts w:asciiTheme="minorHAnsi" w:eastAsiaTheme="minorEastAsia" w:hAnsiTheme="minorHAnsi" w:cstheme="minorBidi"/>
          <w:kern w:val="2"/>
          <w:sz w:val="24"/>
          <w:szCs w:val="24"/>
          <w:lang w:eastAsia="en-GB"/>
          <w14:ligatures w14:val="standardContextual"/>
        </w:rPr>
      </w:pPr>
      <w:r w:rsidRPr="0044437C">
        <w:rPr>
          <w:snapToGrid w:val="0"/>
        </w:rPr>
        <w:t>8.3.1.1.2</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Demodulation of NPDSCH (Cell-Specific Reference Symbols) in standalone mode for category NB1 and NB2</w:t>
      </w:r>
      <w:r w:rsidRPr="0044437C">
        <w:tab/>
      </w:r>
      <w:r w:rsidRPr="0044437C">
        <w:fldChar w:fldCharType="begin" w:fldLock="1"/>
      </w:r>
      <w:r w:rsidRPr="0044437C">
        <w:instrText xml:space="preserve"> PAGEREF _Toc194571919 \h </w:instrText>
      </w:r>
      <w:r w:rsidRPr="0044437C">
        <w:fldChar w:fldCharType="separate"/>
      </w:r>
      <w:r w:rsidRPr="0044437C">
        <w:t>221</w:t>
      </w:r>
      <w:r w:rsidRPr="0044437C">
        <w:fldChar w:fldCharType="end"/>
      </w:r>
    </w:p>
    <w:p w14:paraId="0A35E403" w14:textId="45ADBEB1" w:rsidR="004866F4" w:rsidRPr="0044437C" w:rsidRDefault="004866F4">
      <w:pPr>
        <w:pStyle w:val="TOC5"/>
        <w:rPr>
          <w:rFonts w:asciiTheme="minorHAnsi" w:eastAsiaTheme="minorEastAsia" w:hAnsiTheme="minorHAnsi" w:cstheme="minorBidi"/>
          <w:kern w:val="2"/>
          <w:sz w:val="24"/>
          <w:szCs w:val="24"/>
          <w:lang w:eastAsia="en-GB"/>
          <w14:ligatures w14:val="standardContextual"/>
        </w:rPr>
      </w:pPr>
      <w:r w:rsidRPr="0044437C">
        <w:rPr>
          <w:snapToGrid w:val="0"/>
        </w:rPr>
        <w:t>8.3.1.1.3</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Demodulation of NPDSCH (Cell-Specific Reference Symbols) in standalone for NB2</w:t>
      </w:r>
      <w:r w:rsidRPr="0044437C">
        <w:tab/>
      </w:r>
      <w:r w:rsidRPr="0044437C">
        <w:fldChar w:fldCharType="begin" w:fldLock="1"/>
      </w:r>
      <w:r w:rsidRPr="0044437C">
        <w:instrText xml:space="preserve"> PAGEREF _Toc194571920 \h </w:instrText>
      </w:r>
      <w:r w:rsidRPr="0044437C">
        <w:fldChar w:fldCharType="separate"/>
      </w:r>
      <w:r w:rsidRPr="0044437C">
        <w:t>224</w:t>
      </w:r>
      <w:r w:rsidRPr="0044437C">
        <w:fldChar w:fldCharType="end"/>
      </w:r>
    </w:p>
    <w:p w14:paraId="50790B59" w14:textId="51BAA318"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8.3.1.2</w:t>
      </w:r>
      <w:r w:rsidRPr="0044437C">
        <w:rPr>
          <w:rFonts w:asciiTheme="minorHAnsi" w:eastAsiaTheme="minorEastAsia" w:hAnsiTheme="minorHAnsi" w:cstheme="minorBidi"/>
          <w:kern w:val="2"/>
          <w:sz w:val="24"/>
          <w:szCs w:val="24"/>
          <w:lang w:eastAsia="en-GB"/>
          <w14:ligatures w14:val="standardContextual"/>
        </w:rPr>
        <w:tab/>
      </w:r>
      <w:r w:rsidRPr="0044437C">
        <w:t>NPDCCH</w:t>
      </w:r>
      <w:r w:rsidRPr="0044437C">
        <w:tab/>
      </w:r>
      <w:r w:rsidRPr="0044437C">
        <w:fldChar w:fldCharType="begin" w:fldLock="1"/>
      </w:r>
      <w:r w:rsidRPr="0044437C">
        <w:instrText xml:space="preserve"> PAGEREF _Toc194571921 \h </w:instrText>
      </w:r>
      <w:r w:rsidRPr="0044437C">
        <w:fldChar w:fldCharType="separate"/>
      </w:r>
      <w:r w:rsidRPr="0044437C">
        <w:t>226</w:t>
      </w:r>
      <w:r w:rsidRPr="0044437C">
        <w:fldChar w:fldCharType="end"/>
      </w:r>
    </w:p>
    <w:p w14:paraId="4EB54161" w14:textId="4495D03D" w:rsidR="004866F4" w:rsidRPr="0044437C" w:rsidRDefault="004866F4">
      <w:pPr>
        <w:pStyle w:val="TOC5"/>
        <w:rPr>
          <w:rFonts w:asciiTheme="minorHAnsi" w:eastAsiaTheme="minorEastAsia" w:hAnsiTheme="minorHAnsi" w:cstheme="minorBidi"/>
          <w:kern w:val="2"/>
          <w:sz w:val="24"/>
          <w:szCs w:val="24"/>
          <w:lang w:eastAsia="en-GB"/>
          <w14:ligatures w14:val="standardContextual"/>
        </w:rPr>
      </w:pPr>
      <w:r w:rsidRPr="0044437C">
        <w:rPr>
          <w:snapToGrid w:val="0"/>
        </w:rPr>
        <w:t>8.3.1.2.1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kern w:val="2"/>
        </w:rPr>
        <w:t>Demodulation of NPDCCH single-antenna performance for category NB1 and NB2</w:t>
      </w:r>
      <w:r w:rsidRPr="0044437C">
        <w:tab/>
      </w:r>
      <w:r w:rsidRPr="0044437C">
        <w:fldChar w:fldCharType="begin" w:fldLock="1"/>
      </w:r>
      <w:r w:rsidRPr="0044437C">
        <w:instrText xml:space="preserve"> PAGEREF _Toc194571922 \h </w:instrText>
      </w:r>
      <w:r w:rsidRPr="0044437C">
        <w:fldChar w:fldCharType="separate"/>
      </w:r>
      <w:r w:rsidRPr="0044437C">
        <w:t>227</w:t>
      </w:r>
      <w:r w:rsidRPr="0044437C">
        <w:fldChar w:fldCharType="end"/>
      </w:r>
    </w:p>
    <w:p w14:paraId="1A99FD3C" w14:textId="2A4A4517"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t>Annex A (normative): Measurement Channels</w:t>
      </w:r>
      <w:r w:rsidRPr="0044437C">
        <w:tab/>
      </w:r>
      <w:r w:rsidRPr="0044437C">
        <w:fldChar w:fldCharType="begin" w:fldLock="1"/>
      </w:r>
      <w:r w:rsidRPr="0044437C">
        <w:instrText xml:space="preserve"> PAGEREF _Toc194571923 \h </w:instrText>
      </w:r>
      <w:r w:rsidRPr="0044437C">
        <w:fldChar w:fldCharType="separate"/>
      </w:r>
      <w:r w:rsidRPr="0044437C">
        <w:t>231</w:t>
      </w:r>
      <w:r w:rsidRPr="0044437C">
        <w:fldChar w:fldCharType="end"/>
      </w:r>
    </w:p>
    <w:p w14:paraId="209495DB" w14:textId="72F3713D"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A.1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_Toc194571924 \h </w:instrText>
      </w:r>
      <w:r w:rsidRPr="0044437C">
        <w:fldChar w:fldCharType="separate"/>
      </w:r>
      <w:r w:rsidRPr="0044437C">
        <w:t>231</w:t>
      </w:r>
      <w:r w:rsidRPr="0044437C">
        <w:fldChar w:fldCharType="end"/>
      </w:r>
    </w:p>
    <w:p w14:paraId="7F45A8BA" w14:textId="57F5B0E9"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A.2</w:t>
      </w:r>
      <w:r w:rsidRPr="0044437C">
        <w:rPr>
          <w:rFonts w:asciiTheme="minorHAnsi" w:eastAsiaTheme="minorEastAsia" w:hAnsiTheme="minorHAnsi" w:cstheme="minorBidi"/>
          <w:kern w:val="2"/>
          <w:sz w:val="24"/>
          <w:szCs w:val="24"/>
          <w:lang w:eastAsia="en-GB"/>
          <w14:ligatures w14:val="standardContextual"/>
        </w:rPr>
        <w:tab/>
      </w:r>
      <w:r w:rsidRPr="0044437C">
        <w:t>UL reference measurement channels</w:t>
      </w:r>
      <w:r w:rsidRPr="0044437C">
        <w:tab/>
      </w:r>
      <w:r w:rsidRPr="0044437C">
        <w:fldChar w:fldCharType="begin" w:fldLock="1"/>
      </w:r>
      <w:r w:rsidRPr="0044437C">
        <w:instrText xml:space="preserve"> PAGEREF _Toc194571925 \h </w:instrText>
      </w:r>
      <w:r w:rsidRPr="0044437C">
        <w:fldChar w:fldCharType="separate"/>
      </w:r>
      <w:r w:rsidRPr="0044437C">
        <w:t>232</w:t>
      </w:r>
      <w:r w:rsidRPr="0044437C">
        <w:fldChar w:fldCharType="end"/>
      </w:r>
    </w:p>
    <w:p w14:paraId="2E66F449" w14:textId="6E17C75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A.2.1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_Toc194571926 \h </w:instrText>
      </w:r>
      <w:r w:rsidRPr="0044437C">
        <w:fldChar w:fldCharType="separate"/>
      </w:r>
      <w:r w:rsidRPr="0044437C">
        <w:t>232</w:t>
      </w:r>
      <w:r w:rsidRPr="0044437C">
        <w:fldChar w:fldCharType="end"/>
      </w:r>
    </w:p>
    <w:p w14:paraId="3EB67328" w14:textId="513D9BAE"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snapToGrid w:val="0"/>
        </w:rPr>
        <w:t>A.2.1.1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Applicability and common parameters</w:t>
      </w:r>
      <w:r w:rsidRPr="0044437C">
        <w:tab/>
      </w:r>
      <w:r w:rsidRPr="0044437C">
        <w:fldChar w:fldCharType="begin" w:fldLock="1"/>
      </w:r>
      <w:r w:rsidRPr="0044437C">
        <w:instrText xml:space="preserve"> PAGEREF _Toc194571927 \h </w:instrText>
      </w:r>
      <w:r w:rsidRPr="0044437C">
        <w:fldChar w:fldCharType="separate"/>
      </w:r>
      <w:r w:rsidRPr="0044437C">
        <w:t>232</w:t>
      </w:r>
      <w:r w:rsidRPr="0044437C">
        <w:fldChar w:fldCharType="end"/>
      </w:r>
    </w:p>
    <w:p w14:paraId="786C88D0" w14:textId="1418C9C5"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snapToGrid w:val="0"/>
        </w:rPr>
        <w:t>A.2.1.2</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Determination of payload size</w:t>
      </w:r>
      <w:r w:rsidRPr="0044437C">
        <w:tab/>
      </w:r>
      <w:r w:rsidRPr="0044437C">
        <w:fldChar w:fldCharType="begin" w:fldLock="1"/>
      </w:r>
      <w:r w:rsidRPr="0044437C">
        <w:instrText xml:space="preserve"> PAGEREF _Toc194571928 \h </w:instrText>
      </w:r>
      <w:r w:rsidRPr="0044437C">
        <w:fldChar w:fldCharType="separate"/>
      </w:r>
      <w:r w:rsidRPr="0044437C">
        <w:t>232</w:t>
      </w:r>
      <w:r w:rsidRPr="0044437C">
        <w:fldChar w:fldCharType="end"/>
      </w:r>
    </w:p>
    <w:p w14:paraId="76C9981C" w14:textId="517F81E7"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snapToGrid w:val="0"/>
        </w:rPr>
        <w:t>A.2.1.3</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Overview of UL reference measurement channels</w:t>
      </w:r>
      <w:r w:rsidRPr="0044437C">
        <w:tab/>
      </w:r>
      <w:r w:rsidRPr="0044437C">
        <w:fldChar w:fldCharType="begin" w:fldLock="1"/>
      </w:r>
      <w:r w:rsidRPr="0044437C">
        <w:instrText xml:space="preserve"> PAGEREF _Toc194571929 \h </w:instrText>
      </w:r>
      <w:r w:rsidRPr="0044437C">
        <w:fldChar w:fldCharType="separate"/>
      </w:r>
      <w:r w:rsidRPr="0044437C">
        <w:t>232</w:t>
      </w:r>
      <w:r w:rsidRPr="0044437C">
        <w:fldChar w:fldCharType="end"/>
      </w:r>
    </w:p>
    <w:p w14:paraId="2EDD5073" w14:textId="0B4BD31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lastRenderedPageBreak/>
        <w:t>A.2.2</w:t>
      </w:r>
      <w:r w:rsidRPr="0044437C">
        <w:rPr>
          <w:rFonts w:asciiTheme="minorHAnsi" w:eastAsiaTheme="minorEastAsia" w:hAnsiTheme="minorHAnsi" w:cstheme="minorBidi"/>
          <w:kern w:val="2"/>
          <w:sz w:val="24"/>
          <w:szCs w:val="24"/>
          <w:lang w:eastAsia="en-GB"/>
          <w14:ligatures w14:val="standardContextual"/>
        </w:rPr>
        <w:tab/>
      </w:r>
      <w:r w:rsidRPr="0044437C">
        <w:t>Reference measurement channels for FDD</w:t>
      </w:r>
      <w:r w:rsidRPr="0044437C">
        <w:tab/>
      </w:r>
      <w:r w:rsidRPr="0044437C">
        <w:fldChar w:fldCharType="begin" w:fldLock="1"/>
      </w:r>
      <w:r w:rsidRPr="0044437C">
        <w:instrText xml:space="preserve"> PAGEREF _Toc194571930 \h </w:instrText>
      </w:r>
      <w:r w:rsidRPr="0044437C">
        <w:fldChar w:fldCharType="separate"/>
      </w:r>
      <w:r w:rsidRPr="0044437C">
        <w:t>234</w:t>
      </w:r>
      <w:r w:rsidRPr="0044437C">
        <w:fldChar w:fldCharType="end"/>
      </w:r>
    </w:p>
    <w:p w14:paraId="7B64235D" w14:textId="733223CE"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snapToGrid w:val="0"/>
        </w:rPr>
        <w:t>A.2.2.1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Full RB allocation</w:t>
      </w:r>
      <w:r w:rsidRPr="0044437C">
        <w:tab/>
      </w:r>
      <w:r w:rsidRPr="0044437C">
        <w:fldChar w:fldCharType="begin" w:fldLock="1"/>
      </w:r>
      <w:r w:rsidRPr="0044437C">
        <w:instrText xml:space="preserve"> PAGEREF _Toc194571931 \h </w:instrText>
      </w:r>
      <w:r w:rsidRPr="0044437C">
        <w:fldChar w:fldCharType="separate"/>
      </w:r>
      <w:r w:rsidRPr="0044437C">
        <w:t>234</w:t>
      </w:r>
      <w:r w:rsidRPr="0044437C">
        <w:fldChar w:fldCharType="end"/>
      </w:r>
    </w:p>
    <w:p w14:paraId="4BADB3F3" w14:textId="6A494BEB"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A.2.2.1.1</w:t>
      </w:r>
      <w:r w:rsidRPr="0044437C">
        <w:rPr>
          <w:rFonts w:asciiTheme="minorHAnsi" w:eastAsiaTheme="minorEastAsia" w:hAnsiTheme="minorHAnsi" w:cstheme="minorBidi"/>
          <w:kern w:val="2"/>
          <w:sz w:val="24"/>
          <w:szCs w:val="24"/>
          <w:lang w:eastAsia="en-GB"/>
          <w14:ligatures w14:val="standardContextual"/>
        </w:rPr>
        <w:tab/>
      </w:r>
      <w:r w:rsidRPr="0044437C">
        <w:t>QPSK</w:t>
      </w:r>
      <w:r w:rsidRPr="0044437C">
        <w:tab/>
      </w:r>
      <w:r w:rsidRPr="0044437C">
        <w:fldChar w:fldCharType="begin" w:fldLock="1"/>
      </w:r>
      <w:r w:rsidRPr="0044437C">
        <w:instrText xml:space="preserve"> PAGEREF _Toc194571932 \h </w:instrText>
      </w:r>
      <w:r w:rsidRPr="0044437C">
        <w:fldChar w:fldCharType="separate"/>
      </w:r>
      <w:r w:rsidRPr="0044437C">
        <w:t>234</w:t>
      </w:r>
      <w:r w:rsidRPr="0044437C">
        <w:fldChar w:fldCharType="end"/>
      </w:r>
    </w:p>
    <w:p w14:paraId="61DD5335" w14:textId="083E6C3F"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A.2.2.1.2</w:t>
      </w:r>
      <w:r w:rsidRPr="0044437C">
        <w:rPr>
          <w:rFonts w:asciiTheme="minorHAnsi" w:eastAsiaTheme="minorEastAsia" w:hAnsiTheme="minorHAnsi" w:cstheme="minorBidi"/>
          <w:kern w:val="2"/>
          <w:sz w:val="24"/>
          <w:szCs w:val="24"/>
          <w:lang w:eastAsia="en-GB"/>
          <w14:ligatures w14:val="standardContextual"/>
        </w:rPr>
        <w:tab/>
      </w:r>
      <w:r w:rsidRPr="0044437C">
        <w:t>16-QAM</w:t>
      </w:r>
      <w:r w:rsidRPr="0044437C">
        <w:tab/>
      </w:r>
      <w:r w:rsidRPr="0044437C">
        <w:fldChar w:fldCharType="begin" w:fldLock="1"/>
      </w:r>
      <w:r w:rsidRPr="0044437C">
        <w:instrText xml:space="preserve"> PAGEREF _Toc194571933 \h </w:instrText>
      </w:r>
      <w:r w:rsidRPr="0044437C">
        <w:fldChar w:fldCharType="separate"/>
      </w:r>
      <w:r w:rsidRPr="0044437C">
        <w:t>234</w:t>
      </w:r>
      <w:r w:rsidRPr="0044437C">
        <w:fldChar w:fldCharType="end"/>
      </w:r>
    </w:p>
    <w:p w14:paraId="02CE019B" w14:textId="25ABE4B2"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snapToGrid w:val="0"/>
        </w:rPr>
        <w:t>A.2.2.2</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Partial RB allocation</w:t>
      </w:r>
      <w:r w:rsidRPr="0044437C">
        <w:tab/>
      </w:r>
      <w:r w:rsidRPr="0044437C">
        <w:fldChar w:fldCharType="begin" w:fldLock="1"/>
      </w:r>
      <w:r w:rsidRPr="0044437C">
        <w:instrText xml:space="preserve"> PAGEREF _Toc194571934 \h </w:instrText>
      </w:r>
      <w:r w:rsidRPr="0044437C">
        <w:fldChar w:fldCharType="separate"/>
      </w:r>
      <w:r w:rsidRPr="0044437C">
        <w:t>235</w:t>
      </w:r>
      <w:r w:rsidRPr="0044437C">
        <w:fldChar w:fldCharType="end"/>
      </w:r>
    </w:p>
    <w:p w14:paraId="3420599F" w14:textId="5F941115"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A.2.2.2.1</w:t>
      </w:r>
      <w:r w:rsidRPr="0044437C">
        <w:rPr>
          <w:rFonts w:asciiTheme="minorHAnsi" w:eastAsiaTheme="minorEastAsia" w:hAnsiTheme="minorHAnsi" w:cstheme="minorBidi"/>
          <w:kern w:val="2"/>
          <w:sz w:val="24"/>
          <w:szCs w:val="24"/>
          <w:lang w:eastAsia="en-GB"/>
          <w14:ligatures w14:val="standardContextual"/>
        </w:rPr>
        <w:tab/>
      </w:r>
      <w:r w:rsidRPr="0044437C">
        <w:t>QPSK</w:t>
      </w:r>
      <w:r w:rsidRPr="0044437C">
        <w:tab/>
      </w:r>
      <w:r w:rsidRPr="0044437C">
        <w:fldChar w:fldCharType="begin" w:fldLock="1"/>
      </w:r>
      <w:r w:rsidRPr="0044437C">
        <w:instrText xml:space="preserve"> PAGEREF _Toc194571935 \h </w:instrText>
      </w:r>
      <w:r w:rsidRPr="0044437C">
        <w:fldChar w:fldCharType="separate"/>
      </w:r>
      <w:r w:rsidRPr="0044437C">
        <w:t>235</w:t>
      </w:r>
      <w:r w:rsidRPr="0044437C">
        <w:fldChar w:fldCharType="end"/>
      </w:r>
    </w:p>
    <w:p w14:paraId="581AF916" w14:textId="6ACD29BF"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t>A.2.2.2.2</w:t>
      </w:r>
      <w:r w:rsidRPr="0044437C">
        <w:rPr>
          <w:rFonts w:asciiTheme="minorHAnsi" w:eastAsiaTheme="minorEastAsia" w:hAnsiTheme="minorHAnsi" w:cstheme="minorBidi"/>
          <w:kern w:val="2"/>
          <w:sz w:val="24"/>
          <w:szCs w:val="24"/>
          <w:lang w:eastAsia="en-GB"/>
          <w14:ligatures w14:val="standardContextual"/>
        </w:rPr>
        <w:tab/>
      </w:r>
      <w:r w:rsidRPr="0044437C">
        <w:t>16-QAM</w:t>
      </w:r>
      <w:r w:rsidRPr="0044437C">
        <w:tab/>
      </w:r>
      <w:r w:rsidRPr="0044437C">
        <w:fldChar w:fldCharType="begin" w:fldLock="1"/>
      </w:r>
      <w:r w:rsidRPr="0044437C">
        <w:instrText xml:space="preserve"> PAGEREF _Toc194571936 \h </w:instrText>
      </w:r>
      <w:r w:rsidRPr="0044437C">
        <w:fldChar w:fldCharType="separate"/>
      </w:r>
      <w:r w:rsidRPr="0044437C">
        <w:t>235</w:t>
      </w:r>
      <w:r w:rsidRPr="0044437C">
        <w:fldChar w:fldCharType="end"/>
      </w:r>
    </w:p>
    <w:p w14:paraId="1DD2A70C" w14:textId="33974A75"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snapToGrid w:val="0"/>
        </w:rPr>
        <w:t>A.2.2.3</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subPRB allocation</w:t>
      </w:r>
      <w:r w:rsidRPr="0044437C">
        <w:tab/>
      </w:r>
      <w:r w:rsidRPr="0044437C">
        <w:fldChar w:fldCharType="begin" w:fldLock="1"/>
      </w:r>
      <w:r w:rsidRPr="0044437C">
        <w:instrText xml:space="preserve"> PAGEREF _Toc194571937 \h </w:instrText>
      </w:r>
      <w:r w:rsidRPr="0044437C">
        <w:fldChar w:fldCharType="separate"/>
      </w:r>
      <w:r w:rsidRPr="0044437C">
        <w:t>235</w:t>
      </w:r>
      <w:r w:rsidRPr="0044437C">
        <w:fldChar w:fldCharType="end"/>
      </w:r>
    </w:p>
    <w:p w14:paraId="355F39F9" w14:textId="178581B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A.2.</w:t>
      </w:r>
      <w:r w:rsidRPr="0044437C">
        <w:rPr>
          <w:lang w:eastAsia="zh-CN"/>
        </w:rPr>
        <w:t>3</w:t>
      </w:r>
      <w:r w:rsidRPr="0044437C">
        <w:rPr>
          <w:rFonts w:asciiTheme="minorHAnsi" w:eastAsiaTheme="minorEastAsia" w:hAnsiTheme="minorHAnsi" w:cstheme="minorBidi"/>
          <w:kern w:val="2"/>
          <w:sz w:val="24"/>
          <w:szCs w:val="24"/>
          <w:lang w:eastAsia="en-GB"/>
          <w14:ligatures w14:val="standardContextual"/>
        </w:rPr>
        <w:tab/>
      </w:r>
      <w:r w:rsidRPr="0044437C">
        <w:t>Reference measurement channels for category NB1</w:t>
      </w:r>
      <w:r w:rsidRPr="0044437C">
        <w:tab/>
      </w:r>
      <w:r w:rsidRPr="0044437C">
        <w:fldChar w:fldCharType="begin" w:fldLock="1"/>
      </w:r>
      <w:r w:rsidRPr="0044437C">
        <w:instrText xml:space="preserve"> PAGEREF _Toc194571938 \h </w:instrText>
      </w:r>
      <w:r w:rsidRPr="0044437C">
        <w:fldChar w:fldCharType="separate"/>
      </w:r>
      <w:r w:rsidRPr="0044437C">
        <w:t>236</w:t>
      </w:r>
      <w:r w:rsidRPr="0044437C">
        <w:fldChar w:fldCharType="end"/>
      </w:r>
    </w:p>
    <w:p w14:paraId="213FCB4B" w14:textId="0D292013"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A.3</w:t>
      </w:r>
      <w:r w:rsidRPr="0044437C">
        <w:rPr>
          <w:rFonts w:asciiTheme="minorHAnsi" w:eastAsiaTheme="minorEastAsia" w:hAnsiTheme="minorHAnsi" w:cstheme="minorBidi"/>
          <w:kern w:val="2"/>
          <w:sz w:val="24"/>
          <w:szCs w:val="24"/>
          <w:lang w:eastAsia="en-GB"/>
          <w14:ligatures w14:val="standardContextual"/>
        </w:rPr>
        <w:tab/>
      </w:r>
      <w:r w:rsidRPr="0044437C">
        <w:t>DL reference measurement channels</w:t>
      </w:r>
      <w:r w:rsidRPr="0044437C">
        <w:tab/>
      </w:r>
      <w:r w:rsidRPr="0044437C">
        <w:fldChar w:fldCharType="begin" w:fldLock="1"/>
      </w:r>
      <w:r w:rsidRPr="0044437C">
        <w:instrText xml:space="preserve"> PAGEREF _Toc194571939 \h </w:instrText>
      </w:r>
      <w:r w:rsidRPr="0044437C">
        <w:fldChar w:fldCharType="separate"/>
      </w:r>
      <w:r w:rsidRPr="0044437C">
        <w:t>237</w:t>
      </w:r>
      <w:r w:rsidRPr="0044437C">
        <w:fldChar w:fldCharType="end"/>
      </w:r>
    </w:p>
    <w:p w14:paraId="2766BAD0" w14:textId="5678D967"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A.3.1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_Toc194571940 \h </w:instrText>
      </w:r>
      <w:r w:rsidRPr="0044437C">
        <w:fldChar w:fldCharType="separate"/>
      </w:r>
      <w:r w:rsidRPr="0044437C">
        <w:t>237</w:t>
      </w:r>
      <w:r w:rsidRPr="0044437C">
        <w:fldChar w:fldCharType="end"/>
      </w:r>
    </w:p>
    <w:p w14:paraId="2B198ABE" w14:textId="2D22600A"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snapToGrid w:val="0"/>
        </w:rPr>
        <w:t>A.3.1.1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Overview of DL reference measurement channels</w:t>
      </w:r>
      <w:r w:rsidRPr="0044437C">
        <w:tab/>
      </w:r>
      <w:r w:rsidRPr="0044437C">
        <w:fldChar w:fldCharType="begin" w:fldLock="1"/>
      </w:r>
      <w:r w:rsidRPr="0044437C">
        <w:instrText xml:space="preserve"> PAGEREF _Toc194571941 \h </w:instrText>
      </w:r>
      <w:r w:rsidRPr="0044437C">
        <w:fldChar w:fldCharType="separate"/>
      </w:r>
      <w:r w:rsidRPr="0044437C">
        <w:t>237</w:t>
      </w:r>
      <w:r w:rsidRPr="0044437C">
        <w:fldChar w:fldCharType="end"/>
      </w:r>
    </w:p>
    <w:p w14:paraId="0DEC51F3" w14:textId="3D9A48F8"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A.3.2</w:t>
      </w:r>
      <w:r w:rsidRPr="0044437C">
        <w:rPr>
          <w:rFonts w:asciiTheme="minorHAnsi" w:eastAsiaTheme="minorEastAsia" w:hAnsiTheme="minorHAnsi" w:cstheme="minorBidi"/>
          <w:kern w:val="2"/>
          <w:sz w:val="24"/>
          <w:szCs w:val="24"/>
          <w:lang w:eastAsia="en-GB"/>
          <w14:ligatures w14:val="standardContextual"/>
        </w:rPr>
        <w:tab/>
      </w:r>
      <w:r w:rsidRPr="0044437C">
        <w:t>Reference measurement channel for receiver characteristics</w:t>
      </w:r>
      <w:r w:rsidRPr="0044437C">
        <w:tab/>
      </w:r>
      <w:r w:rsidRPr="0044437C">
        <w:fldChar w:fldCharType="begin" w:fldLock="1"/>
      </w:r>
      <w:r w:rsidRPr="0044437C">
        <w:instrText xml:space="preserve"> PAGEREF _Toc194571942 \h </w:instrText>
      </w:r>
      <w:r w:rsidRPr="0044437C">
        <w:fldChar w:fldCharType="separate"/>
      </w:r>
      <w:r w:rsidRPr="0044437C">
        <w:t>238</w:t>
      </w:r>
      <w:r w:rsidRPr="0044437C">
        <w:fldChar w:fldCharType="end"/>
      </w:r>
    </w:p>
    <w:p w14:paraId="3E109039" w14:textId="3797AD08"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A.3.2A</w:t>
      </w:r>
      <w:r w:rsidRPr="0044437C">
        <w:rPr>
          <w:rFonts w:asciiTheme="minorHAnsi" w:eastAsiaTheme="minorEastAsia" w:hAnsiTheme="minorHAnsi" w:cstheme="minorBidi"/>
          <w:kern w:val="2"/>
          <w:sz w:val="24"/>
          <w:szCs w:val="24"/>
          <w:lang w:eastAsia="en-GB"/>
          <w14:ligatures w14:val="standardContextual"/>
        </w:rPr>
        <w:tab/>
      </w:r>
      <w:r w:rsidRPr="0044437C">
        <w:t>Downlink Reference measurement channel for TX characteristics</w:t>
      </w:r>
      <w:r w:rsidRPr="0044437C">
        <w:tab/>
      </w:r>
      <w:r w:rsidRPr="0044437C">
        <w:fldChar w:fldCharType="begin" w:fldLock="1"/>
      </w:r>
      <w:r w:rsidRPr="0044437C">
        <w:instrText xml:space="preserve"> PAGEREF _Toc194571943 \h </w:instrText>
      </w:r>
      <w:r w:rsidRPr="0044437C">
        <w:fldChar w:fldCharType="separate"/>
      </w:r>
      <w:r w:rsidRPr="0044437C">
        <w:t>242</w:t>
      </w:r>
      <w:r w:rsidRPr="0044437C">
        <w:fldChar w:fldCharType="end"/>
      </w:r>
    </w:p>
    <w:p w14:paraId="1C79B659" w14:textId="2779F64C"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A.3.3</w:t>
      </w:r>
      <w:r w:rsidRPr="0044437C">
        <w:rPr>
          <w:rFonts w:asciiTheme="minorHAnsi" w:eastAsiaTheme="minorEastAsia" w:hAnsiTheme="minorHAnsi" w:cstheme="minorBidi"/>
          <w:kern w:val="2"/>
          <w:sz w:val="24"/>
          <w:szCs w:val="24"/>
          <w:lang w:eastAsia="en-GB"/>
          <w14:ligatures w14:val="standardContextual"/>
        </w:rPr>
        <w:tab/>
      </w:r>
      <w:r w:rsidRPr="0044437C">
        <w:t>Reference measurement channel for PDSCH performance requirements (FDD)</w:t>
      </w:r>
      <w:r w:rsidRPr="0044437C">
        <w:tab/>
      </w:r>
      <w:r w:rsidRPr="0044437C">
        <w:fldChar w:fldCharType="begin" w:fldLock="1"/>
      </w:r>
      <w:r w:rsidRPr="0044437C">
        <w:instrText xml:space="preserve"> PAGEREF _Toc194571944 \h </w:instrText>
      </w:r>
      <w:r w:rsidRPr="0044437C">
        <w:fldChar w:fldCharType="separate"/>
      </w:r>
      <w:r w:rsidRPr="0044437C">
        <w:t>244</w:t>
      </w:r>
      <w:r w:rsidRPr="0044437C">
        <w:fldChar w:fldCharType="end"/>
      </w:r>
    </w:p>
    <w:p w14:paraId="04552D6E" w14:textId="0C0CAD64"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lang w:eastAsia="en-GB"/>
        </w:rPr>
        <w:t>A.3.3.1</w:t>
      </w:r>
      <w:r w:rsidRPr="0044437C">
        <w:rPr>
          <w:rFonts w:asciiTheme="minorHAnsi" w:eastAsiaTheme="minorEastAsia" w:hAnsiTheme="minorHAnsi" w:cstheme="minorBidi"/>
          <w:kern w:val="2"/>
          <w:sz w:val="24"/>
          <w:szCs w:val="24"/>
          <w:lang w:eastAsia="en-GB"/>
          <w14:ligatures w14:val="standardContextual"/>
        </w:rPr>
        <w:tab/>
      </w:r>
      <w:r w:rsidRPr="0044437C">
        <w:rPr>
          <w:lang w:eastAsia="en-GB"/>
        </w:rPr>
        <w:t>Single-antenna transmission (Common Reference Symbols)</w:t>
      </w:r>
      <w:r w:rsidRPr="0044437C">
        <w:tab/>
      </w:r>
      <w:r w:rsidRPr="0044437C">
        <w:fldChar w:fldCharType="begin" w:fldLock="1"/>
      </w:r>
      <w:r w:rsidRPr="0044437C">
        <w:instrText xml:space="preserve"> PAGEREF _Toc194571945 \h </w:instrText>
      </w:r>
      <w:r w:rsidRPr="0044437C">
        <w:fldChar w:fldCharType="separate"/>
      </w:r>
      <w:r w:rsidRPr="0044437C">
        <w:t>244</w:t>
      </w:r>
      <w:r w:rsidRPr="0044437C">
        <w:fldChar w:fldCharType="end"/>
      </w:r>
    </w:p>
    <w:p w14:paraId="52BC982C" w14:textId="6713CCA8"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A.3.4</w:t>
      </w:r>
      <w:r w:rsidRPr="0044437C">
        <w:rPr>
          <w:rFonts w:asciiTheme="minorHAnsi" w:eastAsiaTheme="minorEastAsia" w:hAnsiTheme="minorHAnsi" w:cstheme="minorBidi"/>
          <w:kern w:val="2"/>
          <w:sz w:val="24"/>
          <w:szCs w:val="24"/>
          <w:lang w:eastAsia="en-GB"/>
          <w14:ligatures w14:val="standardContextual"/>
        </w:rPr>
        <w:tab/>
      </w:r>
      <w:r w:rsidRPr="0044437C">
        <w:t>FFS</w:t>
      </w:r>
      <w:r w:rsidRPr="0044437C">
        <w:tab/>
      </w:r>
      <w:r w:rsidRPr="0044437C">
        <w:fldChar w:fldCharType="begin" w:fldLock="1"/>
      </w:r>
      <w:r w:rsidRPr="0044437C">
        <w:instrText xml:space="preserve"> PAGEREF _Toc194571946 \h </w:instrText>
      </w:r>
      <w:r w:rsidRPr="0044437C">
        <w:fldChar w:fldCharType="separate"/>
      </w:r>
      <w:r w:rsidRPr="0044437C">
        <w:t>244</w:t>
      </w:r>
      <w:r w:rsidRPr="0044437C">
        <w:fldChar w:fldCharType="end"/>
      </w:r>
    </w:p>
    <w:p w14:paraId="2826A734" w14:textId="4800C44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A.3.5</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lang w:eastAsia="zh-CN"/>
        </w:rPr>
        <w:t>FFS</w:t>
      </w:r>
      <w:r w:rsidRPr="0044437C">
        <w:tab/>
      </w:r>
      <w:r w:rsidRPr="0044437C">
        <w:fldChar w:fldCharType="begin" w:fldLock="1"/>
      </w:r>
      <w:r w:rsidRPr="0044437C">
        <w:instrText xml:space="preserve"> PAGEREF _Toc194571947 \h </w:instrText>
      </w:r>
      <w:r w:rsidRPr="0044437C">
        <w:fldChar w:fldCharType="separate"/>
      </w:r>
      <w:r w:rsidRPr="0044437C">
        <w:t>244</w:t>
      </w:r>
      <w:r w:rsidRPr="0044437C">
        <w:fldChar w:fldCharType="end"/>
      </w:r>
    </w:p>
    <w:p w14:paraId="6DE939D9" w14:textId="520921B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A.3.7</w:t>
      </w:r>
      <w:r w:rsidRPr="0044437C">
        <w:rPr>
          <w:rFonts w:asciiTheme="minorHAnsi" w:eastAsiaTheme="minorEastAsia" w:hAnsiTheme="minorHAnsi" w:cstheme="minorBidi"/>
          <w:kern w:val="2"/>
          <w:sz w:val="24"/>
          <w:szCs w:val="24"/>
          <w:lang w:eastAsia="en-GB"/>
          <w14:ligatures w14:val="standardContextual"/>
        </w:rPr>
        <w:tab/>
      </w:r>
      <w:r w:rsidRPr="0044437C">
        <w:t>FFS</w:t>
      </w:r>
      <w:r w:rsidRPr="0044437C">
        <w:tab/>
      </w:r>
      <w:r w:rsidRPr="0044437C">
        <w:fldChar w:fldCharType="begin" w:fldLock="1"/>
      </w:r>
      <w:r w:rsidRPr="0044437C">
        <w:instrText xml:space="preserve"> PAGEREF _Toc194571948 \h </w:instrText>
      </w:r>
      <w:r w:rsidRPr="0044437C">
        <w:fldChar w:fldCharType="separate"/>
      </w:r>
      <w:r w:rsidRPr="0044437C">
        <w:t>244</w:t>
      </w:r>
      <w:r w:rsidRPr="0044437C">
        <w:fldChar w:fldCharType="end"/>
      </w:r>
    </w:p>
    <w:p w14:paraId="275D305F" w14:textId="7B33DA1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A.3.8</w:t>
      </w:r>
      <w:r w:rsidRPr="0044437C">
        <w:rPr>
          <w:rFonts w:asciiTheme="minorHAnsi" w:eastAsiaTheme="minorEastAsia" w:hAnsiTheme="minorHAnsi" w:cstheme="minorBidi"/>
          <w:kern w:val="2"/>
          <w:sz w:val="24"/>
          <w:szCs w:val="24"/>
          <w:lang w:eastAsia="en-GB"/>
          <w14:ligatures w14:val="standardContextual"/>
        </w:rPr>
        <w:tab/>
      </w:r>
      <w:r w:rsidRPr="0044437C">
        <w:t>FFS</w:t>
      </w:r>
      <w:r w:rsidRPr="0044437C">
        <w:tab/>
      </w:r>
      <w:r w:rsidRPr="0044437C">
        <w:fldChar w:fldCharType="begin" w:fldLock="1"/>
      </w:r>
      <w:r w:rsidRPr="0044437C">
        <w:instrText xml:space="preserve"> PAGEREF _Toc194571949 \h </w:instrText>
      </w:r>
      <w:r w:rsidRPr="0044437C">
        <w:fldChar w:fldCharType="separate"/>
      </w:r>
      <w:r w:rsidRPr="0044437C">
        <w:t>244</w:t>
      </w:r>
      <w:r w:rsidRPr="0044437C">
        <w:fldChar w:fldCharType="end"/>
      </w:r>
    </w:p>
    <w:p w14:paraId="3D156DC6" w14:textId="5BBE0D7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eastAsia="MS Mincho"/>
        </w:rPr>
        <w:t>A.3.9</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lang w:eastAsia="zh-CN"/>
        </w:rPr>
        <w:t>FFS</w:t>
      </w:r>
      <w:r w:rsidRPr="0044437C">
        <w:tab/>
      </w:r>
      <w:r w:rsidRPr="0044437C">
        <w:fldChar w:fldCharType="begin" w:fldLock="1"/>
      </w:r>
      <w:r w:rsidRPr="0044437C">
        <w:instrText xml:space="preserve"> PAGEREF _Toc194571950 \h </w:instrText>
      </w:r>
      <w:r w:rsidRPr="0044437C">
        <w:fldChar w:fldCharType="separate"/>
      </w:r>
      <w:r w:rsidRPr="0044437C">
        <w:t>244</w:t>
      </w:r>
      <w:r w:rsidRPr="0044437C">
        <w:fldChar w:fldCharType="end"/>
      </w:r>
    </w:p>
    <w:p w14:paraId="7A2126C8" w14:textId="2FF582D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w:t>
      </w:r>
      <w:r w:rsidRPr="0044437C">
        <w:rPr>
          <w:lang w:eastAsia="zh-CN"/>
        </w:rPr>
        <w:t>.</w:t>
      </w:r>
      <w:r w:rsidRPr="0044437C">
        <w:t>3.10</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lang w:eastAsia="zh-CN"/>
        </w:rPr>
        <w:t>FFS</w:t>
      </w:r>
      <w:r w:rsidRPr="0044437C">
        <w:tab/>
      </w:r>
      <w:r w:rsidRPr="0044437C">
        <w:fldChar w:fldCharType="begin" w:fldLock="1"/>
      </w:r>
      <w:r w:rsidRPr="0044437C">
        <w:instrText xml:space="preserve"> PAGEREF _Toc194571951 \h </w:instrText>
      </w:r>
      <w:r w:rsidRPr="0044437C">
        <w:fldChar w:fldCharType="separate"/>
      </w:r>
      <w:r w:rsidRPr="0044437C">
        <w:t>245</w:t>
      </w:r>
      <w:r w:rsidRPr="0044437C">
        <w:fldChar w:fldCharType="end"/>
      </w:r>
    </w:p>
    <w:p w14:paraId="64D9CF66" w14:textId="15939F4C"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A.3.</w:t>
      </w:r>
      <w:r w:rsidRPr="0044437C">
        <w:rPr>
          <w:lang w:eastAsia="zh-CN"/>
        </w:rPr>
        <w:t>11</w:t>
      </w:r>
      <w:r w:rsidRPr="0044437C">
        <w:rPr>
          <w:rFonts w:asciiTheme="minorHAnsi" w:eastAsiaTheme="minorEastAsia" w:hAnsiTheme="minorHAnsi" w:cstheme="minorBidi"/>
          <w:kern w:val="2"/>
          <w:sz w:val="24"/>
          <w:szCs w:val="24"/>
          <w:lang w:eastAsia="en-GB"/>
          <w14:ligatures w14:val="standardContextual"/>
        </w:rPr>
        <w:tab/>
      </w:r>
      <w:r w:rsidRPr="0044437C">
        <w:t xml:space="preserve">Reference Measurement Channels for </w:t>
      </w:r>
      <w:r w:rsidRPr="0044437C">
        <w:rPr>
          <w:lang w:eastAsia="zh-CN"/>
        </w:rPr>
        <w:t>M</w:t>
      </w:r>
      <w:r w:rsidRPr="0044437C">
        <w:t>PDCCH performance requirements</w:t>
      </w:r>
      <w:r w:rsidRPr="0044437C">
        <w:tab/>
      </w:r>
      <w:r w:rsidRPr="0044437C">
        <w:fldChar w:fldCharType="begin" w:fldLock="1"/>
      </w:r>
      <w:r w:rsidRPr="0044437C">
        <w:instrText xml:space="preserve"> PAGEREF _Toc194571952 \h </w:instrText>
      </w:r>
      <w:r w:rsidRPr="0044437C">
        <w:fldChar w:fldCharType="separate"/>
      </w:r>
      <w:r w:rsidRPr="0044437C">
        <w:t>245</w:t>
      </w:r>
      <w:r w:rsidRPr="0044437C">
        <w:fldChar w:fldCharType="end"/>
      </w:r>
    </w:p>
    <w:p w14:paraId="12F668EE" w14:textId="0645AE2E"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rFonts w:eastAsia="MS Mincho"/>
        </w:rPr>
        <w:t>A.3.</w:t>
      </w:r>
      <w:r w:rsidRPr="0044437C">
        <w:rPr>
          <w:lang w:eastAsia="zh-CN"/>
        </w:rPr>
        <w:t>11</w:t>
      </w:r>
      <w:r w:rsidRPr="0044437C">
        <w:rPr>
          <w:rFonts w:eastAsia="MS Mincho"/>
        </w:rPr>
        <w:t>.1</w:t>
      </w:r>
      <w:r w:rsidRPr="0044437C">
        <w:rPr>
          <w:rFonts w:asciiTheme="minorHAnsi" w:eastAsiaTheme="minorEastAsia" w:hAnsiTheme="minorHAnsi" w:cstheme="minorBidi"/>
          <w:kern w:val="2"/>
          <w:sz w:val="24"/>
          <w:szCs w:val="24"/>
          <w:lang w:eastAsia="en-GB"/>
          <w14:ligatures w14:val="standardContextual"/>
        </w:rPr>
        <w:tab/>
      </w:r>
      <w:r w:rsidRPr="0044437C">
        <w:rPr>
          <w:rFonts w:eastAsia="MS Mincho"/>
        </w:rPr>
        <w:t>FDD and half-duplex FDD</w:t>
      </w:r>
      <w:r w:rsidRPr="0044437C">
        <w:tab/>
      </w:r>
      <w:r w:rsidRPr="0044437C">
        <w:fldChar w:fldCharType="begin" w:fldLock="1"/>
      </w:r>
      <w:r w:rsidRPr="0044437C">
        <w:instrText xml:space="preserve"> PAGEREF _Toc194571953 \h </w:instrText>
      </w:r>
      <w:r w:rsidRPr="0044437C">
        <w:fldChar w:fldCharType="separate"/>
      </w:r>
      <w:r w:rsidRPr="0044437C">
        <w:t>245</w:t>
      </w:r>
      <w:r w:rsidRPr="0044437C">
        <w:fldChar w:fldCharType="end"/>
      </w:r>
    </w:p>
    <w:p w14:paraId="12242305" w14:textId="598106F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A.3.12</w:t>
      </w:r>
      <w:r w:rsidRPr="0044437C">
        <w:rPr>
          <w:rFonts w:asciiTheme="minorHAnsi" w:eastAsiaTheme="minorEastAsia" w:hAnsiTheme="minorHAnsi" w:cstheme="minorBidi"/>
          <w:kern w:val="2"/>
          <w:sz w:val="24"/>
          <w:szCs w:val="24"/>
          <w:lang w:eastAsia="en-GB"/>
          <w14:ligatures w14:val="standardContextual"/>
        </w:rPr>
        <w:tab/>
      </w:r>
      <w:r w:rsidRPr="0044437C">
        <w:t>Reference measurement channels for NPDSCH performance requirements</w:t>
      </w:r>
      <w:r w:rsidRPr="0044437C">
        <w:tab/>
      </w:r>
      <w:r w:rsidRPr="0044437C">
        <w:fldChar w:fldCharType="begin" w:fldLock="1"/>
      </w:r>
      <w:r w:rsidRPr="0044437C">
        <w:instrText xml:space="preserve"> PAGEREF _Toc194571954 \h </w:instrText>
      </w:r>
      <w:r w:rsidRPr="0044437C">
        <w:fldChar w:fldCharType="separate"/>
      </w:r>
      <w:r w:rsidRPr="0044437C">
        <w:t>245</w:t>
      </w:r>
      <w:r w:rsidRPr="0044437C">
        <w:fldChar w:fldCharType="end"/>
      </w:r>
    </w:p>
    <w:p w14:paraId="0F601EE8" w14:textId="4C4EF7A5"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snapToGrid w:val="0"/>
          <w:lang w:eastAsia="zh-CN"/>
        </w:rPr>
        <w:t>A.3.12.1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lang w:eastAsia="zh-CN"/>
        </w:rPr>
        <w:t>Standalone</w:t>
      </w:r>
      <w:r w:rsidRPr="0044437C">
        <w:tab/>
      </w:r>
      <w:r w:rsidRPr="0044437C">
        <w:fldChar w:fldCharType="begin" w:fldLock="1"/>
      </w:r>
      <w:r w:rsidRPr="0044437C">
        <w:instrText xml:space="preserve"> PAGEREF _Toc194571955 \h </w:instrText>
      </w:r>
      <w:r w:rsidRPr="0044437C">
        <w:fldChar w:fldCharType="separate"/>
      </w:r>
      <w:r w:rsidRPr="0044437C">
        <w:t>245</w:t>
      </w:r>
      <w:r w:rsidRPr="0044437C">
        <w:fldChar w:fldCharType="end"/>
      </w:r>
    </w:p>
    <w:p w14:paraId="758E6493" w14:textId="3A213C12" w:rsidR="004866F4" w:rsidRPr="0044437C" w:rsidRDefault="004866F4">
      <w:pPr>
        <w:pStyle w:val="TOC4"/>
        <w:rPr>
          <w:rFonts w:asciiTheme="minorHAnsi" w:eastAsiaTheme="minorEastAsia" w:hAnsiTheme="minorHAnsi" w:cstheme="minorBidi"/>
          <w:kern w:val="2"/>
          <w:sz w:val="24"/>
          <w:szCs w:val="24"/>
          <w:lang w:eastAsia="en-GB"/>
          <w14:ligatures w14:val="standardContextual"/>
        </w:rPr>
      </w:pPr>
      <w:r w:rsidRPr="0044437C">
        <w:rPr>
          <w:snapToGrid w:val="0"/>
          <w:lang w:eastAsia="zh-CN"/>
        </w:rPr>
        <w:t>A.3.12.1.1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lang w:eastAsia="zh-CN"/>
        </w:rPr>
        <w:t>Single-antenna transmission</w:t>
      </w:r>
      <w:r w:rsidRPr="0044437C">
        <w:tab/>
      </w:r>
      <w:r w:rsidRPr="0044437C">
        <w:fldChar w:fldCharType="begin" w:fldLock="1"/>
      </w:r>
      <w:r w:rsidRPr="0044437C">
        <w:instrText xml:space="preserve"> PAGEREF _Toc194571956 \h </w:instrText>
      </w:r>
      <w:r w:rsidRPr="0044437C">
        <w:fldChar w:fldCharType="separate"/>
      </w:r>
      <w:r w:rsidRPr="0044437C">
        <w:t>245</w:t>
      </w:r>
      <w:r w:rsidRPr="0044437C">
        <w:fldChar w:fldCharType="end"/>
      </w:r>
    </w:p>
    <w:p w14:paraId="72B54161" w14:textId="6817BDC3"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eastAsia="MS Mincho"/>
          <w:lang w:eastAsia="zh-CN"/>
        </w:rPr>
        <w:t>A.3.13</w:t>
      </w:r>
      <w:r w:rsidRPr="0044437C">
        <w:rPr>
          <w:rFonts w:asciiTheme="minorHAnsi" w:eastAsiaTheme="minorEastAsia" w:hAnsiTheme="minorHAnsi" w:cstheme="minorBidi"/>
          <w:kern w:val="2"/>
          <w:sz w:val="24"/>
          <w:szCs w:val="24"/>
          <w:lang w:eastAsia="en-GB"/>
          <w14:ligatures w14:val="standardContextual"/>
        </w:rPr>
        <w:tab/>
      </w:r>
      <w:r w:rsidRPr="0044437C">
        <w:rPr>
          <w:lang w:eastAsia="zh-CN"/>
        </w:rPr>
        <w:t xml:space="preserve">Reference measurement channels </w:t>
      </w:r>
      <w:r w:rsidRPr="0044437C">
        <w:rPr>
          <w:rFonts w:eastAsia="MS Mincho"/>
          <w:lang w:eastAsia="zh-CN"/>
        </w:rPr>
        <w:t>for NPDCCH performance requirements</w:t>
      </w:r>
      <w:r w:rsidRPr="0044437C">
        <w:tab/>
      </w:r>
      <w:r w:rsidRPr="0044437C">
        <w:fldChar w:fldCharType="begin" w:fldLock="1"/>
      </w:r>
      <w:r w:rsidRPr="0044437C">
        <w:instrText xml:space="preserve"> PAGEREF _Toc194571957 \h </w:instrText>
      </w:r>
      <w:r w:rsidRPr="0044437C">
        <w:fldChar w:fldCharType="separate"/>
      </w:r>
      <w:r w:rsidRPr="0044437C">
        <w:t>246</w:t>
      </w:r>
      <w:r w:rsidRPr="0044437C">
        <w:fldChar w:fldCharType="end"/>
      </w:r>
    </w:p>
    <w:p w14:paraId="2E9A0852" w14:textId="0F37C049"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rFonts w:eastAsia="MS Mincho"/>
          <w:lang w:eastAsia="zh-CN"/>
        </w:rPr>
        <w:t>A.3.13.1</w:t>
      </w:r>
      <w:r w:rsidRPr="0044437C">
        <w:rPr>
          <w:rFonts w:asciiTheme="minorHAnsi" w:eastAsiaTheme="minorEastAsia" w:hAnsiTheme="minorHAnsi" w:cstheme="minorBidi"/>
          <w:kern w:val="2"/>
          <w:sz w:val="24"/>
          <w:szCs w:val="24"/>
          <w:lang w:eastAsia="en-GB"/>
          <w14:ligatures w14:val="standardContextual"/>
        </w:rPr>
        <w:tab/>
      </w:r>
      <w:r w:rsidRPr="0044437C">
        <w:rPr>
          <w:rFonts w:eastAsia="MS Mincho"/>
          <w:lang w:eastAsia="zh-CN"/>
        </w:rPr>
        <w:t>Half-duplex FDD</w:t>
      </w:r>
      <w:r w:rsidRPr="0044437C">
        <w:tab/>
      </w:r>
      <w:r w:rsidRPr="0044437C">
        <w:fldChar w:fldCharType="begin" w:fldLock="1"/>
      </w:r>
      <w:r w:rsidRPr="0044437C">
        <w:instrText xml:space="preserve"> PAGEREF _Toc194571958 \h </w:instrText>
      </w:r>
      <w:r w:rsidRPr="0044437C">
        <w:fldChar w:fldCharType="separate"/>
      </w:r>
      <w:r w:rsidRPr="0044437C">
        <w:t>246</w:t>
      </w:r>
      <w:r w:rsidRPr="0044437C">
        <w:fldChar w:fldCharType="end"/>
      </w:r>
    </w:p>
    <w:p w14:paraId="663E02C9" w14:textId="5FDD2A03"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eastAsia="MS Mincho"/>
          <w:lang w:eastAsia="zh-CN"/>
        </w:rPr>
        <w:t>A.3.14</w:t>
      </w:r>
      <w:r w:rsidRPr="0044437C">
        <w:rPr>
          <w:rFonts w:asciiTheme="minorHAnsi" w:eastAsiaTheme="minorEastAsia" w:hAnsiTheme="minorHAnsi" w:cstheme="minorBidi"/>
          <w:kern w:val="2"/>
          <w:sz w:val="24"/>
          <w:szCs w:val="24"/>
          <w:lang w:eastAsia="en-GB"/>
          <w14:ligatures w14:val="standardContextual"/>
        </w:rPr>
        <w:tab/>
      </w:r>
      <w:r w:rsidRPr="0044437C">
        <w:rPr>
          <w:lang w:eastAsia="zh-CN"/>
        </w:rPr>
        <w:t xml:space="preserve">Reference measurement channels </w:t>
      </w:r>
      <w:r w:rsidRPr="0044437C">
        <w:rPr>
          <w:rFonts w:eastAsia="MS Mincho"/>
          <w:lang w:eastAsia="zh-CN"/>
        </w:rPr>
        <w:t>for NPBCH performance requirements for Cat NB1 UEs</w:t>
      </w:r>
      <w:r w:rsidRPr="0044437C">
        <w:tab/>
      </w:r>
      <w:r w:rsidRPr="0044437C">
        <w:fldChar w:fldCharType="begin" w:fldLock="1"/>
      </w:r>
      <w:r w:rsidRPr="0044437C">
        <w:instrText xml:space="preserve"> PAGEREF _Toc194571959 \h </w:instrText>
      </w:r>
      <w:r w:rsidRPr="0044437C">
        <w:fldChar w:fldCharType="separate"/>
      </w:r>
      <w:r w:rsidRPr="0044437C">
        <w:t>247</w:t>
      </w:r>
      <w:r w:rsidRPr="0044437C">
        <w:fldChar w:fldCharType="end"/>
      </w:r>
    </w:p>
    <w:p w14:paraId="73FDC06B" w14:textId="69AE02AF"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A.4</w:t>
      </w:r>
      <w:r w:rsidRPr="0044437C">
        <w:rPr>
          <w:rFonts w:asciiTheme="minorHAnsi" w:eastAsiaTheme="minorEastAsia" w:hAnsiTheme="minorHAnsi" w:cstheme="minorBidi"/>
          <w:kern w:val="2"/>
          <w:sz w:val="24"/>
          <w:szCs w:val="24"/>
          <w:lang w:eastAsia="en-GB"/>
          <w14:ligatures w14:val="standardContextual"/>
        </w:rPr>
        <w:tab/>
      </w:r>
      <w:r w:rsidRPr="0044437C">
        <w:t>CQI reference measurement channels</w:t>
      </w:r>
      <w:r w:rsidRPr="0044437C">
        <w:tab/>
      </w:r>
      <w:r w:rsidRPr="0044437C">
        <w:fldChar w:fldCharType="begin" w:fldLock="1"/>
      </w:r>
      <w:r w:rsidRPr="0044437C">
        <w:instrText xml:space="preserve"> PAGEREF _Toc194571960 \h </w:instrText>
      </w:r>
      <w:r w:rsidRPr="0044437C">
        <w:fldChar w:fldCharType="separate"/>
      </w:r>
      <w:r w:rsidRPr="0044437C">
        <w:t>247</w:t>
      </w:r>
      <w:r w:rsidRPr="0044437C">
        <w:fldChar w:fldCharType="end"/>
      </w:r>
    </w:p>
    <w:p w14:paraId="68CBBC2F" w14:textId="63F8D4BE"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A.5</w:t>
      </w:r>
      <w:r w:rsidRPr="0044437C">
        <w:rPr>
          <w:rFonts w:asciiTheme="minorHAnsi" w:eastAsiaTheme="minorEastAsia" w:hAnsiTheme="minorHAnsi" w:cstheme="minorBidi"/>
          <w:kern w:val="2"/>
          <w:sz w:val="24"/>
          <w:szCs w:val="24"/>
          <w:lang w:eastAsia="en-GB"/>
          <w14:ligatures w14:val="standardContextual"/>
        </w:rPr>
        <w:tab/>
      </w:r>
      <w:r w:rsidRPr="0044437C">
        <w:t>OFDMA Channel Noise Generator (OCNG)</w:t>
      </w:r>
      <w:r w:rsidRPr="0044437C">
        <w:tab/>
      </w:r>
      <w:r w:rsidRPr="0044437C">
        <w:fldChar w:fldCharType="begin" w:fldLock="1"/>
      </w:r>
      <w:r w:rsidRPr="0044437C">
        <w:instrText xml:space="preserve"> PAGEREF _Toc194571961 \h </w:instrText>
      </w:r>
      <w:r w:rsidRPr="0044437C">
        <w:fldChar w:fldCharType="separate"/>
      </w:r>
      <w:r w:rsidRPr="0044437C">
        <w:t>247</w:t>
      </w:r>
      <w:r w:rsidRPr="0044437C">
        <w:fldChar w:fldCharType="end"/>
      </w:r>
    </w:p>
    <w:p w14:paraId="6AFF45E4" w14:textId="01988092"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A.5.1</w:t>
      </w:r>
      <w:r w:rsidRPr="0044437C">
        <w:rPr>
          <w:rFonts w:asciiTheme="minorHAnsi" w:eastAsiaTheme="minorEastAsia" w:hAnsiTheme="minorHAnsi" w:cstheme="minorBidi"/>
          <w:kern w:val="2"/>
          <w:sz w:val="24"/>
          <w:szCs w:val="24"/>
          <w:lang w:eastAsia="en-GB"/>
          <w14:ligatures w14:val="standardContextual"/>
        </w:rPr>
        <w:tab/>
      </w:r>
      <w:r w:rsidRPr="0044437C">
        <w:t>OCNG Patterns for FDD</w:t>
      </w:r>
      <w:r w:rsidRPr="0044437C">
        <w:tab/>
      </w:r>
      <w:r w:rsidRPr="0044437C">
        <w:fldChar w:fldCharType="begin" w:fldLock="1"/>
      </w:r>
      <w:r w:rsidRPr="0044437C">
        <w:instrText xml:space="preserve"> PAGEREF _Toc194571962 \h </w:instrText>
      </w:r>
      <w:r w:rsidRPr="0044437C">
        <w:fldChar w:fldCharType="separate"/>
      </w:r>
      <w:r w:rsidRPr="0044437C">
        <w:t>247</w:t>
      </w:r>
      <w:r w:rsidRPr="0044437C">
        <w:fldChar w:fldCharType="end"/>
      </w:r>
    </w:p>
    <w:p w14:paraId="5E292E78" w14:textId="40484899"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snapToGrid w:val="0"/>
        </w:rPr>
        <w:t>A.5.1.1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OCNG FDD pattern 1: One sided dynamic OCNG FDD pattern</w:t>
      </w:r>
      <w:r w:rsidRPr="0044437C">
        <w:tab/>
      </w:r>
      <w:r w:rsidRPr="0044437C">
        <w:fldChar w:fldCharType="begin" w:fldLock="1"/>
      </w:r>
      <w:r w:rsidRPr="0044437C">
        <w:instrText xml:space="preserve"> PAGEREF _Toc194571963 \h </w:instrText>
      </w:r>
      <w:r w:rsidRPr="0044437C">
        <w:fldChar w:fldCharType="separate"/>
      </w:r>
      <w:r w:rsidRPr="0044437C">
        <w:t>247</w:t>
      </w:r>
      <w:r w:rsidRPr="0044437C">
        <w:fldChar w:fldCharType="end"/>
      </w:r>
    </w:p>
    <w:p w14:paraId="6CE88822" w14:textId="3F7DEC3C"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snapToGrid w:val="0"/>
          <w:lang w:eastAsia="zh-TW"/>
        </w:rPr>
        <w:t>A</w:t>
      </w:r>
      <w:r w:rsidRPr="0044437C">
        <w:rPr>
          <w:snapToGrid w:val="0"/>
        </w:rPr>
        <w:t>.</w:t>
      </w:r>
      <w:r w:rsidRPr="0044437C">
        <w:rPr>
          <w:rFonts w:eastAsia="SimSun"/>
          <w:snapToGrid w:val="0"/>
          <w:lang w:eastAsia="zh-CN"/>
        </w:rPr>
        <w:t>5</w:t>
      </w:r>
      <w:r w:rsidRPr="0044437C">
        <w:rPr>
          <w:snapToGrid w:val="0"/>
        </w:rPr>
        <w:t>.</w:t>
      </w:r>
      <w:r w:rsidRPr="0044437C">
        <w:rPr>
          <w:rFonts w:eastAsia="SimSun"/>
          <w:snapToGrid w:val="0"/>
          <w:lang w:eastAsia="zh-CN"/>
        </w:rPr>
        <w:t>1</w:t>
      </w:r>
      <w:r w:rsidRPr="0044437C">
        <w:rPr>
          <w:snapToGrid w:val="0"/>
        </w:rPr>
        <w:t>.</w:t>
      </w:r>
      <w:r w:rsidRPr="0044437C">
        <w:rPr>
          <w:snapToGrid w:val="0"/>
          <w:lang w:eastAsia="zh-CN"/>
        </w:rPr>
        <w:t>2</w:t>
      </w:r>
      <w:r w:rsidRPr="0044437C">
        <w:rPr>
          <w:rFonts w:asciiTheme="minorHAnsi" w:eastAsiaTheme="minorEastAsia" w:hAnsiTheme="minorHAnsi" w:cstheme="minorBidi"/>
          <w:kern w:val="2"/>
          <w:sz w:val="24"/>
          <w:szCs w:val="24"/>
          <w:lang w:eastAsia="en-GB"/>
          <w14:ligatures w14:val="standardContextual"/>
        </w:rPr>
        <w:tab/>
      </w:r>
      <w:r w:rsidRPr="0044437C">
        <w:t xml:space="preserve">OCNG FDD Pattern </w:t>
      </w:r>
      <w:r w:rsidRPr="0044437C">
        <w:rPr>
          <w:rFonts w:eastAsia="SimSun"/>
          <w:lang w:eastAsia="zh-CN"/>
        </w:rPr>
        <w:t>2</w:t>
      </w:r>
      <w:r w:rsidRPr="0044437C">
        <w:t>: Two sided dynamic OCNG FDD pattern</w:t>
      </w:r>
      <w:r w:rsidRPr="0044437C">
        <w:tab/>
      </w:r>
      <w:r w:rsidRPr="0044437C">
        <w:fldChar w:fldCharType="begin" w:fldLock="1"/>
      </w:r>
      <w:r w:rsidRPr="0044437C">
        <w:instrText xml:space="preserve"> PAGEREF _Toc194571964 \h </w:instrText>
      </w:r>
      <w:r w:rsidRPr="0044437C">
        <w:fldChar w:fldCharType="separate"/>
      </w:r>
      <w:r w:rsidRPr="0044437C">
        <w:t>248</w:t>
      </w:r>
      <w:r w:rsidRPr="0044437C">
        <w:fldChar w:fldCharType="end"/>
      </w:r>
    </w:p>
    <w:p w14:paraId="2FBB78B0" w14:textId="467EF79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A.5.2</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lang w:eastAsia="zh-CN"/>
        </w:rPr>
        <w:t>FFS</w:t>
      </w:r>
      <w:r w:rsidRPr="0044437C">
        <w:tab/>
      </w:r>
      <w:r w:rsidRPr="0044437C">
        <w:fldChar w:fldCharType="begin" w:fldLock="1"/>
      </w:r>
      <w:r w:rsidRPr="0044437C">
        <w:instrText xml:space="preserve"> PAGEREF _Toc194571965 \h </w:instrText>
      </w:r>
      <w:r w:rsidRPr="0044437C">
        <w:fldChar w:fldCharType="separate"/>
      </w:r>
      <w:r w:rsidRPr="0044437C">
        <w:t>248</w:t>
      </w:r>
      <w:r w:rsidRPr="0044437C">
        <w:fldChar w:fldCharType="end"/>
      </w:r>
    </w:p>
    <w:p w14:paraId="4611C6FD" w14:textId="5FD90E89"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A.5.3</w:t>
      </w:r>
      <w:r w:rsidRPr="0044437C">
        <w:rPr>
          <w:rFonts w:asciiTheme="minorHAnsi" w:eastAsiaTheme="minorEastAsia" w:hAnsiTheme="minorHAnsi" w:cstheme="minorBidi"/>
          <w:kern w:val="2"/>
          <w:sz w:val="24"/>
          <w:szCs w:val="24"/>
          <w:lang w:eastAsia="en-GB"/>
          <w14:ligatures w14:val="standardContextual"/>
        </w:rPr>
        <w:tab/>
      </w:r>
      <w:r w:rsidRPr="0044437C">
        <w:t xml:space="preserve">OCNG Patterns for </w:t>
      </w:r>
      <w:r w:rsidRPr="0044437C">
        <w:rPr>
          <w:lang w:eastAsia="zh-CN"/>
        </w:rPr>
        <w:t>Narrowband IoT</w:t>
      </w:r>
      <w:r w:rsidRPr="0044437C">
        <w:tab/>
      </w:r>
      <w:r w:rsidRPr="0044437C">
        <w:fldChar w:fldCharType="begin" w:fldLock="1"/>
      </w:r>
      <w:r w:rsidRPr="0044437C">
        <w:instrText xml:space="preserve"> PAGEREF _Toc194571966 \h </w:instrText>
      </w:r>
      <w:r w:rsidRPr="0044437C">
        <w:fldChar w:fldCharType="separate"/>
      </w:r>
      <w:r w:rsidRPr="0044437C">
        <w:t>248</w:t>
      </w:r>
      <w:r w:rsidRPr="0044437C">
        <w:fldChar w:fldCharType="end"/>
      </w:r>
    </w:p>
    <w:p w14:paraId="330BA397" w14:textId="2902F73B"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snapToGrid w:val="0"/>
        </w:rPr>
        <w:t>A.5.</w:t>
      </w:r>
      <w:r w:rsidRPr="0044437C">
        <w:rPr>
          <w:snapToGrid w:val="0"/>
          <w:lang w:eastAsia="zh-CN"/>
        </w:rPr>
        <w:t>3</w:t>
      </w:r>
      <w:r w:rsidRPr="0044437C">
        <w:rPr>
          <w:snapToGrid w:val="0"/>
        </w:rPr>
        <w:t>.1</w:t>
      </w:r>
      <w:r w:rsidRPr="0044437C">
        <w:rPr>
          <w:rFonts w:asciiTheme="minorHAnsi" w:eastAsiaTheme="minorEastAsia" w:hAnsiTheme="minorHAnsi" w:cstheme="minorBidi"/>
          <w:kern w:val="2"/>
          <w:sz w:val="24"/>
          <w:szCs w:val="24"/>
          <w:lang w:eastAsia="en-GB"/>
          <w14:ligatures w14:val="standardContextual"/>
        </w:rPr>
        <w:tab/>
      </w:r>
      <w:r w:rsidRPr="0044437C">
        <w:rPr>
          <w:lang w:eastAsia="zh-CN"/>
        </w:rPr>
        <w:t>Narrowband IoT</w:t>
      </w:r>
      <w:r w:rsidRPr="0044437C">
        <w:rPr>
          <w:snapToGrid w:val="0"/>
        </w:rPr>
        <w:t xml:space="preserve"> OCNG pattern 1</w:t>
      </w:r>
      <w:r w:rsidRPr="0044437C">
        <w:tab/>
      </w:r>
      <w:r w:rsidRPr="0044437C">
        <w:fldChar w:fldCharType="begin" w:fldLock="1"/>
      </w:r>
      <w:r w:rsidRPr="0044437C">
        <w:instrText xml:space="preserve"> PAGEREF _Toc194571967 \h </w:instrText>
      </w:r>
      <w:r w:rsidRPr="0044437C">
        <w:fldChar w:fldCharType="separate"/>
      </w:r>
      <w:r w:rsidRPr="0044437C">
        <w:t>249</w:t>
      </w:r>
      <w:r w:rsidRPr="0044437C">
        <w:fldChar w:fldCharType="end"/>
      </w:r>
    </w:p>
    <w:p w14:paraId="608F9CDD" w14:textId="2195713B"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rPr>
          <w:rFonts w:eastAsia="SimSun"/>
        </w:rPr>
        <w:t>A.6</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rPr>
        <w:t>Testing related to Satellite Access</w:t>
      </w:r>
      <w:r w:rsidRPr="0044437C">
        <w:tab/>
      </w:r>
      <w:r w:rsidRPr="0044437C">
        <w:fldChar w:fldCharType="begin" w:fldLock="1"/>
      </w:r>
      <w:r w:rsidRPr="0044437C">
        <w:instrText xml:space="preserve"> PAGEREF _Toc194571968 \h </w:instrText>
      </w:r>
      <w:r w:rsidRPr="0044437C">
        <w:fldChar w:fldCharType="separate"/>
      </w:r>
      <w:r w:rsidRPr="0044437C">
        <w:t>249</w:t>
      </w:r>
      <w:r w:rsidRPr="0044437C">
        <w:fldChar w:fldCharType="end"/>
      </w:r>
    </w:p>
    <w:p w14:paraId="0081AF4B" w14:textId="1F793AC2"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eastAsia="SimSun"/>
        </w:rPr>
        <w:t>A.6.1</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rPr>
        <w:t>General</w:t>
      </w:r>
      <w:r w:rsidRPr="0044437C">
        <w:tab/>
      </w:r>
      <w:r w:rsidRPr="0044437C">
        <w:fldChar w:fldCharType="begin" w:fldLock="1"/>
      </w:r>
      <w:r w:rsidRPr="0044437C">
        <w:instrText xml:space="preserve"> PAGEREF _Toc194571969 \h </w:instrText>
      </w:r>
      <w:r w:rsidRPr="0044437C">
        <w:fldChar w:fldCharType="separate"/>
      </w:r>
      <w:r w:rsidRPr="0044437C">
        <w:t>249</w:t>
      </w:r>
      <w:r w:rsidRPr="0044437C">
        <w:fldChar w:fldCharType="end"/>
      </w:r>
    </w:p>
    <w:p w14:paraId="0A2E7E08" w14:textId="3F4AC08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eastAsia="SimSun"/>
        </w:rPr>
        <w:t>A.6.2</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rPr>
        <w:t>Test condition for transmitter characteristics</w:t>
      </w:r>
      <w:r w:rsidRPr="0044437C">
        <w:tab/>
      </w:r>
      <w:r w:rsidRPr="0044437C">
        <w:fldChar w:fldCharType="begin" w:fldLock="1"/>
      </w:r>
      <w:r w:rsidRPr="0044437C">
        <w:instrText xml:space="preserve"> PAGEREF _Toc194571970 \h </w:instrText>
      </w:r>
      <w:r w:rsidRPr="0044437C">
        <w:fldChar w:fldCharType="separate"/>
      </w:r>
      <w:r w:rsidRPr="0044437C">
        <w:t>249</w:t>
      </w:r>
      <w:r w:rsidRPr="0044437C">
        <w:fldChar w:fldCharType="end"/>
      </w:r>
    </w:p>
    <w:p w14:paraId="34A5ABB6" w14:textId="0472BCB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eastAsia="SimSun"/>
        </w:rPr>
        <w:t>A.6.3</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rPr>
        <w:t>Test condition for receiver characteristics</w:t>
      </w:r>
      <w:r w:rsidRPr="0044437C">
        <w:tab/>
      </w:r>
      <w:r w:rsidRPr="0044437C">
        <w:fldChar w:fldCharType="begin" w:fldLock="1"/>
      </w:r>
      <w:r w:rsidRPr="0044437C">
        <w:instrText xml:space="preserve"> PAGEREF _Toc194571971 \h </w:instrText>
      </w:r>
      <w:r w:rsidRPr="0044437C">
        <w:fldChar w:fldCharType="separate"/>
      </w:r>
      <w:r w:rsidRPr="0044437C">
        <w:t>249</w:t>
      </w:r>
      <w:r w:rsidRPr="0044437C">
        <w:fldChar w:fldCharType="end"/>
      </w:r>
    </w:p>
    <w:p w14:paraId="52B929F0" w14:textId="1C05A607"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eastAsia="SimSun"/>
        </w:rPr>
        <w:t>A.6.4</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rPr>
        <w:t>Test condition for performance requirements</w:t>
      </w:r>
      <w:r w:rsidRPr="0044437C">
        <w:tab/>
      </w:r>
      <w:r w:rsidRPr="0044437C">
        <w:fldChar w:fldCharType="begin" w:fldLock="1"/>
      </w:r>
      <w:r w:rsidRPr="0044437C">
        <w:instrText xml:space="preserve"> PAGEREF _Toc194571972 \h </w:instrText>
      </w:r>
      <w:r w:rsidRPr="0044437C">
        <w:fldChar w:fldCharType="separate"/>
      </w:r>
      <w:r w:rsidRPr="0044437C">
        <w:t>250</w:t>
      </w:r>
      <w:r w:rsidRPr="0044437C">
        <w:fldChar w:fldCharType="end"/>
      </w:r>
    </w:p>
    <w:p w14:paraId="248AC2F4" w14:textId="4538C21D"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t>Annex B (</w:t>
      </w:r>
      <w:r w:rsidRPr="0044437C">
        <w:rPr>
          <w:lang w:eastAsia="en-GB"/>
        </w:rPr>
        <w:t>normative</w:t>
      </w:r>
      <w:r w:rsidRPr="0044437C">
        <w:t>): Propagation Conditions</w:t>
      </w:r>
      <w:r w:rsidRPr="0044437C">
        <w:tab/>
      </w:r>
      <w:r w:rsidRPr="0044437C">
        <w:fldChar w:fldCharType="begin" w:fldLock="1"/>
      </w:r>
      <w:r w:rsidRPr="0044437C">
        <w:instrText xml:space="preserve"> PAGEREF _Toc194571973 \h </w:instrText>
      </w:r>
      <w:r w:rsidRPr="0044437C">
        <w:fldChar w:fldCharType="separate"/>
      </w:r>
      <w:r w:rsidRPr="0044437C">
        <w:t>250</w:t>
      </w:r>
      <w:r w:rsidRPr="0044437C">
        <w:fldChar w:fldCharType="end"/>
      </w:r>
    </w:p>
    <w:p w14:paraId="7A65D5DE" w14:textId="12DB19F1"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B.0</w:t>
      </w:r>
      <w:r w:rsidRPr="0044437C">
        <w:rPr>
          <w:rFonts w:asciiTheme="minorHAnsi" w:eastAsiaTheme="minorEastAsia" w:hAnsiTheme="minorHAnsi" w:cstheme="minorBidi"/>
          <w:kern w:val="2"/>
          <w:sz w:val="24"/>
          <w:szCs w:val="24"/>
          <w:lang w:eastAsia="en-GB"/>
          <w14:ligatures w14:val="standardContextual"/>
        </w:rPr>
        <w:tab/>
      </w:r>
      <w:r w:rsidRPr="0044437C">
        <w:t>No interference</w:t>
      </w:r>
      <w:r w:rsidRPr="0044437C">
        <w:tab/>
      </w:r>
      <w:r w:rsidRPr="0044437C">
        <w:fldChar w:fldCharType="begin" w:fldLock="1"/>
      </w:r>
      <w:r w:rsidRPr="0044437C">
        <w:instrText xml:space="preserve"> PAGEREF _Toc194571974 \h </w:instrText>
      </w:r>
      <w:r w:rsidRPr="0044437C">
        <w:fldChar w:fldCharType="separate"/>
      </w:r>
      <w:r w:rsidRPr="0044437C">
        <w:t>250</w:t>
      </w:r>
      <w:r w:rsidRPr="0044437C">
        <w:fldChar w:fldCharType="end"/>
      </w:r>
    </w:p>
    <w:p w14:paraId="2FCA8D93" w14:textId="5BD0D5D5"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B.1</w:t>
      </w:r>
      <w:r w:rsidRPr="0044437C">
        <w:rPr>
          <w:rFonts w:asciiTheme="minorHAnsi" w:eastAsiaTheme="minorEastAsia" w:hAnsiTheme="minorHAnsi" w:cstheme="minorBidi"/>
          <w:kern w:val="2"/>
          <w:sz w:val="24"/>
          <w:szCs w:val="24"/>
          <w:lang w:eastAsia="en-GB"/>
          <w14:ligatures w14:val="standardContextual"/>
        </w:rPr>
        <w:tab/>
      </w:r>
      <w:r w:rsidRPr="0044437C">
        <w:t>Static propagation condition</w:t>
      </w:r>
      <w:r w:rsidRPr="0044437C">
        <w:tab/>
      </w:r>
      <w:r w:rsidRPr="0044437C">
        <w:fldChar w:fldCharType="begin" w:fldLock="1"/>
      </w:r>
      <w:r w:rsidRPr="0044437C">
        <w:instrText xml:space="preserve"> PAGEREF _Toc194571975 \h </w:instrText>
      </w:r>
      <w:r w:rsidRPr="0044437C">
        <w:fldChar w:fldCharType="separate"/>
      </w:r>
      <w:r w:rsidRPr="0044437C">
        <w:t>250</w:t>
      </w:r>
      <w:r w:rsidRPr="0044437C">
        <w:fldChar w:fldCharType="end"/>
      </w:r>
    </w:p>
    <w:p w14:paraId="08A617D9" w14:textId="3F2AAF11"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B.1.1</w:t>
      </w:r>
      <w:r w:rsidRPr="0044437C">
        <w:rPr>
          <w:rFonts w:asciiTheme="minorHAnsi" w:eastAsiaTheme="minorEastAsia" w:hAnsiTheme="minorHAnsi" w:cstheme="minorBidi"/>
          <w:kern w:val="2"/>
          <w:sz w:val="24"/>
          <w:szCs w:val="24"/>
          <w:lang w:eastAsia="en-GB"/>
          <w14:ligatures w14:val="standardContextual"/>
        </w:rPr>
        <w:tab/>
      </w:r>
      <w:r w:rsidRPr="0044437C">
        <w:t>Definition of Additive White Gaussian Noise (AWGN) Interferer</w:t>
      </w:r>
      <w:r w:rsidRPr="0044437C">
        <w:tab/>
      </w:r>
      <w:r w:rsidRPr="0044437C">
        <w:fldChar w:fldCharType="begin" w:fldLock="1"/>
      </w:r>
      <w:r w:rsidRPr="0044437C">
        <w:instrText xml:space="preserve"> PAGEREF _Toc194571976 \h </w:instrText>
      </w:r>
      <w:r w:rsidRPr="0044437C">
        <w:fldChar w:fldCharType="separate"/>
      </w:r>
      <w:r w:rsidRPr="0044437C">
        <w:t>250</w:t>
      </w:r>
      <w:r w:rsidRPr="0044437C">
        <w:fldChar w:fldCharType="end"/>
      </w:r>
    </w:p>
    <w:p w14:paraId="66ED9255" w14:textId="136567F0"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B.2</w:t>
      </w:r>
      <w:r w:rsidRPr="0044437C">
        <w:rPr>
          <w:rFonts w:asciiTheme="minorHAnsi" w:eastAsiaTheme="minorEastAsia" w:hAnsiTheme="minorHAnsi" w:cstheme="minorBidi"/>
          <w:kern w:val="2"/>
          <w:sz w:val="24"/>
          <w:szCs w:val="24"/>
          <w:lang w:eastAsia="en-GB"/>
          <w14:ligatures w14:val="standardContextual"/>
        </w:rPr>
        <w:tab/>
      </w:r>
      <w:r w:rsidRPr="0044437C">
        <w:t>Multi-path fading Propagation Conditions</w:t>
      </w:r>
      <w:r w:rsidRPr="0044437C">
        <w:tab/>
      </w:r>
      <w:r w:rsidRPr="0044437C">
        <w:fldChar w:fldCharType="begin" w:fldLock="1"/>
      </w:r>
      <w:r w:rsidRPr="0044437C">
        <w:instrText xml:space="preserve"> PAGEREF _Toc194571977 \h </w:instrText>
      </w:r>
      <w:r w:rsidRPr="0044437C">
        <w:fldChar w:fldCharType="separate"/>
      </w:r>
      <w:r w:rsidRPr="0044437C">
        <w:t>250</w:t>
      </w:r>
      <w:r w:rsidRPr="0044437C">
        <w:fldChar w:fldCharType="end"/>
      </w:r>
    </w:p>
    <w:p w14:paraId="4313B10D" w14:textId="1EA1AAEC"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snapToGrid w:val="0"/>
        </w:rPr>
        <w:t>B.2.1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Delay profiles</w:t>
      </w:r>
      <w:r w:rsidRPr="0044437C">
        <w:tab/>
      </w:r>
      <w:r w:rsidRPr="0044437C">
        <w:fldChar w:fldCharType="begin" w:fldLock="1"/>
      </w:r>
      <w:r w:rsidRPr="0044437C">
        <w:instrText xml:space="preserve"> PAGEREF _Toc194571978 \h </w:instrText>
      </w:r>
      <w:r w:rsidRPr="0044437C">
        <w:fldChar w:fldCharType="separate"/>
      </w:r>
      <w:r w:rsidRPr="0044437C">
        <w:t>250</w:t>
      </w:r>
      <w:r w:rsidRPr="0044437C">
        <w:fldChar w:fldCharType="end"/>
      </w:r>
    </w:p>
    <w:p w14:paraId="657C2852" w14:textId="109C5B0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B.2.2</w:t>
      </w:r>
      <w:r w:rsidRPr="0044437C">
        <w:rPr>
          <w:rFonts w:asciiTheme="minorHAnsi" w:eastAsiaTheme="minorEastAsia" w:hAnsiTheme="minorHAnsi" w:cstheme="minorBidi"/>
          <w:kern w:val="2"/>
          <w:sz w:val="24"/>
          <w:szCs w:val="24"/>
          <w:lang w:eastAsia="en-GB"/>
          <w14:ligatures w14:val="standardContextual"/>
        </w:rPr>
        <w:tab/>
      </w:r>
      <w:r w:rsidRPr="0044437C">
        <w:t>Combinations of channel model parameters</w:t>
      </w:r>
      <w:r w:rsidRPr="0044437C">
        <w:tab/>
      </w:r>
      <w:r w:rsidRPr="0044437C">
        <w:fldChar w:fldCharType="begin" w:fldLock="1"/>
      </w:r>
      <w:r w:rsidRPr="0044437C">
        <w:instrText xml:space="preserve"> PAGEREF _Toc194571979 \h </w:instrText>
      </w:r>
      <w:r w:rsidRPr="0044437C">
        <w:fldChar w:fldCharType="separate"/>
      </w:r>
      <w:r w:rsidRPr="0044437C">
        <w:t>252</w:t>
      </w:r>
      <w:r w:rsidRPr="0044437C">
        <w:fldChar w:fldCharType="end"/>
      </w:r>
    </w:p>
    <w:p w14:paraId="6723C181" w14:textId="6D5151A6"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lastRenderedPageBreak/>
        <w:t>Annex C (</w:t>
      </w:r>
      <w:r w:rsidRPr="0044437C">
        <w:rPr>
          <w:lang w:eastAsia="en-GB"/>
        </w:rPr>
        <w:t>normative</w:t>
      </w:r>
      <w:r w:rsidRPr="0044437C">
        <w:t>): Downlink Physical Channels</w:t>
      </w:r>
      <w:r w:rsidRPr="0044437C">
        <w:tab/>
      </w:r>
      <w:r w:rsidRPr="0044437C">
        <w:fldChar w:fldCharType="begin" w:fldLock="1"/>
      </w:r>
      <w:r w:rsidRPr="0044437C">
        <w:instrText xml:space="preserve"> PAGEREF _Toc194571980 \h </w:instrText>
      </w:r>
      <w:r w:rsidRPr="0044437C">
        <w:fldChar w:fldCharType="separate"/>
      </w:r>
      <w:r w:rsidRPr="0044437C">
        <w:t>252</w:t>
      </w:r>
      <w:r w:rsidRPr="0044437C">
        <w:fldChar w:fldCharType="end"/>
      </w:r>
    </w:p>
    <w:p w14:paraId="61C36B65" w14:textId="1F302A90"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C.0</w:t>
      </w:r>
      <w:r w:rsidRPr="0044437C">
        <w:rPr>
          <w:rFonts w:asciiTheme="minorHAnsi" w:eastAsiaTheme="minorEastAsia" w:hAnsiTheme="minorHAnsi" w:cstheme="minorBidi"/>
          <w:kern w:val="2"/>
          <w:sz w:val="24"/>
          <w:szCs w:val="24"/>
          <w:lang w:eastAsia="en-GB"/>
          <w14:ligatures w14:val="standardContextual"/>
        </w:rPr>
        <w:tab/>
      </w:r>
      <w:r w:rsidRPr="0044437C">
        <w:t>Downlink signal levels</w:t>
      </w:r>
      <w:r w:rsidRPr="0044437C">
        <w:tab/>
      </w:r>
      <w:r w:rsidRPr="0044437C">
        <w:fldChar w:fldCharType="begin" w:fldLock="1"/>
      </w:r>
      <w:r w:rsidRPr="0044437C">
        <w:instrText xml:space="preserve"> PAGEREF _Toc194571981 \h </w:instrText>
      </w:r>
      <w:r w:rsidRPr="0044437C">
        <w:fldChar w:fldCharType="separate"/>
      </w:r>
      <w:r w:rsidRPr="0044437C">
        <w:t>252</w:t>
      </w:r>
      <w:r w:rsidRPr="0044437C">
        <w:fldChar w:fldCharType="end"/>
      </w:r>
    </w:p>
    <w:p w14:paraId="20FBF35C" w14:textId="25151D36"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C.1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_Toc194571982 \h </w:instrText>
      </w:r>
      <w:r w:rsidRPr="0044437C">
        <w:fldChar w:fldCharType="separate"/>
      </w:r>
      <w:r w:rsidRPr="0044437C">
        <w:t>253</w:t>
      </w:r>
      <w:r w:rsidRPr="0044437C">
        <w:fldChar w:fldCharType="end"/>
      </w:r>
    </w:p>
    <w:p w14:paraId="7CB3D8F3" w14:textId="41977A2B"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C.2</w:t>
      </w:r>
      <w:r w:rsidRPr="0044437C">
        <w:rPr>
          <w:rFonts w:asciiTheme="minorHAnsi" w:eastAsiaTheme="minorEastAsia" w:hAnsiTheme="minorHAnsi" w:cstheme="minorBidi"/>
          <w:kern w:val="2"/>
          <w:sz w:val="24"/>
          <w:szCs w:val="24"/>
          <w:lang w:eastAsia="en-GB"/>
          <w14:ligatures w14:val="standardContextual"/>
        </w:rPr>
        <w:tab/>
      </w:r>
      <w:r w:rsidRPr="0044437C">
        <w:t>Set-up</w:t>
      </w:r>
      <w:r w:rsidRPr="0044437C">
        <w:tab/>
      </w:r>
      <w:r w:rsidRPr="0044437C">
        <w:fldChar w:fldCharType="begin" w:fldLock="1"/>
      </w:r>
      <w:r w:rsidRPr="0044437C">
        <w:instrText xml:space="preserve"> PAGEREF _Toc194571983 \h </w:instrText>
      </w:r>
      <w:r w:rsidRPr="0044437C">
        <w:fldChar w:fldCharType="separate"/>
      </w:r>
      <w:r w:rsidRPr="0044437C">
        <w:t>259</w:t>
      </w:r>
      <w:r w:rsidRPr="0044437C">
        <w:fldChar w:fldCharType="end"/>
      </w:r>
    </w:p>
    <w:p w14:paraId="1A96DBE3" w14:textId="267CBFBF"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C.3</w:t>
      </w:r>
      <w:r w:rsidRPr="0044437C">
        <w:rPr>
          <w:rFonts w:asciiTheme="minorHAnsi" w:eastAsiaTheme="minorEastAsia" w:hAnsiTheme="minorHAnsi" w:cstheme="minorBidi"/>
          <w:kern w:val="2"/>
          <w:sz w:val="24"/>
          <w:szCs w:val="24"/>
          <w:lang w:eastAsia="en-GB"/>
          <w14:ligatures w14:val="standardContextual"/>
        </w:rPr>
        <w:tab/>
      </w:r>
      <w:r w:rsidRPr="0044437C">
        <w:t>Connection</w:t>
      </w:r>
      <w:r w:rsidRPr="0044437C">
        <w:tab/>
      </w:r>
      <w:r w:rsidRPr="0044437C">
        <w:fldChar w:fldCharType="begin" w:fldLock="1"/>
      </w:r>
      <w:r w:rsidRPr="0044437C">
        <w:instrText xml:space="preserve"> PAGEREF _Toc194571984 \h </w:instrText>
      </w:r>
      <w:r w:rsidRPr="0044437C">
        <w:fldChar w:fldCharType="separate"/>
      </w:r>
      <w:r w:rsidRPr="0044437C">
        <w:t>261</w:t>
      </w:r>
      <w:r w:rsidRPr="0044437C">
        <w:fldChar w:fldCharType="end"/>
      </w:r>
    </w:p>
    <w:p w14:paraId="287E65D0" w14:textId="558B52E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C.3.0</w:t>
      </w:r>
      <w:r w:rsidRPr="0044437C">
        <w:rPr>
          <w:rFonts w:asciiTheme="minorHAnsi" w:eastAsiaTheme="minorEastAsia" w:hAnsiTheme="minorHAnsi" w:cstheme="minorBidi"/>
          <w:kern w:val="2"/>
          <w:sz w:val="24"/>
          <w:szCs w:val="24"/>
          <w:lang w:eastAsia="en-GB"/>
          <w14:ligatures w14:val="standardContextual"/>
        </w:rPr>
        <w:tab/>
      </w:r>
      <w:r w:rsidRPr="0044437C">
        <w:t>Measurement of Transmitter Characteristics</w:t>
      </w:r>
      <w:r w:rsidRPr="0044437C">
        <w:tab/>
      </w:r>
      <w:r w:rsidRPr="0044437C">
        <w:fldChar w:fldCharType="begin" w:fldLock="1"/>
      </w:r>
      <w:r w:rsidRPr="0044437C">
        <w:instrText xml:space="preserve"> PAGEREF _Toc194571985 \h </w:instrText>
      </w:r>
      <w:r w:rsidRPr="0044437C">
        <w:fldChar w:fldCharType="separate"/>
      </w:r>
      <w:r w:rsidRPr="0044437C">
        <w:t>261</w:t>
      </w:r>
      <w:r w:rsidRPr="0044437C">
        <w:fldChar w:fldCharType="end"/>
      </w:r>
    </w:p>
    <w:p w14:paraId="1414A7F2" w14:textId="5731B789"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C.3.1</w:t>
      </w:r>
      <w:r w:rsidRPr="0044437C">
        <w:rPr>
          <w:rFonts w:asciiTheme="minorHAnsi" w:eastAsiaTheme="minorEastAsia" w:hAnsiTheme="minorHAnsi" w:cstheme="minorBidi"/>
          <w:kern w:val="2"/>
          <w:sz w:val="24"/>
          <w:szCs w:val="24"/>
          <w:lang w:eastAsia="en-GB"/>
          <w14:ligatures w14:val="standardContextual"/>
        </w:rPr>
        <w:tab/>
      </w:r>
      <w:r w:rsidRPr="0044437C">
        <w:t>Measurement of Receiver Characteristics</w:t>
      </w:r>
      <w:r w:rsidRPr="0044437C">
        <w:tab/>
      </w:r>
      <w:r w:rsidRPr="0044437C">
        <w:fldChar w:fldCharType="begin" w:fldLock="1"/>
      </w:r>
      <w:r w:rsidRPr="0044437C">
        <w:instrText xml:space="preserve"> PAGEREF _Toc194571986 \h </w:instrText>
      </w:r>
      <w:r w:rsidRPr="0044437C">
        <w:fldChar w:fldCharType="separate"/>
      </w:r>
      <w:r w:rsidRPr="0044437C">
        <w:t>261</w:t>
      </w:r>
      <w:r w:rsidRPr="0044437C">
        <w:fldChar w:fldCharType="end"/>
      </w:r>
    </w:p>
    <w:p w14:paraId="777B980C" w14:textId="17036731"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C.3.2</w:t>
      </w:r>
      <w:r w:rsidRPr="0044437C">
        <w:rPr>
          <w:rFonts w:asciiTheme="minorHAnsi" w:eastAsiaTheme="minorEastAsia" w:hAnsiTheme="minorHAnsi" w:cstheme="minorBidi"/>
          <w:kern w:val="2"/>
          <w:sz w:val="24"/>
          <w:szCs w:val="24"/>
          <w:lang w:eastAsia="en-GB"/>
          <w14:ligatures w14:val="standardContextual"/>
        </w:rPr>
        <w:tab/>
      </w:r>
      <w:r w:rsidRPr="0044437C">
        <w:t>Measurement of Performance requirements</w:t>
      </w:r>
      <w:r w:rsidRPr="0044437C">
        <w:tab/>
      </w:r>
      <w:r w:rsidRPr="0044437C">
        <w:fldChar w:fldCharType="begin" w:fldLock="1"/>
      </w:r>
      <w:r w:rsidRPr="0044437C">
        <w:instrText xml:space="preserve"> PAGEREF _Toc194571987 \h </w:instrText>
      </w:r>
      <w:r w:rsidRPr="0044437C">
        <w:fldChar w:fldCharType="separate"/>
      </w:r>
      <w:r w:rsidRPr="0044437C">
        <w:t>262</w:t>
      </w:r>
      <w:r w:rsidRPr="0044437C">
        <w:fldChar w:fldCharType="end"/>
      </w:r>
    </w:p>
    <w:p w14:paraId="5B84F9D8" w14:textId="3BAB0FB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rFonts w:eastAsia="SimSun"/>
          <w:lang w:eastAsia="zh-CN"/>
        </w:rPr>
        <w:t>C</w:t>
      </w:r>
      <w:r w:rsidRPr="0044437C">
        <w:t>.3.3</w:t>
      </w:r>
      <w:r w:rsidRPr="0044437C">
        <w:rPr>
          <w:rFonts w:asciiTheme="minorHAnsi" w:eastAsiaTheme="minorEastAsia" w:hAnsiTheme="minorHAnsi" w:cstheme="minorBidi"/>
          <w:kern w:val="2"/>
          <w:sz w:val="24"/>
          <w:szCs w:val="24"/>
          <w:lang w:eastAsia="en-GB"/>
          <w14:ligatures w14:val="standardContextual"/>
        </w:rPr>
        <w:tab/>
      </w:r>
      <w:r w:rsidRPr="0044437C">
        <w:t>Measurement of Receiver Characteristics for Narrowband IoT</w:t>
      </w:r>
      <w:r w:rsidRPr="0044437C">
        <w:tab/>
      </w:r>
      <w:r w:rsidRPr="0044437C">
        <w:fldChar w:fldCharType="begin" w:fldLock="1"/>
      </w:r>
      <w:r w:rsidRPr="0044437C">
        <w:instrText xml:space="preserve"> PAGEREF _Toc194571988 \h </w:instrText>
      </w:r>
      <w:r w:rsidRPr="0044437C">
        <w:fldChar w:fldCharType="separate"/>
      </w:r>
      <w:r w:rsidRPr="0044437C">
        <w:t>263</w:t>
      </w:r>
      <w:r w:rsidRPr="0044437C">
        <w:fldChar w:fldCharType="end"/>
      </w:r>
    </w:p>
    <w:p w14:paraId="1771CC7B" w14:textId="0A4E9DBC"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t>Annex D (</w:t>
      </w:r>
      <w:r w:rsidRPr="0044437C">
        <w:rPr>
          <w:lang w:eastAsia="en-GB"/>
        </w:rPr>
        <w:t>normative</w:t>
      </w:r>
      <w:r w:rsidRPr="0044437C">
        <w:t>): Characteristics of the Interfering Signal</w:t>
      </w:r>
      <w:r w:rsidRPr="0044437C">
        <w:tab/>
      </w:r>
      <w:r w:rsidRPr="0044437C">
        <w:fldChar w:fldCharType="begin" w:fldLock="1"/>
      </w:r>
      <w:r w:rsidRPr="0044437C">
        <w:instrText xml:space="preserve"> PAGEREF _Toc194571989 \h </w:instrText>
      </w:r>
      <w:r w:rsidRPr="0044437C">
        <w:fldChar w:fldCharType="separate"/>
      </w:r>
      <w:r w:rsidRPr="0044437C">
        <w:t>264</w:t>
      </w:r>
      <w:r w:rsidRPr="0044437C">
        <w:fldChar w:fldCharType="end"/>
      </w:r>
    </w:p>
    <w:p w14:paraId="03BE4B93" w14:textId="53285467"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D.1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_Toc194571990 \h </w:instrText>
      </w:r>
      <w:r w:rsidRPr="0044437C">
        <w:fldChar w:fldCharType="separate"/>
      </w:r>
      <w:r w:rsidRPr="0044437C">
        <w:t>264</w:t>
      </w:r>
      <w:r w:rsidRPr="0044437C">
        <w:fldChar w:fldCharType="end"/>
      </w:r>
    </w:p>
    <w:p w14:paraId="3666056B" w14:textId="38DCB8F7"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D.2</w:t>
      </w:r>
      <w:r w:rsidRPr="0044437C">
        <w:rPr>
          <w:rFonts w:asciiTheme="minorHAnsi" w:eastAsiaTheme="minorEastAsia" w:hAnsiTheme="minorHAnsi" w:cstheme="minorBidi"/>
          <w:kern w:val="2"/>
          <w:sz w:val="24"/>
          <w:szCs w:val="24"/>
          <w:lang w:eastAsia="en-GB"/>
          <w14:ligatures w14:val="standardContextual"/>
        </w:rPr>
        <w:tab/>
      </w:r>
      <w:r w:rsidRPr="0044437C">
        <w:t>Interference signals</w:t>
      </w:r>
      <w:r w:rsidRPr="0044437C">
        <w:tab/>
      </w:r>
      <w:r w:rsidRPr="0044437C">
        <w:fldChar w:fldCharType="begin" w:fldLock="1"/>
      </w:r>
      <w:r w:rsidRPr="0044437C">
        <w:instrText xml:space="preserve"> PAGEREF _Toc194571991 \h </w:instrText>
      </w:r>
      <w:r w:rsidRPr="0044437C">
        <w:fldChar w:fldCharType="separate"/>
      </w:r>
      <w:r w:rsidRPr="0044437C">
        <w:t>264</w:t>
      </w:r>
      <w:r w:rsidRPr="0044437C">
        <w:fldChar w:fldCharType="end"/>
      </w:r>
    </w:p>
    <w:p w14:paraId="02EAAA7F" w14:textId="15826FCB"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t>Annex E (no</w:t>
      </w:r>
      <w:r w:rsidRPr="0044437C">
        <w:rPr>
          <w:lang w:eastAsia="en-GB"/>
        </w:rPr>
        <w:t>rmative</w:t>
      </w:r>
      <w:r w:rsidRPr="0044437C">
        <w:t>): Global In-Channel TX-Test</w:t>
      </w:r>
      <w:r w:rsidRPr="0044437C">
        <w:tab/>
      </w:r>
      <w:r w:rsidRPr="0044437C">
        <w:fldChar w:fldCharType="begin" w:fldLock="1"/>
      </w:r>
      <w:r w:rsidRPr="0044437C">
        <w:instrText xml:space="preserve"> PAGEREF _Toc194571992 \h </w:instrText>
      </w:r>
      <w:r w:rsidRPr="0044437C">
        <w:fldChar w:fldCharType="separate"/>
      </w:r>
      <w:r w:rsidRPr="0044437C">
        <w:t>264</w:t>
      </w:r>
      <w:r w:rsidRPr="0044437C">
        <w:fldChar w:fldCharType="end"/>
      </w:r>
    </w:p>
    <w:p w14:paraId="7F9B8EB1" w14:textId="06ACE201"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rPr>
          <w:snapToGrid w:val="0"/>
        </w:rPr>
        <w:t>E.1</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General</w:t>
      </w:r>
      <w:r w:rsidRPr="0044437C">
        <w:tab/>
      </w:r>
      <w:r w:rsidRPr="0044437C">
        <w:fldChar w:fldCharType="begin" w:fldLock="1"/>
      </w:r>
      <w:r w:rsidRPr="0044437C">
        <w:instrText xml:space="preserve"> PAGEREF _Toc194571993 \h </w:instrText>
      </w:r>
      <w:r w:rsidRPr="0044437C">
        <w:fldChar w:fldCharType="separate"/>
      </w:r>
      <w:r w:rsidRPr="0044437C">
        <w:t>264</w:t>
      </w:r>
      <w:r w:rsidRPr="0044437C">
        <w:fldChar w:fldCharType="end"/>
      </w:r>
    </w:p>
    <w:p w14:paraId="0DBE243A" w14:textId="5DB21D6E"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E.2</w:t>
      </w:r>
      <w:r w:rsidRPr="0044437C">
        <w:rPr>
          <w:rFonts w:asciiTheme="minorHAnsi" w:eastAsiaTheme="minorEastAsia" w:hAnsiTheme="minorHAnsi" w:cstheme="minorBidi"/>
          <w:kern w:val="2"/>
          <w:sz w:val="24"/>
          <w:szCs w:val="24"/>
          <w:lang w:eastAsia="en-GB"/>
          <w14:ligatures w14:val="standardContextual"/>
        </w:rPr>
        <w:tab/>
      </w:r>
      <w:r w:rsidRPr="0044437C">
        <w:t>Signals and results</w:t>
      </w:r>
      <w:r w:rsidRPr="0044437C">
        <w:tab/>
      </w:r>
      <w:r w:rsidRPr="0044437C">
        <w:fldChar w:fldCharType="begin" w:fldLock="1"/>
      </w:r>
      <w:r w:rsidRPr="0044437C">
        <w:instrText xml:space="preserve"> PAGEREF _Toc194571994 \h </w:instrText>
      </w:r>
      <w:r w:rsidRPr="0044437C">
        <w:fldChar w:fldCharType="separate"/>
      </w:r>
      <w:r w:rsidRPr="0044437C">
        <w:t>265</w:t>
      </w:r>
      <w:r w:rsidRPr="0044437C">
        <w:fldChar w:fldCharType="end"/>
      </w:r>
    </w:p>
    <w:p w14:paraId="52807C4B" w14:textId="017B688C"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E.2.1</w:t>
      </w:r>
      <w:r w:rsidRPr="0044437C">
        <w:rPr>
          <w:rFonts w:asciiTheme="minorHAnsi" w:eastAsiaTheme="minorEastAsia" w:hAnsiTheme="minorHAnsi" w:cstheme="minorBidi"/>
          <w:kern w:val="2"/>
          <w:sz w:val="24"/>
          <w:szCs w:val="24"/>
          <w:lang w:eastAsia="en-GB"/>
          <w14:ligatures w14:val="standardContextual"/>
        </w:rPr>
        <w:tab/>
      </w:r>
      <w:r w:rsidRPr="0044437C">
        <w:t>Basic principle</w:t>
      </w:r>
      <w:r w:rsidRPr="0044437C">
        <w:tab/>
      </w:r>
      <w:r w:rsidRPr="0044437C">
        <w:fldChar w:fldCharType="begin" w:fldLock="1"/>
      </w:r>
      <w:r w:rsidRPr="0044437C">
        <w:instrText xml:space="preserve"> PAGEREF _Toc194571995 \h </w:instrText>
      </w:r>
      <w:r w:rsidRPr="0044437C">
        <w:fldChar w:fldCharType="separate"/>
      </w:r>
      <w:r w:rsidRPr="0044437C">
        <w:t>265</w:t>
      </w:r>
      <w:r w:rsidRPr="0044437C">
        <w:fldChar w:fldCharType="end"/>
      </w:r>
    </w:p>
    <w:p w14:paraId="262D1E11" w14:textId="2678356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E.2.2</w:t>
      </w:r>
      <w:r w:rsidRPr="0044437C">
        <w:rPr>
          <w:rFonts w:asciiTheme="minorHAnsi" w:eastAsiaTheme="minorEastAsia" w:hAnsiTheme="minorHAnsi" w:cstheme="minorBidi"/>
          <w:kern w:val="2"/>
          <w:sz w:val="24"/>
          <w:szCs w:val="24"/>
          <w:lang w:eastAsia="en-GB"/>
          <w14:ligatures w14:val="standardContextual"/>
        </w:rPr>
        <w:tab/>
      </w:r>
      <w:r w:rsidRPr="0044437C">
        <w:t>Output signal of the TX under test</w:t>
      </w:r>
      <w:r w:rsidRPr="0044437C">
        <w:tab/>
      </w:r>
      <w:r w:rsidRPr="0044437C">
        <w:fldChar w:fldCharType="begin" w:fldLock="1"/>
      </w:r>
      <w:r w:rsidRPr="0044437C">
        <w:instrText xml:space="preserve"> PAGEREF _Toc194571996 \h </w:instrText>
      </w:r>
      <w:r w:rsidRPr="0044437C">
        <w:fldChar w:fldCharType="separate"/>
      </w:r>
      <w:r w:rsidRPr="0044437C">
        <w:t>265</w:t>
      </w:r>
      <w:r w:rsidRPr="0044437C">
        <w:fldChar w:fldCharType="end"/>
      </w:r>
    </w:p>
    <w:p w14:paraId="2BE73D55" w14:textId="3BC4C0A6"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E.2.3</w:t>
      </w:r>
      <w:r w:rsidRPr="0044437C">
        <w:rPr>
          <w:rFonts w:asciiTheme="minorHAnsi" w:eastAsiaTheme="minorEastAsia" w:hAnsiTheme="minorHAnsi" w:cstheme="minorBidi"/>
          <w:kern w:val="2"/>
          <w:sz w:val="24"/>
          <w:szCs w:val="24"/>
          <w:lang w:eastAsia="en-GB"/>
          <w14:ligatures w14:val="standardContextual"/>
        </w:rPr>
        <w:tab/>
      </w:r>
      <w:r w:rsidRPr="0044437C">
        <w:t>Reference signal</w:t>
      </w:r>
      <w:r w:rsidRPr="0044437C">
        <w:tab/>
      </w:r>
      <w:r w:rsidRPr="0044437C">
        <w:fldChar w:fldCharType="begin" w:fldLock="1"/>
      </w:r>
      <w:r w:rsidRPr="0044437C">
        <w:instrText xml:space="preserve"> PAGEREF _Toc194571997 \h </w:instrText>
      </w:r>
      <w:r w:rsidRPr="0044437C">
        <w:fldChar w:fldCharType="separate"/>
      </w:r>
      <w:r w:rsidRPr="0044437C">
        <w:t>265</w:t>
      </w:r>
      <w:r w:rsidRPr="0044437C">
        <w:fldChar w:fldCharType="end"/>
      </w:r>
    </w:p>
    <w:p w14:paraId="6128A079" w14:textId="0EC292D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snapToGrid w:val="0"/>
        </w:rPr>
        <w:t>E.2.4</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Measurement results</w:t>
      </w:r>
      <w:r w:rsidRPr="0044437C">
        <w:tab/>
      </w:r>
      <w:r w:rsidRPr="0044437C">
        <w:fldChar w:fldCharType="begin" w:fldLock="1"/>
      </w:r>
      <w:r w:rsidRPr="0044437C">
        <w:instrText xml:space="preserve"> PAGEREF _Toc194571998 \h </w:instrText>
      </w:r>
      <w:r w:rsidRPr="0044437C">
        <w:fldChar w:fldCharType="separate"/>
      </w:r>
      <w:r w:rsidRPr="0044437C">
        <w:t>266</w:t>
      </w:r>
      <w:r w:rsidRPr="0044437C">
        <w:fldChar w:fldCharType="end"/>
      </w:r>
    </w:p>
    <w:p w14:paraId="6EA11D71" w14:textId="268418C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E.2.5</w:t>
      </w:r>
      <w:r w:rsidRPr="0044437C">
        <w:rPr>
          <w:rFonts w:asciiTheme="minorHAnsi" w:eastAsiaTheme="minorEastAsia" w:hAnsiTheme="minorHAnsi" w:cstheme="minorBidi"/>
          <w:kern w:val="2"/>
          <w:sz w:val="24"/>
          <w:szCs w:val="24"/>
          <w:lang w:eastAsia="en-GB"/>
          <w14:ligatures w14:val="standardContextual"/>
        </w:rPr>
        <w:tab/>
      </w:r>
      <w:r w:rsidRPr="0044437C">
        <w:t>Measurement points</w:t>
      </w:r>
      <w:r w:rsidRPr="0044437C">
        <w:tab/>
      </w:r>
      <w:r w:rsidRPr="0044437C">
        <w:fldChar w:fldCharType="begin" w:fldLock="1"/>
      </w:r>
      <w:r w:rsidRPr="0044437C">
        <w:instrText xml:space="preserve"> PAGEREF _Toc194571999 \h </w:instrText>
      </w:r>
      <w:r w:rsidRPr="0044437C">
        <w:fldChar w:fldCharType="separate"/>
      </w:r>
      <w:r w:rsidRPr="0044437C">
        <w:t>266</w:t>
      </w:r>
      <w:r w:rsidRPr="0044437C">
        <w:fldChar w:fldCharType="end"/>
      </w:r>
    </w:p>
    <w:p w14:paraId="35F36FF0" w14:textId="38FD0842"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rPr>
          <w:snapToGrid w:val="0"/>
        </w:rPr>
        <w:t>E.3</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Signal processing</w:t>
      </w:r>
      <w:r w:rsidRPr="0044437C">
        <w:tab/>
      </w:r>
      <w:r w:rsidRPr="0044437C">
        <w:fldChar w:fldCharType="begin" w:fldLock="1"/>
      </w:r>
      <w:r w:rsidRPr="0044437C">
        <w:instrText xml:space="preserve"> PAGEREF _Toc194572000 \h </w:instrText>
      </w:r>
      <w:r w:rsidRPr="0044437C">
        <w:fldChar w:fldCharType="separate"/>
      </w:r>
      <w:r w:rsidRPr="0044437C">
        <w:t>266</w:t>
      </w:r>
      <w:r w:rsidRPr="0044437C">
        <w:fldChar w:fldCharType="end"/>
      </w:r>
    </w:p>
    <w:p w14:paraId="571A15A4" w14:textId="4336BAB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E.3.1</w:t>
      </w:r>
      <w:r w:rsidRPr="0044437C">
        <w:rPr>
          <w:rFonts w:asciiTheme="minorHAnsi" w:eastAsiaTheme="minorEastAsia" w:hAnsiTheme="minorHAnsi" w:cstheme="minorBidi"/>
          <w:kern w:val="2"/>
          <w:sz w:val="24"/>
          <w:szCs w:val="24"/>
          <w:lang w:eastAsia="en-GB"/>
          <w14:ligatures w14:val="standardContextual"/>
        </w:rPr>
        <w:tab/>
      </w:r>
      <w:r w:rsidRPr="0044437C">
        <w:t>Pre FFT minimization process</w:t>
      </w:r>
      <w:r w:rsidRPr="0044437C">
        <w:tab/>
      </w:r>
      <w:r w:rsidRPr="0044437C">
        <w:fldChar w:fldCharType="begin" w:fldLock="1"/>
      </w:r>
      <w:r w:rsidRPr="0044437C">
        <w:instrText xml:space="preserve"> PAGEREF _Toc194572001 \h </w:instrText>
      </w:r>
      <w:r w:rsidRPr="0044437C">
        <w:fldChar w:fldCharType="separate"/>
      </w:r>
      <w:r w:rsidRPr="0044437C">
        <w:t>266</w:t>
      </w:r>
      <w:r w:rsidRPr="0044437C">
        <w:fldChar w:fldCharType="end"/>
      </w:r>
    </w:p>
    <w:p w14:paraId="1EBD0B0C" w14:textId="4194F11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E.3.2</w:t>
      </w:r>
      <w:r w:rsidRPr="0044437C">
        <w:rPr>
          <w:rFonts w:asciiTheme="minorHAnsi" w:eastAsiaTheme="minorEastAsia" w:hAnsiTheme="minorHAnsi" w:cstheme="minorBidi"/>
          <w:kern w:val="2"/>
          <w:sz w:val="24"/>
          <w:szCs w:val="24"/>
          <w:lang w:eastAsia="en-GB"/>
          <w14:ligatures w14:val="standardContextual"/>
        </w:rPr>
        <w:tab/>
      </w:r>
      <w:r w:rsidRPr="0044437C">
        <w:t>Timing of the FFT window</w:t>
      </w:r>
      <w:r w:rsidRPr="0044437C">
        <w:tab/>
      </w:r>
      <w:r w:rsidRPr="0044437C">
        <w:fldChar w:fldCharType="begin" w:fldLock="1"/>
      </w:r>
      <w:r w:rsidRPr="0044437C">
        <w:instrText xml:space="preserve"> PAGEREF _Toc194572002 \h </w:instrText>
      </w:r>
      <w:r w:rsidRPr="0044437C">
        <w:fldChar w:fldCharType="separate"/>
      </w:r>
      <w:r w:rsidRPr="0044437C">
        <w:t>267</w:t>
      </w:r>
      <w:r w:rsidRPr="0044437C">
        <w:fldChar w:fldCharType="end"/>
      </w:r>
    </w:p>
    <w:p w14:paraId="555D965D" w14:textId="5A862CF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E.3.3</w:t>
      </w:r>
      <w:r w:rsidRPr="0044437C">
        <w:rPr>
          <w:rFonts w:asciiTheme="minorHAnsi" w:eastAsiaTheme="minorEastAsia" w:hAnsiTheme="minorHAnsi" w:cstheme="minorBidi"/>
          <w:kern w:val="2"/>
          <w:sz w:val="24"/>
          <w:szCs w:val="24"/>
          <w:lang w:eastAsia="en-GB"/>
          <w14:ligatures w14:val="standardContextual"/>
        </w:rPr>
        <w:tab/>
      </w:r>
      <w:r w:rsidRPr="0044437C">
        <w:t>Post FFT equalisation</w:t>
      </w:r>
      <w:r w:rsidRPr="0044437C">
        <w:tab/>
      </w:r>
      <w:r w:rsidRPr="0044437C">
        <w:fldChar w:fldCharType="begin" w:fldLock="1"/>
      </w:r>
      <w:r w:rsidRPr="0044437C">
        <w:instrText xml:space="preserve"> PAGEREF _Toc194572003 \h </w:instrText>
      </w:r>
      <w:r w:rsidRPr="0044437C">
        <w:fldChar w:fldCharType="separate"/>
      </w:r>
      <w:r w:rsidRPr="0044437C">
        <w:t>267</w:t>
      </w:r>
      <w:r w:rsidRPr="0044437C">
        <w:fldChar w:fldCharType="end"/>
      </w:r>
    </w:p>
    <w:p w14:paraId="025E40CF" w14:textId="5E3A8A54"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rPr>
          <w:snapToGrid w:val="0"/>
        </w:rPr>
        <w:t>E.4</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Derivation of the results</w:t>
      </w:r>
      <w:r w:rsidRPr="0044437C">
        <w:tab/>
      </w:r>
      <w:r w:rsidRPr="0044437C">
        <w:fldChar w:fldCharType="begin" w:fldLock="1"/>
      </w:r>
      <w:r w:rsidRPr="0044437C">
        <w:instrText xml:space="preserve"> PAGEREF _Toc194572004 \h </w:instrText>
      </w:r>
      <w:r w:rsidRPr="0044437C">
        <w:fldChar w:fldCharType="separate"/>
      </w:r>
      <w:r w:rsidRPr="0044437C">
        <w:t>268</w:t>
      </w:r>
      <w:r w:rsidRPr="0044437C">
        <w:fldChar w:fldCharType="end"/>
      </w:r>
    </w:p>
    <w:p w14:paraId="74E90290" w14:textId="2366CA93"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E.4.1</w:t>
      </w:r>
      <w:r w:rsidRPr="0044437C">
        <w:rPr>
          <w:rFonts w:asciiTheme="minorHAnsi" w:eastAsiaTheme="minorEastAsia" w:hAnsiTheme="minorHAnsi" w:cstheme="minorBidi"/>
          <w:kern w:val="2"/>
          <w:sz w:val="24"/>
          <w:szCs w:val="24"/>
          <w:lang w:eastAsia="en-GB"/>
          <w14:ligatures w14:val="standardContextual"/>
        </w:rPr>
        <w:tab/>
      </w:r>
      <w:r w:rsidRPr="0044437C">
        <w:t>EVM</w:t>
      </w:r>
      <w:r w:rsidRPr="0044437C">
        <w:tab/>
      </w:r>
      <w:r w:rsidRPr="0044437C">
        <w:fldChar w:fldCharType="begin" w:fldLock="1"/>
      </w:r>
      <w:r w:rsidRPr="0044437C">
        <w:instrText xml:space="preserve"> PAGEREF _Toc194572005 \h </w:instrText>
      </w:r>
      <w:r w:rsidRPr="0044437C">
        <w:fldChar w:fldCharType="separate"/>
      </w:r>
      <w:r w:rsidRPr="0044437C">
        <w:t>268</w:t>
      </w:r>
      <w:r w:rsidRPr="0044437C">
        <w:fldChar w:fldCharType="end"/>
      </w:r>
    </w:p>
    <w:p w14:paraId="2A144574" w14:textId="7DF0BBB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E.4.2</w:t>
      </w:r>
      <w:r w:rsidRPr="0044437C">
        <w:rPr>
          <w:rFonts w:asciiTheme="minorHAnsi" w:eastAsiaTheme="minorEastAsia" w:hAnsiTheme="minorHAnsi" w:cstheme="minorBidi"/>
          <w:kern w:val="2"/>
          <w:sz w:val="24"/>
          <w:szCs w:val="24"/>
          <w:lang w:eastAsia="en-GB"/>
          <w14:ligatures w14:val="standardContextual"/>
        </w:rPr>
        <w:tab/>
      </w:r>
      <w:r w:rsidRPr="0044437C">
        <w:t>Averaged EVM</w:t>
      </w:r>
      <w:r w:rsidRPr="0044437C">
        <w:tab/>
      </w:r>
      <w:r w:rsidRPr="0044437C">
        <w:fldChar w:fldCharType="begin" w:fldLock="1"/>
      </w:r>
      <w:r w:rsidRPr="0044437C">
        <w:instrText xml:space="preserve"> PAGEREF _Toc194572006 \h </w:instrText>
      </w:r>
      <w:r w:rsidRPr="0044437C">
        <w:fldChar w:fldCharType="separate"/>
      </w:r>
      <w:r w:rsidRPr="0044437C">
        <w:t>269</w:t>
      </w:r>
      <w:r w:rsidRPr="0044437C">
        <w:fldChar w:fldCharType="end"/>
      </w:r>
    </w:p>
    <w:p w14:paraId="66B93659" w14:textId="2597613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E.4.3</w:t>
      </w:r>
      <w:r w:rsidRPr="0044437C">
        <w:rPr>
          <w:rFonts w:asciiTheme="minorHAnsi" w:eastAsiaTheme="minorEastAsia" w:hAnsiTheme="minorHAnsi" w:cstheme="minorBidi"/>
          <w:kern w:val="2"/>
          <w:sz w:val="24"/>
          <w:szCs w:val="24"/>
          <w:lang w:eastAsia="en-GB"/>
          <w14:ligatures w14:val="standardContextual"/>
        </w:rPr>
        <w:tab/>
      </w:r>
      <w:r w:rsidRPr="0044437C">
        <w:t>In-band emissions measurement</w:t>
      </w:r>
      <w:r w:rsidRPr="0044437C">
        <w:tab/>
      </w:r>
      <w:r w:rsidRPr="0044437C">
        <w:fldChar w:fldCharType="begin" w:fldLock="1"/>
      </w:r>
      <w:r w:rsidRPr="0044437C">
        <w:instrText xml:space="preserve"> PAGEREF _Toc194572007 \h </w:instrText>
      </w:r>
      <w:r w:rsidRPr="0044437C">
        <w:fldChar w:fldCharType="separate"/>
      </w:r>
      <w:r w:rsidRPr="0044437C">
        <w:t>269</w:t>
      </w:r>
      <w:r w:rsidRPr="0044437C">
        <w:fldChar w:fldCharType="end"/>
      </w:r>
    </w:p>
    <w:p w14:paraId="6A66F1E9" w14:textId="2BFFA3A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E.4.4</w:t>
      </w:r>
      <w:r w:rsidRPr="0044437C">
        <w:rPr>
          <w:rFonts w:asciiTheme="minorHAnsi" w:eastAsiaTheme="minorEastAsia" w:hAnsiTheme="minorHAnsi" w:cstheme="minorBidi"/>
          <w:kern w:val="2"/>
          <w:sz w:val="24"/>
          <w:szCs w:val="24"/>
          <w:lang w:eastAsia="en-GB"/>
          <w14:ligatures w14:val="standardContextual"/>
        </w:rPr>
        <w:tab/>
      </w:r>
      <w:r w:rsidRPr="0044437C">
        <w:t>EVM equalizer spectrum flatness</w:t>
      </w:r>
      <w:r w:rsidRPr="0044437C">
        <w:tab/>
      </w:r>
      <w:r w:rsidRPr="0044437C">
        <w:fldChar w:fldCharType="begin" w:fldLock="1"/>
      </w:r>
      <w:r w:rsidRPr="0044437C">
        <w:instrText xml:space="preserve"> PAGEREF _Toc194572008 \h </w:instrText>
      </w:r>
      <w:r w:rsidRPr="0044437C">
        <w:fldChar w:fldCharType="separate"/>
      </w:r>
      <w:r w:rsidRPr="0044437C">
        <w:t>271</w:t>
      </w:r>
      <w:r w:rsidRPr="0044437C">
        <w:fldChar w:fldCharType="end"/>
      </w:r>
    </w:p>
    <w:p w14:paraId="0A5B61F9" w14:textId="26A8B9E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E.4.5</w:t>
      </w:r>
      <w:r w:rsidRPr="0044437C">
        <w:rPr>
          <w:rFonts w:asciiTheme="minorHAnsi" w:eastAsiaTheme="minorEastAsia" w:hAnsiTheme="minorHAnsi" w:cstheme="minorBidi"/>
          <w:kern w:val="2"/>
          <w:sz w:val="24"/>
          <w:szCs w:val="24"/>
          <w:lang w:eastAsia="en-GB"/>
          <w14:ligatures w14:val="standardContextual"/>
        </w:rPr>
        <w:tab/>
      </w:r>
      <w:r w:rsidRPr="0044437C">
        <w:t>Frequency error and Carrier leakage</w:t>
      </w:r>
      <w:r w:rsidRPr="0044437C">
        <w:tab/>
      </w:r>
      <w:r w:rsidRPr="0044437C">
        <w:fldChar w:fldCharType="begin" w:fldLock="1"/>
      </w:r>
      <w:r w:rsidRPr="0044437C">
        <w:instrText xml:space="preserve"> PAGEREF _Toc194572009 \h </w:instrText>
      </w:r>
      <w:r w:rsidRPr="0044437C">
        <w:fldChar w:fldCharType="separate"/>
      </w:r>
      <w:r w:rsidRPr="0044437C">
        <w:t>272</w:t>
      </w:r>
      <w:r w:rsidRPr="0044437C">
        <w:fldChar w:fldCharType="end"/>
      </w:r>
    </w:p>
    <w:p w14:paraId="6ECA3744" w14:textId="1C769011"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E.4.6</w:t>
      </w:r>
      <w:r w:rsidRPr="0044437C">
        <w:rPr>
          <w:rFonts w:asciiTheme="minorHAnsi" w:eastAsiaTheme="minorEastAsia" w:hAnsiTheme="minorHAnsi" w:cstheme="minorBidi"/>
          <w:kern w:val="2"/>
          <w:sz w:val="24"/>
          <w:szCs w:val="24"/>
          <w:lang w:eastAsia="en-GB"/>
          <w14:ligatures w14:val="standardContextual"/>
        </w:rPr>
        <w:tab/>
      </w:r>
      <w:r w:rsidRPr="0044437C">
        <w:t>EVM of Demodulation reference symbols (EVM</w:t>
      </w:r>
      <w:r w:rsidRPr="0044437C">
        <w:rPr>
          <w:vertAlign w:val="subscript"/>
        </w:rPr>
        <w:t>DMRS</w:t>
      </w:r>
      <w:r w:rsidRPr="0044437C">
        <w:t>)</w:t>
      </w:r>
      <w:r w:rsidRPr="0044437C">
        <w:tab/>
      </w:r>
      <w:r w:rsidRPr="0044437C">
        <w:fldChar w:fldCharType="begin" w:fldLock="1"/>
      </w:r>
      <w:r w:rsidRPr="0044437C">
        <w:instrText xml:space="preserve"> PAGEREF _Toc194572010 \h </w:instrText>
      </w:r>
      <w:r w:rsidRPr="0044437C">
        <w:fldChar w:fldCharType="separate"/>
      </w:r>
      <w:r w:rsidRPr="0044437C">
        <w:t>272</w:t>
      </w:r>
      <w:r w:rsidRPr="0044437C">
        <w:fldChar w:fldCharType="end"/>
      </w:r>
    </w:p>
    <w:p w14:paraId="5EB7132D" w14:textId="79E44D03"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E.4.6.1</w:t>
      </w:r>
      <w:r w:rsidRPr="0044437C">
        <w:rPr>
          <w:rFonts w:asciiTheme="minorHAnsi" w:eastAsiaTheme="minorEastAsia" w:hAnsiTheme="minorHAnsi" w:cstheme="minorBidi"/>
          <w:kern w:val="2"/>
          <w:sz w:val="24"/>
          <w:szCs w:val="24"/>
          <w:lang w:eastAsia="en-GB"/>
          <w14:ligatures w14:val="standardContextual"/>
        </w:rPr>
        <w:tab/>
      </w:r>
      <w:r w:rsidRPr="0044437C">
        <w:t>1</w:t>
      </w:r>
      <w:r w:rsidRPr="0044437C">
        <w:rPr>
          <w:vertAlign w:val="superscript"/>
        </w:rPr>
        <w:t>st</w:t>
      </w:r>
      <w:r w:rsidRPr="0044437C">
        <w:t xml:space="preserve"> average for EVM </w:t>
      </w:r>
      <w:r w:rsidRPr="0044437C">
        <w:rPr>
          <w:vertAlign w:val="subscript"/>
        </w:rPr>
        <w:t>DMRS</w:t>
      </w:r>
      <w:r w:rsidRPr="0044437C">
        <w:tab/>
      </w:r>
      <w:r w:rsidRPr="0044437C">
        <w:fldChar w:fldCharType="begin" w:fldLock="1"/>
      </w:r>
      <w:r w:rsidRPr="0044437C">
        <w:instrText xml:space="preserve"> PAGEREF _Toc194572011 \h </w:instrText>
      </w:r>
      <w:r w:rsidRPr="0044437C">
        <w:fldChar w:fldCharType="separate"/>
      </w:r>
      <w:r w:rsidRPr="0044437C">
        <w:t>273</w:t>
      </w:r>
      <w:r w:rsidRPr="0044437C">
        <w:fldChar w:fldCharType="end"/>
      </w:r>
    </w:p>
    <w:p w14:paraId="30679FB5" w14:textId="730B44A9"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E.4.6.2</w:t>
      </w:r>
      <w:r w:rsidRPr="0044437C">
        <w:rPr>
          <w:rFonts w:asciiTheme="minorHAnsi" w:eastAsiaTheme="minorEastAsia" w:hAnsiTheme="minorHAnsi" w:cstheme="minorBidi"/>
          <w:kern w:val="2"/>
          <w:sz w:val="24"/>
          <w:szCs w:val="24"/>
          <w:lang w:eastAsia="en-GB"/>
          <w14:ligatures w14:val="standardContextual"/>
        </w:rPr>
        <w:tab/>
      </w:r>
      <w:r w:rsidRPr="0044437C">
        <w:t xml:space="preserve">Final average for EVM </w:t>
      </w:r>
      <w:r w:rsidRPr="0044437C">
        <w:rPr>
          <w:vertAlign w:val="subscript"/>
        </w:rPr>
        <w:t>DMRS</w:t>
      </w:r>
      <w:r w:rsidRPr="0044437C">
        <w:tab/>
      </w:r>
      <w:r w:rsidRPr="0044437C">
        <w:fldChar w:fldCharType="begin" w:fldLock="1"/>
      </w:r>
      <w:r w:rsidRPr="0044437C">
        <w:instrText xml:space="preserve"> PAGEREF _Toc194572012 \h </w:instrText>
      </w:r>
      <w:r w:rsidRPr="0044437C">
        <w:fldChar w:fldCharType="separate"/>
      </w:r>
      <w:r w:rsidRPr="0044437C">
        <w:t>273</w:t>
      </w:r>
      <w:r w:rsidRPr="0044437C">
        <w:fldChar w:fldCharType="end"/>
      </w:r>
    </w:p>
    <w:p w14:paraId="1266ADFC" w14:textId="3624B5FF"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E.5</w:t>
      </w:r>
      <w:r w:rsidRPr="0044437C">
        <w:rPr>
          <w:rFonts w:asciiTheme="minorHAnsi" w:eastAsiaTheme="minorEastAsia" w:hAnsiTheme="minorHAnsi" w:cstheme="minorBidi"/>
          <w:kern w:val="2"/>
          <w:sz w:val="24"/>
          <w:szCs w:val="24"/>
          <w:lang w:eastAsia="en-GB"/>
          <w14:ligatures w14:val="standardContextual"/>
        </w:rPr>
        <w:tab/>
      </w:r>
      <w:r w:rsidRPr="0044437C">
        <w:t>EVM and inband emissions for PUCCH</w:t>
      </w:r>
      <w:r w:rsidRPr="0044437C">
        <w:tab/>
      </w:r>
      <w:r w:rsidRPr="0044437C">
        <w:fldChar w:fldCharType="begin" w:fldLock="1"/>
      </w:r>
      <w:r w:rsidRPr="0044437C">
        <w:instrText xml:space="preserve"> PAGEREF _Toc194572013 \h </w:instrText>
      </w:r>
      <w:r w:rsidRPr="0044437C">
        <w:fldChar w:fldCharType="separate"/>
      </w:r>
      <w:r w:rsidRPr="0044437C">
        <w:t>273</w:t>
      </w:r>
      <w:r w:rsidRPr="0044437C">
        <w:fldChar w:fldCharType="end"/>
      </w:r>
    </w:p>
    <w:p w14:paraId="082D5E1D" w14:textId="1E44D43F"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E.5.1</w:t>
      </w:r>
      <w:r w:rsidRPr="0044437C">
        <w:rPr>
          <w:rFonts w:asciiTheme="minorHAnsi" w:eastAsiaTheme="minorEastAsia" w:hAnsiTheme="minorHAnsi" w:cstheme="minorBidi"/>
          <w:kern w:val="2"/>
          <w:sz w:val="24"/>
          <w:szCs w:val="24"/>
          <w:lang w:eastAsia="en-GB"/>
          <w14:ligatures w14:val="standardContextual"/>
        </w:rPr>
        <w:tab/>
      </w:r>
      <w:r w:rsidRPr="0044437C">
        <w:t>Basic principle</w:t>
      </w:r>
      <w:r w:rsidRPr="0044437C">
        <w:tab/>
      </w:r>
      <w:r w:rsidRPr="0044437C">
        <w:fldChar w:fldCharType="begin" w:fldLock="1"/>
      </w:r>
      <w:r w:rsidRPr="0044437C">
        <w:instrText xml:space="preserve"> PAGEREF _Toc194572014 \h </w:instrText>
      </w:r>
      <w:r w:rsidRPr="0044437C">
        <w:fldChar w:fldCharType="separate"/>
      </w:r>
      <w:r w:rsidRPr="0044437C">
        <w:t>273</w:t>
      </w:r>
      <w:r w:rsidRPr="0044437C">
        <w:fldChar w:fldCharType="end"/>
      </w:r>
    </w:p>
    <w:p w14:paraId="4F802F8A" w14:textId="174398D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E.5.2</w:t>
      </w:r>
      <w:r w:rsidRPr="0044437C">
        <w:rPr>
          <w:rFonts w:asciiTheme="minorHAnsi" w:eastAsiaTheme="minorEastAsia" w:hAnsiTheme="minorHAnsi" w:cstheme="minorBidi"/>
          <w:kern w:val="2"/>
          <w:sz w:val="24"/>
          <w:szCs w:val="24"/>
          <w:lang w:eastAsia="en-GB"/>
          <w14:ligatures w14:val="standardContextual"/>
        </w:rPr>
        <w:tab/>
      </w:r>
      <w:r w:rsidRPr="0044437C">
        <w:t>Output signal of the TX under test</w:t>
      </w:r>
      <w:r w:rsidRPr="0044437C">
        <w:tab/>
      </w:r>
      <w:r w:rsidRPr="0044437C">
        <w:fldChar w:fldCharType="begin" w:fldLock="1"/>
      </w:r>
      <w:r w:rsidRPr="0044437C">
        <w:instrText xml:space="preserve"> PAGEREF _Toc194572015 \h </w:instrText>
      </w:r>
      <w:r w:rsidRPr="0044437C">
        <w:fldChar w:fldCharType="separate"/>
      </w:r>
      <w:r w:rsidRPr="0044437C">
        <w:t>273</w:t>
      </w:r>
      <w:r w:rsidRPr="0044437C">
        <w:fldChar w:fldCharType="end"/>
      </w:r>
    </w:p>
    <w:p w14:paraId="03AC9309" w14:textId="07732E8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E.5.3</w:t>
      </w:r>
      <w:r w:rsidRPr="0044437C">
        <w:rPr>
          <w:rFonts w:asciiTheme="minorHAnsi" w:eastAsiaTheme="minorEastAsia" w:hAnsiTheme="minorHAnsi" w:cstheme="minorBidi"/>
          <w:kern w:val="2"/>
          <w:sz w:val="24"/>
          <w:szCs w:val="24"/>
          <w:lang w:eastAsia="en-GB"/>
          <w14:ligatures w14:val="standardContextual"/>
        </w:rPr>
        <w:tab/>
      </w:r>
      <w:r w:rsidRPr="0044437C">
        <w:t>Reference signal</w:t>
      </w:r>
      <w:r w:rsidRPr="0044437C">
        <w:tab/>
      </w:r>
      <w:r w:rsidRPr="0044437C">
        <w:fldChar w:fldCharType="begin" w:fldLock="1"/>
      </w:r>
      <w:r w:rsidRPr="0044437C">
        <w:instrText xml:space="preserve"> PAGEREF _Toc194572016 \h </w:instrText>
      </w:r>
      <w:r w:rsidRPr="0044437C">
        <w:fldChar w:fldCharType="separate"/>
      </w:r>
      <w:r w:rsidRPr="0044437C">
        <w:t>273</w:t>
      </w:r>
      <w:r w:rsidRPr="0044437C">
        <w:fldChar w:fldCharType="end"/>
      </w:r>
    </w:p>
    <w:p w14:paraId="0E9161D7" w14:textId="2225829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E.5.4</w:t>
      </w:r>
      <w:r w:rsidRPr="0044437C">
        <w:rPr>
          <w:rFonts w:asciiTheme="minorHAnsi" w:eastAsiaTheme="minorEastAsia" w:hAnsiTheme="minorHAnsi" w:cstheme="minorBidi"/>
          <w:kern w:val="2"/>
          <w:sz w:val="24"/>
          <w:szCs w:val="24"/>
          <w:lang w:eastAsia="en-GB"/>
          <w14:ligatures w14:val="standardContextual"/>
        </w:rPr>
        <w:tab/>
      </w:r>
      <w:r w:rsidRPr="0044437C">
        <w:t>Measurement results</w:t>
      </w:r>
      <w:r w:rsidRPr="0044437C">
        <w:tab/>
      </w:r>
      <w:r w:rsidRPr="0044437C">
        <w:fldChar w:fldCharType="begin" w:fldLock="1"/>
      </w:r>
      <w:r w:rsidRPr="0044437C">
        <w:instrText xml:space="preserve"> PAGEREF _Toc194572017 \h </w:instrText>
      </w:r>
      <w:r w:rsidRPr="0044437C">
        <w:fldChar w:fldCharType="separate"/>
      </w:r>
      <w:r w:rsidRPr="0044437C">
        <w:t>273</w:t>
      </w:r>
      <w:r w:rsidRPr="0044437C">
        <w:fldChar w:fldCharType="end"/>
      </w:r>
    </w:p>
    <w:p w14:paraId="7A6336F7" w14:textId="49A6DA73"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E.5.5</w:t>
      </w:r>
      <w:r w:rsidRPr="0044437C">
        <w:rPr>
          <w:rFonts w:asciiTheme="minorHAnsi" w:eastAsiaTheme="minorEastAsia" w:hAnsiTheme="minorHAnsi" w:cstheme="minorBidi"/>
          <w:kern w:val="2"/>
          <w:sz w:val="24"/>
          <w:szCs w:val="24"/>
          <w:lang w:eastAsia="en-GB"/>
          <w14:ligatures w14:val="standardContextual"/>
        </w:rPr>
        <w:tab/>
      </w:r>
      <w:r w:rsidRPr="0044437C">
        <w:t>Measurement points</w:t>
      </w:r>
      <w:r w:rsidRPr="0044437C">
        <w:tab/>
      </w:r>
      <w:r w:rsidRPr="0044437C">
        <w:fldChar w:fldCharType="begin" w:fldLock="1"/>
      </w:r>
      <w:r w:rsidRPr="0044437C">
        <w:instrText xml:space="preserve"> PAGEREF _Toc194572018 \h </w:instrText>
      </w:r>
      <w:r w:rsidRPr="0044437C">
        <w:fldChar w:fldCharType="separate"/>
      </w:r>
      <w:r w:rsidRPr="0044437C">
        <w:t>274</w:t>
      </w:r>
      <w:r w:rsidRPr="0044437C">
        <w:fldChar w:fldCharType="end"/>
      </w:r>
    </w:p>
    <w:p w14:paraId="4B4094F8" w14:textId="2B569B52"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E.5.6</w:t>
      </w:r>
      <w:r w:rsidRPr="0044437C">
        <w:rPr>
          <w:rFonts w:asciiTheme="minorHAnsi" w:eastAsiaTheme="minorEastAsia" w:hAnsiTheme="minorHAnsi" w:cstheme="minorBidi"/>
          <w:kern w:val="2"/>
          <w:sz w:val="24"/>
          <w:szCs w:val="24"/>
          <w:lang w:eastAsia="en-GB"/>
          <w14:ligatures w14:val="standardContextual"/>
        </w:rPr>
        <w:tab/>
      </w:r>
      <w:r w:rsidRPr="0044437C">
        <w:t>Pre FFT minimization process</w:t>
      </w:r>
      <w:r w:rsidRPr="0044437C">
        <w:tab/>
      </w:r>
      <w:r w:rsidRPr="0044437C">
        <w:fldChar w:fldCharType="begin" w:fldLock="1"/>
      </w:r>
      <w:r w:rsidRPr="0044437C">
        <w:instrText xml:space="preserve"> PAGEREF _Toc194572019 \h </w:instrText>
      </w:r>
      <w:r w:rsidRPr="0044437C">
        <w:fldChar w:fldCharType="separate"/>
      </w:r>
      <w:r w:rsidRPr="0044437C">
        <w:t>274</w:t>
      </w:r>
      <w:r w:rsidRPr="0044437C">
        <w:fldChar w:fldCharType="end"/>
      </w:r>
    </w:p>
    <w:p w14:paraId="079FD606" w14:textId="1F83302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E.5.7</w:t>
      </w:r>
      <w:r w:rsidRPr="0044437C">
        <w:rPr>
          <w:rFonts w:asciiTheme="minorHAnsi" w:eastAsiaTheme="minorEastAsia" w:hAnsiTheme="minorHAnsi" w:cstheme="minorBidi"/>
          <w:kern w:val="2"/>
          <w:sz w:val="24"/>
          <w:szCs w:val="24"/>
          <w:lang w:eastAsia="en-GB"/>
          <w14:ligatures w14:val="standardContextual"/>
        </w:rPr>
        <w:tab/>
      </w:r>
      <w:r w:rsidRPr="0044437C">
        <w:t>Timing of the FFT window</w:t>
      </w:r>
      <w:r w:rsidRPr="0044437C">
        <w:tab/>
      </w:r>
      <w:r w:rsidRPr="0044437C">
        <w:fldChar w:fldCharType="begin" w:fldLock="1"/>
      </w:r>
      <w:r w:rsidRPr="0044437C">
        <w:instrText xml:space="preserve"> PAGEREF _Toc194572020 \h </w:instrText>
      </w:r>
      <w:r w:rsidRPr="0044437C">
        <w:fldChar w:fldCharType="separate"/>
      </w:r>
      <w:r w:rsidRPr="0044437C">
        <w:t>274</w:t>
      </w:r>
      <w:r w:rsidRPr="0044437C">
        <w:fldChar w:fldCharType="end"/>
      </w:r>
    </w:p>
    <w:p w14:paraId="19E2552F" w14:textId="76CA4B0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E.5.8</w:t>
      </w:r>
      <w:r w:rsidRPr="0044437C">
        <w:rPr>
          <w:rFonts w:asciiTheme="minorHAnsi" w:eastAsiaTheme="minorEastAsia" w:hAnsiTheme="minorHAnsi" w:cstheme="minorBidi"/>
          <w:kern w:val="2"/>
          <w:sz w:val="24"/>
          <w:szCs w:val="24"/>
          <w:lang w:eastAsia="en-GB"/>
          <w14:ligatures w14:val="standardContextual"/>
        </w:rPr>
        <w:tab/>
      </w:r>
      <w:r w:rsidRPr="0044437C">
        <w:t>Post FFT equalisation</w:t>
      </w:r>
      <w:r w:rsidRPr="0044437C">
        <w:tab/>
      </w:r>
      <w:r w:rsidRPr="0044437C">
        <w:fldChar w:fldCharType="begin" w:fldLock="1"/>
      </w:r>
      <w:r w:rsidRPr="0044437C">
        <w:instrText xml:space="preserve"> PAGEREF _Toc194572021 \h </w:instrText>
      </w:r>
      <w:r w:rsidRPr="0044437C">
        <w:fldChar w:fldCharType="separate"/>
      </w:r>
      <w:r w:rsidRPr="0044437C">
        <w:t>274</w:t>
      </w:r>
      <w:r w:rsidRPr="0044437C">
        <w:fldChar w:fldCharType="end"/>
      </w:r>
    </w:p>
    <w:p w14:paraId="1AEABDF9" w14:textId="0EB94E3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rPr>
          <w:snapToGrid w:val="0"/>
        </w:rPr>
        <w:t>E.5.9</w:t>
      </w:r>
      <w:r w:rsidRPr="0044437C">
        <w:rPr>
          <w:rFonts w:asciiTheme="minorHAnsi" w:eastAsiaTheme="minorEastAsia" w:hAnsiTheme="minorHAnsi" w:cstheme="minorBidi"/>
          <w:kern w:val="2"/>
          <w:sz w:val="24"/>
          <w:szCs w:val="24"/>
          <w:lang w:eastAsia="en-GB"/>
          <w14:ligatures w14:val="standardContextual"/>
        </w:rPr>
        <w:tab/>
      </w:r>
      <w:r w:rsidRPr="0044437C">
        <w:rPr>
          <w:snapToGrid w:val="0"/>
        </w:rPr>
        <w:t>Derivation of the results</w:t>
      </w:r>
      <w:r w:rsidRPr="0044437C">
        <w:tab/>
      </w:r>
      <w:r w:rsidRPr="0044437C">
        <w:fldChar w:fldCharType="begin" w:fldLock="1"/>
      </w:r>
      <w:r w:rsidRPr="0044437C">
        <w:instrText xml:space="preserve"> PAGEREF _Toc194572022 \h </w:instrText>
      </w:r>
      <w:r w:rsidRPr="0044437C">
        <w:fldChar w:fldCharType="separate"/>
      </w:r>
      <w:r w:rsidRPr="0044437C">
        <w:t>275</w:t>
      </w:r>
      <w:r w:rsidRPr="0044437C">
        <w:fldChar w:fldCharType="end"/>
      </w:r>
    </w:p>
    <w:p w14:paraId="3A86C164" w14:textId="391D26A3"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E.5.9.1</w:t>
      </w:r>
      <w:r w:rsidRPr="0044437C">
        <w:rPr>
          <w:rFonts w:asciiTheme="minorHAnsi" w:eastAsiaTheme="minorEastAsia" w:hAnsiTheme="minorHAnsi" w:cstheme="minorBidi"/>
          <w:kern w:val="2"/>
          <w:sz w:val="24"/>
          <w:szCs w:val="24"/>
          <w:lang w:eastAsia="en-GB"/>
          <w14:ligatures w14:val="standardContextual"/>
        </w:rPr>
        <w:tab/>
      </w:r>
      <w:r w:rsidRPr="0044437C">
        <w:t>EVM</w:t>
      </w:r>
      <w:r w:rsidRPr="0044437C">
        <w:rPr>
          <w:vertAlign w:val="subscript"/>
        </w:rPr>
        <w:t>PUCCH</w:t>
      </w:r>
      <w:r w:rsidRPr="0044437C">
        <w:tab/>
      </w:r>
      <w:r w:rsidRPr="0044437C">
        <w:fldChar w:fldCharType="begin" w:fldLock="1"/>
      </w:r>
      <w:r w:rsidRPr="0044437C">
        <w:instrText xml:space="preserve"> PAGEREF _Toc194572023 \h </w:instrText>
      </w:r>
      <w:r w:rsidRPr="0044437C">
        <w:fldChar w:fldCharType="separate"/>
      </w:r>
      <w:r w:rsidRPr="0044437C">
        <w:t>275</w:t>
      </w:r>
      <w:r w:rsidRPr="0044437C">
        <w:fldChar w:fldCharType="end"/>
      </w:r>
    </w:p>
    <w:p w14:paraId="5EB5DB30" w14:textId="1AADF309"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E.5.9.2</w:t>
      </w:r>
      <w:r w:rsidRPr="0044437C">
        <w:rPr>
          <w:rFonts w:asciiTheme="minorHAnsi" w:eastAsiaTheme="minorEastAsia" w:hAnsiTheme="minorHAnsi" w:cstheme="minorBidi"/>
          <w:kern w:val="2"/>
          <w:sz w:val="24"/>
          <w:szCs w:val="24"/>
          <w:lang w:eastAsia="en-GB"/>
          <w14:ligatures w14:val="standardContextual"/>
        </w:rPr>
        <w:tab/>
      </w:r>
      <w:r w:rsidRPr="0044437C">
        <w:t>Averaged EVM</w:t>
      </w:r>
      <w:r w:rsidRPr="0044437C">
        <w:rPr>
          <w:vertAlign w:val="subscript"/>
        </w:rPr>
        <w:t>PUCCH</w:t>
      </w:r>
      <w:r w:rsidRPr="0044437C">
        <w:tab/>
      </w:r>
      <w:r w:rsidRPr="0044437C">
        <w:fldChar w:fldCharType="begin" w:fldLock="1"/>
      </w:r>
      <w:r w:rsidRPr="0044437C">
        <w:instrText xml:space="preserve"> PAGEREF _Toc194572024 \h </w:instrText>
      </w:r>
      <w:r w:rsidRPr="0044437C">
        <w:fldChar w:fldCharType="separate"/>
      </w:r>
      <w:r w:rsidRPr="0044437C">
        <w:t>275</w:t>
      </w:r>
      <w:r w:rsidRPr="0044437C">
        <w:fldChar w:fldCharType="end"/>
      </w:r>
    </w:p>
    <w:p w14:paraId="01A6B3AE" w14:textId="6C236CAA"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E.5.9.3</w:t>
      </w:r>
      <w:r w:rsidRPr="0044437C">
        <w:rPr>
          <w:rFonts w:asciiTheme="minorHAnsi" w:eastAsiaTheme="minorEastAsia" w:hAnsiTheme="minorHAnsi" w:cstheme="minorBidi"/>
          <w:kern w:val="2"/>
          <w:sz w:val="24"/>
          <w:szCs w:val="24"/>
          <w:lang w:eastAsia="en-GB"/>
          <w14:ligatures w14:val="standardContextual"/>
        </w:rPr>
        <w:tab/>
      </w:r>
      <w:r w:rsidRPr="0044437C">
        <w:t>In-band emissions measurement</w:t>
      </w:r>
      <w:r w:rsidRPr="0044437C">
        <w:tab/>
      </w:r>
      <w:r w:rsidRPr="0044437C">
        <w:fldChar w:fldCharType="begin" w:fldLock="1"/>
      </w:r>
      <w:r w:rsidRPr="0044437C">
        <w:instrText xml:space="preserve"> PAGEREF _Toc194572025 \h </w:instrText>
      </w:r>
      <w:r w:rsidRPr="0044437C">
        <w:fldChar w:fldCharType="separate"/>
      </w:r>
      <w:r w:rsidRPr="0044437C">
        <w:t>276</w:t>
      </w:r>
      <w:r w:rsidRPr="0044437C">
        <w:fldChar w:fldCharType="end"/>
      </w:r>
    </w:p>
    <w:p w14:paraId="7347DB9F" w14:textId="545A5708"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E.6</w:t>
      </w:r>
      <w:r w:rsidRPr="0044437C">
        <w:rPr>
          <w:rFonts w:asciiTheme="minorHAnsi" w:eastAsiaTheme="minorEastAsia" w:hAnsiTheme="minorHAnsi" w:cstheme="minorBidi"/>
          <w:kern w:val="2"/>
          <w:sz w:val="24"/>
          <w:szCs w:val="24"/>
          <w:lang w:eastAsia="en-GB"/>
          <w14:ligatures w14:val="standardContextual"/>
        </w:rPr>
        <w:tab/>
      </w:r>
      <w:r w:rsidRPr="0044437C">
        <w:t>EVM for PRACH</w:t>
      </w:r>
      <w:r w:rsidRPr="0044437C">
        <w:tab/>
      </w:r>
      <w:r w:rsidRPr="0044437C">
        <w:fldChar w:fldCharType="begin" w:fldLock="1"/>
      </w:r>
      <w:r w:rsidRPr="0044437C">
        <w:instrText xml:space="preserve"> PAGEREF _Toc194572026 \h </w:instrText>
      </w:r>
      <w:r w:rsidRPr="0044437C">
        <w:fldChar w:fldCharType="separate"/>
      </w:r>
      <w:r w:rsidRPr="0044437C">
        <w:t>277</w:t>
      </w:r>
      <w:r w:rsidRPr="0044437C">
        <w:fldChar w:fldCharType="end"/>
      </w:r>
    </w:p>
    <w:p w14:paraId="26C1528F" w14:textId="4EDB3DD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E.6.1</w:t>
      </w:r>
      <w:r w:rsidRPr="0044437C">
        <w:rPr>
          <w:rFonts w:asciiTheme="minorHAnsi" w:eastAsiaTheme="minorEastAsia" w:hAnsiTheme="minorHAnsi" w:cstheme="minorBidi"/>
          <w:kern w:val="2"/>
          <w:sz w:val="24"/>
          <w:szCs w:val="24"/>
          <w:lang w:eastAsia="en-GB"/>
          <w14:ligatures w14:val="standardContextual"/>
        </w:rPr>
        <w:tab/>
      </w:r>
      <w:r w:rsidRPr="0044437C">
        <w:t>Basic principle</w:t>
      </w:r>
      <w:r w:rsidRPr="0044437C">
        <w:tab/>
      </w:r>
      <w:r w:rsidRPr="0044437C">
        <w:fldChar w:fldCharType="begin" w:fldLock="1"/>
      </w:r>
      <w:r w:rsidRPr="0044437C">
        <w:instrText xml:space="preserve"> PAGEREF _Toc194572027 \h </w:instrText>
      </w:r>
      <w:r w:rsidRPr="0044437C">
        <w:fldChar w:fldCharType="separate"/>
      </w:r>
      <w:r w:rsidRPr="0044437C">
        <w:t>277</w:t>
      </w:r>
      <w:r w:rsidRPr="0044437C">
        <w:fldChar w:fldCharType="end"/>
      </w:r>
    </w:p>
    <w:p w14:paraId="6188F743" w14:textId="37AE7F22"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E.6.2</w:t>
      </w:r>
      <w:r w:rsidRPr="0044437C">
        <w:rPr>
          <w:rFonts w:asciiTheme="minorHAnsi" w:eastAsiaTheme="minorEastAsia" w:hAnsiTheme="minorHAnsi" w:cstheme="minorBidi"/>
          <w:kern w:val="2"/>
          <w:sz w:val="24"/>
          <w:szCs w:val="24"/>
          <w:lang w:eastAsia="en-GB"/>
          <w14:ligatures w14:val="standardContextual"/>
        </w:rPr>
        <w:tab/>
      </w:r>
      <w:r w:rsidRPr="0044437C">
        <w:t>Output signal of the TX under test</w:t>
      </w:r>
      <w:r w:rsidRPr="0044437C">
        <w:tab/>
      </w:r>
      <w:r w:rsidRPr="0044437C">
        <w:fldChar w:fldCharType="begin" w:fldLock="1"/>
      </w:r>
      <w:r w:rsidRPr="0044437C">
        <w:instrText xml:space="preserve"> PAGEREF _Toc194572028 \h </w:instrText>
      </w:r>
      <w:r w:rsidRPr="0044437C">
        <w:fldChar w:fldCharType="separate"/>
      </w:r>
      <w:r w:rsidRPr="0044437C">
        <w:t>277</w:t>
      </w:r>
      <w:r w:rsidRPr="0044437C">
        <w:fldChar w:fldCharType="end"/>
      </w:r>
    </w:p>
    <w:p w14:paraId="5E82B1D6" w14:textId="4C1C20D8"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E.6.3</w:t>
      </w:r>
      <w:r w:rsidRPr="0044437C">
        <w:rPr>
          <w:rFonts w:asciiTheme="minorHAnsi" w:eastAsiaTheme="minorEastAsia" w:hAnsiTheme="minorHAnsi" w:cstheme="minorBidi"/>
          <w:kern w:val="2"/>
          <w:sz w:val="24"/>
          <w:szCs w:val="24"/>
          <w:lang w:eastAsia="en-GB"/>
          <w14:ligatures w14:val="standardContextual"/>
        </w:rPr>
        <w:tab/>
      </w:r>
      <w:r w:rsidRPr="0044437C">
        <w:t>Reference signal</w:t>
      </w:r>
      <w:r w:rsidRPr="0044437C">
        <w:tab/>
      </w:r>
      <w:r w:rsidRPr="0044437C">
        <w:fldChar w:fldCharType="begin" w:fldLock="1"/>
      </w:r>
      <w:r w:rsidRPr="0044437C">
        <w:instrText xml:space="preserve"> PAGEREF _Toc194572029 \h </w:instrText>
      </w:r>
      <w:r w:rsidRPr="0044437C">
        <w:fldChar w:fldCharType="separate"/>
      </w:r>
      <w:r w:rsidRPr="0044437C">
        <w:t>277</w:t>
      </w:r>
      <w:r w:rsidRPr="0044437C">
        <w:fldChar w:fldCharType="end"/>
      </w:r>
    </w:p>
    <w:p w14:paraId="56ED392E" w14:textId="4E953270"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E.6.4</w:t>
      </w:r>
      <w:r w:rsidRPr="0044437C">
        <w:rPr>
          <w:rFonts w:asciiTheme="minorHAnsi" w:eastAsiaTheme="minorEastAsia" w:hAnsiTheme="minorHAnsi" w:cstheme="minorBidi"/>
          <w:kern w:val="2"/>
          <w:sz w:val="24"/>
          <w:szCs w:val="24"/>
          <w:lang w:eastAsia="en-GB"/>
          <w14:ligatures w14:val="standardContextual"/>
        </w:rPr>
        <w:tab/>
      </w:r>
      <w:r w:rsidRPr="0044437C">
        <w:t>Measurement results</w:t>
      </w:r>
      <w:r w:rsidRPr="0044437C">
        <w:tab/>
      </w:r>
      <w:r w:rsidRPr="0044437C">
        <w:fldChar w:fldCharType="begin" w:fldLock="1"/>
      </w:r>
      <w:r w:rsidRPr="0044437C">
        <w:instrText xml:space="preserve"> PAGEREF _Toc194572030 \h </w:instrText>
      </w:r>
      <w:r w:rsidRPr="0044437C">
        <w:fldChar w:fldCharType="separate"/>
      </w:r>
      <w:r w:rsidRPr="0044437C">
        <w:t>277</w:t>
      </w:r>
      <w:r w:rsidRPr="0044437C">
        <w:fldChar w:fldCharType="end"/>
      </w:r>
    </w:p>
    <w:p w14:paraId="65B77CC4" w14:textId="330206E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E.6.5</w:t>
      </w:r>
      <w:r w:rsidRPr="0044437C">
        <w:rPr>
          <w:rFonts w:asciiTheme="minorHAnsi" w:eastAsiaTheme="minorEastAsia" w:hAnsiTheme="minorHAnsi" w:cstheme="minorBidi"/>
          <w:kern w:val="2"/>
          <w:sz w:val="24"/>
          <w:szCs w:val="24"/>
          <w:lang w:eastAsia="en-GB"/>
          <w14:ligatures w14:val="standardContextual"/>
        </w:rPr>
        <w:tab/>
      </w:r>
      <w:r w:rsidRPr="0044437C">
        <w:t>Measurement points</w:t>
      </w:r>
      <w:r w:rsidRPr="0044437C">
        <w:tab/>
      </w:r>
      <w:r w:rsidRPr="0044437C">
        <w:fldChar w:fldCharType="begin" w:fldLock="1"/>
      </w:r>
      <w:r w:rsidRPr="0044437C">
        <w:instrText xml:space="preserve"> PAGEREF _Toc194572031 \h </w:instrText>
      </w:r>
      <w:r w:rsidRPr="0044437C">
        <w:fldChar w:fldCharType="separate"/>
      </w:r>
      <w:r w:rsidRPr="0044437C">
        <w:t>278</w:t>
      </w:r>
      <w:r w:rsidRPr="0044437C">
        <w:fldChar w:fldCharType="end"/>
      </w:r>
    </w:p>
    <w:p w14:paraId="4B3A49FD" w14:textId="4A7B489F"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lastRenderedPageBreak/>
        <w:t>E.6.6</w:t>
      </w:r>
      <w:r w:rsidRPr="0044437C">
        <w:rPr>
          <w:rFonts w:asciiTheme="minorHAnsi" w:eastAsiaTheme="minorEastAsia" w:hAnsiTheme="minorHAnsi" w:cstheme="minorBidi"/>
          <w:kern w:val="2"/>
          <w:sz w:val="24"/>
          <w:szCs w:val="24"/>
          <w:lang w:eastAsia="en-GB"/>
          <w14:ligatures w14:val="standardContextual"/>
        </w:rPr>
        <w:tab/>
      </w:r>
      <w:r w:rsidRPr="0044437C">
        <w:t>Pre FFT minimization process</w:t>
      </w:r>
      <w:r w:rsidRPr="0044437C">
        <w:tab/>
      </w:r>
      <w:r w:rsidRPr="0044437C">
        <w:fldChar w:fldCharType="begin" w:fldLock="1"/>
      </w:r>
      <w:r w:rsidRPr="0044437C">
        <w:instrText xml:space="preserve"> PAGEREF _Toc194572032 \h </w:instrText>
      </w:r>
      <w:r w:rsidRPr="0044437C">
        <w:fldChar w:fldCharType="separate"/>
      </w:r>
      <w:r w:rsidRPr="0044437C">
        <w:t>278</w:t>
      </w:r>
      <w:r w:rsidRPr="0044437C">
        <w:fldChar w:fldCharType="end"/>
      </w:r>
    </w:p>
    <w:p w14:paraId="16354023" w14:textId="0FB8EF11"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E.6.7</w:t>
      </w:r>
      <w:r w:rsidRPr="0044437C">
        <w:rPr>
          <w:rFonts w:asciiTheme="minorHAnsi" w:eastAsiaTheme="minorEastAsia" w:hAnsiTheme="minorHAnsi" w:cstheme="minorBidi"/>
          <w:kern w:val="2"/>
          <w:sz w:val="24"/>
          <w:szCs w:val="24"/>
          <w:lang w:eastAsia="en-GB"/>
          <w14:ligatures w14:val="standardContextual"/>
        </w:rPr>
        <w:tab/>
      </w:r>
      <w:r w:rsidRPr="0044437C">
        <w:t>Timing of the FFT window</w:t>
      </w:r>
      <w:r w:rsidRPr="0044437C">
        <w:tab/>
      </w:r>
      <w:r w:rsidRPr="0044437C">
        <w:fldChar w:fldCharType="begin" w:fldLock="1"/>
      </w:r>
      <w:r w:rsidRPr="0044437C">
        <w:instrText xml:space="preserve"> PAGEREF _Toc194572033 \h </w:instrText>
      </w:r>
      <w:r w:rsidRPr="0044437C">
        <w:fldChar w:fldCharType="separate"/>
      </w:r>
      <w:r w:rsidRPr="0044437C">
        <w:t>278</w:t>
      </w:r>
      <w:r w:rsidRPr="0044437C">
        <w:fldChar w:fldCharType="end"/>
      </w:r>
    </w:p>
    <w:p w14:paraId="13EA2E4C" w14:textId="2C5A82CC"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E.6.8</w:t>
      </w:r>
      <w:r w:rsidRPr="0044437C">
        <w:rPr>
          <w:rFonts w:asciiTheme="minorHAnsi" w:eastAsiaTheme="minorEastAsia" w:hAnsiTheme="minorHAnsi" w:cstheme="minorBidi"/>
          <w:kern w:val="2"/>
          <w:sz w:val="24"/>
          <w:szCs w:val="24"/>
          <w:lang w:eastAsia="en-GB"/>
          <w14:ligatures w14:val="standardContextual"/>
        </w:rPr>
        <w:tab/>
      </w:r>
      <w:r w:rsidRPr="0044437C">
        <w:t>Post FFT equalisation</w:t>
      </w:r>
      <w:r w:rsidRPr="0044437C">
        <w:tab/>
      </w:r>
      <w:r w:rsidRPr="0044437C">
        <w:fldChar w:fldCharType="begin" w:fldLock="1"/>
      </w:r>
      <w:r w:rsidRPr="0044437C">
        <w:instrText xml:space="preserve"> PAGEREF _Toc194572034 \h </w:instrText>
      </w:r>
      <w:r w:rsidRPr="0044437C">
        <w:fldChar w:fldCharType="separate"/>
      </w:r>
      <w:r w:rsidRPr="0044437C">
        <w:t>279</w:t>
      </w:r>
      <w:r w:rsidRPr="0044437C">
        <w:fldChar w:fldCharType="end"/>
      </w:r>
    </w:p>
    <w:p w14:paraId="19FEDA33" w14:textId="73EF7797"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E.6.9</w:t>
      </w:r>
      <w:r w:rsidRPr="0044437C">
        <w:rPr>
          <w:rFonts w:asciiTheme="minorHAnsi" w:eastAsiaTheme="minorEastAsia" w:hAnsiTheme="minorHAnsi" w:cstheme="minorBidi"/>
          <w:kern w:val="2"/>
          <w:sz w:val="24"/>
          <w:szCs w:val="24"/>
          <w:lang w:eastAsia="en-GB"/>
          <w14:ligatures w14:val="standardContextual"/>
        </w:rPr>
        <w:tab/>
      </w:r>
      <w:r w:rsidRPr="0044437C">
        <w:t>Derivation of the results</w:t>
      </w:r>
      <w:r w:rsidRPr="0044437C">
        <w:tab/>
      </w:r>
      <w:r w:rsidRPr="0044437C">
        <w:fldChar w:fldCharType="begin" w:fldLock="1"/>
      </w:r>
      <w:r w:rsidRPr="0044437C">
        <w:instrText xml:space="preserve"> PAGEREF _Toc194572035 \h </w:instrText>
      </w:r>
      <w:r w:rsidRPr="0044437C">
        <w:fldChar w:fldCharType="separate"/>
      </w:r>
      <w:r w:rsidRPr="0044437C">
        <w:t>279</w:t>
      </w:r>
      <w:r w:rsidRPr="0044437C">
        <w:fldChar w:fldCharType="end"/>
      </w:r>
    </w:p>
    <w:p w14:paraId="6105A008" w14:textId="4DD1BA4A"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E.6.9.1</w:t>
      </w:r>
      <w:r w:rsidRPr="0044437C">
        <w:rPr>
          <w:rFonts w:asciiTheme="minorHAnsi" w:eastAsiaTheme="minorEastAsia" w:hAnsiTheme="minorHAnsi" w:cstheme="minorBidi"/>
          <w:kern w:val="2"/>
          <w:sz w:val="24"/>
          <w:szCs w:val="24"/>
          <w:lang w:eastAsia="en-GB"/>
          <w14:ligatures w14:val="standardContextual"/>
        </w:rPr>
        <w:tab/>
      </w:r>
      <w:r w:rsidRPr="0044437C">
        <w:t>EVM</w:t>
      </w:r>
      <w:r w:rsidRPr="0044437C">
        <w:rPr>
          <w:vertAlign w:val="subscript"/>
        </w:rPr>
        <w:t>PRACH</w:t>
      </w:r>
      <w:r w:rsidRPr="0044437C">
        <w:tab/>
      </w:r>
      <w:r w:rsidRPr="0044437C">
        <w:fldChar w:fldCharType="begin" w:fldLock="1"/>
      </w:r>
      <w:r w:rsidRPr="0044437C">
        <w:instrText xml:space="preserve"> PAGEREF _Toc194572036 \h </w:instrText>
      </w:r>
      <w:r w:rsidRPr="0044437C">
        <w:fldChar w:fldCharType="separate"/>
      </w:r>
      <w:r w:rsidRPr="0044437C">
        <w:t>279</w:t>
      </w:r>
      <w:r w:rsidRPr="0044437C">
        <w:fldChar w:fldCharType="end"/>
      </w:r>
    </w:p>
    <w:p w14:paraId="2FD93404" w14:textId="4D550D49"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t>E.6.9.2</w:t>
      </w:r>
      <w:r w:rsidRPr="0044437C">
        <w:rPr>
          <w:rFonts w:asciiTheme="minorHAnsi" w:eastAsiaTheme="minorEastAsia" w:hAnsiTheme="minorHAnsi" w:cstheme="minorBidi"/>
          <w:kern w:val="2"/>
          <w:sz w:val="24"/>
          <w:szCs w:val="24"/>
          <w:lang w:eastAsia="en-GB"/>
          <w14:ligatures w14:val="standardContextual"/>
        </w:rPr>
        <w:tab/>
      </w:r>
      <w:r w:rsidRPr="0044437C">
        <w:t>Averaged EVM</w:t>
      </w:r>
      <w:r w:rsidRPr="0044437C">
        <w:rPr>
          <w:vertAlign w:val="subscript"/>
        </w:rPr>
        <w:t>PRACH</w:t>
      </w:r>
      <w:r w:rsidRPr="0044437C">
        <w:tab/>
      </w:r>
      <w:r w:rsidRPr="0044437C">
        <w:fldChar w:fldCharType="begin" w:fldLock="1"/>
      </w:r>
      <w:r w:rsidRPr="0044437C">
        <w:instrText xml:space="preserve"> PAGEREF _Toc194572037 \h </w:instrText>
      </w:r>
      <w:r w:rsidRPr="0044437C">
        <w:fldChar w:fldCharType="separate"/>
      </w:r>
      <w:r w:rsidRPr="0044437C">
        <w:t>280</w:t>
      </w:r>
      <w:r w:rsidRPr="0044437C">
        <w:fldChar w:fldCharType="end"/>
      </w:r>
    </w:p>
    <w:p w14:paraId="3AAD4084" w14:textId="3FE9E443"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E.7</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lang w:eastAsia="zh-CN"/>
        </w:rPr>
        <w:t>[FFS]</w:t>
      </w:r>
      <w:r w:rsidRPr="0044437C">
        <w:tab/>
      </w:r>
      <w:r w:rsidRPr="0044437C">
        <w:fldChar w:fldCharType="begin" w:fldLock="1"/>
      </w:r>
      <w:r w:rsidRPr="0044437C">
        <w:instrText xml:space="preserve"> PAGEREF _Toc194572038 \h </w:instrText>
      </w:r>
      <w:r w:rsidRPr="0044437C">
        <w:fldChar w:fldCharType="separate"/>
      </w:r>
      <w:r w:rsidRPr="0044437C">
        <w:t>280</w:t>
      </w:r>
      <w:r w:rsidRPr="0044437C">
        <w:fldChar w:fldCharType="end"/>
      </w:r>
    </w:p>
    <w:p w14:paraId="2390D13C" w14:textId="7B3632BA"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E.8</w:t>
      </w:r>
      <w:r w:rsidRPr="0044437C">
        <w:rPr>
          <w:rFonts w:asciiTheme="minorHAnsi" w:eastAsiaTheme="minorEastAsia" w:hAnsiTheme="minorHAnsi" w:cstheme="minorBidi"/>
          <w:kern w:val="2"/>
          <w:sz w:val="24"/>
          <w:szCs w:val="24"/>
          <w:lang w:eastAsia="en-GB"/>
          <w14:ligatures w14:val="standardContextual"/>
        </w:rPr>
        <w:tab/>
      </w:r>
      <w:r w:rsidRPr="0044437C">
        <w:t>EVM for category NB1</w:t>
      </w:r>
      <w:r w:rsidRPr="0044437C">
        <w:tab/>
      </w:r>
      <w:r w:rsidRPr="0044437C">
        <w:fldChar w:fldCharType="begin" w:fldLock="1"/>
      </w:r>
      <w:r w:rsidRPr="0044437C">
        <w:instrText xml:space="preserve"> PAGEREF _Toc194572039 \h </w:instrText>
      </w:r>
      <w:r w:rsidRPr="0044437C">
        <w:fldChar w:fldCharType="separate"/>
      </w:r>
      <w:r w:rsidRPr="0044437C">
        <w:t>280</w:t>
      </w:r>
      <w:r w:rsidRPr="0044437C">
        <w:fldChar w:fldCharType="end"/>
      </w:r>
    </w:p>
    <w:p w14:paraId="05B7B701" w14:textId="7C32C4D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E.8.1</w:t>
      </w:r>
      <w:r w:rsidRPr="0044437C">
        <w:rPr>
          <w:rFonts w:asciiTheme="minorHAnsi" w:eastAsiaTheme="minorEastAsia" w:hAnsiTheme="minorHAnsi" w:cstheme="minorBidi"/>
          <w:kern w:val="2"/>
          <w:sz w:val="24"/>
          <w:szCs w:val="24"/>
          <w:lang w:eastAsia="en-GB"/>
          <w14:ligatures w14:val="standardContextual"/>
        </w:rPr>
        <w:tab/>
      </w:r>
      <w:r w:rsidRPr="0044437C">
        <w:t>Averaged EVM</w:t>
      </w:r>
      <w:r w:rsidRPr="0044437C">
        <w:tab/>
      </w:r>
      <w:r w:rsidRPr="0044437C">
        <w:fldChar w:fldCharType="begin" w:fldLock="1"/>
      </w:r>
      <w:r w:rsidRPr="0044437C">
        <w:instrText xml:space="preserve"> PAGEREF _Toc194572040 \h </w:instrText>
      </w:r>
      <w:r w:rsidRPr="0044437C">
        <w:fldChar w:fldCharType="separate"/>
      </w:r>
      <w:r w:rsidRPr="0044437C">
        <w:t>280</w:t>
      </w:r>
      <w:r w:rsidRPr="0044437C">
        <w:fldChar w:fldCharType="end"/>
      </w:r>
    </w:p>
    <w:p w14:paraId="73F44A6C" w14:textId="79C708D4"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E.8.2</w:t>
      </w:r>
      <w:r w:rsidRPr="0044437C">
        <w:rPr>
          <w:rFonts w:asciiTheme="minorHAnsi" w:eastAsiaTheme="minorEastAsia" w:hAnsiTheme="minorHAnsi" w:cstheme="minorBidi"/>
          <w:kern w:val="2"/>
          <w:sz w:val="24"/>
          <w:szCs w:val="24"/>
          <w:lang w:eastAsia="en-GB"/>
          <w14:ligatures w14:val="standardContextual"/>
        </w:rPr>
        <w:tab/>
      </w:r>
      <w:r w:rsidRPr="0044437C">
        <w:t>EVM of Demodulation reference symbols (EVM</w:t>
      </w:r>
      <w:r w:rsidRPr="0044437C">
        <w:rPr>
          <w:vertAlign w:val="subscript"/>
        </w:rPr>
        <w:t>DMRS</w:t>
      </w:r>
      <w:r w:rsidRPr="0044437C">
        <w:t>)</w:t>
      </w:r>
      <w:r w:rsidRPr="0044437C">
        <w:tab/>
      </w:r>
      <w:r w:rsidRPr="0044437C">
        <w:fldChar w:fldCharType="begin" w:fldLock="1"/>
      </w:r>
      <w:r w:rsidRPr="0044437C">
        <w:instrText xml:space="preserve"> PAGEREF _Toc194572041 \h </w:instrText>
      </w:r>
      <w:r w:rsidRPr="0044437C">
        <w:fldChar w:fldCharType="separate"/>
      </w:r>
      <w:r w:rsidRPr="0044437C">
        <w:t>280</w:t>
      </w:r>
      <w:r w:rsidRPr="0044437C">
        <w:fldChar w:fldCharType="end"/>
      </w:r>
    </w:p>
    <w:p w14:paraId="7DD7FFC0" w14:textId="11352C26"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E.8.3</w:t>
      </w:r>
      <w:r w:rsidRPr="0044437C">
        <w:rPr>
          <w:rFonts w:asciiTheme="minorHAnsi" w:eastAsiaTheme="minorEastAsia" w:hAnsiTheme="minorHAnsi" w:cstheme="minorBidi"/>
          <w:kern w:val="2"/>
          <w:sz w:val="24"/>
          <w:szCs w:val="24"/>
          <w:lang w:eastAsia="en-GB"/>
          <w14:ligatures w14:val="standardContextual"/>
        </w:rPr>
        <w:tab/>
      </w:r>
      <w:r w:rsidRPr="0044437C">
        <w:t>EVM for NPRACH</w:t>
      </w:r>
      <w:r w:rsidRPr="0044437C">
        <w:tab/>
      </w:r>
      <w:r w:rsidRPr="0044437C">
        <w:fldChar w:fldCharType="begin" w:fldLock="1"/>
      </w:r>
      <w:r w:rsidRPr="0044437C">
        <w:instrText xml:space="preserve"> PAGEREF _Toc194572042 \h </w:instrText>
      </w:r>
      <w:r w:rsidRPr="0044437C">
        <w:fldChar w:fldCharType="separate"/>
      </w:r>
      <w:r w:rsidRPr="0044437C">
        <w:t>280</w:t>
      </w:r>
      <w:r w:rsidRPr="0044437C">
        <w:fldChar w:fldCharType="end"/>
      </w:r>
    </w:p>
    <w:p w14:paraId="627B65F4" w14:textId="1F89C992"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E.8.4</w:t>
      </w:r>
      <w:r w:rsidRPr="0044437C">
        <w:rPr>
          <w:rFonts w:asciiTheme="minorHAnsi" w:eastAsiaTheme="minorEastAsia" w:hAnsiTheme="minorHAnsi" w:cstheme="minorBidi"/>
          <w:kern w:val="2"/>
          <w:sz w:val="24"/>
          <w:szCs w:val="24"/>
          <w:lang w:eastAsia="en-GB"/>
          <w14:ligatures w14:val="standardContextual"/>
        </w:rPr>
        <w:tab/>
      </w:r>
      <w:r w:rsidRPr="0044437C">
        <w:t>Window length for category NB1</w:t>
      </w:r>
      <w:r w:rsidRPr="0044437C">
        <w:tab/>
      </w:r>
      <w:r w:rsidRPr="0044437C">
        <w:fldChar w:fldCharType="begin" w:fldLock="1"/>
      </w:r>
      <w:r w:rsidRPr="0044437C">
        <w:instrText xml:space="preserve"> PAGEREF _Toc194572043 \h </w:instrText>
      </w:r>
      <w:r w:rsidRPr="0044437C">
        <w:fldChar w:fldCharType="separate"/>
      </w:r>
      <w:r w:rsidRPr="0044437C">
        <w:t>280</w:t>
      </w:r>
      <w:r w:rsidRPr="0044437C">
        <w:fldChar w:fldCharType="end"/>
      </w:r>
    </w:p>
    <w:p w14:paraId="33032F90" w14:textId="5A2A2440"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t>Annex F (normative): Measurement uncertainties and Test Tolerances</w:t>
      </w:r>
      <w:r w:rsidRPr="0044437C">
        <w:tab/>
      </w:r>
      <w:r w:rsidRPr="0044437C">
        <w:fldChar w:fldCharType="begin" w:fldLock="1"/>
      </w:r>
      <w:r w:rsidRPr="0044437C">
        <w:instrText xml:space="preserve"> PAGEREF _Toc194572044 \h </w:instrText>
      </w:r>
      <w:r w:rsidRPr="0044437C">
        <w:fldChar w:fldCharType="separate"/>
      </w:r>
      <w:r w:rsidRPr="0044437C">
        <w:t>281</w:t>
      </w:r>
      <w:r w:rsidRPr="0044437C">
        <w:fldChar w:fldCharType="end"/>
      </w:r>
    </w:p>
    <w:p w14:paraId="1C446CB3" w14:textId="6D11EF92"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F.1</w:t>
      </w:r>
      <w:r w:rsidRPr="0044437C">
        <w:rPr>
          <w:rFonts w:asciiTheme="minorHAnsi" w:eastAsiaTheme="minorEastAsia" w:hAnsiTheme="minorHAnsi" w:cstheme="minorBidi"/>
          <w:kern w:val="2"/>
          <w:sz w:val="24"/>
          <w:szCs w:val="24"/>
          <w:lang w:eastAsia="en-GB"/>
          <w14:ligatures w14:val="standardContextual"/>
        </w:rPr>
        <w:tab/>
      </w:r>
      <w:r w:rsidRPr="0044437C">
        <w:t>Acceptable uncertainty of Test System (normative)</w:t>
      </w:r>
      <w:r w:rsidRPr="0044437C">
        <w:tab/>
      </w:r>
      <w:r w:rsidRPr="0044437C">
        <w:fldChar w:fldCharType="begin" w:fldLock="1"/>
      </w:r>
      <w:r w:rsidRPr="0044437C">
        <w:instrText xml:space="preserve"> PAGEREF _Toc194572045 \h </w:instrText>
      </w:r>
      <w:r w:rsidRPr="0044437C">
        <w:fldChar w:fldCharType="separate"/>
      </w:r>
      <w:r w:rsidRPr="0044437C">
        <w:t>281</w:t>
      </w:r>
      <w:r w:rsidRPr="0044437C">
        <w:fldChar w:fldCharType="end"/>
      </w:r>
    </w:p>
    <w:p w14:paraId="080ACA26" w14:textId="2FFD259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F.1.1</w:t>
      </w:r>
      <w:r w:rsidRPr="0044437C">
        <w:rPr>
          <w:rFonts w:asciiTheme="minorHAnsi" w:eastAsiaTheme="minorEastAsia" w:hAnsiTheme="minorHAnsi" w:cstheme="minorBidi"/>
          <w:kern w:val="2"/>
          <w:sz w:val="24"/>
          <w:szCs w:val="24"/>
          <w:lang w:eastAsia="en-GB"/>
          <w14:ligatures w14:val="standardContextual"/>
        </w:rPr>
        <w:tab/>
      </w:r>
      <w:r w:rsidRPr="0044437C">
        <w:rPr>
          <w:lang w:eastAsia="sv-SE"/>
        </w:rPr>
        <w:t>Measurement of test environments</w:t>
      </w:r>
      <w:r w:rsidRPr="0044437C">
        <w:tab/>
      </w:r>
      <w:r w:rsidRPr="0044437C">
        <w:fldChar w:fldCharType="begin" w:fldLock="1"/>
      </w:r>
      <w:r w:rsidRPr="0044437C">
        <w:instrText xml:space="preserve"> PAGEREF _Toc194572046 \h </w:instrText>
      </w:r>
      <w:r w:rsidRPr="0044437C">
        <w:fldChar w:fldCharType="separate"/>
      </w:r>
      <w:r w:rsidRPr="0044437C">
        <w:t>281</w:t>
      </w:r>
      <w:r w:rsidRPr="0044437C">
        <w:fldChar w:fldCharType="end"/>
      </w:r>
    </w:p>
    <w:p w14:paraId="20F9D359" w14:textId="5B29071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F.1.2</w:t>
      </w:r>
      <w:r w:rsidRPr="0044437C">
        <w:rPr>
          <w:rFonts w:asciiTheme="minorHAnsi" w:eastAsiaTheme="minorEastAsia" w:hAnsiTheme="minorHAnsi" w:cstheme="minorBidi"/>
          <w:kern w:val="2"/>
          <w:sz w:val="24"/>
          <w:szCs w:val="24"/>
          <w:lang w:eastAsia="en-GB"/>
          <w14:ligatures w14:val="standardContextual"/>
        </w:rPr>
        <w:tab/>
      </w:r>
      <w:r w:rsidRPr="0044437C">
        <w:rPr>
          <w:lang w:eastAsia="sv-SE"/>
        </w:rPr>
        <w:t xml:space="preserve">Measurement of </w:t>
      </w:r>
      <w:r w:rsidRPr="0044437C">
        <w:t>transmitter</w:t>
      </w:r>
      <w:r w:rsidRPr="0044437C">
        <w:tab/>
      </w:r>
      <w:r w:rsidRPr="0044437C">
        <w:fldChar w:fldCharType="begin" w:fldLock="1"/>
      </w:r>
      <w:r w:rsidRPr="0044437C">
        <w:instrText xml:space="preserve"> PAGEREF _Toc194572047 \h </w:instrText>
      </w:r>
      <w:r w:rsidRPr="0044437C">
        <w:fldChar w:fldCharType="separate"/>
      </w:r>
      <w:r w:rsidRPr="0044437C">
        <w:t>282</w:t>
      </w:r>
      <w:r w:rsidRPr="0044437C">
        <w:fldChar w:fldCharType="end"/>
      </w:r>
    </w:p>
    <w:p w14:paraId="2B2DB202" w14:textId="5000AEE4"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F.1.3</w:t>
      </w:r>
      <w:r w:rsidRPr="0044437C">
        <w:rPr>
          <w:rFonts w:asciiTheme="minorHAnsi" w:eastAsiaTheme="minorEastAsia" w:hAnsiTheme="minorHAnsi" w:cstheme="minorBidi"/>
          <w:kern w:val="2"/>
          <w:sz w:val="24"/>
          <w:szCs w:val="24"/>
          <w:lang w:eastAsia="en-GB"/>
          <w14:ligatures w14:val="standardContextual"/>
        </w:rPr>
        <w:tab/>
      </w:r>
      <w:r w:rsidRPr="0044437C">
        <w:rPr>
          <w:lang w:eastAsia="sv-SE"/>
        </w:rPr>
        <w:t xml:space="preserve">Measurement of </w:t>
      </w:r>
      <w:r w:rsidRPr="0044437C">
        <w:t>receiver</w:t>
      </w:r>
      <w:r w:rsidRPr="0044437C">
        <w:tab/>
      </w:r>
      <w:r w:rsidRPr="0044437C">
        <w:fldChar w:fldCharType="begin" w:fldLock="1"/>
      </w:r>
      <w:r w:rsidRPr="0044437C">
        <w:instrText xml:space="preserve"> PAGEREF _Toc194572048 \h </w:instrText>
      </w:r>
      <w:r w:rsidRPr="0044437C">
        <w:fldChar w:fldCharType="separate"/>
      </w:r>
      <w:r w:rsidRPr="0044437C">
        <w:t>285</w:t>
      </w:r>
      <w:r w:rsidRPr="0044437C">
        <w:fldChar w:fldCharType="end"/>
      </w:r>
    </w:p>
    <w:p w14:paraId="1312C4CE" w14:textId="30A1D774"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F.1.4</w:t>
      </w:r>
      <w:r w:rsidRPr="0044437C">
        <w:rPr>
          <w:rFonts w:asciiTheme="minorHAnsi" w:eastAsiaTheme="minorEastAsia" w:hAnsiTheme="minorHAnsi" w:cstheme="minorBidi"/>
          <w:kern w:val="2"/>
          <w:sz w:val="24"/>
          <w:szCs w:val="24"/>
          <w:lang w:eastAsia="en-GB"/>
          <w14:ligatures w14:val="standardContextual"/>
        </w:rPr>
        <w:tab/>
      </w:r>
      <w:r w:rsidRPr="0044437C">
        <w:rPr>
          <w:lang w:eastAsia="sv-SE"/>
        </w:rPr>
        <w:t xml:space="preserve">Measurement of </w:t>
      </w:r>
      <w:r w:rsidRPr="0044437C">
        <w:t>performance requirements</w:t>
      </w:r>
      <w:r w:rsidRPr="0044437C">
        <w:tab/>
      </w:r>
      <w:r w:rsidRPr="0044437C">
        <w:fldChar w:fldCharType="begin" w:fldLock="1"/>
      </w:r>
      <w:r w:rsidRPr="0044437C">
        <w:instrText xml:space="preserve"> PAGEREF _Toc194572049 \h </w:instrText>
      </w:r>
      <w:r w:rsidRPr="0044437C">
        <w:fldChar w:fldCharType="separate"/>
      </w:r>
      <w:r w:rsidRPr="0044437C">
        <w:t>286</w:t>
      </w:r>
      <w:r w:rsidRPr="0044437C">
        <w:fldChar w:fldCharType="end"/>
      </w:r>
    </w:p>
    <w:p w14:paraId="5214D0A7" w14:textId="38522A76"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F.2</w:t>
      </w:r>
      <w:r w:rsidRPr="0044437C">
        <w:rPr>
          <w:rFonts w:asciiTheme="minorHAnsi" w:eastAsiaTheme="minorEastAsia" w:hAnsiTheme="minorHAnsi" w:cstheme="minorBidi"/>
          <w:kern w:val="2"/>
          <w:sz w:val="24"/>
          <w:szCs w:val="24"/>
          <w:lang w:eastAsia="en-GB"/>
          <w14:ligatures w14:val="standardContextual"/>
        </w:rPr>
        <w:tab/>
      </w:r>
      <w:r w:rsidRPr="0044437C">
        <w:t>Interpretation of measurement results (normative)</w:t>
      </w:r>
      <w:r w:rsidRPr="0044437C">
        <w:tab/>
      </w:r>
      <w:r w:rsidRPr="0044437C">
        <w:fldChar w:fldCharType="begin" w:fldLock="1"/>
      </w:r>
      <w:r w:rsidRPr="0044437C">
        <w:instrText xml:space="preserve"> PAGEREF _Toc194572050 \h </w:instrText>
      </w:r>
      <w:r w:rsidRPr="0044437C">
        <w:fldChar w:fldCharType="separate"/>
      </w:r>
      <w:r w:rsidRPr="0044437C">
        <w:t>287</w:t>
      </w:r>
      <w:r w:rsidRPr="0044437C">
        <w:fldChar w:fldCharType="end"/>
      </w:r>
    </w:p>
    <w:p w14:paraId="03956AE4" w14:textId="02BD1285"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F.3</w:t>
      </w:r>
      <w:r w:rsidRPr="0044437C">
        <w:rPr>
          <w:rFonts w:asciiTheme="minorHAnsi" w:eastAsiaTheme="minorEastAsia" w:hAnsiTheme="minorHAnsi" w:cstheme="minorBidi"/>
          <w:kern w:val="2"/>
          <w:sz w:val="24"/>
          <w:szCs w:val="24"/>
          <w:lang w:eastAsia="en-GB"/>
          <w14:ligatures w14:val="standardContextual"/>
        </w:rPr>
        <w:tab/>
      </w:r>
      <w:r w:rsidRPr="0044437C">
        <w:t>Test Tolerance and Derivation of Test Requirements (informative)</w:t>
      </w:r>
      <w:r w:rsidRPr="0044437C">
        <w:tab/>
      </w:r>
      <w:r w:rsidRPr="0044437C">
        <w:fldChar w:fldCharType="begin" w:fldLock="1"/>
      </w:r>
      <w:r w:rsidRPr="0044437C">
        <w:instrText xml:space="preserve"> PAGEREF _Toc194572051 \h </w:instrText>
      </w:r>
      <w:r w:rsidRPr="0044437C">
        <w:fldChar w:fldCharType="separate"/>
      </w:r>
      <w:r w:rsidRPr="0044437C">
        <w:t>287</w:t>
      </w:r>
      <w:r w:rsidRPr="0044437C">
        <w:fldChar w:fldCharType="end"/>
      </w:r>
    </w:p>
    <w:p w14:paraId="1632669A" w14:textId="4A093EDF"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F.3.1</w:t>
      </w:r>
      <w:r w:rsidRPr="0044437C">
        <w:rPr>
          <w:rFonts w:asciiTheme="minorHAnsi" w:eastAsiaTheme="minorEastAsia" w:hAnsiTheme="minorHAnsi" w:cstheme="minorBidi"/>
          <w:kern w:val="2"/>
          <w:sz w:val="24"/>
          <w:szCs w:val="24"/>
          <w:lang w:eastAsia="en-GB"/>
          <w14:ligatures w14:val="standardContextual"/>
        </w:rPr>
        <w:tab/>
      </w:r>
      <w:r w:rsidRPr="0044437C">
        <w:rPr>
          <w:lang w:eastAsia="sv-SE"/>
        </w:rPr>
        <w:t>Measurement of test environments</w:t>
      </w:r>
      <w:r w:rsidRPr="0044437C">
        <w:tab/>
      </w:r>
      <w:r w:rsidRPr="0044437C">
        <w:fldChar w:fldCharType="begin" w:fldLock="1"/>
      </w:r>
      <w:r w:rsidRPr="0044437C">
        <w:instrText xml:space="preserve"> PAGEREF _Toc194572052 \h </w:instrText>
      </w:r>
      <w:r w:rsidRPr="0044437C">
        <w:fldChar w:fldCharType="separate"/>
      </w:r>
      <w:r w:rsidRPr="0044437C">
        <w:t>287</w:t>
      </w:r>
      <w:r w:rsidRPr="0044437C">
        <w:fldChar w:fldCharType="end"/>
      </w:r>
    </w:p>
    <w:p w14:paraId="2696D725" w14:textId="3F0F8C2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F.3.2</w:t>
      </w:r>
      <w:r w:rsidRPr="0044437C">
        <w:rPr>
          <w:rFonts w:asciiTheme="minorHAnsi" w:eastAsiaTheme="minorEastAsia" w:hAnsiTheme="minorHAnsi" w:cstheme="minorBidi"/>
          <w:kern w:val="2"/>
          <w:sz w:val="24"/>
          <w:szCs w:val="24"/>
          <w:lang w:eastAsia="en-GB"/>
          <w14:ligatures w14:val="standardContextual"/>
        </w:rPr>
        <w:tab/>
      </w:r>
      <w:r w:rsidRPr="0044437C">
        <w:rPr>
          <w:lang w:eastAsia="sv-SE"/>
        </w:rPr>
        <w:t xml:space="preserve">Measurement of </w:t>
      </w:r>
      <w:r w:rsidRPr="0044437C">
        <w:t>transmitter</w:t>
      </w:r>
      <w:r w:rsidRPr="0044437C">
        <w:tab/>
      </w:r>
      <w:r w:rsidRPr="0044437C">
        <w:fldChar w:fldCharType="begin" w:fldLock="1"/>
      </w:r>
      <w:r w:rsidRPr="0044437C">
        <w:instrText xml:space="preserve"> PAGEREF _Toc194572053 \h </w:instrText>
      </w:r>
      <w:r w:rsidRPr="0044437C">
        <w:fldChar w:fldCharType="separate"/>
      </w:r>
      <w:r w:rsidRPr="0044437C">
        <w:t>288</w:t>
      </w:r>
      <w:r w:rsidRPr="0044437C">
        <w:fldChar w:fldCharType="end"/>
      </w:r>
    </w:p>
    <w:p w14:paraId="03C87EF0" w14:textId="77F7AA16"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F.3.3</w:t>
      </w:r>
      <w:r w:rsidRPr="0044437C">
        <w:rPr>
          <w:rFonts w:asciiTheme="minorHAnsi" w:eastAsiaTheme="minorEastAsia" w:hAnsiTheme="minorHAnsi" w:cstheme="minorBidi"/>
          <w:kern w:val="2"/>
          <w:sz w:val="24"/>
          <w:szCs w:val="24"/>
          <w:lang w:eastAsia="en-GB"/>
          <w14:ligatures w14:val="standardContextual"/>
        </w:rPr>
        <w:tab/>
      </w:r>
      <w:r w:rsidRPr="0044437C">
        <w:rPr>
          <w:lang w:eastAsia="sv-SE"/>
        </w:rPr>
        <w:t xml:space="preserve">Measurement of </w:t>
      </w:r>
      <w:r w:rsidRPr="0044437C">
        <w:t>receiver</w:t>
      </w:r>
      <w:r w:rsidRPr="0044437C">
        <w:tab/>
      </w:r>
      <w:r w:rsidRPr="0044437C">
        <w:fldChar w:fldCharType="begin" w:fldLock="1"/>
      </w:r>
      <w:r w:rsidRPr="0044437C">
        <w:instrText xml:space="preserve"> PAGEREF _Toc194572054 \h </w:instrText>
      </w:r>
      <w:r w:rsidRPr="0044437C">
        <w:fldChar w:fldCharType="separate"/>
      </w:r>
      <w:r w:rsidRPr="0044437C">
        <w:t>293</w:t>
      </w:r>
      <w:r w:rsidRPr="0044437C">
        <w:fldChar w:fldCharType="end"/>
      </w:r>
    </w:p>
    <w:p w14:paraId="3DBA5E28" w14:textId="0D7CC8EB"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F.3.4</w:t>
      </w:r>
      <w:r w:rsidRPr="0044437C">
        <w:rPr>
          <w:rFonts w:asciiTheme="minorHAnsi" w:eastAsiaTheme="minorEastAsia" w:hAnsiTheme="minorHAnsi" w:cstheme="minorBidi"/>
          <w:kern w:val="2"/>
          <w:sz w:val="24"/>
          <w:szCs w:val="24"/>
          <w:lang w:eastAsia="en-GB"/>
          <w14:ligatures w14:val="standardContextual"/>
        </w:rPr>
        <w:tab/>
      </w:r>
      <w:r w:rsidRPr="0044437C">
        <w:rPr>
          <w:lang w:eastAsia="sv-SE"/>
        </w:rPr>
        <w:t xml:space="preserve">Measurement of </w:t>
      </w:r>
      <w:r w:rsidRPr="0044437C">
        <w:t>performance requirements</w:t>
      </w:r>
      <w:r w:rsidRPr="0044437C">
        <w:tab/>
      </w:r>
      <w:r w:rsidRPr="0044437C">
        <w:fldChar w:fldCharType="begin" w:fldLock="1"/>
      </w:r>
      <w:r w:rsidRPr="0044437C">
        <w:instrText xml:space="preserve"> PAGEREF _Toc194572055 \h </w:instrText>
      </w:r>
      <w:r w:rsidRPr="0044437C">
        <w:fldChar w:fldCharType="separate"/>
      </w:r>
      <w:r w:rsidRPr="0044437C">
        <w:t>295</w:t>
      </w:r>
      <w:r w:rsidRPr="0044437C">
        <w:fldChar w:fldCharType="end"/>
      </w:r>
    </w:p>
    <w:p w14:paraId="31BAFB60" w14:textId="1F1BB947"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t>Annex G (no</w:t>
      </w:r>
      <w:r w:rsidRPr="0044437C">
        <w:rPr>
          <w:lang w:eastAsia="en-GB"/>
        </w:rPr>
        <w:t>rmative</w:t>
      </w:r>
      <w:r w:rsidRPr="0044437C">
        <w:t xml:space="preserve">): </w:t>
      </w:r>
      <w:r w:rsidRPr="0044437C">
        <w:rPr>
          <w:rFonts w:cs="v4.2.0"/>
        </w:rPr>
        <w:t>Statistical Testing</w:t>
      </w:r>
      <w:r w:rsidRPr="0044437C">
        <w:tab/>
      </w:r>
      <w:r w:rsidRPr="0044437C">
        <w:fldChar w:fldCharType="begin" w:fldLock="1"/>
      </w:r>
      <w:r w:rsidRPr="0044437C">
        <w:instrText xml:space="preserve"> PAGEREF _Toc194572056 \h </w:instrText>
      </w:r>
      <w:r w:rsidRPr="0044437C">
        <w:fldChar w:fldCharType="separate"/>
      </w:r>
      <w:r w:rsidRPr="0044437C">
        <w:t>296</w:t>
      </w:r>
      <w:r w:rsidRPr="0044437C">
        <w:fldChar w:fldCharType="end"/>
      </w:r>
    </w:p>
    <w:p w14:paraId="6D4A595B" w14:textId="4C171215"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G.1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_Toc194572057 \h </w:instrText>
      </w:r>
      <w:r w:rsidRPr="0044437C">
        <w:fldChar w:fldCharType="separate"/>
      </w:r>
      <w:r w:rsidRPr="0044437C">
        <w:t>296</w:t>
      </w:r>
      <w:r w:rsidRPr="0044437C">
        <w:fldChar w:fldCharType="end"/>
      </w:r>
    </w:p>
    <w:p w14:paraId="5852DCD6" w14:textId="302A3133"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G.2</w:t>
      </w:r>
      <w:r w:rsidRPr="0044437C">
        <w:rPr>
          <w:rFonts w:asciiTheme="minorHAnsi" w:eastAsiaTheme="minorEastAsia" w:hAnsiTheme="minorHAnsi" w:cstheme="minorBidi"/>
          <w:kern w:val="2"/>
          <w:sz w:val="24"/>
          <w:szCs w:val="24"/>
          <w:lang w:eastAsia="en-GB"/>
          <w14:ligatures w14:val="standardContextual"/>
        </w:rPr>
        <w:tab/>
      </w:r>
      <w:r w:rsidRPr="0044437C">
        <w:t>Statistical testing of receiver characteristics</w:t>
      </w:r>
      <w:r w:rsidRPr="0044437C">
        <w:tab/>
      </w:r>
      <w:r w:rsidRPr="0044437C">
        <w:fldChar w:fldCharType="begin" w:fldLock="1"/>
      </w:r>
      <w:r w:rsidRPr="0044437C">
        <w:instrText xml:space="preserve"> PAGEREF _Toc194572058 \h </w:instrText>
      </w:r>
      <w:r w:rsidRPr="0044437C">
        <w:fldChar w:fldCharType="separate"/>
      </w:r>
      <w:r w:rsidRPr="0044437C">
        <w:t>296</w:t>
      </w:r>
      <w:r w:rsidRPr="0044437C">
        <w:fldChar w:fldCharType="end"/>
      </w:r>
    </w:p>
    <w:p w14:paraId="7DEEE36B" w14:textId="6B415C2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G.2.1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_Toc194572059 \h </w:instrText>
      </w:r>
      <w:r w:rsidRPr="0044437C">
        <w:fldChar w:fldCharType="separate"/>
      </w:r>
      <w:r w:rsidRPr="0044437C">
        <w:t>296</w:t>
      </w:r>
      <w:r w:rsidRPr="0044437C">
        <w:fldChar w:fldCharType="end"/>
      </w:r>
    </w:p>
    <w:p w14:paraId="50976C5E" w14:textId="3F327834"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G.2.2</w:t>
      </w:r>
      <w:r w:rsidRPr="0044437C">
        <w:rPr>
          <w:rFonts w:asciiTheme="minorHAnsi" w:eastAsiaTheme="minorEastAsia" w:hAnsiTheme="minorHAnsi" w:cstheme="minorBidi"/>
          <w:kern w:val="2"/>
          <w:sz w:val="24"/>
          <w:szCs w:val="24"/>
          <w:lang w:eastAsia="en-GB"/>
          <w14:ligatures w14:val="standardContextual"/>
        </w:rPr>
        <w:tab/>
      </w:r>
      <w:r w:rsidRPr="0044437C">
        <w:t>Mapping throughput to error ratio</w:t>
      </w:r>
      <w:r w:rsidRPr="0044437C">
        <w:tab/>
      </w:r>
      <w:r w:rsidRPr="0044437C">
        <w:fldChar w:fldCharType="begin" w:fldLock="1"/>
      </w:r>
      <w:r w:rsidRPr="0044437C">
        <w:instrText xml:space="preserve"> PAGEREF _Toc194572060 \h </w:instrText>
      </w:r>
      <w:r w:rsidRPr="0044437C">
        <w:fldChar w:fldCharType="separate"/>
      </w:r>
      <w:r w:rsidRPr="0044437C">
        <w:t>296</w:t>
      </w:r>
      <w:r w:rsidRPr="0044437C">
        <w:fldChar w:fldCharType="end"/>
      </w:r>
    </w:p>
    <w:p w14:paraId="5C252C96" w14:textId="5F9A2581"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G.2.3</w:t>
      </w:r>
      <w:r w:rsidRPr="0044437C">
        <w:rPr>
          <w:rFonts w:asciiTheme="minorHAnsi" w:eastAsiaTheme="minorEastAsia" w:hAnsiTheme="minorHAnsi" w:cstheme="minorBidi"/>
          <w:kern w:val="2"/>
          <w:sz w:val="24"/>
          <w:szCs w:val="24"/>
          <w:lang w:eastAsia="en-GB"/>
          <w14:ligatures w14:val="standardContextual"/>
        </w:rPr>
        <w:tab/>
      </w:r>
      <w:r w:rsidRPr="0044437C">
        <w:t>Design of the test</w:t>
      </w:r>
      <w:r w:rsidRPr="0044437C">
        <w:tab/>
      </w:r>
      <w:r w:rsidRPr="0044437C">
        <w:fldChar w:fldCharType="begin" w:fldLock="1"/>
      </w:r>
      <w:r w:rsidRPr="0044437C">
        <w:instrText xml:space="preserve"> PAGEREF _Toc194572061 \h </w:instrText>
      </w:r>
      <w:r w:rsidRPr="0044437C">
        <w:fldChar w:fldCharType="separate"/>
      </w:r>
      <w:r w:rsidRPr="0044437C">
        <w:t>296</w:t>
      </w:r>
      <w:r w:rsidRPr="0044437C">
        <w:fldChar w:fldCharType="end"/>
      </w:r>
    </w:p>
    <w:p w14:paraId="192C598D" w14:textId="6B448E37"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G.2.4</w:t>
      </w:r>
      <w:r w:rsidRPr="0044437C">
        <w:rPr>
          <w:rFonts w:asciiTheme="minorHAnsi" w:eastAsiaTheme="minorEastAsia" w:hAnsiTheme="minorHAnsi" w:cstheme="minorBidi"/>
          <w:kern w:val="2"/>
          <w:sz w:val="24"/>
          <w:szCs w:val="24"/>
          <w:lang w:eastAsia="en-GB"/>
          <w14:ligatures w14:val="standardContextual"/>
        </w:rPr>
        <w:tab/>
      </w:r>
      <w:r w:rsidRPr="0044437C">
        <w:t>Numerical definition of the pass fail limits</w:t>
      </w:r>
      <w:r w:rsidRPr="0044437C">
        <w:tab/>
      </w:r>
      <w:r w:rsidRPr="0044437C">
        <w:fldChar w:fldCharType="begin" w:fldLock="1"/>
      </w:r>
      <w:r w:rsidRPr="0044437C">
        <w:instrText xml:space="preserve"> PAGEREF _Toc194572062 \h </w:instrText>
      </w:r>
      <w:r w:rsidRPr="0044437C">
        <w:fldChar w:fldCharType="separate"/>
      </w:r>
      <w:r w:rsidRPr="0044437C">
        <w:t>297</w:t>
      </w:r>
      <w:r w:rsidRPr="0044437C">
        <w:fldChar w:fldCharType="end"/>
      </w:r>
    </w:p>
    <w:p w14:paraId="55742EA5" w14:textId="678438AC"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G.2.5</w:t>
      </w:r>
      <w:r w:rsidRPr="0044437C">
        <w:rPr>
          <w:rFonts w:asciiTheme="minorHAnsi" w:eastAsiaTheme="minorEastAsia" w:hAnsiTheme="minorHAnsi" w:cstheme="minorBidi"/>
          <w:kern w:val="2"/>
          <w:sz w:val="24"/>
          <w:szCs w:val="24"/>
          <w:lang w:eastAsia="en-GB"/>
          <w14:ligatures w14:val="standardContextual"/>
        </w:rPr>
        <w:tab/>
      </w:r>
      <w:r w:rsidRPr="0044437C">
        <w:t>Pass fail decision rules</w:t>
      </w:r>
      <w:r w:rsidRPr="0044437C">
        <w:tab/>
      </w:r>
      <w:r w:rsidRPr="0044437C">
        <w:fldChar w:fldCharType="begin" w:fldLock="1"/>
      </w:r>
      <w:r w:rsidRPr="0044437C">
        <w:instrText xml:space="preserve"> PAGEREF _Toc194572063 \h </w:instrText>
      </w:r>
      <w:r w:rsidRPr="0044437C">
        <w:fldChar w:fldCharType="separate"/>
      </w:r>
      <w:r w:rsidRPr="0044437C">
        <w:t>298</w:t>
      </w:r>
      <w:r w:rsidRPr="0044437C">
        <w:fldChar w:fldCharType="end"/>
      </w:r>
    </w:p>
    <w:p w14:paraId="652E4129" w14:textId="1A65002E"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G.3</w:t>
      </w:r>
      <w:r w:rsidRPr="0044437C">
        <w:rPr>
          <w:rFonts w:asciiTheme="minorHAnsi" w:eastAsiaTheme="minorEastAsia" w:hAnsiTheme="minorHAnsi" w:cstheme="minorBidi"/>
          <w:kern w:val="2"/>
          <w:sz w:val="24"/>
          <w:szCs w:val="24"/>
          <w:lang w:eastAsia="en-GB"/>
          <w14:ligatures w14:val="standardContextual"/>
        </w:rPr>
        <w:tab/>
      </w:r>
      <w:r w:rsidRPr="0044437C">
        <w:t>Statistical testing of Performance Requirements with throughput</w:t>
      </w:r>
      <w:r w:rsidRPr="0044437C">
        <w:tab/>
      </w:r>
      <w:r w:rsidRPr="0044437C">
        <w:fldChar w:fldCharType="begin" w:fldLock="1"/>
      </w:r>
      <w:r w:rsidRPr="0044437C">
        <w:instrText xml:space="preserve"> PAGEREF _Toc194572064 \h </w:instrText>
      </w:r>
      <w:r w:rsidRPr="0044437C">
        <w:fldChar w:fldCharType="separate"/>
      </w:r>
      <w:r w:rsidRPr="0044437C">
        <w:t>298</w:t>
      </w:r>
      <w:r w:rsidRPr="0044437C">
        <w:fldChar w:fldCharType="end"/>
      </w:r>
    </w:p>
    <w:p w14:paraId="3A86BE34" w14:textId="3423CD2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G.3.1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_Toc194572065 \h </w:instrText>
      </w:r>
      <w:r w:rsidRPr="0044437C">
        <w:fldChar w:fldCharType="separate"/>
      </w:r>
      <w:r w:rsidRPr="0044437C">
        <w:t>298</w:t>
      </w:r>
      <w:r w:rsidRPr="0044437C">
        <w:fldChar w:fldCharType="end"/>
      </w:r>
    </w:p>
    <w:p w14:paraId="5E3B917A" w14:textId="7712F33F"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G.3.2</w:t>
      </w:r>
      <w:r w:rsidRPr="0044437C">
        <w:rPr>
          <w:rFonts w:asciiTheme="minorHAnsi" w:eastAsiaTheme="minorEastAsia" w:hAnsiTheme="minorHAnsi" w:cstheme="minorBidi"/>
          <w:kern w:val="2"/>
          <w:sz w:val="24"/>
          <w:szCs w:val="24"/>
          <w:lang w:eastAsia="en-GB"/>
          <w14:ligatures w14:val="standardContextual"/>
        </w:rPr>
        <w:tab/>
      </w:r>
      <w:r w:rsidRPr="0044437C">
        <w:t>Mapping throughput to error ratio</w:t>
      </w:r>
      <w:r w:rsidRPr="0044437C">
        <w:tab/>
      </w:r>
      <w:r w:rsidRPr="0044437C">
        <w:fldChar w:fldCharType="begin" w:fldLock="1"/>
      </w:r>
      <w:r w:rsidRPr="0044437C">
        <w:instrText xml:space="preserve"> PAGEREF _Toc194572066 \h </w:instrText>
      </w:r>
      <w:r w:rsidRPr="0044437C">
        <w:fldChar w:fldCharType="separate"/>
      </w:r>
      <w:r w:rsidRPr="0044437C">
        <w:t>298</w:t>
      </w:r>
      <w:r w:rsidRPr="0044437C">
        <w:fldChar w:fldCharType="end"/>
      </w:r>
    </w:p>
    <w:p w14:paraId="2E48E531" w14:textId="6B3AD5D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G.3.3</w:t>
      </w:r>
      <w:r w:rsidRPr="0044437C">
        <w:rPr>
          <w:rFonts w:asciiTheme="minorHAnsi" w:eastAsiaTheme="minorEastAsia" w:hAnsiTheme="minorHAnsi" w:cstheme="minorBidi"/>
          <w:kern w:val="2"/>
          <w:sz w:val="24"/>
          <w:szCs w:val="24"/>
          <w:lang w:eastAsia="en-GB"/>
          <w14:ligatures w14:val="standardContextual"/>
        </w:rPr>
        <w:tab/>
      </w:r>
      <w:r w:rsidRPr="0044437C">
        <w:t>Design of the test</w:t>
      </w:r>
      <w:r w:rsidRPr="0044437C">
        <w:tab/>
      </w:r>
      <w:r w:rsidRPr="0044437C">
        <w:fldChar w:fldCharType="begin" w:fldLock="1"/>
      </w:r>
      <w:r w:rsidRPr="0044437C">
        <w:instrText xml:space="preserve"> PAGEREF _Toc194572067 \h </w:instrText>
      </w:r>
      <w:r w:rsidRPr="0044437C">
        <w:fldChar w:fldCharType="separate"/>
      </w:r>
      <w:r w:rsidRPr="0044437C">
        <w:t>298</w:t>
      </w:r>
      <w:r w:rsidRPr="0044437C">
        <w:fldChar w:fldCharType="end"/>
      </w:r>
    </w:p>
    <w:p w14:paraId="3D8D438C" w14:textId="1B20662C"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G.3.4</w:t>
      </w:r>
      <w:r w:rsidRPr="0044437C">
        <w:rPr>
          <w:rFonts w:asciiTheme="minorHAnsi" w:eastAsiaTheme="minorEastAsia" w:hAnsiTheme="minorHAnsi" w:cstheme="minorBidi"/>
          <w:kern w:val="2"/>
          <w:sz w:val="24"/>
          <w:szCs w:val="24"/>
          <w:lang w:eastAsia="en-GB"/>
          <w14:ligatures w14:val="standardContextual"/>
        </w:rPr>
        <w:tab/>
      </w:r>
      <w:r w:rsidRPr="0044437C">
        <w:t>Pass Fail limit</w:t>
      </w:r>
      <w:r w:rsidRPr="0044437C">
        <w:tab/>
      </w:r>
      <w:r w:rsidRPr="0044437C">
        <w:fldChar w:fldCharType="begin" w:fldLock="1"/>
      </w:r>
      <w:r w:rsidRPr="0044437C">
        <w:instrText xml:space="preserve"> PAGEREF _Toc194572068 \h </w:instrText>
      </w:r>
      <w:r w:rsidRPr="0044437C">
        <w:fldChar w:fldCharType="separate"/>
      </w:r>
      <w:r w:rsidRPr="0044437C">
        <w:t>299</w:t>
      </w:r>
      <w:r w:rsidRPr="0044437C">
        <w:fldChar w:fldCharType="end"/>
      </w:r>
    </w:p>
    <w:p w14:paraId="6F6514EB" w14:textId="54DBC7E7"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G.3.5</w:t>
      </w:r>
      <w:r w:rsidRPr="0044437C">
        <w:rPr>
          <w:rFonts w:asciiTheme="minorHAnsi" w:eastAsiaTheme="minorEastAsia" w:hAnsiTheme="minorHAnsi" w:cstheme="minorBidi"/>
          <w:kern w:val="2"/>
          <w:sz w:val="24"/>
          <w:szCs w:val="24"/>
          <w:lang w:eastAsia="en-GB"/>
          <w14:ligatures w14:val="standardContextual"/>
        </w:rPr>
        <w:tab/>
      </w:r>
      <w:r w:rsidRPr="0044437C">
        <w:t>Minimum Test time</w:t>
      </w:r>
      <w:r w:rsidRPr="0044437C">
        <w:tab/>
      </w:r>
      <w:r w:rsidRPr="0044437C">
        <w:fldChar w:fldCharType="begin" w:fldLock="1"/>
      </w:r>
      <w:r w:rsidRPr="0044437C">
        <w:instrText xml:space="preserve"> PAGEREF _Toc194572069 \h </w:instrText>
      </w:r>
      <w:r w:rsidRPr="0044437C">
        <w:fldChar w:fldCharType="separate"/>
      </w:r>
      <w:r w:rsidRPr="0044437C">
        <w:t>299</w:t>
      </w:r>
      <w:r w:rsidRPr="0044437C">
        <w:fldChar w:fldCharType="end"/>
      </w:r>
    </w:p>
    <w:p w14:paraId="13E06B04" w14:textId="4D992906"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lang w:eastAsia="zh-CN"/>
        </w:rPr>
        <w:t>G.3.5.1</w:t>
      </w:r>
      <w:r w:rsidRPr="0044437C">
        <w:rPr>
          <w:rFonts w:asciiTheme="minorHAnsi" w:eastAsiaTheme="minorEastAsia" w:hAnsiTheme="minorHAnsi" w:cstheme="minorBidi"/>
          <w:kern w:val="2"/>
          <w:sz w:val="24"/>
          <w:szCs w:val="24"/>
          <w:lang w:eastAsia="en-GB"/>
          <w14:ligatures w14:val="standardContextual"/>
        </w:rPr>
        <w:tab/>
      </w:r>
      <w:r w:rsidRPr="0044437C">
        <w:t>Minimum Test Time procedure for PDSCH scenarios with 30% or 70% Throughput requirement</w:t>
      </w:r>
      <w:r w:rsidRPr="0044437C">
        <w:tab/>
      </w:r>
      <w:r w:rsidRPr="0044437C">
        <w:fldChar w:fldCharType="begin" w:fldLock="1"/>
      </w:r>
      <w:r w:rsidRPr="0044437C">
        <w:instrText xml:space="preserve"> PAGEREF _Toc194572070 \h </w:instrText>
      </w:r>
      <w:r w:rsidRPr="0044437C">
        <w:fldChar w:fldCharType="separate"/>
      </w:r>
      <w:r w:rsidRPr="0044437C">
        <w:t>300</w:t>
      </w:r>
      <w:r w:rsidRPr="0044437C">
        <w:fldChar w:fldCharType="end"/>
      </w:r>
    </w:p>
    <w:p w14:paraId="237644CF" w14:textId="176908E8" w:rsidR="004866F4" w:rsidRPr="0044437C" w:rsidRDefault="004866F4">
      <w:pPr>
        <w:pStyle w:val="TOC3"/>
        <w:rPr>
          <w:rFonts w:asciiTheme="minorHAnsi" w:eastAsiaTheme="minorEastAsia" w:hAnsiTheme="minorHAnsi" w:cstheme="minorBidi"/>
          <w:kern w:val="2"/>
          <w:sz w:val="24"/>
          <w:szCs w:val="24"/>
          <w:lang w:eastAsia="en-GB"/>
          <w14:ligatures w14:val="standardContextual"/>
        </w:rPr>
      </w:pPr>
      <w:r w:rsidRPr="0044437C">
        <w:rPr>
          <w:lang w:eastAsia="zh-CN"/>
        </w:rPr>
        <w:t>G.3.5.2</w:t>
      </w:r>
      <w:r w:rsidRPr="0044437C">
        <w:rPr>
          <w:rFonts w:asciiTheme="minorHAnsi" w:eastAsiaTheme="minorEastAsia" w:hAnsiTheme="minorHAnsi" w:cstheme="minorBidi"/>
          <w:kern w:val="2"/>
          <w:sz w:val="24"/>
          <w:szCs w:val="24"/>
          <w:lang w:eastAsia="en-GB"/>
          <w14:ligatures w14:val="standardContextual"/>
        </w:rPr>
        <w:tab/>
      </w:r>
      <w:r w:rsidRPr="0044437C">
        <w:t>Minimum Test Time procedure for PDSCH and PDCCH scenarios with 1% BLER requirement</w:t>
      </w:r>
      <w:r w:rsidRPr="0044437C">
        <w:tab/>
      </w:r>
      <w:r w:rsidRPr="0044437C">
        <w:fldChar w:fldCharType="begin" w:fldLock="1"/>
      </w:r>
      <w:r w:rsidRPr="0044437C">
        <w:instrText xml:space="preserve"> PAGEREF _Toc194572071 \h </w:instrText>
      </w:r>
      <w:r w:rsidRPr="0044437C">
        <w:fldChar w:fldCharType="separate"/>
      </w:r>
      <w:r w:rsidRPr="0044437C">
        <w:t>300</w:t>
      </w:r>
      <w:r w:rsidRPr="0044437C">
        <w:fldChar w:fldCharType="end"/>
      </w:r>
    </w:p>
    <w:p w14:paraId="0B3A7033" w14:textId="489A6BA1"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G.</w:t>
      </w:r>
      <w:r w:rsidRPr="0044437C">
        <w:rPr>
          <w:rFonts w:eastAsia="SimSun"/>
          <w:lang w:eastAsia="zh-CN"/>
        </w:rPr>
        <w:t>4</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lang w:eastAsia="zh-CN"/>
        </w:rPr>
        <w:t>Statistical testing of Performance Requirements with probability of misdetection</w:t>
      </w:r>
      <w:r w:rsidRPr="0044437C">
        <w:tab/>
      </w:r>
      <w:r w:rsidRPr="0044437C">
        <w:fldChar w:fldCharType="begin" w:fldLock="1"/>
      </w:r>
      <w:r w:rsidRPr="0044437C">
        <w:instrText xml:space="preserve"> PAGEREF _Toc194572072 \h </w:instrText>
      </w:r>
      <w:r w:rsidRPr="0044437C">
        <w:fldChar w:fldCharType="separate"/>
      </w:r>
      <w:r w:rsidRPr="0044437C">
        <w:t>301</w:t>
      </w:r>
      <w:r w:rsidRPr="0044437C">
        <w:fldChar w:fldCharType="end"/>
      </w:r>
    </w:p>
    <w:p w14:paraId="5BEF1471" w14:textId="401109E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G.4.1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_Toc194572073 \h </w:instrText>
      </w:r>
      <w:r w:rsidRPr="0044437C">
        <w:fldChar w:fldCharType="separate"/>
      </w:r>
      <w:r w:rsidRPr="0044437C">
        <w:t>301</w:t>
      </w:r>
      <w:r w:rsidRPr="0044437C">
        <w:fldChar w:fldCharType="end"/>
      </w:r>
    </w:p>
    <w:p w14:paraId="7DF00A90" w14:textId="260CB46E"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G.4.2</w:t>
      </w:r>
      <w:r w:rsidRPr="0044437C">
        <w:rPr>
          <w:rFonts w:asciiTheme="minorHAnsi" w:eastAsiaTheme="minorEastAsia" w:hAnsiTheme="minorHAnsi" w:cstheme="minorBidi"/>
          <w:kern w:val="2"/>
          <w:sz w:val="24"/>
          <w:szCs w:val="24"/>
          <w:lang w:eastAsia="en-GB"/>
          <w14:ligatures w14:val="standardContextual"/>
        </w:rPr>
        <w:tab/>
      </w:r>
      <w:r w:rsidRPr="0044437C">
        <w:t>Mapping the UE reaction to error ratio</w:t>
      </w:r>
      <w:r w:rsidRPr="0044437C">
        <w:tab/>
      </w:r>
      <w:r w:rsidRPr="0044437C">
        <w:fldChar w:fldCharType="begin" w:fldLock="1"/>
      </w:r>
      <w:r w:rsidRPr="0044437C">
        <w:instrText xml:space="preserve"> PAGEREF _Toc194572074 \h </w:instrText>
      </w:r>
      <w:r w:rsidRPr="0044437C">
        <w:fldChar w:fldCharType="separate"/>
      </w:r>
      <w:r w:rsidRPr="0044437C">
        <w:t>302</w:t>
      </w:r>
      <w:r w:rsidRPr="0044437C">
        <w:fldChar w:fldCharType="end"/>
      </w:r>
    </w:p>
    <w:p w14:paraId="7CD23C81" w14:textId="7E288918"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G.4.3</w:t>
      </w:r>
      <w:r w:rsidRPr="0044437C">
        <w:rPr>
          <w:rFonts w:asciiTheme="minorHAnsi" w:eastAsiaTheme="minorEastAsia" w:hAnsiTheme="minorHAnsi" w:cstheme="minorBidi"/>
          <w:kern w:val="2"/>
          <w:sz w:val="24"/>
          <w:szCs w:val="24"/>
          <w:lang w:eastAsia="en-GB"/>
          <w14:ligatures w14:val="standardContextual"/>
        </w:rPr>
        <w:tab/>
      </w:r>
      <w:r w:rsidRPr="0044437C">
        <w:t>Design of the test</w:t>
      </w:r>
      <w:r w:rsidRPr="0044437C">
        <w:tab/>
      </w:r>
      <w:r w:rsidRPr="0044437C">
        <w:fldChar w:fldCharType="begin" w:fldLock="1"/>
      </w:r>
      <w:r w:rsidRPr="0044437C">
        <w:instrText xml:space="preserve"> PAGEREF _Toc194572075 \h </w:instrText>
      </w:r>
      <w:r w:rsidRPr="0044437C">
        <w:fldChar w:fldCharType="separate"/>
      </w:r>
      <w:r w:rsidRPr="0044437C">
        <w:t>302</w:t>
      </w:r>
      <w:r w:rsidRPr="0044437C">
        <w:fldChar w:fldCharType="end"/>
      </w:r>
    </w:p>
    <w:p w14:paraId="28682D5B" w14:textId="59001057"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G.4.4</w:t>
      </w:r>
      <w:r w:rsidRPr="0044437C">
        <w:rPr>
          <w:rFonts w:asciiTheme="minorHAnsi" w:eastAsiaTheme="minorEastAsia" w:hAnsiTheme="minorHAnsi" w:cstheme="minorBidi"/>
          <w:kern w:val="2"/>
          <w:sz w:val="24"/>
          <w:szCs w:val="24"/>
          <w:lang w:eastAsia="en-GB"/>
          <w14:ligatures w14:val="standardContextual"/>
        </w:rPr>
        <w:tab/>
      </w:r>
      <w:r w:rsidRPr="0044437C">
        <w:t>Numerical definition of the pass fail limits</w:t>
      </w:r>
      <w:r w:rsidRPr="0044437C">
        <w:tab/>
      </w:r>
      <w:r w:rsidRPr="0044437C">
        <w:fldChar w:fldCharType="begin" w:fldLock="1"/>
      </w:r>
      <w:r w:rsidRPr="0044437C">
        <w:instrText xml:space="preserve"> PAGEREF _Toc194572076 \h </w:instrText>
      </w:r>
      <w:r w:rsidRPr="0044437C">
        <w:fldChar w:fldCharType="separate"/>
      </w:r>
      <w:r w:rsidRPr="0044437C">
        <w:t>303</w:t>
      </w:r>
      <w:r w:rsidRPr="0044437C">
        <w:fldChar w:fldCharType="end"/>
      </w:r>
    </w:p>
    <w:p w14:paraId="3FA0C5B7" w14:textId="688DF510"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G.4.5</w:t>
      </w:r>
      <w:r w:rsidRPr="0044437C">
        <w:rPr>
          <w:rFonts w:asciiTheme="minorHAnsi" w:eastAsiaTheme="minorEastAsia" w:hAnsiTheme="minorHAnsi" w:cstheme="minorBidi"/>
          <w:kern w:val="2"/>
          <w:sz w:val="24"/>
          <w:szCs w:val="24"/>
          <w:lang w:eastAsia="en-GB"/>
          <w14:ligatures w14:val="standardContextual"/>
        </w:rPr>
        <w:tab/>
      </w:r>
      <w:r w:rsidRPr="0044437C">
        <w:t>Pass fail decision rules</w:t>
      </w:r>
      <w:r w:rsidRPr="0044437C">
        <w:tab/>
      </w:r>
      <w:r w:rsidRPr="0044437C">
        <w:fldChar w:fldCharType="begin" w:fldLock="1"/>
      </w:r>
      <w:r w:rsidRPr="0044437C">
        <w:instrText xml:space="preserve"> PAGEREF _Toc194572077 \h </w:instrText>
      </w:r>
      <w:r w:rsidRPr="0044437C">
        <w:fldChar w:fldCharType="separate"/>
      </w:r>
      <w:r w:rsidRPr="0044437C">
        <w:t>303</w:t>
      </w:r>
      <w:r w:rsidRPr="0044437C">
        <w:fldChar w:fldCharType="end"/>
      </w:r>
    </w:p>
    <w:p w14:paraId="15CDC62A" w14:textId="3CF67DD6"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G.4.6</w:t>
      </w:r>
      <w:r w:rsidRPr="0044437C">
        <w:rPr>
          <w:rFonts w:asciiTheme="minorHAnsi" w:eastAsiaTheme="minorEastAsia" w:hAnsiTheme="minorHAnsi" w:cstheme="minorBidi"/>
          <w:kern w:val="2"/>
          <w:sz w:val="24"/>
          <w:szCs w:val="24"/>
          <w:lang w:eastAsia="en-GB"/>
          <w14:ligatures w14:val="standardContextual"/>
        </w:rPr>
        <w:tab/>
      </w:r>
      <w:r w:rsidRPr="0044437C">
        <w:t>Minimum Test time</w:t>
      </w:r>
      <w:r w:rsidRPr="0044437C">
        <w:tab/>
      </w:r>
      <w:r w:rsidRPr="0044437C">
        <w:fldChar w:fldCharType="begin" w:fldLock="1"/>
      </w:r>
      <w:r w:rsidRPr="0044437C">
        <w:instrText xml:space="preserve"> PAGEREF _Toc194572078 \h </w:instrText>
      </w:r>
      <w:r w:rsidRPr="0044437C">
        <w:fldChar w:fldCharType="separate"/>
      </w:r>
      <w:r w:rsidRPr="0044437C">
        <w:t>304</w:t>
      </w:r>
      <w:r w:rsidRPr="0044437C">
        <w:fldChar w:fldCharType="end"/>
      </w:r>
    </w:p>
    <w:p w14:paraId="1237F414" w14:textId="377FEFF2"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G.</w:t>
      </w:r>
      <w:r w:rsidRPr="0044437C">
        <w:rPr>
          <w:rFonts w:eastAsia="SimSun"/>
          <w:lang w:eastAsia="zh-CN"/>
        </w:rPr>
        <w:t>5</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lang w:eastAsia="zh-CN"/>
        </w:rPr>
        <w:t>[FFS]</w:t>
      </w:r>
      <w:r w:rsidRPr="0044437C">
        <w:tab/>
      </w:r>
      <w:r w:rsidRPr="0044437C">
        <w:fldChar w:fldCharType="begin" w:fldLock="1"/>
      </w:r>
      <w:r w:rsidRPr="0044437C">
        <w:instrText xml:space="preserve"> PAGEREF _Toc194572079 \h </w:instrText>
      </w:r>
      <w:r w:rsidRPr="0044437C">
        <w:fldChar w:fldCharType="separate"/>
      </w:r>
      <w:r w:rsidRPr="0044437C">
        <w:t>304</w:t>
      </w:r>
      <w:r w:rsidRPr="0044437C">
        <w:fldChar w:fldCharType="end"/>
      </w:r>
    </w:p>
    <w:p w14:paraId="079B6D4C" w14:textId="679A29D5"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G.</w:t>
      </w:r>
      <w:r w:rsidRPr="0044437C">
        <w:rPr>
          <w:rFonts w:eastAsia="SimSun"/>
          <w:lang w:eastAsia="zh-CN"/>
        </w:rPr>
        <w:t>6</w:t>
      </w:r>
      <w:r w:rsidRPr="0044437C">
        <w:rPr>
          <w:rFonts w:asciiTheme="minorHAnsi" w:eastAsiaTheme="minorEastAsia" w:hAnsiTheme="minorHAnsi" w:cstheme="minorBidi"/>
          <w:kern w:val="2"/>
          <w:sz w:val="24"/>
          <w:szCs w:val="24"/>
          <w:lang w:eastAsia="en-GB"/>
          <w14:ligatures w14:val="standardContextual"/>
        </w:rPr>
        <w:tab/>
      </w:r>
      <w:r w:rsidRPr="0044437C">
        <w:rPr>
          <w:rFonts w:eastAsia="SimSun"/>
          <w:lang w:eastAsia="zh-CN"/>
        </w:rPr>
        <w:t>[FFS]</w:t>
      </w:r>
      <w:r w:rsidRPr="0044437C">
        <w:tab/>
      </w:r>
      <w:r w:rsidRPr="0044437C">
        <w:fldChar w:fldCharType="begin" w:fldLock="1"/>
      </w:r>
      <w:r w:rsidRPr="0044437C">
        <w:instrText xml:space="preserve"> PAGEREF _Toc194572080 \h </w:instrText>
      </w:r>
      <w:r w:rsidRPr="0044437C">
        <w:fldChar w:fldCharType="separate"/>
      </w:r>
      <w:r w:rsidRPr="0044437C">
        <w:t>304</w:t>
      </w:r>
      <w:r w:rsidRPr="0044437C">
        <w:fldChar w:fldCharType="end"/>
      </w:r>
    </w:p>
    <w:p w14:paraId="70BCC1C4" w14:textId="4AE9E7E9"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G.7</w:t>
      </w:r>
      <w:r w:rsidRPr="0044437C">
        <w:rPr>
          <w:rFonts w:asciiTheme="minorHAnsi" w:eastAsiaTheme="minorEastAsia" w:hAnsiTheme="minorHAnsi" w:cstheme="minorBidi"/>
          <w:kern w:val="2"/>
          <w:sz w:val="24"/>
          <w:szCs w:val="24"/>
          <w:lang w:eastAsia="en-GB"/>
          <w14:ligatures w14:val="standardContextual"/>
        </w:rPr>
        <w:tab/>
      </w:r>
      <w:r w:rsidRPr="0044437C">
        <w:t>Theory to derive the numbers in Table G.2.4-1 (Informative)</w:t>
      </w:r>
      <w:r w:rsidRPr="0044437C">
        <w:tab/>
      </w:r>
      <w:r w:rsidRPr="0044437C">
        <w:fldChar w:fldCharType="begin" w:fldLock="1"/>
      </w:r>
      <w:r w:rsidRPr="0044437C">
        <w:instrText xml:space="preserve"> PAGEREF _Toc194572081 \h </w:instrText>
      </w:r>
      <w:r w:rsidRPr="0044437C">
        <w:fldChar w:fldCharType="separate"/>
      </w:r>
      <w:r w:rsidRPr="0044437C">
        <w:t>304</w:t>
      </w:r>
      <w:r w:rsidRPr="0044437C">
        <w:fldChar w:fldCharType="end"/>
      </w:r>
    </w:p>
    <w:p w14:paraId="14626F25" w14:textId="1F03CD7F"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G.7.1</w:t>
      </w:r>
      <w:r w:rsidRPr="0044437C">
        <w:rPr>
          <w:rFonts w:asciiTheme="minorHAnsi" w:eastAsiaTheme="minorEastAsia" w:hAnsiTheme="minorHAnsi" w:cstheme="minorBidi"/>
          <w:kern w:val="2"/>
          <w:sz w:val="24"/>
          <w:szCs w:val="24"/>
          <w:lang w:eastAsia="en-GB"/>
          <w14:ligatures w14:val="standardContextual"/>
        </w:rPr>
        <w:tab/>
      </w:r>
      <w:r w:rsidRPr="0044437C">
        <w:t>Error Ratio (ER)</w:t>
      </w:r>
      <w:r w:rsidRPr="0044437C">
        <w:tab/>
      </w:r>
      <w:r w:rsidRPr="0044437C">
        <w:fldChar w:fldCharType="begin" w:fldLock="1"/>
      </w:r>
      <w:r w:rsidRPr="0044437C">
        <w:instrText xml:space="preserve"> PAGEREF _Toc194572082 \h </w:instrText>
      </w:r>
      <w:r w:rsidRPr="0044437C">
        <w:fldChar w:fldCharType="separate"/>
      </w:r>
      <w:r w:rsidRPr="0044437C">
        <w:t>304</w:t>
      </w:r>
      <w:r w:rsidRPr="0044437C">
        <w:fldChar w:fldCharType="end"/>
      </w:r>
    </w:p>
    <w:p w14:paraId="1F4EAA7F" w14:textId="2686A95C"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G.7.2</w:t>
      </w:r>
      <w:r w:rsidRPr="0044437C">
        <w:rPr>
          <w:rFonts w:asciiTheme="minorHAnsi" w:eastAsiaTheme="minorEastAsia" w:hAnsiTheme="minorHAnsi" w:cstheme="minorBidi"/>
          <w:kern w:val="2"/>
          <w:sz w:val="24"/>
          <w:szCs w:val="24"/>
          <w:lang w:eastAsia="en-GB"/>
          <w14:ligatures w14:val="standardContextual"/>
        </w:rPr>
        <w:tab/>
      </w:r>
      <w:r w:rsidRPr="0044437C">
        <w:t>Test Design</w:t>
      </w:r>
      <w:r w:rsidRPr="0044437C">
        <w:tab/>
      </w:r>
      <w:r w:rsidRPr="0044437C">
        <w:fldChar w:fldCharType="begin" w:fldLock="1"/>
      </w:r>
      <w:r w:rsidRPr="0044437C">
        <w:instrText xml:space="preserve"> PAGEREF _Toc194572083 \h </w:instrText>
      </w:r>
      <w:r w:rsidRPr="0044437C">
        <w:fldChar w:fldCharType="separate"/>
      </w:r>
      <w:r w:rsidRPr="0044437C">
        <w:t>304</w:t>
      </w:r>
      <w:r w:rsidRPr="0044437C">
        <w:fldChar w:fldCharType="end"/>
      </w:r>
    </w:p>
    <w:p w14:paraId="27EF8BA0" w14:textId="7D22FF63"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lastRenderedPageBreak/>
        <w:t>G.7.3</w:t>
      </w:r>
      <w:r w:rsidRPr="0044437C">
        <w:rPr>
          <w:rFonts w:asciiTheme="minorHAnsi" w:eastAsiaTheme="minorEastAsia" w:hAnsiTheme="minorHAnsi" w:cstheme="minorBidi"/>
          <w:kern w:val="2"/>
          <w:sz w:val="24"/>
          <w:szCs w:val="24"/>
          <w:lang w:eastAsia="en-GB"/>
          <w14:ligatures w14:val="standardContextual"/>
        </w:rPr>
        <w:tab/>
      </w:r>
      <w:r w:rsidRPr="0044437C">
        <w:t>Confidence level</w:t>
      </w:r>
      <w:r w:rsidRPr="0044437C">
        <w:tab/>
      </w:r>
      <w:r w:rsidRPr="0044437C">
        <w:fldChar w:fldCharType="begin" w:fldLock="1"/>
      </w:r>
      <w:r w:rsidRPr="0044437C">
        <w:instrText xml:space="preserve"> PAGEREF _Toc194572084 \h </w:instrText>
      </w:r>
      <w:r w:rsidRPr="0044437C">
        <w:fldChar w:fldCharType="separate"/>
      </w:r>
      <w:r w:rsidRPr="0044437C">
        <w:t>304</w:t>
      </w:r>
      <w:r w:rsidRPr="0044437C">
        <w:fldChar w:fldCharType="end"/>
      </w:r>
    </w:p>
    <w:p w14:paraId="2BCC4986" w14:textId="58B10410"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G.7.4</w:t>
      </w:r>
      <w:r w:rsidRPr="0044437C">
        <w:rPr>
          <w:rFonts w:asciiTheme="minorHAnsi" w:eastAsiaTheme="minorEastAsia" w:hAnsiTheme="minorHAnsi" w:cstheme="minorBidi"/>
          <w:kern w:val="2"/>
          <w:sz w:val="24"/>
          <w:szCs w:val="24"/>
          <w:lang w:eastAsia="en-GB"/>
          <w14:ligatures w14:val="standardContextual"/>
        </w:rPr>
        <w:tab/>
      </w:r>
      <w:r w:rsidRPr="0044437C">
        <w:t>Introduction: Supplier Risk versus Customer Risk</w:t>
      </w:r>
      <w:r w:rsidRPr="0044437C">
        <w:tab/>
      </w:r>
      <w:r w:rsidRPr="0044437C">
        <w:fldChar w:fldCharType="begin" w:fldLock="1"/>
      </w:r>
      <w:r w:rsidRPr="0044437C">
        <w:instrText xml:space="preserve"> PAGEREF _Toc194572085 \h </w:instrText>
      </w:r>
      <w:r w:rsidRPr="0044437C">
        <w:fldChar w:fldCharType="separate"/>
      </w:r>
      <w:r w:rsidRPr="0044437C">
        <w:t>305</w:t>
      </w:r>
      <w:r w:rsidRPr="0044437C">
        <w:fldChar w:fldCharType="end"/>
      </w:r>
    </w:p>
    <w:p w14:paraId="572D6FB2" w14:textId="57E2F890"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G.7.5</w:t>
      </w:r>
      <w:r w:rsidRPr="0044437C">
        <w:rPr>
          <w:rFonts w:asciiTheme="minorHAnsi" w:eastAsiaTheme="minorEastAsia" w:hAnsiTheme="minorHAnsi" w:cstheme="minorBidi"/>
          <w:kern w:val="2"/>
          <w:sz w:val="24"/>
          <w:szCs w:val="24"/>
          <w:lang w:eastAsia="en-GB"/>
          <w14:ligatures w14:val="standardContextual"/>
        </w:rPr>
        <w:tab/>
      </w:r>
      <w:r w:rsidRPr="0044437C">
        <w:t>Supplier Risk versus Customer Risk</w:t>
      </w:r>
      <w:r w:rsidRPr="0044437C">
        <w:tab/>
      </w:r>
      <w:r w:rsidRPr="0044437C">
        <w:fldChar w:fldCharType="begin" w:fldLock="1"/>
      </w:r>
      <w:r w:rsidRPr="0044437C">
        <w:instrText xml:space="preserve"> PAGEREF _Toc194572086 \h </w:instrText>
      </w:r>
      <w:r w:rsidRPr="0044437C">
        <w:fldChar w:fldCharType="separate"/>
      </w:r>
      <w:r w:rsidRPr="0044437C">
        <w:t>305</w:t>
      </w:r>
      <w:r w:rsidRPr="0044437C">
        <w:fldChar w:fldCharType="end"/>
      </w:r>
    </w:p>
    <w:p w14:paraId="0522ED96" w14:textId="468F2446"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G.7.6</w:t>
      </w:r>
      <w:r w:rsidRPr="0044437C">
        <w:rPr>
          <w:rFonts w:asciiTheme="minorHAnsi" w:eastAsiaTheme="minorEastAsia" w:hAnsiTheme="minorHAnsi" w:cstheme="minorBidi"/>
          <w:kern w:val="2"/>
          <w:sz w:val="24"/>
          <w:szCs w:val="24"/>
          <w:lang w:eastAsia="en-GB"/>
          <w14:ligatures w14:val="standardContextual"/>
        </w:rPr>
        <w:tab/>
      </w:r>
      <w:r w:rsidRPr="0044437C">
        <w:t>Introduction: Standard test versus early decision concept</w:t>
      </w:r>
      <w:r w:rsidRPr="0044437C">
        <w:tab/>
      </w:r>
      <w:r w:rsidRPr="0044437C">
        <w:fldChar w:fldCharType="begin" w:fldLock="1"/>
      </w:r>
      <w:r w:rsidRPr="0044437C">
        <w:instrText xml:space="preserve"> PAGEREF _Toc194572087 \h </w:instrText>
      </w:r>
      <w:r w:rsidRPr="0044437C">
        <w:fldChar w:fldCharType="separate"/>
      </w:r>
      <w:r w:rsidRPr="0044437C">
        <w:t>305</w:t>
      </w:r>
      <w:r w:rsidRPr="0044437C">
        <w:fldChar w:fldCharType="end"/>
      </w:r>
    </w:p>
    <w:p w14:paraId="280158E1" w14:textId="665498D3"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G.7.7</w:t>
      </w:r>
      <w:r w:rsidRPr="0044437C">
        <w:rPr>
          <w:rFonts w:asciiTheme="minorHAnsi" w:eastAsiaTheme="minorEastAsia" w:hAnsiTheme="minorHAnsi" w:cstheme="minorBidi"/>
          <w:kern w:val="2"/>
          <w:sz w:val="24"/>
          <w:szCs w:val="24"/>
          <w:lang w:eastAsia="en-GB"/>
          <w14:ligatures w14:val="standardContextual"/>
        </w:rPr>
        <w:tab/>
      </w:r>
      <w:r w:rsidRPr="0044437C">
        <w:t>Standard test versus early decision concept</w:t>
      </w:r>
      <w:r w:rsidRPr="0044437C">
        <w:tab/>
      </w:r>
      <w:r w:rsidRPr="0044437C">
        <w:fldChar w:fldCharType="begin" w:fldLock="1"/>
      </w:r>
      <w:r w:rsidRPr="0044437C">
        <w:instrText xml:space="preserve"> PAGEREF _Toc194572088 \h </w:instrText>
      </w:r>
      <w:r w:rsidRPr="0044437C">
        <w:fldChar w:fldCharType="separate"/>
      </w:r>
      <w:r w:rsidRPr="0044437C">
        <w:t>306</w:t>
      </w:r>
      <w:r w:rsidRPr="0044437C">
        <w:fldChar w:fldCharType="end"/>
      </w:r>
    </w:p>
    <w:p w14:paraId="56BB6ADB" w14:textId="2EDA01AC"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G.7.8</w:t>
      </w:r>
      <w:r w:rsidRPr="0044437C">
        <w:rPr>
          <w:rFonts w:asciiTheme="minorHAnsi" w:eastAsiaTheme="minorEastAsia" w:hAnsiTheme="minorHAnsi" w:cstheme="minorBidi"/>
          <w:kern w:val="2"/>
          <w:sz w:val="24"/>
          <w:szCs w:val="24"/>
          <w:lang w:eastAsia="en-GB"/>
          <w14:ligatures w14:val="standardContextual"/>
        </w:rPr>
        <w:tab/>
      </w:r>
      <w:r w:rsidRPr="0044437C">
        <w:t>Selectivity</w:t>
      </w:r>
      <w:r w:rsidRPr="0044437C">
        <w:tab/>
      </w:r>
      <w:r w:rsidRPr="0044437C">
        <w:fldChar w:fldCharType="begin" w:fldLock="1"/>
      </w:r>
      <w:r w:rsidRPr="0044437C">
        <w:instrText xml:space="preserve"> PAGEREF _Toc194572089 \h </w:instrText>
      </w:r>
      <w:r w:rsidRPr="0044437C">
        <w:fldChar w:fldCharType="separate"/>
      </w:r>
      <w:r w:rsidRPr="0044437C">
        <w:t>306</w:t>
      </w:r>
      <w:r w:rsidRPr="0044437C">
        <w:fldChar w:fldCharType="end"/>
      </w:r>
    </w:p>
    <w:p w14:paraId="6EFF3975" w14:textId="5AE35871"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G.7.9</w:t>
      </w:r>
      <w:r w:rsidRPr="0044437C">
        <w:rPr>
          <w:rFonts w:asciiTheme="minorHAnsi" w:eastAsiaTheme="minorEastAsia" w:hAnsiTheme="minorHAnsi" w:cstheme="minorBidi"/>
          <w:kern w:val="2"/>
          <w:sz w:val="24"/>
          <w:szCs w:val="24"/>
          <w:lang w:eastAsia="en-GB"/>
          <w14:ligatures w14:val="standardContextual"/>
        </w:rPr>
        <w:tab/>
      </w:r>
      <w:r w:rsidRPr="0044437C">
        <w:t>Design of the test</w:t>
      </w:r>
      <w:r w:rsidRPr="0044437C">
        <w:tab/>
      </w:r>
      <w:r w:rsidRPr="0044437C">
        <w:fldChar w:fldCharType="begin" w:fldLock="1"/>
      </w:r>
      <w:r w:rsidRPr="0044437C">
        <w:instrText xml:space="preserve"> PAGEREF _Toc194572090 \h </w:instrText>
      </w:r>
      <w:r w:rsidRPr="0044437C">
        <w:fldChar w:fldCharType="separate"/>
      </w:r>
      <w:r w:rsidRPr="0044437C">
        <w:t>307</w:t>
      </w:r>
      <w:r w:rsidRPr="0044437C">
        <w:fldChar w:fldCharType="end"/>
      </w:r>
    </w:p>
    <w:p w14:paraId="504C3EE8" w14:textId="2F5C3DC1"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G.7.10</w:t>
      </w:r>
      <w:r w:rsidRPr="0044437C">
        <w:rPr>
          <w:rFonts w:asciiTheme="minorHAnsi" w:eastAsiaTheme="minorEastAsia" w:hAnsiTheme="minorHAnsi" w:cstheme="minorBidi"/>
          <w:kern w:val="2"/>
          <w:sz w:val="24"/>
          <w:szCs w:val="24"/>
          <w:lang w:eastAsia="en-GB"/>
          <w14:ligatures w14:val="standardContextual"/>
        </w:rPr>
        <w:tab/>
      </w:r>
      <w:r w:rsidRPr="0044437C">
        <w:t>Simulation to derive the pass fail limits in Table G.2.4-1</w:t>
      </w:r>
      <w:r w:rsidRPr="0044437C">
        <w:tab/>
      </w:r>
      <w:r w:rsidRPr="0044437C">
        <w:fldChar w:fldCharType="begin" w:fldLock="1"/>
      </w:r>
      <w:r w:rsidRPr="0044437C">
        <w:instrText xml:space="preserve"> PAGEREF _Toc194572091 \h </w:instrText>
      </w:r>
      <w:r w:rsidRPr="0044437C">
        <w:fldChar w:fldCharType="separate"/>
      </w:r>
      <w:r w:rsidRPr="0044437C">
        <w:t>308</w:t>
      </w:r>
      <w:r w:rsidRPr="0044437C">
        <w:fldChar w:fldCharType="end"/>
      </w:r>
    </w:p>
    <w:p w14:paraId="1816186F" w14:textId="7A78FAB2"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t>Annex H (</w:t>
      </w:r>
      <w:r w:rsidRPr="0044437C">
        <w:rPr>
          <w:lang w:eastAsia="en-GB"/>
        </w:rPr>
        <w:t>normative</w:t>
      </w:r>
      <w:r w:rsidRPr="0044437C">
        <w:t>): Uplink Physical Channels</w:t>
      </w:r>
      <w:r w:rsidRPr="0044437C">
        <w:tab/>
      </w:r>
      <w:r w:rsidRPr="0044437C">
        <w:fldChar w:fldCharType="begin" w:fldLock="1"/>
      </w:r>
      <w:r w:rsidRPr="0044437C">
        <w:instrText xml:space="preserve"> PAGEREF _Toc194572092 \h </w:instrText>
      </w:r>
      <w:r w:rsidRPr="0044437C">
        <w:fldChar w:fldCharType="separate"/>
      </w:r>
      <w:r w:rsidRPr="0044437C">
        <w:t>308</w:t>
      </w:r>
      <w:r w:rsidRPr="0044437C">
        <w:fldChar w:fldCharType="end"/>
      </w:r>
    </w:p>
    <w:p w14:paraId="22B41F1C" w14:textId="0AB9144D"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H.0</w:t>
      </w:r>
      <w:r w:rsidRPr="0044437C">
        <w:rPr>
          <w:rFonts w:asciiTheme="minorHAnsi" w:eastAsiaTheme="minorEastAsia" w:hAnsiTheme="minorHAnsi" w:cstheme="minorBidi"/>
          <w:kern w:val="2"/>
          <w:sz w:val="24"/>
          <w:szCs w:val="24"/>
          <w:lang w:eastAsia="en-GB"/>
          <w14:ligatures w14:val="standardContextual"/>
        </w:rPr>
        <w:tab/>
      </w:r>
      <w:r w:rsidRPr="0044437C">
        <w:t>Uplink Signal Levels</w:t>
      </w:r>
      <w:r w:rsidRPr="0044437C">
        <w:tab/>
      </w:r>
      <w:r w:rsidRPr="0044437C">
        <w:fldChar w:fldCharType="begin" w:fldLock="1"/>
      </w:r>
      <w:r w:rsidRPr="0044437C">
        <w:instrText xml:space="preserve"> PAGEREF _Toc194572093 \h </w:instrText>
      </w:r>
      <w:r w:rsidRPr="0044437C">
        <w:fldChar w:fldCharType="separate"/>
      </w:r>
      <w:r w:rsidRPr="0044437C">
        <w:t>308</w:t>
      </w:r>
      <w:r w:rsidRPr="0044437C">
        <w:fldChar w:fldCharType="end"/>
      </w:r>
    </w:p>
    <w:p w14:paraId="731A4544" w14:textId="1752BC64"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H.0.1</w:t>
      </w:r>
      <w:r w:rsidRPr="0044437C">
        <w:rPr>
          <w:rFonts w:asciiTheme="minorHAnsi" w:eastAsiaTheme="minorEastAsia" w:hAnsiTheme="minorHAnsi" w:cstheme="minorBidi"/>
          <w:kern w:val="2"/>
          <w:sz w:val="24"/>
          <w:szCs w:val="24"/>
          <w:lang w:eastAsia="en-GB"/>
          <w14:ligatures w14:val="standardContextual"/>
        </w:rPr>
        <w:tab/>
      </w:r>
      <w:r w:rsidRPr="0044437C">
        <w:t>Uplink Signal Levels for NB1</w:t>
      </w:r>
      <w:r w:rsidRPr="0044437C">
        <w:tab/>
      </w:r>
      <w:r w:rsidRPr="0044437C">
        <w:fldChar w:fldCharType="begin" w:fldLock="1"/>
      </w:r>
      <w:r w:rsidRPr="0044437C">
        <w:instrText xml:space="preserve"> PAGEREF _Toc194572094 \h </w:instrText>
      </w:r>
      <w:r w:rsidRPr="0044437C">
        <w:fldChar w:fldCharType="separate"/>
      </w:r>
      <w:r w:rsidRPr="0044437C">
        <w:t>309</w:t>
      </w:r>
      <w:r w:rsidRPr="0044437C">
        <w:fldChar w:fldCharType="end"/>
      </w:r>
    </w:p>
    <w:p w14:paraId="51E04893" w14:textId="102E74AC"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H.1</w:t>
      </w:r>
      <w:r w:rsidRPr="0044437C">
        <w:rPr>
          <w:rFonts w:asciiTheme="minorHAnsi" w:eastAsiaTheme="minorEastAsia" w:hAnsiTheme="minorHAnsi" w:cstheme="minorBidi"/>
          <w:kern w:val="2"/>
          <w:sz w:val="24"/>
          <w:szCs w:val="24"/>
          <w:lang w:eastAsia="en-GB"/>
          <w14:ligatures w14:val="standardContextual"/>
        </w:rPr>
        <w:tab/>
      </w:r>
      <w:r w:rsidRPr="0044437C">
        <w:t>General</w:t>
      </w:r>
      <w:r w:rsidRPr="0044437C">
        <w:tab/>
      </w:r>
      <w:r w:rsidRPr="0044437C">
        <w:fldChar w:fldCharType="begin" w:fldLock="1"/>
      </w:r>
      <w:r w:rsidRPr="0044437C">
        <w:instrText xml:space="preserve"> PAGEREF _Toc194572095 \h </w:instrText>
      </w:r>
      <w:r w:rsidRPr="0044437C">
        <w:fldChar w:fldCharType="separate"/>
      </w:r>
      <w:r w:rsidRPr="0044437C">
        <w:t>309</w:t>
      </w:r>
      <w:r w:rsidRPr="0044437C">
        <w:fldChar w:fldCharType="end"/>
      </w:r>
    </w:p>
    <w:p w14:paraId="244D0772" w14:textId="18DBDD37"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H.1.1</w:t>
      </w:r>
      <w:r w:rsidRPr="0044437C">
        <w:rPr>
          <w:rFonts w:asciiTheme="minorHAnsi" w:eastAsiaTheme="minorEastAsia" w:hAnsiTheme="minorHAnsi" w:cstheme="minorBidi"/>
          <w:kern w:val="2"/>
          <w:sz w:val="24"/>
          <w:szCs w:val="24"/>
          <w:lang w:eastAsia="en-GB"/>
          <w14:ligatures w14:val="standardContextual"/>
        </w:rPr>
        <w:tab/>
      </w:r>
      <w:r w:rsidRPr="0044437C">
        <w:t>General for NB1</w:t>
      </w:r>
      <w:r w:rsidRPr="0044437C">
        <w:tab/>
      </w:r>
      <w:r w:rsidRPr="0044437C">
        <w:fldChar w:fldCharType="begin" w:fldLock="1"/>
      </w:r>
      <w:r w:rsidRPr="0044437C">
        <w:instrText xml:space="preserve"> PAGEREF _Toc194572096 \h </w:instrText>
      </w:r>
      <w:r w:rsidRPr="0044437C">
        <w:fldChar w:fldCharType="separate"/>
      </w:r>
      <w:r w:rsidRPr="0044437C">
        <w:t>309</w:t>
      </w:r>
      <w:r w:rsidRPr="0044437C">
        <w:fldChar w:fldCharType="end"/>
      </w:r>
    </w:p>
    <w:p w14:paraId="3A23644D" w14:textId="3EAD13A5"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H.2</w:t>
      </w:r>
      <w:r w:rsidRPr="0044437C">
        <w:rPr>
          <w:rFonts w:asciiTheme="minorHAnsi" w:eastAsiaTheme="minorEastAsia" w:hAnsiTheme="minorHAnsi" w:cstheme="minorBidi"/>
          <w:kern w:val="2"/>
          <w:sz w:val="24"/>
          <w:szCs w:val="24"/>
          <w:lang w:eastAsia="en-GB"/>
          <w14:ligatures w14:val="standardContextual"/>
        </w:rPr>
        <w:tab/>
      </w:r>
      <w:r w:rsidRPr="0044437C">
        <w:t>Set-up</w:t>
      </w:r>
      <w:r w:rsidRPr="0044437C">
        <w:tab/>
      </w:r>
      <w:r w:rsidRPr="0044437C">
        <w:fldChar w:fldCharType="begin" w:fldLock="1"/>
      </w:r>
      <w:r w:rsidRPr="0044437C">
        <w:instrText xml:space="preserve"> PAGEREF _Toc194572097 \h </w:instrText>
      </w:r>
      <w:r w:rsidRPr="0044437C">
        <w:fldChar w:fldCharType="separate"/>
      </w:r>
      <w:r w:rsidRPr="0044437C">
        <w:t>310</w:t>
      </w:r>
      <w:r w:rsidRPr="0044437C">
        <w:fldChar w:fldCharType="end"/>
      </w:r>
    </w:p>
    <w:p w14:paraId="7ACBA72D" w14:textId="676A9E4C"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H.2.1</w:t>
      </w:r>
      <w:r w:rsidRPr="0044437C">
        <w:rPr>
          <w:rFonts w:asciiTheme="minorHAnsi" w:eastAsiaTheme="minorEastAsia" w:hAnsiTheme="minorHAnsi" w:cstheme="minorBidi"/>
          <w:kern w:val="2"/>
          <w:sz w:val="24"/>
          <w:szCs w:val="24"/>
          <w:lang w:eastAsia="en-GB"/>
          <w14:ligatures w14:val="standardContextual"/>
        </w:rPr>
        <w:tab/>
      </w:r>
      <w:r w:rsidRPr="0044437C">
        <w:t>Set-up for NB1</w:t>
      </w:r>
      <w:r w:rsidRPr="0044437C">
        <w:tab/>
      </w:r>
      <w:r w:rsidRPr="0044437C">
        <w:fldChar w:fldCharType="begin" w:fldLock="1"/>
      </w:r>
      <w:r w:rsidRPr="0044437C">
        <w:instrText xml:space="preserve"> PAGEREF _Toc194572098 \h </w:instrText>
      </w:r>
      <w:r w:rsidRPr="0044437C">
        <w:fldChar w:fldCharType="separate"/>
      </w:r>
      <w:r w:rsidRPr="0044437C">
        <w:t>310</w:t>
      </w:r>
      <w:r w:rsidRPr="0044437C">
        <w:fldChar w:fldCharType="end"/>
      </w:r>
    </w:p>
    <w:p w14:paraId="71D954F1" w14:textId="4FE6D82C"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H.3</w:t>
      </w:r>
      <w:r w:rsidRPr="0044437C">
        <w:rPr>
          <w:rFonts w:asciiTheme="minorHAnsi" w:eastAsiaTheme="minorEastAsia" w:hAnsiTheme="minorHAnsi" w:cstheme="minorBidi"/>
          <w:kern w:val="2"/>
          <w:sz w:val="24"/>
          <w:szCs w:val="24"/>
          <w:lang w:eastAsia="en-GB"/>
          <w14:ligatures w14:val="standardContextual"/>
        </w:rPr>
        <w:tab/>
      </w:r>
      <w:r w:rsidRPr="0044437C">
        <w:t>Connection</w:t>
      </w:r>
      <w:r w:rsidRPr="0044437C">
        <w:tab/>
      </w:r>
      <w:r w:rsidRPr="0044437C">
        <w:fldChar w:fldCharType="begin" w:fldLock="1"/>
      </w:r>
      <w:r w:rsidRPr="0044437C">
        <w:instrText xml:space="preserve"> PAGEREF _Toc194572099 \h </w:instrText>
      </w:r>
      <w:r w:rsidRPr="0044437C">
        <w:fldChar w:fldCharType="separate"/>
      </w:r>
      <w:r w:rsidRPr="0044437C">
        <w:t>310</w:t>
      </w:r>
      <w:r w:rsidRPr="0044437C">
        <w:fldChar w:fldCharType="end"/>
      </w:r>
    </w:p>
    <w:p w14:paraId="399C9B76" w14:textId="7C9D9B6A"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H.3.0</w:t>
      </w:r>
      <w:r w:rsidRPr="0044437C">
        <w:rPr>
          <w:rFonts w:asciiTheme="minorHAnsi" w:eastAsiaTheme="minorEastAsia" w:hAnsiTheme="minorHAnsi" w:cstheme="minorBidi"/>
          <w:kern w:val="2"/>
          <w:sz w:val="24"/>
          <w:szCs w:val="24"/>
          <w:lang w:eastAsia="en-GB"/>
          <w14:ligatures w14:val="standardContextual"/>
        </w:rPr>
        <w:tab/>
      </w:r>
      <w:r w:rsidRPr="0044437C">
        <w:t>Measurement of Transmitter Characteristics</w:t>
      </w:r>
      <w:r w:rsidRPr="0044437C">
        <w:tab/>
      </w:r>
      <w:r w:rsidRPr="0044437C">
        <w:fldChar w:fldCharType="begin" w:fldLock="1"/>
      </w:r>
      <w:r w:rsidRPr="0044437C">
        <w:instrText xml:space="preserve"> PAGEREF _Toc194572100 \h </w:instrText>
      </w:r>
      <w:r w:rsidRPr="0044437C">
        <w:fldChar w:fldCharType="separate"/>
      </w:r>
      <w:r w:rsidRPr="0044437C">
        <w:t>310</w:t>
      </w:r>
      <w:r w:rsidRPr="0044437C">
        <w:fldChar w:fldCharType="end"/>
      </w:r>
    </w:p>
    <w:p w14:paraId="4804C5B9" w14:textId="78364A17"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H.3.1</w:t>
      </w:r>
      <w:r w:rsidRPr="0044437C">
        <w:rPr>
          <w:rFonts w:asciiTheme="minorHAnsi" w:eastAsiaTheme="minorEastAsia" w:hAnsiTheme="minorHAnsi" w:cstheme="minorBidi"/>
          <w:kern w:val="2"/>
          <w:sz w:val="24"/>
          <w:szCs w:val="24"/>
          <w:lang w:eastAsia="en-GB"/>
          <w14:ligatures w14:val="standardContextual"/>
        </w:rPr>
        <w:tab/>
      </w:r>
      <w:r w:rsidRPr="0044437C">
        <w:t>Measurement of Receiver Characteristics</w:t>
      </w:r>
      <w:r w:rsidRPr="0044437C">
        <w:tab/>
      </w:r>
      <w:r w:rsidRPr="0044437C">
        <w:fldChar w:fldCharType="begin" w:fldLock="1"/>
      </w:r>
      <w:r w:rsidRPr="0044437C">
        <w:instrText xml:space="preserve"> PAGEREF _Toc194572101 \h </w:instrText>
      </w:r>
      <w:r w:rsidRPr="0044437C">
        <w:fldChar w:fldCharType="separate"/>
      </w:r>
      <w:r w:rsidRPr="0044437C">
        <w:t>310</w:t>
      </w:r>
      <w:r w:rsidRPr="0044437C">
        <w:fldChar w:fldCharType="end"/>
      </w:r>
    </w:p>
    <w:p w14:paraId="7A222B76" w14:textId="15BD8B9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H.3.2</w:t>
      </w:r>
      <w:r w:rsidRPr="0044437C">
        <w:rPr>
          <w:rFonts w:asciiTheme="minorHAnsi" w:eastAsiaTheme="minorEastAsia" w:hAnsiTheme="minorHAnsi" w:cstheme="minorBidi"/>
          <w:kern w:val="2"/>
          <w:sz w:val="24"/>
          <w:szCs w:val="24"/>
          <w:lang w:eastAsia="en-GB"/>
          <w14:ligatures w14:val="standardContextual"/>
        </w:rPr>
        <w:tab/>
      </w:r>
      <w:r w:rsidRPr="0044437C">
        <w:t>Measurement of Performance Requirements</w:t>
      </w:r>
      <w:r w:rsidRPr="0044437C">
        <w:tab/>
      </w:r>
      <w:r w:rsidRPr="0044437C">
        <w:fldChar w:fldCharType="begin" w:fldLock="1"/>
      </w:r>
      <w:r w:rsidRPr="0044437C">
        <w:instrText xml:space="preserve"> PAGEREF _Toc194572102 \h </w:instrText>
      </w:r>
      <w:r w:rsidRPr="0044437C">
        <w:fldChar w:fldCharType="separate"/>
      </w:r>
      <w:r w:rsidRPr="0044437C">
        <w:t>310</w:t>
      </w:r>
      <w:r w:rsidRPr="0044437C">
        <w:fldChar w:fldCharType="end"/>
      </w:r>
    </w:p>
    <w:p w14:paraId="0BEA453B" w14:textId="039F64AF"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t>H.4</w:t>
      </w:r>
      <w:r w:rsidRPr="0044437C">
        <w:rPr>
          <w:rFonts w:asciiTheme="minorHAnsi" w:eastAsiaTheme="minorEastAsia" w:hAnsiTheme="minorHAnsi" w:cstheme="minorBidi"/>
          <w:kern w:val="2"/>
          <w:sz w:val="24"/>
          <w:szCs w:val="24"/>
          <w:lang w:eastAsia="en-GB"/>
          <w14:ligatures w14:val="standardContextual"/>
        </w:rPr>
        <w:tab/>
      </w:r>
      <w:r w:rsidRPr="0044437C">
        <w:t>Connection for NB1</w:t>
      </w:r>
      <w:r w:rsidRPr="0044437C">
        <w:tab/>
      </w:r>
      <w:r w:rsidRPr="0044437C">
        <w:fldChar w:fldCharType="begin" w:fldLock="1"/>
      </w:r>
      <w:r w:rsidRPr="0044437C">
        <w:instrText xml:space="preserve"> PAGEREF _Toc194572103 \h </w:instrText>
      </w:r>
      <w:r w:rsidRPr="0044437C">
        <w:fldChar w:fldCharType="separate"/>
      </w:r>
      <w:r w:rsidRPr="0044437C">
        <w:t>311</w:t>
      </w:r>
      <w:r w:rsidRPr="0044437C">
        <w:fldChar w:fldCharType="end"/>
      </w:r>
    </w:p>
    <w:p w14:paraId="356EA98C" w14:textId="49CD20B6"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H.4.0</w:t>
      </w:r>
      <w:r w:rsidRPr="0044437C">
        <w:rPr>
          <w:rFonts w:asciiTheme="minorHAnsi" w:eastAsiaTheme="minorEastAsia" w:hAnsiTheme="minorHAnsi" w:cstheme="minorBidi"/>
          <w:kern w:val="2"/>
          <w:sz w:val="24"/>
          <w:szCs w:val="24"/>
          <w:lang w:eastAsia="en-GB"/>
          <w14:ligatures w14:val="standardContextual"/>
        </w:rPr>
        <w:tab/>
      </w:r>
      <w:r w:rsidRPr="0044437C">
        <w:t>Measurement of Transmitter Characteristics</w:t>
      </w:r>
      <w:r w:rsidRPr="0044437C">
        <w:tab/>
      </w:r>
      <w:r w:rsidRPr="0044437C">
        <w:fldChar w:fldCharType="begin" w:fldLock="1"/>
      </w:r>
      <w:r w:rsidRPr="0044437C">
        <w:instrText xml:space="preserve"> PAGEREF _Toc194572104 \h </w:instrText>
      </w:r>
      <w:r w:rsidRPr="0044437C">
        <w:fldChar w:fldCharType="separate"/>
      </w:r>
      <w:r w:rsidRPr="0044437C">
        <w:t>311</w:t>
      </w:r>
      <w:r w:rsidRPr="0044437C">
        <w:fldChar w:fldCharType="end"/>
      </w:r>
    </w:p>
    <w:p w14:paraId="716B33C7" w14:textId="2DE0E665"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H.4.1</w:t>
      </w:r>
      <w:r w:rsidRPr="0044437C">
        <w:rPr>
          <w:rFonts w:asciiTheme="minorHAnsi" w:eastAsiaTheme="minorEastAsia" w:hAnsiTheme="minorHAnsi" w:cstheme="minorBidi"/>
          <w:kern w:val="2"/>
          <w:sz w:val="24"/>
          <w:szCs w:val="24"/>
          <w:lang w:eastAsia="en-GB"/>
          <w14:ligatures w14:val="standardContextual"/>
        </w:rPr>
        <w:tab/>
      </w:r>
      <w:r w:rsidRPr="0044437C">
        <w:t>Measurement of Receiver Characteristics</w:t>
      </w:r>
      <w:r w:rsidRPr="0044437C">
        <w:tab/>
      </w:r>
      <w:r w:rsidRPr="0044437C">
        <w:fldChar w:fldCharType="begin" w:fldLock="1"/>
      </w:r>
      <w:r w:rsidRPr="0044437C">
        <w:instrText xml:space="preserve"> PAGEREF _Toc194572105 \h </w:instrText>
      </w:r>
      <w:r w:rsidRPr="0044437C">
        <w:fldChar w:fldCharType="separate"/>
      </w:r>
      <w:r w:rsidRPr="0044437C">
        <w:t>311</w:t>
      </w:r>
      <w:r w:rsidRPr="0044437C">
        <w:fldChar w:fldCharType="end"/>
      </w:r>
    </w:p>
    <w:p w14:paraId="38AE43EB" w14:textId="3FEA6264"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H.4.2</w:t>
      </w:r>
      <w:r w:rsidRPr="0044437C">
        <w:rPr>
          <w:rFonts w:asciiTheme="minorHAnsi" w:eastAsiaTheme="minorEastAsia" w:hAnsiTheme="minorHAnsi" w:cstheme="minorBidi"/>
          <w:kern w:val="2"/>
          <w:sz w:val="24"/>
          <w:szCs w:val="24"/>
          <w:lang w:eastAsia="en-GB"/>
          <w14:ligatures w14:val="standardContextual"/>
        </w:rPr>
        <w:tab/>
      </w:r>
      <w:r w:rsidRPr="0044437C">
        <w:t>Measurement of Performance Requirements</w:t>
      </w:r>
      <w:r w:rsidRPr="0044437C">
        <w:tab/>
      </w:r>
      <w:r w:rsidRPr="0044437C">
        <w:fldChar w:fldCharType="begin" w:fldLock="1"/>
      </w:r>
      <w:r w:rsidRPr="0044437C">
        <w:instrText xml:space="preserve"> PAGEREF _Toc194572106 \h </w:instrText>
      </w:r>
      <w:r w:rsidRPr="0044437C">
        <w:fldChar w:fldCharType="separate"/>
      </w:r>
      <w:r w:rsidRPr="0044437C">
        <w:t>311</w:t>
      </w:r>
      <w:r w:rsidRPr="0044437C">
        <w:fldChar w:fldCharType="end"/>
      </w:r>
    </w:p>
    <w:p w14:paraId="10705422" w14:textId="592DEA12"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t>Annex I (</w:t>
      </w:r>
      <w:r w:rsidRPr="0044437C">
        <w:rPr>
          <w:rFonts w:eastAsia="SimSun"/>
          <w:lang w:eastAsia="zh-CN"/>
        </w:rPr>
        <w:t>reserved</w:t>
      </w:r>
      <w:r w:rsidRPr="0044437C">
        <w:t>):</w:t>
      </w:r>
      <w:r w:rsidRPr="0044437C">
        <w:tab/>
      </w:r>
      <w:r w:rsidRPr="0044437C">
        <w:tab/>
      </w:r>
      <w:r w:rsidRPr="0044437C">
        <w:fldChar w:fldCharType="begin" w:fldLock="1"/>
      </w:r>
      <w:r w:rsidRPr="0044437C">
        <w:instrText xml:space="preserve"> PAGEREF _Toc194572107 \h </w:instrText>
      </w:r>
      <w:r w:rsidRPr="0044437C">
        <w:fldChar w:fldCharType="separate"/>
      </w:r>
      <w:r w:rsidRPr="0044437C">
        <w:t>312</w:t>
      </w:r>
      <w:r w:rsidRPr="0044437C">
        <w:fldChar w:fldCharType="end"/>
      </w:r>
    </w:p>
    <w:p w14:paraId="405853F3" w14:textId="4936DFA0"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rPr>
          <w:rFonts w:eastAsia="SimSun"/>
          <w:lang w:eastAsia="zh-CN"/>
        </w:rPr>
        <w:t>A</w:t>
      </w:r>
      <w:r w:rsidRPr="0044437C">
        <w:t>nnex J (</w:t>
      </w:r>
      <w:r w:rsidRPr="0044437C">
        <w:rPr>
          <w:rFonts w:eastAsia="SimSun"/>
          <w:lang w:eastAsia="zh-CN"/>
        </w:rPr>
        <w:t>reserved</w:t>
      </w:r>
      <w:r w:rsidRPr="0044437C">
        <w:t>):</w:t>
      </w:r>
      <w:r w:rsidRPr="0044437C">
        <w:tab/>
      </w:r>
      <w:r w:rsidRPr="0044437C">
        <w:tab/>
      </w:r>
      <w:r w:rsidRPr="0044437C">
        <w:fldChar w:fldCharType="begin" w:fldLock="1"/>
      </w:r>
      <w:r w:rsidRPr="0044437C">
        <w:instrText xml:space="preserve"> PAGEREF _Toc194572108 \h </w:instrText>
      </w:r>
      <w:r w:rsidRPr="0044437C">
        <w:fldChar w:fldCharType="separate"/>
      </w:r>
      <w:r w:rsidRPr="0044437C">
        <w:t>312</w:t>
      </w:r>
      <w:r w:rsidRPr="0044437C">
        <w:fldChar w:fldCharType="end"/>
      </w:r>
    </w:p>
    <w:p w14:paraId="17996294" w14:textId="1362273F"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t>Annex K (normative): NB-IoT Test Frequencies</w:t>
      </w:r>
      <w:r w:rsidRPr="0044437C">
        <w:tab/>
      </w:r>
      <w:r w:rsidRPr="0044437C">
        <w:fldChar w:fldCharType="begin" w:fldLock="1"/>
      </w:r>
      <w:r w:rsidRPr="0044437C">
        <w:instrText xml:space="preserve"> PAGEREF _Toc194572109 \h </w:instrText>
      </w:r>
      <w:r w:rsidRPr="0044437C">
        <w:fldChar w:fldCharType="separate"/>
      </w:r>
      <w:r w:rsidRPr="0044437C">
        <w:t>312</w:t>
      </w:r>
      <w:r w:rsidRPr="0044437C">
        <w:fldChar w:fldCharType="end"/>
      </w:r>
    </w:p>
    <w:p w14:paraId="72677E50" w14:textId="3CAD2094"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rPr>
          <w:rFonts w:eastAsia="MS Mincho"/>
        </w:rPr>
        <w:t>K</w:t>
      </w:r>
      <w:r w:rsidRPr="0044437C">
        <w:t>.1</w:t>
      </w:r>
      <w:r w:rsidRPr="0044437C">
        <w:rPr>
          <w:rFonts w:asciiTheme="minorHAnsi" w:eastAsiaTheme="minorEastAsia" w:hAnsiTheme="minorHAnsi" w:cstheme="minorBidi"/>
          <w:kern w:val="2"/>
          <w:sz w:val="24"/>
          <w:szCs w:val="24"/>
          <w:lang w:eastAsia="en-GB"/>
          <w14:ligatures w14:val="standardContextual"/>
        </w:rPr>
        <w:tab/>
      </w:r>
      <w:r w:rsidRPr="0044437C">
        <w:t>NB-IoT Test frequencies for TRx Tests</w:t>
      </w:r>
      <w:r w:rsidRPr="0044437C">
        <w:tab/>
      </w:r>
      <w:r w:rsidRPr="0044437C">
        <w:fldChar w:fldCharType="begin" w:fldLock="1"/>
      </w:r>
      <w:r w:rsidRPr="0044437C">
        <w:instrText xml:space="preserve"> PAGEREF _Toc194572110 \h </w:instrText>
      </w:r>
      <w:r w:rsidRPr="0044437C">
        <w:fldChar w:fldCharType="separate"/>
      </w:r>
      <w:r w:rsidRPr="0044437C">
        <w:t>312</w:t>
      </w:r>
      <w:r w:rsidRPr="0044437C">
        <w:fldChar w:fldCharType="end"/>
      </w:r>
    </w:p>
    <w:p w14:paraId="0765A5E6" w14:textId="481224E2"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K.1.1</w:t>
      </w:r>
      <w:r w:rsidRPr="0044437C">
        <w:rPr>
          <w:rFonts w:asciiTheme="minorHAnsi" w:eastAsiaTheme="minorEastAsia" w:hAnsiTheme="minorHAnsi" w:cstheme="minorBidi"/>
          <w:kern w:val="2"/>
          <w:sz w:val="24"/>
          <w:szCs w:val="24"/>
          <w:lang w:eastAsia="en-GB"/>
          <w14:ligatures w14:val="standardContextual"/>
        </w:rPr>
        <w:tab/>
      </w:r>
      <w:r w:rsidRPr="0044437C">
        <w:t>Test frequencies selection criteria 1</w:t>
      </w:r>
      <w:r w:rsidRPr="0044437C">
        <w:tab/>
      </w:r>
      <w:r w:rsidRPr="0044437C">
        <w:fldChar w:fldCharType="begin" w:fldLock="1"/>
      </w:r>
      <w:r w:rsidRPr="0044437C">
        <w:instrText xml:space="preserve"> PAGEREF _Toc194572111 \h </w:instrText>
      </w:r>
      <w:r w:rsidRPr="0044437C">
        <w:fldChar w:fldCharType="separate"/>
      </w:r>
      <w:r w:rsidRPr="0044437C">
        <w:t>312</w:t>
      </w:r>
      <w:r w:rsidRPr="0044437C">
        <w:fldChar w:fldCharType="end"/>
      </w:r>
    </w:p>
    <w:p w14:paraId="619A0C25" w14:textId="638C8080"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K.1.2</w:t>
      </w:r>
      <w:r w:rsidRPr="0044437C">
        <w:rPr>
          <w:rFonts w:asciiTheme="minorHAnsi" w:eastAsiaTheme="minorEastAsia" w:hAnsiTheme="minorHAnsi" w:cstheme="minorBidi"/>
          <w:kern w:val="2"/>
          <w:sz w:val="24"/>
          <w:szCs w:val="24"/>
          <w:lang w:eastAsia="en-GB"/>
          <w14:ligatures w14:val="standardContextual"/>
        </w:rPr>
        <w:tab/>
      </w:r>
      <w:r w:rsidRPr="0044437C">
        <w:t>Test frequencies selection criteria 2</w:t>
      </w:r>
      <w:r w:rsidRPr="0044437C">
        <w:tab/>
      </w:r>
      <w:r w:rsidRPr="0044437C">
        <w:fldChar w:fldCharType="begin" w:fldLock="1"/>
      </w:r>
      <w:r w:rsidRPr="0044437C">
        <w:instrText xml:space="preserve"> PAGEREF _Toc194572112 \h </w:instrText>
      </w:r>
      <w:r w:rsidRPr="0044437C">
        <w:fldChar w:fldCharType="separate"/>
      </w:r>
      <w:r w:rsidRPr="0044437C">
        <w:t>312</w:t>
      </w:r>
      <w:r w:rsidRPr="0044437C">
        <w:fldChar w:fldCharType="end"/>
      </w:r>
    </w:p>
    <w:p w14:paraId="6DD0CBFE" w14:textId="4FBAFF2D"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K.1.3</w:t>
      </w:r>
      <w:r w:rsidRPr="0044437C">
        <w:rPr>
          <w:rFonts w:asciiTheme="minorHAnsi" w:eastAsiaTheme="minorEastAsia" w:hAnsiTheme="minorHAnsi" w:cstheme="minorBidi"/>
          <w:kern w:val="2"/>
          <w:sz w:val="24"/>
          <w:szCs w:val="24"/>
          <w:lang w:eastAsia="en-GB"/>
          <w14:ligatures w14:val="standardContextual"/>
        </w:rPr>
        <w:tab/>
      </w:r>
      <w:r w:rsidRPr="0044437C">
        <w:t>Test frequencies selection criteria 3</w:t>
      </w:r>
      <w:r w:rsidRPr="0044437C">
        <w:tab/>
      </w:r>
      <w:r w:rsidRPr="0044437C">
        <w:fldChar w:fldCharType="begin" w:fldLock="1"/>
      </w:r>
      <w:r w:rsidRPr="0044437C">
        <w:instrText xml:space="preserve"> PAGEREF _Toc194572113 \h </w:instrText>
      </w:r>
      <w:r w:rsidRPr="0044437C">
        <w:fldChar w:fldCharType="separate"/>
      </w:r>
      <w:r w:rsidRPr="0044437C">
        <w:t>312</w:t>
      </w:r>
      <w:r w:rsidRPr="0044437C">
        <w:fldChar w:fldCharType="end"/>
      </w:r>
    </w:p>
    <w:p w14:paraId="7E2EC655" w14:textId="7DA89F6F" w:rsidR="004866F4" w:rsidRPr="0044437C" w:rsidRDefault="004866F4">
      <w:pPr>
        <w:pStyle w:val="TOC1"/>
        <w:rPr>
          <w:rFonts w:asciiTheme="minorHAnsi" w:eastAsiaTheme="minorEastAsia" w:hAnsiTheme="minorHAnsi" w:cstheme="minorBidi"/>
          <w:kern w:val="2"/>
          <w:sz w:val="24"/>
          <w:szCs w:val="24"/>
          <w:lang w:eastAsia="en-GB"/>
          <w14:ligatures w14:val="standardContextual"/>
        </w:rPr>
      </w:pPr>
      <w:r w:rsidRPr="0044437C">
        <w:rPr>
          <w:rFonts w:eastAsia="MS Mincho"/>
        </w:rPr>
        <w:t>K</w:t>
      </w:r>
      <w:r w:rsidRPr="0044437C">
        <w:t>.2</w:t>
      </w:r>
      <w:r w:rsidRPr="0044437C">
        <w:rPr>
          <w:rFonts w:asciiTheme="minorHAnsi" w:eastAsiaTheme="minorEastAsia" w:hAnsiTheme="minorHAnsi" w:cstheme="minorBidi"/>
          <w:kern w:val="2"/>
          <w:sz w:val="24"/>
          <w:szCs w:val="24"/>
          <w:lang w:eastAsia="en-GB"/>
          <w14:ligatures w14:val="standardContextual"/>
        </w:rPr>
        <w:tab/>
      </w:r>
      <w:r w:rsidRPr="0044437C">
        <w:t>NB-IoT Test frequencies for Demodulation Tests</w:t>
      </w:r>
      <w:r w:rsidRPr="0044437C">
        <w:tab/>
      </w:r>
      <w:r w:rsidRPr="0044437C">
        <w:fldChar w:fldCharType="begin" w:fldLock="1"/>
      </w:r>
      <w:r w:rsidRPr="0044437C">
        <w:instrText xml:space="preserve"> PAGEREF _Toc194572114 \h </w:instrText>
      </w:r>
      <w:r w:rsidRPr="0044437C">
        <w:fldChar w:fldCharType="separate"/>
      </w:r>
      <w:r w:rsidRPr="0044437C">
        <w:t>312</w:t>
      </w:r>
      <w:r w:rsidRPr="0044437C">
        <w:fldChar w:fldCharType="end"/>
      </w:r>
    </w:p>
    <w:p w14:paraId="637B9CD8" w14:textId="7CB4A333" w:rsidR="004866F4" w:rsidRPr="0044437C" w:rsidRDefault="004866F4">
      <w:pPr>
        <w:pStyle w:val="TOC2"/>
        <w:rPr>
          <w:rFonts w:asciiTheme="minorHAnsi" w:eastAsiaTheme="minorEastAsia" w:hAnsiTheme="minorHAnsi" w:cstheme="minorBidi"/>
          <w:kern w:val="2"/>
          <w:sz w:val="24"/>
          <w:szCs w:val="24"/>
          <w:lang w:eastAsia="en-GB"/>
          <w14:ligatures w14:val="standardContextual"/>
        </w:rPr>
      </w:pPr>
      <w:r w:rsidRPr="0044437C">
        <w:t>K.2.1</w:t>
      </w:r>
      <w:r w:rsidRPr="0044437C">
        <w:rPr>
          <w:rFonts w:asciiTheme="minorHAnsi" w:eastAsiaTheme="minorEastAsia" w:hAnsiTheme="minorHAnsi" w:cstheme="minorBidi"/>
          <w:kern w:val="2"/>
          <w:sz w:val="24"/>
          <w:szCs w:val="24"/>
          <w:lang w:eastAsia="en-GB"/>
          <w14:ligatures w14:val="standardContextual"/>
        </w:rPr>
        <w:tab/>
      </w:r>
      <w:r w:rsidRPr="0044437C">
        <w:t>Test frequencies selection criteria 1</w:t>
      </w:r>
      <w:r w:rsidRPr="0044437C">
        <w:tab/>
      </w:r>
      <w:r w:rsidRPr="0044437C">
        <w:fldChar w:fldCharType="begin" w:fldLock="1"/>
      </w:r>
      <w:r w:rsidRPr="0044437C">
        <w:instrText xml:space="preserve"> PAGEREF _Toc194572115 \h </w:instrText>
      </w:r>
      <w:r w:rsidRPr="0044437C">
        <w:fldChar w:fldCharType="separate"/>
      </w:r>
      <w:r w:rsidRPr="0044437C">
        <w:t>313</w:t>
      </w:r>
      <w:r w:rsidRPr="0044437C">
        <w:fldChar w:fldCharType="end"/>
      </w:r>
    </w:p>
    <w:p w14:paraId="183CEEF3" w14:textId="3581A229" w:rsidR="004866F4" w:rsidRPr="0044437C" w:rsidRDefault="004866F4">
      <w:pPr>
        <w:pStyle w:val="TOC8"/>
        <w:rPr>
          <w:rFonts w:asciiTheme="minorHAnsi" w:eastAsiaTheme="minorEastAsia" w:hAnsiTheme="minorHAnsi" w:cstheme="minorBidi"/>
          <w:b w:val="0"/>
          <w:kern w:val="2"/>
          <w:sz w:val="24"/>
          <w:szCs w:val="24"/>
          <w:lang w:eastAsia="en-GB"/>
          <w14:ligatures w14:val="standardContextual"/>
        </w:rPr>
      </w:pPr>
      <w:r w:rsidRPr="0044437C">
        <w:t xml:space="preserve">Annex </w:t>
      </w:r>
      <w:r w:rsidRPr="0044437C">
        <w:rPr>
          <w:rFonts w:eastAsia="SimSun"/>
          <w:lang w:eastAsia="zh-CN"/>
        </w:rPr>
        <w:t>L</w:t>
      </w:r>
      <w:r w:rsidRPr="0044437C">
        <w:t xml:space="preserve"> (informative): Change history</w:t>
      </w:r>
      <w:r w:rsidRPr="0044437C">
        <w:tab/>
      </w:r>
      <w:r w:rsidRPr="0044437C">
        <w:fldChar w:fldCharType="begin" w:fldLock="1"/>
      </w:r>
      <w:r w:rsidRPr="0044437C">
        <w:instrText xml:space="preserve"> PAGEREF _Toc194572116 \h </w:instrText>
      </w:r>
      <w:r w:rsidRPr="0044437C">
        <w:fldChar w:fldCharType="separate"/>
      </w:r>
      <w:r w:rsidRPr="0044437C">
        <w:t>314</w:t>
      </w:r>
      <w:r w:rsidRPr="0044437C">
        <w:fldChar w:fldCharType="end"/>
      </w:r>
    </w:p>
    <w:p w14:paraId="7D57A7FB" w14:textId="74A7AA01" w:rsidR="00524A5D" w:rsidRPr="0044437C" w:rsidRDefault="00000000">
      <w:r w:rsidRPr="0044437C">
        <w:fldChar w:fldCharType="end"/>
      </w:r>
    </w:p>
    <w:p w14:paraId="26D45041" w14:textId="77777777" w:rsidR="00524A5D" w:rsidRPr="0044437C" w:rsidRDefault="00000000">
      <w:pPr>
        <w:pStyle w:val="Guidance"/>
        <w:rPr>
          <w:color w:val="auto"/>
        </w:rPr>
      </w:pPr>
      <w:r w:rsidRPr="0044437C">
        <w:rPr>
          <w:color w:val="auto"/>
        </w:rPr>
        <w:br w:type="page"/>
      </w:r>
    </w:p>
    <w:p w14:paraId="3A17A20F" w14:textId="77777777" w:rsidR="00524A5D" w:rsidRPr="0044437C" w:rsidRDefault="00000000">
      <w:pPr>
        <w:pStyle w:val="Heading1"/>
      </w:pPr>
      <w:bookmarkStart w:id="18" w:name="foreword"/>
      <w:bookmarkStart w:id="19" w:name="_Toc3004"/>
      <w:bookmarkStart w:id="20" w:name="_Toc31365"/>
      <w:bookmarkStart w:id="21" w:name="_Toc20167"/>
      <w:bookmarkStart w:id="22" w:name="_Toc16283"/>
      <w:bookmarkStart w:id="23" w:name="_Toc19105"/>
      <w:bookmarkStart w:id="24" w:name="_Toc18150"/>
      <w:bookmarkStart w:id="25" w:name="_Toc194571759"/>
      <w:bookmarkEnd w:id="18"/>
      <w:r w:rsidRPr="0044437C">
        <w:lastRenderedPageBreak/>
        <w:t>Foreword</w:t>
      </w:r>
      <w:bookmarkEnd w:id="19"/>
      <w:bookmarkEnd w:id="20"/>
      <w:bookmarkEnd w:id="21"/>
      <w:bookmarkEnd w:id="22"/>
      <w:bookmarkEnd w:id="23"/>
      <w:bookmarkEnd w:id="24"/>
      <w:bookmarkEnd w:id="25"/>
    </w:p>
    <w:p w14:paraId="37B0E820" w14:textId="77777777" w:rsidR="00524A5D" w:rsidRPr="0044437C" w:rsidRDefault="00000000">
      <w:r w:rsidRPr="0044437C">
        <w:t xml:space="preserve">This Technical </w:t>
      </w:r>
      <w:bookmarkStart w:id="26" w:name="spectype3"/>
      <w:r w:rsidRPr="0044437C">
        <w:t>Specification</w:t>
      </w:r>
      <w:bookmarkEnd w:id="26"/>
      <w:r w:rsidRPr="0044437C">
        <w:t xml:space="preserve"> has been produced by the 3rd Generation Partnership Project (3GPP).</w:t>
      </w:r>
    </w:p>
    <w:p w14:paraId="18C5E2D4" w14:textId="77777777" w:rsidR="00524A5D" w:rsidRPr="0044437C" w:rsidRDefault="00000000">
      <w:r w:rsidRPr="004443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Pr="0044437C" w:rsidRDefault="00000000">
      <w:pPr>
        <w:pStyle w:val="B1"/>
      </w:pPr>
      <w:r w:rsidRPr="0044437C">
        <w:t>Version x.y.z</w:t>
      </w:r>
    </w:p>
    <w:p w14:paraId="3D471DD5" w14:textId="77777777" w:rsidR="00524A5D" w:rsidRPr="0044437C" w:rsidRDefault="00000000">
      <w:pPr>
        <w:pStyle w:val="B1"/>
      </w:pPr>
      <w:r w:rsidRPr="0044437C">
        <w:t>where:</w:t>
      </w:r>
    </w:p>
    <w:p w14:paraId="6C505A34" w14:textId="77777777" w:rsidR="00524A5D" w:rsidRPr="0044437C" w:rsidRDefault="00000000">
      <w:pPr>
        <w:pStyle w:val="B2"/>
      </w:pPr>
      <w:r w:rsidRPr="0044437C">
        <w:t>x</w:t>
      </w:r>
      <w:r w:rsidRPr="0044437C">
        <w:tab/>
        <w:t>the first digit:</w:t>
      </w:r>
    </w:p>
    <w:p w14:paraId="61A17752" w14:textId="77777777" w:rsidR="00524A5D" w:rsidRPr="0044437C" w:rsidRDefault="00000000">
      <w:pPr>
        <w:pStyle w:val="B3"/>
      </w:pPr>
      <w:r w:rsidRPr="0044437C">
        <w:t>1</w:t>
      </w:r>
      <w:r w:rsidRPr="0044437C">
        <w:tab/>
        <w:t>presented to TSG for information;</w:t>
      </w:r>
    </w:p>
    <w:p w14:paraId="0A6B7D81" w14:textId="77777777" w:rsidR="00524A5D" w:rsidRPr="0044437C" w:rsidRDefault="00000000">
      <w:pPr>
        <w:pStyle w:val="B3"/>
      </w:pPr>
      <w:r w:rsidRPr="0044437C">
        <w:t>2</w:t>
      </w:r>
      <w:r w:rsidRPr="0044437C">
        <w:tab/>
        <w:t>presented to TSG for approval;</w:t>
      </w:r>
    </w:p>
    <w:p w14:paraId="58BA62E0" w14:textId="77777777" w:rsidR="00524A5D" w:rsidRPr="0044437C" w:rsidRDefault="00000000">
      <w:pPr>
        <w:pStyle w:val="B3"/>
      </w:pPr>
      <w:r w:rsidRPr="0044437C">
        <w:t>3</w:t>
      </w:r>
      <w:r w:rsidRPr="0044437C">
        <w:tab/>
        <w:t>or greater indicates TSG approved document under change control.</w:t>
      </w:r>
    </w:p>
    <w:p w14:paraId="0170213E" w14:textId="77777777" w:rsidR="00524A5D" w:rsidRPr="0044437C" w:rsidRDefault="00000000">
      <w:pPr>
        <w:pStyle w:val="B2"/>
      </w:pPr>
      <w:r w:rsidRPr="0044437C">
        <w:t>y</w:t>
      </w:r>
      <w:r w:rsidRPr="0044437C">
        <w:tab/>
        <w:t>the second digit is incremented for all changes of substance, i.e. technical enhancements, corrections, updates, etc.</w:t>
      </w:r>
    </w:p>
    <w:p w14:paraId="45B7F049" w14:textId="77777777" w:rsidR="00524A5D" w:rsidRPr="0044437C" w:rsidRDefault="00000000">
      <w:pPr>
        <w:pStyle w:val="B2"/>
      </w:pPr>
      <w:bookmarkStart w:id="27" w:name="introduction"/>
      <w:bookmarkEnd w:id="27"/>
      <w:r w:rsidRPr="0044437C">
        <w:t>z</w:t>
      </w:r>
      <w:r w:rsidRPr="0044437C">
        <w:tab/>
        <w:t>the third digit is incremented when editorial only changes have been incorporated in the document.</w:t>
      </w:r>
    </w:p>
    <w:p w14:paraId="3C89F32B" w14:textId="77777777" w:rsidR="00524A5D" w:rsidRPr="0044437C" w:rsidRDefault="00000000">
      <w:pPr>
        <w:pStyle w:val="Heading1"/>
      </w:pPr>
      <w:bookmarkStart w:id="28" w:name="_Toc7358"/>
      <w:bookmarkStart w:id="29" w:name="_Toc27405224"/>
      <w:bookmarkStart w:id="30" w:name="_Toc28028"/>
      <w:bookmarkStart w:id="31" w:name="_Toc84701293"/>
      <w:bookmarkStart w:id="32" w:name="_Toc27617"/>
      <w:bookmarkStart w:id="33" w:name="_Toc44004110"/>
      <w:bookmarkStart w:id="34" w:name="_Toc91243513"/>
      <w:bookmarkStart w:id="35" w:name="_Toc35977643"/>
      <w:bookmarkStart w:id="36" w:name="_Toc52900343"/>
      <w:bookmarkStart w:id="37" w:name="_Toc52897703"/>
      <w:bookmarkStart w:id="38" w:name="_Toc22074"/>
      <w:bookmarkStart w:id="39" w:name="_Toc58510831"/>
      <w:bookmarkStart w:id="40" w:name="_Toc4590"/>
      <w:bookmarkStart w:id="41" w:name="_Toc20726"/>
      <w:bookmarkStart w:id="42" w:name="_Toc76903327"/>
      <w:bookmarkStart w:id="43" w:name="_Toc52895534"/>
      <w:bookmarkStart w:id="44" w:name="_Toc194571760"/>
      <w:r w:rsidRPr="0044437C">
        <w:t>Introduction</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34284FA" w14:textId="77777777" w:rsidR="00524A5D" w:rsidRPr="0044437C" w:rsidRDefault="00000000">
      <w:r w:rsidRPr="0044437C">
        <w:t>The present document is part 1 of a multi-parts TS:</w:t>
      </w:r>
    </w:p>
    <w:p w14:paraId="79F421D1" w14:textId="77777777" w:rsidR="00524A5D" w:rsidRPr="0044437C" w:rsidRDefault="00000000">
      <w:pPr>
        <w:pStyle w:val="B1"/>
      </w:pPr>
      <w:r w:rsidRPr="0044437C">
        <w:tab/>
        <w:t>3GPP TS 36.521-1 [14]: Evolved Universal Terrestrial Radio Access (E-UTRA); User Equipment (UE) conformance specification Radio transmission and reception; Part 1: Conformance Testing.</w:t>
      </w:r>
    </w:p>
    <w:p w14:paraId="25C23534" w14:textId="77777777" w:rsidR="00524A5D" w:rsidRPr="0044437C" w:rsidRDefault="00000000">
      <w:pPr>
        <w:pStyle w:val="B1"/>
      </w:pPr>
      <w:r w:rsidRPr="0044437C">
        <w:tab/>
        <w:t xml:space="preserve">3GPP TS 36.521-2 [15]: </w:t>
      </w:r>
      <w:r w:rsidRPr="0044437C">
        <w:rPr>
          <w:bCs/>
        </w:rPr>
        <w:t xml:space="preserve">Evolved Universal Terrestrial Radio Access (E-UTRA); </w:t>
      </w:r>
      <w:r w:rsidRPr="0044437C">
        <w:t>User Equipment (UE) conformance specification Radio transmission and reception; Part 2: Implementation Conformance Statement (ICS).</w:t>
      </w:r>
    </w:p>
    <w:p w14:paraId="267FE37C" w14:textId="77777777" w:rsidR="00524A5D" w:rsidRPr="0044437C" w:rsidRDefault="00000000">
      <w:pPr>
        <w:pStyle w:val="B1"/>
      </w:pPr>
      <w:r w:rsidRPr="0044437C">
        <w:tab/>
        <w:t xml:space="preserve">3GPP TS 36.521-3 [16]: </w:t>
      </w:r>
      <w:r w:rsidRPr="0044437C">
        <w:rPr>
          <w:bCs/>
        </w:rPr>
        <w:t xml:space="preserve">Evolved Universal Terrestrial Radio Access (E-UTRA); </w:t>
      </w:r>
      <w:r w:rsidRPr="0044437C">
        <w:t>User Equipment (UE) conformance specification Radio transmission and reception; Part 3: Radio Resource Management (RRM) conformance testing.</w:t>
      </w:r>
    </w:p>
    <w:p w14:paraId="1346CC7D" w14:textId="77777777" w:rsidR="00524A5D" w:rsidRPr="0044437C" w:rsidRDefault="00000000">
      <w:pPr>
        <w:pStyle w:val="B1"/>
        <w:rPr>
          <w:bCs/>
        </w:rPr>
      </w:pPr>
      <w:r w:rsidRPr="0044437C">
        <w:tab/>
        <w:t xml:space="preserve">3GPP TS 36.521-4: </w:t>
      </w:r>
      <w:r w:rsidRPr="0044437C">
        <w:rPr>
          <w:bC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Pr="0044437C" w:rsidRDefault="00000000">
      <w:pPr>
        <w:pStyle w:val="Heading1"/>
      </w:pPr>
      <w:r w:rsidRPr="0044437C">
        <w:br w:type="page"/>
      </w:r>
      <w:bookmarkStart w:id="45" w:name="scope"/>
      <w:bookmarkStart w:id="46" w:name="_Toc52900344"/>
      <w:bookmarkStart w:id="47" w:name="_Toc52895535"/>
      <w:bookmarkStart w:id="48" w:name="_Toc52897704"/>
      <w:bookmarkStart w:id="49" w:name="_Toc14080"/>
      <w:bookmarkStart w:id="50" w:name="_Toc23513"/>
      <w:bookmarkStart w:id="51" w:name="_Toc31290"/>
      <w:bookmarkStart w:id="52" w:name="_Toc91243514"/>
      <w:bookmarkStart w:id="53" w:name="_Toc35977644"/>
      <w:bookmarkStart w:id="54" w:name="_Toc27405225"/>
      <w:bookmarkStart w:id="55" w:name="_Toc44004111"/>
      <w:bookmarkStart w:id="56" w:name="_Toc23745"/>
      <w:bookmarkStart w:id="57" w:name="_Toc980"/>
      <w:bookmarkStart w:id="58" w:name="_Toc84701294"/>
      <w:bookmarkStart w:id="59" w:name="_Toc9522"/>
      <w:bookmarkStart w:id="60" w:name="_Toc76903328"/>
      <w:bookmarkStart w:id="61" w:name="_Toc58510832"/>
      <w:bookmarkStart w:id="62" w:name="_Toc194571761"/>
      <w:bookmarkEnd w:id="45"/>
      <w:r w:rsidRPr="0044437C">
        <w:lastRenderedPageBreak/>
        <w:t>1</w:t>
      </w:r>
      <w:r w:rsidRPr="0044437C">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C566A2C" w14:textId="77777777" w:rsidR="00524A5D" w:rsidRPr="0044437C" w:rsidRDefault="00000000">
      <w:r w:rsidRPr="0044437C">
        <w:t>The present document specifies the measurement procedures for the conformance test of E-UTRA</w:t>
      </w:r>
      <w:r w:rsidRPr="0044437C">
        <w:rPr>
          <w:i/>
        </w:rPr>
        <w:t xml:space="preserve"> </w:t>
      </w:r>
      <w:r w:rsidRPr="0044437C">
        <w:t>User Equipment (UE) supporting satellite access operation that contains RF and Performance requirements. Conformance test for the support of RRM (Radio Resource Management) are specified in TS 36.521-3 [16].</w:t>
      </w:r>
    </w:p>
    <w:p w14:paraId="5A33DC4B" w14:textId="77777777" w:rsidR="00524A5D" w:rsidRPr="0044437C" w:rsidRDefault="00000000">
      <w:r w:rsidRPr="0044437C">
        <w:t>The requirements are listed in different clauses only if the corresponding parameters deviate. More generally, tests are only applicable to those UEs that are intended to support the appropriate functionality. To indicate the circumstances in which tests apply, this is noted in the "</w:t>
      </w:r>
      <w:r w:rsidRPr="0044437C">
        <w:rPr>
          <w:i/>
        </w:rPr>
        <w:t>definition</w:t>
      </w:r>
      <w:r w:rsidRPr="0044437C">
        <w:t>"</w:t>
      </w:r>
      <w:r w:rsidRPr="0044437C">
        <w:rPr>
          <w:i/>
        </w:rPr>
        <w:t xml:space="preserve"> </w:t>
      </w:r>
      <w:r w:rsidRPr="0044437C">
        <w:t>and</w:t>
      </w:r>
      <w:r w:rsidRPr="0044437C">
        <w:rPr>
          <w:i/>
        </w:rPr>
        <w:t xml:space="preserve"> </w:t>
      </w:r>
      <w:r w:rsidRPr="0044437C">
        <w:t>"</w:t>
      </w:r>
      <w:r w:rsidRPr="0044437C">
        <w:rPr>
          <w:i/>
        </w:rPr>
        <w:t>applicability</w:t>
      </w:r>
      <w:r w:rsidRPr="0044437C">
        <w:t>" part of the test.</w:t>
      </w:r>
    </w:p>
    <w:p w14:paraId="12971FF0" w14:textId="77777777" w:rsidR="00524A5D" w:rsidRPr="0044437C" w:rsidRDefault="00000000">
      <w:pPr>
        <w:pStyle w:val="Heading1"/>
      </w:pPr>
      <w:bookmarkStart w:id="63" w:name="references"/>
      <w:bookmarkStart w:id="64" w:name="_Toc27497"/>
      <w:bookmarkStart w:id="65" w:name="_Toc10199"/>
      <w:bookmarkStart w:id="66" w:name="_Toc3272"/>
      <w:bookmarkStart w:id="67" w:name="_Toc29199"/>
      <w:bookmarkStart w:id="68" w:name="_Toc2753"/>
      <w:bookmarkStart w:id="69" w:name="_Toc14828"/>
      <w:bookmarkStart w:id="70" w:name="_Toc194571762"/>
      <w:bookmarkEnd w:id="63"/>
      <w:r w:rsidRPr="0044437C">
        <w:t>2</w:t>
      </w:r>
      <w:r w:rsidRPr="0044437C">
        <w:tab/>
        <w:t>References</w:t>
      </w:r>
      <w:bookmarkEnd w:id="64"/>
      <w:bookmarkEnd w:id="65"/>
      <w:bookmarkEnd w:id="66"/>
      <w:bookmarkEnd w:id="67"/>
      <w:bookmarkEnd w:id="68"/>
      <w:bookmarkEnd w:id="69"/>
      <w:bookmarkEnd w:id="70"/>
    </w:p>
    <w:p w14:paraId="4AB0E2E0" w14:textId="77777777" w:rsidR="00524A5D" w:rsidRPr="0044437C" w:rsidRDefault="00000000">
      <w:r w:rsidRPr="0044437C">
        <w:t>The following documents contain provisions which, through reference in this text, constitute provisions of the present document.</w:t>
      </w:r>
    </w:p>
    <w:p w14:paraId="7EFC770D" w14:textId="77777777" w:rsidR="00524A5D" w:rsidRPr="0044437C" w:rsidRDefault="00000000">
      <w:pPr>
        <w:pStyle w:val="B1"/>
      </w:pPr>
      <w:r w:rsidRPr="0044437C">
        <w:t>-</w:t>
      </w:r>
      <w:r w:rsidRPr="0044437C">
        <w:tab/>
        <w:t>References are either specific (identified by date of publication, edition number, version number, etc.) or non</w:t>
      </w:r>
      <w:r w:rsidRPr="0044437C">
        <w:noBreakHyphen/>
        <w:t>specific.</w:t>
      </w:r>
    </w:p>
    <w:p w14:paraId="36701919" w14:textId="77777777" w:rsidR="00524A5D" w:rsidRPr="0044437C" w:rsidRDefault="00000000">
      <w:pPr>
        <w:pStyle w:val="B1"/>
      </w:pPr>
      <w:r w:rsidRPr="0044437C">
        <w:t>-</w:t>
      </w:r>
      <w:r w:rsidRPr="0044437C">
        <w:tab/>
        <w:t>For a specific reference, subsequent revisions do not apply.</w:t>
      </w:r>
    </w:p>
    <w:p w14:paraId="057F92CD" w14:textId="77777777" w:rsidR="00524A5D" w:rsidRPr="0044437C" w:rsidRDefault="00000000">
      <w:pPr>
        <w:pStyle w:val="B1"/>
      </w:pPr>
      <w:r w:rsidRPr="0044437C">
        <w:t>-</w:t>
      </w:r>
      <w:r w:rsidRPr="0044437C">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Pr="0044437C" w:rsidRDefault="00000000">
      <w:pPr>
        <w:pStyle w:val="EX"/>
      </w:pPr>
      <w:bookmarkStart w:id="71" w:name="_Hlk97557962"/>
      <w:r w:rsidRPr="0044437C">
        <w:t>[1]</w:t>
      </w:r>
      <w:r w:rsidRPr="0044437C">
        <w:tab/>
        <w:t>3GPP TR 21.905: "Vocabulary for 3GPP Specifications".</w:t>
      </w:r>
      <w:bookmarkEnd w:id="71"/>
    </w:p>
    <w:p w14:paraId="68F74837" w14:textId="4A35604A" w:rsidR="00D33702" w:rsidRPr="0044437C" w:rsidRDefault="00D33702" w:rsidP="00D33702">
      <w:pPr>
        <w:pStyle w:val="EX"/>
        <w:rPr>
          <w:rFonts w:eastAsia="DengXian"/>
        </w:rPr>
      </w:pPr>
      <w:r w:rsidRPr="0044437C">
        <w:t>[2]</w:t>
      </w:r>
      <w:r w:rsidRPr="0044437C">
        <w:tab/>
        <w:t>3GPP TS 36.108: "</w:t>
      </w:r>
      <w:r w:rsidRPr="0044437C">
        <w:rPr>
          <w:color w:val="000000"/>
        </w:rPr>
        <w:t xml:space="preserve">Evolved Universal Terrestrial Radio Access (E-UTRA); </w:t>
      </w:r>
      <w:r w:rsidRPr="0044437C">
        <w:t>Satellite Access Node (SAN) radio transmission and reception".</w:t>
      </w:r>
    </w:p>
    <w:p w14:paraId="712697CE" w14:textId="77777777" w:rsidR="00524A5D" w:rsidRPr="0044437C" w:rsidRDefault="00000000">
      <w:pPr>
        <w:pStyle w:val="EX"/>
      </w:pPr>
      <w:r w:rsidRPr="0044437C">
        <w:rPr>
          <w:rFonts w:eastAsia="DengXian"/>
        </w:rPr>
        <w:t>[3]</w:t>
      </w:r>
      <w:r w:rsidRPr="0044437C">
        <w:rPr>
          <w:rFonts w:eastAsia="DengXian"/>
        </w:rPr>
        <w:tab/>
      </w:r>
      <w:r w:rsidRPr="0044437C">
        <w:t>3GPP TS 36.211: "</w:t>
      </w:r>
      <w:bookmarkStart w:id="72" w:name="OLE_LINK45"/>
      <w:bookmarkStart w:id="73" w:name="OLE_LINK44"/>
      <w:r w:rsidRPr="0044437C">
        <w:rPr>
          <w:color w:val="000000"/>
        </w:rPr>
        <w:t xml:space="preserve">Evolved Universal Terrestrial Radio Access (E-UTRA); </w:t>
      </w:r>
      <w:r w:rsidRPr="0044437C">
        <w:t>Physical Channels and Modulation</w:t>
      </w:r>
      <w:bookmarkEnd w:id="72"/>
      <w:bookmarkEnd w:id="73"/>
      <w:r w:rsidRPr="0044437C">
        <w:t>".</w:t>
      </w:r>
    </w:p>
    <w:p w14:paraId="709AB4CA" w14:textId="77777777" w:rsidR="00524A5D" w:rsidRPr="0044437C" w:rsidRDefault="00000000">
      <w:pPr>
        <w:pStyle w:val="EX"/>
        <w:rPr>
          <w:rFonts w:eastAsia="DengXian"/>
        </w:rPr>
      </w:pPr>
      <w:r w:rsidRPr="0044437C">
        <w:rPr>
          <w:rFonts w:eastAsia="DengXian"/>
        </w:rPr>
        <w:t>[4]</w:t>
      </w:r>
      <w:r w:rsidRPr="0044437C">
        <w:rPr>
          <w:rFonts w:eastAsia="DengXian"/>
        </w:rPr>
        <w:tab/>
      </w:r>
      <w:r w:rsidRPr="0044437C">
        <w:t>ITU-R Recommendation M.1545: "Measurement uncertainty as it applies to test limits for the terrestrial component of International Mobile Telecommunications-2000".</w:t>
      </w:r>
    </w:p>
    <w:p w14:paraId="7A16AC6E" w14:textId="77777777" w:rsidR="00524A5D" w:rsidRPr="0044437C" w:rsidRDefault="00000000">
      <w:pPr>
        <w:pStyle w:val="EX"/>
      </w:pPr>
      <w:r w:rsidRPr="0044437C">
        <w:rPr>
          <w:rFonts w:eastAsia="DengXian"/>
        </w:rPr>
        <w:t>[5]</w:t>
      </w:r>
      <w:r w:rsidRPr="0044437C">
        <w:rPr>
          <w:rFonts w:eastAsia="DengXian"/>
        </w:rPr>
        <w:tab/>
      </w:r>
      <w:r w:rsidRPr="0044437C">
        <w:t>3GPP TS 36.307: "</w:t>
      </w:r>
      <w:r w:rsidRPr="0044437C">
        <w:rPr>
          <w:color w:val="000000"/>
        </w:rPr>
        <w:t xml:space="preserve">Evolved Universal Terrestrial Radio Access (E-UTRA); </w:t>
      </w:r>
      <w:r w:rsidRPr="0044437C">
        <w:t>Requirements on User Equipments (UEs) supporting a release-independent frequency band".</w:t>
      </w:r>
    </w:p>
    <w:p w14:paraId="52E1EC53" w14:textId="77777777" w:rsidR="00524A5D" w:rsidRPr="0044437C" w:rsidRDefault="00000000">
      <w:pPr>
        <w:pStyle w:val="EX"/>
        <w:rPr>
          <w:rFonts w:eastAsia="DengXian"/>
        </w:rPr>
      </w:pPr>
      <w:r w:rsidRPr="0044437C">
        <w:t>[6]</w:t>
      </w:r>
      <w:r w:rsidRPr="0044437C">
        <w:tab/>
        <w:t>3GPP TS 36.331: "</w:t>
      </w:r>
      <w:r w:rsidRPr="0044437C">
        <w:rPr>
          <w:color w:val="000000"/>
        </w:rPr>
        <w:t>Evolved Universal Terrestrial Radio Access (E-UTRA); Radio Resource Control (RRC); Protocol specification</w:t>
      </w:r>
      <w:r w:rsidRPr="0044437C">
        <w:t>".</w:t>
      </w:r>
    </w:p>
    <w:p w14:paraId="40340970" w14:textId="77777777" w:rsidR="00524A5D" w:rsidRPr="0044437C" w:rsidRDefault="00000000">
      <w:pPr>
        <w:pStyle w:val="EX"/>
        <w:rPr>
          <w:rFonts w:eastAsia="DengXian"/>
        </w:rPr>
      </w:pPr>
      <w:r w:rsidRPr="0044437C">
        <w:rPr>
          <w:rFonts w:eastAsia="DengXian"/>
        </w:rPr>
        <w:t>[7]</w:t>
      </w:r>
      <w:r w:rsidRPr="0044437C">
        <w:rPr>
          <w:rFonts w:eastAsia="DengXian"/>
        </w:rPr>
        <w:tab/>
      </w:r>
      <w:r w:rsidRPr="0044437C">
        <w:t>3GPP TS 36.101: "Evolved Universal Terrestrial Radio Access (E-UTRA); User Equipment (UE) radio transmission and reception".</w:t>
      </w:r>
    </w:p>
    <w:p w14:paraId="275AED00" w14:textId="77777777" w:rsidR="00524A5D" w:rsidRPr="0044437C" w:rsidRDefault="00000000">
      <w:pPr>
        <w:pStyle w:val="EX"/>
        <w:rPr>
          <w:rFonts w:eastAsia="DengXian"/>
        </w:rPr>
      </w:pPr>
      <w:r w:rsidRPr="0044437C">
        <w:rPr>
          <w:rFonts w:eastAsia="DengXian"/>
        </w:rPr>
        <w:t>[8]</w:t>
      </w:r>
      <w:r w:rsidRPr="0044437C">
        <w:rPr>
          <w:rFonts w:eastAsia="DengXian"/>
        </w:rPr>
        <w:tab/>
      </w:r>
      <w:r w:rsidRPr="0044437C">
        <w:t>3GPP TS 36.300: "Evolved Universal Terrestrial Radio Access (E-UTRA) and Evolved Universal Terrestrial Radio Access Network (E-UTRAN); Overall description; Stage 2".</w:t>
      </w:r>
    </w:p>
    <w:p w14:paraId="6642CE46" w14:textId="1FDA12F6" w:rsidR="00524A5D" w:rsidRPr="0044437C" w:rsidRDefault="00000000">
      <w:pPr>
        <w:pStyle w:val="EX"/>
        <w:rPr>
          <w:rFonts w:eastAsia="DengXian"/>
        </w:rPr>
      </w:pPr>
      <w:r w:rsidRPr="0044437C">
        <w:rPr>
          <w:rFonts w:eastAsia="DengXian"/>
        </w:rPr>
        <w:t>[9]</w:t>
      </w:r>
      <w:r w:rsidRPr="0044437C">
        <w:rPr>
          <w:rFonts w:eastAsia="DengXian"/>
        </w:rPr>
        <w:tab/>
      </w:r>
      <w:r w:rsidRPr="0044437C">
        <w:t>ITU-R Recommendation SM.329, "Unwanted emissions in the spurious domain".</w:t>
      </w:r>
    </w:p>
    <w:p w14:paraId="2BF032E4" w14:textId="77777777" w:rsidR="00524A5D" w:rsidRPr="0044437C" w:rsidRDefault="00000000">
      <w:pPr>
        <w:pStyle w:val="EX"/>
        <w:rPr>
          <w:color w:val="000000"/>
          <w:shd w:val="clear" w:color="auto" w:fill="FFFFFF"/>
        </w:rPr>
      </w:pPr>
      <w:r w:rsidRPr="0044437C">
        <w:rPr>
          <w:rFonts w:eastAsia="DengXian"/>
        </w:rPr>
        <w:t>[10]</w:t>
      </w:r>
      <w:r w:rsidRPr="0044437C">
        <w:rPr>
          <w:rFonts w:eastAsia="DengXian"/>
        </w:rPr>
        <w:tab/>
      </w:r>
      <w:r w:rsidRPr="0044437C">
        <w:t>[</w:t>
      </w:r>
      <w:r w:rsidRPr="0044437C">
        <w:rPr>
          <w:color w:val="000000"/>
          <w:shd w:val="clear" w:color="auto" w:fill="FFFFFF"/>
        </w:rPr>
        <w:t>ANSI C63.26-2015, American National standard for Compliance Testing of Transmitters Used in Licensed Radio Services, Accredited Standards Committee C63 – Electromagnetic compatibility].</w:t>
      </w:r>
    </w:p>
    <w:p w14:paraId="38DD180A" w14:textId="77777777" w:rsidR="00524A5D" w:rsidRPr="0044437C" w:rsidRDefault="00000000">
      <w:pPr>
        <w:pStyle w:val="EX"/>
      </w:pPr>
      <w:r w:rsidRPr="0044437C">
        <w:rPr>
          <w:color w:val="000000"/>
          <w:shd w:val="clear" w:color="auto" w:fill="FFFFFF"/>
        </w:rPr>
        <w:t>[11]</w:t>
      </w:r>
      <w:r w:rsidRPr="0044437C">
        <w:rPr>
          <w:color w:val="000000"/>
          <w:shd w:val="clear" w:color="auto" w:fill="FFFFFF"/>
        </w:rPr>
        <w:tab/>
      </w:r>
      <w:r w:rsidRPr="0044437C">
        <w:t>3GPP TS 36.102: "Evolved Universal Terrestrial Radio Access (E-UTRA); User Equipment (UE) radio transmission and reception for satellite access".</w:t>
      </w:r>
    </w:p>
    <w:p w14:paraId="14F00EDA" w14:textId="77777777" w:rsidR="00524A5D" w:rsidRPr="0044437C" w:rsidRDefault="00000000">
      <w:pPr>
        <w:pStyle w:val="EX"/>
      </w:pPr>
      <w:r w:rsidRPr="0044437C">
        <w:rPr>
          <w:color w:val="000000"/>
          <w:shd w:val="clear" w:color="auto" w:fill="FFFFFF"/>
        </w:rPr>
        <w:t>[12]</w:t>
      </w:r>
      <w:r w:rsidRPr="0044437C">
        <w:rPr>
          <w:color w:val="000000"/>
          <w:shd w:val="clear" w:color="auto" w:fill="FFFFFF"/>
        </w:rPr>
        <w:tab/>
      </w:r>
      <w:r w:rsidRPr="0044437C">
        <w:t>3GPP TS 36.508: "Common test environments for User Equipment (UE)".</w:t>
      </w:r>
    </w:p>
    <w:p w14:paraId="58768527" w14:textId="77777777" w:rsidR="00524A5D" w:rsidRPr="0044437C" w:rsidRDefault="00000000">
      <w:pPr>
        <w:pStyle w:val="EX"/>
      </w:pPr>
      <w:r w:rsidRPr="0044437C">
        <w:t>[13]</w:t>
      </w:r>
      <w:r w:rsidRPr="0044437C">
        <w:tab/>
        <w:t>3GPP TS 36.509: "Evolved Universal Terrestrial Radio Access (E-UTRA) and Evolved Packet Core (EPC); Special conformance testing functions for User Equipment (UE)".</w:t>
      </w:r>
    </w:p>
    <w:p w14:paraId="55DF1FB4" w14:textId="77777777" w:rsidR="00524A5D" w:rsidRPr="0044437C" w:rsidRDefault="00000000">
      <w:pPr>
        <w:pStyle w:val="EX"/>
      </w:pPr>
      <w:r w:rsidRPr="0044437C">
        <w:t>[14]</w:t>
      </w:r>
      <w:r w:rsidRPr="0044437C">
        <w:tab/>
        <w:t>3GPP TS 36.521-1: "Evolved Universal Terrestrial Radio Access (E-UTRA); User Equipment (UE) conformance specification; Radio transmission and reception; Part 1: Conformance testing".</w:t>
      </w:r>
    </w:p>
    <w:p w14:paraId="6BD023DD" w14:textId="77777777" w:rsidR="00524A5D" w:rsidRPr="0044437C" w:rsidRDefault="00000000">
      <w:pPr>
        <w:pStyle w:val="EX"/>
      </w:pPr>
      <w:r w:rsidRPr="0044437C">
        <w:lastRenderedPageBreak/>
        <w:t>[15]</w:t>
      </w:r>
      <w:r w:rsidRPr="0044437C">
        <w:tab/>
        <w:t>3GPP TS 36.521-2: "Evolved Universal Terrestrial Radio Access (E-UTRA); User Equipment (UE) conformance specification; Radio transmission and reception; Part 2: Implementation Conformance Statement (ICS)".</w:t>
      </w:r>
    </w:p>
    <w:p w14:paraId="2AFCCF92" w14:textId="77777777" w:rsidR="00524A5D" w:rsidRPr="0044437C" w:rsidRDefault="00000000">
      <w:pPr>
        <w:pStyle w:val="EX"/>
      </w:pPr>
      <w:r w:rsidRPr="0044437C">
        <w:t>[16]</w:t>
      </w:r>
      <w:r w:rsidRPr="0044437C">
        <w:tab/>
        <w:t>3GPP TS 36.521-3: "Evolved Universal Terrestrial Radio Access (E-UTRA); User Equipment (UE) conformance specification; Radio transmission and reception; Part 3: Radio Resource Management (RRM) conformance testing".</w:t>
      </w:r>
    </w:p>
    <w:p w14:paraId="3FB3D84D" w14:textId="77777777" w:rsidR="00524A5D" w:rsidRPr="0044437C" w:rsidRDefault="00000000">
      <w:pPr>
        <w:pStyle w:val="EX"/>
      </w:pPr>
      <w:r w:rsidRPr="0044437C">
        <w:t>[17]</w:t>
      </w:r>
      <w:r w:rsidRPr="0044437C">
        <w:tab/>
      </w:r>
      <w:r w:rsidRPr="0044437C">
        <w:rPr>
          <w:lang w:eastAsia="zh-CN"/>
        </w:rPr>
        <w:t xml:space="preserve">3GPP TR 36.904: </w:t>
      </w:r>
      <w:r w:rsidRPr="0044437C">
        <w:t>"</w:t>
      </w:r>
      <w:r w:rsidRPr="0044437C">
        <w:rPr>
          <w:lang w:eastAsia="zh-CN"/>
        </w:rPr>
        <w:t>Evolved Universal Terrestrial Radio Access (E-UTRA) and Evolved Universal Terrestrial Radio Access Network (E-UTRAN); Derivation of test tolerances for User Equipment (UE) radio reception conformance tests</w:t>
      </w:r>
      <w:r w:rsidRPr="0044437C">
        <w:t>"</w:t>
      </w:r>
      <w:r w:rsidRPr="0044437C">
        <w:rPr>
          <w:lang w:eastAsia="zh-CN"/>
        </w:rPr>
        <w:t>.</w:t>
      </w:r>
    </w:p>
    <w:p w14:paraId="717DC7A7" w14:textId="77777777" w:rsidR="00524A5D" w:rsidRPr="0044437C" w:rsidRDefault="00000000">
      <w:pPr>
        <w:pStyle w:val="EX"/>
        <w:rPr>
          <w:lang w:eastAsia="zh-CN"/>
        </w:rPr>
      </w:pPr>
      <w:r w:rsidRPr="0044437C">
        <w:t>[18]</w:t>
      </w:r>
      <w:r w:rsidRPr="0044437C">
        <w:tab/>
      </w:r>
      <w:r w:rsidRPr="0044437C">
        <w:rPr>
          <w:lang w:eastAsia="zh-CN"/>
        </w:rPr>
        <w:t xml:space="preserve">3GPP TR 36.905: </w:t>
      </w:r>
      <w:r w:rsidRPr="0044437C">
        <w:t>"</w:t>
      </w:r>
      <w:r w:rsidRPr="0044437C">
        <w:rPr>
          <w:lang w:eastAsia="zh-CN"/>
        </w:rPr>
        <w:t>Evolved Universal Terrestrial Radio Access (E-UTRA) and Evolved Universal Terrestrial Radio Access Network (E-UTRAN); Derivation of test points for radio transmission and reception conformance test cases</w:t>
      </w:r>
      <w:r w:rsidRPr="0044437C">
        <w:t>"</w:t>
      </w:r>
      <w:r w:rsidRPr="0044437C">
        <w:rPr>
          <w:lang w:eastAsia="zh-CN"/>
        </w:rPr>
        <w:t>.</w:t>
      </w:r>
    </w:p>
    <w:p w14:paraId="01614F07" w14:textId="77777777" w:rsidR="00524A5D" w:rsidRPr="0044437C" w:rsidRDefault="00000000">
      <w:pPr>
        <w:pStyle w:val="EX"/>
      </w:pPr>
      <w:r w:rsidRPr="0044437C">
        <w:rPr>
          <w:lang w:eastAsia="zh-CN"/>
        </w:rPr>
        <w:t>[19]</w:t>
      </w:r>
      <w:r w:rsidRPr="0044437C">
        <w:rPr>
          <w:rFonts w:eastAsia="DengXian"/>
        </w:rPr>
        <w:tab/>
      </w:r>
      <w:r w:rsidRPr="0044437C">
        <w:t>3GPP TS 36.21</w:t>
      </w:r>
      <w:r w:rsidRPr="0044437C">
        <w:rPr>
          <w:rFonts w:eastAsia="SimSun"/>
          <w:lang w:eastAsia="zh-CN"/>
        </w:rPr>
        <w:t>2</w:t>
      </w:r>
      <w:r w:rsidRPr="0044437C">
        <w:t>: "</w:t>
      </w:r>
      <w:r w:rsidRPr="0044437C">
        <w:rPr>
          <w:color w:val="000000"/>
        </w:rPr>
        <w:t xml:space="preserve">Evolved Universal Terrestrial Radio Access (E-UTRA); </w:t>
      </w:r>
      <w:r w:rsidRPr="0044437C">
        <w:t>Multiplexing and channel coding".</w:t>
      </w:r>
    </w:p>
    <w:p w14:paraId="0D216EAD" w14:textId="77777777" w:rsidR="00524A5D" w:rsidRPr="0044437C" w:rsidRDefault="00000000">
      <w:pPr>
        <w:pStyle w:val="EX"/>
      </w:pPr>
      <w:r w:rsidRPr="0044437C">
        <w:t>[</w:t>
      </w:r>
      <w:r w:rsidRPr="0044437C">
        <w:rPr>
          <w:rFonts w:eastAsia="SimSun"/>
          <w:lang w:eastAsia="zh-CN"/>
        </w:rPr>
        <w:t>2</w:t>
      </w:r>
      <w:r w:rsidRPr="0044437C">
        <w:t>0]</w:t>
      </w:r>
      <w:r w:rsidRPr="0044437C">
        <w:tab/>
        <w:t>3GPP TS 36.213: "</w:t>
      </w:r>
      <w:r w:rsidRPr="0044437C">
        <w:rPr>
          <w:color w:val="000000"/>
        </w:rPr>
        <w:t xml:space="preserve">Evolved Universal Terrestrial Radio Access (E-UTRA); </w:t>
      </w:r>
      <w:r w:rsidRPr="0044437C">
        <w:t>Physical layer procedures".</w:t>
      </w:r>
    </w:p>
    <w:p w14:paraId="569F9FFD" w14:textId="77777777" w:rsidR="00524A5D" w:rsidRPr="0044437C" w:rsidRDefault="00000000">
      <w:pPr>
        <w:pStyle w:val="EX"/>
      </w:pPr>
      <w:r w:rsidRPr="0044437C">
        <w:rPr>
          <w:rFonts w:eastAsia="SimSun"/>
          <w:lang w:eastAsia="zh-CN"/>
        </w:rPr>
        <w:t>[21]</w:t>
      </w:r>
      <w:r w:rsidRPr="0044437C">
        <w:tab/>
      </w:r>
      <w:r w:rsidRPr="0044437C">
        <w:rPr>
          <w:lang w:eastAsia="zh-CN"/>
        </w:rPr>
        <w:t>3GPP TR 38.811: "Study on New Radio (NR) to support non-terrestrial networks"</w:t>
      </w:r>
      <w:r w:rsidRPr="0044437C">
        <w:t>.</w:t>
      </w:r>
    </w:p>
    <w:p w14:paraId="0905B702" w14:textId="2B68400B" w:rsidR="00B26EEC" w:rsidRPr="0044437C" w:rsidRDefault="00B26EEC">
      <w:pPr>
        <w:pStyle w:val="EX"/>
      </w:pPr>
      <w:r w:rsidRPr="0044437C">
        <w:t>[22]</w:t>
      </w:r>
      <w:r w:rsidRPr="0044437C">
        <w:tab/>
        <w:t>[</w:t>
      </w:r>
      <w:r w:rsidRPr="0044437C">
        <w:rPr>
          <w:color w:val="000000"/>
          <w:shd w:val="clear" w:color="auto" w:fill="FFFFFF"/>
        </w:rPr>
        <w:t xml:space="preserve">ANSI C63.26-2015, American National standard for Compliance Testing of Transmitters Used in Licensed Radio Services, Accredited Standards Committee C63 – Electromagnetic </w:t>
      </w:r>
      <w:r w:rsidRPr="0044437C">
        <w:t>compatibility].</w:t>
      </w:r>
    </w:p>
    <w:p w14:paraId="44C99AA5" w14:textId="19975787" w:rsidR="00524A5D" w:rsidRPr="0044437C" w:rsidRDefault="00F2594D">
      <w:pPr>
        <w:pStyle w:val="EX"/>
        <w:rPr>
          <w:lang w:eastAsia="zh-CN"/>
        </w:rPr>
      </w:pPr>
      <w:r w:rsidRPr="0044437C">
        <w:rPr>
          <w:lang w:eastAsia="zh-CN"/>
        </w:rPr>
        <w:t>[23]</w:t>
      </w:r>
      <w:r w:rsidRPr="0044437C">
        <w:rPr>
          <w:lang w:eastAsia="zh-CN"/>
        </w:rPr>
        <w:tab/>
        <w:t>3GPP TS 38.101-5: "NR; User Equipment (UE) radio transmission and reception; Part 5: Satellite access Radio Frequency (RF) and performance requirements”.</w:t>
      </w:r>
    </w:p>
    <w:p w14:paraId="053E7321" w14:textId="77777777" w:rsidR="00524A5D" w:rsidRPr="0044437C" w:rsidRDefault="00000000">
      <w:pPr>
        <w:pStyle w:val="Heading1"/>
      </w:pPr>
      <w:bookmarkStart w:id="74" w:name="definitions"/>
      <w:bookmarkStart w:id="75" w:name="_Toc18432"/>
      <w:bookmarkStart w:id="76" w:name="_Toc19260"/>
      <w:bookmarkStart w:id="77" w:name="_Toc12673"/>
      <w:bookmarkStart w:id="78" w:name="_Toc29648"/>
      <w:bookmarkStart w:id="79" w:name="_Toc11558"/>
      <w:bookmarkStart w:id="80" w:name="_Toc13008"/>
      <w:bookmarkStart w:id="81" w:name="_Toc194571763"/>
      <w:bookmarkEnd w:id="74"/>
      <w:r w:rsidRPr="0044437C">
        <w:t>3</w:t>
      </w:r>
      <w:r w:rsidRPr="0044437C">
        <w:tab/>
        <w:t>Definitions of terms, symbols and abbreviations</w:t>
      </w:r>
      <w:bookmarkEnd w:id="75"/>
      <w:bookmarkEnd w:id="76"/>
      <w:bookmarkEnd w:id="77"/>
      <w:bookmarkEnd w:id="78"/>
      <w:bookmarkEnd w:id="79"/>
      <w:bookmarkEnd w:id="80"/>
      <w:bookmarkEnd w:id="81"/>
    </w:p>
    <w:p w14:paraId="47D35B88" w14:textId="77777777" w:rsidR="00524A5D" w:rsidRPr="0044437C" w:rsidRDefault="00000000">
      <w:pPr>
        <w:pStyle w:val="Heading2"/>
      </w:pPr>
      <w:bookmarkStart w:id="82" w:name="_Toc30056"/>
      <w:bookmarkStart w:id="83" w:name="_Toc25806"/>
      <w:bookmarkStart w:id="84" w:name="_Toc22149"/>
      <w:bookmarkStart w:id="85" w:name="_Toc21373"/>
      <w:bookmarkStart w:id="86" w:name="_Toc13805"/>
      <w:bookmarkStart w:id="87" w:name="_Toc15642"/>
      <w:bookmarkStart w:id="88" w:name="_Toc194571764"/>
      <w:r w:rsidRPr="0044437C">
        <w:t>3.1</w:t>
      </w:r>
      <w:r w:rsidRPr="0044437C">
        <w:tab/>
        <w:t>Terms</w:t>
      </w:r>
      <w:bookmarkEnd w:id="82"/>
      <w:bookmarkEnd w:id="83"/>
      <w:bookmarkEnd w:id="84"/>
      <w:bookmarkEnd w:id="85"/>
      <w:bookmarkEnd w:id="86"/>
      <w:bookmarkEnd w:id="87"/>
      <w:bookmarkEnd w:id="88"/>
    </w:p>
    <w:p w14:paraId="126B4022" w14:textId="77777777" w:rsidR="00524A5D" w:rsidRPr="0044437C" w:rsidRDefault="00000000">
      <w:r w:rsidRPr="0044437C">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Pr="0044437C" w:rsidRDefault="00000000">
      <w:pPr>
        <w:tabs>
          <w:tab w:val="left" w:pos="2448"/>
          <w:tab w:val="left" w:pos="9468"/>
        </w:tabs>
        <w:rPr>
          <w:rFonts w:cs="v5.0.0"/>
          <w:snapToGrid w:val="0"/>
        </w:rPr>
      </w:pPr>
      <w:r w:rsidRPr="0044437C">
        <w:rPr>
          <w:rFonts w:cs="v5.0.0"/>
          <w:b/>
          <w:bCs/>
        </w:rPr>
        <w:t xml:space="preserve">Channel edge: </w:t>
      </w:r>
      <w:r w:rsidRPr="0044437C">
        <w:rPr>
          <w:rFonts w:cs="v5.0.0"/>
          <w:snapToGrid w:val="0"/>
        </w:rPr>
        <w:t>The lowest and highest frequency of the carrier, separated by the channel bandwidth.</w:t>
      </w:r>
    </w:p>
    <w:p w14:paraId="7AC18419" w14:textId="77777777" w:rsidR="00524A5D" w:rsidRPr="0044437C" w:rsidRDefault="00000000">
      <w:pPr>
        <w:rPr>
          <w:rFonts w:cstheme="minorBidi"/>
        </w:rPr>
      </w:pPr>
      <w:r w:rsidRPr="0044437C">
        <w:rPr>
          <w:b/>
        </w:rPr>
        <w:t>Channel bandwidth:</w:t>
      </w:r>
      <w:r w:rsidRPr="0044437C">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Pr="0044437C" w:rsidRDefault="00000000">
      <w:r w:rsidRPr="0044437C">
        <w:rPr>
          <w:b/>
        </w:rPr>
        <w:t>Category NB1/NB2</w:t>
      </w:r>
      <w:r w:rsidRPr="0044437C">
        <w:rPr>
          <w:rFonts w:eastAsia="Malgun Gothic"/>
          <w:b/>
        </w:rPr>
        <w:t xml:space="preserve"> </w:t>
      </w:r>
      <w:r w:rsidRPr="0044437C">
        <w:rPr>
          <w:b/>
        </w:rPr>
        <w:t>stand-alone operation</w:t>
      </w:r>
      <w:r w:rsidRPr="0044437C">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Pr="0044437C" w:rsidRDefault="00000000">
      <w:r w:rsidRPr="0044437C">
        <w:rPr>
          <w:b/>
        </w:rPr>
        <w:t>Category NB1/NB2</w:t>
      </w:r>
      <w:r w:rsidRPr="0044437C">
        <w:t xml:space="preserve"> </w:t>
      </w:r>
      <w:r w:rsidRPr="0044437C">
        <w:rPr>
          <w:b/>
        </w:rPr>
        <w:t>guard band operation:</w:t>
      </w:r>
      <w:r w:rsidRPr="0044437C">
        <w:t xml:space="preserve"> category NB1/NB2 is operating in guard band when it utilizes the unused resource block(s) within a E-UTRA carrier’s guard-band.</w:t>
      </w:r>
    </w:p>
    <w:p w14:paraId="7D1D8CE7" w14:textId="77777777" w:rsidR="00524A5D" w:rsidRPr="0044437C" w:rsidRDefault="00000000">
      <w:r w:rsidRPr="0044437C">
        <w:rPr>
          <w:b/>
        </w:rPr>
        <w:t>Category NB1/NB2</w:t>
      </w:r>
      <w:r w:rsidRPr="0044437C">
        <w:t xml:space="preserve"> </w:t>
      </w:r>
      <w:r w:rsidRPr="0044437C">
        <w:rPr>
          <w:b/>
        </w:rPr>
        <w:t>in-band operation:</w:t>
      </w:r>
      <w:r w:rsidRPr="0044437C">
        <w:t xml:space="preserve"> category NB1/NB2 is operating in-band when it utilizes the resource block(s) within a normal E-UTRA carrier or within a normal NR carrier plus 15 kHz at each edge (and not within NR minimum guard band).</w:t>
      </w:r>
    </w:p>
    <w:p w14:paraId="71B36D4E" w14:textId="77777777" w:rsidR="00524A5D" w:rsidRPr="0044437C" w:rsidRDefault="00000000">
      <w:r w:rsidRPr="0044437C">
        <w:rPr>
          <w:b/>
        </w:rPr>
        <w:t>Geosynchronous Earth Orbit:</w:t>
      </w:r>
      <w:r w:rsidRPr="0044437C">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Pr="0044437C" w:rsidRDefault="00000000">
      <w:r w:rsidRPr="0044437C">
        <w:rPr>
          <w:b/>
        </w:rPr>
        <w:t xml:space="preserve">Low Earth Orbit: </w:t>
      </w:r>
      <w:r w:rsidRPr="0044437C">
        <w:t>Orbit around the Earth with an altitude between 300 km, and 1500 km.</w:t>
      </w:r>
    </w:p>
    <w:p w14:paraId="2C0096FD" w14:textId="77777777" w:rsidR="00524A5D" w:rsidRPr="0044437C" w:rsidRDefault="00000000">
      <w:r w:rsidRPr="0044437C">
        <w:rPr>
          <w:b/>
        </w:rPr>
        <w:t xml:space="preserve">Satellite: </w:t>
      </w:r>
      <w:r w:rsidRPr="0044437C">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Pr="0044437C" w:rsidRDefault="00000000">
      <w:pPr>
        <w:rPr>
          <w:b/>
        </w:rPr>
      </w:pPr>
      <w:r w:rsidRPr="0044437C">
        <w:rPr>
          <w:b/>
        </w:rPr>
        <w:t xml:space="preserve">Satellite Access Node: </w:t>
      </w:r>
      <w:r w:rsidRPr="0044437C">
        <w:t>see definition in TS 36.108 [2].</w:t>
      </w:r>
      <w:r w:rsidRPr="0044437C">
        <w:rPr>
          <w:b/>
        </w:rPr>
        <w:t xml:space="preserve"> </w:t>
      </w:r>
    </w:p>
    <w:p w14:paraId="663408CC" w14:textId="77777777" w:rsidR="00524A5D" w:rsidRPr="0044437C" w:rsidRDefault="00000000">
      <w:r w:rsidRPr="0044437C">
        <w:rPr>
          <w:b/>
        </w:rPr>
        <w:lastRenderedPageBreak/>
        <w:t>sTTI</w:t>
      </w:r>
      <w:r w:rsidRPr="0044437C">
        <w:t>: A transmission time interval (TTI) of either one slot or one subslot as defined in TS 36.211 [3] on either uplink or downlink.</w:t>
      </w:r>
    </w:p>
    <w:p w14:paraId="754266E7" w14:textId="77777777" w:rsidR="00524A5D" w:rsidRPr="0044437C" w:rsidRDefault="00000000">
      <w:pPr>
        <w:pStyle w:val="Heading2"/>
      </w:pPr>
      <w:bookmarkStart w:id="89" w:name="_Toc12488"/>
      <w:bookmarkStart w:id="90" w:name="_Toc26328"/>
      <w:bookmarkStart w:id="91" w:name="_Toc20916"/>
      <w:bookmarkStart w:id="92" w:name="_Toc30306"/>
      <w:bookmarkStart w:id="93" w:name="_Toc6056"/>
      <w:bookmarkStart w:id="94" w:name="_Toc16540"/>
      <w:bookmarkStart w:id="95" w:name="_Toc194571765"/>
      <w:r w:rsidRPr="0044437C">
        <w:t>3.2</w:t>
      </w:r>
      <w:r w:rsidRPr="0044437C">
        <w:tab/>
        <w:t>Symbols</w:t>
      </w:r>
      <w:bookmarkEnd w:id="89"/>
      <w:bookmarkEnd w:id="90"/>
      <w:bookmarkEnd w:id="91"/>
      <w:bookmarkEnd w:id="92"/>
      <w:bookmarkEnd w:id="93"/>
      <w:bookmarkEnd w:id="94"/>
      <w:bookmarkEnd w:id="95"/>
    </w:p>
    <w:p w14:paraId="0F72A23C" w14:textId="77777777" w:rsidR="00524A5D" w:rsidRPr="0044437C" w:rsidRDefault="00000000">
      <w:r w:rsidRPr="0044437C">
        <w:t>For the purposes of the present document, the following symbols apply:</w:t>
      </w:r>
    </w:p>
    <w:p w14:paraId="3BC68415" w14:textId="77777777" w:rsidR="00524A5D" w:rsidRPr="0044437C" w:rsidRDefault="00000000">
      <w:pPr>
        <w:pStyle w:val="EW"/>
        <w:rPr>
          <w:rFonts w:eastAsiaTheme="minorEastAsia"/>
        </w:rPr>
      </w:pPr>
      <w:r w:rsidRPr="0044437C">
        <w:t>ΔF</w:t>
      </w:r>
      <w:r w:rsidRPr="0044437C">
        <w:rPr>
          <w:vertAlign w:val="subscript"/>
        </w:rPr>
        <w:t>Raster</w:t>
      </w:r>
      <w:r w:rsidRPr="0044437C">
        <w:rPr>
          <w:vertAlign w:val="subscript"/>
        </w:rPr>
        <w:tab/>
      </w:r>
      <w:r w:rsidRPr="0044437C">
        <w:rPr>
          <w:rFonts w:eastAsia="Yu Mincho"/>
        </w:rPr>
        <w:t>Band dependent channel raster granularity</w:t>
      </w:r>
    </w:p>
    <w:p w14:paraId="49C5DA84" w14:textId="77777777" w:rsidR="00524A5D" w:rsidRPr="0044437C" w:rsidRDefault="00000000">
      <w:pPr>
        <w:pStyle w:val="EW"/>
      </w:pPr>
      <w:r w:rsidRPr="0044437C">
        <w:t>BW</w:t>
      </w:r>
      <w:r w:rsidRPr="0044437C">
        <w:rPr>
          <w:vertAlign w:val="subscript"/>
        </w:rPr>
        <w:t>Channel</w:t>
      </w:r>
      <w:r w:rsidRPr="0044437C">
        <w:tab/>
        <w:t>Channel bandwidth</w:t>
      </w:r>
    </w:p>
    <w:p w14:paraId="465CDF55" w14:textId="77777777" w:rsidR="00524A5D" w:rsidRPr="0044437C" w:rsidRDefault="00000000">
      <w:pPr>
        <w:pStyle w:val="EW"/>
      </w:pPr>
      <w:r w:rsidRPr="0044437C">
        <w:t>F</w:t>
      </w:r>
      <w:r w:rsidRPr="0044437C">
        <w:tab/>
        <w:t>Frequency</w:t>
      </w:r>
    </w:p>
    <w:p w14:paraId="73F09080" w14:textId="77777777" w:rsidR="00524A5D" w:rsidRPr="0044437C" w:rsidRDefault="00000000">
      <w:pPr>
        <w:pStyle w:val="EW"/>
      </w:pPr>
      <w:r w:rsidRPr="0044437C">
        <w:t>F</w:t>
      </w:r>
      <w:r w:rsidRPr="0044437C">
        <w:rPr>
          <w:vertAlign w:val="subscript"/>
        </w:rPr>
        <w:t xml:space="preserve">Interferer </w:t>
      </w:r>
      <w:r w:rsidRPr="0044437C">
        <w:t>(offset)</w:t>
      </w:r>
      <w:r w:rsidRPr="0044437C">
        <w:tab/>
        <w:t>Frequency offset of the interferer (between the center frequency of the interferer and the carrier frequency of the carrier measured)</w:t>
      </w:r>
    </w:p>
    <w:p w14:paraId="6EE4696C" w14:textId="77777777" w:rsidR="00524A5D" w:rsidRPr="0044437C" w:rsidRDefault="00000000">
      <w:pPr>
        <w:pStyle w:val="EW"/>
      </w:pPr>
      <w:r w:rsidRPr="0044437C">
        <w:t>F</w:t>
      </w:r>
      <w:r w:rsidRPr="0044437C">
        <w:rPr>
          <w:vertAlign w:val="subscript"/>
        </w:rPr>
        <w:t>Interferer</w:t>
      </w:r>
      <w:r w:rsidRPr="0044437C">
        <w:rPr>
          <w:vertAlign w:val="subscript"/>
        </w:rPr>
        <w:tab/>
      </w:r>
      <w:r w:rsidRPr="0044437C">
        <w:t>Frequency of the interferer</w:t>
      </w:r>
    </w:p>
    <w:p w14:paraId="4BAD35DE" w14:textId="77777777" w:rsidR="00524A5D" w:rsidRPr="0044437C" w:rsidRDefault="00000000">
      <w:pPr>
        <w:pStyle w:val="EW"/>
      </w:pPr>
      <w:r w:rsidRPr="0044437C">
        <w:t>F</w:t>
      </w:r>
      <w:r w:rsidRPr="0044437C">
        <w:rPr>
          <w:vertAlign w:val="subscript"/>
        </w:rPr>
        <w:t>Ioffset</w:t>
      </w:r>
      <w:r w:rsidRPr="0044437C">
        <w:rPr>
          <w:vertAlign w:val="subscript"/>
        </w:rPr>
        <w:tab/>
      </w:r>
      <w:r w:rsidRPr="0044437C">
        <w:t>Frequency offset of the interferer (between the center frequency of the interferer and the closest edge of the carrier measured)</w:t>
      </w:r>
    </w:p>
    <w:p w14:paraId="4EF85333" w14:textId="77777777" w:rsidR="00524A5D" w:rsidRPr="0044437C" w:rsidRDefault="00000000">
      <w:pPr>
        <w:pStyle w:val="EW"/>
      </w:pPr>
      <w:r w:rsidRPr="0044437C">
        <w:t>F</w:t>
      </w:r>
      <w:r w:rsidRPr="0044437C">
        <w:rPr>
          <w:vertAlign w:val="subscript"/>
        </w:rPr>
        <w:t>C</w:t>
      </w:r>
      <w:r w:rsidRPr="0044437C">
        <w:rPr>
          <w:vertAlign w:val="subscript"/>
        </w:rPr>
        <w:tab/>
      </w:r>
      <w:r w:rsidRPr="0044437C">
        <w:t>Frequency of the carrier centre frequency</w:t>
      </w:r>
    </w:p>
    <w:p w14:paraId="279CA54B" w14:textId="77777777" w:rsidR="00524A5D" w:rsidRPr="0044437C" w:rsidRDefault="00000000">
      <w:pPr>
        <w:pStyle w:val="EW"/>
      </w:pPr>
      <w:r w:rsidRPr="0044437C">
        <w:t>F</w:t>
      </w:r>
      <w:r w:rsidRPr="0044437C">
        <w:rPr>
          <w:vertAlign w:val="subscript"/>
        </w:rPr>
        <w:t>DL_low</w:t>
      </w:r>
      <w:r w:rsidRPr="0044437C">
        <w:rPr>
          <w:vertAlign w:val="subscript"/>
        </w:rPr>
        <w:tab/>
      </w:r>
      <w:r w:rsidRPr="0044437C">
        <w:t>The lowest frequency of the downlink operating band</w:t>
      </w:r>
    </w:p>
    <w:p w14:paraId="3F7DF8F3" w14:textId="77777777" w:rsidR="00524A5D" w:rsidRPr="0044437C" w:rsidRDefault="00000000">
      <w:pPr>
        <w:pStyle w:val="EW"/>
      </w:pPr>
      <w:r w:rsidRPr="0044437C">
        <w:t>F</w:t>
      </w:r>
      <w:r w:rsidRPr="0044437C">
        <w:rPr>
          <w:vertAlign w:val="subscript"/>
        </w:rPr>
        <w:t>DL_high</w:t>
      </w:r>
      <w:r w:rsidRPr="0044437C">
        <w:rPr>
          <w:vertAlign w:val="subscript"/>
        </w:rPr>
        <w:tab/>
      </w:r>
      <w:r w:rsidRPr="0044437C">
        <w:t>The highest frequency of the downlink operating band</w:t>
      </w:r>
    </w:p>
    <w:p w14:paraId="5EC45FC9" w14:textId="77777777" w:rsidR="00524A5D" w:rsidRPr="0044437C" w:rsidRDefault="00000000">
      <w:pPr>
        <w:pStyle w:val="EW"/>
      </w:pPr>
      <w:r w:rsidRPr="0044437C">
        <w:t>F</w:t>
      </w:r>
      <w:r w:rsidRPr="0044437C">
        <w:rPr>
          <w:vertAlign w:val="subscript"/>
        </w:rPr>
        <w:t>UL_low</w:t>
      </w:r>
      <w:r w:rsidRPr="0044437C">
        <w:rPr>
          <w:vertAlign w:val="subscript"/>
        </w:rPr>
        <w:tab/>
      </w:r>
      <w:r w:rsidRPr="0044437C">
        <w:t>The lowest frequency of the uplink operating band</w:t>
      </w:r>
    </w:p>
    <w:p w14:paraId="2E9B963C" w14:textId="77777777" w:rsidR="00524A5D" w:rsidRPr="0044437C" w:rsidRDefault="00000000">
      <w:pPr>
        <w:pStyle w:val="EW"/>
      </w:pPr>
      <w:r w:rsidRPr="0044437C">
        <w:t>F</w:t>
      </w:r>
      <w:r w:rsidRPr="0044437C">
        <w:rPr>
          <w:vertAlign w:val="subscript"/>
        </w:rPr>
        <w:t>UL_high</w:t>
      </w:r>
      <w:r w:rsidRPr="0044437C">
        <w:rPr>
          <w:vertAlign w:val="subscript"/>
        </w:rPr>
        <w:tab/>
      </w:r>
      <w:r w:rsidRPr="0044437C">
        <w:t>The highest frequency of the uplink operating band</w:t>
      </w:r>
    </w:p>
    <w:p w14:paraId="21DF4B13" w14:textId="77777777" w:rsidR="00524A5D" w:rsidRPr="0044437C" w:rsidRDefault="00000000">
      <w:pPr>
        <w:pStyle w:val="EW"/>
      </w:pPr>
      <w:r w:rsidRPr="0044437C">
        <w:t>F</w:t>
      </w:r>
      <w:r w:rsidRPr="0044437C">
        <w:rPr>
          <w:vertAlign w:val="subscript"/>
        </w:rPr>
        <w:t>OOB</w:t>
      </w:r>
      <w:r w:rsidRPr="0044437C">
        <w:tab/>
        <w:t>The boundary between the E-UTRA out of band emission and spurious emission domains.</w:t>
      </w:r>
    </w:p>
    <w:p w14:paraId="0E4FD220" w14:textId="77777777" w:rsidR="00524A5D" w:rsidRPr="0044437C" w:rsidRDefault="00000000">
      <w:pPr>
        <w:pStyle w:val="EW"/>
        <w:rPr>
          <w:rFonts w:cstheme="minorBidi"/>
          <w:szCs w:val="22"/>
        </w:rPr>
      </w:pPr>
      <w:r w:rsidRPr="0044437C">
        <w:rPr>
          <w:rFonts w:cs="Arial"/>
          <w:szCs w:val="18"/>
        </w:rPr>
        <w:t>L</w:t>
      </w:r>
      <w:r w:rsidRPr="0044437C">
        <w:rPr>
          <w:rFonts w:cs="Arial"/>
          <w:szCs w:val="18"/>
          <w:vertAlign w:val="subscript"/>
        </w:rPr>
        <w:t>Ctone</w:t>
      </w:r>
      <w:r w:rsidRPr="0044437C">
        <w:rPr>
          <w:rFonts w:cs="Arial"/>
          <w:szCs w:val="18"/>
        </w:rPr>
        <w:tab/>
        <w:t>Transmission bandwidth which represents the length of a contiguous sub-carrier allocation expressed in units of tones</w:t>
      </w:r>
    </w:p>
    <w:p w14:paraId="273CCE46" w14:textId="77777777" w:rsidR="00524A5D" w:rsidRPr="0044437C" w:rsidRDefault="00000000">
      <w:pPr>
        <w:pStyle w:val="EW"/>
      </w:pPr>
      <w:r w:rsidRPr="0044437C">
        <w:t>N</w:t>
      </w:r>
      <w:r w:rsidRPr="0044437C">
        <w:rPr>
          <w:vertAlign w:val="subscript"/>
        </w:rPr>
        <w:t>DL</w:t>
      </w:r>
      <w:r w:rsidRPr="0044437C">
        <w:t xml:space="preserve"> </w:t>
      </w:r>
      <w:r w:rsidRPr="0044437C">
        <w:tab/>
        <w:t>Downlink EARFCN</w:t>
      </w:r>
    </w:p>
    <w:p w14:paraId="62C21331" w14:textId="77777777" w:rsidR="00524A5D" w:rsidRPr="0044437C" w:rsidRDefault="00000000">
      <w:pPr>
        <w:pStyle w:val="EW"/>
      </w:pPr>
      <w:r w:rsidRPr="0044437C">
        <w:t>N</w:t>
      </w:r>
      <w:r w:rsidRPr="0044437C">
        <w:rPr>
          <w:vertAlign w:val="subscript"/>
        </w:rPr>
        <w:t>Offs-DL</w:t>
      </w:r>
      <w:r w:rsidRPr="0044437C">
        <w:t xml:space="preserve"> </w:t>
      </w:r>
      <w:r w:rsidRPr="0044437C">
        <w:tab/>
        <w:t>Offset used for calculating downlink EARFCN</w:t>
      </w:r>
    </w:p>
    <w:p w14:paraId="4A672EBE" w14:textId="77777777" w:rsidR="00524A5D" w:rsidRPr="0044437C" w:rsidRDefault="00000000">
      <w:pPr>
        <w:pStyle w:val="EW"/>
      </w:pPr>
      <w:r w:rsidRPr="0044437C">
        <w:t>N</w:t>
      </w:r>
      <w:r w:rsidRPr="0044437C">
        <w:rPr>
          <w:vertAlign w:val="subscript"/>
        </w:rPr>
        <w:t>Offs-UL</w:t>
      </w:r>
      <w:r w:rsidRPr="0044437C">
        <w:t xml:space="preserve"> </w:t>
      </w:r>
      <w:r w:rsidRPr="0044437C">
        <w:tab/>
        <w:t>Offset used for calculating uplink EARFCN</w:t>
      </w:r>
    </w:p>
    <w:p w14:paraId="73791719" w14:textId="77777777" w:rsidR="00524A5D" w:rsidRPr="0044437C" w:rsidRDefault="00000000">
      <w:pPr>
        <w:pStyle w:val="EW"/>
      </w:pPr>
      <w:r w:rsidRPr="0044437C">
        <w:t>N</w:t>
      </w:r>
      <w:r w:rsidRPr="0044437C">
        <w:rPr>
          <w:vertAlign w:val="subscript"/>
        </w:rPr>
        <w:t>RB</w:t>
      </w:r>
      <w:r w:rsidRPr="0044437C">
        <w:tab/>
        <w:t>Transmission bandwidth configuration, expressed in units of resource blocks</w:t>
      </w:r>
    </w:p>
    <w:p w14:paraId="0777FF64" w14:textId="77777777" w:rsidR="00524A5D" w:rsidRPr="0044437C" w:rsidRDefault="00000000">
      <w:pPr>
        <w:pStyle w:val="EW"/>
      </w:pPr>
      <w:r w:rsidRPr="0044437C">
        <w:t>N</w:t>
      </w:r>
      <w:r w:rsidRPr="0044437C">
        <w:rPr>
          <w:vertAlign w:val="subscript"/>
        </w:rPr>
        <w:t>RB_alloc</w:t>
      </w:r>
      <w:r w:rsidRPr="0044437C">
        <w:rPr>
          <w:vertAlign w:val="subscript"/>
        </w:rPr>
        <w:tab/>
      </w:r>
      <w:r w:rsidRPr="0044437C">
        <w:t>Total number of simultaneously transmitted resource blocks in Channel bandwidth or Aggregated Channel Bandwidth.</w:t>
      </w:r>
    </w:p>
    <w:p w14:paraId="218D429F" w14:textId="77777777" w:rsidR="00524A5D" w:rsidRPr="0044437C" w:rsidRDefault="00000000">
      <w:pPr>
        <w:pStyle w:val="EW"/>
      </w:pPr>
      <w:r w:rsidRPr="0044437C">
        <w:t>N</w:t>
      </w:r>
      <w:r w:rsidRPr="0044437C">
        <w:rPr>
          <w:vertAlign w:val="subscript"/>
        </w:rPr>
        <w:t>tone</w:t>
      </w:r>
      <w:r w:rsidRPr="0044437C">
        <w:tab/>
        <w:t>Transmission bandwidth configuration for category NB1 and NB2, expressed in units of tones.</w:t>
      </w:r>
    </w:p>
    <w:p w14:paraId="43419671" w14:textId="77777777" w:rsidR="00524A5D" w:rsidRPr="0044437C" w:rsidRDefault="00000000">
      <w:pPr>
        <w:pStyle w:val="EW"/>
      </w:pPr>
      <w:r w:rsidRPr="0044437C">
        <w:rPr>
          <w:rFonts w:cs="Arial"/>
        </w:rPr>
        <w:t>N</w:t>
      </w:r>
      <w:r w:rsidRPr="0044437C">
        <w:rPr>
          <w:rFonts w:cs="Arial"/>
          <w:vertAlign w:val="subscript"/>
        </w:rPr>
        <w:t>tone 3.75kHz</w:t>
      </w:r>
      <w:r w:rsidRPr="0044437C">
        <w:rPr>
          <w:rFonts w:cs="Arial"/>
          <w:vertAlign w:val="subscript"/>
        </w:rPr>
        <w:tab/>
      </w:r>
      <w:r w:rsidRPr="0044437C">
        <w:rPr>
          <w:rFonts w:cs="Arial"/>
        </w:rPr>
        <w:t xml:space="preserve">Transmission bandwidth configuration for category </w:t>
      </w:r>
      <w:r w:rsidRPr="0044437C">
        <w:t>NB1 and NB2</w:t>
      </w:r>
      <w:r w:rsidRPr="0044437C">
        <w:rPr>
          <w:rFonts w:cs="Arial"/>
        </w:rPr>
        <w:t xml:space="preserve"> with </w:t>
      </w:r>
      <w:r w:rsidRPr="0044437C">
        <w:t>3.75 kHz sub-carrier spacing, expressed in units of tones.</w:t>
      </w:r>
    </w:p>
    <w:p w14:paraId="46354E3C" w14:textId="77777777" w:rsidR="00524A5D" w:rsidRPr="0044437C" w:rsidRDefault="00000000">
      <w:pPr>
        <w:pStyle w:val="EW"/>
      </w:pPr>
      <w:r w:rsidRPr="0044437C">
        <w:rPr>
          <w:rFonts w:cs="Arial"/>
        </w:rPr>
        <w:t>N</w:t>
      </w:r>
      <w:r w:rsidRPr="0044437C">
        <w:rPr>
          <w:rFonts w:cs="Arial"/>
          <w:vertAlign w:val="subscript"/>
        </w:rPr>
        <w:t xml:space="preserve">tone 15kHz </w:t>
      </w:r>
      <w:r w:rsidRPr="0044437C">
        <w:rPr>
          <w:rFonts w:cs="Arial"/>
        </w:rPr>
        <w:tab/>
        <w:t xml:space="preserve">Transmission bandwidth configuration for category </w:t>
      </w:r>
      <w:r w:rsidRPr="0044437C">
        <w:t>NB1 and NB2</w:t>
      </w:r>
      <w:r w:rsidRPr="0044437C">
        <w:rPr>
          <w:rFonts w:cs="Arial"/>
        </w:rPr>
        <w:t xml:space="preserve"> with </w:t>
      </w:r>
      <w:r w:rsidRPr="0044437C">
        <w:t>15 kHz sub-carrier spacing, expressed in units of tones.</w:t>
      </w:r>
    </w:p>
    <w:p w14:paraId="06071DD4" w14:textId="77777777" w:rsidR="00524A5D" w:rsidRPr="0044437C" w:rsidRDefault="00000000">
      <w:pPr>
        <w:pStyle w:val="EW"/>
      </w:pPr>
      <w:r w:rsidRPr="0044437C">
        <w:t>N</w:t>
      </w:r>
      <w:r w:rsidRPr="0044437C">
        <w:rPr>
          <w:vertAlign w:val="subscript"/>
        </w:rPr>
        <w:t>UL</w:t>
      </w:r>
      <w:r w:rsidRPr="0044437C">
        <w:tab/>
        <w:t>Uplink EARFCN.</w:t>
      </w:r>
    </w:p>
    <w:p w14:paraId="5A10132C" w14:textId="77777777" w:rsidR="00524A5D" w:rsidRPr="0044437C" w:rsidRDefault="00000000">
      <w:pPr>
        <w:pStyle w:val="EW"/>
      </w:pPr>
      <w:r w:rsidRPr="0044437C">
        <w:t>P</w:t>
      </w:r>
      <w:r w:rsidRPr="0044437C">
        <w:rPr>
          <w:vertAlign w:val="subscript"/>
        </w:rPr>
        <w:t>CMAX</w:t>
      </w:r>
      <w:r w:rsidRPr="0044437C">
        <w:rPr>
          <w:vertAlign w:val="subscript"/>
        </w:rPr>
        <w:tab/>
      </w:r>
      <w:r w:rsidRPr="0044437C">
        <w:t>The configured maximum UE output power.</w:t>
      </w:r>
    </w:p>
    <w:p w14:paraId="35BC71ED" w14:textId="77777777" w:rsidR="00524A5D" w:rsidRPr="0044437C" w:rsidRDefault="00000000">
      <w:pPr>
        <w:pStyle w:val="EW"/>
      </w:pPr>
      <w:r w:rsidRPr="0044437C">
        <w:t>P</w:t>
      </w:r>
      <w:r w:rsidRPr="0044437C">
        <w:rPr>
          <w:vertAlign w:val="subscript"/>
        </w:rPr>
        <w:t>Interferer</w:t>
      </w:r>
      <w:r w:rsidRPr="0044437C">
        <w:tab/>
        <w:t>Modulated mean power of the interferer</w:t>
      </w:r>
    </w:p>
    <w:p w14:paraId="196B5D01" w14:textId="77777777" w:rsidR="00524A5D" w:rsidRPr="0044437C" w:rsidRDefault="00000000">
      <w:pPr>
        <w:pStyle w:val="EW"/>
      </w:pPr>
      <w:r w:rsidRPr="0044437C">
        <w:t>P</w:t>
      </w:r>
      <w:r w:rsidRPr="0044437C">
        <w:rPr>
          <w:vertAlign w:val="subscript"/>
        </w:rPr>
        <w:t>PowerClass</w:t>
      </w:r>
      <w:r w:rsidRPr="0044437C">
        <w:rPr>
          <w:vertAlign w:val="subscript"/>
        </w:rPr>
        <w:tab/>
      </w:r>
      <w:r w:rsidRPr="0044437C">
        <w:t>P</w:t>
      </w:r>
      <w:r w:rsidRPr="0044437C">
        <w:rPr>
          <w:vertAlign w:val="subscript"/>
        </w:rPr>
        <w:t>PowerClass</w:t>
      </w:r>
      <w:r w:rsidRPr="0044437C">
        <w:t xml:space="preserve"> is the nominal UE power (i.e., no tolerance).</w:t>
      </w:r>
    </w:p>
    <w:p w14:paraId="46DBA2EA" w14:textId="77777777" w:rsidR="00524A5D" w:rsidRPr="0044437C" w:rsidRDefault="00000000">
      <w:pPr>
        <w:pStyle w:val="EW"/>
      </w:pPr>
      <w:r w:rsidRPr="0044437C">
        <w:t>P</w:t>
      </w:r>
      <w:r w:rsidRPr="0044437C">
        <w:rPr>
          <w:vertAlign w:val="subscript"/>
        </w:rPr>
        <w:t>PowerClass</w:t>
      </w:r>
      <w:r w:rsidRPr="0044437C">
        <w:rPr>
          <w:rFonts w:eastAsia="MS Mincho"/>
          <w:vertAlign w:val="subscript"/>
          <w:lang w:eastAsia="ja-JP"/>
        </w:rPr>
        <w:t>_Default</w:t>
      </w:r>
      <w:r w:rsidRPr="0044437C">
        <w:rPr>
          <w:vertAlign w:val="subscript"/>
        </w:rPr>
        <w:tab/>
      </w:r>
      <w:r w:rsidRPr="0044437C">
        <w:t>P</w:t>
      </w:r>
      <w:r w:rsidRPr="0044437C">
        <w:rPr>
          <w:vertAlign w:val="subscript"/>
        </w:rPr>
        <w:t>PowerClass</w:t>
      </w:r>
      <w:r w:rsidRPr="0044437C">
        <w:rPr>
          <w:rFonts w:eastAsia="MS Mincho"/>
          <w:vertAlign w:val="subscript"/>
          <w:lang w:eastAsia="ja-JP"/>
        </w:rPr>
        <w:t>_Default</w:t>
      </w:r>
      <w:r w:rsidRPr="0044437C">
        <w:t xml:space="preserve"> is the </w:t>
      </w:r>
      <w:r w:rsidRPr="0044437C">
        <w:rPr>
          <w:rFonts w:eastAsia="MS Mincho"/>
          <w:lang w:eastAsia="ja-JP"/>
        </w:rPr>
        <w:t xml:space="preserve">default </w:t>
      </w:r>
      <w:r w:rsidRPr="0044437C">
        <w:t>nominal UE power (i.e., no tolerance)</w:t>
      </w:r>
      <w:r w:rsidRPr="0044437C">
        <w:rPr>
          <w:rFonts w:eastAsia="MS Mincho"/>
          <w:lang w:eastAsia="ja-JP"/>
        </w:rPr>
        <w:t xml:space="preserve"> for the band</w:t>
      </w:r>
      <w:r w:rsidRPr="0044437C">
        <w:t>.</w:t>
      </w:r>
    </w:p>
    <w:p w14:paraId="7305C3A5" w14:textId="77777777" w:rsidR="00524A5D" w:rsidRPr="0044437C" w:rsidRDefault="00000000">
      <w:pPr>
        <w:pStyle w:val="EW"/>
      </w:pPr>
      <w:r w:rsidRPr="0044437C">
        <w:t>P</w:t>
      </w:r>
      <w:r w:rsidRPr="0044437C">
        <w:rPr>
          <w:vertAlign w:val="subscript"/>
        </w:rPr>
        <w:t>UMAX</w:t>
      </w:r>
      <w:r w:rsidRPr="0044437C">
        <w:tab/>
      </w:r>
      <w:r w:rsidRPr="0044437C">
        <w:rPr>
          <w:rFonts w:cs="Vrinda"/>
          <w:lang w:bidi="bn-IN"/>
        </w:rPr>
        <w:t>The measured configured maximum UE output power</w:t>
      </w:r>
      <w:r w:rsidRPr="0044437C">
        <w:t>.</w:t>
      </w:r>
    </w:p>
    <w:p w14:paraId="3F2F8C93" w14:textId="77777777" w:rsidR="00524A5D" w:rsidRPr="0044437C" w:rsidRDefault="00000000">
      <w:pPr>
        <w:pStyle w:val="EW"/>
      </w:pPr>
      <w:r w:rsidRPr="0044437C">
        <w:t>Puw</w:t>
      </w:r>
      <w:r w:rsidRPr="0044437C">
        <w:tab/>
        <w:t>Power of an un</w:t>
      </w:r>
      <w:r w:rsidRPr="0044437C">
        <w:rPr>
          <w:rFonts w:cs="Vrinda"/>
          <w:lang w:bidi="bn-IN"/>
        </w:rPr>
        <w:t>wanted DL signal</w:t>
      </w:r>
    </w:p>
    <w:p w14:paraId="1E30B228" w14:textId="77777777" w:rsidR="00524A5D" w:rsidRPr="0044437C" w:rsidRDefault="00000000">
      <w:pPr>
        <w:pStyle w:val="EW"/>
      </w:pPr>
      <w:r w:rsidRPr="0044437C">
        <w:t>Pw</w:t>
      </w:r>
      <w:r w:rsidRPr="0044437C">
        <w:tab/>
        <w:t xml:space="preserve">Power of a </w:t>
      </w:r>
      <w:r w:rsidRPr="0044437C">
        <w:rPr>
          <w:rFonts w:cs="Vrinda"/>
          <w:lang w:bidi="bn-IN"/>
        </w:rPr>
        <w:t>wanted DL signal</w:t>
      </w:r>
    </w:p>
    <w:p w14:paraId="4D2F5856" w14:textId="77777777" w:rsidR="00524A5D" w:rsidRPr="0044437C" w:rsidRDefault="00000000">
      <w:pPr>
        <w:pStyle w:val="EW"/>
      </w:pPr>
      <w:r w:rsidRPr="0044437C">
        <w:t>Δf</w:t>
      </w:r>
      <w:r w:rsidRPr="0044437C">
        <w:rPr>
          <w:vertAlign w:val="subscript"/>
        </w:rPr>
        <w:t>OOB</w:t>
      </w:r>
      <w:r w:rsidRPr="0044437C">
        <w:rPr>
          <w:vertAlign w:val="subscript"/>
        </w:rPr>
        <w:tab/>
      </w:r>
      <w:r w:rsidRPr="0044437C">
        <w:t>Δ Frequency of Out Of Band emission</w:t>
      </w:r>
    </w:p>
    <w:p w14:paraId="2C5CB0BD" w14:textId="77777777" w:rsidR="00524A5D" w:rsidRPr="0044437C" w:rsidRDefault="00000000">
      <w:pPr>
        <w:pStyle w:val="Heading2"/>
      </w:pPr>
      <w:bookmarkStart w:id="96" w:name="_Toc18464"/>
      <w:bookmarkStart w:id="97" w:name="_Toc18907"/>
      <w:bookmarkStart w:id="98" w:name="_Toc912"/>
      <w:bookmarkStart w:id="99" w:name="_Toc3318"/>
      <w:bookmarkStart w:id="100" w:name="_Toc16476"/>
      <w:bookmarkStart w:id="101" w:name="_Toc8593"/>
      <w:bookmarkStart w:id="102" w:name="_Toc194571766"/>
      <w:r w:rsidRPr="0044437C">
        <w:t>3.3</w:t>
      </w:r>
      <w:r w:rsidRPr="0044437C">
        <w:tab/>
        <w:t>Abbreviations</w:t>
      </w:r>
      <w:bookmarkEnd w:id="96"/>
      <w:bookmarkEnd w:id="97"/>
      <w:bookmarkEnd w:id="98"/>
      <w:bookmarkEnd w:id="99"/>
      <w:bookmarkEnd w:id="100"/>
      <w:bookmarkEnd w:id="101"/>
      <w:bookmarkEnd w:id="102"/>
    </w:p>
    <w:p w14:paraId="7AF4FFCC" w14:textId="77777777" w:rsidR="00524A5D" w:rsidRPr="0044437C" w:rsidRDefault="00000000">
      <w:r w:rsidRPr="0044437C">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Pr="0044437C" w:rsidRDefault="00000000">
      <w:pPr>
        <w:pStyle w:val="EW"/>
      </w:pPr>
      <w:r w:rsidRPr="0044437C">
        <w:t>ACLR</w:t>
      </w:r>
      <w:r w:rsidRPr="0044437C">
        <w:tab/>
        <w:t>Adjacent Channel Leakage Ratio</w:t>
      </w:r>
    </w:p>
    <w:p w14:paraId="1E7A0154" w14:textId="77777777" w:rsidR="00524A5D" w:rsidRPr="0044437C" w:rsidRDefault="00000000">
      <w:pPr>
        <w:pStyle w:val="EW"/>
      </w:pPr>
      <w:r w:rsidRPr="0044437C">
        <w:t>ACS</w:t>
      </w:r>
      <w:r w:rsidRPr="0044437C">
        <w:tab/>
        <w:t>Adjacent Channel Selectivity</w:t>
      </w:r>
    </w:p>
    <w:p w14:paraId="4991AC50" w14:textId="77777777" w:rsidR="00524A5D" w:rsidRPr="0044437C" w:rsidRDefault="00000000">
      <w:pPr>
        <w:pStyle w:val="EW"/>
      </w:pPr>
      <w:r w:rsidRPr="0044437C">
        <w:t>A-MPR</w:t>
      </w:r>
      <w:r w:rsidRPr="0044437C">
        <w:tab/>
        <w:t>Additional Maximum Power Reduction</w:t>
      </w:r>
    </w:p>
    <w:p w14:paraId="748C46C3" w14:textId="77777777" w:rsidR="00524A5D" w:rsidRPr="0044437C" w:rsidRDefault="00000000">
      <w:pPr>
        <w:pStyle w:val="EW"/>
      </w:pPr>
      <w:r w:rsidRPr="0044437C">
        <w:t>AWGN</w:t>
      </w:r>
      <w:r w:rsidRPr="0044437C">
        <w:tab/>
        <w:t>Additive White Gaussian Noise</w:t>
      </w:r>
    </w:p>
    <w:p w14:paraId="44838E8A" w14:textId="77777777" w:rsidR="00524A5D" w:rsidRPr="0044437C" w:rsidRDefault="00000000">
      <w:pPr>
        <w:pStyle w:val="EW"/>
      </w:pPr>
      <w:r w:rsidRPr="0044437C">
        <w:t>BW</w:t>
      </w:r>
      <w:r w:rsidRPr="0044437C">
        <w:tab/>
        <w:t>Bandwidth</w:t>
      </w:r>
    </w:p>
    <w:p w14:paraId="06002CF6" w14:textId="77777777" w:rsidR="00524A5D" w:rsidRPr="0044437C" w:rsidRDefault="00000000">
      <w:pPr>
        <w:pStyle w:val="EW"/>
      </w:pPr>
      <w:r w:rsidRPr="0044437C">
        <w:t>CW</w:t>
      </w:r>
      <w:r w:rsidRPr="0044437C">
        <w:tab/>
        <w:t>Continuous Wave</w:t>
      </w:r>
    </w:p>
    <w:p w14:paraId="4FC99143" w14:textId="77777777" w:rsidR="00524A5D" w:rsidRPr="0044437C" w:rsidRDefault="00000000">
      <w:pPr>
        <w:pStyle w:val="EW"/>
      </w:pPr>
      <w:r w:rsidRPr="0044437C">
        <w:t>DL</w:t>
      </w:r>
      <w:r w:rsidRPr="0044437C">
        <w:tab/>
        <w:t>Downlink</w:t>
      </w:r>
    </w:p>
    <w:p w14:paraId="02D6A484" w14:textId="77777777" w:rsidR="00524A5D" w:rsidRPr="0044437C" w:rsidRDefault="00000000">
      <w:pPr>
        <w:pStyle w:val="EW"/>
      </w:pPr>
      <w:r w:rsidRPr="0044437C">
        <w:t xml:space="preserve">EARFCN </w:t>
      </w:r>
      <w:r w:rsidRPr="0044437C">
        <w:tab/>
        <w:t>E-UTRA Absolute Radio Frequency Channel Number</w:t>
      </w:r>
    </w:p>
    <w:p w14:paraId="7F720203" w14:textId="77777777" w:rsidR="00524A5D" w:rsidRPr="0044437C" w:rsidRDefault="00000000">
      <w:pPr>
        <w:pStyle w:val="EW"/>
      </w:pPr>
      <w:r w:rsidRPr="0044437C">
        <w:t xml:space="preserve">E-UTRA </w:t>
      </w:r>
      <w:r w:rsidRPr="0044437C">
        <w:tab/>
        <w:t>Evolved UMTS Terrestrial Radio Access</w:t>
      </w:r>
    </w:p>
    <w:p w14:paraId="53C437C9" w14:textId="77777777" w:rsidR="00524A5D" w:rsidRPr="0044437C" w:rsidRDefault="00000000">
      <w:pPr>
        <w:pStyle w:val="EW"/>
      </w:pPr>
      <w:r w:rsidRPr="0044437C">
        <w:t>EUTRAN</w:t>
      </w:r>
      <w:r w:rsidRPr="0044437C">
        <w:tab/>
        <w:t>Evolved UMTS Terrestrial Radio Access Network</w:t>
      </w:r>
    </w:p>
    <w:p w14:paraId="299CECD1" w14:textId="77777777" w:rsidR="00524A5D" w:rsidRPr="0044437C" w:rsidRDefault="00000000">
      <w:pPr>
        <w:pStyle w:val="EW"/>
      </w:pPr>
      <w:r w:rsidRPr="0044437C">
        <w:t>EVM</w:t>
      </w:r>
      <w:r w:rsidRPr="0044437C">
        <w:tab/>
        <w:t>Error Vector Magnitude</w:t>
      </w:r>
    </w:p>
    <w:p w14:paraId="0435DCC1" w14:textId="77777777" w:rsidR="00524A5D" w:rsidRPr="0044437C" w:rsidRDefault="00000000">
      <w:pPr>
        <w:pStyle w:val="EW"/>
      </w:pPr>
      <w:r w:rsidRPr="0044437C">
        <w:t>FDD</w:t>
      </w:r>
      <w:r w:rsidRPr="0044437C">
        <w:tab/>
        <w:t>Frequency Division Duplex</w:t>
      </w:r>
    </w:p>
    <w:p w14:paraId="21628EE3" w14:textId="079EAFB6" w:rsidR="00524A5D" w:rsidRPr="0044437C" w:rsidRDefault="00000000">
      <w:pPr>
        <w:pStyle w:val="EW"/>
      </w:pPr>
      <w:r w:rsidRPr="0044437C">
        <w:lastRenderedPageBreak/>
        <w:t>GEO</w:t>
      </w:r>
      <w:r w:rsidRPr="0044437C">
        <w:tab/>
      </w:r>
      <w:r w:rsidR="00730853" w:rsidRPr="0044437C">
        <w:t>Geostationary Earth Orbit</w:t>
      </w:r>
    </w:p>
    <w:p w14:paraId="2A8401E1" w14:textId="77777777" w:rsidR="007C212A" w:rsidRPr="0044437C" w:rsidRDefault="007C212A" w:rsidP="007C212A">
      <w:pPr>
        <w:pStyle w:val="EW"/>
      </w:pPr>
      <w:r w:rsidRPr="0044437C">
        <w:t>GSO</w:t>
      </w:r>
      <w:r w:rsidRPr="0044437C">
        <w:tab/>
        <w:t>Geosynchronous Orbit</w:t>
      </w:r>
    </w:p>
    <w:p w14:paraId="5D106BD6" w14:textId="77777777" w:rsidR="00524A5D" w:rsidRPr="0044437C" w:rsidRDefault="00000000">
      <w:pPr>
        <w:pStyle w:val="EW"/>
      </w:pPr>
      <w:r w:rsidRPr="0044437C">
        <w:t>ITU-R</w:t>
      </w:r>
      <w:r w:rsidRPr="0044437C">
        <w:tab/>
        <w:t>Radiocommunication Sector of the International Telecommunication Union</w:t>
      </w:r>
    </w:p>
    <w:p w14:paraId="5A05D49F" w14:textId="77777777" w:rsidR="00524A5D" w:rsidRPr="0044437C" w:rsidRDefault="00000000">
      <w:pPr>
        <w:pStyle w:val="EW"/>
      </w:pPr>
      <w:r w:rsidRPr="0044437C">
        <w:t>LEO</w:t>
      </w:r>
      <w:r w:rsidRPr="0044437C">
        <w:tab/>
        <w:t>Low Earth Orbit</w:t>
      </w:r>
    </w:p>
    <w:p w14:paraId="2CBAB679" w14:textId="77777777" w:rsidR="00524A5D" w:rsidRPr="0044437C" w:rsidRDefault="00000000">
      <w:pPr>
        <w:pStyle w:val="EW"/>
      </w:pPr>
      <w:r w:rsidRPr="0044437C">
        <w:t>HD-FDD</w:t>
      </w:r>
      <w:r w:rsidRPr="0044437C">
        <w:tab/>
        <w:t>Half- Duplex FDD</w:t>
      </w:r>
    </w:p>
    <w:p w14:paraId="11F70A37" w14:textId="77777777" w:rsidR="00524A5D" w:rsidRPr="0044437C" w:rsidRDefault="00000000">
      <w:pPr>
        <w:pStyle w:val="EW"/>
        <w:rPr>
          <w:lang w:eastAsia="zh-CN"/>
        </w:rPr>
      </w:pPr>
      <w:r w:rsidRPr="0044437C">
        <w:t>MEO</w:t>
      </w:r>
      <w:r w:rsidRPr="0044437C">
        <w:tab/>
        <w:t>Medium Earth Orbit</w:t>
      </w:r>
    </w:p>
    <w:p w14:paraId="4D4F93AE" w14:textId="77777777" w:rsidR="00524A5D" w:rsidRPr="0044437C" w:rsidRDefault="00000000">
      <w:pPr>
        <w:pStyle w:val="EW"/>
      </w:pPr>
      <w:r w:rsidRPr="0044437C">
        <w:t>MPR</w:t>
      </w:r>
      <w:r w:rsidRPr="0044437C">
        <w:tab/>
        <w:t>Maximum Power Reduction</w:t>
      </w:r>
    </w:p>
    <w:p w14:paraId="618E12A5" w14:textId="77777777" w:rsidR="00FC7040" w:rsidRPr="0044437C" w:rsidRDefault="00FC7040" w:rsidP="00FC7040">
      <w:pPr>
        <w:pStyle w:val="EW"/>
      </w:pPr>
      <w:r w:rsidRPr="0044437C">
        <w:t>NGSO</w:t>
      </w:r>
      <w:r w:rsidRPr="0044437C">
        <w:tab/>
        <w:t>Non-Geosynchronous Orbit</w:t>
      </w:r>
    </w:p>
    <w:p w14:paraId="00E160CB" w14:textId="77777777" w:rsidR="00524A5D" w:rsidRPr="0044437C" w:rsidRDefault="00000000">
      <w:pPr>
        <w:pStyle w:val="EW"/>
      </w:pPr>
      <w:r w:rsidRPr="0044437C">
        <w:t>OCNG</w:t>
      </w:r>
      <w:r w:rsidRPr="0044437C">
        <w:tab/>
        <w:t>OFDMA Channel Noise Generator</w:t>
      </w:r>
    </w:p>
    <w:p w14:paraId="614AF268" w14:textId="77777777" w:rsidR="00524A5D" w:rsidRPr="0044437C" w:rsidRDefault="00000000">
      <w:pPr>
        <w:pStyle w:val="EW"/>
      </w:pPr>
      <w:r w:rsidRPr="0044437C">
        <w:t>OFDMA</w:t>
      </w:r>
      <w:r w:rsidRPr="0044437C">
        <w:tab/>
        <w:t>Orthogonal Frequency Division Multiple Access</w:t>
      </w:r>
    </w:p>
    <w:p w14:paraId="1342757F" w14:textId="77777777" w:rsidR="00524A5D" w:rsidRPr="0044437C" w:rsidRDefault="00000000">
      <w:pPr>
        <w:pStyle w:val="EW"/>
      </w:pPr>
      <w:r w:rsidRPr="0044437C">
        <w:t>OOB</w:t>
      </w:r>
      <w:r w:rsidRPr="0044437C">
        <w:tab/>
        <w:t>Out-of-band</w:t>
      </w:r>
    </w:p>
    <w:p w14:paraId="77A255C9" w14:textId="77777777" w:rsidR="00524A5D" w:rsidRPr="0044437C" w:rsidRDefault="00000000">
      <w:pPr>
        <w:pStyle w:val="EW"/>
      </w:pPr>
      <w:r w:rsidRPr="0044437C">
        <w:t>QAM</w:t>
      </w:r>
      <w:r w:rsidRPr="0044437C">
        <w:tab/>
        <w:t>Quadrature Amplitude Modulation</w:t>
      </w:r>
    </w:p>
    <w:p w14:paraId="29C1F941" w14:textId="77777777" w:rsidR="00524A5D" w:rsidRPr="0044437C" w:rsidRDefault="00000000">
      <w:pPr>
        <w:pStyle w:val="EW"/>
      </w:pPr>
      <w:r w:rsidRPr="0044437C">
        <w:t>RAN</w:t>
      </w:r>
      <w:r w:rsidRPr="0044437C">
        <w:tab/>
        <w:t>Radio Access Network</w:t>
      </w:r>
    </w:p>
    <w:p w14:paraId="1184088F" w14:textId="77777777" w:rsidR="00524A5D" w:rsidRPr="0044437C" w:rsidRDefault="00000000">
      <w:pPr>
        <w:pStyle w:val="EW"/>
      </w:pPr>
      <w:r w:rsidRPr="0044437C">
        <w:t>RE</w:t>
      </w:r>
      <w:r w:rsidRPr="0044437C">
        <w:tab/>
        <w:t>Resource Element</w:t>
      </w:r>
    </w:p>
    <w:p w14:paraId="1149168A" w14:textId="77777777" w:rsidR="00524A5D" w:rsidRPr="0044437C" w:rsidRDefault="00000000">
      <w:pPr>
        <w:pStyle w:val="EW"/>
      </w:pPr>
      <w:r w:rsidRPr="0044437C">
        <w:t>REFSENS</w:t>
      </w:r>
      <w:r w:rsidRPr="0044437C">
        <w:tab/>
        <w:t>Reference Sensitivity power level</w:t>
      </w:r>
    </w:p>
    <w:p w14:paraId="3BF275A3" w14:textId="77777777" w:rsidR="00524A5D" w:rsidRPr="0044437C" w:rsidRDefault="00000000">
      <w:pPr>
        <w:pStyle w:val="EW"/>
      </w:pPr>
      <w:r w:rsidRPr="0044437C">
        <w:t>RF</w:t>
      </w:r>
      <w:r w:rsidRPr="0044437C">
        <w:tab/>
        <w:t>Radio Frequency</w:t>
      </w:r>
    </w:p>
    <w:p w14:paraId="5F97CF52" w14:textId="77777777" w:rsidR="00524A5D" w:rsidRPr="0044437C" w:rsidRDefault="00000000">
      <w:pPr>
        <w:pStyle w:val="EW"/>
      </w:pPr>
      <w:r w:rsidRPr="0044437C">
        <w:t>UE</w:t>
      </w:r>
      <w:r w:rsidRPr="0044437C">
        <w:tab/>
        <w:t>User Equipment</w:t>
      </w:r>
    </w:p>
    <w:p w14:paraId="5DF96636" w14:textId="77777777" w:rsidR="00524A5D" w:rsidRPr="0044437C" w:rsidRDefault="00000000">
      <w:pPr>
        <w:pStyle w:val="EW"/>
      </w:pPr>
      <w:r w:rsidRPr="0044437C">
        <w:t>UL</w:t>
      </w:r>
      <w:r w:rsidRPr="0044437C">
        <w:tab/>
        <w:t>Uplink</w:t>
      </w:r>
    </w:p>
    <w:p w14:paraId="43D31543" w14:textId="77777777" w:rsidR="00524A5D" w:rsidRPr="0044437C" w:rsidRDefault="00000000">
      <w:pPr>
        <w:pStyle w:val="EW"/>
      </w:pPr>
      <w:r w:rsidRPr="0044437C">
        <w:t>UMTS</w:t>
      </w:r>
      <w:r w:rsidRPr="0044437C">
        <w:tab/>
        <w:t>Universal Mobile Telecommunications System</w:t>
      </w:r>
    </w:p>
    <w:p w14:paraId="13E3778C" w14:textId="77777777" w:rsidR="00524A5D" w:rsidRPr="0044437C" w:rsidRDefault="00000000">
      <w:pPr>
        <w:pStyle w:val="EW"/>
      </w:pPr>
      <w:r w:rsidRPr="0044437C">
        <w:t>UTRA</w:t>
      </w:r>
      <w:r w:rsidRPr="0044437C">
        <w:tab/>
        <w:t>UMTS Terrestrial Radio Access</w:t>
      </w:r>
    </w:p>
    <w:p w14:paraId="186DDEEC" w14:textId="77777777" w:rsidR="00524A5D" w:rsidRPr="0044437C" w:rsidRDefault="00000000">
      <w:pPr>
        <w:pStyle w:val="EW"/>
      </w:pPr>
      <w:r w:rsidRPr="0044437C">
        <w:t>UTRAN</w:t>
      </w:r>
      <w:r w:rsidRPr="0044437C">
        <w:tab/>
        <w:t>UMTS Terrestrial Radio Access Network</w:t>
      </w:r>
    </w:p>
    <w:p w14:paraId="4A0DCBE4" w14:textId="77777777" w:rsidR="00524A5D" w:rsidRPr="0044437C" w:rsidRDefault="00524A5D">
      <w:pPr>
        <w:pStyle w:val="EW"/>
      </w:pPr>
    </w:p>
    <w:p w14:paraId="0E53C099" w14:textId="77777777" w:rsidR="00524A5D" w:rsidRPr="0044437C" w:rsidRDefault="00000000">
      <w:pPr>
        <w:pStyle w:val="Heading1"/>
      </w:pPr>
      <w:bookmarkStart w:id="103" w:name="clause4"/>
      <w:bookmarkStart w:id="104" w:name="_Toc11435"/>
      <w:bookmarkStart w:id="105" w:name="_Toc17913"/>
      <w:bookmarkStart w:id="106" w:name="_Toc8000"/>
      <w:bookmarkStart w:id="107" w:name="_Toc12719"/>
      <w:bookmarkStart w:id="108" w:name="_Toc8561"/>
      <w:bookmarkStart w:id="109" w:name="_Toc24915"/>
      <w:bookmarkStart w:id="110" w:name="_Toc194571767"/>
      <w:bookmarkEnd w:id="103"/>
      <w:r w:rsidRPr="0044437C">
        <w:t>4</w:t>
      </w:r>
      <w:r w:rsidRPr="0044437C">
        <w:tab/>
        <w:t>General</w:t>
      </w:r>
      <w:bookmarkEnd w:id="104"/>
      <w:bookmarkEnd w:id="105"/>
      <w:bookmarkEnd w:id="106"/>
      <w:bookmarkEnd w:id="107"/>
      <w:bookmarkEnd w:id="108"/>
      <w:bookmarkEnd w:id="109"/>
      <w:bookmarkEnd w:id="110"/>
    </w:p>
    <w:p w14:paraId="3E106E19" w14:textId="77777777" w:rsidR="00524A5D" w:rsidRPr="0044437C" w:rsidRDefault="00000000">
      <w:pPr>
        <w:pStyle w:val="Heading2"/>
      </w:pPr>
      <w:bookmarkStart w:id="111" w:name="_Toc106127528"/>
      <w:bookmarkStart w:id="112" w:name="_Toc97562261"/>
      <w:bookmarkStart w:id="113" w:name="_Toc24343"/>
      <w:bookmarkStart w:id="114" w:name="_Toc104206646"/>
      <w:bookmarkStart w:id="115" w:name="_Toc21525"/>
      <w:bookmarkStart w:id="116" w:name="_Toc104122488"/>
      <w:bookmarkStart w:id="117" w:name="_Toc11057"/>
      <w:bookmarkStart w:id="118" w:name="_Toc13296"/>
      <w:bookmarkStart w:id="119" w:name="_Toc104205439"/>
      <w:bookmarkStart w:id="120" w:name="_Toc26742"/>
      <w:bookmarkStart w:id="121" w:name="_Toc104503606"/>
      <w:bookmarkStart w:id="122" w:name="_Toc18959"/>
      <w:bookmarkStart w:id="123" w:name="_Toc194571768"/>
      <w:r w:rsidRPr="0044437C">
        <w:t>4.1</w:t>
      </w:r>
      <w:r w:rsidRPr="0044437C">
        <w:tab/>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75C779F" w14:textId="77777777" w:rsidR="00524A5D" w:rsidRPr="0044437C" w:rsidRDefault="00000000">
      <w:r w:rsidRPr="0044437C">
        <w:t>TS 36.102 [11] is a Single-RAT specification for satellite NR UE, covering RF characteristics and minimum performance requirements. Conformance to the TS 36.102 [11] is demonstrated by fulfilling the test requirements specified in the present document.</w:t>
      </w:r>
    </w:p>
    <w:p w14:paraId="5165CDA0" w14:textId="77777777" w:rsidR="00524A5D" w:rsidRPr="0044437C" w:rsidRDefault="00000000">
      <w:pPr>
        <w:rPr>
          <w:snapToGrid w:val="0"/>
        </w:rPr>
      </w:pPr>
      <w:r w:rsidRPr="0044437C">
        <w:rPr>
          <w:snapToGrid w:val="0"/>
        </w:rPr>
        <w:t xml:space="preserve">The Minimum Requirements given in TS </w:t>
      </w:r>
      <w:r w:rsidRPr="0044437C">
        <w:t>36.102</w:t>
      </w:r>
      <w:r w:rsidRPr="0044437C">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Pr="0044437C" w:rsidRDefault="00000000">
      <w:pPr>
        <w:rPr>
          <w:snapToGrid w:val="0"/>
        </w:rPr>
      </w:pPr>
      <w:r w:rsidRPr="0044437C">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Pr="0044437C" w:rsidRDefault="00000000">
      <w:pPr>
        <w:pStyle w:val="B1"/>
        <w:rPr>
          <w:snapToGrid w:val="0"/>
          <w:lang w:eastAsia="zh-CN"/>
        </w:rPr>
      </w:pPr>
      <w:r w:rsidRPr="0044437C">
        <w:rPr>
          <w:snapToGrid w:val="0"/>
          <w:lang w:eastAsia="zh-CN"/>
        </w:rPr>
        <w:t>a)</w:t>
      </w:r>
      <w:r w:rsidRPr="0044437C">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est tolerances</w:t>
      </w:r>
      <w:r w:rsidRPr="0044437C">
        <w:rPr>
          <w:snapToGrid w:val="0"/>
          <w:lang w:eastAsia="zh-CN"/>
        </w:rPr>
        <w:t xml:space="preserve"> equal to 0 (TT=0) are considered in this specification.</w:t>
      </w:r>
    </w:p>
    <w:p w14:paraId="132E4D97" w14:textId="77777777" w:rsidR="00524A5D" w:rsidRPr="0044437C" w:rsidRDefault="00000000">
      <w:pPr>
        <w:pStyle w:val="B1"/>
        <w:rPr>
          <w:snapToGrid w:val="0"/>
          <w:lang w:eastAsia="zh-CN"/>
        </w:rPr>
      </w:pPr>
      <w:r w:rsidRPr="0044437C">
        <w:rPr>
          <w:snapToGrid w:val="0"/>
          <w:lang w:eastAsia="zh-CN"/>
        </w:rPr>
        <w:t>b)</w:t>
      </w:r>
      <w:r w:rsidRPr="0044437C">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est tolerances lower tha</w:t>
      </w:r>
      <w:r w:rsidRPr="0044437C">
        <w:rPr>
          <w:snapToGrid w:val="0"/>
          <w:lang w:eastAsia="zh-CN"/>
        </w:rPr>
        <w:t>n</w:t>
      </w:r>
      <w:r w:rsidRPr="0044437C">
        <w:rPr>
          <w:snapToGrid w:val="0"/>
        </w:rPr>
        <w:t xml:space="preserve"> measurement uncertainty and greater than 0 (0 &lt; TT &lt; MU) are considered in this specification.</w:t>
      </w:r>
    </w:p>
    <w:p w14:paraId="6697A7AE"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 xml:space="preserve">est tolerances </w:t>
      </w:r>
      <w:r w:rsidRPr="0044437C">
        <w:rPr>
          <w:snapToGrid w:val="0"/>
          <w:lang w:eastAsia="zh-CN"/>
        </w:rPr>
        <w:t>up to</w:t>
      </w:r>
      <w:r w:rsidRPr="0044437C">
        <w:rPr>
          <w:snapToGrid w:val="0"/>
        </w:rPr>
        <w:t xml:space="preserve"> measurement uncertainty (TT = MU)</w:t>
      </w:r>
      <w:r w:rsidRPr="0044437C">
        <w:rPr>
          <w:snapToGrid w:val="0"/>
          <w:lang w:eastAsia="zh-CN"/>
        </w:rPr>
        <w:t xml:space="preserve"> </w:t>
      </w:r>
      <w:r w:rsidRPr="0044437C">
        <w:rPr>
          <w:snapToGrid w:val="0"/>
        </w:rPr>
        <w:t>are considered in this specification</w:t>
      </w:r>
      <w:r w:rsidRPr="0044437C">
        <w:rPr>
          <w:snapToGrid w:val="0"/>
          <w:lang w:eastAsia="zh-CN"/>
        </w:rPr>
        <w:t xml:space="preserve"> which is also known as </w:t>
      </w:r>
      <w:r w:rsidRPr="0044437C">
        <w:rPr>
          <w:lang w:eastAsia="zh-CN"/>
        </w:rPr>
        <w:t>“</w:t>
      </w:r>
      <w:r w:rsidRPr="0044437C">
        <w:rPr>
          <w:snapToGrid w:val="0"/>
        </w:rPr>
        <w:t>Never fail a good DUT</w:t>
      </w:r>
      <w:r w:rsidRPr="0044437C">
        <w:rPr>
          <w:lang w:eastAsia="zh-CN"/>
        </w:rPr>
        <w:t>”</w:t>
      </w:r>
      <w:r w:rsidRPr="0044437C">
        <w:rPr>
          <w:snapToGrid w:val="0"/>
        </w:rPr>
        <w:t xml:space="preserve"> principle</w:t>
      </w:r>
      <w:r w:rsidRPr="0044437C">
        <w:rPr>
          <w:snapToGrid w:val="0"/>
          <w:lang w:eastAsia="zh-CN"/>
        </w:rPr>
        <w:t>.</w:t>
      </w:r>
    </w:p>
    <w:p w14:paraId="63089BCB" w14:textId="77777777" w:rsidR="00524A5D" w:rsidRPr="0044437C" w:rsidRDefault="00000000">
      <w:pPr>
        <w:pStyle w:val="B1"/>
        <w:rPr>
          <w:snapToGrid w:val="0"/>
          <w:lang w:eastAsia="zh-CN"/>
        </w:rPr>
      </w:pPr>
      <w:r w:rsidRPr="0044437C">
        <w:rPr>
          <w:snapToGrid w:val="0"/>
          <w:lang w:eastAsia="zh-CN"/>
        </w:rPr>
        <w:t>c)</w:t>
      </w:r>
      <w:r w:rsidRPr="0044437C">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77777777" w:rsidR="00524A5D" w:rsidRPr="0044437C" w:rsidRDefault="00000000">
      <w:pPr>
        <w:pStyle w:val="B2"/>
        <w:rPr>
          <w:snapToGrid w:val="0"/>
        </w:rPr>
      </w:pPr>
      <w:r w:rsidRPr="0044437C">
        <w:rPr>
          <w:snapToGrid w:val="0"/>
          <w:lang w:eastAsia="zh-CN"/>
        </w:rPr>
        <w:t>-</w:t>
      </w:r>
      <w:r w:rsidRPr="0044437C">
        <w:rPr>
          <w:snapToGrid w:val="0"/>
          <w:lang w:eastAsia="zh-CN"/>
        </w:rPr>
        <w:tab/>
        <w:t>Test tolerances lower than 0 (TT&lt;0) are not considered in this specification.</w:t>
      </w:r>
      <w:r w:rsidRPr="0044437C">
        <w:rPr>
          <w:snapToGrid w:val="0"/>
        </w:rPr>
        <w:t>.</w:t>
      </w:r>
    </w:p>
    <w:p w14:paraId="2C49369E" w14:textId="77777777" w:rsidR="00524A5D" w:rsidRPr="0044437C" w:rsidRDefault="00000000">
      <w:pPr>
        <w:rPr>
          <w:snapToGrid w:val="0"/>
        </w:rPr>
      </w:pPr>
      <w:r w:rsidRPr="0044437C">
        <w:rPr>
          <w:snapToGrid w:val="0"/>
        </w:rPr>
        <w:t>The “Never fail a good DUT” and the “Shared Risk”</w:t>
      </w:r>
      <w:r w:rsidRPr="0044437C">
        <w:rPr>
          <w:snapToGrid w:val="0"/>
          <w:lang w:eastAsia="zh-CN"/>
        </w:rPr>
        <w:t xml:space="preserve"> principles are </w:t>
      </w:r>
      <w:r w:rsidRPr="0044437C">
        <w:rPr>
          <w:snapToGrid w:val="0"/>
        </w:rPr>
        <w:t>defined in Recommendation ITU</w:t>
      </w:r>
      <w:r w:rsidRPr="0044437C">
        <w:rPr>
          <w:snapToGrid w:val="0"/>
        </w:rPr>
        <w:noBreakHyphen/>
        <w:t>R M.1545 [</w:t>
      </w:r>
      <w:r w:rsidRPr="0044437C">
        <w:rPr>
          <w:snapToGrid w:val="0"/>
          <w:lang w:eastAsia="zh-CN"/>
        </w:rPr>
        <w:t>4</w:t>
      </w:r>
      <w:r w:rsidRPr="0044437C">
        <w:rPr>
          <w:snapToGrid w:val="0"/>
        </w:rPr>
        <w:t>].</w:t>
      </w:r>
    </w:p>
    <w:p w14:paraId="0FC105FF" w14:textId="77777777" w:rsidR="00524A5D" w:rsidRPr="0044437C" w:rsidRDefault="00000000">
      <w:pPr>
        <w:pStyle w:val="Heading2"/>
      </w:pPr>
      <w:bookmarkStart w:id="124" w:name="_Toc104122489"/>
      <w:bookmarkStart w:id="125" w:name="_Toc104205440"/>
      <w:bookmarkStart w:id="126" w:name="_Toc15014"/>
      <w:bookmarkStart w:id="127" w:name="_Toc9591"/>
      <w:bookmarkStart w:id="128" w:name="_Toc1557"/>
      <w:bookmarkStart w:id="129" w:name="_Toc104503607"/>
      <w:bookmarkStart w:id="130" w:name="_Toc17659"/>
      <w:bookmarkStart w:id="131" w:name="_Toc17813"/>
      <w:bookmarkStart w:id="132" w:name="_Toc97562262"/>
      <w:bookmarkStart w:id="133" w:name="_Toc106127529"/>
      <w:bookmarkStart w:id="134" w:name="_Toc10434"/>
      <w:bookmarkStart w:id="135" w:name="_Toc104206647"/>
      <w:bookmarkStart w:id="136" w:name="_Toc194571769"/>
      <w:r w:rsidRPr="0044437C">
        <w:lastRenderedPageBreak/>
        <w:t>4.2</w:t>
      </w:r>
      <w:r w:rsidRPr="0044437C">
        <w:tab/>
        <w:t>Applicability of minimum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7B0FBCC2" w14:textId="77777777" w:rsidR="00524A5D" w:rsidRPr="0044437C" w:rsidRDefault="00000000">
      <w:pPr>
        <w:pStyle w:val="B1"/>
        <w:rPr>
          <w:snapToGrid w:val="0"/>
        </w:rPr>
      </w:pPr>
      <w:r w:rsidRPr="0044437C">
        <w:rPr>
          <w:snapToGrid w:val="0"/>
        </w:rPr>
        <w:t>a)</w:t>
      </w:r>
      <w:r w:rsidRPr="0044437C">
        <w:rPr>
          <w:snapToGrid w:val="0"/>
        </w:rPr>
        <w:tab/>
        <w:t xml:space="preserve">Minimum requirements are mandated to be met in all scenarios by UEs supporting the applicable UE category(ies) for which that requirement is specified. In </w:t>
      </w:r>
      <w:r w:rsidRPr="0044437C">
        <w:t>TS 36.102 [11]</w:t>
      </w:r>
      <w:r w:rsidRPr="0044437C">
        <w:rPr>
          <w:snapToGrid w:val="0"/>
        </w:rPr>
        <w:t>, only minimum requirements for UE categories of M1, NB1, and NB2 are specified.</w:t>
      </w:r>
    </w:p>
    <w:p w14:paraId="25C9565D" w14:textId="77777777" w:rsidR="00524A5D" w:rsidRPr="0044437C" w:rsidRDefault="00000000">
      <w:pPr>
        <w:pStyle w:val="B1"/>
        <w:rPr>
          <w:snapToGrid w:val="0"/>
        </w:rPr>
      </w:pPr>
      <w:r w:rsidRPr="0044437C">
        <w:rPr>
          <w:snapToGrid w:val="0"/>
        </w:rPr>
        <w:t>b)</w:t>
      </w:r>
      <w:r w:rsidRPr="0044437C">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Pr="0044437C" w:rsidRDefault="00000000">
      <w:pPr>
        <w:pStyle w:val="B1"/>
        <w:rPr>
          <w:snapToGrid w:val="0"/>
        </w:rPr>
      </w:pPr>
      <w:r w:rsidRPr="0044437C">
        <w:rPr>
          <w:snapToGrid w:val="0"/>
        </w:rPr>
        <w:t>c)</w:t>
      </w:r>
      <w:r w:rsidRPr="0044437C">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Pr="0044437C" w:rsidRDefault="00000000">
      <w:pPr>
        <w:pStyle w:val="B1"/>
      </w:pPr>
      <w:r w:rsidRPr="0044437C">
        <w:t>d)</w:t>
      </w:r>
      <w:r w:rsidRPr="0044437C">
        <w:tab/>
        <w:t>The reference sensitivity power levels defined in subclause 7.3 are valid for the specified reference measurement channels.</w:t>
      </w:r>
    </w:p>
    <w:p w14:paraId="28673E7E" w14:textId="77777777" w:rsidR="00524A5D" w:rsidRPr="0044437C" w:rsidRDefault="00000000">
      <w:pPr>
        <w:pStyle w:val="NO"/>
      </w:pPr>
      <w:r w:rsidRPr="0044437C">
        <w:t>NOTE: Receiver sensitivity degradation may occur when:</w:t>
      </w:r>
    </w:p>
    <w:p w14:paraId="1BD53ACC" w14:textId="77777777" w:rsidR="00524A5D" w:rsidRPr="0044437C" w:rsidRDefault="00000000">
      <w:pPr>
        <w:pStyle w:val="B2"/>
      </w:pPr>
      <w:r w:rsidRPr="0044437C">
        <w:t>1)</w:t>
      </w:r>
      <w:r w:rsidRPr="0044437C">
        <w:tab/>
        <w:t>The UE simultaneously transmits and receives with bandwidth allocations less than the transmission bandwidth configuration (see Figure 5.3A-1 and Figure 5.3B-1), and</w:t>
      </w:r>
    </w:p>
    <w:p w14:paraId="5E3D6179" w14:textId="77777777" w:rsidR="00524A5D" w:rsidRPr="0044437C" w:rsidRDefault="00000000">
      <w:pPr>
        <w:pStyle w:val="B2"/>
      </w:pPr>
      <w:r w:rsidRPr="0044437C">
        <w:t>2)</w:t>
      </w:r>
      <w:r w:rsidRPr="0044437C">
        <w:tab/>
        <w:t>Any part of the downlink transmission bandwidth is within an uplink transmission bandwidth from the downlink center subcarrier.</w:t>
      </w:r>
    </w:p>
    <w:p w14:paraId="73D15617" w14:textId="77777777" w:rsidR="00524A5D" w:rsidRPr="0044437C" w:rsidRDefault="00000000">
      <w:pPr>
        <w:pStyle w:val="B1"/>
      </w:pPr>
      <w:r w:rsidRPr="0044437C">
        <w:t>e)</w:t>
      </w:r>
      <w:r w:rsidRPr="0044437C">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Pr="0044437C" w:rsidRDefault="00000000">
      <w:pPr>
        <w:pStyle w:val="B1"/>
      </w:pPr>
      <w:r w:rsidRPr="0044437C">
        <w:t>f)</w:t>
      </w:r>
      <w:r w:rsidRPr="0044437C">
        <w:tab/>
        <w:t>The requirements related to subslot TTI and/or slot TTI shall apply only if UE supports multiple TTI patterns. And these requirements only apply to subslot and/or slot TTI configurations</w:t>
      </w:r>
    </w:p>
    <w:p w14:paraId="05C87C60" w14:textId="77777777" w:rsidR="00524A5D" w:rsidRPr="0044437C" w:rsidRDefault="00000000">
      <w:pPr>
        <w:pStyle w:val="B1"/>
      </w:pPr>
      <w:r w:rsidRPr="0044437C">
        <w:t>g)</w:t>
      </w:r>
      <w:r w:rsidRPr="0044437C">
        <w:tab/>
        <w:t>TS 36.307 [5] specifies which minimum requirements in the present document are applicable to UEs that conform to an earlier specification Release, and from which Release those requirements apply.</w:t>
      </w:r>
    </w:p>
    <w:p w14:paraId="775816BC" w14:textId="77777777" w:rsidR="00524A5D" w:rsidRPr="0044437C" w:rsidRDefault="00000000">
      <w:pPr>
        <w:pStyle w:val="Heading2"/>
      </w:pPr>
      <w:bookmarkStart w:id="137" w:name="_Toc106127530"/>
      <w:bookmarkStart w:id="138" w:name="_Toc15200"/>
      <w:bookmarkStart w:id="139" w:name="_Toc97562263"/>
      <w:bookmarkStart w:id="140" w:name="_Toc104206648"/>
      <w:bookmarkStart w:id="141" w:name="_Toc104205441"/>
      <w:bookmarkStart w:id="142" w:name="_Toc2573"/>
      <w:bookmarkStart w:id="143" w:name="_Toc15621"/>
      <w:bookmarkStart w:id="144" w:name="_Toc16379"/>
      <w:bookmarkStart w:id="145" w:name="_Toc104122490"/>
      <w:bookmarkStart w:id="146" w:name="_Toc11354"/>
      <w:bookmarkStart w:id="147" w:name="_Toc104503608"/>
      <w:bookmarkStart w:id="148" w:name="_Toc25567"/>
      <w:bookmarkStart w:id="149" w:name="_Toc194571770"/>
      <w:r w:rsidRPr="0044437C">
        <w:t>4.3</w:t>
      </w:r>
      <w:r w:rsidRPr="0044437C">
        <w:tab/>
        <w:t>Specification suffix information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96D1C6B" w14:textId="77777777" w:rsidR="00524A5D" w:rsidRPr="0044437C" w:rsidRDefault="00000000">
      <w:r w:rsidRPr="0044437C">
        <w:t>The following suffixes are defined at 2nd level for clauses 5, 6 and 7, as shown in Table 4.3-1.</w:t>
      </w:r>
    </w:p>
    <w:p w14:paraId="39E7DA90" w14:textId="77777777" w:rsidR="00524A5D" w:rsidRPr="0044437C" w:rsidRDefault="00000000">
      <w:pPr>
        <w:pStyle w:val="TH"/>
      </w:pPr>
      <w:r w:rsidRPr="0044437C">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rsidRPr="0044437C"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Pr="0044437C" w:rsidRDefault="00000000">
            <w:pPr>
              <w:pStyle w:val="TAH"/>
            </w:pPr>
            <w:r w:rsidRPr="0044437C">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Pr="0044437C" w:rsidRDefault="00000000">
            <w:pPr>
              <w:pStyle w:val="TAH"/>
            </w:pPr>
            <w:r w:rsidRPr="0044437C">
              <w:t>Variant</w:t>
            </w:r>
          </w:p>
        </w:tc>
      </w:tr>
      <w:tr w:rsidR="00524A5D" w:rsidRPr="0044437C"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Pr="0044437C" w:rsidRDefault="00000000">
            <w:pPr>
              <w:pStyle w:val="TAC"/>
            </w:pPr>
            <w:r w:rsidRPr="0044437C">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Pr="0044437C" w:rsidRDefault="00000000">
            <w:pPr>
              <w:pStyle w:val="TAL"/>
            </w:pPr>
            <w:r w:rsidRPr="0044437C">
              <w:t>Cat-M1</w:t>
            </w:r>
          </w:p>
        </w:tc>
      </w:tr>
      <w:tr w:rsidR="00524A5D" w:rsidRPr="0044437C"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Pr="0044437C" w:rsidRDefault="00000000">
            <w:pPr>
              <w:pStyle w:val="TAC"/>
            </w:pPr>
            <w:r w:rsidRPr="0044437C">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Pr="0044437C" w:rsidRDefault="00000000">
            <w:pPr>
              <w:pStyle w:val="TAL"/>
            </w:pPr>
            <w:r w:rsidRPr="0044437C">
              <w:t>NB1, NB2</w:t>
            </w:r>
          </w:p>
        </w:tc>
      </w:tr>
    </w:tbl>
    <w:p w14:paraId="42CD1EEC" w14:textId="77777777" w:rsidR="00524A5D" w:rsidRPr="0044437C" w:rsidRDefault="00524A5D"/>
    <w:p w14:paraId="522818DA" w14:textId="77777777" w:rsidR="00524A5D" w:rsidRPr="0044437C" w:rsidRDefault="00000000">
      <w:r w:rsidRPr="0044437C">
        <w:t>The suffixes shall apply as defined in clause 4.2.</w:t>
      </w:r>
    </w:p>
    <w:p w14:paraId="674E4A38" w14:textId="77777777" w:rsidR="00524A5D" w:rsidRPr="0044437C" w:rsidRDefault="00000000">
      <w:pPr>
        <w:pStyle w:val="Heading2"/>
      </w:pPr>
      <w:bookmarkStart w:id="150" w:name="_Toc7195"/>
      <w:bookmarkStart w:id="151" w:name="_Toc97562264"/>
      <w:bookmarkStart w:id="152" w:name="_Toc22254"/>
      <w:bookmarkStart w:id="153" w:name="_Toc20239"/>
      <w:bookmarkStart w:id="154" w:name="_Toc104205442"/>
      <w:bookmarkStart w:id="155" w:name="_Toc104206649"/>
      <w:bookmarkStart w:id="156" w:name="_Toc104122491"/>
      <w:bookmarkStart w:id="157" w:name="_Toc10085"/>
      <w:bookmarkStart w:id="158" w:name="_Toc12349"/>
      <w:bookmarkStart w:id="159" w:name="_Toc106127531"/>
      <w:bookmarkStart w:id="160" w:name="_Toc104503609"/>
      <w:bookmarkStart w:id="161" w:name="_Toc28949"/>
      <w:bookmarkStart w:id="162" w:name="_Toc194571771"/>
      <w:r w:rsidRPr="0044437C">
        <w:t>4.4</w:t>
      </w:r>
      <w:r w:rsidRPr="0044437C">
        <w:tab/>
        <w:t>Relationship with core specifications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41823D2E" w14:textId="77777777" w:rsidR="00524A5D" w:rsidRPr="0044437C" w:rsidRDefault="00000000">
      <w:pPr>
        <w:rPr>
          <w:color w:val="000000"/>
        </w:rPr>
      </w:pPr>
      <w:r w:rsidRPr="0044437C">
        <w:t>TS 36.102 [11] specifies the minimum RF and performance requirements for E-UTRA User Equipment (UE) operating satellite access. TS 36.108 [2] specifies the minimum RF and performance requirements of E-UTRA Satellite Access Node (SAN)</w:t>
      </w:r>
      <w:r w:rsidRPr="0044437C">
        <w:rPr>
          <w:color w:val="000000"/>
        </w:rPr>
        <w:t>.</w:t>
      </w:r>
    </w:p>
    <w:p w14:paraId="3C71EAB3" w14:textId="77777777" w:rsidR="00524A5D" w:rsidRPr="0044437C" w:rsidRDefault="00000000">
      <w:pPr>
        <w:pStyle w:val="Heading1"/>
      </w:pPr>
      <w:bookmarkStart w:id="163" w:name="_Toc104503610"/>
      <w:bookmarkStart w:id="164" w:name="_Toc12766"/>
      <w:bookmarkStart w:id="165" w:name="_Toc104122492"/>
      <w:bookmarkStart w:id="166" w:name="_Toc104205443"/>
      <w:bookmarkStart w:id="167" w:name="_Toc106127532"/>
      <w:bookmarkStart w:id="168" w:name="_Toc5401"/>
      <w:bookmarkStart w:id="169" w:name="_Toc97562265"/>
      <w:bookmarkStart w:id="170" w:name="_Toc18506"/>
      <w:bookmarkStart w:id="171" w:name="_Toc21720"/>
      <w:bookmarkStart w:id="172" w:name="_Toc104206650"/>
      <w:bookmarkStart w:id="173" w:name="_Toc30786"/>
      <w:bookmarkStart w:id="174" w:name="_Toc16356"/>
      <w:bookmarkStart w:id="175" w:name="_Toc194571772"/>
      <w:r w:rsidRPr="0044437C">
        <w:t>5</w:t>
      </w:r>
      <w:r w:rsidRPr="0044437C">
        <w:tab/>
        <w:t>Operating bands and channel arrangement</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79459876" w14:textId="77777777" w:rsidR="00524A5D" w:rsidRPr="0044437C" w:rsidRDefault="00000000">
      <w:pPr>
        <w:pStyle w:val="Heading2"/>
      </w:pPr>
      <w:bookmarkStart w:id="176" w:name="_Toc20134"/>
      <w:bookmarkStart w:id="177" w:name="_Toc106127533"/>
      <w:bookmarkStart w:id="178" w:name="_Toc104205444"/>
      <w:bookmarkStart w:id="179" w:name="_Toc104503611"/>
      <w:bookmarkStart w:id="180" w:name="_Toc29075"/>
      <w:bookmarkStart w:id="181" w:name="_Toc27396"/>
      <w:bookmarkStart w:id="182" w:name="_Toc920"/>
      <w:bookmarkStart w:id="183" w:name="_Toc104122493"/>
      <w:bookmarkStart w:id="184" w:name="_Toc26136"/>
      <w:bookmarkStart w:id="185" w:name="_Toc104206651"/>
      <w:bookmarkStart w:id="186" w:name="_Toc30553"/>
      <w:bookmarkStart w:id="187" w:name="_Toc97562266"/>
      <w:bookmarkStart w:id="188" w:name="_Toc194571773"/>
      <w:r w:rsidRPr="0044437C">
        <w:t>5.1</w:t>
      </w:r>
      <w:r w:rsidRPr="0044437C">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DF6D2FC" w14:textId="77777777" w:rsidR="00524A5D" w:rsidRPr="0044437C" w:rsidRDefault="00000000">
      <w:pPr>
        <w:rPr>
          <w:rFonts w:cs="v5.0.0"/>
        </w:rPr>
      </w:pPr>
      <w:r w:rsidRPr="0044437C">
        <w:rPr>
          <w:rFonts w:cs="v5.0.0"/>
        </w:rPr>
        <w:t>The channel arrangements presented in this clause are based on the operating bands and channel bandwidths defined in the present release of specifications.</w:t>
      </w:r>
    </w:p>
    <w:p w14:paraId="010911F3" w14:textId="77777777" w:rsidR="00524A5D" w:rsidRPr="0044437C" w:rsidRDefault="00000000">
      <w:pPr>
        <w:pStyle w:val="NO"/>
      </w:pPr>
      <w:r w:rsidRPr="0044437C">
        <w:t>NOTE:</w:t>
      </w:r>
      <w:r w:rsidRPr="0044437C">
        <w:tab/>
        <w:t>Other operating bands and channel bandwidths may be considered in future releases.</w:t>
      </w:r>
    </w:p>
    <w:p w14:paraId="54024941" w14:textId="77777777" w:rsidR="00524A5D" w:rsidRPr="0044437C" w:rsidRDefault="00000000">
      <w:pPr>
        <w:pStyle w:val="Heading2"/>
      </w:pPr>
      <w:bookmarkStart w:id="189" w:name="_Toc15843"/>
      <w:bookmarkStart w:id="190" w:name="_Toc30115"/>
      <w:bookmarkStart w:id="191" w:name="_Toc4654"/>
      <w:bookmarkStart w:id="192" w:name="_Toc7556"/>
      <w:bookmarkStart w:id="193" w:name="_Toc27519"/>
      <w:bookmarkStart w:id="194" w:name="_Toc194571774"/>
      <w:r w:rsidRPr="0044437C">
        <w:t>5.2</w:t>
      </w:r>
      <w:r w:rsidRPr="0044437C">
        <w:tab/>
        <w:t>Operating bands</w:t>
      </w:r>
      <w:bookmarkEnd w:id="189"/>
      <w:bookmarkEnd w:id="190"/>
      <w:bookmarkEnd w:id="191"/>
      <w:bookmarkEnd w:id="192"/>
      <w:bookmarkEnd w:id="193"/>
      <w:bookmarkEnd w:id="194"/>
    </w:p>
    <w:p w14:paraId="76C1225F" w14:textId="77777777" w:rsidR="00524A5D" w:rsidRPr="0044437C" w:rsidRDefault="00000000">
      <w:r w:rsidRPr="0044437C">
        <w:t>E-UTRA satellite access is designed to operate in the operating bands defined in Table 5.2-1.</w:t>
      </w:r>
    </w:p>
    <w:p w14:paraId="249FC360" w14:textId="77777777" w:rsidR="00572AC1" w:rsidRPr="0044437C" w:rsidRDefault="00572AC1" w:rsidP="00572AC1">
      <w:pPr>
        <w:pStyle w:val="TH"/>
      </w:pPr>
      <w:r w:rsidRPr="0044437C">
        <w:lastRenderedPageBreak/>
        <w:t>Table 5.2-1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72AC1" w:rsidRPr="0044437C" w14:paraId="6FE36912" w14:textId="77777777" w:rsidTr="0070746B">
        <w:trPr>
          <w:jc w:val="center"/>
        </w:trPr>
        <w:tc>
          <w:tcPr>
            <w:tcW w:w="1508" w:type="dxa"/>
            <w:vMerge w:val="restart"/>
            <w:tcBorders>
              <w:top w:val="single" w:sz="4" w:space="0" w:color="auto"/>
              <w:left w:val="single" w:sz="4" w:space="0" w:color="auto"/>
              <w:right w:val="single" w:sz="4" w:space="0" w:color="auto"/>
            </w:tcBorders>
            <w:vAlign w:val="center"/>
          </w:tcPr>
          <w:p w14:paraId="20170927" w14:textId="77777777" w:rsidR="00572AC1" w:rsidRPr="0044437C" w:rsidRDefault="00572AC1" w:rsidP="0070746B">
            <w:pPr>
              <w:pStyle w:val="TAH"/>
              <w:rPr>
                <w:rFonts w:cs="Arial"/>
              </w:rPr>
            </w:pPr>
            <w:bookmarkStart w:id="195" w:name="MCCQCTEMPBM_00000448"/>
            <w:r w:rsidRPr="0044437C">
              <w:rPr>
                <w:rFonts w:cs="Arial"/>
              </w:rPr>
              <w:t>E</w:t>
            </w:r>
            <w:r w:rsidRPr="0044437C">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2EC6D763" w14:textId="77777777" w:rsidR="00572AC1" w:rsidRPr="0044437C" w:rsidRDefault="00572AC1" w:rsidP="0070746B">
            <w:pPr>
              <w:pStyle w:val="TAH"/>
              <w:rPr>
                <w:rFonts w:cs="Arial"/>
              </w:rPr>
            </w:pPr>
            <w:r w:rsidRPr="0044437C">
              <w:rPr>
                <w:rFonts w:cs="Arial"/>
              </w:rPr>
              <w:t>Uplink (UL) operating band</w:t>
            </w:r>
            <w:r w:rsidRPr="0044437C">
              <w:rPr>
                <w:rFonts w:cs="Arial"/>
              </w:rPr>
              <w:br/>
              <w:t>BS receive</w:t>
            </w:r>
            <w:r w:rsidRPr="0044437C">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1D41CFFA" w14:textId="77777777" w:rsidR="00572AC1" w:rsidRPr="0044437C" w:rsidRDefault="00572AC1" w:rsidP="0070746B">
            <w:pPr>
              <w:pStyle w:val="TAH"/>
              <w:rPr>
                <w:rFonts w:cs="Arial"/>
              </w:rPr>
            </w:pPr>
            <w:r w:rsidRPr="0044437C">
              <w:rPr>
                <w:rFonts w:cs="Arial"/>
              </w:rPr>
              <w:t>Downlink (DL) operating band</w:t>
            </w:r>
            <w:r w:rsidRPr="0044437C">
              <w:rPr>
                <w:rFonts w:cs="Arial"/>
              </w:rPr>
              <w:br/>
              <w:t xml:space="preserve">BS transmit </w:t>
            </w:r>
            <w:r w:rsidRPr="0044437C">
              <w:rPr>
                <w:rFonts w:cs="Arial"/>
              </w:rPr>
              <w:br/>
              <w:t>UE receive</w:t>
            </w:r>
          </w:p>
        </w:tc>
        <w:tc>
          <w:tcPr>
            <w:tcW w:w="906" w:type="dxa"/>
            <w:vMerge w:val="restart"/>
            <w:tcBorders>
              <w:top w:val="single" w:sz="4" w:space="0" w:color="auto"/>
              <w:left w:val="single" w:sz="4" w:space="0" w:color="auto"/>
              <w:right w:val="single" w:sz="4" w:space="0" w:color="auto"/>
            </w:tcBorders>
          </w:tcPr>
          <w:p w14:paraId="00D46997" w14:textId="77777777" w:rsidR="00572AC1" w:rsidRPr="0044437C" w:rsidRDefault="00572AC1" w:rsidP="0070746B">
            <w:pPr>
              <w:pStyle w:val="TAH"/>
              <w:rPr>
                <w:rFonts w:cs="Arial"/>
              </w:rPr>
            </w:pPr>
            <w:r w:rsidRPr="0044437C">
              <w:rPr>
                <w:rFonts w:cs="Arial"/>
              </w:rPr>
              <w:t>Duplex Mode</w:t>
            </w:r>
          </w:p>
        </w:tc>
      </w:tr>
      <w:tr w:rsidR="00572AC1" w:rsidRPr="0044437C" w14:paraId="30CC05BA" w14:textId="77777777" w:rsidTr="0070746B">
        <w:trPr>
          <w:jc w:val="center"/>
        </w:trPr>
        <w:tc>
          <w:tcPr>
            <w:tcW w:w="1508" w:type="dxa"/>
            <w:vMerge/>
            <w:tcBorders>
              <w:left w:val="single" w:sz="4" w:space="0" w:color="auto"/>
              <w:bottom w:val="single" w:sz="4" w:space="0" w:color="auto"/>
              <w:right w:val="single" w:sz="4" w:space="0" w:color="auto"/>
            </w:tcBorders>
            <w:vAlign w:val="center"/>
          </w:tcPr>
          <w:p w14:paraId="0242BF9F" w14:textId="77777777" w:rsidR="00572AC1" w:rsidRPr="0044437C" w:rsidRDefault="00572AC1" w:rsidP="0070746B">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BDDAF3" w14:textId="77777777" w:rsidR="00572AC1" w:rsidRPr="0044437C" w:rsidRDefault="00572AC1" w:rsidP="0070746B">
            <w:pPr>
              <w:pStyle w:val="TAH"/>
              <w:rPr>
                <w:rFonts w:cs="Arial"/>
              </w:rPr>
            </w:pPr>
            <w:r w:rsidRPr="0044437C">
              <w:rPr>
                <w:rFonts w:cs="Arial"/>
              </w:rPr>
              <w:t>F</w:t>
            </w:r>
            <w:r w:rsidRPr="0044437C">
              <w:rPr>
                <w:rFonts w:cs="Arial"/>
                <w:vertAlign w:val="subscript"/>
              </w:rPr>
              <w:t>UL_low</w:t>
            </w:r>
            <w:r w:rsidRPr="0044437C">
              <w:rPr>
                <w:rFonts w:cs="Arial"/>
              </w:rPr>
              <w:t xml:space="preserve">   –  F</w:t>
            </w:r>
            <w:r w:rsidRPr="0044437C">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F859237" w14:textId="77777777" w:rsidR="00572AC1" w:rsidRPr="0044437C" w:rsidRDefault="00572AC1" w:rsidP="0070746B">
            <w:pPr>
              <w:pStyle w:val="TAH"/>
              <w:rPr>
                <w:rFonts w:cs="Arial"/>
              </w:rPr>
            </w:pPr>
            <w:r w:rsidRPr="0044437C">
              <w:rPr>
                <w:rFonts w:cs="Arial"/>
              </w:rPr>
              <w:t>F</w:t>
            </w:r>
            <w:r w:rsidRPr="0044437C">
              <w:rPr>
                <w:rFonts w:cs="Arial"/>
                <w:vertAlign w:val="subscript"/>
              </w:rPr>
              <w:t>DL_low</w:t>
            </w:r>
            <w:r w:rsidRPr="0044437C">
              <w:rPr>
                <w:rFonts w:cs="Arial"/>
              </w:rPr>
              <w:t xml:space="preserve">  –  F</w:t>
            </w:r>
            <w:r w:rsidRPr="0044437C">
              <w:rPr>
                <w:rFonts w:cs="Arial"/>
                <w:vertAlign w:val="subscript"/>
              </w:rPr>
              <w:t>DL_high</w:t>
            </w:r>
          </w:p>
        </w:tc>
        <w:tc>
          <w:tcPr>
            <w:tcW w:w="906" w:type="dxa"/>
            <w:vMerge/>
            <w:tcBorders>
              <w:left w:val="single" w:sz="4" w:space="0" w:color="auto"/>
              <w:bottom w:val="single" w:sz="4" w:space="0" w:color="auto"/>
              <w:right w:val="single" w:sz="4" w:space="0" w:color="auto"/>
            </w:tcBorders>
          </w:tcPr>
          <w:p w14:paraId="72473513" w14:textId="77777777" w:rsidR="00572AC1" w:rsidRPr="0044437C" w:rsidRDefault="00572AC1" w:rsidP="0070746B">
            <w:pPr>
              <w:pStyle w:val="TAC"/>
              <w:rPr>
                <w:rFonts w:cs="Arial"/>
              </w:rPr>
            </w:pPr>
          </w:p>
        </w:tc>
      </w:tr>
      <w:tr w:rsidR="00572AC1" w:rsidRPr="0044437C" w14:paraId="6683C058"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1E0472BC" w14:textId="77777777" w:rsidR="00572AC1" w:rsidRPr="0044437C" w:rsidRDefault="00572AC1" w:rsidP="0070746B">
            <w:pPr>
              <w:pStyle w:val="TAC"/>
              <w:rPr>
                <w:rFonts w:cs="Arial"/>
              </w:rPr>
            </w:pPr>
            <w:r w:rsidRPr="0044437C">
              <w:rPr>
                <w:rFonts w:cs="Arial"/>
              </w:rPr>
              <w:t>256</w:t>
            </w:r>
          </w:p>
        </w:tc>
        <w:tc>
          <w:tcPr>
            <w:tcW w:w="1227" w:type="dxa"/>
            <w:tcBorders>
              <w:top w:val="single" w:sz="4" w:space="0" w:color="auto"/>
              <w:left w:val="single" w:sz="4" w:space="0" w:color="auto"/>
              <w:bottom w:val="single" w:sz="4" w:space="0" w:color="auto"/>
              <w:right w:val="nil"/>
            </w:tcBorders>
          </w:tcPr>
          <w:p w14:paraId="2BB258AF" w14:textId="77777777" w:rsidR="00572AC1" w:rsidRPr="0044437C" w:rsidRDefault="00572AC1" w:rsidP="0070746B">
            <w:pPr>
              <w:pStyle w:val="TAC"/>
              <w:wordWrap w:val="0"/>
              <w:rPr>
                <w:lang w:eastAsia="zh-CN"/>
              </w:rPr>
            </w:pPr>
            <w:r w:rsidRPr="0044437C">
              <w:rPr>
                <w:lang w:eastAsia="zh-CN"/>
              </w:rPr>
              <w:t>1980 MHz</w:t>
            </w:r>
          </w:p>
        </w:tc>
        <w:tc>
          <w:tcPr>
            <w:tcW w:w="517" w:type="dxa"/>
            <w:tcBorders>
              <w:top w:val="single" w:sz="4" w:space="0" w:color="auto"/>
              <w:left w:val="nil"/>
              <w:bottom w:val="single" w:sz="4" w:space="0" w:color="auto"/>
              <w:right w:val="nil"/>
            </w:tcBorders>
          </w:tcPr>
          <w:p w14:paraId="740108DD"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66BDF793" w14:textId="77777777" w:rsidR="00572AC1" w:rsidRPr="0044437C" w:rsidRDefault="00572AC1" w:rsidP="0070746B">
            <w:pPr>
              <w:pStyle w:val="TAC"/>
              <w:rPr>
                <w:lang w:eastAsia="zh-CN"/>
              </w:rPr>
            </w:pPr>
            <w:r w:rsidRPr="0044437C">
              <w:rPr>
                <w:lang w:eastAsia="zh-CN"/>
              </w:rPr>
              <w:t>2010 MHz</w:t>
            </w:r>
          </w:p>
        </w:tc>
        <w:tc>
          <w:tcPr>
            <w:tcW w:w="1139" w:type="dxa"/>
            <w:tcBorders>
              <w:top w:val="single" w:sz="4" w:space="0" w:color="auto"/>
              <w:left w:val="nil"/>
              <w:bottom w:val="single" w:sz="4" w:space="0" w:color="auto"/>
              <w:right w:val="nil"/>
            </w:tcBorders>
          </w:tcPr>
          <w:p w14:paraId="20CFB4D2" w14:textId="77777777" w:rsidR="00572AC1" w:rsidRPr="0044437C" w:rsidRDefault="00572AC1" w:rsidP="0070746B">
            <w:pPr>
              <w:pStyle w:val="TAC"/>
            </w:pPr>
            <w:r w:rsidRPr="0044437C">
              <w:t>2170 MHz</w:t>
            </w:r>
          </w:p>
        </w:tc>
        <w:tc>
          <w:tcPr>
            <w:tcW w:w="317" w:type="dxa"/>
            <w:tcBorders>
              <w:top w:val="single" w:sz="4" w:space="0" w:color="auto"/>
              <w:left w:val="nil"/>
              <w:bottom w:val="single" w:sz="4" w:space="0" w:color="auto"/>
              <w:right w:val="nil"/>
            </w:tcBorders>
          </w:tcPr>
          <w:p w14:paraId="5B589DC6"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71A9ABB0" w14:textId="77777777" w:rsidR="00572AC1" w:rsidRPr="0044437C" w:rsidRDefault="00572AC1" w:rsidP="0070746B">
            <w:pPr>
              <w:pStyle w:val="TAC"/>
            </w:pPr>
            <w:r w:rsidRPr="0044437C">
              <w:t>2200 MHz</w:t>
            </w:r>
          </w:p>
        </w:tc>
        <w:tc>
          <w:tcPr>
            <w:tcW w:w="906" w:type="dxa"/>
            <w:tcBorders>
              <w:top w:val="single" w:sz="4" w:space="0" w:color="auto"/>
              <w:left w:val="single" w:sz="4" w:space="0" w:color="auto"/>
              <w:bottom w:val="single" w:sz="4" w:space="0" w:color="auto"/>
              <w:right w:val="single" w:sz="4" w:space="0" w:color="auto"/>
            </w:tcBorders>
          </w:tcPr>
          <w:p w14:paraId="152C7B52" w14:textId="77777777" w:rsidR="00572AC1" w:rsidRPr="0044437C" w:rsidRDefault="00572AC1" w:rsidP="0070746B">
            <w:pPr>
              <w:pStyle w:val="TAC"/>
              <w:rPr>
                <w:rFonts w:cs="Arial"/>
                <w:lang w:eastAsia="ja-JP"/>
              </w:rPr>
            </w:pPr>
            <w:r w:rsidRPr="0044437C">
              <w:rPr>
                <w:rFonts w:cs="Arial"/>
                <w:lang w:eastAsia="ja-JP"/>
              </w:rPr>
              <w:t>FDD</w:t>
            </w:r>
          </w:p>
        </w:tc>
      </w:tr>
      <w:tr w:rsidR="00572AC1" w:rsidRPr="0044437C" w14:paraId="32B7E15D"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6776DBB7" w14:textId="77777777" w:rsidR="00572AC1" w:rsidRPr="0044437C" w:rsidRDefault="00572AC1" w:rsidP="0070746B">
            <w:pPr>
              <w:pStyle w:val="TAC"/>
              <w:rPr>
                <w:rFonts w:cs="Arial"/>
              </w:rPr>
            </w:pPr>
            <w:r w:rsidRPr="0044437C">
              <w:rPr>
                <w:rFonts w:cs="Arial"/>
              </w:rPr>
              <w:t>255</w:t>
            </w:r>
          </w:p>
        </w:tc>
        <w:tc>
          <w:tcPr>
            <w:tcW w:w="1227" w:type="dxa"/>
            <w:tcBorders>
              <w:top w:val="single" w:sz="4" w:space="0" w:color="auto"/>
              <w:left w:val="single" w:sz="4" w:space="0" w:color="auto"/>
              <w:bottom w:val="single" w:sz="4" w:space="0" w:color="auto"/>
              <w:right w:val="nil"/>
            </w:tcBorders>
          </w:tcPr>
          <w:p w14:paraId="55D7DCF6" w14:textId="77777777" w:rsidR="00572AC1" w:rsidRPr="0044437C" w:rsidRDefault="00572AC1" w:rsidP="0070746B">
            <w:pPr>
              <w:pStyle w:val="TAC"/>
              <w:wordWrap w:val="0"/>
              <w:rPr>
                <w:lang w:eastAsia="zh-CN"/>
              </w:rPr>
            </w:pPr>
            <w:r w:rsidRPr="0044437C">
              <w:rPr>
                <w:lang w:eastAsia="zh-CN"/>
              </w:rPr>
              <w:t>1626.5 MHz</w:t>
            </w:r>
          </w:p>
        </w:tc>
        <w:tc>
          <w:tcPr>
            <w:tcW w:w="517" w:type="dxa"/>
            <w:tcBorders>
              <w:top w:val="single" w:sz="4" w:space="0" w:color="auto"/>
              <w:left w:val="nil"/>
              <w:bottom w:val="single" w:sz="4" w:space="0" w:color="auto"/>
              <w:right w:val="nil"/>
            </w:tcBorders>
          </w:tcPr>
          <w:p w14:paraId="5544AF45"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4704C51B" w14:textId="77777777" w:rsidR="00572AC1" w:rsidRPr="0044437C" w:rsidRDefault="00572AC1" w:rsidP="0070746B">
            <w:pPr>
              <w:pStyle w:val="TAC"/>
              <w:rPr>
                <w:lang w:eastAsia="zh-CN"/>
              </w:rPr>
            </w:pPr>
            <w:r w:rsidRPr="0044437C">
              <w:rPr>
                <w:lang w:eastAsia="zh-CN"/>
              </w:rPr>
              <w:t>1660.5 MHz</w:t>
            </w:r>
          </w:p>
        </w:tc>
        <w:tc>
          <w:tcPr>
            <w:tcW w:w="1139" w:type="dxa"/>
            <w:tcBorders>
              <w:top w:val="single" w:sz="4" w:space="0" w:color="auto"/>
              <w:left w:val="nil"/>
              <w:bottom w:val="single" w:sz="4" w:space="0" w:color="auto"/>
              <w:right w:val="nil"/>
            </w:tcBorders>
          </w:tcPr>
          <w:p w14:paraId="1D0A6AE3" w14:textId="77777777" w:rsidR="00572AC1" w:rsidRPr="0044437C" w:rsidRDefault="00572AC1" w:rsidP="0070746B">
            <w:pPr>
              <w:pStyle w:val="TAC"/>
            </w:pPr>
            <w:r w:rsidRPr="0044437C">
              <w:t>1525 MHz</w:t>
            </w:r>
          </w:p>
        </w:tc>
        <w:tc>
          <w:tcPr>
            <w:tcW w:w="317" w:type="dxa"/>
            <w:tcBorders>
              <w:top w:val="single" w:sz="4" w:space="0" w:color="auto"/>
              <w:left w:val="nil"/>
              <w:bottom w:val="single" w:sz="4" w:space="0" w:color="auto"/>
              <w:right w:val="nil"/>
            </w:tcBorders>
          </w:tcPr>
          <w:p w14:paraId="33B34448"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7F4F525F" w14:textId="77777777" w:rsidR="00572AC1" w:rsidRPr="0044437C" w:rsidRDefault="00572AC1" w:rsidP="0070746B">
            <w:pPr>
              <w:pStyle w:val="TAC"/>
            </w:pPr>
            <w:r w:rsidRPr="0044437C">
              <w:t>1559 MHz</w:t>
            </w:r>
          </w:p>
        </w:tc>
        <w:tc>
          <w:tcPr>
            <w:tcW w:w="906" w:type="dxa"/>
            <w:tcBorders>
              <w:top w:val="single" w:sz="4" w:space="0" w:color="auto"/>
              <w:left w:val="single" w:sz="4" w:space="0" w:color="auto"/>
              <w:bottom w:val="single" w:sz="4" w:space="0" w:color="auto"/>
              <w:right w:val="single" w:sz="4" w:space="0" w:color="auto"/>
            </w:tcBorders>
          </w:tcPr>
          <w:p w14:paraId="21180D03" w14:textId="77777777" w:rsidR="00572AC1" w:rsidRPr="0044437C" w:rsidRDefault="00572AC1" w:rsidP="0070746B">
            <w:pPr>
              <w:pStyle w:val="TAC"/>
              <w:rPr>
                <w:rFonts w:cs="Arial"/>
                <w:lang w:eastAsia="ja-JP"/>
              </w:rPr>
            </w:pPr>
            <w:r w:rsidRPr="0044437C">
              <w:rPr>
                <w:rFonts w:cs="Arial"/>
                <w:lang w:eastAsia="ja-JP"/>
              </w:rPr>
              <w:t>FDD</w:t>
            </w:r>
          </w:p>
        </w:tc>
      </w:tr>
      <w:tr w:rsidR="00572AC1" w:rsidRPr="0044437C" w14:paraId="12D3624C"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534D8C3E" w14:textId="77777777" w:rsidR="00572AC1" w:rsidRPr="0044437C" w:rsidRDefault="00572AC1" w:rsidP="0070746B">
            <w:pPr>
              <w:pStyle w:val="TAC"/>
              <w:rPr>
                <w:rFonts w:cs="Arial"/>
              </w:rPr>
            </w:pPr>
            <w:r w:rsidRPr="0044437C">
              <w:rPr>
                <w:rFonts w:cs="Arial"/>
                <w:lang w:eastAsia="zh-CN"/>
              </w:rPr>
              <w:t>254</w:t>
            </w:r>
          </w:p>
        </w:tc>
        <w:tc>
          <w:tcPr>
            <w:tcW w:w="1227" w:type="dxa"/>
            <w:tcBorders>
              <w:top w:val="single" w:sz="4" w:space="0" w:color="auto"/>
              <w:left w:val="single" w:sz="4" w:space="0" w:color="auto"/>
              <w:bottom w:val="single" w:sz="4" w:space="0" w:color="auto"/>
              <w:right w:val="nil"/>
            </w:tcBorders>
          </w:tcPr>
          <w:p w14:paraId="610A1019" w14:textId="77777777" w:rsidR="00572AC1" w:rsidRPr="0044437C" w:rsidRDefault="00572AC1" w:rsidP="0070746B">
            <w:pPr>
              <w:pStyle w:val="TAC"/>
              <w:wordWrap w:val="0"/>
              <w:rPr>
                <w:lang w:eastAsia="zh-CN"/>
              </w:rPr>
            </w:pPr>
            <w:r w:rsidRPr="0044437C">
              <w:rPr>
                <w:lang w:eastAsia="zh-CN"/>
              </w:rPr>
              <w:t>1610 MHz</w:t>
            </w:r>
          </w:p>
        </w:tc>
        <w:tc>
          <w:tcPr>
            <w:tcW w:w="517" w:type="dxa"/>
            <w:tcBorders>
              <w:top w:val="single" w:sz="4" w:space="0" w:color="auto"/>
              <w:left w:val="nil"/>
              <w:bottom w:val="single" w:sz="4" w:space="0" w:color="auto"/>
              <w:right w:val="nil"/>
            </w:tcBorders>
          </w:tcPr>
          <w:p w14:paraId="5A18664C"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75195BEE" w14:textId="77777777" w:rsidR="00572AC1" w:rsidRPr="0044437C" w:rsidRDefault="00572AC1" w:rsidP="0070746B">
            <w:pPr>
              <w:pStyle w:val="TAC"/>
              <w:rPr>
                <w:lang w:eastAsia="zh-CN"/>
              </w:rPr>
            </w:pPr>
            <w:r w:rsidRPr="0044437C">
              <w:rPr>
                <w:lang w:eastAsia="zh-CN"/>
              </w:rPr>
              <w:t>1626.5 MHz</w:t>
            </w:r>
          </w:p>
        </w:tc>
        <w:tc>
          <w:tcPr>
            <w:tcW w:w="1139" w:type="dxa"/>
            <w:tcBorders>
              <w:top w:val="single" w:sz="4" w:space="0" w:color="auto"/>
              <w:left w:val="nil"/>
              <w:bottom w:val="single" w:sz="4" w:space="0" w:color="auto"/>
              <w:right w:val="nil"/>
            </w:tcBorders>
          </w:tcPr>
          <w:p w14:paraId="68E8AFFF" w14:textId="77777777" w:rsidR="00572AC1" w:rsidRPr="0044437C" w:rsidRDefault="00572AC1" w:rsidP="0070746B">
            <w:pPr>
              <w:pStyle w:val="TAC"/>
            </w:pPr>
            <w:r w:rsidRPr="0044437C">
              <w:t>2483.5 MHz</w:t>
            </w:r>
          </w:p>
        </w:tc>
        <w:tc>
          <w:tcPr>
            <w:tcW w:w="317" w:type="dxa"/>
            <w:tcBorders>
              <w:top w:val="single" w:sz="4" w:space="0" w:color="auto"/>
              <w:left w:val="nil"/>
              <w:bottom w:val="single" w:sz="4" w:space="0" w:color="auto"/>
              <w:right w:val="nil"/>
            </w:tcBorders>
          </w:tcPr>
          <w:p w14:paraId="41B4B143"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4C013932" w14:textId="77777777" w:rsidR="00572AC1" w:rsidRPr="0044437C" w:rsidRDefault="00572AC1" w:rsidP="0070746B">
            <w:pPr>
              <w:pStyle w:val="TAC"/>
            </w:pPr>
            <w:r w:rsidRPr="0044437C">
              <w:t>2500 MHz</w:t>
            </w:r>
          </w:p>
        </w:tc>
        <w:tc>
          <w:tcPr>
            <w:tcW w:w="906" w:type="dxa"/>
            <w:tcBorders>
              <w:top w:val="single" w:sz="4" w:space="0" w:color="auto"/>
              <w:left w:val="single" w:sz="4" w:space="0" w:color="auto"/>
              <w:bottom w:val="single" w:sz="4" w:space="0" w:color="auto"/>
              <w:right w:val="single" w:sz="4" w:space="0" w:color="auto"/>
            </w:tcBorders>
          </w:tcPr>
          <w:p w14:paraId="65FC158B" w14:textId="77777777" w:rsidR="00572AC1" w:rsidRPr="0044437C" w:rsidRDefault="00572AC1" w:rsidP="0070746B">
            <w:pPr>
              <w:pStyle w:val="TAC"/>
              <w:rPr>
                <w:rFonts w:cs="Arial"/>
                <w:lang w:eastAsia="ja-JP"/>
              </w:rPr>
            </w:pPr>
            <w:r w:rsidRPr="0044437C">
              <w:rPr>
                <w:rFonts w:cs="Arial"/>
                <w:lang w:eastAsia="ja-JP"/>
              </w:rPr>
              <w:t>FDD</w:t>
            </w:r>
          </w:p>
        </w:tc>
      </w:tr>
      <w:tr w:rsidR="00CE5AEC" w:rsidRPr="0044437C" w14:paraId="5E7DBD37"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384A1D15" w14:textId="71DA3FEE" w:rsidR="00CE5AEC" w:rsidRPr="0044437C" w:rsidRDefault="00CE5AEC" w:rsidP="00CE5AEC">
            <w:pPr>
              <w:pStyle w:val="TAC"/>
              <w:rPr>
                <w:rFonts w:cs="Arial"/>
                <w:lang w:eastAsia="zh-CN"/>
              </w:rPr>
            </w:pPr>
            <w:r w:rsidRPr="0044437C">
              <w:rPr>
                <w:rFonts w:cs="Arial"/>
                <w:lang w:eastAsia="zh-CN"/>
              </w:rPr>
              <w:t>253</w:t>
            </w:r>
            <w:r w:rsidRPr="0044437C">
              <w:rPr>
                <w:rFonts w:cs="Arial"/>
                <w:vertAlign w:val="superscript"/>
                <w:lang w:eastAsia="zh-CN"/>
              </w:rPr>
              <w:t>2</w:t>
            </w:r>
          </w:p>
        </w:tc>
        <w:tc>
          <w:tcPr>
            <w:tcW w:w="1227" w:type="dxa"/>
            <w:tcBorders>
              <w:top w:val="single" w:sz="4" w:space="0" w:color="auto"/>
              <w:left w:val="single" w:sz="4" w:space="0" w:color="auto"/>
              <w:bottom w:val="single" w:sz="4" w:space="0" w:color="auto"/>
              <w:right w:val="nil"/>
            </w:tcBorders>
          </w:tcPr>
          <w:p w14:paraId="0E4A8609" w14:textId="5CD37D1A" w:rsidR="00CE5AEC" w:rsidRPr="0044437C" w:rsidRDefault="00CE5AEC" w:rsidP="00CE5AEC">
            <w:pPr>
              <w:pStyle w:val="TAC"/>
              <w:wordWrap w:val="0"/>
              <w:rPr>
                <w:lang w:eastAsia="zh-CN"/>
              </w:rPr>
            </w:pPr>
            <w:r w:rsidRPr="0044437C">
              <w:rPr>
                <w:rFonts w:cs="Arial"/>
                <w:lang w:eastAsia="zh-CN"/>
              </w:rPr>
              <w:t>1668 MHz</w:t>
            </w:r>
          </w:p>
        </w:tc>
        <w:tc>
          <w:tcPr>
            <w:tcW w:w="517" w:type="dxa"/>
            <w:tcBorders>
              <w:top w:val="single" w:sz="4" w:space="0" w:color="auto"/>
              <w:left w:val="nil"/>
              <w:bottom w:val="single" w:sz="4" w:space="0" w:color="auto"/>
              <w:right w:val="nil"/>
            </w:tcBorders>
          </w:tcPr>
          <w:p w14:paraId="5C04C981" w14:textId="38734129" w:rsidR="00CE5AEC" w:rsidRPr="0044437C" w:rsidRDefault="00CE5AEC" w:rsidP="00CE5AEC">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3EB34995" w14:textId="38979F42" w:rsidR="00CE5AEC" w:rsidRPr="0044437C" w:rsidRDefault="00CE5AEC" w:rsidP="00CE5AEC">
            <w:pPr>
              <w:pStyle w:val="TAC"/>
              <w:rPr>
                <w:lang w:eastAsia="zh-CN"/>
              </w:rPr>
            </w:pPr>
            <w:r w:rsidRPr="0044437C">
              <w:rPr>
                <w:rFonts w:cs="Arial"/>
                <w:lang w:eastAsia="zh-CN"/>
              </w:rPr>
              <w:t>1675 MHz</w:t>
            </w:r>
          </w:p>
        </w:tc>
        <w:tc>
          <w:tcPr>
            <w:tcW w:w="1139" w:type="dxa"/>
            <w:tcBorders>
              <w:top w:val="single" w:sz="4" w:space="0" w:color="auto"/>
              <w:left w:val="nil"/>
              <w:bottom w:val="single" w:sz="4" w:space="0" w:color="auto"/>
              <w:right w:val="nil"/>
            </w:tcBorders>
          </w:tcPr>
          <w:p w14:paraId="7F1AAC4C" w14:textId="2BC566E4" w:rsidR="00CE5AEC" w:rsidRPr="0044437C" w:rsidRDefault="00CE5AEC" w:rsidP="00CE5AEC">
            <w:pPr>
              <w:pStyle w:val="TAC"/>
            </w:pPr>
            <w:r w:rsidRPr="0044437C">
              <w:rPr>
                <w:lang w:eastAsia="zh-CN"/>
              </w:rPr>
              <w:t>1518 MHz</w:t>
            </w:r>
          </w:p>
        </w:tc>
        <w:tc>
          <w:tcPr>
            <w:tcW w:w="317" w:type="dxa"/>
            <w:tcBorders>
              <w:top w:val="single" w:sz="4" w:space="0" w:color="auto"/>
              <w:left w:val="nil"/>
              <w:bottom w:val="single" w:sz="4" w:space="0" w:color="auto"/>
              <w:right w:val="nil"/>
            </w:tcBorders>
          </w:tcPr>
          <w:p w14:paraId="3D50D147" w14:textId="4F091058" w:rsidR="00CE5AEC" w:rsidRPr="0044437C" w:rsidRDefault="00CE5AEC" w:rsidP="00CE5AEC">
            <w:pPr>
              <w:pStyle w:val="TAC"/>
            </w:pPr>
            <w:r w:rsidRPr="0044437C">
              <w:rPr>
                <w:lang w:eastAsia="zh-CN"/>
              </w:rPr>
              <w:t>-</w:t>
            </w:r>
          </w:p>
        </w:tc>
        <w:tc>
          <w:tcPr>
            <w:tcW w:w="1201" w:type="dxa"/>
            <w:tcBorders>
              <w:top w:val="single" w:sz="4" w:space="0" w:color="auto"/>
              <w:left w:val="nil"/>
              <w:bottom w:val="single" w:sz="4" w:space="0" w:color="auto"/>
              <w:right w:val="single" w:sz="4" w:space="0" w:color="auto"/>
            </w:tcBorders>
          </w:tcPr>
          <w:p w14:paraId="60795966" w14:textId="29C4DFCE" w:rsidR="00CE5AEC" w:rsidRPr="0044437C" w:rsidRDefault="00CE5AEC" w:rsidP="00CE5AEC">
            <w:pPr>
              <w:pStyle w:val="TAC"/>
            </w:pPr>
            <w:r w:rsidRPr="0044437C">
              <w:rPr>
                <w:lang w:eastAsia="zh-CN"/>
              </w:rPr>
              <w:t>1525 MHz</w:t>
            </w:r>
          </w:p>
        </w:tc>
        <w:tc>
          <w:tcPr>
            <w:tcW w:w="906" w:type="dxa"/>
            <w:tcBorders>
              <w:top w:val="single" w:sz="4" w:space="0" w:color="auto"/>
              <w:left w:val="single" w:sz="4" w:space="0" w:color="auto"/>
              <w:bottom w:val="single" w:sz="4" w:space="0" w:color="auto"/>
              <w:right w:val="single" w:sz="4" w:space="0" w:color="auto"/>
            </w:tcBorders>
          </w:tcPr>
          <w:p w14:paraId="2A677845" w14:textId="00CAA187" w:rsidR="00CE5AEC" w:rsidRPr="0044437C" w:rsidRDefault="00CE5AEC" w:rsidP="00CE5AEC">
            <w:pPr>
              <w:pStyle w:val="TAC"/>
              <w:rPr>
                <w:rFonts w:cs="Arial"/>
                <w:lang w:eastAsia="ja-JP"/>
              </w:rPr>
            </w:pPr>
            <w:r w:rsidRPr="0044437C">
              <w:rPr>
                <w:rFonts w:cs="Arial"/>
                <w:lang w:eastAsia="zh-CN"/>
              </w:rPr>
              <w:t>FDD</w:t>
            </w:r>
          </w:p>
        </w:tc>
      </w:tr>
      <w:tr w:rsidR="00572AC1" w:rsidRPr="0044437C" w14:paraId="7A10FBBB" w14:textId="77777777" w:rsidTr="0070746B">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191353C" w14:textId="77777777" w:rsidR="00CE5AEC" w:rsidRPr="0044437C" w:rsidRDefault="00572AC1" w:rsidP="00CE5AEC">
            <w:pPr>
              <w:pStyle w:val="TAN"/>
              <w:rPr>
                <w:szCs w:val="18"/>
              </w:rPr>
            </w:pPr>
            <w:r w:rsidRPr="0044437C">
              <w:rPr>
                <w:szCs w:val="18"/>
              </w:rPr>
              <w:t>NOTE</w:t>
            </w:r>
            <w:r w:rsidR="00CE5AEC" w:rsidRPr="0044437C">
              <w:rPr>
                <w:szCs w:val="18"/>
              </w:rPr>
              <w:t xml:space="preserve"> 1</w:t>
            </w:r>
            <w:r w:rsidRPr="0044437C">
              <w:rPr>
                <w:szCs w:val="18"/>
              </w:rPr>
              <w:t>:</w:t>
            </w:r>
            <w:r w:rsidRPr="0044437C">
              <w:rPr>
                <w:szCs w:val="18"/>
              </w:rPr>
              <w:tab/>
              <w:t>Satellite bands are numbered in descending order from 256</w:t>
            </w:r>
          </w:p>
          <w:p w14:paraId="526EA732" w14:textId="2AB40D53" w:rsidR="00572AC1" w:rsidRPr="0044437C" w:rsidRDefault="00CE5AEC" w:rsidP="00CE5AEC">
            <w:pPr>
              <w:pStyle w:val="TAN"/>
              <w:rPr>
                <w:szCs w:val="18"/>
              </w:rPr>
            </w:pPr>
            <w:r w:rsidRPr="0044437C">
              <w:rPr>
                <w:szCs w:val="18"/>
              </w:rPr>
              <w:t>NOTE 2: UE assigned to channels and allocated frequency resources in the lower portion of Band 253 may experience blocking or harmful interference from terrestrial networks in adjacent or nearby frequencies when operating in the proximity with terrestrial base stations.</w:t>
            </w:r>
          </w:p>
        </w:tc>
      </w:tr>
      <w:bookmarkEnd w:id="195"/>
    </w:tbl>
    <w:p w14:paraId="78FB9675" w14:textId="77777777" w:rsidR="00524A5D" w:rsidRPr="0044437C" w:rsidRDefault="00524A5D">
      <w:pPr>
        <w:rPr>
          <w:lang w:eastAsia="zh-TW"/>
        </w:rPr>
      </w:pPr>
    </w:p>
    <w:p w14:paraId="66C80F2C" w14:textId="77777777" w:rsidR="00524A5D" w:rsidRPr="0044437C" w:rsidRDefault="00000000">
      <w:pPr>
        <w:pStyle w:val="Heading2"/>
        <w:rPr>
          <w:lang w:eastAsia="zh-CN"/>
        </w:rPr>
      </w:pPr>
      <w:bookmarkStart w:id="196" w:name="_Toc121162799"/>
      <w:bookmarkStart w:id="197" w:name="_Toc111062012"/>
      <w:bookmarkStart w:id="198" w:name="_Toc26222"/>
      <w:bookmarkStart w:id="199" w:name="_Toc19199"/>
      <w:bookmarkStart w:id="200" w:name="_Toc120570007"/>
      <w:bookmarkStart w:id="201" w:name="_Toc22552"/>
      <w:bookmarkStart w:id="202" w:name="_Toc32507"/>
      <w:bookmarkStart w:id="203" w:name="_Toc32123"/>
      <w:bookmarkStart w:id="204" w:name="_Toc16839"/>
      <w:bookmarkStart w:id="205" w:name="_Toc194571775"/>
      <w:r w:rsidRPr="0044437C">
        <w:t>5.2</w:t>
      </w:r>
      <w:r w:rsidRPr="0044437C">
        <w:rPr>
          <w:lang w:eastAsia="zh-CN"/>
        </w:rPr>
        <w:t>A</w:t>
      </w:r>
      <w:r w:rsidRPr="0044437C">
        <w:tab/>
        <w:t>Operating bands</w:t>
      </w:r>
      <w:r w:rsidRPr="0044437C">
        <w:rPr>
          <w:lang w:eastAsia="zh-CN"/>
        </w:rPr>
        <w:t xml:space="preserve"> for UE category M1</w:t>
      </w:r>
      <w:bookmarkEnd w:id="196"/>
      <w:bookmarkEnd w:id="197"/>
      <w:bookmarkEnd w:id="198"/>
      <w:bookmarkEnd w:id="199"/>
      <w:bookmarkEnd w:id="200"/>
      <w:bookmarkEnd w:id="201"/>
      <w:bookmarkEnd w:id="202"/>
      <w:bookmarkEnd w:id="203"/>
      <w:bookmarkEnd w:id="204"/>
      <w:bookmarkEnd w:id="205"/>
    </w:p>
    <w:p w14:paraId="23FAF0D0" w14:textId="77777777" w:rsidR="00524A5D" w:rsidRPr="0044437C" w:rsidRDefault="00000000">
      <w:pPr>
        <w:rPr>
          <w:lang w:eastAsia="zh-CN"/>
        </w:rPr>
      </w:pPr>
      <w:bookmarkStart w:id="206" w:name="_Toc108616966"/>
      <w:r w:rsidRPr="0044437C">
        <w:t>UE category M1 is designed to operate in the E-UTRA satellite access operating bands defined in Table 5.2-1 in both half duplex FDD mode and full-duplex FDD mode.</w:t>
      </w:r>
      <w:bookmarkEnd w:id="206"/>
    </w:p>
    <w:p w14:paraId="6CF52FA1" w14:textId="77777777" w:rsidR="00524A5D" w:rsidRPr="0044437C" w:rsidRDefault="00000000">
      <w:pPr>
        <w:pStyle w:val="Heading2"/>
      </w:pPr>
      <w:bookmarkStart w:id="207" w:name="_Toc30935"/>
      <w:bookmarkStart w:id="208" w:name="_Toc6430"/>
      <w:bookmarkStart w:id="209" w:name="_Toc111062013"/>
      <w:bookmarkStart w:id="210" w:name="_Toc18073"/>
      <w:bookmarkStart w:id="211" w:name="_Toc120570008"/>
      <w:bookmarkStart w:id="212" w:name="_Toc9802"/>
      <w:bookmarkStart w:id="213" w:name="_Toc121162800"/>
      <w:bookmarkStart w:id="214" w:name="_Toc19410"/>
      <w:bookmarkStart w:id="215" w:name="_Toc5326"/>
      <w:bookmarkStart w:id="216" w:name="_Toc194571776"/>
      <w:r w:rsidRPr="0044437C">
        <w:t>5.2</w:t>
      </w:r>
      <w:r w:rsidRPr="0044437C">
        <w:rPr>
          <w:lang w:eastAsia="zh-CN"/>
        </w:rPr>
        <w:t>B</w:t>
      </w:r>
      <w:r w:rsidRPr="0044437C">
        <w:tab/>
        <w:t>Operating bands</w:t>
      </w:r>
      <w:r w:rsidRPr="0044437C">
        <w:rPr>
          <w:lang w:eastAsia="zh-CN"/>
        </w:rPr>
        <w:t xml:space="preserve"> for </w:t>
      </w:r>
      <w:r w:rsidRPr="0044437C">
        <w:t>category NB1 and NB2</w:t>
      </w:r>
      <w:bookmarkEnd w:id="207"/>
      <w:bookmarkEnd w:id="208"/>
      <w:bookmarkEnd w:id="209"/>
      <w:bookmarkEnd w:id="210"/>
      <w:bookmarkEnd w:id="211"/>
      <w:bookmarkEnd w:id="212"/>
      <w:bookmarkEnd w:id="213"/>
      <w:bookmarkEnd w:id="214"/>
      <w:bookmarkEnd w:id="215"/>
      <w:bookmarkEnd w:id="216"/>
    </w:p>
    <w:p w14:paraId="15312C0D" w14:textId="77777777" w:rsidR="00524A5D" w:rsidRPr="0044437C" w:rsidRDefault="00000000">
      <w:pPr>
        <w:rPr>
          <w:lang w:eastAsia="zh-CN"/>
        </w:rPr>
      </w:pPr>
      <w:r w:rsidRPr="0044437C">
        <w:t>Category NB1 and NB2</w:t>
      </w:r>
      <w:r w:rsidRPr="0044437C">
        <w:rPr>
          <w:rFonts w:eastAsia="SimSun"/>
          <w:lang w:eastAsia="zh-CN"/>
        </w:rPr>
        <w:t xml:space="preserve"> UE</w:t>
      </w:r>
      <w:r w:rsidRPr="0044437C">
        <w:t xml:space="preserve"> </w:t>
      </w:r>
      <w:r w:rsidRPr="0044437C">
        <w:rPr>
          <w:rFonts w:eastAsia="Malgun Gothic"/>
        </w:rPr>
        <w:t>are</w:t>
      </w:r>
      <w:r w:rsidRPr="0044437C">
        <w:t xml:space="preserve"> designed to operate in the E-UTRA satellite access operating bands defined in Table 5.2-1.</w:t>
      </w:r>
    </w:p>
    <w:p w14:paraId="484C0F95" w14:textId="77777777" w:rsidR="00572AC1" w:rsidRPr="0044437C" w:rsidRDefault="00572AC1" w:rsidP="00572AC1">
      <w:pPr>
        <w:rPr>
          <w:bCs/>
        </w:rPr>
      </w:pPr>
      <w:bookmarkStart w:id="217" w:name="_Toc111062014"/>
      <w:bookmarkStart w:id="218" w:name="_Toc2103"/>
      <w:bookmarkStart w:id="219" w:name="_Toc29715"/>
      <w:bookmarkStart w:id="220" w:name="_Toc31889"/>
      <w:bookmarkStart w:id="221" w:name="_Toc3107"/>
      <w:bookmarkStart w:id="222" w:name="_Toc121162801"/>
      <w:bookmarkStart w:id="223" w:name="_Toc368026198"/>
      <w:bookmarkStart w:id="224" w:name="_Toc22970"/>
      <w:bookmarkStart w:id="225" w:name="_Toc120570009"/>
      <w:bookmarkStart w:id="226" w:name="_Toc1053"/>
      <w:r w:rsidRPr="0044437C">
        <w:t xml:space="preserve">Category NB1 and NB2 </w:t>
      </w:r>
      <w:r w:rsidRPr="0044437C">
        <w:rPr>
          <w:lang w:eastAsia="zh-CN"/>
        </w:rPr>
        <w:t>UE</w:t>
      </w:r>
      <w:r w:rsidRPr="0044437C">
        <w:t xml:space="preserve"> </w:t>
      </w:r>
      <w:r w:rsidRPr="0044437C">
        <w:rPr>
          <w:bCs/>
        </w:rPr>
        <w:t>operate in HD-FDD duplex mode.</w:t>
      </w:r>
    </w:p>
    <w:p w14:paraId="6BB3527F" w14:textId="4C01693D" w:rsidR="00572AC1" w:rsidRPr="0044437C" w:rsidRDefault="00F2594D" w:rsidP="00572AC1">
      <w:r w:rsidRPr="0044437C">
        <w:t>For operation in Band 255, only channels positions which guarantee at least 190 kHz guard band from RF channel edge to the lower limit of the band shall be used.</w:t>
      </w:r>
      <w:r w:rsidR="00572AC1" w:rsidRPr="0044437C">
        <w:t>For operation in Band 255 in USA and Canada when NS_02N is signalled, only channels positions which guarantee at least 90 kHz guard band from RF channel edge to the lower and upper limit of the band shall be used.</w:t>
      </w:r>
    </w:p>
    <w:p w14:paraId="286F90AA" w14:textId="77777777" w:rsidR="00F2594D" w:rsidRPr="0044437C" w:rsidRDefault="00F2594D" w:rsidP="0044437C">
      <w:bookmarkStart w:id="227" w:name="_Toc194571777"/>
      <w:r w:rsidRPr="0044437C">
        <w:t>For operation in Band 254 in USA and Canada when NS_03N is signalled, only channels positions which guarantee at least 90 kHz guard band from RF channel edge to the lower and upper limit of the band shall be used.</w:t>
      </w:r>
    </w:p>
    <w:p w14:paraId="62A37EDE" w14:textId="393E5C81" w:rsidR="00524A5D" w:rsidRPr="0044437C" w:rsidRDefault="00000000">
      <w:pPr>
        <w:pStyle w:val="Heading2"/>
      </w:pPr>
      <w:r w:rsidRPr="0044437C">
        <w:t>5.3</w:t>
      </w:r>
      <w:r w:rsidRPr="0044437C">
        <w:tab/>
        <w:t>Channel bandwidth</w:t>
      </w:r>
      <w:bookmarkStart w:id="228" w:name="_Toc368026199"/>
      <w:bookmarkEnd w:id="217"/>
      <w:bookmarkEnd w:id="218"/>
      <w:bookmarkEnd w:id="219"/>
      <w:bookmarkEnd w:id="220"/>
      <w:bookmarkEnd w:id="221"/>
      <w:bookmarkEnd w:id="222"/>
      <w:bookmarkEnd w:id="223"/>
      <w:bookmarkEnd w:id="224"/>
      <w:bookmarkEnd w:id="225"/>
      <w:bookmarkEnd w:id="226"/>
      <w:bookmarkEnd w:id="227"/>
    </w:p>
    <w:p w14:paraId="3546FB44" w14:textId="77777777" w:rsidR="00524A5D" w:rsidRPr="0044437C" w:rsidRDefault="00000000">
      <w:r w:rsidRPr="0044437C">
        <w:t>This clause is reserved.</w:t>
      </w:r>
    </w:p>
    <w:p w14:paraId="7F2239C3" w14:textId="77777777" w:rsidR="00524A5D" w:rsidRPr="0044437C" w:rsidRDefault="00000000">
      <w:pPr>
        <w:pStyle w:val="Heading2"/>
      </w:pPr>
      <w:bookmarkStart w:id="229" w:name="_Toc12264"/>
      <w:bookmarkStart w:id="230" w:name="_Toc19212"/>
      <w:bookmarkStart w:id="231" w:name="_Toc28627"/>
      <w:bookmarkStart w:id="232" w:name="_Toc23837"/>
      <w:bookmarkStart w:id="233" w:name="_Toc120570010"/>
      <w:bookmarkStart w:id="234" w:name="_Toc121162802"/>
      <w:bookmarkStart w:id="235" w:name="_Toc11791"/>
      <w:bookmarkStart w:id="236" w:name="_Toc4900"/>
      <w:bookmarkStart w:id="237" w:name="_Toc194571778"/>
      <w:bookmarkEnd w:id="228"/>
      <w:r w:rsidRPr="0044437C">
        <w:t>5.3A</w:t>
      </w:r>
      <w:r w:rsidRPr="0044437C">
        <w:tab/>
        <w:t>Channel bandwidth for category M1</w:t>
      </w:r>
      <w:bookmarkEnd w:id="229"/>
      <w:bookmarkEnd w:id="230"/>
      <w:bookmarkEnd w:id="231"/>
      <w:bookmarkEnd w:id="232"/>
      <w:bookmarkEnd w:id="233"/>
      <w:bookmarkEnd w:id="234"/>
      <w:bookmarkEnd w:id="235"/>
      <w:bookmarkEnd w:id="236"/>
      <w:bookmarkEnd w:id="237"/>
    </w:p>
    <w:p w14:paraId="5F0EFAC7" w14:textId="77777777" w:rsidR="00524A5D" w:rsidRPr="0044437C" w:rsidRDefault="00000000">
      <w:r w:rsidRPr="0044437C">
        <w:t>The requirements in present document are specified for the channel bandwidth listed in Table 5.3A-1.</w:t>
      </w:r>
    </w:p>
    <w:p w14:paraId="5CB797C2" w14:textId="77777777" w:rsidR="00524A5D" w:rsidRPr="0044437C" w:rsidRDefault="00000000">
      <w:pPr>
        <w:pStyle w:val="TH"/>
      </w:pPr>
      <w:r w:rsidRPr="0044437C">
        <w:t>Table 5.3A-1: Transmission bandwidth configuration N</w:t>
      </w:r>
      <w:r w:rsidRPr="0044437C">
        <w:rPr>
          <w:vertAlign w:val="subscript"/>
        </w:rPr>
        <w:t>RB</w:t>
      </w:r>
      <w:r w:rsidRPr="0044437C">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rsidRPr="0044437C" w14:paraId="7646679B" w14:textId="77777777">
        <w:trPr>
          <w:trHeight w:val="20"/>
          <w:jc w:val="center"/>
        </w:trPr>
        <w:tc>
          <w:tcPr>
            <w:tcW w:w="2337" w:type="dxa"/>
            <w:vAlign w:val="center"/>
          </w:tcPr>
          <w:p w14:paraId="0A45C3CC" w14:textId="77777777" w:rsidR="00524A5D" w:rsidRPr="0044437C" w:rsidRDefault="00000000">
            <w:pPr>
              <w:pStyle w:val="TAH"/>
              <w:rPr>
                <w:rFonts w:cs="Arial"/>
              </w:rPr>
            </w:pPr>
            <w:r w:rsidRPr="0044437C">
              <w:rPr>
                <w:rFonts w:cs="Arial"/>
              </w:rPr>
              <w:t>Channel bandwidth BW</w:t>
            </w:r>
            <w:r w:rsidRPr="0044437C">
              <w:rPr>
                <w:rFonts w:cs="Arial"/>
                <w:vertAlign w:val="subscript"/>
              </w:rPr>
              <w:t>Channel</w:t>
            </w:r>
            <w:r w:rsidRPr="0044437C">
              <w:rPr>
                <w:rFonts w:cs="Arial"/>
              </w:rPr>
              <w:t xml:space="preserve"> [MHz]</w:t>
            </w:r>
          </w:p>
        </w:tc>
        <w:tc>
          <w:tcPr>
            <w:tcW w:w="804" w:type="dxa"/>
            <w:vAlign w:val="center"/>
          </w:tcPr>
          <w:p w14:paraId="3175262D" w14:textId="77777777" w:rsidR="00524A5D" w:rsidRPr="0044437C" w:rsidRDefault="00000000">
            <w:pPr>
              <w:pStyle w:val="TAH"/>
              <w:rPr>
                <w:rFonts w:cs="Arial"/>
              </w:rPr>
            </w:pPr>
            <w:r w:rsidRPr="0044437C">
              <w:rPr>
                <w:rFonts w:cs="Arial"/>
              </w:rPr>
              <w:t>1.4</w:t>
            </w:r>
          </w:p>
        </w:tc>
      </w:tr>
      <w:tr w:rsidR="00524A5D" w:rsidRPr="0044437C" w14:paraId="5D9F8E42" w14:textId="77777777">
        <w:trPr>
          <w:trHeight w:val="20"/>
          <w:jc w:val="center"/>
        </w:trPr>
        <w:tc>
          <w:tcPr>
            <w:tcW w:w="2337" w:type="dxa"/>
            <w:vAlign w:val="center"/>
          </w:tcPr>
          <w:p w14:paraId="0601AEA8" w14:textId="77777777" w:rsidR="00524A5D" w:rsidRPr="0044437C" w:rsidRDefault="00000000">
            <w:pPr>
              <w:pStyle w:val="TAC"/>
              <w:rPr>
                <w:rFonts w:cs="Arial"/>
              </w:rPr>
            </w:pPr>
            <w:r w:rsidRPr="0044437C">
              <w:rPr>
                <w:rFonts w:cs="Arial"/>
              </w:rPr>
              <w:t>Transmission bandwidth configuration N</w:t>
            </w:r>
            <w:r w:rsidRPr="0044437C">
              <w:rPr>
                <w:rFonts w:cs="Arial"/>
                <w:vertAlign w:val="subscript"/>
              </w:rPr>
              <w:t>RB</w:t>
            </w:r>
          </w:p>
        </w:tc>
        <w:tc>
          <w:tcPr>
            <w:tcW w:w="804" w:type="dxa"/>
            <w:vAlign w:val="center"/>
          </w:tcPr>
          <w:p w14:paraId="09961490" w14:textId="77777777" w:rsidR="00524A5D" w:rsidRPr="0044437C" w:rsidRDefault="00000000">
            <w:pPr>
              <w:pStyle w:val="TAC"/>
              <w:rPr>
                <w:rFonts w:cs="Arial"/>
              </w:rPr>
            </w:pPr>
            <w:r w:rsidRPr="0044437C">
              <w:rPr>
                <w:rFonts w:cs="Arial"/>
              </w:rPr>
              <w:t>6</w:t>
            </w:r>
          </w:p>
        </w:tc>
      </w:tr>
    </w:tbl>
    <w:p w14:paraId="4D2171C9" w14:textId="77777777" w:rsidR="00524A5D" w:rsidRPr="0044437C" w:rsidRDefault="00524A5D"/>
    <w:p w14:paraId="171716DF" w14:textId="77777777" w:rsidR="00524A5D" w:rsidRPr="0044437C" w:rsidRDefault="00000000">
      <w:r w:rsidRPr="0044437C">
        <w:t>Figure 5.3A-1 shows the relation between the Channel bandwidth (BW</w:t>
      </w:r>
      <w:r w:rsidRPr="0044437C">
        <w:rPr>
          <w:vertAlign w:val="subscript"/>
        </w:rPr>
        <w:t>Channel</w:t>
      </w:r>
      <w:r w:rsidRPr="0044437C">
        <w:t>) and the Transmission bandwidth configuration (N</w:t>
      </w:r>
      <w:r w:rsidRPr="0044437C">
        <w:rPr>
          <w:vertAlign w:val="subscript"/>
        </w:rPr>
        <w:t>RB</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6BD51D3C" w14:textId="77777777" w:rsidR="00524A5D" w:rsidRPr="0044437C" w:rsidRDefault="00000000">
      <w:pPr>
        <w:pStyle w:val="TH"/>
      </w:pPr>
      <w:r w:rsidRPr="0044437C">
        <w:rPr>
          <w:lang w:eastAsia="zh-TW"/>
        </w:rPr>
        <w:lastRenderedPageBreak/>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00000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00000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00000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00000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00000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00000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00000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00000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00000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00000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00000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00000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00000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000000">
                        <w:pPr>
                          <w:pStyle w:val="TH"/>
                        </w:pPr>
                        <w:r>
                          <w:rPr>
                            <w:lang w:val="en-US"/>
                          </w:rPr>
                          <w:t>Channel bandwidth [MHz]</w:t>
                        </w:r>
                      </w:p>
                    </w:txbxContent>
                  </v:textbox>
                </v:rect>
                <w10:wrap anchory="line"/>
              </v:group>
            </w:pict>
          </mc:Fallback>
        </mc:AlternateContent>
      </w:r>
      <w:r w:rsidRPr="0044437C">
        <w:rPr>
          <w:lang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14:paraId="69CF77C9" w14:textId="77777777" w:rsidR="00524A5D" w:rsidRPr="0044437C" w:rsidRDefault="00000000">
      <w:pPr>
        <w:pStyle w:val="TF"/>
      </w:pPr>
      <w:r w:rsidRPr="0044437C">
        <w:t>Figure 5.3A-1: Definition of channel bandwidth and transmission bandwidth configuration for one E</w:t>
      </w:r>
      <w:r w:rsidRPr="0044437C">
        <w:noBreakHyphen/>
        <w:t>UTRA carrier</w:t>
      </w:r>
    </w:p>
    <w:p w14:paraId="573356ED" w14:textId="77777777" w:rsidR="00524A5D" w:rsidRPr="0044437C" w:rsidRDefault="00000000">
      <w:pPr>
        <w:pStyle w:val="Heading2"/>
      </w:pPr>
      <w:bookmarkStart w:id="238" w:name="_Toc26129"/>
      <w:bookmarkStart w:id="239" w:name="_Toc12668"/>
      <w:bookmarkStart w:id="240" w:name="_Toc1897"/>
      <w:bookmarkStart w:id="241" w:name="_Toc121162803"/>
      <w:bookmarkStart w:id="242" w:name="_Toc32212"/>
      <w:bookmarkStart w:id="243" w:name="_Toc120570011"/>
      <w:bookmarkStart w:id="244" w:name="_Toc6341"/>
      <w:bookmarkStart w:id="245" w:name="_Toc8221"/>
      <w:bookmarkStart w:id="246" w:name="_Toc194571779"/>
      <w:r w:rsidRPr="0044437C">
        <w:t>5.3B</w:t>
      </w:r>
      <w:r w:rsidRPr="0044437C">
        <w:tab/>
        <w:t>Channel bandwidth for category NB1 and NB2</w:t>
      </w:r>
      <w:bookmarkEnd w:id="238"/>
      <w:bookmarkEnd w:id="239"/>
      <w:bookmarkEnd w:id="240"/>
      <w:bookmarkEnd w:id="241"/>
      <w:bookmarkEnd w:id="242"/>
      <w:bookmarkEnd w:id="243"/>
      <w:bookmarkEnd w:id="244"/>
      <w:bookmarkEnd w:id="245"/>
      <w:bookmarkEnd w:id="246"/>
    </w:p>
    <w:p w14:paraId="679A9411" w14:textId="77777777" w:rsidR="00524A5D" w:rsidRPr="0044437C" w:rsidRDefault="00000000">
      <w:r w:rsidRPr="0044437C">
        <w:t xml:space="preserve">For </w:t>
      </w:r>
      <w:r w:rsidRPr="0044437C">
        <w:rPr>
          <w:lang w:eastAsia="zh-CN"/>
        </w:rPr>
        <w:t xml:space="preserve">category </w:t>
      </w:r>
      <w:r w:rsidRPr="0044437C">
        <w:t>NB1 and NB2, requirements in present document are specified for the channel bandwidth listed in Table 5.3B-</w:t>
      </w:r>
      <w:r w:rsidRPr="0044437C">
        <w:rPr>
          <w:lang w:eastAsia="zh-CN"/>
        </w:rPr>
        <w:t>1</w:t>
      </w:r>
      <w:r w:rsidRPr="0044437C">
        <w:t>.</w:t>
      </w:r>
    </w:p>
    <w:p w14:paraId="302F4571" w14:textId="77777777" w:rsidR="00524A5D" w:rsidRPr="0044437C" w:rsidRDefault="00000000">
      <w:pPr>
        <w:pStyle w:val="TH"/>
      </w:pPr>
      <w:r w:rsidRPr="0044437C">
        <w:t>Table 5.3B-</w:t>
      </w:r>
      <w:r w:rsidRPr="0044437C">
        <w:rPr>
          <w:lang w:eastAsia="zh-CN"/>
        </w:rPr>
        <w:t>1</w:t>
      </w:r>
      <w:r w:rsidRPr="0044437C">
        <w:t xml:space="preserve">: Transmission bandwidth configuration </w:t>
      </w:r>
      <w:r w:rsidRPr="0044437C">
        <w:rPr>
          <w:i/>
        </w:rPr>
        <w:t>N</w:t>
      </w:r>
      <w:r w:rsidRPr="0044437C">
        <w:rPr>
          <w:vertAlign w:val="subscript"/>
        </w:rPr>
        <w:t>RB</w:t>
      </w:r>
      <w:r w:rsidRPr="0044437C">
        <w:t xml:space="preserve">, </w:t>
      </w:r>
      <w:r w:rsidRPr="0044437C">
        <w:rPr>
          <w:i/>
        </w:rPr>
        <w:t>N</w:t>
      </w:r>
      <w:r w:rsidRPr="0044437C">
        <w:rPr>
          <w:vertAlign w:val="subscript"/>
        </w:rPr>
        <w:t>tone 15kHz</w:t>
      </w:r>
      <w:r w:rsidRPr="0044437C">
        <w:t xml:space="preserve"> and </w:t>
      </w:r>
      <w:r w:rsidRPr="0044437C">
        <w:rPr>
          <w:i/>
        </w:rPr>
        <w:t>N</w:t>
      </w:r>
      <w:r w:rsidRPr="0044437C">
        <w:rPr>
          <w:vertAlign w:val="subscript"/>
        </w:rPr>
        <w:t xml:space="preserve">tone 3.75kHz </w:t>
      </w:r>
      <w:r w:rsidRPr="0044437C">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rsidRPr="0044437C" w14:paraId="2852D7E4" w14:textId="77777777">
        <w:trPr>
          <w:trHeight w:val="578"/>
          <w:jc w:val="center"/>
        </w:trPr>
        <w:tc>
          <w:tcPr>
            <w:tcW w:w="2480" w:type="dxa"/>
            <w:vAlign w:val="center"/>
          </w:tcPr>
          <w:p w14:paraId="2087BDCB" w14:textId="77777777" w:rsidR="00524A5D" w:rsidRPr="0044437C" w:rsidRDefault="00000000">
            <w:pPr>
              <w:pStyle w:val="TAH"/>
              <w:rPr>
                <w:rFonts w:cs="Arial"/>
              </w:rPr>
            </w:pPr>
            <w:r w:rsidRPr="0044437C">
              <w:rPr>
                <w:rFonts w:cs="Arial"/>
              </w:rPr>
              <w:t xml:space="preserve">Channel bandwidth </w:t>
            </w:r>
            <w:r w:rsidRPr="0044437C">
              <w:t>BW</w:t>
            </w:r>
            <w:r w:rsidRPr="0044437C">
              <w:rPr>
                <w:vertAlign w:val="subscript"/>
              </w:rPr>
              <w:t>Channel</w:t>
            </w:r>
            <w:r w:rsidRPr="0044437C">
              <w:rPr>
                <w:rFonts w:ascii="Times New Roman" w:hAnsi="Times New Roman" w:cs="Arial"/>
                <w:kern w:val="2"/>
              </w:rPr>
              <w:t xml:space="preserve"> </w:t>
            </w:r>
            <w:r w:rsidRPr="0044437C">
              <w:rPr>
                <w:rFonts w:cs="Arial"/>
              </w:rPr>
              <w:t>[kHz]</w:t>
            </w:r>
          </w:p>
        </w:tc>
        <w:tc>
          <w:tcPr>
            <w:tcW w:w="1800" w:type="dxa"/>
            <w:vAlign w:val="center"/>
          </w:tcPr>
          <w:p w14:paraId="1288E200" w14:textId="77777777" w:rsidR="00524A5D" w:rsidRPr="0044437C" w:rsidRDefault="00000000">
            <w:pPr>
              <w:pStyle w:val="TAH"/>
              <w:rPr>
                <w:rFonts w:cs="Arial"/>
              </w:rPr>
            </w:pPr>
            <w:r w:rsidRPr="0044437C">
              <w:rPr>
                <w:rFonts w:cs="Arial"/>
              </w:rPr>
              <w:t>200</w:t>
            </w:r>
          </w:p>
        </w:tc>
      </w:tr>
      <w:tr w:rsidR="00524A5D" w:rsidRPr="0044437C" w14:paraId="2E501B2B" w14:textId="77777777">
        <w:trPr>
          <w:trHeight w:val="590"/>
          <w:jc w:val="center"/>
        </w:trPr>
        <w:tc>
          <w:tcPr>
            <w:tcW w:w="2480" w:type="dxa"/>
            <w:vAlign w:val="center"/>
          </w:tcPr>
          <w:p w14:paraId="0D312105"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RB</w:t>
            </w:r>
          </w:p>
        </w:tc>
        <w:tc>
          <w:tcPr>
            <w:tcW w:w="1800" w:type="dxa"/>
            <w:vAlign w:val="center"/>
          </w:tcPr>
          <w:p w14:paraId="30CC7277" w14:textId="77777777" w:rsidR="00524A5D" w:rsidRPr="0044437C" w:rsidRDefault="00000000">
            <w:pPr>
              <w:pStyle w:val="TAC"/>
              <w:rPr>
                <w:rFonts w:cs="Arial"/>
              </w:rPr>
            </w:pPr>
            <w:r w:rsidRPr="0044437C">
              <w:rPr>
                <w:rFonts w:cs="Arial"/>
              </w:rPr>
              <w:t>1</w:t>
            </w:r>
          </w:p>
        </w:tc>
      </w:tr>
      <w:tr w:rsidR="00524A5D" w:rsidRPr="0044437C" w14:paraId="2F828EA1" w14:textId="77777777">
        <w:trPr>
          <w:trHeight w:val="590"/>
          <w:jc w:val="center"/>
        </w:trPr>
        <w:tc>
          <w:tcPr>
            <w:tcW w:w="2480" w:type="dxa"/>
            <w:vAlign w:val="center"/>
          </w:tcPr>
          <w:p w14:paraId="522F1597"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tone 15kHz</w:t>
            </w:r>
          </w:p>
        </w:tc>
        <w:tc>
          <w:tcPr>
            <w:tcW w:w="1800" w:type="dxa"/>
            <w:vAlign w:val="center"/>
          </w:tcPr>
          <w:p w14:paraId="735C1AF1" w14:textId="77777777" w:rsidR="00524A5D" w:rsidRPr="0044437C" w:rsidRDefault="00000000">
            <w:pPr>
              <w:pStyle w:val="TAC"/>
              <w:rPr>
                <w:rFonts w:cs="Arial"/>
              </w:rPr>
            </w:pPr>
            <w:r w:rsidRPr="0044437C">
              <w:rPr>
                <w:rFonts w:cs="Arial"/>
              </w:rPr>
              <w:t>12</w:t>
            </w:r>
          </w:p>
        </w:tc>
      </w:tr>
      <w:tr w:rsidR="00524A5D" w:rsidRPr="0044437C"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Pr="0044437C" w:rsidRDefault="00000000">
            <w:pPr>
              <w:pStyle w:val="TAC"/>
              <w:rPr>
                <w:rFonts w:cs="Arial"/>
              </w:rPr>
            </w:pPr>
            <w:r w:rsidRPr="0044437C">
              <w:rPr>
                <w:rFonts w:cs="Arial"/>
              </w:rPr>
              <w:t>48</w:t>
            </w:r>
          </w:p>
        </w:tc>
      </w:tr>
    </w:tbl>
    <w:p w14:paraId="7EF5B3BA" w14:textId="77777777" w:rsidR="00524A5D" w:rsidRPr="0044437C" w:rsidRDefault="00524A5D"/>
    <w:p w14:paraId="32FCDB16" w14:textId="77777777" w:rsidR="00524A5D" w:rsidRPr="0044437C" w:rsidRDefault="00000000">
      <w:r w:rsidRPr="0044437C">
        <w:t>Figure 5.3B-1 shows the relation between the Category NB1</w:t>
      </w:r>
      <w:r w:rsidRPr="0044437C">
        <w:rPr>
          <w:lang w:eastAsia="zh-CN"/>
        </w:rPr>
        <w:t>/</w:t>
      </w:r>
      <w:r w:rsidRPr="0044437C">
        <w:t>NB2 channel bandwidth (BW</w:t>
      </w:r>
      <w:r w:rsidRPr="0044437C">
        <w:rPr>
          <w:vertAlign w:val="subscript"/>
        </w:rPr>
        <w:t>Channel</w:t>
      </w:r>
      <w:r w:rsidRPr="0044437C">
        <w:t xml:space="preserve">) and the Category NB1 </w:t>
      </w:r>
      <w:r w:rsidRPr="0044437C">
        <w:rPr>
          <w:lang w:eastAsia="zh-CN"/>
        </w:rPr>
        <w:t>/</w:t>
      </w:r>
      <w:r w:rsidRPr="0044437C">
        <w:t>NB2 transmission bandwidth configuration (N</w:t>
      </w:r>
      <w:r w:rsidRPr="0044437C">
        <w:rPr>
          <w:vertAlign w:val="subscript"/>
        </w:rPr>
        <w:t>tone</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296D9FDA" w14:textId="77777777" w:rsidR="00524A5D" w:rsidRPr="0044437C" w:rsidRDefault="00000000">
      <w:pPr>
        <w:pStyle w:val="TH"/>
      </w:pPr>
      <w:r w:rsidRPr="0044437C">
        <w:rPr>
          <w:lang w:eastAsia="zh-TW"/>
        </w:rPr>
        <w:lastRenderedPageBreak/>
        <w:drawing>
          <wp:inline distT="0" distB="0" distL="0" distR="0" wp14:anchorId="160C8621" wp14:editId="13AF9C7D">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Pr="0044437C" w:rsidRDefault="00000000">
      <w:pPr>
        <w:pStyle w:val="TF"/>
      </w:pPr>
      <w:r w:rsidRPr="0044437C">
        <w:t>Figure 5.3B-1: Definition of Channel Bandwidth and Transmission Bandwidth configuration</w:t>
      </w:r>
    </w:p>
    <w:p w14:paraId="525FF7BA" w14:textId="77777777" w:rsidR="00524A5D" w:rsidRPr="0044437C" w:rsidRDefault="00000000">
      <w:pPr>
        <w:pStyle w:val="Heading2"/>
      </w:pPr>
      <w:bookmarkStart w:id="247" w:name="_Toc121162804"/>
      <w:bookmarkStart w:id="248" w:name="_Toc17549"/>
      <w:bookmarkStart w:id="249" w:name="_Toc28357"/>
      <w:bookmarkStart w:id="250" w:name="_Toc4980"/>
      <w:bookmarkStart w:id="251" w:name="_Toc3048"/>
      <w:bookmarkStart w:id="252" w:name="_Toc22551"/>
      <w:bookmarkStart w:id="253" w:name="_Toc111062017"/>
      <w:bookmarkStart w:id="254" w:name="_Toc5639"/>
      <w:bookmarkStart w:id="255" w:name="_Toc120570012"/>
      <w:bookmarkStart w:id="256" w:name="_Toc194571780"/>
      <w:r w:rsidRPr="0044437C">
        <w:t>5.4</w:t>
      </w:r>
      <w:r w:rsidRPr="0044437C">
        <w:tab/>
        <w:t>Channel arrangement</w:t>
      </w:r>
      <w:bookmarkEnd w:id="247"/>
      <w:bookmarkEnd w:id="248"/>
      <w:bookmarkEnd w:id="249"/>
      <w:bookmarkEnd w:id="250"/>
      <w:bookmarkEnd w:id="251"/>
      <w:bookmarkEnd w:id="252"/>
      <w:bookmarkEnd w:id="253"/>
      <w:bookmarkEnd w:id="254"/>
      <w:bookmarkEnd w:id="255"/>
      <w:bookmarkEnd w:id="256"/>
    </w:p>
    <w:p w14:paraId="46AF730F" w14:textId="77777777" w:rsidR="00524A5D" w:rsidRPr="0044437C" w:rsidRDefault="00000000">
      <w:r w:rsidRPr="0044437C">
        <w:t>This clause is reserved.</w:t>
      </w:r>
    </w:p>
    <w:p w14:paraId="53DDF425" w14:textId="77777777" w:rsidR="00524A5D" w:rsidRPr="0044437C" w:rsidRDefault="00000000">
      <w:pPr>
        <w:pStyle w:val="Heading2"/>
      </w:pPr>
      <w:bookmarkStart w:id="257" w:name="_Toc23743"/>
      <w:bookmarkStart w:id="258" w:name="_Toc21924"/>
      <w:bookmarkStart w:id="259" w:name="_Toc4946"/>
      <w:bookmarkStart w:id="260" w:name="_Toc26103"/>
      <w:bookmarkStart w:id="261" w:name="_Toc31893"/>
      <w:bookmarkStart w:id="262" w:name="_Toc121162805"/>
      <w:bookmarkStart w:id="263" w:name="_Toc14320"/>
      <w:bookmarkStart w:id="264" w:name="_Toc120570013"/>
      <w:bookmarkStart w:id="265" w:name="_Toc194571781"/>
      <w:r w:rsidRPr="0044437C">
        <w:t>5.4A</w:t>
      </w:r>
      <w:r w:rsidRPr="0044437C">
        <w:tab/>
        <w:t>Channel arrangement for category M1</w:t>
      </w:r>
      <w:bookmarkEnd w:id="257"/>
      <w:bookmarkEnd w:id="258"/>
      <w:bookmarkEnd w:id="259"/>
      <w:bookmarkEnd w:id="260"/>
      <w:bookmarkEnd w:id="261"/>
      <w:bookmarkEnd w:id="262"/>
      <w:bookmarkEnd w:id="263"/>
      <w:bookmarkEnd w:id="264"/>
      <w:bookmarkEnd w:id="265"/>
    </w:p>
    <w:p w14:paraId="04EC064A" w14:textId="77777777" w:rsidR="00524A5D" w:rsidRPr="0044437C" w:rsidRDefault="00000000">
      <w:pPr>
        <w:pStyle w:val="Heading3"/>
      </w:pPr>
      <w:bookmarkStart w:id="266" w:name="_Toc120570014"/>
      <w:bookmarkStart w:id="267" w:name="_Toc4200"/>
      <w:bookmarkStart w:id="268" w:name="_Toc6332"/>
      <w:bookmarkStart w:id="269" w:name="_Toc121162806"/>
      <w:bookmarkStart w:id="270" w:name="_Toc24721"/>
      <w:bookmarkStart w:id="271" w:name="_Toc23661"/>
      <w:bookmarkStart w:id="272" w:name="_Toc368026205"/>
      <w:bookmarkStart w:id="273" w:name="_Toc17887"/>
      <w:bookmarkStart w:id="274" w:name="_Toc14729"/>
      <w:bookmarkStart w:id="275" w:name="_Toc111062018"/>
      <w:bookmarkStart w:id="276" w:name="_Toc194571782"/>
      <w:r w:rsidRPr="0044437C">
        <w:t>5.4A.1</w:t>
      </w:r>
      <w:r w:rsidRPr="0044437C">
        <w:tab/>
        <w:t>Channel spacing</w:t>
      </w:r>
      <w:bookmarkEnd w:id="266"/>
      <w:bookmarkEnd w:id="267"/>
      <w:bookmarkEnd w:id="268"/>
      <w:bookmarkEnd w:id="269"/>
      <w:bookmarkEnd w:id="270"/>
      <w:bookmarkEnd w:id="271"/>
      <w:bookmarkEnd w:id="272"/>
      <w:bookmarkEnd w:id="273"/>
      <w:bookmarkEnd w:id="274"/>
      <w:bookmarkEnd w:id="275"/>
      <w:bookmarkEnd w:id="276"/>
    </w:p>
    <w:p w14:paraId="6DB9E600" w14:textId="77777777" w:rsidR="00524A5D" w:rsidRPr="0044437C" w:rsidRDefault="00000000">
      <w:r w:rsidRPr="0044437C">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Pr="0044437C" w:rsidRDefault="00000000">
      <w:pPr>
        <w:pStyle w:val="EQ"/>
      </w:pPr>
      <w:r w:rsidRPr="0044437C">
        <w:tab/>
        <w:t>Nominal Channel spacing = (BW</w:t>
      </w:r>
      <w:r w:rsidRPr="0044437C">
        <w:rPr>
          <w:vertAlign w:val="subscript"/>
        </w:rPr>
        <w:t>Channel(1)</w:t>
      </w:r>
      <w:r w:rsidRPr="0044437C">
        <w:t xml:space="preserve"> + BW</w:t>
      </w:r>
      <w:r w:rsidRPr="0044437C">
        <w:rPr>
          <w:vertAlign w:val="subscript"/>
        </w:rPr>
        <w:t>Channel(2)</w:t>
      </w:r>
      <w:r w:rsidRPr="0044437C">
        <w:t>)/2</w:t>
      </w:r>
    </w:p>
    <w:p w14:paraId="587521F8" w14:textId="77777777" w:rsidR="00524A5D" w:rsidRPr="0044437C" w:rsidRDefault="00000000">
      <w:r w:rsidRPr="0044437C">
        <w:t>where BW</w:t>
      </w:r>
      <w:r w:rsidRPr="0044437C">
        <w:rPr>
          <w:vertAlign w:val="subscript"/>
        </w:rPr>
        <w:t>Channel(1)</w:t>
      </w:r>
      <w:r w:rsidRPr="0044437C">
        <w:t xml:space="preserve"> and BW</w:t>
      </w:r>
      <w:r w:rsidRPr="0044437C">
        <w:rPr>
          <w:vertAlign w:val="subscript"/>
        </w:rPr>
        <w:t>Channel(2)</w:t>
      </w:r>
      <w:r w:rsidRPr="0044437C">
        <w:t xml:space="preserve"> are the channel bandwidths of the two respective E-UTRA carriers. The channel spacing can be adjusted to optimize performance in a particular deployment scenario.</w:t>
      </w:r>
    </w:p>
    <w:p w14:paraId="20A51398" w14:textId="77777777" w:rsidR="00524A5D" w:rsidRPr="0044437C" w:rsidRDefault="00000000">
      <w:pPr>
        <w:pStyle w:val="Heading3"/>
      </w:pPr>
      <w:bookmarkStart w:id="277" w:name="_Toc368026209"/>
      <w:bookmarkStart w:id="278" w:name="_Toc2798"/>
      <w:bookmarkStart w:id="279" w:name="_Toc30987"/>
      <w:bookmarkStart w:id="280" w:name="_Toc111062020"/>
      <w:bookmarkStart w:id="281" w:name="_Toc11468"/>
      <w:bookmarkStart w:id="282" w:name="_Toc22197"/>
      <w:bookmarkStart w:id="283" w:name="_Toc23553"/>
      <w:bookmarkStart w:id="284" w:name="_Toc121162807"/>
      <w:bookmarkStart w:id="285" w:name="_Toc13774"/>
      <w:bookmarkStart w:id="286" w:name="_Toc120570015"/>
      <w:bookmarkStart w:id="287" w:name="_Toc194571783"/>
      <w:r w:rsidRPr="0044437C">
        <w:t>5.4A.2</w:t>
      </w:r>
      <w:r w:rsidRPr="0044437C">
        <w:tab/>
      </w:r>
      <w:bookmarkEnd w:id="277"/>
      <w:r w:rsidRPr="0044437C">
        <w:t>Channel raster, carrier frequency and EARFCN</w:t>
      </w:r>
      <w:bookmarkEnd w:id="278"/>
      <w:bookmarkEnd w:id="279"/>
      <w:bookmarkEnd w:id="280"/>
      <w:bookmarkEnd w:id="281"/>
      <w:bookmarkEnd w:id="282"/>
      <w:bookmarkEnd w:id="283"/>
      <w:bookmarkEnd w:id="284"/>
      <w:bookmarkEnd w:id="285"/>
      <w:bookmarkEnd w:id="286"/>
      <w:bookmarkEnd w:id="287"/>
    </w:p>
    <w:p w14:paraId="77ED624A" w14:textId="77777777" w:rsidR="00524A5D" w:rsidRPr="0044437C" w:rsidRDefault="00000000">
      <w:r w:rsidRPr="0044437C">
        <w:rPr>
          <w:rFonts w:eastAsia="Yu Mincho"/>
        </w:rPr>
        <w:t xml:space="preserve">The global frequency raster is defined for all frequencies. The granularity of the global frequency raster is </w:t>
      </w:r>
      <w:r w:rsidRPr="0044437C">
        <w:t>100 kHz, which means that the carrier centre frequency must be an integer multiple of 100 kHz. For each operating band, a subset of frequencies from the global frequency raster are applicable and forms a channel raster with a granularity ΔF</w:t>
      </w:r>
      <w:r w:rsidRPr="0044437C">
        <w:rPr>
          <w:vertAlign w:val="subscript"/>
        </w:rPr>
        <w:t>Raster</w:t>
      </w:r>
      <w:r w:rsidRPr="0044437C">
        <w:t>.</w:t>
      </w:r>
    </w:p>
    <w:p w14:paraId="68E0BA4D" w14:textId="77777777" w:rsidR="00524A5D" w:rsidRPr="0044437C" w:rsidRDefault="00000000">
      <w:r w:rsidRPr="0044437C">
        <w:rPr>
          <w:rFonts w:cs="v5.0.0"/>
        </w:rPr>
        <w:t xml:space="preserve">The carrier frequency in the uplink and downlink is designated by the E-UTRA Absolute Radio Frequency Channel Number (EARFCN) in the range 0 – 262143. </w:t>
      </w:r>
      <w:r w:rsidRPr="0044437C">
        <w:t>The relation between EARFCN and the carrier frequency in MHz for the downlink is given by the following equation, where F</w:t>
      </w:r>
      <w:r w:rsidRPr="0044437C">
        <w:rPr>
          <w:vertAlign w:val="subscript"/>
        </w:rPr>
        <w:t>DL_low</w:t>
      </w:r>
      <w:r w:rsidRPr="0044437C">
        <w:t xml:space="preserve"> and N</w:t>
      </w:r>
      <w:r w:rsidRPr="0044437C">
        <w:rPr>
          <w:vertAlign w:val="subscript"/>
        </w:rPr>
        <w:t>Offs-DL</w:t>
      </w:r>
      <w:r w:rsidRPr="0044437C">
        <w:t xml:space="preserve"> are given in Table 5.4A.2-1 and N</w:t>
      </w:r>
      <w:r w:rsidRPr="0044437C">
        <w:rPr>
          <w:vertAlign w:val="subscript"/>
        </w:rPr>
        <w:t>DL</w:t>
      </w:r>
      <w:r w:rsidRPr="0044437C">
        <w:t xml:space="preserve"> is the downlink EARFCN.</w:t>
      </w:r>
    </w:p>
    <w:p w14:paraId="1057FAE9" w14:textId="77777777" w:rsidR="00524A5D" w:rsidRPr="0044437C" w:rsidRDefault="00000000">
      <w:pPr>
        <w:pStyle w:val="EQ"/>
      </w:pPr>
      <w:r w:rsidRPr="0044437C">
        <w:tab/>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p>
    <w:p w14:paraId="1A417571" w14:textId="77777777" w:rsidR="00524A5D" w:rsidRPr="0044437C" w:rsidRDefault="00000000">
      <w:r w:rsidRPr="0044437C">
        <w:t>The relation between EARFCN and the carrier frequency in MHz for the uplink is given by the following equation where F</w:t>
      </w:r>
      <w:r w:rsidRPr="0044437C">
        <w:rPr>
          <w:vertAlign w:val="subscript"/>
        </w:rPr>
        <w:t>UL_low</w:t>
      </w:r>
      <w:r w:rsidRPr="0044437C">
        <w:t xml:space="preserve"> and N</w:t>
      </w:r>
      <w:r w:rsidRPr="0044437C">
        <w:rPr>
          <w:vertAlign w:val="subscript"/>
        </w:rPr>
        <w:t>Offs-UL</w:t>
      </w:r>
      <w:r w:rsidRPr="0044437C">
        <w:t xml:space="preserve"> are given in Table 5.4.2-1 and N</w:t>
      </w:r>
      <w:r w:rsidRPr="0044437C">
        <w:rPr>
          <w:vertAlign w:val="subscript"/>
        </w:rPr>
        <w:t>UL</w:t>
      </w:r>
      <w:r w:rsidRPr="0044437C">
        <w:t xml:space="preserve"> is the uplink EARFCN.</w:t>
      </w:r>
    </w:p>
    <w:p w14:paraId="5C433DC0" w14:textId="77777777" w:rsidR="00524A5D" w:rsidRPr="0044437C" w:rsidRDefault="00000000">
      <w:pPr>
        <w:pStyle w:val="EQ"/>
      </w:pPr>
      <w:r w:rsidRPr="0044437C">
        <w:tab/>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p>
    <w:p w14:paraId="1AA4D674" w14:textId="77777777" w:rsidR="00524A5D" w:rsidRPr="0044437C" w:rsidRDefault="00000000">
      <w:r w:rsidRPr="0044437C">
        <w:t xml:space="preserve">The applicable channel raster and EARFCNs for each operating band are specified in Table 5.4A.2-1. </w:t>
      </w:r>
    </w:p>
    <w:p w14:paraId="40C3E29A" w14:textId="77777777" w:rsidR="00524A5D" w:rsidRPr="0044437C" w:rsidRDefault="00000000">
      <w:r w:rsidRPr="0044437C">
        <w:lastRenderedPageBreak/>
        <w:t xml:space="preserve">For operating bands with a channel raster of 100 kHz, every </w:t>
      </w:r>
      <w:bookmarkStart w:id="288" w:name="_Hlk499903272"/>
      <w:r w:rsidRPr="0044437C">
        <w:t>EARFCN within the operating band shall be applicable for the channel raster, and the step size for the channel raster in Table 5.4A.2</w:t>
      </w:r>
      <w:r w:rsidRPr="0044437C">
        <w:noBreakHyphen/>
        <w:t>1 is given as &lt;1&gt;.</w:t>
      </w:r>
      <w:bookmarkEnd w:id="288"/>
      <w:r w:rsidRPr="0044437C">
        <w:t xml:space="preserve"> The broadcast parameter </w:t>
      </w:r>
      <w:r w:rsidRPr="0044437C">
        <w:rPr>
          <w:i/>
        </w:rPr>
        <w:t>earfcn</w:t>
      </w:r>
      <w:r w:rsidRPr="0044437C">
        <w:rPr>
          <w:i/>
          <w:iCs/>
        </w:rPr>
        <w:t>-LSB</w:t>
      </w:r>
      <w:r w:rsidRPr="0044437C">
        <w:t xml:space="preserve"> defined in TS 36.331 [6] may be used to assist the UE in synchronizing to the cell.</w:t>
      </w:r>
    </w:p>
    <w:p w14:paraId="01739828" w14:textId="77777777" w:rsidR="00572AC1" w:rsidRPr="0044437C" w:rsidRDefault="00572AC1" w:rsidP="00572AC1">
      <w:pPr>
        <w:pStyle w:val="TH"/>
      </w:pPr>
      <w:r w:rsidRPr="0044437C">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72AC1" w:rsidRPr="0044437C" w14:paraId="0E7DE504" w14:textId="77777777" w:rsidTr="0070746B">
        <w:trPr>
          <w:jc w:val="center"/>
        </w:trPr>
        <w:tc>
          <w:tcPr>
            <w:tcW w:w="1067" w:type="dxa"/>
            <w:vMerge w:val="restart"/>
            <w:shd w:val="clear" w:color="auto" w:fill="auto"/>
            <w:vAlign w:val="bottom"/>
          </w:tcPr>
          <w:p w14:paraId="4AA0ED14" w14:textId="77777777" w:rsidR="00572AC1" w:rsidRPr="0044437C" w:rsidRDefault="00572AC1" w:rsidP="0070746B">
            <w:pPr>
              <w:pStyle w:val="TAH"/>
              <w:rPr>
                <w:rFonts w:cs="Arial"/>
              </w:rPr>
            </w:pPr>
            <w:bookmarkStart w:id="289" w:name="MCCQCTEMPBM_00000038"/>
            <w:r w:rsidRPr="0044437C">
              <w:rPr>
                <w:rFonts w:cs="Arial"/>
              </w:rPr>
              <w:t>E-UTRA Operating</w:t>
            </w:r>
          </w:p>
          <w:p w14:paraId="1AB40699" w14:textId="77777777" w:rsidR="00572AC1" w:rsidRPr="0044437C" w:rsidRDefault="00572AC1" w:rsidP="0070746B">
            <w:pPr>
              <w:pStyle w:val="TAH"/>
              <w:rPr>
                <w:rFonts w:cs="Arial"/>
              </w:rPr>
            </w:pPr>
            <w:r w:rsidRPr="0044437C">
              <w:rPr>
                <w:rFonts w:cs="Arial"/>
              </w:rPr>
              <w:t>Band</w:t>
            </w:r>
          </w:p>
        </w:tc>
        <w:tc>
          <w:tcPr>
            <w:tcW w:w="1055" w:type="dxa"/>
            <w:vMerge w:val="restart"/>
            <w:vAlign w:val="center"/>
          </w:tcPr>
          <w:p w14:paraId="076DDD26" w14:textId="77777777" w:rsidR="00572AC1" w:rsidRPr="0044437C" w:rsidRDefault="00572AC1" w:rsidP="0070746B">
            <w:pPr>
              <w:pStyle w:val="TAH"/>
              <w:rPr>
                <w:rFonts w:cs="Arial"/>
              </w:rPr>
            </w:pPr>
            <w:r w:rsidRPr="0044437C">
              <w:t>ΔF</w:t>
            </w:r>
            <w:r w:rsidRPr="0044437C">
              <w:rPr>
                <w:vertAlign w:val="subscript"/>
              </w:rPr>
              <w:t>Raster</w:t>
            </w:r>
            <w:r w:rsidRPr="0044437C">
              <w:t xml:space="preserve"> (kHz)</w:t>
            </w:r>
          </w:p>
        </w:tc>
        <w:tc>
          <w:tcPr>
            <w:tcW w:w="3969" w:type="dxa"/>
            <w:gridSpan w:val="3"/>
          </w:tcPr>
          <w:p w14:paraId="1CC9ABCF" w14:textId="77777777" w:rsidR="00572AC1" w:rsidRPr="0044437C" w:rsidRDefault="00572AC1" w:rsidP="0070746B">
            <w:pPr>
              <w:pStyle w:val="TAH"/>
              <w:rPr>
                <w:rFonts w:cs="Arial"/>
              </w:rPr>
            </w:pPr>
            <w:r w:rsidRPr="0044437C">
              <w:rPr>
                <w:rFonts w:cs="Arial"/>
              </w:rPr>
              <w:t>Downlink</w:t>
            </w:r>
          </w:p>
        </w:tc>
        <w:tc>
          <w:tcPr>
            <w:tcW w:w="3540" w:type="dxa"/>
            <w:gridSpan w:val="3"/>
          </w:tcPr>
          <w:p w14:paraId="7FD0F618" w14:textId="77777777" w:rsidR="00572AC1" w:rsidRPr="0044437C" w:rsidRDefault="00572AC1" w:rsidP="0070746B">
            <w:pPr>
              <w:pStyle w:val="TAH"/>
              <w:rPr>
                <w:rFonts w:cs="Arial"/>
              </w:rPr>
            </w:pPr>
            <w:r w:rsidRPr="0044437C">
              <w:rPr>
                <w:rFonts w:cs="Arial"/>
              </w:rPr>
              <w:t>Uplink</w:t>
            </w:r>
          </w:p>
        </w:tc>
      </w:tr>
      <w:tr w:rsidR="00572AC1" w:rsidRPr="0044437C" w14:paraId="241356D6" w14:textId="77777777" w:rsidTr="0070746B">
        <w:trPr>
          <w:jc w:val="center"/>
        </w:trPr>
        <w:tc>
          <w:tcPr>
            <w:tcW w:w="1067" w:type="dxa"/>
            <w:vMerge/>
            <w:shd w:val="clear" w:color="auto" w:fill="auto"/>
          </w:tcPr>
          <w:p w14:paraId="0EC78C52" w14:textId="77777777" w:rsidR="00572AC1" w:rsidRPr="0044437C" w:rsidRDefault="00572AC1" w:rsidP="0070746B">
            <w:pPr>
              <w:pStyle w:val="TAH"/>
              <w:rPr>
                <w:rFonts w:cs="Arial"/>
              </w:rPr>
            </w:pPr>
          </w:p>
        </w:tc>
        <w:tc>
          <w:tcPr>
            <w:tcW w:w="1055" w:type="dxa"/>
            <w:vMerge/>
          </w:tcPr>
          <w:p w14:paraId="185ECC4E" w14:textId="77777777" w:rsidR="00572AC1" w:rsidRPr="0044437C" w:rsidRDefault="00572AC1" w:rsidP="0070746B">
            <w:pPr>
              <w:pStyle w:val="TAH"/>
              <w:rPr>
                <w:rFonts w:cs="Arial"/>
              </w:rPr>
            </w:pPr>
          </w:p>
        </w:tc>
        <w:tc>
          <w:tcPr>
            <w:tcW w:w="1134" w:type="dxa"/>
          </w:tcPr>
          <w:p w14:paraId="07D08DC1" w14:textId="77777777" w:rsidR="00572AC1" w:rsidRPr="0044437C" w:rsidRDefault="00572AC1" w:rsidP="0070746B">
            <w:pPr>
              <w:pStyle w:val="TAH"/>
              <w:rPr>
                <w:rFonts w:cs="Arial"/>
              </w:rPr>
            </w:pPr>
            <w:r w:rsidRPr="0044437C">
              <w:rPr>
                <w:rFonts w:cs="Arial"/>
              </w:rPr>
              <w:t>F</w:t>
            </w:r>
            <w:r w:rsidRPr="0044437C">
              <w:rPr>
                <w:rFonts w:cs="Arial"/>
                <w:vertAlign w:val="subscript"/>
              </w:rPr>
              <w:t xml:space="preserve">DL_low </w:t>
            </w:r>
            <w:r w:rsidRPr="0044437C">
              <w:rPr>
                <w:rFonts w:cs="Arial"/>
              </w:rPr>
              <w:t>(MHz)</w:t>
            </w:r>
          </w:p>
        </w:tc>
        <w:tc>
          <w:tcPr>
            <w:tcW w:w="1134" w:type="dxa"/>
          </w:tcPr>
          <w:p w14:paraId="66DAC82D" w14:textId="77777777" w:rsidR="00572AC1" w:rsidRPr="0044437C" w:rsidRDefault="00572AC1" w:rsidP="0070746B">
            <w:pPr>
              <w:pStyle w:val="TAH"/>
              <w:rPr>
                <w:rFonts w:cs="Arial"/>
              </w:rPr>
            </w:pPr>
            <w:r w:rsidRPr="0044437C">
              <w:rPr>
                <w:rFonts w:cs="Arial"/>
              </w:rPr>
              <w:t>N</w:t>
            </w:r>
            <w:r w:rsidRPr="0044437C">
              <w:rPr>
                <w:rFonts w:cs="Arial"/>
                <w:vertAlign w:val="subscript"/>
              </w:rPr>
              <w:t>Offs-DL</w:t>
            </w:r>
          </w:p>
        </w:tc>
        <w:tc>
          <w:tcPr>
            <w:tcW w:w="1701" w:type="dxa"/>
          </w:tcPr>
          <w:p w14:paraId="723E66D9" w14:textId="77777777" w:rsidR="00572AC1" w:rsidRPr="0044437C" w:rsidRDefault="00572AC1" w:rsidP="0070746B">
            <w:pPr>
              <w:pStyle w:val="TAH"/>
              <w:rPr>
                <w:rFonts w:cs="Arial"/>
                <w:vertAlign w:val="subscript"/>
              </w:rPr>
            </w:pPr>
            <w:r w:rsidRPr="0044437C">
              <w:rPr>
                <w:rFonts w:cs="Arial"/>
              </w:rPr>
              <w:t>Range of N</w:t>
            </w:r>
            <w:r w:rsidRPr="0044437C">
              <w:rPr>
                <w:rFonts w:cs="Arial"/>
                <w:vertAlign w:val="subscript"/>
              </w:rPr>
              <w:t>DL</w:t>
            </w:r>
          </w:p>
          <w:p w14:paraId="5EFC8060" w14:textId="77777777" w:rsidR="00572AC1" w:rsidRPr="0044437C" w:rsidRDefault="00572AC1" w:rsidP="0070746B">
            <w:pPr>
              <w:pStyle w:val="TAH"/>
              <w:rPr>
                <w:rFonts w:cs="Arial"/>
              </w:rPr>
            </w:pPr>
            <w:r w:rsidRPr="0044437C">
              <w:rPr>
                <w:rFonts w:eastAsia="Yu Mincho"/>
              </w:rPr>
              <w:t>(First – &lt;Step size&gt; – Last)</w:t>
            </w:r>
          </w:p>
        </w:tc>
        <w:tc>
          <w:tcPr>
            <w:tcW w:w="1134" w:type="dxa"/>
          </w:tcPr>
          <w:p w14:paraId="17D5D24C" w14:textId="77777777" w:rsidR="00572AC1" w:rsidRPr="0044437C" w:rsidRDefault="00572AC1" w:rsidP="0070746B">
            <w:pPr>
              <w:pStyle w:val="TAH"/>
              <w:rPr>
                <w:rFonts w:cs="Arial"/>
              </w:rPr>
            </w:pPr>
            <w:r w:rsidRPr="0044437C">
              <w:rPr>
                <w:rFonts w:cs="Arial"/>
              </w:rPr>
              <w:t>F</w:t>
            </w:r>
            <w:r w:rsidRPr="0044437C">
              <w:rPr>
                <w:rFonts w:cs="Arial"/>
                <w:vertAlign w:val="subscript"/>
              </w:rPr>
              <w:t xml:space="preserve">UL_low </w:t>
            </w:r>
            <w:r w:rsidRPr="0044437C">
              <w:rPr>
                <w:rFonts w:cs="Arial"/>
              </w:rPr>
              <w:t>(MHz)</w:t>
            </w:r>
          </w:p>
        </w:tc>
        <w:tc>
          <w:tcPr>
            <w:tcW w:w="850" w:type="dxa"/>
          </w:tcPr>
          <w:p w14:paraId="00F164E9" w14:textId="77777777" w:rsidR="00572AC1" w:rsidRPr="0044437C" w:rsidRDefault="00572AC1" w:rsidP="0070746B">
            <w:pPr>
              <w:pStyle w:val="TAH"/>
              <w:rPr>
                <w:rFonts w:cs="Arial"/>
              </w:rPr>
            </w:pPr>
            <w:r w:rsidRPr="0044437C">
              <w:rPr>
                <w:rFonts w:cs="Arial"/>
              </w:rPr>
              <w:t>N</w:t>
            </w:r>
            <w:r w:rsidRPr="0044437C">
              <w:rPr>
                <w:rFonts w:cs="Arial"/>
                <w:vertAlign w:val="subscript"/>
              </w:rPr>
              <w:t>Offs-UL</w:t>
            </w:r>
          </w:p>
        </w:tc>
        <w:tc>
          <w:tcPr>
            <w:tcW w:w="1556" w:type="dxa"/>
          </w:tcPr>
          <w:p w14:paraId="47B8F411" w14:textId="77777777" w:rsidR="00572AC1" w:rsidRPr="0044437C" w:rsidRDefault="00572AC1" w:rsidP="0070746B">
            <w:pPr>
              <w:pStyle w:val="TAH"/>
              <w:rPr>
                <w:rFonts w:cs="Arial"/>
                <w:vertAlign w:val="subscript"/>
              </w:rPr>
            </w:pPr>
            <w:r w:rsidRPr="0044437C">
              <w:rPr>
                <w:rFonts w:cs="Arial"/>
              </w:rPr>
              <w:t>Range of N</w:t>
            </w:r>
            <w:r w:rsidRPr="0044437C">
              <w:rPr>
                <w:rFonts w:cs="Arial"/>
                <w:vertAlign w:val="subscript"/>
              </w:rPr>
              <w:t>UL</w:t>
            </w:r>
          </w:p>
          <w:p w14:paraId="1D781D93" w14:textId="77777777" w:rsidR="00572AC1" w:rsidRPr="0044437C" w:rsidRDefault="00572AC1" w:rsidP="0070746B">
            <w:pPr>
              <w:pStyle w:val="TAH"/>
              <w:rPr>
                <w:rFonts w:cs="Arial"/>
              </w:rPr>
            </w:pPr>
            <w:r w:rsidRPr="0044437C">
              <w:rPr>
                <w:rFonts w:eastAsia="Yu Mincho"/>
              </w:rPr>
              <w:t>(First – &lt;Step size&gt; – Last)</w:t>
            </w:r>
          </w:p>
        </w:tc>
      </w:tr>
      <w:tr w:rsidR="00572AC1" w:rsidRPr="0044437C" w14:paraId="187825D2" w14:textId="77777777" w:rsidTr="0070746B">
        <w:trPr>
          <w:jc w:val="center"/>
        </w:trPr>
        <w:tc>
          <w:tcPr>
            <w:tcW w:w="1067" w:type="dxa"/>
          </w:tcPr>
          <w:p w14:paraId="14F71FB2" w14:textId="77777777" w:rsidR="00572AC1" w:rsidRPr="0044437C" w:rsidRDefault="00572AC1" w:rsidP="0070746B">
            <w:pPr>
              <w:pStyle w:val="TAC"/>
              <w:rPr>
                <w:rFonts w:cs="Arial"/>
                <w:szCs w:val="18"/>
              </w:rPr>
            </w:pPr>
            <w:r w:rsidRPr="0044437C">
              <w:rPr>
                <w:rFonts w:cs="Arial"/>
                <w:szCs w:val="18"/>
              </w:rPr>
              <w:t>256</w:t>
            </w:r>
          </w:p>
        </w:tc>
        <w:tc>
          <w:tcPr>
            <w:tcW w:w="1055" w:type="dxa"/>
          </w:tcPr>
          <w:p w14:paraId="67879BDF" w14:textId="77777777" w:rsidR="00572AC1" w:rsidRPr="0044437C" w:rsidRDefault="00572AC1" w:rsidP="0070746B">
            <w:pPr>
              <w:pStyle w:val="TAC"/>
              <w:rPr>
                <w:rFonts w:cs="Arial"/>
                <w:szCs w:val="18"/>
              </w:rPr>
            </w:pPr>
            <w:r w:rsidRPr="0044437C">
              <w:rPr>
                <w:rFonts w:cs="Arial"/>
                <w:szCs w:val="18"/>
              </w:rPr>
              <w:t>100</w:t>
            </w:r>
          </w:p>
        </w:tc>
        <w:tc>
          <w:tcPr>
            <w:tcW w:w="1134" w:type="dxa"/>
          </w:tcPr>
          <w:p w14:paraId="58739A4B" w14:textId="77777777" w:rsidR="00572AC1" w:rsidRPr="0044437C" w:rsidRDefault="00572AC1" w:rsidP="0070746B">
            <w:pPr>
              <w:pStyle w:val="TAC"/>
              <w:rPr>
                <w:rFonts w:cs="Arial"/>
                <w:szCs w:val="18"/>
              </w:rPr>
            </w:pPr>
            <w:r w:rsidRPr="0044437C">
              <w:rPr>
                <w:rFonts w:cs="Arial"/>
                <w:szCs w:val="18"/>
              </w:rPr>
              <w:t>2170</w:t>
            </w:r>
          </w:p>
        </w:tc>
        <w:tc>
          <w:tcPr>
            <w:tcW w:w="1134" w:type="dxa"/>
          </w:tcPr>
          <w:p w14:paraId="65F318BE" w14:textId="77777777" w:rsidR="00572AC1" w:rsidRPr="0044437C" w:rsidRDefault="00572AC1" w:rsidP="0070746B">
            <w:pPr>
              <w:pStyle w:val="TAC"/>
              <w:rPr>
                <w:rFonts w:cs="Arial"/>
                <w:szCs w:val="18"/>
              </w:rPr>
            </w:pPr>
            <w:r w:rsidRPr="0044437C">
              <w:rPr>
                <w:rFonts w:cs="Arial"/>
              </w:rPr>
              <w:t>229076</w:t>
            </w:r>
          </w:p>
        </w:tc>
        <w:tc>
          <w:tcPr>
            <w:tcW w:w="1701" w:type="dxa"/>
          </w:tcPr>
          <w:p w14:paraId="3A0927A3" w14:textId="77777777" w:rsidR="00572AC1" w:rsidRPr="0044437C" w:rsidRDefault="00572AC1" w:rsidP="0070746B">
            <w:pPr>
              <w:pStyle w:val="TAC"/>
              <w:rPr>
                <w:rFonts w:cs="Arial"/>
                <w:szCs w:val="18"/>
              </w:rPr>
            </w:pPr>
            <w:r w:rsidRPr="0044437C">
              <w:rPr>
                <w:rFonts w:cs="Arial"/>
              </w:rPr>
              <w:t>229076</w:t>
            </w:r>
            <w:r w:rsidRPr="0044437C">
              <w:rPr>
                <w:rFonts w:cs="Arial"/>
                <w:szCs w:val="18"/>
              </w:rPr>
              <w:t xml:space="preserve"> –&lt;1&gt;- </w:t>
            </w:r>
            <w:r w:rsidRPr="0044437C">
              <w:rPr>
                <w:rFonts w:cs="Arial"/>
              </w:rPr>
              <w:t>229375</w:t>
            </w:r>
          </w:p>
        </w:tc>
        <w:tc>
          <w:tcPr>
            <w:tcW w:w="1134" w:type="dxa"/>
          </w:tcPr>
          <w:p w14:paraId="0C42604D" w14:textId="77777777" w:rsidR="00572AC1" w:rsidRPr="0044437C" w:rsidRDefault="00572AC1" w:rsidP="0070746B">
            <w:pPr>
              <w:pStyle w:val="TAC"/>
              <w:rPr>
                <w:rFonts w:cs="Arial"/>
                <w:szCs w:val="18"/>
              </w:rPr>
            </w:pPr>
            <w:r w:rsidRPr="0044437C">
              <w:rPr>
                <w:rFonts w:cs="Arial"/>
                <w:szCs w:val="18"/>
              </w:rPr>
              <w:t>1980</w:t>
            </w:r>
          </w:p>
        </w:tc>
        <w:tc>
          <w:tcPr>
            <w:tcW w:w="850" w:type="dxa"/>
          </w:tcPr>
          <w:p w14:paraId="69751368" w14:textId="77777777" w:rsidR="00572AC1" w:rsidRPr="0044437C" w:rsidRDefault="00572AC1" w:rsidP="0070746B">
            <w:pPr>
              <w:pStyle w:val="TAC"/>
              <w:rPr>
                <w:rFonts w:cs="Arial"/>
                <w:szCs w:val="18"/>
              </w:rPr>
            </w:pPr>
            <w:r w:rsidRPr="0044437C">
              <w:rPr>
                <w:rFonts w:cs="Arial"/>
              </w:rPr>
              <w:t>261844</w:t>
            </w:r>
          </w:p>
        </w:tc>
        <w:tc>
          <w:tcPr>
            <w:tcW w:w="1556" w:type="dxa"/>
          </w:tcPr>
          <w:p w14:paraId="4B7667C7" w14:textId="77777777" w:rsidR="00572AC1" w:rsidRPr="0044437C" w:rsidRDefault="00572AC1" w:rsidP="0070746B">
            <w:pPr>
              <w:pStyle w:val="TAC"/>
              <w:rPr>
                <w:szCs w:val="18"/>
              </w:rPr>
            </w:pPr>
            <w:r w:rsidRPr="0044437C">
              <w:t>261844</w:t>
            </w:r>
            <w:r w:rsidRPr="0044437C">
              <w:rPr>
                <w:szCs w:val="18"/>
              </w:rPr>
              <w:t xml:space="preserve"> –&lt;1&gt;- </w:t>
            </w:r>
            <w:r w:rsidRPr="0044437C">
              <w:t>262143</w:t>
            </w:r>
          </w:p>
        </w:tc>
      </w:tr>
      <w:tr w:rsidR="00572AC1" w:rsidRPr="0044437C" w14:paraId="3B05A738" w14:textId="77777777" w:rsidTr="0070746B">
        <w:trPr>
          <w:jc w:val="center"/>
        </w:trPr>
        <w:tc>
          <w:tcPr>
            <w:tcW w:w="1067" w:type="dxa"/>
          </w:tcPr>
          <w:p w14:paraId="544FABAD" w14:textId="77777777" w:rsidR="00572AC1" w:rsidRPr="0044437C" w:rsidRDefault="00572AC1" w:rsidP="0070746B">
            <w:pPr>
              <w:pStyle w:val="TAC"/>
              <w:rPr>
                <w:rFonts w:cs="Arial"/>
                <w:szCs w:val="18"/>
              </w:rPr>
            </w:pPr>
            <w:r w:rsidRPr="0044437C">
              <w:rPr>
                <w:rFonts w:cs="Arial"/>
                <w:szCs w:val="18"/>
              </w:rPr>
              <w:t>255</w:t>
            </w:r>
          </w:p>
        </w:tc>
        <w:tc>
          <w:tcPr>
            <w:tcW w:w="1055" w:type="dxa"/>
          </w:tcPr>
          <w:p w14:paraId="0F79E324" w14:textId="77777777" w:rsidR="00572AC1" w:rsidRPr="0044437C" w:rsidRDefault="00572AC1" w:rsidP="0070746B">
            <w:pPr>
              <w:pStyle w:val="TAC"/>
              <w:rPr>
                <w:rFonts w:cs="Arial"/>
                <w:szCs w:val="18"/>
              </w:rPr>
            </w:pPr>
            <w:r w:rsidRPr="0044437C">
              <w:rPr>
                <w:rFonts w:cs="Arial"/>
                <w:szCs w:val="18"/>
              </w:rPr>
              <w:t>100</w:t>
            </w:r>
          </w:p>
        </w:tc>
        <w:tc>
          <w:tcPr>
            <w:tcW w:w="1134" w:type="dxa"/>
          </w:tcPr>
          <w:p w14:paraId="520BA701" w14:textId="77777777" w:rsidR="00572AC1" w:rsidRPr="0044437C" w:rsidRDefault="00572AC1" w:rsidP="0070746B">
            <w:pPr>
              <w:pStyle w:val="TAC"/>
              <w:rPr>
                <w:rFonts w:cs="Arial"/>
                <w:szCs w:val="18"/>
              </w:rPr>
            </w:pPr>
            <w:r w:rsidRPr="0044437C">
              <w:rPr>
                <w:rFonts w:cs="Arial"/>
                <w:szCs w:val="18"/>
              </w:rPr>
              <w:t>1525</w:t>
            </w:r>
          </w:p>
        </w:tc>
        <w:tc>
          <w:tcPr>
            <w:tcW w:w="1134" w:type="dxa"/>
          </w:tcPr>
          <w:p w14:paraId="2412C3C8" w14:textId="77777777" w:rsidR="00572AC1" w:rsidRPr="0044437C" w:rsidRDefault="00572AC1" w:rsidP="0070746B">
            <w:pPr>
              <w:pStyle w:val="TAC"/>
              <w:rPr>
                <w:rFonts w:cs="Arial"/>
                <w:szCs w:val="18"/>
              </w:rPr>
            </w:pPr>
            <w:r w:rsidRPr="0044437C">
              <w:rPr>
                <w:rFonts w:cs="Arial"/>
              </w:rPr>
              <w:t>228736</w:t>
            </w:r>
          </w:p>
        </w:tc>
        <w:tc>
          <w:tcPr>
            <w:tcW w:w="1701" w:type="dxa"/>
          </w:tcPr>
          <w:p w14:paraId="7EED9124" w14:textId="77777777" w:rsidR="00572AC1" w:rsidRPr="0044437C" w:rsidRDefault="00572AC1" w:rsidP="0070746B">
            <w:pPr>
              <w:pStyle w:val="TAC"/>
              <w:rPr>
                <w:rFonts w:cs="Arial"/>
                <w:szCs w:val="18"/>
              </w:rPr>
            </w:pPr>
            <w:r w:rsidRPr="0044437C">
              <w:rPr>
                <w:rFonts w:cs="Arial"/>
              </w:rPr>
              <w:t>228736</w:t>
            </w:r>
            <w:r w:rsidRPr="0044437C">
              <w:rPr>
                <w:rFonts w:cs="Arial"/>
                <w:szCs w:val="18"/>
              </w:rPr>
              <w:t xml:space="preserve"> –&lt;1&gt;- </w:t>
            </w:r>
            <w:r w:rsidRPr="0044437C">
              <w:rPr>
                <w:rFonts w:cs="Arial"/>
              </w:rPr>
              <w:t>229075</w:t>
            </w:r>
          </w:p>
        </w:tc>
        <w:tc>
          <w:tcPr>
            <w:tcW w:w="1134" w:type="dxa"/>
          </w:tcPr>
          <w:p w14:paraId="7AE608D6" w14:textId="77777777" w:rsidR="00572AC1" w:rsidRPr="0044437C" w:rsidRDefault="00572AC1" w:rsidP="0070746B">
            <w:pPr>
              <w:pStyle w:val="TAC"/>
              <w:rPr>
                <w:rFonts w:cs="Arial"/>
                <w:szCs w:val="18"/>
              </w:rPr>
            </w:pPr>
            <w:r w:rsidRPr="0044437C">
              <w:rPr>
                <w:rFonts w:cs="Arial"/>
                <w:szCs w:val="18"/>
              </w:rPr>
              <w:t>1626.5</w:t>
            </w:r>
          </w:p>
        </w:tc>
        <w:tc>
          <w:tcPr>
            <w:tcW w:w="850" w:type="dxa"/>
          </w:tcPr>
          <w:p w14:paraId="65EDF632" w14:textId="77777777" w:rsidR="00572AC1" w:rsidRPr="0044437C" w:rsidRDefault="00572AC1" w:rsidP="0070746B">
            <w:pPr>
              <w:pStyle w:val="TAC"/>
              <w:rPr>
                <w:rFonts w:cs="Arial"/>
                <w:szCs w:val="18"/>
              </w:rPr>
            </w:pPr>
            <w:r w:rsidRPr="0044437C">
              <w:rPr>
                <w:rFonts w:cs="Arial"/>
              </w:rPr>
              <w:t>261504</w:t>
            </w:r>
          </w:p>
        </w:tc>
        <w:tc>
          <w:tcPr>
            <w:tcW w:w="1556" w:type="dxa"/>
          </w:tcPr>
          <w:p w14:paraId="750AD120" w14:textId="77777777" w:rsidR="00572AC1" w:rsidRPr="0044437C" w:rsidRDefault="00572AC1" w:rsidP="0070746B">
            <w:pPr>
              <w:pStyle w:val="TAC"/>
              <w:rPr>
                <w:rFonts w:cs="Arial"/>
                <w:szCs w:val="18"/>
              </w:rPr>
            </w:pPr>
            <w:r w:rsidRPr="0044437C">
              <w:rPr>
                <w:rFonts w:cs="Arial"/>
              </w:rPr>
              <w:t>261504</w:t>
            </w:r>
            <w:r w:rsidRPr="0044437C">
              <w:rPr>
                <w:rFonts w:cs="Arial"/>
                <w:szCs w:val="18"/>
              </w:rPr>
              <w:t xml:space="preserve"> –&lt;1&gt;- </w:t>
            </w:r>
            <w:r w:rsidRPr="0044437C">
              <w:rPr>
                <w:rFonts w:cs="Arial"/>
              </w:rPr>
              <w:t>261843</w:t>
            </w:r>
          </w:p>
        </w:tc>
      </w:tr>
      <w:tr w:rsidR="00572AC1" w:rsidRPr="0044437C" w14:paraId="424B10BF" w14:textId="77777777" w:rsidTr="0070746B">
        <w:trPr>
          <w:jc w:val="center"/>
        </w:trPr>
        <w:tc>
          <w:tcPr>
            <w:tcW w:w="1067" w:type="dxa"/>
          </w:tcPr>
          <w:p w14:paraId="62ECED14" w14:textId="77777777" w:rsidR="00572AC1" w:rsidRPr="0044437C" w:rsidRDefault="00572AC1" w:rsidP="0070746B">
            <w:pPr>
              <w:pStyle w:val="TAC"/>
              <w:rPr>
                <w:rFonts w:cs="Arial"/>
                <w:szCs w:val="18"/>
                <w:lang w:eastAsia="zh-CN"/>
              </w:rPr>
            </w:pPr>
            <w:r w:rsidRPr="0044437C">
              <w:rPr>
                <w:rFonts w:cs="Arial"/>
                <w:szCs w:val="18"/>
                <w:lang w:eastAsia="zh-CN"/>
              </w:rPr>
              <w:t>254</w:t>
            </w:r>
          </w:p>
        </w:tc>
        <w:tc>
          <w:tcPr>
            <w:tcW w:w="1055" w:type="dxa"/>
          </w:tcPr>
          <w:p w14:paraId="364FFB06" w14:textId="77777777" w:rsidR="00572AC1" w:rsidRPr="0044437C" w:rsidRDefault="00572AC1" w:rsidP="0070746B">
            <w:pPr>
              <w:pStyle w:val="TAC"/>
              <w:rPr>
                <w:rFonts w:cs="Arial"/>
                <w:szCs w:val="18"/>
                <w:lang w:eastAsia="zh-CN"/>
              </w:rPr>
            </w:pPr>
            <w:r w:rsidRPr="0044437C">
              <w:rPr>
                <w:rFonts w:cs="Arial"/>
                <w:szCs w:val="18"/>
                <w:lang w:eastAsia="zh-CN"/>
              </w:rPr>
              <w:t>100</w:t>
            </w:r>
          </w:p>
        </w:tc>
        <w:tc>
          <w:tcPr>
            <w:tcW w:w="1134" w:type="dxa"/>
          </w:tcPr>
          <w:p w14:paraId="355DD817" w14:textId="77777777" w:rsidR="00572AC1" w:rsidRPr="0044437C" w:rsidRDefault="00572AC1" w:rsidP="0070746B">
            <w:pPr>
              <w:pStyle w:val="TAC"/>
              <w:rPr>
                <w:rFonts w:cs="Arial"/>
                <w:szCs w:val="18"/>
              </w:rPr>
            </w:pPr>
            <w:r w:rsidRPr="0044437C">
              <w:rPr>
                <w:rFonts w:cs="Arial"/>
                <w:szCs w:val="18"/>
                <w:lang w:eastAsia="zh-CN"/>
              </w:rPr>
              <w:t>2483.5</w:t>
            </w:r>
          </w:p>
        </w:tc>
        <w:tc>
          <w:tcPr>
            <w:tcW w:w="1134" w:type="dxa"/>
          </w:tcPr>
          <w:p w14:paraId="6C37CC0F" w14:textId="77777777" w:rsidR="00572AC1" w:rsidRPr="0044437C" w:rsidRDefault="00572AC1" w:rsidP="0070746B">
            <w:pPr>
              <w:pStyle w:val="TAC"/>
              <w:rPr>
                <w:rFonts w:cs="Arial"/>
              </w:rPr>
            </w:pPr>
            <w:r w:rsidRPr="0044437C">
              <w:rPr>
                <w:rFonts w:cs="Arial"/>
                <w:lang w:eastAsia="zh-CN"/>
              </w:rPr>
              <w:t>228571</w:t>
            </w:r>
          </w:p>
        </w:tc>
        <w:tc>
          <w:tcPr>
            <w:tcW w:w="1701" w:type="dxa"/>
          </w:tcPr>
          <w:p w14:paraId="339C5642" w14:textId="77777777" w:rsidR="00572AC1" w:rsidRPr="0044437C" w:rsidRDefault="00572AC1" w:rsidP="0070746B">
            <w:pPr>
              <w:pStyle w:val="TAC"/>
              <w:rPr>
                <w:rFonts w:cs="Arial"/>
              </w:rPr>
            </w:pPr>
            <w:r w:rsidRPr="0044437C">
              <w:rPr>
                <w:rFonts w:cs="Arial"/>
              </w:rPr>
              <w:t>228571</w:t>
            </w:r>
            <w:r w:rsidRPr="0044437C">
              <w:rPr>
                <w:rFonts w:cs="Arial"/>
                <w:szCs w:val="18"/>
              </w:rPr>
              <w:t xml:space="preserve"> –&lt;1&gt;- </w:t>
            </w:r>
            <w:r w:rsidRPr="0044437C">
              <w:rPr>
                <w:rFonts w:cs="Arial"/>
              </w:rPr>
              <w:t>228735</w:t>
            </w:r>
          </w:p>
        </w:tc>
        <w:tc>
          <w:tcPr>
            <w:tcW w:w="1134" w:type="dxa"/>
          </w:tcPr>
          <w:p w14:paraId="0FA5F0BB" w14:textId="77777777" w:rsidR="00572AC1" w:rsidRPr="0044437C" w:rsidRDefault="00572AC1" w:rsidP="0070746B">
            <w:pPr>
              <w:pStyle w:val="TAC"/>
              <w:rPr>
                <w:rFonts w:cs="Arial"/>
                <w:szCs w:val="18"/>
              </w:rPr>
            </w:pPr>
            <w:r w:rsidRPr="0044437C">
              <w:rPr>
                <w:rFonts w:cs="Arial"/>
                <w:szCs w:val="18"/>
                <w:lang w:eastAsia="zh-CN"/>
              </w:rPr>
              <w:t>1610</w:t>
            </w:r>
          </w:p>
        </w:tc>
        <w:tc>
          <w:tcPr>
            <w:tcW w:w="850" w:type="dxa"/>
          </w:tcPr>
          <w:p w14:paraId="6C10E5BC" w14:textId="77777777" w:rsidR="00572AC1" w:rsidRPr="0044437C" w:rsidRDefault="00572AC1" w:rsidP="0070746B">
            <w:pPr>
              <w:pStyle w:val="TAC"/>
              <w:rPr>
                <w:rFonts w:cs="Arial"/>
              </w:rPr>
            </w:pPr>
            <w:r w:rsidRPr="0044437C">
              <w:rPr>
                <w:rFonts w:cs="Arial"/>
                <w:lang w:eastAsia="zh-CN"/>
              </w:rPr>
              <w:t>261339</w:t>
            </w:r>
          </w:p>
        </w:tc>
        <w:tc>
          <w:tcPr>
            <w:tcW w:w="1556" w:type="dxa"/>
          </w:tcPr>
          <w:p w14:paraId="5F4A5927" w14:textId="77777777" w:rsidR="00572AC1" w:rsidRPr="0044437C" w:rsidRDefault="00572AC1" w:rsidP="0070746B">
            <w:pPr>
              <w:pStyle w:val="TAC"/>
              <w:rPr>
                <w:rFonts w:cs="Arial"/>
              </w:rPr>
            </w:pPr>
            <w:r w:rsidRPr="0044437C">
              <w:t>261339</w:t>
            </w:r>
            <w:r w:rsidRPr="0044437C">
              <w:rPr>
                <w:rFonts w:cs="Arial"/>
                <w:szCs w:val="18"/>
              </w:rPr>
              <w:t xml:space="preserve"> –&lt;1&gt;- </w:t>
            </w:r>
            <w:r w:rsidRPr="0044437C">
              <w:t>261503</w:t>
            </w:r>
          </w:p>
        </w:tc>
      </w:tr>
      <w:tr w:rsidR="00CE5AEC" w:rsidRPr="0044437C" w14:paraId="2DFBCE64" w14:textId="77777777" w:rsidTr="0070746B">
        <w:trPr>
          <w:jc w:val="center"/>
        </w:trPr>
        <w:tc>
          <w:tcPr>
            <w:tcW w:w="1067" w:type="dxa"/>
          </w:tcPr>
          <w:p w14:paraId="1E5A87FF" w14:textId="58B20E3F" w:rsidR="00CE5AEC" w:rsidRPr="0044437C" w:rsidRDefault="00CE5AEC" w:rsidP="00CE5AEC">
            <w:pPr>
              <w:pStyle w:val="TAC"/>
              <w:rPr>
                <w:rFonts w:cs="Arial"/>
                <w:szCs w:val="18"/>
                <w:lang w:eastAsia="zh-CN"/>
              </w:rPr>
            </w:pPr>
            <w:r w:rsidRPr="0044437C">
              <w:rPr>
                <w:rFonts w:cs="Arial"/>
                <w:szCs w:val="18"/>
                <w:lang w:eastAsia="zh-CN"/>
              </w:rPr>
              <w:t>253</w:t>
            </w:r>
          </w:p>
        </w:tc>
        <w:tc>
          <w:tcPr>
            <w:tcW w:w="1055" w:type="dxa"/>
          </w:tcPr>
          <w:p w14:paraId="1220097F" w14:textId="41D96765" w:rsidR="00CE5AEC" w:rsidRPr="0044437C" w:rsidRDefault="00CE5AEC" w:rsidP="00CE5AEC">
            <w:pPr>
              <w:pStyle w:val="TAC"/>
              <w:rPr>
                <w:rFonts w:cs="Arial"/>
                <w:szCs w:val="18"/>
                <w:lang w:eastAsia="zh-CN"/>
              </w:rPr>
            </w:pPr>
            <w:r w:rsidRPr="0044437C">
              <w:rPr>
                <w:rFonts w:cs="Arial"/>
                <w:szCs w:val="18"/>
                <w:lang w:eastAsia="zh-CN"/>
              </w:rPr>
              <w:t>100</w:t>
            </w:r>
          </w:p>
        </w:tc>
        <w:tc>
          <w:tcPr>
            <w:tcW w:w="1134" w:type="dxa"/>
          </w:tcPr>
          <w:p w14:paraId="72190807" w14:textId="4C6065BB" w:rsidR="00CE5AEC" w:rsidRPr="0044437C" w:rsidRDefault="00CE5AEC" w:rsidP="00CE5AEC">
            <w:pPr>
              <w:pStyle w:val="TAC"/>
              <w:rPr>
                <w:rFonts w:cs="Arial"/>
                <w:szCs w:val="18"/>
                <w:lang w:eastAsia="zh-CN"/>
              </w:rPr>
            </w:pPr>
            <w:r w:rsidRPr="0044437C">
              <w:rPr>
                <w:rFonts w:cs="Arial"/>
                <w:szCs w:val="18"/>
                <w:lang w:eastAsia="zh-CN"/>
              </w:rPr>
              <w:t>1518</w:t>
            </w:r>
          </w:p>
        </w:tc>
        <w:tc>
          <w:tcPr>
            <w:tcW w:w="1134" w:type="dxa"/>
          </w:tcPr>
          <w:p w14:paraId="4555EBE7" w14:textId="292BA12F" w:rsidR="00CE5AEC" w:rsidRPr="0044437C" w:rsidRDefault="00CE5AEC" w:rsidP="00CE5AEC">
            <w:pPr>
              <w:pStyle w:val="TAC"/>
              <w:rPr>
                <w:rFonts w:cs="Arial"/>
                <w:lang w:eastAsia="zh-CN"/>
              </w:rPr>
            </w:pPr>
            <w:r w:rsidRPr="0044437C">
              <w:rPr>
                <w:rFonts w:cs="Arial"/>
              </w:rPr>
              <w:t>2285</w:t>
            </w:r>
            <w:r w:rsidRPr="0044437C">
              <w:rPr>
                <w:rFonts w:cs="Arial"/>
                <w:lang w:eastAsia="zh-CN"/>
              </w:rPr>
              <w:t>0</w:t>
            </w:r>
            <w:r w:rsidRPr="0044437C">
              <w:rPr>
                <w:rFonts w:cs="Arial"/>
              </w:rPr>
              <w:t>1</w:t>
            </w:r>
          </w:p>
        </w:tc>
        <w:tc>
          <w:tcPr>
            <w:tcW w:w="1701" w:type="dxa"/>
          </w:tcPr>
          <w:p w14:paraId="0C47E466" w14:textId="09D35148" w:rsidR="00CE5AEC" w:rsidRPr="0044437C" w:rsidRDefault="00CE5AEC" w:rsidP="00CE5AEC">
            <w:pPr>
              <w:pStyle w:val="TAC"/>
              <w:rPr>
                <w:rFonts w:cs="Arial"/>
              </w:rPr>
            </w:pPr>
            <w:r w:rsidRPr="0044437C">
              <w:rPr>
                <w:rFonts w:cs="Arial"/>
              </w:rPr>
              <w:t>2285</w:t>
            </w:r>
            <w:r w:rsidRPr="0044437C">
              <w:rPr>
                <w:rFonts w:cs="Arial"/>
                <w:lang w:eastAsia="zh-CN"/>
              </w:rPr>
              <w:t>0</w:t>
            </w:r>
            <w:r w:rsidRPr="0044437C">
              <w:rPr>
                <w:rFonts w:cs="Arial"/>
              </w:rPr>
              <w:t>1-&lt;1&gt;-228570</w:t>
            </w:r>
          </w:p>
        </w:tc>
        <w:tc>
          <w:tcPr>
            <w:tcW w:w="1134" w:type="dxa"/>
          </w:tcPr>
          <w:p w14:paraId="3D11CA9D" w14:textId="0AE1FC65" w:rsidR="00CE5AEC" w:rsidRPr="0044437C" w:rsidRDefault="00CE5AEC" w:rsidP="00CE5AEC">
            <w:pPr>
              <w:pStyle w:val="TAC"/>
              <w:rPr>
                <w:rFonts w:cs="Arial"/>
                <w:szCs w:val="18"/>
                <w:lang w:eastAsia="zh-CN"/>
              </w:rPr>
            </w:pPr>
            <w:r w:rsidRPr="0044437C">
              <w:rPr>
                <w:rFonts w:cs="Arial"/>
                <w:szCs w:val="18"/>
                <w:lang w:eastAsia="zh-CN"/>
              </w:rPr>
              <w:t>1668</w:t>
            </w:r>
          </w:p>
        </w:tc>
        <w:tc>
          <w:tcPr>
            <w:tcW w:w="850" w:type="dxa"/>
          </w:tcPr>
          <w:p w14:paraId="6E96AD4B" w14:textId="1A9C5BE0" w:rsidR="00CE5AEC" w:rsidRPr="0044437C" w:rsidRDefault="00CE5AEC" w:rsidP="00CE5AEC">
            <w:pPr>
              <w:pStyle w:val="TAC"/>
              <w:rPr>
                <w:rFonts w:cs="Arial"/>
                <w:lang w:eastAsia="zh-CN"/>
              </w:rPr>
            </w:pPr>
            <w:r w:rsidRPr="0044437C">
              <w:rPr>
                <w:lang w:eastAsia="zh-CN"/>
              </w:rPr>
              <w:t>261269</w:t>
            </w:r>
          </w:p>
        </w:tc>
        <w:tc>
          <w:tcPr>
            <w:tcW w:w="1556" w:type="dxa"/>
          </w:tcPr>
          <w:p w14:paraId="2583024B" w14:textId="7B7D6827" w:rsidR="00CE5AEC" w:rsidRPr="0044437C" w:rsidRDefault="00CE5AEC" w:rsidP="00CE5AEC">
            <w:pPr>
              <w:pStyle w:val="TAC"/>
            </w:pPr>
            <w:r w:rsidRPr="0044437C">
              <w:rPr>
                <w:lang w:eastAsia="zh-CN"/>
              </w:rPr>
              <w:t>261269-&lt;1&gt;-261338</w:t>
            </w:r>
          </w:p>
        </w:tc>
      </w:tr>
      <w:tr w:rsidR="00572AC1" w:rsidRPr="0044437C" w14:paraId="0B294D3C" w14:textId="77777777" w:rsidTr="0070746B">
        <w:trPr>
          <w:jc w:val="center"/>
        </w:trPr>
        <w:tc>
          <w:tcPr>
            <w:tcW w:w="9631" w:type="dxa"/>
            <w:gridSpan w:val="8"/>
          </w:tcPr>
          <w:p w14:paraId="54CE5896" w14:textId="77777777" w:rsidR="00572AC1" w:rsidRPr="0044437C" w:rsidRDefault="00572AC1" w:rsidP="0070746B">
            <w:pPr>
              <w:pStyle w:val="TAN"/>
              <w:rPr>
                <w:rFonts w:cs="Arial"/>
              </w:rPr>
            </w:pPr>
            <w:r w:rsidRPr="0044437C">
              <w:rPr>
                <w:rFonts w:cs="Arial"/>
              </w:rPr>
              <w:t xml:space="preserve">NOTE 1: </w:t>
            </w:r>
            <w:r w:rsidRPr="0044437C">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89"/>
    </w:tbl>
    <w:p w14:paraId="4A2D37CF" w14:textId="77777777" w:rsidR="00524A5D" w:rsidRPr="0044437C" w:rsidRDefault="00524A5D"/>
    <w:p w14:paraId="43C2DC10" w14:textId="77777777" w:rsidR="00524A5D" w:rsidRPr="0044437C" w:rsidRDefault="00000000">
      <w:pPr>
        <w:pStyle w:val="Heading3"/>
      </w:pPr>
      <w:bookmarkStart w:id="290" w:name="_Toc27189"/>
      <w:bookmarkStart w:id="291" w:name="_Toc23634"/>
      <w:bookmarkStart w:id="292" w:name="_Toc368026210"/>
      <w:bookmarkStart w:id="293" w:name="_Toc7653"/>
      <w:bookmarkStart w:id="294" w:name="_Toc28473"/>
      <w:bookmarkStart w:id="295" w:name="_Toc120570016"/>
      <w:bookmarkStart w:id="296" w:name="_Toc111062022"/>
      <w:bookmarkStart w:id="297" w:name="_Toc15549"/>
      <w:bookmarkStart w:id="298" w:name="_Toc22322"/>
      <w:bookmarkStart w:id="299" w:name="_Toc121162808"/>
      <w:bookmarkStart w:id="300" w:name="_Toc194571784"/>
      <w:r w:rsidRPr="0044437C">
        <w:t>5.4A.3</w:t>
      </w:r>
      <w:r w:rsidRPr="0044437C">
        <w:tab/>
        <w:t>TX–RX frequency separation</w:t>
      </w:r>
      <w:bookmarkEnd w:id="290"/>
      <w:bookmarkEnd w:id="291"/>
      <w:bookmarkEnd w:id="292"/>
      <w:bookmarkEnd w:id="293"/>
      <w:bookmarkEnd w:id="294"/>
      <w:bookmarkEnd w:id="295"/>
      <w:bookmarkEnd w:id="296"/>
      <w:bookmarkEnd w:id="297"/>
      <w:bookmarkEnd w:id="298"/>
      <w:bookmarkEnd w:id="299"/>
      <w:bookmarkEnd w:id="300"/>
    </w:p>
    <w:p w14:paraId="1C3F76A5" w14:textId="77777777" w:rsidR="00572AC1" w:rsidRPr="0044437C" w:rsidRDefault="00572AC1" w:rsidP="000A2FE4">
      <w:pPr>
        <w:pStyle w:val="B1"/>
      </w:pPr>
      <w:r w:rsidRPr="0044437C">
        <w:t>a)</w:t>
      </w:r>
      <w:r w:rsidRPr="0044437C">
        <w:tab/>
        <w:t>The default E-UTRA TX channel (carrier centre frequency) to RX channel (carrier centre frequency) separation is specified in Table 5.4A.3-1 for the TX and RX channel bandwidth defined in Table 5.3A.1-1.</w:t>
      </w:r>
    </w:p>
    <w:p w14:paraId="595F23AB" w14:textId="77777777" w:rsidR="00572AC1" w:rsidRPr="0044437C" w:rsidRDefault="00572AC1" w:rsidP="00572AC1">
      <w:pPr>
        <w:pStyle w:val="TH"/>
      </w:pPr>
      <w:r w:rsidRPr="0044437C">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72AC1" w:rsidRPr="0044437C" w14:paraId="3A8F77E4" w14:textId="77777777" w:rsidTr="0070746B">
        <w:trPr>
          <w:tblHeader/>
          <w:jc w:val="center"/>
        </w:trPr>
        <w:tc>
          <w:tcPr>
            <w:tcW w:w="2817" w:type="dxa"/>
          </w:tcPr>
          <w:p w14:paraId="31E842DF" w14:textId="77777777" w:rsidR="00572AC1" w:rsidRPr="0044437C" w:rsidRDefault="00572AC1" w:rsidP="0070746B">
            <w:pPr>
              <w:pStyle w:val="TAH"/>
              <w:rPr>
                <w:rFonts w:cs="Arial"/>
              </w:rPr>
            </w:pPr>
            <w:r w:rsidRPr="0044437C">
              <w:rPr>
                <w:rFonts w:cs="Arial"/>
              </w:rPr>
              <w:t>E-UTRA Operating Band</w:t>
            </w:r>
          </w:p>
        </w:tc>
        <w:tc>
          <w:tcPr>
            <w:tcW w:w="2693" w:type="dxa"/>
          </w:tcPr>
          <w:p w14:paraId="365A2022" w14:textId="77777777" w:rsidR="00572AC1" w:rsidRPr="0044437C" w:rsidRDefault="00572AC1" w:rsidP="0070746B">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572AC1" w:rsidRPr="0044437C" w14:paraId="69F26762" w14:textId="77777777" w:rsidTr="0070746B">
        <w:trPr>
          <w:jc w:val="center"/>
        </w:trPr>
        <w:tc>
          <w:tcPr>
            <w:tcW w:w="2817" w:type="dxa"/>
          </w:tcPr>
          <w:p w14:paraId="2CF740DE" w14:textId="77777777" w:rsidR="00572AC1" w:rsidRPr="0044437C" w:rsidRDefault="00572AC1" w:rsidP="0070746B">
            <w:pPr>
              <w:pStyle w:val="TAC"/>
              <w:rPr>
                <w:rFonts w:cs="Arial"/>
              </w:rPr>
            </w:pPr>
            <w:r w:rsidRPr="0044437C">
              <w:rPr>
                <w:rFonts w:cs="Arial"/>
              </w:rPr>
              <w:t>256</w:t>
            </w:r>
          </w:p>
        </w:tc>
        <w:tc>
          <w:tcPr>
            <w:tcW w:w="2693" w:type="dxa"/>
          </w:tcPr>
          <w:p w14:paraId="248052BA" w14:textId="77777777" w:rsidR="00572AC1" w:rsidRPr="0044437C" w:rsidRDefault="00572AC1" w:rsidP="0070746B">
            <w:pPr>
              <w:pStyle w:val="TAC"/>
              <w:rPr>
                <w:rFonts w:cs="Arial"/>
              </w:rPr>
            </w:pPr>
            <w:r w:rsidRPr="0044437C">
              <w:rPr>
                <w:rFonts w:cs="Arial"/>
              </w:rPr>
              <w:t>190 MHz</w:t>
            </w:r>
          </w:p>
        </w:tc>
      </w:tr>
      <w:tr w:rsidR="00572AC1" w:rsidRPr="0044437C" w14:paraId="48A1A8D1" w14:textId="77777777" w:rsidTr="0070746B">
        <w:trPr>
          <w:jc w:val="center"/>
        </w:trPr>
        <w:tc>
          <w:tcPr>
            <w:tcW w:w="2817" w:type="dxa"/>
          </w:tcPr>
          <w:p w14:paraId="13751530" w14:textId="77777777" w:rsidR="00572AC1" w:rsidRPr="0044437C" w:rsidRDefault="00572AC1" w:rsidP="0070746B">
            <w:pPr>
              <w:pStyle w:val="TAC"/>
              <w:rPr>
                <w:rFonts w:cs="Arial"/>
              </w:rPr>
            </w:pPr>
            <w:r w:rsidRPr="0044437C">
              <w:rPr>
                <w:rFonts w:cs="Arial"/>
              </w:rPr>
              <w:t>255</w:t>
            </w:r>
          </w:p>
        </w:tc>
        <w:tc>
          <w:tcPr>
            <w:tcW w:w="2693" w:type="dxa"/>
          </w:tcPr>
          <w:p w14:paraId="0DBA8C36" w14:textId="77777777" w:rsidR="00572AC1" w:rsidRPr="0044437C" w:rsidRDefault="00572AC1" w:rsidP="0070746B">
            <w:pPr>
              <w:pStyle w:val="TAC"/>
              <w:rPr>
                <w:rFonts w:cs="Arial"/>
              </w:rPr>
            </w:pPr>
            <w:r w:rsidRPr="0044437C">
              <w:rPr>
                <w:rFonts w:cs="Arial"/>
              </w:rPr>
              <w:t>-101.5 MHz</w:t>
            </w:r>
          </w:p>
        </w:tc>
      </w:tr>
      <w:tr w:rsidR="00572AC1" w:rsidRPr="0044437C" w14:paraId="308373BC" w14:textId="77777777" w:rsidTr="0070746B">
        <w:trPr>
          <w:jc w:val="center"/>
        </w:trPr>
        <w:tc>
          <w:tcPr>
            <w:tcW w:w="2817" w:type="dxa"/>
          </w:tcPr>
          <w:p w14:paraId="7CD6326A" w14:textId="77777777" w:rsidR="00572AC1" w:rsidRPr="0044437C" w:rsidRDefault="00572AC1" w:rsidP="0070746B">
            <w:pPr>
              <w:pStyle w:val="TAC"/>
              <w:rPr>
                <w:rFonts w:cs="Arial"/>
                <w:lang w:eastAsia="zh-CN"/>
              </w:rPr>
            </w:pPr>
            <w:r w:rsidRPr="0044437C">
              <w:rPr>
                <w:rFonts w:cs="Arial"/>
                <w:lang w:eastAsia="zh-CN"/>
              </w:rPr>
              <w:t>254</w:t>
            </w:r>
          </w:p>
        </w:tc>
        <w:tc>
          <w:tcPr>
            <w:tcW w:w="2693" w:type="dxa"/>
          </w:tcPr>
          <w:p w14:paraId="4058FA34" w14:textId="77777777" w:rsidR="00572AC1" w:rsidRPr="0044437C" w:rsidRDefault="00572AC1" w:rsidP="0070746B">
            <w:pPr>
              <w:pStyle w:val="TAC"/>
              <w:rPr>
                <w:rFonts w:cs="Arial"/>
                <w:lang w:eastAsia="zh-CN"/>
              </w:rPr>
            </w:pPr>
            <w:r w:rsidRPr="0044437C">
              <w:rPr>
                <w:rFonts w:cs="Arial"/>
                <w:lang w:eastAsia="zh-CN"/>
              </w:rPr>
              <w:t>873.5 MHz</w:t>
            </w:r>
          </w:p>
        </w:tc>
      </w:tr>
      <w:tr w:rsidR="00CE5AEC" w:rsidRPr="0044437C" w14:paraId="4BF8A061" w14:textId="77777777" w:rsidTr="00CE5AEC">
        <w:trPr>
          <w:jc w:val="center"/>
        </w:trPr>
        <w:tc>
          <w:tcPr>
            <w:tcW w:w="2817" w:type="dxa"/>
            <w:tcBorders>
              <w:top w:val="single" w:sz="4" w:space="0" w:color="auto"/>
              <w:left w:val="single" w:sz="4" w:space="0" w:color="auto"/>
              <w:bottom w:val="single" w:sz="4" w:space="0" w:color="auto"/>
              <w:right w:val="single" w:sz="4" w:space="0" w:color="auto"/>
            </w:tcBorders>
          </w:tcPr>
          <w:p w14:paraId="242231A9" w14:textId="77777777" w:rsidR="00CE5AEC" w:rsidRPr="0044437C" w:rsidRDefault="00CE5AEC" w:rsidP="00CF78C9">
            <w:pPr>
              <w:pStyle w:val="TAC"/>
              <w:rPr>
                <w:rFonts w:cs="Arial"/>
                <w:lang w:eastAsia="zh-CN"/>
              </w:rPr>
            </w:pPr>
            <w:r w:rsidRPr="0044437C">
              <w:rPr>
                <w:rFonts w:cs="Arial"/>
                <w:lang w:eastAsia="zh-CN"/>
              </w:rPr>
              <w:t>253</w:t>
            </w:r>
          </w:p>
        </w:tc>
        <w:tc>
          <w:tcPr>
            <w:tcW w:w="2693" w:type="dxa"/>
            <w:tcBorders>
              <w:top w:val="single" w:sz="4" w:space="0" w:color="auto"/>
              <w:left w:val="single" w:sz="4" w:space="0" w:color="auto"/>
              <w:bottom w:val="single" w:sz="4" w:space="0" w:color="auto"/>
              <w:right w:val="single" w:sz="4" w:space="0" w:color="auto"/>
            </w:tcBorders>
          </w:tcPr>
          <w:p w14:paraId="4ED7E853" w14:textId="77777777" w:rsidR="00CE5AEC" w:rsidRPr="0044437C" w:rsidRDefault="00CE5AEC" w:rsidP="00CF78C9">
            <w:pPr>
              <w:pStyle w:val="TAC"/>
              <w:rPr>
                <w:rFonts w:cs="Arial"/>
                <w:lang w:eastAsia="zh-CN"/>
              </w:rPr>
            </w:pPr>
            <w:r w:rsidRPr="0044437C">
              <w:rPr>
                <w:rFonts w:cs="Arial"/>
                <w:lang w:eastAsia="zh-CN"/>
              </w:rPr>
              <w:t>-150 MHz</w:t>
            </w:r>
          </w:p>
        </w:tc>
      </w:tr>
    </w:tbl>
    <w:p w14:paraId="0207675D" w14:textId="77777777" w:rsidR="00524A5D" w:rsidRPr="0044437C" w:rsidRDefault="00524A5D"/>
    <w:p w14:paraId="71150AA9" w14:textId="77777777" w:rsidR="00524A5D" w:rsidRPr="0044437C" w:rsidRDefault="00000000">
      <w:pPr>
        <w:pStyle w:val="Heading2"/>
      </w:pPr>
      <w:bookmarkStart w:id="301" w:name="_Toc24822"/>
      <w:bookmarkStart w:id="302" w:name="_Toc26630"/>
      <w:bookmarkStart w:id="303" w:name="_Toc121162809"/>
      <w:bookmarkStart w:id="304" w:name="_Toc12780"/>
      <w:bookmarkStart w:id="305" w:name="_Toc120570017"/>
      <w:bookmarkStart w:id="306" w:name="_Toc31551"/>
      <w:bookmarkStart w:id="307" w:name="_Toc31042"/>
      <w:bookmarkStart w:id="308" w:name="_Toc12815"/>
      <w:bookmarkStart w:id="309" w:name="_Toc194571785"/>
      <w:r w:rsidRPr="0044437C">
        <w:t>5.4B</w:t>
      </w:r>
      <w:r w:rsidRPr="0044437C">
        <w:tab/>
        <w:t>Channel arrangement for category NB1 and NB2</w:t>
      </w:r>
      <w:bookmarkEnd w:id="301"/>
      <w:bookmarkEnd w:id="302"/>
      <w:bookmarkEnd w:id="303"/>
      <w:bookmarkEnd w:id="304"/>
      <w:bookmarkEnd w:id="305"/>
      <w:bookmarkEnd w:id="306"/>
      <w:bookmarkEnd w:id="307"/>
      <w:bookmarkEnd w:id="308"/>
      <w:bookmarkEnd w:id="309"/>
    </w:p>
    <w:p w14:paraId="4F46F839" w14:textId="77777777" w:rsidR="00524A5D" w:rsidRPr="0044437C" w:rsidRDefault="00000000">
      <w:pPr>
        <w:pStyle w:val="Heading3"/>
      </w:pPr>
      <w:bookmarkStart w:id="310" w:name="_Toc121162810"/>
      <w:bookmarkStart w:id="311" w:name="_Toc120570018"/>
      <w:bookmarkStart w:id="312" w:name="_Toc19032"/>
      <w:bookmarkStart w:id="313" w:name="_Toc5841"/>
      <w:bookmarkStart w:id="314" w:name="_Toc10173"/>
      <w:bookmarkStart w:id="315" w:name="_Toc18832"/>
      <w:bookmarkStart w:id="316" w:name="_Toc15707"/>
      <w:bookmarkStart w:id="317" w:name="_Toc20872"/>
      <w:bookmarkStart w:id="318" w:name="_Toc194571786"/>
      <w:r w:rsidRPr="0044437C">
        <w:t>5.4B.1</w:t>
      </w:r>
      <w:r w:rsidRPr="0044437C">
        <w:tab/>
        <w:t>Channel spacing</w:t>
      </w:r>
      <w:bookmarkEnd w:id="310"/>
      <w:bookmarkEnd w:id="311"/>
      <w:bookmarkEnd w:id="312"/>
      <w:bookmarkEnd w:id="313"/>
      <w:bookmarkEnd w:id="314"/>
      <w:bookmarkEnd w:id="315"/>
      <w:bookmarkEnd w:id="316"/>
      <w:bookmarkEnd w:id="317"/>
      <w:bookmarkEnd w:id="318"/>
    </w:p>
    <w:p w14:paraId="70AD72CD" w14:textId="3E8EAFFA" w:rsidR="00524A5D" w:rsidRPr="0044437C" w:rsidRDefault="00000000">
      <w:r w:rsidRPr="0044437C">
        <w:t>Nominal channel spacing for UE category NB1 and NB2 in stand-alone mode is 200 kHz.</w:t>
      </w:r>
      <w:r w:rsidR="00F2594D" w:rsidRPr="0044437C">
        <w:t xml:space="preserve"> For in-band operation, the nominal channel spacing between two adjacent category NB1 or NB2 carriers is 180 kHz.</w:t>
      </w:r>
    </w:p>
    <w:p w14:paraId="491A2958" w14:textId="77777777" w:rsidR="00524A5D" w:rsidRPr="0044437C" w:rsidRDefault="00000000">
      <w:pPr>
        <w:pStyle w:val="Heading3"/>
      </w:pPr>
      <w:bookmarkStart w:id="319" w:name="_Toc1083"/>
      <w:bookmarkStart w:id="320" w:name="_Toc23697"/>
      <w:bookmarkStart w:id="321" w:name="_Toc120570019"/>
      <w:bookmarkStart w:id="322" w:name="_Toc10208"/>
      <w:bookmarkStart w:id="323" w:name="_Toc9869"/>
      <w:bookmarkStart w:id="324" w:name="_Toc4561"/>
      <w:bookmarkStart w:id="325" w:name="_Toc121162811"/>
      <w:bookmarkStart w:id="326" w:name="_Toc1120"/>
      <w:bookmarkStart w:id="327" w:name="_Toc194571787"/>
      <w:r w:rsidRPr="0044437C">
        <w:t>5.4B.2</w:t>
      </w:r>
      <w:r w:rsidRPr="0044437C">
        <w:tab/>
        <w:t>Channel raster, carrier frequency and EARFCN</w:t>
      </w:r>
      <w:bookmarkEnd w:id="319"/>
      <w:bookmarkEnd w:id="320"/>
      <w:bookmarkEnd w:id="321"/>
      <w:bookmarkEnd w:id="322"/>
      <w:bookmarkEnd w:id="323"/>
      <w:bookmarkEnd w:id="324"/>
      <w:bookmarkEnd w:id="325"/>
      <w:bookmarkEnd w:id="326"/>
      <w:bookmarkEnd w:id="327"/>
    </w:p>
    <w:p w14:paraId="7C1EF356" w14:textId="77777777" w:rsidR="00F2594D" w:rsidRPr="0044437C" w:rsidRDefault="00F2594D" w:rsidP="0044437C">
      <w:pPr>
        <w:pStyle w:val="Heading4"/>
        <w:rPr>
          <w:rFonts w:eastAsia="SimSun"/>
        </w:rPr>
      </w:pPr>
      <w:r w:rsidRPr="0044437C">
        <w:rPr>
          <w:rFonts w:eastAsia="SimSun"/>
        </w:rPr>
        <w:t>5.4B.2.1</w:t>
      </w:r>
      <w:r w:rsidRPr="0044437C">
        <w:rPr>
          <w:rFonts w:eastAsia="SimSun"/>
        </w:rPr>
        <w:tab/>
        <w:t>General</w:t>
      </w:r>
    </w:p>
    <w:p w14:paraId="0BB0ED03" w14:textId="6BC4E8AC" w:rsidR="00524A5D" w:rsidRPr="0044437C" w:rsidRDefault="00000000">
      <w:pPr>
        <w:rPr>
          <w:rFonts w:eastAsia="SimSun"/>
        </w:rPr>
      </w:pPr>
      <w:r w:rsidRPr="0044437C">
        <w:rPr>
          <w:rFonts w:eastAsia="SimSun"/>
        </w:rPr>
        <w:t xml:space="preserve">The channel raster of UE category </w:t>
      </w:r>
      <w:r w:rsidRPr="0044437C">
        <w:t xml:space="preserve">NB1/NB2 </w:t>
      </w:r>
      <w:r w:rsidRPr="0044437C">
        <w:rPr>
          <w:rFonts w:eastAsia="SimSun"/>
        </w:rPr>
        <w:t>shall be as defined in clause 5.4A.2, and the channel raster per-frequency band shall be as defined in table 5.4A.2-1.</w:t>
      </w:r>
    </w:p>
    <w:p w14:paraId="4496822B" w14:textId="67138C0A" w:rsidR="00F2594D" w:rsidRPr="0044437C" w:rsidRDefault="00000000" w:rsidP="00F2594D">
      <w:r w:rsidRPr="0044437C">
        <w:rPr>
          <w:rFonts w:eastAsia="SimSun"/>
        </w:rPr>
        <w:t>T</w:t>
      </w:r>
      <w:r w:rsidRPr="0044437C">
        <w:t>he carrier frequency</w:t>
      </w:r>
      <w:r w:rsidRPr="0044437C">
        <w:rPr>
          <w:rFonts w:eastAsia="SimSun"/>
        </w:rPr>
        <w:t xml:space="preserve"> of UE category </w:t>
      </w:r>
      <w:r w:rsidRPr="0044437C">
        <w:t>NB1/NB2</w:t>
      </w:r>
      <w:r w:rsidRPr="0044437C">
        <w:rPr>
          <w:rFonts w:eastAsia="SimSun"/>
        </w:rPr>
        <w:t xml:space="preserve"> </w:t>
      </w:r>
      <w:r w:rsidRPr="0044437C">
        <w:t xml:space="preserve">in </w:t>
      </w:r>
      <w:r w:rsidRPr="0044437C">
        <w:rPr>
          <w:rFonts w:eastAsia="SimSun"/>
        </w:rPr>
        <w:t xml:space="preserve">the </w:t>
      </w:r>
      <w:r w:rsidRPr="0044437C">
        <w:t>downlink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-0.5, 0, 1, 2, 3, 4, 5, 6, 7, 8, 9} for FDD.</w:t>
      </w:r>
    </w:p>
    <w:p w14:paraId="5D0C9532" w14:textId="77777777" w:rsidR="00F2594D" w:rsidRPr="0044437C" w:rsidRDefault="00F2594D" w:rsidP="00F2594D">
      <w:r w:rsidRPr="0044437C">
        <w:t>The carrier frequency of UE category NB1/NB2 in the uplink is designated by the E-UTRA Absolute Radio Frequency Channel Number (EARFCN) as defined in Table 5.4A.2-1, and the Offset of category NB1/NB2 Channel Number to EARFCN in the range of {-10, -9, -8, -7, -6, -5, -4, -3, -2, -1, 0, 1, 2, 3, 4, 5, 6, 7, 8, 9} for FDD.</w:t>
      </w:r>
    </w:p>
    <w:p w14:paraId="4144B62E" w14:textId="77777777" w:rsidR="00F2594D" w:rsidRPr="0044437C" w:rsidRDefault="00F2594D" w:rsidP="0044437C">
      <w:pPr>
        <w:pStyle w:val="Heading4"/>
      </w:pPr>
      <w:r w:rsidRPr="0044437C">
        <w:lastRenderedPageBreak/>
        <w:t>5.4B.2.2</w:t>
      </w:r>
      <w:r w:rsidRPr="0044437C">
        <w:tab/>
        <w:t>Stand-alone operation</w:t>
      </w:r>
    </w:p>
    <w:p w14:paraId="1D814FFA" w14:textId="1200BC4E" w:rsidR="00524A5D" w:rsidRPr="0044437C" w:rsidRDefault="00000000" w:rsidP="00F2594D">
      <w:pPr>
        <w:rPr>
          <w:rFonts w:eastAsia="SimSun"/>
        </w:rPr>
      </w:pPr>
      <w:r w:rsidRPr="0044437C">
        <w:t>The relation between EARFCN</w:t>
      </w:r>
      <w:r w:rsidRPr="0044437C">
        <w:rPr>
          <w:rFonts w:eastAsia="SimSun"/>
        </w:rPr>
        <w:t xml:space="preserve">, Offset of category </w:t>
      </w:r>
      <w:r w:rsidRPr="0044437C">
        <w:t>NB1/NB2</w:t>
      </w:r>
      <w:r w:rsidRPr="0044437C">
        <w:rPr>
          <w:rFonts w:eastAsia="SimSun"/>
        </w:rPr>
        <w:t xml:space="preserve"> Channel Number to EARFCN</w:t>
      </w:r>
      <w:r w:rsidRPr="0044437C">
        <w:t xml:space="preserve"> and the carrier frequency in MHz for the downlink is given by the following equation, where F</w:t>
      </w:r>
      <w:r w:rsidRPr="0044437C">
        <w:rPr>
          <w:vertAlign w:val="subscript"/>
        </w:rPr>
        <w:t>DL</w:t>
      </w:r>
      <w:r w:rsidRPr="0044437C">
        <w:t xml:space="preserve"> </w:t>
      </w:r>
      <w:r w:rsidRPr="0044437C">
        <w:rPr>
          <w:rFonts w:eastAsia="SimSun"/>
        </w:rPr>
        <w:t xml:space="preserve">is the downlink carrier frequency of </w:t>
      </w:r>
      <w:r w:rsidRPr="0044437C">
        <w:t>category NB1/NB2</w:t>
      </w:r>
      <w:r w:rsidRPr="0044437C">
        <w:rPr>
          <w:rFonts w:eastAsia="SimSun"/>
        </w:rPr>
        <w:t xml:space="preserve">, </w:t>
      </w:r>
      <w:r w:rsidRPr="0044437C">
        <w:t>F</w:t>
      </w:r>
      <w:r w:rsidRPr="0044437C">
        <w:rPr>
          <w:vertAlign w:val="subscript"/>
        </w:rPr>
        <w:t>DL_low</w:t>
      </w:r>
      <w:r w:rsidRPr="0044437C">
        <w:t xml:space="preserve"> and N</w:t>
      </w:r>
      <w:r w:rsidRPr="0044437C">
        <w:rPr>
          <w:vertAlign w:val="subscript"/>
        </w:rPr>
        <w:t>Offs-DL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vertAlign w:val="subscript"/>
        </w:rPr>
        <w:t>DL</w:t>
      </w:r>
      <w:r w:rsidRPr="0044437C">
        <w:t xml:space="preserve"> is the downlink EARFCN</w:t>
      </w:r>
      <w:r w:rsidRPr="0044437C">
        <w:rPr>
          <w:rFonts w:eastAsia="SimSun"/>
        </w:rPr>
        <w:t>, M</w:t>
      </w:r>
      <w:r w:rsidRPr="0044437C">
        <w:rPr>
          <w:vertAlign w:val="subscript"/>
        </w:rPr>
        <w:t>DL</w:t>
      </w:r>
      <w:r w:rsidRPr="0044437C">
        <w:rPr>
          <w:rFonts w:eastAsia="SimSun"/>
          <w:vertAlign w:val="subscript"/>
        </w:rPr>
        <w:t xml:space="preserve"> </w:t>
      </w:r>
      <w:r w:rsidRPr="0044437C">
        <w:rPr>
          <w:rFonts w:eastAsia="SimSun"/>
        </w:rPr>
        <w:t xml:space="preserve">is the Offset of category </w:t>
      </w:r>
      <w:r w:rsidRPr="0044437C">
        <w:t>NB1/NB2</w:t>
      </w:r>
      <w:r w:rsidRPr="0044437C">
        <w:rPr>
          <w:rFonts w:eastAsia="SimSun"/>
        </w:rPr>
        <w:t xml:space="preserve"> Channel Number to downlink EARFCN.</w:t>
      </w:r>
    </w:p>
    <w:p w14:paraId="04E5F307" w14:textId="77777777" w:rsidR="00524A5D" w:rsidRPr="0044437C" w:rsidRDefault="00000000">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rFonts w:eastAsia="SimSun"/>
        </w:rPr>
        <w:t>)</w:t>
      </w:r>
    </w:p>
    <w:p w14:paraId="04A918C8" w14:textId="77777777" w:rsidR="00524A5D" w:rsidRPr="0044437C" w:rsidRDefault="00000000">
      <w:pPr>
        <w:rPr>
          <w:rFonts w:eastAsia="SimSun"/>
        </w:rPr>
      </w:pPr>
      <w:r w:rsidRPr="0044437C">
        <w:t xml:space="preserve">The carrier frequency </w:t>
      </w:r>
      <w:r w:rsidRPr="0044437C">
        <w:rPr>
          <w:rFonts w:eastAsia="SimSun"/>
        </w:rPr>
        <w:t xml:space="preserve">of UE category </w:t>
      </w:r>
      <w:r w:rsidRPr="0044437C">
        <w:t>NB1/NB2</w:t>
      </w:r>
      <w:r w:rsidRPr="0044437C">
        <w:rPr>
          <w:rFonts w:eastAsia="SimSun"/>
        </w:rPr>
        <w:t xml:space="preserve"> </w:t>
      </w:r>
      <w:r w:rsidRPr="0044437C">
        <w:t xml:space="preserve">in </w:t>
      </w:r>
      <w:r w:rsidRPr="0044437C">
        <w:rPr>
          <w:rFonts w:eastAsia="SimSun"/>
        </w:rPr>
        <w:t>the uplink</w:t>
      </w:r>
      <w:r w:rsidRPr="0044437C">
        <w:t xml:space="preserve">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 1, 2, 3, 4, 5, 6, 7, 8, 9} for FDD. The relation between EARFCN</w:t>
      </w:r>
      <w:r w:rsidRPr="0044437C">
        <w:rPr>
          <w:rFonts w:eastAsia="SimSun"/>
        </w:rPr>
        <w:t xml:space="preserve">, Offset of </w:t>
      </w:r>
      <w:r w:rsidRPr="0044437C">
        <w:t>category NB1/NB2</w:t>
      </w:r>
      <w:r w:rsidRPr="0044437C">
        <w:rPr>
          <w:rFonts w:eastAsia="SimSun"/>
        </w:rPr>
        <w:t xml:space="preserve"> Channel Number</w:t>
      </w:r>
      <w:r w:rsidRPr="0044437C">
        <w:t xml:space="preserve"> </w:t>
      </w:r>
      <w:r w:rsidRPr="0044437C">
        <w:rPr>
          <w:rFonts w:eastAsia="SimSun"/>
        </w:rPr>
        <w:t xml:space="preserve">to EARFCN </w:t>
      </w:r>
      <w:r w:rsidRPr="0044437C">
        <w:t xml:space="preserve">and the carrier frequency in MHz for the </w:t>
      </w:r>
      <w:r w:rsidRPr="0044437C">
        <w:rPr>
          <w:rFonts w:eastAsia="SimSun"/>
        </w:rPr>
        <w:t>uplink</w:t>
      </w:r>
      <w:r w:rsidRPr="0044437C">
        <w:t xml:space="preserve"> is given by the following equation, where F</w:t>
      </w:r>
      <w:r w:rsidRPr="0044437C">
        <w:rPr>
          <w:rFonts w:eastAsia="SimSun"/>
          <w:vertAlign w:val="subscript"/>
        </w:rPr>
        <w:t>U</w:t>
      </w:r>
      <w:r w:rsidRPr="0044437C">
        <w:rPr>
          <w:vertAlign w:val="subscript"/>
        </w:rPr>
        <w:t>L</w:t>
      </w:r>
      <w:r w:rsidRPr="0044437C">
        <w:t xml:space="preserve"> </w:t>
      </w:r>
      <w:r w:rsidRPr="0044437C">
        <w:rPr>
          <w:rFonts w:eastAsia="SimSun"/>
        </w:rPr>
        <w:t xml:space="preserve">is the uplink carrier frequency of category </w:t>
      </w:r>
      <w:r w:rsidRPr="0044437C">
        <w:t>NB1/NB2</w:t>
      </w:r>
      <w:r w:rsidRPr="0044437C">
        <w:rPr>
          <w:rFonts w:eastAsia="SimSun"/>
        </w:rPr>
        <w:t xml:space="preserve">, </w:t>
      </w:r>
      <w:r w:rsidRPr="0044437C">
        <w:t>F</w:t>
      </w:r>
      <w:r w:rsidRPr="0044437C">
        <w:rPr>
          <w:rFonts w:eastAsia="SimSun"/>
          <w:vertAlign w:val="subscript"/>
        </w:rPr>
        <w:t>U</w:t>
      </w:r>
      <w:r w:rsidRPr="0044437C">
        <w:rPr>
          <w:vertAlign w:val="subscript"/>
        </w:rPr>
        <w:t>L_low</w:t>
      </w:r>
      <w:r w:rsidRPr="0044437C">
        <w:t xml:space="preserve"> and N</w:t>
      </w:r>
      <w:r w:rsidRPr="0044437C">
        <w:rPr>
          <w:vertAlign w:val="subscript"/>
        </w:rPr>
        <w:t>Offs-</w:t>
      </w:r>
      <w:r w:rsidRPr="0044437C">
        <w:rPr>
          <w:rFonts w:eastAsia="SimSun"/>
          <w:vertAlign w:val="subscript"/>
        </w:rPr>
        <w:t>U</w:t>
      </w:r>
      <w:r w:rsidRPr="0044437C">
        <w:rPr>
          <w:vertAlign w:val="subscript"/>
        </w:rPr>
        <w:t>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rFonts w:eastAsia="SimSun"/>
          <w:vertAlign w:val="subscript"/>
        </w:rPr>
        <w:t>U</w:t>
      </w:r>
      <w:r w:rsidRPr="0044437C">
        <w:rPr>
          <w:vertAlign w:val="subscript"/>
        </w:rPr>
        <w:t>L</w:t>
      </w:r>
      <w:r w:rsidRPr="0044437C">
        <w:t xml:space="preserve"> is the </w:t>
      </w:r>
      <w:r w:rsidRPr="0044437C">
        <w:rPr>
          <w:rFonts w:eastAsia="SimSun"/>
        </w:rPr>
        <w:t>uplink</w:t>
      </w:r>
      <w:r w:rsidRPr="0044437C">
        <w:t xml:space="preserve"> EARFCN</w:t>
      </w:r>
      <w:r w:rsidRPr="0044437C">
        <w:rPr>
          <w:rFonts w:eastAsia="SimSun"/>
        </w:rPr>
        <w:t>, M</w:t>
      </w:r>
      <w:r w:rsidRPr="0044437C">
        <w:rPr>
          <w:rFonts w:eastAsia="SimSun"/>
          <w:vertAlign w:val="subscript"/>
        </w:rPr>
        <w:t>U</w:t>
      </w:r>
      <w:r w:rsidRPr="0044437C">
        <w:rPr>
          <w:vertAlign w:val="subscript"/>
        </w:rPr>
        <w:t>L</w:t>
      </w:r>
      <w:r w:rsidRPr="0044437C">
        <w:rPr>
          <w:rFonts w:eastAsia="SimSun"/>
          <w:vertAlign w:val="subscript"/>
        </w:rPr>
        <w:t xml:space="preserve"> </w:t>
      </w:r>
      <w:r w:rsidRPr="0044437C">
        <w:rPr>
          <w:rFonts w:eastAsia="SimSun"/>
        </w:rPr>
        <w:t xml:space="preserve">is the Offset of </w:t>
      </w:r>
      <w:r w:rsidRPr="0044437C">
        <w:t>category NB1/NB2</w:t>
      </w:r>
      <w:r w:rsidRPr="0044437C">
        <w:rPr>
          <w:rFonts w:eastAsia="SimSun"/>
        </w:rPr>
        <w:t xml:space="preserve"> Channel Number to uplink EARFCN.</w:t>
      </w:r>
    </w:p>
    <w:p w14:paraId="66285DD6" w14:textId="77777777" w:rsidR="00524A5D" w:rsidRPr="0044437C" w:rsidRDefault="00000000">
      <w:pPr>
        <w:pStyle w:val="EQ"/>
        <w:spacing w:after="240"/>
        <w:jc w:val="center"/>
        <w:rPr>
          <w:rFonts w:eastAsia="SimSu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r w:rsidRPr="0044437C">
        <w:rPr>
          <w:rFonts w:eastAsia="SimSun"/>
        </w:rPr>
        <w:t xml:space="preserve"> + 0.0025*(2M</w:t>
      </w:r>
      <w:r w:rsidRPr="0044437C">
        <w:rPr>
          <w:rFonts w:eastAsia="SimSun"/>
          <w:vertAlign w:val="subscript"/>
        </w:rPr>
        <w:t>UL</w:t>
      </w:r>
      <w:r w:rsidRPr="0044437C">
        <w:rPr>
          <w:rFonts w:eastAsia="SimSun"/>
        </w:rPr>
        <w:t>)</w:t>
      </w:r>
    </w:p>
    <w:p w14:paraId="32EE981C" w14:textId="77777777" w:rsidR="00F2594D" w:rsidRPr="0044437C" w:rsidRDefault="00F2594D" w:rsidP="00F2594D">
      <w:pPr>
        <w:rPr>
          <w:rFonts w:cs="v5.0.0"/>
          <w:lang w:eastAsia="zh-TW"/>
        </w:rPr>
      </w:pPr>
      <w:bookmarkStart w:id="328" w:name="OLE_LINK75"/>
      <w:bookmarkStart w:id="329" w:name="OLE_LINK23"/>
      <w:bookmarkStart w:id="330" w:name="_Toc3438"/>
      <w:bookmarkStart w:id="331" w:name="_Toc121162812"/>
      <w:bookmarkStart w:id="332" w:name="_Toc27231"/>
      <w:bookmarkStart w:id="333" w:name="_Toc10975"/>
      <w:bookmarkStart w:id="334" w:name="_Toc14339"/>
      <w:bookmarkStart w:id="335" w:name="_Toc3666"/>
      <w:bookmarkStart w:id="336" w:name="_Toc120570020"/>
      <w:bookmarkStart w:id="337" w:name="_Toc2"/>
      <w:bookmarkStart w:id="338" w:name="_Toc194571788"/>
      <w:r w:rsidRPr="0044437C">
        <w:rPr>
          <w:rFonts w:cs="v5.0.0"/>
          <w:lang w:eastAsia="zh-TW"/>
        </w:rPr>
        <w:t xml:space="preserve">For </w:t>
      </w:r>
      <w:r w:rsidRPr="0044437C">
        <w:rPr>
          <w:lang w:eastAsia="zh-CN"/>
        </w:rPr>
        <w:t>the carrier including NPSS/NSSS for</w:t>
      </w:r>
      <w:r w:rsidRPr="0044437C">
        <w:rPr>
          <w:rFonts w:cs="v5.0.0"/>
          <w:lang w:eastAsia="zh-TW"/>
        </w:rPr>
        <w:t xml:space="preserve"> stand-alone operation, the </w:t>
      </w:r>
      <w:r w:rsidRPr="0044437C">
        <w:rPr>
          <w:lang w:eastAsia="zh-CN"/>
        </w:rPr>
        <w:t>M</w:t>
      </w:r>
      <w:r w:rsidRPr="0044437C">
        <w:rPr>
          <w:sz w:val="15"/>
          <w:szCs w:val="15"/>
          <w:lang w:eastAsia="zh-CN"/>
        </w:rPr>
        <w:t>DL</w:t>
      </w:r>
      <w:r w:rsidRPr="0044437C">
        <w:rPr>
          <w:lang w:eastAsia="zh-CN"/>
        </w:rPr>
        <w:t xml:space="preserve"> = 0 is used.</w:t>
      </w:r>
    </w:p>
    <w:bookmarkEnd w:id="328"/>
    <w:bookmarkEnd w:id="329"/>
    <w:p w14:paraId="064E43B7" w14:textId="77777777" w:rsidR="00F2594D" w:rsidRPr="0044437C" w:rsidRDefault="00F2594D" w:rsidP="00F2594D">
      <w:r w:rsidRPr="0044437C">
        <w:t>In Rel-18, UE is only required to support the same operation mode for anchor and non-anchor carriers.</w:t>
      </w:r>
    </w:p>
    <w:p w14:paraId="03887948" w14:textId="77777777" w:rsidR="00F2594D" w:rsidRPr="0044437C" w:rsidRDefault="00F2594D" w:rsidP="00F2594D">
      <w:pPr>
        <w:pStyle w:val="Heading4"/>
      </w:pPr>
      <w:r w:rsidRPr="0044437C">
        <w:t>5.4B.2.3</w:t>
      </w:r>
      <w:r w:rsidRPr="0044437C">
        <w:tab/>
        <w:t>In-band operation</w:t>
      </w:r>
    </w:p>
    <w:p w14:paraId="25A182AB" w14:textId="52F1BEEA" w:rsidR="00F2594D" w:rsidRPr="0044437C" w:rsidRDefault="00F2594D" w:rsidP="00F2594D">
      <w:pPr>
        <w:rPr>
          <w:lang w:eastAsia="zh-TW"/>
        </w:rPr>
      </w:pPr>
      <w:bookmarkStart w:id="339" w:name="OLE_LINK7"/>
      <w:bookmarkStart w:id="340" w:name="OLE_LINK9"/>
      <w:bookmarkStart w:id="341" w:name="OLE_LINK59"/>
      <w:r w:rsidRPr="0044437C">
        <w:rPr>
          <w:lang w:eastAsia="zh-TW"/>
        </w:rPr>
        <w:t>In Rel-18, NTN NB-IoT UEs may optionally support in-band operation with NR NTN.</w:t>
      </w:r>
    </w:p>
    <w:bookmarkEnd w:id="339"/>
    <w:bookmarkEnd w:id="340"/>
    <w:p w14:paraId="401EA6D9" w14:textId="77777777" w:rsidR="00F2594D" w:rsidRPr="0044437C" w:rsidRDefault="00F2594D" w:rsidP="00F2594D">
      <w:pPr>
        <w:rPr>
          <w:lang w:eastAsia="zh-TW"/>
        </w:rPr>
      </w:pPr>
      <w:r w:rsidRPr="0044437C">
        <w:t>The relation between EARFCN, Offset of category NB1/NB2 Channel Number to EARFCN and the carrier frequency in MHz for the downlink is given by the following equation, where F</w:t>
      </w:r>
      <w:r w:rsidRPr="0044437C">
        <w:rPr>
          <w:vertAlign w:val="subscript"/>
        </w:rPr>
        <w:t>DL</w:t>
      </w:r>
      <w:r w:rsidRPr="0044437C">
        <w:t xml:space="preserve"> is the downlink carrier frequency of category NB1/NB2, F</w:t>
      </w:r>
      <w:r w:rsidRPr="0044437C">
        <w:rPr>
          <w:vertAlign w:val="subscript"/>
        </w:rPr>
        <w:t>DL_low</w:t>
      </w:r>
      <w:r w:rsidRPr="0044437C">
        <w:t xml:space="preserve"> and N</w:t>
      </w:r>
      <w:r w:rsidRPr="0044437C">
        <w:rPr>
          <w:vertAlign w:val="subscript"/>
        </w:rPr>
        <w:t>Offs-DL</w:t>
      </w:r>
      <w:r w:rsidRPr="0044437C">
        <w:t xml:space="preserve"> are given in table 5.4A.2-1, N</w:t>
      </w:r>
      <w:r w:rsidRPr="0044437C">
        <w:rPr>
          <w:vertAlign w:val="subscript"/>
        </w:rPr>
        <w:t>DL</w:t>
      </w:r>
      <w:r w:rsidRPr="0044437C">
        <w:t xml:space="preserve"> is the downlink EARFCN, M</w:t>
      </w:r>
      <w:r w:rsidRPr="0044437C">
        <w:rPr>
          <w:vertAlign w:val="subscript"/>
        </w:rPr>
        <w:t xml:space="preserve">DL </w:t>
      </w:r>
      <w:r w:rsidRPr="0044437C">
        <w:t>is the Offset of category NB1/NB2 Channel Number to downlink EARFCN.</w:t>
      </w:r>
    </w:p>
    <w:p w14:paraId="72F3ACAB" w14:textId="77777777" w:rsidR="00F2594D" w:rsidRPr="0044437C" w:rsidRDefault="00F2594D" w:rsidP="00F2594D">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lang w:eastAsia="zh-CN"/>
        </w:rPr>
        <w:t>+1</w:t>
      </w:r>
      <w:r w:rsidRPr="0044437C">
        <w:rPr>
          <w:rFonts w:eastAsia="SimSun"/>
        </w:rPr>
        <w:t>)</w:t>
      </w:r>
    </w:p>
    <w:p w14:paraId="09341429" w14:textId="77777777" w:rsidR="00F2594D" w:rsidRPr="0044437C" w:rsidRDefault="00F2594D" w:rsidP="00F2594D">
      <w:r w:rsidRPr="0044437C">
        <w:t>The relation between EARFCN, Offset of category NB1/NB2 Channel Number to EARFCN and the carrier frequency in MHz for the uplink is given by the following equation, where F</w:t>
      </w:r>
      <w:r w:rsidRPr="0044437C">
        <w:rPr>
          <w:vertAlign w:val="subscript"/>
        </w:rPr>
        <w:t>UL</w:t>
      </w:r>
      <w:r w:rsidRPr="0044437C">
        <w:t xml:space="preserve"> is the uplink carrier frequency of category NB1/NB2, F</w:t>
      </w:r>
      <w:r w:rsidRPr="0044437C">
        <w:rPr>
          <w:vertAlign w:val="subscript"/>
        </w:rPr>
        <w:t>UL_low</w:t>
      </w:r>
      <w:r w:rsidRPr="0044437C">
        <w:t xml:space="preserve"> and N</w:t>
      </w:r>
      <w:r w:rsidRPr="0044437C">
        <w:rPr>
          <w:vertAlign w:val="subscript"/>
        </w:rPr>
        <w:t>Offs-UL</w:t>
      </w:r>
      <w:r w:rsidRPr="0044437C">
        <w:t xml:space="preserve"> are given in table 5.4</w:t>
      </w:r>
      <w:r w:rsidRPr="0044437C">
        <w:rPr>
          <w:lang w:eastAsia="zh-TW"/>
        </w:rPr>
        <w:t>A</w:t>
      </w:r>
      <w:r w:rsidRPr="0044437C">
        <w:t>.2-1, N</w:t>
      </w:r>
      <w:r w:rsidRPr="0044437C">
        <w:rPr>
          <w:vertAlign w:val="subscript"/>
        </w:rPr>
        <w:t>UL</w:t>
      </w:r>
      <w:r w:rsidRPr="0044437C">
        <w:t xml:space="preserve"> is the uplink EARFCN, M</w:t>
      </w:r>
      <w:r w:rsidRPr="0044437C">
        <w:rPr>
          <w:vertAlign w:val="subscript"/>
        </w:rPr>
        <w:t xml:space="preserve">UL </w:t>
      </w:r>
      <w:r w:rsidRPr="0044437C">
        <w:t>is the Offset of category NB1/NB2 Channel Number to uplink EARFCN.</w:t>
      </w:r>
    </w:p>
    <w:p w14:paraId="2DF61C12" w14:textId="03A08631" w:rsidR="00F2594D" w:rsidRPr="0044437C" w:rsidRDefault="00F2594D" w:rsidP="0044437C">
      <w:pPr>
        <w:pStyle w:val="EQ"/>
        <w:jc w:val="center"/>
        <w:rPr>
          <w:rFonts w:eastAsia="SimSun"/>
          <w:lang w:eastAsia="zh-C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 + 0.0025*(2M</w:t>
      </w:r>
      <w:r w:rsidRPr="0044437C">
        <w:rPr>
          <w:vertAlign w:val="subscript"/>
        </w:rPr>
        <w:t>UL</w:t>
      </w:r>
      <w:r w:rsidRPr="0044437C">
        <w:rPr>
          <w:lang w:eastAsia="zh-CN"/>
        </w:rPr>
        <w:t>)</w:t>
      </w:r>
    </w:p>
    <w:bookmarkEnd w:id="341"/>
    <w:p w14:paraId="559FBAB3" w14:textId="77777777" w:rsidR="00F2594D" w:rsidRPr="0044437C" w:rsidRDefault="00F2594D" w:rsidP="00F2594D">
      <w:r w:rsidRPr="0044437C">
        <w:t>For the carrier including NPSS/NSSS, M</w:t>
      </w:r>
      <w:r w:rsidRPr="0044437C">
        <w:rPr>
          <w:vertAlign w:val="subscript"/>
        </w:rPr>
        <w:t>DL</w:t>
      </w:r>
      <w:r w:rsidRPr="0044437C">
        <w:t xml:space="preserve"> is selected from {-2,-1,0,1}. For in-band operations, M</w:t>
      </w:r>
      <w:r w:rsidRPr="0044437C">
        <w:rPr>
          <w:vertAlign w:val="subscript"/>
        </w:rPr>
        <w:t>DL</w:t>
      </w:r>
      <w:r w:rsidRPr="0044437C">
        <w:t xml:space="preserve"> = -0.5 is not applicable.</w:t>
      </w:r>
    </w:p>
    <w:p w14:paraId="6BCA4EE6" w14:textId="77777777" w:rsidR="00F2594D" w:rsidRPr="0044437C" w:rsidRDefault="00F2594D" w:rsidP="00F2594D">
      <w:bookmarkStart w:id="342" w:name="OLE_LINK89"/>
      <w:bookmarkStart w:id="343" w:name="OLE_LINK15"/>
      <w:r w:rsidRPr="0044437C">
        <w:t>In Rel-18, UE is only required to support the same operation mode for anchor and non-anchor carriers</w:t>
      </w:r>
      <w:bookmarkStart w:id="344" w:name="OLE_LINK10"/>
      <w:bookmarkEnd w:id="342"/>
      <w:r w:rsidRPr="0044437C">
        <w:t>.</w:t>
      </w:r>
    </w:p>
    <w:bookmarkEnd w:id="343"/>
    <w:p w14:paraId="4B41C0A5" w14:textId="77777777" w:rsidR="00F2594D" w:rsidRPr="0044437C" w:rsidRDefault="00F2594D" w:rsidP="00F2594D">
      <w:pPr>
        <w:pStyle w:val="NO"/>
      </w:pPr>
      <w:r w:rsidRPr="0044437C">
        <w:t>NOTE 1:</w:t>
      </w:r>
      <w:r w:rsidRPr="0044437C">
        <w:tab/>
        <w:t>For in-band operation, RRC signalling should indicate guardband-r13 in operationModeInfo IE in MasterInformationBlock-NB during UE conformance tests.</w:t>
      </w:r>
    </w:p>
    <w:p w14:paraId="348853C8" w14:textId="77777777" w:rsidR="00F2594D" w:rsidRPr="0044437C" w:rsidRDefault="00F2594D" w:rsidP="00F2594D">
      <w:pPr>
        <w:pStyle w:val="NO"/>
      </w:pPr>
      <w:r w:rsidRPr="0044437C">
        <w:t>NOTE 2:</w:t>
      </w:r>
      <w:bookmarkEnd w:id="344"/>
      <w:r w:rsidRPr="0044437C">
        <w:tab/>
        <w:t>In Rel-18, for in-band operation, UE is not expected to access a cell indicating inband-SamePCI or inband-DifferentPCI in operationMode IE in MasterInformationBlock-NB.</w:t>
      </w:r>
    </w:p>
    <w:p w14:paraId="6D02F153" w14:textId="77777777" w:rsidR="00F2594D" w:rsidRPr="0044437C" w:rsidRDefault="00F2594D" w:rsidP="00F2594D">
      <w:pPr>
        <w:pStyle w:val="NO"/>
      </w:pPr>
      <w:r w:rsidRPr="0044437C">
        <w:t>NOTE 3:</w:t>
      </w:r>
      <w:r w:rsidRPr="0044437C">
        <w:tab/>
        <w:t>UE is not expected to be aware of where the configured NB-IoT UL carrier is within the NTN NR carrier. It is presumed that operators will ensure, through network configuration during deployment, that there is sufficient guardband between NB-IoT carrier and operating band and/or spectrum block edges to meet emission requirements of clause 6.5B outside its allocated spectrum block.</w:t>
      </w:r>
    </w:p>
    <w:p w14:paraId="6E2D6F3B" w14:textId="77777777" w:rsidR="00524A5D" w:rsidRPr="0044437C" w:rsidRDefault="00000000">
      <w:pPr>
        <w:pStyle w:val="Heading3"/>
      </w:pPr>
      <w:r w:rsidRPr="0044437C">
        <w:t>5.4B.3</w:t>
      </w:r>
      <w:r w:rsidRPr="0044437C">
        <w:tab/>
        <w:t>TX–RX frequency separation</w:t>
      </w:r>
      <w:bookmarkEnd w:id="330"/>
      <w:bookmarkEnd w:id="331"/>
      <w:bookmarkEnd w:id="332"/>
      <w:bookmarkEnd w:id="333"/>
      <w:bookmarkEnd w:id="334"/>
      <w:bookmarkEnd w:id="335"/>
      <w:bookmarkEnd w:id="336"/>
      <w:bookmarkEnd w:id="337"/>
      <w:bookmarkEnd w:id="338"/>
      <w:r w:rsidRPr="0044437C">
        <w:t xml:space="preserve"> </w:t>
      </w:r>
    </w:p>
    <w:p w14:paraId="60111175" w14:textId="4E3715E8" w:rsidR="00524A5D" w:rsidRPr="0044437C" w:rsidRDefault="00000000">
      <w:pPr>
        <w:rPr>
          <w:color w:val="2F5496" w:themeColor="accent1" w:themeShade="BF"/>
          <w:lang w:eastAsia="zh-TW"/>
        </w:rPr>
      </w:pPr>
      <w:r w:rsidRPr="0044437C">
        <w:t xml:space="preserve">For UE category NB1/NB2 operation in stand-alone mode, the default TX-RX frequency separation shall be as specified in </w:t>
      </w:r>
      <w:r w:rsidRPr="0044437C">
        <w:rPr>
          <w:lang w:eastAsia="zh-CN"/>
        </w:rPr>
        <w:t>Table</w:t>
      </w:r>
      <w:r w:rsidRPr="0044437C">
        <w:t xml:space="preserve"> 5.4</w:t>
      </w:r>
      <w:r w:rsidR="00F2594D" w:rsidRPr="0044437C">
        <w:t>B</w:t>
      </w:r>
      <w:r w:rsidRPr="0044437C">
        <w:t>.3-1 for the NB-IoT TX and RX channel bandwidth defined in Table 5.3B-1.</w:t>
      </w:r>
    </w:p>
    <w:p w14:paraId="577E4E1C" w14:textId="77777777" w:rsidR="00F2594D" w:rsidRPr="0044437C" w:rsidRDefault="00F2594D" w:rsidP="00F2594D">
      <w:bookmarkStart w:id="345" w:name="OLE_LINK70"/>
      <w:bookmarkStart w:id="346" w:name="_Toc25459"/>
      <w:bookmarkStart w:id="347" w:name="_Toc1029"/>
      <w:bookmarkStart w:id="348" w:name="_Toc32344"/>
      <w:bookmarkStart w:id="349" w:name="_Toc15207"/>
      <w:bookmarkStart w:id="350" w:name="_Toc111062025"/>
      <w:bookmarkStart w:id="351" w:name="_Toc120570021"/>
      <w:bookmarkStart w:id="352" w:name="_Toc368026212"/>
      <w:bookmarkStart w:id="353" w:name="_Toc121162813"/>
      <w:bookmarkStart w:id="354" w:name="_Toc20677"/>
      <w:bookmarkStart w:id="355" w:name="_Toc27702"/>
      <w:bookmarkStart w:id="356" w:name="_Toc194571789"/>
      <w:r w:rsidRPr="0044437C">
        <w:lastRenderedPageBreak/>
        <w:t>For in-band operation, the category NB1 and NB2 TX-RX frequency separation is flexible within the assigned channel bandwidth of NR NTN carrier with the TX-RX frequency separation of the NR NTN carriers as specified in TS 38.101-5 [23].</w:t>
      </w:r>
    </w:p>
    <w:p w14:paraId="23875CD8" w14:textId="77777777" w:rsidR="00F2594D" w:rsidRPr="0044437C" w:rsidRDefault="00F2594D" w:rsidP="00F2594D">
      <w:pPr>
        <w:pStyle w:val="TH"/>
      </w:pPr>
      <w:r w:rsidRPr="0044437C">
        <w:t>Table 5.4B.3-1: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F2594D" w:rsidRPr="0044437C" w14:paraId="554BDFAB" w14:textId="77777777" w:rsidTr="00C15C82">
        <w:trPr>
          <w:tblHeader/>
          <w:jc w:val="center"/>
        </w:trPr>
        <w:tc>
          <w:tcPr>
            <w:tcW w:w="2817" w:type="dxa"/>
          </w:tcPr>
          <w:bookmarkEnd w:id="345"/>
          <w:p w14:paraId="1B0187B0" w14:textId="77777777" w:rsidR="00F2594D" w:rsidRPr="0044437C" w:rsidRDefault="00F2594D" w:rsidP="00C15C82">
            <w:pPr>
              <w:pStyle w:val="TAH"/>
              <w:rPr>
                <w:rFonts w:cs="Arial"/>
              </w:rPr>
            </w:pPr>
            <w:r w:rsidRPr="0044437C">
              <w:rPr>
                <w:rFonts w:cs="Arial"/>
              </w:rPr>
              <w:t>E-UTRA Operating Band</w:t>
            </w:r>
          </w:p>
        </w:tc>
        <w:tc>
          <w:tcPr>
            <w:tcW w:w="2693" w:type="dxa"/>
          </w:tcPr>
          <w:p w14:paraId="24BF2DC7" w14:textId="77777777" w:rsidR="00F2594D" w:rsidRPr="0044437C" w:rsidRDefault="00F2594D" w:rsidP="00C15C82">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F2594D" w:rsidRPr="0044437C" w14:paraId="4C9088F5" w14:textId="77777777" w:rsidTr="00C15C82">
        <w:trPr>
          <w:jc w:val="center"/>
        </w:trPr>
        <w:tc>
          <w:tcPr>
            <w:tcW w:w="2817" w:type="dxa"/>
          </w:tcPr>
          <w:p w14:paraId="5AD07BAF" w14:textId="77777777" w:rsidR="00F2594D" w:rsidRPr="0044437C" w:rsidRDefault="00F2594D" w:rsidP="00C15C82">
            <w:pPr>
              <w:pStyle w:val="TAC"/>
              <w:rPr>
                <w:rFonts w:cs="Arial"/>
              </w:rPr>
            </w:pPr>
            <w:r w:rsidRPr="0044437C">
              <w:rPr>
                <w:rFonts w:cs="Arial"/>
              </w:rPr>
              <w:t>256</w:t>
            </w:r>
          </w:p>
        </w:tc>
        <w:tc>
          <w:tcPr>
            <w:tcW w:w="2693" w:type="dxa"/>
          </w:tcPr>
          <w:p w14:paraId="0B25DD3E" w14:textId="77777777" w:rsidR="00F2594D" w:rsidRPr="0044437C" w:rsidRDefault="00F2594D" w:rsidP="00C15C82">
            <w:pPr>
              <w:pStyle w:val="TAC"/>
              <w:rPr>
                <w:rFonts w:eastAsia="PMingLiU" w:cs="Arial"/>
                <w:lang w:eastAsia="zh-TW"/>
              </w:rPr>
            </w:pPr>
            <w:r w:rsidRPr="0044437C">
              <w:rPr>
                <w:rFonts w:cs="Arial"/>
              </w:rPr>
              <w:t>190 MHz</w:t>
            </w:r>
            <w:r w:rsidRPr="0044437C">
              <w:rPr>
                <w:rFonts w:eastAsia="PMingLiU" w:cs="Arial"/>
                <w:vertAlign w:val="superscript"/>
                <w:lang w:eastAsia="zh-TW"/>
              </w:rPr>
              <w:t>1</w:t>
            </w:r>
          </w:p>
          <w:p w14:paraId="46A53FE2" w14:textId="77777777" w:rsidR="00F2594D" w:rsidRPr="0044437C" w:rsidRDefault="00F2594D" w:rsidP="00C15C82">
            <w:pPr>
              <w:pStyle w:val="TAC"/>
              <w:rPr>
                <w:rFonts w:cs="Arial"/>
              </w:rPr>
            </w:pPr>
            <w:r w:rsidRPr="0044437C">
              <w:rPr>
                <w:rFonts w:cs="Arial"/>
                <w:lang w:eastAsia="zh-CN"/>
              </w:rPr>
              <w:t>160.2 to 219.8 MHz</w:t>
            </w:r>
            <w:r w:rsidRPr="0044437C">
              <w:rPr>
                <w:rFonts w:cs="Arial"/>
                <w:vertAlign w:val="superscript"/>
                <w:lang w:eastAsia="zh-CN"/>
              </w:rPr>
              <w:t>2</w:t>
            </w:r>
          </w:p>
        </w:tc>
      </w:tr>
      <w:tr w:rsidR="00F2594D" w:rsidRPr="0044437C" w14:paraId="088FDBE5" w14:textId="77777777" w:rsidTr="00C15C82">
        <w:trPr>
          <w:jc w:val="center"/>
        </w:trPr>
        <w:tc>
          <w:tcPr>
            <w:tcW w:w="2817" w:type="dxa"/>
          </w:tcPr>
          <w:p w14:paraId="5FE30042" w14:textId="77777777" w:rsidR="00F2594D" w:rsidRPr="0044437C" w:rsidRDefault="00F2594D" w:rsidP="00C15C82">
            <w:pPr>
              <w:pStyle w:val="TAC"/>
              <w:rPr>
                <w:rFonts w:cs="Arial"/>
              </w:rPr>
            </w:pPr>
            <w:r w:rsidRPr="0044437C">
              <w:rPr>
                <w:rFonts w:cs="Arial"/>
              </w:rPr>
              <w:t>255</w:t>
            </w:r>
          </w:p>
        </w:tc>
        <w:tc>
          <w:tcPr>
            <w:tcW w:w="2693" w:type="dxa"/>
          </w:tcPr>
          <w:p w14:paraId="228DDB57" w14:textId="77777777" w:rsidR="00F2594D" w:rsidRPr="0044437C" w:rsidRDefault="00F2594D" w:rsidP="00C15C82">
            <w:pPr>
              <w:pStyle w:val="TAC"/>
              <w:rPr>
                <w:rFonts w:cs="Arial"/>
              </w:rPr>
            </w:pPr>
            <w:r w:rsidRPr="0044437C">
              <w:rPr>
                <w:rFonts w:cs="Arial"/>
              </w:rPr>
              <w:t>-101.5 MHz</w:t>
            </w:r>
            <w:r w:rsidRPr="0044437C">
              <w:rPr>
                <w:rFonts w:cs="Arial"/>
                <w:vertAlign w:val="superscript"/>
              </w:rPr>
              <w:t>1</w:t>
            </w:r>
          </w:p>
          <w:p w14:paraId="372459A5" w14:textId="77777777" w:rsidR="00F2594D" w:rsidRPr="0044437C" w:rsidRDefault="00F2594D" w:rsidP="00C15C82">
            <w:pPr>
              <w:pStyle w:val="TAC"/>
              <w:rPr>
                <w:rFonts w:cs="Arial"/>
              </w:rPr>
            </w:pPr>
            <w:r w:rsidRPr="0044437C">
              <w:rPr>
                <w:rFonts w:cs="Arial"/>
                <w:lang w:eastAsia="zh-CN"/>
              </w:rPr>
              <w:t>-67.7 to -135.3 MHz</w:t>
            </w:r>
            <w:r w:rsidRPr="0044437C">
              <w:rPr>
                <w:rFonts w:cs="Arial"/>
                <w:vertAlign w:val="superscript"/>
                <w:lang w:eastAsia="zh-CN"/>
              </w:rPr>
              <w:t>2</w:t>
            </w:r>
          </w:p>
        </w:tc>
      </w:tr>
      <w:tr w:rsidR="00F2594D" w:rsidRPr="0044437C" w14:paraId="4D691E83" w14:textId="77777777" w:rsidTr="00C15C82">
        <w:trPr>
          <w:jc w:val="center"/>
        </w:trPr>
        <w:tc>
          <w:tcPr>
            <w:tcW w:w="2817" w:type="dxa"/>
          </w:tcPr>
          <w:p w14:paraId="11F3A893" w14:textId="77777777" w:rsidR="00F2594D" w:rsidRPr="0044437C" w:rsidRDefault="00F2594D" w:rsidP="00C15C82">
            <w:pPr>
              <w:pStyle w:val="TAC"/>
              <w:rPr>
                <w:rFonts w:cs="Arial"/>
              </w:rPr>
            </w:pPr>
            <w:r w:rsidRPr="0044437C">
              <w:rPr>
                <w:rFonts w:cs="Arial"/>
                <w:lang w:eastAsia="zh-CN"/>
              </w:rPr>
              <w:t>254</w:t>
            </w:r>
          </w:p>
        </w:tc>
        <w:tc>
          <w:tcPr>
            <w:tcW w:w="2693" w:type="dxa"/>
          </w:tcPr>
          <w:p w14:paraId="4B96D4B6" w14:textId="77777777" w:rsidR="00F2594D" w:rsidRPr="0044437C" w:rsidRDefault="00F2594D" w:rsidP="00C15C82">
            <w:pPr>
              <w:pStyle w:val="TAC"/>
              <w:rPr>
                <w:rFonts w:cs="Arial"/>
                <w:lang w:eastAsia="zh-CN"/>
              </w:rPr>
            </w:pPr>
            <w:r w:rsidRPr="0044437C">
              <w:rPr>
                <w:rFonts w:cs="Arial"/>
                <w:lang w:eastAsia="zh-CN"/>
              </w:rPr>
              <w:t>873.5 MHz</w:t>
            </w:r>
            <w:r w:rsidRPr="0044437C">
              <w:rPr>
                <w:rFonts w:cs="Arial"/>
                <w:vertAlign w:val="superscript"/>
                <w:lang w:eastAsia="zh-CN"/>
              </w:rPr>
              <w:t>1</w:t>
            </w:r>
          </w:p>
          <w:p w14:paraId="746B24A1" w14:textId="77777777" w:rsidR="00F2594D" w:rsidRPr="0044437C" w:rsidRDefault="00F2594D" w:rsidP="00C15C82">
            <w:pPr>
              <w:pStyle w:val="TAC"/>
              <w:rPr>
                <w:rFonts w:cs="Arial"/>
              </w:rPr>
            </w:pPr>
            <w:r w:rsidRPr="0044437C">
              <w:rPr>
                <w:rFonts w:cs="Arial"/>
                <w:lang w:eastAsia="zh-CN"/>
              </w:rPr>
              <w:t>857.2 to 889.8 MHz</w:t>
            </w:r>
            <w:r w:rsidRPr="0044437C">
              <w:rPr>
                <w:rFonts w:cs="Arial"/>
                <w:vertAlign w:val="superscript"/>
                <w:lang w:eastAsia="zh-CN"/>
              </w:rPr>
              <w:t>2</w:t>
            </w:r>
          </w:p>
        </w:tc>
      </w:tr>
      <w:tr w:rsidR="00F2594D" w:rsidRPr="0044437C" w14:paraId="075ED530" w14:textId="77777777" w:rsidTr="00C15C82">
        <w:trPr>
          <w:jc w:val="center"/>
        </w:trPr>
        <w:tc>
          <w:tcPr>
            <w:tcW w:w="2817" w:type="dxa"/>
          </w:tcPr>
          <w:p w14:paraId="54C46254" w14:textId="77777777" w:rsidR="00F2594D" w:rsidRPr="0044437C" w:rsidRDefault="00F2594D" w:rsidP="00C15C82">
            <w:pPr>
              <w:pStyle w:val="TAC"/>
              <w:rPr>
                <w:rFonts w:cs="Arial"/>
              </w:rPr>
            </w:pPr>
            <w:r w:rsidRPr="0044437C">
              <w:rPr>
                <w:rFonts w:cs="Arial"/>
                <w:lang w:eastAsia="zh-CN"/>
              </w:rPr>
              <w:t>253</w:t>
            </w:r>
          </w:p>
        </w:tc>
        <w:tc>
          <w:tcPr>
            <w:tcW w:w="2693" w:type="dxa"/>
          </w:tcPr>
          <w:p w14:paraId="0CFD0916" w14:textId="77777777" w:rsidR="00F2594D" w:rsidRPr="0044437C" w:rsidRDefault="00F2594D" w:rsidP="00C15C82">
            <w:pPr>
              <w:pStyle w:val="TAC"/>
              <w:rPr>
                <w:rFonts w:cs="Arial"/>
                <w:lang w:eastAsia="zh-CN"/>
              </w:rPr>
            </w:pPr>
            <w:r w:rsidRPr="0044437C">
              <w:rPr>
                <w:rFonts w:cs="Arial"/>
                <w:lang w:eastAsia="zh-CN"/>
              </w:rPr>
              <w:t>-150 MHz</w:t>
            </w:r>
            <w:r w:rsidRPr="0044437C">
              <w:rPr>
                <w:rFonts w:cs="Arial"/>
                <w:vertAlign w:val="superscript"/>
                <w:lang w:eastAsia="zh-CN"/>
              </w:rPr>
              <w:t>1</w:t>
            </w:r>
          </w:p>
          <w:p w14:paraId="625238ED" w14:textId="77777777" w:rsidR="00F2594D" w:rsidRPr="0044437C" w:rsidRDefault="00F2594D" w:rsidP="00C15C82">
            <w:pPr>
              <w:pStyle w:val="TAC"/>
              <w:rPr>
                <w:rFonts w:cs="Arial"/>
              </w:rPr>
            </w:pPr>
            <w:r w:rsidRPr="0044437C">
              <w:rPr>
                <w:rFonts w:cs="Arial"/>
                <w:lang w:eastAsia="zh-CN"/>
              </w:rPr>
              <w:t>-143.2 to -156.8 MHz</w:t>
            </w:r>
            <w:r w:rsidRPr="0044437C">
              <w:rPr>
                <w:rFonts w:cs="Arial"/>
                <w:vertAlign w:val="superscript"/>
                <w:lang w:eastAsia="zh-CN"/>
              </w:rPr>
              <w:t>2</w:t>
            </w:r>
          </w:p>
        </w:tc>
      </w:tr>
      <w:tr w:rsidR="00F2594D" w:rsidRPr="0044437C" w14:paraId="0D48EDD8" w14:textId="77777777" w:rsidTr="00C15C82">
        <w:trPr>
          <w:jc w:val="center"/>
        </w:trPr>
        <w:tc>
          <w:tcPr>
            <w:tcW w:w="5510" w:type="dxa"/>
            <w:gridSpan w:val="2"/>
          </w:tcPr>
          <w:p w14:paraId="5C2533EE" w14:textId="77777777" w:rsidR="00F2594D" w:rsidRPr="0044437C" w:rsidRDefault="00F2594D" w:rsidP="0044437C">
            <w:pPr>
              <w:pStyle w:val="TAN"/>
              <w:rPr>
                <w:lang w:eastAsia="zh-CN"/>
              </w:rPr>
            </w:pPr>
            <w:r w:rsidRPr="0044437C">
              <w:rPr>
                <w:lang w:eastAsia="zh-CN"/>
              </w:rPr>
              <w:t>NOTE 1:</w:t>
            </w:r>
            <w:r w:rsidRPr="0044437C">
              <w:rPr>
                <w:lang w:eastAsia="zh-CN"/>
              </w:rPr>
              <w:tab/>
              <w:t>Default Tx-Rx separation.</w:t>
            </w:r>
          </w:p>
          <w:p w14:paraId="1A4612B8" w14:textId="77777777" w:rsidR="00F2594D" w:rsidRPr="0044437C" w:rsidRDefault="00F2594D" w:rsidP="0044437C">
            <w:pPr>
              <w:pStyle w:val="TAN"/>
              <w:rPr>
                <w:lang w:eastAsia="zh-CN"/>
              </w:rPr>
            </w:pPr>
            <w:r w:rsidRPr="0044437C">
              <w:rPr>
                <w:lang w:eastAsia="zh-CN"/>
              </w:rPr>
              <w:t>NOTE 2:</w:t>
            </w:r>
            <w:r w:rsidRPr="0044437C">
              <w:rPr>
                <w:lang w:eastAsia="zh-CN"/>
              </w:rPr>
              <w:tab/>
              <w:t>The verification of flexible TX-RX frequency separation within this range is limited to reference sensitivity. Further details are specified in clause 7.3B.</w:t>
            </w:r>
          </w:p>
        </w:tc>
      </w:tr>
    </w:tbl>
    <w:p w14:paraId="41D93882" w14:textId="77777777" w:rsidR="00F2594D" w:rsidRPr="0044437C" w:rsidRDefault="00F2594D" w:rsidP="00F2594D">
      <w:pPr>
        <w:pStyle w:val="B1"/>
        <w:ind w:left="0" w:firstLine="0"/>
      </w:pPr>
    </w:p>
    <w:p w14:paraId="09D7AC6B" w14:textId="77777777" w:rsidR="00524A5D" w:rsidRPr="0044437C" w:rsidRDefault="00000000">
      <w:pPr>
        <w:pStyle w:val="Heading1"/>
      </w:pPr>
      <w:r w:rsidRPr="0044437C">
        <w:t>6</w:t>
      </w:r>
      <w:r w:rsidRPr="0044437C">
        <w:tab/>
        <w:t>Transmitter characteristics</w:t>
      </w:r>
      <w:bookmarkEnd w:id="346"/>
      <w:bookmarkEnd w:id="347"/>
      <w:bookmarkEnd w:id="348"/>
      <w:bookmarkEnd w:id="349"/>
      <w:bookmarkEnd w:id="350"/>
      <w:bookmarkEnd w:id="351"/>
      <w:bookmarkEnd w:id="352"/>
      <w:bookmarkEnd w:id="353"/>
      <w:bookmarkEnd w:id="354"/>
      <w:bookmarkEnd w:id="355"/>
      <w:bookmarkEnd w:id="356"/>
    </w:p>
    <w:p w14:paraId="31FE4277" w14:textId="77777777" w:rsidR="00524A5D" w:rsidRPr="0044437C" w:rsidRDefault="00000000">
      <w:pPr>
        <w:pStyle w:val="Heading2"/>
      </w:pPr>
      <w:bookmarkStart w:id="357" w:name="_Toc120570022"/>
      <w:bookmarkStart w:id="358" w:name="_Toc12762"/>
      <w:bookmarkStart w:id="359" w:name="_Toc368026213"/>
      <w:bookmarkStart w:id="360" w:name="_Toc18689"/>
      <w:bookmarkStart w:id="361" w:name="_Toc23864"/>
      <w:bookmarkStart w:id="362" w:name="_Toc27631"/>
      <w:bookmarkStart w:id="363" w:name="_Toc31848"/>
      <w:bookmarkStart w:id="364" w:name="_Toc12328"/>
      <w:bookmarkStart w:id="365" w:name="_Toc121162814"/>
      <w:bookmarkStart w:id="366" w:name="_Toc111062026"/>
      <w:bookmarkStart w:id="367" w:name="_Toc194571790"/>
      <w:r w:rsidRPr="0044437C">
        <w:t>6.1</w:t>
      </w:r>
      <w:r w:rsidRPr="0044437C">
        <w:tab/>
        <w:t>General</w:t>
      </w:r>
      <w:bookmarkEnd w:id="357"/>
      <w:bookmarkEnd w:id="358"/>
      <w:bookmarkEnd w:id="359"/>
      <w:bookmarkEnd w:id="360"/>
      <w:bookmarkEnd w:id="361"/>
      <w:bookmarkEnd w:id="362"/>
      <w:bookmarkEnd w:id="363"/>
      <w:bookmarkEnd w:id="364"/>
      <w:bookmarkEnd w:id="365"/>
      <w:bookmarkEnd w:id="366"/>
      <w:bookmarkEnd w:id="367"/>
    </w:p>
    <w:p w14:paraId="02488E8D" w14:textId="77777777" w:rsidR="00524A5D" w:rsidRPr="0044437C" w:rsidRDefault="00000000">
      <w:r w:rsidRPr="0044437C">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Pr="0044437C" w:rsidRDefault="00000000">
      <w:pPr>
        <w:rPr>
          <w:rFonts w:eastAsia="SimSun"/>
          <w:lang w:eastAsia="zh-CN"/>
        </w:rPr>
      </w:pPr>
      <w:r w:rsidRPr="0044437C">
        <w:rPr>
          <w:rFonts w:eastAsia="SimSun"/>
          <w:lang w:eastAsia="zh-CN"/>
        </w:rPr>
        <w:t>All requirements in this section are applicable to devices supporting GSO and/or NGSO satellites.</w:t>
      </w:r>
    </w:p>
    <w:p w14:paraId="46C328B7" w14:textId="77777777" w:rsidR="00524A5D" w:rsidRPr="0044437C" w:rsidRDefault="00000000">
      <w:r w:rsidRPr="0044437C">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Pr="0044437C" w:rsidRDefault="00000000">
      <w:pPr>
        <w:rPr>
          <w:rFonts w:cs="v5.0.0"/>
          <w:color w:val="000000" w:themeColor="text1"/>
        </w:rPr>
      </w:pPr>
      <w:r w:rsidRPr="0044437C">
        <w:t>For testing of category NB1 in all operation bands, standalone is used as default operation mode unless otherwise stated by the test case.</w:t>
      </w:r>
    </w:p>
    <w:p w14:paraId="6DF53C10" w14:textId="77777777" w:rsidR="00524A5D" w:rsidRPr="0044437C" w:rsidRDefault="00000000">
      <w:pPr>
        <w:pStyle w:val="Heading2"/>
      </w:pPr>
      <w:bookmarkStart w:id="368" w:name="_Toc28867"/>
      <w:bookmarkStart w:id="369" w:name="_Toc9666"/>
      <w:bookmarkStart w:id="370" w:name="_Toc6963"/>
      <w:bookmarkStart w:id="371" w:name="_Toc368026214"/>
      <w:bookmarkStart w:id="372" w:name="_Toc121162815"/>
      <w:bookmarkStart w:id="373" w:name="_Toc16503"/>
      <w:bookmarkStart w:id="374" w:name="_Toc17782"/>
      <w:bookmarkStart w:id="375" w:name="_Toc111062027"/>
      <w:bookmarkStart w:id="376" w:name="_Toc120570023"/>
      <w:bookmarkStart w:id="377" w:name="_Toc30305"/>
      <w:bookmarkStart w:id="378" w:name="_Toc194571791"/>
      <w:r w:rsidRPr="0044437C">
        <w:t>6.2</w:t>
      </w:r>
      <w:r w:rsidRPr="0044437C">
        <w:tab/>
        <w:t>Transmit power</w:t>
      </w:r>
      <w:bookmarkEnd w:id="368"/>
      <w:bookmarkEnd w:id="369"/>
      <w:bookmarkEnd w:id="370"/>
      <w:bookmarkEnd w:id="371"/>
      <w:bookmarkEnd w:id="372"/>
      <w:bookmarkEnd w:id="373"/>
      <w:bookmarkEnd w:id="374"/>
      <w:bookmarkEnd w:id="375"/>
      <w:bookmarkEnd w:id="376"/>
      <w:bookmarkEnd w:id="377"/>
      <w:bookmarkEnd w:id="378"/>
    </w:p>
    <w:p w14:paraId="740E2A38" w14:textId="77777777" w:rsidR="00524A5D" w:rsidRPr="0044437C" w:rsidRDefault="00000000">
      <w:pPr>
        <w:pStyle w:val="Heading2"/>
      </w:pPr>
      <w:bookmarkStart w:id="379" w:name="_Toc120570024"/>
      <w:bookmarkStart w:id="380" w:name="_Toc15250"/>
      <w:bookmarkStart w:id="381" w:name="_Toc644"/>
      <w:bookmarkStart w:id="382" w:name="_Toc4390"/>
      <w:bookmarkStart w:id="383" w:name="_Toc121162816"/>
      <w:bookmarkStart w:id="384" w:name="_Toc22701"/>
      <w:bookmarkStart w:id="385" w:name="_Toc7190"/>
      <w:bookmarkStart w:id="386" w:name="_Toc13096"/>
      <w:bookmarkStart w:id="387" w:name="_Toc194571792"/>
      <w:r w:rsidRPr="0044437C">
        <w:t>6.2A</w:t>
      </w:r>
      <w:r w:rsidRPr="0044437C">
        <w:tab/>
        <w:t>Transmit power for category M1</w:t>
      </w:r>
      <w:bookmarkEnd w:id="379"/>
      <w:bookmarkEnd w:id="380"/>
      <w:bookmarkEnd w:id="381"/>
      <w:bookmarkEnd w:id="382"/>
      <w:bookmarkEnd w:id="383"/>
      <w:bookmarkEnd w:id="384"/>
      <w:bookmarkEnd w:id="385"/>
      <w:bookmarkEnd w:id="386"/>
      <w:bookmarkEnd w:id="387"/>
    </w:p>
    <w:p w14:paraId="5E76A2A6" w14:textId="77777777" w:rsidR="00524A5D" w:rsidRPr="0044437C" w:rsidRDefault="00000000">
      <w:pPr>
        <w:pStyle w:val="Heading3"/>
      </w:pPr>
      <w:bookmarkStart w:id="388" w:name="_Toc111062028"/>
      <w:bookmarkStart w:id="389" w:name="_Toc368026216"/>
      <w:bookmarkStart w:id="390" w:name="_Toc120570025"/>
      <w:bookmarkStart w:id="391" w:name="_Toc4098"/>
      <w:bookmarkStart w:id="392" w:name="_Toc21744"/>
      <w:bookmarkStart w:id="393" w:name="_Toc31815"/>
      <w:bookmarkStart w:id="394" w:name="_Toc19899"/>
      <w:bookmarkStart w:id="395" w:name="_Toc459"/>
      <w:bookmarkStart w:id="396" w:name="_Toc13299"/>
      <w:bookmarkStart w:id="397" w:name="_Toc121162817"/>
      <w:bookmarkStart w:id="398" w:name="_Toc194571793"/>
      <w:r w:rsidRPr="0044437C">
        <w:t>6.2A.1</w:t>
      </w:r>
      <w:r w:rsidRPr="0044437C">
        <w:tab/>
      </w:r>
      <w:r w:rsidRPr="0044437C">
        <w:rPr>
          <w:lang w:eastAsia="zh-CN"/>
        </w:rPr>
        <w:t xml:space="preserve">UE </w:t>
      </w:r>
      <w:r w:rsidRPr="0044437C">
        <w:t>maximum output power</w:t>
      </w:r>
      <w:bookmarkEnd w:id="388"/>
      <w:bookmarkEnd w:id="389"/>
      <w:r w:rsidRPr="0044437C">
        <w:t xml:space="preserve"> for category M1</w:t>
      </w:r>
      <w:bookmarkEnd w:id="390"/>
      <w:bookmarkEnd w:id="391"/>
      <w:bookmarkEnd w:id="392"/>
      <w:bookmarkEnd w:id="393"/>
      <w:bookmarkEnd w:id="394"/>
      <w:bookmarkEnd w:id="395"/>
      <w:bookmarkEnd w:id="396"/>
      <w:bookmarkEnd w:id="397"/>
      <w:bookmarkEnd w:id="398"/>
    </w:p>
    <w:p w14:paraId="321C0A5A" w14:textId="77777777" w:rsidR="00524A5D" w:rsidRPr="0044437C" w:rsidRDefault="00000000">
      <w:pPr>
        <w:pStyle w:val="H6"/>
      </w:pPr>
      <w:bookmarkStart w:id="399" w:name="MCCQCTEMPBM_00000044"/>
      <w:r w:rsidRPr="0044437C">
        <w:t>6.2A.1.1</w:t>
      </w:r>
      <w:r w:rsidRPr="0044437C">
        <w:tab/>
        <w:t>Test purpose</w:t>
      </w:r>
    </w:p>
    <w:bookmarkEnd w:id="399"/>
    <w:p w14:paraId="78C5FBAE"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5E552C02" w14:textId="77777777" w:rsidR="00524A5D" w:rsidRPr="0044437C" w:rsidRDefault="00000000">
      <w:r w:rsidRPr="0044437C">
        <w:t>An excess maximum output power has the possibility to interfere to other channels or other systems. A small maximum output power decreases the coverage area.</w:t>
      </w:r>
    </w:p>
    <w:p w14:paraId="048634DA" w14:textId="77777777" w:rsidR="00524A5D" w:rsidRPr="0044437C" w:rsidRDefault="00000000">
      <w:pPr>
        <w:pStyle w:val="H6"/>
      </w:pPr>
      <w:bookmarkStart w:id="400" w:name="MCCQCTEMPBM_00000045"/>
      <w:r w:rsidRPr="0044437C">
        <w:t>6.2A.1.2</w:t>
      </w:r>
      <w:r w:rsidRPr="0044437C">
        <w:tab/>
        <w:t>Test applicability</w:t>
      </w:r>
    </w:p>
    <w:bookmarkEnd w:id="400"/>
    <w:p w14:paraId="2BA646CB" w14:textId="77777777" w:rsidR="00524A5D" w:rsidRPr="0044437C" w:rsidRDefault="00000000">
      <w:r w:rsidRPr="0044437C">
        <w:t>This test case applies to all types of E-UTRA UE release 17 and forward of UE category M1 that support satellite access operation.</w:t>
      </w:r>
    </w:p>
    <w:p w14:paraId="24F6AB0C" w14:textId="77777777" w:rsidR="00524A5D" w:rsidRPr="0044437C" w:rsidRDefault="00000000">
      <w:pPr>
        <w:pStyle w:val="H6"/>
      </w:pPr>
      <w:bookmarkStart w:id="401" w:name="MCCQCTEMPBM_00000046"/>
      <w:r w:rsidRPr="0044437C">
        <w:t>6.2A.1.3</w:t>
      </w:r>
      <w:r w:rsidRPr="0044437C">
        <w:tab/>
        <w:t>Minimum conformance requirements</w:t>
      </w:r>
    </w:p>
    <w:bookmarkEnd w:id="401"/>
    <w:p w14:paraId="260CA1E9" w14:textId="77777777" w:rsidR="00524A5D" w:rsidRPr="0044437C" w:rsidRDefault="00000000">
      <w:r w:rsidRPr="0044437C">
        <w:rPr>
          <w:rFonts w:cs="v5.0.0"/>
        </w:rPr>
        <w:t xml:space="preserve">The following UE Power Classes define the maximum output power for </w:t>
      </w:r>
      <w:r w:rsidRPr="0044437C">
        <w:t>any transmission bandwidth within the channel bandwidth unless otherwise stated</w:t>
      </w:r>
      <w:r w:rsidRPr="0044437C">
        <w:rPr>
          <w:rFonts w:cs="v5.0.0"/>
        </w:rPr>
        <w:t xml:space="preserve">. </w:t>
      </w:r>
      <w:r w:rsidRPr="0044437C">
        <w:t>The period of measurement shall be at least one sub frame (1ms).</w:t>
      </w:r>
    </w:p>
    <w:p w14:paraId="1840B349" w14:textId="77777777" w:rsidR="00E52C8E" w:rsidRPr="0044437C" w:rsidRDefault="00E52C8E" w:rsidP="00E52C8E">
      <w:pPr>
        <w:pStyle w:val="TH"/>
      </w:pPr>
      <w:bookmarkStart w:id="402" w:name="_Hlk68731558"/>
      <w:r w:rsidRPr="0044437C">
        <w:lastRenderedPageBreak/>
        <w:t>Table 6.2A.1-1</w:t>
      </w:r>
      <w:bookmarkEnd w:id="402"/>
      <w:r w:rsidRPr="0044437C">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52C8E" w:rsidRPr="0044437C" w14:paraId="72CA4A98" w14:textId="77777777" w:rsidTr="0070746B">
        <w:trPr>
          <w:jc w:val="center"/>
        </w:trPr>
        <w:tc>
          <w:tcPr>
            <w:tcW w:w="923" w:type="dxa"/>
            <w:vAlign w:val="center"/>
          </w:tcPr>
          <w:p w14:paraId="052ABF14" w14:textId="77777777" w:rsidR="00E52C8E" w:rsidRPr="0044437C" w:rsidRDefault="00E52C8E" w:rsidP="0070746B">
            <w:pPr>
              <w:pStyle w:val="TAH"/>
              <w:rPr>
                <w:rFonts w:cs="Arial"/>
              </w:rPr>
            </w:pPr>
            <w:r w:rsidRPr="0044437C">
              <w:rPr>
                <w:rFonts w:cs="Arial"/>
              </w:rPr>
              <w:t>EUTRA band</w:t>
            </w:r>
          </w:p>
        </w:tc>
        <w:tc>
          <w:tcPr>
            <w:tcW w:w="1008" w:type="dxa"/>
          </w:tcPr>
          <w:p w14:paraId="53F127A6" w14:textId="77777777" w:rsidR="00E52C8E" w:rsidRPr="0044437C" w:rsidRDefault="00E52C8E" w:rsidP="0070746B">
            <w:pPr>
              <w:pStyle w:val="TAH"/>
              <w:rPr>
                <w:rFonts w:cs="Arial"/>
              </w:rPr>
            </w:pPr>
            <w:r w:rsidRPr="0044437C">
              <w:rPr>
                <w:rFonts w:cs="Arial"/>
              </w:rPr>
              <w:t>Class 2</w:t>
            </w:r>
          </w:p>
          <w:p w14:paraId="658AECC9" w14:textId="77777777" w:rsidR="00E52C8E" w:rsidRPr="0044437C" w:rsidRDefault="00E52C8E" w:rsidP="0070746B">
            <w:pPr>
              <w:pStyle w:val="TAH"/>
              <w:rPr>
                <w:rFonts w:cs="Arial"/>
              </w:rPr>
            </w:pPr>
            <w:r w:rsidRPr="0044437C">
              <w:rPr>
                <w:rFonts w:cs="Arial"/>
              </w:rPr>
              <w:t>(dBm)</w:t>
            </w:r>
          </w:p>
        </w:tc>
        <w:tc>
          <w:tcPr>
            <w:tcW w:w="1067" w:type="dxa"/>
          </w:tcPr>
          <w:p w14:paraId="1DAAC0ED" w14:textId="77777777" w:rsidR="00E52C8E" w:rsidRPr="0044437C" w:rsidRDefault="00E52C8E" w:rsidP="0070746B">
            <w:pPr>
              <w:pStyle w:val="TAH"/>
              <w:rPr>
                <w:rFonts w:cs="Arial"/>
              </w:rPr>
            </w:pPr>
            <w:r w:rsidRPr="0044437C">
              <w:rPr>
                <w:rFonts w:cs="Arial"/>
              </w:rPr>
              <w:t>Tolerance</w:t>
            </w:r>
          </w:p>
          <w:p w14:paraId="3AB7F8C6" w14:textId="77777777" w:rsidR="00E52C8E" w:rsidRPr="0044437C" w:rsidRDefault="00E52C8E" w:rsidP="0070746B">
            <w:pPr>
              <w:pStyle w:val="TAH"/>
              <w:rPr>
                <w:rFonts w:cs="Arial"/>
              </w:rPr>
            </w:pPr>
            <w:r w:rsidRPr="0044437C">
              <w:rPr>
                <w:rFonts w:cs="Arial"/>
              </w:rPr>
              <w:t>(dB)</w:t>
            </w:r>
          </w:p>
        </w:tc>
        <w:tc>
          <w:tcPr>
            <w:tcW w:w="1008" w:type="dxa"/>
          </w:tcPr>
          <w:p w14:paraId="3ECF9201" w14:textId="77777777" w:rsidR="00E52C8E" w:rsidRPr="0044437C" w:rsidRDefault="00E52C8E" w:rsidP="0070746B">
            <w:pPr>
              <w:pStyle w:val="TAH"/>
              <w:rPr>
                <w:rFonts w:cs="Arial"/>
              </w:rPr>
            </w:pPr>
            <w:r w:rsidRPr="0044437C">
              <w:rPr>
                <w:rFonts w:cs="Arial"/>
              </w:rPr>
              <w:t>Class 3 (dBm)</w:t>
            </w:r>
          </w:p>
        </w:tc>
        <w:tc>
          <w:tcPr>
            <w:tcW w:w="1067" w:type="dxa"/>
          </w:tcPr>
          <w:p w14:paraId="3C21148B" w14:textId="77777777" w:rsidR="00E52C8E" w:rsidRPr="0044437C" w:rsidRDefault="00E52C8E" w:rsidP="0070746B">
            <w:pPr>
              <w:pStyle w:val="TAH"/>
              <w:rPr>
                <w:rFonts w:cs="Arial"/>
              </w:rPr>
            </w:pPr>
            <w:r w:rsidRPr="0044437C">
              <w:rPr>
                <w:rFonts w:cs="Arial"/>
              </w:rPr>
              <w:t>Tolerance (dB)</w:t>
            </w:r>
          </w:p>
        </w:tc>
        <w:tc>
          <w:tcPr>
            <w:tcW w:w="1008" w:type="dxa"/>
          </w:tcPr>
          <w:p w14:paraId="5C1DECB7" w14:textId="77777777" w:rsidR="00E52C8E" w:rsidRPr="0044437C" w:rsidRDefault="00E52C8E" w:rsidP="0070746B">
            <w:pPr>
              <w:pStyle w:val="TAH"/>
              <w:rPr>
                <w:rFonts w:cs="Arial"/>
              </w:rPr>
            </w:pPr>
            <w:r w:rsidRPr="0044437C">
              <w:rPr>
                <w:rFonts w:cs="Arial"/>
              </w:rPr>
              <w:t>Class 5 (dBm)</w:t>
            </w:r>
          </w:p>
        </w:tc>
        <w:tc>
          <w:tcPr>
            <w:tcW w:w="1994" w:type="dxa"/>
          </w:tcPr>
          <w:p w14:paraId="030F089E" w14:textId="77777777" w:rsidR="00E52C8E" w:rsidRPr="0044437C" w:rsidRDefault="00E52C8E" w:rsidP="0070746B">
            <w:pPr>
              <w:pStyle w:val="TAH"/>
              <w:rPr>
                <w:rFonts w:cs="Arial"/>
              </w:rPr>
            </w:pPr>
            <w:r w:rsidRPr="0044437C">
              <w:rPr>
                <w:rFonts w:cs="Arial"/>
              </w:rPr>
              <w:t>Tolerance (dB)</w:t>
            </w:r>
          </w:p>
        </w:tc>
      </w:tr>
      <w:tr w:rsidR="00E52C8E" w:rsidRPr="0044437C" w14:paraId="1D68AD16" w14:textId="77777777" w:rsidTr="0070746B">
        <w:trPr>
          <w:jc w:val="center"/>
        </w:trPr>
        <w:tc>
          <w:tcPr>
            <w:tcW w:w="923" w:type="dxa"/>
            <w:vAlign w:val="center"/>
          </w:tcPr>
          <w:p w14:paraId="559CA813" w14:textId="77777777" w:rsidR="00E52C8E" w:rsidRPr="0044437C" w:rsidRDefault="00E52C8E" w:rsidP="0070746B">
            <w:pPr>
              <w:pStyle w:val="TAC"/>
              <w:rPr>
                <w:rFonts w:cs="Arial"/>
                <w:lang w:eastAsia="zh-TW"/>
              </w:rPr>
            </w:pPr>
            <w:r w:rsidRPr="0044437C">
              <w:rPr>
                <w:rFonts w:cs="Arial"/>
                <w:lang w:eastAsia="zh-TW"/>
              </w:rPr>
              <w:t>256</w:t>
            </w:r>
          </w:p>
        </w:tc>
        <w:tc>
          <w:tcPr>
            <w:tcW w:w="1008" w:type="dxa"/>
          </w:tcPr>
          <w:p w14:paraId="75E8BF3C" w14:textId="77777777" w:rsidR="00E52C8E" w:rsidRPr="0044437C" w:rsidRDefault="00E52C8E" w:rsidP="0070746B">
            <w:pPr>
              <w:pStyle w:val="TAC"/>
              <w:rPr>
                <w:rFonts w:cs="Arial"/>
              </w:rPr>
            </w:pPr>
          </w:p>
        </w:tc>
        <w:tc>
          <w:tcPr>
            <w:tcW w:w="1067" w:type="dxa"/>
          </w:tcPr>
          <w:p w14:paraId="7CFD54EF" w14:textId="77777777" w:rsidR="00E52C8E" w:rsidRPr="0044437C" w:rsidRDefault="00E52C8E" w:rsidP="0070746B">
            <w:pPr>
              <w:pStyle w:val="TAC"/>
              <w:rPr>
                <w:rFonts w:cs="Arial"/>
              </w:rPr>
            </w:pPr>
          </w:p>
        </w:tc>
        <w:tc>
          <w:tcPr>
            <w:tcW w:w="1008" w:type="dxa"/>
          </w:tcPr>
          <w:p w14:paraId="1DB043A5" w14:textId="77777777" w:rsidR="00E52C8E" w:rsidRPr="0044437C" w:rsidRDefault="00E52C8E" w:rsidP="0070746B">
            <w:pPr>
              <w:pStyle w:val="TAC"/>
              <w:rPr>
                <w:rFonts w:cs="Arial"/>
              </w:rPr>
            </w:pPr>
            <w:r w:rsidRPr="0044437C">
              <w:rPr>
                <w:rFonts w:cs="Arial"/>
              </w:rPr>
              <w:t>23</w:t>
            </w:r>
          </w:p>
        </w:tc>
        <w:tc>
          <w:tcPr>
            <w:tcW w:w="1067" w:type="dxa"/>
          </w:tcPr>
          <w:p w14:paraId="0E1FDD4C" w14:textId="77777777" w:rsidR="00E52C8E" w:rsidRPr="0044437C" w:rsidRDefault="00E52C8E" w:rsidP="0070746B">
            <w:pPr>
              <w:pStyle w:val="TAC"/>
              <w:rPr>
                <w:rFonts w:cs="Arial"/>
              </w:rPr>
            </w:pPr>
            <w:r w:rsidRPr="0044437C">
              <w:rPr>
                <w:rFonts w:cs="Arial"/>
              </w:rPr>
              <w:t>+/-2</w:t>
            </w:r>
          </w:p>
        </w:tc>
        <w:tc>
          <w:tcPr>
            <w:tcW w:w="1008" w:type="dxa"/>
          </w:tcPr>
          <w:p w14:paraId="7779639B" w14:textId="77777777" w:rsidR="00E52C8E" w:rsidRPr="0044437C" w:rsidRDefault="00E52C8E" w:rsidP="0070746B">
            <w:pPr>
              <w:pStyle w:val="TAC"/>
              <w:rPr>
                <w:rFonts w:cs="Arial"/>
                <w:lang w:eastAsia="zh-TW"/>
              </w:rPr>
            </w:pPr>
            <w:r w:rsidRPr="0044437C">
              <w:rPr>
                <w:rFonts w:cs="Arial"/>
                <w:lang w:eastAsia="zh-TW"/>
              </w:rPr>
              <w:t>20</w:t>
            </w:r>
          </w:p>
        </w:tc>
        <w:tc>
          <w:tcPr>
            <w:tcW w:w="1994" w:type="dxa"/>
          </w:tcPr>
          <w:p w14:paraId="06EF1797" w14:textId="77777777" w:rsidR="00E52C8E" w:rsidRPr="0044437C" w:rsidRDefault="00E52C8E" w:rsidP="0070746B">
            <w:pPr>
              <w:pStyle w:val="TAC"/>
              <w:rPr>
                <w:rFonts w:cs="Arial"/>
              </w:rPr>
            </w:pPr>
            <w:r w:rsidRPr="0044437C">
              <w:rPr>
                <w:rFonts w:cs="Arial"/>
              </w:rPr>
              <w:t>+/-2</w:t>
            </w:r>
          </w:p>
        </w:tc>
      </w:tr>
      <w:tr w:rsidR="00E52C8E" w:rsidRPr="0044437C" w14:paraId="257AD2F3"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3C4E56E" w14:textId="77777777" w:rsidR="00E52C8E" w:rsidRPr="0044437C" w:rsidRDefault="00E52C8E" w:rsidP="0070746B">
            <w:pPr>
              <w:pStyle w:val="TAC"/>
              <w:ind w:firstLineChars="100" w:firstLine="180"/>
              <w:jc w:val="left"/>
              <w:rPr>
                <w:rFonts w:cs="Arial"/>
                <w:lang w:eastAsia="zh-TW"/>
              </w:rPr>
            </w:pPr>
            <w:r w:rsidRPr="0044437C">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43A28EE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E50AA2D" w14:textId="77777777" w:rsidR="00E52C8E" w:rsidRPr="0044437C"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79D6907"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CD2DB81" w14:textId="77777777" w:rsidR="00E52C8E" w:rsidRPr="0044437C" w:rsidRDefault="00E52C8E" w:rsidP="0070746B">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03BB2EB" w14:textId="77777777" w:rsidR="00E52C8E" w:rsidRPr="0044437C" w:rsidRDefault="00E52C8E" w:rsidP="0070746B">
            <w:pPr>
              <w:pStyle w:val="TAC"/>
              <w:rPr>
                <w:rFonts w:cs="Arial"/>
                <w:lang w:eastAsia="zh-TW"/>
              </w:rPr>
            </w:pPr>
            <w:r w:rsidRPr="0044437C">
              <w:rPr>
                <w:rFonts w:cs="Arial"/>
                <w:lang w:eastAsia="zh-TW"/>
              </w:rPr>
              <w:t>20</w:t>
            </w:r>
          </w:p>
        </w:tc>
        <w:tc>
          <w:tcPr>
            <w:tcW w:w="1994" w:type="dxa"/>
            <w:tcBorders>
              <w:top w:val="single" w:sz="4" w:space="0" w:color="auto"/>
              <w:left w:val="single" w:sz="4" w:space="0" w:color="auto"/>
              <w:bottom w:val="single" w:sz="4" w:space="0" w:color="auto"/>
            </w:tcBorders>
          </w:tcPr>
          <w:p w14:paraId="0D4B86B0" w14:textId="77777777" w:rsidR="00E52C8E" w:rsidRPr="0044437C" w:rsidRDefault="00E52C8E" w:rsidP="0070746B">
            <w:pPr>
              <w:pStyle w:val="TAC"/>
              <w:rPr>
                <w:rFonts w:cs="Arial"/>
              </w:rPr>
            </w:pPr>
            <w:r w:rsidRPr="0044437C">
              <w:rPr>
                <w:rFonts w:cs="Arial"/>
              </w:rPr>
              <w:t>+/-2</w:t>
            </w:r>
          </w:p>
        </w:tc>
      </w:tr>
      <w:tr w:rsidR="00E52C8E" w:rsidRPr="0044437C" w14:paraId="322959E0"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FB814B" w14:textId="77777777" w:rsidR="00E52C8E" w:rsidRPr="0044437C" w:rsidRDefault="00E52C8E" w:rsidP="0070746B">
            <w:pPr>
              <w:pStyle w:val="TAC"/>
              <w:ind w:firstLineChars="100" w:firstLine="180"/>
              <w:jc w:val="left"/>
              <w:rPr>
                <w:rFonts w:cs="Arial"/>
                <w:lang w:eastAsia="zh-TW"/>
              </w:rPr>
            </w:pPr>
            <w:r w:rsidRPr="0044437C">
              <w:rPr>
                <w:rFonts w:cs="Arial"/>
                <w:lang w:eastAsia="zh-CN"/>
              </w:rPr>
              <w:t>254</w:t>
            </w:r>
          </w:p>
        </w:tc>
        <w:tc>
          <w:tcPr>
            <w:tcW w:w="1008" w:type="dxa"/>
            <w:tcBorders>
              <w:top w:val="single" w:sz="4" w:space="0" w:color="auto"/>
              <w:left w:val="single" w:sz="4" w:space="0" w:color="auto"/>
              <w:bottom w:val="single" w:sz="4" w:space="0" w:color="auto"/>
              <w:right w:val="single" w:sz="4" w:space="0" w:color="auto"/>
            </w:tcBorders>
          </w:tcPr>
          <w:p w14:paraId="129C00B7"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D41BEA" w14:textId="77777777" w:rsidR="00E52C8E" w:rsidRPr="0044437C"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353F92A9" w14:textId="77777777" w:rsidR="00E52C8E" w:rsidRPr="0044437C" w:rsidRDefault="00E52C8E" w:rsidP="0070746B">
            <w:pPr>
              <w:pStyle w:val="TAC"/>
              <w:rPr>
                <w:rFonts w:cs="Arial"/>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62EA2F24" w14:textId="77777777" w:rsidR="00E52C8E" w:rsidRPr="0044437C" w:rsidRDefault="00E52C8E" w:rsidP="0070746B">
            <w:pPr>
              <w:pStyle w:val="TAC"/>
              <w:rPr>
                <w:rFonts w:cs="Arial"/>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4D1F586F" w14:textId="77777777" w:rsidR="00E52C8E" w:rsidRPr="0044437C" w:rsidRDefault="00E52C8E" w:rsidP="0070746B">
            <w:pPr>
              <w:pStyle w:val="TAC"/>
              <w:rPr>
                <w:rFonts w:cs="Arial"/>
                <w:lang w:eastAsia="zh-TW"/>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46908ACB" w14:textId="77777777" w:rsidR="00E52C8E" w:rsidRPr="0044437C" w:rsidRDefault="00E52C8E" w:rsidP="0070746B">
            <w:pPr>
              <w:pStyle w:val="TAC"/>
              <w:rPr>
                <w:rFonts w:cs="Arial"/>
              </w:rPr>
            </w:pPr>
            <w:r w:rsidRPr="0044437C">
              <w:rPr>
                <w:rFonts w:cs="Arial"/>
                <w:lang w:eastAsia="zh-CN"/>
              </w:rPr>
              <w:t>+/-2</w:t>
            </w:r>
          </w:p>
        </w:tc>
      </w:tr>
      <w:tr w:rsidR="00F65A5B" w:rsidRPr="0044437C" w14:paraId="354C19BA"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625FD" w14:textId="5C10EE8A" w:rsidR="00F65A5B" w:rsidRPr="0044437C" w:rsidRDefault="00F65A5B" w:rsidP="00F65A5B">
            <w:pPr>
              <w:pStyle w:val="TAC"/>
              <w:ind w:firstLineChars="100" w:firstLine="180"/>
              <w:jc w:val="left"/>
              <w:rPr>
                <w:rFonts w:cs="Arial"/>
                <w:lang w:eastAsia="zh-CN"/>
              </w:rPr>
            </w:pPr>
            <w:r w:rsidRPr="0044437C">
              <w:rPr>
                <w:rFonts w:cs="Arial"/>
                <w:lang w:eastAsia="zh-CN"/>
              </w:rPr>
              <w:t>253</w:t>
            </w:r>
          </w:p>
        </w:tc>
        <w:tc>
          <w:tcPr>
            <w:tcW w:w="1008" w:type="dxa"/>
            <w:tcBorders>
              <w:top w:val="single" w:sz="4" w:space="0" w:color="auto"/>
              <w:left w:val="single" w:sz="4" w:space="0" w:color="auto"/>
              <w:bottom w:val="single" w:sz="4" w:space="0" w:color="auto"/>
              <w:right w:val="single" w:sz="4" w:space="0" w:color="auto"/>
            </w:tcBorders>
          </w:tcPr>
          <w:p w14:paraId="308C46A9"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7F7CAB" w14:textId="77777777" w:rsidR="00F65A5B" w:rsidRPr="0044437C" w:rsidRDefault="00F65A5B" w:rsidP="00F65A5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5DE533D" w14:textId="109C0ADD" w:rsidR="00F65A5B" w:rsidRPr="0044437C" w:rsidRDefault="00F65A5B" w:rsidP="00F65A5B">
            <w:pPr>
              <w:pStyle w:val="TAC"/>
              <w:rPr>
                <w:rFonts w:cs="Arial"/>
                <w:lang w:eastAsia="zh-CN"/>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3D2BF798" w14:textId="4D5974E2" w:rsidR="00F65A5B" w:rsidRPr="0044437C" w:rsidRDefault="00F65A5B" w:rsidP="00F65A5B">
            <w:pPr>
              <w:pStyle w:val="TAC"/>
              <w:rPr>
                <w:rFonts w:cs="Arial"/>
                <w:lang w:eastAsia="zh-CN"/>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5AC6510B" w14:textId="7BE5EF92" w:rsidR="00F65A5B" w:rsidRPr="0044437C" w:rsidRDefault="00F65A5B" w:rsidP="00F65A5B">
            <w:pPr>
              <w:pStyle w:val="TAC"/>
              <w:rPr>
                <w:rFonts w:eastAsiaTheme="minorEastAsia" w:cs="Arial"/>
                <w:lang w:eastAsia="zh-CN"/>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051FF023" w14:textId="3F249C57" w:rsidR="00F65A5B" w:rsidRPr="0044437C" w:rsidRDefault="00F65A5B" w:rsidP="00F65A5B">
            <w:pPr>
              <w:pStyle w:val="TAC"/>
              <w:rPr>
                <w:rFonts w:cs="Arial"/>
                <w:lang w:eastAsia="zh-CN"/>
              </w:rPr>
            </w:pPr>
            <w:r w:rsidRPr="0044437C">
              <w:rPr>
                <w:rFonts w:cs="Arial"/>
                <w:lang w:eastAsia="zh-CN"/>
              </w:rPr>
              <w:t>+/-2</w:t>
            </w:r>
          </w:p>
        </w:tc>
      </w:tr>
      <w:tr w:rsidR="00E52C8E" w:rsidRPr="0044437C" w14:paraId="2C64EDA8" w14:textId="77777777" w:rsidTr="0070746B">
        <w:trPr>
          <w:jc w:val="center"/>
        </w:trPr>
        <w:tc>
          <w:tcPr>
            <w:tcW w:w="8075" w:type="dxa"/>
            <w:gridSpan w:val="7"/>
            <w:tcBorders>
              <w:top w:val="single" w:sz="4" w:space="0" w:color="auto"/>
              <w:left w:val="single" w:sz="4" w:space="0" w:color="auto"/>
              <w:bottom w:val="single" w:sz="4" w:space="0" w:color="auto"/>
            </w:tcBorders>
            <w:vAlign w:val="center"/>
          </w:tcPr>
          <w:p w14:paraId="7769AED4" w14:textId="77777777" w:rsidR="00E52C8E" w:rsidRPr="0044437C" w:rsidRDefault="00E52C8E" w:rsidP="0070746B">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647B058F" w14:textId="77777777" w:rsidR="00524A5D" w:rsidRPr="0044437C" w:rsidRDefault="00524A5D"/>
    <w:p w14:paraId="540BD397" w14:textId="77777777" w:rsidR="00572AC1" w:rsidRPr="0044437C" w:rsidRDefault="00572AC1" w:rsidP="00572AC1">
      <w:pPr>
        <w:rPr>
          <w:rFonts w:eastAsia="MS Mincho" w:cs="Arial"/>
          <w:lang w:eastAsia="ja-JP"/>
        </w:rPr>
      </w:pPr>
      <w:r w:rsidRPr="0044437C">
        <w:rPr>
          <w:rFonts w:cs="Arial"/>
        </w:rPr>
        <w:t>The default power class P</w:t>
      </w:r>
      <w:r w:rsidRPr="0044437C">
        <w:rPr>
          <w:rFonts w:cs="Arial"/>
          <w:vertAlign w:val="subscript"/>
        </w:rPr>
        <w:t xml:space="preserve">PowerClass_Default </w:t>
      </w:r>
      <w:r w:rsidRPr="0044437C">
        <w:rPr>
          <w:rFonts w:cs="Arial"/>
        </w:rPr>
        <w:t>for an operating band is Power Class 3 unless otherwise stated</w:t>
      </w:r>
      <w:r w:rsidRPr="0044437C">
        <w:rPr>
          <w:rFonts w:eastAsia="MS Mincho" w:cs="Arial"/>
          <w:lang w:eastAsia="ja-JP"/>
        </w:rPr>
        <w:t>.</w:t>
      </w:r>
    </w:p>
    <w:p w14:paraId="5E9139AE" w14:textId="77777777" w:rsidR="00524A5D" w:rsidRPr="0044437C" w:rsidRDefault="00000000">
      <w:r w:rsidRPr="0044437C">
        <w:t>The normative reference for this requirement is TS 36.102 [11] clause 6.2.A.</w:t>
      </w:r>
    </w:p>
    <w:p w14:paraId="0BC3E01C" w14:textId="577BF6F3" w:rsidR="00970309" w:rsidRPr="0044437C" w:rsidRDefault="00970309" w:rsidP="00970309">
      <w:pPr>
        <w:rPr>
          <w:lang w:eastAsia="zh-TW"/>
        </w:rPr>
      </w:pPr>
      <w:bookmarkStart w:id="403" w:name="OLE_LINK27"/>
      <w:bookmarkStart w:id="404" w:name="MCCQCTEMPBM_00000047"/>
      <w:r w:rsidRPr="0044437C">
        <w:t>The UE shall meet the following additional requirements for maximum transmission power density specified in Table 6.2A.1-2 when NS is signalled and when the configured channel overlaps with any portion of the specified frequency range.</w:t>
      </w:r>
    </w:p>
    <w:p w14:paraId="74794233" w14:textId="77777777" w:rsidR="00970309" w:rsidRPr="0044437C" w:rsidRDefault="00970309" w:rsidP="00970309">
      <w:pPr>
        <w:pStyle w:val="TH"/>
        <w:rPr>
          <w:rFonts w:cs="Arial"/>
        </w:rPr>
      </w:pPr>
      <w:bookmarkStart w:id="405" w:name="OLE_LINK22"/>
      <w:r w:rsidRPr="0044437C">
        <w:t>Table 6.2A.1-2: Additional requirements for transmit EIRP 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446"/>
        <w:gridCol w:w="1896"/>
        <w:gridCol w:w="2844"/>
        <w:gridCol w:w="2978"/>
      </w:tblGrid>
      <w:tr w:rsidR="00970309" w:rsidRPr="0044437C" w14:paraId="71173E4B" w14:textId="77777777" w:rsidTr="009A6A79">
        <w:trPr>
          <w:trHeight w:val="187"/>
        </w:trPr>
        <w:tc>
          <w:tcPr>
            <w:tcW w:w="900" w:type="dxa"/>
            <w:tcBorders>
              <w:top w:val="single" w:sz="4" w:space="0" w:color="auto"/>
              <w:left w:val="single" w:sz="4" w:space="0" w:color="auto"/>
              <w:bottom w:val="single" w:sz="4" w:space="0" w:color="auto"/>
              <w:right w:val="single" w:sz="4" w:space="0" w:color="auto"/>
            </w:tcBorders>
            <w:hideMark/>
          </w:tcPr>
          <w:p w14:paraId="6AED88EC" w14:textId="77777777" w:rsidR="00970309" w:rsidRPr="0044437C" w:rsidRDefault="00970309" w:rsidP="009A6A79">
            <w:pPr>
              <w:pStyle w:val="TAH"/>
              <w:jc w:val="left"/>
            </w:pPr>
            <w:r w:rsidRPr="0044437C">
              <w:t>EUTRABand</w:t>
            </w:r>
          </w:p>
        </w:tc>
        <w:tc>
          <w:tcPr>
            <w:tcW w:w="1445" w:type="dxa"/>
            <w:tcBorders>
              <w:top w:val="single" w:sz="4" w:space="0" w:color="auto"/>
              <w:left w:val="single" w:sz="4" w:space="0" w:color="auto"/>
              <w:bottom w:val="single" w:sz="4" w:space="0" w:color="auto"/>
              <w:right w:val="single" w:sz="4" w:space="0" w:color="auto"/>
            </w:tcBorders>
            <w:hideMark/>
          </w:tcPr>
          <w:p w14:paraId="35AAC33D" w14:textId="77777777" w:rsidR="00970309" w:rsidRPr="0044437C" w:rsidRDefault="00970309" w:rsidP="009A6A79">
            <w:pPr>
              <w:pStyle w:val="TAH"/>
              <w:jc w:val="left"/>
            </w:pPr>
            <w:r w:rsidRPr="0044437C">
              <w:t>NS value</w:t>
            </w:r>
          </w:p>
        </w:tc>
        <w:tc>
          <w:tcPr>
            <w:tcW w:w="1895" w:type="dxa"/>
            <w:tcBorders>
              <w:top w:val="single" w:sz="4" w:space="0" w:color="auto"/>
              <w:left w:val="single" w:sz="4" w:space="0" w:color="auto"/>
              <w:bottom w:val="single" w:sz="4" w:space="0" w:color="auto"/>
              <w:right w:val="single" w:sz="4" w:space="0" w:color="auto"/>
            </w:tcBorders>
            <w:hideMark/>
          </w:tcPr>
          <w:p w14:paraId="7310DE96" w14:textId="77777777" w:rsidR="00970309" w:rsidRPr="0044437C" w:rsidRDefault="00970309" w:rsidP="009A6A79">
            <w:pPr>
              <w:pStyle w:val="TAH"/>
              <w:jc w:val="left"/>
            </w:pPr>
            <w:r w:rsidRPr="0044437C">
              <w:t>Channel bandwidth (MHz)</w:t>
            </w:r>
          </w:p>
        </w:tc>
        <w:tc>
          <w:tcPr>
            <w:tcW w:w="2843" w:type="dxa"/>
            <w:tcBorders>
              <w:top w:val="single" w:sz="4" w:space="0" w:color="auto"/>
              <w:left w:val="single" w:sz="4" w:space="0" w:color="auto"/>
              <w:bottom w:val="single" w:sz="4" w:space="0" w:color="auto"/>
              <w:right w:val="single" w:sz="4" w:space="0" w:color="auto"/>
            </w:tcBorders>
            <w:hideMark/>
          </w:tcPr>
          <w:p w14:paraId="6938221E" w14:textId="77777777" w:rsidR="00970309" w:rsidRPr="0044437C" w:rsidRDefault="00970309" w:rsidP="009A6A79">
            <w:pPr>
              <w:pStyle w:val="TAH"/>
              <w:jc w:val="left"/>
            </w:pPr>
            <w:r w:rsidRPr="0044437C">
              <w:t>Frequency range (MHz)</w:t>
            </w:r>
          </w:p>
        </w:tc>
        <w:tc>
          <w:tcPr>
            <w:tcW w:w="2977" w:type="dxa"/>
            <w:tcBorders>
              <w:top w:val="single" w:sz="4" w:space="0" w:color="auto"/>
              <w:left w:val="single" w:sz="4" w:space="0" w:color="auto"/>
              <w:bottom w:val="single" w:sz="4" w:space="0" w:color="auto"/>
              <w:right w:val="single" w:sz="4" w:space="0" w:color="auto"/>
            </w:tcBorders>
            <w:hideMark/>
          </w:tcPr>
          <w:p w14:paraId="2981BC08" w14:textId="77777777" w:rsidR="00970309" w:rsidRPr="0044437C" w:rsidRDefault="00970309" w:rsidP="009A6A79">
            <w:pPr>
              <w:pStyle w:val="TAH"/>
              <w:jc w:val="left"/>
            </w:pPr>
            <w:r w:rsidRPr="0044437C">
              <w:t>Maximum power density</w:t>
            </w:r>
          </w:p>
        </w:tc>
      </w:tr>
      <w:tr w:rsidR="00970309" w:rsidRPr="0044437C" w14:paraId="13864E21" w14:textId="77777777" w:rsidTr="009A6A79">
        <w:trPr>
          <w:trHeight w:val="187"/>
        </w:trPr>
        <w:tc>
          <w:tcPr>
            <w:tcW w:w="900" w:type="dxa"/>
            <w:tcBorders>
              <w:top w:val="single" w:sz="4" w:space="0" w:color="auto"/>
              <w:left w:val="single" w:sz="4" w:space="0" w:color="auto"/>
              <w:bottom w:val="nil"/>
              <w:right w:val="single" w:sz="4" w:space="0" w:color="auto"/>
            </w:tcBorders>
            <w:hideMark/>
          </w:tcPr>
          <w:p w14:paraId="23BDB6B6" w14:textId="77777777" w:rsidR="00970309" w:rsidRPr="0044437C" w:rsidRDefault="00970309" w:rsidP="009A6A79">
            <w:pPr>
              <w:pStyle w:val="TAC"/>
              <w:jc w:val="left"/>
            </w:pPr>
            <w:r w:rsidRPr="0044437C">
              <w:t>254</w:t>
            </w:r>
          </w:p>
        </w:tc>
        <w:tc>
          <w:tcPr>
            <w:tcW w:w="1445" w:type="dxa"/>
            <w:tcBorders>
              <w:top w:val="single" w:sz="4" w:space="0" w:color="auto"/>
              <w:left w:val="single" w:sz="4" w:space="0" w:color="auto"/>
              <w:bottom w:val="single" w:sz="4" w:space="0" w:color="auto"/>
              <w:right w:val="single" w:sz="4" w:space="0" w:color="auto"/>
            </w:tcBorders>
            <w:hideMark/>
          </w:tcPr>
          <w:p w14:paraId="40173A83" w14:textId="77777777" w:rsidR="00970309" w:rsidRPr="0044437C" w:rsidRDefault="00970309" w:rsidP="009A6A79">
            <w:pPr>
              <w:pStyle w:val="TAC"/>
              <w:jc w:val="left"/>
            </w:pPr>
            <w:r w:rsidRPr="0044437C">
              <w:t>NS_04N</w:t>
            </w:r>
          </w:p>
        </w:tc>
        <w:tc>
          <w:tcPr>
            <w:tcW w:w="1895" w:type="dxa"/>
            <w:tcBorders>
              <w:top w:val="single" w:sz="4" w:space="0" w:color="auto"/>
              <w:left w:val="single" w:sz="4" w:space="0" w:color="auto"/>
              <w:bottom w:val="single" w:sz="4" w:space="0" w:color="auto"/>
              <w:right w:val="single" w:sz="4" w:space="0" w:color="auto"/>
            </w:tcBorders>
            <w:hideMark/>
          </w:tcPr>
          <w:p w14:paraId="562C77A0" w14:textId="77777777" w:rsidR="00970309" w:rsidRPr="0044437C" w:rsidRDefault="00970309" w:rsidP="009A6A79">
            <w:pPr>
              <w:pStyle w:val="TAC"/>
              <w:jc w:val="left"/>
            </w:pPr>
            <w:r w:rsidRPr="0044437C">
              <w:t>1.4</w:t>
            </w:r>
          </w:p>
        </w:tc>
        <w:tc>
          <w:tcPr>
            <w:tcW w:w="2843" w:type="dxa"/>
            <w:tcBorders>
              <w:top w:val="single" w:sz="4" w:space="0" w:color="auto"/>
              <w:left w:val="single" w:sz="4" w:space="0" w:color="auto"/>
              <w:bottom w:val="single" w:sz="4" w:space="0" w:color="auto"/>
              <w:right w:val="single" w:sz="4" w:space="0" w:color="auto"/>
            </w:tcBorders>
            <w:hideMark/>
          </w:tcPr>
          <w:p w14:paraId="02F60C45" w14:textId="77777777" w:rsidR="00970309" w:rsidRPr="0044437C" w:rsidRDefault="00970309" w:rsidP="009A6A79">
            <w:pPr>
              <w:pStyle w:val="TAC"/>
              <w:jc w:val="left"/>
            </w:pPr>
            <w:r w:rsidRPr="0044437C">
              <w:t>1610 - 1618.25</w:t>
            </w:r>
          </w:p>
        </w:tc>
        <w:tc>
          <w:tcPr>
            <w:tcW w:w="2977" w:type="dxa"/>
            <w:vMerge w:val="restart"/>
            <w:tcBorders>
              <w:top w:val="single" w:sz="4" w:space="0" w:color="auto"/>
              <w:left w:val="single" w:sz="4" w:space="0" w:color="auto"/>
              <w:bottom w:val="single" w:sz="4" w:space="0" w:color="auto"/>
              <w:right w:val="single" w:sz="4" w:space="0" w:color="auto"/>
            </w:tcBorders>
            <w:hideMark/>
          </w:tcPr>
          <w:p w14:paraId="3441700F" w14:textId="77777777" w:rsidR="00970309" w:rsidRPr="0044437C" w:rsidRDefault="00970309" w:rsidP="009A6A79">
            <w:pPr>
              <w:pStyle w:val="TAC"/>
              <w:jc w:val="left"/>
            </w:pPr>
            <w:r w:rsidRPr="0044437C">
              <w:t>27dBm/4kHz (mean EIRP limit)</w:t>
            </w:r>
          </w:p>
          <w:p w14:paraId="4D74C3BF" w14:textId="77777777" w:rsidR="00970309" w:rsidRPr="0044437C" w:rsidRDefault="00970309" w:rsidP="009A6A79">
            <w:pPr>
              <w:pStyle w:val="TAC"/>
              <w:jc w:val="left"/>
            </w:pPr>
            <w:r w:rsidRPr="0044437C">
              <w:t>15dBm/4kHz (peak EIRP limit)</w:t>
            </w:r>
          </w:p>
        </w:tc>
      </w:tr>
      <w:tr w:rsidR="00970309" w:rsidRPr="0044437C" w14:paraId="24FCF9BD" w14:textId="77777777" w:rsidTr="009A6A79">
        <w:trPr>
          <w:trHeight w:val="187"/>
        </w:trPr>
        <w:tc>
          <w:tcPr>
            <w:tcW w:w="900" w:type="dxa"/>
            <w:tcBorders>
              <w:top w:val="nil"/>
              <w:left w:val="single" w:sz="4" w:space="0" w:color="auto"/>
              <w:bottom w:val="single" w:sz="4" w:space="0" w:color="auto"/>
              <w:right w:val="single" w:sz="4" w:space="0" w:color="auto"/>
            </w:tcBorders>
            <w:vAlign w:val="center"/>
            <w:hideMark/>
          </w:tcPr>
          <w:p w14:paraId="2270165E" w14:textId="77777777" w:rsidR="00970309" w:rsidRPr="0044437C" w:rsidRDefault="00970309" w:rsidP="009A6A79">
            <w:pPr>
              <w:rPr>
                <w:rFonts w:ascii="Arial" w:hAnsi="Arial" w:cs="Arial"/>
                <w:sz w:val="18"/>
                <w:lang w:eastAsia="zh-CN"/>
              </w:rPr>
            </w:pPr>
          </w:p>
        </w:tc>
        <w:tc>
          <w:tcPr>
            <w:tcW w:w="1445" w:type="dxa"/>
            <w:tcBorders>
              <w:top w:val="single" w:sz="4" w:space="0" w:color="auto"/>
              <w:left w:val="single" w:sz="4" w:space="0" w:color="auto"/>
              <w:bottom w:val="single" w:sz="4" w:space="0" w:color="auto"/>
              <w:right w:val="single" w:sz="4" w:space="0" w:color="auto"/>
            </w:tcBorders>
            <w:hideMark/>
          </w:tcPr>
          <w:p w14:paraId="4116C779" w14:textId="77777777" w:rsidR="00970309" w:rsidRPr="0044437C" w:rsidRDefault="00970309" w:rsidP="009A6A79">
            <w:pPr>
              <w:pStyle w:val="TAC"/>
              <w:jc w:val="left"/>
            </w:pPr>
            <w:r w:rsidRPr="0044437C">
              <w:t>NS_05N</w:t>
            </w:r>
          </w:p>
        </w:tc>
        <w:tc>
          <w:tcPr>
            <w:tcW w:w="1895" w:type="dxa"/>
            <w:tcBorders>
              <w:top w:val="single" w:sz="4" w:space="0" w:color="auto"/>
              <w:left w:val="single" w:sz="4" w:space="0" w:color="auto"/>
              <w:bottom w:val="single" w:sz="4" w:space="0" w:color="auto"/>
              <w:right w:val="single" w:sz="4" w:space="0" w:color="auto"/>
            </w:tcBorders>
            <w:hideMark/>
          </w:tcPr>
          <w:p w14:paraId="21EF570F" w14:textId="77777777" w:rsidR="00970309" w:rsidRPr="0044437C" w:rsidRDefault="00970309" w:rsidP="009A6A79">
            <w:pPr>
              <w:pStyle w:val="TAC"/>
              <w:jc w:val="left"/>
            </w:pPr>
            <w:r w:rsidRPr="0044437C">
              <w:t>1.4</w:t>
            </w:r>
          </w:p>
        </w:tc>
        <w:tc>
          <w:tcPr>
            <w:tcW w:w="2843" w:type="dxa"/>
            <w:tcBorders>
              <w:top w:val="single" w:sz="4" w:space="0" w:color="auto"/>
              <w:left w:val="single" w:sz="4" w:space="0" w:color="auto"/>
              <w:bottom w:val="single" w:sz="4" w:space="0" w:color="auto"/>
              <w:right w:val="single" w:sz="4" w:space="0" w:color="auto"/>
            </w:tcBorders>
            <w:hideMark/>
          </w:tcPr>
          <w:p w14:paraId="75EB95B7" w14:textId="77777777" w:rsidR="00970309" w:rsidRPr="0044437C" w:rsidRDefault="00970309" w:rsidP="009A6A79">
            <w:pPr>
              <w:pStyle w:val="TAC"/>
              <w:jc w:val="left"/>
            </w:pPr>
            <w:r w:rsidRPr="0044437C">
              <w:t>1618.25 - 1626.5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14:paraId="69DB8151" w14:textId="77777777" w:rsidR="00970309" w:rsidRPr="0044437C" w:rsidRDefault="00970309" w:rsidP="009A6A79">
            <w:pPr>
              <w:rPr>
                <w:rFonts w:ascii="Arial" w:hAnsi="Arial" w:cs="Arial"/>
                <w:sz w:val="18"/>
                <w:lang w:eastAsia="zh-CN"/>
              </w:rPr>
            </w:pPr>
          </w:p>
        </w:tc>
      </w:tr>
    </w:tbl>
    <w:p w14:paraId="18057E10" w14:textId="77777777" w:rsidR="00970309" w:rsidRPr="0044437C" w:rsidRDefault="00970309" w:rsidP="00970309">
      <w:pPr>
        <w:rPr>
          <w:lang w:eastAsia="zh-CN"/>
        </w:rPr>
      </w:pPr>
    </w:p>
    <w:bookmarkEnd w:id="403"/>
    <w:bookmarkEnd w:id="405"/>
    <w:p w14:paraId="045EB649" w14:textId="77777777" w:rsidR="00524A5D" w:rsidRPr="0044437C" w:rsidRDefault="00000000">
      <w:pPr>
        <w:pStyle w:val="H6"/>
      </w:pPr>
      <w:r w:rsidRPr="0044437C">
        <w:t>6.2A.1.4</w:t>
      </w:r>
      <w:r w:rsidRPr="0044437C">
        <w:tab/>
        <w:t>Test description</w:t>
      </w:r>
    </w:p>
    <w:p w14:paraId="4083BB7A" w14:textId="77777777" w:rsidR="00524A5D" w:rsidRPr="0044437C" w:rsidRDefault="00000000">
      <w:pPr>
        <w:pStyle w:val="H6"/>
        <w:rPr>
          <w:sz w:val="22"/>
        </w:rPr>
      </w:pPr>
      <w:bookmarkStart w:id="406" w:name="MCCQCTEMPBM_00000048"/>
      <w:bookmarkEnd w:id="404"/>
      <w:r w:rsidRPr="0044437C">
        <w:t>6.2A.1.4.1</w:t>
      </w:r>
      <w:r w:rsidRPr="0044437C">
        <w:tab/>
        <w:t>Initial condition</w:t>
      </w:r>
    </w:p>
    <w:bookmarkEnd w:id="406"/>
    <w:p w14:paraId="18BC109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1D4249B" w14:textId="77777777" w:rsidR="00524A5D" w:rsidRPr="0044437C" w:rsidRDefault="00000000">
      <w:r w:rsidRPr="0044437C">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Pr="0044437C" w:rsidRDefault="00000000">
      <w:pPr>
        <w:pStyle w:val="TH"/>
        <w:rPr>
          <w:lang w:eastAsia="zh-CN"/>
        </w:rPr>
      </w:pPr>
      <w:r w:rsidRPr="0044437C">
        <w:t>Table 6.2A.1.4.1-1: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rsidRPr="0044437C" w14:paraId="595F2C38" w14:textId="77777777">
        <w:trPr>
          <w:trHeight w:val="20"/>
          <w:jc w:val="center"/>
        </w:trPr>
        <w:tc>
          <w:tcPr>
            <w:tcW w:w="9622" w:type="dxa"/>
            <w:gridSpan w:val="5"/>
            <w:shd w:val="clear" w:color="auto" w:fill="auto"/>
          </w:tcPr>
          <w:p w14:paraId="35AA17C8" w14:textId="77777777" w:rsidR="00524A5D" w:rsidRPr="0044437C" w:rsidRDefault="00000000">
            <w:pPr>
              <w:pStyle w:val="TAH"/>
              <w:rPr>
                <w:rFonts w:eastAsia="Calibri"/>
              </w:rPr>
            </w:pPr>
            <w:r w:rsidRPr="0044437C">
              <w:rPr>
                <w:rFonts w:eastAsia="Calibri"/>
              </w:rPr>
              <w:t>Initial Conditions</w:t>
            </w:r>
          </w:p>
        </w:tc>
      </w:tr>
      <w:tr w:rsidR="00524A5D" w:rsidRPr="0044437C" w14:paraId="2C3003A3" w14:textId="77777777">
        <w:trPr>
          <w:trHeight w:val="207"/>
          <w:jc w:val="center"/>
        </w:trPr>
        <w:tc>
          <w:tcPr>
            <w:tcW w:w="4327" w:type="dxa"/>
            <w:gridSpan w:val="2"/>
            <w:shd w:val="clear" w:color="auto" w:fill="auto"/>
          </w:tcPr>
          <w:p w14:paraId="33305502" w14:textId="77777777" w:rsidR="00524A5D" w:rsidRPr="0044437C" w:rsidRDefault="00000000">
            <w:pPr>
              <w:pStyle w:val="TAL"/>
              <w:rPr>
                <w:rFonts w:eastAsia="Calibri"/>
              </w:rPr>
            </w:pPr>
            <w:r w:rsidRPr="0044437C">
              <w:rPr>
                <w:rFonts w:eastAsia="Calibri"/>
              </w:rPr>
              <w:t>Test Environment as specified in TS 36.508 [12] subclause 4.1</w:t>
            </w:r>
          </w:p>
        </w:tc>
        <w:tc>
          <w:tcPr>
            <w:tcW w:w="5295" w:type="dxa"/>
            <w:gridSpan w:val="3"/>
            <w:shd w:val="clear" w:color="auto" w:fill="auto"/>
          </w:tcPr>
          <w:p w14:paraId="603A0072" w14:textId="77777777" w:rsidR="00524A5D" w:rsidRPr="0044437C" w:rsidRDefault="00000000">
            <w:pPr>
              <w:pStyle w:val="TAL"/>
              <w:rPr>
                <w:rFonts w:eastAsia="Calibri"/>
              </w:rPr>
            </w:pPr>
            <w:r w:rsidRPr="0044437C">
              <w:rPr>
                <w:rFonts w:eastAsia="Calibri"/>
              </w:rPr>
              <w:t>Normal, TL/VL, TL/VH, TH/VL, TH/VH</w:t>
            </w:r>
          </w:p>
        </w:tc>
      </w:tr>
      <w:tr w:rsidR="00524A5D" w:rsidRPr="0044437C" w14:paraId="65AFE705" w14:textId="77777777">
        <w:trPr>
          <w:trHeight w:val="207"/>
          <w:jc w:val="center"/>
        </w:trPr>
        <w:tc>
          <w:tcPr>
            <w:tcW w:w="4327" w:type="dxa"/>
            <w:gridSpan w:val="2"/>
            <w:shd w:val="clear" w:color="auto" w:fill="auto"/>
          </w:tcPr>
          <w:p w14:paraId="49083F1C" w14:textId="77777777" w:rsidR="00524A5D" w:rsidRPr="0044437C" w:rsidRDefault="00000000">
            <w:pPr>
              <w:pStyle w:val="TAL"/>
              <w:rPr>
                <w:rFonts w:eastAsia="Calibri"/>
              </w:rPr>
            </w:pPr>
            <w:r w:rsidRPr="0044437C">
              <w:rPr>
                <w:rFonts w:eastAsia="Calibri"/>
              </w:rPr>
              <w:t>Test Frequencies as specified in TS 36.508 [12] subclause 4.3.1</w:t>
            </w:r>
          </w:p>
        </w:tc>
        <w:tc>
          <w:tcPr>
            <w:tcW w:w="5295" w:type="dxa"/>
            <w:gridSpan w:val="3"/>
            <w:shd w:val="clear" w:color="auto" w:fill="auto"/>
          </w:tcPr>
          <w:p w14:paraId="5C69E62B" w14:textId="77777777" w:rsidR="00524A5D" w:rsidRPr="0044437C" w:rsidRDefault="00000000">
            <w:pPr>
              <w:pStyle w:val="TAL"/>
              <w:rPr>
                <w:rFonts w:eastAsia="Calibri"/>
              </w:rPr>
            </w:pPr>
            <w:r w:rsidRPr="0044437C">
              <w:rPr>
                <w:rFonts w:eastAsia="Calibri"/>
              </w:rPr>
              <w:t>Low range, Mid range, High range</w:t>
            </w:r>
          </w:p>
        </w:tc>
      </w:tr>
      <w:tr w:rsidR="00524A5D" w:rsidRPr="0044437C" w14:paraId="4DB75F9B" w14:textId="77777777">
        <w:trPr>
          <w:trHeight w:val="207"/>
          <w:jc w:val="center"/>
        </w:trPr>
        <w:tc>
          <w:tcPr>
            <w:tcW w:w="4327" w:type="dxa"/>
            <w:gridSpan w:val="2"/>
            <w:shd w:val="clear" w:color="auto" w:fill="auto"/>
          </w:tcPr>
          <w:p w14:paraId="283E9E22" w14:textId="77777777" w:rsidR="00524A5D" w:rsidRPr="0044437C" w:rsidRDefault="00000000">
            <w:pPr>
              <w:pStyle w:val="TAL"/>
              <w:rPr>
                <w:rFonts w:eastAsia="Calibri"/>
              </w:rPr>
            </w:pPr>
            <w:r w:rsidRPr="0044437C">
              <w:rPr>
                <w:rFonts w:eastAsia="Calibri"/>
              </w:rPr>
              <w:t>Test Channel Bandwidths as specified in TS 36.508 [12] subclause 4.3.1</w:t>
            </w:r>
          </w:p>
        </w:tc>
        <w:tc>
          <w:tcPr>
            <w:tcW w:w="5295" w:type="dxa"/>
            <w:gridSpan w:val="3"/>
            <w:shd w:val="clear" w:color="auto" w:fill="auto"/>
          </w:tcPr>
          <w:p w14:paraId="054546BC" w14:textId="77777777" w:rsidR="00524A5D" w:rsidRPr="0044437C" w:rsidRDefault="00000000">
            <w:pPr>
              <w:pStyle w:val="TAL"/>
              <w:rPr>
                <w:rFonts w:eastAsia="Calibri"/>
              </w:rPr>
            </w:pPr>
            <w:r w:rsidRPr="0044437C">
              <w:rPr>
                <w:rFonts w:eastAsia="Calibri"/>
              </w:rPr>
              <w:t>1.4MHz</w:t>
            </w:r>
          </w:p>
        </w:tc>
      </w:tr>
      <w:tr w:rsidR="00524A5D" w:rsidRPr="0044437C" w14:paraId="195C3D51" w14:textId="77777777">
        <w:trPr>
          <w:trHeight w:val="20"/>
          <w:jc w:val="center"/>
        </w:trPr>
        <w:tc>
          <w:tcPr>
            <w:tcW w:w="9622" w:type="dxa"/>
            <w:gridSpan w:val="5"/>
            <w:shd w:val="clear" w:color="auto" w:fill="auto"/>
          </w:tcPr>
          <w:p w14:paraId="0EDB97D3" w14:textId="77777777" w:rsidR="00524A5D" w:rsidRPr="0044437C" w:rsidRDefault="00000000">
            <w:pPr>
              <w:pStyle w:val="TAH"/>
              <w:rPr>
                <w:rFonts w:eastAsia="Calibri"/>
              </w:rPr>
            </w:pPr>
            <w:r w:rsidRPr="0044437C">
              <w:rPr>
                <w:rFonts w:eastAsia="Calibri"/>
              </w:rPr>
              <w:t>Test Parameters for Channel Bandwidths</w:t>
            </w:r>
          </w:p>
        </w:tc>
      </w:tr>
      <w:tr w:rsidR="00524A5D" w:rsidRPr="0044437C" w14:paraId="4F133C58" w14:textId="77777777">
        <w:trPr>
          <w:trHeight w:val="20"/>
          <w:jc w:val="center"/>
        </w:trPr>
        <w:tc>
          <w:tcPr>
            <w:tcW w:w="2924" w:type="dxa"/>
            <w:tcBorders>
              <w:bottom w:val="single" w:sz="4" w:space="0" w:color="auto"/>
            </w:tcBorders>
            <w:shd w:val="clear" w:color="auto" w:fill="auto"/>
          </w:tcPr>
          <w:p w14:paraId="02A900BB" w14:textId="77777777" w:rsidR="00524A5D" w:rsidRPr="0044437C" w:rsidRDefault="00524A5D">
            <w:pPr>
              <w:pStyle w:val="TAC"/>
            </w:pPr>
          </w:p>
        </w:tc>
        <w:tc>
          <w:tcPr>
            <w:tcW w:w="3284" w:type="dxa"/>
            <w:gridSpan w:val="2"/>
            <w:tcBorders>
              <w:bottom w:val="single" w:sz="4" w:space="0" w:color="auto"/>
            </w:tcBorders>
            <w:shd w:val="clear" w:color="auto" w:fill="auto"/>
          </w:tcPr>
          <w:p w14:paraId="288DB12B" w14:textId="77777777" w:rsidR="00524A5D" w:rsidRPr="0044437C" w:rsidRDefault="00000000">
            <w:pPr>
              <w:pStyle w:val="TAH"/>
              <w:rPr>
                <w:rFonts w:eastAsia="Calibri"/>
              </w:rPr>
            </w:pPr>
            <w:r w:rsidRPr="0044437C">
              <w:rPr>
                <w:rFonts w:eastAsia="Calibri"/>
              </w:rPr>
              <w:t>Downlink Configuration</w:t>
            </w:r>
          </w:p>
        </w:tc>
        <w:tc>
          <w:tcPr>
            <w:tcW w:w="3414" w:type="dxa"/>
            <w:gridSpan w:val="2"/>
            <w:shd w:val="clear" w:color="auto" w:fill="auto"/>
          </w:tcPr>
          <w:p w14:paraId="5ED2910B" w14:textId="77777777" w:rsidR="00524A5D" w:rsidRPr="0044437C" w:rsidRDefault="00000000">
            <w:pPr>
              <w:pStyle w:val="TAH"/>
              <w:rPr>
                <w:rFonts w:eastAsia="Calibri"/>
              </w:rPr>
            </w:pPr>
            <w:r w:rsidRPr="0044437C">
              <w:rPr>
                <w:rFonts w:eastAsia="Calibri"/>
              </w:rPr>
              <w:t>Uplink Configuration</w:t>
            </w:r>
          </w:p>
        </w:tc>
      </w:tr>
      <w:tr w:rsidR="00524A5D" w:rsidRPr="0044437C" w14:paraId="012DB8C2" w14:textId="77777777">
        <w:trPr>
          <w:trHeight w:val="20"/>
          <w:jc w:val="center"/>
        </w:trPr>
        <w:tc>
          <w:tcPr>
            <w:tcW w:w="2924" w:type="dxa"/>
            <w:tcBorders>
              <w:bottom w:val="nil"/>
            </w:tcBorders>
            <w:shd w:val="clear" w:color="auto" w:fill="auto"/>
          </w:tcPr>
          <w:p w14:paraId="2FFEE4A5" w14:textId="77777777" w:rsidR="00524A5D" w:rsidRPr="0044437C" w:rsidRDefault="00000000">
            <w:pPr>
              <w:pStyle w:val="TAH"/>
              <w:rPr>
                <w:rFonts w:eastAsia="Calibri"/>
              </w:rPr>
            </w:pPr>
            <w:r w:rsidRPr="0044437C">
              <w:rPr>
                <w:rFonts w:eastAsia="Calibri"/>
              </w:rPr>
              <w:t>Ch BW</w:t>
            </w:r>
          </w:p>
        </w:tc>
        <w:tc>
          <w:tcPr>
            <w:tcW w:w="3284" w:type="dxa"/>
            <w:gridSpan w:val="2"/>
            <w:tcBorders>
              <w:bottom w:val="nil"/>
            </w:tcBorders>
            <w:shd w:val="clear" w:color="auto" w:fill="auto"/>
          </w:tcPr>
          <w:p w14:paraId="60965E43" w14:textId="77777777" w:rsidR="00524A5D" w:rsidRPr="0044437C" w:rsidRDefault="00000000">
            <w:pPr>
              <w:pStyle w:val="TAC"/>
              <w:rPr>
                <w:rFonts w:eastAsia="Calibri"/>
              </w:rPr>
            </w:pPr>
            <w:r w:rsidRPr="0044437C">
              <w:rPr>
                <w:rFonts w:eastAsia="Calibri"/>
              </w:rPr>
              <w:t>N/A for Max UE output power testing</w:t>
            </w:r>
          </w:p>
        </w:tc>
        <w:tc>
          <w:tcPr>
            <w:tcW w:w="988" w:type="dxa"/>
            <w:tcBorders>
              <w:bottom w:val="nil"/>
            </w:tcBorders>
            <w:shd w:val="clear" w:color="auto" w:fill="auto"/>
          </w:tcPr>
          <w:p w14:paraId="03AB25C2" w14:textId="77777777" w:rsidR="00524A5D" w:rsidRPr="0044437C" w:rsidRDefault="00000000">
            <w:pPr>
              <w:pStyle w:val="TAH"/>
              <w:rPr>
                <w:rFonts w:eastAsia="Calibri"/>
              </w:rPr>
            </w:pPr>
            <w:r w:rsidRPr="0044437C">
              <w:rPr>
                <w:rFonts w:eastAsia="Calibri"/>
              </w:rPr>
              <w:t>Mod'n</w:t>
            </w:r>
          </w:p>
        </w:tc>
        <w:tc>
          <w:tcPr>
            <w:tcW w:w="2426" w:type="dxa"/>
            <w:shd w:val="clear" w:color="auto" w:fill="auto"/>
          </w:tcPr>
          <w:p w14:paraId="57D428CA" w14:textId="77777777" w:rsidR="00524A5D" w:rsidRPr="0044437C" w:rsidRDefault="00000000">
            <w:pPr>
              <w:pStyle w:val="TAH"/>
              <w:rPr>
                <w:rFonts w:eastAsia="Calibri"/>
              </w:rPr>
            </w:pPr>
            <w:r w:rsidRPr="0044437C">
              <w:rPr>
                <w:rFonts w:eastAsia="Calibri"/>
              </w:rPr>
              <w:t>RB allocation</w:t>
            </w:r>
          </w:p>
        </w:tc>
      </w:tr>
      <w:tr w:rsidR="00524A5D" w:rsidRPr="0044437C" w14:paraId="32BA1227" w14:textId="77777777">
        <w:trPr>
          <w:trHeight w:val="20"/>
          <w:jc w:val="center"/>
        </w:trPr>
        <w:tc>
          <w:tcPr>
            <w:tcW w:w="2924" w:type="dxa"/>
            <w:tcBorders>
              <w:top w:val="nil"/>
            </w:tcBorders>
            <w:shd w:val="clear" w:color="auto" w:fill="auto"/>
          </w:tcPr>
          <w:p w14:paraId="5215A91E" w14:textId="77777777" w:rsidR="00524A5D" w:rsidRPr="0044437C" w:rsidRDefault="00524A5D">
            <w:pPr>
              <w:pStyle w:val="TAH"/>
              <w:rPr>
                <w:rFonts w:eastAsia="Calibri"/>
              </w:rPr>
            </w:pPr>
          </w:p>
        </w:tc>
        <w:tc>
          <w:tcPr>
            <w:tcW w:w="3284" w:type="dxa"/>
            <w:gridSpan w:val="2"/>
            <w:tcBorders>
              <w:top w:val="nil"/>
              <w:bottom w:val="nil"/>
            </w:tcBorders>
            <w:shd w:val="clear" w:color="auto" w:fill="auto"/>
          </w:tcPr>
          <w:p w14:paraId="2405B80C" w14:textId="77777777" w:rsidR="00524A5D" w:rsidRPr="0044437C" w:rsidRDefault="00524A5D">
            <w:pPr>
              <w:pStyle w:val="TAC"/>
              <w:rPr>
                <w:rFonts w:eastAsia="Calibri"/>
              </w:rPr>
            </w:pPr>
          </w:p>
        </w:tc>
        <w:tc>
          <w:tcPr>
            <w:tcW w:w="988" w:type="dxa"/>
            <w:tcBorders>
              <w:top w:val="nil"/>
            </w:tcBorders>
            <w:shd w:val="clear" w:color="auto" w:fill="auto"/>
          </w:tcPr>
          <w:p w14:paraId="0A7262A1" w14:textId="77777777" w:rsidR="00524A5D" w:rsidRPr="0044437C" w:rsidRDefault="00524A5D">
            <w:pPr>
              <w:pStyle w:val="TAH"/>
              <w:rPr>
                <w:rFonts w:eastAsia="Calibri"/>
              </w:rPr>
            </w:pPr>
          </w:p>
        </w:tc>
        <w:tc>
          <w:tcPr>
            <w:tcW w:w="2426" w:type="dxa"/>
            <w:shd w:val="clear" w:color="auto" w:fill="auto"/>
          </w:tcPr>
          <w:p w14:paraId="613E6BCA" w14:textId="77777777" w:rsidR="00524A5D" w:rsidRPr="0044437C" w:rsidRDefault="00000000">
            <w:pPr>
              <w:pStyle w:val="TAH"/>
              <w:rPr>
                <w:rFonts w:eastAsia="Calibri"/>
              </w:rPr>
            </w:pPr>
            <w:r w:rsidRPr="0044437C">
              <w:rPr>
                <w:rFonts w:eastAsia="Calibri"/>
              </w:rPr>
              <w:t>HD-FDD</w:t>
            </w:r>
          </w:p>
        </w:tc>
      </w:tr>
      <w:tr w:rsidR="00524A5D" w:rsidRPr="0044437C" w14:paraId="683DB0E3" w14:textId="77777777">
        <w:trPr>
          <w:trHeight w:val="20"/>
          <w:jc w:val="center"/>
        </w:trPr>
        <w:tc>
          <w:tcPr>
            <w:tcW w:w="2924" w:type="dxa"/>
            <w:shd w:val="clear" w:color="auto" w:fill="auto"/>
          </w:tcPr>
          <w:p w14:paraId="27573FFB" w14:textId="77777777" w:rsidR="00524A5D" w:rsidRPr="0044437C" w:rsidRDefault="00000000">
            <w:pPr>
              <w:pStyle w:val="TAC"/>
              <w:rPr>
                <w:rFonts w:eastAsia="Calibri"/>
              </w:rPr>
            </w:pPr>
            <w:r w:rsidRPr="0044437C">
              <w:rPr>
                <w:rFonts w:eastAsia="Calibri"/>
              </w:rPr>
              <w:t>1.4MHz</w:t>
            </w:r>
          </w:p>
        </w:tc>
        <w:tc>
          <w:tcPr>
            <w:tcW w:w="3284" w:type="dxa"/>
            <w:gridSpan w:val="2"/>
            <w:tcBorders>
              <w:top w:val="nil"/>
              <w:bottom w:val="nil"/>
            </w:tcBorders>
            <w:shd w:val="clear" w:color="auto" w:fill="auto"/>
          </w:tcPr>
          <w:p w14:paraId="593E438B" w14:textId="77777777" w:rsidR="00524A5D" w:rsidRPr="0044437C" w:rsidRDefault="00524A5D">
            <w:pPr>
              <w:pStyle w:val="TAC"/>
              <w:rPr>
                <w:rFonts w:eastAsia="Calibri"/>
              </w:rPr>
            </w:pPr>
          </w:p>
        </w:tc>
        <w:tc>
          <w:tcPr>
            <w:tcW w:w="988" w:type="dxa"/>
            <w:shd w:val="clear" w:color="auto" w:fill="auto"/>
          </w:tcPr>
          <w:p w14:paraId="44B210A6" w14:textId="77777777" w:rsidR="00524A5D" w:rsidRPr="0044437C" w:rsidRDefault="00000000">
            <w:pPr>
              <w:pStyle w:val="TAC"/>
              <w:rPr>
                <w:rFonts w:eastAsia="Calibri"/>
              </w:rPr>
            </w:pPr>
            <w:r w:rsidRPr="0044437C">
              <w:rPr>
                <w:rFonts w:eastAsia="Calibri"/>
              </w:rPr>
              <w:t>QPSK</w:t>
            </w:r>
          </w:p>
        </w:tc>
        <w:tc>
          <w:tcPr>
            <w:tcW w:w="2426" w:type="dxa"/>
            <w:shd w:val="clear" w:color="auto" w:fill="auto"/>
          </w:tcPr>
          <w:p w14:paraId="7E359262" w14:textId="77777777" w:rsidR="00524A5D" w:rsidRPr="0044437C" w:rsidRDefault="00000000">
            <w:pPr>
              <w:pStyle w:val="TAC"/>
              <w:rPr>
                <w:rFonts w:eastAsia="Calibri"/>
              </w:rPr>
            </w:pPr>
            <w:r w:rsidRPr="0044437C">
              <w:rPr>
                <w:rFonts w:eastAsia="Calibri"/>
              </w:rPr>
              <w:t>1</w:t>
            </w:r>
          </w:p>
        </w:tc>
      </w:tr>
      <w:tr w:rsidR="00524A5D" w:rsidRPr="0044437C" w14:paraId="236F26DA" w14:textId="77777777">
        <w:trPr>
          <w:trHeight w:val="20"/>
          <w:jc w:val="center"/>
        </w:trPr>
        <w:tc>
          <w:tcPr>
            <w:tcW w:w="2924" w:type="dxa"/>
            <w:shd w:val="clear" w:color="auto" w:fill="auto"/>
          </w:tcPr>
          <w:p w14:paraId="21B7D4E6" w14:textId="77777777" w:rsidR="00524A5D" w:rsidRPr="0044437C" w:rsidRDefault="00000000">
            <w:pPr>
              <w:pStyle w:val="TAC"/>
              <w:rPr>
                <w:rFonts w:eastAsia="Calibri"/>
              </w:rPr>
            </w:pPr>
            <w:r w:rsidRPr="0044437C">
              <w:rPr>
                <w:rFonts w:eastAsia="Calibri"/>
              </w:rPr>
              <w:t>1.4MHz</w:t>
            </w:r>
          </w:p>
        </w:tc>
        <w:tc>
          <w:tcPr>
            <w:tcW w:w="3284" w:type="dxa"/>
            <w:gridSpan w:val="2"/>
            <w:tcBorders>
              <w:top w:val="nil"/>
              <w:bottom w:val="nil"/>
            </w:tcBorders>
            <w:shd w:val="clear" w:color="auto" w:fill="auto"/>
          </w:tcPr>
          <w:p w14:paraId="246F4CA1" w14:textId="77777777" w:rsidR="00524A5D" w:rsidRPr="0044437C" w:rsidRDefault="00524A5D">
            <w:pPr>
              <w:pStyle w:val="TAC"/>
              <w:rPr>
                <w:rFonts w:eastAsia="Calibri"/>
              </w:rPr>
            </w:pPr>
          </w:p>
        </w:tc>
        <w:tc>
          <w:tcPr>
            <w:tcW w:w="988" w:type="dxa"/>
            <w:shd w:val="clear" w:color="auto" w:fill="auto"/>
          </w:tcPr>
          <w:p w14:paraId="5CDB847E" w14:textId="77777777" w:rsidR="00524A5D" w:rsidRPr="0044437C" w:rsidRDefault="00000000">
            <w:pPr>
              <w:pStyle w:val="TAC"/>
              <w:rPr>
                <w:rFonts w:eastAsia="Calibri"/>
              </w:rPr>
            </w:pPr>
            <w:r w:rsidRPr="0044437C">
              <w:rPr>
                <w:rFonts w:eastAsia="Calibri"/>
              </w:rPr>
              <w:t>QPSK</w:t>
            </w:r>
          </w:p>
        </w:tc>
        <w:tc>
          <w:tcPr>
            <w:tcW w:w="2426" w:type="dxa"/>
            <w:shd w:val="clear" w:color="auto" w:fill="auto"/>
          </w:tcPr>
          <w:p w14:paraId="6C76C4F7" w14:textId="77777777" w:rsidR="00524A5D" w:rsidRPr="0044437C" w:rsidRDefault="00000000">
            <w:pPr>
              <w:pStyle w:val="TAC"/>
              <w:rPr>
                <w:rFonts w:eastAsia="Calibri"/>
              </w:rPr>
            </w:pPr>
            <w:r w:rsidRPr="0044437C">
              <w:rPr>
                <w:rFonts w:eastAsia="Calibri"/>
              </w:rPr>
              <w:t>2</w:t>
            </w:r>
          </w:p>
        </w:tc>
      </w:tr>
      <w:tr w:rsidR="00524A5D" w:rsidRPr="0044437C" w14:paraId="471461B5" w14:textId="77777777">
        <w:trPr>
          <w:trHeight w:val="20"/>
          <w:jc w:val="center"/>
        </w:trPr>
        <w:tc>
          <w:tcPr>
            <w:tcW w:w="9622" w:type="dxa"/>
            <w:gridSpan w:val="5"/>
            <w:shd w:val="clear" w:color="auto" w:fill="auto"/>
          </w:tcPr>
          <w:p w14:paraId="7A323B0E" w14:textId="77777777" w:rsidR="00524A5D" w:rsidRPr="0044437C" w:rsidRDefault="00000000">
            <w:pPr>
              <w:pStyle w:val="TAN"/>
              <w:rPr>
                <w:rFonts w:eastAsia="Calibri"/>
              </w:rPr>
            </w:pPr>
            <w:r w:rsidRPr="0044437C">
              <w:rPr>
                <w:rFonts w:eastAsia="Calibri"/>
              </w:rPr>
              <w:t>NOTE 1:</w:t>
            </w:r>
            <w:r w:rsidRPr="0044437C">
              <w:rPr>
                <w:rFonts w:eastAsia="Calibri"/>
              </w:rPr>
              <w:tab/>
              <w:t>Test Channel Bandwidth is checked separately for each E-UTRA satellite access band, the applicable channel bandwidths are specified in Table 5.3A-1.</w:t>
            </w:r>
          </w:p>
          <w:p w14:paraId="74107B53" w14:textId="77777777" w:rsidR="00524A5D" w:rsidRPr="0044437C" w:rsidRDefault="00000000">
            <w:pPr>
              <w:pStyle w:val="TAN"/>
              <w:rPr>
                <w:rFonts w:eastAsia="Calibri" w:cs="Arial"/>
                <w:szCs w:val="18"/>
              </w:rPr>
            </w:pPr>
            <w:r w:rsidRPr="0044437C">
              <w:rPr>
                <w:rFonts w:eastAsia="Calibri"/>
              </w:rPr>
              <w:t>NOTE 2:</w:t>
            </w:r>
            <w:r w:rsidRPr="0044437C">
              <w:rPr>
                <w:rFonts w:eastAsia="Calibri"/>
              </w:rPr>
              <w:tab/>
            </w:r>
            <w:r w:rsidRPr="0044437C">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Pr="0044437C" w:rsidRDefault="00000000">
            <w:pPr>
              <w:pStyle w:val="TAN"/>
              <w:rPr>
                <w:rFonts w:eastAsia="Calibri"/>
              </w:rPr>
            </w:pPr>
            <w:r w:rsidRPr="0044437C">
              <w:rPr>
                <w:rFonts w:eastAsia="Calibri"/>
              </w:rPr>
              <w:t>NOTE 3:</w:t>
            </w:r>
            <w:r w:rsidRPr="0044437C">
              <w:rPr>
                <w:rFonts w:eastAsia="Calibri"/>
              </w:rPr>
              <w:tab/>
            </w:r>
            <w:r w:rsidRPr="0044437C">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Pr="0044437C" w:rsidRDefault="00524A5D">
      <w:pPr>
        <w:rPr>
          <w:lang w:eastAsia="zh-CN"/>
        </w:rPr>
      </w:pPr>
    </w:p>
    <w:p w14:paraId="2116D89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047F41B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lastRenderedPageBreak/>
        <w:t>2.</w:t>
      </w:r>
      <w:r w:rsidRPr="0044437C">
        <w:rPr>
          <w:rFonts w:eastAsia="Malgun Gothic"/>
          <w:lang w:eastAsia="en-GB"/>
        </w:rPr>
        <w:tab/>
        <w:t>The parameter settings for the cell are set up according to TS 36.508 [12] subclause 4.4.3.</w:t>
      </w:r>
    </w:p>
    <w:p w14:paraId="2108D9C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6B9882E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4E20A24"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EABF29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2586CA86"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w:t>
      </w:r>
      <w:r w:rsidRPr="0044437C">
        <w:t>est system shall send same SIB31 information during the duration of the test as define in TS 36.508[12] clause 5.6.3.1</w:t>
      </w:r>
      <w:r w:rsidRPr="0044437C">
        <w:rPr>
          <w:rFonts w:eastAsia="SimSun"/>
          <w:lang w:eastAsia="zh-CN"/>
        </w:rPr>
        <w:t>.</w:t>
      </w:r>
    </w:p>
    <w:p w14:paraId="3F1442B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45D8DA6B" w14:textId="058262D6" w:rsidR="00524A5D" w:rsidRPr="0044437C" w:rsidRDefault="00000000" w:rsidP="00FA4FD8">
      <w:pPr>
        <w:pStyle w:val="B1"/>
        <w:rPr>
          <w:rFonts w:eastAsia="Malgun Gothic"/>
          <w:lang w:eastAsia="en-GB"/>
        </w:rPr>
      </w:pPr>
      <w:r w:rsidRPr="0044437C">
        <w:t>9</w:t>
      </w:r>
      <w:r w:rsidRPr="0044437C">
        <w:rPr>
          <w:rFonts w:eastAsia="Malgun Gothic"/>
          <w:lang w:eastAsia="en-GB"/>
        </w:rPr>
        <w:t>.</w:t>
      </w:r>
      <w:r w:rsidRPr="0044437C">
        <w:rPr>
          <w:rFonts w:eastAsia="Malgun Gothic"/>
          <w:lang w:eastAsia="en-GB"/>
        </w:rPr>
        <w:tab/>
        <w:t>Ensure the UE is in State 3A-RF-CE according to TS 36.508 [12] clause 5.2A.2AA. Message contents are defined in clause 6.2A.4.3.</w:t>
      </w:r>
    </w:p>
    <w:p w14:paraId="2B4010E4" w14:textId="77777777" w:rsidR="00524A5D" w:rsidRPr="0044437C" w:rsidRDefault="00000000">
      <w:pPr>
        <w:pStyle w:val="H6"/>
        <w:rPr>
          <w:sz w:val="22"/>
        </w:rPr>
      </w:pPr>
      <w:bookmarkStart w:id="407" w:name="MCCQCTEMPBM_00000049"/>
      <w:r w:rsidRPr="0044437C">
        <w:t>6.2A.1.4.2</w:t>
      </w:r>
      <w:r w:rsidRPr="0044437C">
        <w:tab/>
        <w:t>Test procedure</w:t>
      </w:r>
    </w:p>
    <w:bookmarkEnd w:id="407"/>
    <w:p w14:paraId="53D4C26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3069D8D1"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Pr="0044437C" w:rsidRDefault="00000000">
      <w:pPr>
        <w:pStyle w:val="H6"/>
      </w:pPr>
      <w:bookmarkStart w:id="408" w:name="MCCQCTEMPBM_00000050"/>
      <w:r w:rsidRPr="0044437C">
        <w:t>6.2A.1.4.3</w:t>
      </w:r>
      <w:r w:rsidRPr="0044437C">
        <w:tab/>
      </w:r>
      <w:r w:rsidRPr="0044437C">
        <w:rPr>
          <w:snapToGrid w:val="0"/>
        </w:rPr>
        <w:t>Message contents</w:t>
      </w:r>
    </w:p>
    <w:bookmarkEnd w:id="408"/>
    <w:p w14:paraId="54397544" w14:textId="77777777" w:rsidR="00524A5D" w:rsidRPr="0044437C" w:rsidRDefault="00000000">
      <w:r w:rsidRPr="0044437C">
        <w:t>Message contents are according to TS 36.508 [12] subclause 4.6.</w:t>
      </w:r>
    </w:p>
    <w:p w14:paraId="3B54A624" w14:textId="77777777" w:rsidR="00524A5D" w:rsidRPr="0044437C" w:rsidRDefault="00000000">
      <w:pPr>
        <w:pStyle w:val="H6"/>
      </w:pPr>
      <w:bookmarkStart w:id="409" w:name="MCCQCTEMPBM_00000051"/>
      <w:r w:rsidRPr="0044437C">
        <w:t>6.2A.1.5</w:t>
      </w:r>
      <w:r w:rsidRPr="0044437C">
        <w:tab/>
        <w:t>Test requirements</w:t>
      </w:r>
    </w:p>
    <w:bookmarkEnd w:id="409"/>
    <w:p w14:paraId="39769742" w14:textId="77777777" w:rsidR="00524A5D" w:rsidRPr="0044437C" w:rsidRDefault="00000000">
      <w:r w:rsidRPr="0044437C">
        <w:t>The maximum output power derived in step 3 shall be within the range prescribed by the nominal maximum output power and tolerance in Table 6.2A.5-1.</w:t>
      </w:r>
    </w:p>
    <w:p w14:paraId="1233D1DB" w14:textId="77777777" w:rsidR="00E52C8E" w:rsidRPr="0044437C" w:rsidRDefault="00E52C8E" w:rsidP="00E52C8E">
      <w:pPr>
        <w:pStyle w:val="TH"/>
      </w:pPr>
      <w:r w:rsidRPr="0044437C">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317"/>
      </w:tblGrid>
      <w:tr w:rsidR="00E52C8E" w:rsidRPr="0044437C" w14:paraId="51E4236C" w14:textId="77777777" w:rsidTr="0070746B">
        <w:trPr>
          <w:jc w:val="center"/>
        </w:trPr>
        <w:tc>
          <w:tcPr>
            <w:tcW w:w="854" w:type="dxa"/>
            <w:vAlign w:val="center"/>
          </w:tcPr>
          <w:p w14:paraId="69068151" w14:textId="77777777" w:rsidR="00E52C8E" w:rsidRPr="0044437C" w:rsidRDefault="00E52C8E" w:rsidP="0070746B">
            <w:pPr>
              <w:pStyle w:val="TAH"/>
              <w:rPr>
                <w:rFonts w:cs="Arial"/>
              </w:rPr>
            </w:pPr>
            <w:r w:rsidRPr="0044437C">
              <w:rPr>
                <w:rFonts w:cs="Arial"/>
              </w:rPr>
              <w:t>EUTRA band</w:t>
            </w:r>
          </w:p>
        </w:tc>
        <w:tc>
          <w:tcPr>
            <w:tcW w:w="794" w:type="dxa"/>
          </w:tcPr>
          <w:p w14:paraId="399BFA8F" w14:textId="77777777" w:rsidR="00E52C8E" w:rsidRPr="0044437C" w:rsidRDefault="00E52C8E" w:rsidP="0070746B">
            <w:pPr>
              <w:pStyle w:val="TAH"/>
              <w:rPr>
                <w:rFonts w:cs="Arial"/>
              </w:rPr>
            </w:pPr>
            <w:r w:rsidRPr="0044437C">
              <w:rPr>
                <w:rFonts w:cs="Arial"/>
              </w:rPr>
              <w:t>Class 2 (dBm)</w:t>
            </w:r>
          </w:p>
        </w:tc>
        <w:tc>
          <w:tcPr>
            <w:tcW w:w="1067" w:type="dxa"/>
          </w:tcPr>
          <w:p w14:paraId="2FE81CA3" w14:textId="77777777" w:rsidR="00E52C8E" w:rsidRPr="0044437C" w:rsidRDefault="00E52C8E" w:rsidP="0070746B">
            <w:pPr>
              <w:pStyle w:val="TAH"/>
              <w:rPr>
                <w:rFonts w:cs="Arial"/>
              </w:rPr>
            </w:pPr>
            <w:r w:rsidRPr="0044437C">
              <w:rPr>
                <w:rFonts w:cs="Arial"/>
              </w:rPr>
              <w:t>Tolerance (dB)</w:t>
            </w:r>
          </w:p>
        </w:tc>
        <w:tc>
          <w:tcPr>
            <w:tcW w:w="795" w:type="dxa"/>
          </w:tcPr>
          <w:p w14:paraId="769F6723" w14:textId="77777777" w:rsidR="00E52C8E" w:rsidRPr="0044437C" w:rsidRDefault="00E52C8E" w:rsidP="0070746B">
            <w:pPr>
              <w:pStyle w:val="TAH"/>
              <w:rPr>
                <w:rFonts w:cs="Arial"/>
              </w:rPr>
            </w:pPr>
            <w:r w:rsidRPr="0044437C">
              <w:rPr>
                <w:rFonts w:cs="Arial"/>
              </w:rPr>
              <w:t>Class 3 (dBm)</w:t>
            </w:r>
          </w:p>
        </w:tc>
        <w:tc>
          <w:tcPr>
            <w:tcW w:w="1067" w:type="dxa"/>
          </w:tcPr>
          <w:p w14:paraId="5C44A652" w14:textId="77777777" w:rsidR="00E52C8E" w:rsidRPr="0044437C" w:rsidRDefault="00E52C8E" w:rsidP="0070746B">
            <w:pPr>
              <w:pStyle w:val="TAH"/>
              <w:rPr>
                <w:rFonts w:cs="Arial"/>
              </w:rPr>
            </w:pPr>
            <w:r w:rsidRPr="0044437C">
              <w:rPr>
                <w:rFonts w:cs="Arial"/>
              </w:rPr>
              <w:t>Tolerance (dB)</w:t>
            </w:r>
          </w:p>
        </w:tc>
        <w:tc>
          <w:tcPr>
            <w:tcW w:w="795" w:type="dxa"/>
          </w:tcPr>
          <w:p w14:paraId="50AD7453" w14:textId="77777777" w:rsidR="00E52C8E" w:rsidRPr="0044437C" w:rsidRDefault="00E52C8E" w:rsidP="0070746B">
            <w:pPr>
              <w:pStyle w:val="TAH"/>
              <w:rPr>
                <w:rFonts w:cs="Arial"/>
              </w:rPr>
            </w:pPr>
            <w:r w:rsidRPr="0044437C">
              <w:rPr>
                <w:rFonts w:cs="Arial"/>
              </w:rPr>
              <w:t>Class 5 (dBm)</w:t>
            </w:r>
          </w:p>
        </w:tc>
        <w:tc>
          <w:tcPr>
            <w:tcW w:w="1067" w:type="dxa"/>
          </w:tcPr>
          <w:p w14:paraId="29547A82" w14:textId="77777777" w:rsidR="00E52C8E" w:rsidRPr="0044437C" w:rsidRDefault="00E52C8E" w:rsidP="0070746B">
            <w:pPr>
              <w:pStyle w:val="TAH"/>
              <w:rPr>
                <w:rFonts w:cs="Arial"/>
              </w:rPr>
            </w:pPr>
            <w:r w:rsidRPr="0044437C">
              <w:rPr>
                <w:rFonts w:cs="Arial"/>
              </w:rPr>
              <w:t>Tolerance (dB)</w:t>
            </w:r>
          </w:p>
        </w:tc>
        <w:tc>
          <w:tcPr>
            <w:tcW w:w="1040" w:type="dxa"/>
          </w:tcPr>
          <w:p w14:paraId="28EC8559" w14:textId="77777777" w:rsidR="00E52C8E" w:rsidRPr="0044437C" w:rsidRDefault="00E52C8E" w:rsidP="0070746B">
            <w:pPr>
              <w:pStyle w:val="TAH"/>
              <w:rPr>
                <w:rFonts w:cs="Arial"/>
              </w:rPr>
            </w:pPr>
            <w:r w:rsidRPr="0044437C">
              <w:rPr>
                <w:rFonts w:cs="Arial"/>
              </w:rPr>
              <w:t>Class 6 (dBm)</w:t>
            </w:r>
          </w:p>
        </w:tc>
        <w:tc>
          <w:tcPr>
            <w:tcW w:w="1317" w:type="dxa"/>
          </w:tcPr>
          <w:p w14:paraId="14C4830C" w14:textId="77777777" w:rsidR="00E52C8E" w:rsidRPr="0044437C" w:rsidRDefault="00E52C8E" w:rsidP="0070746B">
            <w:pPr>
              <w:pStyle w:val="TAH"/>
              <w:rPr>
                <w:rFonts w:cs="Arial"/>
              </w:rPr>
            </w:pPr>
            <w:r w:rsidRPr="0044437C">
              <w:rPr>
                <w:rFonts w:cs="Arial"/>
              </w:rPr>
              <w:t>Tolerance (dB)</w:t>
            </w:r>
          </w:p>
        </w:tc>
      </w:tr>
      <w:tr w:rsidR="00E52C8E" w:rsidRPr="0044437C" w14:paraId="44E1E261" w14:textId="77777777" w:rsidTr="0070746B">
        <w:trPr>
          <w:jc w:val="center"/>
        </w:trPr>
        <w:tc>
          <w:tcPr>
            <w:tcW w:w="854" w:type="dxa"/>
            <w:vAlign w:val="center"/>
          </w:tcPr>
          <w:p w14:paraId="382FCBB0" w14:textId="77777777" w:rsidR="00E52C8E" w:rsidRPr="0044437C" w:rsidRDefault="00E52C8E" w:rsidP="0070746B">
            <w:pPr>
              <w:pStyle w:val="TAC"/>
              <w:rPr>
                <w:rFonts w:cs="Arial"/>
              </w:rPr>
            </w:pPr>
            <w:r w:rsidRPr="0044437C">
              <w:rPr>
                <w:rFonts w:cs="Arial"/>
              </w:rPr>
              <w:t>256</w:t>
            </w:r>
          </w:p>
        </w:tc>
        <w:tc>
          <w:tcPr>
            <w:tcW w:w="794" w:type="dxa"/>
          </w:tcPr>
          <w:p w14:paraId="1CA5F688" w14:textId="77777777" w:rsidR="00E52C8E" w:rsidRPr="0044437C" w:rsidRDefault="00E52C8E" w:rsidP="0070746B">
            <w:pPr>
              <w:pStyle w:val="TAC"/>
              <w:rPr>
                <w:rFonts w:cs="Arial"/>
              </w:rPr>
            </w:pPr>
          </w:p>
        </w:tc>
        <w:tc>
          <w:tcPr>
            <w:tcW w:w="1067" w:type="dxa"/>
          </w:tcPr>
          <w:p w14:paraId="25EF7FD9" w14:textId="77777777" w:rsidR="00E52C8E" w:rsidRPr="0044437C" w:rsidRDefault="00E52C8E" w:rsidP="0070746B">
            <w:pPr>
              <w:pStyle w:val="TAC"/>
              <w:rPr>
                <w:rFonts w:cs="Arial"/>
              </w:rPr>
            </w:pPr>
          </w:p>
        </w:tc>
        <w:tc>
          <w:tcPr>
            <w:tcW w:w="795" w:type="dxa"/>
          </w:tcPr>
          <w:p w14:paraId="70086366" w14:textId="77777777" w:rsidR="00E52C8E" w:rsidRPr="0044437C" w:rsidRDefault="00E52C8E" w:rsidP="0070746B">
            <w:pPr>
              <w:pStyle w:val="TAC"/>
              <w:rPr>
                <w:rFonts w:cs="Arial"/>
              </w:rPr>
            </w:pPr>
            <w:r w:rsidRPr="0044437C">
              <w:rPr>
                <w:rFonts w:cs="Arial"/>
              </w:rPr>
              <w:t>23</w:t>
            </w:r>
          </w:p>
        </w:tc>
        <w:tc>
          <w:tcPr>
            <w:tcW w:w="1067" w:type="dxa"/>
          </w:tcPr>
          <w:p w14:paraId="0CDA2968" w14:textId="77777777" w:rsidR="00E52C8E" w:rsidRPr="0044437C" w:rsidRDefault="00E52C8E" w:rsidP="0070746B">
            <w:pPr>
              <w:pStyle w:val="TAC"/>
              <w:rPr>
                <w:rFonts w:cs="Arial"/>
              </w:rPr>
            </w:pPr>
            <w:r w:rsidRPr="0044437C">
              <w:rPr>
                <w:rFonts w:cs="Arial"/>
              </w:rPr>
              <w:t>±2.7</w:t>
            </w:r>
          </w:p>
        </w:tc>
        <w:tc>
          <w:tcPr>
            <w:tcW w:w="795" w:type="dxa"/>
          </w:tcPr>
          <w:p w14:paraId="28733D3F" w14:textId="77777777" w:rsidR="00E52C8E" w:rsidRPr="0044437C" w:rsidRDefault="00E52C8E" w:rsidP="0070746B">
            <w:pPr>
              <w:pStyle w:val="TAC"/>
              <w:rPr>
                <w:rFonts w:cs="Arial"/>
              </w:rPr>
            </w:pPr>
            <w:r w:rsidRPr="0044437C">
              <w:rPr>
                <w:rFonts w:cs="Arial"/>
              </w:rPr>
              <w:t>20</w:t>
            </w:r>
          </w:p>
        </w:tc>
        <w:tc>
          <w:tcPr>
            <w:tcW w:w="1067" w:type="dxa"/>
          </w:tcPr>
          <w:p w14:paraId="680151C8" w14:textId="77777777" w:rsidR="00E52C8E" w:rsidRPr="0044437C" w:rsidRDefault="00E52C8E" w:rsidP="0070746B">
            <w:pPr>
              <w:pStyle w:val="TAC"/>
              <w:rPr>
                <w:rFonts w:cs="Arial"/>
              </w:rPr>
            </w:pPr>
            <w:r w:rsidRPr="0044437C">
              <w:rPr>
                <w:rFonts w:cs="Arial"/>
              </w:rPr>
              <w:t>±2.7</w:t>
            </w:r>
          </w:p>
        </w:tc>
        <w:tc>
          <w:tcPr>
            <w:tcW w:w="1040" w:type="dxa"/>
          </w:tcPr>
          <w:p w14:paraId="15AB52D4" w14:textId="77777777" w:rsidR="00E52C8E" w:rsidRPr="0044437C" w:rsidRDefault="00E52C8E" w:rsidP="0070746B">
            <w:pPr>
              <w:pStyle w:val="TAC"/>
              <w:rPr>
                <w:rFonts w:cs="Arial"/>
              </w:rPr>
            </w:pPr>
          </w:p>
        </w:tc>
        <w:tc>
          <w:tcPr>
            <w:tcW w:w="1317" w:type="dxa"/>
          </w:tcPr>
          <w:p w14:paraId="68955B71" w14:textId="77777777" w:rsidR="00E52C8E" w:rsidRPr="0044437C" w:rsidRDefault="00E52C8E" w:rsidP="0070746B">
            <w:pPr>
              <w:pStyle w:val="TAC"/>
              <w:rPr>
                <w:rFonts w:cs="Arial"/>
              </w:rPr>
            </w:pPr>
          </w:p>
        </w:tc>
      </w:tr>
      <w:tr w:rsidR="00E52C8E" w:rsidRPr="0044437C" w14:paraId="18A6F037"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8B68565" w14:textId="77777777" w:rsidR="00E52C8E" w:rsidRPr="0044437C" w:rsidRDefault="00E52C8E" w:rsidP="0070746B">
            <w:pPr>
              <w:pStyle w:val="TAC"/>
              <w:rPr>
                <w:rFonts w:cs="Arial"/>
              </w:rPr>
            </w:pPr>
            <w:r w:rsidRPr="0044437C">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D284B9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E86F72" w14:textId="77777777" w:rsidR="00E52C8E" w:rsidRPr="0044437C"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29081380"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5E0D9FC" w14:textId="77777777" w:rsidR="00E52C8E" w:rsidRPr="0044437C" w:rsidRDefault="00E52C8E" w:rsidP="0070746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0E177323" w14:textId="77777777" w:rsidR="00E52C8E" w:rsidRPr="0044437C" w:rsidRDefault="00E52C8E" w:rsidP="0070746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34A8D058" w14:textId="77777777" w:rsidR="00E52C8E" w:rsidRPr="0044437C" w:rsidRDefault="00E52C8E" w:rsidP="0070746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B4D9683" w14:textId="77777777" w:rsidR="00E52C8E" w:rsidRPr="0044437C"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7A93F18F" w14:textId="77777777" w:rsidR="00E52C8E" w:rsidRPr="0044437C" w:rsidRDefault="00E52C8E" w:rsidP="0070746B">
            <w:pPr>
              <w:pStyle w:val="TAC"/>
              <w:rPr>
                <w:rFonts w:cs="Arial"/>
              </w:rPr>
            </w:pPr>
          </w:p>
        </w:tc>
      </w:tr>
      <w:tr w:rsidR="00E52C8E" w:rsidRPr="0044437C" w14:paraId="42415C69"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575A2BCC" w14:textId="77777777" w:rsidR="00E52C8E" w:rsidRPr="0044437C" w:rsidRDefault="00E52C8E" w:rsidP="0070746B">
            <w:pPr>
              <w:pStyle w:val="TAC"/>
              <w:rPr>
                <w:rFonts w:cs="Arial"/>
              </w:rPr>
            </w:pPr>
            <w:r w:rsidRPr="0044437C">
              <w:rPr>
                <w:rFonts w:cs="Arial"/>
              </w:rPr>
              <w:t>254</w:t>
            </w:r>
          </w:p>
        </w:tc>
        <w:tc>
          <w:tcPr>
            <w:tcW w:w="794" w:type="dxa"/>
            <w:tcBorders>
              <w:top w:val="single" w:sz="4" w:space="0" w:color="auto"/>
              <w:left w:val="single" w:sz="4" w:space="0" w:color="auto"/>
              <w:bottom w:val="single" w:sz="4" w:space="0" w:color="auto"/>
              <w:right w:val="single" w:sz="4" w:space="0" w:color="auto"/>
            </w:tcBorders>
          </w:tcPr>
          <w:p w14:paraId="394F055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8C47A7" w14:textId="77777777" w:rsidR="00E52C8E" w:rsidRPr="0044437C"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BA586DE"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833CB24" w14:textId="77777777" w:rsidR="00E52C8E" w:rsidRPr="0044437C" w:rsidRDefault="00E52C8E" w:rsidP="0070746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6604EB68" w14:textId="77777777" w:rsidR="00E52C8E" w:rsidRPr="0044437C" w:rsidRDefault="00E52C8E" w:rsidP="0070746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65C7F1FC" w14:textId="77777777" w:rsidR="00E52C8E" w:rsidRPr="0044437C" w:rsidRDefault="00E52C8E" w:rsidP="0070746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29B3E64" w14:textId="77777777" w:rsidR="00E52C8E" w:rsidRPr="0044437C"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58B5671B" w14:textId="77777777" w:rsidR="00E52C8E" w:rsidRPr="0044437C" w:rsidRDefault="00E52C8E" w:rsidP="0070746B">
            <w:pPr>
              <w:pStyle w:val="TAC"/>
              <w:rPr>
                <w:rFonts w:cs="Arial"/>
              </w:rPr>
            </w:pPr>
          </w:p>
        </w:tc>
      </w:tr>
      <w:tr w:rsidR="00F65A5B" w:rsidRPr="0044437C" w14:paraId="6728AB7B"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CCB38ED" w14:textId="1ABC6B70" w:rsidR="00F65A5B" w:rsidRPr="0044437C" w:rsidRDefault="00F65A5B" w:rsidP="00F65A5B">
            <w:pPr>
              <w:pStyle w:val="TAC"/>
              <w:rPr>
                <w:rFonts w:cs="Arial"/>
              </w:rPr>
            </w:pPr>
            <w:r w:rsidRPr="0044437C">
              <w:rPr>
                <w:rFonts w:cs="Arial"/>
              </w:rPr>
              <w:t>253</w:t>
            </w:r>
          </w:p>
        </w:tc>
        <w:tc>
          <w:tcPr>
            <w:tcW w:w="794" w:type="dxa"/>
            <w:tcBorders>
              <w:top w:val="single" w:sz="4" w:space="0" w:color="auto"/>
              <w:left w:val="single" w:sz="4" w:space="0" w:color="auto"/>
              <w:bottom w:val="single" w:sz="4" w:space="0" w:color="auto"/>
              <w:right w:val="single" w:sz="4" w:space="0" w:color="auto"/>
            </w:tcBorders>
          </w:tcPr>
          <w:p w14:paraId="0B539D10"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1BD34CC" w14:textId="77777777" w:rsidR="00F65A5B" w:rsidRPr="0044437C" w:rsidRDefault="00F65A5B" w:rsidP="00F65A5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729F429C" w14:textId="49725B8A" w:rsidR="00F65A5B" w:rsidRPr="0044437C" w:rsidRDefault="00F65A5B" w:rsidP="00F65A5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62CB45F8" w14:textId="432E8B48" w:rsidR="00F65A5B" w:rsidRPr="0044437C" w:rsidRDefault="00F65A5B" w:rsidP="00F65A5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2B481921" w14:textId="6BA2344D" w:rsidR="00F65A5B" w:rsidRPr="0044437C" w:rsidRDefault="00F65A5B" w:rsidP="00F65A5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07F8DF42" w14:textId="48BD646F" w:rsidR="00F65A5B" w:rsidRPr="0044437C" w:rsidRDefault="00F65A5B" w:rsidP="00F65A5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71999967" w14:textId="77777777" w:rsidR="00F65A5B" w:rsidRPr="0044437C" w:rsidRDefault="00F65A5B" w:rsidP="00F65A5B">
            <w:pPr>
              <w:pStyle w:val="TAC"/>
              <w:rPr>
                <w:rFonts w:cs="Arial"/>
              </w:rPr>
            </w:pPr>
          </w:p>
        </w:tc>
        <w:tc>
          <w:tcPr>
            <w:tcW w:w="1317" w:type="dxa"/>
            <w:tcBorders>
              <w:top w:val="single" w:sz="4" w:space="0" w:color="auto"/>
              <w:left w:val="single" w:sz="4" w:space="0" w:color="auto"/>
              <w:bottom w:val="single" w:sz="4" w:space="0" w:color="auto"/>
            </w:tcBorders>
          </w:tcPr>
          <w:p w14:paraId="2C9EE7A0" w14:textId="77777777" w:rsidR="00F65A5B" w:rsidRPr="0044437C" w:rsidRDefault="00F65A5B" w:rsidP="00F65A5B">
            <w:pPr>
              <w:pStyle w:val="TAC"/>
              <w:rPr>
                <w:rFonts w:cs="Arial"/>
              </w:rPr>
            </w:pPr>
          </w:p>
        </w:tc>
      </w:tr>
      <w:tr w:rsidR="00E52C8E" w:rsidRPr="0044437C" w14:paraId="1EB05E0C" w14:textId="77777777" w:rsidTr="0070746B">
        <w:trPr>
          <w:jc w:val="center"/>
        </w:trPr>
        <w:tc>
          <w:tcPr>
            <w:tcW w:w="8796" w:type="dxa"/>
            <w:gridSpan w:val="9"/>
            <w:tcBorders>
              <w:top w:val="single" w:sz="4" w:space="0" w:color="auto"/>
              <w:left w:val="single" w:sz="4" w:space="0" w:color="auto"/>
              <w:bottom w:val="single" w:sz="4" w:space="0" w:color="auto"/>
            </w:tcBorders>
            <w:vAlign w:val="center"/>
          </w:tcPr>
          <w:p w14:paraId="60830DAC" w14:textId="77777777" w:rsidR="00E52C8E" w:rsidRPr="0044437C" w:rsidRDefault="00E52C8E" w:rsidP="0070746B">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4D59C16D" w14:textId="77777777" w:rsidR="00524A5D" w:rsidRPr="0044437C" w:rsidRDefault="00524A5D"/>
    <w:p w14:paraId="075E56C8" w14:textId="77777777" w:rsidR="00524A5D" w:rsidRPr="0044437C" w:rsidRDefault="00000000">
      <w:pPr>
        <w:pStyle w:val="Heading3"/>
        <w:rPr>
          <w:lang w:eastAsia="zh-CN"/>
        </w:rPr>
      </w:pPr>
      <w:bookmarkStart w:id="410" w:name="_Toc12610"/>
      <w:bookmarkStart w:id="411" w:name="_Toc120570026"/>
      <w:bookmarkStart w:id="412" w:name="_Toc111062032"/>
      <w:bookmarkStart w:id="413" w:name="_Toc121162818"/>
      <w:bookmarkStart w:id="414" w:name="_Toc21685"/>
      <w:bookmarkStart w:id="415" w:name="_Toc10022"/>
      <w:bookmarkStart w:id="416" w:name="_Toc19552"/>
      <w:bookmarkStart w:id="417" w:name="_Toc24442"/>
      <w:bookmarkStart w:id="418" w:name="_Toc108616986"/>
      <w:bookmarkStart w:id="419" w:name="_Toc17865"/>
      <w:bookmarkStart w:id="420" w:name="_Toc194571794"/>
      <w:r w:rsidRPr="0044437C">
        <w:t>6.2A.2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M1</w:t>
      </w:r>
      <w:bookmarkEnd w:id="410"/>
      <w:bookmarkEnd w:id="411"/>
      <w:bookmarkEnd w:id="412"/>
      <w:bookmarkEnd w:id="413"/>
      <w:bookmarkEnd w:id="414"/>
      <w:bookmarkEnd w:id="415"/>
      <w:bookmarkEnd w:id="416"/>
      <w:bookmarkEnd w:id="417"/>
      <w:bookmarkEnd w:id="418"/>
      <w:bookmarkEnd w:id="419"/>
      <w:bookmarkEnd w:id="420"/>
    </w:p>
    <w:p w14:paraId="66D255B9" w14:textId="77777777" w:rsidR="00524A5D" w:rsidRPr="0044437C" w:rsidRDefault="00000000">
      <w:pPr>
        <w:pStyle w:val="H6"/>
      </w:pPr>
      <w:bookmarkStart w:id="421" w:name="MCCQCTEMPBM_00000052"/>
      <w:bookmarkStart w:id="422" w:name="_Toc111062033"/>
      <w:r w:rsidRPr="0044437C">
        <w:t>6.2A.2.1</w:t>
      </w:r>
      <w:r w:rsidRPr="0044437C">
        <w:tab/>
        <w:t>Test purpose</w:t>
      </w:r>
    </w:p>
    <w:bookmarkEnd w:id="421"/>
    <w:p w14:paraId="2E2F75C5"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6DC5DF0E" w14:textId="77777777" w:rsidR="00524A5D" w:rsidRPr="0044437C" w:rsidRDefault="00000000">
      <w:r w:rsidRPr="0044437C">
        <w:t>An excess maximum output power has the possibility to interfere to other channels or other systems. A small maximum output power decreases the coverage area.</w:t>
      </w:r>
    </w:p>
    <w:p w14:paraId="5B0B09C8" w14:textId="77777777" w:rsidR="00524A5D" w:rsidRPr="0044437C" w:rsidRDefault="00000000">
      <w:pPr>
        <w:pStyle w:val="H6"/>
      </w:pPr>
      <w:bookmarkStart w:id="423" w:name="MCCQCTEMPBM_00000053"/>
      <w:r w:rsidRPr="0044437C">
        <w:lastRenderedPageBreak/>
        <w:t>6.2A.2.2</w:t>
      </w:r>
      <w:r w:rsidRPr="0044437C">
        <w:tab/>
        <w:t>Test applicability</w:t>
      </w:r>
    </w:p>
    <w:bookmarkEnd w:id="423"/>
    <w:p w14:paraId="5183147F" w14:textId="77777777" w:rsidR="00524A5D" w:rsidRPr="0044437C" w:rsidRDefault="00000000">
      <w:r w:rsidRPr="0044437C">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Pr="0044437C" w:rsidRDefault="00000000">
      <w:pPr>
        <w:pStyle w:val="H6"/>
      </w:pPr>
      <w:bookmarkStart w:id="424" w:name="MCCQCTEMPBM_00000054"/>
      <w:r w:rsidRPr="0044437C">
        <w:t>6.2A.2.3</w:t>
      </w:r>
      <w:r w:rsidRPr="0044437C">
        <w:tab/>
        <w:t>Minimum conformance requirements</w:t>
      </w:r>
    </w:p>
    <w:bookmarkEnd w:id="424"/>
    <w:p w14:paraId="65DB36F6" w14:textId="77777777" w:rsidR="00524A5D" w:rsidRPr="0044437C" w:rsidRDefault="00000000">
      <w:r w:rsidRPr="0044437C">
        <w:t>For UE Power Class 3 and 5 the allowed Maximum Power Reduction (MPR) for the maximum output power due to higher order modulation and transmit bandwidth configuration (resource blocks) is specified in Table 6.2</w:t>
      </w:r>
      <w:r w:rsidRPr="0044437C">
        <w:rPr>
          <w:lang w:eastAsia="ja-JP"/>
        </w:rPr>
        <w:t>A.2.3</w:t>
      </w:r>
      <w:r w:rsidRPr="0044437C">
        <w:t>-1.</w:t>
      </w:r>
    </w:p>
    <w:p w14:paraId="25D860F9" w14:textId="77777777" w:rsidR="00524A5D" w:rsidRPr="0044437C" w:rsidRDefault="00000000">
      <w:pPr>
        <w:rPr>
          <w:snapToGrid w:val="0"/>
        </w:rPr>
      </w:pPr>
      <w:r w:rsidRPr="0044437C">
        <w:rPr>
          <w:snapToGrid w:val="0"/>
        </w:rPr>
        <w:t>For subPRB allocation of category M1 UE of Power Class 3, there is no MPR applies.</w:t>
      </w:r>
    </w:p>
    <w:p w14:paraId="790CEF9E" w14:textId="77777777" w:rsidR="00524A5D" w:rsidRPr="0044437C" w:rsidRDefault="00000000">
      <w:pPr>
        <w:pStyle w:val="TH"/>
      </w:pPr>
      <w:r w:rsidRPr="0044437C">
        <w:t>Table 6.2A.2.3-1: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rsidRPr="0044437C"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Pr="0044437C" w:rsidRDefault="00000000">
            <w:pPr>
              <w:pStyle w:val="TAH"/>
              <w:rPr>
                <w:rFonts w:cs="Arial"/>
              </w:rPr>
            </w:pPr>
            <w:bookmarkStart w:id="425" w:name="MCCQCTEMPBM_00000450"/>
            <w:r w:rsidRPr="0044437C">
              <w:rPr>
                <w:rFonts w:cs="Arial"/>
              </w:rPr>
              <w:t>Modulation</w:t>
            </w:r>
          </w:p>
        </w:tc>
        <w:tc>
          <w:tcPr>
            <w:tcW w:w="2810" w:type="dxa"/>
            <w:tcMar>
              <w:top w:w="0" w:type="dxa"/>
              <w:left w:w="108" w:type="dxa"/>
              <w:bottom w:w="0" w:type="dxa"/>
              <w:right w:w="108" w:type="dxa"/>
            </w:tcMar>
          </w:tcPr>
          <w:p w14:paraId="52747D9E" w14:textId="77777777" w:rsidR="00524A5D" w:rsidRPr="0044437C" w:rsidRDefault="00000000">
            <w:pPr>
              <w:pStyle w:val="TAH"/>
              <w:rPr>
                <w:rFonts w:cs="Arial"/>
              </w:rPr>
            </w:pPr>
            <w:r w:rsidRPr="0044437C">
              <w:rPr>
                <w:rFonts w:cs="Arial"/>
              </w:rPr>
              <w:t>Channel bandwidth / Transmission bandwidth (N</w:t>
            </w:r>
            <w:r w:rsidRPr="0044437C">
              <w:rPr>
                <w:rFonts w:cs="Arial"/>
                <w:vertAlign w:val="subscript"/>
              </w:rPr>
              <w:t>RB</w:t>
            </w:r>
            <w:r w:rsidRPr="0044437C">
              <w:rPr>
                <w:rFonts w:cs="Arial"/>
              </w:rPr>
              <w:t>)</w:t>
            </w:r>
          </w:p>
        </w:tc>
        <w:tc>
          <w:tcPr>
            <w:tcW w:w="2297" w:type="dxa"/>
            <w:vMerge w:val="restart"/>
          </w:tcPr>
          <w:p w14:paraId="5A0406A4" w14:textId="77777777" w:rsidR="00524A5D" w:rsidRPr="0044437C" w:rsidRDefault="00000000">
            <w:pPr>
              <w:pStyle w:val="TAH"/>
              <w:rPr>
                <w:rFonts w:cs="Arial"/>
              </w:rPr>
            </w:pPr>
            <w:r w:rsidRPr="0044437C">
              <w:rPr>
                <w:rFonts w:cs="Arial"/>
              </w:rPr>
              <w:t>MPR (dB)</w:t>
            </w:r>
          </w:p>
        </w:tc>
      </w:tr>
      <w:tr w:rsidR="00524A5D" w:rsidRPr="0044437C" w14:paraId="65F5D559" w14:textId="77777777">
        <w:trPr>
          <w:trHeight w:val="70"/>
          <w:jc w:val="center"/>
        </w:trPr>
        <w:tc>
          <w:tcPr>
            <w:tcW w:w="0" w:type="auto"/>
            <w:vMerge/>
            <w:vAlign w:val="center"/>
          </w:tcPr>
          <w:p w14:paraId="2831CA3F" w14:textId="77777777" w:rsidR="00524A5D" w:rsidRPr="0044437C" w:rsidRDefault="00524A5D">
            <w:pPr>
              <w:rPr>
                <w:rFonts w:cs="Arial"/>
                <w:b/>
                <w:bCs/>
              </w:rPr>
            </w:pPr>
          </w:p>
        </w:tc>
        <w:tc>
          <w:tcPr>
            <w:tcW w:w="2810" w:type="dxa"/>
            <w:tcMar>
              <w:top w:w="0" w:type="dxa"/>
              <w:left w:w="108" w:type="dxa"/>
              <w:bottom w:w="0" w:type="dxa"/>
              <w:right w:w="108" w:type="dxa"/>
            </w:tcMar>
          </w:tcPr>
          <w:p w14:paraId="1928AC6E" w14:textId="77777777" w:rsidR="00524A5D" w:rsidRPr="0044437C" w:rsidRDefault="00000000">
            <w:pPr>
              <w:pStyle w:val="TAH"/>
              <w:rPr>
                <w:rFonts w:cs="Arial"/>
              </w:rPr>
            </w:pPr>
            <w:r w:rsidRPr="0044437C">
              <w:rPr>
                <w:rFonts w:cs="Arial"/>
              </w:rPr>
              <w:t>1.4 MHz</w:t>
            </w:r>
          </w:p>
        </w:tc>
        <w:tc>
          <w:tcPr>
            <w:tcW w:w="0" w:type="auto"/>
            <w:vMerge/>
            <w:vAlign w:val="center"/>
          </w:tcPr>
          <w:p w14:paraId="486BADC2" w14:textId="77777777" w:rsidR="00524A5D" w:rsidRPr="0044437C" w:rsidRDefault="00524A5D">
            <w:pPr>
              <w:rPr>
                <w:rFonts w:cs="Arial"/>
                <w:b/>
                <w:bCs/>
              </w:rPr>
            </w:pPr>
          </w:p>
        </w:tc>
      </w:tr>
      <w:tr w:rsidR="00524A5D" w:rsidRPr="0044437C" w14:paraId="357205CB" w14:textId="77777777">
        <w:trPr>
          <w:trHeight w:val="205"/>
          <w:jc w:val="center"/>
        </w:trPr>
        <w:tc>
          <w:tcPr>
            <w:tcW w:w="2871" w:type="dxa"/>
            <w:tcMar>
              <w:top w:w="0" w:type="dxa"/>
              <w:left w:w="108" w:type="dxa"/>
              <w:bottom w:w="0" w:type="dxa"/>
              <w:right w:w="108" w:type="dxa"/>
            </w:tcMar>
          </w:tcPr>
          <w:p w14:paraId="2306AA6D" w14:textId="77777777" w:rsidR="00524A5D" w:rsidRPr="0044437C" w:rsidRDefault="00000000">
            <w:pPr>
              <w:pStyle w:val="TAC"/>
              <w:rPr>
                <w:rFonts w:cs="Arial"/>
              </w:rPr>
            </w:pPr>
            <w:r w:rsidRPr="0044437C">
              <w:rPr>
                <w:rFonts w:cs="Arial"/>
              </w:rPr>
              <w:t>QPSK</w:t>
            </w:r>
          </w:p>
        </w:tc>
        <w:tc>
          <w:tcPr>
            <w:tcW w:w="2810" w:type="dxa"/>
            <w:tcMar>
              <w:top w:w="0" w:type="dxa"/>
              <w:left w:w="108" w:type="dxa"/>
              <w:bottom w:w="0" w:type="dxa"/>
              <w:right w:w="108" w:type="dxa"/>
            </w:tcMar>
          </w:tcPr>
          <w:p w14:paraId="51C4CB13" w14:textId="77777777" w:rsidR="00524A5D" w:rsidRPr="0044437C" w:rsidRDefault="00000000">
            <w:pPr>
              <w:pStyle w:val="TAC"/>
              <w:rPr>
                <w:rFonts w:cs="Arial"/>
              </w:rPr>
            </w:pPr>
            <w:r w:rsidRPr="0044437C">
              <w:rPr>
                <w:rFonts w:cs="Arial"/>
              </w:rPr>
              <w:t>&gt; 2</w:t>
            </w:r>
          </w:p>
        </w:tc>
        <w:tc>
          <w:tcPr>
            <w:tcW w:w="2297" w:type="dxa"/>
            <w:tcMar>
              <w:top w:w="0" w:type="dxa"/>
              <w:left w:w="108" w:type="dxa"/>
              <w:bottom w:w="0" w:type="dxa"/>
              <w:right w:w="108" w:type="dxa"/>
            </w:tcMar>
          </w:tcPr>
          <w:p w14:paraId="05AF6994" w14:textId="77777777" w:rsidR="00524A5D" w:rsidRPr="0044437C" w:rsidRDefault="00000000">
            <w:pPr>
              <w:pStyle w:val="TAC"/>
              <w:rPr>
                <w:rFonts w:cs="Arial"/>
              </w:rPr>
            </w:pPr>
            <w:r w:rsidRPr="0044437C">
              <w:rPr>
                <w:rFonts w:cs="Arial"/>
              </w:rPr>
              <w:t>≤ 1</w:t>
            </w:r>
          </w:p>
        </w:tc>
      </w:tr>
      <w:tr w:rsidR="00524A5D" w:rsidRPr="0044437C" w14:paraId="31EC2CF9" w14:textId="77777777">
        <w:trPr>
          <w:trHeight w:val="220"/>
          <w:jc w:val="center"/>
        </w:trPr>
        <w:tc>
          <w:tcPr>
            <w:tcW w:w="2871" w:type="dxa"/>
            <w:tcMar>
              <w:top w:w="0" w:type="dxa"/>
              <w:left w:w="108" w:type="dxa"/>
              <w:bottom w:w="0" w:type="dxa"/>
              <w:right w:w="108" w:type="dxa"/>
            </w:tcMar>
          </w:tcPr>
          <w:p w14:paraId="72550AF8" w14:textId="77777777" w:rsidR="00524A5D" w:rsidRPr="0044437C" w:rsidRDefault="00000000">
            <w:pPr>
              <w:pStyle w:val="TAC"/>
              <w:rPr>
                <w:rFonts w:cs="Arial"/>
              </w:rPr>
            </w:pPr>
            <w:r w:rsidRPr="0044437C">
              <w:rPr>
                <w:rFonts w:cs="Arial"/>
              </w:rPr>
              <w:t>QPSK</w:t>
            </w:r>
          </w:p>
        </w:tc>
        <w:tc>
          <w:tcPr>
            <w:tcW w:w="2810" w:type="dxa"/>
            <w:tcMar>
              <w:top w:w="0" w:type="dxa"/>
              <w:left w:w="108" w:type="dxa"/>
              <w:bottom w:w="0" w:type="dxa"/>
              <w:right w:w="108" w:type="dxa"/>
            </w:tcMar>
          </w:tcPr>
          <w:p w14:paraId="4392BE36" w14:textId="77777777" w:rsidR="00524A5D" w:rsidRPr="0044437C" w:rsidRDefault="00000000">
            <w:pPr>
              <w:pStyle w:val="TAC"/>
              <w:rPr>
                <w:rFonts w:cs="Arial"/>
              </w:rPr>
            </w:pPr>
            <w:r w:rsidRPr="0044437C">
              <w:rPr>
                <w:rFonts w:cs="Arial"/>
              </w:rPr>
              <w:t>&gt; 5</w:t>
            </w:r>
          </w:p>
        </w:tc>
        <w:tc>
          <w:tcPr>
            <w:tcW w:w="2297" w:type="dxa"/>
            <w:tcMar>
              <w:top w:w="0" w:type="dxa"/>
              <w:left w:w="108" w:type="dxa"/>
              <w:bottom w:w="0" w:type="dxa"/>
              <w:right w:w="108" w:type="dxa"/>
            </w:tcMar>
          </w:tcPr>
          <w:p w14:paraId="6F97E9AB" w14:textId="77777777" w:rsidR="00524A5D" w:rsidRPr="0044437C" w:rsidRDefault="00000000">
            <w:pPr>
              <w:pStyle w:val="TAC"/>
              <w:rPr>
                <w:rFonts w:cs="Arial"/>
              </w:rPr>
            </w:pPr>
            <w:r w:rsidRPr="0044437C">
              <w:rPr>
                <w:rFonts w:cs="Arial"/>
              </w:rPr>
              <w:t>≤ 2</w:t>
            </w:r>
          </w:p>
        </w:tc>
      </w:tr>
      <w:tr w:rsidR="00524A5D" w:rsidRPr="0044437C"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Pr="0044437C" w:rsidRDefault="00000000">
            <w:pPr>
              <w:pStyle w:val="TAN"/>
              <w:rPr>
                <w:rFonts w:cs="Arial"/>
              </w:rPr>
            </w:pPr>
            <w:r w:rsidRPr="0044437C">
              <w:t>NOTE:</w:t>
            </w:r>
            <w:r w:rsidRPr="0044437C">
              <w:rPr>
                <w:lang w:eastAsia="zh-CN"/>
              </w:rPr>
              <w:tab/>
            </w:r>
            <w:r w:rsidRPr="0044437C">
              <w:t>MPR only applicable for N</w:t>
            </w:r>
            <w:r w:rsidRPr="0044437C">
              <w:rPr>
                <w:vertAlign w:val="subscript"/>
              </w:rPr>
              <w:t xml:space="preserve">RB </w:t>
            </w:r>
            <w:r w:rsidRPr="0044437C">
              <w:t>≥ 1</w:t>
            </w:r>
          </w:p>
        </w:tc>
      </w:tr>
      <w:bookmarkEnd w:id="425"/>
    </w:tbl>
    <w:p w14:paraId="1A07701B" w14:textId="77777777" w:rsidR="00524A5D" w:rsidRPr="0044437C" w:rsidRDefault="00524A5D"/>
    <w:p w14:paraId="2A6481F1" w14:textId="77777777" w:rsidR="00524A5D" w:rsidRPr="0044437C" w:rsidRDefault="00000000">
      <w:r w:rsidRPr="0044437C">
        <w:t>For PRACH, PUCCH and SRS transmissions, the allowed MPR is according to that specified for PUSCH QPSK modulation for the corresponding transmission bandwidth.</w:t>
      </w:r>
    </w:p>
    <w:p w14:paraId="6CD9D4FD" w14:textId="77777777" w:rsidR="00524A5D" w:rsidRPr="0044437C" w:rsidRDefault="00000000">
      <w:r w:rsidRPr="0044437C">
        <w:t>For each subframe, the MPR is evaluated per slot and given by the maximum value taken over the transmission(s) within the slot; the maximum MPR over the two slots is then applied for the entire subframe.</w:t>
      </w:r>
    </w:p>
    <w:p w14:paraId="7BCCD0F6" w14:textId="77777777" w:rsidR="00524A5D" w:rsidRPr="0044437C" w:rsidRDefault="00000000">
      <w:r w:rsidRPr="0044437C">
        <w:t>For the UE maximum output power modified by MPR, the power limits specified in subclause 6.2</w:t>
      </w:r>
      <w:r w:rsidRPr="0044437C">
        <w:rPr>
          <w:lang w:eastAsia="ja-JP"/>
        </w:rPr>
        <w:t>A.4</w:t>
      </w:r>
      <w:r w:rsidRPr="0044437C">
        <w:t xml:space="preserve"> apply.</w:t>
      </w:r>
    </w:p>
    <w:p w14:paraId="7B7972A9" w14:textId="77777777" w:rsidR="00524A5D" w:rsidRPr="0044437C" w:rsidRDefault="00000000">
      <w:pPr>
        <w:rPr>
          <w:lang w:eastAsia="zh-CN"/>
        </w:rPr>
      </w:pPr>
      <w:r w:rsidRPr="0044437C">
        <w:t>The normative reference for this requirement is TS 36.102 [11] clause 6.2.A.</w:t>
      </w:r>
    </w:p>
    <w:p w14:paraId="7D30C2FD" w14:textId="77777777" w:rsidR="00524A5D" w:rsidRPr="0044437C" w:rsidRDefault="00000000">
      <w:pPr>
        <w:pStyle w:val="H6"/>
      </w:pPr>
      <w:bookmarkStart w:id="426" w:name="MCCQCTEMPBM_00000055"/>
      <w:r w:rsidRPr="0044437C">
        <w:t>6.2A.2.4</w:t>
      </w:r>
      <w:r w:rsidRPr="0044437C">
        <w:tab/>
        <w:t>Test description</w:t>
      </w:r>
    </w:p>
    <w:p w14:paraId="52B55F04" w14:textId="77777777" w:rsidR="00524A5D" w:rsidRPr="0044437C" w:rsidRDefault="00000000">
      <w:pPr>
        <w:pStyle w:val="H6"/>
      </w:pPr>
      <w:bookmarkStart w:id="427" w:name="MCCQCTEMPBM_00000056"/>
      <w:bookmarkEnd w:id="426"/>
      <w:r w:rsidRPr="0044437C">
        <w:t>6.2A.2.4.1</w:t>
      </w:r>
      <w:r w:rsidRPr="0044437C">
        <w:tab/>
        <w:t>Initial condition</w:t>
      </w:r>
    </w:p>
    <w:bookmarkEnd w:id="427"/>
    <w:p w14:paraId="130B071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91B4FF3" w14:textId="77777777" w:rsidR="00524A5D" w:rsidRPr="0044437C" w:rsidRDefault="00000000">
      <w:r w:rsidRPr="0044437C">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Pr="0044437C" w:rsidRDefault="00000000">
      <w:pPr>
        <w:pStyle w:val="TH"/>
        <w:rPr>
          <w:lang w:eastAsia="zh-CN"/>
        </w:rPr>
      </w:pPr>
      <w:r w:rsidRPr="0044437C">
        <w:t>Table 6.2A.2.4.1-1: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8FC0195" w14:textId="77777777">
        <w:trPr>
          <w:jc w:val="center"/>
        </w:trPr>
        <w:tc>
          <w:tcPr>
            <w:tcW w:w="9554" w:type="dxa"/>
            <w:gridSpan w:val="5"/>
            <w:shd w:val="clear" w:color="auto" w:fill="auto"/>
            <w:vAlign w:val="center"/>
          </w:tcPr>
          <w:p w14:paraId="2C65D07C" w14:textId="77777777" w:rsidR="00524A5D" w:rsidRPr="0044437C" w:rsidRDefault="00000000">
            <w:pPr>
              <w:pStyle w:val="TAH"/>
            </w:pPr>
            <w:r w:rsidRPr="0044437C">
              <w:t>Initial Conditions</w:t>
            </w:r>
          </w:p>
        </w:tc>
      </w:tr>
      <w:tr w:rsidR="00524A5D" w:rsidRPr="0044437C" w14:paraId="2E1B044F" w14:textId="77777777">
        <w:trPr>
          <w:jc w:val="center"/>
        </w:trPr>
        <w:tc>
          <w:tcPr>
            <w:tcW w:w="5080" w:type="dxa"/>
            <w:gridSpan w:val="3"/>
            <w:shd w:val="clear" w:color="auto" w:fill="auto"/>
            <w:vAlign w:val="center"/>
          </w:tcPr>
          <w:p w14:paraId="56D5977B" w14:textId="77777777" w:rsidR="00524A5D" w:rsidRPr="0044437C" w:rsidRDefault="00000000">
            <w:pPr>
              <w:pStyle w:val="TAL"/>
            </w:pPr>
            <w:r w:rsidRPr="0044437C">
              <w:t>Test Environment as specified in</w:t>
            </w:r>
          </w:p>
          <w:p w14:paraId="5B21282B" w14:textId="77777777" w:rsidR="00524A5D" w:rsidRPr="0044437C" w:rsidRDefault="00000000">
            <w:pPr>
              <w:pStyle w:val="TAL"/>
            </w:pPr>
            <w:r w:rsidRPr="0044437C">
              <w:t>TS 36.508 [12] subclause 4.1</w:t>
            </w:r>
          </w:p>
        </w:tc>
        <w:tc>
          <w:tcPr>
            <w:tcW w:w="4474" w:type="dxa"/>
            <w:gridSpan w:val="2"/>
            <w:shd w:val="clear" w:color="auto" w:fill="auto"/>
            <w:vAlign w:val="center"/>
          </w:tcPr>
          <w:p w14:paraId="220ED556" w14:textId="77777777" w:rsidR="00524A5D" w:rsidRPr="0044437C" w:rsidRDefault="00000000">
            <w:pPr>
              <w:pStyle w:val="TAL"/>
            </w:pPr>
            <w:r w:rsidRPr="0044437C">
              <w:t>Normal</w:t>
            </w:r>
          </w:p>
        </w:tc>
      </w:tr>
      <w:tr w:rsidR="00524A5D" w:rsidRPr="0044437C" w14:paraId="0A90E9E9" w14:textId="77777777">
        <w:trPr>
          <w:jc w:val="center"/>
        </w:trPr>
        <w:tc>
          <w:tcPr>
            <w:tcW w:w="5080" w:type="dxa"/>
            <w:gridSpan w:val="3"/>
            <w:shd w:val="clear" w:color="auto" w:fill="auto"/>
            <w:vAlign w:val="center"/>
          </w:tcPr>
          <w:p w14:paraId="5D8109CA" w14:textId="77777777" w:rsidR="00524A5D" w:rsidRPr="0044437C" w:rsidRDefault="00000000">
            <w:pPr>
              <w:pStyle w:val="TAL"/>
            </w:pPr>
            <w:r w:rsidRPr="0044437C">
              <w:rPr>
                <w:bCs/>
              </w:rPr>
              <w:t>Test Frequencies as specified in</w:t>
            </w:r>
          </w:p>
          <w:p w14:paraId="3A6161FA" w14:textId="77777777" w:rsidR="00524A5D" w:rsidRPr="0044437C" w:rsidRDefault="00000000">
            <w:pPr>
              <w:pStyle w:val="TAL"/>
            </w:pPr>
            <w:r w:rsidRPr="0044437C">
              <w:t>TS 36.508 [12] subclause 4.3.1</w:t>
            </w:r>
          </w:p>
        </w:tc>
        <w:tc>
          <w:tcPr>
            <w:tcW w:w="4474" w:type="dxa"/>
            <w:gridSpan w:val="2"/>
            <w:shd w:val="clear" w:color="auto" w:fill="auto"/>
            <w:vAlign w:val="center"/>
          </w:tcPr>
          <w:p w14:paraId="44F87442" w14:textId="77777777" w:rsidR="00524A5D" w:rsidRPr="0044437C" w:rsidRDefault="00000000">
            <w:pPr>
              <w:pStyle w:val="TAL"/>
            </w:pPr>
            <w:r w:rsidRPr="0044437C">
              <w:t>Low range, Mid range, High range</w:t>
            </w:r>
          </w:p>
        </w:tc>
      </w:tr>
      <w:tr w:rsidR="00524A5D" w:rsidRPr="0044437C" w14:paraId="11F57D0D" w14:textId="77777777">
        <w:trPr>
          <w:jc w:val="center"/>
        </w:trPr>
        <w:tc>
          <w:tcPr>
            <w:tcW w:w="5080" w:type="dxa"/>
            <w:gridSpan w:val="3"/>
            <w:shd w:val="clear" w:color="auto" w:fill="auto"/>
            <w:vAlign w:val="center"/>
          </w:tcPr>
          <w:p w14:paraId="746A52A1" w14:textId="77777777" w:rsidR="00524A5D" w:rsidRPr="0044437C" w:rsidRDefault="00000000">
            <w:pPr>
              <w:pStyle w:val="TAL"/>
            </w:pPr>
            <w:r w:rsidRPr="0044437C">
              <w:rPr>
                <w:bCs/>
              </w:rPr>
              <w:t>Test Channel Bandwidths as specified in</w:t>
            </w:r>
          </w:p>
          <w:p w14:paraId="2DF0D32A" w14:textId="77777777" w:rsidR="00524A5D" w:rsidRPr="0044437C" w:rsidRDefault="00000000">
            <w:pPr>
              <w:pStyle w:val="TAL"/>
            </w:pPr>
            <w:r w:rsidRPr="0044437C">
              <w:t>TS 36.508 [12] subclause 4.3.1</w:t>
            </w:r>
          </w:p>
        </w:tc>
        <w:tc>
          <w:tcPr>
            <w:tcW w:w="4474" w:type="dxa"/>
            <w:gridSpan w:val="2"/>
            <w:shd w:val="clear" w:color="auto" w:fill="auto"/>
            <w:vAlign w:val="center"/>
          </w:tcPr>
          <w:p w14:paraId="0AE1C2A9" w14:textId="77777777" w:rsidR="00524A5D" w:rsidRPr="0044437C" w:rsidRDefault="00000000">
            <w:pPr>
              <w:pStyle w:val="TAL"/>
            </w:pPr>
            <w:r w:rsidRPr="0044437C">
              <w:t>1.4MHz</w:t>
            </w:r>
          </w:p>
        </w:tc>
      </w:tr>
      <w:tr w:rsidR="00524A5D" w:rsidRPr="0044437C" w14:paraId="3915468A" w14:textId="77777777">
        <w:trPr>
          <w:jc w:val="center"/>
        </w:trPr>
        <w:tc>
          <w:tcPr>
            <w:tcW w:w="9554" w:type="dxa"/>
            <w:gridSpan w:val="5"/>
            <w:shd w:val="clear" w:color="auto" w:fill="auto"/>
            <w:vAlign w:val="center"/>
          </w:tcPr>
          <w:p w14:paraId="11CB2348" w14:textId="77777777" w:rsidR="00524A5D" w:rsidRPr="0044437C" w:rsidRDefault="00000000">
            <w:pPr>
              <w:pStyle w:val="TAH"/>
            </w:pPr>
            <w:r w:rsidRPr="0044437C">
              <w:t>Test Parameters for Channel Bandwidths and Narrowband positions</w:t>
            </w:r>
          </w:p>
        </w:tc>
      </w:tr>
      <w:tr w:rsidR="00524A5D" w:rsidRPr="0044437C" w14:paraId="4A6104CA" w14:textId="77777777">
        <w:trPr>
          <w:jc w:val="center"/>
        </w:trPr>
        <w:tc>
          <w:tcPr>
            <w:tcW w:w="1212" w:type="dxa"/>
            <w:tcBorders>
              <w:bottom w:val="single" w:sz="4" w:space="0" w:color="auto"/>
            </w:tcBorders>
            <w:shd w:val="clear" w:color="auto" w:fill="auto"/>
            <w:vAlign w:val="center"/>
          </w:tcPr>
          <w:p w14:paraId="003FFD9E" w14:textId="77777777" w:rsidR="00524A5D" w:rsidRPr="0044437C" w:rsidRDefault="00524A5D">
            <w:pPr>
              <w:pStyle w:val="TAH"/>
            </w:pPr>
          </w:p>
        </w:tc>
        <w:tc>
          <w:tcPr>
            <w:tcW w:w="1134" w:type="dxa"/>
            <w:tcBorders>
              <w:bottom w:val="single" w:sz="4" w:space="0" w:color="auto"/>
            </w:tcBorders>
            <w:shd w:val="clear" w:color="auto" w:fill="auto"/>
            <w:vAlign w:val="center"/>
          </w:tcPr>
          <w:p w14:paraId="31F155F0" w14:textId="77777777" w:rsidR="00524A5D" w:rsidRPr="0044437C" w:rsidRDefault="00524A5D">
            <w:pPr>
              <w:pStyle w:val="TAH"/>
            </w:pPr>
          </w:p>
        </w:tc>
        <w:tc>
          <w:tcPr>
            <w:tcW w:w="2734" w:type="dxa"/>
            <w:tcBorders>
              <w:bottom w:val="single" w:sz="4" w:space="0" w:color="auto"/>
            </w:tcBorders>
            <w:shd w:val="clear" w:color="auto" w:fill="auto"/>
            <w:vAlign w:val="center"/>
          </w:tcPr>
          <w:p w14:paraId="127AB33B" w14:textId="77777777" w:rsidR="00524A5D" w:rsidRPr="0044437C" w:rsidRDefault="00000000">
            <w:pPr>
              <w:pStyle w:val="TAH"/>
            </w:pPr>
            <w:r w:rsidRPr="0044437C">
              <w:t>Downlink Configuration</w:t>
            </w:r>
          </w:p>
        </w:tc>
        <w:tc>
          <w:tcPr>
            <w:tcW w:w="4474" w:type="dxa"/>
            <w:gridSpan w:val="2"/>
            <w:shd w:val="clear" w:color="auto" w:fill="auto"/>
            <w:vAlign w:val="center"/>
          </w:tcPr>
          <w:p w14:paraId="083A9489" w14:textId="77777777" w:rsidR="00524A5D" w:rsidRPr="0044437C" w:rsidRDefault="00000000">
            <w:pPr>
              <w:pStyle w:val="TAH"/>
            </w:pPr>
            <w:r w:rsidRPr="0044437C">
              <w:t>Uplink Configuration</w:t>
            </w:r>
          </w:p>
        </w:tc>
      </w:tr>
      <w:tr w:rsidR="00524A5D" w:rsidRPr="0044437C" w14:paraId="2269B0D4" w14:textId="77777777">
        <w:trPr>
          <w:trHeight w:val="20"/>
          <w:jc w:val="center"/>
        </w:trPr>
        <w:tc>
          <w:tcPr>
            <w:tcW w:w="1212" w:type="dxa"/>
            <w:tcBorders>
              <w:bottom w:val="nil"/>
            </w:tcBorders>
            <w:shd w:val="clear" w:color="auto" w:fill="auto"/>
            <w:vAlign w:val="center"/>
          </w:tcPr>
          <w:p w14:paraId="07019BFE" w14:textId="77777777" w:rsidR="00524A5D" w:rsidRPr="0044437C" w:rsidRDefault="00000000">
            <w:pPr>
              <w:pStyle w:val="TAH"/>
            </w:pPr>
            <w:r w:rsidRPr="0044437C">
              <w:t>Configuration ID</w:t>
            </w:r>
          </w:p>
        </w:tc>
        <w:tc>
          <w:tcPr>
            <w:tcW w:w="1134" w:type="dxa"/>
            <w:tcBorders>
              <w:bottom w:val="nil"/>
            </w:tcBorders>
            <w:shd w:val="clear" w:color="auto" w:fill="auto"/>
            <w:vAlign w:val="center"/>
          </w:tcPr>
          <w:p w14:paraId="63CA143F" w14:textId="77777777" w:rsidR="00524A5D" w:rsidRPr="0044437C" w:rsidRDefault="00000000">
            <w:pPr>
              <w:pStyle w:val="TAH"/>
            </w:pPr>
            <w:r w:rsidRPr="0044437C">
              <w:t>Ch BW</w:t>
            </w:r>
          </w:p>
        </w:tc>
        <w:tc>
          <w:tcPr>
            <w:tcW w:w="2734" w:type="dxa"/>
            <w:tcBorders>
              <w:bottom w:val="nil"/>
            </w:tcBorders>
            <w:shd w:val="clear" w:color="auto" w:fill="auto"/>
            <w:vAlign w:val="center"/>
          </w:tcPr>
          <w:p w14:paraId="5A779ED6" w14:textId="77777777" w:rsidR="00524A5D" w:rsidRPr="0044437C" w:rsidRDefault="00000000">
            <w:pPr>
              <w:pStyle w:val="TAC"/>
            </w:pPr>
            <w:r w:rsidRPr="0044437C">
              <w:t>N/A for Maximum Power Reduction (MPR) test case</w:t>
            </w:r>
          </w:p>
        </w:tc>
        <w:tc>
          <w:tcPr>
            <w:tcW w:w="1304" w:type="dxa"/>
            <w:tcBorders>
              <w:bottom w:val="nil"/>
            </w:tcBorders>
            <w:shd w:val="clear" w:color="auto" w:fill="auto"/>
            <w:vAlign w:val="center"/>
          </w:tcPr>
          <w:p w14:paraId="3A154B70" w14:textId="77777777" w:rsidR="00524A5D" w:rsidRPr="0044437C" w:rsidRDefault="00000000">
            <w:pPr>
              <w:pStyle w:val="TAH"/>
            </w:pPr>
            <w:r w:rsidRPr="0044437C">
              <w:t>Mod'n</w:t>
            </w:r>
          </w:p>
        </w:tc>
        <w:tc>
          <w:tcPr>
            <w:tcW w:w="3170" w:type="dxa"/>
            <w:shd w:val="clear" w:color="auto" w:fill="auto"/>
            <w:vAlign w:val="center"/>
          </w:tcPr>
          <w:p w14:paraId="5DFBDD67" w14:textId="77777777" w:rsidR="00524A5D" w:rsidRPr="0044437C" w:rsidRDefault="00000000">
            <w:pPr>
              <w:pStyle w:val="TAH"/>
            </w:pPr>
            <w:r w:rsidRPr="0044437C">
              <w:t>RB allocation</w:t>
            </w:r>
          </w:p>
        </w:tc>
      </w:tr>
      <w:tr w:rsidR="00524A5D" w:rsidRPr="0044437C" w14:paraId="0C542FB6" w14:textId="77777777">
        <w:trPr>
          <w:trHeight w:val="20"/>
          <w:jc w:val="center"/>
        </w:trPr>
        <w:tc>
          <w:tcPr>
            <w:tcW w:w="1212" w:type="dxa"/>
            <w:tcBorders>
              <w:top w:val="nil"/>
            </w:tcBorders>
            <w:shd w:val="clear" w:color="auto" w:fill="auto"/>
            <w:vAlign w:val="center"/>
          </w:tcPr>
          <w:p w14:paraId="4BB18AE2" w14:textId="77777777" w:rsidR="00524A5D" w:rsidRPr="0044437C" w:rsidRDefault="00524A5D">
            <w:pPr>
              <w:pStyle w:val="TAH"/>
            </w:pPr>
          </w:p>
        </w:tc>
        <w:tc>
          <w:tcPr>
            <w:tcW w:w="1134" w:type="dxa"/>
            <w:tcBorders>
              <w:top w:val="nil"/>
            </w:tcBorders>
            <w:shd w:val="clear" w:color="auto" w:fill="auto"/>
            <w:vAlign w:val="center"/>
          </w:tcPr>
          <w:p w14:paraId="7529E015" w14:textId="77777777" w:rsidR="00524A5D" w:rsidRPr="0044437C" w:rsidRDefault="00524A5D">
            <w:pPr>
              <w:pStyle w:val="TAH"/>
            </w:pPr>
          </w:p>
        </w:tc>
        <w:tc>
          <w:tcPr>
            <w:tcW w:w="2734" w:type="dxa"/>
            <w:tcBorders>
              <w:top w:val="nil"/>
              <w:bottom w:val="nil"/>
            </w:tcBorders>
            <w:shd w:val="clear" w:color="auto" w:fill="auto"/>
            <w:vAlign w:val="center"/>
          </w:tcPr>
          <w:p w14:paraId="6286799E" w14:textId="77777777" w:rsidR="00524A5D" w:rsidRPr="0044437C" w:rsidRDefault="00524A5D">
            <w:pPr>
              <w:pStyle w:val="TAC"/>
            </w:pPr>
          </w:p>
        </w:tc>
        <w:tc>
          <w:tcPr>
            <w:tcW w:w="1304" w:type="dxa"/>
            <w:tcBorders>
              <w:top w:val="nil"/>
            </w:tcBorders>
            <w:shd w:val="clear" w:color="auto" w:fill="auto"/>
            <w:vAlign w:val="center"/>
          </w:tcPr>
          <w:p w14:paraId="5BF48321" w14:textId="77777777" w:rsidR="00524A5D" w:rsidRPr="0044437C" w:rsidRDefault="00524A5D">
            <w:pPr>
              <w:pStyle w:val="TAH"/>
            </w:pPr>
          </w:p>
        </w:tc>
        <w:tc>
          <w:tcPr>
            <w:tcW w:w="3170" w:type="dxa"/>
            <w:shd w:val="clear" w:color="auto" w:fill="auto"/>
            <w:vAlign w:val="center"/>
          </w:tcPr>
          <w:p w14:paraId="4E5775EF" w14:textId="77777777" w:rsidR="00524A5D" w:rsidRPr="0044437C" w:rsidRDefault="00000000">
            <w:pPr>
              <w:pStyle w:val="TAH"/>
            </w:pPr>
            <w:r w:rsidRPr="0044437C">
              <w:t>FDD and HD-FDD</w:t>
            </w:r>
          </w:p>
        </w:tc>
      </w:tr>
      <w:tr w:rsidR="00524A5D" w:rsidRPr="0044437C" w14:paraId="613AD40F" w14:textId="77777777">
        <w:trPr>
          <w:trHeight w:val="20"/>
          <w:jc w:val="center"/>
        </w:trPr>
        <w:tc>
          <w:tcPr>
            <w:tcW w:w="1212" w:type="dxa"/>
            <w:shd w:val="clear" w:color="auto" w:fill="auto"/>
            <w:vAlign w:val="center"/>
          </w:tcPr>
          <w:p w14:paraId="14B72373" w14:textId="77777777" w:rsidR="00524A5D" w:rsidRPr="0044437C" w:rsidRDefault="00000000">
            <w:pPr>
              <w:pStyle w:val="TAC"/>
            </w:pPr>
            <w:r w:rsidRPr="0044437C">
              <w:t>1</w:t>
            </w:r>
          </w:p>
        </w:tc>
        <w:tc>
          <w:tcPr>
            <w:tcW w:w="1134" w:type="dxa"/>
            <w:shd w:val="clear" w:color="auto" w:fill="auto"/>
            <w:vAlign w:val="center"/>
          </w:tcPr>
          <w:p w14:paraId="50D7AD72" w14:textId="77777777" w:rsidR="00524A5D" w:rsidRPr="0044437C" w:rsidRDefault="00000000">
            <w:pPr>
              <w:pStyle w:val="TAC"/>
            </w:pPr>
            <w:r w:rsidRPr="0044437C">
              <w:t>1.4MHz</w:t>
            </w:r>
          </w:p>
        </w:tc>
        <w:tc>
          <w:tcPr>
            <w:tcW w:w="2734" w:type="dxa"/>
            <w:tcBorders>
              <w:top w:val="nil"/>
              <w:bottom w:val="nil"/>
            </w:tcBorders>
            <w:shd w:val="clear" w:color="auto" w:fill="auto"/>
            <w:vAlign w:val="center"/>
          </w:tcPr>
          <w:p w14:paraId="7D25D0DE" w14:textId="77777777" w:rsidR="00524A5D" w:rsidRPr="0044437C" w:rsidRDefault="00524A5D">
            <w:pPr>
              <w:pStyle w:val="TAC"/>
            </w:pPr>
          </w:p>
        </w:tc>
        <w:tc>
          <w:tcPr>
            <w:tcW w:w="1304" w:type="dxa"/>
            <w:shd w:val="clear" w:color="auto" w:fill="auto"/>
            <w:vAlign w:val="center"/>
          </w:tcPr>
          <w:p w14:paraId="2ECAC86A" w14:textId="77777777" w:rsidR="00524A5D" w:rsidRPr="0044437C" w:rsidRDefault="00000000">
            <w:pPr>
              <w:pStyle w:val="TAC"/>
            </w:pPr>
            <w:r w:rsidRPr="0044437C">
              <w:t>QPSK</w:t>
            </w:r>
          </w:p>
        </w:tc>
        <w:tc>
          <w:tcPr>
            <w:tcW w:w="3170" w:type="dxa"/>
            <w:shd w:val="clear" w:color="auto" w:fill="auto"/>
            <w:vAlign w:val="center"/>
          </w:tcPr>
          <w:p w14:paraId="34775669" w14:textId="77777777" w:rsidR="00524A5D" w:rsidRPr="0044437C" w:rsidRDefault="00000000">
            <w:pPr>
              <w:pStyle w:val="TAC"/>
            </w:pPr>
            <w:r w:rsidRPr="0044437C">
              <w:t>2</w:t>
            </w:r>
          </w:p>
        </w:tc>
      </w:tr>
      <w:tr w:rsidR="00524A5D" w:rsidRPr="0044437C" w14:paraId="63CF3C02" w14:textId="77777777">
        <w:trPr>
          <w:trHeight w:val="20"/>
          <w:jc w:val="center"/>
        </w:trPr>
        <w:tc>
          <w:tcPr>
            <w:tcW w:w="1212" w:type="dxa"/>
            <w:shd w:val="clear" w:color="auto" w:fill="auto"/>
            <w:vAlign w:val="center"/>
          </w:tcPr>
          <w:p w14:paraId="28E61C17" w14:textId="77777777" w:rsidR="00524A5D" w:rsidRPr="0044437C" w:rsidRDefault="00000000">
            <w:pPr>
              <w:pStyle w:val="TAC"/>
            </w:pPr>
            <w:r w:rsidRPr="0044437C">
              <w:t>2</w:t>
            </w:r>
          </w:p>
        </w:tc>
        <w:tc>
          <w:tcPr>
            <w:tcW w:w="1134" w:type="dxa"/>
            <w:shd w:val="clear" w:color="auto" w:fill="auto"/>
            <w:vAlign w:val="center"/>
          </w:tcPr>
          <w:p w14:paraId="1ED073A0" w14:textId="77777777" w:rsidR="00524A5D" w:rsidRPr="0044437C" w:rsidRDefault="00000000">
            <w:pPr>
              <w:pStyle w:val="TAC"/>
            </w:pPr>
            <w:r w:rsidRPr="0044437C">
              <w:t>1.4MHz</w:t>
            </w:r>
          </w:p>
        </w:tc>
        <w:tc>
          <w:tcPr>
            <w:tcW w:w="2734" w:type="dxa"/>
            <w:tcBorders>
              <w:top w:val="nil"/>
              <w:bottom w:val="nil"/>
            </w:tcBorders>
            <w:shd w:val="clear" w:color="auto" w:fill="auto"/>
            <w:vAlign w:val="center"/>
          </w:tcPr>
          <w:p w14:paraId="3DF08FBA" w14:textId="77777777" w:rsidR="00524A5D" w:rsidRPr="0044437C" w:rsidRDefault="00524A5D">
            <w:pPr>
              <w:pStyle w:val="TAC"/>
            </w:pPr>
          </w:p>
        </w:tc>
        <w:tc>
          <w:tcPr>
            <w:tcW w:w="1304" w:type="dxa"/>
            <w:shd w:val="clear" w:color="auto" w:fill="auto"/>
            <w:vAlign w:val="center"/>
          </w:tcPr>
          <w:p w14:paraId="50C69ACD" w14:textId="77777777" w:rsidR="00524A5D" w:rsidRPr="0044437C" w:rsidRDefault="00000000">
            <w:pPr>
              <w:pStyle w:val="TAC"/>
            </w:pPr>
            <w:r w:rsidRPr="0044437C">
              <w:t>QPSK</w:t>
            </w:r>
          </w:p>
        </w:tc>
        <w:tc>
          <w:tcPr>
            <w:tcW w:w="3170" w:type="dxa"/>
            <w:shd w:val="clear" w:color="auto" w:fill="auto"/>
            <w:vAlign w:val="center"/>
          </w:tcPr>
          <w:p w14:paraId="6E2D8835" w14:textId="77777777" w:rsidR="00524A5D" w:rsidRPr="0044437C" w:rsidRDefault="00000000">
            <w:pPr>
              <w:pStyle w:val="TAC"/>
            </w:pPr>
            <w:r w:rsidRPr="0044437C">
              <w:t>5</w:t>
            </w:r>
          </w:p>
        </w:tc>
      </w:tr>
      <w:tr w:rsidR="00524A5D" w:rsidRPr="0044437C" w14:paraId="377C5DC9" w14:textId="77777777">
        <w:trPr>
          <w:trHeight w:val="20"/>
          <w:jc w:val="center"/>
        </w:trPr>
        <w:tc>
          <w:tcPr>
            <w:tcW w:w="1212" w:type="dxa"/>
            <w:shd w:val="clear" w:color="auto" w:fill="auto"/>
            <w:vAlign w:val="center"/>
          </w:tcPr>
          <w:p w14:paraId="203E0227" w14:textId="77777777" w:rsidR="00524A5D" w:rsidRPr="0044437C" w:rsidRDefault="00000000">
            <w:pPr>
              <w:pStyle w:val="TAC"/>
            </w:pPr>
            <w:r w:rsidRPr="0044437C">
              <w:t>3</w:t>
            </w:r>
          </w:p>
        </w:tc>
        <w:tc>
          <w:tcPr>
            <w:tcW w:w="1134" w:type="dxa"/>
            <w:shd w:val="clear" w:color="auto" w:fill="auto"/>
            <w:vAlign w:val="center"/>
          </w:tcPr>
          <w:p w14:paraId="05E55B74" w14:textId="77777777" w:rsidR="00524A5D" w:rsidRPr="0044437C" w:rsidRDefault="00000000">
            <w:pPr>
              <w:pStyle w:val="TAC"/>
            </w:pPr>
            <w:r w:rsidRPr="0044437C">
              <w:t>1.4MHz</w:t>
            </w:r>
          </w:p>
        </w:tc>
        <w:tc>
          <w:tcPr>
            <w:tcW w:w="2734" w:type="dxa"/>
            <w:tcBorders>
              <w:top w:val="nil"/>
            </w:tcBorders>
            <w:shd w:val="clear" w:color="auto" w:fill="auto"/>
            <w:vAlign w:val="center"/>
          </w:tcPr>
          <w:p w14:paraId="4AF216FB" w14:textId="77777777" w:rsidR="00524A5D" w:rsidRPr="0044437C" w:rsidRDefault="00524A5D">
            <w:pPr>
              <w:pStyle w:val="TAC"/>
            </w:pPr>
          </w:p>
        </w:tc>
        <w:tc>
          <w:tcPr>
            <w:tcW w:w="1304" w:type="dxa"/>
            <w:shd w:val="clear" w:color="auto" w:fill="auto"/>
            <w:vAlign w:val="center"/>
          </w:tcPr>
          <w:p w14:paraId="44686A9C" w14:textId="77777777" w:rsidR="00524A5D" w:rsidRPr="0044437C" w:rsidRDefault="00000000">
            <w:pPr>
              <w:pStyle w:val="TAC"/>
            </w:pPr>
            <w:r w:rsidRPr="0044437C">
              <w:t>QPSK</w:t>
            </w:r>
          </w:p>
        </w:tc>
        <w:tc>
          <w:tcPr>
            <w:tcW w:w="3170" w:type="dxa"/>
            <w:shd w:val="clear" w:color="auto" w:fill="auto"/>
            <w:vAlign w:val="center"/>
          </w:tcPr>
          <w:p w14:paraId="74CEAAD3" w14:textId="77777777" w:rsidR="00524A5D" w:rsidRPr="0044437C" w:rsidRDefault="00000000">
            <w:pPr>
              <w:pStyle w:val="TAC"/>
            </w:pPr>
            <w:r w:rsidRPr="0044437C">
              <w:t>6</w:t>
            </w:r>
          </w:p>
        </w:tc>
      </w:tr>
    </w:tbl>
    <w:p w14:paraId="3926A8AF" w14:textId="77777777" w:rsidR="00524A5D" w:rsidRPr="0044437C" w:rsidRDefault="00524A5D"/>
    <w:p w14:paraId="1B22120D" w14:textId="77777777" w:rsidR="00524A5D" w:rsidRPr="0044437C" w:rsidRDefault="00000000">
      <w:pPr>
        <w:pStyle w:val="TH"/>
        <w:rPr>
          <w:lang w:eastAsia="zh-CN"/>
        </w:rPr>
      </w:pPr>
      <w:r w:rsidRPr="0044437C">
        <w:lastRenderedPageBreak/>
        <w:t>Table 6.2A.2.4.1-2: Test Configuration T</w:t>
      </w:r>
      <w:r w:rsidRPr="0044437C">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rsidRPr="0044437C"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51B3359" w14:textId="77777777" w:rsidR="00524A5D" w:rsidRPr="0044437C" w:rsidRDefault="00000000">
            <w:pPr>
              <w:pStyle w:val="TAH"/>
            </w:pPr>
            <w:r w:rsidRPr="0044437C">
              <w:t>Initial Conditions</w:t>
            </w:r>
          </w:p>
        </w:tc>
      </w:tr>
      <w:tr w:rsidR="00524A5D" w:rsidRPr="0044437C"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5D6B52" w14:textId="77777777" w:rsidR="00524A5D" w:rsidRPr="0044437C" w:rsidRDefault="00000000">
            <w:pPr>
              <w:pStyle w:val="TAL"/>
            </w:pPr>
            <w:r w:rsidRPr="0044437C">
              <w:t>Test Environment as specified in</w:t>
            </w:r>
          </w:p>
          <w:p w14:paraId="55EB2D30" w14:textId="77777777" w:rsidR="00524A5D" w:rsidRPr="0044437C" w:rsidRDefault="00000000">
            <w:pPr>
              <w:pStyle w:val="TAL"/>
            </w:pPr>
            <w:r w:rsidRPr="0044437C">
              <w:t>TS 36.508 [12] subclause 4.1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3162C7" w14:textId="77777777" w:rsidR="00524A5D" w:rsidRPr="0044437C" w:rsidRDefault="00000000">
            <w:pPr>
              <w:pStyle w:val="TAL"/>
            </w:pPr>
            <w:r w:rsidRPr="0044437C">
              <w:t>Normal</w:t>
            </w:r>
          </w:p>
        </w:tc>
      </w:tr>
      <w:tr w:rsidR="00524A5D" w:rsidRPr="0044437C"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1D6DCF" w14:textId="77777777" w:rsidR="00524A5D" w:rsidRPr="0044437C" w:rsidRDefault="00000000">
            <w:pPr>
              <w:pStyle w:val="TAL"/>
            </w:pPr>
            <w:r w:rsidRPr="0044437C">
              <w:rPr>
                <w:bCs/>
              </w:rPr>
              <w:t>Test Frequencies as specified in</w:t>
            </w:r>
          </w:p>
          <w:p w14:paraId="480A64EE" w14:textId="77777777" w:rsidR="00524A5D" w:rsidRPr="0044437C" w:rsidRDefault="00000000">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CEEA48" w14:textId="77777777" w:rsidR="00524A5D" w:rsidRPr="0044437C" w:rsidRDefault="00000000">
            <w:pPr>
              <w:pStyle w:val="TAL"/>
            </w:pPr>
            <w:r w:rsidRPr="0044437C">
              <w:t>Low range, Mid range, High range</w:t>
            </w:r>
          </w:p>
        </w:tc>
      </w:tr>
      <w:tr w:rsidR="00524A5D" w:rsidRPr="0044437C"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638018" w14:textId="77777777" w:rsidR="00524A5D" w:rsidRPr="0044437C" w:rsidRDefault="00000000">
            <w:pPr>
              <w:pStyle w:val="TAL"/>
            </w:pPr>
            <w:r w:rsidRPr="0044437C">
              <w:rPr>
                <w:bCs/>
              </w:rPr>
              <w:t>Test Channel Bandwidths as specified in</w:t>
            </w:r>
          </w:p>
          <w:p w14:paraId="0335CDC6" w14:textId="77777777" w:rsidR="00524A5D" w:rsidRPr="0044437C" w:rsidRDefault="00000000">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23C91F" w14:textId="77777777" w:rsidR="00524A5D" w:rsidRPr="0044437C" w:rsidRDefault="00000000">
            <w:pPr>
              <w:pStyle w:val="TAL"/>
            </w:pPr>
            <w:r w:rsidRPr="0044437C">
              <w:t>1.4MHz</w:t>
            </w:r>
          </w:p>
        </w:tc>
      </w:tr>
      <w:tr w:rsidR="00524A5D" w:rsidRPr="0044437C"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839F3D6" w14:textId="77777777" w:rsidR="00524A5D" w:rsidRPr="0044437C" w:rsidRDefault="00000000">
            <w:pPr>
              <w:pStyle w:val="TAH"/>
            </w:pPr>
            <w:r w:rsidRPr="0044437C">
              <w:t>Test Parameters for Channel Bandwidths and Narrowband positions</w:t>
            </w:r>
          </w:p>
        </w:tc>
      </w:tr>
      <w:tr w:rsidR="00524A5D" w:rsidRPr="0044437C"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EF30C4"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2E8A9F"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6D88D12D" w14:textId="77777777" w:rsidR="00524A5D" w:rsidRPr="0044437C" w:rsidRDefault="00000000">
            <w:pPr>
              <w:pStyle w:val="TAH"/>
            </w:pPr>
            <w:r w:rsidRPr="0044437C">
              <w:t>Downlink Configuration</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CD8CE8" w14:textId="77777777" w:rsidR="00524A5D" w:rsidRPr="0044437C" w:rsidRDefault="00000000">
            <w:pPr>
              <w:pStyle w:val="TAH"/>
            </w:pPr>
            <w:r w:rsidRPr="0044437C">
              <w:t>Uplink Configuration</w:t>
            </w:r>
          </w:p>
        </w:tc>
      </w:tr>
      <w:tr w:rsidR="00524A5D" w:rsidRPr="0044437C" w14:paraId="0C5DFDBC" w14:textId="77777777">
        <w:trPr>
          <w:jc w:val="center"/>
        </w:trPr>
        <w:tc>
          <w:tcPr>
            <w:tcW w:w="1212" w:type="dxa"/>
            <w:tcBorders>
              <w:top w:val="single" w:sz="4" w:space="0" w:color="auto"/>
              <w:left w:val="single" w:sz="4" w:space="0" w:color="auto"/>
              <w:right w:val="single" w:sz="4" w:space="0" w:color="auto"/>
            </w:tcBorders>
            <w:shd w:val="clear" w:color="auto" w:fill="auto"/>
            <w:vAlign w:val="center"/>
          </w:tcPr>
          <w:p w14:paraId="33B0EA0B" w14:textId="77777777" w:rsidR="00524A5D" w:rsidRPr="0044437C" w:rsidRDefault="00000000">
            <w:pPr>
              <w:pStyle w:val="TAH"/>
            </w:pPr>
            <w:r w:rsidRPr="0044437C">
              <w:t>Configuration ID</w:t>
            </w:r>
          </w:p>
        </w:tc>
        <w:tc>
          <w:tcPr>
            <w:tcW w:w="1134" w:type="dxa"/>
            <w:tcBorders>
              <w:top w:val="single" w:sz="4" w:space="0" w:color="auto"/>
              <w:left w:val="single" w:sz="4" w:space="0" w:color="auto"/>
              <w:right w:val="single" w:sz="4" w:space="0" w:color="auto"/>
            </w:tcBorders>
            <w:shd w:val="clear" w:color="auto" w:fill="auto"/>
            <w:vAlign w:val="center"/>
          </w:tcPr>
          <w:p w14:paraId="250F6E35" w14:textId="77777777" w:rsidR="00524A5D" w:rsidRPr="0044437C" w:rsidRDefault="00000000">
            <w:pPr>
              <w:pStyle w:val="TAH"/>
            </w:pPr>
            <w:r w:rsidRPr="0044437C">
              <w:t>Ch BW</w:t>
            </w:r>
          </w:p>
        </w:tc>
        <w:tc>
          <w:tcPr>
            <w:tcW w:w="2734" w:type="dxa"/>
            <w:tcBorders>
              <w:top w:val="single" w:sz="4" w:space="0" w:color="auto"/>
              <w:left w:val="single" w:sz="4" w:space="0" w:color="auto"/>
              <w:right w:val="single" w:sz="4" w:space="0" w:color="auto"/>
            </w:tcBorders>
            <w:shd w:val="clear" w:color="auto" w:fill="auto"/>
            <w:vAlign w:val="center"/>
          </w:tcPr>
          <w:p w14:paraId="5C03A24C" w14:textId="77777777" w:rsidR="00524A5D" w:rsidRPr="0044437C" w:rsidRDefault="00000000">
            <w:pPr>
              <w:pStyle w:val="TAC"/>
            </w:pPr>
            <w:r w:rsidRPr="0044437C">
              <w:t>N/A for Maximum Power Reduction (MPR) test case</w:t>
            </w:r>
          </w:p>
        </w:tc>
        <w:tc>
          <w:tcPr>
            <w:tcW w:w="1304" w:type="dxa"/>
            <w:tcBorders>
              <w:top w:val="single" w:sz="4" w:space="0" w:color="auto"/>
              <w:left w:val="single" w:sz="4" w:space="0" w:color="auto"/>
              <w:right w:val="single" w:sz="4" w:space="0" w:color="auto"/>
            </w:tcBorders>
            <w:shd w:val="clear" w:color="auto" w:fill="auto"/>
            <w:vAlign w:val="center"/>
          </w:tcPr>
          <w:p w14:paraId="12761C8C" w14:textId="77777777" w:rsidR="00524A5D" w:rsidRPr="0044437C" w:rsidRDefault="00000000">
            <w:pPr>
              <w:pStyle w:val="TAH"/>
            </w:pPr>
            <w:r w:rsidRPr="0044437C">
              <w:t>Mod'n</w:t>
            </w:r>
          </w:p>
        </w:tc>
        <w:tc>
          <w:tcPr>
            <w:tcW w:w="31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31DFA7" w14:textId="77777777" w:rsidR="00524A5D" w:rsidRPr="0044437C" w:rsidRDefault="00000000">
            <w:pPr>
              <w:pStyle w:val="TAH"/>
            </w:pPr>
            <w:r w:rsidRPr="0044437C">
              <w:t>RB allocation</w:t>
            </w:r>
          </w:p>
        </w:tc>
      </w:tr>
      <w:tr w:rsidR="00524A5D" w:rsidRPr="0044437C" w14:paraId="09476029" w14:textId="77777777">
        <w:trPr>
          <w:jc w:val="center"/>
        </w:trPr>
        <w:tc>
          <w:tcPr>
            <w:tcW w:w="1212" w:type="dxa"/>
            <w:tcBorders>
              <w:left w:val="single" w:sz="4" w:space="0" w:color="auto"/>
              <w:bottom w:val="single" w:sz="4" w:space="0" w:color="auto"/>
              <w:right w:val="single" w:sz="4" w:space="0" w:color="auto"/>
            </w:tcBorders>
            <w:shd w:val="clear" w:color="auto" w:fill="auto"/>
            <w:vAlign w:val="center"/>
          </w:tcPr>
          <w:p w14:paraId="0CDBD6A3" w14:textId="77777777" w:rsidR="00524A5D" w:rsidRPr="0044437C" w:rsidRDefault="00524A5D">
            <w:pPr>
              <w:pStyle w:val="TAC"/>
            </w:pPr>
          </w:p>
        </w:tc>
        <w:tc>
          <w:tcPr>
            <w:tcW w:w="1134" w:type="dxa"/>
            <w:tcBorders>
              <w:left w:val="single" w:sz="4" w:space="0" w:color="auto"/>
              <w:bottom w:val="single" w:sz="4" w:space="0" w:color="auto"/>
              <w:right w:val="single" w:sz="4" w:space="0" w:color="auto"/>
            </w:tcBorders>
            <w:shd w:val="clear" w:color="auto" w:fill="auto"/>
            <w:vAlign w:val="center"/>
          </w:tcPr>
          <w:p w14:paraId="68C5EDAD" w14:textId="77777777" w:rsidR="00524A5D" w:rsidRPr="0044437C" w:rsidRDefault="00524A5D">
            <w:pPr>
              <w:pStyle w:val="TAC"/>
            </w:pPr>
          </w:p>
        </w:tc>
        <w:tc>
          <w:tcPr>
            <w:tcW w:w="2734" w:type="dxa"/>
            <w:tcBorders>
              <w:left w:val="single" w:sz="4" w:space="0" w:color="auto"/>
              <w:right w:val="single" w:sz="4" w:space="0" w:color="auto"/>
            </w:tcBorders>
            <w:shd w:val="clear" w:color="auto" w:fill="auto"/>
            <w:vAlign w:val="center"/>
          </w:tcPr>
          <w:p w14:paraId="0C3BE41C" w14:textId="77777777" w:rsidR="00524A5D" w:rsidRPr="0044437C" w:rsidRDefault="00524A5D">
            <w:pPr>
              <w:pStyle w:val="TAC"/>
            </w:pPr>
          </w:p>
        </w:tc>
        <w:tc>
          <w:tcPr>
            <w:tcW w:w="1304" w:type="dxa"/>
            <w:tcBorders>
              <w:left w:val="single" w:sz="4" w:space="0" w:color="auto"/>
              <w:bottom w:val="single" w:sz="4" w:space="0" w:color="auto"/>
              <w:right w:val="single" w:sz="4" w:space="0" w:color="auto"/>
            </w:tcBorders>
            <w:shd w:val="clear" w:color="auto" w:fill="auto"/>
            <w:vAlign w:val="center"/>
          </w:tcPr>
          <w:p w14:paraId="70AACCFA" w14:textId="77777777" w:rsidR="00524A5D" w:rsidRPr="0044437C" w:rsidRDefault="00524A5D">
            <w:pPr>
              <w:pStyle w:val="TAC"/>
            </w:pP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6386859C" w14:textId="77777777" w:rsidR="00524A5D" w:rsidRPr="0044437C" w:rsidRDefault="00000000">
            <w:pPr>
              <w:pStyle w:val="TAH"/>
            </w:pPr>
            <w:r w:rsidRPr="0044437C">
              <w:t>FDD and HD-FDD</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3AC09600" w14:textId="77777777" w:rsidR="00524A5D" w:rsidRPr="0044437C" w:rsidRDefault="00000000">
            <w:pPr>
              <w:pStyle w:val="TAH"/>
            </w:pPr>
            <w:r w:rsidRPr="0044437C">
              <w:t>Narrowband index (Note 1)</w:t>
            </w:r>
          </w:p>
        </w:tc>
      </w:tr>
      <w:tr w:rsidR="00524A5D" w:rsidRPr="0044437C"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40B66D" w14:textId="77777777" w:rsidR="00524A5D" w:rsidRPr="0044437C" w:rsidRDefault="00000000">
            <w:pPr>
              <w:pStyle w:val="TAH"/>
            </w:pPr>
            <w:r w:rsidRPr="0044437C">
              <w:t>Low range, Mid range</w:t>
            </w:r>
          </w:p>
        </w:tc>
      </w:tr>
      <w:tr w:rsidR="00524A5D" w:rsidRPr="0044437C"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297DB14F"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07E82F" w14:textId="77777777" w:rsidR="00524A5D" w:rsidRPr="0044437C" w:rsidRDefault="00000000">
            <w:pPr>
              <w:pStyle w:val="TAC"/>
            </w:pPr>
            <w:r w:rsidRPr="0044437C">
              <w:t>1.4MHz</w:t>
            </w:r>
          </w:p>
        </w:tc>
        <w:tc>
          <w:tcPr>
            <w:tcW w:w="2734" w:type="dxa"/>
            <w:tcBorders>
              <w:left w:val="single" w:sz="4" w:space="0" w:color="auto"/>
              <w:right w:val="single" w:sz="4" w:space="0" w:color="auto"/>
            </w:tcBorders>
            <w:shd w:val="clear" w:color="auto" w:fill="auto"/>
            <w:vAlign w:val="center"/>
          </w:tcPr>
          <w:p w14:paraId="08632DAB"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5FDB9D63" w14:textId="77777777" w:rsidR="00524A5D" w:rsidRPr="0044437C" w:rsidRDefault="00000000">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0731B583" w14:textId="77777777" w:rsidR="00524A5D" w:rsidRPr="0044437C" w:rsidRDefault="00000000">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190D0E33" w14:textId="77777777" w:rsidR="00524A5D" w:rsidRPr="0044437C" w:rsidRDefault="00000000">
            <w:pPr>
              <w:pStyle w:val="TAC"/>
            </w:pPr>
            <w:r w:rsidRPr="0044437C">
              <w:t>0</w:t>
            </w:r>
          </w:p>
        </w:tc>
      </w:tr>
      <w:tr w:rsidR="00524A5D" w:rsidRPr="0044437C"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B32FEB4" w14:textId="77777777" w:rsidR="00524A5D" w:rsidRPr="0044437C" w:rsidRDefault="00000000">
            <w:pPr>
              <w:pStyle w:val="TAH"/>
            </w:pPr>
            <w:r w:rsidRPr="0044437C">
              <w:rPr>
                <w:lang w:eastAsia="zh-CN"/>
              </w:rPr>
              <w:t>High range</w:t>
            </w:r>
          </w:p>
        </w:tc>
      </w:tr>
      <w:tr w:rsidR="00524A5D" w:rsidRPr="0044437C"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8BD3D6" w14:textId="77777777" w:rsidR="00524A5D" w:rsidRPr="0044437C" w:rsidRDefault="00000000">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4A6D91" w14:textId="77777777" w:rsidR="00524A5D" w:rsidRPr="0044437C" w:rsidRDefault="00000000">
            <w:pPr>
              <w:pStyle w:val="TAC"/>
            </w:pPr>
            <w:r w:rsidRPr="0044437C">
              <w:t>1.4MHz</w:t>
            </w:r>
          </w:p>
        </w:tc>
        <w:tc>
          <w:tcPr>
            <w:tcW w:w="2734" w:type="dxa"/>
            <w:tcBorders>
              <w:left w:val="single" w:sz="4" w:space="0" w:color="auto"/>
              <w:right w:val="single" w:sz="4" w:space="0" w:color="auto"/>
            </w:tcBorders>
            <w:shd w:val="clear" w:color="auto" w:fill="auto"/>
            <w:vAlign w:val="center"/>
          </w:tcPr>
          <w:p w14:paraId="475A2FB1"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69E465E0" w14:textId="77777777" w:rsidR="00524A5D" w:rsidRPr="0044437C" w:rsidRDefault="00000000">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7A2534A3" w14:textId="77777777" w:rsidR="00524A5D" w:rsidRPr="0044437C" w:rsidRDefault="00000000">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0061517F" w14:textId="77777777" w:rsidR="00524A5D" w:rsidRPr="0044437C" w:rsidRDefault="00000000">
            <w:pPr>
              <w:pStyle w:val="TAC"/>
            </w:pPr>
            <w:r w:rsidRPr="0044437C">
              <w:t>3</w:t>
            </w:r>
          </w:p>
        </w:tc>
      </w:tr>
      <w:tr w:rsidR="00524A5D" w:rsidRPr="0044437C"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F74E2C7" w14:textId="77777777" w:rsidR="00524A5D" w:rsidRPr="0044437C" w:rsidRDefault="00000000">
            <w:pPr>
              <w:pStyle w:val="TAN"/>
              <w:rPr>
                <w:szCs w:val="18"/>
              </w:rPr>
            </w:pPr>
            <w:r w:rsidRPr="0044437C">
              <w:rPr>
                <w:szCs w:val="18"/>
              </w:rPr>
              <w:t>NOTE 1:</w:t>
            </w:r>
            <w:r w:rsidRPr="0044437C">
              <w:tab/>
            </w:r>
            <w:r w:rsidRPr="0044437C">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Pr="0044437C" w:rsidRDefault="00000000">
            <w:pPr>
              <w:pStyle w:val="TAN"/>
            </w:pPr>
            <w:r w:rsidRPr="0044437C">
              <w:t>N</w:t>
            </w:r>
            <w:r w:rsidRPr="0044437C">
              <w:rPr>
                <w:szCs w:val="18"/>
              </w:rPr>
              <w:t>OTE</w:t>
            </w:r>
            <w:r w:rsidRPr="0044437C">
              <w:t xml:space="preserve"> 2:</w:t>
            </w:r>
            <w:r w:rsidRPr="0044437C">
              <w:tab/>
              <w:t>Test Channel Bandwidths are checked separately for each E-UTRA band, the applicable channel bandwidths are specified in Table 5.4.2.1-1.</w:t>
            </w:r>
          </w:p>
          <w:p w14:paraId="0B329298" w14:textId="77777777" w:rsidR="00524A5D" w:rsidRPr="0044437C" w:rsidRDefault="00000000">
            <w:pPr>
              <w:pStyle w:val="TAN"/>
            </w:pPr>
            <w:r w:rsidRPr="0044437C">
              <w:rPr>
                <w:lang w:eastAsia="sv-SE"/>
              </w:rPr>
              <w:t>N</w:t>
            </w:r>
            <w:r w:rsidRPr="0044437C">
              <w:rPr>
                <w:szCs w:val="18"/>
              </w:rPr>
              <w:t>OTE</w:t>
            </w:r>
            <w:r w:rsidRPr="0044437C">
              <w:rPr>
                <w:lang w:eastAsia="sv-SE"/>
              </w:rPr>
              <w:t xml:space="preserv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tbl>
    <w:p w14:paraId="4C62E9C6" w14:textId="77777777" w:rsidR="00524A5D" w:rsidRPr="0044437C" w:rsidRDefault="00524A5D"/>
    <w:p w14:paraId="09AF304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20DBDFC6"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E24697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45EE354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E7F7A4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5B81DAB1"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 xml:space="preserve">UE location according to TS 36.508 [12] clause 5.6.1 is provided to the UE through any preconfigured means. </w:t>
      </w:r>
    </w:p>
    <w:p w14:paraId="1FAF924B"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w:t>
      </w:r>
      <w:r w:rsidRPr="0044437C">
        <w:t>Test system shall send same SIB31 information during the duration of the test as define in TS 36.508[12] clause 5.6.3.1</w:t>
      </w:r>
      <w:r w:rsidRPr="0044437C">
        <w:rPr>
          <w:rFonts w:eastAsia="SimSun"/>
          <w:lang w:eastAsia="zh-CN"/>
        </w:rPr>
        <w:t>.</w:t>
      </w:r>
    </w:p>
    <w:p w14:paraId="2D8C007E" w14:textId="77777777" w:rsidR="00524A5D" w:rsidRPr="0044437C" w:rsidRDefault="00000000">
      <w:pPr>
        <w:pStyle w:val="B1"/>
        <w:rPr>
          <w:rFonts w:eastAsia="SimSun"/>
          <w:lang w:eastAsia="zh-CN"/>
        </w:rPr>
      </w:pPr>
      <w:r w:rsidRPr="0044437C">
        <w:rPr>
          <w:lang w:eastAsia="en-GB"/>
        </w:rPr>
        <w:t>8.</w:t>
      </w:r>
      <w:r w:rsidRPr="0044437C">
        <w:rPr>
          <w:lang w:eastAsia="en-GB"/>
        </w:rPr>
        <w:tab/>
      </w:r>
      <w:r w:rsidRPr="0044437C">
        <w:t>Deactivate UE prediction of satellite trajectory by any preconfigured means</w:t>
      </w:r>
      <w:r w:rsidRPr="0044437C">
        <w:rPr>
          <w:rFonts w:eastAsia="SimSun"/>
          <w:lang w:eastAsia="zh-CN"/>
        </w:rPr>
        <w:t>.</w:t>
      </w:r>
    </w:p>
    <w:p w14:paraId="6EFBB2EB"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6.2A.4.3.</w:t>
      </w:r>
    </w:p>
    <w:p w14:paraId="490BD6B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10.</w:t>
      </w:r>
      <w:r w:rsidRPr="0044437C">
        <w:rPr>
          <w:rFonts w:eastAsia="Malgun Gothic"/>
          <w:lang w:eastAsia="en-GB"/>
        </w:rPr>
        <w:tab/>
        <w:t>For UE supporting subPRB allocation, repeat step 1-6 with UL RMC according to Table 6.2A.2.4.1-2</w:t>
      </w:r>
    </w:p>
    <w:p w14:paraId="6638C8F9" w14:textId="77777777" w:rsidR="00524A5D" w:rsidRPr="0044437C" w:rsidRDefault="00000000">
      <w:pPr>
        <w:pStyle w:val="H6"/>
      </w:pPr>
      <w:bookmarkStart w:id="428" w:name="MCCQCTEMPBM_00000057"/>
      <w:r w:rsidRPr="0044437C">
        <w:t>6.2A.2.4.2</w:t>
      </w:r>
      <w:r w:rsidRPr="0044437C">
        <w:tab/>
        <w:t>Test procedure</w:t>
      </w:r>
    </w:p>
    <w:bookmarkEnd w:id="428"/>
    <w:p w14:paraId="2B82F5E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1428409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Pr="0044437C" w:rsidRDefault="00000000">
      <w:pPr>
        <w:pStyle w:val="H6"/>
      </w:pPr>
      <w:bookmarkStart w:id="429" w:name="MCCQCTEMPBM_00000058"/>
      <w:r w:rsidRPr="0044437C">
        <w:lastRenderedPageBreak/>
        <w:t>6.2A.2.4.3</w:t>
      </w:r>
      <w:r w:rsidRPr="0044437C">
        <w:tab/>
      </w:r>
      <w:r w:rsidRPr="0044437C">
        <w:rPr>
          <w:snapToGrid w:val="0"/>
        </w:rPr>
        <w:t>Message contents</w:t>
      </w:r>
    </w:p>
    <w:bookmarkEnd w:id="429"/>
    <w:p w14:paraId="24AE2F05" w14:textId="77777777" w:rsidR="00524A5D" w:rsidRPr="0044437C" w:rsidRDefault="00000000">
      <w:r w:rsidRPr="0044437C">
        <w:t>Message contents are according to TS 36.508 [12] subclause 4.6 with the condition CEModeA.</w:t>
      </w:r>
    </w:p>
    <w:p w14:paraId="494E99EC" w14:textId="77777777" w:rsidR="00524A5D" w:rsidRPr="0044437C" w:rsidRDefault="00000000">
      <w:pPr>
        <w:pStyle w:val="H6"/>
      </w:pPr>
      <w:bookmarkStart w:id="430" w:name="MCCQCTEMPBM_00000059"/>
      <w:r w:rsidRPr="0044437C">
        <w:t>6.2A.2.4.4</w:t>
      </w:r>
      <w:r w:rsidRPr="0044437C">
        <w:tab/>
        <w:t>Test requirements</w:t>
      </w:r>
    </w:p>
    <w:bookmarkEnd w:id="430"/>
    <w:p w14:paraId="6773DB08" w14:textId="77777777" w:rsidR="00524A5D" w:rsidRPr="0044437C" w:rsidRDefault="00000000">
      <w:r w:rsidRPr="0044437C">
        <w:t xml:space="preserve">The maximum output power, derived in step </w:t>
      </w:r>
      <w:r w:rsidRPr="0044437C">
        <w:rPr>
          <w:lang w:eastAsia="ja-JP"/>
        </w:rPr>
        <w:t>3</w:t>
      </w:r>
      <w:r w:rsidRPr="0044437C">
        <w:t xml:space="preserve"> shall be within the range prescribed by the nominal maximum output power and tolerance in Table 6.2A.2.4.4-1</w:t>
      </w:r>
    </w:p>
    <w:p w14:paraId="62A6BC1D" w14:textId="77777777" w:rsidR="00524A5D" w:rsidRPr="0044437C" w:rsidRDefault="00000000">
      <w:pPr>
        <w:pStyle w:val="TH"/>
      </w:pPr>
      <w:r w:rsidRPr="0044437C">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rsidRPr="0044437C"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8B8831" w14:textId="77777777" w:rsidR="00524A5D" w:rsidRPr="0044437C" w:rsidRDefault="00000000">
            <w:pPr>
              <w:pStyle w:val="TAH"/>
            </w:pPr>
            <w:bookmarkStart w:id="431" w:name="MCCQCTEMPBM_00000451"/>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Pr="0044437C" w:rsidRDefault="00000000">
            <w:pPr>
              <w:pStyle w:val="TAH"/>
            </w:pPr>
            <w:r w:rsidRPr="0044437C">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Pr="0044437C" w:rsidRDefault="00000000">
            <w:pPr>
              <w:pStyle w:val="TAH"/>
            </w:pPr>
            <w:r w:rsidRPr="0044437C">
              <w:t>Power class 5</w:t>
            </w:r>
          </w:p>
        </w:tc>
      </w:tr>
      <w:tr w:rsidR="00524A5D" w:rsidRPr="0044437C"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35D506A"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Pr="0044437C" w:rsidRDefault="00000000">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7C9EB3DA" w14:textId="77777777" w:rsidR="00524A5D" w:rsidRPr="0044437C" w:rsidRDefault="00000000">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6F66A834"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504FD664" w14:textId="77777777" w:rsidR="00524A5D" w:rsidRPr="0044437C" w:rsidRDefault="00000000">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E08BC7" w14:textId="77777777" w:rsidR="00524A5D" w:rsidRPr="0044437C" w:rsidRDefault="00000000">
            <w:pPr>
              <w:pStyle w:val="TAH"/>
            </w:pPr>
            <w:r w:rsidRPr="0044437C">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Pr="0044437C" w:rsidRDefault="00000000">
            <w:pPr>
              <w:pStyle w:val="TAH"/>
            </w:pPr>
            <w:r w:rsidRPr="0044437C">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Pr="0044437C" w:rsidRDefault="00000000">
            <w:pPr>
              <w:pStyle w:val="TAH"/>
            </w:pPr>
            <w:r w:rsidRPr="0044437C">
              <w:t>P</w:t>
            </w:r>
            <w:r w:rsidRPr="0044437C">
              <w:rPr>
                <w:vertAlign w:val="subscript"/>
              </w:rPr>
              <w:t>CMAX_L,c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44437C" w:rsidRDefault="00000000">
            <w:pPr>
              <w:pStyle w:val="TAH"/>
            </w:pPr>
            <w:r w:rsidRPr="0044437C">
              <w:t>T(P</w:t>
            </w:r>
            <w:r w:rsidRPr="0044437C">
              <w:rPr>
                <w:vertAlign w:val="subscript"/>
              </w:rPr>
              <w:t>CMAX_L,c</w:t>
            </w:r>
            <w:r w:rsidRPr="0044437C">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Pr="0044437C" w:rsidRDefault="00000000">
            <w:pPr>
              <w:pStyle w:val="TAH"/>
            </w:pPr>
            <w:r w:rsidRPr="0044437C">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Pr="0044437C" w:rsidRDefault="00000000">
            <w:pPr>
              <w:pStyle w:val="TAH"/>
            </w:pPr>
            <w:r w:rsidRPr="0044437C">
              <w:t>Lower limit (dBm)</w:t>
            </w:r>
          </w:p>
        </w:tc>
      </w:tr>
      <w:tr w:rsidR="00524A5D" w:rsidRPr="0044437C"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0B9F28C" w14:textId="77777777" w:rsidR="00524A5D" w:rsidRPr="0044437C" w:rsidRDefault="00000000">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71AFC06C"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E75F0C8"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A32B1C"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B98DCA" w14:textId="77777777" w:rsidR="00524A5D" w:rsidRPr="0044437C" w:rsidRDefault="00000000">
            <w:pPr>
              <w:pStyle w:val="TAC"/>
            </w:pPr>
            <w:r w:rsidRPr="0044437C">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Pr="0044437C" w:rsidRDefault="00000000">
            <w:pPr>
              <w:pStyle w:val="TAC"/>
            </w:pPr>
            <w:r w:rsidRPr="0044437C">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Pr="0044437C" w:rsidRDefault="00000000">
            <w:pPr>
              <w:pStyle w:val="TAC"/>
            </w:pPr>
            <w:r w:rsidRPr="0044437C">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Pr="0044437C" w:rsidRDefault="00000000">
            <w:pPr>
              <w:pStyle w:val="TAC"/>
            </w:pPr>
            <w:r w:rsidRPr="0044437C">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Pr="0044437C" w:rsidRDefault="00000000">
            <w:pPr>
              <w:pStyle w:val="TAC"/>
            </w:pPr>
            <w:r w:rsidRPr="0044437C">
              <w:t>17.3</w:t>
            </w:r>
          </w:p>
        </w:tc>
      </w:tr>
      <w:tr w:rsidR="00524A5D" w:rsidRPr="0044437C"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2A8FB1A5" w14:textId="77777777" w:rsidR="00524A5D" w:rsidRPr="0044437C" w:rsidRDefault="00000000">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Pr="0044437C" w:rsidRDefault="00000000">
            <w:pPr>
              <w:pStyle w:val="TAC"/>
            </w:pPr>
            <w:r w:rsidRPr="0044437C">
              <w:t>1</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16D81BBC" w14:textId="77777777" w:rsidR="00524A5D" w:rsidRPr="0044437C" w:rsidRDefault="00000000">
            <w:pPr>
              <w:pStyle w:val="TAC"/>
            </w:pPr>
            <w:r w:rsidRPr="0044437C">
              <w:t>22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ACAFAB"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2ADC320D"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8EB2C" w14:textId="77777777" w:rsidR="00524A5D" w:rsidRPr="0044437C" w:rsidRDefault="00000000">
            <w:pPr>
              <w:pStyle w:val="TAC"/>
            </w:pPr>
            <w:r w:rsidRPr="0044437C">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Pr="0044437C" w:rsidRDefault="00000000">
            <w:pPr>
              <w:pStyle w:val="TAC"/>
            </w:pPr>
            <w:r w:rsidRPr="0044437C">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Pr="0044437C" w:rsidRDefault="00000000">
            <w:pPr>
              <w:pStyle w:val="TAC"/>
            </w:pPr>
            <w:r w:rsidRPr="0044437C">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Pr="0044437C" w:rsidRDefault="00000000">
            <w:pPr>
              <w:pStyle w:val="TAC"/>
            </w:pPr>
            <w:r w:rsidRPr="0044437C">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Pr="0044437C" w:rsidRDefault="00000000">
            <w:pPr>
              <w:pStyle w:val="TAC"/>
            </w:pPr>
            <w:r w:rsidRPr="0044437C">
              <w:t>14.8</w:t>
            </w:r>
          </w:p>
        </w:tc>
      </w:tr>
      <w:tr w:rsidR="00524A5D" w:rsidRPr="0044437C"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0AA9EABA" w14:textId="77777777" w:rsidR="00524A5D" w:rsidRPr="0044437C" w:rsidRDefault="00000000">
            <w:pPr>
              <w:pStyle w:val="TAC"/>
            </w:pPr>
            <w:r w:rsidRPr="0044437C">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Pr="0044437C" w:rsidRDefault="00000000">
            <w:pPr>
              <w:pStyle w:val="TAC"/>
            </w:pPr>
            <w:r w:rsidRPr="0044437C">
              <w:t>2</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6621DB05" w14:textId="77777777" w:rsidR="00524A5D" w:rsidRPr="0044437C" w:rsidRDefault="00000000">
            <w:pPr>
              <w:pStyle w:val="TAC"/>
            </w:pPr>
            <w:r w:rsidRPr="0044437C">
              <w:t>21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C41E8"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BD93B20"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7BDE5EF" w14:textId="77777777" w:rsidR="00524A5D" w:rsidRPr="0044437C" w:rsidRDefault="00000000">
            <w:pPr>
              <w:pStyle w:val="TAC"/>
            </w:pPr>
            <w:r w:rsidRPr="0044437C">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Pr="0044437C" w:rsidRDefault="00000000">
            <w:pPr>
              <w:pStyle w:val="TAC"/>
            </w:pPr>
            <w:r w:rsidRPr="0044437C">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Pr="0044437C" w:rsidRDefault="00000000">
            <w:pPr>
              <w:pStyle w:val="TAC"/>
            </w:pPr>
            <w:r w:rsidRPr="0044437C">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Pr="0044437C" w:rsidRDefault="00000000">
            <w:pPr>
              <w:pStyle w:val="TAC"/>
            </w:pPr>
            <w:r w:rsidRPr="0044437C">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Pr="0044437C" w:rsidRDefault="00000000">
            <w:pPr>
              <w:pStyle w:val="TAC"/>
            </w:pPr>
            <w:r w:rsidRPr="0044437C">
              <w:t>13.3</w:t>
            </w:r>
          </w:p>
        </w:tc>
      </w:tr>
      <w:tr w:rsidR="00524A5D" w:rsidRPr="0044437C"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7DA42ADC" w14:textId="77777777"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1"/>
    </w:tbl>
    <w:p w14:paraId="7E41DAEF" w14:textId="77777777" w:rsidR="00524A5D" w:rsidRPr="0044437C" w:rsidRDefault="00524A5D"/>
    <w:p w14:paraId="3F790A98" w14:textId="77777777" w:rsidR="00524A5D" w:rsidRPr="0044437C" w:rsidRDefault="00000000">
      <w:pPr>
        <w:pStyle w:val="TH"/>
      </w:pPr>
      <w:r w:rsidRPr="0044437C">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rsidRPr="0044437C"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984828" w14:textId="77777777" w:rsidR="00524A5D" w:rsidRPr="0044437C" w:rsidRDefault="00000000">
            <w:pPr>
              <w:pStyle w:val="TAH"/>
            </w:pPr>
            <w:bookmarkStart w:id="432" w:name="MCCQCTEMPBM_00000452"/>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Pr="0044437C" w:rsidRDefault="00000000">
            <w:pPr>
              <w:pStyle w:val="TAH"/>
            </w:pPr>
            <w:r w:rsidRPr="0044437C">
              <w:t>Power class 3</w:t>
            </w:r>
          </w:p>
        </w:tc>
      </w:tr>
      <w:tr w:rsidR="00524A5D" w:rsidRPr="0044437C"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2C90AE"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Pr="0044437C" w:rsidRDefault="00000000">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66ECD387" w14:textId="77777777" w:rsidR="00524A5D" w:rsidRPr="0044437C" w:rsidRDefault="00000000">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267BCF37"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76C93D68" w14:textId="77777777" w:rsidR="00524A5D" w:rsidRPr="0044437C" w:rsidRDefault="00000000">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45A31D" w14:textId="77777777" w:rsidR="00524A5D" w:rsidRPr="0044437C" w:rsidRDefault="00000000">
            <w:pPr>
              <w:pStyle w:val="TAH"/>
            </w:pPr>
            <w:r w:rsidRPr="0044437C">
              <w:t>Lower limit (dBm)</w:t>
            </w:r>
          </w:p>
        </w:tc>
      </w:tr>
      <w:tr w:rsidR="00524A5D" w:rsidRPr="0044437C"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F4C8D48" w14:textId="77777777" w:rsidR="00524A5D" w:rsidRPr="0044437C" w:rsidRDefault="00000000">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392FF95F"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07E727B"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FA784F"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E614D6" w14:textId="77777777" w:rsidR="00524A5D" w:rsidRPr="0044437C" w:rsidRDefault="00000000">
            <w:pPr>
              <w:pStyle w:val="TAC"/>
            </w:pPr>
            <w:r w:rsidRPr="0044437C">
              <w:t>20.3</w:t>
            </w:r>
          </w:p>
        </w:tc>
      </w:tr>
      <w:tr w:rsidR="00524A5D" w:rsidRPr="0044437C"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631736C7" w14:textId="77777777" w:rsidR="00524A5D" w:rsidRPr="0044437C" w:rsidRDefault="00000000">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0B5F89F1"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3B92A7"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67760208"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538E65E" w14:textId="77777777" w:rsidR="00524A5D" w:rsidRPr="0044437C" w:rsidRDefault="00000000">
            <w:pPr>
              <w:pStyle w:val="TAC"/>
            </w:pPr>
            <w:r w:rsidRPr="0044437C">
              <w:t>20.3</w:t>
            </w:r>
          </w:p>
        </w:tc>
      </w:tr>
      <w:tr w:rsidR="00524A5D" w:rsidRPr="0044437C"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shd w:val="clear" w:color="auto" w:fill="auto"/>
          </w:tcPr>
          <w:p w14:paraId="55B729B3" w14:textId="77777777"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2"/>
    </w:tbl>
    <w:p w14:paraId="78286F58" w14:textId="77777777" w:rsidR="00524A5D" w:rsidRPr="0044437C" w:rsidRDefault="00524A5D"/>
    <w:p w14:paraId="4244826C" w14:textId="77777777" w:rsidR="00524A5D" w:rsidRPr="0044437C" w:rsidRDefault="00000000">
      <w:pPr>
        <w:pStyle w:val="Heading3"/>
      </w:pPr>
      <w:bookmarkStart w:id="433" w:name="_Toc7021"/>
      <w:bookmarkStart w:id="434" w:name="_Toc17731"/>
      <w:bookmarkStart w:id="435" w:name="_Toc15902"/>
      <w:bookmarkStart w:id="436" w:name="_Toc120570027"/>
      <w:bookmarkStart w:id="437" w:name="_Toc18738"/>
      <w:bookmarkStart w:id="438" w:name="_Toc10474"/>
      <w:bookmarkStart w:id="439" w:name="_Toc121162819"/>
      <w:bookmarkStart w:id="440" w:name="_Toc4144"/>
      <w:bookmarkStart w:id="441" w:name="_Toc194571795"/>
      <w:r w:rsidRPr="0044437C">
        <w:t>6.2A.3</w:t>
      </w:r>
      <w:r w:rsidRPr="0044437C">
        <w:tab/>
        <w:t>UE additional maximum output power reduction for category M1 UE</w:t>
      </w:r>
      <w:bookmarkEnd w:id="433"/>
      <w:bookmarkEnd w:id="434"/>
      <w:bookmarkEnd w:id="435"/>
      <w:bookmarkEnd w:id="436"/>
      <w:bookmarkEnd w:id="437"/>
      <w:bookmarkEnd w:id="438"/>
      <w:bookmarkEnd w:id="439"/>
      <w:bookmarkEnd w:id="440"/>
      <w:bookmarkEnd w:id="441"/>
    </w:p>
    <w:p w14:paraId="5D8DC362" w14:textId="77777777" w:rsidR="00524A5D" w:rsidRPr="0044437C" w:rsidRDefault="00000000">
      <w:pPr>
        <w:pStyle w:val="H6"/>
      </w:pPr>
      <w:bookmarkStart w:id="442" w:name="MCCQCTEMPBM_00000060"/>
      <w:r w:rsidRPr="0044437C">
        <w:t>6.2A.3.1</w:t>
      </w:r>
      <w:r w:rsidRPr="0044437C">
        <w:tab/>
        <w:t>Test purpose</w:t>
      </w:r>
    </w:p>
    <w:bookmarkEnd w:id="442"/>
    <w:p w14:paraId="228D7353"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Pr="0044437C">
        <w:rPr>
          <w:lang w:eastAsia="ja-JP"/>
        </w:rPr>
        <w:t>A.1</w:t>
      </w:r>
      <w:r w:rsidRPr="0044437C">
        <w:t>-1. Unless stated otherwise, an A-MPR of 0 dB shall be used.</w:t>
      </w:r>
    </w:p>
    <w:p w14:paraId="278E0022" w14:textId="77777777" w:rsidR="00524A5D" w:rsidRPr="0044437C" w:rsidRDefault="00000000">
      <w:pPr>
        <w:pStyle w:val="H6"/>
      </w:pPr>
      <w:bookmarkStart w:id="443" w:name="MCCQCTEMPBM_00000061"/>
      <w:r w:rsidRPr="0044437C">
        <w:t>6.2A.3.2</w:t>
      </w:r>
      <w:r w:rsidRPr="0044437C">
        <w:tab/>
        <w:t>Test applicability</w:t>
      </w:r>
    </w:p>
    <w:bookmarkEnd w:id="443"/>
    <w:p w14:paraId="0DA7EF0C" w14:textId="77777777" w:rsidR="00524A5D" w:rsidRPr="0044437C" w:rsidRDefault="00000000">
      <w:r w:rsidRPr="0044437C">
        <w:t>The requirements of this test apply in test case 6.5</w:t>
      </w:r>
      <w:r w:rsidRPr="0044437C">
        <w:rPr>
          <w:lang w:eastAsia="ja-JP"/>
        </w:rPr>
        <w:t>A.3.3</w:t>
      </w:r>
      <w:r w:rsidRPr="0044437C">
        <w:t xml:space="preserve"> Additional Spectrum Emission Mask for network signalled values NS_02N and NS-24 to all types of E-UTRA UE release 17 and forward of UE category M1 that support satellite access operation.</w:t>
      </w:r>
    </w:p>
    <w:p w14:paraId="7E8A58E7" w14:textId="77777777" w:rsidR="00524A5D" w:rsidRPr="0044437C" w:rsidRDefault="00000000">
      <w:r w:rsidRPr="0044437C">
        <w:t>The requirements of this test apply in test case 6.5A.4.4 Additional Spurious Emissions for network signalled values NS_02N and NS_24 to all types of E-UTRA UE release 17 and forward of UE category M1 that support satellite access operation.</w:t>
      </w:r>
    </w:p>
    <w:p w14:paraId="1C8182F1" w14:textId="77777777" w:rsidR="00524A5D" w:rsidRPr="0044437C" w:rsidRDefault="00000000">
      <w:pPr>
        <w:pStyle w:val="H6"/>
      </w:pPr>
      <w:bookmarkStart w:id="444" w:name="MCCQCTEMPBM_00000062"/>
      <w:r w:rsidRPr="0044437C">
        <w:t>6.2A.3.3</w:t>
      </w:r>
      <w:r w:rsidRPr="0044437C">
        <w:tab/>
        <w:t>Minimum conformance requirements</w:t>
      </w:r>
    </w:p>
    <w:bookmarkEnd w:id="444"/>
    <w:p w14:paraId="2F89161E"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Pr="0044437C" w:rsidRDefault="00000000">
      <w:r w:rsidRPr="0044437C">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Pr="0044437C" w:rsidRDefault="00000000">
      <w:pPr>
        <w:pStyle w:val="TH"/>
      </w:pPr>
      <w:r w:rsidRPr="0044437C">
        <w:lastRenderedPageBreak/>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708"/>
        <w:gridCol w:w="709"/>
      </w:tblGrid>
      <w:tr w:rsidR="00524A5D" w:rsidRPr="0044437C" w14:paraId="153949B1" w14:textId="77777777" w:rsidTr="00F617FE">
        <w:trPr>
          <w:trHeight w:val="248"/>
          <w:jc w:val="center"/>
        </w:trPr>
        <w:tc>
          <w:tcPr>
            <w:tcW w:w="1100" w:type="dxa"/>
          </w:tcPr>
          <w:p w14:paraId="275B48C0" w14:textId="77777777" w:rsidR="00524A5D" w:rsidRPr="0044437C" w:rsidRDefault="00000000">
            <w:pPr>
              <w:pStyle w:val="TAH"/>
              <w:rPr>
                <w:rFonts w:cs="Arial"/>
              </w:rPr>
            </w:pPr>
            <w:r w:rsidRPr="0044437C">
              <w:rPr>
                <w:rFonts w:cs="Arial"/>
              </w:rPr>
              <w:t>Network Signalling value</w:t>
            </w:r>
          </w:p>
        </w:tc>
        <w:tc>
          <w:tcPr>
            <w:tcW w:w="1509" w:type="dxa"/>
            <w:shd w:val="clear" w:color="auto" w:fill="auto"/>
          </w:tcPr>
          <w:p w14:paraId="7402A305" w14:textId="77777777" w:rsidR="00524A5D" w:rsidRPr="0044437C" w:rsidRDefault="00000000">
            <w:pPr>
              <w:pStyle w:val="TAH"/>
              <w:rPr>
                <w:rFonts w:cs="Arial"/>
              </w:rPr>
            </w:pPr>
            <w:r w:rsidRPr="0044437C">
              <w:rPr>
                <w:rFonts w:cs="Arial"/>
              </w:rPr>
              <w:t>Requirements (subclause)</w:t>
            </w:r>
          </w:p>
        </w:tc>
        <w:tc>
          <w:tcPr>
            <w:tcW w:w="1644" w:type="dxa"/>
            <w:shd w:val="clear" w:color="auto" w:fill="auto"/>
          </w:tcPr>
          <w:p w14:paraId="2434FCA4" w14:textId="77777777" w:rsidR="00524A5D" w:rsidRPr="0044437C" w:rsidRDefault="00000000">
            <w:pPr>
              <w:pStyle w:val="TAH"/>
              <w:rPr>
                <w:rFonts w:cs="Arial"/>
              </w:rPr>
            </w:pPr>
            <w:r w:rsidRPr="0044437C">
              <w:rPr>
                <w:rFonts w:cs="Arial"/>
              </w:rPr>
              <w:t>E-UTRA Band</w:t>
            </w:r>
          </w:p>
        </w:tc>
        <w:tc>
          <w:tcPr>
            <w:tcW w:w="1446" w:type="dxa"/>
            <w:shd w:val="clear" w:color="auto" w:fill="auto"/>
          </w:tcPr>
          <w:p w14:paraId="1FCCE2F1" w14:textId="77777777" w:rsidR="00524A5D" w:rsidRPr="0044437C" w:rsidRDefault="00000000">
            <w:pPr>
              <w:pStyle w:val="TAH"/>
              <w:rPr>
                <w:rFonts w:cs="Arial"/>
              </w:rPr>
            </w:pPr>
            <w:r w:rsidRPr="0044437C">
              <w:rPr>
                <w:rFonts w:cs="Arial"/>
              </w:rPr>
              <w:t>Resources Blocks</w:t>
            </w:r>
            <w:r w:rsidRPr="0044437C">
              <w:rPr>
                <w:rFonts w:cs="Arial"/>
                <w:lang w:eastAsia="zh-CN"/>
              </w:rPr>
              <w:t xml:space="preserve"> </w:t>
            </w:r>
            <w:r w:rsidRPr="0044437C">
              <w:rPr>
                <w:rFonts w:cs="Arial"/>
              </w:rPr>
              <w:t>(</w:t>
            </w:r>
            <w:r w:rsidRPr="0044437C">
              <w:rPr>
                <w:rFonts w:cs="Arial"/>
                <w:i/>
                <w:iCs/>
              </w:rPr>
              <w:t>N</w:t>
            </w:r>
            <w:r w:rsidRPr="0044437C">
              <w:rPr>
                <w:rFonts w:cs="Arial"/>
                <w:vertAlign w:val="subscript"/>
              </w:rPr>
              <w:t>RB</w:t>
            </w:r>
            <w:r w:rsidRPr="0044437C">
              <w:rPr>
                <w:rFonts w:cs="Arial"/>
              </w:rPr>
              <w:t>)</w:t>
            </w:r>
          </w:p>
        </w:tc>
        <w:tc>
          <w:tcPr>
            <w:tcW w:w="1417" w:type="dxa"/>
            <w:gridSpan w:val="2"/>
          </w:tcPr>
          <w:p w14:paraId="122AF658" w14:textId="77777777" w:rsidR="00524A5D" w:rsidRPr="0044437C" w:rsidRDefault="00000000">
            <w:pPr>
              <w:pStyle w:val="TAH"/>
              <w:rPr>
                <w:rFonts w:cs="Arial"/>
              </w:rPr>
            </w:pPr>
            <w:r w:rsidRPr="0044437C">
              <w:rPr>
                <w:rFonts w:cs="Arial"/>
              </w:rPr>
              <w:t>A-MPR (dB)</w:t>
            </w:r>
          </w:p>
        </w:tc>
      </w:tr>
      <w:tr w:rsidR="00524A5D" w:rsidRPr="0044437C" w14:paraId="7EBB9D5D" w14:textId="77777777" w:rsidTr="00F617FE">
        <w:trPr>
          <w:jc w:val="center"/>
        </w:trPr>
        <w:tc>
          <w:tcPr>
            <w:tcW w:w="1100" w:type="dxa"/>
            <w:vAlign w:val="center"/>
          </w:tcPr>
          <w:p w14:paraId="51CCB5DC" w14:textId="77777777" w:rsidR="00524A5D" w:rsidRPr="0044437C" w:rsidRDefault="00000000">
            <w:pPr>
              <w:pStyle w:val="TAC"/>
              <w:rPr>
                <w:rFonts w:cs="Arial"/>
              </w:rPr>
            </w:pPr>
            <w:r w:rsidRPr="0044437C">
              <w:rPr>
                <w:rFonts w:cs="Arial"/>
              </w:rPr>
              <w:t>NS_01</w:t>
            </w:r>
          </w:p>
        </w:tc>
        <w:tc>
          <w:tcPr>
            <w:tcW w:w="1509" w:type="dxa"/>
            <w:shd w:val="clear" w:color="auto" w:fill="auto"/>
            <w:vAlign w:val="center"/>
          </w:tcPr>
          <w:p w14:paraId="3569995B" w14:textId="2125BACE" w:rsidR="00524A5D" w:rsidRPr="0044437C" w:rsidRDefault="00000000">
            <w:pPr>
              <w:pStyle w:val="TAC"/>
              <w:rPr>
                <w:rFonts w:cs="Arial"/>
              </w:rPr>
            </w:pPr>
            <w:r w:rsidRPr="0044437C">
              <w:t>6.5A.4.2</w:t>
            </w:r>
            <w:r w:rsidR="00EC3AC4" w:rsidRPr="0044437C">
              <w:t>.3</w:t>
            </w:r>
          </w:p>
        </w:tc>
        <w:tc>
          <w:tcPr>
            <w:tcW w:w="1644" w:type="dxa"/>
            <w:shd w:val="clear" w:color="auto" w:fill="auto"/>
            <w:vAlign w:val="center"/>
          </w:tcPr>
          <w:p w14:paraId="2F2D0922" w14:textId="77777777" w:rsidR="00524A5D" w:rsidRPr="0044437C" w:rsidRDefault="00000000">
            <w:pPr>
              <w:pStyle w:val="TAC"/>
              <w:rPr>
                <w:rFonts w:cs="Arial"/>
              </w:rPr>
            </w:pPr>
            <w:r w:rsidRPr="0044437C">
              <w:t>Table 5.2-1</w:t>
            </w:r>
          </w:p>
        </w:tc>
        <w:tc>
          <w:tcPr>
            <w:tcW w:w="1446" w:type="dxa"/>
            <w:shd w:val="clear" w:color="auto" w:fill="auto"/>
            <w:vAlign w:val="center"/>
          </w:tcPr>
          <w:p w14:paraId="6DC4255B" w14:textId="4F7BA93F" w:rsidR="00524A5D" w:rsidRPr="0044437C" w:rsidRDefault="00000000">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18DA0341" w14:textId="77777777" w:rsidR="00524A5D" w:rsidRPr="0044437C" w:rsidRDefault="00000000">
            <w:pPr>
              <w:pStyle w:val="TAC"/>
              <w:rPr>
                <w:rFonts w:cs="Arial"/>
              </w:rPr>
            </w:pPr>
            <w:r w:rsidRPr="0044437C">
              <w:rPr>
                <w:rFonts w:cs="Arial"/>
              </w:rPr>
              <w:t>N/A</w:t>
            </w:r>
          </w:p>
        </w:tc>
      </w:tr>
      <w:tr w:rsidR="00524A5D" w:rsidRPr="0044437C" w14:paraId="0E3C2D60" w14:textId="77777777" w:rsidTr="00F617FE">
        <w:trPr>
          <w:jc w:val="center"/>
        </w:trPr>
        <w:tc>
          <w:tcPr>
            <w:tcW w:w="1100" w:type="dxa"/>
            <w:vAlign w:val="center"/>
          </w:tcPr>
          <w:p w14:paraId="7E91074C" w14:textId="77777777" w:rsidR="00524A5D" w:rsidRPr="0044437C" w:rsidRDefault="00000000">
            <w:pPr>
              <w:pStyle w:val="TAC"/>
              <w:rPr>
                <w:rFonts w:cs="Arial"/>
              </w:rPr>
            </w:pPr>
            <w:r w:rsidRPr="0044437C">
              <w:rPr>
                <w:rFonts w:cs="Arial"/>
              </w:rPr>
              <w:t>NS_02N</w:t>
            </w:r>
          </w:p>
        </w:tc>
        <w:tc>
          <w:tcPr>
            <w:tcW w:w="1509" w:type="dxa"/>
            <w:vAlign w:val="center"/>
          </w:tcPr>
          <w:p w14:paraId="1CD1DB08" w14:textId="5618B485" w:rsidR="00524A5D" w:rsidRPr="0044437C" w:rsidRDefault="00000000">
            <w:pPr>
              <w:pStyle w:val="TAC"/>
              <w:rPr>
                <w:rFonts w:cs="Arial"/>
              </w:rPr>
            </w:pPr>
            <w:r w:rsidRPr="0044437C">
              <w:rPr>
                <w:rFonts w:cs="Arial"/>
              </w:rPr>
              <w:t>6.5A.4.4.</w:t>
            </w:r>
            <w:r w:rsidR="00EC3AC4" w:rsidRPr="0044437C">
              <w:rPr>
                <w:rFonts w:cs="Arial"/>
              </w:rPr>
              <w:t>3.1</w:t>
            </w:r>
          </w:p>
        </w:tc>
        <w:tc>
          <w:tcPr>
            <w:tcW w:w="1644" w:type="dxa"/>
            <w:vAlign w:val="center"/>
          </w:tcPr>
          <w:p w14:paraId="39CC9574" w14:textId="77777777" w:rsidR="00524A5D" w:rsidRPr="0044437C" w:rsidRDefault="00000000">
            <w:pPr>
              <w:pStyle w:val="TAC"/>
              <w:rPr>
                <w:rFonts w:cs="Arial"/>
              </w:rPr>
            </w:pPr>
            <w:r w:rsidRPr="0044437C">
              <w:rPr>
                <w:rFonts w:cs="Arial"/>
              </w:rPr>
              <w:t>255</w:t>
            </w:r>
          </w:p>
        </w:tc>
        <w:tc>
          <w:tcPr>
            <w:tcW w:w="1446" w:type="dxa"/>
            <w:vAlign w:val="center"/>
          </w:tcPr>
          <w:p w14:paraId="788E4AEB" w14:textId="0CD23BF8" w:rsidR="00524A5D" w:rsidRPr="0044437C" w:rsidRDefault="00000000">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05DD1A07" w14:textId="77777777" w:rsidR="00524A5D" w:rsidRPr="0044437C" w:rsidRDefault="00000000">
            <w:pPr>
              <w:pStyle w:val="TAC"/>
              <w:rPr>
                <w:rFonts w:cs="Arial"/>
              </w:rPr>
            </w:pPr>
            <w:r w:rsidRPr="0044437C">
              <w:rPr>
                <w:rFonts w:cs="Arial"/>
              </w:rPr>
              <w:t>N/A</w:t>
            </w:r>
          </w:p>
        </w:tc>
      </w:tr>
      <w:tr w:rsidR="00EC3AC4" w:rsidRPr="0044437C" w14:paraId="42D153E2" w14:textId="77777777" w:rsidTr="00F617FE">
        <w:trPr>
          <w:jc w:val="center"/>
        </w:trPr>
        <w:tc>
          <w:tcPr>
            <w:tcW w:w="1100" w:type="dxa"/>
            <w:vAlign w:val="center"/>
          </w:tcPr>
          <w:p w14:paraId="23A6DB50" w14:textId="17CC1286" w:rsidR="00EC3AC4" w:rsidRPr="0044437C" w:rsidRDefault="00EC3AC4" w:rsidP="00EC3AC4">
            <w:pPr>
              <w:pStyle w:val="TAC"/>
              <w:rPr>
                <w:rFonts w:cs="Arial"/>
              </w:rPr>
            </w:pPr>
            <w:r w:rsidRPr="0044437C">
              <w:t>NS_03N</w:t>
            </w:r>
          </w:p>
        </w:tc>
        <w:tc>
          <w:tcPr>
            <w:tcW w:w="1509" w:type="dxa"/>
            <w:vAlign w:val="center"/>
          </w:tcPr>
          <w:p w14:paraId="5338538B" w14:textId="0AEF6783" w:rsidR="00EC3AC4" w:rsidRPr="0044437C" w:rsidRDefault="00EC3AC4" w:rsidP="00EC3AC4">
            <w:pPr>
              <w:pStyle w:val="TAC"/>
              <w:rPr>
                <w:rFonts w:cs="Arial"/>
              </w:rPr>
            </w:pPr>
            <w:r w:rsidRPr="0044437C">
              <w:t>6.5A.4.4.3.3</w:t>
            </w:r>
          </w:p>
        </w:tc>
        <w:tc>
          <w:tcPr>
            <w:tcW w:w="1644" w:type="dxa"/>
            <w:vAlign w:val="center"/>
          </w:tcPr>
          <w:p w14:paraId="32E9E047" w14:textId="1D62D559" w:rsidR="00EC3AC4" w:rsidRPr="0044437C" w:rsidRDefault="00EC3AC4" w:rsidP="00EC3AC4">
            <w:pPr>
              <w:pStyle w:val="TAC"/>
              <w:rPr>
                <w:rFonts w:cs="Arial"/>
              </w:rPr>
            </w:pPr>
            <w:r w:rsidRPr="0044437C">
              <w:t>254</w:t>
            </w:r>
          </w:p>
        </w:tc>
        <w:tc>
          <w:tcPr>
            <w:tcW w:w="1446" w:type="dxa"/>
            <w:vAlign w:val="center"/>
          </w:tcPr>
          <w:p w14:paraId="514DC308" w14:textId="739F791E" w:rsidR="00EC3AC4" w:rsidRPr="0044437C" w:rsidRDefault="00EC3AC4" w:rsidP="00EC3AC4">
            <w:pPr>
              <w:pStyle w:val="TAC"/>
              <w:rPr>
                <w:rFonts w:cs="Arial"/>
              </w:rPr>
            </w:pPr>
            <w:r w:rsidRPr="0044437C">
              <w:t>Table 5.3A-1</w:t>
            </w:r>
          </w:p>
        </w:tc>
        <w:tc>
          <w:tcPr>
            <w:tcW w:w="1417" w:type="dxa"/>
            <w:gridSpan w:val="2"/>
            <w:vAlign w:val="center"/>
          </w:tcPr>
          <w:p w14:paraId="2F3FEF6F" w14:textId="47F6602B" w:rsidR="00EC3AC4" w:rsidRPr="0044437C" w:rsidRDefault="00EC3AC4" w:rsidP="00EC3AC4">
            <w:pPr>
              <w:pStyle w:val="TAC"/>
              <w:rPr>
                <w:rFonts w:cs="Arial"/>
              </w:rPr>
            </w:pPr>
            <w:r w:rsidRPr="0044437C">
              <w:t>N/A</w:t>
            </w:r>
          </w:p>
        </w:tc>
      </w:tr>
      <w:tr w:rsidR="00EC3AC4" w:rsidRPr="0044437C" w14:paraId="56C0E0B6" w14:textId="77777777" w:rsidTr="00F617FE">
        <w:trPr>
          <w:jc w:val="center"/>
        </w:trPr>
        <w:tc>
          <w:tcPr>
            <w:tcW w:w="1100" w:type="dxa"/>
            <w:vAlign w:val="center"/>
          </w:tcPr>
          <w:p w14:paraId="6511C232" w14:textId="51D43D98" w:rsidR="00EC3AC4" w:rsidRPr="0044437C" w:rsidRDefault="00EC3AC4" w:rsidP="00EC3AC4">
            <w:pPr>
              <w:pStyle w:val="TAC"/>
              <w:rPr>
                <w:rFonts w:cs="Arial"/>
              </w:rPr>
            </w:pPr>
            <w:r w:rsidRPr="0044437C">
              <w:t>NS_04N</w:t>
            </w:r>
          </w:p>
        </w:tc>
        <w:tc>
          <w:tcPr>
            <w:tcW w:w="1509" w:type="dxa"/>
            <w:vAlign w:val="center"/>
          </w:tcPr>
          <w:p w14:paraId="7553EBA0" w14:textId="564BC03E" w:rsidR="00EC3AC4" w:rsidRPr="0044437C" w:rsidRDefault="00EC3AC4" w:rsidP="00EC3AC4">
            <w:pPr>
              <w:pStyle w:val="TAC"/>
              <w:rPr>
                <w:rFonts w:cs="Arial"/>
              </w:rPr>
            </w:pPr>
            <w:r w:rsidRPr="0044437C">
              <w:t>6.5A.4.4.3.4</w:t>
            </w:r>
          </w:p>
        </w:tc>
        <w:tc>
          <w:tcPr>
            <w:tcW w:w="1644" w:type="dxa"/>
            <w:vAlign w:val="center"/>
          </w:tcPr>
          <w:p w14:paraId="2F8355CF" w14:textId="331AE410" w:rsidR="00EC3AC4" w:rsidRPr="0044437C" w:rsidRDefault="00EC3AC4" w:rsidP="00EC3AC4">
            <w:pPr>
              <w:pStyle w:val="TAC"/>
              <w:rPr>
                <w:rFonts w:cs="Arial"/>
              </w:rPr>
            </w:pPr>
            <w:r w:rsidRPr="0044437C">
              <w:t>254</w:t>
            </w:r>
          </w:p>
        </w:tc>
        <w:tc>
          <w:tcPr>
            <w:tcW w:w="1446" w:type="dxa"/>
            <w:vAlign w:val="center"/>
          </w:tcPr>
          <w:p w14:paraId="5C7FA344" w14:textId="29AC15FA" w:rsidR="00EC3AC4" w:rsidRPr="0044437C" w:rsidRDefault="00EC3AC4" w:rsidP="00EC3AC4">
            <w:pPr>
              <w:pStyle w:val="TAC"/>
              <w:rPr>
                <w:rFonts w:cs="Arial"/>
              </w:rPr>
            </w:pPr>
            <w:r w:rsidRPr="0044437C">
              <w:t>Table 5.3A-1</w:t>
            </w:r>
          </w:p>
        </w:tc>
        <w:tc>
          <w:tcPr>
            <w:tcW w:w="1417" w:type="dxa"/>
            <w:gridSpan w:val="2"/>
            <w:vAlign w:val="center"/>
          </w:tcPr>
          <w:p w14:paraId="27A742F8" w14:textId="49D3DB55" w:rsidR="00EC3AC4" w:rsidRPr="0044437C" w:rsidRDefault="00EC3AC4" w:rsidP="00EC3AC4">
            <w:pPr>
              <w:pStyle w:val="TAC"/>
              <w:rPr>
                <w:rFonts w:cs="Arial"/>
              </w:rPr>
            </w:pPr>
            <w:r w:rsidRPr="0044437C">
              <w:t>N/A</w:t>
            </w:r>
          </w:p>
        </w:tc>
      </w:tr>
      <w:tr w:rsidR="00EC3AC4" w:rsidRPr="0044437C" w14:paraId="0EF73B0C" w14:textId="77777777" w:rsidTr="00F617FE">
        <w:trPr>
          <w:jc w:val="center"/>
        </w:trPr>
        <w:tc>
          <w:tcPr>
            <w:tcW w:w="1100" w:type="dxa"/>
            <w:vAlign w:val="center"/>
          </w:tcPr>
          <w:p w14:paraId="023FB5E3" w14:textId="5F92189B" w:rsidR="00EC3AC4" w:rsidRPr="0044437C" w:rsidRDefault="00EC3AC4" w:rsidP="00EC3AC4">
            <w:pPr>
              <w:pStyle w:val="TAC"/>
              <w:rPr>
                <w:rFonts w:cs="Arial"/>
              </w:rPr>
            </w:pPr>
            <w:r w:rsidRPr="0044437C">
              <w:t>NS_05N</w:t>
            </w:r>
          </w:p>
        </w:tc>
        <w:tc>
          <w:tcPr>
            <w:tcW w:w="1509" w:type="dxa"/>
            <w:vAlign w:val="center"/>
          </w:tcPr>
          <w:p w14:paraId="6131684E" w14:textId="02C6CC27" w:rsidR="00EC3AC4" w:rsidRPr="0044437C" w:rsidRDefault="00EC3AC4" w:rsidP="00EC3AC4">
            <w:pPr>
              <w:pStyle w:val="TAC"/>
              <w:rPr>
                <w:rFonts w:cs="Arial"/>
              </w:rPr>
            </w:pPr>
            <w:r w:rsidRPr="0044437C">
              <w:t>6.5A.4.4.3.4</w:t>
            </w:r>
          </w:p>
        </w:tc>
        <w:tc>
          <w:tcPr>
            <w:tcW w:w="1644" w:type="dxa"/>
            <w:vAlign w:val="center"/>
          </w:tcPr>
          <w:p w14:paraId="3F7B63F0" w14:textId="1F929F7B" w:rsidR="00EC3AC4" w:rsidRPr="0044437C" w:rsidRDefault="00EC3AC4" w:rsidP="00EC3AC4">
            <w:pPr>
              <w:pStyle w:val="TAC"/>
              <w:rPr>
                <w:rFonts w:cs="Arial"/>
              </w:rPr>
            </w:pPr>
            <w:r w:rsidRPr="0044437C">
              <w:t>254</w:t>
            </w:r>
          </w:p>
        </w:tc>
        <w:tc>
          <w:tcPr>
            <w:tcW w:w="1446" w:type="dxa"/>
            <w:vAlign w:val="center"/>
          </w:tcPr>
          <w:p w14:paraId="7BB5B25E" w14:textId="56FCE4B6" w:rsidR="00EC3AC4" w:rsidRPr="0044437C" w:rsidRDefault="00EC3AC4" w:rsidP="00EC3AC4">
            <w:pPr>
              <w:pStyle w:val="TAC"/>
              <w:rPr>
                <w:rFonts w:cs="Arial"/>
              </w:rPr>
            </w:pPr>
            <w:r w:rsidRPr="0044437C">
              <w:t>Table 5.3A-1</w:t>
            </w:r>
          </w:p>
        </w:tc>
        <w:tc>
          <w:tcPr>
            <w:tcW w:w="1417" w:type="dxa"/>
            <w:gridSpan w:val="2"/>
            <w:vAlign w:val="center"/>
          </w:tcPr>
          <w:p w14:paraId="0488CB98" w14:textId="3EDEFF59" w:rsidR="00EC3AC4" w:rsidRPr="0044437C" w:rsidRDefault="00EC3AC4" w:rsidP="00EC3AC4">
            <w:pPr>
              <w:pStyle w:val="TAC"/>
              <w:rPr>
                <w:rFonts w:cs="Arial"/>
              </w:rPr>
            </w:pPr>
            <w:r w:rsidRPr="0044437C">
              <w:t>N/A</w:t>
            </w:r>
          </w:p>
        </w:tc>
      </w:tr>
      <w:tr w:rsidR="002557C9" w:rsidRPr="0044437C" w14:paraId="680B44BF" w14:textId="77777777" w:rsidTr="00F617FE">
        <w:trPr>
          <w:jc w:val="center"/>
        </w:trPr>
        <w:tc>
          <w:tcPr>
            <w:tcW w:w="1100" w:type="dxa"/>
            <w:tcBorders>
              <w:bottom w:val="nil"/>
            </w:tcBorders>
            <w:vAlign w:val="center"/>
          </w:tcPr>
          <w:p w14:paraId="3BA98811" w14:textId="1F5A1BB3" w:rsidR="002557C9" w:rsidRPr="0044437C" w:rsidRDefault="002557C9" w:rsidP="002557C9">
            <w:pPr>
              <w:pStyle w:val="TAC"/>
              <w:rPr>
                <w:rFonts w:cs="Arial"/>
              </w:rPr>
            </w:pPr>
            <w:r w:rsidRPr="0044437C">
              <w:rPr>
                <w:rFonts w:cs="Arial"/>
              </w:rPr>
              <w:t>NS_24</w:t>
            </w:r>
          </w:p>
        </w:tc>
        <w:tc>
          <w:tcPr>
            <w:tcW w:w="1509" w:type="dxa"/>
            <w:tcBorders>
              <w:bottom w:val="nil"/>
            </w:tcBorders>
            <w:vAlign w:val="center"/>
          </w:tcPr>
          <w:p w14:paraId="71D5C7B8" w14:textId="44F7F933" w:rsidR="002557C9" w:rsidRPr="0044437C" w:rsidRDefault="002557C9" w:rsidP="002557C9">
            <w:pPr>
              <w:pStyle w:val="TAC"/>
              <w:rPr>
                <w:rFonts w:cs="Arial"/>
              </w:rPr>
            </w:pPr>
            <w:r w:rsidRPr="0044437C">
              <w:rPr>
                <w:rFonts w:cs="Arial"/>
              </w:rPr>
              <w:t>6.5A.4.4.3</w:t>
            </w:r>
            <w:r w:rsidR="00EC3AC4" w:rsidRPr="0044437C">
              <w:rPr>
                <w:rFonts w:cs="Arial"/>
              </w:rPr>
              <w:t>.2</w:t>
            </w:r>
          </w:p>
        </w:tc>
        <w:tc>
          <w:tcPr>
            <w:tcW w:w="1644" w:type="dxa"/>
            <w:tcBorders>
              <w:bottom w:val="nil"/>
            </w:tcBorders>
            <w:vAlign w:val="center"/>
          </w:tcPr>
          <w:p w14:paraId="315BCBFD" w14:textId="224142AE" w:rsidR="002557C9" w:rsidRPr="0044437C" w:rsidRDefault="002557C9" w:rsidP="002557C9">
            <w:pPr>
              <w:pStyle w:val="TAC"/>
            </w:pPr>
            <w:r w:rsidRPr="0044437C">
              <w:t>256</w:t>
            </w:r>
          </w:p>
        </w:tc>
        <w:tc>
          <w:tcPr>
            <w:tcW w:w="1446" w:type="dxa"/>
            <w:tcBorders>
              <w:bottom w:val="nil"/>
            </w:tcBorders>
            <w:vAlign w:val="center"/>
          </w:tcPr>
          <w:p w14:paraId="29AD835A" w14:textId="785350EA" w:rsidR="002557C9" w:rsidRPr="0044437C" w:rsidRDefault="002557C9" w:rsidP="002557C9">
            <w:pPr>
              <w:pStyle w:val="TAC"/>
              <w:rPr>
                <w:rFonts w:cs="Arial"/>
              </w:rPr>
            </w:pPr>
            <w:r w:rsidRPr="0044437C">
              <w:rPr>
                <w:rFonts w:cs="Arial"/>
              </w:rPr>
              <w:t>Table 5.3</w:t>
            </w:r>
            <w:r w:rsidR="00EC3AC4" w:rsidRPr="0044437C">
              <w:rPr>
                <w:rFonts w:cs="Arial"/>
              </w:rPr>
              <w:t>A</w:t>
            </w:r>
            <w:r w:rsidRPr="0044437C">
              <w:rPr>
                <w:rFonts w:cs="Arial"/>
              </w:rPr>
              <w:t>-1</w:t>
            </w:r>
          </w:p>
        </w:tc>
        <w:tc>
          <w:tcPr>
            <w:tcW w:w="708" w:type="dxa"/>
            <w:vAlign w:val="center"/>
          </w:tcPr>
          <w:p w14:paraId="31B71DFD" w14:textId="0CBCF8E9" w:rsidR="002557C9" w:rsidRPr="0044437C" w:rsidRDefault="002557C9" w:rsidP="002557C9">
            <w:pPr>
              <w:pStyle w:val="TAC"/>
              <w:rPr>
                <w:rFonts w:cs="Arial"/>
              </w:rPr>
            </w:pPr>
            <w:r w:rsidRPr="0044437C">
              <w:rPr>
                <w:rFonts w:cs="Arial"/>
              </w:rPr>
              <w:t>PC3</w:t>
            </w:r>
          </w:p>
        </w:tc>
        <w:tc>
          <w:tcPr>
            <w:tcW w:w="709" w:type="dxa"/>
          </w:tcPr>
          <w:p w14:paraId="0094D064" w14:textId="48A5C82E" w:rsidR="002557C9" w:rsidRPr="0044437C" w:rsidRDefault="002557C9" w:rsidP="002557C9">
            <w:pPr>
              <w:pStyle w:val="TAC"/>
              <w:rPr>
                <w:rFonts w:cs="Arial"/>
              </w:rPr>
            </w:pPr>
            <w:r w:rsidRPr="0044437C">
              <w:rPr>
                <w:rFonts w:cs="Arial"/>
              </w:rPr>
              <w:t>PC5</w:t>
            </w:r>
          </w:p>
        </w:tc>
      </w:tr>
      <w:tr w:rsidR="002557C9" w:rsidRPr="0044437C" w14:paraId="0BAC8E47" w14:textId="77777777" w:rsidTr="00F617FE">
        <w:trPr>
          <w:jc w:val="center"/>
        </w:trPr>
        <w:tc>
          <w:tcPr>
            <w:tcW w:w="1100" w:type="dxa"/>
            <w:tcBorders>
              <w:top w:val="nil"/>
            </w:tcBorders>
            <w:vAlign w:val="center"/>
          </w:tcPr>
          <w:p w14:paraId="120527D8" w14:textId="77777777" w:rsidR="002557C9" w:rsidRPr="0044437C" w:rsidRDefault="002557C9" w:rsidP="002557C9">
            <w:pPr>
              <w:pStyle w:val="TAC"/>
              <w:rPr>
                <w:rFonts w:cs="Arial"/>
              </w:rPr>
            </w:pPr>
          </w:p>
        </w:tc>
        <w:tc>
          <w:tcPr>
            <w:tcW w:w="1509" w:type="dxa"/>
            <w:tcBorders>
              <w:top w:val="nil"/>
            </w:tcBorders>
            <w:vAlign w:val="center"/>
          </w:tcPr>
          <w:p w14:paraId="6AD65359" w14:textId="77777777" w:rsidR="002557C9" w:rsidRPr="0044437C" w:rsidRDefault="002557C9" w:rsidP="002557C9">
            <w:pPr>
              <w:pStyle w:val="TAC"/>
              <w:rPr>
                <w:rFonts w:cs="Arial"/>
              </w:rPr>
            </w:pPr>
          </w:p>
        </w:tc>
        <w:tc>
          <w:tcPr>
            <w:tcW w:w="1644" w:type="dxa"/>
            <w:tcBorders>
              <w:top w:val="nil"/>
            </w:tcBorders>
            <w:vAlign w:val="center"/>
          </w:tcPr>
          <w:p w14:paraId="3B485AEB" w14:textId="77777777" w:rsidR="002557C9" w:rsidRPr="0044437C" w:rsidRDefault="002557C9" w:rsidP="002557C9">
            <w:pPr>
              <w:pStyle w:val="TAC"/>
            </w:pPr>
          </w:p>
        </w:tc>
        <w:tc>
          <w:tcPr>
            <w:tcW w:w="1446" w:type="dxa"/>
            <w:tcBorders>
              <w:top w:val="nil"/>
            </w:tcBorders>
            <w:vAlign w:val="center"/>
          </w:tcPr>
          <w:p w14:paraId="61D4BE43" w14:textId="77777777" w:rsidR="002557C9" w:rsidRPr="0044437C" w:rsidRDefault="002557C9" w:rsidP="002557C9">
            <w:pPr>
              <w:pStyle w:val="TAC"/>
              <w:rPr>
                <w:rFonts w:cs="Arial"/>
              </w:rPr>
            </w:pPr>
          </w:p>
        </w:tc>
        <w:tc>
          <w:tcPr>
            <w:tcW w:w="708" w:type="dxa"/>
            <w:vAlign w:val="center"/>
          </w:tcPr>
          <w:p w14:paraId="399408D3" w14:textId="1AFD55C5" w:rsidR="002557C9" w:rsidRPr="0044437C" w:rsidRDefault="002557C9" w:rsidP="002557C9">
            <w:pPr>
              <w:pStyle w:val="TAC"/>
              <w:rPr>
                <w:rFonts w:cs="Arial"/>
              </w:rPr>
            </w:pPr>
            <w:r w:rsidRPr="0044437C">
              <w:rPr>
                <w:rFonts w:cs="Arial"/>
              </w:rPr>
              <w:t>≤3.5</w:t>
            </w:r>
          </w:p>
        </w:tc>
        <w:tc>
          <w:tcPr>
            <w:tcW w:w="709" w:type="dxa"/>
          </w:tcPr>
          <w:p w14:paraId="7F23637C" w14:textId="03D01DDE" w:rsidR="002557C9" w:rsidRPr="0044437C" w:rsidRDefault="002557C9" w:rsidP="002557C9">
            <w:pPr>
              <w:pStyle w:val="TAC"/>
              <w:rPr>
                <w:rFonts w:cs="Arial"/>
              </w:rPr>
            </w:pPr>
            <w:r w:rsidRPr="0044437C">
              <w:rPr>
                <w:rFonts w:cs="Arial"/>
              </w:rPr>
              <w:t>≤0.5</w:t>
            </w:r>
          </w:p>
        </w:tc>
      </w:tr>
    </w:tbl>
    <w:p w14:paraId="3A03F1A9" w14:textId="77777777" w:rsidR="00524A5D" w:rsidRPr="0044437C" w:rsidRDefault="00524A5D"/>
    <w:p w14:paraId="445AA9F9" w14:textId="77777777" w:rsidR="00524A5D" w:rsidRPr="0044437C" w:rsidRDefault="00000000">
      <w:r w:rsidRPr="0044437C">
        <w:t>For subPRB allocation, the allowed A-MPR values specified below in Table 6.2A.3-2 for category M1 UE are in addition to the allowed MPR requirements specified in subclause 6.2A.2.</w:t>
      </w:r>
    </w:p>
    <w:p w14:paraId="65379D88" w14:textId="77777777" w:rsidR="00524A5D" w:rsidRPr="0044437C" w:rsidRDefault="00000000">
      <w:pPr>
        <w:pStyle w:val="TH"/>
      </w:pPr>
      <w:r w:rsidRPr="0044437C">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902"/>
        <w:gridCol w:w="902"/>
      </w:tblGrid>
      <w:tr w:rsidR="00524A5D" w:rsidRPr="0044437C" w14:paraId="4C951696" w14:textId="77777777" w:rsidTr="002557C9">
        <w:trPr>
          <w:trHeight w:val="248"/>
          <w:jc w:val="center"/>
        </w:trPr>
        <w:tc>
          <w:tcPr>
            <w:tcW w:w="1100" w:type="dxa"/>
          </w:tcPr>
          <w:p w14:paraId="21A34FB6" w14:textId="77777777" w:rsidR="00524A5D" w:rsidRPr="0044437C" w:rsidRDefault="00000000">
            <w:pPr>
              <w:pStyle w:val="TAH"/>
            </w:pPr>
            <w:r w:rsidRPr="0044437C">
              <w:t>Network Signalling value</w:t>
            </w:r>
          </w:p>
        </w:tc>
        <w:tc>
          <w:tcPr>
            <w:tcW w:w="1510" w:type="dxa"/>
            <w:shd w:val="clear" w:color="auto" w:fill="auto"/>
          </w:tcPr>
          <w:p w14:paraId="1135C2C6" w14:textId="77777777" w:rsidR="00524A5D" w:rsidRPr="0044437C" w:rsidRDefault="00000000">
            <w:pPr>
              <w:pStyle w:val="TAH"/>
            </w:pPr>
            <w:r w:rsidRPr="0044437C">
              <w:t>Requirements (subclause)</w:t>
            </w:r>
          </w:p>
        </w:tc>
        <w:tc>
          <w:tcPr>
            <w:tcW w:w="1645" w:type="dxa"/>
            <w:shd w:val="clear" w:color="auto" w:fill="auto"/>
          </w:tcPr>
          <w:p w14:paraId="567DEE9C" w14:textId="77777777" w:rsidR="00524A5D" w:rsidRPr="0044437C" w:rsidRDefault="00000000">
            <w:pPr>
              <w:pStyle w:val="TAH"/>
            </w:pPr>
            <w:r w:rsidRPr="0044437C">
              <w:t>E-UTRA Band</w:t>
            </w:r>
          </w:p>
        </w:tc>
        <w:tc>
          <w:tcPr>
            <w:tcW w:w="1804" w:type="dxa"/>
            <w:gridSpan w:val="2"/>
          </w:tcPr>
          <w:p w14:paraId="3837B7DB" w14:textId="77777777" w:rsidR="00524A5D" w:rsidRPr="0044437C" w:rsidRDefault="00000000">
            <w:pPr>
              <w:pStyle w:val="TAH"/>
            </w:pPr>
            <w:r w:rsidRPr="0044437C">
              <w:t>A-MPR (dB)</w:t>
            </w:r>
          </w:p>
        </w:tc>
      </w:tr>
      <w:tr w:rsidR="00524A5D" w:rsidRPr="0044437C" w14:paraId="1EAE442D" w14:textId="77777777" w:rsidTr="002557C9">
        <w:trPr>
          <w:jc w:val="center"/>
        </w:trPr>
        <w:tc>
          <w:tcPr>
            <w:tcW w:w="1100" w:type="dxa"/>
            <w:vAlign w:val="center"/>
          </w:tcPr>
          <w:p w14:paraId="0E906405" w14:textId="77777777" w:rsidR="00524A5D" w:rsidRPr="0044437C" w:rsidRDefault="00000000">
            <w:pPr>
              <w:pStyle w:val="TAC"/>
            </w:pPr>
            <w:r w:rsidRPr="0044437C">
              <w:rPr>
                <w:rFonts w:cs="Arial"/>
              </w:rPr>
              <w:t>NS_01</w:t>
            </w:r>
          </w:p>
        </w:tc>
        <w:tc>
          <w:tcPr>
            <w:tcW w:w="1510" w:type="dxa"/>
            <w:shd w:val="clear" w:color="auto" w:fill="auto"/>
            <w:vAlign w:val="center"/>
          </w:tcPr>
          <w:p w14:paraId="5459BA07" w14:textId="7D8618D3" w:rsidR="00524A5D" w:rsidRPr="0044437C" w:rsidRDefault="00000000">
            <w:pPr>
              <w:pStyle w:val="TAC"/>
            </w:pPr>
            <w:r w:rsidRPr="0044437C">
              <w:t>6.5A.4.2</w:t>
            </w:r>
            <w:r w:rsidR="00EC3AC4" w:rsidRPr="0044437C">
              <w:t>.3</w:t>
            </w:r>
          </w:p>
        </w:tc>
        <w:tc>
          <w:tcPr>
            <w:tcW w:w="1645" w:type="dxa"/>
            <w:shd w:val="clear" w:color="auto" w:fill="auto"/>
            <w:vAlign w:val="center"/>
          </w:tcPr>
          <w:p w14:paraId="114290D0" w14:textId="77777777" w:rsidR="00524A5D" w:rsidRPr="0044437C" w:rsidRDefault="00000000">
            <w:pPr>
              <w:pStyle w:val="TAC"/>
            </w:pPr>
            <w:r w:rsidRPr="0044437C">
              <w:t>Table 5.2-1</w:t>
            </w:r>
          </w:p>
        </w:tc>
        <w:tc>
          <w:tcPr>
            <w:tcW w:w="1804" w:type="dxa"/>
            <w:gridSpan w:val="2"/>
            <w:vAlign w:val="center"/>
          </w:tcPr>
          <w:p w14:paraId="41BA2F1D" w14:textId="77777777" w:rsidR="00524A5D" w:rsidRPr="0044437C" w:rsidRDefault="00000000">
            <w:pPr>
              <w:pStyle w:val="TAC"/>
            </w:pPr>
            <w:r w:rsidRPr="0044437C">
              <w:t>N/A</w:t>
            </w:r>
          </w:p>
        </w:tc>
      </w:tr>
      <w:tr w:rsidR="00524A5D" w:rsidRPr="0044437C" w14:paraId="40808060" w14:textId="77777777" w:rsidTr="002557C9">
        <w:trPr>
          <w:jc w:val="center"/>
        </w:trPr>
        <w:tc>
          <w:tcPr>
            <w:tcW w:w="1100" w:type="dxa"/>
            <w:vAlign w:val="center"/>
          </w:tcPr>
          <w:p w14:paraId="1E7A479E" w14:textId="77777777" w:rsidR="00524A5D" w:rsidRPr="0044437C" w:rsidRDefault="00000000">
            <w:pPr>
              <w:pStyle w:val="TAC"/>
              <w:rPr>
                <w:rFonts w:cs="Arial"/>
              </w:rPr>
            </w:pPr>
            <w:r w:rsidRPr="0044437C">
              <w:rPr>
                <w:rFonts w:cs="Arial"/>
              </w:rPr>
              <w:t>NS_02N</w:t>
            </w:r>
          </w:p>
        </w:tc>
        <w:tc>
          <w:tcPr>
            <w:tcW w:w="1510" w:type="dxa"/>
            <w:shd w:val="clear" w:color="auto" w:fill="auto"/>
            <w:vAlign w:val="center"/>
          </w:tcPr>
          <w:p w14:paraId="541A46FF" w14:textId="2F540736" w:rsidR="00524A5D" w:rsidRPr="0044437C" w:rsidRDefault="00000000">
            <w:pPr>
              <w:pStyle w:val="TAC"/>
              <w:rPr>
                <w:rFonts w:cs="Arial"/>
              </w:rPr>
            </w:pPr>
            <w:r w:rsidRPr="0044437C">
              <w:rPr>
                <w:rFonts w:cs="Arial"/>
              </w:rPr>
              <w:t>6.5A.4.4.</w:t>
            </w:r>
            <w:r w:rsidR="00EC3AC4" w:rsidRPr="0044437C">
              <w:rPr>
                <w:rFonts w:cs="Arial"/>
              </w:rPr>
              <w:t>3.1</w:t>
            </w:r>
          </w:p>
        </w:tc>
        <w:tc>
          <w:tcPr>
            <w:tcW w:w="1645" w:type="dxa"/>
            <w:shd w:val="clear" w:color="auto" w:fill="auto"/>
            <w:vAlign w:val="center"/>
          </w:tcPr>
          <w:p w14:paraId="0F22933C" w14:textId="77777777" w:rsidR="00524A5D" w:rsidRPr="0044437C" w:rsidRDefault="00000000">
            <w:pPr>
              <w:pStyle w:val="TAC"/>
              <w:rPr>
                <w:rFonts w:cs="Arial"/>
              </w:rPr>
            </w:pPr>
            <w:r w:rsidRPr="0044437C">
              <w:rPr>
                <w:rFonts w:cs="Arial"/>
              </w:rPr>
              <w:t>255</w:t>
            </w:r>
          </w:p>
        </w:tc>
        <w:tc>
          <w:tcPr>
            <w:tcW w:w="1804" w:type="dxa"/>
            <w:gridSpan w:val="2"/>
            <w:vAlign w:val="center"/>
          </w:tcPr>
          <w:p w14:paraId="3C771C2B" w14:textId="77777777" w:rsidR="00524A5D" w:rsidRPr="0044437C" w:rsidRDefault="00000000">
            <w:pPr>
              <w:pStyle w:val="TAC"/>
            </w:pPr>
            <w:r w:rsidRPr="0044437C">
              <w:t>N/A</w:t>
            </w:r>
          </w:p>
        </w:tc>
      </w:tr>
      <w:tr w:rsidR="00EC3AC4" w:rsidRPr="0044437C" w14:paraId="3903B3B6" w14:textId="77777777" w:rsidTr="002557C9">
        <w:trPr>
          <w:jc w:val="center"/>
        </w:trPr>
        <w:tc>
          <w:tcPr>
            <w:tcW w:w="1100" w:type="dxa"/>
            <w:vAlign w:val="center"/>
          </w:tcPr>
          <w:p w14:paraId="1C3D4B37" w14:textId="16892828" w:rsidR="00EC3AC4" w:rsidRPr="0044437C" w:rsidRDefault="00EC3AC4" w:rsidP="00EC3AC4">
            <w:pPr>
              <w:pStyle w:val="TAC"/>
              <w:rPr>
                <w:rFonts w:cs="Arial"/>
              </w:rPr>
            </w:pPr>
            <w:r w:rsidRPr="0044437C">
              <w:t>NS_03N</w:t>
            </w:r>
          </w:p>
        </w:tc>
        <w:tc>
          <w:tcPr>
            <w:tcW w:w="1510" w:type="dxa"/>
            <w:shd w:val="clear" w:color="auto" w:fill="auto"/>
            <w:vAlign w:val="center"/>
          </w:tcPr>
          <w:p w14:paraId="767B3B8B" w14:textId="26D65236" w:rsidR="00EC3AC4" w:rsidRPr="0044437C" w:rsidRDefault="00EC3AC4" w:rsidP="00EC3AC4">
            <w:pPr>
              <w:pStyle w:val="TAC"/>
              <w:rPr>
                <w:rFonts w:cs="Arial"/>
              </w:rPr>
            </w:pPr>
            <w:r w:rsidRPr="0044437C">
              <w:t>6.5A.4.4.3.3</w:t>
            </w:r>
          </w:p>
        </w:tc>
        <w:tc>
          <w:tcPr>
            <w:tcW w:w="1645" w:type="dxa"/>
            <w:shd w:val="clear" w:color="auto" w:fill="auto"/>
            <w:vAlign w:val="center"/>
          </w:tcPr>
          <w:p w14:paraId="70A83708" w14:textId="071CA6A1" w:rsidR="00EC3AC4" w:rsidRPr="0044437C" w:rsidRDefault="00EC3AC4" w:rsidP="00EC3AC4">
            <w:pPr>
              <w:pStyle w:val="TAC"/>
              <w:rPr>
                <w:rFonts w:cs="Arial"/>
              </w:rPr>
            </w:pPr>
            <w:r w:rsidRPr="0044437C">
              <w:t>254</w:t>
            </w:r>
          </w:p>
        </w:tc>
        <w:tc>
          <w:tcPr>
            <w:tcW w:w="1804" w:type="dxa"/>
            <w:gridSpan w:val="2"/>
            <w:vAlign w:val="center"/>
          </w:tcPr>
          <w:p w14:paraId="005431B6" w14:textId="71312D20" w:rsidR="00EC3AC4" w:rsidRPr="0044437C" w:rsidRDefault="00EC3AC4" w:rsidP="00EC3AC4">
            <w:pPr>
              <w:pStyle w:val="TAC"/>
            </w:pPr>
            <w:r w:rsidRPr="0044437C">
              <w:t>N/A</w:t>
            </w:r>
          </w:p>
        </w:tc>
      </w:tr>
      <w:tr w:rsidR="00EC3AC4" w:rsidRPr="0044437C" w14:paraId="1B2BC885" w14:textId="77777777" w:rsidTr="002557C9">
        <w:trPr>
          <w:jc w:val="center"/>
        </w:trPr>
        <w:tc>
          <w:tcPr>
            <w:tcW w:w="1100" w:type="dxa"/>
            <w:vAlign w:val="center"/>
          </w:tcPr>
          <w:p w14:paraId="4E4DF1A2" w14:textId="069D1F23" w:rsidR="00EC3AC4" w:rsidRPr="0044437C" w:rsidRDefault="00EC3AC4" w:rsidP="00EC3AC4">
            <w:pPr>
              <w:pStyle w:val="TAC"/>
              <w:rPr>
                <w:rFonts w:cs="Arial"/>
              </w:rPr>
            </w:pPr>
            <w:r w:rsidRPr="0044437C">
              <w:t>NS_04N</w:t>
            </w:r>
          </w:p>
        </w:tc>
        <w:tc>
          <w:tcPr>
            <w:tcW w:w="1510" w:type="dxa"/>
            <w:shd w:val="clear" w:color="auto" w:fill="auto"/>
            <w:vAlign w:val="center"/>
          </w:tcPr>
          <w:p w14:paraId="1F3BBF9A" w14:textId="54C03497" w:rsidR="00EC3AC4" w:rsidRPr="0044437C" w:rsidRDefault="00EC3AC4" w:rsidP="00EC3AC4">
            <w:pPr>
              <w:pStyle w:val="TAC"/>
              <w:rPr>
                <w:rFonts w:cs="Arial"/>
              </w:rPr>
            </w:pPr>
            <w:r w:rsidRPr="0044437C">
              <w:t>6.5A.4.4.3.4</w:t>
            </w:r>
          </w:p>
        </w:tc>
        <w:tc>
          <w:tcPr>
            <w:tcW w:w="1645" w:type="dxa"/>
            <w:shd w:val="clear" w:color="auto" w:fill="auto"/>
            <w:vAlign w:val="center"/>
          </w:tcPr>
          <w:p w14:paraId="52323210" w14:textId="6CAE6B81" w:rsidR="00EC3AC4" w:rsidRPr="0044437C" w:rsidRDefault="00EC3AC4" w:rsidP="00EC3AC4">
            <w:pPr>
              <w:pStyle w:val="TAC"/>
              <w:rPr>
                <w:rFonts w:cs="Arial"/>
              </w:rPr>
            </w:pPr>
            <w:r w:rsidRPr="0044437C">
              <w:t>254</w:t>
            </w:r>
          </w:p>
        </w:tc>
        <w:tc>
          <w:tcPr>
            <w:tcW w:w="1804" w:type="dxa"/>
            <w:gridSpan w:val="2"/>
            <w:vAlign w:val="center"/>
          </w:tcPr>
          <w:p w14:paraId="6AB775B6" w14:textId="7A5F2E38" w:rsidR="00EC3AC4" w:rsidRPr="0044437C" w:rsidRDefault="00EC3AC4" w:rsidP="00EC3AC4">
            <w:pPr>
              <w:pStyle w:val="TAC"/>
            </w:pPr>
            <w:r w:rsidRPr="0044437C">
              <w:t>N/A</w:t>
            </w:r>
          </w:p>
        </w:tc>
      </w:tr>
      <w:tr w:rsidR="00EC3AC4" w:rsidRPr="0044437C" w14:paraId="2088547C" w14:textId="77777777" w:rsidTr="002557C9">
        <w:trPr>
          <w:jc w:val="center"/>
        </w:trPr>
        <w:tc>
          <w:tcPr>
            <w:tcW w:w="1100" w:type="dxa"/>
            <w:vAlign w:val="center"/>
          </w:tcPr>
          <w:p w14:paraId="16A81C77" w14:textId="307D0C03" w:rsidR="00EC3AC4" w:rsidRPr="0044437C" w:rsidRDefault="00EC3AC4" w:rsidP="00EC3AC4">
            <w:pPr>
              <w:pStyle w:val="TAC"/>
              <w:rPr>
                <w:rFonts w:cs="Arial"/>
              </w:rPr>
            </w:pPr>
            <w:r w:rsidRPr="0044437C">
              <w:t>NS_05N</w:t>
            </w:r>
          </w:p>
        </w:tc>
        <w:tc>
          <w:tcPr>
            <w:tcW w:w="1510" w:type="dxa"/>
            <w:shd w:val="clear" w:color="auto" w:fill="auto"/>
            <w:vAlign w:val="center"/>
          </w:tcPr>
          <w:p w14:paraId="4A58BE12" w14:textId="484297B2" w:rsidR="00EC3AC4" w:rsidRPr="0044437C" w:rsidRDefault="00EC3AC4" w:rsidP="00EC3AC4">
            <w:pPr>
              <w:pStyle w:val="TAC"/>
              <w:rPr>
                <w:rFonts w:cs="Arial"/>
              </w:rPr>
            </w:pPr>
            <w:r w:rsidRPr="0044437C">
              <w:t>6.5A.4.4.3.4</w:t>
            </w:r>
          </w:p>
        </w:tc>
        <w:tc>
          <w:tcPr>
            <w:tcW w:w="1645" w:type="dxa"/>
            <w:shd w:val="clear" w:color="auto" w:fill="auto"/>
            <w:vAlign w:val="center"/>
          </w:tcPr>
          <w:p w14:paraId="4980A542" w14:textId="3DC261E1" w:rsidR="00EC3AC4" w:rsidRPr="0044437C" w:rsidRDefault="00EC3AC4" w:rsidP="00EC3AC4">
            <w:pPr>
              <w:pStyle w:val="TAC"/>
              <w:rPr>
                <w:rFonts w:cs="Arial"/>
              </w:rPr>
            </w:pPr>
            <w:r w:rsidRPr="0044437C">
              <w:t>254</w:t>
            </w:r>
          </w:p>
        </w:tc>
        <w:tc>
          <w:tcPr>
            <w:tcW w:w="1804" w:type="dxa"/>
            <w:gridSpan w:val="2"/>
            <w:vAlign w:val="center"/>
          </w:tcPr>
          <w:p w14:paraId="6750C451" w14:textId="6531C2E3" w:rsidR="00EC3AC4" w:rsidRPr="0044437C" w:rsidRDefault="00EC3AC4" w:rsidP="00EC3AC4">
            <w:pPr>
              <w:pStyle w:val="TAC"/>
            </w:pPr>
            <w:r w:rsidRPr="0044437C">
              <w:t>N/A</w:t>
            </w:r>
          </w:p>
        </w:tc>
      </w:tr>
      <w:tr w:rsidR="002557C9" w:rsidRPr="0044437C" w14:paraId="6A4479AC" w14:textId="77777777" w:rsidTr="00F617FE">
        <w:trPr>
          <w:jc w:val="center"/>
        </w:trPr>
        <w:tc>
          <w:tcPr>
            <w:tcW w:w="1100" w:type="dxa"/>
            <w:tcBorders>
              <w:bottom w:val="nil"/>
            </w:tcBorders>
            <w:vAlign w:val="center"/>
          </w:tcPr>
          <w:p w14:paraId="4B32EF10" w14:textId="7128613E" w:rsidR="002557C9" w:rsidRPr="0044437C" w:rsidRDefault="002557C9" w:rsidP="002557C9">
            <w:pPr>
              <w:pStyle w:val="TAC"/>
              <w:rPr>
                <w:rFonts w:cs="Arial"/>
              </w:rPr>
            </w:pPr>
            <w:r w:rsidRPr="0044437C">
              <w:rPr>
                <w:rFonts w:cs="Arial"/>
              </w:rPr>
              <w:t>NS_24</w:t>
            </w:r>
          </w:p>
        </w:tc>
        <w:tc>
          <w:tcPr>
            <w:tcW w:w="1510" w:type="dxa"/>
            <w:tcBorders>
              <w:bottom w:val="nil"/>
            </w:tcBorders>
            <w:shd w:val="clear" w:color="auto" w:fill="auto"/>
            <w:vAlign w:val="center"/>
          </w:tcPr>
          <w:p w14:paraId="7C0A1BDD" w14:textId="5E2C0966" w:rsidR="002557C9" w:rsidRPr="0044437C" w:rsidRDefault="002557C9" w:rsidP="002557C9">
            <w:pPr>
              <w:pStyle w:val="TAC"/>
              <w:rPr>
                <w:rFonts w:cs="Arial"/>
              </w:rPr>
            </w:pPr>
            <w:r w:rsidRPr="0044437C">
              <w:rPr>
                <w:rFonts w:cs="Arial"/>
              </w:rPr>
              <w:t>6.5A.4.4.3</w:t>
            </w:r>
            <w:r w:rsidR="00EC3AC4" w:rsidRPr="0044437C">
              <w:rPr>
                <w:rFonts w:cs="Arial"/>
              </w:rPr>
              <w:t>.2</w:t>
            </w:r>
          </w:p>
        </w:tc>
        <w:tc>
          <w:tcPr>
            <w:tcW w:w="1645" w:type="dxa"/>
            <w:tcBorders>
              <w:bottom w:val="nil"/>
            </w:tcBorders>
            <w:shd w:val="clear" w:color="auto" w:fill="auto"/>
            <w:vAlign w:val="center"/>
          </w:tcPr>
          <w:p w14:paraId="2ADBF26F" w14:textId="4707CDE8" w:rsidR="002557C9" w:rsidRPr="0044437C" w:rsidRDefault="002557C9" w:rsidP="002557C9">
            <w:pPr>
              <w:pStyle w:val="TAC"/>
            </w:pPr>
            <w:r w:rsidRPr="0044437C">
              <w:t>256</w:t>
            </w:r>
          </w:p>
        </w:tc>
        <w:tc>
          <w:tcPr>
            <w:tcW w:w="902" w:type="dxa"/>
            <w:vAlign w:val="center"/>
          </w:tcPr>
          <w:p w14:paraId="17F4F83F" w14:textId="11730EA8" w:rsidR="002557C9" w:rsidRPr="0044437C" w:rsidRDefault="002557C9" w:rsidP="002557C9">
            <w:pPr>
              <w:pStyle w:val="TAC"/>
              <w:rPr>
                <w:rFonts w:cs="Arial"/>
              </w:rPr>
            </w:pPr>
            <w:r w:rsidRPr="0044437C">
              <w:rPr>
                <w:rFonts w:cs="Arial"/>
              </w:rPr>
              <w:t>PC3</w:t>
            </w:r>
          </w:p>
        </w:tc>
        <w:tc>
          <w:tcPr>
            <w:tcW w:w="902" w:type="dxa"/>
          </w:tcPr>
          <w:p w14:paraId="52F05D9F" w14:textId="0606008D" w:rsidR="002557C9" w:rsidRPr="0044437C" w:rsidRDefault="002557C9" w:rsidP="002557C9">
            <w:pPr>
              <w:pStyle w:val="TAC"/>
              <w:rPr>
                <w:rFonts w:cs="Arial"/>
              </w:rPr>
            </w:pPr>
            <w:r w:rsidRPr="0044437C">
              <w:rPr>
                <w:rFonts w:cs="Arial"/>
              </w:rPr>
              <w:t>PC5</w:t>
            </w:r>
          </w:p>
        </w:tc>
      </w:tr>
      <w:tr w:rsidR="002557C9" w:rsidRPr="0044437C" w14:paraId="0851BB75" w14:textId="77777777" w:rsidTr="00F617FE">
        <w:trPr>
          <w:jc w:val="center"/>
        </w:trPr>
        <w:tc>
          <w:tcPr>
            <w:tcW w:w="1100" w:type="dxa"/>
            <w:tcBorders>
              <w:top w:val="nil"/>
            </w:tcBorders>
            <w:vAlign w:val="center"/>
          </w:tcPr>
          <w:p w14:paraId="186514FE" w14:textId="77777777" w:rsidR="002557C9" w:rsidRPr="0044437C" w:rsidRDefault="002557C9" w:rsidP="002557C9">
            <w:pPr>
              <w:pStyle w:val="TAC"/>
              <w:rPr>
                <w:rFonts w:cs="Arial"/>
              </w:rPr>
            </w:pPr>
          </w:p>
        </w:tc>
        <w:tc>
          <w:tcPr>
            <w:tcW w:w="1510" w:type="dxa"/>
            <w:tcBorders>
              <w:top w:val="nil"/>
            </w:tcBorders>
            <w:shd w:val="clear" w:color="auto" w:fill="auto"/>
            <w:vAlign w:val="center"/>
          </w:tcPr>
          <w:p w14:paraId="78E31DED" w14:textId="77777777" w:rsidR="002557C9" w:rsidRPr="0044437C" w:rsidRDefault="002557C9" w:rsidP="002557C9">
            <w:pPr>
              <w:pStyle w:val="TAC"/>
              <w:rPr>
                <w:rFonts w:cs="Arial"/>
              </w:rPr>
            </w:pPr>
          </w:p>
        </w:tc>
        <w:tc>
          <w:tcPr>
            <w:tcW w:w="1645" w:type="dxa"/>
            <w:tcBorders>
              <w:top w:val="nil"/>
            </w:tcBorders>
            <w:shd w:val="clear" w:color="auto" w:fill="auto"/>
            <w:vAlign w:val="center"/>
          </w:tcPr>
          <w:p w14:paraId="3BFFFC24" w14:textId="77777777" w:rsidR="002557C9" w:rsidRPr="0044437C" w:rsidRDefault="002557C9" w:rsidP="002557C9">
            <w:pPr>
              <w:pStyle w:val="TAC"/>
            </w:pPr>
          </w:p>
        </w:tc>
        <w:tc>
          <w:tcPr>
            <w:tcW w:w="902" w:type="dxa"/>
            <w:vAlign w:val="center"/>
          </w:tcPr>
          <w:p w14:paraId="6678D268" w14:textId="4E0350BA" w:rsidR="002557C9" w:rsidRPr="0044437C" w:rsidRDefault="002557C9" w:rsidP="002557C9">
            <w:pPr>
              <w:pStyle w:val="TAC"/>
              <w:rPr>
                <w:rFonts w:cs="Arial"/>
              </w:rPr>
            </w:pPr>
            <w:r w:rsidRPr="0044437C">
              <w:rPr>
                <w:rFonts w:cs="Arial"/>
              </w:rPr>
              <w:t>≤3.5</w:t>
            </w:r>
          </w:p>
        </w:tc>
        <w:tc>
          <w:tcPr>
            <w:tcW w:w="902" w:type="dxa"/>
          </w:tcPr>
          <w:p w14:paraId="442CDE1C" w14:textId="703CE009" w:rsidR="002557C9" w:rsidRPr="0044437C" w:rsidRDefault="002557C9" w:rsidP="002557C9">
            <w:pPr>
              <w:pStyle w:val="TAC"/>
              <w:rPr>
                <w:rFonts w:cs="Arial"/>
              </w:rPr>
            </w:pPr>
            <w:r w:rsidRPr="0044437C">
              <w:rPr>
                <w:rFonts w:cs="Arial"/>
              </w:rPr>
              <w:t>≤0.5</w:t>
            </w:r>
          </w:p>
        </w:tc>
      </w:tr>
    </w:tbl>
    <w:p w14:paraId="2867A4E4" w14:textId="77777777" w:rsidR="00524A5D" w:rsidRPr="0044437C" w:rsidRDefault="00524A5D"/>
    <w:p w14:paraId="2B2D99B8" w14:textId="77777777" w:rsidR="00524A5D" w:rsidRPr="0044437C" w:rsidRDefault="00000000">
      <w:pPr>
        <w:rPr>
          <w:lang w:eastAsia="zh-CN"/>
        </w:rPr>
      </w:pPr>
      <w:r w:rsidRPr="0044437C">
        <w:t>The normative reference for this requirement is TS 36.102 [11] subclause 6.2A.3</w:t>
      </w:r>
    </w:p>
    <w:p w14:paraId="0F6EE7FC" w14:textId="77777777" w:rsidR="00524A5D" w:rsidRPr="0044437C" w:rsidRDefault="00000000">
      <w:pPr>
        <w:pStyle w:val="H6"/>
      </w:pPr>
      <w:bookmarkStart w:id="445" w:name="MCCQCTEMPBM_00000063"/>
      <w:r w:rsidRPr="0044437C">
        <w:t>6.2A.3.4</w:t>
      </w:r>
      <w:r w:rsidRPr="0044437C">
        <w:tab/>
        <w:t>Test description</w:t>
      </w:r>
    </w:p>
    <w:p w14:paraId="2CC6749B" w14:textId="77777777" w:rsidR="00524A5D" w:rsidRPr="0044437C" w:rsidRDefault="00000000">
      <w:pPr>
        <w:pStyle w:val="H6"/>
      </w:pPr>
      <w:bookmarkStart w:id="446" w:name="MCCQCTEMPBM_00000064"/>
      <w:bookmarkEnd w:id="445"/>
      <w:r w:rsidRPr="0044437C">
        <w:t>6.2A.3.4.1</w:t>
      </w:r>
      <w:r w:rsidRPr="0044437C">
        <w:tab/>
        <w:t>Initial condition</w:t>
      </w:r>
    </w:p>
    <w:bookmarkEnd w:id="446"/>
    <w:p w14:paraId="547431C7"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8A68679" w14:textId="77777777" w:rsidR="00524A5D" w:rsidRPr="0044437C" w:rsidRDefault="00000000">
      <w:r w:rsidRPr="0044437C">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sidRPr="0044437C">
        <w:rPr>
          <w:lang w:eastAsia="ja-JP"/>
        </w:rPr>
        <w:t>20</w:t>
      </w:r>
      <w:r w:rsidRPr="0044437C">
        <w:t>. The details of the uplink reference measurement channels (RMCs) are specified in Annex A.2. Configurations of PDSCH and MPDCCH before measurement are specified in Annex C.2.</w:t>
      </w:r>
    </w:p>
    <w:p w14:paraId="77818800" w14:textId="77777777" w:rsidR="00524A5D" w:rsidRPr="0044437C" w:rsidRDefault="00000000">
      <w:pPr>
        <w:pStyle w:val="TH"/>
      </w:pPr>
      <w:r w:rsidRPr="0044437C">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4A25ED6E" w14:textId="77777777">
        <w:trPr>
          <w:jc w:val="center"/>
        </w:trPr>
        <w:tc>
          <w:tcPr>
            <w:tcW w:w="9426" w:type="dxa"/>
            <w:gridSpan w:val="5"/>
            <w:shd w:val="clear" w:color="auto" w:fill="auto"/>
            <w:vAlign w:val="center"/>
          </w:tcPr>
          <w:p w14:paraId="3F4B631C" w14:textId="77777777" w:rsidR="00524A5D" w:rsidRPr="0044437C" w:rsidRDefault="00000000">
            <w:pPr>
              <w:pStyle w:val="TAH"/>
            </w:pPr>
            <w:bookmarkStart w:id="447" w:name="MCCQCTEMPBM_00000453"/>
            <w:r w:rsidRPr="0044437C">
              <w:t>Initial Conditions</w:t>
            </w:r>
          </w:p>
        </w:tc>
      </w:tr>
      <w:tr w:rsidR="00524A5D" w:rsidRPr="0044437C" w14:paraId="2980AEE1" w14:textId="77777777">
        <w:trPr>
          <w:jc w:val="center"/>
        </w:trPr>
        <w:tc>
          <w:tcPr>
            <w:tcW w:w="5080" w:type="dxa"/>
            <w:gridSpan w:val="3"/>
            <w:shd w:val="clear" w:color="auto" w:fill="auto"/>
            <w:vAlign w:val="center"/>
          </w:tcPr>
          <w:p w14:paraId="2C128102" w14:textId="77777777" w:rsidR="00524A5D" w:rsidRPr="0044437C" w:rsidRDefault="00000000">
            <w:pPr>
              <w:pStyle w:val="TAL"/>
            </w:pPr>
            <w:r w:rsidRPr="0044437C">
              <w:t>Test Environment as specified in</w:t>
            </w:r>
          </w:p>
          <w:p w14:paraId="5CEC00B8" w14:textId="77777777" w:rsidR="00524A5D" w:rsidRPr="0044437C" w:rsidRDefault="00000000">
            <w:pPr>
              <w:pStyle w:val="TAL"/>
            </w:pPr>
            <w:r w:rsidRPr="0044437C">
              <w:t>TS 36.508 [12] subclause 4.1</w:t>
            </w:r>
          </w:p>
        </w:tc>
        <w:tc>
          <w:tcPr>
            <w:tcW w:w="4346" w:type="dxa"/>
            <w:gridSpan w:val="2"/>
            <w:shd w:val="clear" w:color="auto" w:fill="auto"/>
            <w:vAlign w:val="center"/>
          </w:tcPr>
          <w:p w14:paraId="64E46843" w14:textId="77777777" w:rsidR="00524A5D" w:rsidRPr="0044437C" w:rsidRDefault="00000000">
            <w:pPr>
              <w:pStyle w:val="TAL"/>
            </w:pPr>
            <w:r w:rsidRPr="0044437C">
              <w:t>Normal</w:t>
            </w:r>
          </w:p>
        </w:tc>
      </w:tr>
      <w:tr w:rsidR="00524A5D" w:rsidRPr="0044437C" w14:paraId="2305AB8A" w14:textId="77777777">
        <w:trPr>
          <w:jc w:val="center"/>
        </w:trPr>
        <w:tc>
          <w:tcPr>
            <w:tcW w:w="5080" w:type="dxa"/>
            <w:gridSpan w:val="3"/>
            <w:shd w:val="clear" w:color="auto" w:fill="auto"/>
            <w:vAlign w:val="center"/>
          </w:tcPr>
          <w:p w14:paraId="48C1ADBA" w14:textId="77777777" w:rsidR="00524A5D" w:rsidRPr="0044437C" w:rsidRDefault="00000000">
            <w:pPr>
              <w:pStyle w:val="TAL"/>
            </w:pPr>
            <w:r w:rsidRPr="0044437C">
              <w:rPr>
                <w:bCs/>
              </w:rPr>
              <w:t>Test Frequencies as specified in</w:t>
            </w:r>
          </w:p>
          <w:p w14:paraId="4932970E" w14:textId="77777777" w:rsidR="00524A5D" w:rsidRPr="0044437C" w:rsidRDefault="00000000">
            <w:pPr>
              <w:pStyle w:val="TAL"/>
            </w:pPr>
            <w:r w:rsidRPr="0044437C">
              <w:t>TS 36.508 [12] subclause 4.3.1</w:t>
            </w:r>
          </w:p>
        </w:tc>
        <w:tc>
          <w:tcPr>
            <w:tcW w:w="4346" w:type="dxa"/>
            <w:gridSpan w:val="2"/>
            <w:shd w:val="clear" w:color="auto" w:fill="auto"/>
            <w:vAlign w:val="center"/>
          </w:tcPr>
          <w:p w14:paraId="34D9CFCD" w14:textId="77777777" w:rsidR="00524A5D" w:rsidRPr="0044437C" w:rsidRDefault="00000000">
            <w:pPr>
              <w:pStyle w:val="TAL"/>
            </w:pPr>
            <w:r w:rsidRPr="0044437C">
              <w:t>Low range, Mid range, High range</w:t>
            </w:r>
          </w:p>
        </w:tc>
      </w:tr>
      <w:tr w:rsidR="00524A5D" w:rsidRPr="0044437C" w14:paraId="744C2E13" w14:textId="77777777">
        <w:trPr>
          <w:jc w:val="center"/>
        </w:trPr>
        <w:tc>
          <w:tcPr>
            <w:tcW w:w="5080" w:type="dxa"/>
            <w:gridSpan w:val="3"/>
            <w:shd w:val="clear" w:color="auto" w:fill="auto"/>
            <w:vAlign w:val="center"/>
          </w:tcPr>
          <w:p w14:paraId="2B928C39" w14:textId="77777777" w:rsidR="00524A5D" w:rsidRPr="0044437C" w:rsidRDefault="00000000">
            <w:pPr>
              <w:pStyle w:val="TAL"/>
            </w:pPr>
            <w:r w:rsidRPr="0044437C">
              <w:rPr>
                <w:bCs/>
              </w:rPr>
              <w:t>Test Channel Bandwidths as specified in</w:t>
            </w:r>
          </w:p>
          <w:p w14:paraId="301A3E4D" w14:textId="77777777" w:rsidR="00524A5D" w:rsidRPr="0044437C" w:rsidRDefault="00000000">
            <w:pPr>
              <w:pStyle w:val="TAL"/>
            </w:pPr>
            <w:r w:rsidRPr="0044437C">
              <w:t>TS 36.508 [12] subclause 4.3.1</w:t>
            </w:r>
          </w:p>
        </w:tc>
        <w:tc>
          <w:tcPr>
            <w:tcW w:w="4346" w:type="dxa"/>
            <w:gridSpan w:val="2"/>
            <w:shd w:val="clear" w:color="auto" w:fill="auto"/>
            <w:vAlign w:val="center"/>
          </w:tcPr>
          <w:p w14:paraId="79D4D068" w14:textId="77777777" w:rsidR="00524A5D" w:rsidRPr="0044437C" w:rsidRDefault="00000000">
            <w:pPr>
              <w:pStyle w:val="TAL"/>
            </w:pPr>
            <w:r w:rsidRPr="0044437C">
              <w:t>1.4MHz</w:t>
            </w:r>
          </w:p>
        </w:tc>
      </w:tr>
      <w:tr w:rsidR="00524A5D" w:rsidRPr="0044437C" w14:paraId="2664F7DF" w14:textId="77777777">
        <w:trPr>
          <w:jc w:val="center"/>
        </w:trPr>
        <w:tc>
          <w:tcPr>
            <w:tcW w:w="9426" w:type="dxa"/>
            <w:gridSpan w:val="5"/>
            <w:shd w:val="clear" w:color="auto" w:fill="auto"/>
            <w:vAlign w:val="center"/>
          </w:tcPr>
          <w:p w14:paraId="29907854" w14:textId="77777777" w:rsidR="00524A5D" w:rsidRPr="0044437C" w:rsidRDefault="00000000">
            <w:pPr>
              <w:pStyle w:val="TAH"/>
            </w:pPr>
            <w:r w:rsidRPr="0044437C">
              <w:t xml:space="preserve">Test Parameters for Channel Bandwidths </w:t>
            </w:r>
          </w:p>
        </w:tc>
      </w:tr>
      <w:tr w:rsidR="00524A5D" w:rsidRPr="0044437C" w14:paraId="2C0005D6" w14:textId="77777777">
        <w:trPr>
          <w:jc w:val="center"/>
        </w:trPr>
        <w:tc>
          <w:tcPr>
            <w:tcW w:w="1212" w:type="dxa"/>
            <w:shd w:val="clear" w:color="auto" w:fill="auto"/>
            <w:vAlign w:val="center"/>
          </w:tcPr>
          <w:p w14:paraId="0A85F930" w14:textId="77777777" w:rsidR="00524A5D" w:rsidRPr="0044437C" w:rsidRDefault="00524A5D">
            <w:pPr>
              <w:pStyle w:val="TAH"/>
            </w:pPr>
          </w:p>
        </w:tc>
        <w:tc>
          <w:tcPr>
            <w:tcW w:w="1134" w:type="dxa"/>
            <w:shd w:val="clear" w:color="auto" w:fill="auto"/>
            <w:vAlign w:val="center"/>
          </w:tcPr>
          <w:p w14:paraId="50B54B60" w14:textId="77777777" w:rsidR="00524A5D" w:rsidRPr="0044437C" w:rsidRDefault="00524A5D">
            <w:pPr>
              <w:pStyle w:val="TAH"/>
            </w:pPr>
          </w:p>
        </w:tc>
        <w:tc>
          <w:tcPr>
            <w:tcW w:w="2734" w:type="dxa"/>
            <w:shd w:val="clear" w:color="auto" w:fill="auto"/>
            <w:vAlign w:val="center"/>
          </w:tcPr>
          <w:p w14:paraId="561990C5" w14:textId="77777777" w:rsidR="00524A5D" w:rsidRPr="0044437C" w:rsidRDefault="00000000">
            <w:pPr>
              <w:pStyle w:val="TAH"/>
            </w:pPr>
            <w:r w:rsidRPr="0044437C">
              <w:t>Downlink Configuration</w:t>
            </w:r>
          </w:p>
        </w:tc>
        <w:tc>
          <w:tcPr>
            <w:tcW w:w="4346" w:type="dxa"/>
            <w:gridSpan w:val="2"/>
            <w:shd w:val="clear" w:color="auto" w:fill="auto"/>
            <w:vAlign w:val="center"/>
          </w:tcPr>
          <w:p w14:paraId="2DD3A8D0" w14:textId="77777777" w:rsidR="00524A5D" w:rsidRPr="0044437C" w:rsidRDefault="00000000">
            <w:pPr>
              <w:pStyle w:val="TAH"/>
            </w:pPr>
            <w:r w:rsidRPr="0044437C">
              <w:t>Uplink Configuration</w:t>
            </w:r>
          </w:p>
        </w:tc>
      </w:tr>
      <w:tr w:rsidR="00524A5D" w:rsidRPr="0044437C" w14:paraId="6C51A1BE" w14:textId="77777777">
        <w:trPr>
          <w:jc w:val="center"/>
        </w:trPr>
        <w:tc>
          <w:tcPr>
            <w:tcW w:w="1212" w:type="dxa"/>
            <w:shd w:val="clear" w:color="auto" w:fill="auto"/>
            <w:vAlign w:val="center"/>
          </w:tcPr>
          <w:p w14:paraId="17ECA728" w14:textId="77777777" w:rsidR="00524A5D" w:rsidRPr="0044437C" w:rsidRDefault="00000000">
            <w:pPr>
              <w:pStyle w:val="TAC"/>
            </w:pPr>
            <w:r w:rsidRPr="0044437C">
              <w:t>Configuration ID</w:t>
            </w:r>
          </w:p>
        </w:tc>
        <w:tc>
          <w:tcPr>
            <w:tcW w:w="1134" w:type="dxa"/>
            <w:shd w:val="clear" w:color="auto" w:fill="auto"/>
            <w:vAlign w:val="center"/>
          </w:tcPr>
          <w:p w14:paraId="6CD556C9" w14:textId="77777777" w:rsidR="00524A5D" w:rsidRPr="0044437C" w:rsidRDefault="00000000">
            <w:pPr>
              <w:pStyle w:val="TAC"/>
            </w:pPr>
            <w:r w:rsidRPr="0044437C">
              <w:t>Ch BW</w:t>
            </w:r>
          </w:p>
        </w:tc>
        <w:tc>
          <w:tcPr>
            <w:tcW w:w="2734" w:type="dxa"/>
            <w:vMerge w:val="restart"/>
            <w:shd w:val="clear" w:color="auto" w:fill="auto"/>
            <w:vAlign w:val="center"/>
          </w:tcPr>
          <w:p w14:paraId="4F6F5222" w14:textId="77777777" w:rsidR="00524A5D" w:rsidRPr="0044437C" w:rsidRDefault="00000000">
            <w:pPr>
              <w:pStyle w:val="TAC"/>
            </w:pPr>
            <w:r w:rsidRPr="0044437C">
              <w:t>N/A</w:t>
            </w:r>
          </w:p>
        </w:tc>
        <w:tc>
          <w:tcPr>
            <w:tcW w:w="1304" w:type="dxa"/>
            <w:shd w:val="clear" w:color="auto" w:fill="auto"/>
            <w:vAlign w:val="center"/>
          </w:tcPr>
          <w:p w14:paraId="7CAEB897" w14:textId="77777777" w:rsidR="00524A5D" w:rsidRPr="0044437C" w:rsidRDefault="00000000">
            <w:pPr>
              <w:pStyle w:val="TAC"/>
            </w:pPr>
            <w:r w:rsidRPr="0044437C">
              <w:t>Mod'n</w:t>
            </w:r>
          </w:p>
        </w:tc>
        <w:tc>
          <w:tcPr>
            <w:tcW w:w="3042" w:type="dxa"/>
            <w:shd w:val="clear" w:color="auto" w:fill="auto"/>
            <w:vAlign w:val="center"/>
          </w:tcPr>
          <w:p w14:paraId="55EC7BAE" w14:textId="77777777" w:rsidR="00524A5D" w:rsidRPr="0044437C" w:rsidRDefault="00000000">
            <w:pPr>
              <w:pStyle w:val="TAC"/>
            </w:pPr>
            <w:r w:rsidRPr="0044437C">
              <w:t>RB allocation</w:t>
            </w:r>
          </w:p>
        </w:tc>
      </w:tr>
      <w:tr w:rsidR="00524A5D" w:rsidRPr="0044437C" w14:paraId="14C46FF1" w14:textId="77777777">
        <w:trPr>
          <w:trHeight w:val="230"/>
          <w:jc w:val="center"/>
        </w:trPr>
        <w:tc>
          <w:tcPr>
            <w:tcW w:w="1212" w:type="dxa"/>
            <w:vMerge w:val="restart"/>
            <w:shd w:val="clear" w:color="auto" w:fill="auto"/>
            <w:vAlign w:val="center"/>
          </w:tcPr>
          <w:p w14:paraId="12B6E692" w14:textId="77777777" w:rsidR="00524A5D" w:rsidRPr="0044437C" w:rsidRDefault="00524A5D">
            <w:pPr>
              <w:pStyle w:val="TAC"/>
            </w:pPr>
          </w:p>
        </w:tc>
        <w:tc>
          <w:tcPr>
            <w:tcW w:w="1134" w:type="dxa"/>
            <w:vMerge w:val="restart"/>
            <w:shd w:val="clear" w:color="auto" w:fill="auto"/>
            <w:vAlign w:val="center"/>
          </w:tcPr>
          <w:p w14:paraId="0DB81BED" w14:textId="77777777" w:rsidR="00524A5D" w:rsidRPr="0044437C" w:rsidRDefault="00524A5D">
            <w:pPr>
              <w:pStyle w:val="TAC"/>
            </w:pPr>
          </w:p>
        </w:tc>
        <w:tc>
          <w:tcPr>
            <w:tcW w:w="2734" w:type="dxa"/>
            <w:vMerge/>
            <w:vAlign w:val="center"/>
          </w:tcPr>
          <w:p w14:paraId="6B13FF01" w14:textId="77777777" w:rsidR="00524A5D" w:rsidRPr="0044437C" w:rsidRDefault="00524A5D">
            <w:pPr>
              <w:pStyle w:val="TAC"/>
            </w:pPr>
          </w:p>
        </w:tc>
        <w:tc>
          <w:tcPr>
            <w:tcW w:w="1304" w:type="dxa"/>
            <w:vMerge w:val="restart"/>
            <w:shd w:val="clear" w:color="auto" w:fill="auto"/>
            <w:vAlign w:val="center"/>
          </w:tcPr>
          <w:p w14:paraId="792AB422" w14:textId="77777777" w:rsidR="00524A5D" w:rsidRPr="0044437C" w:rsidRDefault="00524A5D">
            <w:pPr>
              <w:pStyle w:val="TAC"/>
            </w:pPr>
          </w:p>
        </w:tc>
        <w:tc>
          <w:tcPr>
            <w:tcW w:w="3042" w:type="dxa"/>
            <w:vMerge w:val="restart"/>
            <w:shd w:val="clear" w:color="auto" w:fill="auto"/>
            <w:vAlign w:val="center"/>
          </w:tcPr>
          <w:p w14:paraId="764D7668" w14:textId="77777777" w:rsidR="00524A5D" w:rsidRPr="0044437C" w:rsidRDefault="00000000">
            <w:pPr>
              <w:pStyle w:val="TAC"/>
            </w:pPr>
            <w:r w:rsidRPr="0044437C">
              <w:t>FDD and HD-FDD</w:t>
            </w:r>
          </w:p>
        </w:tc>
      </w:tr>
      <w:tr w:rsidR="00524A5D" w:rsidRPr="0044437C" w14:paraId="3530D66C" w14:textId="77777777">
        <w:trPr>
          <w:trHeight w:val="230"/>
          <w:jc w:val="center"/>
        </w:trPr>
        <w:tc>
          <w:tcPr>
            <w:tcW w:w="1212" w:type="dxa"/>
            <w:vMerge/>
            <w:vAlign w:val="center"/>
          </w:tcPr>
          <w:p w14:paraId="4F072347" w14:textId="77777777" w:rsidR="00524A5D" w:rsidRPr="0044437C" w:rsidRDefault="00524A5D">
            <w:pPr>
              <w:pStyle w:val="TAC"/>
            </w:pPr>
          </w:p>
        </w:tc>
        <w:tc>
          <w:tcPr>
            <w:tcW w:w="1134" w:type="dxa"/>
            <w:vMerge/>
            <w:vAlign w:val="center"/>
          </w:tcPr>
          <w:p w14:paraId="5FE13382" w14:textId="77777777" w:rsidR="00524A5D" w:rsidRPr="0044437C" w:rsidRDefault="00524A5D">
            <w:pPr>
              <w:pStyle w:val="TAC"/>
            </w:pPr>
          </w:p>
        </w:tc>
        <w:tc>
          <w:tcPr>
            <w:tcW w:w="2734" w:type="dxa"/>
            <w:vMerge/>
            <w:vAlign w:val="center"/>
          </w:tcPr>
          <w:p w14:paraId="5D81DE76" w14:textId="77777777" w:rsidR="00524A5D" w:rsidRPr="0044437C" w:rsidRDefault="00524A5D">
            <w:pPr>
              <w:pStyle w:val="TAC"/>
            </w:pPr>
          </w:p>
        </w:tc>
        <w:tc>
          <w:tcPr>
            <w:tcW w:w="1304" w:type="dxa"/>
            <w:vMerge/>
            <w:vAlign w:val="center"/>
          </w:tcPr>
          <w:p w14:paraId="5A4045B5" w14:textId="77777777" w:rsidR="00524A5D" w:rsidRPr="0044437C" w:rsidRDefault="00524A5D">
            <w:pPr>
              <w:pStyle w:val="TAC"/>
            </w:pPr>
          </w:p>
        </w:tc>
        <w:tc>
          <w:tcPr>
            <w:tcW w:w="3042" w:type="dxa"/>
            <w:vMerge/>
            <w:vAlign w:val="center"/>
          </w:tcPr>
          <w:p w14:paraId="6EBF1FB8" w14:textId="77777777" w:rsidR="00524A5D" w:rsidRPr="0044437C" w:rsidRDefault="00524A5D">
            <w:pPr>
              <w:pStyle w:val="TAC"/>
            </w:pPr>
          </w:p>
        </w:tc>
      </w:tr>
      <w:tr w:rsidR="00524A5D" w:rsidRPr="0044437C" w14:paraId="37257031" w14:textId="77777777">
        <w:trPr>
          <w:jc w:val="center"/>
        </w:trPr>
        <w:tc>
          <w:tcPr>
            <w:tcW w:w="1212" w:type="dxa"/>
            <w:shd w:val="clear" w:color="auto" w:fill="auto"/>
            <w:vAlign w:val="center"/>
          </w:tcPr>
          <w:p w14:paraId="2D9EBB63" w14:textId="77777777" w:rsidR="00524A5D" w:rsidRPr="0044437C" w:rsidRDefault="00000000">
            <w:pPr>
              <w:pStyle w:val="TAC"/>
            </w:pPr>
            <w:r w:rsidRPr="0044437C">
              <w:t>1</w:t>
            </w:r>
          </w:p>
        </w:tc>
        <w:tc>
          <w:tcPr>
            <w:tcW w:w="1134" w:type="dxa"/>
            <w:shd w:val="clear" w:color="auto" w:fill="auto"/>
            <w:vAlign w:val="center"/>
          </w:tcPr>
          <w:p w14:paraId="3D8789C0" w14:textId="77777777" w:rsidR="00524A5D" w:rsidRPr="0044437C" w:rsidRDefault="00000000">
            <w:pPr>
              <w:pStyle w:val="TAC"/>
            </w:pPr>
            <w:r w:rsidRPr="0044437C">
              <w:t>1.4MHz</w:t>
            </w:r>
          </w:p>
        </w:tc>
        <w:tc>
          <w:tcPr>
            <w:tcW w:w="2734" w:type="dxa"/>
            <w:vMerge w:val="restart"/>
            <w:shd w:val="clear" w:color="auto" w:fill="auto"/>
            <w:vAlign w:val="center"/>
          </w:tcPr>
          <w:p w14:paraId="13BC5ADA" w14:textId="77777777" w:rsidR="00524A5D" w:rsidRPr="0044437C" w:rsidRDefault="00524A5D">
            <w:pPr>
              <w:pStyle w:val="TAC"/>
            </w:pPr>
          </w:p>
        </w:tc>
        <w:tc>
          <w:tcPr>
            <w:tcW w:w="1304" w:type="dxa"/>
            <w:shd w:val="clear" w:color="auto" w:fill="auto"/>
            <w:vAlign w:val="center"/>
          </w:tcPr>
          <w:p w14:paraId="3BF61757" w14:textId="77777777" w:rsidR="00524A5D" w:rsidRPr="0044437C" w:rsidRDefault="00000000">
            <w:pPr>
              <w:pStyle w:val="TAC"/>
            </w:pPr>
            <w:r w:rsidRPr="0044437C">
              <w:t>QPSK</w:t>
            </w:r>
          </w:p>
        </w:tc>
        <w:tc>
          <w:tcPr>
            <w:tcW w:w="3042" w:type="dxa"/>
            <w:shd w:val="clear" w:color="auto" w:fill="auto"/>
            <w:vAlign w:val="center"/>
          </w:tcPr>
          <w:p w14:paraId="6AEA3CA5" w14:textId="77777777" w:rsidR="00524A5D" w:rsidRPr="0044437C" w:rsidRDefault="00000000">
            <w:pPr>
              <w:pStyle w:val="TAC"/>
            </w:pPr>
            <w:r w:rsidRPr="0044437C">
              <w:t>2</w:t>
            </w:r>
          </w:p>
        </w:tc>
      </w:tr>
      <w:tr w:rsidR="00524A5D" w:rsidRPr="0044437C" w14:paraId="5907344E" w14:textId="77777777">
        <w:trPr>
          <w:jc w:val="center"/>
        </w:trPr>
        <w:tc>
          <w:tcPr>
            <w:tcW w:w="1212" w:type="dxa"/>
            <w:shd w:val="clear" w:color="auto" w:fill="auto"/>
            <w:vAlign w:val="center"/>
          </w:tcPr>
          <w:p w14:paraId="324DD128" w14:textId="77777777" w:rsidR="00524A5D" w:rsidRPr="0044437C" w:rsidRDefault="00000000">
            <w:pPr>
              <w:pStyle w:val="TAC"/>
            </w:pPr>
            <w:r w:rsidRPr="0044437C">
              <w:t>2</w:t>
            </w:r>
          </w:p>
        </w:tc>
        <w:tc>
          <w:tcPr>
            <w:tcW w:w="1134" w:type="dxa"/>
            <w:shd w:val="clear" w:color="auto" w:fill="auto"/>
            <w:vAlign w:val="center"/>
          </w:tcPr>
          <w:p w14:paraId="6E5DBEB3" w14:textId="77777777" w:rsidR="00524A5D" w:rsidRPr="0044437C" w:rsidRDefault="00000000">
            <w:pPr>
              <w:pStyle w:val="TAC"/>
            </w:pPr>
            <w:r w:rsidRPr="0044437C">
              <w:t>1.4MHz</w:t>
            </w:r>
          </w:p>
        </w:tc>
        <w:tc>
          <w:tcPr>
            <w:tcW w:w="2734" w:type="dxa"/>
            <w:vMerge/>
            <w:shd w:val="clear" w:color="auto" w:fill="auto"/>
            <w:vAlign w:val="center"/>
          </w:tcPr>
          <w:p w14:paraId="1D69CAB2" w14:textId="77777777" w:rsidR="00524A5D" w:rsidRPr="0044437C" w:rsidRDefault="00524A5D">
            <w:pPr>
              <w:pStyle w:val="TAC"/>
            </w:pPr>
          </w:p>
        </w:tc>
        <w:tc>
          <w:tcPr>
            <w:tcW w:w="1304" w:type="dxa"/>
            <w:shd w:val="clear" w:color="auto" w:fill="auto"/>
            <w:vAlign w:val="center"/>
          </w:tcPr>
          <w:p w14:paraId="7E91D744" w14:textId="77777777" w:rsidR="00524A5D" w:rsidRPr="0044437C" w:rsidRDefault="00000000">
            <w:pPr>
              <w:pStyle w:val="TAC"/>
            </w:pPr>
            <w:r w:rsidRPr="0044437C">
              <w:t>QPSK</w:t>
            </w:r>
          </w:p>
        </w:tc>
        <w:tc>
          <w:tcPr>
            <w:tcW w:w="3042" w:type="dxa"/>
            <w:shd w:val="clear" w:color="auto" w:fill="auto"/>
            <w:vAlign w:val="center"/>
          </w:tcPr>
          <w:p w14:paraId="3BFC4C48" w14:textId="77777777" w:rsidR="00524A5D" w:rsidRPr="0044437C" w:rsidRDefault="00000000">
            <w:pPr>
              <w:pStyle w:val="TAC"/>
            </w:pPr>
            <w:r w:rsidRPr="0044437C">
              <w:t>5</w:t>
            </w:r>
          </w:p>
        </w:tc>
      </w:tr>
      <w:tr w:rsidR="00524A5D" w:rsidRPr="0044437C" w14:paraId="34603FED" w14:textId="77777777">
        <w:trPr>
          <w:jc w:val="center"/>
        </w:trPr>
        <w:tc>
          <w:tcPr>
            <w:tcW w:w="1212" w:type="dxa"/>
            <w:shd w:val="clear" w:color="auto" w:fill="auto"/>
            <w:vAlign w:val="center"/>
          </w:tcPr>
          <w:p w14:paraId="046E7F7D" w14:textId="77777777" w:rsidR="00524A5D" w:rsidRPr="0044437C" w:rsidRDefault="00000000">
            <w:pPr>
              <w:pStyle w:val="TAC"/>
            </w:pPr>
            <w:r w:rsidRPr="0044437C">
              <w:t>3</w:t>
            </w:r>
          </w:p>
        </w:tc>
        <w:tc>
          <w:tcPr>
            <w:tcW w:w="1134" w:type="dxa"/>
            <w:shd w:val="clear" w:color="auto" w:fill="auto"/>
            <w:vAlign w:val="center"/>
          </w:tcPr>
          <w:p w14:paraId="1E1D8826" w14:textId="77777777" w:rsidR="00524A5D" w:rsidRPr="0044437C" w:rsidRDefault="00000000">
            <w:pPr>
              <w:pStyle w:val="TAC"/>
            </w:pPr>
            <w:r w:rsidRPr="0044437C">
              <w:t>1.4MHz</w:t>
            </w:r>
          </w:p>
        </w:tc>
        <w:tc>
          <w:tcPr>
            <w:tcW w:w="2734" w:type="dxa"/>
            <w:vMerge/>
            <w:shd w:val="clear" w:color="auto" w:fill="auto"/>
            <w:vAlign w:val="center"/>
          </w:tcPr>
          <w:p w14:paraId="6DFCD3F2" w14:textId="77777777" w:rsidR="00524A5D" w:rsidRPr="0044437C" w:rsidRDefault="00524A5D">
            <w:pPr>
              <w:pStyle w:val="TAC"/>
            </w:pPr>
          </w:p>
        </w:tc>
        <w:tc>
          <w:tcPr>
            <w:tcW w:w="1304" w:type="dxa"/>
            <w:shd w:val="clear" w:color="auto" w:fill="auto"/>
            <w:vAlign w:val="center"/>
          </w:tcPr>
          <w:p w14:paraId="175BE952" w14:textId="77777777" w:rsidR="00524A5D" w:rsidRPr="0044437C" w:rsidRDefault="00000000">
            <w:pPr>
              <w:pStyle w:val="TAC"/>
            </w:pPr>
            <w:r w:rsidRPr="0044437C">
              <w:t>QPSK</w:t>
            </w:r>
          </w:p>
        </w:tc>
        <w:tc>
          <w:tcPr>
            <w:tcW w:w="3042" w:type="dxa"/>
            <w:shd w:val="clear" w:color="auto" w:fill="auto"/>
            <w:vAlign w:val="center"/>
          </w:tcPr>
          <w:p w14:paraId="3C12B2C0" w14:textId="77777777" w:rsidR="00524A5D" w:rsidRPr="0044437C" w:rsidRDefault="00000000">
            <w:pPr>
              <w:pStyle w:val="TAC"/>
            </w:pPr>
            <w:r w:rsidRPr="0044437C">
              <w:t>6</w:t>
            </w:r>
          </w:p>
        </w:tc>
      </w:tr>
      <w:tr w:rsidR="00524A5D" w:rsidRPr="0044437C" w14:paraId="0F031425" w14:textId="77777777">
        <w:trPr>
          <w:jc w:val="center"/>
        </w:trPr>
        <w:tc>
          <w:tcPr>
            <w:tcW w:w="1212" w:type="dxa"/>
            <w:shd w:val="clear" w:color="auto" w:fill="auto"/>
            <w:vAlign w:val="center"/>
          </w:tcPr>
          <w:p w14:paraId="6B812835" w14:textId="77777777" w:rsidR="00524A5D" w:rsidRPr="0044437C" w:rsidRDefault="00000000">
            <w:pPr>
              <w:pStyle w:val="TAC"/>
            </w:pPr>
            <w:r w:rsidRPr="0044437C">
              <w:t>4</w:t>
            </w:r>
          </w:p>
        </w:tc>
        <w:tc>
          <w:tcPr>
            <w:tcW w:w="1134" w:type="dxa"/>
            <w:shd w:val="clear" w:color="auto" w:fill="auto"/>
            <w:vAlign w:val="center"/>
          </w:tcPr>
          <w:p w14:paraId="54F07389" w14:textId="77777777" w:rsidR="00524A5D" w:rsidRPr="0044437C" w:rsidRDefault="00000000">
            <w:pPr>
              <w:pStyle w:val="TAC"/>
            </w:pPr>
            <w:r w:rsidRPr="0044437C">
              <w:t>1.4MHz</w:t>
            </w:r>
          </w:p>
        </w:tc>
        <w:tc>
          <w:tcPr>
            <w:tcW w:w="2734" w:type="dxa"/>
            <w:vMerge/>
            <w:shd w:val="clear" w:color="auto" w:fill="auto"/>
            <w:vAlign w:val="center"/>
          </w:tcPr>
          <w:p w14:paraId="278D3965" w14:textId="77777777" w:rsidR="00524A5D" w:rsidRPr="0044437C" w:rsidRDefault="00524A5D">
            <w:pPr>
              <w:pStyle w:val="TAC"/>
            </w:pPr>
          </w:p>
        </w:tc>
        <w:tc>
          <w:tcPr>
            <w:tcW w:w="1304" w:type="dxa"/>
            <w:shd w:val="clear" w:color="auto" w:fill="auto"/>
            <w:vAlign w:val="center"/>
          </w:tcPr>
          <w:p w14:paraId="6FDF9D5F" w14:textId="77777777" w:rsidR="00524A5D" w:rsidRPr="0044437C" w:rsidRDefault="00000000">
            <w:pPr>
              <w:pStyle w:val="TAC"/>
            </w:pPr>
            <w:r w:rsidRPr="0044437C">
              <w:t>16QAM</w:t>
            </w:r>
          </w:p>
        </w:tc>
        <w:tc>
          <w:tcPr>
            <w:tcW w:w="3042" w:type="dxa"/>
            <w:shd w:val="clear" w:color="auto" w:fill="auto"/>
            <w:vAlign w:val="center"/>
          </w:tcPr>
          <w:p w14:paraId="70A542DD" w14:textId="77777777" w:rsidR="00524A5D" w:rsidRPr="0044437C" w:rsidRDefault="00000000">
            <w:pPr>
              <w:pStyle w:val="TAC"/>
            </w:pPr>
            <w:r w:rsidRPr="0044437C">
              <w:t>2</w:t>
            </w:r>
          </w:p>
        </w:tc>
      </w:tr>
      <w:tr w:rsidR="00524A5D" w:rsidRPr="0044437C" w14:paraId="61A9B666" w14:textId="77777777">
        <w:trPr>
          <w:jc w:val="center"/>
        </w:trPr>
        <w:tc>
          <w:tcPr>
            <w:tcW w:w="1212" w:type="dxa"/>
            <w:shd w:val="clear" w:color="auto" w:fill="auto"/>
            <w:vAlign w:val="center"/>
          </w:tcPr>
          <w:p w14:paraId="04288CA9" w14:textId="77777777" w:rsidR="00524A5D" w:rsidRPr="0044437C" w:rsidRDefault="00000000">
            <w:pPr>
              <w:pStyle w:val="TAC"/>
            </w:pPr>
            <w:r w:rsidRPr="0044437C">
              <w:lastRenderedPageBreak/>
              <w:t>5</w:t>
            </w:r>
          </w:p>
        </w:tc>
        <w:tc>
          <w:tcPr>
            <w:tcW w:w="1134" w:type="dxa"/>
            <w:shd w:val="clear" w:color="auto" w:fill="auto"/>
            <w:vAlign w:val="center"/>
          </w:tcPr>
          <w:p w14:paraId="22A8F23C" w14:textId="77777777" w:rsidR="00524A5D" w:rsidRPr="0044437C" w:rsidRDefault="00000000">
            <w:pPr>
              <w:pStyle w:val="TAC"/>
            </w:pPr>
            <w:r w:rsidRPr="0044437C">
              <w:t>1.4MHz</w:t>
            </w:r>
          </w:p>
        </w:tc>
        <w:tc>
          <w:tcPr>
            <w:tcW w:w="2734" w:type="dxa"/>
            <w:vMerge/>
            <w:shd w:val="clear" w:color="auto" w:fill="auto"/>
            <w:vAlign w:val="center"/>
          </w:tcPr>
          <w:p w14:paraId="46619C2C" w14:textId="77777777" w:rsidR="00524A5D" w:rsidRPr="0044437C" w:rsidRDefault="00524A5D">
            <w:pPr>
              <w:pStyle w:val="TAC"/>
            </w:pPr>
          </w:p>
        </w:tc>
        <w:tc>
          <w:tcPr>
            <w:tcW w:w="1304" w:type="dxa"/>
            <w:shd w:val="clear" w:color="auto" w:fill="auto"/>
            <w:vAlign w:val="center"/>
          </w:tcPr>
          <w:p w14:paraId="29B11C8D" w14:textId="77777777" w:rsidR="00524A5D" w:rsidRPr="0044437C" w:rsidRDefault="00000000">
            <w:pPr>
              <w:pStyle w:val="TAC"/>
            </w:pPr>
            <w:r w:rsidRPr="0044437C">
              <w:t>16QAM</w:t>
            </w:r>
          </w:p>
        </w:tc>
        <w:tc>
          <w:tcPr>
            <w:tcW w:w="3042" w:type="dxa"/>
            <w:shd w:val="clear" w:color="auto" w:fill="auto"/>
            <w:vAlign w:val="center"/>
          </w:tcPr>
          <w:p w14:paraId="0AA11B87" w14:textId="77777777" w:rsidR="00524A5D" w:rsidRPr="0044437C" w:rsidRDefault="00000000">
            <w:pPr>
              <w:pStyle w:val="TAC"/>
            </w:pPr>
            <w:r w:rsidRPr="0044437C">
              <w:t>5</w:t>
            </w:r>
          </w:p>
        </w:tc>
      </w:tr>
      <w:tr w:rsidR="00524A5D" w:rsidRPr="0044437C" w14:paraId="681F3FAF" w14:textId="77777777">
        <w:trPr>
          <w:jc w:val="center"/>
        </w:trPr>
        <w:tc>
          <w:tcPr>
            <w:tcW w:w="9426" w:type="dxa"/>
            <w:gridSpan w:val="5"/>
            <w:shd w:val="clear" w:color="auto" w:fill="auto"/>
            <w:vAlign w:val="center"/>
          </w:tcPr>
          <w:p w14:paraId="46C75546" w14:textId="77777777" w:rsidR="00524A5D" w:rsidRPr="0044437C" w:rsidRDefault="00000000">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47"/>
    </w:tbl>
    <w:p w14:paraId="11DB13F0" w14:textId="77777777" w:rsidR="00524A5D" w:rsidRPr="0044437C" w:rsidRDefault="00524A5D"/>
    <w:p w14:paraId="1C989F3A" w14:textId="77777777" w:rsidR="00524A5D" w:rsidRPr="0044437C" w:rsidRDefault="00000000">
      <w:pPr>
        <w:pStyle w:val="TH"/>
      </w:pPr>
      <w:r w:rsidRPr="0044437C">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Pr="0044437C" w:rsidRDefault="00000000">
            <w:pPr>
              <w:pStyle w:val="TAH"/>
            </w:pPr>
            <w:bookmarkStart w:id="448" w:name="MCCQCTEMPBM_00000454"/>
            <w:r w:rsidRPr="0044437C">
              <w:t>Initial Conditions</w:t>
            </w:r>
          </w:p>
        </w:tc>
      </w:tr>
      <w:tr w:rsidR="00524A5D" w:rsidRPr="0044437C"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Pr="0044437C" w:rsidRDefault="00000000">
            <w:pPr>
              <w:pStyle w:val="TAL"/>
            </w:pPr>
            <w:r w:rsidRPr="0044437C">
              <w:t>Test Environment as specified in</w:t>
            </w:r>
          </w:p>
          <w:p w14:paraId="0576E647"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Pr="0044437C" w:rsidRDefault="00000000">
            <w:pPr>
              <w:pStyle w:val="TAL"/>
            </w:pPr>
            <w:r w:rsidRPr="0044437C">
              <w:t>Normal</w:t>
            </w:r>
          </w:p>
        </w:tc>
      </w:tr>
      <w:tr w:rsidR="00524A5D" w:rsidRPr="0044437C"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Pr="0044437C" w:rsidRDefault="00000000">
            <w:pPr>
              <w:pStyle w:val="TAL"/>
            </w:pPr>
            <w:r w:rsidRPr="0044437C">
              <w:rPr>
                <w:bCs/>
              </w:rPr>
              <w:t>Test Frequencies as specified in</w:t>
            </w:r>
          </w:p>
          <w:p w14:paraId="18AE49C0"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Pr="0044437C" w:rsidRDefault="00000000">
            <w:pPr>
              <w:pStyle w:val="TAL"/>
            </w:pPr>
            <w:r w:rsidRPr="0044437C">
              <w:t>Low Range, Mid range, High Range</w:t>
            </w:r>
          </w:p>
        </w:tc>
      </w:tr>
      <w:tr w:rsidR="00524A5D" w:rsidRPr="0044437C"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Pr="0044437C" w:rsidRDefault="00000000">
            <w:pPr>
              <w:pStyle w:val="TAL"/>
            </w:pPr>
            <w:r w:rsidRPr="0044437C">
              <w:rPr>
                <w:bCs/>
              </w:rPr>
              <w:t>Test Channel Bandwidths as specified in</w:t>
            </w:r>
          </w:p>
          <w:p w14:paraId="035EEE34"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Pr="0044437C" w:rsidRDefault="00000000">
            <w:pPr>
              <w:pStyle w:val="TAL"/>
            </w:pPr>
            <w:r w:rsidRPr="0044437C">
              <w:t>1.4MHz</w:t>
            </w:r>
          </w:p>
        </w:tc>
      </w:tr>
      <w:tr w:rsidR="00524A5D" w:rsidRPr="0044437C"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Pr="0044437C" w:rsidRDefault="00000000">
            <w:pPr>
              <w:pStyle w:val="TAH"/>
            </w:pPr>
            <w:r w:rsidRPr="0044437C">
              <w:t xml:space="preserve">Test Parameters for Channel Bandwidths </w:t>
            </w:r>
          </w:p>
        </w:tc>
      </w:tr>
      <w:tr w:rsidR="00524A5D" w:rsidRPr="0044437C"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Pr="0044437C" w:rsidRDefault="00000000">
            <w:pPr>
              <w:pStyle w:val="TAH"/>
            </w:pPr>
            <w:r w:rsidRPr="0044437C">
              <w:t>Uplink Configuration</w:t>
            </w:r>
          </w:p>
        </w:tc>
      </w:tr>
      <w:tr w:rsidR="00524A5D" w:rsidRPr="0044437C"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Pr="0044437C" w:rsidRDefault="00000000">
            <w:pPr>
              <w:pStyle w:val="TAH"/>
            </w:pPr>
            <w:r w:rsidRPr="0044437C">
              <w:t>RB allocation</w:t>
            </w:r>
          </w:p>
        </w:tc>
      </w:tr>
      <w:tr w:rsidR="00524A5D" w:rsidRPr="0044437C"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Pr="0044437C" w:rsidRDefault="00000000">
            <w:pPr>
              <w:pStyle w:val="TAH"/>
            </w:pPr>
            <w:r w:rsidRPr="0044437C">
              <w:t>FDD and HD-FDD</w:t>
            </w:r>
          </w:p>
        </w:tc>
      </w:tr>
      <w:tr w:rsidR="00524A5D" w:rsidRPr="0044437C"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Pr="0044437C" w:rsidRDefault="00524A5D">
            <w:pPr>
              <w:pStyle w:val="TAH"/>
            </w:pPr>
          </w:p>
        </w:tc>
      </w:tr>
      <w:tr w:rsidR="00524A5D" w:rsidRPr="0044437C"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Pr="0044437C" w:rsidRDefault="00000000">
            <w:pPr>
              <w:pStyle w:val="TAC"/>
            </w:pPr>
            <w:r w:rsidRPr="0044437C">
              <w:t>½</w:t>
            </w:r>
          </w:p>
        </w:tc>
      </w:tr>
      <w:tr w:rsidR="00524A5D" w:rsidRPr="0044437C"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448"/>
    </w:tbl>
    <w:p w14:paraId="54994B95" w14:textId="77777777" w:rsidR="00524A5D" w:rsidRPr="0044437C" w:rsidRDefault="00524A5D"/>
    <w:p w14:paraId="17F56315" w14:textId="77777777" w:rsidR="00524A5D" w:rsidRPr="0044437C" w:rsidRDefault="00000000">
      <w:pPr>
        <w:pStyle w:val="TH"/>
      </w:pPr>
      <w:r w:rsidRPr="0044437C">
        <w:t>Table 6.2A.3.4.1-2: Test Configuration Table (network signalled value "NS_24")</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1FB39A07" w14:textId="77777777" w:rsidTr="006D78C6">
        <w:trPr>
          <w:jc w:val="center"/>
        </w:trPr>
        <w:tc>
          <w:tcPr>
            <w:tcW w:w="9426" w:type="dxa"/>
            <w:gridSpan w:val="5"/>
            <w:shd w:val="clear" w:color="auto" w:fill="auto"/>
            <w:vAlign w:val="center"/>
          </w:tcPr>
          <w:p w14:paraId="3BE6C8D6" w14:textId="77777777" w:rsidR="00524A5D" w:rsidRPr="0044437C" w:rsidRDefault="00000000">
            <w:pPr>
              <w:pStyle w:val="TAH"/>
            </w:pPr>
            <w:bookmarkStart w:id="449" w:name="MCCQCTEMPBM_00000455"/>
            <w:r w:rsidRPr="0044437C">
              <w:t>Initial Conditions</w:t>
            </w:r>
          </w:p>
        </w:tc>
      </w:tr>
      <w:tr w:rsidR="00524A5D" w:rsidRPr="0044437C" w14:paraId="31791814" w14:textId="77777777" w:rsidTr="006D78C6">
        <w:trPr>
          <w:jc w:val="center"/>
        </w:trPr>
        <w:tc>
          <w:tcPr>
            <w:tcW w:w="5080" w:type="dxa"/>
            <w:gridSpan w:val="3"/>
            <w:shd w:val="clear" w:color="auto" w:fill="auto"/>
            <w:vAlign w:val="center"/>
          </w:tcPr>
          <w:p w14:paraId="4828C1AE" w14:textId="77777777" w:rsidR="00524A5D" w:rsidRPr="0044437C" w:rsidRDefault="00000000">
            <w:pPr>
              <w:pStyle w:val="TAL"/>
            </w:pPr>
            <w:r w:rsidRPr="0044437C">
              <w:t>Test Environment as specified in</w:t>
            </w:r>
          </w:p>
          <w:p w14:paraId="5E9B0075" w14:textId="77777777" w:rsidR="00524A5D" w:rsidRPr="0044437C" w:rsidRDefault="00000000">
            <w:pPr>
              <w:pStyle w:val="TAL"/>
            </w:pPr>
            <w:r w:rsidRPr="0044437C">
              <w:t>TS 36.508 [12] subclause 4.1</w:t>
            </w:r>
          </w:p>
        </w:tc>
        <w:tc>
          <w:tcPr>
            <w:tcW w:w="4346" w:type="dxa"/>
            <w:gridSpan w:val="2"/>
            <w:shd w:val="clear" w:color="auto" w:fill="auto"/>
            <w:vAlign w:val="center"/>
          </w:tcPr>
          <w:p w14:paraId="7B6D76F2" w14:textId="77777777" w:rsidR="00524A5D" w:rsidRPr="0044437C" w:rsidRDefault="00000000">
            <w:pPr>
              <w:pStyle w:val="TAL"/>
            </w:pPr>
            <w:r w:rsidRPr="0044437C">
              <w:t>Normal</w:t>
            </w:r>
          </w:p>
        </w:tc>
      </w:tr>
      <w:tr w:rsidR="00524A5D" w:rsidRPr="0044437C" w14:paraId="6ECED005" w14:textId="77777777" w:rsidTr="006D78C6">
        <w:trPr>
          <w:jc w:val="center"/>
        </w:trPr>
        <w:tc>
          <w:tcPr>
            <w:tcW w:w="5080" w:type="dxa"/>
            <w:gridSpan w:val="3"/>
            <w:shd w:val="clear" w:color="auto" w:fill="auto"/>
            <w:vAlign w:val="center"/>
          </w:tcPr>
          <w:p w14:paraId="0D9D7BFA" w14:textId="77777777" w:rsidR="00524A5D" w:rsidRPr="0044437C" w:rsidRDefault="00000000">
            <w:pPr>
              <w:pStyle w:val="TAL"/>
            </w:pPr>
            <w:r w:rsidRPr="0044437C">
              <w:rPr>
                <w:bCs/>
              </w:rPr>
              <w:t>Test Frequencies as specified in</w:t>
            </w:r>
          </w:p>
          <w:p w14:paraId="6DA9EEF3" w14:textId="77777777" w:rsidR="00524A5D" w:rsidRPr="0044437C" w:rsidRDefault="00000000">
            <w:pPr>
              <w:pStyle w:val="TAL"/>
            </w:pPr>
            <w:r w:rsidRPr="0044437C">
              <w:t>TS 36.508 [12] subclause 4.3.1</w:t>
            </w:r>
          </w:p>
        </w:tc>
        <w:tc>
          <w:tcPr>
            <w:tcW w:w="4346" w:type="dxa"/>
            <w:gridSpan w:val="2"/>
            <w:shd w:val="clear" w:color="auto" w:fill="auto"/>
            <w:vAlign w:val="center"/>
          </w:tcPr>
          <w:p w14:paraId="2B40C4E8" w14:textId="77777777" w:rsidR="00524A5D" w:rsidRPr="0044437C" w:rsidRDefault="00000000">
            <w:pPr>
              <w:pStyle w:val="TAL"/>
            </w:pPr>
            <w:r w:rsidRPr="0044437C">
              <w:t>Low range, Mid range, High range</w:t>
            </w:r>
          </w:p>
        </w:tc>
      </w:tr>
      <w:tr w:rsidR="00524A5D" w:rsidRPr="0044437C" w14:paraId="2C0D9875" w14:textId="77777777" w:rsidTr="006D78C6">
        <w:trPr>
          <w:jc w:val="center"/>
        </w:trPr>
        <w:tc>
          <w:tcPr>
            <w:tcW w:w="5080" w:type="dxa"/>
            <w:gridSpan w:val="3"/>
            <w:shd w:val="clear" w:color="auto" w:fill="auto"/>
            <w:vAlign w:val="center"/>
          </w:tcPr>
          <w:p w14:paraId="0F0F448F" w14:textId="77777777" w:rsidR="00524A5D" w:rsidRPr="0044437C" w:rsidRDefault="00000000">
            <w:pPr>
              <w:pStyle w:val="TAL"/>
            </w:pPr>
            <w:r w:rsidRPr="0044437C">
              <w:rPr>
                <w:bCs/>
              </w:rPr>
              <w:t>Test Channel Bandwidths as specified in</w:t>
            </w:r>
          </w:p>
          <w:p w14:paraId="57C5D56D" w14:textId="77777777" w:rsidR="00524A5D" w:rsidRPr="0044437C" w:rsidRDefault="00000000">
            <w:pPr>
              <w:pStyle w:val="TAL"/>
            </w:pPr>
            <w:r w:rsidRPr="0044437C">
              <w:t>TS 36.508 [12] subclause 4.3.1</w:t>
            </w:r>
          </w:p>
        </w:tc>
        <w:tc>
          <w:tcPr>
            <w:tcW w:w="4346" w:type="dxa"/>
            <w:gridSpan w:val="2"/>
            <w:shd w:val="clear" w:color="auto" w:fill="auto"/>
            <w:vAlign w:val="center"/>
          </w:tcPr>
          <w:p w14:paraId="5B998845" w14:textId="77777777" w:rsidR="00524A5D" w:rsidRPr="0044437C" w:rsidRDefault="00000000">
            <w:pPr>
              <w:pStyle w:val="TAL"/>
            </w:pPr>
            <w:r w:rsidRPr="0044437C">
              <w:t>1.4MHz</w:t>
            </w:r>
          </w:p>
        </w:tc>
      </w:tr>
      <w:tr w:rsidR="00524A5D" w:rsidRPr="0044437C" w14:paraId="7DD667AF" w14:textId="77777777" w:rsidTr="006D78C6">
        <w:trPr>
          <w:jc w:val="center"/>
        </w:trPr>
        <w:tc>
          <w:tcPr>
            <w:tcW w:w="9426" w:type="dxa"/>
            <w:gridSpan w:val="5"/>
            <w:shd w:val="clear" w:color="auto" w:fill="auto"/>
            <w:vAlign w:val="center"/>
          </w:tcPr>
          <w:p w14:paraId="209E8EBB" w14:textId="77777777" w:rsidR="00524A5D" w:rsidRPr="0044437C" w:rsidRDefault="00000000">
            <w:pPr>
              <w:pStyle w:val="TAH"/>
            </w:pPr>
            <w:r w:rsidRPr="0044437C">
              <w:t xml:space="preserve">Test Parameters for Channel Bandwidths </w:t>
            </w:r>
          </w:p>
        </w:tc>
      </w:tr>
      <w:tr w:rsidR="00524A5D" w:rsidRPr="0044437C" w14:paraId="0977E34F" w14:textId="77777777" w:rsidTr="006D78C6">
        <w:trPr>
          <w:jc w:val="center"/>
        </w:trPr>
        <w:tc>
          <w:tcPr>
            <w:tcW w:w="1212" w:type="dxa"/>
            <w:shd w:val="clear" w:color="auto" w:fill="auto"/>
            <w:vAlign w:val="center"/>
          </w:tcPr>
          <w:p w14:paraId="255496EB" w14:textId="77777777" w:rsidR="00524A5D" w:rsidRPr="0044437C" w:rsidRDefault="00524A5D">
            <w:pPr>
              <w:pStyle w:val="TAH"/>
            </w:pPr>
          </w:p>
        </w:tc>
        <w:tc>
          <w:tcPr>
            <w:tcW w:w="1134" w:type="dxa"/>
            <w:shd w:val="clear" w:color="auto" w:fill="auto"/>
            <w:vAlign w:val="center"/>
          </w:tcPr>
          <w:p w14:paraId="392E700A" w14:textId="77777777" w:rsidR="00524A5D" w:rsidRPr="0044437C" w:rsidRDefault="00524A5D">
            <w:pPr>
              <w:pStyle w:val="TAH"/>
            </w:pPr>
          </w:p>
        </w:tc>
        <w:tc>
          <w:tcPr>
            <w:tcW w:w="2734" w:type="dxa"/>
            <w:shd w:val="clear" w:color="auto" w:fill="auto"/>
            <w:vAlign w:val="center"/>
          </w:tcPr>
          <w:p w14:paraId="458D1217" w14:textId="77777777" w:rsidR="00524A5D" w:rsidRPr="0044437C" w:rsidRDefault="00000000">
            <w:pPr>
              <w:pStyle w:val="TAH"/>
            </w:pPr>
            <w:r w:rsidRPr="0044437C">
              <w:t>Downlink Configuration</w:t>
            </w:r>
          </w:p>
        </w:tc>
        <w:tc>
          <w:tcPr>
            <w:tcW w:w="4346" w:type="dxa"/>
            <w:gridSpan w:val="2"/>
            <w:shd w:val="clear" w:color="auto" w:fill="auto"/>
            <w:vAlign w:val="center"/>
          </w:tcPr>
          <w:p w14:paraId="4FFBC9C1" w14:textId="77777777" w:rsidR="00524A5D" w:rsidRPr="0044437C" w:rsidRDefault="00000000">
            <w:pPr>
              <w:pStyle w:val="TAH"/>
            </w:pPr>
            <w:r w:rsidRPr="0044437C">
              <w:t>Uplink Configuration</w:t>
            </w:r>
          </w:p>
        </w:tc>
      </w:tr>
      <w:tr w:rsidR="00524A5D" w:rsidRPr="0044437C" w14:paraId="0F882347" w14:textId="77777777" w:rsidTr="006D78C6">
        <w:trPr>
          <w:jc w:val="center"/>
        </w:trPr>
        <w:tc>
          <w:tcPr>
            <w:tcW w:w="1212" w:type="dxa"/>
            <w:shd w:val="clear" w:color="auto" w:fill="auto"/>
            <w:vAlign w:val="center"/>
          </w:tcPr>
          <w:p w14:paraId="5757FA48" w14:textId="77777777" w:rsidR="00524A5D" w:rsidRPr="0044437C" w:rsidRDefault="00000000">
            <w:pPr>
              <w:pStyle w:val="TAC"/>
            </w:pPr>
            <w:r w:rsidRPr="0044437C">
              <w:t>Configuration ID</w:t>
            </w:r>
          </w:p>
        </w:tc>
        <w:tc>
          <w:tcPr>
            <w:tcW w:w="1134" w:type="dxa"/>
            <w:shd w:val="clear" w:color="auto" w:fill="auto"/>
            <w:vAlign w:val="center"/>
          </w:tcPr>
          <w:p w14:paraId="652978EA" w14:textId="77777777" w:rsidR="00524A5D" w:rsidRPr="0044437C" w:rsidRDefault="00000000">
            <w:pPr>
              <w:pStyle w:val="TAC"/>
            </w:pPr>
            <w:r w:rsidRPr="0044437C">
              <w:t>Ch BW</w:t>
            </w:r>
          </w:p>
        </w:tc>
        <w:tc>
          <w:tcPr>
            <w:tcW w:w="2734" w:type="dxa"/>
            <w:vMerge w:val="restart"/>
            <w:shd w:val="clear" w:color="auto" w:fill="auto"/>
            <w:vAlign w:val="center"/>
          </w:tcPr>
          <w:p w14:paraId="0310A445" w14:textId="77777777" w:rsidR="00524A5D" w:rsidRPr="0044437C" w:rsidRDefault="00000000">
            <w:pPr>
              <w:pStyle w:val="TAC"/>
            </w:pPr>
            <w:r w:rsidRPr="0044437C">
              <w:t>N/A</w:t>
            </w:r>
          </w:p>
        </w:tc>
        <w:tc>
          <w:tcPr>
            <w:tcW w:w="1304" w:type="dxa"/>
            <w:shd w:val="clear" w:color="auto" w:fill="auto"/>
            <w:vAlign w:val="center"/>
          </w:tcPr>
          <w:p w14:paraId="307A96D3" w14:textId="77777777" w:rsidR="00524A5D" w:rsidRPr="0044437C" w:rsidRDefault="00000000">
            <w:pPr>
              <w:pStyle w:val="TAC"/>
            </w:pPr>
            <w:r w:rsidRPr="0044437C">
              <w:t>Mod'n</w:t>
            </w:r>
          </w:p>
        </w:tc>
        <w:tc>
          <w:tcPr>
            <w:tcW w:w="3042" w:type="dxa"/>
            <w:shd w:val="clear" w:color="auto" w:fill="auto"/>
            <w:vAlign w:val="center"/>
          </w:tcPr>
          <w:p w14:paraId="69F8F97D" w14:textId="77777777" w:rsidR="00524A5D" w:rsidRPr="0044437C" w:rsidRDefault="00000000">
            <w:pPr>
              <w:pStyle w:val="TAC"/>
            </w:pPr>
            <w:r w:rsidRPr="0044437C">
              <w:t>RB allocation</w:t>
            </w:r>
          </w:p>
        </w:tc>
      </w:tr>
      <w:tr w:rsidR="00524A5D" w:rsidRPr="0044437C" w14:paraId="240F0C4A" w14:textId="77777777" w:rsidTr="006D78C6">
        <w:trPr>
          <w:trHeight w:val="230"/>
          <w:jc w:val="center"/>
        </w:trPr>
        <w:tc>
          <w:tcPr>
            <w:tcW w:w="1212" w:type="dxa"/>
            <w:vMerge w:val="restart"/>
            <w:shd w:val="clear" w:color="auto" w:fill="auto"/>
            <w:vAlign w:val="center"/>
          </w:tcPr>
          <w:p w14:paraId="74BE1FB9" w14:textId="77777777" w:rsidR="00524A5D" w:rsidRPr="0044437C" w:rsidRDefault="00524A5D">
            <w:pPr>
              <w:pStyle w:val="TAC"/>
            </w:pPr>
          </w:p>
        </w:tc>
        <w:tc>
          <w:tcPr>
            <w:tcW w:w="1134" w:type="dxa"/>
            <w:vMerge w:val="restart"/>
            <w:shd w:val="clear" w:color="auto" w:fill="auto"/>
            <w:vAlign w:val="center"/>
          </w:tcPr>
          <w:p w14:paraId="3CD4009B" w14:textId="77777777" w:rsidR="00524A5D" w:rsidRPr="0044437C" w:rsidRDefault="00524A5D">
            <w:pPr>
              <w:pStyle w:val="TAC"/>
            </w:pPr>
          </w:p>
        </w:tc>
        <w:tc>
          <w:tcPr>
            <w:tcW w:w="2734" w:type="dxa"/>
            <w:vMerge/>
            <w:vAlign w:val="center"/>
          </w:tcPr>
          <w:p w14:paraId="2C2812A7" w14:textId="77777777" w:rsidR="00524A5D" w:rsidRPr="0044437C" w:rsidRDefault="00524A5D">
            <w:pPr>
              <w:pStyle w:val="TAC"/>
            </w:pPr>
          </w:p>
        </w:tc>
        <w:tc>
          <w:tcPr>
            <w:tcW w:w="1304" w:type="dxa"/>
            <w:vMerge w:val="restart"/>
            <w:shd w:val="clear" w:color="auto" w:fill="auto"/>
            <w:vAlign w:val="center"/>
          </w:tcPr>
          <w:p w14:paraId="18604A11" w14:textId="77777777" w:rsidR="00524A5D" w:rsidRPr="0044437C" w:rsidRDefault="00524A5D">
            <w:pPr>
              <w:pStyle w:val="TAC"/>
            </w:pPr>
          </w:p>
        </w:tc>
        <w:tc>
          <w:tcPr>
            <w:tcW w:w="3042" w:type="dxa"/>
            <w:vMerge w:val="restart"/>
            <w:shd w:val="clear" w:color="auto" w:fill="auto"/>
            <w:vAlign w:val="center"/>
          </w:tcPr>
          <w:p w14:paraId="410626E6" w14:textId="77777777" w:rsidR="00524A5D" w:rsidRPr="0044437C" w:rsidRDefault="00000000">
            <w:pPr>
              <w:pStyle w:val="TAC"/>
            </w:pPr>
            <w:r w:rsidRPr="0044437C">
              <w:t>FDD and HD-FDD</w:t>
            </w:r>
          </w:p>
        </w:tc>
      </w:tr>
      <w:tr w:rsidR="00524A5D" w:rsidRPr="0044437C" w14:paraId="33356221" w14:textId="77777777" w:rsidTr="006D78C6">
        <w:trPr>
          <w:trHeight w:val="230"/>
          <w:jc w:val="center"/>
        </w:trPr>
        <w:tc>
          <w:tcPr>
            <w:tcW w:w="1212" w:type="dxa"/>
            <w:vMerge/>
            <w:vAlign w:val="center"/>
          </w:tcPr>
          <w:p w14:paraId="70573857" w14:textId="77777777" w:rsidR="00524A5D" w:rsidRPr="0044437C" w:rsidRDefault="00524A5D">
            <w:pPr>
              <w:pStyle w:val="TAC"/>
            </w:pPr>
          </w:p>
        </w:tc>
        <w:tc>
          <w:tcPr>
            <w:tcW w:w="1134" w:type="dxa"/>
            <w:vMerge/>
            <w:vAlign w:val="center"/>
          </w:tcPr>
          <w:p w14:paraId="5D194A0E" w14:textId="77777777" w:rsidR="00524A5D" w:rsidRPr="0044437C" w:rsidRDefault="00524A5D">
            <w:pPr>
              <w:pStyle w:val="TAC"/>
            </w:pPr>
          </w:p>
        </w:tc>
        <w:tc>
          <w:tcPr>
            <w:tcW w:w="2734" w:type="dxa"/>
            <w:vMerge/>
            <w:vAlign w:val="center"/>
          </w:tcPr>
          <w:p w14:paraId="2E3ADD05" w14:textId="77777777" w:rsidR="00524A5D" w:rsidRPr="0044437C" w:rsidRDefault="00524A5D">
            <w:pPr>
              <w:pStyle w:val="TAC"/>
            </w:pPr>
          </w:p>
        </w:tc>
        <w:tc>
          <w:tcPr>
            <w:tcW w:w="1304" w:type="dxa"/>
            <w:vMerge/>
            <w:vAlign w:val="center"/>
          </w:tcPr>
          <w:p w14:paraId="233DCBCE" w14:textId="77777777" w:rsidR="00524A5D" w:rsidRPr="0044437C" w:rsidRDefault="00524A5D">
            <w:pPr>
              <w:pStyle w:val="TAC"/>
            </w:pPr>
          </w:p>
        </w:tc>
        <w:tc>
          <w:tcPr>
            <w:tcW w:w="3042" w:type="dxa"/>
            <w:vMerge/>
            <w:vAlign w:val="center"/>
          </w:tcPr>
          <w:p w14:paraId="14C06027" w14:textId="77777777" w:rsidR="00524A5D" w:rsidRPr="0044437C" w:rsidRDefault="00524A5D">
            <w:pPr>
              <w:pStyle w:val="TAC"/>
            </w:pPr>
          </w:p>
        </w:tc>
      </w:tr>
      <w:tr w:rsidR="00524A5D" w:rsidRPr="0044437C" w14:paraId="6CEE47BE" w14:textId="77777777" w:rsidTr="006D78C6">
        <w:trPr>
          <w:jc w:val="center"/>
        </w:trPr>
        <w:tc>
          <w:tcPr>
            <w:tcW w:w="1212" w:type="dxa"/>
            <w:shd w:val="clear" w:color="auto" w:fill="auto"/>
            <w:vAlign w:val="center"/>
          </w:tcPr>
          <w:p w14:paraId="22025B0A" w14:textId="77777777" w:rsidR="00524A5D" w:rsidRPr="0044437C" w:rsidRDefault="00000000">
            <w:pPr>
              <w:pStyle w:val="TAC"/>
            </w:pPr>
            <w:r w:rsidRPr="0044437C">
              <w:t>1</w:t>
            </w:r>
          </w:p>
        </w:tc>
        <w:tc>
          <w:tcPr>
            <w:tcW w:w="1134" w:type="dxa"/>
            <w:shd w:val="clear" w:color="auto" w:fill="auto"/>
            <w:vAlign w:val="center"/>
          </w:tcPr>
          <w:p w14:paraId="4F6B5A4F" w14:textId="77777777" w:rsidR="00524A5D" w:rsidRPr="0044437C" w:rsidRDefault="00000000">
            <w:pPr>
              <w:pStyle w:val="TAC"/>
            </w:pPr>
            <w:r w:rsidRPr="0044437C">
              <w:t>1.4MHz</w:t>
            </w:r>
          </w:p>
        </w:tc>
        <w:tc>
          <w:tcPr>
            <w:tcW w:w="2734" w:type="dxa"/>
            <w:vMerge w:val="restart"/>
            <w:shd w:val="clear" w:color="auto" w:fill="auto"/>
            <w:vAlign w:val="center"/>
          </w:tcPr>
          <w:p w14:paraId="64747412" w14:textId="77777777" w:rsidR="00524A5D" w:rsidRPr="0044437C" w:rsidRDefault="00524A5D">
            <w:pPr>
              <w:pStyle w:val="TAC"/>
            </w:pPr>
          </w:p>
        </w:tc>
        <w:tc>
          <w:tcPr>
            <w:tcW w:w="1304" w:type="dxa"/>
            <w:shd w:val="clear" w:color="auto" w:fill="auto"/>
            <w:vAlign w:val="center"/>
          </w:tcPr>
          <w:p w14:paraId="6295BB8A" w14:textId="77777777" w:rsidR="00524A5D" w:rsidRPr="0044437C" w:rsidRDefault="00000000">
            <w:pPr>
              <w:pStyle w:val="TAC"/>
            </w:pPr>
            <w:r w:rsidRPr="0044437C">
              <w:t>QPSK</w:t>
            </w:r>
          </w:p>
        </w:tc>
        <w:tc>
          <w:tcPr>
            <w:tcW w:w="3042" w:type="dxa"/>
            <w:shd w:val="clear" w:color="auto" w:fill="auto"/>
            <w:vAlign w:val="center"/>
          </w:tcPr>
          <w:p w14:paraId="254897A4" w14:textId="77777777" w:rsidR="00524A5D" w:rsidRPr="0044437C" w:rsidRDefault="00000000">
            <w:pPr>
              <w:pStyle w:val="TAC"/>
            </w:pPr>
            <w:r w:rsidRPr="0044437C">
              <w:t>2</w:t>
            </w:r>
          </w:p>
        </w:tc>
      </w:tr>
      <w:tr w:rsidR="00524A5D" w:rsidRPr="0044437C" w14:paraId="006C20D4" w14:textId="77777777" w:rsidTr="006D78C6">
        <w:trPr>
          <w:jc w:val="center"/>
        </w:trPr>
        <w:tc>
          <w:tcPr>
            <w:tcW w:w="1212" w:type="dxa"/>
            <w:shd w:val="clear" w:color="auto" w:fill="auto"/>
            <w:vAlign w:val="center"/>
          </w:tcPr>
          <w:p w14:paraId="0C4323B6" w14:textId="77777777" w:rsidR="00524A5D" w:rsidRPr="0044437C" w:rsidRDefault="00000000">
            <w:pPr>
              <w:pStyle w:val="TAC"/>
            </w:pPr>
            <w:r w:rsidRPr="0044437C">
              <w:t>2</w:t>
            </w:r>
          </w:p>
        </w:tc>
        <w:tc>
          <w:tcPr>
            <w:tcW w:w="1134" w:type="dxa"/>
            <w:shd w:val="clear" w:color="auto" w:fill="auto"/>
            <w:vAlign w:val="center"/>
          </w:tcPr>
          <w:p w14:paraId="06BDAEF3" w14:textId="77777777" w:rsidR="00524A5D" w:rsidRPr="0044437C" w:rsidRDefault="00000000">
            <w:pPr>
              <w:pStyle w:val="TAC"/>
            </w:pPr>
            <w:r w:rsidRPr="0044437C">
              <w:t>1.4MHz</w:t>
            </w:r>
          </w:p>
        </w:tc>
        <w:tc>
          <w:tcPr>
            <w:tcW w:w="2734" w:type="dxa"/>
            <w:vMerge/>
            <w:shd w:val="clear" w:color="auto" w:fill="auto"/>
            <w:vAlign w:val="center"/>
          </w:tcPr>
          <w:p w14:paraId="35ED4BBD" w14:textId="77777777" w:rsidR="00524A5D" w:rsidRPr="0044437C" w:rsidRDefault="00524A5D">
            <w:pPr>
              <w:pStyle w:val="TAC"/>
            </w:pPr>
          </w:p>
        </w:tc>
        <w:tc>
          <w:tcPr>
            <w:tcW w:w="1304" w:type="dxa"/>
            <w:shd w:val="clear" w:color="auto" w:fill="auto"/>
            <w:vAlign w:val="center"/>
          </w:tcPr>
          <w:p w14:paraId="6B7F529F" w14:textId="77777777" w:rsidR="00524A5D" w:rsidRPr="0044437C" w:rsidRDefault="00000000">
            <w:pPr>
              <w:pStyle w:val="TAC"/>
            </w:pPr>
            <w:r w:rsidRPr="0044437C">
              <w:t>QPSK</w:t>
            </w:r>
          </w:p>
        </w:tc>
        <w:tc>
          <w:tcPr>
            <w:tcW w:w="3042" w:type="dxa"/>
            <w:shd w:val="clear" w:color="auto" w:fill="auto"/>
            <w:vAlign w:val="center"/>
          </w:tcPr>
          <w:p w14:paraId="0E918A1D" w14:textId="77777777" w:rsidR="00524A5D" w:rsidRPr="0044437C" w:rsidRDefault="00000000">
            <w:pPr>
              <w:pStyle w:val="TAC"/>
            </w:pPr>
            <w:r w:rsidRPr="0044437C">
              <w:t>5</w:t>
            </w:r>
          </w:p>
        </w:tc>
      </w:tr>
      <w:tr w:rsidR="00524A5D" w:rsidRPr="0044437C" w14:paraId="41ACCA74" w14:textId="77777777" w:rsidTr="006D78C6">
        <w:trPr>
          <w:jc w:val="center"/>
        </w:trPr>
        <w:tc>
          <w:tcPr>
            <w:tcW w:w="1212" w:type="dxa"/>
            <w:shd w:val="clear" w:color="auto" w:fill="auto"/>
            <w:vAlign w:val="center"/>
          </w:tcPr>
          <w:p w14:paraId="4F341186" w14:textId="77777777" w:rsidR="00524A5D" w:rsidRPr="0044437C" w:rsidRDefault="00000000">
            <w:pPr>
              <w:pStyle w:val="TAC"/>
            </w:pPr>
            <w:r w:rsidRPr="0044437C">
              <w:t>3</w:t>
            </w:r>
          </w:p>
        </w:tc>
        <w:tc>
          <w:tcPr>
            <w:tcW w:w="1134" w:type="dxa"/>
            <w:shd w:val="clear" w:color="auto" w:fill="auto"/>
            <w:vAlign w:val="center"/>
          </w:tcPr>
          <w:p w14:paraId="1B91177A" w14:textId="77777777" w:rsidR="00524A5D" w:rsidRPr="0044437C" w:rsidRDefault="00000000">
            <w:pPr>
              <w:pStyle w:val="TAC"/>
            </w:pPr>
            <w:r w:rsidRPr="0044437C">
              <w:t>1.4MHz</w:t>
            </w:r>
          </w:p>
        </w:tc>
        <w:tc>
          <w:tcPr>
            <w:tcW w:w="2734" w:type="dxa"/>
            <w:vMerge/>
            <w:shd w:val="clear" w:color="auto" w:fill="auto"/>
            <w:vAlign w:val="center"/>
          </w:tcPr>
          <w:p w14:paraId="283E6170" w14:textId="77777777" w:rsidR="00524A5D" w:rsidRPr="0044437C" w:rsidRDefault="00524A5D">
            <w:pPr>
              <w:pStyle w:val="TAC"/>
            </w:pPr>
          </w:p>
        </w:tc>
        <w:tc>
          <w:tcPr>
            <w:tcW w:w="1304" w:type="dxa"/>
            <w:shd w:val="clear" w:color="auto" w:fill="auto"/>
            <w:vAlign w:val="center"/>
          </w:tcPr>
          <w:p w14:paraId="7C2CCF6A" w14:textId="77777777" w:rsidR="00524A5D" w:rsidRPr="0044437C" w:rsidRDefault="00000000">
            <w:pPr>
              <w:pStyle w:val="TAC"/>
            </w:pPr>
            <w:r w:rsidRPr="0044437C">
              <w:t>QPSK</w:t>
            </w:r>
          </w:p>
        </w:tc>
        <w:tc>
          <w:tcPr>
            <w:tcW w:w="3042" w:type="dxa"/>
            <w:shd w:val="clear" w:color="auto" w:fill="auto"/>
            <w:vAlign w:val="center"/>
          </w:tcPr>
          <w:p w14:paraId="5E1E0B85" w14:textId="77777777" w:rsidR="00524A5D" w:rsidRPr="0044437C" w:rsidRDefault="00000000">
            <w:pPr>
              <w:pStyle w:val="TAC"/>
            </w:pPr>
            <w:r w:rsidRPr="0044437C">
              <w:t>6</w:t>
            </w:r>
          </w:p>
        </w:tc>
      </w:tr>
      <w:tr w:rsidR="00524A5D" w:rsidRPr="0044437C" w14:paraId="76DC01F2" w14:textId="77777777" w:rsidTr="006D78C6">
        <w:trPr>
          <w:jc w:val="center"/>
        </w:trPr>
        <w:tc>
          <w:tcPr>
            <w:tcW w:w="1212" w:type="dxa"/>
            <w:shd w:val="clear" w:color="auto" w:fill="auto"/>
            <w:vAlign w:val="center"/>
          </w:tcPr>
          <w:p w14:paraId="1CDF9584" w14:textId="77777777" w:rsidR="00524A5D" w:rsidRPr="0044437C" w:rsidRDefault="00000000">
            <w:pPr>
              <w:pStyle w:val="TAC"/>
            </w:pPr>
            <w:r w:rsidRPr="0044437C">
              <w:t>4</w:t>
            </w:r>
          </w:p>
        </w:tc>
        <w:tc>
          <w:tcPr>
            <w:tcW w:w="1134" w:type="dxa"/>
            <w:shd w:val="clear" w:color="auto" w:fill="auto"/>
            <w:vAlign w:val="center"/>
          </w:tcPr>
          <w:p w14:paraId="4877A678" w14:textId="77777777" w:rsidR="00524A5D" w:rsidRPr="0044437C" w:rsidRDefault="00000000">
            <w:pPr>
              <w:pStyle w:val="TAC"/>
            </w:pPr>
            <w:r w:rsidRPr="0044437C">
              <w:t>1.4MHz</w:t>
            </w:r>
          </w:p>
        </w:tc>
        <w:tc>
          <w:tcPr>
            <w:tcW w:w="2734" w:type="dxa"/>
            <w:vMerge/>
            <w:shd w:val="clear" w:color="auto" w:fill="auto"/>
            <w:vAlign w:val="center"/>
          </w:tcPr>
          <w:p w14:paraId="313A284E" w14:textId="77777777" w:rsidR="00524A5D" w:rsidRPr="0044437C" w:rsidRDefault="00524A5D">
            <w:pPr>
              <w:pStyle w:val="TAC"/>
            </w:pPr>
          </w:p>
        </w:tc>
        <w:tc>
          <w:tcPr>
            <w:tcW w:w="1304" w:type="dxa"/>
            <w:shd w:val="clear" w:color="auto" w:fill="auto"/>
            <w:vAlign w:val="center"/>
          </w:tcPr>
          <w:p w14:paraId="1F290298" w14:textId="77777777" w:rsidR="00524A5D" w:rsidRPr="0044437C" w:rsidRDefault="00000000">
            <w:pPr>
              <w:pStyle w:val="TAC"/>
            </w:pPr>
            <w:r w:rsidRPr="0044437C">
              <w:t>16QAM</w:t>
            </w:r>
          </w:p>
        </w:tc>
        <w:tc>
          <w:tcPr>
            <w:tcW w:w="3042" w:type="dxa"/>
            <w:shd w:val="clear" w:color="auto" w:fill="auto"/>
            <w:vAlign w:val="center"/>
          </w:tcPr>
          <w:p w14:paraId="035534EC" w14:textId="77777777" w:rsidR="00524A5D" w:rsidRPr="0044437C" w:rsidRDefault="00000000">
            <w:pPr>
              <w:pStyle w:val="TAC"/>
            </w:pPr>
            <w:r w:rsidRPr="0044437C">
              <w:t>2</w:t>
            </w:r>
          </w:p>
        </w:tc>
      </w:tr>
      <w:tr w:rsidR="00524A5D" w:rsidRPr="0044437C" w14:paraId="242EE2A2" w14:textId="77777777" w:rsidTr="006D78C6">
        <w:trPr>
          <w:jc w:val="center"/>
        </w:trPr>
        <w:tc>
          <w:tcPr>
            <w:tcW w:w="1212" w:type="dxa"/>
            <w:shd w:val="clear" w:color="auto" w:fill="auto"/>
            <w:vAlign w:val="center"/>
          </w:tcPr>
          <w:p w14:paraId="7143944E" w14:textId="77777777" w:rsidR="00524A5D" w:rsidRPr="0044437C" w:rsidRDefault="00000000">
            <w:pPr>
              <w:pStyle w:val="TAC"/>
            </w:pPr>
            <w:r w:rsidRPr="0044437C">
              <w:t>5</w:t>
            </w:r>
          </w:p>
        </w:tc>
        <w:tc>
          <w:tcPr>
            <w:tcW w:w="1134" w:type="dxa"/>
            <w:shd w:val="clear" w:color="auto" w:fill="auto"/>
            <w:vAlign w:val="center"/>
          </w:tcPr>
          <w:p w14:paraId="489D5AC3" w14:textId="77777777" w:rsidR="00524A5D" w:rsidRPr="0044437C" w:rsidRDefault="00000000">
            <w:pPr>
              <w:pStyle w:val="TAC"/>
            </w:pPr>
            <w:r w:rsidRPr="0044437C">
              <w:t>1.4MHz</w:t>
            </w:r>
          </w:p>
        </w:tc>
        <w:tc>
          <w:tcPr>
            <w:tcW w:w="2734" w:type="dxa"/>
            <w:vMerge/>
            <w:shd w:val="clear" w:color="auto" w:fill="auto"/>
            <w:vAlign w:val="center"/>
          </w:tcPr>
          <w:p w14:paraId="57AFD05E" w14:textId="77777777" w:rsidR="00524A5D" w:rsidRPr="0044437C" w:rsidRDefault="00524A5D">
            <w:pPr>
              <w:pStyle w:val="TAC"/>
            </w:pPr>
          </w:p>
        </w:tc>
        <w:tc>
          <w:tcPr>
            <w:tcW w:w="1304" w:type="dxa"/>
            <w:shd w:val="clear" w:color="auto" w:fill="auto"/>
            <w:vAlign w:val="center"/>
          </w:tcPr>
          <w:p w14:paraId="0ED984B6" w14:textId="77777777" w:rsidR="00524A5D" w:rsidRPr="0044437C" w:rsidRDefault="00000000">
            <w:pPr>
              <w:pStyle w:val="TAC"/>
            </w:pPr>
            <w:r w:rsidRPr="0044437C">
              <w:t>16QAM</w:t>
            </w:r>
          </w:p>
        </w:tc>
        <w:tc>
          <w:tcPr>
            <w:tcW w:w="3042" w:type="dxa"/>
            <w:shd w:val="clear" w:color="auto" w:fill="auto"/>
            <w:vAlign w:val="center"/>
          </w:tcPr>
          <w:p w14:paraId="49C4F66F" w14:textId="77777777" w:rsidR="00524A5D" w:rsidRPr="0044437C" w:rsidRDefault="00000000">
            <w:pPr>
              <w:pStyle w:val="TAC"/>
            </w:pPr>
            <w:r w:rsidRPr="0044437C">
              <w:t>5</w:t>
            </w:r>
          </w:p>
        </w:tc>
      </w:tr>
      <w:tr w:rsidR="00524A5D" w:rsidRPr="0044437C" w14:paraId="1A19977F" w14:textId="77777777" w:rsidTr="006D78C6">
        <w:trPr>
          <w:jc w:val="center"/>
        </w:trPr>
        <w:tc>
          <w:tcPr>
            <w:tcW w:w="9426" w:type="dxa"/>
            <w:gridSpan w:val="5"/>
            <w:shd w:val="clear" w:color="auto" w:fill="auto"/>
            <w:vAlign w:val="center"/>
          </w:tcPr>
          <w:p w14:paraId="35B92051" w14:textId="77777777" w:rsidR="00524A5D" w:rsidRPr="0044437C" w:rsidRDefault="00000000">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49"/>
    </w:tbl>
    <w:p w14:paraId="62D5B555" w14:textId="77777777" w:rsidR="00524A5D" w:rsidRPr="0044437C" w:rsidRDefault="00524A5D">
      <w:pPr>
        <w:rPr>
          <w:rFonts w:eastAsiaTheme="minorEastAsia"/>
          <w:lang w:eastAsia="zh-CN"/>
        </w:rPr>
      </w:pPr>
    </w:p>
    <w:p w14:paraId="3B9A61AF" w14:textId="77777777" w:rsidR="00524A5D" w:rsidRPr="0044437C" w:rsidRDefault="00000000">
      <w:pPr>
        <w:pStyle w:val="TH"/>
      </w:pPr>
      <w:r w:rsidRPr="0044437C">
        <w:t>Table 6.2A.3.4.1-2a: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Pr="0044437C" w:rsidRDefault="00000000">
            <w:pPr>
              <w:pStyle w:val="TAH"/>
            </w:pPr>
            <w:bookmarkStart w:id="450" w:name="MCCQCTEMPBM_00000456"/>
            <w:r w:rsidRPr="0044437C">
              <w:t>Initial Conditions</w:t>
            </w:r>
          </w:p>
        </w:tc>
      </w:tr>
      <w:tr w:rsidR="00524A5D" w:rsidRPr="0044437C"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Pr="0044437C" w:rsidRDefault="00000000">
            <w:pPr>
              <w:pStyle w:val="TAL"/>
            </w:pPr>
            <w:r w:rsidRPr="0044437C">
              <w:t>Test Environment as specified in</w:t>
            </w:r>
          </w:p>
          <w:p w14:paraId="6730D7FE"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Pr="0044437C" w:rsidRDefault="00000000">
            <w:pPr>
              <w:pStyle w:val="TAL"/>
            </w:pPr>
            <w:r w:rsidRPr="0044437C">
              <w:t>Normal</w:t>
            </w:r>
          </w:p>
        </w:tc>
      </w:tr>
      <w:tr w:rsidR="00524A5D" w:rsidRPr="0044437C"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Pr="0044437C" w:rsidRDefault="00000000">
            <w:pPr>
              <w:pStyle w:val="TAL"/>
            </w:pPr>
            <w:r w:rsidRPr="0044437C">
              <w:rPr>
                <w:bCs/>
              </w:rPr>
              <w:t>Test Frequencies as specified in</w:t>
            </w:r>
          </w:p>
          <w:p w14:paraId="135A9242"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Pr="0044437C" w:rsidRDefault="00000000">
            <w:pPr>
              <w:pStyle w:val="TAL"/>
            </w:pPr>
            <w:r w:rsidRPr="0044437C">
              <w:t>Low Range, Mid range, High Range</w:t>
            </w:r>
          </w:p>
        </w:tc>
      </w:tr>
      <w:tr w:rsidR="00524A5D" w:rsidRPr="0044437C"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Pr="0044437C" w:rsidRDefault="00000000">
            <w:pPr>
              <w:pStyle w:val="TAL"/>
            </w:pPr>
            <w:r w:rsidRPr="0044437C">
              <w:rPr>
                <w:bCs/>
              </w:rPr>
              <w:t>Test Channel Bandwidths as specified in</w:t>
            </w:r>
          </w:p>
          <w:p w14:paraId="5759CBC9"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Pr="0044437C" w:rsidRDefault="00000000">
            <w:pPr>
              <w:pStyle w:val="TAL"/>
            </w:pPr>
            <w:r w:rsidRPr="0044437C">
              <w:t>1.4MHz</w:t>
            </w:r>
          </w:p>
        </w:tc>
      </w:tr>
      <w:tr w:rsidR="00524A5D" w:rsidRPr="0044437C"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Pr="0044437C" w:rsidRDefault="00000000">
            <w:pPr>
              <w:pStyle w:val="TAH"/>
            </w:pPr>
            <w:r w:rsidRPr="0044437C">
              <w:t xml:space="preserve">Test Parameters for Channel Bandwidths </w:t>
            </w:r>
          </w:p>
        </w:tc>
      </w:tr>
      <w:tr w:rsidR="00524A5D" w:rsidRPr="0044437C"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Pr="0044437C" w:rsidRDefault="00000000">
            <w:pPr>
              <w:pStyle w:val="TAH"/>
            </w:pPr>
            <w:r w:rsidRPr="0044437C">
              <w:t>Uplink Configuration</w:t>
            </w:r>
          </w:p>
        </w:tc>
      </w:tr>
      <w:tr w:rsidR="00524A5D" w:rsidRPr="0044437C"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Pr="0044437C" w:rsidRDefault="00000000">
            <w:pPr>
              <w:pStyle w:val="TAH"/>
            </w:pPr>
            <w:r w:rsidRPr="0044437C">
              <w:t>RB allocation</w:t>
            </w:r>
          </w:p>
        </w:tc>
      </w:tr>
      <w:tr w:rsidR="00524A5D" w:rsidRPr="0044437C"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Pr="0044437C" w:rsidRDefault="00000000">
            <w:pPr>
              <w:pStyle w:val="TAH"/>
            </w:pPr>
            <w:r w:rsidRPr="0044437C">
              <w:t>FDD and HD-FDD</w:t>
            </w:r>
          </w:p>
        </w:tc>
      </w:tr>
      <w:tr w:rsidR="00524A5D" w:rsidRPr="0044437C"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Pr="0044437C" w:rsidRDefault="00524A5D">
            <w:pPr>
              <w:pStyle w:val="TAH"/>
            </w:pPr>
          </w:p>
        </w:tc>
      </w:tr>
      <w:tr w:rsidR="00524A5D" w:rsidRPr="0044437C"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Pr="0044437C" w:rsidRDefault="00000000">
            <w:pPr>
              <w:pStyle w:val="TAC"/>
            </w:pPr>
            <w:r w:rsidRPr="0044437C">
              <w:t>½</w:t>
            </w:r>
          </w:p>
        </w:tc>
      </w:tr>
      <w:tr w:rsidR="00524A5D" w:rsidRPr="0044437C"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450"/>
    </w:tbl>
    <w:p w14:paraId="248C5761" w14:textId="77777777" w:rsidR="00524A5D" w:rsidRPr="0044437C" w:rsidRDefault="00524A5D">
      <w:pPr>
        <w:rPr>
          <w:rFonts w:eastAsiaTheme="minorEastAsia"/>
          <w:lang w:eastAsia="zh-CN"/>
        </w:rPr>
      </w:pPr>
    </w:p>
    <w:p w14:paraId="3700E7D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lastRenderedPageBreak/>
        <w:t>1.</w:t>
      </w:r>
      <w:r w:rsidRPr="0044437C">
        <w:rPr>
          <w:rFonts w:eastAsia="Malgun Gothic"/>
          <w:lang w:eastAsia="en-GB"/>
        </w:rPr>
        <w:tab/>
        <w:t>Connect the SS to the UE antenna connectors as shown in TS 36.508 [12] Annex A Figure A.3 using only main UE Tx/Rx antenna.</w:t>
      </w:r>
    </w:p>
    <w:p w14:paraId="38CA5D5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466BF50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36A4C5C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6.2A.3.4.1-1 to Table 6.2A.3.4.1-2.</w:t>
      </w:r>
    </w:p>
    <w:p w14:paraId="6A43EC6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4AD23E4F" w14:textId="77777777" w:rsidR="00524A5D" w:rsidRPr="0044437C" w:rsidRDefault="00000000">
      <w:pPr>
        <w:pStyle w:val="B1"/>
        <w:overflowPunct w:val="0"/>
        <w:autoSpaceDE w:val="0"/>
        <w:autoSpaceDN w:val="0"/>
        <w:adjustRightInd w:val="0"/>
        <w:contextualSpacing w:val="0"/>
        <w:textAlignment w:val="baseline"/>
        <w:rPr>
          <w:rFonts w:eastAsia="Malgun Gothic"/>
          <w:color w:val="000000" w:themeColor="text1"/>
          <w:lang w:eastAsia="en-GB"/>
        </w:rPr>
      </w:pPr>
      <w:r w:rsidRPr="0044437C">
        <w:rPr>
          <w:rFonts w:eastAsia="Malgun Gothic"/>
          <w:lang w:eastAsia="en-GB"/>
        </w:rPr>
        <w:t>6.</w:t>
      </w:r>
      <w:r w:rsidRPr="0044437C">
        <w:rPr>
          <w:rFonts w:eastAsia="Malgun Gothic"/>
          <w:lang w:eastAsia="en-GB"/>
        </w:rPr>
        <w:tab/>
        <w:t>UE location according to TS 36.508 [12] clause 5.6.1 is pro</w:t>
      </w:r>
      <w:r w:rsidRPr="0044437C">
        <w:rPr>
          <w:rFonts w:eastAsia="Malgun Gothic"/>
          <w:color w:val="000000" w:themeColor="text1"/>
          <w:lang w:eastAsia="en-GB"/>
        </w:rPr>
        <w:t xml:space="preserve">vided to the UE through any preconfigured means. </w:t>
      </w:r>
    </w:p>
    <w:p w14:paraId="7EAD2A5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color w:val="000000" w:themeColor="text1"/>
          <w:lang w:eastAsia="en-GB"/>
        </w:rPr>
        <w:t>7.</w:t>
      </w:r>
      <w:r w:rsidRPr="0044437C">
        <w:rPr>
          <w:rFonts w:eastAsia="Malgun Gothic"/>
          <w:color w:val="000000" w:themeColor="text1"/>
          <w:lang w:eastAsia="en-GB"/>
        </w:rPr>
        <w:tab/>
      </w:r>
      <w:r w:rsidRPr="0044437C">
        <w:rPr>
          <w:color w:val="000000" w:themeColor="text1"/>
        </w:rPr>
        <w:t xml:space="preserve"> 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of the test as define in TS 36.508[12] clause </w:t>
      </w:r>
      <w:r w:rsidRPr="0044437C">
        <w:t>5.6.3.1</w:t>
      </w:r>
      <w:r w:rsidRPr="0044437C">
        <w:rPr>
          <w:rFonts w:eastAsia="SimSun"/>
          <w:lang w:eastAsia="zh-CN"/>
        </w:rPr>
        <w:t>.</w:t>
      </w:r>
    </w:p>
    <w:p w14:paraId="543D92E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5938D51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6.2A.3.4.3.</w:t>
      </w:r>
    </w:p>
    <w:p w14:paraId="7454EB1D" w14:textId="77777777" w:rsidR="00524A5D" w:rsidRPr="0044437C" w:rsidRDefault="00000000">
      <w:pPr>
        <w:pStyle w:val="H6"/>
      </w:pPr>
      <w:bookmarkStart w:id="451" w:name="MCCQCTEMPBM_00000065"/>
      <w:r w:rsidRPr="0044437C">
        <w:t>6.2A.3.4.2</w:t>
      </w:r>
      <w:r w:rsidRPr="0044437C">
        <w:tab/>
        <w:t>Test procedure</w:t>
      </w:r>
    </w:p>
    <w:bookmarkEnd w:id="451"/>
    <w:p w14:paraId="78CCA41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the uplink scheduling information to the UE until the UE transmits at </w:t>
      </w:r>
      <w:r w:rsidRPr="0044437C">
        <w:t>P</w:t>
      </w:r>
      <w:r w:rsidRPr="0044437C">
        <w:rPr>
          <w:vertAlign w:val="subscript"/>
        </w:rPr>
        <w:t>UMAX</w:t>
      </w:r>
      <w:r w:rsidRPr="0044437C">
        <w:rPr>
          <w:rFonts w:eastAsia="Malgun Gothic"/>
          <w:lang w:eastAsia="en-GB"/>
        </w:rPr>
        <w:t xml:space="preserve"> level.</w:t>
      </w:r>
    </w:p>
    <w:p w14:paraId="3D2CD9D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For UE supporting subPRB allocation, repeat step 1-3 with UL RMC according to applicable Table from Table 6.2A.3.4.1-1a to Table 6.2A.3.4.1-2a.</w:t>
      </w:r>
    </w:p>
    <w:p w14:paraId="5479AA6A" w14:textId="77777777" w:rsidR="00524A5D" w:rsidRPr="0044437C" w:rsidRDefault="00000000">
      <w:pPr>
        <w:pStyle w:val="H6"/>
        <w:rPr>
          <w:snapToGrid w:val="0"/>
        </w:rPr>
      </w:pPr>
      <w:bookmarkStart w:id="452" w:name="MCCQCTEMPBM_00000066"/>
      <w:r w:rsidRPr="0044437C">
        <w:t>6.2A.3.4.3</w:t>
      </w:r>
      <w:r w:rsidRPr="0044437C">
        <w:tab/>
      </w:r>
      <w:r w:rsidRPr="0044437C">
        <w:rPr>
          <w:snapToGrid w:val="0"/>
        </w:rPr>
        <w:t>Message contents</w:t>
      </w:r>
    </w:p>
    <w:bookmarkEnd w:id="452"/>
    <w:p w14:paraId="5A8B8923" w14:textId="77777777" w:rsidR="00524A5D" w:rsidRPr="0044437C" w:rsidRDefault="00000000">
      <w:r w:rsidRPr="0044437C">
        <w:t>Message contents are according to TS 36.508 [12] subclause 4.6 with the condition CEModeA and with the following exceptions for each network signalled value.</w:t>
      </w:r>
    </w:p>
    <w:p w14:paraId="3618DB62" w14:textId="77777777" w:rsidR="00524A5D" w:rsidRPr="0044437C" w:rsidRDefault="00000000">
      <w:pPr>
        <w:pStyle w:val="H6"/>
      </w:pPr>
      <w:r w:rsidRPr="0044437C">
        <w:t>6.2A.3.4.3.1</w:t>
      </w:r>
      <w:r w:rsidRPr="0044437C">
        <w:tab/>
        <w:t>Message contents exceptions (network signalled value “NS_02N”)</w:t>
      </w:r>
    </w:p>
    <w:p w14:paraId="72A50601" w14:textId="77777777" w:rsidR="00524A5D" w:rsidRPr="0044437C" w:rsidRDefault="00000000">
      <w:pPr>
        <w:pStyle w:val="B1"/>
      </w:pPr>
      <w:r w:rsidRPr="0044437C">
        <w:t>1.</w:t>
      </w:r>
      <w:r w:rsidRPr="0044437C">
        <w:tab/>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3FE4588A" w14:textId="77777777" w:rsidR="00524A5D" w:rsidRPr="0044437C" w:rsidRDefault="00000000">
      <w:pPr>
        <w:pStyle w:val="TH"/>
      </w:pPr>
      <w:r w:rsidRPr="0044437C">
        <w:t xml:space="preserve">Table </w:t>
      </w:r>
      <w:r w:rsidRPr="0044437C">
        <w:rPr>
          <w:snapToGrid w:val="0"/>
        </w:rPr>
        <w:t>6.2A.3.4.3.1</w:t>
      </w:r>
      <w:r w:rsidRPr="0044437C">
        <w:t xml:space="preserve">-1: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544CEBED" w14:textId="77777777">
        <w:trPr>
          <w:jc w:val="center"/>
        </w:trPr>
        <w:tc>
          <w:tcPr>
            <w:tcW w:w="9527" w:type="dxa"/>
            <w:gridSpan w:val="4"/>
          </w:tcPr>
          <w:p w14:paraId="3625697F" w14:textId="77777777" w:rsidR="00524A5D" w:rsidRPr="0044437C" w:rsidRDefault="00000000">
            <w:pPr>
              <w:pStyle w:val="TAL"/>
            </w:pPr>
            <w:r w:rsidRPr="0044437C">
              <w:t>Derivation Path: TS 36.508 [12] clause 4.4.3.3, Table 4.4.3.3-1</w:t>
            </w:r>
          </w:p>
        </w:tc>
      </w:tr>
      <w:tr w:rsidR="00524A5D" w:rsidRPr="0044437C" w14:paraId="1985892C" w14:textId="77777777">
        <w:trPr>
          <w:jc w:val="center"/>
        </w:trPr>
        <w:tc>
          <w:tcPr>
            <w:tcW w:w="4427" w:type="dxa"/>
          </w:tcPr>
          <w:p w14:paraId="2603C52E" w14:textId="77777777" w:rsidR="00524A5D" w:rsidRPr="0044437C" w:rsidRDefault="00000000">
            <w:pPr>
              <w:pStyle w:val="TAH"/>
            </w:pPr>
            <w:r w:rsidRPr="0044437C">
              <w:t>Information Element</w:t>
            </w:r>
          </w:p>
        </w:tc>
        <w:tc>
          <w:tcPr>
            <w:tcW w:w="2267" w:type="dxa"/>
          </w:tcPr>
          <w:p w14:paraId="79B046A1" w14:textId="77777777" w:rsidR="00524A5D" w:rsidRPr="0044437C" w:rsidRDefault="00000000">
            <w:pPr>
              <w:pStyle w:val="TAH"/>
            </w:pPr>
            <w:r w:rsidRPr="0044437C">
              <w:t>Value/remark</w:t>
            </w:r>
          </w:p>
        </w:tc>
        <w:tc>
          <w:tcPr>
            <w:tcW w:w="1700" w:type="dxa"/>
          </w:tcPr>
          <w:p w14:paraId="7A929548" w14:textId="77777777" w:rsidR="00524A5D" w:rsidRPr="0044437C" w:rsidRDefault="00000000">
            <w:pPr>
              <w:pStyle w:val="TAH"/>
            </w:pPr>
            <w:r w:rsidRPr="0044437C">
              <w:t>Comment</w:t>
            </w:r>
          </w:p>
        </w:tc>
        <w:tc>
          <w:tcPr>
            <w:tcW w:w="1133" w:type="dxa"/>
          </w:tcPr>
          <w:p w14:paraId="6475E2AA" w14:textId="77777777" w:rsidR="00524A5D" w:rsidRPr="0044437C" w:rsidRDefault="00000000">
            <w:pPr>
              <w:pStyle w:val="TAH"/>
            </w:pPr>
            <w:r w:rsidRPr="0044437C">
              <w:t>Condition</w:t>
            </w:r>
          </w:p>
        </w:tc>
      </w:tr>
      <w:tr w:rsidR="00524A5D" w:rsidRPr="0044437C" w14:paraId="645CF538" w14:textId="77777777">
        <w:trPr>
          <w:jc w:val="center"/>
        </w:trPr>
        <w:tc>
          <w:tcPr>
            <w:tcW w:w="4427" w:type="dxa"/>
          </w:tcPr>
          <w:p w14:paraId="32EC28AA" w14:textId="77777777" w:rsidR="00524A5D" w:rsidRPr="0044437C" w:rsidRDefault="00000000">
            <w:pPr>
              <w:pStyle w:val="TAL"/>
            </w:pPr>
            <w:r w:rsidRPr="0044437C">
              <w:t xml:space="preserve">    additionalSpectrumEmission</w:t>
            </w:r>
          </w:p>
        </w:tc>
        <w:tc>
          <w:tcPr>
            <w:tcW w:w="2267" w:type="dxa"/>
          </w:tcPr>
          <w:p w14:paraId="28E0C6C5" w14:textId="77777777" w:rsidR="00524A5D" w:rsidRPr="0044437C" w:rsidRDefault="00000000">
            <w:pPr>
              <w:pStyle w:val="TAL"/>
            </w:pPr>
            <w:r w:rsidRPr="0044437C">
              <w:t>2(NS-02N)</w:t>
            </w:r>
          </w:p>
        </w:tc>
        <w:tc>
          <w:tcPr>
            <w:tcW w:w="1700" w:type="dxa"/>
          </w:tcPr>
          <w:p w14:paraId="52363235" w14:textId="77777777" w:rsidR="00524A5D" w:rsidRPr="0044437C" w:rsidRDefault="00524A5D"/>
        </w:tc>
        <w:tc>
          <w:tcPr>
            <w:tcW w:w="1133" w:type="dxa"/>
          </w:tcPr>
          <w:p w14:paraId="0430EF67" w14:textId="77777777" w:rsidR="00524A5D" w:rsidRPr="0044437C" w:rsidRDefault="00524A5D">
            <w:pPr>
              <w:pStyle w:val="TAL"/>
            </w:pPr>
          </w:p>
        </w:tc>
      </w:tr>
    </w:tbl>
    <w:p w14:paraId="5D384507" w14:textId="77777777" w:rsidR="00524A5D" w:rsidRPr="0044437C" w:rsidRDefault="00524A5D"/>
    <w:p w14:paraId="52BCF5A8" w14:textId="77777777" w:rsidR="00524A5D" w:rsidRPr="0044437C" w:rsidRDefault="00000000">
      <w:pPr>
        <w:pStyle w:val="H6"/>
      </w:pPr>
      <w:r w:rsidRPr="0044437C">
        <w:t>6.2A.3.4.3.2</w:t>
      </w:r>
      <w:r w:rsidRPr="0044437C">
        <w:tab/>
        <w:t>Message contents exceptions (network signalled value "NS_24")</w:t>
      </w:r>
    </w:p>
    <w:p w14:paraId="36291F40" w14:textId="77777777" w:rsidR="00524A5D" w:rsidRPr="0044437C" w:rsidRDefault="00000000">
      <w:pPr>
        <w:pStyle w:val="B1"/>
      </w:pPr>
      <w:r w:rsidRPr="0044437C">
        <w:t>1.</w:t>
      </w:r>
      <w:r w:rsidRPr="0044437C">
        <w:tab/>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62A09F55" w14:textId="77777777" w:rsidR="00524A5D" w:rsidRPr="0044437C" w:rsidRDefault="00000000">
      <w:pPr>
        <w:pStyle w:val="TH"/>
      </w:pPr>
      <w:r w:rsidRPr="0044437C">
        <w:lastRenderedPageBreak/>
        <w:t xml:space="preserve">Table </w:t>
      </w:r>
      <w:r w:rsidRPr="0044437C">
        <w:rPr>
          <w:snapToGrid w:val="0"/>
        </w:rPr>
        <w:t>6.2A.3.4.3.2</w:t>
      </w:r>
      <w:r w:rsidRPr="0044437C">
        <w:t xml:space="preserve">-1: </w:t>
      </w:r>
      <w:r w:rsidRPr="0044437C">
        <w:rPr>
          <w:i/>
        </w:rPr>
        <w:t>SystemInformationBlockType2</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8EF5A37" w14:textId="77777777">
        <w:trPr>
          <w:jc w:val="center"/>
        </w:trPr>
        <w:tc>
          <w:tcPr>
            <w:tcW w:w="9527" w:type="dxa"/>
            <w:gridSpan w:val="4"/>
          </w:tcPr>
          <w:p w14:paraId="470D6BDA" w14:textId="77777777" w:rsidR="00524A5D" w:rsidRPr="0044437C" w:rsidRDefault="00000000">
            <w:pPr>
              <w:pStyle w:val="TAL"/>
            </w:pPr>
            <w:r w:rsidRPr="0044437C">
              <w:t>Derivation Path: TS 36.508 [12] clause 4.4.3.3, Table 4.4.3.3-1</w:t>
            </w:r>
          </w:p>
        </w:tc>
      </w:tr>
      <w:tr w:rsidR="00524A5D" w:rsidRPr="0044437C" w14:paraId="0B3BF099" w14:textId="77777777">
        <w:trPr>
          <w:jc w:val="center"/>
        </w:trPr>
        <w:tc>
          <w:tcPr>
            <w:tcW w:w="4427" w:type="dxa"/>
          </w:tcPr>
          <w:p w14:paraId="4164EFE2" w14:textId="77777777" w:rsidR="00524A5D" w:rsidRPr="0044437C" w:rsidRDefault="00000000">
            <w:pPr>
              <w:pStyle w:val="TAH"/>
            </w:pPr>
            <w:r w:rsidRPr="0044437C">
              <w:t>Information Element</w:t>
            </w:r>
          </w:p>
        </w:tc>
        <w:tc>
          <w:tcPr>
            <w:tcW w:w="2267" w:type="dxa"/>
          </w:tcPr>
          <w:p w14:paraId="58538D43" w14:textId="77777777" w:rsidR="00524A5D" w:rsidRPr="0044437C" w:rsidRDefault="00000000">
            <w:pPr>
              <w:pStyle w:val="TAH"/>
            </w:pPr>
            <w:r w:rsidRPr="0044437C">
              <w:t>Value/remark</w:t>
            </w:r>
          </w:p>
        </w:tc>
        <w:tc>
          <w:tcPr>
            <w:tcW w:w="1700" w:type="dxa"/>
          </w:tcPr>
          <w:p w14:paraId="185F2D37" w14:textId="77777777" w:rsidR="00524A5D" w:rsidRPr="0044437C" w:rsidRDefault="00000000">
            <w:pPr>
              <w:pStyle w:val="TAH"/>
            </w:pPr>
            <w:r w:rsidRPr="0044437C">
              <w:t>Comment</w:t>
            </w:r>
          </w:p>
        </w:tc>
        <w:tc>
          <w:tcPr>
            <w:tcW w:w="1133" w:type="dxa"/>
          </w:tcPr>
          <w:p w14:paraId="165663B6" w14:textId="77777777" w:rsidR="00524A5D" w:rsidRPr="0044437C" w:rsidRDefault="00000000">
            <w:pPr>
              <w:pStyle w:val="TAH"/>
            </w:pPr>
            <w:r w:rsidRPr="0044437C">
              <w:t>Condition</w:t>
            </w:r>
          </w:p>
        </w:tc>
      </w:tr>
      <w:tr w:rsidR="00524A5D" w:rsidRPr="0044437C" w14:paraId="67D951B9" w14:textId="77777777">
        <w:trPr>
          <w:jc w:val="center"/>
        </w:trPr>
        <w:tc>
          <w:tcPr>
            <w:tcW w:w="4427" w:type="dxa"/>
          </w:tcPr>
          <w:p w14:paraId="1589C8E5" w14:textId="77777777" w:rsidR="00524A5D" w:rsidRPr="0044437C" w:rsidRDefault="00000000">
            <w:pPr>
              <w:pStyle w:val="TAL"/>
            </w:pPr>
            <w:r w:rsidRPr="0044437C">
              <w:t xml:space="preserve">    additionalSpectrumEmission</w:t>
            </w:r>
          </w:p>
        </w:tc>
        <w:tc>
          <w:tcPr>
            <w:tcW w:w="2267" w:type="dxa"/>
          </w:tcPr>
          <w:p w14:paraId="61ECAC37" w14:textId="77777777" w:rsidR="00524A5D" w:rsidRPr="0044437C" w:rsidRDefault="00000000">
            <w:pPr>
              <w:pStyle w:val="TAL"/>
            </w:pPr>
            <w:r w:rsidRPr="0044437C">
              <w:t>24 (NS_24)</w:t>
            </w:r>
          </w:p>
        </w:tc>
        <w:tc>
          <w:tcPr>
            <w:tcW w:w="1700" w:type="dxa"/>
          </w:tcPr>
          <w:p w14:paraId="4F97AE91" w14:textId="77777777" w:rsidR="00524A5D" w:rsidRPr="0044437C" w:rsidRDefault="00524A5D"/>
        </w:tc>
        <w:tc>
          <w:tcPr>
            <w:tcW w:w="1133" w:type="dxa"/>
          </w:tcPr>
          <w:p w14:paraId="0910E2CC" w14:textId="77777777" w:rsidR="00524A5D" w:rsidRPr="0044437C" w:rsidRDefault="00524A5D">
            <w:pPr>
              <w:pStyle w:val="TAL"/>
            </w:pPr>
          </w:p>
        </w:tc>
      </w:tr>
    </w:tbl>
    <w:p w14:paraId="17210718" w14:textId="77777777" w:rsidR="00524A5D" w:rsidRPr="0044437C" w:rsidRDefault="00524A5D"/>
    <w:p w14:paraId="6919D1DF" w14:textId="77777777" w:rsidR="00524A5D" w:rsidRPr="0044437C" w:rsidRDefault="00000000">
      <w:pPr>
        <w:pStyle w:val="H6"/>
      </w:pPr>
      <w:bookmarkStart w:id="453" w:name="MCCQCTEMPBM_00000067"/>
      <w:r w:rsidRPr="0044437C">
        <w:t>6.2A.3.5</w:t>
      </w:r>
      <w:r w:rsidRPr="0044437C">
        <w:tab/>
        <w:t>Test requirements</w:t>
      </w:r>
    </w:p>
    <w:bookmarkEnd w:id="453"/>
    <w:p w14:paraId="1E955405" w14:textId="77777777" w:rsidR="00524A5D" w:rsidRPr="0044437C" w:rsidRDefault="00000000">
      <w:r w:rsidRPr="0044437C">
        <w:t xml:space="preserve">The maximum output power derived in step 3 shall be within the range prescribed by the nominal maximum output power and tolerance in the applicable table from Table 6.2.4EA.5-1 to Table </w:t>
      </w:r>
      <w:r w:rsidRPr="0044437C">
        <w:rPr>
          <w:lang w:eastAsia="zh-CN"/>
        </w:rPr>
        <w:t>6.2.4EA.5-22</w:t>
      </w:r>
      <w:r w:rsidRPr="0044437C">
        <w:t>. The allowed A-MPR values specified in Table 6.2.4EA-1 are in addition to the allowed MPR requirements specified in clause 6.2.3</w:t>
      </w:r>
      <w:r w:rsidRPr="0044437C">
        <w:rPr>
          <w:lang w:eastAsia="ja-JP"/>
        </w:rPr>
        <w:t xml:space="preserve"> EA</w:t>
      </w:r>
      <w:r w:rsidRPr="0044437C">
        <w:t>. For the UE maximum output power modified by MPR and/or A-MPR, the power limits specified in Table 6.2.5</w:t>
      </w:r>
      <w:r w:rsidRPr="0044437C">
        <w:rPr>
          <w:lang w:eastAsia="ja-JP"/>
        </w:rPr>
        <w:t xml:space="preserve"> EA</w:t>
      </w:r>
      <w:r w:rsidRPr="0044437C">
        <w:t xml:space="preserve">.3-1 </w:t>
      </w:r>
      <w:r w:rsidRPr="0044437C">
        <w:rPr>
          <w:lang w:eastAsia="ja-JP"/>
        </w:rPr>
        <w:t xml:space="preserve">and </w:t>
      </w:r>
      <w:r w:rsidRPr="0044437C">
        <w:t>6.2.5</w:t>
      </w:r>
      <w:r w:rsidRPr="0044437C">
        <w:rPr>
          <w:lang w:eastAsia="ja-JP"/>
        </w:rPr>
        <w:t>EA</w:t>
      </w:r>
      <w:r w:rsidRPr="0044437C">
        <w:t>.3-</w:t>
      </w:r>
      <w:r w:rsidRPr="0044437C">
        <w:rPr>
          <w:lang w:eastAsia="ja-JP"/>
        </w:rPr>
        <w:t xml:space="preserve">2 </w:t>
      </w:r>
      <w:r w:rsidRPr="0044437C">
        <w:t>apply.</w:t>
      </w:r>
    </w:p>
    <w:p w14:paraId="61C50EE5" w14:textId="77777777" w:rsidR="00524A5D" w:rsidRPr="0044437C" w:rsidRDefault="00000000">
      <w:pPr>
        <w:pStyle w:val="TH"/>
      </w:pPr>
      <w:r w:rsidRPr="0044437C">
        <w:rPr>
          <w:rFonts w:cs="v5.0.0"/>
        </w:rPr>
        <w:t>Table 6.2A.3.5-</w:t>
      </w:r>
      <w:r w:rsidRPr="0044437C">
        <w:t>1</w:t>
      </w:r>
      <w:r w:rsidRPr="0044437C">
        <w:rPr>
          <w:rFonts w:cs="v5.0.0"/>
        </w:rPr>
        <w:t xml:space="preserve">: UE Power Class test requirements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D9412E" w14:textId="77777777" w:rsidR="00524A5D" w:rsidRPr="0044437C" w:rsidRDefault="00000000">
            <w:pPr>
              <w:pStyle w:val="TAH"/>
            </w:pPr>
            <w:bookmarkStart w:id="454" w:name="MCCQCTEMPBM_00000457"/>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Pr="0044437C" w:rsidRDefault="00000000">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Pr="0044437C" w:rsidRDefault="00000000">
            <w:pPr>
              <w:pStyle w:val="TAH"/>
            </w:pPr>
            <w:r w:rsidRPr="0044437C">
              <w:t>Power class 5</w:t>
            </w:r>
          </w:p>
        </w:tc>
      </w:tr>
      <w:tr w:rsidR="00524A5D" w:rsidRPr="0044437C"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1E4CF8"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Pr="0044437C" w:rsidRDefault="00000000">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Pr="0044437C" w:rsidRDefault="00000000">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239BECD" w14:textId="77777777" w:rsidR="00524A5D" w:rsidRPr="0044437C" w:rsidRDefault="00000000">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C598641" w14:textId="77777777" w:rsidR="00524A5D" w:rsidRPr="0044437C" w:rsidRDefault="00000000">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8045E7" w14:textId="77777777" w:rsidR="00524A5D" w:rsidRPr="0044437C" w:rsidRDefault="00000000">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068409" w14:textId="77777777" w:rsidR="00524A5D" w:rsidRPr="0044437C" w:rsidRDefault="00000000">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Pr="0044437C" w:rsidRDefault="00000000">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Pr="0044437C" w:rsidRDefault="00000000">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44437C" w:rsidRDefault="00000000">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Pr="0044437C" w:rsidRDefault="00000000">
            <w:pPr>
              <w:pStyle w:val="TAH"/>
            </w:pPr>
            <w:r w:rsidRPr="0044437C">
              <w:t>Lower limit (dBm)</w:t>
            </w:r>
          </w:p>
        </w:tc>
      </w:tr>
      <w:tr w:rsidR="00524A5D" w:rsidRPr="0044437C"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8F0362" w14:textId="77777777" w:rsidR="00524A5D" w:rsidRPr="0044437C" w:rsidRDefault="00000000">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Pr="0044437C" w:rsidRDefault="00000000">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DC09E7" w14:textId="77777777" w:rsidR="00524A5D" w:rsidRPr="0044437C" w:rsidRDefault="00000000">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74C96B"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FA4C"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11E2B7" w14:textId="77777777" w:rsidR="00524A5D" w:rsidRPr="0044437C" w:rsidRDefault="00000000">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Pr="0044437C" w:rsidRDefault="00000000">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Pr="0044437C" w:rsidRDefault="00000000">
            <w:pPr>
              <w:pStyle w:val="TAC"/>
            </w:pPr>
            <w:r w:rsidRPr="0044437C">
              <w:t>17.3</w:t>
            </w:r>
          </w:p>
        </w:tc>
      </w:tr>
      <w:tr w:rsidR="00524A5D" w:rsidRPr="0044437C"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C69E85"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Pr="0044437C" w:rsidRDefault="00000000">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1A3FA8" w14:textId="77777777" w:rsidR="00524A5D" w:rsidRPr="0044437C" w:rsidRDefault="00000000">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108E753"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9F2615"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84BFAD" w14:textId="77777777" w:rsidR="00524A5D" w:rsidRPr="0044437C" w:rsidRDefault="00000000">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Pr="0044437C" w:rsidRDefault="00000000">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Pr="0044437C" w:rsidRDefault="00000000">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Pr="0044437C" w:rsidRDefault="00000000">
            <w:pPr>
              <w:pStyle w:val="TAC"/>
            </w:pPr>
            <w:r w:rsidRPr="0044437C">
              <w:t>14.8</w:t>
            </w:r>
          </w:p>
        </w:tc>
      </w:tr>
      <w:tr w:rsidR="00524A5D" w:rsidRPr="0044437C"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099267" w14:textId="77777777" w:rsidR="00524A5D" w:rsidRPr="0044437C" w:rsidRDefault="00000000">
            <w:pPr>
              <w:pStyle w:val="TAC"/>
            </w:pPr>
            <w:r w:rsidRPr="0044437C">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Pr="0044437C" w:rsidRDefault="00000000">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FC1444" w14:textId="77777777" w:rsidR="00524A5D" w:rsidRPr="0044437C" w:rsidRDefault="00000000">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A26492"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F91626"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D372DD" w14:textId="77777777" w:rsidR="00524A5D" w:rsidRPr="0044437C" w:rsidRDefault="00000000">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Pr="0044437C" w:rsidRDefault="00000000">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Pr="0044437C" w:rsidRDefault="00000000">
            <w:pPr>
              <w:pStyle w:val="TAC"/>
            </w:pPr>
            <w:r w:rsidRPr="0044437C">
              <w:t>13.3</w:t>
            </w:r>
          </w:p>
        </w:tc>
      </w:tr>
      <w:tr w:rsidR="00524A5D" w:rsidRPr="0044437C"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D35E4E"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Pr="0044437C" w:rsidRDefault="00000000">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B573EF" w14:textId="77777777" w:rsidR="00524A5D" w:rsidRPr="0044437C" w:rsidRDefault="00000000">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2D5485"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102ABD"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4465E3" w14:textId="77777777" w:rsidR="00524A5D" w:rsidRPr="0044437C" w:rsidRDefault="00000000">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Pr="0044437C" w:rsidRDefault="00000000">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Pr="0044437C" w:rsidRDefault="00000000">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Pr="0044437C" w:rsidRDefault="00000000">
            <w:pPr>
              <w:pStyle w:val="TAC"/>
            </w:pPr>
            <w:r w:rsidRPr="0044437C">
              <w:t>14.8</w:t>
            </w:r>
          </w:p>
        </w:tc>
      </w:tr>
      <w:tr w:rsidR="00524A5D" w:rsidRPr="0044437C"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0394A7" w14:textId="77777777" w:rsidR="00524A5D" w:rsidRPr="0044437C" w:rsidRDefault="00000000">
            <w:pPr>
              <w:pStyle w:val="TAC"/>
            </w:pPr>
            <w:r w:rsidRPr="0044437C">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Pr="0044437C" w:rsidRDefault="00000000">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9E5873" w14:textId="77777777" w:rsidR="00524A5D" w:rsidRPr="0044437C" w:rsidRDefault="00000000">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B42F90"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915D7C"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C4467" w14:textId="77777777" w:rsidR="00524A5D" w:rsidRPr="0044437C" w:rsidRDefault="00000000">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Pr="0044437C" w:rsidRDefault="00000000">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Pr="0044437C" w:rsidRDefault="00000000">
            <w:pPr>
              <w:pStyle w:val="TAC"/>
            </w:pPr>
            <w:r w:rsidRPr="0044437C">
              <w:t>13.3</w:t>
            </w:r>
          </w:p>
        </w:tc>
      </w:tr>
      <w:tr w:rsidR="00524A5D" w:rsidRPr="0044437C"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Pr="0044437C" w:rsidRDefault="00000000">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54"/>
    </w:tbl>
    <w:p w14:paraId="4627C2CF" w14:textId="77777777" w:rsidR="00524A5D" w:rsidRPr="0044437C" w:rsidRDefault="00524A5D">
      <w:pPr>
        <w:rPr>
          <w:lang w:eastAsia="zh-CN"/>
        </w:rPr>
      </w:pPr>
    </w:p>
    <w:p w14:paraId="7E695E5B" w14:textId="77777777" w:rsidR="00524A5D" w:rsidRPr="0044437C" w:rsidRDefault="00000000">
      <w:pPr>
        <w:pStyle w:val="TH"/>
      </w:pPr>
      <w:r w:rsidRPr="0044437C">
        <w:rPr>
          <w:rFonts w:cs="v5.0.0"/>
        </w:rPr>
        <w:t>Table 6.2A.3.5-</w:t>
      </w:r>
      <w:r w:rsidRPr="0044437C">
        <w:t>1a</w:t>
      </w:r>
      <w:r w:rsidRPr="0044437C">
        <w:rPr>
          <w:rFonts w:cs="v5.0.0"/>
        </w:rPr>
        <w:t xml:space="preserve">: UE Power Class test requirements, subPRB allocation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55BD20" w14:textId="77777777" w:rsidR="00524A5D" w:rsidRPr="0044437C" w:rsidRDefault="00000000">
            <w:pPr>
              <w:pStyle w:val="TAH"/>
            </w:pPr>
            <w:bookmarkStart w:id="455" w:name="MCCQCTEMPBM_00000458"/>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Pr="0044437C" w:rsidRDefault="00000000">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Pr="0044437C" w:rsidRDefault="00000000">
            <w:pPr>
              <w:pStyle w:val="TAH"/>
            </w:pPr>
            <w:r w:rsidRPr="0044437C">
              <w:t>Power class 5</w:t>
            </w:r>
          </w:p>
        </w:tc>
      </w:tr>
      <w:tr w:rsidR="00524A5D" w:rsidRPr="0044437C"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BB99D2"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Pr="0044437C" w:rsidRDefault="00000000">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Pr="0044437C" w:rsidRDefault="00000000">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8BEAF84" w14:textId="77777777" w:rsidR="00524A5D" w:rsidRPr="0044437C" w:rsidRDefault="00000000">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602EF4" w14:textId="77777777" w:rsidR="00524A5D" w:rsidRPr="0044437C" w:rsidRDefault="00000000">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F5EB82" w14:textId="77777777" w:rsidR="00524A5D" w:rsidRPr="0044437C" w:rsidRDefault="00000000">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589BCB" w14:textId="77777777" w:rsidR="00524A5D" w:rsidRPr="0044437C" w:rsidRDefault="00000000">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Pr="0044437C" w:rsidRDefault="00000000">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Pr="0044437C" w:rsidRDefault="00000000">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44437C" w:rsidRDefault="00000000">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Pr="0044437C" w:rsidRDefault="00000000">
            <w:pPr>
              <w:pStyle w:val="TAH"/>
            </w:pPr>
            <w:r w:rsidRPr="0044437C">
              <w:t>Lower limit (dBm)</w:t>
            </w:r>
          </w:p>
        </w:tc>
      </w:tr>
      <w:tr w:rsidR="00524A5D" w:rsidRPr="0044437C"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18849E" w14:textId="77777777" w:rsidR="00524A5D" w:rsidRPr="0044437C" w:rsidRDefault="00000000">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Pr="0044437C" w:rsidRDefault="00000000">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CF2204" w14:textId="77777777" w:rsidR="00524A5D" w:rsidRPr="0044437C" w:rsidRDefault="00000000">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58B11E"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8FB88B"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A7ABDF" w14:textId="77777777" w:rsidR="00524A5D" w:rsidRPr="0044437C" w:rsidRDefault="00000000">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Pr="0044437C" w:rsidRDefault="00000000">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Pr="0044437C" w:rsidRDefault="00000000">
            <w:pPr>
              <w:pStyle w:val="TAC"/>
            </w:pPr>
            <w:r w:rsidRPr="0044437C">
              <w:t>17.3</w:t>
            </w:r>
          </w:p>
        </w:tc>
      </w:tr>
      <w:tr w:rsidR="00524A5D" w:rsidRPr="0044437C"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Pr="0044437C" w:rsidRDefault="00000000">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55"/>
    </w:tbl>
    <w:p w14:paraId="49D6C8E8" w14:textId="77777777" w:rsidR="00524A5D" w:rsidRPr="0044437C" w:rsidRDefault="00524A5D">
      <w:pPr>
        <w:rPr>
          <w:lang w:eastAsia="zh-CN"/>
        </w:rPr>
      </w:pPr>
    </w:p>
    <w:p w14:paraId="4FE65601" w14:textId="77777777" w:rsidR="00524A5D" w:rsidRPr="0044437C" w:rsidRDefault="00000000">
      <w:pPr>
        <w:pStyle w:val="TH"/>
      </w:pPr>
      <w:r w:rsidRPr="0044437C">
        <w:rPr>
          <w:rFonts w:cs="v5.0.0"/>
        </w:rPr>
        <w:t>Table 6.2A.3.5-</w:t>
      </w:r>
      <w:r w:rsidRPr="0044437C">
        <w:t>2</w:t>
      </w:r>
      <w:r w:rsidRPr="0044437C">
        <w:rPr>
          <w:rFonts w:cs="v5.0.0"/>
        </w:rPr>
        <w:t xml:space="preserve">: UE Power Class test requirements </w:t>
      </w:r>
      <w:r w:rsidRPr="0044437C">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rsidRPr="0044437C" w14:paraId="3A1C613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7E4984" w14:textId="77777777" w:rsidR="00524A5D" w:rsidRPr="0044437C" w:rsidRDefault="00000000">
            <w:pPr>
              <w:pStyle w:val="TAH"/>
            </w:pPr>
            <w:bookmarkStart w:id="456" w:name="MCCQCTEMPBM_00000459"/>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51D72F09" w14:textId="77777777" w:rsidR="00524A5D" w:rsidRPr="0044437C" w:rsidRDefault="00000000">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7343D31" w14:textId="77777777" w:rsidR="00524A5D" w:rsidRPr="0044437C" w:rsidRDefault="00000000">
            <w:pPr>
              <w:pStyle w:val="TAH"/>
            </w:pPr>
            <w:r w:rsidRPr="0044437C">
              <w:t>Power class 5</w:t>
            </w:r>
          </w:p>
        </w:tc>
      </w:tr>
      <w:tr w:rsidR="00524A5D" w:rsidRPr="0044437C" w14:paraId="73268915"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DCB0BDE" w14:textId="77777777" w:rsidR="00524A5D" w:rsidRPr="0044437C"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21933205" w14:textId="77777777" w:rsidR="00524A5D" w:rsidRPr="0044437C" w:rsidRDefault="00000000">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26F2B2B9" w14:textId="77777777" w:rsidR="00524A5D" w:rsidRPr="0044437C" w:rsidRDefault="00000000">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7BF32EE"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11B87E" w14:textId="77777777" w:rsidR="00524A5D" w:rsidRPr="0044437C" w:rsidRDefault="00000000">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BDF800E" w14:textId="77777777" w:rsidR="00524A5D" w:rsidRPr="0044437C" w:rsidRDefault="00000000">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408176" w14:textId="77777777" w:rsidR="00524A5D" w:rsidRPr="0044437C" w:rsidRDefault="00000000">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6DB366C1" w14:textId="77777777" w:rsidR="00524A5D" w:rsidRPr="0044437C" w:rsidRDefault="00000000">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1679E09E" w14:textId="77777777" w:rsidR="00524A5D" w:rsidRPr="0044437C" w:rsidRDefault="00000000">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5CAAD374"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07F02FA" w14:textId="77777777" w:rsidR="00524A5D" w:rsidRPr="0044437C" w:rsidRDefault="00000000">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43A1F1A2"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36BFB243" w14:textId="77777777" w:rsidR="00524A5D" w:rsidRPr="0044437C" w:rsidRDefault="00000000">
            <w:pPr>
              <w:pStyle w:val="TAH"/>
            </w:pPr>
            <w:r w:rsidRPr="0044437C">
              <w:t>Lower limit (dBm)</w:t>
            </w:r>
          </w:p>
        </w:tc>
      </w:tr>
      <w:tr w:rsidR="002557C9" w:rsidRPr="0044437C" w14:paraId="16311AB8"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2865D52E" w14:textId="77777777" w:rsidR="002557C9" w:rsidRPr="0044437C" w:rsidRDefault="002557C9" w:rsidP="002557C9">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65B00493" w14:textId="77777777" w:rsidR="002557C9" w:rsidRPr="0044437C" w:rsidRDefault="002557C9" w:rsidP="002557C9">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2CAC6474" w14:textId="77777777" w:rsidR="002557C9" w:rsidRPr="0044437C" w:rsidRDefault="002557C9" w:rsidP="002557C9">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9682F1" w14:textId="77777777" w:rsidR="002557C9" w:rsidRPr="0044437C" w:rsidRDefault="002557C9" w:rsidP="002557C9">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A385B" w14:textId="77777777" w:rsidR="002557C9" w:rsidRPr="0044437C" w:rsidRDefault="002557C9" w:rsidP="002557C9">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FC0EEFA" w14:textId="77777777" w:rsidR="002557C9" w:rsidRPr="0044437C" w:rsidRDefault="002557C9" w:rsidP="002557C9">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9CA039" w14:textId="77777777" w:rsidR="002557C9" w:rsidRPr="0044437C" w:rsidRDefault="002557C9" w:rsidP="002557C9">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5EBB7569" w14:textId="77777777" w:rsidR="002557C9" w:rsidRPr="0044437C" w:rsidRDefault="002557C9" w:rsidP="002557C9">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58941AA7" w14:textId="3938BA50" w:rsidR="002557C9" w:rsidRPr="0044437C" w:rsidRDefault="002557C9" w:rsidP="002557C9">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44CF6CE2" w14:textId="50505665" w:rsidR="002557C9" w:rsidRPr="0044437C" w:rsidRDefault="002557C9" w:rsidP="002557C9">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6490E960" w14:textId="350F3789" w:rsidR="002557C9" w:rsidRPr="0044437C" w:rsidRDefault="002557C9" w:rsidP="002557C9">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2655E876" w14:textId="77777777" w:rsidR="002557C9" w:rsidRPr="0044437C" w:rsidRDefault="002557C9" w:rsidP="002557C9">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48C3AF83" w14:textId="23D24A41" w:rsidR="002557C9" w:rsidRPr="0044437C" w:rsidRDefault="002557C9" w:rsidP="002557C9">
            <w:pPr>
              <w:pStyle w:val="TAC"/>
            </w:pPr>
            <w:r w:rsidRPr="0044437C">
              <w:t>15.3</w:t>
            </w:r>
          </w:p>
        </w:tc>
      </w:tr>
      <w:tr w:rsidR="002557C9" w:rsidRPr="0044437C" w14:paraId="73564606"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4DACE6C" w14:textId="77777777" w:rsidR="002557C9" w:rsidRPr="0044437C" w:rsidRDefault="002557C9" w:rsidP="002557C9">
            <w:pPr>
              <w:pStyle w:val="TAC"/>
            </w:pPr>
            <w:r w:rsidRPr="0044437C">
              <w:t>2</w:t>
            </w:r>
          </w:p>
        </w:tc>
        <w:tc>
          <w:tcPr>
            <w:tcW w:w="708" w:type="dxa"/>
            <w:tcBorders>
              <w:top w:val="single" w:sz="4" w:space="0" w:color="auto"/>
              <w:left w:val="single" w:sz="4" w:space="0" w:color="auto"/>
              <w:bottom w:val="single" w:sz="4" w:space="0" w:color="auto"/>
              <w:right w:val="single" w:sz="4" w:space="0" w:color="auto"/>
            </w:tcBorders>
          </w:tcPr>
          <w:p w14:paraId="092DED50" w14:textId="77777777" w:rsidR="002557C9" w:rsidRPr="0044437C" w:rsidRDefault="002557C9" w:rsidP="002557C9">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1F5D514" w14:textId="77777777" w:rsidR="002557C9" w:rsidRPr="0044437C" w:rsidRDefault="002557C9" w:rsidP="002557C9">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30E4" w14:textId="77777777" w:rsidR="002557C9" w:rsidRPr="0044437C" w:rsidRDefault="002557C9" w:rsidP="002557C9">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EC5F62" w14:textId="77777777" w:rsidR="002557C9" w:rsidRPr="0044437C" w:rsidRDefault="002557C9" w:rsidP="002557C9">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43A86" w14:textId="77777777" w:rsidR="002557C9" w:rsidRPr="0044437C" w:rsidRDefault="002557C9" w:rsidP="002557C9">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15ED56" w14:textId="77777777" w:rsidR="002557C9" w:rsidRPr="0044437C" w:rsidRDefault="002557C9" w:rsidP="002557C9">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013EE11A" w14:textId="77777777" w:rsidR="002557C9" w:rsidRPr="0044437C" w:rsidRDefault="002557C9" w:rsidP="002557C9">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644E424A" w14:textId="55775E07" w:rsidR="002557C9" w:rsidRPr="0044437C" w:rsidRDefault="002557C9" w:rsidP="002557C9">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2951F24B" w14:textId="5F5F1825" w:rsidR="002557C9" w:rsidRPr="0044437C" w:rsidRDefault="002557C9" w:rsidP="002557C9">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47C8EB48" w14:textId="5E2E28F8" w:rsidR="002557C9" w:rsidRPr="0044437C" w:rsidRDefault="002557C9" w:rsidP="002557C9">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1F7004D" w14:textId="77777777" w:rsidR="002557C9" w:rsidRPr="0044437C" w:rsidRDefault="002557C9" w:rsidP="002557C9">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BD346F6" w14:textId="2BE690A8" w:rsidR="002557C9" w:rsidRPr="0044437C" w:rsidRDefault="002557C9" w:rsidP="002557C9">
            <w:pPr>
              <w:pStyle w:val="TAC"/>
            </w:pPr>
            <w:r w:rsidRPr="0044437C">
              <w:t>14.8</w:t>
            </w:r>
          </w:p>
        </w:tc>
      </w:tr>
      <w:tr w:rsidR="002557C9" w:rsidRPr="0044437C" w14:paraId="0D65BA1A"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4FC95249" w14:textId="77777777" w:rsidR="002557C9" w:rsidRPr="0044437C" w:rsidRDefault="002557C9" w:rsidP="002557C9">
            <w:pPr>
              <w:pStyle w:val="TAC"/>
            </w:pPr>
            <w:r w:rsidRPr="0044437C">
              <w:t>3</w:t>
            </w:r>
          </w:p>
        </w:tc>
        <w:tc>
          <w:tcPr>
            <w:tcW w:w="708" w:type="dxa"/>
            <w:tcBorders>
              <w:top w:val="single" w:sz="4" w:space="0" w:color="auto"/>
              <w:left w:val="single" w:sz="4" w:space="0" w:color="auto"/>
              <w:bottom w:val="single" w:sz="4" w:space="0" w:color="auto"/>
              <w:right w:val="single" w:sz="4" w:space="0" w:color="auto"/>
            </w:tcBorders>
          </w:tcPr>
          <w:p w14:paraId="796688F7" w14:textId="77777777" w:rsidR="002557C9" w:rsidRPr="0044437C" w:rsidRDefault="002557C9" w:rsidP="002557C9">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6DA172C0" w14:textId="77777777" w:rsidR="002557C9" w:rsidRPr="0044437C" w:rsidRDefault="002557C9" w:rsidP="002557C9">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BC15E0" w14:textId="77777777" w:rsidR="002557C9" w:rsidRPr="0044437C" w:rsidRDefault="002557C9" w:rsidP="002557C9">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A02264" w14:textId="77777777" w:rsidR="002557C9" w:rsidRPr="0044437C" w:rsidRDefault="002557C9" w:rsidP="002557C9">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954455F" w14:textId="77777777" w:rsidR="002557C9" w:rsidRPr="0044437C" w:rsidRDefault="002557C9" w:rsidP="002557C9">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F62ED8" w14:textId="77777777" w:rsidR="002557C9" w:rsidRPr="0044437C" w:rsidRDefault="002557C9" w:rsidP="002557C9">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3F6FEC6F" w14:textId="77777777" w:rsidR="002557C9" w:rsidRPr="0044437C" w:rsidRDefault="002557C9" w:rsidP="002557C9">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3CE419B" w14:textId="47483959" w:rsidR="002557C9" w:rsidRPr="0044437C" w:rsidRDefault="002557C9" w:rsidP="002557C9">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5AB7A4A2" w14:textId="38CCEDA4" w:rsidR="002557C9" w:rsidRPr="0044437C" w:rsidRDefault="002557C9" w:rsidP="002557C9">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5233C613" w14:textId="28C56C0B" w:rsidR="002557C9" w:rsidRPr="0044437C" w:rsidRDefault="002557C9" w:rsidP="002557C9">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7429DF9" w14:textId="77777777" w:rsidR="002557C9" w:rsidRPr="0044437C" w:rsidRDefault="002557C9" w:rsidP="002557C9">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41B30F7B" w14:textId="38CEB611" w:rsidR="002557C9" w:rsidRPr="0044437C" w:rsidRDefault="002557C9" w:rsidP="002557C9">
            <w:pPr>
              <w:pStyle w:val="TAC"/>
            </w:pPr>
            <w:r w:rsidRPr="0044437C">
              <w:t>13.3</w:t>
            </w:r>
          </w:p>
        </w:tc>
      </w:tr>
      <w:tr w:rsidR="002557C9" w:rsidRPr="0044437C" w14:paraId="293C9BC1"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2A137D0" w14:textId="77777777" w:rsidR="002557C9" w:rsidRPr="0044437C" w:rsidRDefault="002557C9" w:rsidP="002557C9">
            <w:pPr>
              <w:pStyle w:val="TAC"/>
            </w:pPr>
            <w:r w:rsidRPr="0044437C">
              <w:t>4</w:t>
            </w:r>
          </w:p>
        </w:tc>
        <w:tc>
          <w:tcPr>
            <w:tcW w:w="708" w:type="dxa"/>
            <w:tcBorders>
              <w:top w:val="single" w:sz="4" w:space="0" w:color="auto"/>
              <w:left w:val="single" w:sz="4" w:space="0" w:color="auto"/>
              <w:bottom w:val="single" w:sz="4" w:space="0" w:color="auto"/>
              <w:right w:val="single" w:sz="4" w:space="0" w:color="auto"/>
            </w:tcBorders>
          </w:tcPr>
          <w:p w14:paraId="4DE6DB29" w14:textId="77777777" w:rsidR="002557C9" w:rsidRPr="0044437C" w:rsidRDefault="002557C9" w:rsidP="002557C9">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2C72A15E" w14:textId="77777777" w:rsidR="002557C9" w:rsidRPr="0044437C" w:rsidRDefault="002557C9" w:rsidP="002557C9">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A55516" w14:textId="77777777" w:rsidR="002557C9" w:rsidRPr="0044437C" w:rsidRDefault="002557C9" w:rsidP="002557C9">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BE00D7" w14:textId="77777777" w:rsidR="002557C9" w:rsidRPr="0044437C" w:rsidRDefault="002557C9" w:rsidP="002557C9">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532F566" w14:textId="77777777" w:rsidR="002557C9" w:rsidRPr="0044437C" w:rsidRDefault="002557C9" w:rsidP="002557C9">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FD13DB" w14:textId="77777777" w:rsidR="002557C9" w:rsidRPr="0044437C" w:rsidRDefault="002557C9" w:rsidP="002557C9">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4DEFB58A" w14:textId="77777777" w:rsidR="002557C9" w:rsidRPr="0044437C" w:rsidRDefault="002557C9" w:rsidP="002557C9">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00144814" w14:textId="6D2B7C5F" w:rsidR="002557C9" w:rsidRPr="0044437C" w:rsidRDefault="002557C9" w:rsidP="002557C9">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251DCBAF" w14:textId="384F2C51" w:rsidR="002557C9" w:rsidRPr="0044437C" w:rsidRDefault="002557C9" w:rsidP="002557C9">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031BB6B2" w14:textId="5063F72B" w:rsidR="002557C9" w:rsidRPr="0044437C" w:rsidRDefault="002557C9" w:rsidP="002557C9">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93C7BAA" w14:textId="77777777" w:rsidR="002557C9" w:rsidRPr="0044437C" w:rsidRDefault="002557C9" w:rsidP="002557C9">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00612106" w14:textId="260DFAFF" w:rsidR="002557C9" w:rsidRPr="0044437C" w:rsidRDefault="002557C9" w:rsidP="002557C9">
            <w:pPr>
              <w:pStyle w:val="TAC"/>
            </w:pPr>
            <w:r w:rsidRPr="0044437C">
              <w:t>14.8</w:t>
            </w:r>
          </w:p>
        </w:tc>
      </w:tr>
      <w:tr w:rsidR="002557C9" w:rsidRPr="0044437C" w14:paraId="1B98A80B"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52FF3EA" w14:textId="77777777" w:rsidR="002557C9" w:rsidRPr="0044437C" w:rsidRDefault="002557C9" w:rsidP="002557C9">
            <w:pPr>
              <w:pStyle w:val="TAC"/>
            </w:pPr>
            <w:r w:rsidRPr="0044437C">
              <w:t>5</w:t>
            </w:r>
          </w:p>
        </w:tc>
        <w:tc>
          <w:tcPr>
            <w:tcW w:w="708" w:type="dxa"/>
            <w:tcBorders>
              <w:top w:val="single" w:sz="4" w:space="0" w:color="auto"/>
              <w:left w:val="single" w:sz="4" w:space="0" w:color="auto"/>
              <w:bottom w:val="single" w:sz="4" w:space="0" w:color="auto"/>
              <w:right w:val="single" w:sz="4" w:space="0" w:color="auto"/>
            </w:tcBorders>
          </w:tcPr>
          <w:p w14:paraId="6BAD0DBB" w14:textId="77777777" w:rsidR="002557C9" w:rsidRPr="0044437C" w:rsidRDefault="002557C9" w:rsidP="002557C9">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68F4A1D6" w14:textId="77777777" w:rsidR="002557C9" w:rsidRPr="0044437C" w:rsidRDefault="002557C9" w:rsidP="002557C9">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F185F5" w14:textId="77777777" w:rsidR="002557C9" w:rsidRPr="0044437C" w:rsidRDefault="002557C9" w:rsidP="002557C9">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ACBB1B" w14:textId="77777777" w:rsidR="002557C9" w:rsidRPr="0044437C" w:rsidRDefault="002557C9" w:rsidP="002557C9">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C92D001" w14:textId="77777777" w:rsidR="002557C9" w:rsidRPr="0044437C" w:rsidRDefault="002557C9" w:rsidP="002557C9">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427DFE" w14:textId="77777777" w:rsidR="002557C9" w:rsidRPr="0044437C" w:rsidRDefault="002557C9" w:rsidP="002557C9">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CE86BFC" w14:textId="77777777" w:rsidR="002557C9" w:rsidRPr="0044437C" w:rsidRDefault="002557C9" w:rsidP="002557C9">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7B83A644" w14:textId="0162E254" w:rsidR="002557C9" w:rsidRPr="0044437C" w:rsidRDefault="002557C9" w:rsidP="002557C9">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048E8B7F" w14:textId="49917440" w:rsidR="002557C9" w:rsidRPr="0044437C" w:rsidRDefault="002557C9" w:rsidP="002557C9">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6B8A464D" w14:textId="6C259CE1" w:rsidR="002557C9" w:rsidRPr="0044437C" w:rsidRDefault="002557C9" w:rsidP="002557C9">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32B7D689" w14:textId="77777777" w:rsidR="002557C9" w:rsidRPr="0044437C" w:rsidRDefault="002557C9" w:rsidP="002557C9">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51AE023C" w14:textId="7A00630A" w:rsidR="002557C9" w:rsidRPr="0044437C" w:rsidRDefault="002557C9" w:rsidP="002557C9">
            <w:pPr>
              <w:pStyle w:val="TAC"/>
            </w:pPr>
            <w:r w:rsidRPr="0044437C">
              <w:t>13.3</w:t>
            </w:r>
          </w:p>
        </w:tc>
      </w:tr>
      <w:tr w:rsidR="00524A5D" w:rsidRPr="0044437C" w14:paraId="47FEEA2A"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4A736538" w14:textId="77777777" w:rsidR="00524A5D" w:rsidRPr="0044437C" w:rsidRDefault="00000000">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56"/>
    </w:tbl>
    <w:p w14:paraId="196A186A" w14:textId="77777777" w:rsidR="00524A5D" w:rsidRPr="0044437C" w:rsidRDefault="00524A5D">
      <w:pPr>
        <w:rPr>
          <w:lang w:eastAsia="zh-CN"/>
        </w:rPr>
      </w:pPr>
    </w:p>
    <w:p w14:paraId="1637551B" w14:textId="77777777" w:rsidR="00524A5D" w:rsidRPr="0044437C" w:rsidRDefault="00000000">
      <w:pPr>
        <w:pStyle w:val="TH"/>
      </w:pPr>
      <w:r w:rsidRPr="0044437C">
        <w:rPr>
          <w:rFonts w:cs="v5.0.0"/>
        </w:rPr>
        <w:lastRenderedPageBreak/>
        <w:t>Table 6.2A.3.5-</w:t>
      </w:r>
      <w:r w:rsidRPr="0044437C">
        <w:t>1a</w:t>
      </w:r>
      <w:r w:rsidRPr="0044437C">
        <w:rPr>
          <w:rFonts w:cs="v5.0.0"/>
        </w:rPr>
        <w:t xml:space="preserve">: UE Power Class test requirements, subPRB allocation </w:t>
      </w:r>
      <w:r w:rsidRPr="0044437C">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rsidRPr="0044437C" w14:paraId="570B497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C8A1EE" w14:textId="77777777" w:rsidR="00524A5D" w:rsidRPr="0044437C" w:rsidRDefault="00000000">
            <w:pPr>
              <w:pStyle w:val="TAH"/>
            </w:pPr>
            <w:bookmarkStart w:id="457" w:name="MCCQCTEMPBM_00000460"/>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22F91F59" w14:textId="77777777" w:rsidR="00524A5D" w:rsidRPr="0044437C" w:rsidRDefault="00000000">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A3464C9" w14:textId="77777777" w:rsidR="00524A5D" w:rsidRPr="0044437C" w:rsidRDefault="00000000">
            <w:pPr>
              <w:pStyle w:val="TAH"/>
            </w:pPr>
            <w:r w:rsidRPr="0044437C">
              <w:t>Power class 5</w:t>
            </w:r>
          </w:p>
        </w:tc>
      </w:tr>
      <w:tr w:rsidR="00524A5D" w:rsidRPr="0044437C" w14:paraId="575018DE"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0F0B69" w14:textId="77777777" w:rsidR="00524A5D" w:rsidRPr="0044437C"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4735B487" w14:textId="77777777" w:rsidR="00524A5D" w:rsidRPr="0044437C" w:rsidRDefault="00000000">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725B82C5" w14:textId="77777777" w:rsidR="00524A5D" w:rsidRPr="0044437C" w:rsidRDefault="00000000">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BB4B6B4"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ED1EA0A" w14:textId="77777777" w:rsidR="00524A5D" w:rsidRPr="0044437C" w:rsidRDefault="00000000">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0C4285" w14:textId="77777777" w:rsidR="00524A5D" w:rsidRPr="0044437C" w:rsidRDefault="00000000">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F60CDB2" w14:textId="77777777" w:rsidR="00524A5D" w:rsidRPr="0044437C" w:rsidRDefault="00000000">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4FBFF65C" w14:textId="77777777" w:rsidR="00524A5D" w:rsidRPr="0044437C" w:rsidRDefault="00000000">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125B1951" w14:textId="77777777" w:rsidR="00524A5D" w:rsidRPr="0044437C" w:rsidRDefault="00000000">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4BE6EF7F"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57EC861" w14:textId="77777777" w:rsidR="00524A5D" w:rsidRPr="0044437C" w:rsidRDefault="00000000">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BDA2B00"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1BB058EC" w14:textId="77777777" w:rsidR="00524A5D" w:rsidRPr="0044437C" w:rsidRDefault="00000000">
            <w:pPr>
              <w:pStyle w:val="TAH"/>
            </w:pPr>
            <w:r w:rsidRPr="0044437C">
              <w:t>Lower limit (dBm)</w:t>
            </w:r>
          </w:p>
        </w:tc>
      </w:tr>
      <w:tr w:rsidR="002557C9" w:rsidRPr="0044437C" w14:paraId="7F0D2DE5"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36D6F343" w14:textId="77777777" w:rsidR="002557C9" w:rsidRPr="0044437C" w:rsidRDefault="002557C9" w:rsidP="002557C9">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6F3F196B" w14:textId="77777777" w:rsidR="002557C9" w:rsidRPr="0044437C" w:rsidRDefault="002557C9" w:rsidP="002557C9">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2BF1408" w14:textId="77777777" w:rsidR="002557C9" w:rsidRPr="0044437C" w:rsidRDefault="002557C9" w:rsidP="002557C9">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7061FA" w14:textId="77777777" w:rsidR="002557C9" w:rsidRPr="0044437C" w:rsidRDefault="002557C9" w:rsidP="002557C9">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6BA351" w14:textId="77777777" w:rsidR="002557C9" w:rsidRPr="0044437C" w:rsidRDefault="002557C9" w:rsidP="002557C9">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56518B0" w14:textId="77777777" w:rsidR="002557C9" w:rsidRPr="0044437C" w:rsidRDefault="002557C9" w:rsidP="002557C9">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7115F8" w14:textId="77777777" w:rsidR="002557C9" w:rsidRPr="0044437C" w:rsidRDefault="002557C9" w:rsidP="002557C9">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076492A7" w14:textId="77777777" w:rsidR="002557C9" w:rsidRPr="0044437C" w:rsidRDefault="002557C9" w:rsidP="002557C9">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385AD60D" w14:textId="7BE467D9" w:rsidR="002557C9" w:rsidRPr="0044437C" w:rsidRDefault="002557C9" w:rsidP="002557C9">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0FD29235" w14:textId="0470DB5C" w:rsidR="002557C9" w:rsidRPr="0044437C" w:rsidRDefault="002557C9" w:rsidP="002557C9">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1C3FBACC" w14:textId="789BFEB5" w:rsidR="002557C9" w:rsidRPr="0044437C" w:rsidRDefault="002557C9" w:rsidP="002557C9">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3EDD8C8" w14:textId="218A172C" w:rsidR="002557C9" w:rsidRPr="0044437C" w:rsidRDefault="002557C9" w:rsidP="002557C9">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6A26518" w14:textId="13875EFE" w:rsidR="002557C9" w:rsidRPr="0044437C" w:rsidRDefault="002557C9" w:rsidP="002557C9">
            <w:pPr>
              <w:pStyle w:val="TAC"/>
            </w:pPr>
            <w:r w:rsidRPr="0044437C">
              <w:t>15.3</w:t>
            </w:r>
          </w:p>
        </w:tc>
      </w:tr>
      <w:tr w:rsidR="00524A5D" w:rsidRPr="0044437C" w14:paraId="0F0C2011"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37A6A4C6" w14:textId="77777777" w:rsidR="00524A5D" w:rsidRPr="0044437C" w:rsidRDefault="00000000">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57"/>
    </w:tbl>
    <w:p w14:paraId="5F36E160" w14:textId="77777777" w:rsidR="00524A5D" w:rsidRPr="0044437C" w:rsidRDefault="00524A5D">
      <w:pPr>
        <w:rPr>
          <w:i/>
          <w:lang w:eastAsia="zh-TW"/>
        </w:rPr>
      </w:pPr>
    </w:p>
    <w:p w14:paraId="5770F85D" w14:textId="77777777" w:rsidR="00524A5D" w:rsidRPr="0044437C" w:rsidRDefault="00000000">
      <w:pPr>
        <w:pStyle w:val="Heading3"/>
      </w:pPr>
      <w:bookmarkStart w:id="458" w:name="_Toc120570028"/>
      <w:bookmarkStart w:id="459" w:name="_Toc22021"/>
      <w:bookmarkStart w:id="460" w:name="_Toc3807"/>
      <w:bookmarkStart w:id="461" w:name="_Toc14966"/>
      <w:bookmarkStart w:id="462" w:name="_Toc10964"/>
      <w:bookmarkStart w:id="463" w:name="_Toc19533"/>
      <w:bookmarkStart w:id="464" w:name="_Toc121162820"/>
      <w:bookmarkStart w:id="465" w:name="_Toc18486"/>
      <w:bookmarkStart w:id="466" w:name="_Toc194571796"/>
      <w:bookmarkStart w:id="467" w:name="_Toc108616989"/>
      <w:bookmarkStart w:id="468" w:name="_Toc111062035"/>
      <w:bookmarkEnd w:id="422"/>
      <w:r w:rsidRPr="0044437C">
        <w:t>6.2A.4</w:t>
      </w:r>
      <w:r w:rsidRPr="0044437C">
        <w:tab/>
        <w:t>Configured transmitted Power for category M1</w:t>
      </w:r>
      <w:bookmarkEnd w:id="458"/>
      <w:bookmarkEnd w:id="459"/>
      <w:bookmarkEnd w:id="460"/>
      <w:bookmarkEnd w:id="461"/>
      <w:bookmarkEnd w:id="462"/>
      <w:bookmarkEnd w:id="463"/>
      <w:bookmarkEnd w:id="464"/>
      <w:bookmarkEnd w:id="465"/>
      <w:bookmarkEnd w:id="466"/>
    </w:p>
    <w:p w14:paraId="077A4687" w14:textId="77777777" w:rsidR="00524A5D" w:rsidRPr="0044437C" w:rsidRDefault="00000000">
      <w:pPr>
        <w:pStyle w:val="H6"/>
      </w:pPr>
      <w:bookmarkStart w:id="469" w:name="MCCQCTEMPBM_00000068"/>
      <w:r w:rsidRPr="0044437C">
        <w:t>6.2A.4.1</w:t>
      </w:r>
      <w:r w:rsidRPr="0044437C">
        <w:tab/>
        <w:t>Test purpose</w:t>
      </w:r>
    </w:p>
    <w:bookmarkEnd w:id="469"/>
    <w:p w14:paraId="78F07085" w14:textId="77777777" w:rsidR="00524A5D" w:rsidRPr="0044437C" w:rsidRDefault="00000000">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the UE power class.</w:t>
      </w:r>
    </w:p>
    <w:p w14:paraId="3B19A975" w14:textId="77777777" w:rsidR="00524A5D" w:rsidRPr="0044437C" w:rsidRDefault="00000000">
      <w:pPr>
        <w:pStyle w:val="H6"/>
      </w:pPr>
      <w:bookmarkStart w:id="470" w:name="_Toc350971757"/>
      <w:bookmarkStart w:id="471" w:name="MCCQCTEMPBM_00000069"/>
      <w:r w:rsidRPr="0044437C">
        <w:t>6.2A.4.2</w:t>
      </w:r>
      <w:r w:rsidRPr="0044437C">
        <w:tab/>
        <w:t>Test applicability</w:t>
      </w:r>
      <w:bookmarkEnd w:id="470"/>
    </w:p>
    <w:bookmarkEnd w:id="471"/>
    <w:p w14:paraId="6286D32E" w14:textId="77777777" w:rsidR="00524A5D" w:rsidRPr="0044437C" w:rsidRDefault="00000000">
      <w:r w:rsidRPr="0044437C">
        <w:t>This test applies to all types of E-UTRA UE release 17 and forward that support satellite access operation.</w:t>
      </w:r>
    </w:p>
    <w:p w14:paraId="69607834" w14:textId="77777777" w:rsidR="00524A5D" w:rsidRPr="0044437C" w:rsidRDefault="00000000">
      <w:pPr>
        <w:pStyle w:val="H6"/>
      </w:pPr>
      <w:bookmarkStart w:id="472" w:name="_Toc350971758"/>
      <w:bookmarkStart w:id="473" w:name="MCCQCTEMPBM_00000070"/>
      <w:r w:rsidRPr="0044437C">
        <w:t>6.2A.4.3</w:t>
      </w:r>
      <w:r w:rsidRPr="0044437C">
        <w:tab/>
        <w:t>Minimum conformance requirements</w:t>
      </w:r>
      <w:bookmarkEnd w:id="472"/>
    </w:p>
    <w:p w14:paraId="34F063B1" w14:textId="77777777" w:rsidR="00524A5D" w:rsidRPr="0044437C" w:rsidRDefault="00000000">
      <w:bookmarkStart w:id="474" w:name="_Hlk128124445"/>
      <w:bookmarkEnd w:id="473"/>
      <w:r w:rsidRPr="0044437C">
        <w:t>The configured transmitted power requirements in clause 6.2.5 of TS 36.101 [7] shall apply, wherein</w:t>
      </w:r>
    </w:p>
    <w:p w14:paraId="052D605C" w14:textId="77777777" w:rsidR="00524A5D" w:rsidRPr="0044437C" w:rsidRDefault="00000000">
      <w:pPr>
        <w:pStyle w:val="B1"/>
        <w:rPr>
          <w:lang w:eastAsia="zh-CN"/>
        </w:rPr>
      </w:pPr>
      <w:r w:rsidRPr="0044437C">
        <w:t>-</w:t>
      </w:r>
      <w:r w:rsidRPr="0044437C">
        <w:tab/>
      </w:r>
      <w:r w:rsidRPr="0044437C">
        <w:rPr>
          <w:lang w:eastAsia="zh-CN"/>
        </w:rPr>
        <w:t xml:space="preserve">The Maximum output power requirements are specified in </w:t>
      </w:r>
      <w:r w:rsidRPr="0044437C">
        <w:t>TS 36.102 [11] subclause</w:t>
      </w:r>
      <w:r w:rsidRPr="0044437C">
        <w:rPr>
          <w:lang w:eastAsia="zh-CN"/>
        </w:rPr>
        <w:t xml:space="preserve"> 6.2</w:t>
      </w:r>
      <w:r w:rsidRPr="0044437C">
        <w:rPr>
          <w:lang w:eastAsia="zh-TW"/>
        </w:rPr>
        <w:t>A</w:t>
      </w:r>
      <w:r w:rsidRPr="0044437C">
        <w:rPr>
          <w:lang w:eastAsia="zh-CN"/>
        </w:rPr>
        <w:t>.1</w:t>
      </w:r>
    </w:p>
    <w:p w14:paraId="38D661D8" w14:textId="77777777" w:rsidR="00524A5D" w:rsidRPr="0044437C" w:rsidRDefault="00000000">
      <w:pPr>
        <w:pStyle w:val="B1"/>
        <w:rPr>
          <w:lang w:eastAsia="zh-CN"/>
        </w:rPr>
      </w:pPr>
      <w:r w:rsidRPr="0044437C">
        <w:t>-</w:t>
      </w:r>
      <w:r w:rsidRPr="0044437C">
        <w:tab/>
      </w:r>
      <w:r w:rsidRPr="0044437C">
        <w:rPr>
          <w:lang w:eastAsia="zh-CN"/>
        </w:rPr>
        <w:t xml:space="preserve">The MPR requirements are specified in </w:t>
      </w:r>
      <w:r w:rsidRPr="0044437C">
        <w:t>TS 36.102 [11] </w:t>
      </w:r>
      <w:r w:rsidRPr="0044437C">
        <w:rPr>
          <w:lang w:eastAsia="zh-CN"/>
        </w:rPr>
        <w:t>subclause 6.2</w:t>
      </w:r>
      <w:r w:rsidRPr="0044437C">
        <w:rPr>
          <w:lang w:eastAsia="zh-TW"/>
        </w:rPr>
        <w:t>A</w:t>
      </w:r>
      <w:r w:rsidRPr="0044437C">
        <w:rPr>
          <w:lang w:eastAsia="zh-CN"/>
        </w:rPr>
        <w:t>.2</w:t>
      </w:r>
    </w:p>
    <w:p w14:paraId="13746CB2" w14:textId="77777777" w:rsidR="00524A5D" w:rsidRPr="0044437C" w:rsidRDefault="00000000">
      <w:pPr>
        <w:pStyle w:val="B1"/>
        <w:rPr>
          <w:lang w:eastAsia="zh-CN"/>
        </w:rPr>
      </w:pPr>
      <w:r w:rsidRPr="0044437C">
        <w:rPr>
          <w:lang w:eastAsia="zh-CN"/>
        </w:rPr>
        <w:t>-</w:t>
      </w:r>
      <w:r w:rsidRPr="0044437C">
        <w:rPr>
          <w:lang w:eastAsia="zh-CN"/>
        </w:rPr>
        <w:tab/>
        <w:t xml:space="preserve">The A-MPR requirements are specified in </w:t>
      </w:r>
      <w:r w:rsidRPr="0044437C">
        <w:t>TS 36.102 [11] </w:t>
      </w:r>
      <w:r w:rsidRPr="0044437C">
        <w:rPr>
          <w:lang w:eastAsia="zh-CN"/>
        </w:rPr>
        <w:t>subclause 6.2</w:t>
      </w:r>
      <w:r w:rsidRPr="0044437C">
        <w:rPr>
          <w:lang w:eastAsia="zh-TW"/>
        </w:rPr>
        <w:t>A</w:t>
      </w:r>
      <w:r w:rsidRPr="0044437C">
        <w:rPr>
          <w:lang w:eastAsia="zh-CN"/>
        </w:rPr>
        <w:t>.3.</w:t>
      </w:r>
    </w:p>
    <w:p w14:paraId="747A983E" w14:textId="77777777" w:rsidR="00524A5D" w:rsidRPr="0044437C" w:rsidRDefault="00000000">
      <w:pPr>
        <w:pStyle w:val="H6"/>
      </w:pPr>
      <w:bookmarkStart w:id="475" w:name="MCCQCTEMPBM_00000071"/>
      <w:bookmarkEnd w:id="474"/>
      <w:r w:rsidRPr="0044437C">
        <w:t>6.2A.4.4</w:t>
      </w:r>
      <w:r w:rsidRPr="0044437C">
        <w:tab/>
        <w:t>Test description</w:t>
      </w:r>
    </w:p>
    <w:p w14:paraId="1E2F697A" w14:textId="77777777" w:rsidR="00524A5D" w:rsidRPr="0044437C" w:rsidRDefault="00000000">
      <w:pPr>
        <w:pStyle w:val="H6"/>
      </w:pPr>
      <w:bookmarkStart w:id="476" w:name="MCCQCTEMPBM_00000072"/>
      <w:bookmarkEnd w:id="475"/>
      <w:r w:rsidRPr="0044437C">
        <w:t>6.2A.4.4.1</w:t>
      </w:r>
      <w:r w:rsidRPr="0044437C">
        <w:tab/>
        <w:t>Initial condition</w:t>
      </w:r>
    </w:p>
    <w:bookmarkEnd w:id="476"/>
    <w:p w14:paraId="1BEE36F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CBFDD81" w14:textId="77777777" w:rsidR="00524A5D" w:rsidRPr="0044437C" w:rsidRDefault="00000000">
      <w:pPr>
        <w:rPr>
          <w:rFonts w:cs="v5.0.0"/>
          <w:lang w:eastAsia="ja-JP"/>
        </w:rPr>
      </w:pPr>
      <w:r w:rsidRPr="0044437C">
        <w:t xml:space="preserve">The initial test configurations consist of environmental conditions, </w:t>
      </w:r>
      <w:r w:rsidRPr="0044437C">
        <w:rPr>
          <w:lang w:eastAsia="ja-JP"/>
        </w:rPr>
        <w:t xml:space="preserve">test </w:t>
      </w:r>
      <w:r w:rsidRPr="0044437C">
        <w:t>frequencies</w:t>
      </w:r>
      <w:r w:rsidRPr="0044437C">
        <w:rPr>
          <w:lang w:eastAsia="ja-JP"/>
        </w:rPr>
        <w:t>, a</w:t>
      </w:r>
      <w:r w:rsidRPr="0044437C">
        <w:t xml:space="preserve">nd channel bandwidths </w:t>
      </w:r>
      <w:r w:rsidRPr="0044437C">
        <w:rPr>
          <w:lang w:eastAsia="ja-JP"/>
        </w:rPr>
        <w:t xml:space="preserve">based on </w:t>
      </w:r>
      <w:r w:rsidRPr="0044437C">
        <w:t xml:space="preserve">E-UTRA operating bands </w:t>
      </w:r>
      <w:r w:rsidRPr="0044437C">
        <w:rPr>
          <w:lang w:eastAsia="ja-JP"/>
        </w:rPr>
        <w:t xml:space="preserve">specified in table </w:t>
      </w:r>
      <w:r w:rsidRPr="0044437C">
        <w:t>5.2E. All of these configurations shall be tested with applicable test parameters for each channel bandwidth and are shown in table 6.2A.4.4.1-1. The details of the uplink reference measurement channels (RMC</w:t>
      </w:r>
      <w:r w:rsidRPr="0044437C">
        <w:rPr>
          <w:lang w:eastAsia="ja-JP"/>
        </w:rPr>
        <w:t>s</w:t>
      </w:r>
      <w:r w:rsidRPr="0044437C">
        <w:t>) are specified in Annex A</w:t>
      </w:r>
      <w:r w:rsidRPr="0044437C">
        <w:rPr>
          <w:lang w:eastAsia="ja-JP"/>
        </w:rPr>
        <w:t>.</w:t>
      </w:r>
      <w:r w:rsidRPr="0044437C">
        <w:t>2</w:t>
      </w:r>
      <w:r w:rsidRPr="0044437C">
        <w:rPr>
          <w:lang w:eastAsia="ja-JP"/>
        </w:rPr>
        <w:t xml:space="preserve">. </w:t>
      </w:r>
      <w:r w:rsidRPr="0044437C">
        <w:rPr>
          <w:rFonts w:cs="v5.0.0"/>
          <w:lang w:eastAsia="ja-JP"/>
        </w:rPr>
        <w:t>Configurations of PDSCH and MPDCCH</w:t>
      </w:r>
      <w:r w:rsidRPr="0044437C">
        <w:rPr>
          <w:rFonts w:cs="v5.0.0"/>
        </w:rPr>
        <w:t xml:space="preserve"> </w:t>
      </w:r>
      <w:r w:rsidRPr="0044437C">
        <w:rPr>
          <w:rFonts w:cs="v5.0.0"/>
          <w:lang w:eastAsia="ja-JP"/>
        </w:rPr>
        <w:t>before measurement are specified in Annex C.2.</w:t>
      </w:r>
    </w:p>
    <w:p w14:paraId="07A158B0" w14:textId="77777777" w:rsidR="00524A5D" w:rsidRPr="0044437C" w:rsidRDefault="00000000">
      <w:pPr>
        <w:pStyle w:val="TH"/>
        <w:rPr>
          <w:lang w:eastAsia="zh-CN"/>
        </w:rPr>
      </w:pPr>
      <w:r w:rsidRPr="0044437C">
        <w:lastRenderedPageBreak/>
        <w:t>Table 6.2A.4.4.1-1: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rsidRPr="0044437C" w14:paraId="06682E79" w14:textId="77777777">
        <w:trPr>
          <w:trHeight w:val="20"/>
          <w:jc w:val="center"/>
        </w:trPr>
        <w:tc>
          <w:tcPr>
            <w:tcW w:w="9622" w:type="dxa"/>
            <w:gridSpan w:val="6"/>
            <w:shd w:val="clear" w:color="auto" w:fill="auto"/>
          </w:tcPr>
          <w:p w14:paraId="53D3FB9A" w14:textId="77777777" w:rsidR="00524A5D" w:rsidRPr="0044437C" w:rsidRDefault="00000000">
            <w:pPr>
              <w:pStyle w:val="TAH"/>
              <w:rPr>
                <w:rFonts w:eastAsia="Calibri"/>
              </w:rPr>
            </w:pPr>
            <w:r w:rsidRPr="0044437C">
              <w:rPr>
                <w:rFonts w:eastAsia="Calibri"/>
              </w:rPr>
              <w:t>Initial Conditions</w:t>
            </w:r>
          </w:p>
        </w:tc>
      </w:tr>
      <w:tr w:rsidR="00524A5D" w:rsidRPr="0044437C" w14:paraId="7CB7C360" w14:textId="77777777">
        <w:trPr>
          <w:trHeight w:val="207"/>
          <w:jc w:val="center"/>
        </w:trPr>
        <w:tc>
          <w:tcPr>
            <w:tcW w:w="4327" w:type="dxa"/>
            <w:gridSpan w:val="2"/>
            <w:shd w:val="clear" w:color="auto" w:fill="auto"/>
          </w:tcPr>
          <w:p w14:paraId="65CB7E2B" w14:textId="77777777" w:rsidR="00524A5D" w:rsidRPr="0044437C" w:rsidRDefault="00000000">
            <w:pPr>
              <w:pStyle w:val="TAL"/>
              <w:rPr>
                <w:rFonts w:eastAsia="Calibri"/>
              </w:rPr>
            </w:pPr>
            <w:r w:rsidRPr="0044437C">
              <w:rPr>
                <w:rFonts w:eastAsia="Calibri"/>
              </w:rPr>
              <w:t>Test Environment as specified in TS 36.508 [12] subclause 4.1</w:t>
            </w:r>
          </w:p>
        </w:tc>
        <w:tc>
          <w:tcPr>
            <w:tcW w:w="5295" w:type="dxa"/>
            <w:gridSpan w:val="4"/>
            <w:shd w:val="clear" w:color="auto" w:fill="auto"/>
          </w:tcPr>
          <w:p w14:paraId="4AB429E3" w14:textId="77777777" w:rsidR="00524A5D" w:rsidRPr="0044437C" w:rsidRDefault="00000000">
            <w:pPr>
              <w:pStyle w:val="TAL"/>
              <w:rPr>
                <w:rFonts w:eastAsia="Calibri"/>
              </w:rPr>
            </w:pPr>
            <w:r w:rsidRPr="0044437C">
              <w:rPr>
                <w:rFonts w:eastAsia="Calibri"/>
              </w:rPr>
              <w:t>Normal, TL/VL, TL/VH, TH/VL, TH/VH</w:t>
            </w:r>
          </w:p>
        </w:tc>
      </w:tr>
      <w:tr w:rsidR="00524A5D" w:rsidRPr="0044437C" w14:paraId="7AF22C32" w14:textId="77777777">
        <w:trPr>
          <w:trHeight w:val="207"/>
          <w:jc w:val="center"/>
        </w:trPr>
        <w:tc>
          <w:tcPr>
            <w:tcW w:w="4327" w:type="dxa"/>
            <w:gridSpan w:val="2"/>
            <w:shd w:val="clear" w:color="auto" w:fill="auto"/>
          </w:tcPr>
          <w:p w14:paraId="30CF38E1" w14:textId="77777777" w:rsidR="00524A5D" w:rsidRPr="0044437C" w:rsidRDefault="00000000">
            <w:pPr>
              <w:pStyle w:val="TAL"/>
              <w:rPr>
                <w:rFonts w:eastAsia="Calibri"/>
              </w:rPr>
            </w:pPr>
            <w:r w:rsidRPr="0044437C">
              <w:rPr>
                <w:rFonts w:eastAsia="Calibri"/>
              </w:rPr>
              <w:t>Test Frequencies as specified in TS 36.508 [12] subclause 4.3.1</w:t>
            </w:r>
          </w:p>
        </w:tc>
        <w:tc>
          <w:tcPr>
            <w:tcW w:w="5295" w:type="dxa"/>
            <w:gridSpan w:val="4"/>
            <w:shd w:val="clear" w:color="auto" w:fill="auto"/>
          </w:tcPr>
          <w:p w14:paraId="18C5E516" w14:textId="77777777" w:rsidR="00524A5D" w:rsidRPr="0044437C" w:rsidRDefault="00000000">
            <w:pPr>
              <w:pStyle w:val="TAL"/>
              <w:rPr>
                <w:rFonts w:eastAsia="Calibri"/>
              </w:rPr>
            </w:pPr>
            <w:r w:rsidRPr="0044437C">
              <w:rPr>
                <w:rFonts w:eastAsia="Calibri"/>
              </w:rPr>
              <w:t>Mid range</w:t>
            </w:r>
          </w:p>
        </w:tc>
      </w:tr>
      <w:tr w:rsidR="00524A5D" w:rsidRPr="0044437C" w14:paraId="49B2F242" w14:textId="77777777">
        <w:trPr>
          <w:trHeight w:val="207"/>
          <w:jc w:val="center"/>
        </w:trPr>
        <w:tc>
          <w:tcPr>
            <w:tcW w:w="4327" w:type="dxa"/>
            <w:gridSpan w:val="2"/>
            <w:shd w:val="clear" w:color="auto" w:fill="auto"/>
          </w:tcPr>
          <w:p w14:paraId="379664A3" w14:textId="77777777" w:rsidR="00524A5D" w:rsidRPr="0044437C" w:rsidRDefault="00000000">
            <w:pPr>
              <w:pStyle w:val="TAL"/>
              <w:rPr>
                <w:rFonts w:eastAsia="Calibri"/>
              </w:rPr>
            </w:pPr>
            <w:r w:rsidRPr="0044437C">
              <w:rPr>
                <w:rFonts w:eastAsia="Calibri"/>
              </w:rPr>
              <w:t>Test Channel Bandwidths as specified in TS 36.508 [12] subclause 4.3.1</w:t>
            </w:r>
          </w:p>
        </w:tc>
        <w:tc>
          <w:tcPr>
            <w:tcW w:w="5295" w:type="dxa"/>
            <w:gridSpan w:val="4"/>
            <w:shd w:val="clear" w:color="auto" w:fill="auto"/>
          </w:tcPr>
          <w:p w14:paraId="1F9F9F67" w14:textId="77777777" w:rsidR="00524A5D" w:rsidRPr="0044437C" w:rsidRDefault="00000000">
            <w:pPr>
              <w:pStyle w:val="TAL"/>
              <w:rPr>
                <w:rFonts w:eastAsia="Calibri"/>
              </w:rPr>
            </w:pPr>
            <w:r w:rsidRPr="0044437C">
              <w:rPr>
                <w:rFonts w:eastAsia="Calibri"/>
              </w:rPr>
              <w:t>1.4MHz</w:t>
            </w:r>
          </w:p>
        </w:tc>
      </w:tr>
      <w:tr w:rsidR="00524A5D" w:rsidRPr="0044437C" w14:paraId="59425EA2" w14:textId="77777777">
        <w:trPr>
          <w:trHeight w:val="20"/>
          <w:jc w:val="center"/>
        </w:trPr>
        <w:tc>
          <w:tcPr>
            <w:tcW w:w="9622" w:type="dxa"/>
            <w:gridSpan w:val="6"/>
            <w:shd w:val="clear" w:color="auto" w:fill="auto"/>
          </w:tcPr>
          <w:p w14:paraId="71049E86" w14:textId="77777777" w:rsidR="00524A5D" w:rsidRPr="0044437C" w:rsidRDefault="00000000">
            <w:pPr>
              <w:pStyle w:val="TAH"/>
              <w:rPr>
                <w:rFonts w:eastAsia="Calibri"/>
              </w:rPr>
            </w:pPr>
            <w:r w:rsidRPr="0044437C">
              <w:rPr>
                <w:rFonts w:eastAsia="Calibri"/>
              </w:rPr>
              <w:t>Test Parameters for Channel Bandwidths</w:t>
            </w:r>
          </w:p>
        </w:tc>
      </w:tr>
      <w:tr w:rsidR="00524A5D" w:rsidRPr="0044437C" w14:paraId="00070581" w14:textId="77777777">
        <w:trPr>
          <w:trHeight w:val="20"/>
          <w:jc w:val="center"/>
        </w:trPr>
        <w:tc>
          <w:tcPr>
            <w:tcW w:w="1271" w:type="dxa"/>
            <w:tcBorders>
              <w:bottom w:val="single" w:sz="4" w:space="0" w:color="auto"/>
            </w:tcBorders>
            <w:shd w:val="clear" w:color="auto" w:fill="auto"/>
          </w:tcPr>
          <w:p w14:paraId="623552AD" w14:textId="77777777" w:rsidR="00524A5D" w:rsidRPr="0044437C" w:rsidRDefault="00524A5D">
            <w:pPr>
              <w:pStyle w:val="TAC"/>
            </w:pPr>
          </w:p>
        </w:tc>
        <w:tc>
          <w:tcPr>
            <w:tcW w:w="3544" w:type="dxa"/>
            <w:gridSpan w:val="2"/>
            <w:tcBorders>
              <w:bottom w:val="single" w:sz="4" w:space="0" w:color="auto"/>
            </w:tcBorders>
            <w:shd w:val="clear" w:color="auto" w:fill="auto"/>
          </w:tcPr>
          <w:p w14:paraId="32B1B148" w14:textId="77777777" w:rsidR="00524A5D" w:rsidRPr="0044437C" w:rsidRDefault="00000000">
            <w:pPr>
              <w:pStyle w:val="TAH"/>
              <w:rPr>
                <w:rFonts w:eastAsia="Calibri"/>
              </w:rPr>
            </w:pPr>
            <w:r w:rsidRPr="0044437C">
              <w:rPr>
                <w:rFonts w:eastAsia="Calibri"/>
              </w:rPr>
              <w:t>Downlink Configuration</w:t>
            </w:r>
          </w:p>
        </w:tc>
        <w:tc>
          <w:tcPr>
            <w:tcW w:w="4807" w:type="dxa"/>
            <w:gridSpan w:val="3"/>
            <w:shd w:val="clear" w:color="auto" w:fill="auto"/>
          </w:tcPr>
          <w:p w14:paraId="65EAE95A" w14:textId="77777777" w:rsidR="00524A5D" w:rsidRPr="0044437C" w:rsidRDefault="00000000">
            <w:pPr>
              <w:pStyle w:val="TAH"/>
              <w:rPr>
                <w:rFonts w:eastAsia="Calibri"/>
              </w:rPr>
            </w:pPr>
            <w:r w:rsidRPr="0044437C">
              <w:rPr>
                <w:rFonts w:eastAsia="Calibri"/>
              </w:rPr>
              <w:t>Uplink Configuration</w:t>
            </w:r>
          </w:p>
        </w:tc>
      </w:tr>
      <w:tr w:rsidR="00524A5D" w:rsidRPr="0044437C" w14:paraId="47D9797E" w14:textId="77777777">
        <w:trPr>
          <w:trHeight w:val="20"/>
          <w:jc w:val="center"/>
        </w:trPr>
        <w:tc>
          <w:tcPr>
            <w:tcW w:w="1271" w:type="dxa"/>
            <w:tcBorders>
              <w:bottom w:val="nil"/>
            </w:tcBorders>
            <w:shd w:val="clear" w:color="auto" w:fill="auto"/>
          </w:tcPr>
          <w:p w14:paraId="286AD73E" w14:textId="77777777" w:rsidR="00524A5D" w:rsidRPr="0044437C" w:rsidRDefault="00000000">
            <w:pPr>
              <w:pStyle w:val="TAH"/>
              <w:rPr>
                <w:rFonts w:eastAsia="Calibri"/>
              </w:rPr>
            </w:pPr>
            <w:r w:rsidRPr="0044437C">
              <w:rPr>
                <w:rFonts w:eastAsia="Calibri"/>
              </w:rPr>
              <w:t>Ch BW</w:t>
            </w:r>
          </w:p>
        </w:tc>
        <w:tc>
          <w:tcPr>
            <w:tcW w:w="3544" w:type="dxa"/>
            <w:gridSpan w:val="2"/>
            <w:tcBorders>
              <w:bottom w:val="nil"/>
            </w:tcBorders>
            <w:shd w:val="clear" w:color="auto" w:fill="auto"/>
          </w:tcPr>
          <w:p w14:paraId="25D033E7" w14:textId="77777777" w:rsidR="00524A5D" w:rsidRPr="0044437C" w:rsidRDefault="00000000">
            <w:pPr>
              <w:pStyle w:val="TAC"/>
              <w:rPr>
                <w:rFonts w:eastAsia="Calibri"/>
              </w:rPr>
            </w:pPr>
            <w:r w:rsidRPr="0044437C">
              <w:t>N/A for Configured UE transmitted Output Power test case</w:t>
            </w:r>
          </w:p>
        </w:tc>
        <w:tc>
          <w:tcPr>
            <w:tcW w:w="992" w:type="dxa"/>
            <w:tcBorders>
              <w:bottom w:val="nil"/>
            </w:tcBorders>
            <w:shd w:val="clear" w:color="auto" w:fill="auto"/>
          </w:tcPr>
          <w:p w14:paraId="3F63E5E2" w14:textId="77777777" w:rsidR="00524A5D" w:rsidRPr="0044437C" w:rsidRDefault="00000000">
            <w:pPr>
              <w:pStyle w:val="TAH"/>
              <w:rPr>
                <w:rFonts w:eastAsia="Calibri"/>
              </w:rPr>
            </w:pPr>
            <w:r w:rsidRPr="0044437C">
              <w:rPr>
                <w:rFonts w:eastAsia="Calibri"/>
              </w:rPr>
              <w:t>Mod'n</w:t>
            </w:r>
          </w:p>
        </w:tc>
        <w:tc>
          <w:tcPr>
            <w:tcW w:w="3815" w:type="dxa"/>
            <w:gridSpan w:val="2"/>
            <w:shd w:val="clear" w:color="auto" w:fill="auto"/>
          </w:tcPr>
          <w:p w14:paraId="7676D515" w14:textId="77777777" w:rsidR="00524A5D" w:rsidRPr="0044437C" w:rsidRDefault="00000000">
            <w:pPr>
              <w:pStyle w:val="TAH"/>
              <w:rPr>
                <w:rFonts w:eastAsia="Calibri"/>
              </w:rPr>
            </w:pPr>
            <w:r w:rsidRPr="0044437C">
              <w:rPr>
                <w:rFonts w:eastAsia="Calibri"/>
              </w:rPr>
              <w:t>RB allocation</w:t>
            </w:r>
          </w:p>
        </w:tc>
      </w:tr>
      <w:tr w:rsidR="00524A5D" w:rsidRPr="0044437C" w14:paraId="22A815B0" w14:textId="77777777">
        <w:trPr>
          <w:trHeight w:val="20"/>
          <w:jc w:val="center"/>
        </w:trPr>
        <w:tc>
          <w:tcPr>
            <w:tcW w:w="1271" w:type="dxa"/>
            <w:tcBorders>
              <w:top w:val="nil"/>
            </w:tcBorders>
            <w:shd w:val="clear" w:color="auto" w:fill="auto"/>
          </w:tcPr>
          <w:p w14:paraId="7D16C224" w14:textId="77777777" w:rsidR="00524A5D" w:rsidRPr="0044437C" w:rsidRDefault="00524A5D">
            <w:pPr>
              <w:pStyle w:val="TAH"/>
              <w:rPr>
                <w:rFonts w:eastAsia="Calibri"/>
              </w:rPr>
            </w:pPr>
          </w:p>
        </w:tc>
        <w:tc>
          <w:tcPr>
            <w:tcW w:w="3544" w:type="dxa"/>
            <w:gridSpan w:val="2"/>
            <w:tcBorders>
              <w:top w:val="nil"/>
              <w:bottom w:val="nil"/>
            </w:tcBorders>
            <w:shd w:val="clear" w:color="auto" w:fill="auto"/>
          </w:tcPr>
          <w:p w14:paraId="6D22EA71" w14:textId="77777777" w:rsidR="00524A5D" w:rsidRPr="0044437C" w:rsidRDefault="00524A5D">
            <w:pPr>
              <w:pStyle w:val="TAC"/>
              <w:rPr>
                <w:rFonts w:eastAsia="Calibri"/>
              </w:rPr>
            </w:pPr>
          </w:p>
        </w:tc>
        <w:tc>
          <w:tcPr>
            <w:tcW w:w="992" w:type="dxa"/>
            <w:tcBorders>
              <w:top w:val="nil"/>
            </w:tcBorders>
            <w:shd w:val="clear" w:color="auto" w:fill="auto"/>
          </w:tcPr>
          <w:p w14:paraId="6F88EB8E" w14:textId="77777777" w:rsidR="00524A5D" w:rsidRPr="0044437C" w:rsidRDefault="00524A5D">
            <w:pPr>
              <w:pStyle w:val="TAH"/>
              <w:rPr>
                <w:rFonts w:eastAsia="Calibri"/>
              </w:rPr>
            </w:pPr>
          </w:p>
        </w:tc>
        <w:tc>
          <w:tcPr>
            <w:tcW w:w="1907" w:type="dxa"/>
            <w:shd w:val="clear" w:color="auto" w:fill="auto"/>
          </w:tcPr>
          <w:p w14:paraId="72C1A630" w14:textId="77777777" w:rsidR="00524A5D" w:rsidRPr="0044437C" w:rsidRDefault="00000000">
            <w:pPr>
              <w:pStyle w:val="TAH"/>
              <w:rPr>
                <w:rFonts w:eastAsia="Calibri"/>
              </w:rPr>
            </w:pPr>
            <w:r w:rsidRPr="0044437C">
              <w:t>FDD and HD-FDD</w:t>
            </w:r>
          </w:p>
        </w:tc>
        <w:tc>
          <w:tcPr>
            <w:tcW w:w="1908" w:type="dxa"/>
            <w:shd w:val="clear" w:color="auto" w:fill="auto"/>
          </w:tcPr>
          <w:p w14:paraId="0A11662B" w14:textId="77777777" w:rsidR="00524A5D" w:rsidRPr="0044437C" w:rsidRDefault="00000000">
            <w:pPr>
              <w:pStyle w:val="TAH"/>
              <w:rPr>
                <w:rFonts w:cs="Arial"/>
                <w:szCs w:val="18"/>
              </w:rPr>
            </w:pPr>
            <w:r w:rsidRPr="0044437C">
              <w:rPr>
                <w:rFonts w:cs="Arial"/>
                <w:szCs w:val="18"/>
              </w:rPr>
              <w:t>Narrowband index</w:t>
            </w:r>
          </w:p>
          <w:p w14:paraId="5889344B" w14:textId="77777777" w:rsidR="00524A5D" w:rsidRPr="0044437C" w:rsidRDefault="00000000">
            <w:pPr>
              <w:pStyle w:val="TAH"/>
              <w:rPr>
                <w:rFonts w:eastAsia="Calibri"/>
              </w:rPr>
            </w:pPr>
            <w:r w:rsidRPr="0044437C">
              <w:rPr>
                <w:rFonts w:cs="Arial"/>
                <w:szCs w:val="18"/>
              </w:rPr>
              <w:t>(Note 1)</w:t>
            </w:r>
          </w:p>
        </w:tc>
      </w:tr>
      <w:tr w:rsidR="00524A5D" w:rsidRPr="0044437C" w14:paraId="2FF05BEA" w14:textId="77777777">
        <w:trPr>
          <w:trHeight w:val="20"/>
          <w:jc w:val="center"/>
        </w:trPr>
        <w:tc>
          <w:tcPr>
            <w:tcW w:w="1271" w:type="dxa"/>
            <w:tcBorders>
              <w:top w:val="nil"/>
            </w:tcBorders>
            <w:shd w:val="clear" w:color="auto" w:fill="auto"/>
          </w:tcPr>
          <w:p w14:paraId="2554BEC1" w14:textId="77777777" w:rsidR="00524A5D" w:rsidRPr="0044437C" w:rsidRDefault="00000000">
            <w:pPr>
              <w:pStyle w:val="TAC"/>
              <w:rPr>
                <w:rFonts w:eastAsia="Calibri"/>
              </w:rPr>
            </w:pPr>
            <w:r w:rsidRPr="0044437C">
              <w:t>1.4MHz</w:t>
            </w:r>
          </w:p>
        </w:tc>
        <w:tc>
          <w:tcPr>
            <w:tcW w:w="3544" w:type="dxa"/>
            <w:gridSpan w:val="2"/>
            <w:tcBorders>
              <w:top w:val="nil"/>
              <w:bottom w:val="nil"/>
            </w:tcBorders>
            <w:shd w:val="clear" w:color="auto" w:fill="auto"/>
          </w:tcPr>
          <w:p w14:paraId="3F26C655" w14:textId="77777777" w:rsidR="00524A5D" w:rsidRPr="0044437C" w:rsidRDefault="00524A5D">
            <w:pPr>
              <w:pStyle w:val="TAC"/>
              <w:rPr>
                <w:rFonts w:eastAsia="Calibri"/>
              </w:rPr>
            </w:pPr>
          </w:p>
        </w:tc>
        <w:tc>
          <w:tcPr>
            <w:tcW w:w="992" w:type="dxa"/>
            <w:tcBorders>
              <w:top w:val="nil"/>
            </w:tcBorders>
            <w:shd w:val="clear" w:color="auto" w:fill="auto"/>
          </w:tcPr>
          <w:p w14:paraId="4D938B03" w14:textId="77777777" w:rsidR="00524A5D" w:rsidRPr="0044437C" w:rsidRDefault="00000000">
            <w:pPr>
              <w:pStyle w:val="TAC"/>
              <w:rPr>
                <w:rFonts w:eastAsia="Calibri"/>
              </w:rPr>
            </w:pPr>
            <w:r w:rsidRPr="0044437C">
              <w:t>QPSK</w:t>
            </w:r>
          </w:p>
        </w:tc>
        <w:tc>
          <w:tcPr>
            <w:tcW w:w="1907" w:type="dxa"/>
            <w:shd w:val="clear" w:color="auto" w:fill="auto"/>
          </w:tcPr>
          <w:p w14:paraId="3048CDA7" w14:textId="77777777" w:rsidR="00524A5D" w:rsidRPr="0044437C" w:rsidRDefault="00000000">
            <w:pPr>
              <w:pStyle w:val="TAC"/>
            </w:pPr>
            <w:r w:rsidRPr="0044437C">
              <w:t>1</w:t>
            </w:r>
            <w:r w:rsidRPr="0044437C">
              <w:rPr>
                <w:vertAlign w:val="superscript"/>
              </w:rPr>
              <w:t xml:space="preserve"> </w:t>
            </w:r>
            <w:r w:rsidRPr="0044437C">
              <w:t>(Note 3),</w:t>
            </w:r>
          </w:p>
          <w:p w14:paraId="74065828" w14:textId="77777777" w:rsidR="00524A5D" w:rsidRPr="0044437C" w:rsidRDefault="00000000">
            <w:pPr>
              <w:pStyle w:val="TAC"/>
              <w:rPr>
                <w:rFonts w:eastAsia="Calibri"/>
              </w:rPr>
            </w:pPr>
            <w:r w:rsidRPr="0044437C">
              <w:t>2 (Note 4)</w:t>
            </w:r>
          </w:p>
        </w:tc>
        <w:tc>
          <w:tcPr>
            <w:tcW w:w="1908" w:type="dxa"/>
            <w:shd w:val="clear" w:color="auto" w:fill="auto"/>
          </w:tcPr>
          <w:p w14:paraId="3270E43A" w14:textId="77777777" w:rsidR="00524A5D" w:rsidRPr="0044437C" w:rsidRDefault="00000000">
            <w:pPr>
              <w:pStyle w:val="TAC"/>
              <w:rPr>
                <w:rFonts w:eastAsia="Calibri"/>
              </w:rPr>
            </w:pPr>
            <w:r w:rsidRPr="0044437C">
              <w:rPr>
                <w:rFonts w:cs="v5.0.0"/>
              </w:rPr>
              <w:t>0</w:t>
            </w:r>
          </w:p>
        </w:tc>
      </w:tr>
      <w:tr w:rsidR="00524A5D" w:rsidRPr="0044437C" w14:paraId="1FFA7A75" w14:textId="77777777">
        <w:trPr>
          <w:trHeight w:val="20"/>
          <w:jc w:val="center"/>
        </w:trPr>
        <w:tc>
          <w:tcPr>
            <w:tcW w:w="9622" w:type="dxa"/>
            <w:gridSpan w:val="6"/>
            <w:shd w:val="clear" w:color="auto" w:fill="auto"/>
          </w:tcPr>
          <w:p w14:paraId="3302E77E" w14:textId="77777777" w:rsidR="00524A5D" w:rsidRPr="0044437C" w:rsidRDefault="00000000">
            <w:pPr>
              <w:pStyle w:val="TAN"/>
              <w:rPr>
                <w:rFonts w:eastAsia="Calibri"/>
              </w:rPr>
            </w:pPr>
            <w:r w:rsidRPr="0044437C">
              <w:rPr>
                <w:rFonts w:eastAsia="Calibri"/>
              </w:rPr>
              <w:t>NOTE 1:</w:t>
            </w:r>
            <w:r w:rsidRPr="0044437C">
              <w:rPr>
                <w:rFonts w:eastAsia="Calibri"/>
              </w:rPr>
              <w:tab/>
            </w:r>
            <w:r w:rsidRPr="0044437C">
              <w:rPr>
                <w:lang w:eastAsia="zh-CN"/>
              </w:rPr>
              <w:t>Denote where in the channel bandwidth the narrowband shall be placed. Narrowband and narrowband index are defined in TS 36.211[3], 5.2.4.</w:t>
            </w:r>
          </w:p>
          <w:p w14:paraId="11778B31" w14:textId="77777777" w:rsidR="00524A5D" w:rsidRPr="0044437C" w:rsidRDefault="00000000">
            <w:pPr>
              <w:pStyle w:val="TAN"/>
              <w:rPr>
                <w:rFonts w:eastAsia="Calibri" w:cs="Arial"/>
                <w:szCs w:val="18"/>
              </w:rPr>
            </w:pPr>
            <w:r w:rsidRPr="0044437C">
              <w:rPr>
                <w:rFonts w:eastAsia="Calibri"/>
              </w:rPr>
              <w:t>NOTE 2:</w:t>
            </w:r>
            <w:r w:rsidRPr="0044437C">
              <w:rPr>
                <w:rFonts w:eastAsia="Calibri"/>
              </w:rPr>
              <w:tab/>
            </w:r>
            <w:r w:rsidRPr="0044437C">
              <w:t>The RB</w:t>
            </w:r>
            <w:r w:rsidRPr="0044437C">
              <w:rPr>
                <w:vertAlign w:val="subscript"/>
              </w:rPr>
              <w:t>start</w:t>
            </w:r>
            <w:r w:rsidRPr="0044437C">
              <w:t xml:space="preserve"> of partial RB allocation shall be RB#0 of the narrowband.</w:t>
            </w:r>
          </w:p>
          <w:p w14:paraId="3223960B" w14:textId="77777777" w:rsidR="00524A5D" w:rsidRPr="0044437C" w:rsidRDefault="00000000">
            <w:pPr>
              <w:pStyle w:val="TAN"/>
            </w:pPr>
            <w:r w:rsidRPr="0044437C">
              <w:rPr>
                <w:rFonts w:eastAsia="Calibri"/>
              </w:rPr>
              <w:t>NOTE 3:</w:t>
            </w:r>
            <w:r w:rsidRPr="0044437C">
              <w:rPr>
                <w:rFonts w:eastAsia="Calibri"/>
              </w:rPr>
              <w:tab/>
            </w:r>
            <w:r w:rsidRPr="0044437C">
              <w:t>Only applicable for Power class 3.</w:t>
            </w:r>
          </w:p>
          <w:p w14:paraId="1A3FE32A" w14:textId="77777777" w:rsidR="00524A5D" w:rsidRPr="0044437C" w:rsidRDefault="00000000">
            <w:pPr>
              <w:pStyle w:val="TAN"/>
              <w:rPr>
                <w:rFonts w:eastAsia="Calibri"/>
              </w:rPr>
            </w:pPr>
            <w:r w:rsidRPr="0044437C">
              <w:rPr>
                <w:rFonts w:eastAsia="Calibri"/>
              </w:rPr>
              <w:t>NOTE 4:</w:t>
            </w:r>
            <w:r w:rsidRPr="0044437C">
              <w:rPr>
                <w:rFonts w:eastAsia="Calibri"/>
              </w:rPr>
              <w:tab/>
            </w:r>
            <w:r w:rsidRPr="0044437C">
              <w:t>Only applicable for Power class 5.</w:t>
            </w:r>
          </w:p>
        </w:tc>
      </w:tr>
    </w:tbl>
    <w:p w14:paraId="673896D2" w14:textId="77777777" w:rsidR="00524A5D" w:rsidRPr="0044437C" w:rsidRDefault="00524A5D"/>
    <w:p w14:paraId="00FED89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in Figure A.3 using only main UE Tx/Rx antenna.</w:t>
      </w:r>
    </w:p>
    <w:p w14:paraId="4BC8250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5842116E" w14:textId="77777777" w:rsidR="00524A5D" w:rsidRPr="0044437C" w:rsidRDefault="00000000">
      <w:pPr>
        <w:pStyle w:val="B1"/>
        <w:overflowPunct w:val="0"/>
        <w:autoSpaceDE w:val="0"/>
        <w:autoSpaceDN w:val="0"/>
        <w:adjustRightInd w:val="0"/>
        <w:contextualSpacing w:val="0"/>
        <w:textAlignment w:val="baseline"/>
        <w:rPr>
          <w:rFonts w:eastAsia="Malgun Gothic"/>
          <w:lang w:eastAsia="ko-KR"/>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79A3869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6.2A.4.4.1-1</w:t>
      </w:r>
    </w:p>
    <w:p w14:paraId="11705D8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1EC1B15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07BCCBD2"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70E3E4C5"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71CC3D3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6.2A.4.4.3.</w:t>
      </w:r>
    </w:p>
    <w:p w14:paraId="43557DA9" w14:textId="77777777" w:rsidR="00524A5D" w:rsidRPr="0044437C" w:rsidRDefault="00000000">
      <w:pPr>
        <w:pStyle w:val="H6"/>
      </w:pPr>
      <w:bookmarkStart w:id="477" w:name="MCCQCTEMPBM_00000073"/>
      <w:r w:rsidRPr="0044437C">
        <w:t>6.2A.4.4.2</w:t>
      </w:r>
      <w:r w:rsidRPr="0044437C">
        <w:tab/>
        <w:t>Test procedure</w:t>
      </w:r>
    </w:p>
    <w:bookmarkEnd w:id="477"/>
    <w:p w14:paraId="41C2A106"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ko-KR"/>
        </w:rPr>
        <w:tab/>
      </w:r>
      <w:r w:rsidRPr="0044437C">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ko-KR"/>
        </w:rPr>
        <w:tab/>
        <w:t xml:space="preserve">Measure the mean power of the UE in the channel bandwidth for each test point in table 6.2A.4.5-1 for power class 3 and table 6.2A.4.5-2 for </w:t>
      </w:r>
      <w:r w:rsidRPr="0044437C">
        <w:rPr>
          <w:rFonts w:eastAsia="Malgun Gothic"/>
          <w:lang w:eastAsia="en-GB"/>
        </w:rPr>
        <w:t xml:space="preserve">power class 5 </w:t>
      </w:r>
      <w:r w:rsidRPr="0044437C">
        <w:rPr>
          <w:rFonts w:eastAsia="Malgun Gothic"/>
          <w:lang w:eastAsia="ko-KR"/>
        </w:rPr>
        <w:t>a</w:t>
      </w:r>
      <w:r w:rsidRPr="0044437C">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Pr="0044437C" w:rsidRDefault="00000000">
      <w:pPr>
        <w:pStyle w:val="H6"/>
      </w:pPr>
      <w:bookmarkStart w:id="478" w:name="MCCQCTEMPBM_00000074"/>
      <w:r w:rsidRPr="0044437C">
        <w:t>6.2A.4.4.3</w:t>
      </w:r>
      <w:r w:rsidRPr="0044437C">
        <w:tab/>
      </w:r>
      <w:r w:rsidRPr="0044437C">
        <w:rPr>
          <w:snapToGrid w:val="0"/>
        </w:rPr>
        <w:t>Message contents</w:t>
      </w:r>
    </w:p>
    <w:bookmarkEnd w:id="478"/>
    <w:p w14:paraId="5A9C3ED1" w14:textId="77777777" w:rsidR="00524A5D" w:rsidRPr="0044437C" w:rsidRDefault="00000000">
      <w:pPr>
        <w:pStyle w:val="B1"/>
        <w:ind w:left="0" w:firstLine="0"/>
        <w:rPr>
          <w:lang w:eastAsia="ja-JP"/>
        </w:rPr>
      </w:pPr>
      <w:r w:rsidRPr="0044437C">
        <w:t>Message contents are according to TS 36.508 [12] subclause 4.6 with the following exception</w:t>
      </w:r>
      <w:r w:rsidRPr="0044437C">
        <w:rPr>
          <w:lang w:eastAsia="ja-JP"/>
        </w:rPr>
        <w:t>s</w:t>
      </w:r>
    </w:p>
    <w:p w14:paraId="3722BD14" w14:textId="77777777" w:rsidR="00524A5D" w:rsidRPr="0044437C" w:rsidRDefault="00000000">
      <w:pPr>
        <w:pStyle w:val="TH"/>
      </w:pPr>
      <w:r w:rsidRPr="0044437C">
        <w:lastRenderedPageBreak/>
        <w:t>Table 6.2</w:t>
      </w:r>
      <w:r w:rsidRPr="0044437C">
        <w:rPr>
          <w:lang w:eastAsia="ko-KR"/>
        </w:rPr>
        <w:t>A</w:t>
      </w:r>
      <w:r w:rsidRPr="0044437C">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E144941" w14:textId="77777777">
        <w:trPr>
          <w:jc w:val="center"/>
        </w:trPr>
        <w:tc>
          <w:tcPr>
            <w:tcW w:w="9635" w:type="dxa"/>
            <w:gridSpan w:val="4"/>
          </w:tcPr>
          <w:p w14:paraId="4ABC8A59" w14:textId="77777777" w:rsidR="00524A5D" w:rsidRPr="0044437C" w:rsidRDefault="00000000">
            <w:pPr>
              <w:pStyle w:val="TAL"/>
            </w:pPr>
            <w:r w:rsidRPr="0044437C">
              <w:t>Derivation Path: TS 36.508 [12] clause 4.4.3.2, Table 4.4.3.2-3A SystemInformationBlockType1-BR-r13</w:t>
            </w:r>
          </w:p>
        </w:tc>
      </w:tr>
      <w:tr w:rsidR="00524A5D" w:rsidRPr="0044437C" w14:paraId="20E61DBF" w14:textId="77777777">
        <w:trPr>
          <w:jc w:val="center"/>
        </w:trPr>
        <w:tc>
          <w:tcPr>
            <w:tcW w:w="4535" w:type="dxa"/>
          </w:tcPr>
          <w:p w14:paraId="2B4B230C" w14:textId="77777777" w:rsidR="00524A5D" w:rsidRPr="0044437C" w:rsidRDefault="00000000">
            <w:pPr>
              <w:pStyle w:val="TAH"/>
            </w:pPr>
            <w:r w:rsidRPr="0044437C">
              <w:t>Information Element</w:t>
            </w:r>
          </w:p>
        </w:tc>
        <w:tc>
          <w:tcPr>
            <w:tcW w:w="2267" w:type="dxa"/>
          </w:tcPr>
          <w:p w14:paraId="7C8C546E" w14:textId="77777777" w:rsidR="00524A5D" w:rsidRPr="0044437C" w:rsidRDefault="00000000">
            <w:pPr>
              <w:pStyle w:val="TAH"/>
            </w:pPr>
            <w:r w:rsidRPr="0044437C">
              <w:t>Value/remark</w:t>
            </w:r>
          </w:p>
        </w:tc>
        <w:tc>
          <w:tcPr>
            <w:tcW w:w="1700" w:type="dxa"/>
          </w:tcPr>
          <w:p w14:paraId="2E8FEE55" w14:textId="77777777" w:rsidR="00524A5D" w:rsidRPr="0044437C" w:rsidRDefault="00000000">
            <w:pPr>
              <w:pStyle w:val="TAH"/>
            </w:pPr>
            <w:r w:rsidRPr="0044437C">
              <w:t>Comment</w:t>
            </w:r>
          </w:p>
        </w:tc>
        <w:tc>
          <w:tcPr>
            <w:tcW w:w="1133" w:type="dxa"/>
          </w:tcPr>
          <w:p w14:paraId="62B6FBC8" w14:textId="77777777" w:rsidR="00524A5D" w:rsidRPr="0044437C" w:rsidRDefault="00000000">
            <w:pPr>
              <w:pStyle w:val="TAH"/>
            </w:pPr>
            <w:r w:rsidRPr="0044437C">
              <w:t>Condition</w:t>
            </w:r>
          </w:p>
        </w:tc>
      </w:tr>
      <w:tr w:rsidR="00524A5D" w:rsidRPr="0044437C" w14:paraId="1D52032E" w14:textId="77777777">
        <w:trPr>
          <w:jc w:val="center"/>
        </w:trPr>
        <w:tc>
          <w:tcPr>
            <w:tcW w:w="4535" w:type="dxa"/>
          </w:tcPr>
          <w:p w14:paraId="370FE60E" w14:textId="77777777" w:rsidR="00524A5D" w:rsidRPr="0044437C" w:rsidRDefault="00000000">
            <w:pPr>
              <w:pStyle w:val="TAL"/>
            </w:pPr>
            <w:r w:rsidRPr="0044437C">
              <w:t>p-Max</w:t>
            </w:r>
          </w:p>
        </w:tc>
        <w:tc>
          <w:tcPr>
            <w:tcW w:w="2267" w:type="dxa"/>
          </w:tcPr>
          <w:p w14:paraId="77F96D5E" w14:textId="77777777" w:rsidR="00524A5D" w:rsidRPr="0044437C" w:rsidRDefault="00000000">
            <w:pPr>
              <w:pStyle w:val="TAL"/>
            </w:pPr>
            <w:r w:rsidRPr="0044437C">
              <w:t>-10</w:t>
            </w:r>
          </w:p>
        </w:tc>
        <w:tc>
          <w:tcPr>
            <w:tcW w:w="1700" w:type="dxa"/>
          </w:tcPr>
          <w:p w14:paraId="36E59786" w14:textId="77777777" w:rsidR="00524A5D" w:rsidRPr="0044437C" w:rsidRDefault="00524A5D">
            <w:pPr>
              <w:spacing w:after="0"/>
            </w:pPr>
          </w:p>
        </w:tc>
        <w:tc>
          <w:tcPr>
            <w:tcW w:w="1133" w:type="dxa"/>
          </w:tcPr>
          <w:p w14:paraId="20F2CA92" w14:textId="77777777" w:rsidR="00524A5D" w:rsidRPr="0044437C" w:rsidRDefault="00524A5D">
            <w:pPr>
              <w:pStyle w:val="TAL"/>
            </w:pPr>
          </w:p>
        </w:tc>
      </w:tr>
    </w:tbl>
    <w:p w14:paraId="6E50C1C4" w14:textId="77777777" w:rsidR="00524A5D" w:rsidRPr="0044437C" w:rsidRDefault="00524A5D">
      <w:pPr>
        <w:rPr>
          <w:lang w:eastAsia="ja-JP"/>
        </w:rPr>
      </w:pPr>
    </w:p>
    <w:p w14:paraId="2B26760A" w14:textId="77777777" w:rsidR="00524A5D" w:rsidRPr="0044437C" w:rsidRDefault="00000000">
      <w:pPr>
        <w:pStyle w:val="TH"/>
      </w:pPr>
      <w:r w:rsidRPr="0044437C">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D219990" w14:textId="77777777">
        <w:trPr>
          <w:jc w:val="center"/>
        </w:trPr>
        <w:tc>
          <w:tcPr>
            <w:tcW w:w="9635" w:type="dxa"/>
            <w:gridSpan w:val="4"/>
          </w:tcPr>
          <w:p w14:paraId="7D8B1E98" w14:textId="77777777" w:rsidR="00524A5D" w:rsidRPr="0044437C" w:rsidRDefault="00000000">
            <w:pPr>
              <w:pStyle w:val="TAL"/>
            </w:pPr>
            <w:r w:rsidRPr="0044437C">
              <w:t>Derivation Path: TS 36.508 [12] clause 4.4.3.2, Table 4.4.3.2-3A SystemInformationBlockType1-BR-r13</w:t>
            </w:r>
          </w:p>
        </w:tc>
      </w:tr>
      <w:tr w:rsidR="00524A5D" w:rsidRPr="0044437C" w14:paraId="1440124E" w14:textId="77777777">
        <w:trPr>
          <w:jc w:val="center"/>
        </w:trPr>
        <w:tc>
          <w:tcPr>
            <w:tcW w:w="4535" w:type="dxa"/>
          </w:tcPr>
          <w:p w14:paraId="6D0D1C53" w14:textId="77777777" w:rsidR="00524A5D" w:rsidRPr="0044437C" w:rsidRDefault="00000000">
            <w:pPr>
              <w:pStyle w:val="TAH"/>
            </w:pPr>
            <w:r w:rsidRPr="0044437C">
              <w:t>Information Element</w:t>
            </w:r>
          </w:p>
        </w:tc>
        <w:tc>
          <w:tcPr>
            <w:tcW w:w="2267" w:type="dxa"/>
          </w:tcPr>
          <w:p w14:paraId="2B049563" w14:textId="77777777" w:rsidR="00524A5D" w:rsidRPr="0044437C" w:rsidRDefault="00000000">
            <w:pPr>
              <w:pStyle w:val="TAH"/>
            </w:pPr>
            <w:r w:rsidRPr="0044437C">
              <w:t>Value/remark</w:t>
            </w:r>
          </w:p>
        </w:tc>
        <w:tc>
          <w:tcPr>
            <w:tcW w:w="1700" w:type="dxa"/>
          </w:tcPr>
          <w:p w14:paraId="69E3CCE8" w14:textId="77777777" w:rsidR="00524A5D" w:rsidRPr="0044437C" w:rsidRDefault="00000000">
            <w:pPr>
              <w:pStyle w:val="TAH"/>
            </w:pPr>
            <w:r w:rsidRPr="0044437C">
              <w:t>Comment</w:t>
            </w:r>
          </w:p>
        </w:tc>
        <w:tc>
          <w:tcPr>
            <w:tcW w:w="1133" w:type="dxa"/>
          </w:tcPr>
          <w:p w14:paraId="6338C73B" w14:textId="77777777" w:rsidR="00524A5D" w:rsidRPr="0044437C" w:rsidRDefault="00000000">
            <w:pPr>
              <w:pStyle w:val="TAH"/>
            </w:pPr>
            <w:r w:rsidRPr="0044437C">
              <w:t>Condition</w:t>
            </w:r>
          </w:p>
        </w:tc>
      </w:tr>
      <w:tr w:rsidR="00524A5D" w:rsidRPr="0044437C" w14:paraId="6B272A31" w14:textId="77777777">
        <w:trPr>
          <w:jc w:val="center"/>
        </w:trPr>
        <w:tc>
          <w:tcPr>
            <w:tcW w:w="4535" w:type="dxa"/>
          </w:tcPr>
          <w:p w14:paraId="790AF514" w14:textId="77777777" w:rsidR="00524A5D" w:rsidRPr="0044437C" w:rsidRDefault="00000000">
            <w:pPr>
              <w:pStyle w:val="TAL"/>
            </w:pPr>
            <w:r w:rsidRPr="0044437C">
              <w:t>p-Max</w:t>
            </w:r>
          </w:p>
        </w:tc>
        <w:tc>
          <w:tcPr>
            <w:tcW w:w="2267" w:type="dxa"/>
          </w:tcPr>
          <w:p w14:paraId="3468E9B1" w14:textId="77777777" w:rsidR="00524A5D" w:rsidRPr="0044437C" w:rsidRDefault="00000000">
            <w:pPr>
              <w:pStyle w:val="TAL"/>
            </w:pPr>
            <w:r w:rsidRPr="0044437C">
              <w:t>10</w:t>
            </w:r>
          </w:p>
        </w:tc>
        <w:tc>
          <w:tcPr>
            <w:tcW w:w="1700" w:type="dxa"/>
          </w:tcPr>
          <w:p w14:paraId="37D9F4A8" w14:textId="77777777" w:rsidR="00524A5D" w:rsidRPr="0044437C" w:rsidRDefault="00524A5D">
            <w:pPr>
              <w:spacing w:after="0"/>
            </w:pPr>
          </w:p>
        </w:tc>
        <w:tc>
          <w:tcPr>
            <w:tcW w:w="1133" w:type="dxa"/>
          </w:tcPr>
          <w:p w14:paraId="3F8BA434" w14:textId="77777777" w:rsidR="00524A5D" w:rsidRPr="0044437C" w:rsidRDefault="00524A5D">
            <w:pPr>
              <w:pStyle w:val="TAL"/>
            </w:pPr>
          </w:p>
        </w:tc>
      </w:tr>
    </w:tbl>
    <w:p w14:paraId="588A88B2" w14:textId="77777777" w:rsidR="00524A5D" w:rsidRPr="0044437C" w:rsidRDefault="00524A5D"/>
    <w:p w14:paraId="55AAE7E9" w14:textId="77777777" w:rsidR="00524A5D" w:rsidRPr="0044437C" w:rsidRDefault="00000000">
      <w:pPr>
        <w:pStyle w:val="TH"/>
      </w:pPr>
      <w:r w:rsidRPr="0044437C">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A29A6C8" w14:textId="77777777">
        <w:trPr>
          <w:jc w:val="center"/>
        </w:trPr>
        <w:tc>
          <w:tcPr>
            <w:tcW w:w="9635" w:type="dxa"/>
            <w:gridSpan w:val="4"/>
          </w:tcPr>
          <w:p w14:paraId="188FA7EB" w14:textId="77777777" w:rsidR="00524A5D" w:rsidRPr="0044437C" w:rsidRDefault="00000000">
            <w:pPr>
              <w:pStyle w:val="TAL"/>
            </w:pPr>
            <w:r w:rsidRPr="0044437C">
              <w:t>Derivation Path: TS 36.508 [12] clause 4.4.3.2, Table 4.4.3.2-3A SystemInformationBlockType1-BR-r13</w:t>
            </w:r>
          </w:p>
        </w:tc>
      </w:tr>
      <w:tr w:rsidR="00524A5D" w:rsidRPr="0044437C" w14:paraId="3CAC1BC1" w14:textId="77777777">
        <w:trPr>
          <w:jc w:val="center"/>
        </w:trPr>
        <w:tc>
          <w:tcPr>
            <w:tcW w:w="4535" w:type="dxa"/>
          </w:tcPr>
          <w:p w14:paraId="0AF01A48" w14:textId="77777777" w:rsidR="00524A5D" w:rsidRPr="0044437C" w:rsidRDefault="00000000">
            <w:pPr>
              <w:pStyle w:val="TAH"/>
            </w:pPr>
            <w:r w:rsidRPr="0044437C">
              <w:t>Information Element</w:t>
            </w:r>
          </w:p>
        </w:tc>
        <w:tc>
          <w:tcPr>
            <w:tcW w:w="2267" w:type="dxa"/>
          </w:tcPr>
          <w:p w14:paraId="382CE48B" w14:textId="77777777" w:rsidR="00524A5D" w:rsidRPr="0044437C" w:rsidRDefault="00000000">
            <w:pPr>
              <w:pStyle w:val="TAH"/>
            </w:pPr>
            <w:r w:rsidRPr="0044437C">
              <w:t>Value/remark</w:t>
            </w:r>
          </w:p>
        </w:tc>
        <w:tc>
          <w:tcPr>
            <w:tcW w:w="1700" w:type="dxa"/>
          </w:tcPr>
          <w:p w14:paraId="2D487EAA" w14:textId="77777777" w:rsidR="00524A5D" w:rsidRPr="0044437C" w:rsidRDefault="00000000">
            <w:pPr>
              <w:pStyle w:val="TAH"/>
            </w:pPr>
            <w:r w:rsidRPr="0044437C">
              <w:t>Comment</w:t>
            </w:r>
          </w:p>
        </w:tc>
        <w:tc>
          <w:tcPr>
            <w:tcW w:w="1133" w:type="dxa"/>
          </w:tcPr>
          <w:p w14:paraId="51301540" w14:textId="77777777" w:rsidR="00524A5D" w:rsidRPr="0044437C" w:rsidRDefault="00000000">
            <w:pPr>
              <w:pStyle w:val="TAH"/>
            </w:pPr>
            <w:r w:rsidRPr="0044437C">
              <w:t>Condition</w:t>
            </w:r>
          </w:p>
        </w:tc>
      </w:tr>
      <w:tr w:rsidR="00524A5D" w:rsidRPr="0044437C" w14:paraId="041B4F3C" w14:textId="77777777">
        <w:trPr>
          <w:jc w:val="center"/>
        </w:trPr>
        <w:tc>
          <w:tcPr>
            <w:tcW w:w="4535" w:type="dxa"/>
          </w:tcPr>
          <w:p w14:paraId="31B19D58" w14:textId="77777777" w:rsidR="00524A5D" w:rsidRPr="0044437C" w:rsidRDefault="00000000">
            <w:pPr>
              <w:pStyle w:val="TAL"/>
            </w:pPr>
            <w:r w:rsidRPr="0044437C">
              <w:t>p-Max</w:t>
            </w:r>
          </w:p>
        </w:tc>
        <w:tc>
          <w:tcPr>
            <w:tcW w:w="2267" w:type="dxa"/>
          </w:tcPr>
          <w:p w14:paraId="05EE17D5" w14:textId="77777777" w:rsidR="00524A5D" w:rsidRPr="0044437C" w:rsidRDefault="00000000">
            <w:pPr>
              <w:pStyle w:val="TAL"/>
            </w:pPr>
            <w:r w:rsidRPr="0044437C">
              <w:t>15</w:t>
            </w:r>
          </w:p>
        </w:tc>
        <w:tc>
          <w:tcPr>
            <w:tcW w:w="1700" w:type="dxa"/>
          </w:tcPr>
          <w:p w14:paraId="1A14F835" w14:textId="77777777" w:rsidR="00524A5D" w:rsidRPr="0044437C" w:rsidRDefault="00524A5D">
            <w:pPr>
              <w:spacing w:after="0"/>
            </w:pPr>
          </w:p>
        </w:tc>
        <w:tc>
          <w:tcPr>
            <w:tcW w:w="1133" w:type="dxa"/>
          </w:tcPr>
          <w:p w14:paraId="3182DB14" w14:textId="77777777" w:rsidR="00524A5D" w:rsidRPr="0044437C" w:rsidRDefault="00524A5D">
            <w:pPr>
              <w:pStyle w:val="TAL"/>
            </w:pPr>
          </w:p>
        </w:tc>
      </w:tr>
    </w:tbl>
    <w:p w14:paraId="26BB506B" w14:textId="77777777" w:rsidR="00524A5D" w:rsidRPr="0044437C" w:rsidRDefault="00524A5D"/>
    <w:p w14:paraId="7B08E55F" w14:textId="77777777" w:rsidR="00524A5D" w:rsidRPr="0044437C" w:rsidRDefault="00000000">
      <w:pPr>
        <w:pStyle w:val="TH"/>
      </w:pPr>
      <w:r w:rsidRPr="0044437C">
        <w:t>Table 6.2</w:t>
      </w:r>
      <w:r w:rsidRPr="0044437C">
        <w:rPr>
          <w:lang w:eastAsia="ko-KR"/>
        </w:rPr>
        <w:t>A</w:t>
      </w:r>
      <w:r w:rsidRPr="0044437C">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01DFDB3D" w14:textId="77777777">
        <w:trPr>
          <w:jc w:val="center"/>
        </w:trPr>
        <w:tc>
          <w:tcPr>
            <w:tcW w:w="9635" w:type="dxa"/>
            <w:gridSpan w:val="4"/>
          </w:tcPr>
          <w:p w14:paraId="1F5458D0" w14:textId="77777777" w:rsidR="00524A5D" w:rsidRPr="0044437C" w:rsidRDefault="00000000">
            <w:pPr>
              <w:pStyle w:val="TAL"/>
            </w:pPr>
            <w:r w:rsidRPr="0044437C">
              <w:t>Derivation Path: TS 36.508 [12] clause 4.4.3.2, Table 4.4.3.2-3A SystemInformationBlockType1-BR-r13</w:t>
            </w:r>
          </w:p>
        </w:tc>
      </w:tr>
      <w:tr w:rsidR="00524A5D" w:rsidRPr="0044437C" w14:paraId="35531F45" w14:textId="77777777">
        <w:trPr>
          <w:jc w:val="center"/>
        </w:trPr>
        <w:tc>
          <w:tcPr>
            <w:tcW w:w="4535" w:type="dxa"/>
          </w:tcPr>
          <w:p w14:paraId="03EA6511" w14:textId="77777777" w:rsidR="00524A5D" w:rsidRPr="0044437C" w:rsidRDefault="00000000">
            <w:pPr>
              <w:pStyle w:val="TAH"/>
            </w:pPr>
            <w:r w:rsidRPr="0044437C">
              <w:t>Information Element</w:t>
            </w:r>
          </w:p>
        </w:tc>
        <w:tc>
          <w:tcPr>
            <w:tcW w:w="2267" w:type="dxa"/>
          </w:tcPr>
          <w:p w14:paraId="5233EF9B" w14:textId="77777777" w:rsidR="00524A5D" w:rsidRPr="0044437C" w:rsidRDefault="00000000">
            <w:pPr>
              <w:pStyle w:val="TAH"/>
            </w:pPr>
            <w:r w:rsidRPr="0044437C">
              <w:t>Value/remark</w:t>
            </w:r>
          </w:p>
        </w:tc>
        <w:tc>
          <w:tcPr>
            <w:tcW w:w="1700" w:type="dxa"/>
          </w:tcPr>
          <w:p w14:paraId="2D7BE125" w14:textId="77777777" w:rsidR="00524A5D" w:rsidRPr="0044437C" w:rsidRDefault="00000000">
            <w:pPr>
              <w:pStyle w:val="TAH"/>
            </w:pPr>
            <w:r w:rsidRPr="0044437C">
              <w:t>Comment</w:t>
            </w:r>
          </w:p>
        </w:tc>
        <w:tc>
          <w:tcPr>
            <w:tcW w:w="1133" w:type="dxa"/>
          </w:tcPr>
          <w:p w14:paraId="04791CD1" w14:textId="77777777" w:rsidR="00524A5D" w:rsidRPr="0044437C" w:rsidRDefault="00000000">
            <w:pPr>
              <w:pStyle w:val="TAH"/>
            </w:pPr>
            <w:r w:rsidRPr="0044437C">
              <w:t>Condition</w:t>
            </w:r>
          </w:p>
        </w:tc>
      </w:tr>
      <w:tr w:rsidR="00524A5D" w:rsidRPr="0044437C" w14:paraId="1DFF1601" w14:textId="77777777">
        <w:trPr>
          <w:jc w:val="center"/>
        </w:trPr>
        <w:tc>
          <w:tcPr>
            <w:tcW w:w="4535" w:type="dxa"/>
          </w:tcPr>
          <w:p w14:paraId="50E36D63" w14:textId="77777777" w:rsidR="00524A5D" w:rsidRPr="0044437C" w:rsidRDefault="00000000">
            <w:pPr>
              <w:pStyle w:val="TAL"/>
            </w:pPr>
            <w:r w:rsidRPr="0044437C">
              <w:t>p-Max</w:t>
            </w:r>
          </w:p>
        </w:tc>
        <w:tc>
          <w:tcPr>
            <w:tcW w:w="2267" w:type="dxa"/>
          </w:tcPr>
          <w:p w14:paraId="3FE84834" w14:textId="77777777" w:rsidR="00524A5D" w:rsidRPr="0044437C" w:rsidRDefault="00000000">
            <w:pPr>
              <w:pStyle w:val="TAL"/>
            </w:pPr>
            <w:r w:rsidRPr="0044437C">
              <w:t>-10</w:t>
            </w:r>
          </w:p>
        </w:tc>
        <w:tc>
          <w:tcPr>
            <w:tcW w:w="1700" w:type="dxa"/>
          </w:tcPr>
          <w:p w14:paraId="4D26D98B" w14:textId="77777777" w:rsidR="00524A5D" w:rsidRPr="0044437C" w:rsidRDefault="00524A5D">
            <w:pPr>
              <w:spacing w:after="0"/>
            </w:pPr>
          </w:p>
        </w:tc>
        <w:tc>
          <w:tcPr>
            <w:tcW w:w="1133" w:type="dxa"/>
          </w:tcPr>
          <w:p w14:paraId="66747D7D" w14:textId="77777777" w:rsidR="00524A5D" w:rsidRPr="0044437C" w:rsidRDefault="00524A5D">
            <w:pPr>
              <w:pStyle w:val="TAL"/>
            </w:pPr>
          </w:p>
        </w:tc>
      </w:tr>
    </w:tbl>
    <w:p w14:paraId="5DFBE5ED" w14:textId="77777777" w:rsidR="00524A5D" w:rsidRPr="0044437C" w:rsidRDefault="00524A5D">
      <w:pPr>
        <w:rPr>
          <w:lang w:eastAsia="ja-JP"/>
        </w:rPr>
      </w:pPr>
    </w:p>
    <w:p w14:paraId="23B08C77" w14:textId="77777777" w:rsidR="00524A5D" w:rsidRPr="0044437C" w:rsidRDefault="00000000">
      <w:pPr>
        <w:pStyle w:val="TH"/>
      </w:pPr>
      <w:r w:rsidRPr="0044437C">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2F850EB" w14:textId="77777777">
        <w:trPr>
          <w:jc w:val="center"/>
        </w:trPr>
        <w:tc>
          <w:tcPr>
            <w:tcW w:w="9635" w:type="dxa"/>
            <w:gridSpan w:val="4"/>
          </w:tcPr>
          <w:p w14:paraId="47098321" w14:textId="77777777" w:rsidR="00524A5D" w:rsidRPr="0044437C" w:rsidRDefault="00000000">
            <w:pPr>
              <w:pStyle w:val="TAL"/>
            </w:pPr>
            <w:r w:rsidRPr="0044437C">
              <w:t>Derivation Path: TS 36.508 [12] clause 4.4.3.2, Table 4.4.3.2-3A SystemInformationBlockType1-BR-r13</w:t>
            </w:r>
          </w:p>
        </w:tc>
      </w:tr>
      <w:tr w:rsidR="00524A5D" w:rsidRPr="0044437C" w14:paraId="7E82ACA1" w14:textId="77777777">
        <w:trPr>
          <w:jc w:val="center"/>
        </w:trPr>
        <w:tc>
          <w:tcPr>
            <w:tcW w:w="4535" w:type="dxa"/>
          </w:tcPr>
          <w:p w14:paraId="1B452F99" w14:textId="77777777" w:rsidR="00524A5D" w:rsidRPr="0044437C" w:rsidRDefault="00000000">
            <w:pPr>
              <w:pStyle w:val="TAH"/>
            </w:pPr>
            <w:r w:rsidRPr="0044437C">
              <w:t>Information Element</w:t>
            </w:r>
          </w:p>
        </w:tc>
        <w:tc>
          <w:tcPr>
            <w:tcW w:w="2267" w:type="dxa"/>
          </w:tcPr>
          <w:p w14:paraId="483FCD75" w14:textId="77777777" w:rsidR="00524A5D" w:rsidRPr="0044437C" w:rsidRDefault="00000000">
            <w:pPr>
              <w:pStyle w:val="TAH"/>
            </w:pPr>
            <w:r w:rsidRPr="0044437C">
              <w:t>Value/remark</w:t>
            </w:r>
          </w:p>
        </w:tc>
        <w:tc>
          <w:tcPr>
            <w:tcW w:w="1700" w:type="dxa"/>
          </w:tcPr>
          <w:p w14:paraId="52B9E947" w14:textId="77777777" w:rsidR="00524A5D" w:rsidRPr="0044437C" w:rsidRDefault="00000000">
            <w:pPr>
              <w:pStyle w:val="TAH"/>
            </w:pPr>
            <w:r w:rsidRPr="0044437C">
              <w:t>Comment</w:t>
            </w:r>
          </w:p>
        </w:tc>
        <w:tc>
          <w:tcPr>
            <w:tcW w:w="1133" w:type="dxa"/>
          </w:tcPr>
          <w:p w14:paraId="41373896" w14:textId="77777777" w:rsidR="00524A5D" w:rsidRPr="0044437C" w:rsidRDefault="00000000">
            <w:pPr>
              <w:pStyle w:val="TAH"/>
            </w:pPr>
            <w:r w:rsidRPr="0044437C">
              <w:t>Condition</w:t>
            </w:r>
          </w:p>
        </w:tc>
      </w:tr>
      <w:tr w:rsidR="00524A5D" w:rsidRPr="0044437C" w14:paraId="402201C5" w14:textId="77777777">
        <w:trPr>
          <w:jc w:val="center"/>
        </w:trPr>
        <w:tc>
          <w:tcPr>
            <w:tcW w:w="4535" w:type="dxa"/>
          </w:tcPr>
          <w:p w14:paraId="76258A08" w14:textId="77777777" w:rsidR="00524A5D" w:rsidRPr="0044437C" w:rsidRDefault="00000000">
            <w:pPr>
              <w:pStyle w:val="TAL"/>
            </w:pPr>
            <w:r w:rsidRPr="0044437C">
              <w:t>p-Max</w:t>
            </w:r>
          </w:p>
        </w:tc>
        <w:tc>
          <w:tcPr>
            <w:tcW w:w="2267" w:type="dxa"/>
          </w:tcPr>
          <w:p w14:paraId="192D4454" w14:textId="77777777" w:rsidR="00524A5D" w:rsidRPr="0044437C" w:rsidRDefault="00000000">
            <w:pPr>
              <w:pStyle w:val="TAL"/>
            </w:pPr>
            <w:r w:rsidRPr="0044437C">
              <w:t>7</w:t>
            </w:r>
          </w:p>
        </w:tc>
        <w:tc>
          <w:tcPr>
            <w:tcW w:w="1700" w:type="dxa"/>
          </w:tcPr>
          <w:p w14:paraId="78A301E2" w14:textId="77777777" w:rsidR="00524A5D" w:rsidRPr="0044437C" w:rsidRDefault="00524A5D">
            <w:pPr>
              <w:spacing w:after="0"/>
            </w:pPr>
          </w:p>
        </w:tc>
        <w:tc>
          <w:tcPr>
            <w:tcW w:w="1133" w:type="dxa"/>
          </w:tcPr>
          <w:p w14:paraId="208C4439" w14:textId="77777777" w:rsidR="00524A5D" w:rsidRPr="0044437C" w:rsidRDefault="00524A5D">
            <w:pPr>
              <w:pStyle w:val="TAL"/>
            </w:pPr>
          </w:p>
        </w:tc>
      </w:tr>
    </w:tbl>
    <w:p w14:paraId="73AAABD8" w14:textId="77777777" w:rsidR="00524A5D" w:rsidRPr="0044437C" w:rsidRDefault="00524A5D"/>
    <w:p w14:paraId="758F7008" w14:textId="77777777" w:rsidR="00524A5D" w:rsidRPr="0044437C" w:rsidRDefault="00000000">
      <w:pPr>
        <w:pStyle w:val="TH"/>
      </w:pPr>
      <w:r w:rsidRPr="0044437C">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C8DCCC4" w14:textId="77777777">
        <w:trPr>
          <w:jc w:val="center"/>
        </w:trPr>
        <w:tc>
          <w:tcPr>
            <w:tcW w:w="9635" w:type="dxa"/>
            <w:gridSpan w:val="4"/>
          </w:tcPr>
          <w:p w14:paraId="1AC9D8C5" w14:textId="77777777" w:rsidR="00524A5D" w:rsidRPr="0044437C" w:rsidRDefault="00000000">
            <w:pPr>
              <w:pStyle w:val="TAL"/>
            </w:pPr>
            <w:r w:rsidRPr="0044437C">
              <w:t>Derivation Path: TS 36.508 [12] clause 4.4.3.2, Table 4.4.3.2-3A SystemInformationBlockType1-BR-r13</w:t>
            </w:r>
          </w:p>
        </w:tc>
      </w:tr>
      <w:tr w:rsidR="00524A5D" w:rsidRPr="0044437C" w14:paraId="7D1A0D75" w14:textId="77777777">
        <w:trPr>
          <w:jc w:val="center"/>
        </w:trPr>
        <w:tc>
          <w:tcPr>
            <w:tcW w:w="4535" w:type="dxa"/>
          </w:tcPr>
          <w:p w14:paraId="76F554D0" w14:textId="77777777" w:rsidR="00524A5D" w:rsidRPr="0044437C" w:rsidRDefault="00000000">
            <w:pPr>
              <w:pStyle w:val="TAH"/>
            </w:pPr>
            <w:r w:rsidRPr="0044437C">
              <w:t>Information Element</w:t>
            </w:r>
          </w:p>
        </w:tc>
        <w:tc>
          <w:tcPr>
            <w:tcW w:w="2267" w:type="dxa"/>
          </w:tcPr>
          <w:p w14:paraId="3CC3B90E" w14:textId="77777777" w:rsidR="00524A5D" w:rsidRPr="0044437C" w:rsidRDefault="00000000">
            <w:pPr>
              <w:pStyle w:val="TAH"/>
            </w:pPr>
            <w:r w:rsidRPr="0044437C">
              <w:t>Value/remark</w:t>
            </w:r>
          </w:p>
        </w:tc>
        <w:tc>
          <w:tcPr>
            <w:tcW w:w="1700" w:type="dxa"/>
          </w:tcPr>
          <w:p w14:paraId="3B9F33EA" w14:textId="77777777" w:rsidR="00524A5D" w:rsidRPr="0044437C" w:rsidRDefault="00000000">
            <w:pPr>
              <w:pStyle w:val="TAH"/>
            </w:pPr>
            <w:r w:rsidRPr="0044437C">
              <w:t>Comment</w:t>
            </w:r>
          </w:p>
        </w:tc>
        <w:tc>
          <w:tcPr>
            <w:tcW w:w="1133" w:type="dxa"/>
          </w:tcPr>
          <w:p w14:paraId="65976C13" w14:textId="77777777" w:rsidR="00524A5D" w:rsidRPr="0044437C" w:rsidRDefault="00000000">
            <w:pPr>
              <w:pStyle w:val="TAH"/>
            </w:pPr>
            <w:r w:rsidRPr="0044437C">
              <w:t>Condition</w:t>
            </w:r>
          </w:p>
        </w:tc>
      </w:tr>
      <w:tr w:rsidR="00524A5D" w:rsidRPr="0044437C" w14:paraId="1EE31470" w14:textId="77777777">
        <w:trPr>
          <w:jc w:val="center"/>
        </w:trPr>
        <w:tc>
          <w:tcPr>
            <w:tcW w:w="4535" w:type="dxa"/>
          </w:tcPr>
          <w:p w14:paraId="6B834BAB" w14:textId="77777777" w:rsidR="00524A5D" w:rsidRPr="0044437C" w:rsidRDefault="00000000">
            <w:pPr>
              <w:pStyle w:val="TAL"/>
            </w:pPr>
            <w:r w:rsidRPr="0044437C">
              <w:t>p-Max</w:t>
            </w:r>
          </w:p>
        </w:tc>
        <w:tc>
          <w:tcPr>
            <w:tcW w:w="2267" w:type="dxa"/>
          </w:tcPr>
          <w:p w14:paraId="26FADD3A" w14:textId="77777777" w:rsidR="00524A5D" w:rsidRPr="0044437C" w:rsidRDefault="00000000">
            <w:pPr>
              <w:pStyle w:val="TAL"/>
            </w:pPr>
            <w:r w:rsidRPr="0044437C">
              <w:t>12</w:t>
            </w:r>
          </w:p>
        </w:tc>
        <w:tc>
          <w:tcPr>
            <w:tcW w:w="1700" w:type="dxa"/>
          </w:tcPr>
          <w:p w14:paraId="0105C886" w14:textId="77777777" w:rsidR="00524A5D" w:rsidRPr="0044437C" w:rsidRDefault="00524A5D">
            <w:pPr>
              <w:spacing w:after="0"/>
            </w:pPr>
          </w:p>
        </w:tc>
        <w:tc>
          <w:tcPr>
            <w:tcW w:w="1133" w:type="dxa"/>
          </w:tcPr>
          <w:p w14:paraId="55EA76F9" w14:textId="77777777" w:rsidR="00524A5D" w:rsidRPr="0044437C" w:rsidRDefault="00524A5D">
            <w:pPr>
              <w:pStyle w:val="TAL"/>
            </w:pPr>
          </w:p>
        </w:tc>
      </w:tr>
    </w:tbl>
    <w:p w14:paraId="0893D3CC" w14:textId="77777777" w:rsidR="00524A5D" w:rsidRPr="0044437C" w:rsidRDefault="00524A5D"/>
    <w:p w14:paraId="2A30FB0C" w14:textId="77777777" w:rsidR="00524A5D" w:rsidRPr="0044437C" w:rsidRDefault="00000000">
      <w:pPr>
        <w:pStyle w:val="H6"/>
      </w:pPr>
      <w:bookmarkStart w:id="479" w:name="MCCQCTEMPBM_00000075"/>
      <w:r w:rsidRPr="0044437C">
        <w:t>6.2A.4.5</w:t>
      </w:r>
      <w:r w:rsidRPr="0044437C">
        <w:tab/>
        <w:t>Test requirements</w:t>
      </w:r>
    </w:p>
    <w:bookmarkEnd w:id="479"/>
    <w:p w14:paraId="341BCF35" w14:textId="77777777" w:rsidR="00524A5D" w:rsidRPr="0044437C" w:rsidRDefault="00000000">
      <w:pPr>
        <w:rPr>
          <w:rFonts w:cs="v5.0.0"/>
        </w:rPr>
      </w:pPr>
      <w:r w:rsidRPr="0044437C">
        <w:t>The maximum output power measured shall not exceed the values specified in Table 6.2A.4.5-1 for power class 3 and Table 6.2A.4.5-2 for power class 5.</w:t>
      </w:r>
    </w:p>
    <w:p w14:paraId="29E8E18C" w14:textId="77777777" w:rsidR="00524A5D" w:rsidRPr="0044437C" w:rsidRDefault="00000000">
      <w:pPr>
        <w:pStyle w:val="TH"/>
        <w:rPr>
          <w:rFonts w:cs="v5.0.0"/>
        </w:rPr>
      </w:pPr>
      <w:r w:rsidRPr="0044437C">
        <w:t>Table 6.2A.4.5-1: P</w:t>
      </w:r>
      <w:r w:rsidRPr="0044437C">
        <w:rPr>
          <w:vertAlign w:val="subscript"/>
        </w:rPr>
        <w:t>CMAX</w:t>
      </w:r>
      <w:r w:rsidRPr="0044437C">
        <w:t xml:space="preserve"> configured UE output power for UE category M1 </w:t>
      </w:r>
      <w:bookmarkStart w:id="480" w:name="_Hlk516846333"/>
      <w:r w:rsidRPr="0044437C">
        <w:t>power class 3</w:t>
      </w:r>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537194D0" w14:textId="77777777">
        <w:trPr>
          <w:jc w:val="center"/>
        </w:trPr>
        <w:tc>
          <w:tcPr>
            <w:tcW w:w="1795" w:type="dxa"/>
            <w:vMerge w:val="restart"/>
          </w:tcPr>
          <w:p w14:paraId="662181A9" w14:textId="77777777" w:rsidR="00524A5D" w:rsidRPr="0044437C" w:rsidRDefault="00524A5D">
            <w:pPr>
              <w:pStyle w:val="TAH"/>
            </w:pPr>
            <w:bookmarkStart w:id="481" w:name="MCCQCTEMPBM_00000461"/>
          </w:p>
        </w:tc>
        <w:tc>
          <w:tcPr>
            <w:tcW w:w="5869" w:type="dxa"/>
          </w:tcPr>
          <w:p w14:paraId="2E782D60" w14:textId="77777777" w:rsidR="00524A5D" w:rsidRPr="0044437C" w:rsidRDefault="00000000">
            <w:pPr>
              <w:pStyle w:val="TAH"/>
            </w:pPr>
            <w:r w:rsidRPr="0044437C">
              <w:t>Channel bandwidth / maximum output power</w:t>
            </w:r>
            <w:r w:rsidRPr="0044437C">
              <w:rPr>
                <w:vertAlign w:val="subscript"/>
              </w:rPr>
              <w:t xml:space="preserve"> </w:t>
            </w:r>
          </w:p>
        </w:tc>
      </w:tr>
      <w:tr w:rsidR="00524A5D" w:rsidRPr="0044437C" w14:paraId="069D5DBF" w14:textId="77777777">
        <w:trPr>
          <w:jc w:val="center"/>
        </w:trPr>
        <w:tc>
          <w:tcPr>
            <w:tcW w:w="1795" w:type="dxa"/>
            <w:vMerge/>
          </w:tcPr>
          <w:p w14:paraId="4766E0B4" w14:textId="77777777" w:rsidR="00524A5D" w:rsidRPr="0044437C" w:rsidRDefault="00524A5D"/>
        </w:tc>
        <w:tc>
          <w:tcPr>
            <w:tcW w:w="5869" w:type="dxa"/>
          </w:tcPr>
          <w:p w14:paraId="50C73DDE" w14:textId="77777777" w:rsidR="00524A5D" w:rsidRPr="0044437C" w:rsidRDefault="00000000">
            <w:pPr>
              <w:pStyle w:val="TAH"/>
            </w:pPr>
            <w:r w:rsidRPr="0044437C">
              <w:t>1.4MHz</w:t>
            </w:r>
          </w:p>
        </w:tc>
      </w:tr>
      <w:tr w:rsidR="00524A5D" w:rsidRPr="0044437C" w14:paraId="6538D357" w14:textId="77777777">
        <w:trPr>
          <w:jc w:val="center"/>
        </w:trPr>
        <w:tc>
          <w:tcPr>
            <w:tcW w:w="1795" w:type="dxa"/>
            <w:vAlign w:val="center"/>
          </w:tcPr>
          <w:p w14:paraId="5E2211AC" w14:textId="77777777" w:rsidR="00524A5D" w:rsidRPr="0044437C" w:rsidRDefault="00000000">
            <w:pPr>
              <w:pStyle w:val="TAL"/>
            </w:pPr>
            <w:r w:rsidRPr="0044437C">
              <w:t>Measured UE output power test point 1</w:t>
            </w:r>
          </w:p>
        </w:tc>
        <w:tc>
          <w:tcPr>
            <w:tcW w:w="5869" w:type="dxa"/>
            <w:vAlign w:val="center"/>
          </w:tcPr>
          <w:p w14:paraId="5C0CD08B"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72A95543"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C81CBFF" w14:textId="77777777">
        <w:trPr>
          <w:jc w:val="center"/>
        </w:trPr>
        <w:tc>
          <w:tcPr>
            <w:tcW w:w="1795" w:type="dxa"/>
            <w:vAlign w:val="center"/>
          </w:tcPr>
          <w:p w14:paraId="50108EF1" w14:textId="77777777" w:rsidR="00524A5D" w:rsidRPr="0044437C" w:rsidRDefault="00000000">
            <w:pPr>
              <w:pStyle w:val="TAL"/>
            </w:pPr>
            <w:r w:rsidRPr="0044437C">
              <w:t>Measured UE output power test point 2</w:t>
            </w:r>
          </w:p>
        </w:tc>
        <w:tc>
          <w:tcPr>
            <w:tcW w:w="5869" w:type="dxa"/>
            <w:vAlign w:val="center"/>
          </w:tcPr>
          <w:p w14:paraId="26488154"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6.7</w:t>
            </w:r>
          </w:p>
          <w:p w14:paraId="46963BD2"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7.0</w:t>
            </w:r>
          </w:p>
        </w:tc>
      </w:tr>
      <w:tr w:rsidR="00524A5D" w:rsidRPr="0044437C" w14:paraId="18B13E25" w14:textId="77777777">
        <w:trPr>
          <w:jc w:val="center"/>
        </w:trPr>
        <w:tc>
          <w:tcPr>
            <w:tcW w:w="1795" w:type="dxa"/>
            <w:vAlign w:val="center"/>
          </w:tcPr>
          <w:p w14:paraId="6A7BADE8" w14:textId="77777777" w:rsidR="00524A5D" w:rsidRPr="0044437C" w:rsidRDefault="00000000">
            <w:pPr>
              <w:pStyle w:val="TAL"/>
            </w:pPr>
            <w:r w:rsidRPr="0044437C">
              <w:t>Measured UE output power test point 3</w:t>
            </w:r>
          </w:p>
        </w:tc>
        <w:tc>
          <w:tcPr>
            <w:tcW w:w="5869" w:type="dxa"/>
            <w:vAlign w:val="center"/>
          </w:tcPr>
          <w:p w14:paraId="25CB86EF"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 5.7</w:t>
            </w:r>
          </w:p>
          <w:p w14:paraId="0C0436A6"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15 dBm ± 6.0</w:t>
            </w:r>
          </w:p>
        </w:tc>
      </w:tr>
      <w:bookmarkEnd w:id="481"/>
    </w:tbl>
    <w:p w14:paraId="62A9E1FD" w14:textId="77777777" w:rsidR="00524A5D" w:rsidRPr="0044437C" w:rsidRDefault="00524A5D">
      <w:pPr>
        <w:rPr>
          <w:lang w:eastAsia="ko-KR"/>
        </w:rPr>
      </w:pPr>
    </w:p>
    <w:p w14:paraId="2A4F8ADE" w14:textId="77777777" w:rsidR="00524A5D" w:rsidRPr="0044437C" w:rsidRDefault="00000000">
      <w:pPr>
        <w:pStyle w:val="TH"/>
        <w:rPr>
          <w:rFonts w:cs="v5.0.0"/>
        </w:rPr>
      </w:pPr>
      <w:r w:rsidRPr="0044437C">
        <w:t>Table 6.2A.4.5-2: P</w:t>
      </w:r>
      <w:r w:rsidRPr="0044437C">
        <w:rPr>
          <w:vertAlign w:val="subscript"/>
        </w:rPr>
        <w:t>CMAX</w:t>
      </w:r>
      <w:r w:rsidRPr="0044437C">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21CF0ABA" w14:textId="77777777">
        <w:trPr>
          <w:jc w:val="center"/>
        </w:trPr>
        <w:tc>
          <w:tcPr>
            <w:tcW w:w="1795" w:type="dxa"/>
            <w:vMerge w:val="restart"/>
          </w:tcPr>
          <w:p w14:paraId="488F25F6" w14:textId="77777777" w:rsidR="00524A5D" w:rsidRPr="0044437C" w:rsidRDefault="00524A5D">
            <w:pPr>
              <w:pStyle w:val="TAH"/>
            </w:pPr>
            <w:bookmarkStart w:id="482" w:name="MCCQCTEMPBM_00000462"/>
          </w:p>
        </w:tc>
        <w:tc>
          <w:tcPr>
            <w:tcW w:w="5869" w:type="dxa"/>
          </w:tcPr>
          <w:p w14:paraId="36B03ADD" w14:textId="77777777" w:rsidR="00524A5D" w:rsidRPr="0044437C" w:rsidRDefault="00000000">
            <w:pPr>
              <w:pStyle w:val="TAH"/>
            </w:pPr>
            <w:r w:rsidRPr="0044437C">
              <w:t>Channel bandwidth / maximum output power</w:t>
            </w:r>
            <w:r w:rsidRPr="0044437C">
              <w:rPr>
                <w:vertAlign w:val="subscript"/>
              </w:rPr>
              <w:t xml:space="preserve"> </w:t>
            </w:r>
          </w:p>
        </w:tc>
      </w:tr>
      <w:tr w:rsidR="00524A5D" w:rsidRPr="0044437C" w14:paraId="31E3EFD9" w14:textId="77777777">
        <w:trPr>
          <w:jc w:val="center"/>
        </w:trPr>
        <w:tc>
          <w:tcPr>
            <w:tcW w:w="1795" w:type="dxa"/>
            <w:vMerge/>
          </w:tcPr>
          <w:p w14:paraId="1EDB3E44" w14:textId="77777777" w:rsidR="00524A5D" w:rsidRPr="0044437C" w:rsidRDefault="00524A5D"/>
        </w:tc>
        <w:tc>
          <w:tcPr>
            <w:tcW w:w="5869" w:type="dxa"/>
          </w:tcPr>
          <w:p w14:paraId="5BF06F1F" w14:textId="77777777" w:rsidR="00524A5D" w:rsidRPr="0044437C" w:rsidRDefault="00000000">
            <w:pPr>
              <w:pStyle w:val="TAH"/>
            </w:pPr>
            <w:r w:rsidRPr="0044437C">
              <w:t>1.4MHz</w:t>
            </w:r>
          </w:p>
        </w:tc>
      </w:tr>
      <w:tr w:rsidR="00524A5D" w:rsidRPr="0044437C" w14:paraId="0C89497E" w14:textId="77777777">
        <w:trPr>
          <w:jc w:val="center"/>
        </w:trPr>
        <w:tc>
          <w:tcPr>
            <w:tcW w:w="1795" w:type="dxa"/>
            <w:vAlign w:val="center"/>
          </w:tcPr>
          <w:p w14:paraId="10752DC7" w14:textId="77777777" w:rsidR="00524A5D" w:rsidRPr="0044437C" w:rsidRDefault="00000000">
            <w:pPr>
              <w:pStyle w:val="TAL"/>
            </w:pPr>
            <w:r w:rsidRPr="0044437C">
              <w:lastRenderedPageBreak/>
              <w:t>Measured UE output power test point 1</w:t>
            </w:r>
          </w:p>
        </w:tc>
        <w:tc>
          <w:tcPr>
            <w:tcW w:w="5869" w:type="dxa"/>
            <w:vAlign w:val="center"/>
          </w:tcPr>
          <w:p w14:paraId="7A69EBE1"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4C8B069B"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7530BE3" w14:textId="77777777">
        <w:trPr>
          <w:jc w:val="center"/>
        </w:trPr>
        <w:tc>
          <w:tcPr>
            <w:tcW w:w="1795" w:type="dxa"/>
            <w:vAlign w:val="center"/>
          </w:tcPr>
          <w:p w14:paraId="09D530CE" w14:textId="77777777" w:rsidR="00524A5D" w:rsidRPr="0044437C" w:rsidRDefault="00000000">
            <w:pPr>
              <w:pStyle w:val="TAL"/>
            </w:pPr>
            <w:r w:rsidRPr="0044437C">
              <w:t>Measured UE output power test point 2</w:t>
            </w:r>
          </w:p>
        </w:tc>
        <w:tc>
          <w:tcPr>
            <w:tcW w:w="5869" w:type="dxa"/>
            <w:vAlign w:val="center"/>
          </w:tcPr>
          <w:p w14:paraId="52BE13FE"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7.7</w:t>
            </w:r>
          </w:p>
          <w:p w14:paraId="6111EA36"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7 dBm ± 8.0</w:t>
            </w:r>
          </w:p>
        </w:tc>
      </w:tr>
      <w:tr w:rsidR="00524A5D" w:rsidRPr="0044437C" w14:paraId="0CF36683" w14:textId="77777777">
        <w:trPr>
          <w:jc w:val="center"/>
        </w:trPr>
        <w:tc>
          <w:tcPr>
            <w:tcW w:w="1795" w:type="dxa"/>
            <w:vAlign w:val="center"/>
          </w:tcPr>
          <w:p w14:paraId="17FBB705" w14:textId="77777777" w:rsidR="00524A5D" w:rsidRPr="0044437C" w:rsidRDefault="00000000">
            <w:pPr>
              <w:pStyle w:val="TAL"/>
            </w:pPr>
            <w:r w:rsidRPr="0044437C">
              <w:t>Measured UE output power test point 3</w:t>
            </w:r>
          </w:p>
        </w:tc>
        <w:tc>
          <w:tcPr>
            <w:tcW w:w="5869" w:type="dxa"/>
            <w:vAlign w:val="center"/>
          </w:tcPr>
          <w:p w14:paraId="2EA8ED18"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 6.7</w:t>
            </w:r>
          </w:p>
          <w:p w14:paraId="219C86FD"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12 dBm ± 7.0</w:t>
            </w:r>
          </w:p>
        </w:tc>
      </w:tr>
      <w:bookmarkEnd w:id="482"/>
    </w:tbl>
    <w:p w14:paraId="70B077D1" w14:textId="77777777" w:rsidR="00524A5D" w:rsidRPr="0044437C" w:rsidRDefault="00524A5D">
      <w:pPr>
        <w:rPr>
          <w:lang w:eastAsia="zh-CN"/>
        </w:rPr>
      </w:pPr>
    </w:p>
    <w:p w14:paraId="3CF19106" w14:textId="77777777" w:rsidR="00524A5D" w:rsidRPr="0044437C" w:rsidRDefault="00000000">
      <w:pPr>
        <w:pStyle w:val="Heading2"/>
      </w:pPr>
      <w:bookmarkStart w:id="483" w:name="_Toc30671"/>
      <w:bookmarkStart w:id="484" w:name="_Toc120570029"/>
      <w:bookmarkStart w:id="485" w:name="_Toc10540"/>
      <w:bookmarkStart w:id="486" w:name="_Toc121162821"/>
      <w:bookmarkStart w:id="487" w:name="_Toc22092"/>
      <w:bookmarkStart w:id="488" w:name="_Toc1519"/>
      <w:bookmarkStart w:id="489" w:name="_Toc7398"/>
      <w:bookmarkStart w:id="490" w:name="_Toc15234"/>
      <w:bookmarkStart w:id="491" w:name="_Toc194571797"/>
      <w:r w:rsidRPr="0044437C">
        <w:t>6.2B</w:t>
      </w:r>
      <w:r w:rsidRPr="0044437C">
        <w:tab/>
        <w:t>Transmit power for category NB1 and NB2</w:t>
      </w:r>
      <w:bookmarkEnd w:id="483"/>
      <w:bookmarkEnd w:id="484"/>
      <w:bookmarkEnd w:id="485"/>
      <w:bookmarkEnd w:id="486"/>
      <w:bookmarkEnd w:id="487"/>
      <w:bookmarkEnd w:id="488"/>
      <w:bookmarkEnd w:id="489"/>
      <w:bookmarkEnd w:id="490"/>
      <w:bookmarkEnd w:id="491"/>
    </w:p>
    <w:p w14:paraId="1A557603" w14:textId="77777777" w:rsidR="00524A5D" w:rsidRPr="0044437C" w:rsidRDefault="00000000">
      <w:pPr>
        <w:pStyle w:val="Heading3"/>
      </w:pPr>
      <w:bookmarkStart w:id="492" w:name="_Toc11955"/>
      <w:bookmarkStart w:id="493" w:name="_Toc23187"/>
      <w:bookmarkStart w:id="494" w:name="_Toc120570030"/>
      <w:bookmarkStart w:id="495" w:name="_Toc5078"/>
      <w:bookmarkStart w:id="496" w:name="_Toc31560"/>
      <w:bookmarkStart w:id="497" w:name="_Toc121162822"/>
      <w:bookmarkStart w:id="498" w:name="_Toc15670"/>
      <w:bookmarkStart w:id="499" w:name="_Toc4921"/>
      <w:bookmarkStart w:id="500" w:name="_Toc194571798"/>
      <w:r w:rsidRPr="0044437C">
        <w:t>6.2B.1</w:t>
      </w:r>
      <w:r w:rsidRPr="0044437C">
        <w:tab/>
      </w:r>
      <w:r w:rsidRPr="0044437C">
        <w:rPr>
          <w:lang w:eastAsia="zh-CN"/>
        </w:rPr>
        <w:t xml:space="preserve">UE </w:t>
      </w:r>
      <w:r w:rsidRPr="0044437C">
        <w:t>maximum output power for category NB1 and NB2</w:t>
      </w:r>
      <w:bookmarkEnd w:id="492"/>
      <w:bookmarkEnd w:id="493"/>
      <w:bookmarkEnd w:id="494"/>
      <w:bookmarkEnd w:id="495"/>
      <w:bookmarkEnd w:id="496"/>
      <w:bookmarkEnd w:id="497"/>
      <w:bookmarkEnd w:id="498"/>
      <w:bookmarkEnd w:id="499"/>
      <w:bookmarkEnd w:id="500"/>
    </w:p>
    <w:p w14:paraId="352079AE" w14:textId="77777777" w:rsidR="00524A5D" w:rsidRPr="0044437C" w:rsidRDefault="00000000">
      <w:pPr>
        <w:pStyle w:val="H6"/>
      </w:pPr>
      <w:bookmarkStart w:id="501" w:name="MCCQCTEMPBM_00000076"/>
      <w:r w:rsidRPr="0044437C">
        <w:t>6.2B.1.1</w:t>
      </w:r>
      <w:r w:rsidRPr="0044437C">
        <w:tab/>
        <w:t>Test purpose</w:t>
      </w:r>
    </w:p>
    <w:bookmarkEnd w:id="501"/>
    <w:p w14:paraId="39E8DD08"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3574470F" w14:textId="77777777" w:rsidR="00524A5D" w:rsidRPr="0044437C" w:rsidRDefault="00000000">
      <w:r w:rsidRPr="0044437C">
        <w:t>An excess maximum output power has the possibility to interfere to other channels or other systems. A small maximum output power decreases the coverage area.</w:t>
      </w:r>
    </w:p>
    <w:p w14:paraId="48D6EB68" w14:textId="77777777" w:rsidR="00524A5D" w:rsidRPr="0044437C" w:rsidRDefault="00000000">
      <w:pPr>
        <w:pStyle w:val="H6"/>
      </w:pPr>
      <w:bookmarkStart w:id="502" w:name="MCCQCTEMPBM_00000077"/>
      <w:r w:rsidRPr="0044437C">
        <w:t>6.2B.1.2</w:t>
      </w:r>
      <w:r w:rsidRPr="0044437C">
        <w:tab/>
        <w:t>Test applicability</w:t>
      </w:r>
    </w:p>
    <w:bookmarkEnd w:id="502"/>
    <w:p w14:paraId="7811D044"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w:t>
      </w:r>
      <w:r w:rsidRPr="0044437C">
        <w:rPr>
          <w:lang w:eastAsia="zh-CN"/>
        </w:rPr>
        <w:t>2</w:t>
      </w:r>
      <w:r w:rsidRPr="0044437C">
        <w:t xml:space="preserve"> that support satellite access operation.</w:t>
      </w:r>
    </w:p>
    <w:p w14:paraId="5E6FB896" w14:textId="77777777" w:rsidR="00524A5D" w:rsidRPr="0044437C" w:rsidRDefault="00000000">
      <w:pPr>
        <w:pStyle w:val="H6"/>
      </w:pPr>
      <w:bookmarkStart w:id="503" w:name="MCCQCTEMPBM_00000078"/>
      <w:r w:rsidRPr="0044437C">
        <w:t>6.2B.1.3</w:t>
      </w:r>
      <w:r w:rsidRPr="0044437C">
        <w:tab/>
        <w:t>Minimum conformance requirements</w:t>
      </w:r>
    </w:p>
    <w:bookmarkEnd w:id="503"/>
    <w:p w14:paraId="7F09444E" w14:textId="77777777" w:rsidR="00524A5D" w:rsidRPr="0044437C" w:rsidRDefault="00000000">
      <w:r w:rsidRPr="0044437C">
        <w:rPr>
          <w:rFonts w:cs="v5.0.0"/>
        </w:rPr>
        <w:t xml:space="preserve">Category NB1 </w:t>
      </w:r>
      <w:r w:rsidRPr="0044437C">
        <w:rPr>
          <w:rFonts w:cs="v5.0.0"/>
          <w:lang w:eastAsia="zh-CN"/>
        </w:rPr>
        <w:t xml:space="preserve">and NB2 </w:t>
      </w:r>
      <w:r w:rsidRPr="0044437C">
        <w:rPr>
          <w:rFonts w:cs="v5.0.0"/>
        </w:rPr>
        <w:t>UE Power Classes are specified in Table 6.2B</w:t>
      </w:r>
      <w:r w:rsidRPr="0044437C">
        <w:rPr>
          <w:rFonts w:cs="v5.0.0"/>
          <w:lang w:eastAsia="zh-CN"/>
        </w:rPr>
        <w:t>.1.3</w:t>
      </w:r>
      <w:r w:rsidRPr="0044437C">
        <w:rPr>
          <w:rFonts w:cs="v5.0.0"/>
        </w:rPr>
        <w:t xml:space="preserve">-1 and define the maximum output power for </w:t>
      </w:r>
      <w:r w:rsidRPr="0044437C">
        <w:t xml:space="preserve">any transmission bandwidth within the category NB1 </w:t>
      </w:r>
      <w:r w:rsidRPr="0044437C">
        <w:rPr>
          <w:lang w:eastAsia="zh-CN"/>
        </w:rPr>
        <w:t xml:space="preserve">and NB2 </w:t>
      </w:r>
      <w:r w:rsidRPr="0044437C">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50AE4596" w14:textId="77777777" w:rsidR="002D2054" w:rsidRPr="0044437C" w:rsidRDefault="002D2054" w:rsidP="002D2054">
      <w:pPr>
        <w:pStyle w:val="TH"/>
      </w:pPr>
      <w:r w:rsidRPr="0044437C">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rsidRPr="0044437C" w14:paraId="65D81C4A" w14:textId="77777777" w:rsidTr="0070746B">
        <w:trPr>
          <w:jc w:val="center"/>
        </w:trPr>
        <w:tc>
          <w:tcPr>
            <w:tcW w:w="923" w:type="dxa"/>
            <w:vAlign w:val="center"/>
          </w:tcPr>
          <w:p w14:paraId="48B06674" w14:textId="77777777" w:rsidR="002D2054" w:rsidRPr="0044437C" w:rsidRDefault="002D2054" w:rsidP="0070746B">
            <w:pPr>
              <w:pStyle w:val="TAH"/>
              <w:rPr>
                <w:lang w:eastAsia="ja-JP"/>
              </w:rPr>
            </w:pPr>
            <w:r w:rsidRPr="0044437C">
              <w:rPr>
                <w:lang w:eastAsia="ja-JP"/>
              </w:rPr>
              <w:t>EUTRA band</w:t>
            </w:r>
          </w:p>
        </w:tc>
        <w:tc>
          <w:tcPr>
            <w:tcW w:w="1008" w:type="dxa"/>
          </w:tcPr>
          <w:p w14:paraId="32575D9D" w14:textId="77777777" w:rsidR="002D2054" w:rsidRPr="0044437C" w:rsidRDefault="002D2054" w:rsidP="0070746B">
            <w:pPr>
              <w:pStyle w:val="TAH"/>
              <w:rPr>
                <w:lang w:eastAsia="ja-JP"/>
              </w:rPr>
            </w:pPr>
            <w:r w:rsidRPr="0044437C">
              <w:rPr>
                <w:lang w:eastAsia="ja-JP"/>
              </w:rPr>
              <w:t>Class 3 (dBm)</w:t>
            </w:r>
          </w:p>
        </w:tc>
        <w:tc>
          <w:tcPr>
            <w:tcW w:w="1067" w:type="dxa"/>
          </w:tcPr>
          <w:p w14:paraId="5CAF11F8" w14:textId="77777777" w:rsidR="002D2054" w:rsidRPr="0044437C" w:rsidRDefault="002D2054" w:rsidP="0070746B">
            <w:pPr>
              <w:pStyle w:val="TAH"/>
              <w:rPr>
                <w:lang w:eastAsia="ja-JP"/>
              </w:rPr>
            </w:pPr>
            <w:r w:rsidRPr="0044437C">
              <w:rPr>
                <w:lang w:eastAsia="ja-JP"/>
              </w:rPr>
              <w:t>Tolerance (dB)</w:t>
            </w:r>
          </w:p>
        </w:tc>
        <w:tc>
          <w:tcPr>
            <w:tcW w:w="1008" w:type="dxa"/>
          </w:tcPr>
          <w:p w14:paraId="4351514D" w14:textId="77777777" w:rsidR="002D2054" w:rsidRPr="0044437C" w:rsidRDefault="002D2054" w:rsidP="0070746B">
            <w:pPr>
              <w:pStyle w:val="TAH"/>
              <w:rPr>
                <w:lang w:eastAsia="ja-JP"/>
              </w:rPr>
            </w:pPr>
            <w:r w:rsidRPr="0044437C">
              <w:rPr>
                <w:lang w:eastAsia="ja-JP"/>
              </w:rPr>
              <w:t>Class 5 (dBm)</w:t>
            </w:r>
          </w:p>
        </w:tc>
        <w:tc>
          <w:tcPr>
            <w:tcW w:w="1067" w:type="dxa"/>
          </w:tcPr>
          <w:p w14:paraId="21A8DAA1" w14:textId="77777777" w:rsidR="002D2054" w:rsidRPr="0044437C" w:rsidRDefault="002D2054" w:rsidP="0070746B">
            <w:pPr>
              <w:pStyle w:val="TAH"/>
              <w:rPr>
                <w:lang w:eastAsia="ja-JP"/>
              </w:rPr>
            </w:pPr>
            <w:r w:rsidRPr="0044437C">
              <w:rPr>
                <w:lang w:eastAsia="ja-JP"/>
              </w:rPr>
              <w:t>Tolerance (dB)</w:t>
            </w:r>
          </w:p>
        </w:tc>
      </w:tr>
      <w:tr w:rsidR="002D2054" w:rsidRPr="0044437C" w14:paraId="32CEAF0C" w14:textId="77777777" w:rsidTr="0070746B">
        <w:trPr>
          <w:jc w:val="center"/>
        </w:trPr>
        <w:tc>
          <w:tcPr>
            <w:tcW w:w="923" w:type="dxa"/>
            <w:vAlign w:val="center"/>
          </w:tcPr>
          <w:p w14:paraId="2EC23FDD" w14:textId="77777777" w:rsidR="002D2054" w:rsidRPr="0044437C" w:rsidRDefault="002D2054" w:rsidP="0070746B">
            <w:pPr>
              <w:pStyle w:val="TAC"/>
              <w:rPr>
                <w:rFonts w:cs="Arial"/>
                <w:lang w:eastAsia="zh-TW"/>
              </w:rPr>
            </w:pPr>
            <w:r w:rsidRPr="0044437C">
              <w:rPr>
                <w:rFonts w:cs="Arial"/>
                <w:lang w:eastAsia="zh-TW"/>
              </w:rPr>
              <w:t>256</w:t>
            </w:r>
          </w:p>
        </w:tc>
        <w:tc>
          <w:tcPr>
            <w:tcW w:w="1008" w:type="dxa"/>
          </w:tcPr>
          <w:p w14:paraId="6D18DA39"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6D78ADD9" w14:textId="77777777" w:rsidR="002D2054" w:rsidRPr="0044437C" w:rsidRDefault="002D2054" w:rsidP="0070746B">
            <w:pPr>
              <w:pStyle w:val="TAC"/>
              <w:rPr>
                <w:rFonts w:cs="Arial"/>
                <w:lang w:eastAsia="ja-JP"/>
              </w:rPr>
            </w:pPr>
            <w:r w:rsidRPr="0044437C">
              <w:rPr>
                <w:rFonts w:cs="Arial"/>
              </w:rPr>
              <w:t>+/-2</w:t>
            </w:r>
          </w:p>
        </w:tc>
        <w:tc>
          <w:tcPr>
            <w:tcW w:w="1008" w:type="dxa"/>
          </w:tcPr>
          <w:p w14:paraId="49B24276"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56AC809B" w14:textId="77777777" w:rsidR="002D2054" w:rsidRPr="0044437C" w:rsidRDefault="002D2054" w:rsidP="0070746B">
            <w:pPr>
              <w:pStyle w:val="TAC"/>
              <w:rPr>
                <w:rFonts w:cs="Arial"/>
                <w:lang w:eastAsia="ja-JP"/>
              </w:rPr>
            </w:pPr>
            <w:r w:rsidRPr="0044437C">
              <w:rPr>
                <w:rFonts w:cs="Arial"/>
              </w:rPr>
              <w:t>+/-2</w:t>
            </w:r>
          </w:p>
        </w:tc>
      </w:tr>
      <w:tr w:rsidR="002D2054" w:rsidRPr="0044437C" w14:paraId="5435D768" w14:textId="77777777" w:rsidTr="0070746B">
        <w:trPr>
          <w:jc w:val="center"/>
        </w:trPr>
        <w:tc>
          <w:tcPr>
            <w:tcW w:w="923" w:type="dxa"/>
            <w:vAlign w:val="center"/>
          </w:tcPr>
          <w:p w14:paraId="3E1E390D" w14:textId="77777777" w:rsidR="002D2054" w:rsidRPr="0044437C" w:rsidRDefault="002D2054" w:rsidP="0070746B">
            <w:pPr>
              <w:pStyle w:val="TAC"/>
              <w:rPr>
                <w:rFonts w:cs="Arial"/>
                <w:lang w:eastAsia="zh-TW"/>
              </w:rPr>
            </w:pPr>
            <w:r w:rsidRPr="0044437C">
              <w:rPr>
                <w:rFonts w:cs="Arial"/>
                <w:lang w:eastAsia="zh-TW"/>
              </w:rPr>
              <w:t>255</w:t>
            </w:r>
          </w:p>
        </w:tc>
        <w:tc>
          <w:tcPr>
            <w:tcW w:w="1008" w:type="dxa"/>
          </w:tcPr>
          <w:p w14:paraId="287F6B76"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3B4A4923" w14:textId="77777777" w:rsidR="002D2054" w:rsidRPr="0044437C" w:rsidRDefault="002D2054" w:rsidP="0070746B">
            <w:pPr>
              <w:pStyle w:val="TAC"/>
              <w:rPr>
                <w:rFonts w:cs="Arial"/>
                <w:lang w:eastAsia="ja-JP"/>
              </w:rPr>
            </w:pPr>
            <w:r w:rsidRPr="0044437C">
              <w:rPr>
                <w:rFonts w:cs="Arial"/>
              </w:rPr>
              <w:t>+/-2</w:t>
            </w:r>
          </w:p>
        </w:tc>
        <w:tc>
          <w:tcPr>
            <w:tcW w:w="1008" w:type="dxa"/>
          </w:tcPr>
          <w:p w14:paraId="2BE49131"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7AA2D798" w14:textId="77777777" w:rsidR="002D2054" w:rsidRPr="0044437C" w:rsidRDefault="002D2054" w:rsidP="0070746B">
            <w:pPr>
              <w:pStyle w:val="TAC"/>
              <w:rPr>
                <w:rFonts w:cs="Arial"/>
                <w:lang w:eastAsia="ja-JP"/>
              </w:rPr>
            </w:pPr>
            <w:r w:rsidRPr="0044437C">
              <w:rPr>
                <w:rFonts w:cs="Arial"/>
              </w:rPr>
              <w:t>+/-2</w:t>
            </w:r>
          </w:p>
        </w:tc>
      </w:tr>
      <w:tr w:rsidR="002D2054" w:rsidRPr="0044437C" w14:paraId="2085F7FB" w14:textId="77777777" w:rsidTr="0070746B">
        <w:trPr>
          <w:jc w:val="center"/>
        </w:trPr>
        <w:tc>
          <w:tcPr>
            <w:tcW w:w="923" w:type="dxa"/>
            <w:vAlign w:val="center"/>
          </w:tcPr>
          <w:p w14:paraId="30958DEB" w14:textId="77777777" w:rsidR="002D2054" w:rsidRPr="0044437C" w:rsidRDefault="002D2054" w:rsidP="0070746B">
            <w:pPr>
              <w:pStyle w:val="TAC"/>
              <w:rPr>
                <w:rFonts w:cs="Arial"/>
                <w:lang w:eastAsia="zh-TW"/>
              </w:rPr>
            </w:pPr>
            <w:r w:rsidRPr="0044437C">
              <w:rPr>
                <w:rFonts w:cs="Arial"/>
                <w:lang w:eastAsia="zh-TW"/>
              </w:rPr>
              <w:t>254</w:t>
            </w:r>
          </w:p>
        </w:tc>
        <w:tc>
          <w:tcPr>
            <w:tcW w:w="1008" w:type="dxa"/>
          </w:tcPr>
          <w:p w14:paraId="747241BE"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5E50F9E7" w14:textId="77777777" w:rsidR="002D2054" w:rsidRPr="0044437C" w:rsidRDefault="002D2054" w:rsidP="0070746B">
            <w:pPr>
              <w:pStyle w:val="TAC"/>
              <w:rPr>
                <w:rFonts w:cs="Arial"/>
              </w:rPr>
            </w:pPr>
            <w:r w:rsidRPr="0044437C">
              <w:rPr>
                <w:rFonts w:cs="Arial"/>
              </w:rPr>
              <w:t>+/-2</w:t>
            </w:r>
          </w:p>
        </w:tc>
        <w:tc>
          <w:tcPr>
            <w:tcW w:w="1008" w:type="dxa"/>
          </w:tcPr>
          <w:p w14:paraId="638FF1B3"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2438579D" w14:textId="77777777" w:rsidR="002D2054" w:rsidRPr="0044437C" w:rsidRDefault="002D2054" w:rsidP="0070746B">
            <w:pPr>
              <w:pStyle w:val="TAC"/>
              <w:rPr>
                <w:rFonts w:cs="Arial"/>
              </w:rPr>
            </w:pPr>
            <w:r w:rsidRPr="0044437C">
              <w:rPr>
                <w:rFonts w:cs="Arial"/>
              </w:rPr>
              <w:t>+/-2</w:t>
            </w:r>
          </w:p>
        </w:tc>
      </w:tr>
      <w:tr w:rsidR="00F65A5B" w:rsidRPr="0044437C" w14:paraId="226855F3" w14:textId="77777777" w:rsidTr="00F65A5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758F904" w14:textId="77777777" w:rsidR="00F65A5B" w:rsidRPr="0044437C" w:rsidRDefault="00F65A5B" w:rsidP="00CF78C9">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2B56006C" w14:textId="77777777" w:rsidR="00F65A5B" w:rsidRPr="0044437C" w:rsidRDefault="00F65A5B" w:rsidP="00CF78C9">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D5AED5A" w14:textId="77777777" w:rsidR="00F65A5B" w:rsidRPr="0044437C" w:rsidRDefault="00F65A5B" w:rsidP="00CF78C9">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4505F6D" w14:textId="77777777" w:rsidR="00F65A5B" w:rsidRPr="0044437C" w:rsidRDefault="00F65A5B" w:rsidP="00CF78C9">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5A69A83F" w14:textId="77777777" w:rsidR="00F65A5B" w:rsidRPr="0044437C" w:rsidRDefault="00F65A5B" w:rsidP="00CF78C9">
            <w:pPr>
              <w:pStyle w:val="TAC"/>
              <w:rPr>
                <w:rFonts w:cs="Arial"/>
              </w:rPr>
            </w:pPr>
            <w:r w:rsidRPr="0044437C">
              <w:rPr>
                <w:rFonts w:cs="Arial"/>
              </w:rPr>
              <w:t>+/-2</w:t>
            </w:r>
          </w:p>
        </w:tc>
      </w:tr>
    </w:tbl>
    <w:p w14:paraId="6D0A55C3" w14:textId="77777777" w:rsidR="00524A5D" w:rsidRPr="0044437C" w:rsidRDefault="00524A5D"/>
    <w:p w14:paraId="40890357" w14:textId="77777777" w:rsidR="00524A5D" w:rsidRPr="0044437C" w:rsidRDefault="00000000">
      <w:pPr>
        <w:rPr>
          <w:lang w:eastAsia="ja-JP"/>
        </w:rPr>
      </w:pPr>
      <w:r w:rsidRPr="0044437C">
        <w:t>The normative reference for this requirement is TS 36.102 [11] clause 6.2B.1.</w:t>
      </w:r>
    </w:p>
    <w:p w14:paraId="6D33B421" w14:textId="3334B2C8" w:rsidR="00970309" w:rsidRPr="0044437C" w:rsidRDefault="00970309" w:rsidP="00970309">
      <w:pPr>
        <w:rPr>
          <w:lang w:eastAsia="zh-TW"/>
        </w:rPr>
      </w:pPr>
      <w:bookmarkStart w:id="504" w:name="OLE_LINK29"/>
      <w:bookmarkStart w:id="505" w:name="MCCQCTEMPBM_00000079"/>
      <w:r w:rsidRPr="0044437C">
        <w:t xml:space="preserve">The UE shall meet the following additional requirements for maximum transmission power density specified in Table 6.2B.1-2 when NS is signalled and when the configured channel overlaps with any portion of the specified frequency range. </w:t>
      </w:r>
    </w:p>
    <w:bookmarkEnd w:id="504"/>
    <w:p w14:paraId="73925357" w14:textId="77777777" w:rsidR="00970309" w:rsidRPr="0044437C" w:rsidRDefault="00970309" w:rsidP="00970309">
      <w:pPr>
        <w:pStyle w:val="TH"/>
        <w:rPr>
          <w:rFonts w:cs="Arial"/>
        </w:rPr>
      </w:pPr>
      <w:r w:rsidRPr="0044437C">
        <w:t>Table 6.2B.1-2: Additional requirements for transmit EIRP 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446"/>
        <w:gridCol w:w="1896"/>
        <w:gridCol w:w="2844"/>
        <w:gridCol w:w="2978"/>
      </w:tblGrid>
      <w:tr w:rsidR="00970309" w:rsidRPr="0044437C" w14:paraId="3BFF4FBC" w14:textId="77777777" w:rsidTr="009A6A79">
        <w:trPr>
          <w:trHeight w:val="187"/>
        </w:trPr>
        <w:tc>
          <w:tcPr>
            <w:tcW w:w="900" w:type="dxa"/>
            <w:tcBorders>
              <w:top w:val="single" w:sz="4" w:space="0" w:color="auto"/>
              <w:left w:val="single" w:sz="4" w:space="0" w:color="auto"/>
              <w:bottom w:val="single" w:sz="4" w:space="0" w:color="auto"/>
              <w:right w:val="single" w:sz="4" w:space="0" w:color="auto"/>
            </w:tcBorders>
            <w:hideMark/>
          </w:tcPr>
          <w:p w14:paraId="4F942C76" w14:textId="77777777" w:rsidR="00970309" w:rsidRPr="0044437C" w:rsidRDefault="00970309" w:rsidP="009A6A79">
            <w:pPr>
              <w:pStyle w:val="TAH"/>
              <w:jc w:val="left"/>
            </w:pPr>
            <w:r w:rsidRPr="0044437C">
              <w:t>EUTRABand</w:t>
            </w:r>
          </w:p>
        </w:tc>
        <w:tc>
          <w:tcPr>
            <w:tcW w:w="1445" w:type="dxa"/>
            <w:tcBorders>
              <w:top w:val="single" w:sz="4" w:space="0" w:color="auto"/>
              <w:left w:val="single" w:sz="4" w:space="0" w:color="auto"/>
              <w:bottom w:val="single" w:sz="4" w:space="0" w:color="auto"/>
              <w:right w:val="single" w:sz="4" w:space="0" w:color="auto"/>
            </w:tcBorders>
            <w:hideMark/>
          </w:tcPr>
          <w:p w14:paraId="027A8E73" w14:textId="77777777" w:rsidR="00970309" w:rsidRPr="0044437C" w:rsidRDefault="00970309" w:rsidP="009A6A79">
            <w:pPr>
              <w:pStyle w:val="TAH"/>
              <w:jc w:val="left"/>
            </w:pPr>
            <w:r w:rsidRPr="0044437C">
              <w:t>NS value</w:t>
            </w:r>
          </w:p>
        </w:tc>
        <w:tc>
          <w:tcPr>
            <w:tcW w:w="1895" w:type="dxa"/>
            <w:tcBorders>
              <w:top w:val="single" w:sz="4" w:space="0" w:color="auto"/>
              <w:left w:val="single" w:sz="4" w:space="0" w:color="auto"/>
              <w:bottom w:val="single" w:sz="4" w:space="0" w:color="auto"/>
              <w:right w:val="single" w:sz="4" w:space="0" w:color="auto"/>
            </w:tcBorders>
            <w:hideMark/>
          </w:tcPr>
          <w:p w14:paraId="32B7949D" w14:textId="77777777" w:rsidR="00970309" w:rsidRPr="0044437C" w:rsidRDefault="00970309" w:rsidP="009A6A79">
            <w:pPr>
              <w:pStyle w:val="TAH"/>
              <w:jc w:val="left"/>
            </w:pPr>
            <w:r w:rsidRPr="0044437C">
              <w:t>Channel bandwidth (MHz)</w:t>
            </w:r>
          </w:p>
        </w:tc>
        <w:tc>
          <w:tcPr>
            <w:tcW w:w="2843" w:type="dxa"/>
            <w:tcBorders>
              <w:top w:val="single" w:sz="4" w:space="0" w:color="auto"/>
              <w:left w:val="single" w:sz="4" w:space="0" w:color="auto"/>
              <w:bottom w:val="single" w:sz="4" w:space="0" w:color="auto"/>
              <w:right w:val="single" w:sz="4" w:space="0" w:color="auto"/>
            </w:tcBorders>
            <w:hideMark/>
          </w:tcPr>
          <w:p w14:paraId="47CD25C7" w14:textId="77777777" w:rsidR="00970309" w:rsidRPr="0044437C" w:rsidRDefault="00970309" w:rsidP="009A6A79">
            <w:pPr>
              <w:pStyle w:val="TAH"/>
              <w:jc w:val="left"/>
            </w:pPr>
            <w:r w:rsidRPr="0044437C">
              <w:t>Frequency range (MHz)</w:t>
            </w:r>
          </w:p>
        </w:tc>
        <w:tc>
          <w:tcPr>
            <w:tcW w:w="2977" w:type="dxa"/>
            <w:tcBorders>
              <w:top w:val="single" w:sz="4" w:space="0" w:color="auto"/>
              <w:left w:val="single" w:sz="4" w:space="0" w:color="auto"/>
              <w:bottom w:val="single" w:sz="4" w:space="0" w:color="auto"/>
              <w:right w:val="single" w:sz="4" w:space="0" w:color="auto"/>
            </w:tcBorders>
            <w:hideMark/>
          </w:tcPr>
          <w:p w14:paraId="242F0C80" w14:textId="77777777" w:rsidR="00970309" w:rsidRPr="0044437C" w:rsidRDefault="00970309" w:rsidP="009A6A79">
            <w:pPr>
              <w:pStyle w:val="TAH"/>
              <w:jc w:val="left"/>
            </w:pPr>
            <w:r w:rsidRPr="0044437C">
              <w:t>Maximum power density</w:t>
            </w:r>
          </w:p>
        </w:tc>
      </w:tr>
      <w:tr w:rsidR="00970309" w:rsidRPr="0044437C" w14:paraId="0E837FD8" w14:textId="77777777" w:rsidTr="009A6A79">
        <w:trPr>
          <w:trHeight w:val="187"/>
        </w:trPr>
        <w:tc>
          <w:tcPr>
            <w:tcW w:w="900" w:type="dxa"/>
            <w:tcBorders>
              <w:top w:val="single" w:sz="4" w:space="0" w:color="auto"/>
              <w:left w:val="single" w:sz="4" w:space="0" w:color="auto"/>
              <w:bottom w:val="nil"/>
              <w:right w:val="single" w:sz="4" w:space="0" w:color="auto"/>
            </w:tcBorders>
            <w:hideMark/>
          </w:tcPr>
          <w:p w14:paraId="4CA2B2D7" w14:textId="77777777" w:rsidR="00970309" w:rsidRPr="0044437C" w:rsidRDefault="00970309" w:rsidP="009A6A79">
            <w:pPr>
              <w:pStyle w:val="TAC"/>
              <w:jc w:val="left"/>
            </w:pPr>
            <w:r w:rsidRPr="0044437C">
              <w:t>254</w:t>
            </w:r>
          </w:p>
        </w:tc>
        <w:tc>
          <w:tcPr>
            <w:tcW w:w="1445" w:type="dxa"/>
            <w:tcBorders>
              <w:top w:val="single" w:sz="4" w:space="0" w:color="auto"/>
              <w:left w:val="single" w:sz="4" w:space="0" w:color="auto"/>
              <w:bottom w:val="single" w:sz="4" w:space="0" w:color="auto"/>
              <w:right w:val="single" w:sz="4" w:space="0" w:color="auto"/>
            </w:tcBorders>
            <w:hideMark/>
          </w:tcPr>
          <w:p w14:paraId="18B3D041" w14:textId="77777777" w:rsidR="00970309" w:rsidRPr="0044437C" w:rsidRDefault="00970309" w:rsidP="009A6A79">
            <w:pPr>
              <w:pStyle w:val="TAC"/>
              <w:jc w:val="left"/>
            </w:pPr>
            <w:r w:rsidRPr="0044437C">
              <w:t>NS_04N</w:t>
            </w:r>
          </w:p>
        </w:tc>
        <w:tc>
          <w:tcPr>
            <w:tcW w:w="1895" w:type="dxa"/>
            <w:tcBorders>
              <w:top w:val="single" w:sz="4" w:space="0" w:color="auto"/>
              <w:left w:val="single" w:sz="4" w:space="0" w:color="auto"/>
              <w:bottom w:val="single" w:sz="4" w:space="0" w:color="auto"/>
              <w:right w:val="single" w:sz="4" w:space="0" w:color="auto"/>
            </w:tcBorders>
            <w:hideMark/>
          </w:tcPr>
          <w:p w14:paraId="4549018A" w14:textId="77777777" w:rsidR="00970309" w:rsidRPr="0044437C" w:rsidRDefault="00970309" w:rsidP="009A6A79">
            <w:pPr>
              <w:pStyle w:val="TAC"/>
              <w:jc w:val="left"/>
            </w:pPr>
            <w:r w:rsidRPr="0044437C">
              <w:t>0.2</w:t>
            </w:r>
          </w:p>
        </w:tc>
        <w:tc>
          <w:tcPr>
            <w:tcW w:w="2843" w:type="dxa"/>
            <w:tcBorders>
              <w:top w:val="single" w:sz="4" w:space="0" w:color="auto"/>
              <w:left w:val="single" w:sz="4" w:space="0" w:color="auto"/>
              <w:bottom w:val="single" w:sz="4" w:space="0" w:color="auto"/>
              <w:right w:val="single" w:sz="4" w:space="0" w:color="auto"/>
            </w:tcBorders>
            <w:hideMark/>
          </w:tcPr>
          <w:p w14:paraId="1CCCE041" w14:textId="77777777" w:rsidR="00970309" w:rsidRPr="0044437C" w:rsidRDefault="00970309" w:rsidP="009A6A79">
            <w:pPr>
              <w:pStyle w:val="TAC"/>
              <w:jc w:val="left"/>
            </w:pPr>
            <w:r w:rsidRPr="0044437C">
              <w:t>1610 - 1618.25</w:t>
            </w:r>
          </w:p>
        </w:tc>
        <w:tc>
          <w:tcPr>
            <w:tcW w:w="2977" w:type="dxa"/>
            <w:vMerge w:val="restart"/>
            <w:tcBorders>
              <w:top w:val="single" w:sz="4" w:space="0" w:color="auto"/>
              <w:left w:val="single" w:sz="4" w:space="0" w:color="auto"/>
              <w:bottom w:val="single" w:sz="4" w:space="0" w:color="auto"/>
              <w:right w:val="single" w:sz="4" w:space="0" w:color="auto"/>
            </w:tcBorders>
            <w:hideMark/>
          </w:tcPr>
          <w:p w14:paraId="7AC3DE46" w14:textId="77777777" w:rsidR="00970309" w:rsidRPr="0044437C" w:rsidRDefault="00970309" w:rsidP="009A6A79">
            <w:pPr>
              <w:pStyle w:val="TAC"/>
              <w:jc w:val="left"/>
            </w:pPr>
            <w:r w:rsidRPr="0044437C">
              <w:t>27dBm/4kHz (mean EIRP limit)</w:t>
            </w:r>
          </w:p>
          <w:p w14:paraId="47331A44" w14:textId="77777777" w:rsidR="00970309" w:rsidRPr="0044437C" w:rsidRDefault="00970309" w:rsidP="009A6A79">
            <w:pPr>
              <w:pStyle w:val="TAC"/>
              <w:jc w:val="left"/>
            </w:pPr>
            <w:r w:rsidRPr="0044437C">
              <w:t>15dBm/4kHz (peak EIRP limit)</w:t>
            </w:r>
          </w:p>
        </w:tc>
      </w:tr>
      <w:tr w:rsidR="00970309" w:rsidRPr="0044437C" w14:paraId="0BA3289F" w14:textId="77777777" w:rsidTr="009A6A79">
        <w:trPr>
          <w:trHeight w:val="187"/>
        </w:trPr>
        <w:tc>
          <w:tcPr>
            <w:tcW w:w="900" w:type="dxa"/>
            <w:tcBorders>
              <w:top w:val="nil"/>
              <w:left w:val="single" w:sz="4" w:space="0" w:color="auto"/>
              <w:bottom w:val="single" w:sz="4" w:space="0" w:color="auto"/>
              <w:right w:val="single" w:sz="4" w:space="0" w:color="auto"/>
            </w:tcBorders>
            <w:vAlign w:val="center"/>
            <w:hideMark/>
          </w:tcPr>
          <w:p w14:paraId="65CC2C7A" w14:textId="77777777" w:rsidR="00970309" w:rsidRPr="0044437C" w:rsidRDefault="00970309" w:rsidP="009A6A79">
            <w:pPr>
              <w:spacing w:after="0"/>
              <w:rPr>
                <w:rFonts w:ascii="Arial" w:hAnsi="Arial"/>
                <w:sz w:val="18"/>
              </w:rPr>
            </w:pPr>
          </w:p>
        </w:tc>
        <w:tc>
          <w:tcPr>
            <w:tcW w:w="1445" w:type="dxa"/>
            <w:tcBorders>
              <w:top w:val="single" w:sz="4" w:space="0" w:color="auto"/>
              <w:left w:val="single" w:sz="4" w:space="0" w:color="auto"/>
              <w:bottom w:val="single" w:sz="4" w:space="0" w:color="auto"/>
              <w:right w:val="single" w:sz="4" w:space="0" w:color="auto"/>
            </w:tcBorders>
            <w:hideMark/>
          </w:tcPr>
          <w:p w14:paraId="64D32833" w14:textId="77777777" w:rsidR="00970309" w:rsidRPr="0044437C" w:rsidRDefault="00970309" w:rsidP="009A6A79">
            <w:pPr>
              <w:pStyle w:val="TAC"/>
              <w:jc w:val="left"/>
            </w:pPr>
            <w:r w:rsidRPr="0044437C">
              <w:t>NS_05N</w:t>
            </w:r>
          </w:p>
        </w:tc>
        <w:tc>
          <w:tcPr>
            <w:tcW w:w="1895" w:type="dxa"/>
            <w:tcBorders>
              <w:top w:val="single" w:sz="4" w:space="0" w:color="auto"/>
              <w:left w:val="single" w:sz="4" w:space="0" w:color="auto"/>
              <w:bottom w:val="single" w:sz="4" w:space="0" w:color="auto"/>
              <w:right w:val="single" w:sz="4" w:space="0" w:color="auto"/>
            </w:tcBorders>
            <w:hideMark/>
          </w:tcPr>
          <w:p w14:paraId="13BA0B3D" w14:textId="77777777" w:rsidR="00970309" w:rsidRPr="0044437C" w:rsidRDefault="00970309" w:rsidP="009A6A79">
            <w:pPr>
              <w:pStyle w:val="TAC"/>
              <w:jc w:val="left"/>
            </w:pPr>
            <w:r w:rsidRPr="0044437C">
              <w:t>0.2</w:t>
            </w:r>
          </w:p>
        </w:tc>
        <w:tc>
          <w:tcPr>
            <w:tcW w:w="2843" w:type="dxa"/>
            <w:tcBorders>
              <w:top w:val="single" w:sz="4" w:space="0" w:color="auto"/>
              <w:left w:val="single" w:sz="4" w:space="0" w:color="auto"/>
              <w:bottom w:val="single" w:sz="4" w:space="0" w:color="auto"/>
              <w:right w:val="single" w:sz="4" w:space="0" w:color="auto"/>
            </w:tcBorders>
            <w:hideMark/>
          </w:tcPr>
          <w:p w14:paraId="634DED6A" w14:textId="77777777" w:rsidR="00970309" w:rsidRPr="0044437C" w:rsidRDefault="00970309" w:rsidP="009A6A79">
            <w:pPr>
              <w:pStyle w:val="TAC"/>
              <w:jc w:val="left"/>
            </w:pPr>
            <w:r w:rsidRPr="0044437C">
              <w:t>1618.25 - 1626.5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14:paraId="3F99D592" w14:textId="77777777" w:rsidR="00970309" w:rsidRPr="0044437C" w:rsidRDefault="00970309" w:rsidP="009A6A79">
            <w:pPr>
              <w:spacing w:after="0"/>
              <w:rPr>
                <w:rFonts w:ascii="Arial" w:hAnsi="Arial"/>
                <w:sz w:val="18"/>
              </w:rPr>
            </w:pPr>
          </w:p>
        </w:tc>
      </w:tr>
    </w:tbl>
    <w:p w14:paraId="0D5A026E" w14:textId="77777777" w:rsidR="00970309" w:rsidRPr="0044437C" w:rsidRDefault="00970309" w:rsidP="00970309">
      <w:pPr>
        <w:rPr>
          <w:lang w:eastAsia="zh-CN"/>
        </w:rPr>
      </w:pPr>
    </w:p>
    <w:p w14:paraId="6351F0DA" w14:textId="77777777" w:rsidR="00524A5D" w:rsidRPr="0044437C" w:rsidRDefault="00000000">
      <w:pPr>
        <w:pStyle w:val="H6"/>
      </w:pPr>
      <w:r w:rsidRPr="0044437C">
        <w:t>6.2B.1.4</w:t>
      </w:r>
      <w:r w:rsidRPr="0044437C">
        <w:tab/>
        <w:t>Test description</w:t>
      </w:r>
    </w:p>
    <w:p w14:paraId="5991C9A3" w14:textId="77777777" w:rsidR="00524A5D" w:rsidRPr="0044437C" w:rsidRDefault="00000000">
      <w:pPr>
        <w:pStyle w:val="H6"/>
      </w:pPr>
      <w:bookmarkStart w:id="506" w:name="MCCQCTEMPBM_00000080"/>
      <w:bookmarkEnd w:id="505"/>
      <w:r w:rsidRPr="0044437C">
        <w:t>6.2B.1.4.1</w:t>
      </w:r>
      <w:r w:rsidRPr="0044437C">
        <w:tab/>
        <w:t>Initial condition</w:t>
      </w:r>
    </w:p>
    <w:bookmarkEnd w:id="506"/>
    <w:p w14:paraId="48F1686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03E15DF" w14:textId="77777777" w:rsidR="00524A5D" w:rsidRPr="0044437C" w:rsidRDefault="00000000">
      <w:r w:rsidRPr="0044437C">
        <w:lastRenderedPageBreak/>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Pr="0044437C" w:rsidRDefault="00000000">
      <w:pPr>
        <w:pStyle w:val="TH"/>
        <w:rPr>
          <w:lang w:eastAsia="zh-TW"/>
        </w:rPr>
      </w:pPr>
      <w:r w:rsidRPr="0044437C">
        <w:t>Table 6.2B.1.4.1-1: Test Configuration Initial Conditions</w:t>
      </w:r>
      <w:r w:rsidRPr="0044437C">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652DE97A" w14:textId="77777777">
        <w:trPr>
          <w:cantSplit/>
          <w:jc w:val="center"/>
        </w:trPr>
        <w:tc>
          <w:tcPr>
            <w:tcW w:w="9006" w:type="dxa"/>
            <w:gridSpan w:val="5"/>
          </w:tcPr>
          <w:p w14:paraId="7C871497" w14:textId="77777777" w:rsidR="00524A5D" w:rsidRPr="0044437C" w:rsidRDefault="00000000">
            <w:pPr>
              <w:pStyle w:val="TAH"/>
            </w:pPr>
            <w:r w:rsidRPr="0044437C">
              <w:t>Initial Conditions</w:t>
            </w:r>
          </w:p>
        </w:tc>
      </w:tr>
      <w:tr w:rsidR="00524A5D" w:rsidRPr="0044437C" w14:paraId="50FF9C1F" w14:textId="77777777">
        <w:trPr>
          <w:cantSplit/>
          <w:jc w:val="center"/>
        </w:trPr>
        <w:tc>
          <w:tcPr>
            <w:tcW w:w="3794" w:type="dxa"/>
            <w:gridSpan w:val="2"/>
          </w:tcPr>
          <w:p w14:paraId="2D62DAA4"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46A9FF1"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212" w:type="dxa"/>
            <w:gridSpan w:val="3"/>
          </w:tcPr>
          <w:p w14:paraId="4986BCA3" w14:textId="77777777" w:rsidR="00524A5D" w:rsidRPr="0044437C" w:rsidRDefault="00000000">
            <w:pPr>
              <w:pStyle w:val="TAL"/>
              <w:rPr>
                <w:lang w:eastAsia="zh-CN"/>
              </w:rPr>
            </w:pPr>
            <w:r w:rsidRPr="0044437C">
              <w:t>Normal, TL/VL, TL/VH, TH/VL, TH/VH</w:t>
            </w:r>
          </w:p>
        </w:tc>
      </w:tr>
      <w:tr w:rsidR="00524A5D" w:rsidRPr="0044437C" w14:paraId="6FF18A84" w14:textId="77777777">
        <w:trPr>
          <w:cantSplit/>
          <w:jc w:val="center"/>
        </w:trPr>
        <w:tc>
          <w:tcPr>
            <w:tcW w:w="3794" w:type="dxa"/>
            <w:gridSpan w:val="2"/>
          </w:tcPr>
          <w:p w14:paraId="7915221B"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3ACA65A3" w14:textId="77777777" w:rsidR="00524A5D" w:rsidRPr="0044437C" w:rsidRDefault="00000000">
            <w:pPr>
              <w:pStyle w:val="TAL"/>
            </w:pPr>
            <w:r w:rsidRPr="0044437C">
              <w:rPr>
                <w:rFonts w:eastAsia="Microsoft YaHei" w:cs="Arial"/>
                <w:szCs w:val="18"/>
                <w:lang w:eastAsia="zh-CN"/>
              </w:rPr>
              <w:t>TS 36.508 [12] subclause 8.1.3.1</w:t>
            </w:r>
          </w:p>
        </w:tc>
        <w:tc>
          <w:tcPr>
            <w:tcW w:w="5212" w:type="dxa"/>
            <w:gridSpan w:val="3"/>
          </w:tcPr>
          <w:p w14:paraId="01A9F390" w14:textId="06CFA574" w:rsidR="00524A5D" w:rsidRPr="0044437C" w:rsidRDefault="000809DB">
            <w:pPr>
              <w:pStyle w:val="TAL"/>
            </w:pPr>
            <w:r w:rsidRPr="0044437C">
              <w:t>Low range, Mid range, High range</w:t>
            </w:r>
          </w:p>
        </w:tc>
      </w:tr>
      <w:tr w:rsidR="00524A5D" w:rsidRPr="0044437C" w14:paraId="7DF14351" w14:textId="77777777">
        <w:trPr>
          <w:cantSplit/>
          <w:jc w:val="center"/>
        </w:trPr>
        <w:tc>
          <w:tcPr>
            <w:tcW w:w="9006" w:type="dxa"/>
            <w:gridSpan w:val="5"/>
          </w:tcPr>
          <w:p w14:paraId="205BD46E" w14:textId="77777777" w:rsidR="00524A5D" w:rsidRPr="0044437C" w:rsidRDefault="00000000">
            <w:pPr>
              <w:pStyle w:val="TAL"/>
              <w:jc w:val="center"/>
              <w:rPr>
                <w:b/>
              </w:rPr>
            </w:pPr>
            <w:r w:rsidRPr="0044437C">
              <w:rPr>
                <w:b/>
              </w:rPr>
              <w:t>Test Parameters</w:t>
            </w:r>
          </w:p>
        </w:tc>
      </w:tr>
      <w:tr w:rsidR="00524A5D" w:rsidRPr="0044437C" w14:paraId="7DB08B24" w14:textId="77777777">
        <w:trPr>
          <w:cantSplit/>
          <w:jc w:val="center"/>
        </w:trPr>
        <w:tc>
          <w:tcPr>
            <w:tcW w:w="1526" w:type="dxa"/>
            <w:tcBorders>
              <w:bottom w:val="nil"/>
            </w:tcBorders>
          </w:tcPr>
          <w:p w14:paraId="2BB085F2"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Pr="0044437C" w:rsidRDefault="00000000">
            <w:pPr>
              <w:pStyle w:val="TAL"/>
              <w:jc w:val="center"/>
              <w:rPr>
                <w:b/>
              </w:rPr>
            </w:pPr>
            <w:r w:rsidRPr="0044437C">
              <w:rPr>
                <w:b/>
              </w:rPr>
              <w:t>Downlink Configuration</w:t>
            </w:r>
          </w:p>
        </w:tc>
        <w:tc>
          <w:tcPr>
            <w:tcW w:w="5212" w:type="dxa"/>
            <w:gridSpan w:val="3"/>
          </w:tcPr>
          <w:p w14:paraId="1C9AE785" w14:textId="77777777" w:rsidR="00524A5D" w:rsidRPr="0044437C" w:rsidRDefault="00000000">
            <w:pPr>
              <w:pStyle w:val="TAL"/>
              <w:jc w:val="center"/>
              <w:rPr>
                <w:b/>
                <w:lang w:eastAsia="zh-CN"/>
              </w:rPr>
            </w:pPr>
            <w:r w:rsidRPr="0044437C">
              <w:rPr>
                <w:b/>
              </w:rPr>
              <w:t>Uplink Configuration</w:t>
            </w:r>
          </w:p>
        </w:tc>
      </w:tr>
      <w:tr w:rsidR="00524A5D" w:rsidRPr="0044437C" w14:paraId="3D76449E" w14:textId="77777777">
        <w:trPr>
          <w:cantSplit/>
          <w:jc w:val="center"/>
        </w:trPr>
        <w:tc>
          <w:tcPr>
            <w:tcW w:w="1526" w:type="dxa"/>
            <w:tcBorders>
              <w:top w:val="nil"/>
            </w:tcBorders>
          </w:tcPr>
          <w:p w14:paraId="78D6DC43" w14:textId="77777777" w:rsidR="00524A5D" w:rsidRPr="0044437C" w:rsidRDefault="00524A5D">
            <w:pPr>
              <w:pStyle w:val="TAL"/>
              <w:jc w:val="center"/>
            </w:pPr>
          </w:p>
        </w:tc>
        <w:tc>
          <w:tcPr>
            <w:tcW w:w="2268" w:type="dxa"/>
            <w:tcBorders>
              <w:bottom w:val="nil"/>
            </w:tcBorders>
          </w:tcPr>
          <w:p w14:paraId="65CCDDAA" w14:textId="77777777" w:rsidR="00524A5D" w:rsidRPr="0044437C" w:rsidRDefault="00000000">
            <w:pPr>
              <w:pStyle w:val="TAL"/>
              <w:jc w:val="center"/>
              <w:rPr>
                <w:lang w:eastAsia="zh-CN"/>
              </w:rPr>
            </w:pPr>
            <w:r w:rsidRPr="0044437C">
              <w:t>N/A</w:t>
            </w:r>
          </w:p>
        </w:tc>
        <w:tc>
          <w:tcPr>
            <w:tcW w:w="1559" w:type="dxa"/>
          </w:tcPr>
          <w:p w14:paraId="7F60AF2D" w14:textId="77777777" w:rsidR="00524A5D" w:rsidRPr="0044437C" w:rsidRDefault="00000000">
            <w:pPr>
              <w:pStyle w:val="TAH"/>
            </w:pPr>
            <w:r w:rsidRPr="0044437C">
              <w:rPr>
                <w:rFonts w:eastAsia="Microsoft YaHei"/>
                <w:lang w:eastAsia="zh-CN"/>
              </w:rPr>
              <w:t>Modulation</w:t>
            </w:r>
          </w:p>
        </w:tc>
        <w:tc>
          <w:tcPr>
            <w:tcW w:w="1701" w:type="dxa"/>
          </w:tcPr>
          <w:p w14:paraId="3B2D4B2F"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53AA0B09"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4EA61321" w14:textId="77777777">
        <w:trPr>
          <w:cantSplit/>
          <w:jc w:val="center"/>
        </w:trPr>
        <w:tc>
          <w:tcPr>
            <w:tcW w:w="1526" w:type="dxa"/>
          </w:tcPr>
          <w:p w14:paraId="7D332DE6" w14:textId="77777777" w:rsidR="00524A5D" w:rsidRPr="0044437C" w:rsidRDefault="00000000">
            <w:pPr>
              <w:pStyle w:val="TAC"/>
            </w:pPr>
            <w:r w:rsidRPr="0044437C">
              <w:t>1 (Note 2)</w:t>
            </w:r>
          </w:p>
        </w:tc>
        <w:tc>
          <w:tcPr>
            <w:tcW w:w="2268" w:type="dxa"/>
            <w:tcBorders>
              <w:top w:val="nil"/>
              <w:bottom w:val="nil"/>
            </w:tcBorders>
          </w:tcPr>
          <w:p w14:paraId="2F74BBDA" w14:textId="77777777" w:rsidR="00524A5D" w:rsidRPr="0044437C" w:rsidRDefault="00524A5D">
            <w:pPr>
              <w:pStyle w:val="TAC"/>
            </w:pPr>
          </w:p>
        </w:tc>
        <w:tc>
          <w:tcPr>
            <w:tcW w:w="1559" w:type="dxa"/>
          </w:tcPr>
          <w:p w14:paraId="2C57783B" w14:textId="77777777" w:rsidR="00524A5D" w:rsidRPr="0044437C" w:rsidRDefault="00000000">
            <w:pPr>
              <w:pStyle w:val="TAC"/>
              <w:rPr>
                <w:rFonts w:eastAsia="Microsoft YaHei" w:cs="Arial"/>
                <w:szCs w:val="18"/>
                <w:lang w:eastAsia="zh-CN"/>
              </w:rPr>
            </w:pPr>
            <w:r w:rsidRPr="0044437C">
              <w:t>BPSK</w:t>
            </w:r>
          </w:p>
        </w:tc>
        <w:tc>
          <w:tcPr>
            <w:tcW w:w="1701" w:type="dxa"/>
          </w:tcPr>
          <w:p w14:paraId="32AC47B3" w14:textId="77777777" w:rsidR="00524A5D" w:rsidRPr="0044437C" w:rsidRDefault="00000000">
            <w:pPr>
              <w:pStyle w:val="TAC"/>
              <w:rPr>
                <w:rFonts w:eastAsia="Microsoft YaHei" w:cs="Arial"/>
                <w:szCs w:val="18"/>
                <w:lang w:eastAsia="zh-CN"/>
              </w:rPr>
            </w:pPr>
            <w:r w:rsidRPr="0044437C">
              <w:t>1@0</w:t>
            </w:r>
          </w:p>
        </w:tc>
        <w:tc>
          <w:tcPr>
            <w:tcW w:w="1952" w:type="dxa"/>
          </w:tcPr>
          <w:p w14:paraId="164776D2" w14:textId="77777777" w:rsidR="00524A5D" w:rsidRPr="0044437C" w:rsidRDefault="00000000">
            <w:pPr>
              <w:pStyle w:val="TAC"/>
              <w:rPr>
                <w:rFonts w:eastAsia="Microsoft YaHei" w:cs="Arial"/>
                <w:szCs w:val="18"/>
                <w:lang w:eastAsia="zh-CN"/>
              </w:rPr>
            </w:pPr>
            <w:r w:rsidRPr="0044437C">
              <w:t>3.75</w:t>
            </w:r>
          </w:p>
        </w:tc>
      </w:tr>
      <w:tr w:rsidR="00524A5D" w:rsidRPr="0044437C" w14:paraId="1DEF0FB2" w14:textId="77777777">
        <w:trPr>
          <w:cantSplit/>
          <w:jc w:val="center"/>
        </w:trPr>
        <w:tc>
          <w:tcPr>
            <w:tcW w:w="1526" w:type="dxa"/>
          </w:tcPr>
          <w:p w14:paraId="5438C5B5" w14:textId="77777777" w:rsidR="00524A5D" w:rsidRPr="0044437C" w:rsidRDefault="00000000">
            <w:pPr>
              <w:pStyle w:val="TAC"/>
            </w:pPr>
            <w:r w:rsidRPr="0044437C">
              <w:t>2 (Note 3)</w:t>
            </w:r>
          </w:p>
        </w:tc>
        <w:tc>
          <w:tcPr>
            <w:tcW w:w="2268" w:type="dxa"/>
            <w:tcBorders>
              <w:top w:val="nil"/>
              <w:bottom w:val="nil"/>
            </w:tcBorders>
          </w:tcPr>
          <w:p w14:paraId="2105A019" w14:textId="77777777" w:rsidR="00524A5D" w:rsidRPr="0044437C" w:rsidRDefault="00524A5D">
            <w:pPr>
              <w:pStyle w:val="TAC"/>
            </w:pPr>
          </w:p>
        </w:tc>
        <w:tc>
          <w:tcPr>
            <w:tcW w:w="1559" w:type="dxa"/>
          </w:tcPr>
          <w:p w14:paraId="6FDBB5C5" w14:textId="77777777" w:rsidR="00524A5D" w:rsidRPr="0044437C" w:rsidRDefault="00000000">
            <w:pPr>
              <w:pStyle w:val="TAC"/>
              <w:rPr>
                <w:rFonts w:eastAsia="Microsoft YaHei" w:cs="Arial"/>
                <w:szCs w:val="18"/>
                <w:lang w:eastAsia="zh-CN"/>
              </w:rPr>
            </w:pPr>
            <w:r w:rsidRPr="0044437C">
              <w:t>BPSK</w:t>
            </w:r>
          </w:p>
        </w:tc>
        <w:tc>
          <w:tcPr>
            <w:tcW w:w="1701" w:type="dxa"/>
          </w:tcPr>
          <w:p w14:paraId="5AD94CD6" w14:textId="77777777" w:rsidR="00524A5D" w:rsidRPr="0044437C" w:rsidRDefault="00000000">
            <w:pPr>
              <w:pStyle w:val="TAC"/>
              <w:rPr>
                <w:rFonts w:eastAsia="Microsoft YaHei" w:cs="Arial"/>
                <w:szCs w:val="18"/>
                <w:lang w:eastAsia="zh-CN"/>
              </w:rPr>
            </w:pPr>
            <w:r w:rsidRPr="0044437C">
              <w:t>1@47</w:t>
            </w:r>
          </w:p>
        </w:tc>
        <w:tc>
          <w:tcPr>
            <w:tcW w:w="1952" w:type="dxa"/>
          </w:tcPr>
          <w:p w14:paraId="5D659AC3" w14:textId="77777777" w:rsidR="00524A5D" w:rsidRPr="0044437C" w:rsidRDefault="00000000">
            <w:pPr>
              <w:pStyle w:val="TAC"/>
              <w:rPr>
                <w:rFonts w:eastAsia="Microsoft YaHei" w:cs="Arial"/>
                <w:szCs w:val="18"/>
                <w:lang w:eastAsia="zh-CN"/>
              </w:rPr>
            </w:pPr>
            <w:r w:rsidRPr="0044437C">
              <w:t>3.75</w:t>
            </w:r>
          </w:p>
        </w:tc>
      </w:tr>
      <w:tr w:rsidR="00524A5D" w:rsidRPr="0044437C" w14:paraId="12BAAC3E" w14:textId="77777777">
        <w:trPr>
          <w:cantSplit/>
          <w:jc w:val="center"/>
        </w:trPr>
        <w:tc>
          <w:tcPr>
            <w:tcW w:w="1526" w:type="dxa"/>
          </w:tcPr>
          <w:p w14:paraId="7739E5DE" w14:textId="77777777" w:rsidR="00524A5D" w:rsidRPr="0044437C" w:rsidRDefault="00000000">
            <w:pPr>
              <w:pStyle w:val="TAC"/>
              <w:rPr>
                <w:lang w:eastAsia="zh-CN"/>
              </w:rPr>
            </w:pPr>
            <w:r w:rsidRPr="0044437C">
              <w:t>3 (Note 2)</w:t>
            </w:r>
          </w:p>
        </w:tc>
        <w:tc>
          <w:tcPr>
            <w:tcW w:w="2268" w:type="dxa"/>
            <w:tcBorders>
              <w:top w:val="nil"/>
              <w:bottom w:val="nil"/>
            </w:tcBorders>
          </w:tcPr>
          <w:p w14:paraId="03347D6C" w14:textId="77777777" w:rsidR="00524A5D" w:rsidRPr="0044437C" w:rsidRDefault="00524A5D">
            <w:pPr>
              <w:pStyle w:val="TAC"/>
            </w:pPr>
          </w:p>
        </w:tc>
        <w:tc>
          <w:tcPr>
            <w:tcW w:w="1559" w:type="dxa"/>
          </w:tcPr>
          <w:p w14:paraId="0FBC50CF" w14:textId="77777777" w:rsidR="00524A5D" w:rsidRPr="0044437C" w:rsidRDefault="00000000">
            <w:pPr>
              <w:pStyle w:val="TAC"/>
              <w:rPr>
                <w:rFonts w:eastAsia="Microsoft YaHei" w:cs="Arial"/>
                <w:szCs w:val="18"/>
                <w:lang w:eastAsia="zh-CN"/>
              </w:rPr>
            </w:pPr>
            <w:r w:rsidRPr="0044437C">
              <w:t>QPSK</w:t>
            </w:r>
          </w:p>
        </w:tc>
        <w:tc>
          <w:tcPr>
            <w:tcW w:w="1701" w:type="dxa"/>
          </w:tcPr>
          <w:p w14:paraId="4674CDFF" w14:textId="77777777" w:rsidR="00524A5D" w:rsidRPr="0044437C" w:rsidRDefault="00000000">
            <w:pPr>
              <w:pStyle w:val="TAC"/>
              <w:rPr>
                <w:rFonts w:eastAsia="Microsoft YaHei" w:cs="Arial"/>
                <w:szCs w:val="18"/>
                <w:lang w:eastAsia="zh-CN"/>
              </w:rPr>
            </w:pPr>
            <w:r w:rsidRPr="0044437C">
              <w:t>1@0</w:t>
            </w:r>
          </w:p>
        </w:tc>
        <w:tc>
          <w:tcPr>
            <w:tcW w:w="1952" w:type="dxa"/>
          </w:tcPr>
          <w:p w14:paraId="0A0F9458" w14:textId="77777777" w:rsidR="00524A5D" w:rsidRPr="0044437C" w:rsidRDefault="00000000">
            <w:pPr>
              <w:pStyle w:val="TAC"/>
              <w:rPr>
                <w:rFonts w:eastAsia="Microsoft YaHei" w:cs="Arial"/>
                <w:szCs w:val="18"/>
                <w:lang w:eastAsia="zh-CN"/>
              </w:rPr>
            </w:pPr>
            <w:r w:rsidRPr="0044437C">
              <w:t>15</w:t>
            </w:r>
          </w:p>
        </w:tc>
      </w:tr>
      <w:tr w:rsidR="00524A5D" w:rsidRPr="0044437C" w14:paraId="43840C44" w14:textId="77777777">
        <w:trPr>
          <w:cantSplit/>
          <w:jc w:val="center"/>
        </w:trPr>
        <w:tc>
          <w:tcPr>
            <w:tcW w:w="1526" w:type="dxa"/>
          </w:tcPr>
          <w:p w14:paraId="1E6E89D0" w14:textId="77777777" w:rsidR="00524A5D" w:rsidRPr="0044437C" w:rsidRDefault="00000000">
            <w:pPr>
              <w:pStyle w:val="TAC"/>
              <w:rPr>
                <w:lang w:eastAsia="zh-CN"/>
              </w:rPr>
            </w:pPr>
            <w:r w:rsidRPr="0044437C">
              <w:t>4 (Note 3)</w:t>
            </w:r>
          </w:p>
        </w:tc>
        <w:tc>
          <w:tcPr>
            <w:tcW w:w="2268" w:type="dxa"/>
            <w:tcBorders>
              <w:top w:val="nil"/>
              <w:bottom w:val="nil"/>
            </w:tcBorders>
          </w:tcPr>
          <w:p w14:paraId="11A9A863" w14:textId="77777777" w:rsidR="00524A5D" w:rsidRPr="0044437C" w:rsidRDefault="00524A5D">
            <w:pPr>
              <w:pStyle w:val="TAC"/>
            </w:pPr>
          </w:p>
        </w:tc>
        <w:tc>
          <w:tcPr>
            <w:tcW w:w="1559" w:type="dxa"/>
          </w:tcPr>
          <w:p w14:paraId="34AD9DCE" w14:textId="77777777" w:rsidR="00524A5D" w:rsidRPr="0044437C" w:rsidRDefault="00000000">
            <w:pPr>
              <w:pStyle w:val="TAC"/>
              <w:rPr>
                <w:rFonts w:eastAsia="Microsoft YaHei" w:cs="Arial"/>
                <w:szCs w:val="18"/>
                <w:lang w:eastAsia="zh-CN"/>
              </w:rPr>
            </w:pPr>
            <w:r w:rsidRPr="0044437C">
              <w:t>QPSK</w:t>
            </w:r>
          </w:p>
        </w:tc>
        <w:tc>
          <w:tcPr>
            <w:tcW w:w="1701" w:type="dxa"/>
          </w:tcPr>
          <w:p w14:paraId="038BB863" w14:textId="77777777" w:rsidR="00524A5D" w:rsidRPr="0044437C" w:rsidRDefault="00000000">
            <w:pPr>
              <w:pStyle w:val="TAC"/>
              <w:rPr>
                <w:rFonts w:eastAsia="Microsoft YaHei" w:cs="Arial"/>
                <w:szCs w:val="18"/>
                <w:lang w:eastAsia="zh-CN"/>
              </w:rPr>
            </w:pPr>
            <w:r w:rsidRPr="0044437C">
              <w:t>1@11</w:t>
            </w:r>
          </w:p>
        </w:tc>
        <w:tc>
          <w:tcPr>
            <w:tcW w:w="1952" w:type="dxa"/>
          </w:tcPr>
          <w:p w14:paraId="222D6B8F" w14:textId="77777777" w:rsidR="00524A5D" w:rsidRPr="0044437C" w:rsidRDefault="00000000">
            <w:pPr>
              <w:pStyle w:val="TAC"/>
              <w:rPr>
                <w:rFonts w:eastAsia="Microsoft YaHei" w:cs="Arial"/>
                <w:szCs w:val="18"/>
                <w:lang w:eastAsia="zh-CN"/>
              </w:rPr>
            </w:pPr>
            <w:r w:rsidRPr="0044437C">
              <w:t>15</w:t>
            </w:r>
          </w:p>
        </w:tc>
      </w:tr>
      <w:tr w:rsidR="00524A5D" w:rsidRPr="0044437C" w14:paraId="0F7F3B4C" w14:textId="77777777">
        <w:trPr>
          <w:cantSplit/>
          <w:jc w:val="center"/>
        </w:trPr>
        <w:tc>
          <w:tcPr>
            <w:tcW w:w="1526" w:type="dxa"/>
          </w:tcPr>
          <w:p w14:paraId="3BD752D6" w14:textId="77777777" w:rsidR="00524A5D" w:rsidRPr="0044437C" w:rsidRDefault="00000000">
            <w:pPr>
              <w:pStyle w:val="TAC"/>
              <w:rPr>
                <w:lang w:eastAsia="zh-CN"/>
              </w:rPr>
            </w:pPr>
            <w:r w:rsidRPr="0044437C">
              <w:t>5 (Note 1)</w:t>
            </w:r>
          </w:p>
        </w:tc>
        <w:tc>
          <w:tcPr>
            <w:tcW w:w="2268" w:type="dxa"/>
            <w:tcBorders>
              <w:top w:val="nil"/>
              <w:bottom w:val="nil"/>
            </w:tcBorders>
          </w:tcPr>
          <w:p w14:paraId="4E91B62E" w14:textId="77777777" w:rsidR="00524A5D" w:rsidRPr="0044437C" w:rsidRDefault="00524A5D">
            <w:pPr>
              <w:pStyle w:val="TAC"/>
            </w:pPr>
          </w:p>
        </w:tc>
        <w:tc>
          <w:tcPr>
            <w:tcW w:w="1559" w:type="dxa"/>
          </w:tcPr>
          <w:p w14:paraId="4706E5C4" w14:textId="77777777" w:rsidR="00524A5D" w:rsidRPr="0044437C" w:rsidRDefault="00000000">
            <w:pPr>
              <w:pStyle w:val="TAC"/>
              <w:rPr>
                <w:rFonts w:eastAsia="Microsoft YaHei" w:cs="Arial"/>
                <w:szCs w:val="18"/>
                <w:lang w:eastAsia="zh-CN"/>
              </w:rPr>
            </w:pPr>
            <w:r w:rsidRPr="0044437C">
              <w:t>QPSK</w:t>
            </w:r>
          </w:p>
        </w:tc>
        <w:tc>
          <w:tcPr>
            <w:tcW w:w="1701" w:type="dxa"/>
          </w:tcPr>
          <w:p w14:paraId="6EA96EFC" w14:textId="77777777" w:rsidR="00524A5D" w:rsidRPr="0044437C" w:rsidRDefault="00000000">
            <w:pPr>
              <w:pStyle w:val="TAC"/>
              <w:rPr>
                <w:rFonts w:eastAsia="Microsoft YaHei" w:cs="Arial"/>
                <w:szCs w:val="18"/>
                <w:lang w:eastAsia="zh-CN"/>
              </w:rPr>
            </w:pPr>
            <w:r w:rsidRPr="0044437C">
              <w:t>3@3</w:t>
            </w:r>
          </w:p>
        </w:tc>
        <w:tc>
          <w:tcPr>
            <w:tcW w:w="1952" w:type="dxa"/>
          </w:tcPr>
          <w:p w14:paraId="7513B121" w14:textId="77777777" w:rsidR="00524A5D" w:rsidRPr="0044437C" w:rsidRDefault="00000000">
            <w:pPr>
              <w:pStyle w:val="TAC"/>
              <w:rPr>
                <w:rFonts w:eastAsia="Microsoft YaHei" w:cs="Arial"/>
                <w:szCs w:val="18"/>
                <w:lang w:eastAsia="zh-CN"/>
              </w:rPr>
            </w:pPr>
            <w:r w:rsidRPr="0044437C">
              <w:t>15</w:t>
            </w:r>
          </w:p>
        </w:tc>
      </w:tr>
      <w:tr w:rsidR="00524A5D" w:rsidRPr="0044437C" w14:paraId="3AE42DB8" w14:textId="77777777">
        <w:trPr>
          <w:cantSplit/>
          <w:jc w:val="center"/>
        </w:trPr>
        <w:tc>
          <w:tcPr>
            <w:tcW w:w="9006" w:type="dxa"/>
            <w:gridSpan w:val="5"/>
          </w:tcPr>
          <w:p w14:paraId="1F129346" w14:textId="77777777" w:rsidR="00524A5D" w:rsidRPr="0044437C" w:rsidRDefault="00000000">
            <w:pPr>
              <w:pStyle w:val="TAN"/>
            </w:pPr>
            <w:r w:rsidRPr="0044437C">
              <w:t>NOTE 1:</w:t>
            </w:r>
            <w:r w:rsidRPr="0044437C">
              <w:tab/>
              <w:t>Applicable to UE supporting UL multi-tone transmissions.</w:t>
            </w:r>
          </w:p>
          <w:p w14:paraId="26A8B4E8" w14:textId="77777777" w:rsidR="00524A5D" w:rsidRPr="0044437C" w:rsidRDefault="00000000">
            <w:pPr>
              <w:pStyle w:val="TAN"/>
            </w:pPr>
            <w:r w:rsidRPr="0044437C">
              <w:t>NOTE 2:</w:t>
            </w:r>
            <w:r w:rsidRPr="0044437C">
              <w:tab/>
              <w:t>only applicable for low range.</w:t>
            </w:r>
          </w:p>
          <w:p w14:paraId="3130DEE8" w14:textId="77777777" w:rsidR="00524A5D" w:rsidRPr="0044437C" w:rsidRDefault="00000000">
            <w:pPr>
              <w:pStyle w:val="TAN"/>
              <w:rPr>
                <w:rFonts w:eastAsiaTheme="minorEastAsia"/>
                <w:lang w:eastAsia="zh-CN"/>
              </w:rPr>
            </w:pPr>
            <w:r w:rsidRPr="0044437C">
              <w:t>NOTE 3:</w:t>
            </w:r>
            <w:r w:rsidRPr="0044437C">
              <w:tab/>
              <w:t>only applicable for high range.</w:t>
            </w:r>
          </w:p>
        </w:tc>
      </w:tr>
    </w:tbl>
    <w:p w14:paraId="5EBAB19A" w14:textId="77777777" w:rsidR="00524A5D" w:rsidRPr="0044437C" w:rsidRDefault="00524A5D">
      <w:pPr>
        <w:pStyle w:val="B1"/>
        <w:ind w:left="0" w:firstLine="0"/>
      </w:pPr>
    </w:p>
    <w:p w14:paraId="3B3C3EE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 xml:space="preserve">Connect the SS to the UE antenna connectors as shown in </w:t>
      </w:r>
      <w:r w:rsidRPr="0044437C">
        <w:rPr>
          <w:rFonts w:eastAsia="Malgun Gothic"/>
          <w:lang w:eastAsia="zh-CN"/>
        </w:rPr>
        <w:t>TS 36.508 [12] Annex A Figure A.3 using only the main UE Tx/Rx antenna.</w:t>
      </w:r>
    </w:p>
    <w:p w14:paraId="11461B9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8.1.4.3.</w:t>
      </w:r>
    </w:p>
    <w:p w14:paraId="499CD9A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TS 36.521 Annex C.0, C.1, and C.3.0, and uplink signals according to Annex H.1.1 and H.4.0.</w:t>
      </w:r>
    </w:p>
    <w:p w14:paraId="2157A4A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6.2B.1.4.1-1.</w:t>
      </w:r>
    </w:p>
    <w:p w14:paraId="3A557117"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AE05CF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8.2.6.1 is provided to the UE through any preconfigured means.</w:t>
      </w:r>
    </w:p>
    <w:p w14:paraId="0C5A5E60"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w:t>
      </w:r>
      <w:r w:rsidRPr="0044437C">
        <w:t>e duration of the test as define in TS 36.508[12] clause 8.2.6.3.1</w:t>
      </w:r>
      <w:r w:rsidRPr="0044437C">
        <w:rPr>
          <w:rFonts w:eastAsia="SimSun"/>
          <w:lang w:eastAsia="zh-CN"/>
        </w:rPr>
        <w:t>.</w:t>
      </w:r>
    </w:p>
    <w:p w14:paraId="01E32DA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035BB3B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2A-NB with CP CIoT Optimisation according to TS 36.508 [12] clause 8.1.5. Message contents are defined in clause 6.2B.1.4.3.</w:t>
      </w:r>
    </w:p>
    <w:p w14:paraId="700A4EF8" w14:textId="77777777" w:rsidR="00524A5D" w:rsidRPr="0044437C" w:rsidRDefault="00000000">
      <w:pPr>
        <w:pStyle w:val="H6"/>
      </w:pPr>
      <w:bookmarkStart w:id="507" w:name="MCCQCTEMPBM_00000081"/>
      <w:r w:rsidRPr="0044437C">
        <w:t>6.2B.1.4.2</w:t>
      </w:r>
      <w:r w:rsidRPr="0044437C">
        <w:tab/>
        <w:t>Test procedure</w:t>
      </w:r>
    </w:p>
    <w:bookmarkEnd w:id="507"/>
    <w:p w14:paraId="5684689C"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44437C">
        <w:rPr>
          <w:vertAlign w:val="subscript"/>
        </w:rPr>
        <w:t>UMAX</w:t>
      </w:r>
      <w:r w:rsidRPr="0044437C">
        <w:t xml:space="preserve"> after Initial Conditions setting).</w:t>
      </w:r>
    </w:p>
    <w:p w14:paraId="30AE0236"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sidRPr="0044437C">
        <w:rPr>
          <w:lang w:eastAsia="zh-TW"/>
        </w:rPr>
        <w:t>. For</w:t>
      </w:r>
      <w:r w:rsidRPr="0044437C">
        <w:t xml:space="preserve"> Half-Duplex guard subframes are not under test.</w:t>
      </w:r>
    </w:p>
    <w:p w14:paraId="1E97ADC8" w14:textId="77777777" w:rsidR="00524A5D" w:rsidRPr="0044437C" w:rsidRDefault="00000000">
      <w:pPr>
        <w:pStyle w:val="NO"/>
      </w:pPr>
      <w:r w:rsidRPr="0044437C">
        <w:lastRenderedPageBreak/>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Pr="0044437C" w:rsidRDefault="00000000">
      <w:pPr>
        <w:pStyle w:val="H6"/>
      </w:pPr>
      <w:bookmarkStart w:id="508" w:name="MCCQCTEMPBM_00000082"/>
      <w:r w:rsidRPr="0044437C">
        <w:t>6.2B.1.4.3</w:t>
      </w:r>
      <w:r w:rsidRPr="0044437C">
        <w:tab/>
        <w:t>Message contents</w:t>
      </w:r>
    </w:p>
    <w:bookmarkEnd w:id="508"/>
    <w:p w14:paraId="64515F59" w14:textId="77777777" w:rsidR="00524A5D" w:rsidRPr="0044437C" w:rsidRDefault="00000000">
      <w:pPr>
        <w:rPr>
          <w:lang w:eastAsia="zh-CN"/>
        </w:rPr>
      </w:pPr>
      <w:r w:rsidRPr="0044437C">
        <w:t>Message contents are according to TS 36.508 [12] subclause 8.1.6.</w:t>
      </w:r>
    </w:p>
    <w:p w14:paraId="20C3B32C" w14:textId="77777777" w:rsidR="00524A5D" w:rsidRPr="0044437C" w:rsidRDefault="00000000">
      <w:pPr>
        <w:pStyle w:val="H6"/>
      </w:pPr>
      <w:bookmarkStart w:id="509" w:name="MCCQCTEMPBM_00000083"/>
      <w:r w:rsidRPr="0044437C">
        <w:t>6.2B.1.5</w:t>
      </w:r>
      <w:r w:rsidRPr="0044437C">
        <w:tab/>
        <w:t>Test requirements</w:t>
      </w:r>
    </w:p>
    <w:bookmarkEnd w:id="509"/>
    <w:p w14:paraId="0EBD70A9" w14:textId="77777777" w:rsidR="00524A5D" w:rsidRPr="0044437C" w:rsidRDefault="00000000">
      <w:r w:rsidRPr="0044437C">
        <w:t>The maximum output power derived in step 2 shall be within the range prescribed by the nominal maximum output power and tolerance in Table 6.2B.1.5-1.</w:t>
      </w:r>
    </w:p>
    <w:p w14:paraId="2A240272" w14:textId="77777777" w:rsidR="002D2054" w:rsidRPr="0044437C" w:rsidRDefault="002D2054" w:rsidP="002D2054">
      <w:pPr>
        <w:pStyle w:val="TH"/>
      </w:pPr>
      <w:r w:rsidRPr="0044437C">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rsidRPr="0044437C" w14:paraId="26E9C245" w14:textId="77777777" w:rsidTr="0070746B">
        <w:trPr>
          <w:jc w:val="center"/>
        </w:trPr>
        <w:tc>
          <w:tcPr>
            <w:tcW w:w="923" w:type="dxa"/>
            <w:vAlign w:val="center"/>
          </w:tcPr>
          <w:p w14:paraId="427EA6C8" w14:textId="77777777" w:rsidR="002D2054" w:rsidRPr="0044437C" w:rsidRDefault="002D2054" w:rsidP="0070746B">
            <w:pPr>
              <w:pStyle w:val="TAH"/>
              <w:rPr>
                <w:lang w:eastAsia="ja-JP"/>
              </w:rPr>
            </w:pPr>
            <w:r w:rsidRPr="0044437C">
              <w:rPr>
                <w:lang w:eastAsia="ja-JP"/>
              </w:rPr>
              <w:t>EUTRA band</w:t>
            </w:r>
          </w:p>
        </w:tc>
        <w:tc>
          <w:tcPr>
            <w:tcW w:w="1008" w:type="dxa"/>
          </w:tcPr>
          <w:p w14:paraId="0FD1188E" w14:textId="77777777" w:rsidR="002D2054" w:rsidRPr="0044437C" w:rsidRDefault="002D2054" w:rsidP="0070746B">
            <w:pPr>
              <w:pStyle w:val="TAH"/>
              <w:rPr>
                <w:lang w:eastAsia="ja-JP"/>
              </w:rPr>
            </w:pPr>
            <w:r w:rsidRPr="0044437C">
              <w:rPr>
                <w:lang w:eastAsia="ja-JP"/>
              </w:rPr>
              <w:t>Class 3 (dBm)</w:t>
            </w:r>
          </w:p>
        </w:tc>
        <w:tc>
          <w:tcPr>
            <w:tcW w:w="1067" w:type="dxa"/>
          </w:tcPr>
          <w:p w14:paraId="63A7C784" w14:textId="77777777" w:rsidR="002D2054" w:rsidRPr="0044437C" w:rsidRDefault="002D2054" w:rsidP="0070746B">
            <w:pPr>
              <w:pStyle w:val="TAH"/>
              <w:rPr>
                <w:lang w:eastAsia="ja-JP"/>
              </w:rPr>
            </w:pPr>
            <w:r w:rsidRPr="0044437C">
              <w:rPr>
                <w:lang w:eastAsia="ja-JP"/>
              </w:rPr>
              <w:t>Tolerance (dB)</w:t>
            </w:r>
          </w:p>
        </w:tc>
        <w:tc>
          <w:tcPr>
            <w:tcW w:w="1008" w:type="dxa"/>
          </w:tcPr>
          <w:p w14:paraId="369DFB2E" w14:textId="77777777" w:rsidR="002D2054" w:rsidRPr="0044437C" w:rsidRDefault="002D2054" w:rsidP="0070746B">
            <w:pPr>
              <w:pStyle w:val="TAH"/>
              <w:rPr>
                <w:lang w:eastAsia="ja-JP"/>
              </w:rPr>
            </w:pPr>
            <w:r w:rsidRPr="0044437C">
              <w:rPr>
                <w:lang w:eastAsia="ja-JP"/>
              </w:rPr>
              <w:t>Class 5 (dBm)</w:t>
            </w:r>
          </w:p>
        </w:tc>
        <w:tc>
          <w:tcPr>
            <w:tcW w:w="1067" w:type="dxa"/>
          </w:tcPr>
          <w:p w14:paraId="65B9E096" w14:textId="77777777" w:rsidR="002D2054" w:rsidRPr="0044437C" w:rsidRDefault="002D2054" w:rsidP="0070746B">
            <w:pPr>
              <w:pStyle w:val="TAH"/>
              <w:rPr>
                <w:lang w:eastAsia="ja-JP"/>
              </w:rPr>
            </w:pPr>
            <w:r w:rsidRPr="0044437C">
              <w:rPr>
                <w:lang w:eastAsia="ja-JP"/>
              </w:rPr>
              <w:t>Tolerance (dB)</w:t>
            </w:r>
          </w:p>
        </w:tc>
      </w:tr>
      <w:tr w:rsidR="002D2054" w:rsidRPr="0044437C" w14:paraId="37B3A17B" w14:textId="77777777" w:rsidTr="0070746B">
        <w:trPr>
          <w:jc w:val="center"/>
        </w:trPr>
        <w:tc>
          <w:tcPr>
            <w:tcW w:w="923" w:type="dxa"/>
            <w:vAlign w:val="center"/>
          </w:tcPr>
          <w:p w14:paraId="70CE9A7E" w14:textId="77777777" w:rsidR="002D2054" w:rsidRPr="0044437C" w:rsidRDefault="002D2054" w:rsidP="0070746B">
            <w:pPr>
              <w:pStyle w:val="TAC"/>
              <w:rPr>
                <w:rFonts w:cs="Arial"/>
                <w:lang w:eastAsia="zh-TW"/>
              </w:rPr>
            </w:pPr>
            <w:r w:rsidRPr="0044437C">
              <w:rPr>
                <w:rFonts w:cs="Arial"/>
                <w:lang w:eastAsia="zh-TW"/>
              </w:rPr>
              <w:t>256</w:t>
            </w:r>
          </w:p>
        </w:tc>
        <w:tc>
          <w:tcPr>
            <w:tcW w:w="1008" w:type="dxa"/>
          </w:tcPr>
          <w:p w14:paraId="4109D447"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31216F0D" w14:textId="77777777" w:rsidR="002D2054" w:rsidRPr="0044437C" w:rsidRDefault="002D2054" w:rsidP="0070746B">
            <w:pPr>
              <w:pStyle w:val="TAC"/>
              <w:rPr>
                <w:rFonts w:cs="Arial"/>
                <w:lang w:eastAsia="ja-JP"/>
              </w:rPr>
            </w:pPr>
            <w:r w:rsidRPr="0044437C">
              <w:rPr>
                <w:rFonts w:cs="Arial"/>
              </w:rPr>
              <w:t>+/-2.7</w:t>
            </w:r>
          </w:p>
        </w:tc>
        <w:tc>
          <w:tcPr>
            <w:tcW w:w="1008" w:type="dxa"/>
          </w:tcPr>
          <w:p w14:paraId="6AAE1598"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337F5A30" w14:textId="77777777" w:rsidR="002D2054" w:rsidRPr="0044437C" w:rsidRDefault="002D2054" w:rsidP="0070746B">
            <w:pPr>
              <w:pStyle w:val="TAC"/>
              <w:rPr>
                <w:rFonts w:cs="Arial"/>
                <w:lang w:eastAsia="ja-JP"/>
              </w:rPr>
            </w:pPr>
            <w:r w:rsidRPr="0044437C">
              <w:rPr>
                <w:rFonts w:cs="Arial"/>
              </w:rPr>
              <w:t>+/-2.7</w:t>
            </w:r>
          </w:p>
        </w:tc>
      </w:tr>
      <w:tr w:rsidR="002D2054" w:rsidRPr="0044437C" w14:paraId="5031C928" w14:textId="77777777" w:rsidTr="0070746B">
        <w:trPr>
          <w:jc w:val="center"/>
        </w:trPr>
        <w:tc>
          <w:tcPr>
            <w:tcW w:w="923" w:type="dxa"/>
            <w:vAlign w:val="center"/>
          </w:tcPr>
          <w:p w14:paraId="0146AE73" w14:textId="77777777" w:rsidR="002D2054" w:rsidRPr="0044437C" w:rsidRDefault="002D2054" w:rsidP="0070746B">
            <w:pPr>
              <w:pStyle w:val="TAC"/>
              <w:rPr>
                <w:rFonts w:cs="Arial"/>
                <w:lang w:eastAsia="zh-TW"/>
              </w:rPr>
            </w:pPr>
            <w:r w:rsidRPr="0044437C">
              <w:rPr>
                <w:rFonts w:cs="Arial"/>
                <w:lang w:eastAsia="zh-TW"/>
              </w:rPr>
              <w:t>255</w:t>
            </w:r>
          </w:p>
        </w:tc>
        <w:tc>
          <w:tcPr>
            <w:tcW w:w="1008" w:type="dxa"/>
          </w:tcPr>
          <w:p w14:paraId="0F9F1F30"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667C2AC2" w14:textId="77777777" w:rsidR="002D2054" w:rsidRPr="0044437C" w:rsidRDefault="002D2054" w:rsidP="0070746B">
            <w:pPr>
              <w:pStyle w:val="TAC"/>
              <w:rPr>
                <w:rFonts w:cs="Arial"/>
                <w:lang w:eastAsia="ja-JP"/>
              </w:rPr>
            </w:pPr>
            <w:r w:rsidRPr="0044437C">
              <w:rPr>
                <w:rFonts w:cs="Arial"/>
              </w:rPr>
              <w:t>+/-2.7</w:t>
            </w:r>
          </w:p>
        </w:tc>
        <w:tc>
          <w:tcPr>
            <w:tcW w:w="1008" w:type="dxa"/>
          </w:tcPr>
          <w:p w14:paraId="44815444"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308A998F" w14:textId="77777777" w:rsidR="002D2054" w:rsidRPr="0044437C" w:rsidRDefault="002D2054" w:rsidP="0070746B">
            <w:pPr>
              <w:pStyle w:val="TAC"/>
              <w:rPr>
                <w:rFonts w:cs="Arial"/>
                <w:lang w:eastAsia="ja-JP"/>
              </w:rPr>
            </w:pPr>
            <w:r w:rsidRPr="0044437C">
              <w:rPr>
                <w:rFonts w:cs="Arial"/>
              </w:rPr>
              <w:t>+/-2.7</w:t>
            </w:r>
          </w:p>
        </w:tc>
      </w:tr>
      <w:tr w:rsidR="002D2054" w:rsidRPr="0044437C" w14:paraId="165AC329" w14:textId="77777777" w:rsidTr="0070746B">
        <w:trPr>
          <w:jc w:val="center"/>
        </w:trPr>
        <w:tc>
          <w:tcPr>
            <w:tcW w:w="923" w:type="dxa"/>
            <w:vAlign w:val="center"/>
          </w:tcPr>
          <w:p w14:paraId="20FEE4F1" w14:textId="77777777" w:rsidR="002D2054" w:rsidRPr="0044437C" w:rsidRDefault="002D2054" w:rsidP="0070746B">
            <w:pPr>
              <w:pStyle w:val="TAC"/>
              <w:rPr>
                <w:rFonts w:cs="Arial"/>
                <w:lang w:eastAsia="zh-TW"/>
              </w:rPr>
            </w:pPr>
            <w:r w:rsidRPr="0044437C">
              <w:rPr>
                <w:rFonts w:cs="Arial"/>
                <w:lang w:eastAsia="zh-TW"/>
              </w:rPr>
              <w:t>254</w:t>
            </w:r>
          </w:p>
        </w:tc>
        <w:tc>
          <w:tcPr>
            <w:tcW w:w="1008" w:type="dxa"/>
          </w:tcPr>
          <w:p w14:paraId="6DA1AA1F"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6E08466B" w14:textId="77777777" w:rsidR="002D2054" w:rsidRPr="0044437C" w:rsidRDefault="002D2054" w:rsidP="0070746B">
            <w:pPr>
              <w:pStyle w:val="TAC"/>
              <w:rPr>
                <w:rFonts w:cs="Arial"/>
              </w:rPr>
            </w:pPr>
            <w:r w:rsidRPr="0044437C">
              <w:rPr>
                <w:rFonts w:cs="Arial"/>
              </w:rPr>
              <w:t>+/-2.7</w:t>
            </w:r>
          </w:p>
        </w:tc>
        <w:tc>
          <w:tcPr>
            <w:tcW w:w="1008" w:type="dxa"/>
          </w:tcPr>
          <w:p w14:paraId="4E826B16"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7C52FA57" w14:textId="77777777" w:rsidR="002D2054" w:rsidRPr="0044437C" w:rsidRDefault="002D2054" w:rsidP="0070746B">
            <w:pPr>
              <w:pStyle w:val="TAC"/>
              <w:rPr>
                <w:rFonts w:cs="Arial"/>
              </w:rPr>
            </w:pPr>
            <w:r w:rsidRPr="0044437C">
              <w:rPr>
                <w:rFonts w:cs="Arial"/>
              </w:rPr>
              <w:t>+/-2.7</w:t>
            </w:r>
          </w:p>
        </w:tc>
      </w:tr>
      <w:tr w:rsidR="00FF2E92" w:rsidRPr="0044437C" w14:paraId="0924DC6E" w14:textId="77777777" w:rsidTr="00FF2E9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52AFF79" w14:textId="77777777" w:rsidR="00FF2E92" w:rsidRPr="0044437C" w:rsidRDefault="00FF2E92" w:rsidP="00CF78C9">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D97C157" w14:textId="77777777" w:rsidR="00FF2E92" w:rsidRPr="0044437C" w:rsidRDefault="00FF2E92" w:rsidP="00CF78C9">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1E0EE2A" w14:textId="77777777" w:rsidR="00FF2E92" w:rsidRPr="0044437C" w:rsidRDefault="00FF2E92" w:rsidP="00CF78C9">
            <w:pPr>
              <w:pStyle w:val="TAC"/>
              <w:rPr>
                <w:rFonts w:cs="Arial"/>
              </w:rPr>
            </w:pPr>
            <w:r w:rsidRPr="0044437C">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7D1D86A3" w14:textId="77777777" w:rsidR="00FF2E92" w:rsidRPr="0044437C" w:rsidRDefault="00FF2E92" w:rsidP="00CF78C9">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70C3230F" w14:textId="77777777" w:rsidR="00FF2E92" w:rsidRPr="0044437C" w:rsidRDefault="00FF2E92" w:rsidP="00CF78C9">
            <w:pPr>
              <w:pStyle w:val="TAC"/>
              <w:rPr>
                <w:rFonts w:cs="Arial"/>
              </w:rPr>
            </w:pPr>
            <w:r w:rsidRPr="0044437C">
              <w:rPr>
                <w:rFonts w:cs="Arial"/>
              </w:rPr>
              <w:t>+/-2.7</w:t>
            </w:r>
          </w:p>
        </w:tc>
      </w:tr>
    </w:tbl>
    <w:p w14:paraId="49ADC60C" w14:textId="77777777" w:rsidR="00524A5D" w:rsidRPr="0044437C" w:rsidRDefault="00524A5D"/>
    <w:p w14:paraId="2A939CD1" w14:textId="77777777" w:rsidR="00524A5D" w:rsidRPr="0044437C" w:rsidRDefault="00000000">
      <w:pPr>
        <w:pStyle w:val="Heading3"/>
        <w:rPr>
          <w:lang w:eastAsia="zh-CN"/>
        </w:rPr>
      </w:pPr>
      <w:bookmarkStart w:id="510" w:name="_Toc20139"/>
      <w:bookmarkStart w:id="511" w:name="_Toc2654"/>
      <w:bookmarkStart w:id="512" w:name="_Toc120570031"/>
      <w:bookmarkStart w:id="513" w:name="_Toc17421"/>
      <w:bookmarkStart w:id="514" w:name="_Toc18491"/>
      <w:bookmarkStart w:id="515" w:name="_Toc121162823"/>
      <w:bookmarkStart w:id="516" w:name="_Toc6222"/>
      <w:bookmarkStart w:id="517" w:name="_Toc13388"/>
      <w:bookmarkStart w:id="518" w:name="_Toc194571799"/>
      <w:bookmarkStart w:id="519" w:name="_Toc111062036"/>
      <w:bookmarkEnd w:id="467"/>
      <w:bookmarkEnd w:id="468"/>
      <w:r w:rsidRPr="0044437C">
        <w:t>6.2B.2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NB1 and NB2</w:t>
      </w:r>
      <w:bookmarkEnd w:id="510"/>
      <w:bookmarkEnd w:id="511"/>
      <w:bookmarkEnd w:id="512"/>
      <w:bookmarkEnd w:id="513"/>
      <w:bookmarkEnd w:id="514"/>
      <w:bookmarkEnd w:id="515"/>
      <w:bookmarkEnd w:id="516"/>
      <w:bookmarkEnd w:id="517"/>
      <w:bookmarkEnd w:id="518"/>
    </w:p>
    <w:p w14:paraId="52CC2158" w14:textId="77777777" w:rsidR="00524A5D" w:rsidRPr="0044437C" w:rsidRDefault="00000000">
      <w:pPr>
        <w:pStyle w:val="H6"/>
      </w:pPr>
      <w:bookmarkStart w:id="520" w:name="MCCQCTEMPBM_00000084"/>
      <w:r w:rsidRPr="0044437C">
        <w:t>6.2B.2.1</w:t>
      </w:r>
      <w:r w:rsidRPr="0044437C">
        <w:tab/>
        <w:t>Test purpose</w:t>
      </w:r>
    </w:p>
    <w:bookmarkEnd w:id="520"/>
    <w:p w14:paraId="7C27FFE9"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259190C5" w14:textId="77777777" w:rsidR="00524A5D" w:rsidRPr="0044437C" w:rsidRDefault="00000000">
      <w:r w:rsidRPr="0044437C">
        <w:t>An excess maximum output power has the possibility to interfere to other channels or other systems. A small maximum output power decreases the coverage area.</w:t>
      </w:r>
    </w:p>
    <w:p w14:paraId="5C6BAA9C" w14:textId="77777777" w:rsidR="00524A5D" w:rsidRPr="0044437C" w:rsidRDefault="00000000">
      <w:pPr>
        <w:pStyle w:val="H6"/>
      </w:pPr>
      <w:bookmarkStart w:id="521" w:name="MCCQCTEMPBM_00000085"/>
      <w:r w:rsidRPr="0044437C">
        <w:t>6.2B.2.2</w:t>
      </w:r>
      <w:r w:rsidRPr="0044437C">
        <w:tab/>
        <w:t>Test applicability</w:t>
      </w:r>
    </w:p>
    <w:bookmarkEnd w:id="521"/>
    <w:p w14:paraId="297D02BB" w14:textId="77777777" w:rsidR="00524A5D" w:rsidRPr="0044437C" w:rsidRDefault="00000000">
      <w:r w:rsidRPr="0044437C">
        <w:t>The requirements of this test apply in test case 6.6.2.3F Adjacent Channel Leakage power Ratio for category NB1 and NB</w:t>
      </w:r>
      <w:r w:rsidRPr="0044437C">
        <w:rPr>
          <w:lang w:eastAsia="zh-CN"/>
        </w:rPr>
        <w:t>2</w:t>
      </w:r>
      <w:r w:rsidRPr="0044437C">
        <w:t xml:space="preserve"> to all types of NB-IoT FDD UE release 1</w:t>
      </w:r>
      <w:r w:rsidRPr="0044437C">
        <w:rPr>
          <w:lang w:eastAsia="zh-CN"/>
        </w:rPr>
        <w:t xml:space="preserve">7 </w:t>
      </w:r>
      <w:r w:rsidRPr="0044437C">
        <w:t>and forward of category NB</w:t>
      </w:r>
      <w:r w:rsidRPr="0044437C">
        <w:rPr>
          <w:lang w:eastAsia="zh-CN"/>
        </w:rPr>
        <w:t>2 that support satellite access operation</w:t>
      </w:r>
      <w:r w:rsidRPr="0044437C">
        <w:t>.</w:t>
      </w:r>
    </w:p>
    <w:p w14:paraId="3BDE9487" w14:textId="77777777" w:rsidR="00524A5D" w:rsidRPr="0044437C" w:rsidRDefault="00000000">
      <w:pPr>
        <w:pStyle w:val="H6"/>
      </w:pPr>
      <w:bookmarkStart w:id="522" w:name="MCCQCTEMPBM_00000086"/>
      <w:r w:rsidRPr="0044437C">
        <w:t>6.2B.2.3</w:t>
      </w:r>
      <w:r w:rsidRPr="0044437C">
        <w:tab/>
        <w:t>Minimum conformance requirements</w:t>
      </w:r>
    </w:p>
    <w:bookmarkEnd w:id="522"/>
    <w:p w14:paraId="64F4DBA7" w14:textId="77777777" w:rsidR="00524A5D" w:rsidRPr="0044437C" w:rsidRDefault="00000000">
      <w:pPr>
        <w:rPr>
          <w:snapToGrid w:val="0"/>
        </w:rPr>
      </w:pPr>
      <w:r w:rsidRPr="0044437C">
        <w:t>For UE category NB1 power class 3 and 5 the allowed Maximum Power Reduction (MPR) for the maximum output power given in Table 6.2B.1.3-1 is specified in Table 6.2B.2.3-1.</w:t>
      </w:r>
    </w:p>
    <w:p w14:paraId="209B82FE" w14:textId="77777777" w:rsidR="00524A5D" w:rsidRPr="0044437C" w:rsidRDefault="00000000">
      <w:pPr>
        <w:pStyle w:val="TH"/>
      </w:pPr>
      <w:r w:rsidRPr="0044437C">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rsidRPr="0044437C"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FCFE47" w14:textId="77777777" w:rsidR="00524A5D" w:rsidRPr="0044437C" w:rsidRDefault="00000000">
            <w:pPr>
              <w:pStyle w:val="TAH"/>
              <w:rPr>
                <w:rFonts w:cs="Arial"/>
                <w:lang w:eastAsia="ja-JP"/>
              </w:rPr>
            </w:pPr>
            <w:r w:rsidRPr="0044437C">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6CB39F84" w14:textId="77777777" w:rsidR="00524A5D" w:rsidRPr="0044437C" w:rsidRDefault="00000000">
            <w:pPr>
              <w:pStyle w:val="TAH"/>
              <w:rPr>
                <w:rFonts w:cs="Arial"/>
                <w:lang w:eastAsia="ja-JP"/>
              </w:rPr>
            </w:pPr>
            <w:r w:rsidRPr="0044437C">
              <w:rPr>
                <w:rFonts w:cs="Arial"/>
                <w:lang w:eastAsia="ja-JP"/>
              </w:rPr>
              <w:t>QPSK</w:t>
            </w:r>
          </w:p>
        </w:tc>
      </w:tr>
      <w:tr w:rsidR="00001D3E" w:rsidRPr="0044437C" w14:paraId="4527CC3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5D8F9B" w14:textId="32CC5220" w:rsidR="00001D3E" w:rsidRPr="0044437C" w:rsidRDefault="00001D3E" w:rsidP="00F617FE">
            <w:pPr>
              <w:pStyle w:val="TAC"/>
              <w:rPr>
                <w:lang w:eastAsia="ja-JP"/>
              </w:rPr>
            </w:pPr>
            <w:r w:rsidRPr="0044437C">
              <w:rPr>
                <w:lang w:eastAsia="ja-JP"/>
              </w:rPr>
              <w:t>Tone positions for 1 Tone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5F5B1B01" w14:textId="63776AAB" w:rsidR="00001D3E" w:rsidRPr="0044437C" w:rsidRDefault="00001D3E" w:rsidP="00F617FE">
            <w:pPr>
              <w:pStyle w:val="TAC"/>
              <w:rPr>
                <w:lang w:eastAsia="ja-JP"/>
              </w:rPr>
            </w:pPr>
            <w:r w:rsidRPr="0044437C">
              <w:rPr>
                <w:bCs/>
                <w:lang w:eastAsia="ja-JP"/>
              </w:rPr>
              <w:t>0-11</w:t>
            </w:r>
          </w:p>
        </w:tc>
      </w:tr>
      <w:tr w:rsidR="00001D3E" w:rsidRPr="0044437C" w14:paraId="5DE1F423"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60150FE" w14:textId="7744022D" w:rsidR="00001D3E" w:rsidRPr="0044437C" w:rsidRDefault="00001D3E" w:rsidP="00F617FE">
            <w:pPr>
              <w:pStyle w:val="TAC"/>
              <w:rPr>
                <w:lang w:eastAsia="ja-JP"/>
              </w:rPr>
            </w:pPr>
            <w:r w:rsidRPr="0044437C">
              <w:rPr>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B8D116B" w14:textId="0714734F" w:rsidR="00001D3E" w:rsidRPr="0044437C" w:rsidRDefault="00001D3E" w:rsidP="00F617FE">
            <w:pPr>
              <w:pStyle w:val="TAC"/>
              <w:rPr>
                <w:lang w:eastAsia="ja-JP"/>
              </w:rPr>
            </w:pPr>
            <w:r w:rsidRPr="0044437C">
              <w:rPr>
                <w:bCs/>
                <w:lang w:eastAsia="zh-CN"/>
              </w:rPr>
              <w:t>0 dB</w:t>
            </w:r>
          </w:p>
        </w:tc>
      </w:tr>
      <w:tr w:rsidR="00524A5D" w:rsidRPr="0044437C" w14:paraId="566CF89E"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5B261C4" w14:textId="77777777" w:rsidR="00524A5D" w:rsidRPr="0044437C" w:rsidRDefault="00000000">
            <w:pPr>
              <w:pStyle w:val="TAH"/>
              <w:rPr>
                <w:rFonts w:cs="Arial"/>
                <w:lang w:eastAsia="ja-JP"/>
              </w:rPr>
            </w:pPr>
            <w:r w:rsidRPr="0044437C">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tcPr>
          <w:p w14:paraId="075D9C09" w14:textId="77777777" w:rsidR="00524A5D" w:rsidRPr="0044437C" w:rsidRDefault="00000000">
            <w:pPr>
              <w:pStyle w:val="TAC"/>
              <w:rPr>
                <w:rFonts w:cs="Arial"/>
                <w:lang w:eastAsia="ja-JP"/>
              </w:rPr>
            </w:pPr>
            <w:r w:rsidRPr="0044437C">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tcPr>
          <w:p w14:paraId="2D37B41A" w14:textId="77777777" w:rsidR="00524A5D" w:rsidRPr="0044437C" w:rsidRDefault="00000000">
            <w:pPr>
              <w:pStyle w:val="TAC"/>
              <w:rPr>
                <w:rFonts w:cs="Arial"/>
                <w:lang w:eastAsia="ja-JP"/>
              </w:rPr>
            </w:pPr>
            <w:r w:rsidRPr="0044437C">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tcPr>
          <w:p w14:paraId="4D051114" w14:textId="77777777" w:rsidR="00524A5D" w:rsidRPr="0044437C" w:rsidRDefault="00000000">
            <w:pPr>
              <w:pStyle w:val="TAC"/>
              <w:rPr>
                <w:rFonts w:cs="Arial"/>
                <w:lang w:eastAsia="ja-JP"/>
              </w:rPr>
            </w:pPr>
            <w:r w:rsidRPr="0044437C">
              <w:rPr>
                <w:rFonts w:cs="Arial"/>
                <w:lang w:eastAsia="ja-JP"/>
              </w:rPr>
              <w:t>9-11</w:t>
            </w:r>
          </w:p>
        </w:tc>
      </w:tr>
      <w:tr w:rsidR="00524A5D" w:rsidRPr="0044437C" w14:paraId="0A3964D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D8AA2C3" w14:textId="77777777" w:rsidR="00524A5D" w:rsidRPr="0044437C" w:rsidRDefault="00000000">
            <w:pPr>
              <w:pStyle w:val="TAH"/>
              <w:rPr>
                <w:rFonts w:cs="Arial"/>
                <w:lang w:eastAsia="ja-JP"/>
              </w:rPr>
            </w:pPr>
            <w:r w:rsidRPr="0044437C">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tcPr>
          <w:p w14:paraId="3A92D2C1" w14:textId="77777777" w:rsidR="00524A5D" w:rsidRPr="0044437C" w:rsidRDefault="00000000">
            <w:pPr>
              <w:pStyle w:val="TAC"/>
              <w:rPr>
                <w:rFonts w:cs="Arial"/>
                <w:lang w:eastAsia="ja-JP"/>
              </w:rPr>
            </w:pPr>
            <w:r w:rsidRPr="0044437C">
              <w:rPr>
                <w:rFonts w:cs="Arial"/>
                <w:lang w:eastAsia="ja-JP"/>
              </w:rPr>
              <w:t>≤ 0.5 dB</w:t>
            </w:r>
          </w:p>
        </w:tc>
        <w:tc>
          <w:tcPr>
            <w:tcW w:w="0" w:type="auto"/>
            <w:gridSpan w:val="2"/>
            <w:tcBorders>
              <w:top w:val="nil"/>
              <w:left w:val="nil"/>
              <w:bottom w:val="single" w:sz="4" w:space="0" w:color="auto"/>
              <w:right w:val="single" w:sz="4" w:space="0" w:color="auto"/>
            </w:tcBorders>
            <w:shd w:val="clear" w:color="auto" w:fill="auto"/>
            <w:noWrap/>
            <w:vAlign w:val="center"/>
          </w:tcPr>
          <w:p w14:paraId="2DAC0DA2" w14:textId="77777777" w:rsidR="00524A5D" w:rsidRPr="0044437C" w:rsidRDefault="00000000">
            <w:pPr>
              <w:pStyle w:val="TAC"/>
              <w:rPr>
                <w:rFonts w:cs="Arial"/>
                <w:lang w:eastAsia="ja-JP"/>
              </w:rPr>
            </w:pPr>
            <w:r w:rsidRPr="0044437C">
              <w:rPr>
                <w:rFonts w:cs="Arial"/>
                <w:lang w:eastAsia="ja-JP"/>
              </w:rPr>
              <w:t>0 dB</w:t>
            </w:r>
          </w:p>
        </w:tc>
        <w:tc>
          <w:tcPr>
            <w:tcW w:w="0" w:type="auto"/>
            <w:tcBorders>
              <w:top w:val="nil"/>
              <w:left w:val="nil"/>
              <w:bottom w:val="single" w:sz="4" w:space="0" w:color="auto"/>
              <w:right w:val="single" w:sz="4" w:space="0" w:color="auto"/>
            </w:tcBorders>
            <w:shd w:val="clear" w:color="auto" w:fill="auto"/>
            <w:noWrap/>
            <w:vAlign w:val="center"/>
          </w:tcPr>
          <w:p w14:paraId="3C93B952" w14:textId="77777777" w:rsidR="00524A5D" w:rsidRPr="0044437C" w:rsidRDefault="00000000">
            <w:pPr>
              <w:pStyle w:val="TAC"/>
              <w:rPr>
                <w:rFonts w:cs="Arial"/>
                <w:lang w:eastAsia="ja-JP"/>
              </w:rPr>
            </w:pPr>
            <w:r w:rsidRPr="0044437C">
              <w:rPr>
                <w:rFonts w:cs="Arial"/>
                <w:lang w:eastAsia="ja-JP"/>
              </w:rPr>
              <w:t>≤ 0.5 dB</w:t>
            </w:r>
          </w:p>
        </w:tc>
      </w:tr>
      <w:tr w:rsidR="00524A5D" w:rsidRPr="0044437C" w14:paraId="08D3CFCD"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6DE7514" w14:textId="77777777" w:rsidR="00524A5D" w:rsidRPr="0044437C" w:rsidRDefault="00000000">
            <w:pPr>
              <w:pStyle w:val="TAH"/>
              <w:rPr>
                <w:rFonts w:cs="Arial"/>
                <w:lang w:eastAsia="ja-JP"/>
              </w:rPr>
            </w:pPr>
            <w:r w:rsidRPr="0044437C">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F3E6C77" w14:textId="77777777" w:rsidR="00524A5D" w:rsidRPr="0044437C" w:rsidRDefault="00000000">
            <w:pPr>
              <w:pStyle w:val="TAC"/>
              <w:rPr>
                <w:rFonts w:cs="Arial"/>
                <w:lang w:eastAsia="ja-JP"/>
              </w:rPr>
            </w:pPr>
            <w:r w:rsidRPr="0044437C">
              <w:rPr>
                <w:rFonts w:cs="Arial"/>
                <w:lang w:eastAsia="ja-JP"/>
              </w:rPr>
              <w:t>0-5 and 6-11</w:t>
            </w:r>
          </w:p>
        </w:tc>
      </w:tr>
      <w:tr w:rsidR="00524A5D" w:rsidRPr="0044437C" w14:paraId="47793C1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0D79249" w14:textId="77777777" w:rsidR="00524A5D" w:rsidRPr="0044437C" w:rsidRDefault="00000000">
            <w:pPr>
              <w:pStyle w:val="TAH"/>
              <w:rPr>
                <w:rFonts w:cs="Arial"/>
                <w:lang w:eastAsia="ja-JP"/>
              </w:rPr>
            </w:pPr>
            <w:r w:rsidRPr="0044437C">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tcPr>
          <w:p w14:paraId="2913D7CF" w14:textId="77777777" w:rsidR="00524A5D" w:rsidRPr="0044437C" w:rsidRDefault="00000000">
            <w:pPr>
              <w:pStyle w:val="TAC"/>
              <w:rPr>
                <w:rFonts w:cs="Arial"/>
                <w:lang w:eastAsia="ja-JP"/>
              </w:rPr>
            </w:pPr>
            <w:r w:rsidRPr="0044437C">
              <w:rPr>
                <w:rFonts w:cs="Arial"/>
                <w:lang w:eastAsia="ja-JP"/>
              </w:rPr>
              <w:t>≤ 1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14:paraId="794AD924" w14:textId="77777777" w:rsidR="00524A5D" w:rsidRPr="0044437C" w:rsidRDefault="00000000">
            <w:pPr>
              <w:pStyle w:val="TAC"/>
              <w:rPr>
                <w:rFonts w:cs="Arial"/>
                <w:lang w:eastAsia="ja-JP"/>
              </w:rPr>
            </w:pPr>
            <w:r w:rsidRPr="0044437C">
              <w:rPr>
                <w:rFonts w:cs="Arial"/>
                <w:lang w:eastAsia="ja-JP"/>
              </w:rPr>
              <w:t>≤ 1 dB</w:t>
            </w:r>
          </w:p>
        </w:tc>
      </w:tr>
      <w:tr w:rsidR="00524A5D" w:rsidRPr="0044437C" w14:paraId="17D98DC4"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102AACD" w14:textId="77777777" w:rsidR="00524A5D" w:rsidRPr="0044437C" w:rsidRDefault="00000000">
            <w:pPr>
              <w:pStyle w:val="TAH"/>
              <w:rPr>
                <w:rFonts w:cs="Arial"/>
                <w:lang w:eastAsia="ja-JP"/>
              </w:rPr>
            </w:pPr>
            <w:r w:rsidRPr="0044437C">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E5F44A7" w14:textId="77777777" w:rsidR="00524A5D" w:rsidRPr="0044437C" w:rsidRDefault="00000000">
            <w:pPr>
              <w:pStyle w:val="TAC"/>
              <w:rPr>
                <w:rFonts w:cs="Arial"/>
                <w:lang w:eastAsia="ja-JP"/>
              </w:rPr>
            </w:pPr>
            <w:r w:rsidRPr="0044437C">
              <w:rPr>
                <w:rFonts w:cs="Arial"/>
                <w:lang w:eastAsia="ja-JP"/>
              </w:rPr>
              <w:t>0-11</w:t>
            </w:r>
          </w:p>
        </w:tc>
      </w:tr>
      <w:tr w:rsidR="00524A5D" w:rsidRPr="0044437C" w14:paraId="1FC47FE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0205C8A" w14:textId="77777777" w:rsidR="00524A5D" w:rsidRPr="0044437C" w:rsidRDefault="00000000">
            <w:pPr>
              <w:pStyle w:val="TAH"/>
              <w:rPr>
                <w:rFonts w:ascii="Calibri" w:hAnsi="Calibri" w:cs="Arial"/>
                <w:sz w:val="22"/>
                <w:szCs w:val="22"/>
                <w:lang w:eastAsia="ja-JP"/>
              </w:rPr>
            </w:pPr>
            <w:r w:rsidRPr="0044437C">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48AE6C9" w14:textId="77777777" w:rsidR="00524A5D" w:rsidRPr="0044437C" w:rsidRDefault="00000000">
            <w:pPr>
              <w:pStyle w:val="TAC"/>
              <w:rPr>
                <w:rFonts w:cs="Arial"/>
                <w:lang w:eastAsia="ja-JP"/>
              </w:rPr>
            </w:pPr>
            <w:r w:rsidRPr="0044437C">
              <w:rPr>
                <w:rFonts w:cs="Arial"/>
                <w:lang w:eastAsia="ja-JP"/>
              </w:rPr>
              <w:t>≤ 2 dB</w:t>
            </w:r>
          </w:p>
        </w:tc>
      </w:tr>
    </w:tbl>
    <w:p w14:paraId="506B239F" w14:textId="77777777" w:rsidR="00524A5D" w:rsidRPr="0044437C" w:rsidRDefault="00524A5D"/>
    <w:p w14:paraId="394263C7" w14:textId="77777777" w:rsidR="00524A5D" w:rsidRPr="0044437C" w:rsidRDefault="00000000">
      <w:r w:rsidRPr="0044437C">
        <w:t>The normative reference for this requirement is TS 36.102 [11] clause 6.2B.2</w:t>
      </w:r>
    </w:p>
    <w:p w14:paraId="42FA9B0A" w14:textId="77777777" w:rsidR="00524A5D" w:rsidRPr="0044437C" w:rsidRDefault="00000000">
      <w:pPr>
        <w:pStyle w:val="H6"/>
      </w:pPr>
      <w:bookmarkStart w:id="523" w:name="MCCQCTEMPBM_00000087"/>
      <w:r w:rsidRPr="0044437C">
        <w:lastRenderedPageBreak/>
        <w:t>6.2B.2.4</w:t>
      </w:r>
      <w:r w:rsidRPr="0044437C">
        <w:tab/>
        <w:t>Test description</w:t>
      </w:r>
    </w:p>
    <w:p w14:paraId="231AAEFE" w14:textId="77777777" w:rsidR="00524A5D" w:rsidRPr="0044437C" w:rsidRDefault="00000000">
      <w:pPr>
        <w:pStyle w:val="H6"/>
      </w:pPr>
      <w:bookmarkStart w:id="524" w:name="MCCQCTEMPBM_00000088"/>
      <w:bookmarkEnd w:id="523"/>
      <w:r w:rsidRPr="0044437C">
        <w:t>6.2B.2.4.1</w:t>
      </w:r>
      <w:r w:rsidRPr="0044437C">
        <w:tab/>
        <w:t>Initial condition</w:t>
      </w:r>
    </w:p>
    <w:bookmarkEnd w:id="524"/>
    <w:p w14:paraId="51B8106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D59255E" w14:textId="77777777" w:rsidR="00524A5D" w:rsidRPr="0044437C" w:rsidRDefault="00000000">
      <w:r w:rsidRPr="0044437C">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Pr="0044437C" w:rsidRDefault="00000000">
      <w:pPr>
        <w:pStyle w:val="TH"/>
        <w:rPr>
          <w:lang w:eastAsia="zh-CN"/>
        </w:rPr>
      </w:pPr>
      <w:r w:rsidRPr="0044437C">
        <w:t>Table 6.2B.2.4.1-1: Test Configuration T</w:t>
      </w:r>
      <w:r w:rsidRPr="0044437C">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46C18609" w14:textId="77777777">
        <w:trPr>
          <w:cantSplit/>
          <w:jc w:val="center"/>
        </w:trPr>
        <w:tc>
          <w:tcPr>
            <w:tcW w:w="9006" w:type="dxa"/>
            <w:gridSpan w:val="5"/>
          </w:tcPr>
          <w:p w14:paraId="6729B995" w14:textId="77777777" w:rsidR="00524A5D" w:rsidRPr="0044437C" w:rsidRDefault="00000000">
            <w:pPr>
              <w:pStyle w:val="TAH"/>
            </w:pPr>
            <w:r w:rsidRPr="0044437C">
              <w:t>Initial Conditions</w:t>
            </w:r>
          </w:p>
        </w:tc>
      </w:tr>
      <w:tr w:rsidR="00524A5D" w:rsidRPr="0044437C" w14:paraId="6C119BDB" w14:textId="77777777">
        <w:trPr>
          <w:cantSplit/>
          <w:jc w:val="center"/>
        </w:trPr>
        <w:tc>
          <w:tcPr>
            <w:tcW w:w="3794" w:type="dxa"/>
            <w:gridSpan w:val="2"/>
          </w:tcPr>
          <w:p w14:paraId="093FD93F"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717DEE6C"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212" w:type="dxa"/>
            <w:gridSpan w:val="3"/>
          </w:tcPr>
          <w:p w14:paraId="07308958" w14:textId="77777777" w:rsidR="00524A5D" w:rsidRPr="0044437C" w:rsidRDefault="00000000">
            <w:pPr>
              <w:pStyle w:val="TAL"/>
              <w:rPr>
                <w:lang w:eastAsia="zh-CN"/>
              </w:rPr>
            </w:pPr>
            <w:r w:rsidRPr="0044437C">
              <w:t>Normal, TL/VL, TL/VH, TH/VL, TH/VH</w:t>
            </w:r>
          </w:p>
        </w:tc>
      </w:tr>
      <w:tr w:rsidR="00524A5D" w:rsidRPr="0044437C" w14:paraId="6FC70F6D" w14:textId="77777777">
        <w:trPr>
          <w:cantSplit/>
          <w:jc w:val="center"/>
        </w:trPr>
        <w:tc>
          <w:tcPr>
            <w:tcW w:w="3794" w:type="dxa"/>
            <w:gridSpan w:val="2"/>
          </w:tcPr>
          <w:p w14:paraId="7A9504CF"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41E67AE6" w14:textId="77777777" w:rsidR="00524A5D" w:rsidRPr="0044437C" w:rsidRDefault="00000000">
            <w:pPr>
              <w:pStyle w:val="TAL"/>
            </w:pPr>
            <w:r w:rsidRPr="0044437C">
              <w:rPr>
                <w:rFonts w:eastAsia="Microsoft YaHei" w:cs="Arial"/>
                <w:szCs w:val="18"/>
                <w:lang w:eastAsia="zh-CN"/>
              </w:rPr>
              <w:t>TS 36.508 [12] subclause 8.1.3.1</w:t>
            </w:r>
          </w:p>
        </w:tc>
        <w:tc>
          <w:tcPr>
            <w:tcW w:w="5212" w:type="dxa"/>
            <w:gridSpan w:val="3"/>
          </w:tcPr>
          <w:p w14:paraId="4205B394" w14:textId="670B0AE3" w:rsidR="00524A5D" w:rsidRPr="0044437C" w:rsidRDefault="000809DB">
            <w:pPr>
              <w:pStyle w:val="TAL"/>
            </w:pPr>
            <w:r w:rsidRPr="0044437C">
              <w:t>Low range, Mid range, High range</w:t>
            </w:r>
          </w:p>
        </w:tc>
      </w:tr>
      <w:tr w:rsidR="00524A5D" w:rsidRPr="0044437C" w14:paraId="38930072" w14:textId="77777777">
        <w:trPr>
          <w:cantSplit/>
          <w:jc w:val="center"/>
        </w:trPr>
        <w:tc>
          <w:tcPr>
            <w:tcW w:w="9006" w:type="dxa"/>
            <w:gridSpan w:val="5"/>
          </w:tcPr>
          <w:p w14:paraId="42A7C08F" w14:textId="77777777" w:rsidR="00524A5D" w:rsidRPr="0044437C" w:rsidRDefault="00000000">
            <w:pPr>
              <w:pStyle w:val="TAL"/>
              <w:jc w:val="center"/>
              <w:rPr>
                <w:b/>
              </w:rPr>
            </w:pPr>
            <w:r w:rsidRPr="0044437C">
              <w:rPr>
                <w:b/>
              </w:rPr>
              <w:t>Test Parameters</w:t>
            </w:r>
          </w:p>
        </w:tc>
      </w:tr>
      <w:tr w:rsidR="00524A5D" w:rsidRPr="0044437C" w14:paraId="3D305E52" w14:textId="77777777">
        <w:trPr>
          <w:cantSplit/>
          <w:jc w:val="center"/>
        </w:trPr>
        <w:tc>
          <w:tcPr>
            <w:tcW w:w="1526" w:type="dxa"/>
            <w:tcBorders>
              <w:bottom w:val="nil"/>
            </w:tcBorders>
          </w:tcPr>
          <w:p w14:paraId="7A84EEBA"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Pr="0044437C" w:rsidRDefault="00000000">
            <w:pPr>
              <w:pStyle w:val="TAL"/>
              <w:jc w:val="center"/>
              <w:rPr>
                <w:b/>
              </w:rPr>
            </w:pPr>
            <w:r w:rsidRPr="0044437C">
              <w:rPr>
                <w:b/>
              </w:rPr>
              <w:t>Downlink Configuration</w:t>
            </w:r>
          </w:p>
        </w:tc>
        <w:tc>
          <w:tcPr>
            <w:tcW w:w="5212" w:type="dxa"/>
            <w:gridSpan w:val="3"/>
          </w:tcPr>
          <w:p w14:paraId="6F697EBF" w14:textId="77777777" w:rsidR="00524A5D" w:rsidRPr="0044437C" w:rsidRDefault="00000000">
            <w:pPr>
              <w:pStyle w:val="TAL"/>
              <w:jc w:val="center"/>
              <w:rPr>
                <w:b/>
                <w:lang w:eastAsia="zh-CN"/>
              </w:rPr>
            </w:pPr>
            <w:r w:rsidRPr="0044437C">
              <w:rPr>
                <w:b/>
              </w:rPr>
              <w:t>Uplink Configuration</w:t>
            </w:r>
          </w:p>
        </w:tc>
      </w:tr>
      <w:tr w:rsidR="00524A5D" w:rsidRPr="0044437C" w14:paraId="017A5AD4" w14:textId="77777777">
        <w:trPr>
          <w:cantSplit/>
          <w:jc w:val="center"/>
        </w:trPr>
        <w:tc>
          <w:tcPr>
            <w:tcW w:w="1526" w:type="dxa"/>
            <w:tcBorders>
              <w:top w:val="nil"/>
            </w:tcBorders>
          </w:tcPr>
          <w:p w14:paraId="039F503A" w14:textId="77777777" w:rsidR="00524A5D" w:rsidRPr="0044437C" w:rsidRDefault="00524A5D">
            <w:pPr>
              <w:pStyle w:val="TAL"/>
              <w:jc w:val="center"/>
            </w:pPr>
          </w:p>
        </w:tc>
        <w:tc>
          <w:tcPr>
            <w:tcW w:w="2268" w:type="dxa"/>
            <w:tcBorders>
              <w:bottom w:val="nil"/>
            </w:tcBorders>
          </w:tcPr>
          <w:p w14:paraId="11D56BC8" w14:textId="77777777" w:rsidR="00524A5D" w:rsidRPr="0044437C" w:rsidRDefault="00000000">
            <w:pPr>
              <w:pStyle w:val="TAL"/>
              <w:jc w:val="center"/>
              <w:rPr>
                <w:lang w:eastAsia="zh-CN"/>
              </w:rPr>
            </w:pPr>
            <w:r w:rsidRPr="0044437C">
              <w:t>N/A for Maximum Power Reduction (MPR) test case</w:t>
            </w:r>
          </w:p>
        </w:tc>
        <w:tc>
          <w:tcPr>
            <w:tcW w:w="1559" w:type="dxa"/>
          </w:tcPr>
          <w:p w14:paraId="43949FAA" w14:textId="77777777" w:rsidR="00524A5D" w:rsidRPr="0044437C" w:rsidRDefault="00000000">
            <w:pPr>
              <w:pStyle w:val="TAH"/>
            </w:pPr>
            <w:r w:rsidRPr="0044437C">
              <w:rPr>
                <w:rFonts w:eastAsia="Microsoft YaHei"/>
                <w:lang w:eastAsia="zh-CN"/>
              </w:rPr>
              <w:t>Modulation</w:t>
            </w:r>
          </w:p>
        </w:tc>
        <w:tc>
          <w:tcPr>
            <w:tcW w:w="1701" w:type="dxa"/>
          </w:tcPr>
          <w:p w14:paraId="37BE0597"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0FE93A9D"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20153D91" w14:textId="77777777">
        <w:trPr>
          <w:cantSplit/>
          <w:jc w:val="center"/>
        </w:trPr>
        <w:tc>
          <w:tcPr>
            <w:tcW w:w="1526" w:type="dxa"/>
          </w:tcPr>
          <w:p w14:paraId="4DFB168F" w14:textId="77777777" w:rsidR="00524A5D" w:rsidRPr="0044437C" w:rsidRDefault="00000000">
            <w:pPr>
              <w:pStyle w:val="TAC"/>
            </w:pPr>
            <w:r w:rsidRPr="0044437C">
              <w:t>1</w:t>
            </w:r>
          </w:p>
        </w:tc>
        <w:tc>
          <w:tcPr>
            <w:tcW w:w="2268" w:type="dxa"/>
            <w:tcBorders>
              <w:top w:val="nil"/>
              <w:bottom w:val="nil"/>
            </w:tcBorders>
          </w:tcPr>
          <w:p w14:paraId="349D57D9" w14:textId="77777777" w:rsidR="00524A5D" w:rsidRPr="0044437C" w:rsidRDefault="00524A5D">
            <w:pPr>
              <w:pStyle w:val="TAC"/>
            </w:pPr>
          </w:p>
        </w:tc>
        <w:tc>
          <w:tcPr>
            <w:tcW w:w="1559" w:type="dxa"/>
          </w:tcPr>
          <w:p w14:paraId="133FF45B" w14:textId="77777777" w:rsidR="00524A5D" w:rsidRPr="0044437C" w:rsidRDefault="00000000">
            <w:pPr>
              <w:pStyle w:val="TAC"/>
            </w:pPr>
            <w:r w:rsidRPr="0044437C">
              <w:t>QPSK</w:t>
            </w:r>
          </w:p>
        </w:tc>
        <w:tc>
          <w:tcPr>
            <w:tcW w:w="1701" w:type="dxa"/>
          </w:tcPr>
          <w:p w14:paraId="178DF657" w14:textId="77777777" w:rsidR="00524A5D" w:rsidRPr="0044437C" w:rsidRDefault="00000000">
            <w:pPr>
              <w:pStyle w:val="TAC"/>
            </w:pPr>
            <w:r w:rsidRPr="0044437C">
              <w:t>1@0</w:t>
            </w:r>
          </w:p>
        </w:tc>
        <w:tc>
          <w:tcPr>
            <w:tcW w:w="1952" w:type="dxa"/>
          </w:tcPr>
          <w:p w14:paraId="3C3032AF" w14:textId="77777777" w:rsidR="00524A5D" w:rsidRPr="0044437C" w:rsidRDefault="00000000">
            <w:pPr>
              <w:pStyle w:val="TAC"/>
            </w:pPr>
            <w:r w:rsidRPr="0044437C">
              <w:t>3.75</w:t>
            </w:r>
          </w:p>
        </w:tc>
      </w:tr>
      <w:tr w:rsidR="00524A5D" w:rsidRPr="0044437C" w14:paraId="42947BB0" w14:textId="77777777">
        <w:trPr>
          <w:cantSplit/>
          <w:jc w:val="center"/>
        </w:trPr>
        <w:tc>
          <w:tcPr>
            <w:tcW w:w="1526" w:type="dxa"/>
          </w:tcPr>
          <w:p w14:paraId="69E79CEB" w14:textId="77777777" w:rsidR="00524A5D" w:rsidRPr="0044437C" w:rsidRDefault="00000000">
            <w:pPr>
              <w:pStyle w:val="TAC"/>
            </w:pPr>
            <w:r w:rsidRPr="0044437C">
              <w:t>2</w:t>
            </w:r>
          </w:p>
        </w:tc>
        <w:tc>
          <w:tcPr>
            <w:tcW w:w="2268" w:type="dxa"/>
            <w:tcBorders>
              <w:top w:val="nil"/>
              <w:bottom w:val="nil"/>
            </w:tcBorders>
          </w:tcPr>
          <w:p w14:paraId="757BDAE1" w14:textId="77777777" w:rsidR="00524A5D" w:rsidRPr="0044437C" w:rsidRDefault="00524A5D">
            <w:pPr>
              <w:pStyle w:val="TAC"/>
            </w:pPr>
          </w:p>
        </w:tc>
        <w:tc>
          <w:tcPr>
            <w:tcW w:w="1559" w:type="dxa"/>
          </w:tcPr>
          <w:p w14:paraId="2B88DF14" w14:textId="77777777" w:rsidR="00524A5D" w:rsidRPr="0044437C" w:rsidRDefault="00000000">
            <w:pPr>
              <w:pStyle w:val="TAC"/>
            </w:pPr>
            <w:r w:rsidRPr="0044437C">
              <w:t>QPSK</w:t>
            </w:r>
          </w:p>
        </w:tc>
        <w:tc>
          <w:tcPr>
            <w:tcW w:w="1701" w:type="dxa"/>
          </w:tcPr>
          <w:p w14:paraId="3CE2C720" w14:textId="77777777" w:rsidR="00524A5D" w:rsidRPr="0044437C" w:rsidRDefault="00000000">
            <w:pPr>
              <w:pStyle w:val="TAC"/>
            </w:pPr>
            <w:r w:rsidRPr="0044437C">
              <w:t>1@47</w:t>
            </w:r>
          </w:p>
        </w:tc>
        <w:tc>
          <w:tcPr>
            <w:tcW w:w="1952" w:type="dxa"/>
          </w:tcPr>
          <w:p w14:paraId="62FDEDB1" w14:textId="77777777" w:rsidR="00524A5D" w:rsidRPr="0044437C" w:rsidRDefault="00000000">
            <w:pPr>
              <w:pStyle w:val="TAC"/>
            </w:pPr>
            <w:r w:rsidRPr="0044437C">
              <w:t>3.75</w:t>
            </w:r>
          </w:p>
        </w:tc>
      </w:tr>
      <w:tr w:rsidR="00524A5D" w:rsidRPr="0044437C" w14:paraId="23C275CC" w14:textId="77777777">
        <w:trPr>
          <w:cantSplit/>
          <w:jc w:val="center"/>
        </w:trPr>
        <w:tc>
          <w:tcPr>
            <w:tcW w:w="1526" w:type="dxa"/>
          </w:tcPr>
          <w:p w14:paraId="5559E75A" w14:textId="77777777" w:rsidR="00524A5D" w:rsidRPr="0044437C" w:rsidRDefault="00000000">
            <w:pPr>
              <w:pStyle w:val="TAC"/>
            </w:pPr>
            <w:r w:rsidRPr="0044437C">
              <w:t>3</w:t>
            </w:r>
          </w:p>
        </w:tc>
        <w:tc>
          <w:tcPr>
            <w:tcW w:w="2268" w:type="dxa"/>
            <w:tcBorders>
              <w:top w:val="nil"/>
              <w:bottom w:val="nil"/>
            </w:tcBorders>
          </w:tcPr>
          <w:p w14:paraId="750D4E6B" w14:textId="77777777" w:rsidR="00524A5D" w:rsidRPr="0044437C" w:rsidRDefault="00524A5D">
            <w:pPr>
              <w:pStyle w:val="TAC"/>
            </w:pPr>
          </w:p>
        </w:tc>
        <w:tc>
          <w:tcPr>
            <w:tcW w:w="1559" w:type="dxa"/>
          </w:tcPr>
          <w:p w14:paraId="1A866033" w14:textId="77777777" w:rsidR="00524A5D" w:rsidRPr="0044437C" w:rsidRDefault="00000000">
            <w:pPr>
              <w:pStyle w:val="TAC"/>
            </w:pPr>
            <w:r w:rsidRPr="0044437C">
              <w:t>BPSK</w:t>
            </w:r>
          </w:p>
        </w:tc>
        <w:tc>
          <w:tcPr>
            <w:tcW w:w="1701" w:type="dxa"/>
          </w:tcPr>
          <w:p w14:paraId="30254BC9" w14:textId="77777777" w:rsidR="00524A5D" w:rsidRPr="0044437C" w:rsidRDefault="00000000">
            <w:pPr>
              <w:pStyle w:val="TAC"/>
            </w:pPr>
            <w:r w:rsidRPr="0044437C">
              <w:t>1@0</w:t>
            </w:r>
          </w:p>
        </w:tc>
        <w:tc>
          <w:tcPr>
            <w:tcW w:w="1952" w:type="dxa"/>
          </w:tcPr>
          <w:p w14:paraId="21D92DE5" w14:textId="77777777" w:rsidR="00524A5D" w:rsidRPr="0044437C" w:rsidRDefault="00000000">
            <w:pPr>
              <w:pStyle w:val="TAC"/>
            </w:pPr>
            <w:r w:rsidRPr="0044437C">
              <w:t>15</w:t>
            </w:r>
          </w:p>
        </w:tc>
      </w:tr>
      <w:tr w:rsidR="00524A5D" w:rsidRPr="0044437C" w14:paraId="57261FF5" w14:textId="77777777">
        <w:trPr>
          <w:cantSplit/>
          <w:jc w:val="center"/>
        </w:trPr>
        <w:tc>
          <w:tcPr>
            <w:tcW w:w="1526" w:type="dxa"/>
          </w:tcPr>
          <w:p w14:paraId="762DD126" w14:textId="77777777" w:rsidR="00524A5D" w:rsidRPr="0044437C" w:rsidRDefault="00000000">
            <w:pPr>
              <w:pStyle w:val="TAC"/>
            </w:pPr>
            <w:r w:rsidRPr="0044437C">
              <w:t>4</w:t>
            </w:r>
          </w:p>
        </w:tc>
        <w:tc>
          <w:tcPr>
            <w:tcW w:w="2268" w:type="dxa"/>
            <w:tcBorders>
              <w:top w:val="nil"/>
              <w:bottom w:val="nil"/>
            </w:tcBorders>
          </w:tcPr>
          <w:p w14:paraId="56BD87EE" w14:textId="77777777" w:rsidR="00524A5D" w:rsidRPr="0044437C" w:rsidRDefault="00524A5D">
            <w:pPr>
              <w:pStyle w:val="TAC"/>
            </w:pPr>
          </w:p>
        </w:tc>
        <w:tc>
          <w:tcPr>
            <w:tcW w:w="1559" w:type="dxa"/>
          </w:tcPr>
          <w:p w14:paraId="4014894E" w14:textId="77777777" w:rsidR="00524A5D" w:rsidRPr="0044437C" w:rsidRDefault="00000000">
            <w:pPr>
              <w:pStyle w:val="TAC"/>
            </w:pPr>
            <w:r w:rsidRPr="0044437C">
              <w:t>BPSK</w:t>
            </w:r>
          </w:p>
        </w:tc>
        <w:tc>
          <w:tcPr>
            <w:tcW w:w="1701" w:type="dxa"/>
          </w:tcPr>
          <w:p w14:paraId="6EE458FD" w14:textId="77777777" w:rsidR="00524A5D" w:rsidRPr="0044437C" w:rsidRDefault="00000000">
            <w:pPr>
              <w:pStyle w:val="TAC"/>
            </w:pPr>
            <w:r w:rsidRPr="0044437C">
              <w:t>1@11</w:t>
            </w:r>
          </w:p>
        </w:tc>
        <w:tc>
          <w:tcPr>
            <w:tcW w:w="1952" w:type="dxa"/>
          </w:tcPr>
          <w:p w14:paraId="4936D214" w14:textId="77777777" w:rsidR="00524A5D" w:rsidRPr="0044437C" w:rsidRDefault="00000000">
            <w:pPr>
              <w:pStyle w:val="TAC"/>
            </w:pPr>
            <w:r w:rsidRPr="0044437C">
              <w:t>15</w:t>
            </w:r>
          </w:p>
        </w:tc>
      </w:tr>
      <w:tr w:rsidR="00524A5D" w:rsidRPr="0044437C" w14:paraId="3E03EF57" w14:textId="77777777">
        <w:trPr>
          <w:cantSplit/>
          <w:jc w:val="center"/>
        </w:trPr>
        <w:tc>
          <w:tcPr>
            <w:tcW w:w="1526" w:type="dxa"/>
          </w:tcPr>
          <w:p w14:paraId="6CA4D9E9" w14:textId="77777777" w:rsidR="00524A5D" w:rsidRPr="0044437C" w:rsidRDefault="00000000">
            <w:pPr>
              <w:pStyle w:val="TAC"/>
            </w:pPr>
            <w:r w:rsidRPr="0044437C">
              <w:t>5</w:t>
            </w:r>
            <w:r w:rsidRPr="0044437C">
              <w:rPr>
                <w:vertAlign w:val="superscript"/>
              </w:rPr>
              <w:t xml:space="preserve"> </w:t>
            </w:r>
            <w:r w:rsidRPr="0044437C">
              <w:t>(Note 1)</w:t>
            </w:r>
          </w:p>
        </w:tc>
        <w:tc>
          <w:tcPr>
            <w:tcW w:w="2268" w:type="dxa"/>
            <w:tcBorders>
              <w:top w:val="nil"/>
              <w:bottom w:val="nil"/>
            </w:tcBorders>
          </w:tcPr>
          <w:p w14:paraId="0B48ACAB" w14:textId="77777777" w:rsidR="00524A5D" w:rsidRPr="0044437C" w:rsidRDefault="00524A5D">
            <w:pPr>
              <w:pStyle w:val="TAC"/>
            </w:pPr>
          </w:p>
        </w:tc>
        <w:tc>
          <w:tcPr>
            <w:tcW w:w="1559" w:type="dxa"/>
          </w:tcPr>
          <w:p w14:paraId="7E14DAAF" w14:textId="77777777" w:rsidR="00524A5D" w:rsidRPr="0044437C" w:rsidRDefault="00000000">
            <w:pPr>
              <w:pStyle w:val="TAC"/>
            </w:pPr>
            <w:r w:rsidRPr="0044437C">
              <w:t>QPSK</w:t>
            </w:r>
          </w:p>
        </w:tc>
        <w:tc>
          <w:tcPr>
            <w:tcW w:w="1701" w:type="dxa"/>
          </w:tcPr>
          <w:p w14:paraId="01165F1E" w14:textId="77777777" w:rsidR="00524A5D" w:rsidRPr="0044437C" w:rsidRDefault="00000000">
            <w:pPr>
              <w:pStyle w:val="TAC"/>
            </w:pPr>
            <w:r w:rsidRPr="0044437C">
              <w:t>3@0</w:t>
            </w:r>
          </w:p>
        </w:tc>
        <w:tc>
          <w:tcPr>
            <w:tcW w:w="1952" w:type="dxa"/>
          </w:tcPr>
          <w:p w14:paraId="524BB8F8" w14:textId="77777777" w:rsidR="00524A5D" w:rsidRPr="0044437C" w:rsidRDefault="00000000">
            <w:pPr>
              <w:pStyle w:val="TAC"/>
            </w:pPr>
            <w:r w:rsidRPr="0044437C">
              <w:t>15</w:t>
            </w:r>
          </w:p>
        </w:tc>
      </w:tr>
      <w:tr w:rsidR="00524A5D" w:rsidRPr="0044437C" w14:paraId="5F2D1746" w14:textId="77777777">
        <w:trPr>
          <w:cantSplit/>
          <w:jc w:val="center"/>
        </w:trPr>
        <w:tc>
          <w:tcPr>
            <w:tcW w:w="1526" w:type="dxa"/>
          </w:tcPr>
          <w:p w14:paraId="3801BB77" w14:textId="77777777" w:rsidR="00524A5D" w:rsidRPr="0044437C" w:rsidRDefault="00000000">
            <w:pPr>
              <w:pStyle w:val="TAC"/>
            </w:pPr>
            <w:r w:rsidRPr="0044437C">
              <w:t>6</w:t>
            </w:r>
            <w:r w:rsidRPr="0044437C">
              <w:rPr>
                <w:vertAlign w:val="superscript"/>
              </w:rPr>
              <w:t xml:space="preserve"> </w:t>
            </w:r>
            <w:r w:rsidRPr="0044437C">
              <w:t>(Note 1)</w:t>
            </w:r>
          </w:p>
        </w:tc>
        <w:tc>
          <w:tcPr>
            <w:tcW w:w="2268" w:type="dxa"/>
            <w:tcBorders>
              <w:top w:val="nil"/>
              <w:bottom w:val="nil"/>
            </w:tcBorders>
          </w:tcPr>
          <w:p w14:paraId="35819C6C" w14:textId="77777777" w:rsidR="00524A5D" w:rsidRPr="0044437C" w:rsidRDefault="00524A5D">
            <w:pPr>
              <w:pStyle w:val="TAC"/>
            </w:pPr>
          </w:p>
        </w:tc>
        <w:tc>
          <w:tcPr>
            <w:tcW w:w="1559" w:type="dxa"/>
          </w:tcPr>
          <w:p w14:paraId="485AAD0E" w14:textId="77777777" w:rsidR="00524A5D" w:rsidRPr="0044437C" w:rsidRDefault="00000000">
            <w:pPr>
              <w:pStyle w:val="TAC"/>
              <w:rPr>
                <w:rFonts w:eastAsia="Microsoft YaHei" w:cs="Arial"/>
                <w:szCs w:val="18"/>
                <w:lang w:eastAsia="zh-CN"/>
              </w:rPr>
            </w:pPr>
            <w:r w:rsidRPr="0044437C">
              <w:t>QPSK</w:t>
            </w:r>
          </w:p>
        </w:tc>
        <w:tc>
          <w:tcPr>
            <w:tcW w:w="1701" w:type="dxa"/>
          </w:tcPr>
          <w:p w14:paraId="59ADD969" w14:textId="77777777" w:rsidR="00524A5D" w:rsidRPr="0044437C" w:rsidRDefault="00000000">
            <w:pPr>
              <w:pStyle w:val="TAC"/>
              <w:rPr>
                <w:rFonts w:eastAsia="Microsoft YaHei" w:cs="Arial"/>
                <w:szCs w:val="18"/>
                <w:lang w:eastAsia="zh-CN"/>
              </w:rPr>
            </w:pPr>
            <w:r w:rsidRPr="0044437C">
              <w:t>3@3</w:t>
            </w:r>
          </w:p>
        </w:tc>
        <w:tc>
          <w:tcPr>
            <w:tcW w:w="1952" w:type="dxa"/>
          </w:tcPr>
          <w:p w14:paraId="7D7A7D7D" w14:textId="77777777" w:rsidR="00524A5D" w:rsidRPr="0044437C" w:rsidRDefault="00000000">
            <w:pPr>
              <w:pStyle w:val="TAC"/>
              <w:rPr>
                <w:rFonts w:eastAsia="Microsoft YaHei" w:cs="Arial"/>
                <w:szCs w:val="18"/>
                <w:lang w:eastAsia="zh-CN"/>
              </w:rPr>
            </w:pPr>
            <w:r w:rsidRPr="0044437C">
              <w:t>15</w:t>
            </w:r>
          </w:p>
        </w:tc>
      </w:tr>
      <w:tr w:rsidR="00524A5D" w:rsidRPr="0044437C" w14:paraId="7A84D310" w14:textId="77777777">
        <w:trPr>
          <w:cantSplit/>
          <w:jc w:val="center"/>
        </w:trPr>
        <w:tc>
          <w:tcPr>
            <w:tcW w:w="1526" w:type="dxa"/>
          </w:tcPr>
          <w:p w14:paraId="5FE2C3CD" w14:textId="77777777" w:rsidR="00524A5D" w:rsidRPr="0044437C" w:rsidRDefault="00000000">
            <w:pPr>
              <w:pStyle w:val="TAC"/>
            </w:pPr>
            <w:r w:rsidRPr="0044437C">
              <w:t>7</w:t>
            </w:r>
            <w:r w:rsidRPr="0044437C">
              <w:rPr>
                <w:vertAlign w:val="superscript"/>
              </w:rPr>
              <w:t xml:space="preserve"> </w:t>
            </w:r>
            <w:r w:rsidRPr="0044437C">
              <w:t>(Note 1)</w:t>
            </w:r>
          </w:p>
        </w:tc>
        <w:tc>
          <w:tcPr>
            <w:tcW w:w="2268" w:type="dxa"/>
            <w:tcBorders>
              <w:top w:val="nil"/>
              <w:bottom w:val="nil"/>
            </w:tcBorders>
          </w:tcPr>
          <w:p w14:paraId="197E747B" w14:textId="77777777" w:rsidR="00524A5D" w:rsidRPr="0044437C" w:rsidRDefault="00524A5D">
            <w:pPr>
              <w:pStyle w:val="TAC"/>
            </w:pPr>
          </w:p>
        </w:tc>
        <w:tc>
          <w:tcPr>
            <w:tcW w:w="1559" w:type="dxa"/>
          </w:tcPr>
          <w:p w14:paraId="23474078" w14:textId="77777777" w:rsidR="00524A5D" w:rsidRPr="0044437C" w:rsidRDefault="00000000">
            <w:pPr>
              <w:pStyle w:val="TAC"/>
              <w:rPr>
                <w:rFonts w:eastAsia="Microsoft YaHei" w:cs="Arial"/>
                <w:szCs w:val="18"/>
                <w:lang w:eastAsia="zh-CN"/>
              </w:rPr>
            </w:pPr>
            <w:r w:rsidRPr="0044437C">
              <w:t>QPSK</w:t>
            </w:r>
          </w:p>
        </w:tc>
        <w:tc>
          <w:tcPr>
            <w:tcW w:w="1701" w:type="dxa"/>
          </w:tcPr>
          <w:p w14:paraId="7F80EE64" w14:textId="77777777" w:rsidR="00524A5D" w:rsidRPr="0044437C" w:rsidRDefault="00000000">
            <w:pPr>
              <w:pStyle w:val="TAC"/>
              <w:rPr>
                <w:rFonts w:eastAsia="Microsoft YaHei" w:cs="Arial"/>
                <w:szCs w:val="18"/>
                <w:lang w:eastAsia="zh-CN"/>
              </w:rPr>
            </w:pPr>
            <w:r w:rsidRPr="0044437C">
              <w:t>3@9</w:t>
            </w:r>
          </w:p>
        </w:tc>
        <w:tc>
          <w:tcPr>
            <w:tcW w:w="1952" w:type="dxa"/>
          </w:tcPr>
          <w:p w14:paraId="10467861" w14:textId="77777777" w:rsidR="00524A5D" w:rsidRPr="0044437C" w:rsidRDefault="00000000">
            <w:pPr>
              <w:pStyle w:val="TAC"/>
              <w:rPr>
                <w:rFonts w:eastAsia="Microsoft YaHei" w:cs="Arial"/>
                <w:szCs w:val="18"/>
                <w:lang w:eastAsia="zh-CN"/>
              </w:rPr>
            </w:pPr>
            <w:r w:rsidRPr="0044437C">
              <w:t>15</w:t>
            </w:r>
          </w:p>
        </w:tc>
      </w:tr>
      <w:tr w:rsidR="00524A5D" w:rsidRPr="0044437C" w14:paraId="52EAFAB8" w14:textId="77777777">
        <w:trPr>
          <w:cantSplit/>
          <w:jc w:val="center"/>
        </w:trPr>
        <w:tc>
          <w:tcPr>
            <w:tcW w:w="1526" w:type="dxa"/>
          </w:tcPr>
          <w:p w14:paraId="54A204FF" w14:textId="77777777" w:rsidR="00524A5D" w:rsidRPr="0044437C" w:rsidRDefault="00000000">
            <w:pPr>
              <w:pStyle w:val="TAC"/>
              <w:rPr>
                <w:lang w:eastAsia="zh-CN"/>
              </w:rPr>
            </w:pPr>
            <w:r w:rsidRPr="0044437C">
              <w:t>8</w:t>
            </w:r>
            <w:r w:rsidRPr="0044437C">
              <w:rPr>
                <w:vertAlign w:val="superscript"/>
              </w:rPr>
              <w:t xml:space="preserve"> </w:t>
            </w:r>
            <w:r w:rsidRPr="0044437C">
              <w:t>(Note 1)</w:t>
            </w:r>
          </w:p>
        </w:tc>
        <w:tc>
          <w:tcPr>
            <w:tcW w:w="2268" w:type="dxa"/>
            <w:tcBorders>
              <w:top w:val="nil"/>
              <w:bottom w:val="nil"/>
            </w:tcBorders>
          </w:tcPr>
          <w:p w14:paraId="66A691F6" w14:textId="77777777" w:rsidR="00524A5D" w:rsidRPr="0044437C" w:rsidRDefault="00524A5D">
            <w:pPr>
              <w:pStyle w:val="TAC"/>
            </w:pPr>
          </w:p>
        </w:tc>
        <w:tc>
          <w:tcPr>
            <w:tcW w:w="1559" w:type="dxa"/>
          </w:tcPr>
          <w:p w14:paraId="1F3A76B7" w14:textId="77777777" w:rsidR="00524A5D" w:rsidRPr="0044437C" w:rsidRDefault="00000000">
            <w:pPr>
              <w:pStyle w:val="TAC"/>
              <w:rPr>
                <w:rFonts w:eastAsia="Microsoft YaHei" w:cs="Arial"/>
                <w:szCs w:val="18"/>
                <w:lang w:eastAsia="zh-CN"/>
              </w:rPr>
            </w:pPr>
            <w:r w:rsidRPr="0044437C">
              <w:t>QPSK</w:t>
            </w:r>
          </w:p>
        </w:tc>
        <w:tc>
          <w:tcPr>
            <w:tcW w:w="1701" w:type="dxa"/>
          </w:tcPr>
          <w:p w14:paraId="20E916FC" w14:textId="77777777" w:rsidR="00524A5D" w:rsidRPr="0044437C" w:rsidRDefault="00000000">
            <w:pPr>
              <w:pStyle w:val="TAC"/>
              <w:rPr>
                <w:rFonts w:eastAsia="Microsoft YaHei" w:cs="Arial"/>
                <w:szCs w:val="18"/>
                <w:lang w:eastAsia="zh-CN"/>
              </w:rPr>
            </w:pPr>
            <w:r w:rsidRPr="0044437C">
              <w:t>6@0</w:t>
            </w:r>
          </w:p>
        </w:tc>
        <w:tc>
          <w:tcPr>
            <w:tcW w:w="1952" w:type="dxa"/>
          </w:tcPr>
          <w:p w14:paraId="2923867C" w14:textId="77777777" w:rsidR="00524A5D" w:rsidRPr="0044437C" w:rsidRDefault="00000000">
            <w:pPr>
              <w:pStyle w:val="TAC"/>
              <w:rPr>
                <w:rFonts w:eastAsia="Microsoft YaHei" w:cs="Arial"/>
                <w:szCs w:val="18"/>
                <w:lang w:eastAsia="zh-CN"/>
              </w:rPr>
            </w:pPr>
            <w:r w:rsidRPr="0044437C">
              <w:t>15</w:t>
            </w:r>
          </w:p>
        </w:tc>
      </w:tr>
      <w:tr w:rsidR="00524A5D" w:rsidRPr="0044437C" w14:paraId="753A0421" w14:textId="77777777">
        <w:trPr>
          <w:cantSplit/>
          <w:jc w:val="center"/>
        </w:trPr>
        <w:tc>
          <w:tcPr>
            <w:tcW w:w="1526" w:type="dxa"/>
          </w:tcPr>
          <w:p w14:paraId="1BA13D1D" w14:textId="77777777" w:rsidR="00524A5D" w:rsidRPr="0044437C" w:rsidRDefault="00000000">
            <w:pPr>
              <w:pStyle w:val="TAC"/>
              <w:rPr>
                <w:lang w:eastAsia="zh-CN"/>
              </w:rPr>
            </w:pPr>
            <w:r w:rsidRPr="0044437C">
              <w:t>9</w:t>
            </w:r>
            <w:r w:rsidRPr="0044437C">
              <w:rPr>
                <w:vertAlign w:val="superscript"/>
              </w:rPr>
              <w:t xml:space="preserve"> </w:t>
            </w:r>
            <w:r w:rsidRPr="0044437C">
              <w:t>(Note 1)</w:t>
            </w:r>
          </w:p>
        </w:tc>
        <w:tc>
          <w:tcPr>
            <w:tcW w:w="2268" w:type="dxa"/>
            <w:tcBorders>
              <w:top w:val="nil"/>
              <w:bottom w:val="nil"/>
            </w:tcBorders>
          </w:tcPr>
          <w:p w14:paraId="13B233F7" w14:textId="77777777" w:rsidR="00524A5D" w:rsidRPr="0044437C" w:rsidRDefault="00524A5D">
            <w:pPr>
              <w:pStyle w:val="TAC"/>
            </w:pPr>
          </w:p>
        </w:tc>
        <w:tc>
          <w:tcPr>
            <w:tcW w:w="1559" w:type="dxa"/>
          </w:tcPr>
          <w:p w14:paraId="36804793" w14:textId="77777777" w:rsidR="00524A5D" w:rsidRPr="0044437C" w:rsidRDefault="00000000">
            <w:pPr>
              <w:pStyle w:val="TAC"/>
              <w:rPr>
                <w:rFonts w:eastAsia="Microsoft YaHei" w:cs="Arial"/>
                <w:szCs w:val="18"/>
                <w:lang w:eastAsia="zh-CN"/>
              </w:rPr>
            </w:pPr>
            <w:r w:rsidRPr="0044437C">
              <w:t>QPSK</w:t>
            </w:r>
          </w:p>
        </w:tc>
        <w:tc>
          <w:tcPr>
            <w:tcW w:w="1701" w:type="dxa"/>
          </w:tcPr>
          <w:p w14:paraId="724698C2" w14:textId="77777777" w:rsidR="00524A5D" w:rsidRPr="0044437C" w:rsidRDefault="00000000">
            <w:pPr>
              <w:pStyle w:val="TAC"/>
              <w:rPr>
                <w:rFonts w:eastAsia="Microsoft YaHei" w:cs="Arial"/>
                <w:szCs w:val="18"/>
                <w:lang w:eastAsia="zh-CN"/>
              </w:rPr>
            </w:pPr>
            <w:r w:rsidRPr="0044437C">
              <w:t>6@6</w:t>
            </w:r>
          </w:p>
        </w:tc>
        <w:tc>
          <w:tcPr>
            <w:tcW w:w="1952" w:type="dxa"/>
          </w:tcPr>
          <w:p w14:paraId="195F39D3" w14:textId="77777777" w:rsidR="00524A5D" w:rsidRPr="0044437C" w:rsidRDefault="00000000">
            <w:pPr>
              <w:pStyle w:val="TAC"/>
              <w:rPr>
                <w:rFonts w:eastAsia="Microsoft YaHei" w:cs="Arial"/>
                <w:szCs w:val="18"/>
                <w:lang w:eastAsia="zh-CN"/>
              </w:rPr>
            </w:pPr>
            <w:r w:rsidRPr="0044437C">
              <w:t>15</w:t>
            </w:r>
          </w:p>
        </w:tc>
      </w:tr>
      <w:tr w:rsidR="00524A5D" w:rsidRPr="0044437C" w14:paraId="72FE06CE" w14:textId="77777777">
        <w:trPr>
          <w:cantSplit/>
          <w:jc w:val="center"/>
        </w:trPr>
        <w:tc>
          <w:tcPr>
            <w:tcW w:w="1526" w:type="dxa"/>
          </w:tcPr>
          <w:p w14:paraId="4DBD53D5" w14:textId="77777777" w:rsidR="00524A5D" w:rsidRPr="0044437C" w:rsidRDefault="00000000">
            <w:pPr>
              <w:pStyle w:val="TAC"/>
              <w:rPr>
                <w:lang w:eastAsia="zh-CN"/>
              </w:rPr>
            </w:pPr>
            <w:r w:rsidRPr="0044437C">
              <w:t>10</w:t>
            </w:r>
            <w:r w:rsidRPr="0044437C">
              <w:rPr>
                <w:vertAlign w:val="superscript"/>
              </w:rPr>
              <w:t xml:space="preserve"> </w:t>
            </w:r>
            <w:r w:rsidRPr="0044437C">
              <w:t>(Note 1)</w:t>
            </w:r>
          </w:p>
        </w:tc>
        <w:tc>
          <w:tcPr>
            <w:tcW w:w="2268" w:type="dxa"/>
            <w:tcBorders>
              <w:top w:val="nil"/>
              <w:bottom w:val="nil"/>
            </w:tcBorders>
          </w:tcPr>
          <w:p w14:paraId="7345F74E" w14:textId="77777777" w:rsidR="00524A5D" w:rsidRPr="0044437C" w:rsidRDefault="00524A5D">
            <w:pPr>
              <w:pStyle w:val="TAC"/>
            </w:pPr>
          </w:p>
        </w:tc>
        <w:tc>
          <w:tcPr>
            <w:tcW w:w="1559" w:type="dxa"/>
          </w:tcPr>
          <w:p w14:paraId="5E2D5EE0" w14:textId="77777777" w:rsidR="00524A5D" w:rsidRPr="0044437C" w:rsidRDefault="00000000">
            <w:pPr>
              <w:pStyle w:val="TAC"/>
              <w:rPr>
                <w:rFonts w:eastAsia="Microsoft YaHei" w:cs="Arial"/>
                <w:szCs w:val="18"/>
                <w:lang w:eastAsia="zh-CN"/>
              </w:rPr>
            </w:pPr>
            <w:r w:rsidRPr="0044437C">
              <w:t>QPSK</w:t>
            </w:r>
          </w:p>
        </w:tc>
        <w:tc>
          <w:tcPr>
            <w:tcW w:w="1701" w:type="dxa"/>
          </w:tcPr>
          <w:p w14:paraId="0D9D94D0" w14:textId="77777777" w:rsidR="00524A5D" w:rsidRPr="0044437C" w:rsidRDefault="00000000">
            <w:pPr>
              <w:pStyle w:val="TAC"/>
              <w:rPr>
                <w:rFonts w:eastAsia="Microsoft YaHei" w:cs="Arial"/>
                <w:szCs w:val="18"/>
                <w:lang w:eastAsia="zh-CN"/>
              </w:rPr>
            </w:pPr>
            <w:r w:rsidRPr="0044437C">
              <w:t>12@0</w:t>
            </w:r>
          </w:p>
        </w:tc>
        <w:tc>
          <w:tcPr>
            <w:tcW w:w="1952" w:type="dxa"/>
          </w:tcPr>
          <w:p w14:paraId="7162B671" w14:textId="77777777" w:rsidR="00524A5D" w:rsidRPr="0044437C" w:rsidRDefault="00000000">
            <w:pPr>
              <w:pStyle w:val="TAC"/>
              <w:rPr>
                <w:rFonts w:eastAsia="Microsoft YaHei" w:cs="Arial"/>
                <w:szCs w:val="18"/>
                <w:lang w:eastAsia="zh-CN"/>
              </w:rPr>
            </w:pPr>
            <w:r w:rsidRPr="0044437C">
              <w:t>15</w:t>
            </w:r>
          </w:p>
        </w:tc>
      </w:tr>
      <w:tr w:rsidR="00524A5D" w:rsidRPr="0044437C" w14:paraId="4BF03F42" w14:textId="77777777">
        <w:trPr>
          <w:cantSplit/>
          <w:jc w:val="center"/>
        </w:trPr>
        <w:tc>
          <w:tcPr>
            <w:tcW w:w="9006" w:type="dxa"/>
            <w:gridSpan w:val="5"/>
          </w:tcPr>
          <w:p w14:paraId="1658137C" w14:textId="77777777" w:rsidR="00524A5D" w:rsidRPr="0044437C" w:rsidRDefault="00000000">
            <w:pPr>
              <w:pStyle w:val="TAN"/>
              <w:rPr>
                <w:rFonts w:eastAsiaTheme="minorEastAsia"/>
                <w:lang w:eastAsia="zh-CN"/>
              </w:rPr>
            </w:pPr>
            <w:r w:rsidRPr="0044437C">
              <w:t>NOTE 1:</w:t>
            </w:r>
            <w:r w:rsidRPr="0044437C">
              <w:tab/>
              <w:t>Applicable to UE supporting UL multi-tone transmissions.</w:t>
            </w:r>
          </w:p>
        </w:tc>
      </w:tr>
    </w:tbl>
    <w:p w14:paraId="5AB79E31" w14:textId="77777777" w:rsidR="00524A5D" w:rsidRPr="0044437C" w:rsidRDefault="00524A5D"/>
    <w:p w14:paraId="513CA820"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 xml:space="preserve">Connect the SS to the UE antenna connectors as shown in </w:t>
      </w:r>
      <w:r w:rsidRPr="0044437C">
        <w:rPr>
          <w:lang w:eastAsia="zh-CN"/>
        </w:rPr>
        <w:t>TS 36.508 [12] Annex A Figure A.3</w:t>
      </w:r>
      <w:r w:rsidRPr="0044437C">
        <w:t xml:space="preserve"> using only main UE Tx/Rx antenna.</w:t>
      </w:r>
    </w:p>
    <w:p w14:paraId="1F0AA3CD"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763AB095" w14:textId="77777777" w:rsidR="00524A5D" w:rsidRPr="0044437C" w:rsidRDefault="00000000">
      <w:pPr>
        <w:pStyle w:val="B1"/>
        <w:overflowPunct w:val="0"/>
        <w:autoSpaceDE w:val="0"/>
        <w:autoSpaceDN w:val="0"/>
        <w:adjustRightInd w:val="0"/>
        <w:contextualSpacing w:val="0"/>
        <w:textAlignment w:val="baseline"/>
      </w:pPr>
      <w:r w:rsidRPr="0044437C">
        <w:t>3.</w:t>
      </w:r>
      <w:r w:rsidRPr="0044437C">
        <w:tab/>
        <w:t>Downlink signals are initially set up according to Annex C.0, C.1, and C.3.0, and uplink signals according to Annex H.1 and H.3.0.</w:t>
      </w:r>
    </w:p>
    <w:p w14:paraId="44953E69"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The UL Reference Measurement channels are set according to Table 6.2B.2.4.1-1.</w:t>
      </w:r>
    </w:p>
    <w:p w14:paraId="2C882CC5"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 xml:space="preserve">UE location according to TS 36.508 [12] clause 8.2.6.1 is provided to the UE through any preconfigured means </w:t>
      </w:r>
    </w:p>
    <w:p w14:paraId="7F2A473F"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w:t>
      </w:r>
      <w:r w:rsidRPr="0044437C">
        <w:t>m shall send same SIB31-NB information during the duration of the test as define in TS 36.508[12] clause 8.2.6.3.1</w:t>
      </w:r>
      <w:r w:rsidRPr="0044437C">
        <w:rPr>
          <w:rFonts w:eastAsia="SimSun"/>
          <w:lang w:eastAsia="zh-CN"/>
        </w:rPr>
        <w:t>.</w:t>
      </w:r>
    </w:p>
    <w:p w14:paraId="13FC393F"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t>7.</w:t>
      </w:r>
      <w:r w:rsidRPr="0044437C">
        <w:tab/>
        <w:t>Deactivate UE prediction of satellite trajectory by any preconfigured means</w:t>
      </w:r>
      <w:r w:rsidRPr="0044437C">
        <w:rPr>
          <w:rFonts w:eastAsia="SimSun"/>
          <w:lang w:eastAsia="zh-CN"/>
        </w:rPr>
        <w:t>.</w:t>
      </w:r>
    </w:p>
    <w:p w14:paraId="4E2CD504"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Ensure the UE is in State 2A-NB with CP CIoT Optimisation according to TS 36.508 [12] clause 8.1.5. Message contents are defined in clause 6.2.3F.4.3.</w:t>
      </w:r>
    </w:p>
    <w:p w14:paraId="28F4DDF6" w14:textId="77777777" w:rsidR="00524A5D" w:rsidRPr="0044437C" w:rsidRDefault="00000000">
      <w:pPr>
        <w:pStyle w:val="H6"/>
      </w:pPr>
      <w:bookmarkStart w:id="525" w:name="MCCQCTEMPBM_00000089"/>
      <w:r w:rsidRPr="0044437C">
        <w:t>6.2B.2.4.2</w:t>
      </w:r>
      <w:r w:rsidRPr="0044437C">
        <w:tab/>
        <w:t>Test procedure</w:t>
      </w:r>
    </w:p>
    <w:bookmarkEnd w:id="525"/>
    <w:p w14:paraId="54F3E23C"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w:t>
      </w:r>
      <w:r w:rsidRPr="0044437C">
        <w:rPr>
          <w:lang w:eastAsia="zh-CN"/>
        </w:rPr>
        <w:t xml:space="preserve">S sends uplink scheduling information via NPDCCH DCI format N0 for C_RNTI to schedule the UL RMC according to Table </w:t>
      </w:r>
      <w:r w:rsidRPr="0044437C">
        <w:t>6.2B.2.4.1-1 and with scheduling pattern and repetitions according to Annex A.2. Since the UE has no payload and no loopback data to send the UE sends uplink MAC padding bits on the UL RMC.</w:t>
      </w:r>
    </w:p>
    <w:p w14:paraId="2B3AF6A8" w14:textId="77777777" w:rsidR="00524A5D" w:rsidRPr="0044437C" w:rsidRDefault="00000000">
      <w:pPr>
        <w:pStyle w:val="B1"/>
        <w:overflowPunct w:val="0"/>
        <w:autoSpaceDE w:val="0"/>
        <w:autoSpaceDN w:val="0"/>
        <w:adjustRightInd w:val="0"/>
        <w:contextualSpacing w:val="0"/>
        <w:textAlignment w:val="baseline"/>
      </w:pPr>
      <w:r w:rsidRPr="0044437C">
        <w:lastRenderedPageBreak/>
        <w:t>2.</w:t>
      </w:r>
      <w:r w:rsidRPr="0044437C">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14:paraId="1015633A"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Pr="0044437C" w:rsidRDefault="00000000">
      <w:pPr>
        <w:pStyle w:val="H6"/>
      </w:pPr>
      <w:bookmarkStart w:id="526" w:name="MCCQCTEMPBM_00000090"/>
      <w:r w:rsidRPr="0044437C">
        <w:t>6.2B.2.4.3</w:t>
      </w:r>
      <w:r w:rsidRPr="0044437C">
        <w:tab/>
        <w:t>Message contents</w:t>
      </w:r>
    </w:p>
    <w:bookmarkEnd w:id="526"/>
    <w:p w14:paraId="656D495E" w14:textId="77777777" w:rsidR="00524A5D" w:rsidRPr="0044437C" w:rsidRDefault="00000000">
      <w:r w:rsidRPr="0044437C">
        <w:t>Message contents are according to TS 36.508 [12] subclause 8.1.6.</w:t>
      </w:r>
    </w:p>
    <w:p w14:paraId="2CA4877F" w14:textId="77777777" w:rsidR="00524A5D" w:rsidRPr="0044437C" w:rsidRDefault="00000000">
      <w:pPr>
        <w:pStyle w:val="H6"/>
      </w:pPr>
      <w:bookmarkStart w:id="527" w:name="MCCQCTEMPBM_00000091"/>
      <w:r w:rsidRPr="0044437C">
        <w:t>6.2B.2.4.4</w:t>
      </w:r>
      <w:r w:rsidRPr="0044437C">
        <w:tab/>
        <w:t>Test requirements</w:t>
      </w:r>
    </w:p>
    <w:bookmarkEnd w:id="527"/>
    <w:p w14:paraId="3EEEDFA4" w14:textId="77777777" w:rsidR="00524A5D" w:rsidRPr="0044437C" w:rsidRDefault="00000000">
      <w:r w:rsidRPr="0044437C">
        <w:t>The maximum output power derived in step 2 shall be within the range prescribed by the nominal maximum output power and tolerance in Table 6.2B.2.4-1.</w:t>
      </w:r>
    </w:p>
    <w:p w14:paraId="6D065B82" w14:textId="77777777" w:rsidR="00524A5D" w:rsidRPr="0044437C" w:rsidRDefault="00000000">
      <w:pPr>
        <w:pStyle w:val="TH"/>
      </w:pPr>
      <w:r w:rsidRPr="0044437C">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rsidRPr="0044437C"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F18EA0" w14:textId="77777777" w:rsidR="00524A5D" w:rsidRPr="0044437C" w:rsidRDefault="00000000">
            <w:pPr>
              <w:pStyle w:val="TAH"/>
            </w:pPr>
            <w:bookmarkStart w:id="528" w:name="MCCQCTEMPBM_00000463"/>
            <w:r w:rsidRPr="0044437C">
              <w:t>Test ID</w:t>
            </w:r>
          </w:p>
        </w:tc>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96876" w14:textId="77777777" w:rsidR="00524A5D" w:rsidRPr="0044437C" w:rsidRDefault="00000000">
            <w:pPr>
              <w:pStyle w:val="TAH"/>
            </w:pPr>
            <w:r w:rsidRPr="0044437C">
              <w:t>MPR (dB)</w:t>
            </w:r>
          </w:p>
        </w:tc>
        <w:tc>
          <w:tcPr>
            <w:tcW w:w="3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3297CFE" w14:textId="77777777" w:rsidR="00524A5D" w:rsidRPr="0044437C" w:rsidRDefault="00000000">
            <w:pPr>
              <w:pStyle w:val="TAH"/>
            </w:pPr>
            <w:r w:rsidRPr="0044437C">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Pr="0044437C" w:rsidRDefault="00000000">
            <w:pPr>
              <w:pStyle w:val="TAH"/>
            </w:pPr>
            <w:r w:rsidRPr="0044437C">
              <w:t>Power class 5</w:t>
            </w:r>
          </w:p>
        </w:tc>
      </w:tr>
      <w:tr w:rsidR="00524A5D" w:rsidRPr="0044437C"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F232C0" w14:textId="77777777" w:rsidR="00524A5D" w:rsidRPr="0044437C"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191D8F4" w14:textId="77777777" w:rsidR="00524A5D" w:rsidRPr="0044437C"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3CBD03" w14:textId="77777777" w:rsidR="00524A5D" w:rsidRPr="0044437C" w:rsidRDefault="00000000">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2C1B04"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43155D44" w14:textId="77777777" w:rsidR="00524A5D" w:rsidRPr="0044437C" w:rsidRDefault="00000000">
            <w:pPr>
              <w:pStyle w:val="TAH"/>
            </w:pPr>
            <w:r w:rsidRPr="0044437C">
              <w:t>Upper limit (dBm)</w:t>
            </w:r>
          </w:p>
        </w:tc>
        <w:tc>
          <w:tcPr>
            <w:tcW w:w="8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7DA70" w14:textId="77777777" w:rsidR="00524A5D" w:rsidRPr="0044437C" w:rsidRDefault="00000000">
            <w:pPr>
              <w:pStyle w:val="TAH"/>
            </w:pPr>
            <w:r w:rsidRPr="0044437C">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Pr="0044437C" w:rsidRDefault="00000000">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44437C" w:rsidRDefault="00000000">
            <w:pPr>
              <w:pStyle w:val="TAH"/>
            </w:pPr>
            <w:r w:rsidRPr="0044437C">
              <w:t>T(P</w:t>
            </w:r>
            <w:r w:rsidRPr="0044437C">
              <w:rPr>
                <w:vertAlign w:val="subscript"/>
              </w:rPr>
              <w:t>CMAX_L,c</w:t>
            </w:r>
            <w:r w:rsidRPr="0044437C">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Pr="0044437C" w:rsidRDefault="00000000">
            <w:pPr>
              <w:pStyle w:val="TAH"/>
            </w:pPr>
            <w:r w:rsidRPr="0044437C">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Pr="0044437C" w:rsidRDefault="00000000">
            <w:pPr>
              <w:pStyle w:val="TAH"/>
            </w:pPr>
            <w:r w:rsidRPr="0044437C">
              <w:t>Lower limit (dBm)</w:t>
            </w:r>
          </w:p>
        </w:tc>
      </w:tr>
      <w:tr w:rsidR="00524A5D" w:rsidRPr="0044437C"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BC3AF08" w14:textId="77777777" w:rsidR="00524A5D" w:rsidRPr="0044437C" w:rsidRDefault="00000000">
            <w:pPr>
              <w:pStyle w:val="TAC"/>
            </w:pPr>
            <w:r w:rsidRPr="0044437C">
              <w:t>1</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E91BC"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8C9AC3E"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E1A349"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1FC6A"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407D40A1"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BB1907" w14:textId="77777777" w:rsidR="00524A5D" w:rsidRPr="0044437C" w:rsidRDefault="00000000">
            <w:pPr>
              <w:pStyle w:val="TAC"/>
            </w:pPr>
            <w:r w:rsidRPr="0044437C">
              <w:t>2</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C00A1"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270E738"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633B2A"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E1A2B6"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02BDB89"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Pr="0044437C" w:rsidRDefault="00000000">
            <w:pPr>
              <w:pStyle w:val="TAC"/>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4083AC3" w14:textId="77777777" w:rsidR="00524A5D" w:rsidRPr="0044437C" w:rsidRDefault="00000000">
            <w:pPr>
              <w:pStyle w:val="TAC"/>
            </w:pPr>
            <w:r w:rsidRPr="0044437C">
              <w:t>3</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30728"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6F66BD7"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93D692"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9B731D"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69BCB5E"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C783C9" w14:textId="77777777" w:rsidR="00524A5D" w:rsidRPr="0044437C" w:rsidRDefault="00000000">
            <w:pPr>
              <w:pStyle w:val="TAC"/>
            </w:pPr>
            <w:r w:rsidRPr="0044437C">
              <w:t>4</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7837E"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41C71EF"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24BACBA"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2E194F"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F8DDF51"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46C54A8" w14:textId="77777777" w:rsidR="00524A5D" w:rsidRPr="0044437C" w:rsidRDefault="00000000">
            <w:pPr>
              <w:pStyle w:val="TAC"/>
            </w:pPr>
            <w:r w:rsidRPr="0044437C">
              <w:t>5</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865B5" w14:textId="77777777" w:rsidR="00524A5D" w:rsidRPr="0044437C" w:rsidRDefault="00000000">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6629ED4" w14:textId="77777777" w:rsidR="00524A5D" w:rsidRPr="0044437C" w:rsidRDefault="00000000">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740F32"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77C563"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0DC20BD" w14:textId="77777777" w:rsidR="00524A5D" w:rsidRPr="0044437C" w:rsidRDefault="00000000">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Pr="0044437C" w:rsidRDefault="00000000">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C97E12F" w14:textId="77777777" w:rsidR="00524A5D" w:rsidRPr="0044437C" w:rsidRDefault="00000000">
            <w:pPr>
              <w:pStyle w:val="TAC"/>
            </w:pPr>
            <w:r w:rsidRPr="0044437C">
              <w:t>6</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6B731"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BCEBB07"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4E9C86C"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BA98A6"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C7EE1BB"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E103366" w14:textId="77777777" w:rsidR="00524A5D" w:rsidRPr="0044437C" w:rsidRDefault="00000000">
            <w:pPr>
              <w:pStyle w:val="TAC"/>
            </w:pPr>
            <w:r w:rsidRPr="0044437C">
              <w:t>7</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90CA2F" w14:textId="77777777" w:rsidR="00524A5D" w:rsidRPr="0044437C" w:rsidRDefault="00000000">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13A97047" w14:textId="77777777" w:rsidR="00524A5D" w:rsidRPr="0044437C" w:rsidRDefault="00000000">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45095D"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5301F"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D93C7FC" w14:textId="77777777" w:rsidR="00524A5D" w:rsidRPr="0044437C" w:rsidRDefault="00000000">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Pr="0044437C" w:rsidRDefault="00000000">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67E3FFD" w14:textId="77777777" w:rsidR="00524A5D" w:rsidRPr="0044437C" w:rsidRDefault="00000000">
            <w:pPr>
              <w:pStyle w:val="TAC"/>
            </w:pPr>
            <w:r w:rsidRPr="0044437C">
              <w:t>8</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697659" w14:textId="77777777" w:rsidR="00524A5D" w:rsidRPr="0044437C" w:rsidRDefault="00000000">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CEDF8F7" w14:textId="77777777" w:rsidR="00524A5D" w:rsidRPr="0044437C" w:rsidRDefault="00000000">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750441"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11A5E"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ACD3913" w14:textId="77777777" w:rsidR="00524A5D" w:rsidRPr="0044437C" w:rsidRDefault="00000000">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Pr="0044437C" w:rsidRDefault="00000000">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BB1357D" w14:textId="77777777" w:rsidR="00524A5D" w:rsidRPr="0044437C" w:rsidRDefault="00000000">
            <w:pPr>
              <w:pStyle w:val="TAC"/>
            </w:pPr>
            <w:r w:rsidRPr="0044437C">
              <w:t>9</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5DE409" w14:textId="77777777" w:rsidR="00524A5D" w:rsidRPr="0044437C" w:rsidRDefault="00000000">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020F34" w14:textId="77777777" w:rsidR="00524A5D" w:rsidRPr="0044437C" w:rsidRDefault="00000000">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0E00E0"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47A0D"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50B150C" w14:textId="77777777" w:rsidR="00524A5D" w:rsidRPr="0044437C" w:rsidRDefault="00000000">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Pr="0044437C" w:rsidRDefault="00000000">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442B0B0" w14:textId="77777777" w:rsidR="00524A5D" w:rsidRPr="0044437C" w:rsidRDefault="00000000">
            <w:pPr>
              <w:pStyle w:val="TAC"/>
            </w:pPr>
            <w:r w:rsidRPr="0044437C">
              <w:t>10</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155FC" w14:textId="77777777" w:rsidR="00524A5D" w:rsidRPr="0044437C" w:rsidRDefault="00000000">
            <w:pPr>
              <w:pStyle w:val="TAC"/>
            </w:pPr>
            <w:r w:rsidRPr="0044437C">
              <w:t>2</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CC7CBD" w14:textId="77777777" w:rsidR="00524A5D" w:rsidRPr="0044437C" w:rsidRDefault="00000000">
            <w:pPr>
              <w:pStyle w:val="TAC"/>
            </w:pPr>
            <w:r w:rsidRPr="0044437C">
              <w:t>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0DA307C"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2C603"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5CF32712" w14:textId="77777777" w:rsidR="00524A5D" w:rsidRPr="0044437C" w:rsidRDefault="00000000">
            <w:pPr>
              <w:pStyle w:val="TAC"/>
            </w:pPr>
            <w:r w:rsidRPr="0044437C">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Pr="0044437C" w:rsidRDefault="00000000">
            <w:pPr>
              <w:pStyle w:val="TAC"/>
              <w:rPr>
                <w:rFonts w:cs="Arial"/>
              </w:rPr>
            </w:pPr>
            <w:r w:rsidRPr="0044437C">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Pr="0044437C" w:rsidRDefault="00000000">
            <w:pPr>
              <w:pStyle w:val="TAC"/>
              <w:rPr>
                <w:rFonts w:cs="Arial"/>
              </w:rPr>
            </w:pPr>
            <w:r w:rsidRPr="0044437C">
              <w:rPr>
                <w:rFonts w:cs="Arial"/>
              </w:rPr>
              <w:t>1</w:t>
            </w:r>
            <w:r w:rsidRPr="0044437C">
              <w:rPr>
                <w:rFonts w:cs="Arial"/>
                <w:lang w:eastAsia="zh-CN"/>
              </w:rPr>
              <w:t>5</w:t>
            </w:r>
            <w:r w:rsidRPr="0044437C">
              <w:rPr>
                <w:rFonts w:cs="Arial"/>
              </w:rPr>
              <w:t>.3</w:t>
            </w:r>
          </w:p>
        </w:tc>
      </w:tr>
      <w:tr w:rsidR="00524A5D" w:rsidRPr="0044437C"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shd w:val="clear" w:color="auto" w:fill="auto"/>
            <w:vAlign w:val="center"/>
          </w:tcPr>
          <w:p w14:paraId="3CA6004C" w14:textId="77777777"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28"/>
    </w:tbl>
    <w:p w14:paraId="39E86416" w14:textId="77777777" w:rsidR="00524A5D" w:rsidRPr="0044437C" w:rsidRDefault="00524A5D"/>
    <w:p w14:paraId="23546FA5" w14:textId="77777777" w:rsidR="00524A5D" w:rsidRPr="0044437C" w:rsidRDefault="00000000">
      <w:pPr>
        <w:pStyle w:val="Heading3"/>
      </w:pPr>
      <w:bookmarkStart w:id="529" w:name="_Toc10934"/>
      <w:bookmarkStart w:id="530" w:name="_Toc18962"/>
      <w:bookmarkStart w:id="531" w:name="_Toc120570032"/>
      <w:bookmarkStart w:id="532" w:name="_Toc29890"/>
      <w:bookmarkStart w:id="533" w:name="_Toc12744"/>
      <w:bookmarkStart w:id="534" w:name="_Toc7990"/>
      <w:bookmarkStart w:id="535" w:name="_Toc121162824"/>
      <w:bookmarkStart w:id="536" w:name="_Toc21538"/>
      <w:bookmarkStart w:id="537" w:name="_Toc194571800"/>
      <w:r w:rsidRPr="0044437C">
        <w:t>6.2B.3</w:t>
      </w:r>
      <w:r w:rsidRPr="0044437C">
        <w:tab/>
        <w:t>UE additional maximum output power reduction for category NB1 and NB2 UE</w:t>
      </w:r>
      <w:bookmarkEnd w:id="519"/>
      <w:bookmarkEnd w:id="529"/>
      <w:bookmarkEnd w:id="530"/>
      <w:bookmarkEnd w:id="531"/>
      <w:bookmarkEnd w:id="532"/>
      <w:bookmarkEnd w:id="533"/>
      <w:bookmarkEnd w:id="534"/>
      <w:bookmarkEnd w:id="535"/>
      <w:bookmarkEnd w:id="536"/>
      <w:bookmarkEnd w:id="537"/>
    </w:p>
    <w:p w14:paraId="6A9D34FB" w14:textId="77777777" w:rsidR="00524A5D" w:rsidRPr="0044437C" w:rsidRDefault="00000000">
      <w:pPr>
        <w:pStyle w:val="H6"/>
      </w:pPr>
      <w:bookmarkStart w:id="538" w:name="MCCQCTEMPBM_00000092"/>
      <w:r w:rsidRPr="0044437C">
        <w:t>6.2B.3.1</w:t>
      </w:r>
      <w:r w:rsidRPr="0044437C">
        <w:tab/>
        <w:t>Test purpose</w:t>
      </w:r>
    </w:p>
    <w:bookmarkEnd w:id="538"/>
    <w:p w14:paraId="2C066943"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sidRPr="0044437C">
        <w:rPr>
          <w:lang w:eastAsia="ja-JP"/>
        </w:rPr>
        <w:t>.1</w:t>
      </w:r>
      <w:r w:rsidRPr="0044437C">
        <w:t>-1. Unless stated otherwise, an A-MPR of 0 dB shall be used.</w:t>
      </w:r>
    </w:p>
    <w:p w14:paraId="0D00EE48" w14:textId="77777777" w:rsidR="00524A5D" w:rsidRPr="0044437C" w:rsidRDefault="00000000">
      <w:pPr>
        <w:pStyle w:val="H6"/>
      </w:pPr>
      <w:bookmarkStart w:id="539" w:name="MCCQCTEMPBM_00000093"/>
      <w:r w:rsidRPr="0044437C">
        <w:t>6.2B.3.2</w:t>
      </w:r>
      <w:r w:rsidRPr="0044437C">
        <w:tab/>
        <w:t>Test applicability</w:t>
      </w:r>
    </w:p>
    <w:bookmarkEnd w:id="539"/>
    <w:p w14:paraId="77C209CF" w14:textId="77777777" w:rsidR="00524A5D" w:rsidRPr="0044437C" w:rsidRDefault="00000000">
      <w:r w:rsidRPr="0044437C">
        <w:t>The requirements of this test apply in test case 6.5A.4.4 Additional Spurious Emissions for network signalled values NS_02N and NS_24 to all types of NB-IOT NTN UE release 17 and forward of UE category NB1 and NB2 that support satellite access operation.</w:t>
      </w:r>
    </w:p>
    <w:p w14:paraId="69FF393E" w14:textId="77777777" w:rsidR="00524A5D" w:rsidRPr="0044437C" w:rsidRDefault="00000000">
      <w:pPr>
        <w:pStyle w:val="H6"/>
      </w:pPr>
      <w:bookmarkStart w:id="540" w:name="MCCQCTEMPBM_00000094"/>
      <w:r w:rsidRPr="0044437C">
        <w:t>6.2B.3.3</w:t>
      </w:r>
      <w:r w:rsidRPr="0044437C">
        <w:tab/>
        <w:t>Minimum conformance requirements</w:t>
      </w:r>
    </w:p>
    <w:bookmarkEnd w:id="540"/>
    <w:p w14:paraId="7F43E0DA"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Pr="0044437C" w:rsidRDefault="00000000">
      <w:r w:rsidRPr="0044437C">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Pr="0044437C" w:rsidRDefault="00000000">
      <w:pPr>
        <w:pStyle w:val="TH"/>
      </w:pPr>
      <w:r w:rsidRPr="0044437C">
        <w:lastRenderedPageBreak/>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708"/>
        <w:gridCol w:w="709"/>
      </w:tblGrid>
      <w:tr w:rsidR="00524A5D" w:rsidRPr="0044437C" w14:paraId="3100C729" w14:textId="77777777" w:rsidTr="00500F8B">
        <w:trPr>
          <w:trHeight w:val="248"/>
          <w:jc w:val="center"/>
        </w:trPr>
        <w:tc>
          <w:tcPr>
            <w:tcW w:w="1100" w:type="dxa"/>
          </w:tcPr>
          <w:p w14:paraId="21CD3670" w14:textId="77777777" w:rsidR="00524A5D" w:rsidRPr="0044437C" w:rsidRDefault="00000000">
            <w:pPr>
              <w:pStyle w:val="TAH"/>
              <w:rPr>
                <w:rFonts w:cs="Arial"/>
              </w:rPr>
            </w:pPr>
            <w:r w:rsidRPr="0044437C">
              <w:rPr>
                <w:rFonts w:cs="Arial"/>
              </w:rPr>
              <w:t>Network Signalling value</w:t>
            </w:r>
          </w:p>
        </w:tc>
        <w:tc>
          <w:tcPr>
            <w:tcW w:w="1509" w:type="dxa"/>
            <w:shd w:val="clear" w:color="auto" w:fill="auto"/>
          </w:tcPr>
          <w:p w14:paraId="58AE234E" w14:textId="77777777" w:rsidR="00524A5D" w:rsidRPr="0044437C" w:rsidRDefault="00000000">
            <w:pPr>
              <w:pStyle w:val="TAH"/>
              <w:rPr>
                <w:rFonts w:cs="Arial"/>
              </w:rPr>
            </w:pPr>
            <w:r w:rsidRPr="0044437C">
              <w:rPr>
                <w:rFonts w:cs="Arial"/>
              </w:rPr>
              <w:t>Requirements (subclause)</w:t>
            </w:r>
          </w:p>
        </w:tc>
        <w:tc>
          <w:tcPr>
            <w:tcW w:w="1644" w:type="dxa"/>
            <w:shd w:val="clear" w:color="auto" w:fill="auto"/>
          </w:tcPr>
          <w:p w14:paraId="2B8D3F27" w14:textId="77777777" w:rsidR="00524A5D" w:rsidRPr="0044437C" w:rsidRDefault="00000000">
            <w:pPr>
              <w:pStyle w:val="TAH"/>
              <w:rPr>
                <w:rFonts w:cs="Arial"/>
              </w:rPr>
            </w:pPr>
            <w:r w:rsidRPr="0044437C">
              <w:rPr>
                <w:rFonts w:cs="Arial"/>
              </w:rPr>
              <w:t>NB-IOT NTN Band</w:t>
            </w:r>
          </w:p>
        </w:tc>
        <w:tc>
          <w:tcPr>
            <w:tcW w:w="1417" w:type="dxa"/>
            <w:gridSpan w:val="2"/>
          </w:tcPr>
          <w:p w14:paraId="64BC9082" w14:textId="77777777" w:rsidR="00524A5D" w:rsidRPr="0044437C" w:rsidRDefault="00000000">
            <w:pPr>
              <w:pStyle w:val="TAH"/>
              <w:rPr>
                <w:rFonts w:cs="Arial"/>
              </w:rPr>
            </w:pPr>
            <w:r w:rsidRPr="0044437C">
              <w:rPr>
                <w:rFonts w:cs="Arial"/>
              </w:rPr>
              <w:t>A-MPR (dB)</w:t>
            </w:r>
          </w:p>
        </w:tc>
      </w:tr>
      <w:tr w:rsidR="00524A5D" w:rsidRPr="0044437C" w14:paraId="647C2C2D" w14:textId="77777777" w:rsidTr="00500F8B">
        <w:trPr>
          <w:jc w:val="center"/>
        </w:trPr>
        <w:tc>
          <w:tcPr>
            <w:tcW w:w="1100" w:type="dxa"/>
            <w:vAlign w:val="center"/>
          </w:tcPr>
          <w:p w14:paraId="05E53402" w14:textId="77777777" w:rsidR="00524A5D" w:rsidRPr="0044437C" w:rsidRDefault="00000000">
            <w:pPr>
              <w:pStyle w:val="TAC"/>
              <w:rPr>
                <w:rFonts w:cs="Arial"/>
              </w:rPr>
            </w:pPr>
            <w:r w:rsidRPr="0044437C">
              <w:rPr>
                <w:rFonts w:cs="Arial"/>
              </w:rPr>
              <w:t>NS_01</w:t>
            </w:r>
          </w:p>
        </w:tc>
        <w:tc>
          <w:tcPr>
            <w:tcW w:w="1509" w:type="dxa"/>
            <w:shd w:val="clear" w:color="auto" w:fill="auto"/>
            <w:vAlign w:val="center"/>
          </w:tcPr>
          <w:p w14:paraId="4508E879" w14:textId="77777777" w:rsidR="00524A5D" w:rsidRPr="0044437C" w:rsidRDefault="00000000">
            <w:pPr>
              <w:pStyle w:val="TAC"/>
              <w:rPr>
                <w:rFonts w:cs="Arial"/>
              </w:rPr>
            </w:pPr>
            <w:r w:rsidRPr="0044437C">
              <w:t>6.5B.4.2</w:t>
            </w:r>
          </w:p>
        </w:tc>
        <w:tc>
          <w:tcPr>
            <w:tcW w:w="1644" w:type="dxa"/>
            <w:shd w:val="clear" w:color="auto" w:fill="auto"/>
            <w:vAlign w:val="center"/>
          </w:tcPr>
          <w:p w14:paraId="01CB4932" w14:textId="77777777" w:rsidR="00524A5D" w:rsidRPr="0044437C" w:rsidRDefault="00000000">
            <w:pPr>
              <w:pStyle w:val="TAC"/>
              <w:rPr>
                <w:rFonts w:cs="Arial"/>
              </w:rPr>
            </w:pPr>
            <w:r w:rsidRPr="0044437C">
              <w:t>Table 5.2-1</w:t>
            </w:r>
          </w:p>
        </w:tc>
        <w:tc>
          <w:tcPr>
            <w:tcW w:w="1417" w:type="dxa"/>
            <w:gridSpan w:val="2"/>
            <w:vAlign w:val="center"/>
          </w:tcPr>
          <w:p w14:paraId="6EC3B178" w14:textId="77777777" w:rsidR="00524A5D" w:rsidRPr="0044437C" w:rsidRDefault="00000000">
            <w:pPr>
              <w:pStyle w:val="TAC"/>
              <w:rPr>
                <w:rFonts w:cs="Arial"/>
              </w:rPr>
            </w:pPr>
            <w:r w:rsidRPr="0044437C">
              <w:rPr>
                <w:rFonts w:cs="Arial"/>
              </w:rPr>
              <w:t>N/A</w:t>
            </w:r>
          </w:p>
        </w:tc>
      </w:tr>
      <w:tr w:rsidR="00524A5D" w:rsidRPr="0044437C" w14:paraId="5AD399E2" w14:textId="77777777" w:rsidTr="00500F8B">
        <w:trPr>
          <w:jc w:val="center"/>
        </w:trPr>
        <w:tc>
          <w:tcPr>
            <w:tcW w:w="1100" w:type="dxa"/>
            <w:vAlign w:val="center"/>
          </w:tcPr>
          <w:p w14:paraId="0AB79431" w14:textId="77777777" w:rsidR="00524A5D" w:rsidRPr="0044437C" w:rsidRDefault="00000000">
            <w:pPr>
              <w:pStyle w:val="TAC"/>
              <w:rPr>
                <w:rFonts w:cs="Arial"/>
              </w:rPr>
            </w:pPr>
            <w:r w:rsidRPr="0044437C">
              <w:rPr>
                <w:rFonts w:cs="Arial"/>
              </w:rPr>
              <w:t>NS_02N</w:t>
            </w:r>
          </w:p>
        </w:tc>
        <w:tc>
          <w:tcPr>
            <w:tcW w:w="1509" w:type="dxa"/>
            <w:vAlign w:val="center"/>
          </w:tcPr>
          <w:p w14:paraId="3FBCC71C" w14:textId="77777777" w:rsidR="00524A5D" w:rsidRPr="0044437C" w:rsidRDefault="00000000">
            <w:pPr>
              <w:pStyle w:val="TAC"/>
              <w:rPr>
                <w:rFonts w:cs="Arial"/>
              </w:rPr>
            </w:pPr>
            <w:r w:rsidRPr="0044437C">
              <w:rPr>
                <w:rFonts w:cs="Arial"/>
              </w:rPr>
              <w:t>6.5B.4.4.2</w:t>
            </w:r>
          </w:p>
        </w:tc>
        <w:tc>
          <w:tcPr>
            <w:tcW w:w="1644" w:type="dxa"/>
            <w:vAlign w:val="center"/>
          </w:tcPr>
          <w:p w14:paraId="482F5690" w14:textId="77777777" w:rsidR="00524A5D" w:rsidRPr="0044437C" w:rsidRDefault="00000000">
            <w:pPr>
              <w:pStyle w:val="TAC"/>
              <w:rPr>
                <w:rFonts w:cs="Arial"/>
              </w:rPr>
            </w:pPr>
            <w:r w:rsidRPr="0044437C">
              <w:rPr>
                <w:rFonts w:cs="Arial"/>
              </w:rPr>
              <w:t>255</w:t>
            </w:r>
          </w:p>
        </w:tc>
        <w:tc>
          <w:tcPr>
            <w:tcW w:w="1417" w:type="dxa"/>
            <w:gridSpan w:val="2"/>
            <w:vAlign w:val="center"/>
          </w:tcPr>
          <w:p w14:paraId="5B18A089" w14:textId="77777777" w:rsidR="00524A5D" w:rsidRPr="0044437C" w:rsidRDefault="00000000">
            <w:pPr>
              <w:pStyle w:val="TAC"/>
              <w:rPr>
                <w:rFonts w:cs="Arial"/>
              </w:rPr>
            </w:pPr>
            <w:r w:rsidRPr="0044437C">
              <w:rPr>
                <w:rFonts w:cs="Arial"/>
              </w:rPr>
              <w:t>N/A</w:t>
            </w:r>
          </w:p>
        </w:tc>
      </w:tr>
      <w:tr w:rsidR="00524A5D" w:rsidRPr="0044437C" w14:paraId="1F40A86A" w14:textId="77777777" w:rsidTr="00500F8B">
        <w:trPr>
          <w:jc w:val="center"/>
        </w:trPr>
        <w:tc>
          <w:tcPr>
            <w:tcW w:w="1100" w:type="dxa"/>
            <w:vAlign w:val="center"/>
          </w:tcPr>
          <w:p w14:paraId="02C36572" w14:textId="77777777" w:rsidR="00524A5D" w:rsidRPr="0044437C" w:rsidRDefault="00000000">
            <w:pPr>
              <w:pStyle w:val="TAC"/>
              <w:rPr>
                <w:rFonts w:cs="Arial"/>
              </w:rPr>
            </w:pPr>
            <w:r w:rsidRPr="0044437C">
              <w:rPr>
                <w:rFonts w:cs="Arial"/>
              </w:rPr>
              <w:t>NS_24</w:t>
            </w:r>
          </w:p>
        </w:tc>
        <w:tc>
          <w:tcPr>
            <w:tcW w:w="1509" w:type="dxa"/>
            <w:vAlign w:val="center"/>
          </w:tcPr>
          <w:p w14:paraId="1D1780EF" w14:textId="77777777" w:rsidR="00524A5D" w:rsidRPr="0044437C" w:rsidRDefault="00000000">
            <w:pPr>
              <w:pStyle w:val="TAC"/>
              <w:rPr>
                <w:rFonts w:cs="Arial"/>
              </w:rPr>
            </w:pPr>
            <w:r w:rsidRPr="0044437C">
              <w:rPr>
                <w:rFonts w:cs="Arial"/>
              </w:rPr>
              <w:t>6.5B.4.4.3</w:t>
            </w:r>
          </w:p>
        </w:tc>
        <w:tc>
          <w:tcPr>
            <w:tcW w:w="1644" w:type="dxa"/>
            <w:vAlign w:val="center"/>
          </w:tcPr>
          <w:p w14:paraId="29BA2559" w14:textId="77777777" w:rsidR="00524A5D" w:rsidRPr="0044437C" w:rsidRDefault="00000000">
            <w:pPr>
              <w:pStyle w:val="TAC"/>
              <w:rPr>
                <w:rFonts w:cs="Arial"/>
              </w:rPr>
            </w:pPr>
            <w:r w:rsidRPr="0044437C">
              <w:t>256</w:t>
            </w:r>
          </w:p>
        </w:tc>
        <w:tc>
          <w:tcPr>
            <w:tcW w:w="1417" w:type="dxa"/>
            <w:gridSpan w:val="2"/>
            <w:vAlign w:val="center"/>
          </w:tcPr>
          <w:p w14:paraId="65378D9D" w14:textId="77777777" w:rsidR="00524A5D" w:rsidRPr="0044437C" w:rsidRDefault="00000000">
            <w:pPr>
              <w:pStyle w:val="TAC"/>
            </w:pPr>
            <w:r w:rsidRPr="0044437C">
              <w:rPr>
                <w:rFonts w:cs="Arial"/>
              </w:rPr>
              <w:t>[3.5]</w:t>
            </w:r>
          </w:p>
        </w:tc>
      </w:tr>
      <w:tr w:rsidR="00500F8B" w:rsidRPr="0044437C" w14:paraId="60C1EF3B" w14:textId="77777777" w:rsidTr="00F617FE">
        <w:trPr>
          <w:jc w:val="center"/>
        </w:trPr>
        <w:tc>
          <w:tcPr>
            <w:tcW w:w="1100" w:type="dxa"/>
            <w:tcBorders>
              <w:bottom w:val="nil"/>
            </w:tcBorders>
            <w:vAlign w:val="center"/>
          </w:tcPr>
          <w:p w14:paraId="6FC91E54" w14:textId="0914B106" w:rsidR="00500F8B" w:rsidRPr="0044437C" w:rsidRDefault="00500F8B" w:rsidP="00500F8B">
            <w:pPr>
              <w:pStyle w:val="TAC"/>
              <w:rPr>
                <w:rFonts w:cs="Arial"/>
              </w:rPr>
            </w:pPr>
            <w:r w:rsidRPr="0044437C">
              <w:rPr>
                <w:rFonts w:cs="Arial"/>
              </w:rPr>
              <w:t>NS_24</w:t>
            </w:r>
          </w:p>
        </w:tc>
        <w:tc>
          <w:tcPr>
            <w:tcW w:w="1509" w:type="dxa"/>
            <w:tcBorders>
              <w:bottom w:val="nil"/>
            </w:tcBorders>
            <w:vAlign w:val="center"/>
          </w:tcPr>
          <w:p w14:paraId="119D784D" w14:textId="79D7F87C" w:rsidR="00500F8B" w:rsidRPr="0044437C" w:rsidRDefault="00500F8B" w:rsidP="00500F8B">
            <w:pPr>
              <w:pStyle w:val="TAC"/>
              <w:rPr>
                <w:rFonts w:cs="Arial"/>
              </w:rPr>
            </w:pPr>
            <w:r w:rsidRPr="0044437C">
              <w:rPr>
                <w:rFonts w:cs="Arial"/>
              </w:rPr>
              <w:t>6.5B.4.4.3</w:t>
            </w:r>
          </w:p>
        </w:tc>
        <w:tc>
          <w:tcPr>
            <w:tcW w:w="1644" w:type="dxa"/>
            <w:tcBorders>
              <w:bottom w:val="nil"/>
            </w:tcBorders>
            <w:vAlign w:val="center"/>
          </w:tcPr>
          <w:p w14:paraId="611CD825" w14:textId="6D64ADEC" w:rsidR="00500F8B" w:rsidRPr="0044437C" w:rsidRDefault="00500F8B" w:rsidP="00500F8B">
            <w:pPr>
              <w:pStyle w:val="TAC"/>
            </w:pPr>
            <w:r w:rsidRPr="0044437C">
              <w:t>256</w:t>
            </w:r>
          </w:p>
        </w:tc>
        <w:tc>
          <w:tcPr>
            <w:tcW w:w="708" w:type="dxa"/>
            <w:vAlign w:val="center"/>
          </w:tcPr>
          <w:p w14:paraId="60A73C60" w14:textId="4A7120C2" w:rsidR="00500F8B" w:rsidRPr="0044437C" w:rsidRDefault="00500F8B" w:rsidP="00500F8B">
            <w:pPr>
              <w:pStyle w:val="TAC"/>
              <w:rPr>
                <w:rFonts w:cs="Arial"/>
              </w:rPr>
            </w:pPr>
            <w:r w:rsidRPr="0044437C">
              <w:rPr>
                <w:rFonts w:cs="Arial"/>
              </w:rPr>
              <w:t>PC3</w:t>
            </w:r>
          </w:p>
        </w:tc>
        <w:tc>
          <w:tcPr>
            <w:tcW w:w="709" w:type="dxa"/>
          </w:tcPr>
          <w:p w14:paraId="2A9CE9CC" w14:textId="71028D36" w:rsidR="00500F8B" w:rsidRPr="0044437C" w:rsidRDefault="00500F8B" w:rsidP="00500F8B">
            <w:pPr>
              <w:pStyle w:val="TAC"/>
              <w:rPr>
                <w:rFonts w:cs="Arial"/>
              </w:rPr>
            </w:pPr>
            <w:r w:rsidRPr="0044437C">
              <w:rPr>
                <w:rFonts w:cs="Arial"/>
              </w:rPr>
              <w:t>PC5</w:t>
            </w:r>
          </w:p>
        </w:tc>
      </w:tr>
      <w:tr w:rsidR="00500F8B" w:rsidRPr="0044437C" w14:paraId="44545173" w14:textId="77777777" w:rsidTr="00F617FE">
        <w:trPr>
          <w:jc w:val="center"/>
        </w:trPr>
        <w:tc>
          <w:tcPr>
            <w:tcW w:w="1100" w:type="dxa"/>
            <w:tcBorders>
              <w:top w:val="nil"/>
            </w:tcBorders>
            <w:vAlign w:val="center"/>
          </w:tcPr>
          <w:p w14:paraId="34D0EF3B" w14:textId="77777777" w:rsidR="00500F8B" w:rsidRPr="0044437C" w:rsidRDefault="00500F8B" w:rsidP="00500F8B">
            <w:pPr>
              <w:pStyle w:val="TAC"/>
              <w:rPr>
                <w:rFonts w:cs="Arial"/>
              </w:rPr>
            </w:pPr>
          </w:p>
        </w:tc>
        <w:tc>
          <w:tcPr>
            <w:tcW w:w="1509" w:type="dxa"/>
            <w:tcBorders>
              <w:top w:val="nil"/>
            </w:tcBorders>
            <w:vAlign w:val="center"/>
          </w:tcPr>
          <w:p w14:paraId="4E7687A5" w14:textId="77777777" w:rsidR="00500F8B" w:rsidRPr="0044437C" w:rsidRDefault="00500F8B" w:rsidP="00500F8B">
            <w:pPr>
              <w:pStyle w:val="TAC"/>
              <w:rPr>
                <w:rFonts w:cs="Arial"/>
              </w:rPr>
            </w:pPr>
          </w:p>
        </w:tc>
        <w:tc>
          <w:tcPr>
            <w:tcW w:w="1644" w:type="dxa"/>
            <w:tcBorders>
              <w:top w:val="nil"/>
            </w:tcBorders>
            <w:vAlign w:val="center"/>
          </w:tcPr>
          <w:p w14:paraId="343E9D48" w14:textId="77777777" w:rsidR="00500F8B" w:rsidRPr="0044437C" w:rsidRDefault="00500F8B" w:rsidP="00500F8B">
            <w:pPr>
              <w:pStyle w:val="TAC"/>
            </w:pPr>
          </w:p>
        </w:tc>
        <w:tc>
          <w:tcPr>
            <w:tcW w:w="708" w:type="dxa"/>
            <w:vAlign w:val="center"/>
          </w:tcPr>
          <w:p w14:paraId="6124B2EA" w14:textId="09F04F8D" w:rsidR="00500F8B" w:rsidRPr="0044437C" w:rsidRDefault="00500F8B" w:rsidP="00500F8B">
            <w:pPr>
              <w:pStyle w:val="TAC"/>
              <w:rPr>
                <w:rFonts w:cs="Arial"/>
              </w:rPr>
            </w:pPr>
            <w:r w:rsidRPr="0044437C">
              <w:rPr>
                <w:rFonts w:cs="Arial"/>
              </w:rPr>
              <w:t>≤3.5</w:t>
            </w:r>
          </w:p>
        </w:tc>
        <w:tc>
          <w:tcPr>
            <w:tcW w:w="709" w:type="dxa"/>
          </w:tcPr>
          <w:p w14:paraId="57F09A17" w14:textId="63287C4F" w:rsidR="00500F8B" w:rsidRPr="0044437C" w:rsidRDefault="00500F8B" w:rsidP="00500F8B">
            <w:pPr>
              <w:pStyle w:val="TAC"/>
              <w:rPr>
                <w:rFonts w:cs="Arial"/>
              </w:rPr>
            </w:pPr>
            <w:r w:rsidRPr="0044437C">
              <w:rPr>
                <w:rFonts w:cs="Arial"/>
              </w:rPr>
              <w:t>≤</w:t>
            </w:r>
            <w:r w:rsidRPr="0044437C" w:rsidDel="00AB41F7">
              <w:rPr>
                <w:rFonts w:cs="Arial"/>
              </w:rPr>
              <w:t xml:space="preserve"> </w:t>
            </w:r>
            <w:r w:rsidRPr="0044437C">
              <w:rPr>
                <w:rFonts w:cs="Arial"/>
              </w:rPr>
              <w:t>0.5</w:t>
            </w:r>
          </w:p>
        </w:tc>
      </w:tr>
    </w:tbl>
    <w:p w14:paraId="0E899EF6" w14:textId="77777777" w:rsidR="00524A5D" w:rsidRPr="0044437C" w:rsidRDefault="00524A5D"/>
    <w:p w14:paraId="50A3FC89" w14:textId="77777777" w:rsidR="00524A5D" w:rsidRPr="0044437C" w:rsidRDefault="00000000">
      <w:r w:rsidRPr="0044437C">
        <w:t>The normative reference for this requirement is TS 36.102 [11] subclause 6.2B.3</w:t>
      </w:r>
    </w:p>
    <w:p w14:paraId="3E1C0450" w14:textId="77777777" w:rsidR="00524A5D" w:rsidRPr="0044437C" w:rsidRDefault="00000000">
      <w:pPr>
        <w:pStyle w:val="H6"/>
      </w:pPr>
      <w:bookmarkStart w:id="541" w:name="MCCQCTEMPBM_00000095"/>
      <w:r w:rsidRPr="0044437C">
        <w:t>6.2B.3.4</w:t>
      </w:r>
      <w:r w:rsidRPr="0044437C">
        <w:tab/>
        <w:t>Test description</w:t>
      </w:r>
    </w:p>
    <w:p w14:paraId="53DE4428" w14:textId="77777777" w:rsidR="00524A5D" w:rsidRPr="0044437C" w:rsidRDefault="00000000">
      <w:pPr>
        <w:pStyle w:val="H6"/>
      </w:pPr>
      <w:bookmarkStart w:id="542" w:name="MCCQCTEMPBM_00000096"/>
      <w:bookmarkEnd w:id="541"/>
      <w:r w:rsidRPr="0044437C">
        <w:t>6.2B.3.4.1</w:t>
      </w:r>
      <w:r w:rsidRPr="0044437C">
        <w:tab/>
        <w:t>Initial condition</w:t>
      </w:r>
    </w:p>
    <w:bookmarkEnd w:id="542"/>
    <w:p w14:paraId="10E99D3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D41AD15" w14:textId="77777777" w:rsidR="00524A5D" w:rsidRPr="0044437C" w:rsidRDefault="00000000">
      <w:r w:rsidRPr="0044437C">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sidRPr="0044437C">
        <w:rPr>
          <w:lang w:eastAsia="ja-JP"/>
        </w:rPr>
        <w:t>2</w:t>
      </w:r>
      <w:r w:rsidRPr="0044437C">
        <w:t>. The details of the uplink reference measurement channels (RMCs) are specified in Annex A.2. Configurations of NPDSCH and NPDCCH before measurement are specified in Annex C.2.</w:t>
      </w:r>
    </w:p>
    <w:p w14:paraId="0B99F7DE" w14:textId="77777777" w:rsidR="00524A5D" w:rsidRPr="0044437C" w:rsidRDefault="00000000">
      <w:pPr>
        <w:pStyle w:val="TH"/>
      </w:pPr>
      <w:r w:rsidRPr="0044437C">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Pr="0044437C" w:rsidRDefault="00000000">
            <w:pPr>
              <w:keepNext/>
              <w:keepLines/>
              <w:spacing w:after="0"/>
              <w:jc w:val="center"/>
              <w:rPr>
                <w:rFonts w:ascii="Arial" w:hAnsi="Arial"/>
                <w:b/>
                <w:sz w:val="18"/>
              </w:rPr>
            </w:pPr>
            <w:bookmarkStart w:id="543" w:name="MCCQCTEMPBM_00000464"/>
            <w:r w:rsidRPr="0044437C">
              <w:rPr>
                <w:rFonts w:ascii="Arial" w:hAnsi="Arial"/>
                <w:b/>
                <w:sz w:val="18"/>
              </w:rPr>
              <w:t>Initial Conditions</w:t>
            </w:r>
          </w:p>
        </w:tc>
      </w:tr>
      <w:tr w:rsidR="00524A5D" w:rsidRPr="0044437C"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9DF70AE"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Pr="0044437C" w:rsidRDefault="00000000">
            <w:pPr>
              <w:keepNext/>
              <w:keepLines/>
              <w:spacing w:after="0"/>
              <w:jc w:val="center"/>
              <w:rPr>
                <w:rFonts w:ascii="Arial" w:hAnsi="Arial"/>
                <w:b/>
                <w:sz w:val="18"/>
              </w:rPr>
            </w:pPr>
            <w:r w:rsidRPr="0044437C">
              <w:rPr>
                <w:rFonts w:ascii="Arial" w:hAnsi="Arial"/>
                <w:bCs/>
                <w:sz w:val="18"/>
              </w:rPr>
              <w:t>NC</w:t>
            </w:r>
          </w:p>
        </w:tc>
      </w:tr>
      <w:tr w:rsidR="00524A5D" w:rsidRPr="0044437C"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48549F07"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1798E2D2"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Pr="0044437C" w:rsidRDefault="00000000">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585A2DD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B90E318" w14:textId="77777777" w:rsidR="00524A5D" w:rsidRPr="0044437C" w:rsidRDefault="00000000">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Pr="0044437C" w:rsidRDefault="00000000">
            <w:pPr>
              <w:pStyle w:val="TAC"/>
            </w:pPr>
            <w:r w:rsidRPr="0044437C">
              <w:t>15</w:t>
            </w:r>
          </w:p>
        </w:tc>
      </w:tr>
      <w:tr w:rsidR="00524A5D" w:rsidRPr="0044437C"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Pr="0044437C" w:rsidRDefault="00000000">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4051EF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AD2BDAB" w14:textId="77777777" w:rsidR="00524A5D" w:rsidRPr="0044437C" w:rsidRDefault="00000000">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Pr="0044437C" w:rsidRDefault="00000000">
            <w:pPr>
              <w:pStyle w:val="TAC"/>
            </w:pPr>
            <w:r w:rsidRPr="0044437C">
              <w:t>15</w:t>
            </w:r>
          </w:p>
        </w:tc>
      </w:tr>
      <w:tr w:rsidR="00524A5D" w:rsidRPr="0044437C"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Pr="0044437C" w:rsidRDefault="00000000">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23AE83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4036DF0F" w14:textId="77777777" w:rsidR="00524A5D" w:rsidRPr="0044437C" w:rsidRDefault="00000000">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Pr="0044437C" w:rsidRDefault="00000000">
            <w:pPr>
              <w:pStyle w:val="TAC"/>
            </w:pPr>
            <w:r w:rsidRPr="0044437C">
              <w:t>15</w:t>
            </w:r>
          </w:p>
        </w:tc>
      </w:tr>
      <w:tr w:rsidR="00524A5D" w:rsidRPr="0044437C"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Pr="0044437C" w:rsidRDefault="00000000">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6095450"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6C2865EE" w14:textId="77777777" w:rsidR="00524A5D" w:rsidRPr="0044437C" w:rsidRDefault="00000000">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Pr="0044437C" w:rsidRDefault="00000000">
            <w:pPr>
              <w:pStyle w:val="TAC"/>
            </w:pPr>
            <w:r w:rsidRPr="0044437C">
              <w:t>15</w:t>
            </w:r>
          </w:p>
        </w:tc>
      </w:tr>
      <w:tr w:rsidR="00524A5D" w:rsidRPr="0044437C"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Pr="0044437C" w:rsidRDefault="00000000">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018502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2A56FBD6" w14:textId="77777777" w:rsidR="00524A5D" w:rsidRPr="0044437C" w:rsidRDefault="00000000">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Pr="0044437C" w:rsidRDefault="00000000">
            <w:pPr>
              <w:pStyle w:val="TAC"/>
            </w:pPr>
            <w:r w:rsidRPr="0044437C">
              <w:t>15</w:t>
            </w:r>
          </w:p>
        </w:tc>
      </w:tr>
      <w:tr w:rsidR="00524A5D" w:rsidRPr="0044437C"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Pr="0044437C" w:rsidRDefault="00000000">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DAC6C7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766AA0A3" w14:textId="77777777" w:rsidR="00524A5D" w:rsidRPr="0044437C" w:rsidRDefault="00000000">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Pr="0044437C" w:rsidRDefault="00000000">
            <w:pPr>
              <w:pStyle w:val="TAC"/>
            </w:pPr>
            <w:r w:rsidRPr="0044437C">
              <w:t>15</w:t>
            </w:r>
          </w:p>
        </w:tc>
      </w:tr>
      <w:tr w:rsidR="00524A5D" w:rsidRPr="0044437C"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Pr="0044437C" w:rsidRDefault="00000000">
            <w:pPr>
              <w:pStyle w:val="TAN"/>
            </w:pPr>
            <w:r w:rsidRPr="0044437C">
              <w:t>Note 1:</w:t>
            </w:r>
            <w:r w:rsidRPr="0044437C">
              <w:tab/>
              <w:t>Applicable to UE supporting UL multi-tone transmissions</w:t>
            </w:r>
          </w:p>
        </w:tc>
      </w:tr>
      <w:bookmarkEnd w:id="543"/>
    </w:tbl>
    <w:p w14:paraId="50DD713A" w14:textId="77777777" w:rsidR="00524A5D" w:rsidRPr="0044437C" w:rsidRDefault="00524A5D"/>
    <w:p w14:paraId="5A4D8B8B" w14:textId="77777777" w:rsidR="00524A5D" w:rsidRPr="0044437C" w:rsidRDefault="00000000">
      <w:pPr>
        <w:pStyle w:val="TH"/>
      </w:pPr>
      <w:r w:rsidRPr="0044437C">
        <w:lastRenderedPageBreak/>
        <w:t>Table 6.2B.3.4.1-2: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Pr="0044437C" w:rsidRDefault="00000000">
            <w:pPr>
              <w:keepNext/>
              <w:keepLines/>
              <w:spacing w:after="0"/>
              <w:jc w:val="center"/>
              <w:rPr>
                <w:rFonts w:ascii="Arial" w:hAnsi="Arial"/>
                <w:b/>
                <w:sz w:val="18"/>
              </w:rPr>
            </w:pPr>
            <w:bookmarkStart w:id="544" w:name="MCCQCTEMPBM_00000465"/>
            <w:r w:rsidRPr="0044437C">
              <w:rPr>
                <w:rFonts w:ascii="Arial" w:hAnsi="Arial"/>
                <w:b/>
                <w:sz w:val="18"/>
              </w:rPr>
              <w:t>Initial Conditions</w:t>
            </w:r>
          </w:p>
        </w:tc>
      </w:tr>
      <w:tr w:rsidR="00524A5D" w:rsidRPr="0044437C"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5C1430A"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Pr="0044437C" w:rsidRDefault="00000000">
            <w:pPr>
              <w:keepNext/>
              <w:keepLines/>
              <w:spacing w:after="0"/>
              <w:jc w:val="center"/>
              <w:rPr>
                <w:rFonts w:ascii="Arial" w:hAnsi="Arial"/>
                <w:b/>
                <w:sz w:val="18"/>
              </w:rPr>
            </w:pPr>
            <w:r w:rsidRPr="0044437C">
              <w:rPr>
                <w:rFonts w:ascii="Arial" w:hAnsi="Arial"/>
                <w:bCs/>
                <w:sz w:val="18"/>
              </w:rPr>
              <w:t>NC</w:t>
            </w:r>
          </w:p>
        </w:tc>
      </w:tr>
      <w:tr w:rsidR="00524A5D" w:rsidRPr="0044437C"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0424C952"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2CC48D26"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Pr="0044437C" w:rsidRDefault="00000000">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785A990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2A3E9C5" w14:textId="77777777" w:rsidR="00524A5D" w:rsidRPr="0044437C" w:rsidRDefault="00000000">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Pr="0044437C" w:rsidRDefault="00000000">
            <w:pPr>
              <w:pStyle w:val="TAC"/>
            </w:pPr>
            <w:r w:rsidRPr="0044437C">
              <w:t>15</w:t>
            </w:r>
          </w:p>
        </w:tc>
      </w:tr>
      <w:tr w:rsidR="00524A5D" w:rsidRPr="0044437C"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Pr="0044437C" w:rsidRDefault="00000000">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9A4E68"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FD2E064" w14:textId="77777777" w:rsidR="00524A5D" w:rsidRPr="0044437C" w:rsidRDefault="00000000">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Pr="0044437C" w:rsidRDefault="00000000">
            <w:pPr>
              <w:pStyle w:val="TAC"/>
            </w:pPr>
            <w:r w:rsidRPr="0044437C">
              <w:t>15</w:t>
            </w:r>
          </w:p>
        </w:tc>
      </w:tr>
      <w:tr w:rsidR="00524A5D" w:rsidRPr="0044437C"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Pr="0044437C" w:rsidRDefault="00000000">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3B5DD9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AC1B45A" w14:textId="77777777" w:rsidR="00524A5D" w:rsidRPr="0044437C" w:rsidRDefault="00000000">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Pr="0044437C" w:rsidRDefault="00000000">
            <w:pPr>
              <w:pStyle w:val="TAC"/>
            </w:pPr>
            <w:r w:rsidRPr="0044437C">
              <w:t>15</w:t>
            </w:r>
          </w:p>
        </w:tc>
      </w:tr>
      <w:tr w:rsidR="00524A5D" w:rsidRPr="0044437C"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Pr="0044437C" w:rsidRDefault="00000000">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CC42EE6"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B59CD04" w14:textId="77777777" w:rsidR="00524A5D" w:rsidRPr="0044437C" w:rsidRDefault="00000000">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Pr="0044437C" w:rsidRDefault="00000000">
            <w:pPr>
              <w:pStyle w:val="TAC"/>
            </w:pPr>
            <w:r w:rsidRPr="0044437C">
              <w:t>15</w:t>
            </w:r>
          </w:p>
        </w:tc>
      </w:tr>
      <w:tr w:rsidR="00524A5D" w:rsidRPr="0044437C"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Pr="0044437C" w:rsidRDefault="00000000">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51F976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2D4FD20A" w14:textId="77777777" w:rsidR="00524A5D" w:rsidRPr="0044437C" w:rsidRDefault="00000000">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Pr="0044437C" w:rsidRDefault="00000000">
            <w:pPr>
              <w:pStyle w:val="TAC"/>
            </w:pPr>
            <w:r w:rsidRPr="0044437C">
              <w:t>15</w:t>
            </w:r>
          </w:p>
        </w:tc>
      </w:tr>
      <w:tr w:rsidR="00524A5D" w:rsidRPr="0044437C"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Pr="0044437C" w:rsidRDefault="00000000">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2BE5FE1"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7477F9C1" w14:textId="77777777" w:rsidR="00524A5D" w:rsidRPr="0044437C" w:rsidRDefault="00000000">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Pr="0044437C" w:rsidRDefault="00000000">
            <w:pPr>
              <w:pStyle w:val="TAC"/>
            </w:pPr>
            <w:r w:rsidRPr="0044437C">
              <w:t>15</w:t>
            </w:r>
          </w:p>
        </w:tc>
      </w:tr>
      <w:tr w:rsidR="00524A5D" w:rsidRPr="0044437C"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Pr="0044437C" w:rsidRDefault="00000000">
            <w:pPr>
              <w:pStyle w:val="TAN"/>
            </w:pPr>
            <w:r w:rsidRPr="0044437C">
              <w:t>Note 1:</w:t>
            </w:r>
            <w:r w:rsidRPr="0044437C">
              <w:tab/>
              <w:t>Applicable to UE supporting UL multi-tone transmissions</w:t>
            </w:r>
          </w:p>
        </w:tc>
      </w:tr>
      <w:bookmarkEnd w:id="544"/>
    </w:tbl>
    <w:p w14:paraId="39570FDA" w14:textId="77777777" w:rsidR="00524A5D" w:rsidRPr="0044437C" w:rsidRDefault="00524A5D"/>
    <w:p w14:paraId="5C07E5E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60BA2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775BD7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9634A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6.2B.3.4.1-1 to Table 6.2B.3.4.1-2.</w:t>
      </w:r>
    </w:p>
    <w:p w14:paraId="1135D5E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95BB1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DBDBF87"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 xml:space="preserve"> 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63697628"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FE6CDB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clause8.1.5. Message contents are defined in clause 6.2B.3.4.3.</w:t>
      </w:r>
    </w:p>
    <w:p w14:paraId="347003D6" w14:textId="77777777" w:rsidR="00524A5D" w:rsidRPr="0044437C" w:rsidRDefault="00000000">
      <w:pPr>
        <w:pStyle w:val="H6"/>
      </w:pPr>
      <w:bookmarkStart w:id="545" w:name="MCCQCTEMPBM_00000097"/>
      <w:r w:rsidRPr="0044437C">
        <w:t>6.2B.3.4.2</w:t>
      </w:r>
      <w:r w:rsidRPr="0044437C">
        <w:tab/>
        <w:t>Test procedure</w:t>
      </w:r>
    </w:p>
    <w:bookmarkEnd w:id="545"/>
    <w:p w14:paraId="3D77C2B8" w14:textId="13B52E83"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14:paraId="3675E662" w14:textId="28C6242B" w:rsidR="00524A5D" w:rsidRPr="0044437C" w:rsidRDefault="00DA2A01">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Pr="0044437C" w:rsidRDefault="00000000">
      <w:pPr>
        <w:pStyle w:val="H6"/>
        <w:rPr>
          <w:snapToGrid w:val="0"/>
        </w:rPr>
      </w:pPr>
      <w:bookmarkStart w:id="546" w:name="MCCQCTEMPBM_00000098"/>
      <w:r w:rsidRPr="0044437C">
        <w:t>6.2B.3.4.3</w:t>
      </w:r>
      <w:r w:rsidRPr="0044437C">
        <w:tab/>
      </w:r>
      <w:r w:rsidRPr="0044437C">
        <w:rPr>
          <w:snapToGrid w:val="0"/>
        </w:rPr>
        <w:t>Message contents</w:t>
      </w:r>
    </w:p>
    <w:bookmarkEnd w:id="546"/>
    <w:p w14:paraId="722D37B6" w14:textId="77777777" w:rsidR="00524A5D" w:rsidRPr="0044437C" w:rsidRDefault="00000000">
      <w:r w:rsidRPr="0044437C">
        <w:t>Message contents are according to TS 36.508 [12] subclause 8.1.6 and with the following exceptions for each network signalled value.</w:t>
      </w:r>
    </w:p>
    <w:p w14:paraId="4BBF3435" w14:textId="77777777" w:rsidR="00524A5D" w:rsidRPr="0044437C" w:rsidRDefault="00000000">
      <w:pPr>
        <w:pStyle w:val="H6"/>
      </w:pPr>
      <w:r w:rsidRPr="0044437C">
        <w:t>6.2B.3.4.3.1</w:t>
      </w:r>
      <w:r w:rsidRPr="0044437C">
        <w:tab/>
        <w:t>Message contents exceptions (network signalled value “NS_02N”)</w:t>
      </w:r>
    </w:p>
    <w:p w14:paraId="0142AF19" w14:textId="77777777" w:rsidR="00524A5D" w:rsidRPr="0044437C" w:rsidRDefault="00000000">
      <w:r w:rsidRPr="0044437C">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7643FD63" w14:textId="77777777" w:rsidR="00524A5D" w:rsidRPr="0044437C" w:rsidRDefault="00000000">
      <w:pPr>
        <w:pStyle w:val="TH"/>
      </w:pPr>
      <w:r w:rsidRPr="0044437C">
        <w:lastRenderedPageBreak/>
        <w:t xml:space="preserve">Table </w:t>
      </w:r>
      <w:r w:rsidRPr="0044437C">
        <w:rPr>
          <w:snapToGrid w:val="0"/>
        </w:rPr>
        <w:t>6.2B.3.4.3.1</w:t>
      </w:r>
      <w:r w:rsidRPr="0044437C">
        <w:t xml:space="preserve">-1: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60D72AE" w14:textId="77777777">
        <w:trPr>
          <w:jc w:val="center"/>
        </w:trPr>
        <w:tc>
          <w:tcPr>
            <w:tcW w:w="9527" w:type="dxa"/>
            <w:gridSpan w:val="4"/>
          </w:tcPr>
          <w:p w14:paraId="295CBEB8" w14:textId="77777777" w:rsidR="00524A5D" w:rsidRPr="0044437C" w:rsidRDefault="00000000">
            <w:pPr>
              <w:pStyle w:val="TAL"/>
            </w:pPr>
            <w:r w:rsidRPr="0044437C">
              <w:t>Derivation Path: TS 36.508 [12] clause 8.1.4.3, Table 8.1.4.3.3-1</w:t>
            </w:r>
          </w:p>
        </w:tc>
      </w:tr>
      <w:tr w:rsidR="00524A5D" w:rsidRPr="0044437C" w14:paraId="19F9A505" w14:textId="77777777">
        <w:trPr>
          <w:jc w:val="center"/>
        </w:trPr>
        <w:tc>
          <w:tcPr>
            <w:tcW w:w="4427" w:type="dxa"/>
          </w:tcPr>
          <w:p w14:paraId="2CF5753F" w14:textId="77777777" w:rsidR="00524A5D" w:rsidRPr="0044437C" w:rsidRDefault="00000000">
            <w:pPr>
              <w:pStyle w:val="TAH"/>
            </w:pPr>
            <w:r w:rsidRPr="0044437C">
              <w:t>Information Element</w:t>
            </w:r>
          </w:p>
        </w:tc>
        <w:tc>
          <w:tcPr>
            <w:tcW w:w="2267" w:type="dxa"/>
          </w:tcPr>
          <w:p w14:paraId="5F9FCB46" w14:textId="77777777" w:rsidR="00524A5D" w:rsidRPr="0044437C" w:rsidRDefault="00000000">
            <w:pPr>
              <w:pStyle w:val="TAH"/>
            </w:pPr>
            <w:r w:rsidRPr="0044437C">
              <w:t>Value/remark</w:t>
            </w:r>
          </w:p>
        </w:tc>
        <w:tc>
          <w:tcPr>
            <w:tcW w:w="1700" w:type="dxa"/>
          </w:tcPr>
          <w:p w14:paraId="10463105" w14:textId="77777777" w:rsidR="00524A5D" w:rsidRPr="0044437C" w:rsidRDefault="00000000">
            <w:pPr>
              <w:pStyle w:val="TAH"/>
            </w:pPr>
            <w:r w:rsidRPr="0044437C">
              <w:t>Comment</w:t>
            </w:r>
          </w:p>
        </w:tc>
        <w:tc>
          <w:tcPr>
            <w:tcW w:w="1133" w:type="dxa"/>
          </w:tcPr>
          <w:p w14:paraId="6FD35891" w14:textId="77777777" w:rsidR="00524A5D" w:rsidRPr="0044437C" w:rsidRDefault="00000000">
            <w:pPr>
              <w:pStyle w:val="TAH"/>
            </w:pPr>
            <w:r w:rsidRPr="0044437C">
              <w:t>Condition</w:t>
            </w:r>
          </w:p>
        </w:tc>
      </w:tr>
      <w:tr w:rsidR="00524A5D" w:rsidRPr="0044437C" w14:paraId="3A2D205A" w14:textId="77777777">
        <w:trPr>
          <w:jc w:val="center"/>
        </w:trPr>
        <w:tc>
          <w:tcPr>
            <w:tcW w:w="4427" w:type="dxa"/>
          </w:tcPr>
          <w:p w14:paraId="193C6B7D" w14:textId="77777777" w:rsidR="00524A5D" w:rsidRPr="0044437C" w:rsidRDefault="00000000">
            <w:pPr>
              <w:pStyle w:val="TAL"/>
            </w:pPr>
            <w:r w:rsidRPr="0044437C">
              <w:t xml:space="preserve">    additionalSpectrumEmission</w:t>
            </w:r>
          </w:p>
        </w:tc>
        <w:tc>
          <w:tcPr>
            <w:tcW w:w="2267" w:type="dxa"/>
          </w:tcPr>
          <w:p w14:paraId="3DF45681" w14:textId="77777777" w:rsidR="00524A5D" w:rsidRPr="0044437C" w:rsidRDefault="00000000">
            <w:pPr>
              <w:pStyle w:val="TAL"/>
            </w:pPr>
            <w:r w:rsidRPr="0044437C">
              <w:t>2(NS_02N)</w:t>
            </w:r>
          </w:p>
        </w:tc>
        <w:tc>
          <w:tcPr>
            <w:tcW w:w="1700" w:type="dxa"/>
          </w:tcPr>
          <w:p w14:paraId="61A76043" w14:textId="77777777" w:rsidR="00524A5D" w:rsidRPr="0044437C" w:rsidRDefault="00524A5D"/>
        </w:tc>
        <w:tc>
          <w:tcPr>
            <w:tcW w:w="1133" w:type="dxa"/>
          </w:tcPr>
          <w:p w14:paraId="6D24DC87" w14:textId="77777777" w:rsidR="00524A5D" w:rsidRPr="0044437C" w:rsidRDefault="00524A5D">
            <w:pPr>
              <w:pStyle w:val="TAL"/>
            </w:pPr>
          </w:p>
        </w:tc>
      </w:tr>
    </w:tbl>
    <w:p w14:paraId="703EF987" w14:textId="77777777" w:rsidR="00524A5D" w:rsidRPr="0044437C" w:rsidRDefault="00524A5D"/>
    <w:p w14:paraId="3AF7B245" w14:textId="77777777" w:rsidR="00524A5D" w:rsidRPr="0044437C" w:rsidRDefault="00000000">
      <w:pPr>
        <w:pStyle w:val="H6"/>
      </w:pPr>
      <w:r w:rsidRPr="0044437C">
        <w:t>6.2B.3.4.3.2</w:t>
      </w:r>
      <w:r w:rsidRPr="0044437C">
        <w:tab/>
        <w:t>Message contents exceptions (network signalled value "NS_24")</w:t>
      </w:r>
    </w:p>
    <w:p w14:paraId="4B7ECF37" w14:textId="77777777" w:rsidR="00524A5D" w:rsidRPr="0044437C" w:rsidRDefault="00000000">
      <w:r w:rsidRPr="0044437C">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5AE05C20" w14:textId="77777777" w:rsidR="00524A5D" w:rsidRPr="0044437C" w:rsidRDefault="00000000">
      <w:pPr>
        <w:pStyle w:val="TH"/>
      </w:pPr>
      <w:r w:rsidRPr="0044437C">
        <w:t xml:space="preserve">Table </w:t>
      </w:r>
      <w:r w:rsidRPr="0044437C">
        <w:rPr>
          <w:snapToGrid w:val="0"/>
        </w:rPr>
        <w:t>6.2B.3.4.3.2</w:t>
      </w:r>
      <w:r w:rsidRPr="0044437C">
        <w:t xml:space="preserve">-1: </w:t>
      </w:r>
      <w:r w:rsidRPr="0044437C">
        <w:rPr>
          <w:i/>
        </w:rPr>
        <w:t>SystemInformationBlockType2</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3563E280" w14:textId="77777777">
        <w:trPr>
          <w:jc w:val="center"/>
        </w:trPr>
        <w:tc>
          <w:tcPr>
            <w:tcW w:w="9527" w:type="dxa"/>
            <w:gridSpan w:val="4"/>
          </w:tcPr>
          <w:p w14:paraId="6C3B2E16" w14:textId="77777777" w:rsidR="00524A5D" w:rsidRPr="0044437C" w:rsidRDefault="00000000">
            <w:pPr>
              <w:pStyle w:val="TAL"/>
            </w:pPr>
            <w:r w:rsidRPr="0044437C">
              <w:t>Derivation Path: TS 36.508 [12] clause 8.1.4.3, Table 8.1.4.3.3-1</w:t>
            </w:r>
          </w:p>
        </w:tc>
      </w:tr>
      <w:tr w:rsidR="00524A5D" w:rsidRPr="0044437C" w14:paraId="4B9507BD" w14:textId="77777777">
        <w:trPr>
          <w:jc w:val="center"/>
        </w:trPr>
        <w:tc>
          <w:tcPr>
            <w:tcW w:w="4427" w:type="dxa"/>
          </w:tcPr>
          <w:p w14:paraId="53F5208A" w14:textId="77777777" w:rsidR="00524A5D" w:rsidRPr="0044437C" w:rsidRDefault="00000000">
            <w:pPr>
              <w:pStyle w:val="TAH"/>
            </w:pPr>
            <w:r w:rsidRPr="0044437C">
              <w:t>Information Element</w:t>
            </w:r>
          </w:p>
        </w:tc>
        <w:tc>
          <w:tcPr>
            <w:tcW w:w="2267" w:type="dxa"/>
          </w:tcPr>
          <w:p w14:paraId="7DEE3861" w14:textId="77777777" w:rsidR="00524A5D" w:rsidRPr="0044437C" w:rsidRDefault="00000000">
            <w:pPr>
              <w:pStyle w:val="TAH"/>
            </w:pPr>
            <w:r w:rsidRPr="0044437C">
              <w:t>Value/remark</w:t>
            </w:r>
          </w:p>
        </w:tc>
        <w:tc>
          <w:tcPr>
            <w:tcW w:w="1700" w:type="dxa"/>
          </w:tcPr>
          <w:p w14:paraId="36F5D0CF" w14:textId="77777777" w:rsidR="00524A5D" w:rsidRPr="0044437C" w:rsidRDefault="00000000">
            <w:pPr>
              <w:pStyle w:val="TAH"/>
            </w:pPr>
            <w:r w:rsidRPr="0044437C">
              <w:t>Comment</w:t>
            </w:r>
          </w:p>
        </w:tc>
        <w:tc>
          <w:tcPr>
            <w:tcW w:w="1133" w:type="dxa"/>
          </w:tcPr>
          <w:p w14:paraId="0F585A83" w14:textId="77777777" w:rsidR="00524A5D" w:rsidRPr="0044437C" w:rsidRDefault="00000000">
            <w:pPr>
              <w:pStyle w:val="TAH"/>
            </w:pPr>
            <w:r w:rsidRPr="0044437C">
              <w:t>Condition</w:t>
            </w:r>
          </w:p>
        </w:tc>
      </w:tr>
      <w:tr w:rsidR="00524A5D" w:rsidRPr="0044437C" w14:paraId="71AA55E6" w14:textId="77777777">
        <w:trPr>
          <w:jc w:val="center"/>
        </w:trPr>
        <w:tc>
          <w:tcPr>
            <w:tcW w:w="4427" w:type="dxa"/>
          </w:tcPr>
          <w:p w14:paraId="2F56C7AF" w14:textId="77777777" w:rsidR="00524A5D" w:rsidRPr="0044437C" w:rsidRDefault="00000000">
            <w:pPr>
              <w:pStyle w:val="TAL"/>
            </w:pPr>
            <w:r w:rsidRPr="0044437C">
              <w:t xml:space="preserve">    additionalSpectrumEmission</w:t>
            </w:r>
          </w:p>
        </w:tc>
        <w:tc>
          <w:tcPr>
            <w:tcW w:w="2267" w:type="dxa"/>
          </w:tcPr>
          <w:p w14:paraId="2F375F3D" w14:textId="77777777" w:rsidR="00524A5D" w:rsidRPr="0044437C" w:rsidRDefault="00000000">
            <w:pPr>
              <w:pStyle w:val="TAL"/>
            </w:pPr>
            <w:r w:rsidRPr="0044437C">
              <w:t>24 (NS_24)</w:t>
            </w:r>
          </w:p>
        </w:tc>
        <w:tc>
          <w:tcPr>
            <w:tcW w:w="1700" w:type="dxa"/>
          </w:tcPr>
          <w:p w14:paraId="7A4D78C1" w14:textId="77777777" w:rsidR="00524A5D" w:rsidRPr="0044437C" w:rsidRDefault="00524A5D"/>
        </w:tc>
        <w:tc>
          <w:tcPr>
            <w:tcW w:w="1133" w:type="dxa"/>
          </w:tcPr>
          <w:p w14:paraId="091E7CE7" w14:textId="77777777" w:rsidR="00524A5D" w:rsidRPr="0044437C" w:rsidRDefault="00524A5D">
            <w:pPr>
              <w:pStyle w:val="TAL"/>
            </w:pPr>
          </w:p>
        </w:tc>
      </w:tr>
    </w:tbl>
    <w:p w14:paraId="2EAE4A4C" w14:textId="77777777" w:rsidR="00524A5D" w:rsidRPr="0044437C" w:rsidRDefault="00524A5D"/>
    <w:p w14:paraId="6F651541" w14:textId="77777777" w:rsidR="00524A5D" w:rsidRPr="0044437C" w:rsidRDefault="00000000">
      <w:pPr>
        <w:pStyle w:val="H6"/>
      </w:pPr>
      <w:bookmarkStart w:id="547" w:name="MCCQCTEMPBM_00000099"/>
      <w:r w:rsidRPr="0044437C">
        <w:t>6.2B.3.5</w:t>
      </w:r>
      <w:r w:rsidRPr="0044437C">
        <w:tab/>
        <w:t>Test requirement</w:t>
      </w:r>
    </w:p>
    <w:bookmarkEnd w:id="547"/>
    <w:p w14:paraId="13ED620A" w14:textId="77777777" w:rsidR="00524A5D" w:rsidRPr="0044437C" w:rsidRDefault="00000000">
      <w:r w:rsidRPr="0044437C">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sidRPr="0044437C">
        <w:rPr>
          <w:lang w:eastAsia="ja-JP"/>
        </w:rPr>
        <w:t xml:space="preserve"> F</w:t>
      </w:r>
      <w:r w:rsidRPr="0044437C">
        <w:t xml:space="preserve">.3-1 </w:t>
      </w:r>
      <w:r w:rsidRPr="0044437C">
        <w:rPr>
          <w:lang w:eastAsia="ja-JP"/>
        </w:rPr>
        <w:t xml:space="preserve">and </w:t>
      </w:r>
      <w:r w:rsidRPr="0044437C">
        <w:t>6.2.5</w:t>
      </w:r>
      <w:r w:rsidRPr="0044437C">
        <w:rPr>
          <w:lang w:eastAsia="ja-JP"/>
        </w:rPr>
        <w:t>F</w:t>
      </w:r>
      <w:r w:rsidRPr="0044437C">
        <w:t>.3-</w:t>
      </w:r>
      <w:r w:rsidRPr="0044437C">
        <w:rPr>
          <w:lang w:eastAsia="ja-JP"/>
        </w:rPr>
        <w:t xml:space="preserve">2 </w:t>
      </w:r>
      <w:r w:rsidRPr="0044437C">
        <w:t>apply.</w:t>
      </w:r>
    </w:p>
    <w:p w14:paraId="14D6E430" w14:textId="77777777" w:rsidR="00524A5D" w:rsidRPr="0044437C" w:rsidRDefault="00000000">
      <w:pPr>
        <w:pStyle w:val="TH"/>
      </w:pPr>
      <w:r w:rsidRPr="0044437C">
        <w:rPr>
          <w:rFonts w:cs="v5.0.0"/>
        </w:rPr>
        <w:t>Table 6.2B.3.5-</w:t>
      </w:r>
      <w:r w:rsidRPr="0044437C">
        <w:t>1</w:t>
      </w:r>
      <w:r w:rsidRPr="0044437C">
        <w:rPr>
          <w:rFonts w:cs="v5.0.0"/>
        </w:rPr>
        <w:t xml:space="preserve">: UE Power Class test requirements </w:t>
      </w:r>
      <w:r w:rsidRPr="0044437C">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FCD504" w14:textId="77777777" w:rsidR="00524A5D" w:rsidRPr="0044437C" w:rsidRDefault="00000000">
            <w:pPr>
              <w:pStyle w:val="TAH"/>
            </w:pPr>
            <w:bookmarkStart w:id="548" w:name="MCCQCTEMPBM_00000466"/>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84AA30" w14:textId="77777777" w:rsidR="00524A5D" w:rsidRPr="0044437C" w:rsidRDefault="00000000">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5B3B2435" w14:textId="77777777" w:rsidR="00524A5D" w:rsidRPr="0044437C" w:rsidRDefault="00000000">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E8E71D" w14:textId="77777777" w:rsidR="00524A5D" w:rsidRPr="0044437C" w:rsidRDefault="00000000">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Pr="0044437C" w:rsidRDefault="00000000">
            <w:pPr>
              <w:pStyle w:val="TAH"/>
            </w:pPr>
            <w:r w:rsidRPr="0044437C">
              <w:t>Power class 5</w:t>
            </w:r>
          </w:p>
        </w:tc>
      </w:tr>
      <w:tr w:rsidR="00524A5D" w:rsidRPr="0044437C"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B1DCC4"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A6F1DC6"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F8A21F" w14:textId="77777777" w:rsidR="00524A5D" w:rsidRPr="0044437C" w:rsidRDefault="00000000">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B702926" w14:textId="77777777" w:rsidR="00524A5D" w:rsidRPr="0044437C" w:rsidRDefault="00000000">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E75EE2" w14:textId="77777777" w:rsidR="00524A5D" w:rsidRPr="0044437C" w:rsidRDefault="00000000">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2FFA44" w14:textId="77777777" w:rsidR="00524A5D" w:rsidRPr="0044437C" w:rsidRDefault="00000000">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Pr="0044437C" w:rsidRDefault="00000000">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44437C" w:rsidRDefault="00000000">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Pr="0044437C" w:rsidRDefault="00000000">
            <w:pPr>
              <w:pStyle w:val="TAH"/>
            </w:pPr>
            <w:r w:rsidRPr="0044437C">
              <w:t>Lower limit (dBm)</w:t>
            </w:r>
          </w:p>
        </w:tc>
      </w:tr>
      <w:tr w:rsidR="00524A5D" w:rsidRPr="0044437C"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22AC3F2B" w14:textId="77777777" w:rsidR="00524A5D" w:rsidRPr="0044437C" w:rsidRDefault="00000000">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500161C" w14:textId="77777777" w:rsidR="00524A5D" w:rsidRPr="0044437C" w:rsidRDefault="00000000">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DEBB70F" w14:textId="77777777" w:rsidR="00524A5D" w:rsidRPr="0044437C" w:rsidRDefault="00000000">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6DA8201"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7BA4C1C"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06AFCF" w14:textId="77777777" w:rsidR="00524A5D" w:rsidRPr="0044437C" w:rsidRDefault="00000000">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Pr="0044437C" w:rsidRDefault="00000000">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Pr="0044437C" w:rsidRDefault="00000000">
            <w:pPr>
              <w:pStyle w:val="TAC"/>
              <w:rPr>
                <w:rFonts w:cs="Arial"/>
              </w:rPr>
            </w:pPr>
            <w:r w:rsidRPr="0044437C">
              <w:rPr>
                <w:rFonts w:cs="Arial"/>
              </w:rPr>
              <w:t>16.8</w:t>
            </w:r>
          </w:p>
        </w:tc>
      </w:tr>
      <w:tr w:rsidR="00524A5D" w:rsidRPr="0044437C"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B2D8008" w14:textId="77777777" w:rsidR="00524A5D" w:rsidRPr="0044437C" w:rsidRDefault="00000000">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B9588D8"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5C8FAD" w14:textId="77777777" w:rsidR="00524A5D" w:rsidRPr="0044437C" w:rsidRDefault="00000000">
            <w:pPr>
              <w:pStyle w:val="TAC"/>
            </w:pPr>
            <w:r w:rsidRPr="0044437C">
              <w:t>23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000A887"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44E243A"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D08F1A" w14:textId="77777777" w:rsidR="00524A5D" w:rsidRPr="0044437C" w:rsidRDefault="00000000">
            <w:pPr>
              <w:pStyle w:val="TAC"/>
            </w:pPr>
            <w:r w:rsidRPr="0044437C">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Pr="0044437C" w:rsidRDefault="00000000">
            <w:pPr>
              <w:pStyle w:val="TAC"/>
              <w:rPr>
                <w:rFonts w:cs="Arial"/>
              </w:rPr>
            </w:pPr>
            <w:r w:rsidRPr="0044437C">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Pr="0044437C" w:rsidRDefault="00000000">
            <w:pPr>
              <w:pStyle w:val="TAC"/>
              <w:rPr>
                <w:rFonts w:cs="Arial"/>
              </w:rPr>
            </w:pPr>
            <w:r w:rsidRPr="0044437C">
              <w:rPr>
                <w:rFonts w:cs="Arial"/>
              </w:rPr>
              <w:t>17.3</w:t>
            </w:r>
          </w:p>
        </w:tc>
      </w:tr>
      <w:tr w:rsidR="00524A5D" w:rsidRPr="0044437C"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C88E64C" w14:textId="77777777" w:rsidR="00524A5D" w:rsidRPr="0044437C" w:rsidRDefault="00000000">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AF7E6F2" w14:textId="77777777" w:rsidR="00524A5D" w:rsidRPr="0044437C" w:rsidRDefault="00000000">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5BBEC8" w14:textId="77777777" w:rsidR="00524A5D" w:rsidRPr="0044437C" w:rsidRDefault="00000000">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B2DB31"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E8FCD28"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DBE2FA7" w14:textId="77777777" w:rsidR="00524A5D" w:rsidRPr="0044437C" w:rsidRDefault="00000000">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Pr="0044437C" w:rsidRDefault="00000000">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Pr="0044437C" w:rsidRDefault="00000000">
            <w:pPr>
              <w:pStyle w:val="TAC"/>
              <w:rPr>
                <w:rFonts w:cs="Arial"/>
              </w:rPr>
            </w:pPr>
            <w:r w:rsidRPr="0044437C">
              <w:rPr>
                <w:rFonts w:cs="Arial"/>
              </w:rPr>
              <w:t>16.8</w:t>
            </w:r>
          </w:p>
        </w:tc>
      </w:tr>
      <w:tr w:rsidR="00524A5D" w:rsidRPr="0044437C"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56A44E3" w14:textId="77777777" w:rsidR="00524A5D" w:rsidRPr="0044437C" w:rsidRDefault="00000000">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8E19DB2"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FF7C15D" w14:textId="77777777" w:rsidR="00524A5D" w:rsidRPr="0044437C" w:rsidRDefault="00000000">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C20FD5"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E652BE"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01203D" w14:textId="77777777" w:rsidR="00524A5D" w:rsidRPr="0044437C" w:rsidRDefault="00000000">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Pr="0044437C" w:rsidRDefault="00000000">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Pr="0044437C" w:rsidRDefault="00000000">
            <w:pPr>
              <w:pStyle w:val="TAC"/>
              <w:rPr>
                <w:rFonts w:cs="Arial"/>
              </w:rPr>
            </w:pPr>
            <w:r w:rsidRPr="0044437C">
              <w:rPr>
                <w:rFonts w:cs="Arial"/>
              </w:rPr>
              <w:t>16.3</w:t>
            </w:r>
          </w:p>
        </w:tc>
      </w:tr>
      <w:tr w:rsidR="00524A5D" w:rsidRPr="0044437C"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302062A" w14:textId="77777777" w:rsidR="00524A5D" w:rsidRPr="0044437C" w:rsidRDefault="00000000">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FB3483B"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BF466E" w14:textId="77777777" w:rsidR="00524A5D" w:rsidRPr="0044437C" w:rsidRDefault="00000000">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FDD58E"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CF6A27E"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C4A9EB" w14:textId="77777777" w:rsidR="00524A5D" w:rsidRPr="0044437C" w:rsidRDefault="00000000">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Pr="0044437C" w:rsidRDefault="00000000">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Pr="0044437C" w:rsidRDefault="00000000">
            <w:pPr>
              <w:pStyle w:val="TAC"/>
              <w:rPr>
                <w:rFonts w:cs="Arial"/>
              </w:rPr>
            </w:pPr>
            <w:r w:rsidRPr="0044437C">
              <w:rPr>
                <w:rFonts w:cs="Arial"/>
              </w:rPr>
              <w:t>16.3</w:t>
            </w:r>
          </w:p>
        </w:tc>
      </w:tr>
      <w:tr w:rsidR="00524A5D" w:rsidRPr="0044437C"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EA2440" w14:textId="77777777" w:rsidR="00524A5D" w:rsidRPr="0044437C" w:rsidRDefault="00000000">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F7D74C2"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D6DAC5" w14:textId="77777777" w:rsidR="00524A5D" w:rsidRPr="0044437C" w:rsidRDefault="00000000">
            <w:pPr>
              <w:pStyle w:val="TAC"/>
            </w:pPr>
            <w:r w:rsidRPr="0044437C">
              <w:t>21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A9380EC"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7C5B0E8"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207F96" w14:textId="77777777" w:rsidR="00524A5D" w:rsidRPr="0044437C" w:rsidRDefault="00000000">
            <w:pPr>
              <w:pStyle w:val="TAC"/>
            </w:pPr>
            <w:r w:rsidRPr="0044437C">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Pr="0044437C" w:rsidRDefault="00000000">
            <w:pPr>
              <w:pStyle w:val="TAC"/>
              <w:rPr>
                <w:rFonts w:cs="Arial"/>
              </w:rPr>
            </w:pPr>
            <w:r w:rsidRPr="0044437C">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Pr="0044437C" w:rsidRDefault="00000000">
            <w:pPr>
              <w:pStyle w:val="TAC"/>
              <w:rPr>
                <w:rFonts w:cs="Arial"/>
              </w:rPr>
            </w:pPr>
            <w:r w:rsidRPr="0044437C">
              <w:rPr>
                <w:rFonts w:cs="Arial"/>
              </w:rPr>
              <w:t>15.3</w:t>
            </w:r>
          </w:p>
        </w:tc>
      </w:tr>
      <w:tr w:rsidR="00CE5AEC" w:rsidRPr="0044437C" w14:paraId="3A7BD5F0" w14:textId="77777777" w:rsidTr="00EC3BE3">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61BA131B"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48"/>
    </w:tbl>
    <w:p w14:paraId="3BCB3DF1" w14:textId="77777777" w:rsidR="00524A5D" w:rsidRPr="0044437C" w:rsidRDefault="00524A5D"/>
    <w:p w14:paraId="7F1413A6" w14:textId="77777777" w:rsidR="00524A5D" w:rsidRPr="0044437C" w:rsidRDefault="00000000">
      <w:pPr>
        <w:pStyle w:val="TH"/>
      </w:pPr>
      <w:r w:rsidRPr="0044437C">
        <w:rPr>
          <w:rFonts w:cs="v5.0.0"/>
        </w:rPr>
        <w:t>Table 6.2B.3.5-</w:t>
      </w:r>
      <w:r w:rsidRPr="0044437C">
        <w:t>2</w:t>
      </w:r>
      <w:r w:rsidRPr="0044437C">
        <w:rPr>
          <w:rFonts w:cs="v5.0.0"/>
        </w:rPr>
        <w:t xml:space="preserve">: UE Power Class test requirements </w:t>
      </w:r>
      <w:r w:rsidRPr="0044437C">
        <w:t>(network signalled value "NS_24")</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42C3FC" w14:textId="77777777" w:rsidR="00524A5D" w:rsidRPr="0044437C" w:rsidRDefault="00000000">
            <w:pPr>
              <w:pStyle w:val="TAH"/>
            </w:pPr>
            <w:bookmarkStart w:id="549" w:name="MCCQCTEMPBM_00000467"/>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657DFA" w14:textId="77777777" w:rsidR="00524A5D" w:rsidRPr="0044437C" w:rsidRDefault="00000000">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307BF79C" w14:textId="77777777" w:rsidR="00524A5D" w:rsidRPr="0044437C" w:rsidRDefault="00000000">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D6F37D" w14:textId="77777777" w:rsidR="00524A5D" w:rsidRPr="0044437C" w:rsidRDefault="00000000">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Pr="0044437C" w:rsidRDefault="00000000">
            <w:pPr>
              <w:pStyle w:val="TAH"/>
            </w:pPr>
            <w:r w:rsidRPr="0044437C">
              <w:t>Power class 5</w:t>
            </w:r>
          </w:p>
        </w:tc>
      </w:tr>
      <w:tr w:rsidR="00524A5D" w:rsidRPr="0044437C"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1AE9B0"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183BCAF"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2A2DDE" w14:textId="77777777" w:rsidR="00524A5D" w:rsidRPr="0044437C" w:rsidRDefault="00000000">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2E813B" w14:textId="77777777" w:rsidR="00524A5D" w:rsidRPr="0044437C" w:rsidRDefault="00000000">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8207745" w14:textId="77777777" w:rsidR="00524A5D" w:rsidRPr="0044437C" w:rsidRDefault="00000000">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8C6CCD" w14:textId="77777777" w:rsidR="00524A5D" w:rsidRPr="0044437C" w:rsidRDefault="00000000">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Pr="0044437C" w:rsidRDefault="00000000">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44437C" w:rsidRDefault="00000000">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Pr="0044437C" w:rsidRDefault="00000000">
            <w:pPr>
              <w:pStyle w:val="TAH"/>
            </w:pPr>
            <w:r w:rsidRPr="0044437C">
              <w:t>Lower limit (dBm)</w:t>
            </w:r>
          </w:p>
        </w:tc>
      </w:tr>
      <w:tr w:rsidR="00500F8B" w:rsidRPr="0044437C"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2F8C27F" w14:textId="77777777" w:rsidR="00500F8B" w:rsidRPr="0044437C" w:rsidRDefault="00500F8B" w:rsidP="00500F8B">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C4A4054"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25CB84"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4FD34F6"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0E5891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C87F9C"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21371D46"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5A6ACA8A"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4DE8EE3E" w:rsidR="00500F8B" w:rsidRPr="0044437C" w:rsidRDefault="00500F8B" w:rsidP="00500F8B">
            <w:pPr>
              <w:pStyle w:val="TAC"/>
              <w:rPr>
                <w:rFonts w:cs="Arial"/>
              </w:rPr>
            </w:pPr>
            <w:r w:rsidRPr="0044437C">
              <w:rPr>
                <w:rFonts w:cs="Arial"/>
              </w:rPr>
              <w:t>15.3</w:t>
            </w:r>
          </w:p>
        </w:tc>
      </w:tr>
      <w:tr w:rsidR="00500F8B" w:rsidRPr="0044437C"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83053E8" w14:textId="77777777" w:rsidR="00500F8B" w:rsidRPr="0044437C" w:rsidRDefault="00500F8B" w:rsidP="00500F8B">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10FDF1F" w14:textId="77777777" w:rsidR="00500F8B" w:rsidRPr="0044437C" w:rsidRDefault="00500F8B" w:rsidP="00500F8B">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50BD47"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7A0391"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DE7A30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A66E73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C089FC1"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1E5AA25"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12BD312D" w:rsidR="00500F8B" w:rsidRPr="0044437C" w:rsidRDefault="00500F8B" w:rsidP="00500F8B">
            <w:pPr>
              <w:pStyle w:val="TAC"/>
              <w:rPr>
                <w:rFonts w:cs="Arial"/>
              </w:rPr>
            </w:pPr>
            <w:r w:rsidRPr="0044437C">
              <w:rPr>
                <w:rFonts w:cs="Arial"/>
              </w:rPr>
              <w:t>15.3</w:t>
            </w:r>
          </w:p>
        </w:tc>
      </w:tr>
      <w:tr w:rsidR="00500F8B" w:rsidRPr="0044437C"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F3A6ED" w14:textId="77777777" w:rsidR="00500F8B" w:rsidRPr="0044437C" w:rsidRDefault="00500F8B" w:rsidP="00500F8B">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1579EC1"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41EF8E"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8FFF1B"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3A68C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D370F1"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F1435D4"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456205D8"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5C8704D0" w:rsidR="00500F8B" w:rsidRPr="0044437C" w:rsidRDefault="00500F8B" w:rsidP="00500F8B">
            <w:pPr>
              <w:pStyle w:val="TAC"/>
              <w:rPr>
                <w:rFonts w:cs="Arial"/>
              </w:rPr>
            </w:pPr>
            <w:r w:rsidRPr="0044437C">
              <w:rPr>
                <w:rFonts w:cs="Arial"/>
              </w:rPr>
              <w:t>15.3</w:t>
            </w:r>
          </w:p>
        </w:tc>
      </w:tr>
      <w:tr w:rsidR="00500F8B" w:rsidRPr="0044437C"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21C76DB" w14:textId="77777777" w:rsidR="00500F8B" w:rsidRPr="0044437C" w:rsidRDefault="00500F8B" w:rsidP="00500F8B">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90890D0"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14DAF36"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C477E8A"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DCE3864"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56405F"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42D07521"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522A5D76"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3E5055FA" w:rsidR="00500F8B" w:rsidRPr="0044437C" w:rsidRDefault="00500F8B" w:rsidP="00500F8B">
            <w:pPr>
              <w:pStyle w:val="TAC"/>
              <w:rPr>
                <w:rFonts w:cs="Arial"/>
              </w:rPr>
            </w:pPr>
            <w:r w:rsidRPr="0044437C">
              <w:rPr>
                <w:rFonts w:cs="Arial"/>
              </w:rPr>
              <w:t>15.3</w:t>
            </w:r>
          </w:p>
        </w:tc>
      </w:tr>
      <w:tr w:rsidR="00500F8B" w:rsidRPr="0044437C"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86AB758" w14:textId="77777777" w:rsidR="00500F8B" w:rsidRPr="0044437C" w:rsidRDefault="00500F8B" w:rsidP="00500F8B">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108A328"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682C1F"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5716DC4"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B8CBD2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40C5C0"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2AFF370E"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1BEFE8C2"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5DC117B1" w:rsidR="00500F8B" w:rsidRPr="0044437C" w:rsidRDefault="00500F8B" w:rsidP="00500F8B">
            <w:pPr>
              <w:pStyle w:val="TAC"/>
              <w:rPr>
                <w:rFonts w:cs="Arial"/>
              </w:rPr>
            </w:pPr>
            <w:r w:rsidRPr="0044437C">
              <w:rPr>
                <w:rFonts w:cs="Arial"/>
              </w:rPr>
              <w:t>14.8</w:t>
            </w:r>
          </w:p>
        </w:tc>
      </w:tr>
      <w:tr w:rsidR="00500F8B" w:rsidRPr="0044437C"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4F05A7F7" w14:textId="77777777" w:rsidR="00500F8B" w:rsidRPr="0044437C" w:rsidRDefault="00500F8B" w:rsidP="00500F8B">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7098B1E" w14:textId="77777777" w:rsidR="00500F8B" w:rsidRPr="0044437C" w:rsidRDefault="00500F8B" w:rsidP="00500F8B">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6CA1C9"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4879D58"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1AC2670"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4B7EF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53B6CA80" w:rsidR="00500F8B" w:rsidRPr="0044437C" w:rsidRDefault="00500F8B" w:rsidP="00500F8B">
            <w:pPr>
              <w:pStyle w:val="TAC"/>
              <w:rPr>
                <w:rFonts w:cs="Arial"/>
              </w:rPr>
            </w:pPr>
            <w:r w:rsidRPr="0044437C">
              <w:t>18.0</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26836B3D" w:rsidR="00500F8B" w:rsidRPr="0044437C" w:rsidRDefault="00500F8B" w:rsidP="00500F8B">
            <w:pPr>
              <w:pStyle w:val="TAC"/>
              <w:rPr>
                <w:rFonts w:cs="Arial"/>
              </w:rPr>
            </w:pPr>
            <w:r w:rsidRPr="0044437C">
              <w:t>4.0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1AB5DBBA" w:rsidR="00500F8B" w:rsidRPr="0044437C" w:rsidRDefault="00500F8B" w:rsidP="00500F8B">
            <w:pPr>
              <w:pStyle w:val="TAC"/>
              <w:rPr>
                <w:rFonts w:cs="Arial"/>
              </w:rPr>
            </w:pPr>
            <w:r w:rsidRPr="0044437C">
              <w:rPr>
                <w:rFonts w:cs="Arial"/>
              </w:rPr>
              <w:t>13.3</w:t>
            </w:r>
          </w:p>
        </w:tc>
      </w:tr>
      <w:tr w:rsidR="00CE5AEC" w:rsidRPr="0044437C" w14:paraId="0CAD1A34" w14:textId="77777777" w:rsidTr="00121D4E">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752E4F82"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49"/>
    </w:tbl>
    <w:p w14:paraId="67D2E6A0" w14:textId="77777777" w:rsidR="00524A5D" w:rsidRPr="0044437C" w:rsidRDefault="00524A5D" w:rsidP="00CE5AEC">
      <w:pPr>
        <w:rPr>
          <w:lang w:eastAsia="zh-TW"/>
        </w:rPr>
      </w:pPr>
    </w:p>
    <w:p w14:paraId="20E668A3" w14:textId="77777777" w:rsidR="00524A5D" w:rsidRPr="0044437C" w:rsidRDefault="00000000">
      <w:pPr>
        <w:pStyle w:val="Heading3"/>
      </w:pPr>
      <w:bookmarkStart w:id="550" w:name="_Toc408323042"/>
      <w:bookmarkStart w:id="551" w:name="_Toc2180"/>
      <w:bookmarkStart w:id="552" w:name="_Toc16153"/>
      <w:bookmarkStart w:id="553" w:name="_Toc14409"/>
      <w:bookmarkStart w:id="554" w:name="_Toc121162825"/>
      <w:bookmarkStart w:id="555" w:name="_Toc28999"/>
      <w:bookmarkStart w:id="556" w:name="_Toc120570033"/>
      <w:bookmarkStart w:id="557" w:name="_Toc28726"/>
      <w:bookmarkStart w:id="558" w:name="_Toc111062038"/>
      <w:bookmarkStart w:id="559" w:name="_Toc11912"/>
      <w:bookmarkStart w:id="560" w:name="_Toc194571801"/>
      <w:r w:rsidRPr="0044437C">
        <w:lastRenderedPageBreak/>
        <w:t>6.2B.4</w:t>
      </w:r>
      <w:r w:rsidRPr="0044437C">
        <w:tab/>
        <w:t>Configured transmitted Power</w:t>
      </w:r>
      <w:bookmarkEnd w:id="550"/>
      <w:r w:rsidRPr="0044437C">
        <w:t xml:space="preserve"> for category NB1 and NB2</w:t>
      </w:r>
      <w:bookmarkEnd w:id="551"/>
      <w:bookmarkEnd w:id="552"/>
      <w:bookmarkEnd w:id="553"/>
      <w:bookmarkEnd w:id="554"/>
      <w:bookmarkEnd w:id="555"/>
      <w:bookmarkEnd w:id="556"/>
      <w:bookmarkEnd w:id="557"/>
      <w:bookmarkEnd w:id="558"/>
      <w:bookmarkEnd w:id="559"/>
      <w:bookmarkEnd w:id="560"/>
    </w:p>
    <w:p w14:paraId="01CEA315" w14:textId="77777777" w:rsidR="00524A5D" w:rsidRPr="0044437C" w:rsidRDefault="00000000">
      <w:pPr>
        <w:pStyle w:val="H6"/>
      </w:pPr>
      <w:bookmarkStart w:id="561" w:name="MCCQCTEMPBM_00000100"/>
      <w:r w:rsidRPr="0044437C">
        <w:t>6.2B.4.1</w:t>
      </w:r>
      <w:r w:rsidRPr="0044437C">
        <w:tab/>
        <w:t>Test purpose</w:t>
      </w:r>
    </w:p>
    <w:bookmarkEnd w:id="561"/>
    <w:p w14:paraId="6F52FF78" w14:textId="77777777" w:rsidR="00524A5D" w:rsidRPr="0044437C" w:rsidRDefault="00000000">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for the UE power class.</w:t>
      </w:r>
    </w:p>
    <w:p w14:paraId="5E1F8A31" w14:textId="77777777" w:rsidR="00524A5D" w:rsidRPr="0044437C" w:rsidRDefault="00000000">
      <w:pPr>
        <w:pStyle w:val="H6"/>
      </w:pPr>
      <w:bookmarkStart w:id="562" w:name="MCCQCTEMPBM_00000101"/>
      <w:r w:rsidRPr="0044437C">
        <w:t>6.2B.4.2</w:t>
      </w:r>
      <w:r w:rsidRPr="0044437C">
        <w:tab/>
        <w:t>Test applicability</w:t>
      </w:r>
    </w:p>
    <w:bookmarkEnd w:id="562"/>
    <w:p w14:paraId="7B05646C" w14:textId="77777777" w:rsidR="00524A5D" w:rsidRPr="0044437C" w:rsidRDefault="00000000">
      <w:pPr>
        <w:rPr>
          <w:lang w:eastAsia="zh-TW"/>
        </w:rPr>
      </w:pPr>
      <w:r w:rsidRPr="0044437C">
        <w:t>This test case applies to all types of NB-IoT UE release 17</w:t>
      </w:r>
      <w:r w:rsidRPr="0044437C">
        <w:rPr>
          <w:lang w:eastAsia="zh-CN"/>
        </w:rPr>
        <w:t xml:space="preserve"> </w:t>
      </w:r>
      <w:r w:rsidRPr="0044437C">
        <w:t>and forward of category NB1 and NB</w:t>
      </w:r>
      <w:r w:rsidRPr="0044437C">
        <w:rPr>
          <w:lang w:eastAsia="zh-CN"/>
        </w:rPr>
        <w:t>2 that support satellite access operation</w:t>
      </w:r>
      <w:r w:rsidRPr="0044437C">
        <w:t>.</w:t>
      </w:r>
    </w:p>
    <w:p w14:paraId="18EA6F49" w14:textId="77777777" w:rsidR="00524A5D" w:rsidRPr="0044437C" w:rsidRDefault="00000000">
      <w:pPr>
        <w:pStyle w:val="H6"/>
      </w:pPr>
      <w:bookmarkStart w:id="563" w:name="MCCQCTEMPBM_00000102"/>
      <w:r w:rsidRPr="0044437C">
        <w:t>6.2B.4.3</w:t>
      </w:r>
      <w:r w:rsidRPr="0044437C">
        <w:tab/>
        <w:t>Minimum conformance requirements</w:t>
      </w:r>
    </w:p>
    <w:p w14:paraId="74BBF44C" w14:textId="77777777" w:rsidR="00524A5D" w:rsidRPr="0044437C" w:rsidRDefault="00000000">
      <w:bookmarkStart w:id="564" w:name="_Hlk128126262"/>
      <w:bookmarkEnd w:id="563"/>
      <w:r w:rsidRPr="0044437C">
        <w:t>For category M1 UE, the configured transmitted power requirements in clause 6.2.5F of TS 36.101 [7] shall apply, wherein</w:t>
      </w:r>
    </w:p>
    <w:p w14:paraId="6997EAF6" w14:textId="77777777" w:rsidR="00524A5D" w:rsidRPr="0044437C" w:rsidRDefault="00000000" w:rsidP="00CE5AEC">
      <w:pPr>
        <w:pStyle w:val="B1"/>
        <w:rPr>
          <w:lang w:eastAsia="zh-CN"/>
        </w:rPr>
      </w:pPr>
      <w:r w:rsidRPr="0044437C">
        <w:t>-</w:t>
      </w:r>
      <w:r w:rsidRPr="0044437C">
        <w:tab/>
      </w:r>
      <w:r w:rsidRPr="0044437C">
        <w:rPr>
          <w:lang w:eastAsia="zh-CN"/>
        </w:rPr>
        <w:t xml:space="preserve">The Maximum output power requirements are specified in </w:t>
      </w:r>
      <w:r w:rsidRPr="0044437C">
        <w:t xml:space="preserve">TS 36.102 [11] </w:t>
      </w:r>
      <w:r w:rsidRPr="0044437C">
        <w:rPr>
          <w:lang w:eastAsia="zh-CN"/>
        </w:rPr>
        <w:t>subclause 6.2B.1</w:t>
      </w:r>
    </w:p>
    <w:p w14:paraId="041DDA2E" w14:textId="77777777" w:rsidR="00524A5D" w:rsidRPr="0044437C" w:rsidRDefault="00000000" w:rsidP="00CE5AEC">
      <w:pPr>
        <w:pStyle w:val="B1"/>
        <w:rPr>
          <w:lang w:eastAsia="zh-CN"/>
        </w:rPr>
      </w:pPr>
      <w:r w:rsidRPr="0044437C">
        <w:t>-</w:t>
      </w:r>
      <w:r w:rsidRPr="0044437C">
        <w:tab/>
      </w:r>
      <w:r w:rsidRPr="0044437C">
        <w:rPr>
          <w:lang w:eastAsia="zh-CN"/>
        </w:rPr>
        <w:t xml:space="preserve">The MPR requirements are specified in </w:t>
      </w:r>
      <w:r w:rsidRPr="0044437C">
        <w:t xml:space="preserve">TS 36.102 [11] </w:t>
      </w:r>
      <w:r w:rsidRPr="0044437C">
        <w:rPr>
          <w:lang w:eastAsia="zh-CN"/>
        </w:rPr>
        <w:t>subclause 6.2</w:t>
      </w:r>
      <w:r w:rsidRPr="0044437C">
        <w:rPr>
          <w:lang w:eastAsia="zh-TW"/>
        </w:rPr>
        <w:t>B</w:t>
      </w:r>
      <w:r w:rsidRPr="0044437C">
        <w:rPr>
          <w:lang w:eastAsia="zh-CN"/>
        </w:rPr>
        <w:t>.2</w:t>
      </w:r>
    </w:p>
    <w:p w14:paraId="0847BF07" w14:textId="77777777" w:rsidR="00524A5D" w:rsidRPr="0044437C" w:rsidRDefault="00000000" w:rsidP="00CE5AEC">
      <w:pPr>
        <w:pStyle w:val="B1"/>
        <w:rPr>
          <w:lang w:eastAsia="zh-CN"/>
        </w:rPr>
      </w:pPr>
      <w:r w:rsidRPr="0044437C">
        <w:rPr>
          <w:lang w:eastAsia="zh-CN"/>
        </w:rPr>
        <w:t>-</w:t>
      </w:r>
      <w:r w:rsidRPr="0044437C">
        <w:rPr>
          <w:lang w:eastAsia="zh-CN"/>
        </w:rPr>
        <w:tab/>
        <w:t xml:space="preserve">The A-MPR requirements are specified in </w:t>
      </w:r>
      <w:r w:rsidRPr="0044437C">
        <w:t xml:space="preserve">TS 36.102 [11] </w:t>
      </w:r>
      <w:r w:rsidRPr="0044437C">
        <w:rPr>
          <w:lang w:eastAsia="zh-CN"/>
        </w:rPr>
        <w:t>subclause 6.2</w:t>
      </w:r>
      <w:r w:rsidRPr="0044437C">
        <w:rPr>
          <w:lang w:eastAsia="zh-TW"/>
        </w:rPr>
        <w:t>B</w:t>
      </w:r>
      <w:r w:rsidRPr="0044437C">
        <w:rPr>
          <w:lang w:eastAsia="zh-CN"/>
        </w:rPr>
        <w:t>.3.</w:t>
      </w:r>
    </w:p>
    <w:p w14:paraId="43781861" w14:textId="77777777" w:rsidR="00524A5D" w:rsidRPr="0044437C" w:rsidRDefault="00000000">
      <w:pPr>
        <w:pStyle w:val="H6"/>
      </w:pPr>
      <w:bookmarkStart w:id="565" w:name="MCCQCTEMPBM_00000103"/>
      <w:bookmarkEnd w:id="564"/>
      <w:r w:rsidRPr="0044437C">
        <w:t>6.2B.4.4</w:t>
      </w:r>
      <w:r w:rsidRPr="0044437C">
        <w:tab/>
        <w:t>Test description</w:t>
      </w:r>
    </w:p>
    <w:p w14:paraId="714C1ADA" w14:textId="77777777" w:rsidR="00524A5D" w:rsidRPr="0044437C" w:rsidRDefault="00000000">
      <w:pPr>
        <w:pStyle w:val="H6"/>
      </w:pPr>
      <w:bookmarkStart w:id="566" w:name="MCCQCTEMPBM_00000104"/>
      <w:bookmarkEnd w:id="565"/>
      <w:r w:rsidRPr="0044437C">
        <w:t>6.2B.4.4.1</w:t>
      </w:r>
      <w:r w:rsidRPr="0044437C">
        <w:tab/>
        <w:t>Initial conditions</w:t>
      </w:r>
    </w:p>
    <w:bookmarkEnd w:id="566"/>
    <w:p w14:paraId="0FAF005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7AC55FB" w14:textId="77777777" w:rsidR="00524A5D" w:rsidRPr="0044437C" w:rsidRDefault="00000000">
      <w:pPr>
        <w:rPr>
          <w:lang w:eastAsia="ja-JP"/>
        </w:rPr>
      </w:pPr>
      <w:r w:rsidRPr="0044437C">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sidRPr="0044437C">
        <w:rPr>
          <w:lang w:eastAsia="ja-JP"/>
        </w:rPr>
        <w:t>s</w:t>
      </w:r>
      <w:r w:rsidRPr="0044437C">
        <w:t>) are specified in A.2.4</w:t>
      </w:r>
      <w:r w:rsidRPr="0044437C">
        <w:rPr>
          <w:lang w:eastAsia="ja-JP"/>
        </w:rPr>
        <w:t xml:space="preserve">. </w:t>
      </w:r>
      <w:r w:rsidRPr="0044437C">
        <w:rPr>
          <w:rFonts w:cs="v5.0.0"/>
          <w:lang w:eastAsia="ja-JP"/>
        </w:rPr>
        <w:t>Configurations of NPDSCH and NPDCCH</w:t>
      </w:r>
      <w:r w:rsidRPr="0044437C">
        <w:rPr>
          <w:rFonts w:cs="v5.0.0"/>
        </w:rPr>
        <w:t xml:space="preserve"> </w:t>
      </w:r>
      <w:r w:rsidRPr="0044437C">
        <w:rPr>
          <w:rFonts w:cs="v5.0.0"/>
          <w:lang w:eastAsia="ja-JP"/>
        </w:rPr>
        <w:t xml:space="preserve">before measurement are specified in </w:t>
      </w:r>
      <w:r w:rsidRPr="0044437C">
        <w:rPr>
          <w:rFonts w:cs="v5.0.0"/>
          <w:lang w:eastAsia="zh-CN"/>
        </w:rPr>
        <w:t>Annex C.2</w:t>
      </w:r>
      <w:r w:rsidRPr="0044437C">
        <w:rPr>
          <w:rFonts w:cs="v5.0.0"/>
          <w:lang w:eastAsia="ja-JP"/>
        </w:rPr>
        <w:t>.</w:t>
      </w:r>
    </w:p>
    <w:p w14:paraId="396B5241" w14:textId="77777777" w:rsidR="00524A5D" w:rsidRPr="0044437C" w:rsidRDefault="00000000">
      <w:pPr>
        <w:pStyle w:val="TH"/>
        <w:rPr>
          <w:lang w:eastAsia="zh-CN"/>
        </w:rPr>
      </w:pPr>
      <w:r w:rsidRPr="0044437C">
        <w:t>Table 6.2B.4.4.1-1: Test Configuration T</w:t>
      </w:r>
      <w:r w:rsidRPr="0044437C">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rsidRPr="0044437C" w14:paraId="4A653E01" w14:textId="77777777">
        <w:trPr>
          <w:cantSplit/>
          <w:jc w:val="center"/>
        </w:trPr>
        <w:tc>
          <w:tcPr>
            <w:tcW w:w="9006" w:type="dxa"/>
            <w:gridSpan w:val="5"/>
          </w:tcPr>
          <w:p w14:paraId="653F59CF" w14:textId="77777777" w:rsidR="00524A5D" w:rsidRPr="0044437C" w:rsidRDefault="00000000">
            <w:pPr>
              <w:pStyle w:val="TAH"/>
            </w:pPr>
            <w:r w:rsidRPr="0044437C">
              <w:t>Initial Conditions</w:t>
            </w:r>
          </w:p>
        </w:tc>
      </w:tr>
      <w:tr w:rsidR="00524A5D" w:rsidRPr="0044437C" w14:paraId="7CB3B4EF" w14:textId="77777777">
        <w:trPr>
          <w:cantSplit/>
          <w:jc w:val="center"/>
        </w:trPr>
        <w:tc>
          <w:tcPr>
            <w:tcW w:w="3512" w:type="dxa"/>
            <w:gridSpan w:val="2"/>
          </w:tcPr>
          <w:p w14:paraId="2908841B"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6C0CE2F"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494" w:type="dxa"/>
            <w:gridSpan w:val="3"/>
          </w:tcPr>
          <w:p w14:paraId="6DB2BAC3" w14:textId="77777777" w:rsidR="00524A5D" w:rsidRPr="0044437C" w:rsidRDefault="00000000">
            <w:pPr>
              <w:pStyle w:val="TAL"/>
              <w:rPr>
                <w:lang w:eastAsia="zh-CN"/>
              </w:rPr>
            </w:pPr>
            <w:r w:rsidRPr="0044437C">
              <w:t>Normal</w:t>
            </w:r>
          </w:p>
        </w:tc>
      </w:tr>
      <w:tr w:rsidR="00524A5D" w:rsidRPr="0044437C" w14:paraId="7F9CBBB6" w14:textId="77777777">
        <w:trPr>
          <w:cantSplit/>
          <w:jc w:val="center"/>
        </w:trPr>
        <w:tc>
          <w:tcPr>
            <w:tcW w:w="3512" w:type="dxa"/>
            <w:gridSpan w:val="2"/>
          </w:tcPr>
          <w:p w14:paraId="15313CD2"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1CF711D8" w14:textId="77777777" w:rsidR="00524A5D" w:rsidRPr="0044437C" w:rsidRDefault="00000000">
            <w:pPr>
              <w:pStyle w:val="TAL"/>
            </w:pPr>
            <w:r w:rsidRPr="0044437C">
              <w:rPr>
                <w:rFonts w:eastAsia="Microsoft YaHei" w:cs="Arial"/>
                <w:szCs w:val="18"/>
                <w:lang w:eastAsia="zh-CN"/>
              </w:rPr>
              <w:t>TS 36.508 [12] subclause 8.1.3.1</w:t>
            </w:r>
          </w:p>
        </w:tc>
        <w:tc>
          <w:tcPr>
            <w:tcW w:w="5494" w:type="dxa"/>
            <w:gridSpan w:val="3"/>
          </w:tcPr>
          <w:p w14:paraId="4D743EDE" w14:textId="6B814326" w:rsidR="00524A5D" w:rsidRPr="0044437C" w:rsidRDefault="000809DB">
            <w:pPr>
              <w:pStyle w:val="TAL"/>
            </w:pPr>
            <w:r w:rsidRPr="0044437C">
              <w:rPr>
                <w:rFonts w:eastAsia="Microsoft YaHei" w:cs="Arial"/>
                <w:szCs w:val="18"/>
                <w:lang w:eastAsia="zh-CN"/>
              </w:rPr>
              <w:t>Mid range</w:t>
            </w:r>
          </w:p>
        </w:tc>
      </w:tr>
      <w:tr w:rsidR="00524A5D" w:rsidRPr="0044437C" w14:paraId="60C9361F" w14:textId="77777777">
        <w:trPr>
          <w:cantSplit/>
          <w:jc w:val="center"/>
        </w:trPr>
        <w:tc>
          <w:tcPr>
            <w:tcW w:w="9006" w:type="dxa"/>
            <w:gridSpan w:val="5"/>
          </w:tcPr>
          <w:p w14:paraId="3ADA38FE" w14:textId="77777777" w:rsidR="00524A5D" w:rsidRPr="0044437C" w:rsidRDefault="00000000">
            <w:pPr>
              <w:pStyle w:val="TAL"/>
              <w:jc w:val="center"/>
              <w:rPr>
                <w:b/>
              </w:rPr>
            </w:pPr>
            <w:r w:rsidRPr="0044437C">
              <w:rPr>
                <w:b/>
              </w:rPr>
              <w:t>Test Parameters</w:t>
            </w:r>
          </w:p>
        </w:tc>
      </w:tr>
      <w:tr w:rsidR="00524A5D" w:rsidRPr="0044437C" w14:paraId="03D65857" w14:textId="77777777">
        <w:trPr>
          <w:cantSplit/>
          <w:jc w:val="center"/>
        </w:trPr>
        <w:tc>
          <w:tcPr>
            <w:tcW w:w="1526" w:type="dxa"/>
            <w:tcBorders>
              <w:bottom w:val="nil"/>
            </w:tcBorders>
          </w:tcPr>
          <w:p w14:paraId="222E38E7"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Pr="0044437C" w:rsidRDefault="00000000">
            <w:pPr>
              <w:pStyle w:val="TAL"/>
              <w:jc w:val="center"/>
              <w:rPr>
                <w:b/>
              </w:rPr>
            </w:pPr>
            <w:r w:rsidRPr="0044437C">
              <w:rPr>
                <w:b/>
              </w:rPr>
              <w:t>Downlink Configuration</w:t>
            </w:r>
          </w:p>
        </w:tc>
        <w:tc>
          <w:tcPr>
            <w:tcW w:w="5494" w:type="dxa"/>
            <w:gridSpan w:val="3"/>
          </w:tcPr>
          <w:p w14:paraId="3FF70DB9" w14:textId="77777777" w:rsidR="00524A5D" w:rsidRPr="0044437C" w:rsidRDefault="00000000">
            <w:pPr>
              <w:pStyle w:val="TAL"/>
              <w:jc w:val="center"/>
              <w:rPr>
                <w:b/>
                <w:lang w:eastAsia="zh-CN"/>
              </w:rPr>
            </w:pPr>
            <w:r w:rsidRPr="0044437C">
              <w:rPr>
                <w:b/>
              </w:rPr>
              <w:t>Uplink Configuration</w:t>
            </w:r>
          </w:p>
        </w:tc>
      </w:tr>
      <w:tr w:rsidR="00524A5D" w:rsidRPr="0044437C" w14:paraId="15114EC0" w14:textId="77777777">
        <w:trPr>
          <w:cantSplit/>
          <w:jc w:val="center"/>
        </w:trPr>
        <w:tc>
          <w:tcPr>
            <w:tcW w:w="1526" w:type="dxa"/>
            <w:tcBorders>
              <w:top w:val="nil"/>
            </w:tcBorders>
          </w:tcPr>
          <w:p w14:paraId="5107A4D2" w14:textId="77777777" w:rsidR="00524A5D" w:rsidRPr="0044437C" w:rsidRDefault="00524A5D">
            <w:pPr>
              <w:pStyle w:val="TAL"/>
              <w:jc w:val="center"/>
            </w:pPr>
          </w:p>
        </w:tc>
        <w:tc>
          <w:tcPr>
            <w:tcW w:w="1986" w:type="dxa"/>
            <w:tcBorders>
              <w:bottom w:val="nil"/>
            </w:tcBorders>
          </w:tcPr>
          <w:p w14:paraId="2D4AF45E" w14:textId="77777777" w:rsidR="00524A5D" w:rsidRPr="0044437C" w:rsidRDefault="00000000">
            <w:pPr>
              <w:pStyle w:val="TAL"/>
              <w:jc w:val="center"/>
              <w:rPr>
                <w:lang w:eastAsia="zh-CN"/>
              </w:rPr>
            </w:pPr>
            <w:r w:rsidRPr="0044437C">
              <w:t>N/A</w:t>
            </w:r>
          </w:p>
        </w:tc>
        <w:tc>
          <w:tcPr>
            <w:tcW w:w="1841" w:type="dxa"/>
          </w:tcPr>
          <w:p w14:paraId="2F8D7917" w14:textId="77777777" w:rsidR="00524A5D" w:rsidRPr="0044437C" w:rsidRDefault="00000000">
            <w:pPr>
              <w:pStyle w:val="TAH"/>
            </w:pPr>
            <w:r w:rsidRPr="0044437C">
              <w:rPr>
                <w:rFonts w:eastAsia="Microsoft YaHei"/>
                <w:lang w:eastAsia="zh-CN"/>
              </w:rPr>
              <w:t>Modulation</w:t>
            </w:r>
          </w:p>
        </w:tc>
        <w:tc>
          <w:tcPr>
            <w:tcW w:w="1701" w:type="dxa"/>
          </w:tcPr>
          <w:p w14:paraId="616B3102"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684408C5"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5B81108A" w14:textId="77777777">
        <w:trPr>
          <w:cantSplit/>
          <w:jc w:val="center"/>
        </w:trPr>
        <w:tc>
          <w:tcPr>
            <w:tcW w:w="1526" w:type="dxa"/>
          </w:tcPr>
          <w:p w14:paraId="5406E5C7" w14:textId="77777777" w:rsidR="00524A5D" w:rsidRPr="0044437C" w:rsidRDefault="00000000">
            <w:pPr>
              <w:pStyle w:val="TAC"/>
            </w:pPr>
            <w:r w:rsidRPr="0044437C">
              <w:rPr>
                <w:lang w:eastAsia="zh-CN"/>
              </w:rPr>
              <w:t>1</w:t>
            </w:r>
          </w:p>
        </w:tc>
        <w:tc>
          <w:tcPr>
            <w:tcW w:w="1986" w:type="dxa"/>
            <w:tcBorders>
              <w:top w:val="nil"/>
              <w:bottom w:val="nil"/>
            </w:tcBorders>
          </w:tcPr>
          <w:p w14:paraId="27A9EED1" w14:textId="77777777" w:rsidR="00524A5D" w:rsidRPr="0044437C" w:rsidRDefault="00524A5D">
            <w:pPr>
              <w:pStyle w:val="TAC"/>
            </w:pPr>
          </w:p>
        </w:tc>
        <w:tc>
          <w:tcPr>
            <w:tcW w:w="1841" w:type="dxa"/>
          </w:tcPr>
          <w:p w14:paraId="3D3B9481"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31BCE4C4" w14:textId="77777777" w:rsidR="00524A5D" w:rsidRPr="0044437C" w:rsidRDefault="00000000">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36A10D1E" w14:textId="77777777" w:rsidR="00524A5D" w:rsidRPr="0044437C" w:rsidRDefault="00000000">
            <w:pPr>
              <w:pStyle w:val="TAC"/>
              <w:rPr>
                <w:rFonts w:eastAsia="Microsoft YaHei" w:cs="Arial"/>
                <w:szCs w:val="18"/>
                <w:lang w:eastAsia="zh-CN"/>
              </w:rPr>
            </w:pPr>
            <w:r w:rsidRPr="0044437C">
              <w:rPr>
                <w:lang w:eastAsia="zh-CN"/>
              </w:rPr>
              <w:t>3.75</w:t>
            </w:r>
          </w:p>
        </w:tc>
      </w:tr>
      <w:tr w:rsidR="00524A5D" w:rsidRPr="0044437C" w14:paraId="3783C716" w14:textId="77777777">
        <w:trPr>
          <w:cantSplit/>
          <w:jc w:val="center"/>
        </w:trPr>
        <w:tc>
          <w:tcPr>
            <w:tcW w:w="1526" w:type="dxa"/>
          </w:tcPr>
          <w:p w14:paraId="01645368" w14:textId="77777777" w:rsidR="00524A5D" w:rsidRPr="0044437C" w:rsidRDefault="00000000">
            <w:pPr>
              <w:pStyle w:val="TAC"/>
            </w:pPr>
            <w:r w:rsidRPr="0044437C">
              <w:rPr>
                <w:lang w:eastAsia="zh-CN"/>
              </w:rPr>
              <w:t>2</w:t>
            </w:r>
          </w:p>
        </w:tc>
        <w:tc>
          <w:tcPr>
            <w:tcW w:w="1986" w:type="dxa"/>
            <w:tcBorders>
              <w:top w:val="nil"/>
              <w:bottom w:val="nil"/>
            </w:tcBorders>
          </w:tcPr>
          <w:p w14:paraId="00E06506" w14:textId="77777777" w:rsidR="00524A5D" w:rsidRPr="0044437C" w:rsidRDefault="00524A5D">
            <w:pPr>
              <w:pStyle w:val="TAC"/>
            </w:pPr>
          </w:p>
        </w:tc>
        <w:tc>
          <w:tcPr>
            <w:tcW w:w="1841" w:type="dxa"/>
          </w:tcPr>
          <w:p w14:paraId="3B90390D"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26E96A98" w14:textId="77777777" w:rsidR="00524A5D" w:rsidRPr="0044437C" w:rsidRDefault="00000000">
            <w:pPr>
              <w:pStyle w:val="TAC"/>
              <w:rPr>
                <w:rFonts w:eastAsia="Microsoft YaHei" w:cs="Arial"/>
                <w:szCs w:val="18"/>
                <w:lang w:eastAsia="zh-CN"/>
              </w:rPr>
            </w:pPr>
            <w:r w:rsidRPr="0044437C">
              <w:rPr>
                <w:lang w:eastAsia="zh-CN"/>
              </w:rPr>
              <w:t>1@47</w:t>
            </w:r>
          </w:p>
        </w:tc>
        <w:tc>
          <w:tcPr>
            <w:tcW w:w="1952" w:type="dxa"/>
          </w:tcPr>
          <w:p w14:paraId="63AB23A8" w14:textId="77777777" w:rsidR="00524A5D" w:rsidRPr="0044437C" w:rsidRDefault="00000000">
            <w:pPr>
              <w:pStyle w:val="TAC"/>
              <w:rPr>
                <w:rFonts w:eastAsia="Microsoft YaHei" w:cs="Arial"/>
                <w:szCs w:val="18"/>
                <w:lang w:eastAsia="zh-CN"/>
              </w:rPr>
            </w:pPr>
            <w:r w:rsidRPr="0044437C">
              <w:rPr>
                <w:lang w:eastAsia="zh-CN"/>
              </w:rPr>
              <w:t>3.75</w:t>
            </w:r>
          </w:p>
        </w:tc>
      </w:tr>
      <w:tr w:rsidR="00524A5D" w:rsidRPr="0044437C" w14:paraId="1DC91606" w14:textId="77777777">
        <w:trPr>
          <w:cantSplit/>
          <w:jc w:val="center"/>
        </w:trPr>
        <w:tc>
          <w:tcPr>
            <w:tcW w:w="1526" w:type="dxa"/>
          </w:tcPr>
          <w:p w14:paraId="557975C7" w14:textId="77777777" w:rsidR="00524A5D" w:rsidRPr="0044437C" w:rsidRDefault="00000000">
            <w:pPr>
              <w:pStyle w:val="TAC"/>
              <w:rPr>
                <w:lang w:eastAsia="zh-CN"/>
              </w:rPr>
            </w:pPr>
            <w:r w:rsidRPr="0044437C">
              <w:rPr>
                <w:lang w:eastAsia="zh-CN"/>
              </w:rPr>
              <w:t>3</w:t>
            </w:r>
          </w:p>
        </w:tc>
        <w:tc>
          <w:tcPr>
            <w:tcW w:w="1986" w:type="dxa"/>
            <w:tcBorders>
              <w:top w:val="nil"/>
              <w:bottom w:val="nil"/>
            </w:tcBorders>
          </w:tcPr>
          <w:p w14:paraId="2FA82484" w14:textId="77777777" w:rsidR="00524A5D" w:rsidRPr="0044437C" w:rsidRDefault="00524A5D">
            <w:pPr>
              <w:pStyle w:val="TAC"/>
            </w:pPr>
          </w:p>
        </w:tc>
        <w:tc>
          <w:tcPr>
            <w:tcW w:w="1841" w:type="dxa"/>
          </w:tcPr>
          <w:p w14:paraId="608DB1E5"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36EE8525" w14:textId="77777777" w:rsidR="00524A5D" w:rsidRPr="0044437C" w:rsidRDefault="00000000">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7776A5F1"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09941814" w14:textId="77777777">
        <w:trPr>
          <w:cantSplit/>
          <w:jc w:val="center"/>
        </w:trPr>
        <w:tc>
          <w:tcPr>
            <w:tcW w:w="1526" w:type="dxa"/>
          </w:tcPr>
          <w:p w14:paraId="465EA73E" w14:textId="77777777" w:rsidR="00524A5D" w:rsidRPr="0044437C" w:rsidRDefault="00000000">
            <w:pPr>
              <w:pStyle w:val="TAC"/>
              <w:rPr>
                <w:lang w:eastAsia="zh-CN"/>
              </w:rPr>
            </w:pPr>
            <w:r w:rsidRPr="0044437C">
              <w:rPr>
                <w:lang w:eastAsia="zh-CN"/>
              </w:rPr>
              <w:t>4</w:t>
            </w:r>
          </w:p>
        </w:tc>
        <w:tc>
          <w:tcPr>
            <w:tcW w:w="1986" w:type="dxa"/>
            <w:tcBorders>
              <w:top w:val="nil"/>
              <w:bottom w:val="nil"/>
            </w:tcBorders>
          </w:tcPr>
          <w:p w14:paraId="3842BECE" w14:textId="77777777" w:rsidR="00524A5D" w:rsidRPr="0044437C" w:rsidRDefault="00524A5D">
            <w:pPr>
              <w:pStyle w:val="TAC"/>
            </w:pPr>
          </w:p>
        </w:tc>
        <w:tc>
          <w:tcPr>
            <w:tcW w:w="1841" w:type="dxa"/>
          </w:tcPr>
          <w:p w14:paraId="739EB109"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29FA9C0F" w14:textId="77777777" w:rsidR="00524A5D" w:rsidRPr="0044437C" w:rsidRDefault="00000000">
            <w:pPr>
              <w:pStyle w:val="TAC"/>
              <w:rPr>
                <w:rFonts w:eastAsia="Microsoft YaHei" w:cs="Arial"/>
                <w:szCs w:val="18"/>
                <w:lang w:eastAsia="zh-CN"/>
              </w:rPr>
            </w:pPr>
            <w:r w:rsidRPr="0044437C">
              <w:rPr>
                <w:lang w:eastAsia="zh-CN"/>
              </w:rPr>
              <w:t>1@11</w:t>
            </w:r>
          </w:p>
        </w:tc>
        <w:tc>
          <w:tcPr>
            <w:tcW w:w="1952" w:type="dxa"/>
          </w:tcPr>
          <w:p w14:paraId="0E41B39C"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1DC3C8A1" w14:textId="77777777">
        <w:trPr>
          <w:cantSplit/>
          <w:jc w:val="center"/>
        </w:trPr>
        <w:tc>
          <w:tcPr>
            <w:tcW w:w="1526" w:type="dxa"/>
          </w:tcPr>
          <w:p w14:paraId="116C77C8" w14:textId="77777777" w:rsidR="00524A5D" w:rsidRPr="0044437C" w:rsidRDefault="00000000">
            <w:pPr>
              <w:pStyle w:val="TAC"/>
              <w:rPr>
                <w:lang w:eastAsia="zh-CN"/>
              </w:rPr>
            </w:pPr>
            <w:r w:rsidRPr="0044437C">
              <w:rPr>
                <w:lang w:eastAsia="zh-CN"/>
              </w:rPr>
              <w:t xml:space="preserve">5 </w:t>
            </w:r>
            <w:r w:rsidRPr="0044437C">
              <w:rPr>
                <w:rFonts w:cs="Arial"/>
                <w:lang w:eastAsia="zh-CN"/>
              </w:rPr>
              <w:t>(</w:t>
            </w:r>
            <w:r w:rsidRPr="0044437C">
              <w:rPr>
                <w:rFonts w:eastAsia="Microsoft YaHei" w:cs="Arial"/>
                <w:szCs w:val="18"/>
                <w:lang w:eastAsia="zh-CN"/>
              </w:rPr>
              <w:t>Note 1</w:t>
            </w:r>
            <w:r w:rsidRPr="0044437C">
              <w:rPr>
                <w:rFonts w:cs="Arial"/>
                <w:lang w:eastAsia="zh-CN"/>
              </w:rPr>
              <w:t>)</w:t>
            </w:r>
          </w:p>
        </w:tc>
        <w:tc>
          <w:tcPr>
            <w:tcW w:w="1986" w:type="dxa"/>
            <w:tcBorders>
              <w:top w:val="nil"/>
              <w:bottom w:val="nil"/>
            </w:tcBorders>
          </w:tcPr>
          <w:p w14:paraId="093BF632" w14:textId="77777777" w:rsidR="00524A5D" w:rsidRPr="0044437C" w:rsidRDefault="00524A5D">
            <w:pPr>
              <w:pStyle w:val="TAC"/>
            </w:pPr>
          </w:p>
        </w:tc>
        <w:tc>
          <w:tcPr>
            <w:tcW w:w="1841" w:type="dxa"/>
          </w:tcPr>
          <w:p w14:paraId="5C609B07"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01284499" w14:textId="77777777" w:rsidR="00524A5D" w:rsidRPr="0044437C" w:rsidRDefault="00000000">
            <w:pPr>
              <w:pStyle w:val="TAC"/>
              <w:rPr>
                <w:rFonts w:eastAsia="Microsoft YaHei" w:cs="Arial"/>
                <w:szCs w:val="18"/>
                <w:lang w:eastAsia="zh-CN"/>
              </w:rPr>
            </w:pPr>
            <w:r w:rsidRPr="0044437C">
              <w:rPr>
                <w:lang w:eastAsia="zh-CN"/>
              </w:rPr>
              <w:t>12@0</w:t>
            </w:r>
          </w:p>
        </w:tc>
        <w:tc>
          <w:tcPr>
            <w:tcW w:w="1952" w:type="dxa"/>
          </w:tcPr>
          <w:p w14:paraId="00DC4806"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10263EC3" w14:textId="77777777">
        <w:trPr>
          <w:cantSplit/>
          <w:jc w:val="center"/>
        </w:trPr>
        <w:tc>
          <w:tcPr>
            <w:tcW w:w="9006" w:type="dxa"/>
            <w:gridSpan w:val="5"/>
          </w:tcPr>
          <w:p w14:paraId="7AF47B2C" w14:textId="77777777" w:rsidR="00524A5D" w:rsidRPr="0044437C" w:rsidRDefault="00000000">
            <w:pPr>
              <w:pStyle w:val="TAN"/>
              <w:rPr>
                <w:rFonts w:eastAsiaTheme="minorEastAsia"/>
                <w:lang w:eastAsia="zh-CN"/>
              </w:rPr>
            </w:pPr>
            <w:r w:rsidRPr="0044437C">
              <w:rPr>
                <w:rFonts w:eastAsiaTheme="minorEastAsia"/>
                <w:lang w:eastAsia="zh-CN"/>
              </w:rPr>
              <w:t>NOTE 1:</w:t>
            </w:r>
            <w:r w:rsidRPr="0044437C">
              <w:rPr>
                <w:rFonts w:eastAsiaTheme="minorEastAsia"/>
                <w:lang w:eastAsia="zh-CN"/>
              </w:rPr>
              <w:tab/>
            </w:r>
            <w:r w:rsidRPr="0044437C">
              <w:rPr>
                <w:rFonts w:eastAsia="Microsoft YaHei" w:cs="Arial"/>
                <w:szCs w:val="18"/>
                <w:lang w:eastAsia="zh-CN"/>
              </w:rPr>
              <w:t>Applicable to UE supporting UL multi-tone transmissions.</w:t>
            </w:r>
          </w:p>
        </w:tc>
      </w:tr>
    </w:tbl>
    <w:p w14:paraId="26426CC6" w14:textId="77777777" w:rsidR="00524A5D" w:rsidRPr="0044437C" w:rsidRDefault="00524A5D">
      <w:pPr>
        <w:rPr>
          <w:lang w:eastAsia="zh-CN"/>
        </w:rPr>
      </w:pPr>
    </w:p>
    <w:p w14:paraId="5D53A8AB" w14:textId="77777777" w:rsidR="00524A5D" w:rsidRPr="0044437C" w:rsidRDefault="00000000">
      <w:pPr>
        <w:pStyle w:val="B1"/>
        <w:overflowPunct w:val="0"/>
        <w:autoSpaceDE w:val="0"/>
        <w:autoSpaceDN w:val="0"/>
        <w:adjustRightInd w:val="0"/>
        <w:contextualSpacing w:val="0"/>
        <w:textAlignment w:val="baseline"/>
        <w:rPr>
          <w:lang w:eastAsia="zh-CN"/>
        </w:rPr>
      </w:pPr>
      <w:r w:rsidRPr="0044437C">
        <w:t>1.</w:t>
      </w:r>
      <w:r w:rsidRPr="0044437C">
        <w:tab/>
        <w:t>Connect the SS to the UE antenna connectors as shown in TS 36.508 [12] Annex A, in Figure A.3 using only main UE Tx/Rx antenna.</w:t>
      </w:r>
    </w:p>
    <w:p w14:paraId="6D7A7F8F"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0F7C902E" w14:textId="77777777" w:rsidR="00524A5D" w:rsidRPr="0044437C" w:rsidRDefault="00000000">
      <w:pPr>
        <w:pStyle w:val="B1"/>
        <w:overflowPunct w:val="0"/>
        <w:autoSpaceDE w:val="0"/>
        <w:autoSpaceDN w:val="0"/>
        <w:adjustRightInd w:val="0"/>
        <w:contextualSpacing w:val="0"/>
        <w:textAlignment w:val="baseline"/>
        <w:rPr>
          <w:lang w:eastAsia="ko-KR"/>
        </w:rPr>
      </w:pPr>
      <w:r w:rsidRPr="0044437C">
        <w:t>3.</w:t>
      </w:r>
      <w:r w:rsidRPr="0044437C">
        <w:tab/>
        <w:t>Downlink signals are initially set up according to Annex C, and uplink signals according to Annex H.</w:t>
      </w:r>
    </w:p>
    <w:p w14:paraId="38B3F8AC"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The UL Reference Measurement channel is set according to Table 6.2B.4.4.1-1</w:t>
      </w:r>
    </w:p>
    <w:p w14:paraId="6B57AEA8"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Propagation conditions are set according to Annex B.0.</w:t>
      </w:r>
    </w:p>
    <w:p w14:paraId="1DD44A82"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43B3138" w14:textId="77777777" w:rsidR="00524A5D" w:rsidRPr="0044437C" w:rsidRDefault="00000000">
      <w:pPr>
        <w:pStyle w:val="B1"/>
        <w:overflowPunct w:val="0"/>
        <w:autoSpaceDE w:val="0"/>
        <w:autoSpaceDN w:val="0"/>
        <w:adjustRightInd w:val="0"/>
        <w:contextualSpacing w:val="0"/>
        <w:textAlignment w:val="baseline"/>
      </w:pPr>
      <w:r w:rsidRPr="0044437C">
        <w:lastRenderedPageBreak/>
        <w:t>7.</w:t>
      </w:r>
      <w:r w:rsidRPr="0044437C">
        <w:tab/>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1DDC22F0"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t>8.</w:t>
      </w:r>
      <w:r w:rsidRPr="0044437C">
        <w:tab/>
        <w:t>Deactivate UE prediction of satellite trajectory by any preconfigured means</w:t>
      </w:r>
      <w:r w:rsidRPr="0044437C">
        <w:rPr>
          <w:rFonts w:eastAsia="SimSun"/>
          <w:lang w:eastAsia="zh-CN"/>
        </w:rPr>
        <w:t>.</w:t>
      </w:r>
    </w:p>
    <w:p w14:paraId="213512C1" w14:textId="77777777" w:rsidR="00524A5D" w:rsidRPr="0044437C" w:rsidRDefault="00000000">
      <w:pPr>
        <w:pStyle w:val="B1"/>
        <w:overflowPunct w:val="0"/>
        <w:autoSpaceDE w:val="0"/>
        <w:autoSpaceDN w:val="0"/>
        <w:adjustRightInd w:val="0"/>
        <w:contextualSpacing w:val="0"/>
        <w:textAlignment w:val="baseline"/>
      </w:pPr>
      <w:r w:rsidRPr="0044437C">
        <w:t>9.</w:t>
      </w:r>
      <w:r w:rsidRPr="0044437C">
        <w:tab/>
        <w:t>Ensure the UE is in State 2A-NB with CP CIoT Optimisation according to TS 36.508 [12] clause 8.1.5. Message contents are defined in clause 6.2B.4.4.3.</w:t>
      </w:r>
    </w:p>
    <w:p w14:paraId="0C1D271F" w14:textId="77777777" w:rsidR="00524A5D" w:rsidRPr="0044437C" w:rsidRDefault="00000000">
      <w:pPr>
        <w:pStyle w:val="H6"/>
      </w:pPr>
      <w:bookmarkStart w:id="567" w:name="MCCQCTEMPBM_00000105"/>
      <w:r w:rsidRPr="0044437C">
        <w:t>6.2B.4.4.2</w:t>
      </w:r>
      <w:r w:rsidRPr="0044437C">
        <w:tab/>
        <w:t>Test procedure</w:t>
      </w:r>
    </w:p>
    <w:bookmarkEnd w:id="567"/>
    <w:p w14:paraId="55727BCB"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rPr>
          <w:lang w:eastAsia="ko-KR"/>
        </w:rPr>
        <w:tab/>
      </w:r>
      <w:r w:rsidRPr="0044437C">
        <w:t>S</w:t>
      </w:r>
      <w:r w:rsidRPr="0044437C">
        <w:rPr>
          <w:lang w:eastAsia="zh-CN"/>
        </w:rPr>
        <w:t xml:space="preserve">S sends uplink scheduling information for UL HARQ process via NPDCCH DCI format N0 for C_RNTI to schedule the UL RMC according to Table </w:t>
      </w:r>
      <w:r w:rsidRPr="0044437C">
        <w:t>6.2B.4.4.1-1. Since the UE has no payload and no loopback data to send the UE sends uplink MAC padding bits on the UL RMC.</w:t>
      </w:r>
    </w:p>
    <w:p w14:paraId="2404090B"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r>
      <w:r w:rsidRPr="0044437C">
        <w:rPr>
          <w:lang w:eastAsia="zh-CN"/>
        </w:rPr>
        <w:t>Configure</w:t>
      </w:r>
      <w:r w:rsidRPr="0044437C">
        <w:t xml:space="preserve"> UE </w:t>
      </w:r>
      <w:r w:rsidRPr="0044437C">
        <w:rPr>
          <w:lang w:eastAsia="zh-CN"/>
        </w:rPr>
        <w:t>to</w:t>
      </w:r>
      <w:r w:rsidRPr="0044437C">
        <w:t xml:space="preserve"> transmit NPUSCH with the Pumax level of</w:t>
      </w:r>
      <w:r w:rsidRPr="0044437C">
        <w:rPr>
          <w:lang w:eastAsia="zh-CN"/>
        </w:rPr>
        <w:t xml:space="preserve"> each</w:t>
      </w:r>
      <w:r w:rsidRPr="0044437C">
        <w:t xml:space="preserve"> test point</w:t>
      </w:r>
      <w:r w:rsidRPr="0044437C">
        <w:rPr>
          <w:lang w:eastAsia="zh-CN"/>
        </w:rPr>
        <w:t>s</w:t>
      </w:r>
      <w:r w:rsidRPr="0044437C">
        <w:t>.</w:t>
      </w:r>
    </w:p>
    <w:p w14:paraId="49DBACDC" w14:textId="77777777" w:rsidR="00524A5D" w:rsidRPr="0044437C" w:rsidRDefault="00000000">
      <w:pPr>
        <w:pStyle w:val="B1"/>
        <w:overflowPunct w:val="0"/>
        <w:autoSpaceDE w:val="0"/>
        <w:autoSpaceDN w:val="0"/>
        <w:adjustRightInd w:val="0"/>
        <w:contextualSpacing w:val="0"/>
        <w:textAlignment w:val="baseline"/>
        <w:rPr>
          <w:lang w:eastAsia="zh-CN"/>
        </w:rPr>
      </w:pPr>
      <w:r w:rsidRPr="0044437C">
        <w:t>3.</w:t>
      </w:r>
      <w:r w:rsidRPr="0044437C">
        <w:rPr>
          <w:lang w:eastAsia="ko-KR"/>
        </w:rPr>
        <w:tab/>
        <w:t>Measure the mean power of the UE in the channel bandwidth for each test point in table 6.2B.4.4-1 a</w:t>
      </w:r>
      <w:r w:rsidRPr="0044437C">
        <w:t xml:space="preserve">ccording to the test configuration from </w:t>
      </w:r>
      <w:r w:rsidRPr="0044437C">
        <w:rPr>
          <w:lang w:eastAsia="ko-KR"/>
        </w:rPr>
        <w:t>table 6.2B.4.4-1</w:t>
      </w:r>
      <w:r w:rsidRPr="0044437C">
        <w:t>. The period of measurement shall be at least continuous duration of</w:t>
      </w:r>
      <w:r w:rsidRPr="0044437C">
        <w:rPr>
          <w:b/>
        </w:rPr>
        <w:t xml:space="preserve"> </w:t>
      </w:r>
      <w:r w:rsidRPr="0044437C">
        <w:t>one sub-frame</w:t>
      </w:r>
      <w:r w:rsidRPr="0044437C">
        <w:rPr>
          <w:b/>
        </w:rPr>
        <w:t xml:space="preserve"> (</w:t>
      </w:r>
      <w:r w:rsidRPr="0044437C">
        <w:t>1ms) for 15 KHz channel spacing, and at least a 2ms slot (excluding the 2304Ts gap when UE is not transmitting) respectively for the 3.75 KHz channel spacing. For TDD slots with transient periods are not under test.</w:t>
      </w:r>
    </w:p>
    <w:p w14:paraId="0B8340CD" w14:textId="77777777" w:rsidR="00524A5D" w:rsidRPr="0044437C" w:rsidRDefault="00000000">
      <w:pPr>
        <w:pStyle w:val="H6"/>
      </w:pPr>
      <w:bookmarkStart w:id="568" w:name="MCCQCTEMPBM_00000106"/>
      <w:r w:rsidRPr="0044437C">
        <w:t>6.2B.4.4.3</w:t>
      </w:r>
      <w:r w:rsidRPr="0044437C">
        <w:tab/>
        <w:t>Message contents</w:t>
      </w:r>
    </w:p>
    <w:bookmarkEnd w:id="568"/>
    <w:p w14:paraId="4559B9E3" w14:textId="77777777" w:rsidR="00524A5D" w:rsidRPr="0044437C" w:rsidRDefault="00000000">
      <w:pPr>
        <w:rPr>
          <w:lang w:eastAsia="ja-JP"/>
        </w:rPr>
      </w:pPr>
      <w:r w:rsidRPr="0044437C">
        <w:t xml:space="preserve">Message contents are according to TS 36.508 [12] subclause </w:t>
      </w:r>
      <w:r w:rsidRPr="0044437C">
        <w:rPr>
          <w:lang w:eastAsia="zh-CN"/>
        </w:rPr>
        <w:t>8.1.6</w:t>
      </w:r>
      <w:r w:rsidRPr="0044437C">
        <w:t xml:space="preserve"> with the following exception</w:t>
      </w:r>
      <w:r w:rsidRPr="0044437C">
        <w:rPr>
          <w:lang w:eastAsia="ja-JP"/>
        </w:rPr>
        <w:t>s:</w:t>
      </w:r>
    </w:p>
    <w:p w14:paraId="1E3D02E6" w14:textId="77777777" w:rsidR="00524A5D" w:rsidRPr="0044437C" w:rsidRDefault="00000000">
      <w:pPr>
        <w:pStyle w:val="TH"/>
      </w:pPr>
      <w:r w:rsidRPr="0044437C">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1FEB510" w14:textId="77777777">
        <w:trPr>
          <w:jc w:val="center"/>
        </w:trPr>
        <w:tc>
          <w:tcPr>
            <w:tcW w:w="9635" w:type="dxa"/>
            <w:gridSpan w:val="4"/>
          </w:tcPr>
          <w:p w14:paraId="25A4E555" w14:textId="77777777" w:rsidR="00524A5D" w:rsidRPr="0044437C" w:rsidRDefault="00000000">
            <w:pPr>
              <w:pStyle w:val="TAL"/>
            </w:pPr>
            <w:r w:rsidRPr="0044437C">
              <w:t>Derivation Path: TS 36.508 [12] clause 8.1.4, Table 8.1.4.3.2-3 SystemInformationBlockType1</w:t>
            </w:r>
          </w:p>
        </w:tc>
      </w:tr>
      <w:tr w:rsidR="00524A5D" w:rsidRPr="0044437C" w14:paraId="1C7EE6A6" w14:textId="77777777">
        <w:trPr>
          <w:jc w:val="center"/>
        </w:trPr>
        <w:tc>
          <w:tcPr>
            <w:tcW w:w="4535" w:type="dxa"/>
          </w:tcPr>
          <w:p w14:paraId="6374EFB7" w14:textId="77777777" w:rsidR="00524A5D" w:rsidRPr="0044437C" w:rsidRDefault="00000000">
            <w:pPr>
              <w:pStyle w:val="TAH"/>
            </w:pPr>
            <w:r w:rsidRPr="0044437C">
              <w:t>Information Element</w:t>
            </w:r>
          </w:p>
        </w:tc>
        <w:tc>
          <w:tcPr>
            <w:tcW w:w="2267" w:type="dxa"/>
          </w:tcPr>
          <w:p w14:paraId="181D3592" w14:textId="77777777" w:rsidR="00524A5D" w:rsidRPr="0044437C" w:rsidRDefault="00000000">
            <w:pPr>
              <w:pStyle w:val="TAH"/>
            </w:pPr>
            <w:r w:rsidRPr="0044437C">
              <w:t>Value/remark</w:t>
            </w:r>
          </w:p>
        </w:tc>
        <w:tc>
          <w:tcPr>
            <w:tcW w:w="1700" w:type="dxa"/>
          </w:tcPr>
          <w:p w14:paraId="339CDFB5" w14:textId="77777777" w:rsidR="00524A5D" w:rsidRPr="0044437C" w:rsidRDefault="00000000">
            <w:pPr>
              <w:pStyle w:val="TAH"/>
            </w:pPr>
            <w:r w:rsidRPr="0044437C">
              <w:t>Comment</w:t>
            </w:r>
          </w:p>
        </w:tc>
        <w:tc>
          <w:tcPr>
            <w:tcW w:w="1133" w:type="dxa"/>
          </w:tcPr>
          <w:p w14:paraId="243EE90A" w14:textId="77777777" w:rsidR="00524A5D" w:rsidRPr="0044437C" w:rsidRDefault="00000000">
            <w:pPr>
              <w:pStyle w:val="TAH"/>
            </w:pPr>
            <w:r w:rsidRPr="0044437C">
              <w:t>Condition</w:t>
            </w:r>
          </w:p>
        </w:tc>
      </w:tr>
      <w:tr w:rsidR="00524A5D" w:rsidRPr="0044437C" w14:paraId="42054ADA" w14:textId="77777777">
        <w:trPr>
          <w:jc w:val="center"/>
        </w:trPr>
        <w:tc>
          <w:tcPr>
            <w:tcW w:w="4535" w:type="dxa"/>
          </w:tcPr>
          <w:p w14:paraId="4B6322C1" w14:textId="77777777" w:rsidR="00524A5D" w:rsidRPr="0044437C" w:rsidRDefault="00000000">
            <w:pPr>
              <w:pStyle w:val="TAL"/>
            </w:pPr>
            <w:r w:rsidRPr="0044437C">
              <w:t>p-Max</w:t>
            </w:r>
          </w:p>
        </w:tc>
        <w:tc>
          <w:tcPr>
            <w:tcW w:w="2267" w:type="dxa"/>
          </w:tcPr>
          <w:p w14:paraId="353925A6" w14:textId="77777777" w:rsidR="00524A5D" w:rsidRPr="0044437C" w:rsidRDefault="00000000">
            <w:pPr>
              <w:pStyle w:val="TAL"/>
            </w:pPr>
            <w:r w:rsidRPr="0044437C">
              <w:t>-10</w:t>
            </w:r>
          </w:p>
        </w:tc>
        <w:tc>
          <w:tcPr>
            <w:tcW w:w="1700" w:type="dxa"/>
          </w:tcPr>
          <w:p w14:paraId="6C661B7B" w14:textId="77777777" w:rsidR="00524A5D" w:rsidRPr="0044437C" w:rsidRDefault="00524A5D">
            <w:pPr>
              <w:spacing w:after="0"/>
            </w:pPr>
          </w:p>
        </w:tc>
        <w:tc>
          <w:tcPr>
            <w:tcW w:w="1133" w:type="dxa"/>
          </w:tcPr>
          <w:p w14:paraId="24393725" w14:textId="77777777" w:rsidR="00524A5D" w:rsidRPr="0044437C" w:rsidRDefault="00524A5D">
            <w:pPr>
              <w:pStyle w:val="TAL"/>
            </w:pPr>
          </w:p>
        </w:tc>
      </w:tr>
    </w:tbl>
    <w:p w14:paraId="601560D0" w14:textId="77777777" w:rsidR="00524A5D" w:rsidRPr="0044437C" w:rsidRDefault="00524A5D">
      <w:pPr>
        <w:rPr>
          <w:lang w:eastAsia="ja-JP"/>
        </w:rPr>
      </w:pPr>
    </w:p>
    <w:p w14:paraId="2F3000AD" w14:textId="77777777" w:rsidR="00524A5D" w:rsidRPr="0044437C" w:rsidRDefault="00000000">
      <w:pPr>
        <w:pStyle w:val="TH"/>
      </w:pPr>
      <w:r w:rsidRPr="0044437C">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5C445F2" w14:textId="77777777">
        <w:trPr>
          <w:jc w:val="center"/>
        </w:trPr>
        <w:tc>
          <w:tcPr>
            <w:tcW w:w="9635" w:type="dxa"/>
            <w:gridSpan w:val="4"/>
          </w:tcPr>
          <w:p w14:paraId="5F96C303" w14:textId="77777777" w:rsidR="00524A5D" w:rsidRPr="0044437C" w:rsidRDefault="00000000">
            <w:pPr>
              <w:pStyle w:val="TAL"/>
            </w:pPr>
            <w:r w:rsidRPr="0044437C">
              <w:t>Derivation Path: TS 36.508 [12] clause 8.1.4, Table 8.1.4.3.2-3 SystemInformationBlockType1</w:t>
            </w:r>
          </w:p>
        </w:tc>
      </w:tr>
      <w:tr w:rsidR="00524A5D" w:rsidRPr="0044437C" w14:paraId="6D72A7DD" w14:textId="77777777">
        <w:trPr>
          <w:jc w:val="center"/>
        </w:trPr>
        <w:tc>
          <w:tcPr>
            <w:tcW w:w="4535" w:type="dxa"/>
          </w:tcPr>
          <w:p w14:paraId="45BC386B" w14:textId="77777777" w:rsidR="00524A5D" w:rsidRPr="0044437C" w:rsidRDefault="00000000">
            <w:pPr>
              <w:pStyle w:val="TAH"/>
            </w:pPr>
            <w:r w:rsidRPr="0044437C">
              <w:t>Information Element</w:t>
            </w:r>
          </w:p>
        </w:tc>
        <w:tc>
          <w:tcPr>
            <w:tcW w:w="2267" w:type="dxa"/>
          </w:tcPr>
          <w:p w14:paraId="60CD431A" w14:textId="77777777" w:rsidR="00524A5D" w:rsidRPr="0044437C" w:rsidRDefault="00000000">
            <w:pPr>
              <w:pStyle w:val="TAH"/>
            </w:pPr>
            <w:r w:rsidRPr="0044437C">
              <w:t>Value/remark</w:t>
            </w:r>
          </w:p>
        </w:tc>
        <w:tc>
          <w:tcPr>
            <w:tcW w:w="1700" w:type="dxa"/>
          </w:tcPr>
          <w:p w14:paraId="3D941B4E" w14:textId="77777777" w:rsidR="00524A5D" w:rsidRPr="0044437C" w:rsidRDefault="00000000">
            <w:pPr>
              <w:pStyle w:val="TAH"/>
            </w:pPr>
            <w:r w:rsidRPr="0044437C">
              <w:t>Comment</w:t>
            </w:r>
          </w:p>
        </w:tc>
        <w:tc>
          <w:tcPr>
            <w:tcW w:w="1133" w:type="dxa"/>
          </w:tcPr>
          <w:p w14:paraId="75E85786" w14:textId="77777777" w:rsidR="00524A5D" w:rsidRPr="0044437C" w:rsidRDefault="00000000">
            <w:pPr>
              <w:pStyle w:val="TAH"/>
            </w:pPr>
            <w:r w:rsidRPr="0044437C">
              <w:t>Condition</w:t>
            </w:r>
          </w:p>
        </w:tc>
      </w:tr>
      <w:tr w:rsidR="00524A5D" w:rsidRPr="0044437C" w14:paraId="17E2DA30" w14:textId="77777777">
        <w:trPr>
          <w:jc w:val="center"/>
        </w:trPr>
        <w:tc>
          <w:tcPr>
            <w:tcW w:w="4535" w:type="dxa"/>
          </w:tcPr>
          <w:p w14:paraId="629EB09C" w14:textId="77777777" w:rsidR="00524A5D" w:rsidRPr="0044437C" w:rsidRDefault="00000000">
            <w:pPr>
              <w:pStyle w:val="TAL"/>
            </w:pPr>
            <w:r w:rsidRPr="0044437C">
              <w:t>p-Max</w:t>
            </w:r>
          </w:p>
        </w:tc>
        <w:tc>
          <w:tcPr>
            <w:tcW w:w="2267" w:type="dxa"/>
          </w:tcPr>
          <w:p w14:paraId="7CEA3D17" w14:textId="77777777" w:rsidR="00524A5D" w:rsidRPr="0044437C" w:rsidRDefault="00000000">
            <w:pPr>
              <w:pStyle w:val="TAL"/>
            </w:pPr>
            <w:r w:rsidRPr="0044437C">
              <w:t>10</w:t>
            </w:r>
          </w:p>
        </w:tc>
        <w:tc>
          <w:tcPr>
            <w:tcW w:w="1700" w:type="dxa"/>
          </w:tcPr>
          <w:p w14:paraId="41369530" w14:textId="77777777" w:rsidR="00524A5D" w:rsidRPr="0044437C" w:rsidRDefault="00524A5D">
            <w:pPr>
              <w:spacing w:after="0"/>
            </w:pPr>
          </w:p>
        </w:tc>
        <w:tc>
          <w:tcPr>
            <w:tcW w:w="1133" w:type="dxa"/>
          </w:tcPr>
          <w:p w14:paraId="660639C3" w14:textId="77777777" w:rsidR="00524A5D" w:rsidRPr="0044437C" w:rsidRDefault="00524A5D">
            <w:pPr>
              <w:pStyle w:val="TAL"/>
            </w:pPr>
          </w:p>
        </w:tc>
      </w:tr>
    </w:tbl>
    <w:p w14:paraId="74D92FF0" w14:textId="77777777" w:rsidR="00524A5D" w:rsidRPr="0044437C" w:rsidRDefault="00524A5D"/>
    <w:p w14:paraId="4B10F57C" w14:textId="77777777" w:rsidR="00524A5D" w:rsidRPr="0044437C" w:rsidRDefault="00000000">
      <w:pPr>
        <w:pStyle w:val="TH"/>
      </w:pPr>
      <w:r w:rsidRPr="0044437C">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60C021E5" w14:textId="77777777">
        <w:trPr>
          <w:jc w:val="center"/>
        </w:trPr>
        <w:tc>
          <w:tcPr>
            <w:tcW w:w="9635" w:type="dxa"/>
            <w:gridSpan w:val="4"/>
          </w:tcPr>
          <w:p w14:paraId="64A67414" w14:textId="77777777" w:rsidR="00524A5D" w:rsidRPr="0044437C" w:rsidRDefault="00000000">
            <w:pPr>
              <w:pStyle w:val="TAL"/>
            </w:pPr>
            <w:r w:rsidRPr="0044437C">
              <w:t>Derivation Path: TS 36.508 [12] clause 8.1.4, Table 8.1.4.3.2-3 SystemInformationBlockType1</w:t>
            </w:r>
          </w:p>
        </w:tc>
      </w:tr>
      <w:tr w:rsidR="00524A5D" w:rsidRPr="0044437C" w14:paraId="2C756E37" w14:textId="77777777">
        <w:trPr>
          <w:jc w:val="center"/>
        </w:trPr>
        <w:tc>
          <w:tcPr>
            <w:tcW w:w="4535" w:type="dxa"/>
          </w:tcPr>
          <w:p w14:paraId="45E126FB" w14:textId="77777777" w:rsidR="00524A5D" w:rsidRPr="0044437C" w:rsidRDefault="00000000">
            <w:pPr>
              <w:pStyle w:val="TAH"/>
            </w:pPr>
            <w:r w:rsidRPr="0044437C">
              <w:t>Information Element</w:t>
            </w:r>
          </w:p>
        </w:tc>
        <w:tc>
          <w:tcPr>
            <w:tcW w:w="2267" w:type="dxa"/>
          </w:tcPr>
          <w:p w14:paraId="69A14E63" w14:textId="77777777" w:rsidR="00524A5D" w:rsidRPr="0044437C" w:rsidRDefault="00000000">
            <w:pPr>
              <w:pStyle w:val="TAH"/>
            </w:pPr>
            <w:r w:rsidRPr="0044437C">
              <w:t>Value/remark</w:t>
            </w:r>
          </w:p>
        </w:tc>
        <w:tc>
          <w:tcPr>
            <w:tcW w:w="1700" w:type="dxa"/>
          </w:tcPr>
          <w:p w14:paraId="6C4918AF" w14:textId="77777777" w:rsidR="00524A5D" w:rsidRPr="0044437C" w:rsidRDefault="00000000">
            <w:pPr>
              <w:pStyle w:val="TAH"/>
            </w:pPr>
            <w:r w:rsidRPr="0044437C">
              <w:t>Comment</w:t>
            </w:r>
          </w:p>
        </w:tc>
        <w:tc>
          <w:tcPr>
            <w:tcW w:w="1133" w:type="dxa"/>
          </w:tcPr>
          <w:p w14:paraId="4B44E0EB" w14:textId="77777777" w:rsidR="00524A5D" w:rsidRPr="0044437C" w:rsidRDefault="00000000">
            <w:pPr>
              <w:pStyle w:val="TAH"/>
            </w:pPr>
            <w:r w:rsidRPr="0044437C">
              <w:t>Condition</w:t>
            </w:r>
          </w:p>
        </w:tc>
      </w:tr>
      <w:tr w:rsidR="00524A5D" w:rsidRPr="0044437C" w14:paraId="1DF2F7BE" w14:textId="77777777">
        <w:trPr>
          <w:jc w:val="center"/>
        </w:trPr>
        <w:tc>
          <w:tcPr>
            <w:tcW w:w="4535" w:type="dxa"/>
          </w:tcPr>
          <w:p w14:paraId="3011FB77" w14:textId="77777777" w:rsidR="00524A5D" w:rsidRPr="0044437C" w:rsidRDefault="00000000">
            <w:pPr>
              <w:pStyle w:val="TAL"/>
            </w:pPr>
            <w:r w:rsidRPr="0044437C">
              <w:t>p-Max</w:t>
            </w:r>
          </w:p>
        </w:tc>
        <w:tc>
          <w:tcPr>
            <w:tcW w:w="2267" w:type="dxa"/>
          </w:tcPr>
          <w:p w14:paraId="3CE8C2A5" w14:textId="77777777" w:rsidR="00524A5D" w:rsidRPr="0044437C" w:rsidRDefault="00000000">
            <w:pPr>
              <w:pStyle w:val="TAL"/>
            </w:pPr>
            <w:r w:rsidRPr="0044437C">
              <w:t>15</w:t>
            </w:r>
          </w:p>
        </w:tc>
        <w:tc>
          <w:tcPr>
            <w:tcW w:w="1700" w:type="dxa"/>
          </w:tcPr>
          <w:p w14:paraId="4880198B" w14:textId="77777777" w:rsidR="00524A5D" w:rsidRPr="0044437C" w:rsidRDefault="00524A5D">
            <w:pPr>
              <w:spacing w:after="0"/>
            </w:pPr>
          </w:p>
        </w:tc>
        <w:tc>
          <w:tcPr>
            <w:tcW w:w="1133" w:type="dxa"/>
          </w:tcPr>
          <w:p w14:paraId="7560CF05" w14:textId="77777777" w:rsidR="00524A5D" w:rsidRPr="0044437C" w:rsidRDefault="00524A5D">
            <w:pPr>
              <w:pStyle w:val="TAL"/>
            </w:pPr>
          </w:p>
        </w:tc>
      </w:tr>
    </w:tbl>
    <w:p w14:paraId="0D16F07E" w14:textId="77777777" w:rsidR="00524A5D" w:rsidRPr="0044437C" w:rsidRDefault="00524A5D"/>
    <w:p w14:paraId="4414DBA7" w14:textId="77777777" w:rsidR="00524A5D" w:rsidRPr="0044437C" w:rsidRDefault="00000000">
      <w:pPr>
        <w:pStyle w:val="TH"/>
        <w:rPr>
          <w:lang w:eastAsia="zh-CN"/>
        </w:rPr>
      </w:pPr>
      <w:r w:rsidRPr="0044437C">
        <w:t>Table 6.2B.4.4.3-4: SystemInformationBlockType1: Test point 1</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6C1596E" w14:textId="77777777">
        <w:trPr>
          <w:jc w:val="center"/>
        </w:trPr>
        <w:tc>
          <w:tcPr>
            <w:tcW w:w="9635" w:type="dxa"/>
            <w:gridSpan w:val="4"/>
          </w:tcPr>
          <w:p w14:paraId="6F3B7340" w14:textId="77777777" w:rsidR="00524A5D" w:rsidRPr="0044437C" w:rsidRDefault="00000000">
            <w:pPr>
              <w:pStyle w:val="TAL"/>
            </w:pPr>
            <w:r w:rsidRPr="0044437C">
              <w:t>Derivation Path: TS 36.508 [12] clause 8.1.4, Table 8.1.4.3.2-3 SystemInformationBlockType1</w:t>
            </w:r>
          </w:p>
        </w:tc>
      </w:tr>
      <w:tr w:rsidR="00524A5D" w:rsidRPr="0044437C" w14:paraId="63D213A9" w14:textId="77777777">
        <w:trPr>
          <w:jc w:val="center"/>
        </w:trPr>
        <w:tc>
          <w:tcPr>
            <w:tcW w:w="4535" w:type="dxa"/>
          </w:tcPr>
          <w:p w14:paraId="5290C27A" w14:textId="77777777" w:rsidR="00524A5D" w:rsidRPr="0044437C" w:rsidRDefault="00000000">
            <w:pPr>
              <w:pStyle w:val="TAH"/>
            </w:pPr>
            <w:r w:rsidRPr="0044437C">
              <w:t>Information Element</w:t>
            </w:r>
          </w:p>
        </w:tc>
        <w:tc>
          <w:tcPr>
            <w:tcW w:w="2267" w:type="dxa"/>
          </w:tcPr>
          <w:p w14:paraId="1681A348" w14:textId="77777777" w:rsidR="00524A5D" w:rsidRPr="0044437C" w:rsidRDefault="00000000">
            <w:pPr>
              <w:pStyle w:val="TAH"/>
            </w:pPr>
            <w:r w:rsidRPr="0044437C">
              <w:t>Value/remark</w:t>
            </w:r>
          </w:p>
        </w:tc>
        <w:tc>
          <w:tcPr>
            <w:tcW w:w="1700" w:type="dxa"/>
          </w:tcPr>
          <w:p w14:paraId="0661B649" w14:textId="77777777" w:rsidR="00524A5D" w:rsidRPr="0044437C" w:rsidRDefault="00000000">
            <w:pPr>
              <w:pStyle w:val="TAH"/>
            </w:pPr>
            <w:r w:rsidRPr="0044437C">
              <w:t>Comment</w:t>
            </w:r>
          </w:p>
        </w:tc>
        <w:tc>
          <w:tcPr>
            <w:tcW w:w="1133" w:type="dxa"/>
          </w:tcPr>
          <w:p w14:paraId="6D9AB9AD" w14:textId="77777777" w:rsidR="00524A5D" w:rsidRPr="0044437C" w:rsidRDefault="00000000">
            <w:pPr>
              <w:pStyle w:val="TAH"/>
            </w:pPr>
            <w:r w:rsidRPr="0044437C">
              <w:t>Condition</w:t>
            </w:r>
          </w:p>
        </w:tc>
      </w:tr>
      <w:tr w:rsidR="00524A5D" w:rsidRPr="0044437C" w14:paraId="43ABB05F" w14:textId="77777777">
        <w:trPr>
          <w:jc w:val="center"/>
        </w:trPr>
        <w:tc>
          <w:tcPr>
            <w:tcW w:w="4535" w:type="dxa"/>
          </w:tcPr>
          <w:p w14:paraId="0D49374E" w14:textId="77777777" w:rsidR="00524A5D" w:rsidRPr="0044437C" w:rsidRDefault="00000000">
            <w:pPr>
              <w:pStyle w:val="TAL"/>
            </w:pPr>
            <w:r w:rsidRPr="0044437C">
              <w:t>p-Max</w:t>
            </w:r>
          </w:p>
        </w:tc>
        <w:tc>
          <w:tcPr>
            <w:tcW w:w="2267" w:type="dxa"/>
          </w:tcPr>
          <w:p w14:paraId="4CDB56F2" w14:textId="77777777" w:rsidR="00524A5D" w:rsidRPr="0044437C" w:rsidRDefault="00000000">
            <w:pPr>
              <w:pStyle w:val="TAL"/>
            </w:pPr>
            <w:r w:rsidRPr="0044437C">
              <w:t>-10</w:t>
            </w:r>
          </w:p>
        </w:tc>
        <w:tc>
          <w:tcPr>
            <w:tcW w:w="1700" w:type="dxa"/>
          </w:tcPr>
          <w:p w14:paraId="15A350D1" w14:textId="77777777" w:rsidR="00524A5D" w:rsidRPr="0044437C" w:rsidRDefault="00524A5D">
            <w:pPr>
              <w:spacing w:after="0"/>
            </w:pPr>
          </w:p>
        </w:tc>
        <w:tc>
          <w:tcPr>
            <w:tcW w:w="1133" w:type="dxa"/>
          </w:tcPr>
          <w:p w14:paraId="35601FAB" w14:textId="77777777" w:rsidR="00524A5D" w:rsidRPr="0044437C" w:rsidRDefault="00524A5D">
            <w:pPr>
              <w:pStyle w:val="TAL"/>
            </w:pPr>
          </w:p>
        </w:tc>
      </w:tr>
    </w:tbl>
    <w:p w14:paraId="2C9A10C4" w14:textId="77777777" w:rsidR="00524A5D" w:rsidRPr="0044437C" w:rsidRDefault="00524A5D"/>
    <w:p w14:paraId="2D820A64" w14:textId="77777777" w:rsidR="00524A5D" w:rsidRPr="0044437C" w:rsidRDefault="00000000">
      <w:pPr>
        <w:pStyle w:val="TH"/>
        <w:rPr>
          <w:lang w:eastAsia="zh-CN"/>
        </w:rPr>
      </w:pPr>
      <w:r w:rsidRPr="0044437C">
        <w:t>Table 6.2B.4.4.3: SystemInformationBlockType1: Test point 2</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8C3378B" w14:textId="77777777">
        <w:trPr>
          <w:jc w:val="center"/>
        </w:trPr>
        <w:tc>
          <w:tcPr>
            <w:tcW w:w="9635" w:type="dxa"/>
            <w:gridSpan w:val="4"/>
          </w:tcPr>
          <w:p w14:paraId="70D57A56" w14:textId="77777777" w:rsidR="00524A5D" w:rsidRPr="0044437C" w:rsidRDefault="00000000">
            <w:pPr>
              <w:pStyle w:val="TAL"/>
            </w:pPr>
            <w:r w:rsidRPr="0044437C">
              <w:t>Derivation Path: TS 36.508 [12] clause 8.1.4, Table 8.1.4.3.2-3 SystemInformationBlockType1</w:t>
            </w:r>
          </w:p>
        </w:tc>
      </w:tr>
      <w:tr w:rsidR="00524A5D" w:rsidRPr="0044437C" w14:paraId="4CA0504B" w14:textId="77777777">
        <w:trPr>
          <w:jc w:val="center"/>
        </w:trPr>
        <w:tc>
          <w:tcPr>
            <w:tcW w:w="4535" w:type="dxa"/>
          </w:tcPr>
          <w:p w14:paraId="0436A48B" w14:textId="77777777" w:rsidR="00524A5D" w:rsidRPr="0044437C" w:rsidRDefault="00000000">
            <w:pPr>
              <w:pStyle w:val="TAH"/>
            </w:pPr>
            <w:r w:rsidRPr="0044437C">
              <w:t>Information Element</w:t>
            </w:r>
          </w:p>
        </w:tc>
        <w:tc>
          <w:tcPr>
            <w:tcW w:w="2267" w:type="dxa"/>
          </w:tcPr>
          <w:p w14:paraId="3F532231" w14:textId="77777777" w:rsidR="00524A5D" w:rsidRPr="0044437C" w:rsidRDefault="00000000">
            <w:pPr>
              <w:pStyle w:val="TAH"/>
            </w:pPr>
            <w:r w:rsidRPr="0044437C">
              <w:t>Value/remark</w:t>
            </w:r>
          </w:p>
        </w:tc>
        <w:tc>
          <w:tcPr>
            <w:tcW w:w="1700" w:type="dxa"/>
          </w:tcPr>
          <w:p w14:paraId="73538664" w14:textId="77777777" w:rsidR="00524A5D" w:rsidRPr="0044437C" w:rsidRDefault="00000000">
            <w:pPr>
              <w:pStyle w:val="TAH"/>
            </w:pPr>
            <w:r w:rsidRPr="0044437C">
              <w:t>Comment</w:t>
            </w:r>
          </w:p>
        </w:tc>
        <w:tc>
          <w:tcPr>
            <w:tcW w:w="1133" w:type="dxa"/>
          </w:tcPr>
          <w:p w14:paraId="6657AD4D" w14:textId="77777777" w:rsidR="00524A5D" w:rsidRPr="0044437C" w:rsidRDefault="00000000">
            <w:pPr>
              <w:pStyle w:val="TAH"/>
            </w:pPr>
            <w:r w:rsidRPr="0044437C">
              <w:t>Condition</w:t>
            </w:r>
          </w:p>
        </w:tc>
      </w:tr>
      <w:tr w:rsidR="00524A5D" w:rsidRPr="0044437C" w14:paraId="2798F53E" w14:textId="77777777">
        <w:trPr>
          <w:jc w:val="center"/>
        </w:trPr>
        <w:tc>
          <w:tcPr>
            <w:tcW w:w="4535" w:type="dxa"/>
          </w:tcPr>
          <w:p w14:paraId="3D35279C" w14:textId="77777777" w:rsidR="00524A5D" w:rsidRPr="0044437C" w:rsidRDefault="00000000">
            <w:pPr>
              <w:pStyle w:val="TAL"/>
            </w:pPr>
            <w:r w:rsidRPr="0044437C">
              <w:t>p-Max</w:t>
            </w:r>
          </w:p>
        </w:tc>
        <w:tc>
          <w:tcPr>
            <w:tcW w:w="2267" w:type="dxa"/>
          </w:tcPr>
          <w:p w14:paraId="3B3D67C2" w14:textId="77777777" w:rsidR="00524A5D" w:rsidRPr="0044437C" w:rsidRDefault="00000000">
            <w:pPr>
              <w:pStyle w:val="TAL"/>
              <w:rPr>
                <w:lang w:eastAsia="zh-CN"/>
              </w:rPr>
            </w:pPr>
            <w:r w:rsidRPr="0044437C">
              <w:rPr>
                <w:lang w:eastAsia="zh-CN"/>
              </w:rPr>
              <w:t>7</w:t>
            </w:r>
          </w:p>
        </w:tc>
        <w:tc>
          <w:tcPr>
            <w:tcW w:w="1700" w:type="dxa"/>
          </w:tcPr>
          <w:p w14:paraId="3DC26062" w14:textId="77777777" w:rsidR="00524A5D" w:rsidRPr="0044437C" w:rsidRDefault="00524A5D">
            <w:pPr>
              <w:spacing w:after="0"/>
            </w:pPr>
          </w:p>
        </w:tc>
        <w:tc>
          <w:tcPr>
            <w:tcW w:w="1133" w:type="dxa"/>
          </w:tcPr>
          <w:p w14:paraId="64F86072" w14:textId="77777777" w:rsidR="00524A5D" w:rsidRPr="0044437C" w:rsidRDefault="00524A5D">
            <w:pPr>
              <w:pStyle w:val="TAL"/>
            </w:pPr>
          </w:p>
        </w:tc>
      </w:tr>
    </w:tbl>
    <w:p w14:paraId="320520B8" w14:textId="77777777" w:rsidR="00524A5D" w:rsidRPr="0044437C" w:rsidRDefault="00524A5D"/>
    <w:p w14:paraId="09C4FA7B" w14:textId="77777777" w:rsidR="00524A5D" w:rsidRPr="0044437C" w:rsidRDefault="00000000">
      <w:pPr>
        <w:pStyle w:val="TH"/>
        <w:rPr>
          <w:lang w:eastAsia="zh-CN"/>
        </w:rPr>
      </w:pPr>
      <w:r w:rsidRPr="0044437C">
        <w:lastRenderedPageBreak/>
        <w:t>Table 6.2B.4.4.3: SystemInformationBlockType1: Test point 3</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0A331D9" w14:textId="77777777">
        <w:trPr>
          <w:jc w:val="center"/>
        </w:trPr>
        <w:tc>
          <w:tcPr>
            <w:tcW w:w="9635" w:type="dxa"/>
            <w:gridSpan w:val="4"/>
          </w:tcPr>
          <w:p w14:paraId="64C9E6AC" w14:textId="77777777" w:rsidR="00524A5D" w:rsidRPr="0044437C" w:rsidRDefault="00000000">
            <w:pPr>
              <w:pStyle w:val="TAL"/>
            </w:pPr>
            <w:r w:rsidRPr="0044437C">
              <w:t>Derivation Path: TS 36.508 [12] clause 8.1.4, Table 8.1.4.3.2-3 SystemInformationBlockType1</w:t>
            </w:r>
          </w:p>
        </w:tc>
      </w:tr>
      <w:tr w:rsidR="00524A5D" w:rsidRPr="0044437C" w14:paraId="14A5F465" w14:textId="77777777">
        <w:trPr>
          <w:jc w:val="center"/>
        </w:trPr>
        <w:tc>
          <w:tcPr>
            <w:tcW w:w="4535" w:type="dxa"/>
          </w:tcPr>
          <w:p w14:paraId="7FBC11BE" w14:textId="77777777" w:rsidR="00524A5D" w:rsidRPr="0044437C" w:rsidRDefault="00000000">
            <w:pPr>
              <w:pStyle w:val="TAH"/>
            </w:pPr>
            <w:r w:rsidRPr="0044437C">
              <w:t>Information Element</w:t>
            </w:r>
          </w:p>
        </w:tc>
        <w:tc>
          <w:tcPr>
            <w:tcW w:w="2267" w:type="dxa"/>
          </w:tcPr>
          <w:p w14:paraId="6D01A3E7" w14:textId="77777777" w:rsidR="00524A5D" w:rsidRPr="0044437C" w:rsidRDefault="00000000">
            <w:pPr>
              <w:pStyle w:val="TAH"/>
            </w:pPr>
            <w:r w:rsidRPr="0044437C">
              <w:t>Value/remark</w:t>
            </w:r>
          </w:p>
        </w:tc>
        <w:tc>
          <w:tcPr>
            <w:tcW w:w="1700" w:type="dxa"/>
          </w:tcPr>
          <w:p w14:paraId="72F9B4C0" w14:textId="77777777" w:rsidR="00524A5D" w:rsidRPr="0044437C" w:rsidRDefault="00000000">
            <w:pPr>
              <w:pStyle w:val="TAH"/>
            </w:pPr>
            <w:r w:rsidRPr="0044437C">
              <w:t>Comment</w:t>
            </w:r>
          </w:p>
        </w:tc>
        <w:tc>
          <w:tcPr>
            <w:tcW w:w="1133" w:type="dxa"/>
          </w:tcPr>
          <w:p w14:paraId="70980FE0" w14:textId="77777777" w:rsidR="00524A5D" w:rsidRPr="0044437C" w:rsidRDefault="00000000">
            <w:pPr>
              <w:pStyle w:val="TAH"/>
            </w:pPr>
            <w:r w:rsidRPr="0044437C">
              <w:t>Condition</w:t>
            </w:r>
          </w:p>
        </w:tc>
      </w:tr>
      <w:tr w:rsidR="00524A5D" w:rsidRPr="0044437C" w14:paraId="075B459A" w14:textId="77777777">
        <w:trPr>
          <w:jc w:val="center"/>
        </w:trPr>
        <w:tc>
          <w:tcPr>
            <w:tcW w:w="4535" w:type="dxa"/>
          </w:tcPr>
          <w:p w14:paraId="3D9D8F72" w14:textId="77777777" w:rsidR="00524A5D" w:rsidRPr="0044437C" w:rsidRDefault="00000000">
            <w:pPr>
              <w:pStyle w:val="TAL"/>
            </w:pPr>
            <w:r w:rsidRPr="0044437C">
              <w:t>p-Max</w:t>
            </w:r>
          </w:p>
        </w:tc>
        <w:tc>
          <w:tcPr>
            <w:tcW w:w="2267" w:type="dxa"/>
          </w:tcPr>
          <w:p w14:paraId="6094F090" w14:textId="77777777" w:rsidR="00524A5D" w:rsidRPr="0044437C" w:rsidRDefault="00000000">
            <w:pPr>
              <w:pStyle w:val="TAL"/>
              <w:rPr>
                <w:lang w:eastAsia="zh-CN"/>
              </w:rPr>
            </w:pPr>
            <w:r w:rsidRPr="0044437C">
              <w:t>1</w:t>
            </w:r>
            <w:r w:rsidRPr="0044437C">
              <w:rPr>
                <w:lang w:eastAsia="zh-CN"/>
              </w:rPr>
              <w:t>2</w:t>
            </w:r>
          </w:p>
        </w:tc>
        <w:tc>
          <w:tcPr>
            <w:tcW w:w="1700" w:type="dxa"/>
          </w:tcPr>
          <w:p w14:paraId="4CDDB095" w14:textId="77777777" w:rsidR="00524A5D" w:rsidRPr="0044437C" w:rsidRDefault="00524A5D">
            <w:pPr>
              <w:spacing w:after="0"/>
            </w:pPr>
          </w:p>
        </w:tc>
        <w:tc>
          <w:tcPr>
            <w:tcW w:w="1133" w:type="dxa"/>
          </w:tcPr>
          <w:p w14:paraId="6FCC3006" w14:textId="77777777" w:rsidR="00524A5D" w:rsidRPr="0044437C" w:rsidRDefault="00524A5D">
            <w:pPr>
              <w:pStyle w:val="TAL"/>
            </w:pPr>
          </w:p>
        </w:tc>
      </w:tr>
    </w:tbl>
    <w:p w14:paraId="5389DC51" w14:textId="77777777" w:rsidR="00524A5D" w:rsidRPr="0044437C" w:rsidRDefault="00524A5D"/>
    <w:p w14:paraId="6AD5F22E" w14:textId="77777777" w:rsidR="00524A5D" w:rsidRPr="0044437C" w:rsidRDefault="00000000">
      <w:pPr>
        <w:pStyle w:val="H6"/>
      </w:pPr>
      <w:bookmarkStart w:id="569" w:name="MCCQCTEMPBM_00000107"/>
      <w:r w:rsidRPr="0044437C">
        <w:t>6.2B.5</w:t>
      </w:r>
      <w:r w:rsidRPr="0044437C">
        <w:tab/>
        <w:t>Test requirement</w:t>
      </w:r>
    </w:p>
    <w:bookmarkEnd w:id="569"/>
    <w:p w14:paraId="2CB8B7FD" w14:textId="77777777" w:rsidR="00524A5D" w:rsidRPr="0044437C" w:rsidRDefault="00000000">
      <w:pPr>
        <w:rPr>
          <w:rFonts w:cs="v5.0.0"/>
        </w:rPr>
      </w:pPr>
      <w:r w:rsidRPr="0044437C">
        <w:t>The maximum output power measured shall not exceed the values specified in Table 6.2B.5-1.</w:t>
      </w:r>
    </w:p>
    <w:p w14:paraId="45772054" w14:textId="77777777" w:rsidR="00524A5D" w:rsidRPr="0044437C" w:rsidRDefault="00000000">
      <w:pPr>
        <w:pStyle w:val="TH"/>
        <w:rPr>
          <w:rFonts w:cs="v5.0.0"/>
        </w:rPr>
      </w:pPr>
      <w:r w:rsidRPr="0044437C">
        <w:t>Table 6.2B.5-1: P</w:t>
      </w:r>
      <w:r w:rsidRPr="0044437C">
        <w:rPr>
          <w:vertAlign w:val="subscript"/>
        </w:rPr>
        <w:t>CMAX</w:t>
      </w:r>
      <w:r w:rsidRPr="0044437C">
        <w:t xml:space="preserve"> configured UE output power </w:t>
      </w:r>
      <w:r w:rsidRPr="0044437C">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57C04307" w14:textId="77777777">
        <w:trPr>
          <w:jc w:val="center"/>
        </w:trPr>
        <w:tc>
          <w:tcPr>
            <w:tcW w:w="2126" w:type="dxa"/>
          </w:tcPr>
          <w:p w14:paraId="062011EF" w14:textId="77777777" w:rsidR="00524A5D" w:rsidRPr="0044437C" w:rsidRDefault="00524A5D">
            <w:pPr>
              <w:pStyle w:val="TAH"/>
            </w:pPr>
          </w:p>
        </w:tc>
        <w:tc>
          <w:tcPr>
            <w:tcW w:w="5538" w:type="dxa"/>
          </w:tcPr>
          <w:p w14:paraId="175CA204" w14:textId="77777777" w:rsidR="00524A5D" w:rsidRPr="0044437C" w:rsidRDefault="00000000">
            <w:pPr>
              <w:pStyle w:val="TAH"/>
            </w:pPr>
            <w:r w:rsidRPr="0044437C">
              <w:t>maximum output power</w:t>
            </w:r>
            <w:r w:rsidRPr="0044437C">
              <w:rPr>
                <w:vertAlign w:val="subscript"/>
              </w:rPr>
              <w:t xml:space="preserve"> </w:t>
            </w:r>
          </w:p>
        </w:tc>
      </w:tr>
      <w:tr w:rsidR="00524A5D" w:rsidRPr="0044437C" w14:paraId="3E4B6A49" w14:textId="77777777">
        <w:trPr>
          <w:jc w:val="center"/>
        </w:trPr>
        <w:tc>
          <w:tcPr>
            <w:tcW w:w="2126" w:type="dxa"/>
            <w:vAlign w:val="center"/>
          </w:tcPr>
          <w:p w14:paraId="05D839A4" w14:textId="77777777" w:rsidR="00524A5D" w:rsidRPr="0044437C" w:rsidRDefault="00000000">
            <w:pPr>
              <w:pStyle w:val="TAL"/>
            </w:pPr>
            <w:r w:rsidRPr="0044437C">
              <w:t>Measured UE output power test point 1</w:t>
            </w:r>
          </w:p>
        </w:tc>
        <w:tc>
          <w:tcPr>
            <w:tcW w:w="5538" w:type="dxa"/>
            <w:vAlign w:val="center"/>
          </w:tcPr>
          <w:p w14:paraId="5327F0BD"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0A43AF7D" w14:textId="77777777">
        <w:trPr>
          <w:jc w:val="center"/>
        </w:trPr>
        <w:tc>
          <w:tcPr>
            <w:tcW w:w="2126" w:type="dxa"/>
            <w:vAlign w:val="center"/>
          </w:tcPr>
          <w:p w14:paraId="6E395460" w14:textId="77777777" w:rsidR="00524A5D" w:rsidRPr="0044437C" w:rsidRDefault="00000000">
            <w:pPr>
              <w:pStyle w:val="TAL"/>
            </w:pPr>
            <w:r w:rsidRPr="0044437C">
              <w:t>Measured UE output power test point 2</w:t>
            </w:r>
          </w:p>
        </w:tc>
        <w:tc>
          <w:tcPr>
            <w:tcW w:w="5538" w:type="dxa"/>
            <w:vAlign w:val="center"/>
          </w:tcPr>
          <w:p w14:paraId="2866C942"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6.7</w:t>
            </w:r>
          </w:p>
        </w:tc>
      </w:tr>
      <w:tr w:rsidR="00524A5D" w:rsidRPr="0044437C" w14:paraId="050D7D5F" w14:textId="77777777">
        <w:trPr>
          <w:jc w:val="center"/>
        </w:trPr>
        <w:tc>
          <w:tcPr>
            <w:tcW w:w="2126" w:type="dxa"/>
            <w:vAlign w:val="center"/>
          </w:tcPr>
          <w:p w14:paraId="61AFFEF6" w14:textId="77777777" w:rsidR="00524A5D" w:rsidRPr="0044437C" w:rsidRDefault="00000000">
            <w:pPr>
              <w:pStyle w:val="TAL"/>
            </w:pPr>
            <w:r w:rsidRPr="0044437C">
              <w:t>Measured UE output power test point 3</w:t>
            </w:r>
          </w:p>
        </w:tc>
        <w:tc>
          <w:tcPr>
            <w:tcW w:w="5538" w:type="dxa"/>
            <w:vAlign w:val="center"/>
          </w:tcPr>
          <w:p w14:paraId="37D5182E"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w:t>
            </w:r>
            <w:r w:rsidRPr="0044437C">
              <w:rPr>
                <w:lang w:eastAsia="zh-CN"/>
              </w:rPr>
              <w:t xml:space="preserve"> 5.7</w:t>
            </w:r>
          </w:p>
        </w:tc>
      </w:tr>
    </w:tbl>
    <w:p w14:paraId="718F6520" w14:textId="77777777" w:rsidR="00524A5D" w:rsidRPr="0044437C" w:rsidRDefault="00524A5D"/>
    <w:p w14:paraId="25275EA2" w14:textId="77777777" w:rsidR="00524A5D" w:rsidRPr="0044437C" w:rsidRDefault="00000000">
      <w:pPr>
        <w:pStyle w:val="TH"/>
        <w:rPr>
          <w:rFonts w:cs="v5.0.0"/>
          <w:lang w:eastAsia="zh-CN"/>
        </w:rPr>
      </w:pPr>
      <w:r w:rsidRPr="0044437C">
        <w:t>Table 6.2B.5-2: P</w:t>
      </w:r>
      <w:r w:rsidRPr="0044437C">
        <w:rPr>
          <w:vertAlign w:val="subscript"/>
        </w:rPr>
        <w:t>CMAX</w:t>
      </w:r>
      <w:r w:rsidRPr="0044437C">
        <w:t xml:space="preserve"> configured UE output power</w:t>
      </w:r>
      <w:r w:rsidRPr="0044437C">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0B120A2E" w14:textId="77777777">
        <w:trPr>
          <w:jc w:val="center"/>
        </w:trPr>
        <w:tc>
          <w:tcPr>
            <w:tcW w:w="2126" w:type="dxa"/>
          </w:tcPr>
          <w:p w14:paraId="726636CE" w14:textId="77777777" w:rsidR="00524A5D" w:rsidRPr="0044437C" w:rsidRDefault="00524A5D">
            <w:pPr>
              <w:pStyle w:val="TAH"/>
            </w:pPr>
          </w:p>
        </w:tc>
        <w:tc>
          <w:tcPr>
            <w:tcW w:w="5538" w:type="dxa"/>
          </w:tcPr>
          <w:p w14:paraId="56516164" w14:textId="77777777" w:rsidR="00524A5D" w:rsidRPr="0044437C" w:rsidRDefault="00000000">
            <w:pPr>
              <w:pStyle w:val="TAH"/>
            </w:pPr>
            <w:r w:rsidRPr="0044437C">
              <w:t>maximum output power</w:t>
            </w:r>
            <w:r w:rsidRPr="0044437C">
              <w:rPr>
                <w:vertAlign w:val="subscript"/>
              </w:rPr>
              <w:t xml:space="preserve"> </w:t>
            </w:r>
          </w:p>
        </w:tc>
      </w:tr>
      <w:tr w:rsidR="00524A5D" w:rsidRPr="0044437C" w14:paraId="712C9B1B" w14:textId="77777777">
        <w:trPr>
          <w:jc w:val="center"/>
        </w:trPr>
        <w:tc>
          <w:tcPr>
            <w:tcW w:w="2126" w:type="dxa"/>
            <w:vAlign w:val="center"/>
          </w:tcPr>
          <w:p w14:paraId="4E1D39D0" w14:textId="77777777" w:rsidR="00524A5D" w:rsidRPr="0044437C" w:rsidRDefault="00000000">
            <w:pPr>
              <w:pStyle w:val="TAL"/>
            </w:pPr>
            <w:r w:rsidRPr="0044437C">
              <w:t>Measured UE output power test point 1</w:t>
            </w:r>
          </w:p>
        </w:tc>
        <w:tc>
          <w:tcPr>
            <w:tcW w:w="5538" w:type="dxa"/>
            <w:vAlign w:val="center"/>
          </w:tcPr>
          <w:p w14:paraId="523FB5C1"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77C9A4C7" w14:textId="77777777">
        <w:trPr>
          <w:jc w:val="center"/>
        </w:trPr>
        <w:tc>
          <w:tcPr>
            <w:tcW w:w="2126" w:type="dxa"/>
            <w:vAlign w:val="center"/>
          </w:tcPr>
          <w:p w14:paraId="57474D86" w14:textId="77777777" w:rsidR="00524A5D" w:rsidRPr="0044437C" w:rsidRDefault="00000000">
            <w:pPr>
              <w:pStyle w:val="TAL"/>
            </w:pPr>
            <w:r w:rsidRPr="0044437C">
              <w:t>Measured UE output power test point 2</w:t>
            </w:r>
          </w:p>
        </w:tc>
        <w:tc>
          <w:tcPr>
            <w:tcW w:w="5538" w:type="dxa"/>
            <w:vAlign w:val="center"/>
          </w:tcPr>
          <w:p w14:paraId="6575EB1D"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w:t>
            </w:r>
            <w:r w:rsidRPr="0044437C">
              <w:rPr>
                <w:lang w:eastAsia="zh-CN"/>
              </w:rPr>
              <w:t>6.7</w:t>
            </w:r>
          </w:p>
        </w:tc>
      </w:tr>
      <w:tr w:rsidR="00524A5D" w:rsidRPr="0044437C" w14:paraId="4F0816DD" w14:textId="77777777">
        <w:trPr>
          <w:jc w:val="center"/>
        </w:trPr>
        <w:tc>
          <w:tcPr>
            <w:tcW w:w="2126" w:type="dxa"/>
            <w:vAlign w:val="center"/>
          </w:tcPr>
          <w:p w14:paraId="0DC3600E" w14:textId="77777777" w:rsidR="00524A5D" w:rsidRPr="0044437C" w:rsidRDefault="00000000">
            <w:pPr>
              <w:pStyle w:val="TAL"/>
            </w:pPr>
            <w:r w:rsidRPr="0044437C">
              <w:t>Measured UE output power test point 3</w:t>
            </w:r>
          </w:p>
        </w:tc>
        <w:tc>
          <w:tcPr>
            <w:tcW w:w="5538" w:type="dxa"/>
            <w:vAlign w:val="center"/>
          </w:tcPr>
          <w:p w14:paraId="1B48B302"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w:t>
            </w:r>
            <w:r w:rsidRPr="0044437C">
              <w:rPr>
                <w:lang w:eastAsia="zh-CN"/>
              </w:rPr>
              <w:t xml:space="preserve"> 5.7</w:t>
            </w:r>
          </w:p>
        </w:tc>
      </w:tr>
    </w:tbl>
    <w:p w14:paraId="0461EC8A" w14:textId="77777777" w:rsidR="00524A5D" w:rsidRPr="0044437C" w:rsidRDefault="00524A5D"/>
    <w:p w14:paraId="3BBC0BDA" w14:textId="77777777" w:rsidR="00524A5D" w:rsidRPr="0044437C" w:rsidRDefault="00000000">
      <w:pPr>
        <w:pStyle w:val="Heading2"/>
        <w:rPr>
          <w:rFonts w:cs="v5.0.0"/>
        </w:rPr>
      </w:pPr>
      <w:bookmarkStart w:id="570" w:name="_Toc111062039"/>
      <w:bookmarkStart w:id="571" w:name="_Toc120570034"/>
      <w:bookmarkStart w:id="572" w:name="_Toc8436"/>
      <w:bookmarkStart w:id="573" w:name="_Toc21778"/>
      <w:bookmarkStart w:id="574" w:name="_Toc121162826"/>
      <w:bookmarkStart w:id="575" w:name="_Toc368026234"/>
      <w:bookmarkStart w:id="576" w:name="_Toc2061"/>
      <w:bookmarkStart w:id="577" w:name="_Toc2373"/>
      <w:bookmarkStart w:id="578" w:name="_Toc4736"/>
      <w:bookmarkStart w:id="579" w:name="_Toc27895"/>
      <w:bookmarkStart w:id="580" w:name="_Toc194571802"/>
      <w:r w:rsidRPr="0044437C">
        <w:rPr>
          <w:rFonts w:cs="v5.0.0"/>
        </w:rPr>
        <w:t>6.3</w:t>
      </w:r>
      <w:r w:rsidRPr="0044437C">
        <w:rPr>
          <w:rFonts w:cs="v5.0.0"/>
        </w:rPr>
        <w:tab/>
        <w:t>Output power dynamics</w:t>
      </w:r>
      <w:bookmarkEnd w:id="570"/>
      <w:bookmarkEnd w:id="571"/>
      <w:bookmarkEnd w:id="572"/>
      <w:bookmarkEnd w:id="573"/>
      <w:bookmarkEnd w:id="574"/>
      <w:bookmarkEnd w:id="575"/>
      <w:bookmarkEnd w:id="576"/>
      <w:bookmarkEnd w:id="577"/>
      <w:bookmarkEnd w:id="578"/>
      <w:bookmarkEnd w:id="579"/>
      <w:bookmarkEnd w:id="580"/>
    </w:p>
    <w:p w14:paraId="381F79FF" w14:textId="77777777" w:rsidR="00524A5D" w:rsidRPr="0044437C" w:rsidRDefault="00000000">
      <w:r w:rsidRPr="0044437C">
        <w:t>This clause is reserved.</w:t>
      </w:r>
    </w:p>
    <w:p w14:paraId="2A97F046" w14:textId="77777777" w:rsidR="00524A5D" w:rsidRPr="0044437C" w:rsidRDefault="00000000">
      <w:pPr>
        <w:pStyle w:val="Heading2"/>
        <w:rPr>
          <w:rFonts w:cs="v5.0.0"/>
        </w:rPr>
      </w:pPr>
      <w:bookmarkStart w:id="581" w:name="_Toc27857"/>
      <w:bookmarkStart w:id="582" w:name="_Toc121162827"/>
      <w:bookmarkStart w:id="583" w:name="_Toc3721"/>
      <w:bookmarkStart w:id="584" w:name="_Toc2744"/>
      <w:bookmarkStart w:id="585" w:name="_Toc120570035"/>
      <w:bookmarkStart w:id="586" w:name="_Toc3738"/>
      <w:bookmarkStart w:id="587" w:name="_Toc20954"/>
      <w:bookmarkStart w:id="588" w:name="_Toc2122"/>
      <w:bookmarkStart w:id="589" w:name="_Toc194571803"/>
      <w:r w:rsidRPr="0044437C">
        <w:rPr>
          <w:rFonts w:cs="v5.0.0"/>
        </w:rPr>
        <w:t>6.3A</w:t>
      </w:r>
      <w:r w:rsidRPr="0044437C">
        <w:rPr>
          <w:rFonts w:cs="v5.0.0"/>
        </w:rPr>
        <w:tab/>
        <w:t>Output power dynamics for category M1</w:t>
      </w:r>
      <w:bookmarkEnd w:id="581"/>
      <w:bookmarkEnd w:id="582"/>
      <w:bookmarkEnd w:id="583"/>
      <w:bookmarkEnd w:id="584"/>
      <w:bookmarkEnd w:id="585"/>
      <w:bookmarkEnd w:id="586"/>
      <w:bookmarkEnd w:id="587"/>
      <w:bookmarkEnd w:id="588"/>
      <w:bookmarkEnd w:id="589"/>
    </w:p>
    <w:p w14:paraId="21E96F98" w14:textId="77777777" w:rsidR="00524A5D" w:rsidRPr="0044437C" w:rsidRDefault="00000000">
      <w:pPr>
        <w:pStyle w:val="Heading3"/>
      </w:pPr>
      <w:bookmarkStart w:id="590" w:name="_Toc121162828"/>
      <w:bookmarkStart w:id="591" w:name="_Toc29359"/>
      <w:bookmarkStart w:id="592" w:name="_Toc120570036"/>
      <w:bookmarkStart w:id="593" w:name="_Toc29260"/>
      <w:bookmarkStart w:id="594" w:name="_Toc25542"/>
      <w:bookmarkStart w:id="595" w:name="_Toc14111"/>
      <w:bookmarkStart w:id="596" w:name="_Toc6764"/>
      <w:bookmarkStart w:id="597" w:name="_Toc159"/>
      <w:bookmarkStart w:id="598" w:name="_Toc194571804"/>
      <w:r w:rsidRPr="0044437C">
        <w:t>6.3A.1</w:t>
      </w:r>
      <w:r w:rsidRPr="0044437C">
        <w:tab/>
        <w:t>UE Minimum output power for category M1</w:t>
      </w:r>
      <w:bookmarkEnd w:id="590"/>
      <w:bookmarkEnd w:id="591"/>
      <w:bookmarkEnd w:id="592"/>
      <w:bookmarkEnd w:id="593"/>
      <w:bookmarkEnd w:id="594"/>
      <w:bookmarkEnd w:id="595"/>
      <w:bookmarkEnd w:id="596"/>
      <w:bookmarkEnd w:id="597"/>
      <w:bookmarkEnd w:id="598"/>
    </w:p>
    <w:p w14:paraId="059DFD9B" w14:textId="77777777" w:rsidR="00524A5D" w:rsidRPr="0044437C" w:rsidRDefault="00000000">
      <w:pPr>
        <w:pStyle w:val="H6"/>
      </w:pPr>
      <w:bookmarkStart w:id="599" w:name="MCCQCTEMPBM_00000108"/>
      <w:r w:rsidRPr="0044437C">
        <w:t>6.3A.1.1</w:t>
      </w:r>
      <w:r w:rsidRPr="0044437C">
        <w:tab/>
        <w:t>Test purpose</w:t>
      </w:r>
    </w:p>
    <w:bookmarkEnd w:id="599"/>
    <w:p w14:paraId="1916C7E0" w14:textId="77777777" w:rsidR="00524A5D" w:rsidRPr="0044437C" w:rsidRDefault="00000000">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r w:rsidRPr="0044437C">
        <w:t>.</w:t>
      </w:r>
    </w:p>
    <w:p w14:paraId="19FEA86E" w14:textId="77777777" w:rsidR="00524A5D" w:rsidRPr="0044437C" w:rsidRDefault="00000000">
      <w:pPr>
        <w:pStyle w:val="H6"/>
      </w:pPr>
      <w:bookmarkStart w:id="600" w:name="MCCQCTEMPBM_00000109"/>
      <w:r w:rsidRPr="0044437C">
        <w:t>6.3A.1.2</w:t>
      </w:r>
      <w:r w:rsidRPr="0044437C">
        <w:tab/>
        <w:t>Test applicability</w:t>
      </w:r>
    </w:p>
    <w:bookmarkEnd w:id="600"/>
    <w:p w14:paraId="59904572" w14:textId="77777777" w:rsidR="00524A5D" w:rsidRPr="0044437C" w:rsidRDefault="00000000">
      <w:r w:rsidRPr="0044437C">
        <w:t>This test case applies to all types of E-UTRA UE release 17 and forward of UE category M1 that support satellite access operation.</w:t>
      </w:r>
    </w:p>
    <w:p w14:paraId="0EC51D2E" w14:textId="77777777" w:rsidR="00524A5D" w:rsidRPr="0044437C" w:rsidRDefault="00000000">
      <w:pPr>
        <w:pStyle w:val="H6"/>
      </w:pPr>
      <w:bookmarkStart w:id="601" w:name="MCCQCTEMPBM_00000110"/>
      <w:r w:rsidRPr="0044437C">
        <w:t>6.3A.1.3</w:t>
      </w:r>
      <w:r w:rsidRPr="0044437C">
        <w:tab/>
        <w:t>Minimum conformance requirements</w:t>
      </w:r>
    </w:p>
    <w:bookmarkEnd w:id="601"/>
    <w:p w14:paraId="3AFD1D5E" w14:textId="77777777" w:rsidR="00524A5D" w:rsidRPr="0044437C" w:rsidRDefault="00000000">
      <w:pPr>
        <w:rPr>
          <w:rFonts w:eastAsiaTheme="minorEastAsia"/>
        </w:rPr>
      </w:pPr>
      <w:r w:rsidRPr="0044437C">
        <w:rPr>
          <w:rFonts w:eastAsiaTheme="minorEastAsia"/>
        </w:rPr>
        <w:t>The minimum output power is defined as the mean power in one sub-frame (1ms). The minimum output power shall not exceed the values specified in Table 6.3A.1-1.</w:t>
      </w:r>
    </w:p>
    <w:p w14:paraId="1B5C66B5" w14:textId="77777777" w:rsidR="00524A5D" w:rsidRPr="0044437C" w:rsidRDefault="00000000" w:rsidP="00E36978">
      <w:pPr>
        <w:pStyle w:val="TH"/>
        <w:rPr>
          <w:rFonts w:eastAsia="Batang" w:cs="v5.0.0"/>
          <w:lang w:eastAsia="ja-JP"/>
        </w:rPr>
      </w:pPr>
      <w:r w:rsidRPr="0044437C">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0D4BCF12" w14:textId="77777777">
        <w:trPr>
          <w:jc w:val="center"/>
        </w:trPr>
        <w:tc>
          <w:tcPr>
            <w:tcW w:w="1795" w:type="dxa"/>
            <w:vMerge w:val="restart"/>
          </w:tcPr>
          <w:p w14:paraId="42DCF323" w14:textId="77777777" w:rsidR="00524A5D" w:rsidRPr="0044437C" w:rsidRDefault="00524A5D">
            <w:pPr>
              <w:keepNext/>
              <w:keepLines/>
              <w:spacing w:after="0"/>
              <w:jc w:val="center"/>
              <w:rPr>
                <w:rFonts w:ascii="Arial" w:eastAsia="Batang" w:hAnsi="Arial"/>
                <w:color w:val="000000"/>
                <w:sz w:val="18"/>
                <w:lang w:eastAsia="ja-JP"/>
              </w:rPr>
            </w:pPr>
            <w:bookmarkStart w:id="602" w:name="MCCQCTEMPBM_00000468"/>
          </w:p>
        </w:tc>
        <w:tc>
          <w:tcPr>
            <w:tcW w:w="4045" w:type="dxa"/>
          </w:tcPr>
          <w:p w14:paraId="31686733"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1D24344" w14:textId="77777777">
        <w:trPr>
          <w:jc w:val="center"/>
        </w:trPr>
        <w:tc>
          <w:tcPr>
            <w:tcW w:w="1795" w:type="dxa"/>
            <w:vMerge/>
          </w:tcPr>
          <w:p w14:paraId="30539A37" w14:textId="77777777" w:rsidR="00524A5D" w:rsidRPr="0044437C" w:rsidRDefault="00524A5D">
            <w:pPr>
              <w:rPr>
                <w:rFonts w:eastAsia="Batang"/>
              </w:rPr>
            </w:pPr>
          </w:p>
        </w:tc>
        <w:tc>
          <w:tcPr>
            <w:tcW w:w="4045" w:type="dxa"/>
          </w:tcPr>
          <w:p w14:paraId="124FFE0F"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0A3BBC37" w14:textId="77777777">
        <w:trPr>
          <w:jc w:val="center"/>
        </w:trPr>
        <w:tc>
          <w:tcPr>
            <w:tcW w:w="1795" w:type="dxa"/>
            <w:vAlign w:val="center"/>
          </w:tcPr>
          <w:p w14:paraId="1A6B5BE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23B24CDF"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-40 dBm</w:t>
            </w:r>
          </w:p>
        </w:tc>
      </w:tr>
      <w:tr w:rsidR="00524A5D" w:rsidRPr="0044437C" w14:paraId="0FEBBCB5" w14:textId="77777777">
        <w:trPr>
          <w:jc w:val="center"/>
        </w:trPr>
        <w:tc>
          <w:tcPr>
            <w:tcW w:w="1795" w:type="dxa"/>
            <w:vAlign w:val="center"/>
          </w:tcPr>
          <w:p w14:paraId="30B03C1C"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73FEC58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02"/>
    </w:tbl>
    <w:p w14:paraId="61B3334F" w14:textId="77777777" w:rsidR="00524A5D" w:rsidRPr="0044437C" w:rsidRDefault="00524A5D">
      <w:pPr>
        <w:rPr>
          <w:rFonts w:eastAsiaTheme="minorEastAsia"/>
        </w:rPr>
      </w:pPr>
    </w:p>
    <w:p w14:paraId="32C44972" w14:textId="77777777" w:rsidR="00524A5D" w:rsidRPr="0044437C" w:rsidRDefault="00000000">
      <w:pPr>
        <w:rPr>
          <w:rFonts w:eastAsiaTheme="minorEastAsia"/>
        </w:rPr>
      </w:pPr>
      <w:r w:rsidRPr="0044437C">
        <w:rPr>
          <w:rFonts w:eastAsiaTheme="minorEastAsia"/>
        </w:rPr>
        <w:lastRenderedPageBreak/>
        <w:t>The normative reference for this requirement is TS</w:t>
      </w:r>
      <w:r w:rsidRPr="0044437C">
        <w:rPr>
          <w:rFonts w:eastAsia="DengXian"/>
        </w:rPr>
        <w:t xml:space="preserve"> </w:t>
      </w:r>
      <w:r w:rsidRPr="0044437C">
        <w:rPr>
          <w:rFonts w:eastAsiaTheme="minorEastAsia"/>
        </w:rPr>
        <w:t>36.102 [11] clause 6.3A.1.</w:t>
      </w:r>
    </w:p>
    <w:p w14:paraId="2F427BE6" w14:textId="77777777" w:rsidR="00524A5D" w:rsidRPr="0044437C" w:rsidRDefault="00000000">
      <w:pPr>
        <w:rPr>
          <w:rFonts w:eastAsiaTheme="minorEastAsia"/>
        </w:rPr>
      </w:pPr>
      <w:r w:rsidRPr="0044437C">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Pr="0044437C" w:rsidRDefault="00000000">
      <w:pPr>
        <w:rPr>
          <w:rFonts w:eastAsiaTheme="minorEastAsia"/>
        </w:rPr>
      </w:pPr>
      <w:r w:rsidRPr="0044437C">
        <w:rPr>
          <w:rFonts w:eastAsiaTheme="minorEastAsia"/>
        </w:rPr>
        <w:t>An excess minimum output power potentially increases the Rise Over Thermal (RoT) and therefore reduces the cell coverage area for other UEs.</w:t>
      </w:r>
    </w:p>
    <w:p w14:paraId="726301C1" w14:textId="77777777" w:rsidR="00524A5D" w:rsidRPr="0044437C" w:rsidRDefault="00000000">
      <w:pPr>
        <w:pStyle w:val="H6"/>
      </w:pPr>
      <w:bookmarkStart w:id="603" w:name="MCCQCTEMPBM_00000111"/>
      <w:r w:rsidRPr="0044437C">
        <w:t>6.3A.1.4</w:t>
      </w:r>
      <w:r w:rsidRPr="0044437C">
        <w:tab/>
        <w:t>Test description</w:t>
      </w:r>
    </w:p>
    <w:p w14:paraId="5B473D8D" w14:textId="77777777" w:rsidR="00524A5D" w:rsidRPr="0044437C" w:rsidRDefault="00000000">
      <w:pPr>
        <w:pStyle w:val="H6"/>
      </w:pPr>
      <w:bookmarkStart w:id="604" w:name="MCCQCTEMPBM_00000112"/>
      <w:bookmarkEnd w:id="603"/>
      <w:r w:rsidRPr="0044437C">
        <w:t>6.3A.1.4.1</w:t>
      </w:r>
      <w:r w:rsidRPr="0044437C">
        <w:tab/>
        <w:t>Initial conditions</w:t>
      </w:r>
    </w:p>
    <w:bookmarkEnd w:id="604"/>
    <w:p w14:paraId="57112E8D" w14:textId="77777777" w:rsidR="00524A5D" w:rsidRPr="0044437C" w:rsidRDefault="00000000">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Pr="0044437C" w:rsidRDefault="00000000">
      <w:pPr>
        <w:rPr>
          <w:rFonts w:eastAsiaTheme="minorEastAsia"/>
        </w:rPr>
      </w:pPr>
      <w:r w:rsidRPr="0044437C">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14:paraId="605B9621" w14:textId="77777777" w:rsidR="00524A5D" w:rsidRPr="0044437C" w:rsidRDefault="00000000" w:rsidP="002F349B">
      <w:pPr>
        <w:pStyle w:val="TH"/>
        <w:rPr>
          <w:rFonts w:eastAsia="Batang"/>
        </w:rPr>
      </w:pPr>
      <w:bookmarkStart w:id="605" w:name="MCCQCTEMPBM_00000438"/>
      <w:r w:rsidRPr="0044437C">
        <w:rPr>
          <w:rFonts w:eastAsia="Batang"/>
          <w:lang w:eastAsia="ja-JP"/>
        </w:rPr>
        <w:t>Table 6.3A.1.4.1-1: Test Configuration T</w:t>
      </w:r>
      <w:r w:rsidRPr="0044437C">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rsidRPr="0044437C" w14:paraId="44CAF76B" w14:textId="77777777">
        <w:trPr>
          <w:cantSplit/>
          <w:jc w:val="center"/>
        </w:trPr>
        <w:tc>
          <w:tcPr>
            <w:tcW w:w="8500" w:type="dxa"/>
            <w:gridSpan w:val="5"/>
            <w:shd w:val="clear" w:color="auto" w:fill="FFFFFF"/>
          </w:tcPr>
          <w:p w14:paraId="349B4C4D" w14:textId="77777777" w:rsidR="00524A5D" w:rsidRPr="0044437C" w:rsidRDefault="00000000">
            <w:pPr>
              <w:keepNext/>
              <w:keepLines/>
              <w:spacing w:after="0"/>
              <w:jc w:val="center"/>
              <w:rPr>
                <w:rFonts w:ascii="Arial" w:hAnsi="Arial"/>
                <w:b/>
                <w:color w:val="000000"/>
                <w:sz w:val="18"/>
                <w:lang w:eastAsia="ja-JP"/>
              </w:rPr>
            </w:pPr>
            <w:bookmarkStart w:id="606" w:name="MCCQCTEMPBM_00000469"/>
            <w:bookmarkEnd w:id="605"/>
            <w:r w:rsidRPr="0044437C">
              <w:rPr>
                <w:rFonts w:ascii="Arial" w:hAnsi="Arial"/>
                <w:b/>
                <w:color w:val="000000"/>
                <w:sz w:val="18"/>
                <w:lang w:eastAsia="ja-JP"/>
              </w:rPr>
              <w:t>Initial Conditions</w:t>
            </w:r>
          </w:p>
        </w:tc>
      </w:tr>
      <w:tr w:rsidR="00524A5D" w:rsidRPr="0044437C" w14:paraId="729D9E2E" w14:textId="77777777">
        <w:trPr>
          <w:cantSplit/>
          <w:jc w:val="center"/>
        </w:trPr>
        <w:tc>
          <w:tcPr>
            <w:tcW w:w="3496" w:type="dxa"/>
            <w:gridSpan w:val="2"/>
            <w:shd w:val="clear" w:color="auto" w:fill="FFFFFF"/>
          </w:tcPr>
          <w:p w14:paraId="3982AEB8"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Test Environment as specified in</w:t>
            </w:r>
          </w:p>
          <w:p w14:paraId="6575A36E"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Normal, TL/VL, TL/VH, TH/VL, TH/VH</w:t>
            </w:r>
          </w:p>
        </w:tc>
      </w:tr>
      <w:tr w:rsidR="00524A5D" w:rsidRPr="0044437C" w14:paraId="61CB56F9" w14:textId="77777777">
        <w:trPr>
          <w:cantSplit/>
          <w:jc w:val="center"/>
        </w:trPr>
        <w:tc>
          <w:tcPr>
            <w:tcW w:w="3496" w:type="dxa"/>
            <w:gridSpan w:val="2"/>
            <w:shd w:val="clear" w:color="auto" w:fill="FFFFFF"/>
          </w:tcPr>
          <w:p w14:paraId="23CA431F"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Test Frequencies as specified in</w:t>
            </w:r>
          </w:p>
          <w:p w14:paraId="217DD235"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Low range, Mid range, High range</w:t>
            </w:r>
          </w:p>
        </w:tc>
      </w:tr>
      <w:tr w:rsidR="00524A5D" w:rsidRPr="0044437C" w14:paraId="25A958F5" w14:textId="77777777">
        <w:trPr>
          <w:cantSplit/>
          <w:jc w:val="center"/>
        </w:trPr>
        <w:tc>
          <w:tcPr>
            <w:tcW w:w="3496" w:type="dxa"/>
            <w:gridSpan w:val="2"/>
            <w:shd w:val="clear" w:color="auto" w:fill="FFFFFF"/>
          </w:tcPr>
          <w:p w14:paraId="50D46FA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Test Channel Bandwidths as specified in</w:t>
            </w:r>
          </w:p>
          <w:p w14:paraId="00CBB09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1.4MHz</w:t>
            </w:r>
          </w:p>
        </w:tc>
      </w:tr>
      <w:tr w:rsidR="00524A5D" w:rsidRPr="0044437C" w14:paraId="171F2C59" w14:textId="77777777">
        <w:trPr>
          <w:cantSplit/>
          <w:jc w:val="center"/>
        </w:trPr>
        <w:tc>
          <w:tcPr>
            <w:tcW w:w="8500" w:type="dxa"/>
            <w:gridSpan w:val="5"/>
            <w:shd w:val="clear" w:color="auto" w:fill="FFFFFF"/>
          </w:tcPr>
          <w:p w14:paraId="6CC6866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Test Parameters for Channel Bandwidths</w:t>
            </w:r>
          </w:p>
        </w:tc>
      </w:tr>
      <w:tr w:rsidR="00524A5D" w:rsidRPr="0044437C" w14:paraId="4921EE9D" w14:textId="77777777">
        <w:trPr>
          <w:jc w:val="center"/>
        </w:trPr>
        <w:tc>
          <w:tcPr>
            <w:tcW w:w="1166" w:type="dxa"/>
            <w:shd w:val="clear" w:color="auto" w:fill="FFFFFF"/>
          </w:tcPr>
          <w:p w14:paraId="21F50510"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Uplink Configuration</w:t>
            </w:r>
          </w:p>
        </w:tc>
      </w:tr>
      <w:tr w:rsidR="00524A5D" w:rsidRPr="0044437C" w14:paraId="35A4A83D" w14:textId="77777777">
        <w:trPr>
          <w:cantSplit/>
          <w:jc w:val="center"/>
        </w:trPr>
        <w:tc>
          <w:tcPr>
            <w:tcW w:w="1166" w:type="dxa"/>
            <w:shd w:val="clear" w:color="auto" w:fill="FFFFFF"/>
          </w:tcPr>
          <w:p w14:paraId="35CBEC28"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N/A for min output power test</w:t>
            </w:r>
          </w:p>
        </w:tc>
        <w:tc>
          <w:tcPr>
            <w:tcW w:w="1146" w:type="dxa"/>
            <w:shd w:val="clear" w:color="auto" w:fill="FFFFFF"/>
          </w:tcPr>
          <w:p w14:paraId="17C11BB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Mod'n</w:t>
            </w:r>
          </w:p>
        </w:tc>
        <w:tc>
          <w:tcPr>
            <w:tcW w:w="2693" w:type="dxa"/>
            <w:shd w:val="clear" w:color="auto" w:fill="FFFFFF"/>
          </w:tcPr>
          <w:p w14:paraId="665067A2" w14:textId="77777777" w:rsidR="00524A5D" w:rsidRPr="0044437C" w:rsidRDefault="00000000">
            <w:pPr>
              <w:keepNext/>
              <w:keepLines/>
              <w:spacing w:after="0"/>
              <w:jc w:val="center"/>
              <w:rPr>
                <w:rFonts w:ascii="Arial" w:hAnsi="Arial" w:cs="v5.0.0"/>
                <w:color w:val="000000"/>
                <w:sz w:val="18"/>
                <w:lang w:eastAsia="ja-JP"/>
              </w:rPr>
            </w:pPr>
            <w:r w:rsidRPr="0044437C">
              <w:rPr>
                <w:rFonts w:ascii="Arial" w:hAnsi="Arial" w:cs="v5.0.0"/>
                <w:color w:val="000000"/>
                <w:sz w:val="18"/>
                <w:lang w:eastAsia="ja-JP"/>
              </w:rPr>
              <w:t>RB allocation</w:t>
            </w:r>
          </w:p>
        </w:tc>
      </w:tr>
      <w:tr w:rsidR="00524A5D" w:rsidRPr="0044437C" w14:paraId="00C6D73A" w14:textId="77777777">
        <w:trPr>
          <w:cantSplit/>
          <w:jc w:val="center"/>
        </w:trPr>
        <w:tc>
          <w:tcPr>
            <w:tcW w:w="1166" w:type="dxa"/>
            <w:shd w:val="clear" w:color="auto" w:fill="FFFFFF"/>
          </w:tcPr>
          <w:p w14:paraId="08D705B4"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Pr="0044437C" w:rsidRDefault="00524A5D">
            <w:pPr>
              <w:rPr>
                <w:rFonts w:eastAsia="Batang"/>
                <w:lang w:eastAsia="ja-JP"/>
              </w:rPr>
            </w:pPr>
          </w:p>
        </w:tc>
        <w:tc>
          <w:tcPr>
            <w:tcW w:w="1146" w:type="dxa"/>
            <w:shd w:val="clear" w:color="auto" w:fill="FFFFFF"/>
          </w:tcPr>
          <w:p w14:paraId="46FC9B50" w14:textId="77777777" w:rsidR="00524A5D" w:rsidRPr="0044437C"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FDD and HD-FDD</w:t>
            </w:r>
          </w:p>
        </w:tc>
      </w:tr>
      <w:tr w:rsidR="00524A5D" w:rsidRPr="0044437C" w14:paraId="455539EB" w14:textId="77777777">
        <w:trPr>
          <w:cantSplit/>
          <w:trHeight w:val="105"/>
          <w:jc w:val="center"/>
        </w:trPr>
        <w:tc>
          <w:tcPr>
            <w:tcW w:w="1166" w:type="dxa"/>
            <w:vMerge w:val="restart"/>
            <w:shd w:val="clear" w:color="auto" w:fill="FFFFFF"/>
            <w:vAlign w:val="center"/>
          </w:tcPr>
          <w:p w14:paraId="673B7760" w14:textId="77777777" w:rsidR="00524A5D" w:rsidRPr="0044437C" w:rsidRDefault="00000000">
            <w:pPr>
              <w:keepNext/>
              <w:keepLines/>
              <w:spacing w:after="0"/>
              <w:jc w:val="center"/>
              <w:rPr>
                <w:rFonts w:ascii="Arial" w:eastAsia="Malgun Gothic" w:hAnsi="Arial"/>
                <w:color w:val="000000"/>
                <w:sz w:val="18"/>
                <w:lang w:eastAsia="ko-KR"/>
              </w:rPr>
            </w:pPr>
            <w:r w:rsidRPr="0044437C">
              <w:rPr>
                <w:rFonts w:ascii="Arial" w:hAnsi="Arial"/>
                <w:color w:val="000000"/>
                <w:sz w:val="18"/>
                <w:lang w:eastAsia="ja-JP"/>
              </w:rPr>
              <w:t>1.4MHz</w:t>
            </w:r>
          </w:p>
        </w:tc>
        <w:tc>
          <w:tcPr>
            <w:tcW w:w="3495" w:type="dxa"/>
            <w:gridSpan w:val="2"/>
            <w:vMerge/>
            <w:shd w:val="clear" w:color="auto" w:fill="FFFFFF"/>
          </w:tcPr>
          <w:p w14:paraId="6F5F9DA0" w14:textId="77777777" w:rsidR="00524A5D" w:rsidRPr="0044437C" w:rsidRDefault="00524A5D">
            <w:pPr>
              <w:rPr>
                <w:rFonts w:cs="v5.0.0"/>
              </w:rPr>
            </w:pPr>
          </w:p>
        </w:tc>
        <w:tc>
          <w:tcPr>
            <w:tcW w:w="1146" w:type="dxa"/>
            <w:vMerge w:val="restart"/>
            <w:shd w:val="clear" w:color="auto" w:fill="FFFFFF"/>
            <w:vAlign w:val="center"/>
          </w:tcPr>
          <w:p w14:paraId="422F032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QPSK</w:t>
            </w:r>
          </w:p>
        </w:tc>
        <w:tc>
          <w:tcPr>
            <w:tcW w:w="2693" w:type="dxa"/>
            <w:shd w:val="clear" w:color="auto" w:fill="FFFFFF"/>
          </w:tcPr>
          <w:p w14:paraId="2099BF86" w14:textId="77777777" w:rsidR="00524A5D" w:rsidRPr="0044437C" w:rsidRDefault="00000000">
            <w:pPr>
              <w:keepNext/>
              <w:keepLines/>
              <w:spacing w:after="0"/>
              <w:jc w:val="center"/>
              <w:rPr>
                <w:rFonts w:ascii="Arial" w:eastAsia="Batang" w:hAnsi="Arial"/>
                <w:color w:val="000000"/>
                <w:sz w:val="18"/>
                <w:lang w:eastAsia="ko-KR"/>
              </w:rPr>
            </w:pPr>
            <w:r w:rsidRPr="0044437C">
              <w:rPr>
                <w:rFonts w:ascii="Arial" w:eastAsiaTheme="minorEastAsia" w:hAnsi="Arial"/>
                <w:color w:val="000000"/>
                <w:sz w:val="18"/>
              </w:rPr>
              <w:t>1</w:t>
            </w:r>
          </w:p>
        </w:tc>
      </w:tr>
      <w:tr w:rsidR="00524A5D" w:rsidRPr="0044437C" w14:paraId="29577942" w14:textId="77777777">
        <w:trPr>
          <w:cantSplit/>
          <w:trHeight w:val="105"/>
          <w:jc w:val="center"/>
        </w:trPr>
        <w:tc>
          <w:tcPr>
            <w:tcW w:w="1166" w:type="dxa"/>
            <w:vMerge/>
            <w:shd w:val="clear" w:color="auto" w:fill="FFFFFF"/>
          </w:tcPr>
          <w:p w14:paraId="719BB5B9" w14:textId="77777777" w:rsidR="00524A5D" w:rsidRPr="0044437C"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Pr="0044437C" w:rsidRDefault="00524A5D">
            <w:pPr>
              <w:rPr>
                <w:rFonts w:cs="v5.0.0"/>
              </w:rPr>
            </w:pPr>
          </w:p>
        </w:tc>
        <w:tc>
          <w:tcPr>
            <w:tcW w:w="1146" w:type="dxa"/>
            <w:vMerge/>
            <w:shd w:val="clear" w:color="auto" w:fill="FFFFFF"/>
          </w:tcPr>
          <w:p w14:paraId="36400B7A" w14:textId="77777777" w:rsidR="00524A5D" w:rsidRPr="0044437C"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Pr="0044437C" w:rsidRDefault="00000000">
            <w:pPr>
              <w:keepNext/>
              <w:keepLines/>
              <w:spacing w:after="0"/>
              <w:jc w:val="center"/>
              <w:rPr>
                <w:rFonts w:ascii="Arial" w:eastAsiaTheme="minorEastAsia" w:hAnsi="Arial" w:cs="v5.0.0"/>
                <w:color w:val="000000"/>
                <w:sz w:val="18"/>
              </w:rPr>
            </w:pPr>
            <w:r w:rsidRPr="0044437C">
              <w:rPr>
                <w:rFonts w:ascii="Arial" w:eastAsiaTheme="minorEastAsia" w:hAnsi="Arial"/>
                <w:color w:val="000000"/>
                <w:sz w:val="18"/>
              </w:rPr>
              <w:t>2</w:t>
            </w:r>
          </w:p>
        </w:tc>
      </w:tr>
      <w:bookmarkEnd w:id="606"/>
    </w:tbl>
    <w:p w14:paraId="1BD3A7E1" w14:textId="77777777" w:rsidR="00524A5D" w:rsidRPr="0044437C" w:rsidRDefault="00524A5D">
      <w:pPr>
        <w:rPr>
          <w:lang w:eastAsia="ja-JP"/>
        </w:rPr>
      </w:pPr>
    </w:p>
    <w:p w14:paraId="21DC207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4D6DBF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11C0441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8008E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6.3A.1.4.1-1.</w:t>
      </w:r>
    </w:p>
    <w:p w14:paraId="6865D4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588B81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90BB8C8"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r w:rsidRPr="0044437C">
        <w:rPr>
          <w:rFonts w:eastAsia="SimSun"/>
          <w:lang w:eastAsia="zh-CN"/>
        </w:rPr>
        <w:t>.</w:t>
      </w:r>
    </w:p>
    <w:p w14:paraId="21BC8363"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8091F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5.2A.2AA. Message contents are defined in clause 6.3A.1.4.3. </w:t>
      </w:r>
    </w:p>
    <w:p w14:paraId="710342A9" w14:textId="77777777" w:rsidR="00524A5D" w:rsidRPr="0044437C" w:rsidRDefault="00000000">
      <w:pPr>
        <w:pStyle w:val="H6"/>
      </w:pPr>
      <w:bookmarkStart w:id="607" w:name="MCCQCTEMPBM_00000113"/>
      <w:r w:rsidRPr="0044437C">
        <w:lastRenderedPageBreak/>
        <w:t>6.3A.1.4.2</w:t>
      </w:r>
      <w:r w:rsidRPr="0044437C">
        <w:tab/>
        <w:t>Test procedure</w:t>
      </w:r>
    </w:p>
    <w:bookmarkEnd w:id="607"/>
    <w:p w14:paraId="25213E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Send continuous uplink power control "down" commands in the uplink scheduling information to the UE to ensure that the UE transmits at its minimum output power. </w:t>
      </w:r>
    </w:p>
    <w:p w14:paraId="270E63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Pr="0044437C" w:rsidRDefault="00000000">
      <w:pPr>
        <w:pStyle w:val="H6"/>
      </w:pPr>
      <w:bookmarkStart w:id="608" w:name="MCCQCTEMPBM_00000114"/>
      <w:r w:rsidRPr="0044437C">
        <w:t>6.3A.1.4.3</w:t>
      </w:r>
      <w:r w:rsidRPr="0044437C">
        <w:tab/>
        <w:t>Message contents</w:t>
      </w:r>
    </w:p>
    <w:bookmarkEnd w:id="608"/>
    <w:p w14:paraId="6629615E" w14:textId="77777777" w:rsidR="00524A5D" w:rsidRPr="0044437C" w:rsidRDefault="00000000">
      <w:pPr>
        <w:rPr>
          <w:lang w:eastAsia="ja-JP"/>
        </w:rPr>
      </w:pPr>
      <w:r w:rsidRPr="0044437C">
        <w:t>Message contents are according to TS 36.508 [12] subclause 4.6</w:t>
      </w:r>
    </w:p>
    <w:p w14:paraId="5C894291" w14:textId="77777777" w:rsidR="00524A5D" w:rsidRPr="0044437C" w:rsidRDefault="00000000">
      <w:pPr>
        <w:pStyle w:val="H6"/>
      </w:pPr>
      <w:bookmarkStart w:id="609" w:name="MCCQCTEMPBM_00000115"/>
      <w:r w:rsidRPr="0044437C">
        <w:t>6.3A.1.5</w:t>
      </w:r>
      <w:r w:rsidRPr="0044437C">
        <w:tab/>
        <w:t>Test requirement</w:t>
      </w:r>
    </w:p>
    <w:bookmarkEnd w:id="609"/>
    <w:p w14:paraId="18CB9257" w14:textId="77777777" w:rsidR="00524A5D" w:rsidRPr="0044437C" w:rsidRDefault="00000000">
      <w:pPr>
        <w:rPr>
          <w:rFonts w:eastAsia="Batang" w:cs="v5.0.0"/>
        </w:rPr>
      </w:pPr>
      <w:r w:rsidRPr="0044437C">
        <w:rPr>
          <w:rFonts w:eastAsia="Batang"/>
        </w:rPr>
        <w:t>The minimum output power measured shall not exceed the values specified in Table 6.3A.1.5-1.</w:t>
      </w:r>
    </w:p>
    <w:p w14:paraId="54B9C907" w14:textId="77777777" w:rsidR="00524A5D" w:rsidRPr="0044437C" w:rsidRDefault="00000000" w:rsidP="00591F55">
      <w:pPr>
        <w:pStyle w:val="TH"/>
        <w:rPr>
          <w:rFonts w:eastAsia="Batang" w:cs="v5.0.0"/>
          <w:lang w:eastAsia="ja-JP"/>
        </w:rPr>
      </w:pPr>
      <w:r w:rsidRPr="0044437C">
        <w:rPr>
          <w:rFonts w:eastAsia="Batang"/>
          <w:lang w:eastAsia="ja-JP"/>
        </w:rPr>
        <w:t xml:space="preserve">Table 6.3A.1.5-1: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965AC5C" w14:textId="77777777">
        <w:trPr>
          <w:jc w:val="center"/>
        </w:trPr>
        <w:tc>
          <w:tcPr>
            <w:tcW w:w="1795" w:type="dxa"/>
            <w:vMerge w:val="restart"/>
          </w:tcPr>
          <w:p w14:paraId="7661FEEF" w14:textId="77777777" w:rsidR="00524A5D" w:rsidRPr="0044437C" w:rsidRDefault="00524A5D">
            <w:pPr>
              <w:keepNext/>
              <w:keepLines/>
              <w:spacing w:after="0"/>
              <w:jc w:val="center"/>
              <w:rPr>
                <w:rFonts w:ascii="Arial" w:hAnsi="Arial"/>
                <w:b/>
                <w:color w:val="000000"/>
                <w:sz w:val="18"/>
                <w:lang w:eastAsia="ja-JP"/>
              </w:rPr>
            </w:pPr>
            <w:bookmarkStart w:id="610" w:name="MCCQCTEMPBM_00000470"/>
          </w:p>
        </w:tc>
        <w:tc>
          <w:tcPr>
            <w:tcW w:w="5869" w:type="dxa"/>
          </w:tcPr>
          <w:p w14:paraId="287E1E85"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11095D85" w14:textId="77777777">
        <w:trPr>
          <w:jc w:val="center"/>
        </w:trPr>
        <w:tc>
          <w:tcPr>
            <w:tcW w:w="1795" w:type="dxa"/>
            <w:vMerge/>
          </w:tcPr>
          <w:p w14:paraId="1C92094F" w14:textId="77777777" w:rsidR="00524A5D" w:rsidRPr="0044437C" w:rsidRDefault="00524A5D">
            <w:pPr>
              <w:rPr>
                <w:rFonts w:eastAsia="Batang"/>
              </w:rPr>
            </w:pPr>
          </w:p>
        </w:tc>
        <w:tc>
          <w:tcPr>
            <w:tcW w:w="5869" w:type="dxa"/>
          </w:tcPr>
          <w:p w14:paraId="297BE4E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728D989B" w14:textId="77777777">
        <w:trPr>
          <w:jc w:val="center"/>
        </w:trPr>
        <w:tc>
          <w:tcPr>
            <w:tcW w:w="1795" w:type="dxa"/>
            <w:vAlign w:val="center"/>
          </w:tcPr>
          <w:p w14:paraId="2F55648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79FD4A47"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-39 dBm</w:t>
            </w:r>
          </w:p>
          <w:p w14:paraId="0517867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-38.7 dBm</w:t>
            </w:r>
          </w:p>
        </w:tc>
      </w:tr>
      <w:tr w:rsidR="00524A5D" w:rsidRPr="0044437C" w14:paraId="11E3A94D" w14:textId="77777777">
        <w:trPr>
          <w:jc w:val="center"/>
        </w:trPr>
        <w:tc>
          <w:tcPr>
            <w:tcW w:w="1795" w:type="dxa"/>
            <w:vAlign w:val="center"/>
          </w:tcPr>
          <w:p w14:paraId="3D24604E"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 (Note 1)</w:t>
            </w:r>
          </w:p>
        </w:tc>
        <w:tc>
          <w:tcPr>
            <w:tcW w:w="5869" w:type="dxa"/>
            <w:vAlign w:val="center"/>
          </w:tcPr>
          <w:p w14:paraId="378F5CB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tr w:rsidR="00524A5D" w:rsidRPr="0044437C" w14:paraId="445C11FB" w14:textId="77777777">
        <w:trPr>
          <w:jc w:val="center"/>
        </w:trPr>
        <w:tc>
          <w:tcPr>
            <w:tcW w:w="7664" w:type="dxa"/>
            <w:gridSpan w:val="2"/>
            <w:vAlign w:val="center"/>
          </w:tcPr>
          <w:p w14:paraId="65E2AEE2" w14:textId="77777777" w:rsidR="00524A5D" w:rsidRPr="0044437C" w:rsidRDefault="00000000">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610"/>
    </w:tbl>
    <w:p w14:paraId="1B2AAA05" w14:textId="77777777" w:rsidR="00524A5D" w:rsidRPr="0044437C" w:rsidRDefault="00524A5D">
      <w:pPr>
        <w:rPr>
          <w:lang w:eastAsia="zh-TW"/>
        </w:rPr>
      </w:pPr>
    </w:p>
    <w:p w14:paraId="4EC94181" w14:textId="77777777" w:rsidR="00524A5D" w:rsidRPr="0044437C" w:rsidRDefault="00000000">
      <w:pPr>
        <w:pStyle w:val="Heading3"/>
      </w:pPr>
      <w:bookmarkStart w:id="611" w:name="_Toc6486"/>
      <w:bookmarkStart w:id="612" w:name="_Toc27075"/>
      <w:bookmarkStart w:id="613" w:name="_Toc7016"/>
      <w:bookmarkStart w:id="614" w:name="_Toc22192"/>
      <w:bookmarkStart w:id="615" w:name="_Toc194571805"/>
      <w:bookmarkStart w:id="616" w:name="_Toc121162830"/>
      <w:bookmarkStart w:id="617" w:name="_Toc27607"/>
      <w:bookmarkStart w:id="618" w:name="_Toc120570038"/>
      <w:bookmarkStart w:id="619" w:name="_Toc15525"/>
      <w:bookmarkStart w:id="620" w:name="_Toc111062041"/>
      <w:r w:rsidRPr="0044437C">
        <w:t>6.3A.2</w:t>
      </w:r>
      <w:r w:rsidRPr="0044437C">
        <w:tab/>
        <w:t>Transmit OFF power for category M1</w:t>
      </w:r>
      <w:bookmarkEnd w:id="611"/>
      <w:bookmarkEnd w:id="612"/>
      <w:bookmarkEnd w:id="613"/>
      <w:bookmarkEnd w:id="614"/>
      <w:bookmarkEnd w:id="615"/>
    </w:p>
    <w:p w14:paraId="2EF22FF1" w14:textId="77777777" w:rsidR="00524A5D" w:rsidRPr="0044437C" w:rsidRDefault="00000000">
      <w:pPr>
        <w:pStyle w:val="H6"/>
      </w:pPr>
      <w:bookmarkStart w:id="621" w:name="MCCQCTEMPBM_00000116"/>
      <w:r w:rsidRPr="0044437C">
        <w:t>6.3A.2.1</w:t>
      </w:r>
      <w:r w:rsidRPr="0044437C">
        <w:tab/>
        <w:t>Test purpose</w:t>
      </w:r>
    </w:p>
    <w:bookmarkEnd w:id="621"/>
    <w:p w14:paraId="1C25EF1E" w14:textId="77777777" w:rsidR="00524A5D" w:rsidRPr="0044437C" w:rsidRDefault="00000000">
      <w:pPr>
        <w:rPr>
          <w:rFonts w:eastAsiaTheme="minorEastAsia"/>
        </w:rPr>
      </w:pPr>
      <w:r w:rsidRPr="0044437C">
        <w:rPr>
          <w:rFonts w:eastAsiaTheme="minorEastAsia"/>
        </w:rPr>
        <w:t>To verify that the UE transmit OFF power is lower than the value specified in the test requirement.</w:t>
      </w:r>
    </w:p>
    <w:p w14:paraId="76531F12" w14:textId="77777777" w:rsidR="00524A5D" w:rsidRPr="0044437C" w:rsidRDefault="00000000">
      <w:pPr>
        <w:pStyle w:val="H6"/>
      </w:pPr>
      <w:bookmarkStart w:id="622" w:name="MCCQCTEMPBM_00000117"/>
      <w:r w:rsidRPr="0044437C">
        <w:t>6.3A.2.2</w:t>
      </w:r>
      <w:r w:rsidRPr="0044437C">
        <w:tab/>
        <w:t>Test applicability</w:t>
      </w:r>
    </w:p>
    <w:bookmarkEnd w:id="622"/>
    <w:p w14:paraId="6DDBF930" w14:textId="77777777" w:rsidR="00524A5D" w:rsidRPr="0044437C" w:rsidRDefault="00000000">
      <w:pPr>
        <w:rPr>
          <w:rFonts w:eastAsiaTheme="minorEastAsia"/>
        </w:rPr>
      </w:pPr>
      <w:r w:rsidRPr="0044437C">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Pr="0044437C" w:rsidRDefault="00000000">
      <w:pPr>
        <w:pStyle w:val="H6"/>
      </w:pPr>
      <w:bookmarkStart w:id="623" w:name="MCCQCTEMPBM_00000118"/>
      <w:r w:rsidRPr="0044437C">
        <w:t>6.3A.2.3</w:t>
      </w:r>
      <w:r w:rsidRPr="0044437C">
        <w:tab/>
        <w:t>Minimum conformance requirements</w:t>
      </w:r>
    </w:p>
    <w:bookmarkEnd w:id="623"/>
    <w:p w14:paraId="5B61ABF8" w14:textId="77777777" w:rsidR="00524A5D" w:rsidRPr="0044437C" w:rsidRDefault="00000000">
      <w:pPr>
        <w:rPr>
          <w:rFonts w:eastAsiaTheme="minorEastAsia"/>
        </w:rPr>
      </w:pPr>
      <w:r w:rsidRPr="0044437C">
        <w:rPr>
          <w:rFonts w:eastAsiaTheme="minorEastAsia"/>
        </w:rPr>
        <w:t>The minimum output power is defined as the mean power in one sub-frame (1ms). The minimum output power shall not exceed the values specified in Table 6.3A.2.3-1.</w:t>
      </w:r>
    </w:p>
    <w:p w14:paraId="4D0F2B66" w14:textId="77777777" w:rsidR="00524A5D" w:rsidRPr="0044437C" w:rsidRDefault="00000000" w:rsidP="00591F55">
      <w:pPr>
        <w:pStyle w:val="TH"/>
        <w:rPr>
          <w:rFonts w:eastAsia="Batang" w:cs="v5.0.0"/>
          <w:lang w:eastAsia="ja-JP"/>
        </w:rPr>
      </w:pPr>
      <w:r w:rsidRPr="0044437C">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1E70092F" w14:textId="77777777">
        <w:trPr>
          <w:jc w:val="center"/>
        </w:trPr>
        <w:tc>
          <w:tcPr>
            <w:tcW w:w="1795" w:type="dxa"/>
            <w:vMerge w:val="restart"/>
          </w:tcPr>
          <w:p w14:paraId="5A00CDE2" w14:textId="77777777" w:rsidR="00524A5D" w:rsidRPr="0044437C" w:rsidRDefault="00524A5D">
            <w:pPr>
              <w:keepNext/>
              <w:keepLines/>
              <w:spacing w:after="0"/>
              <w:jc w:val="center"/>
              <w:rPr>
                <w:rFonts w:ascii="Arial" w:eastAsia="Batang" w:hAnsi="Arial"/>
                <w:color w:val="000000"/>
                <w:sz w:val="18"/>
                <w:lang w:eastAsia="ja-JP"/>
              </w:rPr>
            </w:pPr>
            <w:bookmarkStart w:id="624" w:name="MCCQCTEMPBM_00000471"/>
          </w:p>
        </w:tc>
        <w:tc>
          <w:tcPr>
            <w:tcW w:w="4045" w:type="dxa"/>
          </w:tcPr>
          <w:p w14:paraId="6BE72B2B"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5B49DCEE" w14:textId="77777777">
        <w:trPr>
          <w:jc w:val="center"/>
        </w:trPr>
        <w:tc>
          <w:tcPr>
            <w:tcW w:w="1795" w:type="dxa"/>
            <w:vMerge/>
          </w:tcPr>
          <w:p w14:paraId="4B1D0D97" w14:textId="77777777" w:rsidR="00524A5D" w:rsidRPr="0044437C" w:rsidRDefault="00524A5D">
            <w:pPr>
              <w:rPr>
                <w:rFonts w:eastAsia="Batang"/>
              </w:rPr>
            </w:pPr>
          </w:p>
        </w:tc>
        <w:tc>
          <w:tcPr>
            <w:tcW w:w="4045" w:type="dxa"/>
          </w:tcPr>
          <w:p w14:paraId="349F3891"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5230D001" w14:textId="77777777">
        <w:trPr>
          <w:jc w:val="center"/>
        </w:trPr>
        <w:tc>
          <w:tcPr>
            <w:tcW w:w="1795" w:type="dxa"/>
            <w:vAlign w:val="center"/>
          </w:tcPr>
          <w:p w14:paraId="3BAD7086"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07C2AB4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-50 dBm</w:t>
            </w:r>
          </w:p>
        </w:tc>
      </w:tr>
      <w:tr w:rsidR="00524A5D" w:rsidRPr="0044437C" w14:paraId="35EE4103" w14:textId="77777777">
        <w:trPr>
          <w:jc w:val="center"/>
        </w:trPr>
        <w:tc>
          <w:tcPr>
            <w:tcW w:w="1795" w:type="dxa"/>
            <w:vAlign w:val="center"/>
          </w:tcPr>
          <w:p w14:paraId="35A885B7"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1D1E7EAC"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24"/>
    </w:tbl>
    <w:p w14:paraId="1040D03B" w14:textId="77777777" w:rsidR="00524A5D" w:rsidRPr="0044437C" w:rsidRDefault="00524A5D">
      <w:pPr>
        <w:rPr>
          <w:rFonts w:eastAsiaTheme="minorEastAsia"/>
        </w:rPr>
      </w:pPr>
    </w:p>
    <w:p w14:paraId="21812D7E"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6.3A.2.</w:t>
      </w:r>
    </w:p>
    <w:p w14:paraId="73BB0E3E" w14:textId="77777777" w:rsidR="00524A5D" w:rsidRPr="0044437C" w:rsidRDefault="00000000">
      <w:pPr>
        <w:rPr>
          <w:rFonts w:eastAsiaTheme="minorEastAsia"/>
        </w:rPr>
      </w:pPr>
      <w:r w:rsidRPr="0044437C">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Pr="0044437C" w:rsidRDefault="00000000">
      <w:pPr>
        <w:rPr>
          <w:rFonts w:eastAsiaTheme="minorEastAsia"/>
        </w:rPr>
      </w:pPr>
      <w:r w:rsidRPr="0044437C">
        <w:rPr>
          <w:rFonts w:eastAsiaTheme="minorEastAsia"/>
        </w:rPr>
        <w:lastRenderedPageBreak/>
        <w:t>An excess transmits OFF power potentially increases the Rise over Thermal (RoT) and therefore reduces the cell coverage area for other UEs.</w:t>
      </w:r>
    </w:p>
    <w:p w14:paraId="26B17C84" w14:textId="77777777" w:rsidR="00524A5D" w:rsidRPr="0044437C" w:rsidRDefault="00000000">
      <w:pPr>
        <w:pStyle w:val="H6"/>
      </w:pPr>
      <w:bookmarkStart w:id="625" w:name="MCCQCTEMPBM_00000119"/>
      <w:r w:rsidRPr="0044437C">
        <w:t>6.3A.2.4</w:t>
      </w:r>
      <w:r w:rsidRPr="0044437C">
        <w:tab/>
        <w:t>Test description</w:t>
      </w:r>
    </w:p>
    <w:bookmarkEnd w:id="625"/>
    <w:p w14:paraId="0202894E" w14:textId="77777777" w:rsidR="00524A5D" w:rsidRPr="0044437C" w:rsidRDefault="00000000">
      <w:pPr>
        <w:rPr>
          <w:rFonts w:eastAsiaTheme="minorEastAsia"/>
        </w:rPr>
      </w:pPr>
      <w:r w:rsidRPr="0044437C">
        <w:rPr>
          <w:rFonts w:eastAsiaTheme="minorEastAsia"/>
        </w:rPr>
        <w:t>This test is covered by clause 6.3A.3.1 ON/OFF time mask and 6.3A.3.2 PRACH and SRS time mask.</w:t>
      </w:r>
    </w:p>
    <w:p w14:paraId="365A3567" w14:textId="77777777" w:rsidR="00524A5D" w:rsidRPr="0044437C" w:rsidRDefault="00000000">
      <w:pPr>
        <w:pStyle w:val="H6"/>
      </w:pPr>
      <w:bookmarkStart w:id="626" w:name="MCCQCTEMPBM_00000120"/>
      <w:r w:rsidRPr="0044437C">
        <w:t>6.3A.2.5</w:t>
      </w:r>
      <w:r w:rsidRPr="0044437C">
        <w:tab/>
        <w:t>Test requirement</w:t>
      </w:r>
    </w:p>
    <w:bookmarkEnd w:id="626"/>
    <w:p w14:paraId="3DBF6F83" w14:textId="77777777" w:rsidR="00524A5D" w:rsidRPr="0044437C" w:rsidRDefault="00000000">
      <w:pPr>
        <w:rPr>
          <w:rFonts w:eastAsia="Batang" w:cs="v5.0.0"/>
        </w:rPr>
      </w:pPr>
      <w:r w:rsidRPr="0044437C">
        <w:rPr>
          <w:rFonts w:eastAsia="Batang"/>
        </w:rPr>
        <w:t>The minimum output power measured shall not exceed the values specified in Table 6.3A.2.5-1.</w:t>
      </w:r>
    </w:p>
    <w:p w14:paraId="7425BCD1" w14:textId="77777777" w:rsidR="00524A5D" w:rsidRPr="0044437C" w:rsidRDefault="00000000" w:rsidP="00E36978">
      <w:pPr>
        <w:pStyle w:val="TH"/>
        <w:rPr>
          <w:rFonts w:eastAsia="Batang" w:cs="v5.0.0"/>
          <w:lang w:eastAsia="ja-JP"/>
        </w:rPr>
      </w:pPr>
      <w:r w:rsidRPr="0044437C">
        <w:rPr>
          <w:rFonts w:eastAsia="Batang"/>
          <w:lang w:eastAsia="ja-JP"/>
        </w:rPr>
        <w:t xml:space="preserve">Table 6.3A.2.5-1: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69CF73F8" w14:textId="77777777">
        <w:trPr>
          <w:jc w:val="center"/>
        </w:trPr>
        <w:tc>
          <w:tcPr>
            <w:tcW w:w="1795" w:type="dxa"/>
            <w:vMerge w:val="restart"/>
          </w:tcPr>
          <w:p w14:paraId="66C9A206" w14:textId="77777777" w:rsidR="00524A5D" w:rsidRPr="0044437C" w:rsidRDefault="00524A5D">
            <w:pPr>
              <w:keepNext/>
              <w:keepLines/>
              <w:spacing w:after="0"/>
              <w:jc w:val="center"/>
              <w:rPr>
                <w:rFonts w:ascii="Arial" w:hAnsi="Arial"/>
                <w:b/>
                <w:color w:val="000000"/>
                <w:sz w:val="18"/>
                <w:lang w:eastAsia="ja-JP"/>
              </w:rPr>
            </w:pPr>
            <w:bookmarkStart w:id="627" w:name="MCCQCTEMPBM_00000472"/>
          </w:p>
        </w:tc>
        <w:tc>
          <w:tcPr>
            <w:tcW w:w="5869" w:type="dxa"/>
          </w:tcPr>
          <w:p w14:paraId="6059A302"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CF80410" w14:textId="77777777">
        <w:trPr>
          <w:jc w:val="center"/>
        </w:trPr>
        <w:tc>
          <w:tcPr>
            <w:tcW w:w="1795" w:type="dxa"/>
            <w:vMerge/>
          </w:tcPr>
          <w:p w14:paraId="56A0CEAE" w14:textId="77777777" w:rsidR="00524A5D" w:rsidRPr="0044437C" w:rsidRDefault="00524A5D">
            <w:pPr>
              <w:rPr>
                <w:rFonts w:eastAsia="Batang"/>
              </w:rPr>
            </w:pPr>
          </w:p>
        </w:tc>
        <w:tc>
          <w:tcPr>
            <w:tcW w:w="5869" w:type="dxa"/>
          </w:tcPr>
          <w:p w14:paraId="7225BE07"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35EDE183" w14:textId="77777777">
        <w:trPr>
          <w:jc w:val="center"/>
        </w:trPr>
        <w:tc>
          <w:tcPr>
            <w:tcW w:w="1795" w:type="dxa"/>
            <w:vAlign w:val="center"/>
          </w:tcPr>
          <w:p w14:paraId="41C0947B"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140D1524"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-48.5 dBm</w:t>
            </w:r>
          </w:p>
          <w:p w14:paraId="54F0D37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-48.2 dBm</w:t>
            </w:r>
          </w:p>
        </w:tc>
      </w:tr>
      <w:tr w:rsidR="00524A5D" w:rsidRPr="0044437C" w14:paraId="11A7034E" w14:textId="77777777">
        <w:trPr>
          <w:jc w:val="center"/>
        </w:trPr>
        <w:tc>
          <w:tcPr>
            <w:tcW w:w="1795" w:type="dxa"/>
            <w:vAlign w:val="center"/>
          </w:tcPr>
          <w:p w14:paraId="01F1318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 xml:space="preserve">Measurement bandwidth </w:t>
            </w:r>
          </w:p>
        </w:tc>
        <w:tc>
          <w:tcPr>
            <w:tcW w:w="5869" w:type="dxa"/>
            <w:vAlign w:val="center"/>
          </w:tcPr>
          <w:p w14:paraId="1D063189"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27"/>
    </w:tbl>
    <w:p w14:paraId="4F368A19" w14:textId="77777777" w:rsidR="00524A5D" w:rsidRPr="0044437C" w:rsidRDefault="00524A5D"/>
    <w:p w14:paraId="7A5CB4D9" w14:textId="77777777" w:rsidR="00524A5D" w:rsidRPr="0044437C" w:rsidRDefault="00000000">
      <w:pPr>
        <w:pStyle w:val="Heading3"/>
        <w:rPr>
          <w:lang w:eastAsia="zh-CN"/>
        </w:rPr>
      </w:pPr>
      <w:bookmarkStart w:id="628" w:name="_Toc23533"/>
      <w:bookmarkStart w:id="629" w:name="_Toc32113"/>
      <w:bookmarkStart w:id="630" w:name="_Toc2128"/>
      <w:bookmarkStart w:id="631" w:name="_Toc27142"/>
      <w:bookmarkStart w:id="632" w:name="_Toc194571806"/>
      <w:r w:rsidRPr="0044437C">
        <w:t>6.3A.3</w:t>
      </w:r>
      <w:r w:rsidRPr="0044437C">
        <w:tab/>
        <w:t xml:space="preserve">ON/OFF time mask </w:t>
      </w:r>
      <w:r w:rsidRPr="0044437C">
        <w:rPr>
          <w:lang w:eastAsia="zh-CN"/>
        </w:rPr>
        <w:t>for category M1</w:t>
      </w:r>
      <w:bookmarkEnd w:id="616"/>
      <w:bookmarkEnd w:id="617"/>
      <w:bookmarkEnd w:id="618"/>
      <w:bookmarkEnd w:id="619"/>
      <w:bookmarkEnd w:id="628"/>
      <w:bookmarkEnd w:id="629"/>
      <w:bookmarkEnd w:id="630"/>
      <w:bookmarkEnd w:id="631"/>
      <w:bookmarkEnd w:id="632"/>
    </w:p>
    <w:p w14:paraId="5192EBE2" w14:textId="77777777" w:rsidR="00524A5D" w:rsidRPr="0044437C" w:rsidRDefault="00000000">
      <w:pPr>
        <w:pStyle w:val="Heading4"/>
      </w:pPr>
      <w:bookmarkStart w:id="633" w:name="_Toc23608"/>
      <w:bookmarkStart w:id="634" w:name="_Toc27370"/>
      <w:bookmarkStart w:id="635" w:name="_Toc12802"/>
      <w:bookmarkStart w:id="636" w:name="_Toc2328"/>
      <w:bookmarkStart w:id="637" w:name="_Toc28057"/>
      <w:bookmarkStart w:id="638" w:name="_Toc194571807"/>
      <w:r w:rsidRPr="0044437C">
        <w:t>6.3A.3.1</w:t>
      </w:r>
      <w:r w:rsidRPr="0044437C">
        <w:tab/>
        <w:t>General ON/OFF time mask for category M1</w:t>
      </w:r>
      <w:bookmarkEnd w:id="633"/>
      <w:bookmarkEnd w:id="634"/>
      <w:bookmarkEnd w:id="635"/>
      <w:bookmarkEnd w:id="636"/>
      <w:bookmarkEnd w:id="637"/>
      <w:bookmarkEnd w:id="638"/>
    </w:p>
    <w:p w14:paraId="4166C1A8" w14:textId="77777777" w:rsidR="00524A5D" w:rsidRPr="0044437C" w:rsidRDefault="00000000">
      <w:pPr>
        <w:pStyle w:val="H6"/>
      </w:pPr>
      <w:bookmarkStart w:id="639" w:name="MCCQCTEMPBM_00000121"/>
      <w:r w:rsidRPr="0044437C">
        <w:t>6.3A.3.1.1</w:t>
      </w:r>
      <w:r w:rsidRPr="0044437C">
        <w:tab/>
        <w:t>Test purpose</w:t>
      </w:r>
    </w:p>
    <w:bookmarkEnd w:id="639"/>
    <w:p w14:paraId="1E202260" w14:textId="77777777" w:rsidR="00524A5D" w:rsidRPr="0044437C" w:rsidRDefault="00000000">
      <w:r w:rsidRPr="0044437C">
        <w:t>To verify that the general ON/OFF time mask meets the requirements given in TS 36.521-1[14] clause 6.3.4.1.5.</w:t>
      </w:r>
    </w:p>
    <w:p w14:paraId="51D37645" w14:textId="77777777" w:rsidR="00524A5D" w:rsidRPr="0044437C" w:rsidRDefault="00000000">
      <w:pPr>
        <w:keepNext/>
        <w:keepLines/>
      </w:pPr>
      <w:r w:rsidRPr="0044437C">
        <w:t>The time mask for transmit ON/OFF defines the ramping time allowed for the UE between transmit OFF power and transmit ON power.</w:t>
      </w:r>
    </w:p>
    <w:p w14:paraId="386D1427" w14:textId="77777777" w:rsidR="00524A5D" w:rsidRPr="0044437C" w:rsidRDefault="00000000">
      <w:r w:rsidRPr="0044437C">
        <w:t>Transmission of the wrong power increases interference to other channels or increases transmission errors in the uplink channel.</w:t>
      </w:r>
    </w:p>
    <w:p w14:paraId="4BAAE2E6" w14:textId="77777777" w:rsidR="00524A5D" w:rsidRPr="0044437C" w:rsidRDefault="00000000">
      <w:pPr>
        <w:pStyle w:val="H6"/>
      </w:pPr>
      <w:bookmarkStart w:id="640" w:name="MCCQCTEMPBM_00000122"/>
      <w:r w:rsidRPr="0044437C">
        <w:t>6.3A.3.1.2</w:t>
      </w:r>
      <w:r w:rsidRPr="0044437C">
        <w:tab/>
        <w:t>Test applicability</w:t>
      </w:r>
    </w:p>
    <w:bookmarkEnd w:id="640"/>
    <w:p w14:paraId="75CF7D60" w14:textId="77777777" w:rsidR="00524A5D" w:rsidRPr="0044437C" w:rsidRDefault="00000000">
      <w:r w:rsidRPr="0044437C">
        <w:t>This test case applies to all types of E-UTRA UE release 17 and forward of UE category M1 that support satellite access operation.</w:t>
      </w:r>
    </w:p>
    <w:p w14:paraId="3409B453" w14:textId="77777777" w:rsidR="00524A5D" w:rsidRPr="0044437C" w:rsidRDefault="00000000">
      <w:pPr>
        <w:pStyle w:val="H6"/>
      </w:pPr>
      <w:bookmarkStart w:id="641" w:name="MCCQCTEMPBM_00000123"/>
      <w:r w:rsidRPr="0044437C">
        <w:t>6.3A.3.1.3</w:t>
      </w:r>
      <w:r w:rsidRPr="0044437C">
        <w:tab/>
        <w:t>Minimum conformance requirements</w:t>
      </w:r>
    </w:p>
    <w:bookmarkEnd w:id="641"/>
    <w:p w14:paraId="7357B615" w14:textId="77777777" w:rsidR="00524A5D" w:rsidRPr="0044437C" w:rsidRDefault="00000000">
      <w:r w:rsidRPr="0044437C">
        <w:t xml:space="preserve">The requirements for transmit ON/OFF time mask defined in clause 6.3.4 of TS 36.101 [7] shall apply. </w:t>
      </w:r>
    </w:p>
    <w:p w14:paraId="06F12CFB" w14:textId="77777777" w:rsidR="00524A5D" w:rsidRPr="0044437C" w:rsidRDefault="00000000">
      <w:pPr>
        <w:pStyle w:val="H6"/>
      </w:pPr>
      <w:bookmarkStart w:id="642" w:name="MCCQCTEMPBM_00000124"/>
      <w:r w:rsidRPr="0044437C">
        <w:t>6.3A.3.1.4</w:t>
      </w:r>
      <w:r w:rsidRPr="0044437C">
        <w:tab/>
        <w:t>Test description</w:t>
      </w:r>
    </w:p>
    <w:bookmarkEnd w:id="642"/>
    <w:p w14:paraId="6D575BA4" w14:textId="77777777" w:rsidR="00524A5D" w:rsidRPr="0044437C" w:rsidRDefault="00000000">
      <w:pPr>
        <w:pStyle w:val="H6"/>
      </w:pPr>
      <w:r w:rsidRPr="0044437C">
        <w:t>6.3A.3.1.4.1</w:t>
      </w:r>
      <w:r w:rsidRPr="0044437C">
        <w:tab/>
        <w:t>Initial conditions</w:t>
      </w:r>
    </w:p>
    <w:p w14:paraId="4B63A733"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9123CD9"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Pr="0044437C" w:rsidRDefault="00000000">
      <w:pPr>
        <w:pStyle w:val="TH"/>
      </w:pPr>
      <w:r w:rsidRPr="0044437C">
        <w:lastRenderedPageBreak/>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rsidRPr="0044437C"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Pr="0044437C" w:rsidRDefault="00000000">
            <w:pPr>
              <w:pStyle w:val="TAH"/>
              <w:rPr>
                <w:rFonts w:cs="v5.0.0"/>
                <w:bCs/>
              </w:rPr>
            </w:pPr>
            <w:bookmarkStart w:id="643" w:name="MCCQCTEMPBM_00000473"/>
            <w:r w:rsidRPr="0044437C">
              <w:rPr>
                <w:rFonts w:cs="v5.0.0"/>
                <w:bCs/>
              </w:rPr>
              <w:t>Initial Conditions</w:t>
            </w:r>
          </w:p>
        </w:tc>
      </w:tr>
      <w:tr w:rsidR="00524A5D" w:rsidRPr="0044437C"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Pr="0044437C" w:rsidRDefault="00000000">
            <w:pPr>
              <w:pStyle w:val="TAC"/>
            </w:pPr>
            <w:r w:rsidRPr="0044437C">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Pr="0044437C" w:rsidRDefault="00000000">
            <w:pPr>
              <w:pStyle w:val="TAH"/>
              <w:rPr>
                <w:rFonts w:cs="v5.0.0"/>
                <w:b w:val="0"/>
                <w:bCs/>
              </w:rPr>
            </w:pPr>
            <w:r w:rsidRPr="0044437C">
              <w:rPr>
                <w:rFonts w:cs="v5.0.0"/>
                <w:b w:val="0"/>
                <w:bCs/>
              </w:rPr>
              <w:t>Normal, TL/VL, TL/VH, TH/VL, TH/VH</w:t>
            </w:r>
          </w:p>
        </w:tc>
      </w:tr>
      <w:tr w:rsidR="00524A5D" w:rsidRPr="0044437C"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Pr="0044437C" w:rsidRDefault="00000000">
            <w:pPr>
              <w:pStyle w:val="TAH"/>
              <w:rPr>
                <w:rFonts w:eastAsia="Calibri"/>
                <w:b w:val="0"/>
              </w:rPr>
            </w:pPr>
            <w:r w:rsidRPr="0044437C">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Pr="0044437C" w:rsidRDefault="00000000">
            <w:pPr>
              <w:pStyle w:val="TAH"/>
              <w:rPr>
                <w:rFonts w:cs="v5.0.0"/>
                <w:b w:val="0"/>
                <w:bCs/>
              </w:rPr>
            </w:pPr>
            <w:r w:rsidRPr="0044437C">
              <w:rPr>
                <w:rFonts w:cs="v5.0.0"/>
                <w:b w:val="0"/>
                <w:bCs/>
              </w:rPr>
              <w:t>Low range, Mid range, High range</w:t>
            </w:r>
          </w:p>
        </w:tc>
      </w:tr>
      <w:tr w:rsidR="00524A5D" w:rsidRPr="0044437C"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Pr="0044437C" w:rsidRDefault="00000000">
            <w:pPr>
              <w:pStyle w:val="TAH"/>
              <w:rPr>
                <w:rFonts w:eastAsia="Calibri"/>
                <w:b w:val="0"/>
              </w:rPr>
            </w:pPr>
            <w:r w:rsidRPr="0044437C">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Pr="0044437C" w:rsidRDefault="00000000">
            <w:pPr>
              <w:pStyle w:val="TAH"/>
              <w:rPr>
                <w:rFonts w:cs="v5.0.0"/>
                <w:b w:val="0"/>
                <w:bCs/>
              </w:rPr>
            </w:pPr>
            <w:r w:rsidRPr="0044437C">
              <w:rPr>
                <w:rFonts w:cs="v5.0.0"/>
                <w:b w:val="0"/>
                <w:bCs/>
              </w:rPr>
              <w:t>1.4 MHz</w:t>
            </w:r>
          </w:p>
        </w:tc>
      </w:tr>
      <w:tr w:rsidR="00524A5D" w:rsidRPr="0044437C"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Pr="0044437C" w:rsidRDefault="00000000">
            <w:pPr>
              <w:pStyle w:val="TAH"/>
              <w:rPr>
                <w:bCs/>
              </w:rPr>
            </w:pPr>
            <w:r w:rsidRPr="0044437C">
              <w:rPr>
                <w:bCs/>
              </w:rPr>
              <w:t>Test Parameters for Channel Bandwidths</w:t>
            </w:r>
          </w:p>
        </w:tc>
      </w:tr>
      <w:tr w:rsidR="00524A5D" w:rsidRPr="0044437C"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Pr="0044437C"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Pr="0044437C" w:rsidRDefault="00000000">
            <w:pPr>
              <w:pStyle w:val="TAH"/>
            </w:pPr>
            <w:r w:rsidRPr="0044437C">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Pr="0044437C" w:rsidRDefault="00000000">
            <w:pPr>
              <w:pStyle w:val="TAH"/>
            </w:pPr>
            <w:r w:rsidRPr="0044437C">
              <w:t>Uplink Configuration</w:t>
            </w:r>
          </w:p>
        </w:tc>
      </w:tr>
      <w:tr w:rsidR="00524A5D" w:rsidRPr="0044437C"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Pr="0044437C" w:rsidRDefault="00000000">
            <w:pPr>
              <w:pStyle w:val="TAC"/>
            </w:pPr>
            <w:r w:rsidRPr="0044437C">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Pr="0044437C" w:rsidRDefault="00000000">
            <w:pPr>
              <w:pStyle w:val="TAC"/>
            </w:pPr>
            <w:r w:rsidRPr="0044437C">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Pr="0044437C" w:rsidRDefault="00000000">
            <w:pPr>
              <w:pStyle w:val="TAC"/>
            </w:pPr>
            <w:r w:rsidRPr="0044437C">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Pr="0044437C" w:rsidRDefault="00000000">
            <w:pPr>
              <w:pStyle w:val="TAC"/>
              <w:rPr>
                <w:rFonts w:cs="v5.0.0"/>
              </w:rPr>
            </w:pPr>
            <w:r w:rsidRPr="0044437C">
              <w:rPr>
                <w:rFonts w:cs="v5.0.0"/>
              </w:rPr>
              <w:t>RB allocation</w:t>
            </w:r>
          </w:p>
        </w:tc>
      </w:tr>
      <w:tr w:rsidR="00524A5D" w:rsidRPr="0044437C"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Pr="0044437C"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Pr="0044437C"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Pr="0044437C" w:rsidRDefault="00000000">
            <w:pPr>
              <w:pStyle w:val="TAC"/>
            </w:pPr>
            <w:r w:rsidRPr="0044437C">
              <w:rPr>
                <w:rFonts w:cs="v5.0.0"/>
              </w:rPr>
              <w:t>FDD and HD-FDD</w:t>
            </w:r>
          </w:p>
        </w:tc>
      </w:tr>
      <w:tr w:rsidR="00524A5D" w:rsidRPr="0044437C"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Pr="0044437C" w:rsidRDefault="00000000">
            <w:pPr>
              <w:pStyle w:val="TAC"/>
            </w:pPr>
            <w:r w:rsidRPr="0044437C">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Pr="0044437C" w:rsidRDefault="00000000">
            <w:pPr>
              <w:pStyle w:val="TAC"/>
            </w:pPr>
            <w:r w:rsidRPr="0044437C">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Pr="0044437C" w:rsidRDefault="00000000">
            <w:pPr>
              <w:pStyle w:val="TAC"/>
              <w:rPr>
                <w:rFonts w:cs="v5.0.0"/>
              </w:rPr>
            </w:pPr>
            <w:r w:rsidRPr="0044437C">
              <w:rPr>
                <w:rFonts w:cs="v5.0.0"/>
              </w:rPr>
              <w:t>6</w:t>
            </w:r>
          </w:p>
        </w:tc>
      </w:tr>
      <w:bookmarkEnd w:id="643"/>
    </w:tbl>
    <w:p w14:paraId="195E591A" w14:textId="77777777" w:rsidR="00524A5D" w:rsidRPr="0044437C" w:rsidRDefault="00524A5D">
      <w:pPr>
        <w:rPr>
          <w:lang w:eastAsia="ja-JP"/>
        </w:rPr>
      </w:pPr>
    </w:p>
    <w:p w14:paraId="538D09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4C3580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154A4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CCF6D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6.3A.3.1.4.1-1.</w:t>
      </w:r>
    </w:p>
    <w:p w14:paraId="0C9724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5B4780"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5.6.1 is provided to the UE through any preconfigured means.</w:t>
      </w:r>
    </w:p>
    <w:p w14:paraId="51D2BE0F"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r w:rsidRPr="0044437C">
        <w:rPr>
          <w:rFonts w:eastAsia="SimSun"/>
          <w:lang w:eastAsia="zh-CN"/>
        </w:rPr>
        <w:t>.</w:t>
      </w:r>
    </w:p>
    <w:p w14:paraId="1CD2270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52F3E3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Pr="0044437C" w:rsidRDefault="00000000">
      <w:pPr>
        <w:pStyle w:val="H6"/>
      </w:pPr>
      <w:r w:rsidRPr="0044437C">
        <w:t>6.3A.3.1.4.2</w:t>
      </w:r>
      <w:r w:rsidRPr="0044437C">
        <w:tab/>
        <w:t>Test procedure</w:t>
      </w:r>
    </w:p>
    <w:p w14:paraId="246BEC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For FDD and HD-FDD: Measure the UE transmission OFF power during the sub-frame prior to the PUSCH subframe. </w:t>
      </w:r>
    </w:p>
    <w:p w14:paraId="0A4E2FE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PUSCH transmission during one sub-frame, excluding a transient period of 20 µs at the beginning of the subframe.</w:t>
      </w:r>
    </w:p>
    <w:p w14:paraId="748F86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during one sub-frame following the PUSCH subframe, excluding a transient period of 20 µs at the beginning of the subframe.</w:t>
      </w:r>
    </w:p>
    <w:p w14:paraId="4123278E" w14:textId="77777777" w:rsidR="00524A5D" w:rsidRPr="0044437C" w:rsidRDefault="00000000">
      <w:pPr>
        <w:pStyle w:val="H6"/>
      </w:pPr>
      <w:r w:rsidRPr="0044437C">
        <w:t>6.3A.3.1.4.3</w:t>
      </w:r>
      <w:r w:rsidRPr="0044437C">
        <w:tab/>
        <w:t>Message contents</w:t>
      </w:r>
    </w:p>
    <w:p w14:paraId="7CB15736" w14:textId="77777777" w:rsidR="00524A5D" w:rsidRPr="0044437C" w:rsidRDefault="00000000">
      <w:pPr>
        <w:rPr>
          <w:lang w:eastAsia="ja-JP"/>
        </w:rPr>
      </w:pPr>
      <w:r w:rsidRPr="0044437C">
        <w:t>Message contents are according to TS 36.508 [12] subclause 4.6 with the condition CEModeA and the following exception</w:t>
      </w:r>
      <w:r w:rsidRPr="0044437C">
        <w:rPr>
          <w:lang w:eastAsia="ja-JP"/>
        </w:rPr>
        <w:t>s:</w:t>
      </w:r>
    </w:p>
    <w:p w14:paraId="3A6BB0A6" w14:textId="77777777" w:rsidR="00524A5D" w:rsidRPr="0044437C" w:rsidRDefault="00000000">
      <w:pPr>
        <w:pStyle w:val="TH"/>
      </w:pPr>
      <w:r w:rsidRPr="0044437C">
        <w:lastRenderedPageBreak/>
        <w:t>Table 6.3A.3.1.4.3-1: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rsidRPr="0044437C"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Pr="0044437C" w:rsidRDefault="00000000">
            <w:pPr>
              <w:pStyle w:val="TAL"/>
            </w:pPr>
            <w:r w:rsidRPr="0044437C">
              <w:t>Derivation Path: TS 36.508 [12] clause 4.6.3, Table 4.6.3-25 UplinkPowerControlCommon-DEFAULT</w:t>
            </w:r>
          </w:p>
        </w:tc>
      </w:tr>
      <w:tr w:rsidR="00524A5D" w:rsidRPr="0044437C"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Pr="0044437C" w:rsidRDefault="00000000">
            <w:pPr>
              <w:pStyle w:val="TAH"/>
            </w:pPr>
            <w:r w:rsidRPr="0044437C">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Pr="0044437C" w:rsidRDefault="00000000">
            <w:pPr>
              <w:pStyle w:val="TAH"/>
            </w:pPr>
            <w:r w:rsidRPr="0044437C">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Pr="0044437C" w:rsidRDefault="00000000">
            <w:pPr>
              <w:pStyle w:val="TAH"/>
            </w:pPr>
            <w:r w:rsidRPr="0044437C">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Pr="0044437C" w:rsidRDefault="00000000">
            <w:pPr>
              <w:pStyle w:val="TAH"/>
            </w:pPr>
            <w:r w:rsidRPr="0044437C">
              <w:t>Condition</w:t>
            </w:r>
          </w:p>
        </w:tc>
      </w:tr>
      <w:tr w:rsidR="00524A5D" w:rsidRPr="0044437C"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Pr="0044437C" w:rsidRDefault="00000000">
            <w:pPr>
              <w:pStyle w:val="TAL"/>
            </w:pPr>
            <w:r w:rsidRPr="0044437C">
              <w:t>UplinkPowerControlCommon-DEFAULT ::= SEQUENCE {</w:t>
            </w:r>
          </w:p>
          <w:p w14:paraId="563AF706" w14:textId="77777777" w:rsidR="00524A5D" w:rsidRPr="0044437C" w:rsidRDefault="00000000">
            <w:pPr>
              <w:pStyle w:val="TAL"/>
            </w:pPr>
            <w:r w:rsidRPr="0044437C">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Pr="0044437C" w:rsidRDefault="00000000">
            <w:pPr>
              <w:pStyle w:val="TAL"/>
            </w:pPr>
            <w:r w:rsidRPr="0044437C">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Pr="0044437C" w:rsidRDefault="00000000">
            <w:pPr>
              <w:pStyle w:val="TAL"/>
            </w:pPr>
            <w:r w:rsidRPr="0044437C">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Pr="0044437C" w:rsidRDefault="00524A5D">
            <w:pPr>
              <w:pStyle w:val="TAL"/>
            </w:pPr>
          </w:p>
        </w:tc>
      </w:tr>
    </w:tbl>
    <w:p w14:paraId="5D01D181" w14:textId="77777777" w:rsidR="00524A5D" w:rsidRPr="0044437C" w:rsidRDefault="00524A5D">
      <w:pPr>
        <w:rPr>
          <w:lang w:eastAsia="ja-JP"/>
        </w:rPr>
      </w:pPr>
    </w:p>
    <w:p w14:paraId="29CF3448" w14:textId="77777777" w:rsidR="00524A5D" w:rsidRPr="0044437C" w:rsidRDefault="00000000">
      <w:pPr>
        <w:pStyle w:val="TH"/>
      </w:pPr>
      <w:r w:rsidRPr="0044437C">
        <w:t>Table 6.3A.3.1.4.3-2: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Pr="0044437C" w:rsidRDefault="00000000">
            <w:pPr>
              <w:pStyle w:val="TAL"/>
            </w:pPr>
            <w:r w:rsidRPr="0044437C">
              <w:t>Derivation Path: TS 36.508 [12] clause 5.5.1.2, Table 5.5.1.2.1 PhysicalConfigDedicated-DEFAULT</w:t>
            </w:r>
          </w:p>
        </w:tc>
      </w:tr>
      <w:tr w:rsidR="00524A5D" w:rsidRPr="0044437C"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Pr="0044437C" w:rsidRDefault="00000000">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Pr="0044437C" w:rsidRDefault="00000000">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Pr="0044437C" w:rsidRDefault="00000000">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Pr="0044437C" w:rsidRDefault="00000000">
            <w:pPr>
              <w:pStyle w:val="TAH"/>
            </w:pPr>
            <w:r w:rsidRPr="0044437C">
              <w:t>Condition</w:t>
            </w:r>
          </w:p>
        </w:tc>
      </w:tr>
      <w:tr w:rsidR="00524A5D" w:rsidRPr="0044437C"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Pr="0044437C" w:rsidRDefault="00000000">
            <w:pPr>
              <w:pStyle w:val="TAL"/>
            </w:pPr>
            <w:r w:rsidRPr="0044437C">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Pr="0044437C" w:rsidRDefault="00524A5D">
            <w:pPr>
              <w:pStyle w:val="TAL"/>
            </w:pPr>
          </w:p>
        </w:tc>
      </w:tr>
      <w:tr w:rsidR="00524A5D" w:rsidRPr="0044437C"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Pr="0044437C" w:rsidRDefault="00000000">
            <w:pPr>
              <w:pStyle w:val="TAL"/>
            </w:pPr>
            <w:r w:rsidRPr="0044437C">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Pr="0044437C" w:rsidRDefault="00000000">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Pr="0044437C" w:rsidRDefault="00000000">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Pr="0044437C" w:rsidRDefault="00000000">
            <w:pPr>
              <w:pStyle w:val="TAL"/>
            </w:pPr>
            <w:r w:rsidRPr="0044437C">
              <w:t>SRB1</w:t>
            </w:r>
          </w:p>
        </w:tc>
      </w:tr>
      <w:tr w:rsidR="00524A5D" w:rsidRPr="0044437C"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Pr="0044437C"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Pr="0044437C" w:rsidRDefault="00000000">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Pr="0044437C" w:rsidRDefault="00000000">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Pr="0044437C" w:rsidRDefault="00000000">
            <w:pPr>
              <w:pStyle w:val="TAL"/>
            </w:pPr>
            <w:r w:rsidRPr="0044437C">
              <w:t>RBC</w:t>
            </w:r>
          </w:p>
        </w:tc>
      </w:tr>
    </w:tbl>
    <w:p w14:paraId="741ED99C" w14:textId="77777777" w:rsidR="00524A5D" w:rsidRPr="0044437C" w:rsidRDefault="00524A5D"/>
    <w:p w14:paraId="5E8F3AD1" w14:textId="77777777" w:rsidR="00524A5D" w:rsidRPr="0044437C" w:rsidRDefault="00000000">
      <w:pPr>
        <w:pStyle w:val="TH"/>
      </w:pPr>
      <w:r w:rsidRPr="0044437C">
        <w:t>Table 6.3A.3.1.4.3-3: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Pr="0044437C" w:rsidRDefault="00000000">
            <w:pPr>
              <w:pStyle w:val="TAL"/>
            </w:pPr>
            <w:r w:rsidRPr="0044437C">
              <w:t>Derivation Path: TS 36.508 [12] clause 4.6.3, Table 4.6.3-26 UplinkPowerControlDedicated-DEFAULT</w:t>
            </w:r>
          </w:p>
        </w:tc>
      </w:tr>
      <w:tr w:rsidR="00524A5D" w:rsidRPr="0044437C"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Pr="0044437C" w:rsidRDefault="00000000">
            <w:pPr>
              <w:pStyle w:val="TAH"/>
            </w:pPr>
            <w:r w:rsidRPr="0044437C">
              <w:t>Condition</w:t>
            </w:r>
          </w:p>
        </w:tc>
      </w:tr>
      <w:tr w:rsidR="00524A5D" w:rsidRPr="0044437C"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Pr="0044437C" w:rsidRDefault="00524A5D">
            <w:pPr>
              <w:pStyle w:val="TAL"/>
            </w:pPr>
          </w:p>
        </w:tc>
      </w:tr>
      <w:tr w:rsidR="00524A5D" w:rsidRPr="0044437C"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Pr="0044437C" w:rsidRDefault="00000000">
            <w:pPr>
              <w:pStyle w:val="TAL"/>
            </w:pPr>
            <w:r w:rsidRPr="0044437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Pr="0044437C" w:rsidRDefault="00000000">
            <w:pPr>
              <w:pStyle w:val="TAL"/>
            </w:pPr>
            <w:r w:rsidRPr="0044437C">
              <w:t>SRB1</w:t>
            </w:r>
          </w:p>
        </w:tc>
      </w:tr>
      <w:tr w:rsidR="00524A5D" w:rsidRPr="0044437C"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Pr="0044437C" w:rsidRDefault="00000000">
            <w:pPr>
              <w:pStyle w:val="TAL"/>
            </w:pPr>
            <w:r w:rsidRPr="0044437C">
              <w:t>RBC</w:t>
            </w:r>
          </w:p>
        </w:tc>
      </w:tr>
      <w:tr w:rsidR="00524A5D" w:rsidRPr="0044437C"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Pr="0044437C" w:rsidRDefault="00524A5D">
            <w:pPr>
              <w:pStyle w:val="TAL"/>
            </w:pPr>
          </w:p>
        </w:tc>
      </w:tr>
    </w:tbl>
    <w:p w14:paraId="5C823C18" w14:textId="77777777" w:rsidR="00524A5D" w:rsidRPr="0044437C" w:rsidRDefault="00524A5D"/>
    <w:p w14:paraId="0B484DEC" w14:textId="77777777" w:rsidR="00524A5D" w:rsidRPr="0044437C" w:rsidRDefault="00000000">
      <w:pPr>
        <w:pStyle w:val="H6"/>
      </w:pPr>
      <w:bookmarkStart w:id="644" w:name="MCCQCTEMPBM_00000125"/>
      <w:r w:rsidRPr="0044437C">
        <w:t>6.3A.3.1.5</w:t>
      </w:r>
      <w:r w:rsidRPr="0044437C">
        <w:tab/>
        <w:t>Test requirement</w:t>
      </w:r>
    </w:p>
    <w:bookmarkEnd w:id="644"/>
    <w:p w14:paraId="6FE20B1B"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6.3A.3.5-1.</w:t>
      </w:r>
    </w:p>
    <w:p w14:paraId="4DD109BD" w14:textId="77777777" w:rsidR="00524A5D" w:rsidRPr="0044437C" w:rsidRDefault="00000000">
      <w:pPr>
        <w:pStyle w:val="TH"/>
      </w:pPr>
      <w:r w:rsidRPr="0044437C">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7D14AFF" w14:textId="77777777">
        <w:trPr>
          <w:jc w:val="center"/>
        </w:trPr>
        <w:tc>
          <w:tcPr>
            <w:tcW w:w="1795" w:type="dxa"/>
            <w:vMerge w:val="restart"/>
          </w:tcPr>
          <w:p w14:paraId="676F661C" w14:textId="77777777" w:rsidR="00524A5D" w:rsidRPr="0044437C" w:rsidRDefault="00524A5D">
            <w:pPr>
              <w:pStyle w:val="TAH"/>
            </w:pPr>
            <w:bookmarkStart w:id="645" w:name="MCCQCTEMPBM_00000474"/>
          </w:p>
        </w:tc>
        <w:tc>
          <w:tcPr>
            <w:tcW w:w="5869" w:type="dxa"/>
          </w:tcPr>
          <w:p w14:paraId="37AD20D5" w14:textId="77777777" w:rsidR="00524A5D" w:rsidRPr="0044437C" w:rsidRDefault="00000000">
            <w:pPr>
              <w:pStyle w:val="TAH"/>
            </w:pPr>
            <w:r w:rsidRPr="0044437C">
              <w:t>Channel bandwidth / minimum output power / measurement bandwidth</w:t>
            </w:r>
          </w:p>
        </w:tc>
      </w:tr>
      <w:tr w:rsidR="00524A5D" w:rsidRPr="0044437C" w14:paraId="351B1D46" w14:textId="77777777">
        <w:trPr>
          <w:jc w:val="center"/>
        </w:trPr>
        <w:tc>
          <w:tcPr>
            <w:tcW w:w="1795" w:type="dxa"/>
            <w:vMerge/>
          </w:tcPr>
          <w:p w14:paraId="0336D449" w14:textId="77777777" w:rsidR="00524A5D" w:rsidRPr="0044437C" w:rsidRDefault="00524A5D"/>
        </w:tc>
        <w:tc>
          <w:tcPr>
            <w:tcW w:w="5869" w:type="dxa"/>
          </w:tcPr>
          <w:p w14:paraId="697A981C" w14:textId="77777777" w:rsidR="00524A5D" w:rsidRPr="0044437C" w:rsidRDefault="00000000">
            <w:pPr>
              <w:pStyle w:val="TAH"/>
            </w:pPr>
            <w:r w:rsidRPr="0044437C">
              <w:t>1.4</w:t>
            </w:r>
          </w:p>
          <w:p w14:paraId="1F2A4EBB" w14:textId="77777777" w:rsidR="00524A5D" w:rsidRPr="0044437C" w:rsidRDefault="00000000">
            <w:pPr>
              <w:pStyle w:val="TAH"/>
            </w:pPr>
            <w:r w:rsidRPr="0044437C">
              <w:t>MHz</w:t>
            </w:r>
          </w:p>
        </w:tc>
      </w:tr>
      <w:tr w:rsidR="00524A5D" w:rsidRPr="0044437C" w14:paraId="2280856E" w14:textId="77777777">
        <w:trPr>
          <w:jc w:val="center"/>
        </w:trPr>
        <w:tc>
          <w:tcPr>
            <w:tcW w:w="1795" w:type="dxa"/>
            <w:vAlign w:val="center"/>
          </w:tcPr>
          <w:p w14:paraId="6C3EC8E4" w14:textId="77777777" w:rsidR="00524A5D" w:rsidRPr="0044437C" w:rsidRDefault="00000000">
            <w:pPr>
              <w:pStyle w:val="TAC"/>
            </w:pPr>
            <w:r w:rsidRPr="0044437C">
              <w:t>Transmit OFF power</w:t>
            </w:r>
          </w:p>
        </w:tc>
        <w:tc>
          <w:tcPr>
            <w:tcW w:w="5869" w:type="dxa"/>
            <w:vAlign w:val="center"/>
          </w:tcPr>
          <w:p w14:paraId="3FADB117"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p w14:paraId="056F8651"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5FFF7D88" w14:textId="77777777">
        <w:trPr>
          <w:jc w:val="center"/>
        </w:trPr>
        <w:tc>
          <w:tcPr>
            <w:tcW w:w="1795" w:type="dxa"/>
            <w:vAlign w:val="center"/>
          </w:tcPr>
          <w:p w14:paraId="378B82AF" w14:textId="77777777" w:rsidR="00524A5D" w:rsidRPr="0044437C" w:rsidRDefault="00000000">
            <w:pPr>
              <w:pStyle w:val="TAC"/>
            </w:pPr>
            <w:r w:rsidRPr="0044437C">
              <w:t>Transmission OFF Measurement bandwidth</w:t>
            </w:r>
          </w:p>
        </w:tc>
        <w:tc>
          <w:tcPr>
            <w:tcW w:w="5869" w:type="dxa"/>
            <w:vAlign w:val="center"/>
          </w:tcPr>
          <w:p w14:paraId="7E21567A" w14:textId="77777777" w:rsidR="00524A5D" w:rsidRPr="0044437C" w:rsidRDefault="00000000">
            <w:pPr>
              <w:pStyle w:val="TAC"/>
            </w:pPr>
            <w:r w:rsidRPr="0044437C">
              <w:t>1.08 MHz</w:t>
            </w:r>
          </w:p>
        </w:tc>
      </w:tr>
      <w:tr w:rsidR="00524A5D" w:rsidRPr="0044437C" w14:paraId="62365DC6" w14:textId="77777777">
        <w:trPr>
          <w:jc w:val="center"/>
        </w:trPr>
        <w:tc>
          <w:tcPr>
            <w:tcW w:w="1795" w:type="dxa"/>
            <w:vAlign w:val="center"/>
          </w:tcPr>
          <w:p w14:paraId="677FA3F2" w14:textId="77777777" w:rsidR="00524A5D" w:rsidRPr="0044437C" w:rsidRDefault="00000000">
            <w:pPr>
              <w:pStyle w:val="TAC"/>
            </w:pPr>
            <w:r w:rsidRPr="0044437C">
              <w:t>Expected Transmission ON Measured power</w:t>
            </w:r>
          </w:p>
        </w:tc>
        <w:tc>
          <w:tcPr>
            <w:tcW w:w="5869" w:type="dxa"/>
            <w:vAlign w:val="center"/>
          </w:tcPr>
          <w:p w14:paraId="26C15714" w14:textId="77777777" w:rsidR="00524A5D" w:rsidRPr="0044437C" w:rsidRDefault="00000000">
            <w:pPr>
              <w:pStyle w:val="TAC"/>
            </w:pPr>
            <w:r w:rsidRPr="0044437C">
              <w:t>-14.8 dBm</w:t>
            </w:r>
          </w:p>
        </w:tc>
      </w:tr>
      <w:tr w:rsidR="00524A5D" w:rsidRPr="0044437C" w14:paraId="6DE95481" w14:textId="77777777">
        <w:trPr>
          <w:jc w:val="center"/>
        </w:trPr>
        <w:tc>
          <w:tcPr>
            <w:tcW w:w="1795" w:type="dxa"/>
            <w:vAlign w:val="center"/>
          </w:tcPr>
          <w:p w14:paraId="5AB86805" w14:textId="77777777" w:rsidR="00524A5D" w:rsidRPr="0044437C" w:rsidRDefault="00000000">
            <w:pPr>
              <w:pStyle w:val="TAC"/>
            </w:pPr>
            <w:r w:rsidRPr="0044437C">
              <w:t>ON power tolerance</w:t>
            </w:r>
          </w:p>
          <w:p w14:paraId="6F7B61A7"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6B5E3BB3"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192541EF" w14:textId="77777777" w:rsidR="00524A5D" w:rsidRPr="0044437C" w:rsidRDefault="00000000">
            <w:pPr>
              <w:pStyle w:val="TAC"/>
            </w:pPr>
            <w:r w:rsidRPr="0044437C">
              <w:rPr>
                <w:snapToGrid w:val="0"/>
              </w:rPr>
              <w:t>±</w:t>
            </w:r>
            <w:r w:rsidRPr="0044437C">
              <w:t xml:space="preserve"> 7.5dB</w:t>
            </w:r>
          </w:p>
          <w:p w14:paraId="455F23B3" w14:textId="77777777" w:rsidR="00524A5D" w:rsidRPr="0044437C" w:rsidRDefault="00000000">
            <w:pPr>
              <w:pStyle w:val="TAC"/>
            </w:pPr>
            <w:r w:rsidRPr="0044437C">
              <w:rPr>
                <w:snapToGrid w:val="0"/>
              </w:rPr>
              <w:t>±</w:t>
            </w:r>
            <w:r w:rsidRPr="0044437C">
              <w:t xml:space="preserve"> 7.8dB</w:t>
            </w:r>
          </w:p>
        </w:tc>
      </w:tr>
      <w:bookmarkEnd w:id="645"/>
    </w:tbl>
    <w:p w14:paraId="2B5BC7D5" w14:textId="77777777" w:rsidR="00524A5D" w:rsidRPr="0044437C" w:rsidRDefault="00524A5D"/>
    <w:p w14:paraId="7B0E10AA" w14:textId="77777777" w:rsidR="00524A5D" w:rsidRPr="0044437C" w:rsidRDefault="00000000">
      <w:pPr>
        <w:pStyle w:val="Heading4"/>
      </w:pPr>
      <w:bookmarkStart w:id="646" w:name="_Toc18842"/>
      <w:bookmarkStart w:id="647" w:name="_Toc30095"/>
      <w:bookmarkStart w:id="648" w:name="_Toc20236"/>
      <w:bookmarkStart w:id="649" w:name="_Toc2675"/>
      <w:bookmarkStart w:id="650" w:name="_Toc1775"/>
      <w:bookmarkStart w:id="651" w:name="_Toc194571808"/>
      <w:bookmarkStart w:id="652" w:name="_Toc120570039"/>
      <w:bookmarkStart w:id="653" w:name="_Toc18539"/>
      <w:bookmarkStart w:id="654" w:name="_Toc121162831"/>
      <w:r w:rsidRPr="0044437C">
        <w:t>6.3A.3.2</w:t>
      </w:r>
      <w:r w:rsidRPr="0044437C">
        <w:tab/>
        <w:t>PRACH and SRS ON/OFF time mask for UE category M1</w:t>
      </w:r>
      <w:bookmarkEnd w:id="646"/>
      <w:bookmarkEnd w:id="647"/>
      <w:bookmarkEnd w:id="648"/>
      <w:bookmarkEnd w:id="649"/>
      <w:bookmarkEnd w:id="650"/>
      <w:bookmarkEnd w:id="651"/>
    </w:p>
    <w:p w14:paraId="65A2453D" w14:textId="77777777" w:rsidR="00524A5D" w:rsidRPr="0044437C" w:rsidRDefault="00000000">
      <w:pPr>
        <w:pStyle w:val="Heading5"/>
      </w:pPr>
      <w:bookmarkStart w:id="655" w:name="_Toc30794"/>
      <w:bookmarkStart w:id="656" w:name="_Toc21464"/>
      <w:bookmarkStart w:id="657" w:name="_Toc6938"/>
      <w:bookmarkStart w:id="658" w:name="_Toc1370"/>
      <w:bookmarkStart w:id="659" w:name="_Toc3975"/>
      <w:bookmarkStart w:id="660" w:name="_Toc194571809"/>
      <w:r w:rsidRPr="0044437C">
        <w:t>6.3A.3.2.1</w:t>
      </w:r>
      <w:r w:rsidRPr="0044437C">
        <w:tab/>
        <w:t>PRACH time mask for UE category M1</w:t>
      </w:r>
      <w:bookmarkEnd w:id="655"/>
      <w:bookmarkEnd w:id="656"/>
      <w:bookmarkEnd w:id="657"/>
      <w:bookmarkEnd w:id="658"/>
      <w:bookmarkEnd w:id="659"/>
      <w:bookmarkEnd w:id="660"/>
    </w:p>
    <w:p w14:paraId="4C112DE9" w14:textId="77777777" w:rsidR="00524A5D" w:rsidRPr="0044437C" w:rsidRDefault="00000000">
      <w:pPr>
        <w:pStyle w:val="H6"/>
      </w:pPr>
      <w:r w:rsidRPr="0044437C">
        <w:t>6.3A.3.2.1.1</w:t>
      </w:r>
      <w:r w:rsidRPr="0044437C">
        <w:tab/>
        <w:t>Test purpose</w:t>
      </w:r>
    </w:p>
    <w:p w14:paraId="4A1B20A1" w14:textId="77777777" w:rsidR="00524A5D" w:rsidRPr="0044437C" w:rsidRDefault="00000000">
      <w:r w:rsidRPr="0044437C">
        <w:t>To verify that the PRACH time mask meets the requirements given in TS 36.521-1[14] clause 6.3.4.2.1.5.</w:t>
      </w:r>
    </w:p>
    <w:p w14:paraId="0DBFAA4A" w14:textId="77777777" w:rsidR="00524A5D" w:rsidRPr="0044437C" w:rsidRDefault="00000000">
      <w:r w:rsidRPr="0044437C">
        <w:lastRenderedPageBreak/>
        <w:t>The time mask for PRACH time mask defines the ramping time allowed for the UE between transmit OFF power and transmit ON power when transmitting the PRACH.</w:t>
      </w:r>
    </w:p>
    <w:p w14:paraId="0CF49EA5" w14:textId="77777777" w:rsidR="00524A5D" w:rsidRPr="0044437C" w:rsidRDefault="00000000">
      <w:r w:rsidRPr="0044437C">
        <w:t>Transmission of the wrong power increases interference to other channels or increases transmission errors in the uplink channel.</w:t>
      </w:r>
    </w:p>
    <w:p w14:paraId="1F76D78A" w14:textId="77777777" w:rsidR="00524A5D" w:rsidRPr="0044437C" w:rsidRDefault="00000000">
      <w:pPr>
        <w:pStyle w:val="H6"/>
      </w:pPr>
      <w:r w:rsidRPr="0044437C">
        <w:t>6.3A.3.2.1.2</w:t>
      </w:r>
      <w:r w:rsidRPr="0044437C">
        <w:tab/>
        <w:t>Test applicability</w:t>
      </w:r>
    </w:p>
    <w:p w14:paraId="2D379A6E" w14:textId="77777777" w:rsidR="00524A5D" w:rsidRPr="0044437C" w:rsidRDefault="00000000">
      <w:r w:rsidRPr="0044437C">
        <w:t>This test case applies to all types of E-UTRA UE release 17 and forward of UE category M1 that support satellite access operation.</w:t>
      </w:r>
    </w:p>
    <w:p w14:paraId="492C4ADF" w14:textId="77777777" w:rsidR="00524A5D" w:rsidRPr="0044437C" w:rsidRDefault="00000000">
      <w:pPr>
        <w:pStyle w:val="H6"/>
      </w:pPr>
      <w:r w:rsidRPr="0044437C">
        <w:t>6.3A.3.2.1.3</w:t>
      </w:r>
      <w:r w:rsidRPr="0044437C">
        <w:tab/>
        <w:t>Minimum conformance requirements</w:t>
      </w:r>
    </w:p>
    <w:p w14:paraId="43412FD8" w14:textId="77777777" w:rsidR="00524A5D" w:rsidRPr="0044437C" w:rsidRDefault="00000000">
      <w:r w:rsidRPr="0044437C">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Pr="0044437C" w:rsidRDefault="00000000">
      <w:pPr>
        <w:rPr>
          <w:rFonts w:eastAsia="×–¾’©‘Ì"/>
        </w:rPr>
      </w:pPr>
      <w:r w:rsidRPr="0044437C">
        <w:t>There are no additional requirements on UE transmit power beyond that which is required in clause 6.2 and clause 6.5</w:t>
      </w:r>
    </w:p>
    <w:p w14:paraId="2D52A2EB" w14:textId="77777777" w:rsidR="00524A5D" w:rsidRPr="0044437C" w:rsidRDefault="00000000">
      <w:pPr>
        <w:pStyle w:val="TH"/>
      </w:pPr>
      <w:r w:rsidRPr="0044437C">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2B506199" w14:textId="77777777">
        <w:trPr>
          <w:jc w:val="center"/>
        </w:trPr>
        <w:tc>
          <w:tcPr>
            <w:tcW w:w="2518" w:type="dxa"/>
            <w:vAlign w:val="center"/>
          </w:tcPr>
          <w:p w14:paraId="5640E630" w14:textId="77777777" w:rsidR="00524A5D" w:rsidRPr="0044437C" w:rsidRDefault="00000000">
            <w:pPr>
              <w:pStyle w:val="TAH"/>
            </w:pPr>
            <w:r w:rsidRPr="0044437C">
              <w:rPr>
                <w:rFonts w:eastAsia="MS Mincho"/>
              </w:rPr>
              <w:t>PRACH preamble format</w:t>
            </w:r>
          </w:p>
        </w:tc>
        <w:tc>
          <w:tcPr>
            <w:tcW w:w="2518" w:type="dxa"/>
            <w:vAlign w:val="center"/>
          </w:tcPr>
          <w:p w14:paraId="12CBB0F5" w14:textId="77777777" w:rsidR="00524A5D" w:rsidRPr="0044437C" w:rsidRDefault="00000000">
            <w:pPr>
              <w:pStyle w:val="TAH"/>
            </w:pPr>
            <w:r w:rsidRPr="0044437C">
              <w:t>Measurement period (ms)</w:t>
            </w:r>
          </w:p>
        </w:tc>
      </w:tr>
      <w:tr w:rsidR="00524A5D" w:rsidRPr="0044437C" w14:paraId="0621DB45" w14:textId="77777777">
        <w:trPr>
          <w:jc w:val="center"/>
        </w:trPr>
        <w:tc>
          <w:tcPr>
            <w:tcW w:w="2518" w:type="dxa"/>
          </w:tcPr>
          <w:p w14:paraId="45BD0612" w14:textId="77777777" w:rsidR="00524A5D" w:rsidRPr="0044437C" w:rsidRDefault="00000000">
            <w:pPr>
              <w:pStyle w:val="TAC"/>
            </w:pPr>
            <w:r w:rsidRPr="0044437C">
              <w:rPr>
                <w:rFonts w:eastAsia="MS Mincho"/>
              </w:rPr>
              <w:t>0</w:t>
            </w:r>
          </w:p>
        </w:tc>
        <w:tc>
          <w:tcPr>
            <w:tcW w:w="2518" w:type="dxa"/>
          </w:tcPr>
          <w:p w14:paraId="7F9EB20F" w14:textId="77777777" w:rsidR="00524A5D" w:rsidRPr="0044437C" w:rsidRDefault="00000000">
            <w:pPr>
              <w:pStyle w:val="TAC"/>
            </w:pPr>
            <w:r w:rsidRPr="0044437C">
              <w:rPr>
                <w:rFonts w:eastAsia="MS Mincho"/>
              </w:rPr>
              <w:t>0.9031</w:t>
            </w:r>
          </w:p>
        </w:tc>
      </w:tr>
      <w:tr w:rsidR="00524A5D" w:rsidRPr="0044437C" w14:paraId="511086D2" w14:textId="77777777">
        <w:trPr>
          <w:jc w:val="center"/>
        </w:trPr>
        <w:tc>
          <w:tcPr>
            <w:tcW w:w="2518" w:type="dxa"/>
          </w:tcPr>
          <w:p w14:paraId="5BE5963E" w14:textId="77777777" w:rsidR="00524A5D" w:rsidRPr="0044437C" w:rsidRDefault="00000000">
            <w:pPr>
              <w:pStyle w:val="TAC"/>
            </w:pPr>
            <w:r w:rsidRPr="0044437C">
              <w:rPr>
                <w:rFonts w:eastAsia="MS Mincho"/>
              </w:rPr>
              <w:t>1</w:t>
            </w:r>
          </w:p>
        </w:tc>
        <w:tc>
          <w:tcPr>
            <w:tcW w:w="2518" w:type="dxa"/>
          </w:tcPr>
          <w:p w14:paraId="11C1C0DD" w14:textId="77777777" w:rsidR="00524A5D" w:rsidRPr="0044437C" w:rsidRDefault="00000000">
            <w:pPr>
              <w:pStyle w:val="TAC"/>
            </w:pPr>
            <w:r w:rsidRPr="0044437C">
              <w:rPr>
                <w:rFonts w:eastAsia="MS Mincho"/>
              </w:rPr>
              <w:t>1.4844</w:t>
            </w:r>
          </w:p>
        </w:tc>
      </w:tr>
      <w:tr w:rsidR="00524A5D" w:rsidRPr="0044437C" w14:paraId="4393AECF" w14:textId="77777777">
        <w:trPr>
          <w:jc w:val="center"/>
        </w:trPr>
        <w:tc>
          <w:tcPr>
            <w:tcW w:w="2518" w:type="dxa"/>
          </w:tcPr>
          <w:p w14:paraId="02110A66" w14:textId="77777777" w:rsidR="00524A5D" w:rsidRPr="0044437C" w:rsidRDefault="00000000">
            <w:pPr>
              <w:pStyle w:val="TAC"/>
            </w:pPr>
            <w:r w:rsidRPr="0044437C">
              <w:rPr>
                <w:rFonts w:eastAsia="MS Mincho"/>
              </w:rPr>
              <w:t>2</w:t>
            </w:r>
          </w:p>
        </w:tc>
        <w:tc>
          <w:tcPr>
            <w:tcW w:w="2518" w:type="dxa"/>
          </w:tcPr>
          <w:p w14:paraId="62C891F1" w14:textId="77777777" w:rsidR="00524A5D" w:rsidRPr="0044437C" w:rsidRDefault="00000000">
            <w:pPr>
              <w:pStyle w:val="TAC"/>
            </w:pPr>
            <w:r w:rsidRPr="0044437C">
              <w:rPr>
                <w:rFonts w:eastAsia="MS Mincho"/>
              </w:rPr>
              <w:t>1.8031</w:t>
            </w:r>
          </w:p>
        </w:tc>
      </w:tr>
      <w:tr w:rsidR="00524A5D" w:rsidRPr="0044437C" w14:paraId="37CA1A2C" w14:textId="77777777">
        <w:trPr>
          <w:jc w:val="center"/>
        </w:trPr>
        <w:tc>
          <w:tcPr>
            <w:tcW w:w="2518" w:type="dxa"/>
          </w:tcPr>
          <w:p w14:paraId="13A60708" w14:textId="77777777" w:rsidR="00524A5D" w:rsidRPr="0044437C" w:rsidRDefault="00000000">
            <w:pPr>
              <w:pStyle w:val="TAC"/>
            </w:pPr>
            <w:r w:rsidRPr="0044437C">
              <w:rPr>
                <w:rFonts w:eastAsia="MS Mincho"/>
              </w:rPr>
              <w:t>3</w:t>
            </w:r>
          </w:p>
        </w:tc>
        <w:tc>
          <w:tcPr>
            <w:tcW w:w="2518" w:type="dxa"/>
          </w:tcPr>
          <w:p w14:paraId="63686A7D" w14:textId="77777777" w:rsidR="00524A5D" w:rsidRPr="0044437C" w:rsidRDefault="00000000">
            <w:pPr>
              <w:pStyle w:val="TAC"/>
            </w:pPr>
            <w:r w:rsidRPr="0044437C">
              <w:rPr>
                <w:rFonts w:eastAsia="MS Mincho"/>
              </w:rPr>
              <w:t>2.2844</w:t>
            </w:r>
          </w:p>
        </w:tc>
      </w:tr>
      <w:tr w:rsidR="00524A5D" w:rsidRPr="0044437C" w14:paraId="79A9E7C1" w14:textId="77777777">
        <w:trPr>
          <w:trHeight w:val="267"/>
          <w:jc w:val="center"/>
        </w:trPr>
        <w:tc>
          <w:tcPr>
            <w:tcW w:w="2518" w:type="dxa"/>
          </w:tcPr>
          <w:p w14:paraId="5F5ADEE0" w14:textId="77777777" w:rsidR="00524A5D" w:rsidRPr="0044437C" w:rsidRDefault="00000000">
            <w:pPr>
              <w:pStyle w:val="TAC"/>
            </w:pPr>
            <w:r w:rsidRPr="0044437C">
              <w:rPr>
                <w:rFonts w:eastAsia="MS Mincho"/>
              </w:rPr>
              <w:t xml:space="preserve">4 </w:t>
            </w:r>
          </w:p>
        </w:tc>
        <w:tc>
          <w:tcPr>
            <w:tcW w:w="2518" w:type="dxa"/>
          </w:tcPr>
          <w:p w14:paraId="3C252FDC" w14:textId="77777777" w:rsidR="00524A5D" w:rsidRPr="0044437C" w:rsidRDefault="00000000">
            <w:pPr>
              <w:pStyle w:val="TAC"/>
            </w:pPr>
            <w:r w:rsidRPr="0044437C">
              <w:rPr>
                <w:rFonts w:eastAsia="MS Mincho"/>
              </w:rPr>
              <w:t>0.1479</w:t>
            </w:r>
          </w:p>
        </w:tc>
      </w:tr>
    </w:tbl>
    <w:p w14:paraId="062CD958" w14:textId="77777777" w:rsidR="00524A5D" w:rsidRPr="0044437C" w:rsidRDefault="00524A5D"/>
    <w:p w14:paraId="019AACC3" w14:textId="77777777" w:rsidR="00524A5D" w:rsidRPr="0044437C" w:rsidRDefault="00000000">
      <w:pPr>
        <w:pStyle w:val="TH"/>
      </w:pPr>
      <w:r w:rsidRPr="0044437C">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Pr="0044437C" w:rsidRDefault="00000000">
      <w:pPr>
        <w:pStyle w:val="TF"/>
      </w:pPr>
      <w:r w:rsidRPr="0044437C">
        <w:t>Figure 6.3A.3.2.1.3-1: PRACH ON/OFF time mask</w:t>
      </w:r>
    </w:p>
    <w:p w14:paraId="76A10170" w14:textId="77777777" w:rsidR="00524A5D" w:rsidRPr="0044437C" w:rsidRDefault="00000000">
      <w:r w:rsidRPr="0044437C">
        <w:t>The normative reference for this requirement is TS 36.101 [7] clause 6.3.4.2.1.</w:t>
      </w:r>
    </w:p>
    <w:p w14:paraId="19C111B3" w14:textId="77777777" w:rsidR="00524A5D" w:rsidRPr="0044437C" w:rsidRDefault="00000000">
      <w:pPr>
        <w:pStyle w:val="H6"/>
      </w:pPr>
      <w:r w:rsidRPr="0044437C">
        <w:t>6.3A.3.2.1.4</w:t>
      </w:r>
      <w:r w:rsidRPr="0044437C">
        <w:tab/>
        <w:t>Test description</w:t>
      </w:r>
    </w:p>
    <w:p w14:paraId="1ED0C065" w14:textId="77777777" w:rsidR="00524A5D" w:rsidRPr="0044437C" w:rsidRDefault="00000000">
      <w:pPr>
        <w:pStyle w:val="H6"/>
      </w:pPr>
      <w:r w:rsidRPr="0044437C">
        <w:t>6.3A.3.2.1.4.1</w:t>
      </w:r>
      <w:r w:rsidRPr="0044437C">
        <w:tab/>
        <w:t>Initial conditions</w:t>
      </w:r>
    </w:p>
    <w:p w14:paraId="4971974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5C5DF5B"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Pr="0044437C" w:rsidRDefault="00000000">
      <w:pPr>
        <w:pStyle w:val="TH"/>
      </w:pPr>
      <w:r w:rsidRPr="0044437C">
        <w:lastRenderedPageBreak/>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FC7D357" w14:textId="77777777">
        <w:trPr>
          <w:cantSplit/>
          <w:jc w:val="center"/>
        </w:trPr>
        <w:tc>
          <w:tcPr>
            <w:tcW w:w="8156" w:type="dxa"/>
            <w:gridSpan w:val="2"/>
          </w:tcPr>
          <w:p w14:paraId="7DA0757A" w14:textId="77777777" w:rsidR="00524A5D" w:rsidRPr="0044437C" w:rsidRDefault="00000000">
            <w:pPr>
              <w:pStyle w:val="TAH"/>
            </w:pPr>
            <w:r w:rsidRPr="0044437C">
              <w:rPr>
                <w:rFonts w:cs="v5.0.0"/>
                <w:bCs/>
              </w:rPr>
              <w:t>Initial Conditions</w:t>
            </w:r>
          </w:p>
        </w:tc>
      </w:tr>
      <w:tr w:rsidR="00524A5D" w:rsidRPr="0044437C" w14:paraId="532BA2AA" w14:textId="77777777">
        <w:trPr>
          <w:cantSplit/>
          <w:jc w:val="center"/>
        </w:trPr>
        <w:tc>
          <w:tcPr>
            <w:tcW w:w="4661" w:type="dxa"/>
          </w:tcPr>
          <w:p w14:paraId="00037A90" w14:textId="77777777" w:rsidR="00524A5D" w:rsidRPr="0044437C" w:rsidRDefault="00000000">
            <w:pPr>
              <w:pStyle w:val="TAL"/>
            </w:pPr>
            <w:r w:rsidRPr="0044437C">
              <w:t>Test Environment</w:t>
            </w:r>
          </w:p>
          <w:p w14:paraId="2081A481" w14:textId="77777777" w:rsidR="00524A5D" w:rsidRPr="0044437C" w:rsidRDefault="00000000">
            <w:pPr>
              <w:pStyle w:val="TAL"/>
              <w:rPr>
                <w:bCs/>
              </w:rPr>
            </w:pPr>
            <w:r w:rsidRPr="0044437C">
              <w:t>(as specified in TS 36.508 [12] subclause 4.1)</w:t>
            </w:r>
          </w:p>
        </w:tc>
        <w:tc>
          <w:tcPr>
            <w:tcW w:w="3495" w:type="dxa"/>
            <w:vAlign w:val="center"/>
          </w:tcPr>
          <w:p w14:paraId="2890B990" w14:textId="77777777" w:rsidR="00524A5D" w:rsidRPr="0044437C" w:rsidRDefault="00000000">
            <w:pPr>
              <w:pStyle w:val="TAC"/>
            </w:pPr>
            <w:r w:rsidRPr="0044437C">
              <w:t>Normal, TL/VL, TL/VH, TH/VL, TH/VH</w:t>
            </w:r>
          </w:p>
        </w:tc>
      </w:tr>
      <w:tr w:rsidR="00524A5D" w:rsidRPr="0044437C" w14:paraId="53C085B1" w14:textId="77777777">
        <w:trPr>
          <w:cantSplit/>
          <w:jc w:val="center"/>
        </w:trPr>
        <w:tc>
          <w:tcPr>
            <w:tcW w:w="4661" w:type="dxa"/>
          </w:tcPr>
          <w:p w14:paraId="4C0C31AE" w14:textId="77777777" w:rsidR="00524A5D" w:rsidRPr="0044437C" w:rsidRDefault="00000000">
            <w:pPr>
              <w:pStyle w:val="TAL"/>
            </w:pPr>
            <w:r w:rsidRPr="0044437C">
              <w:rPr>
                <w:bCs/>
              </w:rPr>
              <w:t>Test Frequencies</w:t>
            </w:r>
          </w:p>
          <w:p w14:paraId="0ADAC12C" w14:textId="77777777" w:rsidR="00524A5D" w:rsidRPr="0044437C" w:rsidRDefault="00000000">
            <w:pPr>
              <w:pStyle w:val="TAL"/>
            </w:pPr>
            <w:r w:rsidRPr="0044437C">
              <w:t>(as specified in TS 36.508 [12] subclause 4.3.1)</w:t>
            </w:r>
          </w:p>
        </w:tc>
        <w:tc>
          <w:tcPr>
            <w:tcW w:w="3495" w:type="dxa"/>
          </w:tcPr>
          <w:p w14:paraId="05316A1D" w14:textId="77777777" w:rsidR="00524A5D" w:rsidRPr="0044437C" w:rsidRDefault="00000000">
            <w:pPr>
              <w:pStyle w:val="TAC"/>
            </w:pPr>
            <w:r w:rsidRPr="0044437C">
              <w:t>Mid range</w:t>
            </w:r>
          </w:p>
        </w:tc>
      </w:tr>
      <w:tr w:rsidR="00524A5D" w:rsidRPr="0044437C" w14:paraId="23CE1244" w14:textId="77777777">
        <w:trPr>
          <w:cantSplit/>
          <w:jc w:val="center"/>
        </w:trPr>
        <w:tc>
          <w:tcPr>
            <w:tcW w:w="4661" w:type="dxa"/>
          </w:tcPr>
          <w:p w14:paraId="1BD5C91F" w14:textId="77777777" w:rsidR="00524A5D" w:rsidRPr="0044437C" w:rsidRDefault="00000000">
            <w:pPr>
              <w:pStyle w:val="TAL"/>
            </w:pPr>
            <w:r w:rsidRPr="0044437C">
              <w:rPr>
                <w:bCs/>
              </w:rPr>
              <w:t>Test Channel Bandwidths</w:t>
            </w:r>
          </w:p>
          <w:p w14:paraId="73915A5D" w14:textId="77777777" w:rsidR="00524A5D" w:rsidRPr="0044437C" w:rsidRDefault="00000000">
            <w:pPr>
              <w:pStyle w:val="TAL"/>
            </w:pPr>
            <w:r w:rsidRPr="0044437C">
              <w:t>(as specified in TS 36.508 [12] subclause 4.3.1)</w:t>
            </w:r>
          </w:p>
        </w:tc>
        <w:tc>
          <w:tcPr>
            <w:tcW w:w="3495" w:type="dxa"/>
            <w:vAlign w:val="center"/>
          </w:tcPr>
          <w:p w14:paraId="2A449327" w14:textId="77777777" w:rsidR="00524A5D" w:rsidRPr="0044437C" w:rsidRDefault="00000000">
            <w:pPr>
              <w:pStyle w:val="TAC"/>
            </w:pPr>
            <w:r w:rsidRPr="0044437C">
              <w:rPr>
                <w:rFonts w:cs="v5.0.0"/>
                <w:bCs/>
              </w:rPr>
              <w:t>1.4 MHz</w:t>
            </w:r>
          </w:p>
        </w:tc>
      </w:tr>
      <w:tr w:rsidR="00524A5D" w:rsidRPr="0044437C" w14:paraId="188F1665" w14:textId="77777777">
        <w:trPr>
          <w:cantSplit/>
          <w:jc w:val="center"/>
        </w:trPr>
        <w:tc>
          <w:tcPr>
            <w:tcW w:w="4661" w:type="dxa"/>
          </w:tcPr>
          <w:p w14:paraId="339F7F0A" w14:textId="77777777" w:rsidR="00524A5D" w:rsidRPr="0044437C" w:rsidRDefault="00000000">
            <w:pPr>
              <w:pStyle w:val="TAL"/>
            </w:pPr>
            <w:r w:rsidRPr="0044437C">
              <w:rPr>
                <w:bCs/>
              </w:rPr>
              <w:t xml:space="preserve">PRACH preamble format </w:t>
            </w:r>
          </w:p>
        </w:tc>
        <w:tc>
          <w:tcPr>
            <w:tcW w:w="3495" w:type="dxa"/>
            <w:vAlign w:val="center"/>
          </w:tcPr>
          <w:p w14:paraId="08D96F4A" w14:textId="77777777" w:rsidR="00524A5D" w:rsidRPr="0044437C" w:rsidRDefault="00524A5D">
            <w:pPr>
              <w:pStyle w:val="TAC"/>
            </w:pPr>
          </w:p>
        </w:tc>
      </w:tr>
      <w:tr w:rsidR="00524A5D" w:rsidRPr="0044437C" w14:paraId="70038B8A" w14:textId="77777777">
        <w:trPr>
          <w:cantSplit/>
          <w:jc w:val="center"/>
        </w:trPr>
        <w:tc>
          <w:tcPr>
            <w:tcW w:w="4661" w:type="dxa"/>
          </w:tcPr>
          <w:p w14:paraId="445AD01F" w14:textId="77777777" w:rsidR="00524A5D" w:rsidRPr="0044437C" w:rsidRDefault="00524A5D">
            <w:pPr>
              <w:pStyle w:val="TAL"/>
            </w:pPr>
          </w:p>
        </w:tc>
        <w:tc>
          <w:tcPr>
            <w:tcW w:w="3495" w:type="dxa"/>
            <w:vAlign w:val="center"/>
          </w:tcPr>
          <w:p w14:paraId="6AEF0E46" w14:textId="77777777" w:rsidR="00524A5D" w:rsidRPr="0044437C" w:rsidRDefault="00000000">
            <w:pPr>
              <w:pStyle w:val="TAC"/>
            </w:pPr>
            <w:r w:rsidRPr="0044437C">
              <w:t>FDD</w:t>
            </w:r>
          </w:p>
        </w:tc>
      </w:tr>
      <w:tr w:rsidR="00524A5D" w:rsidRPr="0044437C" w14:paraId="223321A1" w14:textId="77777777">
        <w:trPr>
          <w:cantSplit/>
          <w:jc w:val="center"/>
        </w:trPr>
        <w:tc>
          <w:tcPr>
            <w:tcW w:w="4661" w:type="dxa"/>
          </w:tcPr>
          <w:p w14:paraId="530D0D91" w14:textId="77777777" w:rsidR="00524A5D" w:rsidRPr="0044437C" w:rsidRDefault="00000000">
            <w:pPr>
              <w:pStyle w:val="TAL"/>
            </w:pPr>
            <w:r w:rsidRPr="0044437C">
              <w:rPr>
                <w:bCs/>
              </w:rPr>
              <w:t>PRACH Configuration Index</w:t>
            </w:r>
          </w:p>
        </w:tc>
        <w:tc>
          <w:tcPr>
            <w:tcW w:w="3495" w:type="dxa"/>
            <w:vAlign w:val="center"/>
          </w:tcPr>
          <w:p w14:paraId="36CE44D3" w14:textId="77777777" w:rsidR="00524A5D" w:rsidRPr="0044437C" w:rsidRDefault="00000000">
            <w:pPr>
              <w:pStyle w:val="TAC"/>
            </w:pPr>
            <w:r w:rsidRPr="0044437C">
              <w:t>3</w:t>
            </w:r>
          </w:p>
        </w:tc>
      </w:tr>
    </w:tbl>
    <w:p w14:paraId="1E9DE233" w14:textId="77777777" w:rsidR="00524A5D" w:rsidRPr="0044437C" w:rsidRDefault="00524A5D">
      <w:pPr>
        <w:rPr>
          <w:rFonts w:eastAsia="MS Mincho"/>
          <w:lang w:eastAsia="ja-JP"/>
        </w:rPr>
      </w:pPr>
    </w:p>
    <w:p w14:paraId="29FB87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1901C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0A8571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520C8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65ADEA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BFCCF5B"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r w:rsidRPr="0044437C">
        <w:rPr>
          <w:rFonts w:eastAsia="SimSun"/>
          <w:lang w:eastAsia="zh-CN"/>
        </w:rPr>
        <w:t>.</w:t>
      </w:r>
    </w:p>
    <w:p w14:paraId="0CABB333"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320656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 Message contents are defined in clause 6.3A.3.2.1.4.3. </w:t>
      </w:r>
    </w:p>
    <w:p w14:paraId="3832A9A6" w14:textId="77777777" w:rsidR="00524A5D" w:rsidRPr="0044437C" w:rsidRDefault="00000000">
      <w:pPr>
        <w:pStyle w:val="H6"/>
      </w:pPr>
      <w:r w:rsidRPr="0044437C">
        <w:t>6.3A.3.2.1.4.2</w:t>
      </w:r>
      <w:r w:rsidRPr="0044437C">
        <w:tab/>
        <w:t>Test procedure</w:t>
      </w:r>
    </w:p>
    <w:p w14:paraId="0AA3240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signal a Random Access Preamble ID via a MPDCCH order to the UE and initiate a Non-contention based Random Access procedure.</w:t>
      </w:r>
    </w:p>
    <w:p w14:paraId="2FA977B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UE shall send the signalled preamble to the SS.</w:t>
      </w:r>
    </w:p>
    <w:p w14:paraId="136234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For FDD UE, the SS measure the UE transmission OFF power during the sub-frame preceding the PRACH preamble excluding a transient period of 20 µs according to Figure 6.3A.3.2.1.3-1.</w:t>
      </w:r>
    </w:p>
    <w:p w14:paraId="39911C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PRACH preamble according to Figure 6.3A.3.2.1.3-1.</w:t>
      </w:r>
    </w:p>
    <w:p w14:paraId="0EFF4DE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PRACH preamble ends for a measurement period of 980 µs.</w:t>
      </w:r>
    </w:p>
    <w:p w14:paraId="735BF32D" w14:textId="77777777" w:rsidR="00524A5D" w:rsidRPr="0044437C" w:rsidRDefault="00000000">
      <w:pPr>
        <w:pStyle w:val="H6"/>
      </w:pPr>
      <w:r w:rsidRPr="0044437C">
        <w:t>6.3A.3.2.1.4.3</w:t>
      </w:r>
      <w:r w:rsidRPr="0044437C">
        <w:tab/>
        <w:t>Message contents</w:t>
      </w:r>
    </w:p>
    <w:p w14:paraId="298CECE6" w14:textId="77777777" w:rsidR="00524A5D" w:rsidRPr="0044437C" w:rsidRDefault="00000000">
      <w:pPr>
        <w:rPr>
          <w:lang w:eastAsia="ja-JP"/>
        </w:rPr>
      </w:pPr>
      <w:r w:rsidRPr="0044437C">
        <w:t>Message contents are according to TS 36.508 [12] subclause 4.6 with the following exception</w:t>
      </w:r>
      <w:r w:rsidRPr="0044437C">
        <w:rPr>
          <w:lang w:eastAsia="ja-JP"/>
        </w:rPr>
        <w:t>s:</w:t>
      </w:r>
    </w:p>
    <w:p w14:paraId="1E690E98" w14:textId="77777777" w:rsidR="00524A5D" w:rsidRPr="0044437C" w:rsidRDefault="00000000">
      <w:pPr>
        <w:pStyle w:val="TH"/>
      </w:pPr>
      <w:r w:rsidRPr="0044437C">
        <w:lastRenderedPageBreak/>
        <w:t xml:space="preserve">Table 6.3A.3.2.1.4.3-1: </w:t>
      </w:r>
      <w:r w:rsidRPr="0044437C">
        <w:rPr>
          <w:i/>
        </w:rPr>
        <w:t>RACH-ConfigCommon-DEFAULT:</w:t>
      </w:r>
      <w:r w:rsidRPr="0044437C">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5406D" w14:textId="77777777">
        <w:trPr>
          <w:jc w:val="center"/>
        </w:trPr>
        <w:tc>
          <w:tcPr>
            <w:tcW w:w="9781" w:type="dxa"/>
            <w:gridSpan w:val="4"/>
          </w:tcPr>
          <w:p w14:paraId="3F61AB4B" w14:textId="77777777" w:rsidR="00524A5D" w:rsidRPr="0044437C" w:rsidRDefault="00000000">
            <w:pPr>
              <w:pStyle w:val="TAL"/>
            </w:pPr>
            <w:r w:rsidRPr="0044437C">
              <w:t>Derivation Path: TS 36.508 [12] clause 4.6.3, Table 4.6.3-12 RACH-ConfigCommon-DEFAULT</w:t>
            </w:r>
          </w:p>
        </w:tc>
      </w:tr>
      <w:tr w:rsidR="00524A5D" w:rsidRPr="0044437C" w14:paraId="42748A4C" w14:textId="77777777">
        <w:tblPrEx>
          <w:tblCellMar>
            <w:left w:w="108" w:type="dxa"/>
            <w:right w:w="108" w:type="dxa"/>
          </w:tblCellMar>
        </w:tblPrEx>
        <w:trPr>
          <w:jc w:val="center"/>
        </w:trPr>
        <w:tc>
          <w:tcPr>
            <w:tcW w:w="4537" w:type="dxa"/>
          </w:tcPr>
          <w:p w14:paraId="7BB569D0" w14:textId="77777777" w:rsidR="00524A5D" w:rsidRPr="0044437C" w:rsidRDefault="00000000">
            <w:pPr>
              <w:pStyle w:val="TAH"/>
            </w:pPr>
            <w:r w:rsidRPr="0044437C">
              <w:t>Information Element</w:t>
            </w:r>
          </w:p>
        </w:tc>
        <w:tc>
          <w:tcPr>
            <w:tcW w:w="2268" w:type="dxa"/>
          </w:tcPr>
          <w:p w14:paraId="79A9570E" w14:textId="77777777" w:rsidR="00524A5D" w:rsidRPr="0044437C" w:rsidRDefault="00000000">
            <w:pPr>
              <w:pStyle w:val="TAH"/>
            </w:pPr>
            <w:r w:rsidRPr="0044437C">
              <w:t>Value/remark</w:t>
            </w:r>
          </w:p>
        </w:tc>
        <w:tc>
          <w:tcPr>
            <w:tcW w:w="1701" w:type="dxa"/>
          </w:tcPr>
          <w:p w14:paraId="707DB615" w14:textId="77777777" w:rsidR="00524A5D" w:rsidRPr="0044437C" w:rsidRDefault="00000000">
            <w:pPr>
              <w:pStyle w:val="TAH"/>
            </w:pPr>
            <w:r w:rsidRPr="0044437C">
              <w:t>Comment</w:t>
            </w:r>
          </w:p>
        </w:tc>
        <w:tc>
          <w:tcPr>
            <w:tcW w:w="1275" w:type="dxa"/>
          </w:tcPr>
          <w:p w14:paraId="21BF4987" w14:textId="77777777" w:rsidR="00524A5D" w:rsidRPr="0044437C" w:rsidRDefault="00000000">
            <w:pPr>
              <w:pStyle w:val="TAH"/>
            </w:pPr>
            <w:r w:rsidRPr="0044437C">
              <w:t>Condition</w:t>
            </w:r>
          </w:p>
        </w:tc>
      </w:tr>
      <w:tr w:rsidR="00524A5D" w:rsidRPr="0044437C"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Pr="0044437C" w:rsidRDefault="00000000">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Pr="0044437C" w:rsidRDefault="00524A5D">
            <w:pPr>
              <w:pStyle w:val="TAL"/>
            </w:pPr>
          </w:p>
        </w:tc>
      </w:tr>
      <w:tr w:rsidR="00524A5D" w:rsidRPr="0044437C"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FCE6F0F" w14:textId="77777777" w:rsidR="00524A5D" w:rsidRPr="0044437C" w:rsidRDefault="00000000">
            <w:pPr>
              <w:pStyle w:val="TAL"/>
            </w:pPr>
            <w:r w:rsidRPr="0044437C">
              <w:t xml:space="preserve">  powerRampingParameters SEQUENCE {</w:t>
            </w:r>
          </w:p>
        </w:tc>
        <w:tc>
          <w:tcPr>
            <w:tcW w:w="2268" w:type="dxa"/>
            <w:shd w:val="clear" w:color="auto" w:fill="auto"/>
          </w:tcPr>
          <w:p w14:paraId="5D8774D4" w14:textId="77777777" w:rsidR="00524A5D" w:rsidRPr="0044437C" w:rsidRDefault="00524A5D">
            <w:pPr>
              <w:pStyle w:val="TAL"/>
            </w:pPr>
          </w:p>
        </w:tc>
        <w:tc>
          <w:tcPr>
            <w:tcW w:w="1701" w:type="dxa"/>
            <w:shd w:val="clear" w:color="auto" w:fill="auto"/>
          </w:tcPr>
          <w:p w14:paraId="3099D5E3" w14:textId="77777777" w:rsidR="00524A5D" w:rsidRPr="0044437C" w:rsidRDefault="00524A5D">
            <w:pPr>
              <w:pStyle w:val="TAL"/>
            </w:pPr>
          </w:p>
        </w:tc>
        <w:tc>
          <w:tcPr>
            <w:tcW w:w="1275" w:type="dxa"/>
            <w:shd w:val="clear" w:color="auto" w:fill="auto"/>
          </w:tcPr>
          <w:p w14:paraId="18AF3C62" w14:textId="77777777" w:rsidR="00524A5D" w:rsidRPr="0044437C" w:rsidRDefault="00524A5D">
            <w:pPr>
              <w:pStyle w:val="TAL"/>
            </w:pPr>
          </w:p>
        </w:tc>
      </w:tr>
      <w:tr w:rsidR="00524A5D" w:rsidRPr="0044437C"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A1B562" w14:textId="77777777" w:rsidR="00524A5D" w:rsidRPr="0044437C" w:rsidRDefault="00000000">
            <w:pPr>
              <w:pStyle w:val="TAL"/>
            </w:pPr>
            <w:r w:rsidRPr="0044437C">
              <w:t xml:space="preserve">    powerRampingStep</w:t>
            </w:r>
          </w:p>
        </w:tc>
        <w:tc>
          <w:tcPr>
            <w:tcW w:w="2268" w:type="dxa"/>
            <w:shd w:val="clear" w:color="auto" w:fill="auto"/>
          </w:tcPr>
          <w:p w14:paraId="0FB83038" w14:textId="77777777" w:rsidR="00524A5D" w:rsidRPr="0044437C" w:rsidRDefault="00000000">
            <w:pPr>
              <w:pStyle w:val="TAL"/>
            </w:pPr>
            <w:r w:rsidRPr="0044437C">
              <w:t>d</w:t>
            </w:r>
            <w:r w:rsidRPr="0044437C">
              <w:rPr>
                <w:rFonts w:eastAsia="MS Mincho"/>
              </w:rPr>
              <w:t>B</w:t>
            </w:r>
            <w:r w:rsidRPr="0044437C">
              <w:t>0</w:t>
            </w:r>
          </w:p>
        </w:tc>
        <w:tc>
          <w:tcPr>
            <w:tcW w:w="1701" w:type="dxa"/>
            <w:shd w:val="clear" w:color="auto" w:fill="auto"/>
          </w:tcPr>
          <w:p w14:paraId="281E8FFD" w14:textId="77777777" w:rsidR="00524A5D" w:rsidRPr="0044437C" w:rsidRDefault="00524A5D">
            <w:pPr>
              <w:pStyle w:val="TAL"/>
            </w:pPr>
          </w:p>
        </w:tc>
        <w:tc>
          <w:tcPr>
            <w:tcW w:w="1275" w:type="dxa"/>
            <w:shd w:val="clear" w:color="auto" w:fill="auto"/>
          </w:tcPr>
          <w:p w14:paraId="3786A6DD" w14:textId="77777777" w:rsidR="00524A5D" w:rsidRPr="0044437C" w:rsidRDefault="00524A5D">
            <w:pPr>
              <w:pStyle w:val="TAL"/>
            </w:pPr>
          </w:p>
        </w:tc>
      </w:tr>
      <w:tr w:rsidR="00524A5D" w:rsidRPr="0044437C"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A7618CE" w14:textId="77777777" w:rsidR="00524A5D" w:rsidRPr="0044437C" w:rsidRDefault="00000000">
            <w:pPr>
              <w:pStyle w:val="TAL"/>
            </w:pPr>
            <w:r w:rsidRPr="0044437C">
              <w:rPr>
                <w:rFonts w:eastAsia="MS Mincho"/>
              </w:rPr>
              <w:t xml:space="preserve">    </w:t>
            </w:r>
            <w:r w:rsidRPr="0044437C">
              <w:t>preambleInitialReceivedTargetPower</w:t>
            </w:r>
          </w:p>
        </w:tc>
        <w:tc>
          <w:tcPr>
            <w:tcW w:w="2268" w:type="dxa"/>
            <w:shd w:val="clear" w:color="auto" w:fill="auto"/>
          </w:tcPr>
          <w:p w14:paraId="0FA2625E" w14:textId="77777777" w:rsidR="00524A5D" w:rsidRPr="0044437C" w:rsidRDefault="00000000">
            <w:pPr>
              <w:pStyle w:val="TAL"/>
            </w:pPr>
            <w:r w:rsidRPr="0044437C">
              <w:t>dBm-1</w:t>
            </w:r>
            <w:r w:rsidRPr="0044437C">
              <w:rPr>
                <w:rFonts w:eastAsia="MS Mincho"/>
              </w:rPr>
              <w:t>04</w:t>
            </w:r>
          </w:p>
        </w:tc>
        <w:tc>
          <w:tcPr>
            <w:tcW w:w="1701" w:type="dxa"/>
            <w:shd w:val="clear" w:color="auto" w:fill="auto"/>
          </w:tcPr>
          <w:p w14:paraId="63A46738" w14:textId="77777777" w:rsidR="00524A5D" w:rsidRPr="0044437C" w:rsidRDefault="00524A5D">
            <w:pPr>
              <w:pStyle w:val="TAL"/>
            </w:pPr>
          </w:p>
        </w:tc>
        <w:tc>
          <w:tcPr>
            <w:tcW w:w="1275" w:type="dxa"/>
            <w:shd w:val="clear" w:color="auto" w:fill="auto"/>
          </w:tcPr>
          <w:p w14:paraId="3518BC97" w14:textId="77777777" w:rsidR="00524A5D" w:rsidRPr="0044437C" w:rsidRDefault="00000000">
            <w:pPr>
              <w:pStyle w:val="TAL"/>
            </w:pP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673775" w14:textId="77777777" w:rsidR="00524A5D" w:rsidRPr="0044437C" w:rsidRDefault="00524A5D">
            <w:pPr>
              <w:pStyle w:val="TAL"/>
              <w:rPr>
                <w:rFonts w:eastAsia="MS Mincho"/>
              </w:rPr>
            </w:pPr>
          </w:p>
        </w:tc>
        <w:tc>
          <w:tcPr>
            <w:tcW w:w="2268" w:type="dxa"/>
            <w:shd w:val="clear" w:color="auto" w:fill="auto"/>
          </w:tcPr>
          <w:p w14:paraId="1FC76609" w14:textId="77777777" w:rsidR="00524A5D" w:rsidRPr="0044437C" w:rsidRDefault="00000000">
            <w:pPr>
              <w:pStyle w:val="TAL"/>
            </w:pPr>
            <w:r w:rsidRPr="0044437C">
              <w:t>dBm-1</w:t>
            </w:r>
            <w:r w:rsidRPr="0044437C">
              <w:rPr>
                <w:rFonts w:eastAsia="MS Mincho"/>
              </w:rPr>
              <w:t>12</w:t>
            </w:r>
          </w:p>
        </w:tc>
        <w:tc>
          <w:tcPr>
            <w:tcW w:w="1701" w:type="dxa"/>
            <w:shd w:val="clear" w:color="auto" w:fill="auto"/>
          </w:tcPr>
          <w:p w14:paraId="3FA23BB7" w14:textId="77777777" w:rsidR="00524A5D" w:rsidRPr="0044437C" w:rsidRDefault="00524A5D">
            <w:pPr>
              <w:pStyle w:val="TAL"/>
            </w:pPr>
          </w:p>
        </w:tc>
        <w:tc>
          <w:tcPr>
            <w:tcW w:w="1275" w:type="dxa"/>
            <w:shd w:val="clear" w:color="auto" w:fill="auto"/>
          </w:tcPr>
          <w:p w14:paraId="4DD9AA28" w14:textId="77777777" w:rsidR="00524A5D" w:rsidRPr="0044437C" w:rsidRDefault="00000000">
            <w:pPr>
              <w:pStyle w:val="TAL"/>
            </w:pPr>
            <w:r w:rsidRPr="0044437C">
              <w:rPr>
                <w:rFonts w:cs="Arial"/>
              </w:rPr>
              <w:t xml:space="preserve">PRACH </w:t>
            </w:r>
            <w:r w:rsidRPr="0044437C">
              <w:rPr>
                <w:rFonts w:eastAsia="MS Mincho" w:cs="Arial"/>
              </w:rPr>
              <w:t>F</w:t>
            </w:r>
            <w:r w:rsidRPr="0044437C">
              <w:rPr>
                <w:rFonts w:cs="Arial"/>
              </w:rPr>
              <w:t>ormat 4</w:t>
            </w:r>
          </w:p>
        </w:tc>
      </w:tr>
      <w:tr w:rsidR="00524A5D" w:rsidRPr="0044437C"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3D3D28C" w14:textId="77777777" w:rsidR="00524A5D" w:rsidRPr="0044437C" w:rsidRDefault="00000000">
            <w:pPr>
              <w:pStyle w:val="TAL"/>
            </w:pPr>
            <w:r w:rsidRPr="0044437C">
              <w:t xml:space="preserve">   }</w:t>
            </w:r>
          </w:p>
        </w:tc>
        <w:tc>
          <w:tcPr>
            <w:tcW w:w="2268" w:type="dxa"/>
            <w:shd w:val="clear" w:color="auto" w:fill="auto"/>
          </w:tcPr>
          <w:p w14:paraId="504127FD" w14:textId="77777777" w:rsidR="00524A5D" w:rsidRPr="0044437C" w:rsidRDefault="00524A5D">
            <w:pPr>
              <w:pStyle w:val="TAL"/>
            </w:pPr>
          </w:p>
        </w:tc>
        <w:tc>
          <w:tcPr>
            <w:tcW w:w="1701" w:type="dxa"/>
            <w:shd w:val="clear" w:color="auto" w:fill="auto"/>
          </w:tcPr>
          <w:p w14:paraId="6EA7FAA9" w14:textId="77777777" w:rsidR="00524A5D" w:rsidRPr="0044437C" w:rsidRDefault="00524A5D">
            <w:pPr>
              <w:pStyle w:val="TAL"/>
            </w:pPr>
          </w:p>
        </w:tc>
        <w:tc>
          <w:tcPr>
            <w:tcW w:w="1275" w:type="dxa"/>
            <w:shd w:val="clear" w:color="auto" w:fill="auto"/>
          </w:tcPr>
          <w:p w14:paraId="3D4818DC" w14:textId="77777777" w:rsidR="00524A5D" w:rsidRPr="0044437C" w:rsidRDefault="00524A5D">
            <w:pPr>
              <w:pStyle w:val="TAL"/>
            </w:pPr>
          </w:p>
        </w:tc>
      </w:tr>
      <w:tr w:rsidR="00524A5D" w:rsidRPr="0044437C"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6A39577" w14:textId="77777777" w:rsidR="00524A5D" w:rsidRPr="0044437C" w:rsidRDefault="00000000">
            <w:pPr>
              <w:pStyle w:val="TAL"/>
            </w:pPr>
            <w:r w:rsidRPr="0044437C">
              <w:t>)</w:t>
            </w:r>
          </w:p>
        </w:tc>
        <w:tc>
          <w:tcPr>
            <w:tcW w:w="2268" w:type="dxa"/>
            <w:shd w:val="clear" w:color="auto" w:fill="auto"/>
          </w:tcPr>
          <w:p w14:paraId="4CA9A702" w14:textId="77777777" w:rsidR="00524A5D" w:rsidRPr="0044437C" w:rsidRDefault="00524A5D">
            <w:pPr>
              <w:pStyle w:val="TAL"/>
            </w:pPr>
          </w:p>
        </w:tc>
        <w:tc>
          <w:tcPr>
            <w:tcW w:w="1701" w:type="dxa"/>
            <w:shd w:val="clear" w:color="auto" w:fill="auto"/>
          </w:tcPr>
          <w:p w14:paraId="2378DB15" w14:textId="77777777" w:rsidR="00524A5D" w:rsidRPr="0044437C" w:rsidRDefault="00524A5D">
            <w:pPr>
              <w:pStyle w:val="TAL"/>
            </w:pPr>
          </w:p>
        </w:tc>
        <w:tc>
          <w:tcPr>
            <w:tcW w:w="1275" w:type="dxa"/>
            <w:shd w:val="clear" w:color="auto" w:fill="auto"/>
          </w:tcPr>
          <w:p w14:paraId="6E7988EC" w14:textId="77777777" w:rsidR="00524A5D" w:rsidRPr="0044437C" w:rsidRDefault="00524A5D">
            <w:pPr>
              <w:pStyle w:val="TAL"/>
            </w:pPr>
          </w:p>
        </w:tc>
      </w:tr>
    </w:tbl>
    <w:p w14:paraId="14A16530" w14:textId="77777777" w:rsidR="00524A5D" w:rsidRPr="0044437C" w:rsidRDefault="00524A5D"/>
    <w:p w14:paraId="0EB394F1" w14:textId="77777777" w:rsidR="00524A5D" w:rsidRPr="0044437C" w:rsidRDefault="00000000">
      <w:pPr>
        <w:pStyle w:val="H6"/>
      </w:pPr>
      <w:r w:rsidRPr="0044437C">
        <w:t>6.3A.3.2.1.5</w:t>
      </w:r>
      <w:r w:rsidRPr="0044437C">
        <w:tab/>
        <w:t>Test requirement</w:t>
      </w:r>
    </w:p>
    <w:p w14:paraId="1A65A55D" w14:textId="77777777" w:rsidR="00524A5D" w:rsidRPr="0044437C" w:rsidRDefault="00000000">
      <w:r w:rsidRPr="0044437C">
        <w:t xml:space="preserve">The requirement for the power measured in steps (3), (4) and (5) of the test procedure shall not </w:t>
      </w:r>
      <w:r w:rsidRPr="0044437C">
        <w:rPr>
          <w:rFonts w:eastAsia="香~??’c‘I"/>
        </w:rPr>
        <w:t>exceed</w:t>
      </w:r>
      <w:r w:rsidRPr="0044437C">
        <w:t xml:space="preserve"> the values specified in Table 6.3A.3.2.1.5-1.</w:t>
      </w:r>
    </w:p>
    <w:p w14:paraId="4885A306" w14:textId="77777777" w:rsidR="00524A5D" w:rsidRPr="0044437C" w:rsidRDefault="00000000">
      <w:pPr>
        <w:pStyle w:val="TH"/>
      </w:pPr>
      <w:r w:rsidRPr="0044437C">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7D9030DA" w14:textId="77777777">
        <w:trPr>
          <w:jc w:val="center"/>
        </w:trPr>
        <w:tc>
          <w:tcPr>
            <w:tcW w:w="1795" w:type="dxa"/>
            <w:vMerge w:val="restart"/>
          </w:tcPr>
          <w:p w14:paraId="49CBE689" w14:textId="77777777" w:rsidR="00524A5D" w:rsidRPr="0044437C" w:rsidRDefault="00524A5D">
            <w:bookmarkStart w:id="661" w:name="MCCQCTEMPBM_00000475"/>
          </w:p>
        </w:tc>
        <w:tc>
          <w:tcPr>
            <w:tcW w:w="5869" w:type="dxa"/>
          </w:tcPr>
          <w:p w14:paraId="2E57E8F1" w14:textId="77777777" w:rsidR="00524A5D" w:rsidRPr="0044437C" w:rsidRDefault="00000000">
            <w:pPr>
              <w:pStyle w:val="TAH"/>
            </w:pPr>
            <w:r w:rsidRPr="0044437C">
              <w:t>Channel bandwidth / Output Power [dBm] / measurement bandwidth</w:t>
            </w:r>
          </w:p>
        </w:tc>
      </w:tr>
      <w:tr w:rsidR="00524A5D" w:rsidRPr="0044437C" w14:paraId="253615C1" w14:textId="77777777">
        <w:trPr>
          <w:jc w:val="center"/>
        </w:trPr>
        <w:tc>
          <w:tcPr>
            <w:tcW w:w="1795" w:type="dxa"/>
            <w:vMerge/>
          </w:tcPr>
          <w:p w14:paraId="1FAF0A17" w14:textId="77777777" w:rsidR="00524A5D" w:rsidRPr="0044437C" w:rsidRDefault="00524A5D"/>
        </w:tc>
        <w:tc>
          <w:tcPr>
            <w:tcW w:w="5869" w:type="dxa"/>
          </w:tcPr>
          <w:p w14:paraId="1922E79A" w14:textId="77777777" w:rsidR="00524A5D" w:rsidRPr="0044437C" w:rsidRDefault="00000000">
            <w:pPr>
              <w:pStyle w:val="TAH"/>
            </w:pPr>
            <w:r w:rsidRPr="0044437C">
              <w:t>1.4</w:t>
            </w:r>
          </w:p>
          <w:p w14:paraId="6B1BD137" w14:textId="77777777" w:rsidR="00524A5D" w:rsidRPr="0044437C" w:rsidRDefault="00000000">
            <w:pPr>
              <w:pStyle w:val="TAH"/>
            </w:pPr>
            <w:r w:rsidRPr="0044437C">
              <w:t>MHz</w:t>
            </w:r>
          </w:p>
        </w:tc>
      </w:tr>
      <w:tr w:rsidR="00524A5D" w:rsidRPr="0044437C" w14:paraId="4DE92DD0" w14:textId="77777777">
        <w:trPr>
          <w:jc w:val="center"/>
        </w:trPr>
        <w:tc>
          <w:tcPr>
            <w:tcW w:w="1795" w:type="dxa"/>
            <w:vAlign w:val="center"/>
          </w:tcPr>
          <w:p w14:paraId="26ED60CF" w14:textId="77777777" w:rsidR="00524A5D" w:rsidRPr="0044437C" w:rsidRDefault="00000000">
            <w:pPr>
              <w:pStyle w:val="TAC"/>
            </w:pPr>
            <w:r w:rsidRPr="0044437C">
              <w:t>Transmit OFF power</w:t>
            </w:r>
          </w:p>
        </w:tc>
        <w:tc>
          <w:tcPr>
            <w:tcW w:w="5869" w:type="dxa"/>
            <w:vAlign w:val="center"/>
          </w:tcPr>
          <w:p w14:paraId="7BA7BAEA"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6CBA9B6A"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4E598380" w14:textId="77777777">
        <w:trPr>
          <w:jc w:val="center"/>
        </w:trPr>
        <w:tc>
          <w:tcPr>
            <w:tcW w:w="1795" w:type="dxa"/>
            <w:vAlign w:val="center"/>
          </w:tcPr>
          <w:p w14:paraId="058F6B98" w14:textId="77777777" w:rsidR="00524A5D" w:rsidRPr="0044437C" w:rsidRDefault="00000000">
            <w:pPr>
              <w:pStyle w:val="TAC"/>
            </w:pPr>
            <w:r w:rsidRPr="0044437C">
              <w:t>Transmission OFF Measurement bandwidth</w:t>
            </w:r>
          </w:p>
        </w:tc>
        <w:tc>
          <w:tcPr>
            <w:tcW w:w="5869" w:type="dxa"/>
            <w:vAlign w:val="center"/>
          </w:tcPr>
          <w:p w14:paraId="6A1F5054" w14:textId="77777777" w:rsidR="00524A5D" w:rsidRPr="0044437C" w:rsidRDefault="00000000">
            <w:pPr>
              <w:pStyle w:val="TAC"/>
            </w:pPr>
            <w:r w:rsidRPr="0044437C">
              <w:t>1.08 MHz</w:t>
            </w:r>
          </w:p>
        </w:tc>
      </w:tr>
      <w:tr w:rsidR="00524A5D" w:rsidRPr="0044437C" w14:paraId="63B9FDE4" w14:textId="77777777">
        <w:trPr>
          <w:jc w:val="center"/>
        </w:trPr>
        <w:tc>
          <w:tcPr>
            <w:tcW w:w="1795" w:type="dxa"/>
            <w:vAlign w:val="center"/>
          </w:tcPr>
          <w:p w14:paraId="5B16AF4C" w14:textId="77777777" w:rsidR="00524A5D" w:rsidRPr="0044437C" w:rsidRDefault="00000000">
            <w:pPr>
              <w:pStyle w:val="TAC"/>
            </w:pPr>
            <w:r w:rsidRPr="0044437C">
              <w:t>Expected PRACH Transmission ON Measured power</w:t>
            </w:r>
          </w:p>
        </w:tc>
        <w:tc>
          <w:tcPr>
            <w:tcW w:w="5869" w:type="dxa"/>
            <w:vAlign w:val="center"/>
          </w:tcPr>
          <w:p w14:paraId="104FE2BC" w14:textId="77777777" w:rsidR="00524A5D" w:rsidRPr="0044437C" w:rsidRDefault="00000000">
            <w:pPr>
              <w:pStyle w:val="TAC"/>
            </w:pPr>
            <w:r w:rsidRPr="0044437C">
              <w:t>-1 dBm</w:t>
            </w:r>
            <w:r w:rsidRPr="0044437C">
              <w:rPr>
                <w:snapToGrid w:val="0"/>
              </w:rPr>
              <w:t xml:space="preserve"> </w:t>
            </w:r>
          </w:p>
        </w:tc>
      </w:tr>
      <w:tr w:rsidR="00524A5D" w:rsidRPr="0044437C" w14:paraId="014654E6" w14:textId="77777777">
        <w:trPr>
          <w:jc w:val="center"/>
        </w:trPr>
        <w:tc>
          <w:tcPr>
            <w:tcW w:w="1795" w:type="dxa"/>
            <w:vAlign w:val="center"/>
          </w:tcPr>
          <w:p w14:paraId="714E0B7C" w14:textId="77777777" w:rsidR="00524A5D" w:rsidRPr="0044437C" w:rsidRDefault="00000000">
            <w:pPr>
              <w:pStyle w:val="TAC"/>
            </w:pPr>
            <w:r w:rsidRPr="0044437C">
              <w:t>ON power tolerance</w:t>
            </w:r>
          </w:p>
          <w:p w14:paraId="5A1B9752"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6F89079E"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76F628A3" w14:textId="77777777" w:rsidR="00524A5D" w:rsidRPr="0044437C" w:rsidRDefault="00000000">
            <w:pPr>
              <w:pStyle w:val="TAC"/>
            </w:pPr>
            <w:r w:rsidRPr="0044437C">
              <w:rPr>
                <w:snapToGrid w:val="0"/>
              </w:rPr>
              <w:t>±</w:t>
            </w:r>
            <w:r w:rsidRPr="0044437C">
              <w:t xml:space="preserve"> 7.5dB</w:t>
            </w:r>
          </w:p>
          <w:p w14:paraId="5C81F950" w14:textId="77777777" w:rsidR="00524A5D" w:rsidRPr="0044437C" w:rsidRDefault="00000000">
            <w:pPr>
              <w:pStyle w:val="TAC"/>
            </w:pPr>
            <w:r w:rsidRPr="0044437C">
              <w:rPr>
                <w:snapToGrid w:val="0"/>
              </w:rPr>
              <w:t>±</w:t>
            </w:r>
            <w:r w:rsidRPr="0044437C">
              <w:t xml:space="preserve"> 7.8dB</w:t>
            </w:r>
          </w:p>
        </w:tc>
      </w:tr>
      <w:bookmarkEnd w:id="661"/>
    </w:tbl>
    <w:p w14:paraId="02339F13" w14:textId="77777777" w:rsidR="00524A5D" w:rsidRPr="0044437C" w:rsidRDefault="00524A5D"/>
    <w:p w14:paraId="116A5321" w14:textId="77777777" w:rsidR="00524A5D" w:rsidRPr="0044437C" w:rsidRDefault="00000000">
      <w:pPr>
        <w:pStyle w:val="Heading5"/>
      </w:pPr>
      <w:bookmarkStart w:id="662" w:name="_Toc24919"/>
      <w:bookmarkStart w:id="663" w:name="_Toc26110"/>
      <w:bookmarkStart w:id="664" w:name="_Toc14770"/>
      <w:bookmarkStart w:id="665" w:name="_Toc26864"/>
      <w:bookmarkStart w:id="666" w:name="_Toc6182"/>
      <w:bookmarkStart w:id="667" w:name="_Toc194571810"/>
      <w:r w:rsidRPr="0044437C">
        <w:t>6.3A.3.2.2</w:t>
      </w:r>
      <w:r w:rsidRPr="0044437C">
        <w:tab/>
        <w:t>SRS time mask for UE category M1</w:t>
      </w:r>
      <w:bookmarkEnd w:id="662"/>
      <w:bookmarkEnd w:id="663"/>
      <w:bookmarkEnd w:id="664"/>
      <w:bookmarkEnd w:id="665"/>
      <w:bookmarkEnd w:id="666"/>
      <w:bookmarkEnd w:id="667"/>
    </w:p>
    <w:p w14:paraId="28C050B7" w14:textId="77777777" w:rsidR="00524A5D" w:rsidRPr="0044437C" w:rsidRDefault="00000000">
      <w:pPr>
        <w:pStyle w:val="H6"/>
      </w:pPr>
      <w:r w:rsidRPr="0044437C">
        <w:t>6.3A.3.2.2.1</w:t>
      </w:r>
      <w:r w:rsidRPr="0044437C">
        <w:tab/>
        <w:t>Test purpose</w:t>
      </w:r>
    </w:p>
    <w:p w14:paraId="74E54083" w14:textId="77777777" w:rsidR="00524A5D" w:rsidRPr="0044437C" w:rsidRDefault="00000000">
      <w:r w:rsidRPr="0044437C">
        <w:t>Same test purpose as in TS 36.521-1[14] clause 6.3.4.2.2.1.</w:t>
      </w:r>
    </w:p>
    <w:p w14:paraId="19E8DF19" w14:textId="77777777" w:rsidR="00524A5D" w:rsidRPr="0044437C" w:rsidRDefault="00000000">
      <w:pPr>
        <w:pStyle w:val="H6"/>
      </w:pPr>
      <w:r w:rsidRPr="0044437C">
        <w:t>6.3A.3.2.2.2</w:t>
      </w:r>
      <w:r w:rsidRPr="0044437C">
        <w:tab/>
        <w:t>Test applicability</w:t>
      </w:r>
    </w:p>
    <w:p w14:paraId="15C37F27" w14:textId="77777777" w:rsidR="00524A5D" w:rsidRPr="0044437C" w:rsidRDefault="00000000">
      <w:r w:rsidRPr="0044437C">
        <w:t>This test case applies to all types of E-UTRA UE release 17 and forward of UE category M1 that support satellite access operation.</w:t>
      </w:r>
    </w:p>
    <w:p w14:paraId="07F1B012" w14:textId="77777777" w:rsidR="00524A5D" w:rsidRPr="0044437C" w:rsidRDefault="00000000">
      <w:pPr>
        <w:pStyle w:val="H6"/>
      </w:pPr>
      <w:r w:rsidRPr="0044437C">
        <w:t>6.3A.3.2.2.3</w:t>
      </w:r>
      <w:r w:rsidRPr="0044437C">
        <w:tab/>
        <w:t>Minimum conformance requirements</w:t>
      </w:r>
    </w:p>
    <w:p w14:paraId="5DFC5F28" w14:textId="77777777" w:rsidR="00524A5D" w:rsidRPr="0044437C" w:rsidRDefault="00000000">
      <w:r w:rsidRPr="0044437C">
        <w:rPr>
          <w:lang w:eastAsia="ja-JP"/>
        </w:rPr>
        <w:t xml:space="preserve">Same minimum conformance requirements as in </w:t>
      </w:r>
      <w:r w:rsidRPr="0044437C">
        <w:t xml:space="preserve">TS 36.521-1[14] </w:t>
      </w:r>
      <w:r w:rsidRPr="0044437C">
        <w:rPr>
          <w:lang w:eastAsia="ja-JP"/>
        </w:rPr>
        <w:t>clause 6.3.4.2.2.3.</w:t>
      </w:r>
    </w:p>
    <w:p w14:paraId="35DB5959" w14:textId="77777777" w:rsidR="00524A5D" w:rsidRPr="0044437C" w:rsidRDefault="00000000">
      <w:pPr>
        <w:pStyle w:val="H6"/>
      </w:pPr>
      <w:r w:rsidRPr="0044437C">
        <w:t>6.3A.3.2.2.4</w:t>
      </w:r>
      <w:r w:rsidRPr="0044437C">
        <w:tab/>
        <w:t>Test description</w:t>
      </w:r>
    </w:p>
    <w:p w14:paraId="3AFF80AD" w14:textId="77777777" w:rsidR="00524A5D" w:rsidRPr="0044437C" w:rsidRDefault="00000000">
      <w:pPr>
        <w:pStyle w:val="H6"/>
      </w:pPr>
      <w:r w:rsidRPr="0044437C">
        <w:t>6.3A.3.2.2.4.1</w:t>
      </w:r>
      <w:r w:rsidRPr="0044437C">
        <w:tab/>
        <w:t>Initial conditions</w:t>
      </w:r>
    </w:p>
    <w:p w14:paraId="76F8426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D18C6FB"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Pr="0044437C" w:rsidRDefault="00000000">
      <w:pPr>
        <w:pStyle w:val="TH"/>
      </w:pPr>
      <w:r w:rsidRPr="0044437C">
        <w:lastRenderedPageBreak/>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rsidRPr="0044437C" w14:paraId="47ED4A3E" w14:textId="77777777">
        <w:trPr>
          <w:cantSplit/>
          <w:jc w:val="center"/>
        </w:trPr>
        <w:tc>
          <w:tcPr>
            <w:tcW w:w="8472" w:type="dxa"/>
            <w:gridSpan w:val="2"/>
          </w:tcPr>
          <w:p w14:paraId="67552159" w14:textId="77777777" w:rsidR="00524A5D" w:rsidRPr="0044437C" w:rsidRDefault="00000000">
            <w:pPr>
              <w:pStyle w:val="TAH"/>
            </w:pPr>
            <w:r w:rsidRPr="0044437C">
              <w:rPr>
                <w:rFonts w:cs="v5.0.0"/>
                <w:bCs/>
              </w:rPr>
              <w:t>Initial Conditions</w:t>
            </w:r>
          </w:p>
        </w:tc>
      </w:tr>
      <w:tr w:rsidR="00524A5D" w:rsidRPr="0044437C" w14:paraId="2D6C2EAA" w14:textId="77777777">
        <w:trPr>
          <w:cantSplit/>
          <w:jc w:val="center"/>
        </w:trPr>
        <w:tc>
          <w:tcPr>
            <w:tcW w:w="4661" w:type="dxa"/>
          </w:tcPr>
          <w:p w14:paraId="7546107A" w14:textId="77777777" w:rsidR="00524A5D" w:rsidRPr="0044437C" w:rsidRDefault="00000000">
            <w:pPr>
              <w:pStyle w:val="TAL"/>
            </w:pPr>
            <w:r w:rsidRPr="0044437C">
              <w:t>Test Environment</w:t>
            </w:r>
          </w:p>
          <w:p w14:paraId="1BF2FE00" w14:textId="77777777" w:rsidR="00524A5D" w:rsidRPr="0044437C" w:rsidRDefault="00000000">
            <w:pPr>
              <w:pStyle w:val="TAL"/>
              <w:rPr>
                <w:bCs/>
              </w:rPr>
            </w:pPr>
            <w:r w:rsidRPr="0044437C">
              <w:t>(as specified in TS 36.508 [12] subclause 4.1)</w:t>
            </w:r>
          </w:p>
        </w:tc>
        <w:tc>
          <w:tcPr>
            <w:tcW w:w="3811" w:type="dxa"/>
            <w:vAlign w:val="center"/>
          </w:tcPr>
          <w:p w14:paraId="54070C35" w14:textId="77777777" w:rsidR="00524A5D" w:rsidRPr="0044437C" w:rsidRDefault="00000000">
            <w:pPr>
              <w:pStyle w:val="TAC"/>
            </w:pPr>
            <w:r w:rsidRPr="0044437C">
              <w:t>Normal, TL/VL, TL/VH, TH/VL, TH/VH</w:t>
            </w:r>
          </w:p>
        </w:tc>
      </w:tr>
      <w:tr w:rsidR="00524A5D" w:rsidRPr="0044437C" w14:paraId="05CFD9A4" w14:textId="77777777">
        <w:trPr>
          <w:cantSplit/>
          <w:jc w:val="center"/>
        </w:trPr>
        <w:tc>
          <w:tcPr>
            <w:tcW w:w="4661" w:type="dxa"/>
          </w:tcPr>
          <w:p w14:paraId="2A46E855" w14:textId="77777777" w:rsidR="00524A5D" w:rsidRPr="0044437C" w:rsidRDefault="00000000">
            <w:pPr>
              <w:pStyle w:val="TAL"/>
            </w:pPr>
            <w:r w:rsidRPr="0044437C">
              <w:rPr>
                <w:bCs/>
              </w:rPr>
              <w:t>Test Frequencies</w:t>
            </w:r>
          </w:p>
          <w:p w14:paraId="7D4BBDAC" w14:textId="77777777" w:rsidR="00524A5D" w:rsidRPr="0044437C" w:rsidRDefault="00000000">
            <w:pPr>
              <w:pStyle w:val="TAL"/>
            </w:pPr>
            <w:r w:rsidRPr="0044437C">
              <w:t>(as specified in TS 36.508 [12] subclause 4.3.1)</w:t>
            </w:r>
          </w:p>
        </w:tc>
        <w:tc>
          <w:tcPr>
            <w:tcW w:w="3811" w:type="dxa"/>
          </w:tcPr>
          <w:p w14:paraId="5DB8638C" w14:textId="77777777" w:rsidR="00524A5D" w:rsidRPr="0044437C" w:rsidRDefault="00000000">
            <w:pPr>
              <w:pStyle w:val="TAC"/>
            </w:pPr>
            <w:r w:rsidRPr="0044437C">
              <w:t>Mid range</w:t>
            </w:r>
          </w:p>
        </w:tc>
      </w:tr>
      <w:tr w:rsidR="00524A5D" w:rsidRPr="0044437C" w14:paraId="62AB1B77" w14:textId="77777777">
        <w:trPr>
          <w:cantSplit/>
          <w:jc w:val="center"/>
        </w:trPr>
        <w:tc>
          <w:tcPr>
            <w:tcW w:w="4661" w:type="dxa"/>
          </w:tcPr>
          <w:p w14:paraId="11DD0BA6" w14:textId="77777777" w:rsidR="00524A5D" w:rsidRPr="0044437C" w:rsidRDefault="00000000">
            <w:pPr>
              <w:pStyle w:val="TAL"/>
            </w:pPr>
            <w:r w:rsidRPr="0044437C">
              <w:rPr>
                <w:bCs/>
              </w:rPr>
              <w:t>Test Channel Bandwidths</w:t>
            </w:r>
          </w:p>
          <w:p w14:paraId="68149314" w14:textId="77777777" w:rsidR="00524A5D" w:rsidRPr="0044437C" w:rsidRDefault="00000000">
            <w:pPr>
              <w:pStyle w:val="TAL"/>
            </w:pPr>
            <w:r w:rsidRPr="0044437C">
              <w:t>(as specified in TS 36.508 [12] subclause 4.3.1)</w:t>
            </w:r>
          </w:p>
        </w:tc>
        <w:tc>
          <w:tcPr>
            <w:tcW w:w="3811" w:type="dxa"/>
            <w:vAlign w:val="center"/>
          </w:tcPr>
          <w:p w14:paraId="785B53CF" w14:textId="77777777" w:rsidR="00524A5D" w:rsidRPr="0044437C" w:rsidRDefault="00000000">
            <w:pPr>
              <w:pStyle w:val="TAC"/>
            </w:pPr>
            <w:r w:rsidRPr="0044437C">
              <w:t>1.4MHz</w:t>
            </w:r>
          </w:p>
        </w:tc>
      </w:tr>
      <w:tr w:rsidR="00524A5D" w:rsidRPr="0044437C" w14:paraId="70022DAD" w14:textId="77777777">
        <w:trPr>
          <w:cantSplit/>
          <w:jc w:val="center"/>
        </w:trPr>
        <w:tc>
          <w:tcPr>
            <w:tcW w:w="4661" w:type="dxa"/>
          </w:tcPr>
          <w:p w14:paraId="59499A64" w14:textId="77777777" w:rsidR="00524A5D" w:rsidRPr="0044437C" w:rsidRDefault="00000000">
            <w:pPr>
              <w:pStyle w:val="TAL"/>
            </w:pPr>
            <w:r w:rsidRPr="0044437C">
              <w:rPr>
                <w:bCs/>
              </w:rPr>
              <w:t>SRS configuration</w:t>
            </w:r>
          </w:p>
        </w:tc>
        <w:tc>
          <w:tcPr>
            <w:tcW w:w="3811" w:type="dxa"/>
            <w:vAlign w:val="center"/>
          </w:tcPr>
          <w:p w14:paraId="77B4D953" w14:textId="77777777" w:rsidR="00524A5D" w:rsidRPr="0044437C" w:rsidRDefault="00524A5D">
            <w:pPr>
              <w:pStyle w:val="TAC"/>
            </w:pPr>
          </w:p>
        </w:tc>
      </w:tr>
      <w:tr w:rsidR="00524A5D" w:rsidRPr="0044437C" w14:paraId="167EF811" w14:textId="77777777">
        <w:trPr>
          <w:cantSplit/>
          <w:jc w:val="center"/>
        </w:trPr>
        <w:tc>
          <w:tcPr>
            <w:tcW w:w="4661" w:type="dxa"/>
          </w:tcPr>
          <w:p w14:paraId="1E9F2EAD" w14:textId="77777777" w:rsidR="00524A5D" w:rsidRPr="0044437C" w:rsidRDefault="00524A5D">
            <w:pPr>
              <w:pStyle w:val="TAL"/>
            </w:pPr>
          </w:p>
        </w:tc>
        <w:tc>
          <w:tcPr>
            <w:tcW w:w="3811" w:type="dxa"/>
            <w:vAlign w:val="center"/>
          </w:tcPr>
          <w:p w14:paraId="5BCE5AD1" w14:textId="77777777" w:rsidR="00524A5D" w:rsidRPr="0044437C" w:rsidRDefault="00000000">
            <w:pPr>
              <w:pStyle w:val="TAC"/>
            </w:pPr>
            <w:r w:rsidRPr="0044437C">
              <w:t>FDD</w:t>
            </w:r>
          </w:p>
        </w:tc>
      </w:tr>
      <w:tr w:rsidR="00524A5D" w:rsidRPr="0044437C" w14:paraId="6216A799" w14:textId="77777777">
        <w:trPr>
          <w:cantSplit/>
          <w:jc w:val="center"/>
        </w:trPr>
        <w:tc>
          <w:tcPr>
            <w:tcW w:w="4661" w:type="dxa"/>
            <w:vAlign w:val="center"/>
          </w:tcPr>
          <w:p w14:paraId="1FFF6C7C" w14:textId="77777777" w:rsidR="00524A5D" w:rsidRPr="0044437C" w:rsidRDefault="00000000">
            <w:pPr>
              <w:pStyle w:val="TAL"/>
            </w:pPr>
            <w:r w:rsidRPr="0044437C">
              <w:rPr>
                <w:bCs/>
              </w:rPr>
              <w:t>srs-BandwidthConfig</w:t>
            </w:r>
          </w:p>
        </w:tc>
        <w:tc>
          <w:tcPr>
            <w:tcW w:w="3811" w:type="dxa"/>
            <w:vAlign w:val="center"/>
          </w:tcPr>
          <w:p w14:paraId="24F18F64" w14:textId="77777777" w:rsidR="00524A5D" w:rsidRPr="0044437C" w:rsidRDefault="00000000">
            <w:pPr>
              <w:pStyle w:val="TAC"/>
            </w:pPr>
            <w:r w:rsidRPr="0044437C">
              <w:t>bw7</w:t>
            </w:r>
          </w:p>
        </w:tc>
      </w:tr>
      <w:tr w:rsidR="00524A5D" w:rsidRPr="0044437C" w14:paraId="1AAD669A" w14:textId="77777777">
        <w:trPr>
          <w:cantSplit/>
          <w:jc w:val="center"/>
        </w:trPr>
        <w:tc>
          <w:tcPr>
            <w:tcW w:w="4661" w:type="dxa"/>
            <w:vAlign w:val="center"/>
          </w:tcPr>
          <w:p w14:paraId="1A28823C" w14:textId="77777777" w:rsidR="00524A5D" w:rsidRPr="0044437C" w:rsidRDefault="00000000">
            <w:pPr>
              <w:pStyle w:val="TAL"/>
            </w:pPr>
            <w:r w:rsidRPr="0044437C">
              <w:rPr>
                <w:bCs/>
              </w:rPr>
              <w:t>srs-SubframeConfig</w:t>
            </w:r>
          </w:p>
        </w:tc>
        <w:tc>
          <w:tcPr>
            <w:tcW w:w="3811" w:type="dxa"/>
            <w:vAlign w:val="center"/>
          </w:tcPr>
          <w:p w14:paraId="1F18EF9F" w14:textId="77777777" w:rsidR="00524A5D" w:rsidRPr="0044437C" w:rsidRDefault="00000000">
            <w:pPr>
              <w:pStyle w:val="TAC"/>
            </w:pPr>
            <w:r w:rsidRPr="0044437C">
              <w:t>sc3</w:t>
            </w:r>
          </w:p>
        </w:tc>
      </w:tr>
      <w:tr w:rsidR="00524A5D" w:rsidRPr="0044437C" w14:paraId="26865840" w14:textId="77777777">
        <w:trPr>
          <w:cantSplit/>
          <w:jc w:val="center"/>
        </w:trPr>
        <w:tc>
          <w:tcPr>
            <w:tcW w:w="4661" w:type="dxa"/>
            <w:vAlign w:val="center"/>
          </w:tcPr>
          <w:p w14:paraId="0945F27F" w14:textId="77777777" w:rsidR="00524A5D" w:rsidRPr="0044437C" w:rsidRDefault="00000000">
            <w:pPr>
              <w:pStyle w:val="TAL"/>
            </w:pPr>
            <w:r w:rsidRPr="0044437C">
              <w:rPr>
                <w:bCs/>
              </w:rPr>
              <w:t>ackNackSRS-SimultaneousTransmission</w:t>
            </w:r>
          </w:p>
        </w:tc>
        <w:tc>
          <w:tcPr>
            <w:tcW w:w="3811" w:type="dxa"/>
            <w:vAlign w:val="center"/>
          </w:tcPr>
          <w:p w14:paraId="5B74AFBA" w14:textId="77777777" w:rsidR="00524A5D" w:rsidRPr="0044437C" w:rsidRDefault="00000000">
            <w:pPr>
              <w:pStyle w:val="TAC"/>
            </w:pPr>
            <w:r w:rsidRPr="0044437C">
              <w:t>FALSE</w:t>
            </w:r>
          </w:p>
        </w:tc>
      </w:tr>
      <w:tr w:rsidR="00524A5D" w:rsidRPr="0044437C" w14:paraId="722341AF" w14:textId="77777777">
        <w:trPr>
          <w:cantSplit/>
          <w:jc w:val="center"/>
        </w:trPr>
        <w:tc>
          <w:tcPr>
            <w:tcW w:w="4661" w:type="dxa"/>
          </w:tcPr>
          <w:p w14:paraId="0AF45563" w14:textId="77777777" w:rsidR="00524A5D" w:rsidRPr="0044437C" w:rsidRDefault="00000000">
            <w:pPr>
              <w:pStyle w:val="TAL"/>
            </w:pPr>
            <w:r w:rsidRPr="0044437C">
              <w:rPr>
                <w:bCs/>
              </w:rPr>
              <w:t>srsMaxUpPts</w:t>
            </w:r>
          </w:p>
        </w:tc>
        <w:tc>
          <w:tcPr>
            <w:tcW w:w="3811" w:type="dxa"/>
            <w:vAlign w:val="center"/>
          </w:tcPr>
          <w:p w14:paraId="5A7C6B0A" w14:textId="77777777" w:rsidR="00524A5D" w:rsidRPr="0044437C" w:rsidRDefault="00000000">
            <w:pPr>
              <w:pStyle w:val="TAC"/>
            </w:pPr>
            <w:r w:rsidRPr="0044437C">
              <w:t>N/A</w:t>
            </w:r>
          </w:p>
        </w:tc>
      </w:tr>
      <w:tr w:rsidR="00524A5D" w:rsidRPr="0044437C" w14:paraId="626446C6" w14:textId="77777777">
        <w:trPr>
          <w:cantSplit/>
          <w:jc w:val="center"/>
        </w:trPr>
        <w:tc>
          <w:tcPr>
            <w:tcW w:w="4661" w:type="dxa"/>
            <w:vAlign w:val="center"/>
          </w:tcPr>
          <w:p w14:paraId="4D9BDBB9" w14:textId="77777777" w:rsidR="00524A5D" w:rsidRPr="0044437C" w:rsidRDefault="00000000">
            <w:pPr>
              <w:pStyle w:val="TAL"/>
            </w:pPr>
            <w:r w:rsidRPr="0044437C">
              <w:rPr>
                <w:bCs/>
              </w:rPr>
              <w:t xml:space="preserve">srs-Bandwidth </w:t>
            </w:r>
          </w:p>
        </w:tc>
        <w:tc>
          <w:tcPr>
            <w:tcW w:w="3811" w:type="dxa"/>
            <w:vAlign w:val="center"/>
          </w:tcPr>
          <w:p w14:paraId="6F491980" w14:textId="77777777" w:rsidR="00524A5D" w:rsidRPr="0044437C" w:rsidRDefault="00000000">
            <w:pPr>
              <w:pStyle w:val="TAC"/>
            </w:pPr>
            <w:r w:rsidRPr="0044437C">
              <w:t>bw3</w:t>
            </w:r>
          </w:p>
        </w:tc>
      </w:tr>
      <w:tr w:rsidR="00524A5D" w:rsidRPr="0044437C" w14:paraId="5B9C066E" w14:textId="77777777">
        <w:trPr>
          <w:cantSplit/>
          <w:jc w:val="center"/>
        </w:trPr>
        <w:tc>
          <w:tcPr>
            <w:tcW w:w="4661" w:type="dxa"/>
            <w:vAlign w:val="center"/>
          </w:tcPr>
          <w:p w14:paraId="3BFBFCC3" w14:textId="77777777" w:rsidR="00524A5D" w:rsidRPr="0044437C" w:rsidRDefault="00000000">
            <w:pPr>
              <w:pStyle w:val="TAL"/>
            </w:pPr>
            <w:r w:rsidRPr="0044437C">
              <w:rPr>
                <w:bCs/>
              </w:rPr>
              <w:t>srs-HoppingBandwidth</w:t>
            </w:r>
          </w:p>
        </w:tc>
        <w:tc>
          <w:tcPr>
            <w:tcW w:w="3811" w:type="dxa"/>
            <w:vAlign w:val="center"/>
          </w:tcPr>
          <w:p w14:paraId="4D1C8EB8" w14:textId="77777777" w:rsidR="00524A5D" w:rsidRPr="0044437C" w:rsidRDefault="00000000">
            <w:pPr>
              <w:pStyle w:val="TAC"/>
            </w:pPr>
            <w:r w:rsidRPr="0044437C">
              <w:t>hbw3</w:t>
            </w:r>
          </w:p>
        </w:tc>
      </w:tr>
      <w:tr w:rsidR="00524A5D" w:rsidRPr="0044437C" w14:paraId="1176AB29" w14:textId="77777777">
        <w:trPr>
          <w:cantSplit/>
          <w:jc w:val="center"/>
        </w:trPr>
        <w:tc>
          <w:tcPr>
            <w:tcW w:w="4661" w:type="dxa"/>
            <w:vAlign w:val="center"/>
          </w:tcPr>
          <w:p w14:paraId="0BAF7EC9" w14:textId="77777777" w:rsidR="00524A5D" w:rsidRPr="0044437C" w:rsidRDefault="00000000">
            <w:pPr>
              <w:pStyle w:val="TAL"/>
            </w:pPr>
            <w:r w:rsidRPr="0044437C">
              <w:rPr>
                <w:bCs/>
              </w:rPr>
              <w:t>freqDomainPosition</w:t>
            </w:r>
          </w:p>
        </w:tc>
        <w:tc>
          <w:tcPr>
            <w:tcW w:w="3811" w:type="dxa"/>
            <w:vAlign w:val="center"/>
          </w:tcPr>
          <w:p w14:paraId="669F89CF" w14:textId="77777777" w:rsidR="00524A5D" w:rsidRPr="0044437C" w:rsidRDefault="00000000">
            <w:pPr>
              <w:pStyle w:val="TAC"/>
            </w:pPr>
            <w:r w:rsidRPr="0044437C">
              <w:t>0</w:t>
            </w:r>
          </w:p>
        </w:tc>
      </w:tr>
      <w:tr w:rsidR="00524A5D" w:rsidRPr="0044437C" w14:paraId="4336030F" w14:textId="77777777">
        <w:trPr>
          <w:cantSplit/>
          <w:jc w:val="center"/>
        </w:trPr>
        <w:tc>
          <w:tcPr>
            <w:tcW w:w="4661" w:type="dxa"/>
            <w:vAlign w:val="center"/>
          </w:tcPr>
          <w:p w14:paraId="1090F906" w14:textId="77777777" w:rsidR="00524A5D" w:rsidRPr="0044437C" w:rsidRDefault="00000000">
            <w:pPr>
              <w:pStyle w:val="TAL"/>
            </w:pPr>
            <w:r w:rsidRPr="0044437C">
              <w:rPr>
                <w:bCs/>
              </w:rPr>
              <w:t>Duration</w:t>
            </w:r>
          </w:p>
        </w:tc>
        <w:tc>
          <w:tcPr>
            <w:tcW w:w="3811" w:type="dxa"/>
            <w:vAlign w:val="center"/>
          </w:tcPr>
          <w:p w14:paraId="24AE0657" w14:textId="77777777" w:rsidR="00524A5D" w:rsidRPr="0044437C" w:rsidRDefault="00000000">
            <w:pPr>
              <w:pStyle w:val="TAC"/>
            </w:pPr>
            <w:r w:rsidRPr="0044437C">
              <w:t>TRUE</w:t>
            </w:r>
          </w:p>
        </w:tc>
      </w:tr>
      <w:tr w:rsidR="00524A5D" w:rsidRPr="0044437C" w14:paraId="23967BE6" w14:textId="77777777">
        <w:trPr>
          <w:cantSplit/>
          <w:jc w:val="center"/>
        </w:trPr>
        <w:tc>
          <w:tcPr>
            <w:tcW w:w="4661" w:type="dxa"/>
            <w:vAlign w:val="center"/>
          </w:tcPr>
          <w:p w14:paraId="0A202CEC" w14:textId="77777777" w:rsidR="00524A5D" w:rsidRPr="0044437C" w:rsidRDefault="00000000">
            <w:pPr>
              <w:pStyle w:val="TAL"/>
            </w:pPr>
            <w:r w:rsidRPr="0044437C">
              <w:rPr>
                <w:bCs/>
              </w:rPr>
              <w:t>srs-ConfigIndex</w:t>
            </w:r>
          </w:p>
        </w:tc>
        <w:tc>
          <w:tcPr>
            <w:tcW w:w="3811" w:type="dxa"/>
            <w:vAlign w:val="center"/>
          </w:tcPr>
          <w:p w14:paraId="0F67FE61" w14:textId="77777777" w:rsidR="00524A5D" w:rsidRPr="0044437C" w:rsidRDefault="00000000">
            <w:pPr>
              <w:pStyle w:val="TAC"/>
            </w:pPr>
            <w:r w:rsidRPr="0044437C">
              <w:t>7</w:t>
            </w:r>
          </w:p>
        </w:tc>
      </w:tr>
      <w:tr w:rsidR="00524A5D" w:rsidRPr="0044437C" w14:paraId="42F13EB9" w14:textId="77777777">
        <w:trPr>
          <w:cantSplit/>
          <w:jc w:val="center"/>
        </w:trPr>
        <w:tc>
          <w:tcPr>
            <w:tcW w:w="4661" w:type="dxa"/>
            <w:vAlign w:val="center"/>
          </w:tcPr>
          <w:p w14:paraId="5F1BE3EB" w14:textId="77777777" w:rsidR="00524A5D" w:rsidRPr="0044437C" w:rsidRDefault="00000000">
            <w:pPr>
              <w:pStyle w:val="TAL"/>
            </w:pPr>
            <w:r w:rsidRPr="0044437C">
              <w:rPr>
                <w:bCs/>
              </w:rPr>
              <w:t>transmissionComb</w:t>
            </w:r>
          </w:p>
        </w:tc>
        <w:tc>
          <w:tcPr>
            <w:tcW w:w="3811" w:type="dxa"/>
            <w:vAlign w:val="center"/>
          </w:tcPr>
          <w:p w14:paraId="4C03A582" w14:textId="77777777" w:rsidR="00524A5D" w:rsidRPr="0044437C" w:rsidRDefault="00000000">
            <w:pPr>
              <w:pStyle w:val="TAC"/>
            </w:pPr>
            <w:r w:rsidRPr="0044437C">
              <w:t>0</w:t>
            </w:r>
          </w:p>
        </w:tc>
      </w:tr>
      <w:tr w:rsidR="00524A5D" w:rsidRPr="0044437C" w14:paraId="6C6D2E0F" w14:textId="77777777">
        <w:trPr>
          <w:cantSplit/>
          <w:jc w:val="center"/>
        </w:trPr>
        <w:tc>
          <w:tcPr>
            <w:tcW w:w="4661" w:type="dxa"/>
            <w:vAlign w:val="center"/>
          </w:tcPr>
          <w:p w14:paraId="3C001886" w14:textId="77777777" w:rsidR="00524A5D" w:rsidRPr="0044437C" w:rsidRDefault="00000000">
            <w:pPr>
              <w:pStyle w:val="TAL"/>
            </w:pPr>
            <w:r w:rsidRPr="0044437C">
              <w:rPr>
                <w:bCs/>
              </w:rPr>
              <w:t>cyclicShift</w:t>
            </w:r>
          </w:p>
        </w:tc>
        <w:tc>
          <w:tcPr>
            <w:tcW w:w="3811" w:type="dxa"/>
            <w:vAlign w:val="center"/>
          </w:tcPr>
          <w:p w14:paraId="6AB993EF" w14:textId="77777777" w:rsidR="00524A5D" w:rsidRPr="0044437C" w:rsidRDefault="00000000">
            <w:pPr>
              <w:pStyle w:val="TAC"/>
            </w:pPr>
            <w:r w:rsidRPr="0044437C">
              <w:t>cs0</w:t>
            </w:r>
          </w:p>
        </w:tc>
      </w:tr>
    </w:tbl>
    <w:p w14:paraId="338CE76B" w14:textId="77777777" w:rsidR="00524A5D" w:rsidRPr="0044437C" w:rsidRDefault="00524A5D">
      <w:pPr>
        <w:rPr>
          <w:rFonts w:eastAsia="MS Mincho"/>
          <w:lang w:eastAsia="ja-JP"/>
        </w:rPr>
      </w:pPr>
    </w:p>
    <w:p w14:paraId="3F96B1F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Connect the SS to the UE antenna connectors as shown in TS 36.508 [12] Annex A Figure A.3 </w:t>
      </w:r>
    </w:p>
    <w:p w14:paraId="133700A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020633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58B85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447F33C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EF15B1D"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6C4145DE"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1F2249C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Pr="0044437C" w:rsidRDefault="00000000">
      <w:pPr>
        <w:pStyle w:val="H6"/>
      </w:pPr>
      <w:r w:rsidRPr="0044437C">
        <w:t>6.3A.3.2.2.4.2</w:t>
      </w:r>
      <w:r w:rsidRPr="0044437C">
        <w:tab/>
        <w:t>Test procedure</w:t>
      </w:r>
    </w:p>
    <w:p w14:paraId="168F0E6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output power of the transmitted SRS according to TS 36.521-1[14] Figure 6.3.4.2.2.3-1 for FDD and HD-FDD UE and the transient periods are excluded from measurement accordingly.</w:t>
      </w:r>
    </w:p>
    <w:p w14:paraId="4F9855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Pr="0044437C" w:rsidRDefault="00000000">
      <w:pPr>
        <w:pStyle w:val="H6"/>
      </w:pPr>
      <w:r w:rsidRPr="0044437C">
        <w:t>6.3A.3.2.2.4.3</w:t>
      </w:r>
      <w:r w:rsidRPr="0044437C">
        <w:tab/>
        <w:t>Message contents</w:t>
      </w:r>
    </w:p>
    <w:p w14:paraId="3628B5BC" w14:textId="77777777" w:rsidR="00524A5D" w:rsidRPr="0044437C" w:rsidRDefault="00000000">
      <w:pPr>
        <w:rPr>
          <w:lang w:eastAsia="ja-JP"/>
        </w:rPr>
      </w:pPr>
      <w:r w:rsidRPr="0044437C">
        <w:rPr>
          <w:lang w:eastAsia="ja-JP"/>
        </w:rPr>
        <w:t xml:space="preserve">Same message contents as in </w:t>
      </w:r>
      <w:r w:rsidRPr="0044437C">
        <w:rPr>
          <w:rFonts w:eastAsia="Malgun Gothic"/>
          <w:lang w:eastAsia="en-GB"/>
        </w:rPr>
        <w:t xml:space="preserve">TS 36.521-1[14] </w:t>
      </w:r>
      <w:r w:rsidRPr="0044437C">
        <w:rPr>
          <w:lang w:eastAsia="ja-JP"/>
        </w:rPr>
        <w:t>clause 6.3.4.2.2.4.3 with the following exception.</w:t>
      </w:r>
    </w:p>
    <w:p w14:paraId="52D0C509" w14:textId="77777777" w:rsidR="00524A5D" w:rsidRPr="0044437C" w:rsidRDefault="00000000">
      <w:pPr>
        <w:pStyle w:val="TH"/>
      </w:pPr>
      <w:r w:rsidRPr="0044437C">
        <w:lastRenderedPageBreak/>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2F296B" w14:textId="77777777">
        <w:trPr>
          <w:jc w:val="center"/>
        </w:trPr>
        <w:tc>
          <w:tcPr>
            <w:tcW w:w="9781" w:type="dxa"/>
            <w:gridSpan w:val="4"/>
          </w:tcPr>
          <w:p w14:paraId="2E23DF02" w14:textId="77777777" w:rsidR="00524A5D" w:rsidRPr="0044437C" w:rsidRDefault="00000000">
            <w:pPr>
              <w:pStyle w:val="TAL"/>
            </w:pPr>
            <w:r w:rsidRPr="0044437C">
              <w:t>Derivation Path: 36.331[6] clause 6.3.2</w:t>
            </w:r>
          </w:p>
        </w:tc>
      </w:tr>
      <w:tr w:rsidR="00524A5D" w:rsidRPr="0044437C" w14:paraId="7793D051" w14:textId="77777777">
        <w:tblPrEx>
          <w:tblCellMar>
            <w:left w:w="108" w:type="dxa"/>
            <w:right w:w="108" w:type="dxa"/>
          </w:tblCellMar>
        </w:tblPrEx>
        <w:trPr>
          <w:jc w:val="center"/>
        </w:trPr>
        <w:tc>
          <w:tcPr>
            <w:tcW w:w="4537" w:type="dxa"/>
          </w:tcPr>
          <w:p w14:paraId="7954B19A" w14:textId="77777777" w:rsidR="00524A5D" w:rsidRPr="0044437C" w:rsidRDefault="00000000">
            <w:pPr>
              <w:pStyle w:val="TAH"/>
            </w:pPr>
            <w:r w:rsidRPr="0044437C">
              <w:t>Information Element</w:t>
            </w:r>
          </w:p>
        </w:tc>
        <w:tc>
          <w:tcPr>
            <w:tcW w:w="2268" w:type="dxa"/>
          </w:tcPr>
          <w:p w14:paraId="412E68F1" w14:textId="77777777" w:rsidR="00524A5D" w:rsidRPr="0044437C" w:rsidRDefault="00000000">
            <w:pPr>
              <w:pStyle w:val="TAH"/>
            </w:pPr>
            <w:r w:rsidRPr="0044437C">
              <w:t>Value/remark</w:t>
            </w:r>
          </w:p>
        </w:tc>
        <w:tc>
          <w:tcPr>
            <w:tcW w:w="1701" w:type="dxa"/>
          </w:tcPr>
          <w:p w14:paraId="2C7CB31A" w14:textId="77777777" w:rsidR="00524A5D" w:rsidRPr="0044437C" w:rsidRDefault="00000000">
            <w:pPr>
              <w:pStyle w:val="TAH"/>
            </w:pPr>
            <w:r w:rsidRPr="0044437C">
              <w:t>Comment</w:t>
            </w:r>
          </w:p>
        </w:tc>
        <w:tc>
          <w:tcPr>
            <w:tcW w:w="1275" w:type="dxa"/>
          </w:tcPr>
          <w:p w14:paraId="46EFC636" w14:textId="77777777" w:rsidR="00524A5D" w:rsidRPr="0044437C" w:rsidRDefault="00000000">
            <w:pPr>
              <w:pStyle w:val="TAH"/>
            </w:pPr>
            <w:r w:rsidRPr="0044437C">
              <w:t>Condition</w:t>
            </w:r>
          </w:p>
        </w:tc>
      </w:tr>
      <w:tr w:rsidR="00524A5D" w:rsidRPr="0044437C"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Pr="0044437C" w:rsidRDefault="00000000">
            <w:pPr>
              <w:pStyle w:val="TAL"/>
            </w:pPr>
            <w:r w:rsidRPr="0044437C">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Pr="0044437C" w:rsidRDefault="00524A5D">
            <w:pPr>
              <w:pStyle w:val="TAL"/>
            </w:pPr>
          </w:p>
        </w:tc>
      </w:tr>
      <w:tr w:rsidR="00524A5D" w:rsidRPr="0044437C"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Pr="0044437C" w:rsidRDefault="00000000">
            <w:pPr>
              <w:pStyle w:val="TAL"/>
            </w:pPr>
            <w:r w:rsidRPr="0044437C">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Pr="0044437C" w:rsidRDefault="00524A5D">
            <w:pPr>
              <w:pStyle w:val="TAL"/>
            </w:pPr>
          </w:p>
        </w:tc>
      </w:tr>
      <w:tr w:rsidR="00524A5D" w:rsidRPr="0044437C"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Pr="0044437C" w:rsidRDefault="00000000">
            <w:pPr>
              <w:pStyle w:val="TAL"/>
            </w:pPr>
            <w:r w:rsidRPr="0044437C">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Pr="0044437C" w:rsidRDefault="00000000">
            <w:pPr>
              <w:pStyle w:val="TAL"/>
            </w:pPr>
            <w:r w:rsidRPr="0044437C">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Pr="0044437C" w:rsidRDefault="00000000">
            <w:pPr>
              <w:pStyle w:val="TAL"/>
            </w:pPr>
            <w:r w:rsidRPr="0044437C">
              <w:t>HD-FDD</w:t>
            </w:r>
          </w:p>
        </w:tc>
      </w:tr>
      <w:tr w:rsidR="00524A5D" w:rsidRPr="0044437C"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Pr="0044437C" w:rsidRDefault="00000000">
            <w:pPr>
              <w:pStyle w:val="TAL"/>
            </w:pPr>
            <w:r w:rsidRPr="0044437C">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Pr="0044437C" w:rsidRDefault="00524A5D">
            <w:pPr>
              <w:pStyle w:val="TAL"/>
            </w:pPr>
          </w:p>
        </w:tc>
      </w:tr>
      <w:tr w:rsidR="00524A5D" w:rsidRPr="0044437C"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Pr="0044437C" w:rsidRDefault="00524A5D">
            <w:pPr>
              <w:pStyle w:val="TAL"/>
            </w:pPr>
          </w:p>
        </w:tc>
      </w:tr>
    </w:tbl>
    <w:p w14:paraId="620C69C5" w14:textId="77777777" w:rsidR="00524A5D" w:rsidRPr="0044437C" w:rsidRDefault="00524A5D">
      <w:bookmarkStart w:id="668"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rsidRPr="0044437C" w14:paraId="614714E4" w14:textId="77777777">
        <w:trPr>
          <w:jc w:val="center"/>
        </w:trPr>
        <w:tc>
          <w:tcPr>
            <w:tcW w:w="1701" w:type="dxa"/>
          </w:tcPr>
          <w:bookmarkEnd w:id="668"/>
          <w:p w14:paraId="1142A66D" w14:textId="77777777" w:rsidR="00524A5D" w:rsidRPr="0044437C" w:rsidRDefault="00000000">
            <w:pPr>
              <w:pStyle w:val="TAH"/>
              <w:keepNext w:val="0"/>
              <w:keepLines w:val="0"/>
            </w:pPr>
            <w:r w:rsidRPr="0044437C">
              <w:t>Condition</w:t>
            </w:r>
          </w:p>
        </w:tc>
        <w:tc>
          <w:tcPr>
            <w:tcW w:w="7229" w:type="dxa"/>
          </w:tcPr>
          <w:p w14:paraId="44F760BD" w14:textId="77777777" w:rsidR="00524A5D" w:rsidRPr="0044437C" w:rsidRDefault="00000000">
            <w:pPr>
              <w:pStyle w:val="TAH"/>
              <w:keepNext w:val="0"/>
              <w:keepLines w:val="0"/>
            </w:pPr>
            <w:r w:rsidRPr="0044437C">
              <w:t>Explanation</w:t>
            </w:r>
          </w:p>
        </w:tc>
      </w:tr>
      <w:tr w:rsidR="00524A5D" w:rsidRPr="0044437C"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Pr="0044437C" w:rsidRDefault="00000000">
            <w:pPr>
              <w:pStyle w:val="TAH"/>
              <w:keepNext w:val="0"/>
              <w:keepLines w:val="0"/>
            </w:pPr>
            <w:r w:rsidRPr="0044437C">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Pr="0044437C" w:rsidRDefault="00000000">
            <w:pPr>
              <w:pStyle w:val="TAH"/>
              <w:keepNext w:val="0"/>
              <w:keepLines w:val="0"/>
            </w:pPr>
            <w:r w:rsidRPr="0044437C">
              <w:t>Half Duplex FDD cell environment</w:t>
            </w:r>
          </w:p>
        </w:tc>
      </w:tr>
    </w:tbl>
    <w:p w14:paraId="57BE1C65" w14:textId="77777777" w:rsidR="00524A5D" w:rsidRPr="0044437C" w:rsidRDefault="00524A5D"/>
    <w:p w14:paraId="335436EB" w14:textId="77777777" w:rsidR="00524A5D" w:rsidRPr="0044437C" w:rsidRDefault="00000000">
      <w:pPr>
        <w:pStyle w:val="H6"/>
      </w:pPr>
      <w:r w:rsidRPr="0044437C">
        <w:t>6.3A.3.2.2.5</w:t>
      </w:r>
      <w:r w:rsidRPr="0044437C">
        <w:tab/>
        <w:t>Test requirement</w:t>
      </w:r>
    </w:p>
    <w:p w14:paraId="40CBA23F" w14:textId="77777777" w:rsidR="00524A5D" w:rsidRPr="0044437C" w:rsidRDefault="00000000">
      <w:r w:rsidRPr="0044437C">
        <w:t xml:space="preserve">The requirement for the power measured in steps (1), (2) and (3) of the test procedure shall not </w:t>
      </w:r>
      <w:r w:rsidRPr="0044437C">
        <w:rPr>
          <w:rFonts w:eastAsia="香~??’c‘I"/>
        </w:rPr>
        <w:t>exceed</w:t>
      </w:r>
      <w:r w:rsidRPr="0044437C">
        <w:t xml:space="preserve"> the values specified in Table 6.3A.3.2.2.5-1.</w:t>
      </w:r>
    </w:p>
    <w:p w14:paraId="5F1C32A9" w14:textId="77777777" w:rsidR="00524A5D" w:rsidRPr="0044437C" w:rsidRDefault="00000000">
      <w:pPr>
        <w:pStyle w:val="TH"/>
      </w:pPr>
      <w:r w:rsidRPr="0044437C">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112B88F3" w14:textId="77777777">
        <w:trPr>
          <w:jc w:val="center"/>
        </w:trPr>
        <w:tc>
          <w:tcPr>
            <w:tcW w:w="1795" w:type="dxa"/>
            <w:vMerge w:val="restart"/>
          </w:tcPr>
          <w:p w14:paraId="57D06D30" w14:textId="77777777" w:rsidR="00524A5D" w:rsidRPr="0044437C" w:rsidRDefault="00524A5D">
            <w:bookmarkStart w:id="669" w:name="MCCQCTEMPBM_00000476"/>
          </w:p>
        </w:tc>
        <w:tc>
          <w:tcPr>
            <w:tcW w:w="5869" w:type="dxa"/>
          </w:tcPr>
          <w:p w14:paraId="71F9A493" w14:textId="77777777" w:rsidR="00524A5D" w:rsidRPr="0044437C" w:rsidRDefault="00000000">
            <w:pPr>
              <w:pStyle w:val="TAH"/>
            </w:pPr>
            <w:r w:rsidRPr="0044437C">
              <w:t>Channel bandwidth / Output Power [dBm] / measurement bandwidth</w:t>
            </w:r>
          </w:p>
        </w:tc>
      </w:tr>
      <w:tr w:rsidR="00524A5D" w:rsidRPr="0044437C" w14:paraId="69AC2EEB" w14:textId="77777777">
        <w:trPr>
          <w:jc w:val="center"/>
        </w:trPr>
        <w:tc>
          <w:tcPr>
            <w:tcW w:w="1795" w:type="dxa"/>
            <w:vMerge/>
          </w:tcPr>
          <w:p w14:paraId="4E319B55" w14:textId="77777777" w:rsidR="00524A5D" w:rsidRPr="0044437C" w:rsidRDefault="00524A5D"/>
        </w:tc>
        <w:tc>
          <w:tcPr>
            <w:tcW w:w="5869" w:type="dxa"/>
          </w:tcPr>
          <w:p w14:paraId="6020E98A" w14:textId="77777777" w:rsidR="00524A5D" w:rsidRPr="0044437C" w:rsidRDefault="00000000">
            <w:pPr>
              <w:pStyle w:val="TAH"/>
            </w:pPr>
            <w:r w:rsidRPr="0044437C">
              <w:t>1.4 MHz</w:t>
            </w:r>
          </w:p>
        </w:tc>
      </w:tr>
      <w:tr w:rsidR="00524A5D" w:rsidRPr="0044437C" w14:paraId="4BF31494" w14:textId="77777777">
        <w:trPr>
          <w:jc w:val="center"/>
        </w:trPr>
        <w:tc>
          <w:tcPr>
            <w:tcW w:w="1795" w:type="dxa"/>
            <w:vAlign w:val="center"/>
          </w:tcPr>
          <w:p w14:paraId="0D90DAC5" w14:textId="77777777" w:rsidR="00524A5D" w:rsidRPr="0044437C" w:rsidRDefault="00000000">
            <w:pPr>
              <w:pStyle w:val="TAC"/>
            </w:pPr>
            <w:r w:rsidRPr="0044437C">
              <w:t>Transmit OFF power</w:t>
            </w:r>
          </w:p>
        </w:tc>
        <w:tc>
          <w:tcPr>
            <w:tcW w:w="5869" w:type="dxa"/>
            <w:vAlign w:val="center"/>
          </w:tcPr>
          <w:p w14:paraId="0925728A"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7CA7C9BB"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124EAEBA" w14:textId="77777777">
        <w:trPr>
          <w:jc w:val="center"/>
        </w:trPr>
        <w:tc>
          <w:tcPr>
            <w:tcW w:w="1795" w:type="dxa"/>
            <w:vAlign w:val="center"/>
          </w:tcPr>
          <w:p w14:paraId="47693F2B" w14:textId="77777777" w:rsidR="00524A5D" w:rsidRPr="0044437C" w:rsidRDefault="00000000">
            <w:pPr>
              <w:pStyle w:val="TAC"/>
            </w:pPr>
            <w:r w:rsidRPr="0044437C">
              <w:t>Transmission OFF Measurement bandwidth</w:t>
            </w:r>
          </w:p>
        </w:tc>
        <w:tc>
          <w:tcPr>
            <w:tcW w:w="5869" w:type="dxa"/>
            <w:vAlign w:val="center"/>
          </w:tcPr>
          <w:p w14:paraId="2BA92073" w14:textId="77777777" w:rsidR="00524A5D" w:rsidRPr="0044437C" w:rsidRDefault="00000000">
            <w:pPr>
              <w:pStyle w:val="TAC"/>
            </w:pPr>
            <w:r w:rsidRPr="0044437C">
              <w:t>1.08 MHz</w:t>
            </w:r>
          </w:p>
        </w:tc>
      </w:tr>
      <w:tr w:rsidR="00524A5D" w:rsidRPr="0044437C" w14:paraId="1967651C" w14:textId="77777777">
        <w:trPr>
          <w:jc w:val="center"/>
        </w:trPr>
        <w:tc>
          <w:tcPr>
            <w:tcW w:w="1795" w:type="dxa"/>
            <w:vAlign w:val="center"/>
          </w:tcPr>
          <w:p w14:paraId="6F91CBF7" w14:textId="77777777" w:rsidR="00524A5D" w:rsidRPr="0044437C" w:rsidRDefault="00000000">
            <w:pPr>
              <w:pStyle w:val="TAC"/>
            </w:pPr>
            <w:r w:rsidRPr="0044437C">
              <w:t>Expected SRS Transmission ON Measured power</w:t>
            </w:r>
          </w:p>
        </w:tc>
        <w:tc>
          <w:tcPr>
            <w:tcW w:w="5869" w:type="dxa"/>
            <w:vAlign w:val="center"/>
          </w:tcPr>
          <w:p w14:paraId="474ABDFD" w14:textId="77777777" w:rsidR="00524A5D" w:rsidRPr="0044437C" w:rsidRDefault="00000000">
            <w:pPr>
              <w:pStyle w:val="TAC"/>
            </w:pPr>
            <w:r w:rsidRPr="0044437C">
              <w:t>-2.6 dBm</w:t>
            </w:r>
            <w:r w:rsidRPr="0044437C">
              <w:rPr>
                <w:snapToGrid w:val="0"/>
              </w:rPr>
              <w:t xml:space="preserve"> </w:t>
            </w:r>
          </w:p>
        </w:tc>
      </w:tr>
      <w:tr w:rsidR="00524A5D" w:rsidRPr="0044437C" w14:paraId="24C6F71D" w14:textId="77777777">
        <w:trPr>
          <w:jc w:val="center"/>
        </w:trPr>
        <w:tc>
          <w:tcPr>
            <w:tcW w:w="1795" w:type="dxa"/>
            <w:vAlign w:val="center"/>
          </w:tcPr>
          <w:p w14:paraId="2E9EA09D" w14:textId="77777777" w:rsidR="00524A5D" w:rsidRPr="0044437C" w:rsidRDefault="00000000">
            <w:pPr>
              <w:pStyle w:val="TAC"/>
            </w:pPr>
            <w:r w:rsidRPr="0044437C">
              <w:t>ON power tolerance</w:t>
            </w:r>
          </w:p>
          <w:p w14:paraId="16847EC7"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740066AA"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4E6F87CF" w14:textId="77777777" w:rsidR="00524A5D" w:rsidRPr="0044437C" w:rsidRDefault="00000000">
            <w:pPr>
              <w:pStyle w:val="TAC"/>
            </w:pPr>
            <w:r w:rsidRPr="0044437C">
              <w:rPr>
                <w:snapToGrid w:val="0"/>
              </w:rPr>
              <w:t>±</w:t>
            </w:r>
            <w:r w:rsidRPr="0044437C">
              <w:t xml:space="preserve"> 7.5dB</w:t>
            </w:r>
          </w:p>
          <w:p w14:paraId="27B9FA60" w14:textId="77777777" w:rsidR="00524A5D" w:rsidRPr="0044437C" w:rsidRDefault="00000000">
            <w:pPr>
              <w:pStyle w:val="TAC"/>
            </w:pPr>
            <w:r w:rsidRPr="0044437C">
              <w:rPr>
                <w:snapToGrid w:val="0"/>
              </w:rPr>
              <w:t>±</w:t>
            </w:r>
            <w:r w:rsidRPr="0044437C">
              <w:t xml:space="preserve"> 7.8dB</w:t>
            </w:r>
          </w:p>
        </w:tc>
      </w:tr>
      <w:bookmarkEnd w:id="669"/>
    </w:tbl>
    <w:p w14:paraId="0002DCE5" w14:textId="77777777" w:rsidR="00524A5D" w:rsidRPr="0044437C" w:rsidRDefault="00524A5D"/>
    <w:p w14:paraId="08E0EA01" w14:textId="77777777" w:rsidR="00524A5D" w:rsidRPr="0044437C" w:rsidRDefault="00000000">
      <w:pPr>
        <w:pStyle w:val="Heading3"/>
        <w:rPr>
          <w:lang w:eastAsia="zh-CN"/>
        </w:rPr>
      </w:pPr>
      <w:bookmarkStart w:id="670" w:name="_Toc27031"/>
      <w:bookmarkStart w:id="671" w:name="_Toc8626"/>
      <w:bookmarkStart w:id="672" w:name="_Toc22238"/>
      <w:bookmarkStart w:id="673" w:name="_Toc3887"/>
      <w:bookmarkStart w:id="674" w:name="_Toc20294"/>
      <w:bookmarkStart w:id="675" w:name="_Toc194571811"/>
      <w:r w:rsidRPr="0044437C">
        <w:t>6.3A.4</w:t>
      </w:r>
      <w:r w:rsidRPr="0044437C">
        <w:tab/>
        <w:t>Power control</w:t>
      </w:r>
      <w:r w:rsidRPr="0044437C">
        <w:rPr>
          <w:lang w:eastAsia="zh-CN"/>
        </w:rPr>
        <w:t xml:space="preserve"> for category M1</w:t>
      </w:r>
      <w:bookmarkEnd w:id="652"/>
      <w:bookmarkEnd w:id="653"/>
      <w:bookmarkEnd w:id="654"/>
      <w:bookmarkEnd w:id="670"/>
      <w:bookmarkEnd w:id="671"/>
      <w:bookmarkEnd w:id="672"/>
      <w:bookmarkEnd w:id="673"/>
      <w:bookmarkEnd w:id="674"/>
      <w:bookmarkEnd w:id="675"/>
    </w:p>
    <w:p w14:paraId="377DCD4E" w14:textId="77777777" w:rsidR="00524A5D" w:rsidRPr="0044437C" w:rsidRDefault="00000000">
      <w:pPr>
        <w:pStyle w:val="Heading4"/>
      </w:pPr>
      <w:bookmarkStart w:id="676" w:name="_Toc27504"/>
      <w:bookmarkStart w:id="677" w:name="_Toc10466"/>
      <w:bookmarkStart w:id="678" w:name="_Toc7597"/>
      <w:bookmarkStart w:id="679" w:name="_Toc15900"/>
      <w:bookmarkStart w:id="680" w:name="_Toc31211"/>
      <w:bookmarkStart w:id="681" w:name="_Toc194571812"/>
      <w:r w:rsidRPr="0044437C">
        <w:t>6.3A.4.1</w:t>
      </w:r>
      <w:r w:rsidRPr="0044437C">
        <w:tab/>
        <w:t>Power Control Absolute power tolerance for UE category M1</w:t>
      </w:r>
      <w:bookmarkEnd w:id="676"/>
      <w:bookmarkEnd w:id="677"/>
      <w:bookmarkEnd w:id="678"/>
      <w:bookmarkEnd w:id="679"/>
      <w:bookmarkEnd w:id="680"/>
      <w:bookmarkEnd w:id="681"/>
    </w:p>
    <w:p w14:paraId="7C135901" w14:textId="77777777" w:rsidR="00524A5D" w:rsidRPr="0044437C" w:rsidRDefault="00000000">
      <w:pPr>
        <w:pStyle w:val="H6"/>
      </w:pPr>
      <w:bookmarkStart w:id="682" w:name="MCCQCTEMPBM_00000126"/>
      <w:r w:rsidRPr="0044437C">
        <w:t>6.3A.4.1.1</w:t>
      </w:r>
      <w:r w:rsidRPr="0044437C">
        <w:tab/>
        <w:t>Test purpose</w:t>
      </w:r>
    </w:p>
    <w:bookmarkEnd w:id="682"/>
    <w:p w14:paraId="0D4A799F" w14:textId="77777777" w:rsidR="00524A5D" w:rsidRPr="0044437C" w:rsidRDefault="00000000">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7D287EC8" w14:textId="77777777" w:rsidR="00524A5D" w:rsidRPr="0044437C" w:rsidRDefault="00000000">
      <w:pPr>
        <w:pStyle w:val="H6"/>
      </w:pPr>
      <w:bookmarkStart w:id="683" w:name="MCCQCTEMPBM_00000127"/>
      <w:r w:rsidRPr="0044437C">
        <w:t>6.3A.4.1.2</w:t>
      </w:r>
      <w:r w:rsidRPr="0044437C">
        <w:tab/>
        <w:t>Test applicability</w:t>
      </w:r>
    </w:p>
    <w:bookmarkEnd w:id="683"/>
    <w:p w14:paraId="1594BD70" w14:textId="77777777" w:rsidR="00524A5D" w:rsidRPr="0044437C" w:rsidRDefault="00000000">
      <w:r w:rsidRPr="0044437C">
        <w:t>This test case applies to all types of E-UTRA UE release 17 and forward of UE category M1 that support satellite access operation.</w:t>
      </w:r>
    </w:p>
    <w:p w14:paraId="0634320E" w14:textId="77777777" w:rsidR="00524A5D" w:rsidRPr="0044437C" w:rsidRDefault="00000000">
      <w:pPr>
        <w:pStyle w:val="H6"/>
      </w:pPr>
      <w:bookmarkStart w:id="684" w:name="MCCQCTEMPBM_00000128"/>
      <w:r w:rsidRPr="0044437C">
        <w:t>6.3A.4.1.3</w:t>
      </w:r>
      <w:r w:rsidRPr="0044437C">
        <w:tab/>
        <w:t>Minimum conformance requirements</w:t>
      </w:r>
    </w:p>
    <w:bookmarkEnd w:id="684"/>
    <w:p w14:paraId="1B70F7B0" w14:textId="77777777" w:rsidR="00524A5D" w:rsidRPr="0044437C" w:rsidRDefault="00000000">
      <w:pPr>
        <w:rPr>
          <w:snapToGrid w:val="0"/>
        </w:rPr>
      </w:pPr>
      <w:r w:rsidRPr="0044437C">
        <w:t>Absolute power tolerance is the ability of the UE transmitter to set its initial output power to a specific value for the first sub-frame at the start of a contiguous transmission</w:t>
      </w:r>
      <w:r w:rsidRPr="0044437C">
        <w:rPr>
          <w:snapToGrid w:val="0"/>
        </w:rPr>
        <w:t xml:space="preserve"> or non-contiguous transmission with a transmission gap larger than 20ms.</w:t>
      </w:r>
    </w:p>
    <w:p w14:paraId="57DAE20B" w14:textId="77777777" w:rsidR="00524A5D" w:rsidRPr="0044437C" w:rsidRDefault="00000000">
      <w:r w:rsidRPr="0044437C">
        <w:t>The minimum requirement on absolute power tolerance is given in Table 6.3</w:t>
      </w:r>
      <w:r w:rsidRPr="0044437C">
        <w:rPr>
          <w:rFonts w:eastAsia="PMingLiU"/>
          <w:lang w:eastAsia="zh-TW"/>
        </w:rPr>
        <w:t>A.4</w:t>
      </w:r>
      <w:r w:rsidRPr="0044437C">
        <w:t>.1.3-1 over the power range bounded by the Maximum output power as defined in sub-clause 6.2</w:t>
      </w:r>
      <w:r w:rsidRPr="0044437C">
        <w:rPr>
          <w:rFonts w:eastAsia="PMingLiU"/>
          <w:lang w:eastAsia="zh-TW"/>
        </w:rPr>
        <w:t>A</w:t>
      </w:r>
      <w:r w:rsidRPr="0044437C">
        <w:rPr>
          <w:rFonts w:asciiTheme="minorEastAsia" w:eastAsiaTheme="minorEastAsia" w:hAnsiTheme="minorEastAsia"/>
        </w:rPr>
        <w:t>.1</w:t>
      </w:r>
      <w:r w:rsidRPr="0044437C">
        <w:t xml:space="preserve"> and the Minimum output power as defined in sub clause 6.3A.1.</w:t>
      </w:r>
    </w:p>
    <w:p w14:paraId="031EA84D" w14:textId="77777777" w:rsidR="00524A5D" w:rsidRPr="0044437C" w:rsidRDefault="00000000">
      <w:pPr>
        <w:pStyle w:val="TH"/>
      </w:pPr>
      <w:r w:rsidRPr="0044437C">
        <w:lastRenderedPageBreak/>
        <w:t>Table 6.3</w:t>
      </w:r>
      <w:r w:rsidRPr="0044437C">
        <w:rPr>
          <w:rFonts w:eastAsia="PMingLiU"/>
          <w:lang w:eastAsia="zh-TW"/>
        </w:rPr>
        <w:t>A</w:t>
      </w:r>
      <w:r w:rsidRPr="0044437C">
        <w:t>.4.1.</w:t>
      </w:r>
      <w:r w:rsidRPr="0044437C">
        <w:rPr>
          <w:rFonts w:eastAsia="PMingLiU"/>
          <w:lang w:eastAsia="zh-TW"/>
        </w:rPr>
        <w:t>3</w:t>
      </w:r>
      <w:r w:rsidRPr="0044437C">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rsidRPr="0044437C" w14:paraId="1DDFFAEB" w14:textId="77777777">
        <w:trPr>
          <w:jc w:val="center"/>
        </w:trPr>
        <w:tc>
          <w:tcPr>
            <w:tcW w:w="2970" w:type="dxa"/>
            <w:vAlign w:val="center"/>
          </w:tcPr>
          <w:p w14:paraId="4A2B3F74" w14:textId="77777777" w:rsidR="00524A5D" w:rsidRPr="0044437C" w:rsidRDefault="00000000">
            <w:pPr>
              <w:pStyle w:val="TAH"/>
            </w:pPr>
            <w:r w:rsidRPr="0044437C">
              <w:t>Conditions</w:t>
            </w:r>
          </w:p>
        </w:tc>
        <w:tc>
          <w:tcPr>
            <w:tcW w:w="1827" w:type="dxa"/>
            <w:vAlign w:val="center"/>
          </w:tcPr>
          <w:p w14:paraId="782E28CB" w14:textId="77777777" w:rsidR="00524A5D" w:rsidRPr="0044437C" w:rsidRDefault="00000000">
            <w:pPr>
              <w:pStyle w:val="TAH"/>
              <w:rPr>
                <w:snapToGrid w:val="0"/>
              </w:rPr>
            </w:pPr>
            <w:r w:rsidRPr="0044437C">
              <w:rPr>
                <w:snapToGrid w:val="0"/>
              </w:rPr>
              <w:t>Tolerance</w:t>
            </w:r>
          </w:p>
        </w:tc>
      </w:tr>
      <w:tr w:rsidR="00524A5D" w:rsidRPr="0044437C" w14:paraId="0A24FA35" w14:textId="77777777">
        <w:trPr>
          <w:jc w:val="center"/>
        </w:trPr>
        <w:tc>
          <w:tcPr>
            <w:tcW w:w="2970" w:type="dxa"/>
            <w:vAlign w:val="center"/>
          </w:tcPr>
          <w:p w14:paraId="34A9D6EC" w14:textId="77777777" w:rsidR="00524A5D" w:rsidRPr="0044437C" w:rsidRDefault="00000000">
            <w:pPr>
              <w:pStyle w:val="TAC"/>
            </w:pPr>
            <w:r w:rsidRPr="0044437C">
              <w:t>Normal conditions</w:t>
            </w:r>
          </w:p>
        </w:tc>
        <w:tc>
          <w:tcPr>
            <w:tcW w:w="1827" w:type="dxa"/>
            <w:vAlign w:val="center"/>
          </w:tcPr>
          <w:p w14:paraId="72A6F57F" w14:textId="77777777" w:rsidR="00524A5D" w:rsidRPr="0044437C" w:rsidRDefault="00000000">
            <w:pPr>
              <w:pStyle w:val="TAC"/>
            </w:pPr>
            <w:r w:rsidRPr="0044437C">
              <w:rPr>
                <w:snapToGrid w:val="0"/>
              </w:rPr>
              <w:t>±</w:t>
            </w:r>
            <w:r w:rsidRPr="0044437C">
              <w:t xml:space="preserve"> 9.0 dB</w:t>
            </w:r>
          </w:p>
        </w:tc>
      </w:tr>
      <w:tr w:rsidR="00524A5D" w:rsidRPr="0044437C" w14:paraId="12F6833C" w14:textId="77777777">
        <w:trPr>
          <w:jc w:val="center"/>
        </w:trPr>
        <w:tc>
          <w:tcPr>
            <w:tcW w:w="2970" w:type="dxa"/>
            <w:vAlign w:val="center"/>
          </w:tcPr>
          <w:p w14:paraId="479F7A7A" w14:textId="77777777" w:rsidR="00524A5D" w:rsidRPr="0044437C" w:rsidRDefault="00000000">
            <w:pPr>
              <w:pStyle w:val="TAC"/>
            </w:pPr>
            <w:r w:rsidRPr="0044437C">
              <w:t>Extreme conditions</w:t>
            </w:r>
          </w:p>
        </w:tc>
        <w:tc>
          <w:tcPr>
            <w:tcW w:w="1827" w:type="dxa"/>
            <w:vAlign w:val="center"/>
          </w:tcPr>
          <w:p w14:paraId="4C2A6F24" w14:textId="77777777" w:rsidR="00524A5D" w:rsidRPr="0044437C" w:rsidRDefault="00000000">
            <w:pPr>
              <w:pStyle w:val="TAC"/>
            </w:pPr>
            <w:r w:rsidRPr="0044437C">
              <w:rPr>
                <w:snapToGrid w:val="0"/>
              </w:rPr>
              <w:t>±</w:t>
            </w:r>
            <w:r w:rsidRPr="0044437C">
              <w:t xml:space="preserve"> 12.0 dB</w:t>
            </w:r>
          </w:p>
        </w:tc>
      </w:tr>
    </w:tbl>
    <w:p w14:paraId="16154F65" w14:textId="77777777" w:rsidR="00524A5D" w:rsidRPr="0044437C" w:rsidRDefault="00524A5D"/>
    <w:p w14:paraId="4A938AD1" w14:textId="77777777" w:rsidR="00524A5D" w:rsidRPr="0044437C" w:rsidRDefault="00000000">
      <w:pPr>
        <w:rPr>
          <w:lang w:eastAsia="ja-JP"/>
        </w:rPr>
      </w:pPr>
      <w:r w:rsidRPr="0044437C">
        <w:t>The normative reference for this requirement is TS 36.102 [11] clause 6.3A.4.</w:t>
      </w:r>
    </w:p>
    <w:p w14:paraId="19414573" w14:textId="77777777" w:rsidR="00524A5D" w:rsidRPr="0044437C" w:rsidRDefault="00000000">
      <w:pPr>
        <w:pStyle w:val="H6"/>
      </w:pPr>
      <w:bookmarkStart w:id="685" w:name="MCCQCTEMPBM_00000129"/>
      <w:r w:rsidRPr="0044437C">
        <w:t>6.3A.4.1.4</w:t>
      </w:r>
      <w:r w:rsidRPr="0044437C">
        <w:tab/>
        <w:t>Test description</w:t>
      </w:r>
    </w:p>
    <w:bookmarkEnd w:id="685"/>
    <w:p w14:paraId="7812183A" w14:textId="77777777" w:rsidR="00524A5D" w:rsidRPr="0044437C" w:rsidRDefault="00000000">
      <w:pPr>
        <w:pStyle w:val="H6"/>
      </w:pPr>
      <w:r w:rsidRPr="0044437C">
        <w:t>6.3A.4.1.4.1</w:t>
      </w:r>
      <w:r w:rsidRPr="0044437C">
        <w:tab/>
        <w:t>Initial conditions</w:t>
      </w:r>
    </w:p>
    <w:p w14:paraId="693865E6"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AA1A12" w14:textId="77777777" w:rsidR="00524A5D" w:rsidRPr="0044437C" w:rsidRDefault="00000000">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FB70580" w14:textId="77777777" w:rsidR="00524A5D" w:rsidRPr="0044437C" w:rsidRDefault="00000000">
      <w:pPr>
        <w:pStyle w:val="TH"/>
      </w:pPr>
      <w:r w:rsidRPr="0044437C">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Pr="0044437C" w:rsidRDefault="00000000">
            <w:pPr>
              <w:pStyle w:val="TAH"/>
            </w:pPr>
            <w:bookmarkStart w:id="686" w:name="MCCQCTEMPBM_00000477"/>
            <w:r w:rsidRPr="0044437C">
              <w:t>Initial Conditions</w:t>
            </w:r>
          </w:p>
        </w:tc>
      </w:tr>
      <w:tr w:rsidR="00524A5D" w:rsidRPr="0044437C"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Pr="0044437C" w:rsidRDefault="00000000">
            <w:pPr>
              <w:pStyle w:val="TAL"/>
            </w:pPr>
            <w:r w:rsidRPr="0044437C">
              <w:t>Test Environment as specified in</w:t>
            </w:r>
          </w:p>
          <w:p w14:paraId="2F62EF05" w14:textId="77777777" w:rsidR="00524A5D" w:rsidRPr="0044437C" w:rsidRDefault="00000000">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Pr="0044437C" w:rsidRDefault="00000000">
            <w:pPr>
              <w:pStyle w:val="TAL"/>
              <w:rPr>
                <w:bCs/>
              </w:rPr>
            </w:pPr>
            <w:r w:rsidRPr="0044437C">
              <w:rPr>
                <w:bCs/>
              </w:rPr>
              <w:t>Normal, TL/VL, TL/VH, TH/VL, TH/VH</w:t>
            </w:r>
          </w:p>
        </w:tc>
      </w:tr>
      <w:tr w:rsidR="00524A5D" w:rsidRPr="0044437C"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Pr="0044437C" w:rsidRDefault="00000000">
            <w:pPr>
              <w:pStyle w:val="TAL"/>
            </w:pPr>
            <w:r w:rsidRPr="0044437C">
              <w:rPr>
                <w:bCs/>
              </w:rPr>
              <w:t>Test Frequencies as specified in</w:t>
            </w:r>
          </w:p>
          <w:p w14:paraId="0695C118"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Pr="0044437C" w:rsidRDefault="00000000">
            <w:pPr>
              <w:pStyle w:val="TAL"/>
              <w:rPr>
                <w:bCs/>
              </w:rPr>
            </w:pPr>
            <w:r w:rsidRPr="0044437C">
              <w:rPr>
                <w:bCs/>
              </w:rPr>
              <w:t>Low range, Mid range, High range</w:t>
            </w:r>
          </w:p>
        </w:tc>
      </w:tr>
      <w:tr w:rsidR="00524A5D" w:rsidRPr="0044437C"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Pr="0044437C" w:rsidRDefault="00000000">
            <w:pPr>
              <w:pStyle w:val="TAL"/>
            </w:pPr>
            <w:r w:rsidRPr="0044437C">
              <w:rPr>
                <w:bCs/>
              </w:rPr>
              <w:t>Test Channel Bandwidths</w:t>
            </w:r>
            <w:r w:rsidRPr="0044437C">
              <w:t xml:space="preserve"> </w:t>
            </w:r>
            <w:r w:rsidRPr="0044437C">
              <w:rPr>
                <w:bCs/>
              </w:rPr>
              <w:t>as specified in</w:t>
            </w:r>
          </w:p>
          <w:p w14:paraId="6A429521"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Pr="0044437C" w:rsidRDefault="00000000">
            <w:pPr>
              <w:pStyle w:val="TAL"/>
              <w:rPr>
                <w:rFonts w:eastAsia="PMingLiU"/>
                <w:bCs/>
                <w:lang w:eastAsia="zh-TW"/>
              </w:rPr>
            </w:pPr>
            <w:r w:rsidRPr="0044437C">
              <w:rPr>
                <w:rFonts w:eastAsia="PMingLiU"/>
                <w:bCs/>
                <w:lang w:eastAsia="zh-TW"/>
              </w:rPr>
              <w:t>1.4MHz</w:t>
            </w:r>
          </w:p>
        </w:tc>
      </w:tr>
      <w:tr w:rsidR="00524A5D" w:rsidRPr="0044437C"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Pr="0044437C" w:rsidRDefault="00000000">
            <w:pPr>
              <w:pStyle w:val="TAH"/>
            </w:pPr>
            <w:r w:rsidRPr="0044437C">
              <w:t>Test Parameters for Channel Bandwidths and Narrowband positions</w:t>
            </w:r>
          </w:p>
        </w:tc>
      </w:tr>
      <w:tr w:rsidR="00524A5D" w:rsidRPr="0044437C"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Pr="0044437C" w:rsidRDefault="00000000">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Pr="0044437C" w:rsidRDefault="00000000">
            <w:pPr>
              <w:pStyle w:val="TAH"/>
            </w:pPr>
            <w:r w:rsidRPr="0044437C">
              <w:t>Uplink Configuration</w:t>
            </w:r>
          </w:p>
        </w:tc>
      </w:tr>
      <w:tr w:rsidR="00524A5D" w:rsidRPr="0044437C"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Pr="0044437C" w:rsidRDefault="00000000">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Pr="0044437C" w:rsidRDefault="00000000">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Pr="0044437C" w:rsidRDefault="00000000">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Pr="0044437C" w:rsidRDefault="00000000">
            <w:pPr>
              <w:pStyle w:val="TAC"/>
            </w:pPr>
            <w:r w:rsidRPr="0044437C">
              <w:t>RB allocation</w:t>
            </w:r>
          </w:p>
        </w:tc>
      </w:tr>
      <w:tr w:rsidR="00524A5D" w:rsidRPr="0044437C"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Pr="0044437C" w:rsidRDefault="00000000">
            <w:pPr>
              <w:pStyle w:val="TAC"/>
            </w:pPr>
            <w:r w:rsidRPr="0044437C">
              <w:t>FDD and HD-FDD</w:t>
            </w:r>
          </w:p>
        </w:tc>
      </w:tr>
      <w:tr w:rsidR="00524A5D" w:rsidRPr="0044437C"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Pr="0044437C" w:rsidRDefault="00000000">
            <w:pPr>
              <w:pStyle w:val="TAC"/>
            </w:pPr>
            <w:r w:rsidRPr="0044437C">
              <w:t>1.4MHz</w:t>
            </w:r>
          </w:p>
        </w:tc>
        <w:tc>
          <w:tcPr>
            <w:tcW w:w="2931" w:type="dxa"/>
            <w:gridSpan w:val="2"/>
            <w:vMerge/>
            <w:tcBorders>
              <w:left w:val="single" w:sz="4" w:space="0" w:color="auto"/>
              <w:right w:val="single" w:sz="4" w:space="0" w:color="auto"/>
            </w:tcBorders>
            <w:vAlign w:val="center"/>
          </w:tcPr>
          <w:p w14:paraId="47F98F14"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Pr="0044437C" w:rsidRDefault="00000000">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Pr="0044437C" w:rsidRDefault="00000000">
            <w:pPr>
              <w:pStyle w:val="TAC"/>
            </w:pPr>
            <w:r w:rsidRPr="0044437C">
              <w:rPr>
                <w:rFonts w:eastAsia="PMingLiU"/>
                <w:lang w:eastAsia="zh-TW"/>
              </w:rPr>
              <w:t>6</w:t>
            </w:r>
          </w:p>
        </w:tc>
      </w:tr>
      <w:bookmarkEnd w:id="686"/>
    </w:tbl>
    <w:p w14:paraId="27604B3A" w14:textId="77777777" w:rsidR="00524A5D" w:rsidRPr="0044437C" w:rsidRDefault="00524A5D">
      <w:pPr>
        <w:rPr>
          <w:rFonts w:eastAsia="MS Mincho"/>
          <w:lang w:eastAsia="ja-JP"/>
        </w:rPr>
      </w:pPr>
    </w:p>
    <w:p w14:paraId="3432B096" w14:textId="77777777" w:rsidR="00524A5D" w:rsidRPr="0044437C" w:rsidRDefault="00000000">
      <w:pPr>
        <w:pStyle w:val="B1"/>
        <w:overflowPunct w:val="0"/>
        <w:autoSpaceDE w:val="0"/>
        <w:autoSpaceDN w:val="0"/>
        <w:adjustRightInd w:val="0"/>
        <w:ind w:left="0" w:firstLine="284"/>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7AD2D0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9A54A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532509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6.3A.4.1.4.1-1.</w:t>
      </w:r>
    </w:p>
    <w:p w14:paraId="764B8A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4B01A75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197D5BCC"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793754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Pr="0044437C" w:rsidRDefault="00000000">
      <w:pPr>
        <w:pStyle w:val="H6"/>
      </w:pPr>
      <w:r w:rsidRPr="0044437C">
        <w:t>6.3A.4.1.4.2</w:t>
      </w:r>
      <w:r w:rsidRPr="0044437C">
        <w:tab/>
        <w:t>Test procedure</w:t>
      </w:r>
    </w:p>
    <w:p w14:paraId="775C4AD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2.</w:t>
      </w:r>
      <w:r w:rsidRPr="0044437C">
        <w:rPr>
          <w:lang w:eastAsia="en-GB"/>
        </w:rPr>
        <w:tab/>
        <w:t>Measure the initial output power of the first subframe of UE PUSCH first transmission. The transient periods of 20us are excluded.</w:t>
      </w:r>
    </w:p>
    <w:p w14:paraId="2EEE49A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Repeat for the two test points as indicated in section 6.3A.4.1.4.3. The timing of the execution between the two test points shall be larger than 20ms.</w:t>
      </w:r>
    </w:p>
    <w:p w14:paraId="068D792C" w14:textId="77777777" w:rsidR="00524A5D" w:rsidRPr="0044437C" w:rsidRDefault="00000000">
      <w:pPr>
        <w:pStyle w:val="H6"/>
      </w:pPr>
      <w:r w:rsidRPr="0044437C">
        <w:t>6.3A.4.1.4.3</w:t>
      </w:r>
      <w:r w:rsidRPr="0044437C">
        <w:tab/>
        <w:t>Message contents</w:t>
      </w:r>
    </w:p>
    <w:p w14:paraId="7C6E421B" w14:textId="77777777" w:rsidR="00524A5D" w:rsidRPr="0044437C" w:rsidRDefault="00000000">
      <w:pPr>
        <w:rPr>
          <w:lang w:eastAsia="ja-JP"/>
        </w:rPr>
      </w:pPr>
      <w:r w:rsidRPr="0044437C">
        <w:t>Message contents are according to TS 36.508 [12] subclause 4.6 with the following exception</w:t>
      </w:r>
      <w:r w:rsidRPr="0044437C">
        <w:rPr>
          <w:lang w:eastAsia="ja-JP"/>
        </w:rPr>
        <w:t>s:</w:t>
      </w:r>
    </w:p>
    <w:p w14:paraId="2CEAFDB2" w14:textId="77777777" w:rsidR="00524A5D" w:rsidRPr="0044437C" w:rsidRDefault="00000000">
      <w:pPr>
        <w:pStyle w:val="TH"/>
      </w:pPr>
      <w:r w:rsidRPr="0044437C">
        <w:t xml:space="preserve"> Table 6.3</w:t>
      </w:r>
      <w:r w:rsidRPr="0044437C">
        <w:rPr>
          <w:rFonts w:eastAsia="PMingLiU"/>
          <w:lang w:eastAsia="zh-TW"/>
        </w:rPr>
        <w:t>A</w:t>
      </w:r>
      <w:r w:rsidRPr="0044437C">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881925D" w14:textId="77777777">
        <w:trPr>
          <w:jc w:val="center"/>
        </w:trPr>
        <w:tc>
          <w:tcPr>
            <w:tcW w:w="9635" w:type="dxa"/>
            <w:gridSpan w:val="4"/>
          </w:tcPr>
          <w:p w14:paraId="4E13611E" w14:textId="77777777" w:rsidR="00524A5D" w:rsidRPr="0044437C" w:rsidRDefault="00000000">
            <w:pPr>
              <w:pStyle w:val="TAL"/>
            </w:pPr>
            <w:r w:rsidRPr="0044437C">
              <w:t>Derivation Path: TS 36.508 [12] clause 4.6.3, Table 4.6.3-25 UplinkPowerControlCommon-DEFAULT</w:t>
            </w:r>
          </w:p>
        </w:tc>
      </w:tr>
      <w:tr w:rsidR="00524A5D" w:rsidRPr="0044437C" w14:paraId="00C69E31" w14:textId="77777777">
        <w:trPr>
          <w:jc w:val="center"/>
        </w:trPr>
        <w:tc>
          <w:tcPr>
            <w:tcW w:w="4535" w:type="dxa"/>
          </w:tcPr>
          <w:p w14:paraId="7DD8EB26" w14:textId="77777777" w:rsidR="00524A5D" w:rsidRPr="0044437C" w:rsidRDefault="00000000">
            <w:pPr>
              <w:pStyle w:val="TAH"/>
            </w:pPr>
            <w:r w:rsidRPr="0044437C">
              <w:t>Information Element</w:t>
            </w:r>
          </w:p>
        </w:tc>
        <w:tc>
          <w:tcPr>
            <w:tcW w:w="2267" w:type="dxa"/>
          </w:tcPr>
          <w:p w14:paraId="05C20A31" w14:textId="77777777" w:rsidR="00524A5D" w:rsidRPr="0044437C" w:rsidRDefault="00000000">
            <w:pPr>
              <w:pStyle w:val="TAH"/>
            </w:pPr>
            <w:r w:rsidRPr="0044437C">
              <w:t>Value/remark</w:t>
            </w:r>
          </w:p>
        </w:tc>
        <w:tc>
          <w:tcPr>
            <w:tcW w:w="1700" w:type="dxa"/>
          </w:tcPr>
          <w:p w14:paraId="000DB72C" w14:textId="77777777" w:rsidR="00524A5D" w:rsidRPr="0044437C" w:rsidRDefault="00000000">
            <w:pPr>
              <w:pStyle w:val="TAH"/>
            </w:pPr>
            <w:r w:rsidRPr="0044437C">
              <w:t>Comment</w:t>
            </w:r>
          </w:p>
        </w:tc>
        <w:tc>
          <w:tcPr>
            <w:tcW w:w="1133" w:type="dxa"/>
          </w:tcPr>
          <w:p w14:paraId="2938BD65" w14:textId="77777777" w:rsidR="00524A5D" w:rsidRPr="0044437C" w:rsidRDefault="00000000">
            <w:pPr>
              <w:pStyle w:val="TAH"/>
            </w:pPr>
            <w:r w:rsidRPr="0044437C">
              <w:t>Condition</w:t>
            </w:r>
          </w:p>
        </w:tc>
      </w:tr>
      <w:tr w:rsidR="00524A5D" w:rsidRPr="0044437C" w14:paraId="58BDA362" w14:textId="77777777">
        <w:trPr>
          <w:jc w:val="center"/>
        </w:trPr>
        <w:tc>
          <w:tcPr>
            <w:tcW w:w="4535" w:type="dxa"/>
          </w:tcPr>
          <w:p w14:paraId="5EAF7E63" w14:textId="77777777" w:rsidR="00524A5D" w:rsidRPr="0044437C" w:rsidRDefault="00000000">
            <w:pPr>
              <w:pStyle w:val="TAL"/>
            </w:pPr>
            <w:r w:rsidRPr="0044437C">
              <w:t>UplinkPowerControlCommon-DEFAULT ::= SEQUENCE {</w:t>
            </w:r>
          </w:p>
          <w:p w14:paraId="0D908BD6" w14:textId="77777777" w:rsidR="00524A5D" w:rsidRPr="0044437C" w:rsidRDefault="00000000">
            <w:pPr>
              <w:pStyle w:val="TAL"/>
            </w:pPr>
            <w:r w:rsidRPr="0044437C">
              <w:t>p0-NominalPUSCH</w:t>
            </w:r>
          </w:p>
        </w:tc>
        <w:tc>
          <w:tcPr>
            <w:tcW w:w="2267" w:type="dxa"/>
          </w:tcPr>
          <w:p w14:paraId="7D5156F2" w14:textId="77777777" w:rsidR="00524A5D" w:rsidRPr="0044437C" w:rsidRDefault="00000000">
            <w:pPr>
              <w:pStyle w:val="TAL"/>
            </w:pPr>
            <w:r w:rsidRPr="0044437C">
              <w:t>-105</w:t>
            </w:r>
          </w:p>
        </w:tc>
        <w:tc>
          <w:tcPr>
            <w:tcW w:w="1700" w:type="dxa"/>
          </w:tcPr>
          <w:p w14:paraId="348189AF" w14:textId="77777777" w:rsidR="00524A5D" w:rsidRPr="0044437C" w:rsidRDefault="00000000">
            <w:pPr>
              <w:pStyle w:val="TAL"/>
            </w:pPr>
            <w:r w:rsidRPr="0044437C">
              <w:t>Test point 1 to verify a UE relative low initial power transmission</w:t>
            </w:r>
          </w:p>
        </w:tc>
        <w:tc>
          <w:tcPr>
            <w:tcW w:w="1133" w:type="dxa"/>
          </w:tcPr>
          <w:p w14:paraId="688BDD82" w14:textId="77777777" w:rsidR="00524A5D" w:rsidRPr="0044437C" w:rsidRDefault="00524A5D">
            <w:pPr>
              <w:pStyle w:val="TAL"/>
            </w:pPr>
          </w:p>
        </w:tc>
      </w:tr>
    </w:tbl>
    <w:p w14:paraId="7E31DAA9" w14:textId="77777777" w:rsidR="00524A5D" w:rsidRPr="0044437C" w:rsidRDefault="00524A5D"/>
    <w:p w14:paraId="599E9375" w14:textId="77777777" w:rsidR="00524A5D" w:rsidRPr="0044437C" w:rsidRDefault="00000000">
      <w:pPr>
        <w:pStyle w:val="TH"/>
      </w:pPr>
      <w:r w:rsidRPr="0044437C">
        <w:t>Table 6.3</w:t>
      </w:r>
      <w:r w:rsidRPr="0044437C">
        <w:rPr>
          <w:rFonts w:eastAsia="PMingLiU"/>
          <w:lang w:eastAsia="zh-TW"/>
        </w:rPr>
        <w:t>A</w:t>
      </w:r>
      <w:r w:rsidRPr="0044437C">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16F6ECC7" w14:textId="77777777">
        <w:trPr>
          <w:jc w:val="center"/>
        </w:trPr>
        <w:tc>
          <w:tcPr>
            <w:tcW w:w="9635" w:type="dxa"/>
            <w:gridSpan w:val="4"/>
          </w:tcPr>
          <w:p w14:paraId="338BD854" w14:textId="77777777" w:rsidR="00524A5D" w:rsidRPr="0044437C" w:rsidRDefault="00000000">
            <w:pPr>
              <w:pStyle w:val="TAL"/>
            </w:pPr>
            <w:r w:rsidRPr="0044437C">
              <w:t>Derivation Path: TS 36.508 [12] clause 4.6.3, Table 4.6.3-25 UplinkPowerControlCommon-DEFAULT</w:t>
            </w:r>
          </w:p>
        </w:tc>
      </w:tr>
      <w:tr w:rsidR="00524A5D" w:rsidRPr="0044437C" w14:paraId="2AFF50BB" w14:textId="77777777">
        <w:trPr>
          <w:jc w:val="center"/>
        </w:trPr>
        <w:tc>
          <w:tcPr>
            <w:tcW w:w="4535" w:type="dxa"/>
            <w:tcBorders>
              <w:right w:val="single" w:sz="4" w:space="0" w:color="auto"/>
            </w:tcBorders>
          </w:tcPr>
          <w:p w14:paraId="19E6551A" w14:textId="77777777" w:rsidR="00524A5D" w:rsidRPr="0044437C" w:rsidRDefault="00000000">
            <w:pPr>
              <w:pStyle w:val="TAH"/>
            </w:pPr>
            <w:r w:rsidRPr="0044437C">
              <w:t>Information Element</w:t>
            </w:r>
          </w:p>
        </w:tc>
        <w:tc>
          <w:tcPr>
            <w:tcW w:w="2267" w:type="dxa"/>
            <w:tcBorders>
              <w:left w:val="single" w:sz="4" w:space="0" w:color="auto"/>
              <w:right w:val="single" w:sz="4" w:space="0" w:color="auto"/>
            </w:tcBorders>
          </w:tcPr>
          <w:p w14:paraId="345B92E0" w14:textId="77777777" w:rsidR="00524A5D" w:rsidRPr="0044437C" w:rsidRDefault="00000000">
            <w:pPr>
              <w:pStyle w:val="TAH"/>
            </w:pPr>
            <w:r w:rsidRPr="0044437C">
              <w:t>Value/remark</w:t>
            </w:r>
          </w:p>
        </w:tc>
        <w:tc>
          <w:tcPr>
            <w:tcW w:w="1700" w:type="dxa"/>
            <w:tcBorders>
              <w:left w:val="single" w:sz="4" w:space="0" w:color="auto"/>
              <w:right w:val="single" w:sz="4" w:space="0" w:color="auto"/>
            </w:tcBorders>
          </w:tcPr>
          <w:p w14:paraId="381E5957" w14:textId="77777777" w:rsidR="00524A5D" w:rsidRPr="0044437C" w:rsidRDefault="00000000">
            <w:pPr>
              <w:pStyle w:val="TAH"/>
            </w:pPr>
            <w:r w:rsidRPr="0044437C">
              <w:t>Comment</w:t>
            </w:r>
          </w:p>
        </w:tc>
        <w:tc>
          <w:tcPr>
            <w:tcW w:w="1133" w:type="dxa"/>
            <w:tcBorders>
              <w:left w:val="single" w:sz="4" w:space="0" w:color="auto"/>
            </w:tcBorders>
          </w:tcPr>
          <w:p w14:paraId="7F5640C2" w14:textId="77777777" w:rsidR="00524A5D" w:rsidRPr="0044437C" w:rsidRDefault="00000000">
            <w:pPr>
              <w:pStyle w:val="TAH"/>
            </w:pPr>
            <w:r w:rsidRPr="0044437C">
              <w:t>Condition</w:t>
            </w:r>
          </w:p>
        </w:tc>
      </w:tr>
      <w:tr w:rsidR="00524A5D" w:rsidRPr="0044437C" w14:paraId="24E6A405" w14:textId="77777777">
        <w:trPr>
          <w:jc w:val="center"/>
        </w:trPr>
        <w:tc>
          <w:tcPr>
            <w:tcW w:w="4535" w:type="dxa"/>
            <w:tcBorders>
              <w:right w:val="single" w:sz="4" w:space="0" w:color="auto"/>
            </w:tcBorders>
          </w:tcPr>
          <w:p w14:paraId="1FC8F253" w14:textId="77777777" w:rsidR="00524A5D" w:rsidRPr="0044437C" w:rsidRDefault="00000000">
            <w:pPr>
              <w:pStyle w:val="TAL"/>
            </w:pPr>
            <w:r w:rsidRPr="0044437C">
              <w:t>UplinkPowerControlCommon-DEFAULT ::= SEQUENCE {</w:t>
            </w:r>
          </w:p>
          <w:p w14:paraId="7B050C33" w14:textId="77777777" w:rsidR="00524A5D" w:rsidRPr="0044437C" w:rsidRDefault="00000000">
            <w:pPr>
              <w:pStyle w:val="TAL"/>
            </w:pPr>
            <w:r w:rsidRPr="0044437C">
              <w:t>p0-NominalPUSCH</w:t>
            </w:r>
          </w:p>
        </w:tc>
        <w:tc>
          <w:tcPr>
            <w:tcW w:w="2267" w:type="dxa"/>
            <w:tcBorders>
              <w:left w:val="single" w:sz="4" w:space="0" w:color="auto"/>
              <w:right w:val="single" w:sz="4" w:space="0" w:color="auto"/>
            </w:tcBorders>
          </w:tcPr>
          <w:p w14:paraId="0BB20D9F" w14:textId="77777777" w:rsidR="00524A5D" w:rsidRPr="0044437C" w:rsidRDefault="00000000">
            <w:pPr>
              <w:pStyle w:val="TAL"/>
            </w:pPr>
            <w:r w:rsidRPr="0044437C">
              <w:t>-93</w:t>
            </w:r>
          </w:p>
        </w:tc>
        <w:tc>
          <w:tcPr>
            <w:tcW w:w="1700" w:type="dxa"/>
            <w:tcBorders>
              <w:left w:val="single" w:sz="4" w:space="0" w:color="auto"/>
              <w:right w:val="single" w:sz="4" w:space="0" w:color="auto"/>
            </w:tcBorders>
          </w:tcPr>
          <w:p w14:paraId="48C14170" w14:textId="77777777" w:rsidR="00524A5D" w:rsidRPr="0044437C" w:rsidRDefault="00000000">
            <w:pPr>
              <w:pStyle w:val="TAL"/>
            </w:pPr>
            <w:r w:rsidRPr="0044437C">
              <w:t>Test point 2 to verify a UE relative high initial power transmission</w:t>
            </w:r>
          </w:p>
        </w:tc>
        <w:tc>
          <w:tcPr>
            <w:tcW w:w="1133" w:type="dxa"/>
            <w:tcBorders>
              <w:left w:val="single" w:sz="4" w:space="0" w:color="auto"/>
            </w:tcBorders>
          </w:tcPr>
          <w:p w14:paraId="38F833C3" w14:textId="77777777" w:rsidR="00524A5D" w:rsidRPr="0044437C" w:rsidRDefault="00524A5D">
            <w:pPr>
              <w:pStyle w:val="TAL"/>
            </w:pPr>
          </w:p>
        </w:tc>
      </w:tr>
    </w:tbl>
    <w:p w14:paraId="3F2F2809" w14:textId="77777777" w:rsidR="00524A5D" w:rsidRPr="0044437C" w:rsidRDefault="00524A5D">
      <w:pPr>
        <w:rPr>
          <w:lang w:eastAsia="ja-JP"/>
        </w:rPr>
      </w:pPr>
    </w:p>
    <w:p w14:paraId="0F1FC168" w14:textId="77777777" w:rsidR="00524A5D" w:rsidRPr="0044437C" w:rsidRDefault="00000000">
      <w:pPr>
        <w:pStyle w:val="TH"/>
      </w:pPr>
      <w:r w:rsidRPr="0044437C">
        <w:t>Table 6.3</w:t>
      </w:r>
      <w:r w:rsidRPr="0044437C">
        <w:rPr>
          <w:rFonts w:eastAsia="PMingLiU"/>
          <w:lang w:eastAsia="zh-TW"/>
        </w:rPr>
        <w:t>A</w:t>
      </w:r>
      <w:r w:rsidRPr="0044437C">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77E0E0AC" w14:textId="77777777">
        <w:trPr>
          <w:gridBefore w:val="1"/>
          <w:wBefore w:w="9" w:type="dxa"/>
          <w:jc w:val="center"/>
        </w:trPr>
        <w:tc>
          <w:tcPr>
            <w:tcW w:w="9738" w:type="dxa"/>
            <w:gridSpan w:val="4"/>
          </w:tcPr>
          <w:p w14:paraId="504B67FB" w14:textId="77777777" w:rsidR="00524A5D" w:rsidRPr="0044437C" w:rsidRDefault="00000000">
            <w:pPr>
              <w:pStyle w:val="TAL"/>
            </w:pPr>
            <w:r w:rsidRPr="0044437C">
              <w:t>Derivation Path: TS 36.508 [12] clause 5.5.1.2, Table 5.5.1.2.1 PhysicalConfigDedicated-DEFAULT</w:t>
            </w:r>
          </w:p>
        </w:tc>
      </w:tr>
      <w:tr w:rsidR="00524A5D" w:rsidRPr="0044437C" w14:paraId="0D72A7FD" w14:textId="77777777">
        <w:tblPrEx>
          <w:tblCellMar>
            <w:left w:w="108" w:type="dxa"/>
            <w:right w:w="108" w:type="dxa"/>
          </w:tblCellMar>
        </w:tblPrEx>
        <w:trPr>
          <w:jc w:val="center"/>
        </w:trPr>
        <w:tc>
          <w:tcPr>
            <w:tcW w:w="4535" w:type="dxa"/>
            <w:gridSpan w:val="2"/>
          </w:tcPr>
          <w:p w14:paraId="0918142F" w14:textId="77777777" w:rsidR="00524A5D" w:rsidRPr="0044437C" w:rsidRDefault="00000000">
            <w:pPr>
              <w:pStyle w:val="TAH"/>
            </w:pPr>
            <w:r w:rsidRPr="0044437C">
              <w:t>Information Element</w:t>
            </w:r>
          </w:p>
        </w:tc>
        <w:tc>
          <w:tcPr>
            <w:tcW w:w="2267" w:type="dxa"/>
          </w:tcPr>
          <w:p w14:paraId="7BCAFF8D" w14:textId="77777777" w:rsidR="00524A5D" w:rsidRPr="0044437C" w:rsidRDefault="00000000">
            <w:pPr>
              <w:pStyle w:val="TAH"/>
            </w:pPr>
            <w:r w:rsidRPr="0044437C">
              <w:t>Value/remark</w:t>
            </w:r>
          </w:p>
        </w:tc>
        <w:tc>
          <w:tcPr>
            <w:tcW w:w="1700" w:type="dxa"/>
          </w:tcPr>
          <w:p w14:paraId="35BAB212" w14:textId="77777777" w:rsidR="00524A5D" w:rsidRPr="0044437C" w:rsidRDefault="00000000">
            <w:pPr>
              <w:pStyle w:val="TAH"/>
            </w:pPr>
            <w:r w:rsidRPr="0044437C">
              <w:t>Comment</w:t>
            </w:r>
          </w:p>
        </w:tc>
        <w:tc>
          <w:tcPr>
            <w:tcW w:w="1245" w:type="dxa"/>
          </w:tcPr>
          <w:p w14:paraId="564E1B1A" w14:textId="77777777" w:rsidR="00524A5D" w:rsidRPr="0044437C" w:rsidRDefault="00000000">
            <w:pPr>
              <w:pStyle w:val="TAH"/>
            </w:pPr>
            <w:r w:rsidRPr="0044437C">
              <w:t>Condition</w:t>
            </w:r>
          </w:p>
        </w:tc>
      </w:tr>
      <w:tr w:rsidR="00524A5D" w:rsidRPr="0044437C"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Pr="0044437C" w:rsidRDefault="00000000">
            <w:pPr>
              <w:pStyle w:val="TAL"/>
            </w:pPr>
            <w:r w:rsidRPr="0044437C">
              <w:t>PhysicalConfigDedicated-DEFAULT ::= SEQUENCE {</w:t>
            </w:r>
          </w:p>
        </w:tc>
        <w:tc>
          <w:tcPr>
            <w:tcW w:w="2267" w:type="dxa"/>
          </w:tcPr>
          <w:p w14:paraId="4DA109B0" w14:textId="77777777" w:rsidR="00524A5D" w:rsidRPr="0044437C" w:rsidRDefault="00524A5D"/>
        </w:tc>
        <w:tc>
          <w:tcPr>
            <w:tcW w:w="1700" w:type="dxa"/>
          </w:tcPr>
          <w:p w14:paraId="35FD8094" w14:textId="77777777" w:rsidR="00524A5D" w:rsidRPr="0044437C" w:rsidRDefault="00524A5D"/>
        </w:tc>
        <w:tc>
          <w:tcPr>
            <w:tcW w:w="1245" w:type="dxa"/>
          </w:tcPr>
          <w:p w14:paraId="593A7DDD" w14:textId="77777777" w:rsidR="00524A5D" w:rsidRPr="0044437C" w:rsidRDefault="00524A5D">
            <w:pPr>
              <w:pStyle w:val="TAL"/>
            </w:pPr>
          </w:p>
        </w:tc>
      </w:tr>
      <w:tr w:rsidR="00524A5D" w:rsidRPr="0044437C"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Pr="0044437C" w:rsidRDefault="00000000">
            <w:pPr>
              <w:pStyle w:val="TAL"/>
            </w:pPr>
            <w:r w:rsidRPr="0044437C">
              <w:t xml:space="preserve">  uplinkPowerControlDedicated</w:t>
            </w:r>
          </w:p>
        </w:tc>
        <w:tc>
          <w:tcPr>
            <w:tcW w:w="2267" w:type="dxa"/>
          </w:tcPr>
          <w:p w14:paraId="2A433F45" w14:textId="77777777" w:rsidR="00524A5D" w:rsidRPr="0044437C" w:rsidRDefault="00000000">
            <w:pPr>
              <w:pStyle w:val="TAL"/>
            </w:pPr>
            <w:r w:rsidRPr="0044437C">
              <w:t>UplinkPowerControlDedicated-DEFAULT</w:t>
            </w:r>
          </w:p>
        </w:tc>
        <w:tc>
          <w:tcPr>
            <w:tcW w:w="1700" w:type="dxa"/>
          </w:tcPr>
          <w:p w14:paraId="70DF0345" w14:textId="77777777" w:rsidR="00524A5D" w:rsidRPr="0044437C" w:rsidRDefault="00000000">
            <w:pPr>
              <w:pStyle w:val="TAL"/>
            </w:pPr>
            <w:r w:rsidRPr="0044437C">
              <w:t>See subclause 4.6.3</w:t>
            </w:r>
          </w:p>
        </w:tc>
        <w:tc>
          <w:tcPr>
            <w:tcW w:w="1245" w:type="dxa"/>
          </w:tcPr>
          <w:p w14:paraId="368D59AA" w14:textId="77777777" w:rsidR="00524A5D" w:rsidRPr="0044437C" w:rsidRDefault="00000000">
            <w:pPr>
              <w:pStyle w:val="TAL"/>
            </w:pPr>
            <w:r w:rsidRPr="0044437C">
              <w:t>SRB1</w:t>
            </w:r>
          </w:p>
        </w:tc>
      </w:tr>
      <w:tr w:rsidR="00524A5D" w:rsidRPr="0044437C"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Pr="0044437C" w:rsidRDefault="00524A5D">
            <w:pPr>
              <w:pStyle w:val="TAL"/>
            </w:pPr>
          </w:p>
        </w:tc>
        <w:tc>
          <w:tcPr>
            <w:tcW w:w="2267" w:type="dxa"/>
          </w:tcPr>
          <w:p w14:paraId="78FB232F" w14:textId="77777777" w:rsidR="00524A5D" w:rsidRPr="0044437C" w:rsidRDefault="00000000">
            <w:pPr>
              <w:pStyle w:val="TAL"/>
            </w:pPr>
            <w:r w:rsidRPr="0044437C">
              <w:t>UplinkPowerControlDedicated-DEFAULT</w:t>
            </w:r>
          </w:p>
        </w:tc>
        <w:tc>
          <w:tcPr>
            <w:tcW w:w="1700" w:type="dxa"/>
          </w:tcPr>
          <w:p w14:paraId="5581BD8E" w14:textId="77777777" w:rsidR="00524A5D" w:rsidRPr="0044437C" w:rsidRDefault="00000000">
            <w:pPr>
              <w:pStyle w:val="TAL"/>
            </w:pPr>
            <w:r w:rsidRPr="0044437C">
              <w:t>See subclause 4.6.3</w:t>
            </w:r>
          </w:p>
        </w:tc>
        <w:tc>
          <w:tcPr>
            <w:tcW w:w="1245" w:type="dxa"/>
          </w:tcPr>
          <w:p w14:paraId="6D51D79C" w14:textId="77777777" w:rsidR="00524A5D" w:rsidRPr="0044437C" w:rsidRDefault="00000000">
            <w:pPr>
              <w:pStyle w:val="TAL"/>
            </w:pPr>
            <w:r w:rsidRPr="0044437C">
              <w:t>RBC</w:t>
            </w:r>
          </w:p>
        </w:tc>
      </w:tr>
    </w:tbl>
    <w:p w14:paraId="063AC25E" w14:textId="77777777" w:rsidR="00524A5D" w:rsidRPr="0044437C" w:rsidRDefault="00524A5D">
      <w:pPr>
        <w:rPr>
          <w:lang w:eastAsia="ja-JP"/>
        </w:rPr>
      </w:pPr>
    </w:p>
    <w:p w14:paraId="173F3B3C" w14:textId="77777777" w:rsidR="00524A5D" w:rsidRPr="0044437C" w:rsidRDefault="00000000">
      <w:pPr>
        <w:pStyle w:val="TH"/>
      </w:pPr>
      <w:r w:rsidRPr="0044437C">
        <w:t>Table 6.3</w:t>
      </w:r>
      <w:r w:rsidRPr="0044437C">
        <w:rPr>
          <w:rFonts w:eastAsia="PMingLiU"/>
          <w:lang w:eastAsia="zh-TW"/>
        </w:rPr>
        <w:t>A</w:t>
      </w:r>
      <w:r w:rsidRPr="0044437C">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F71BF" w14:textId="77777777">
        <w:trPr>
          <w:jc w:val="center"/>
        </w:trPr>
        <w:tc>
          <w:tcPr>
            <w:tcW w:w="9781" w:type="dxa"/>
            <w:gridSpan w:val="4"/>
          </w:tcPr>
          <w:p w14:paraId="6FD03147" w14:textId="77777777" w:rsidR="00524A5D" w:rsidRPr="0044437C" w:rsidRDefault="00000000">
            <w:pPr>
              <w:pStyle w:val="TAL"/>
            </w:pPr>
            <w:r w:rsidRPr="0044437C">
              <w:t>Derivation Path: TS 36.508 [12] clause 4.6.3, Table 4.6.3-26 UplinkPowerControlDedicated-DEFAULT</w:t>
            </w:r>
          </w:p>
        </w:tc>
      </w:tr>
      <w:tr w:rsidR="00524A5D" w:rsidRPr="0044437C" w14:paraId="6B36C1CF" w14:textId="77777777">
        <w:tblPrEx>
          <w:tblCellMar>
            <w:left w:w="108" w:type="dxa"/>
            <w:right w:w="108" w:type="dxa"/>
          </w:tblCellMar>
        </w:tblPrEx>
        <w:trPr>
          <w:jc w:val="center"/>
        </w:trPr>
        <w:tc>
          <w:tcPr>
            <w:tcW w:w="4537" w:type="dxa"/>
          </w:tcPr>
          <w:p w14:paraId="02BB7718" w14:textId="77777777" w:rsidR="00524A5D" w:rsidRPr="0044437C" w:rsidRDefault="00000000">
            <w:pPr>
              <w:pStyle w:val="TAH"/>
            </w:pPr>
            <w:r w:rsidRPr="0044437C">
              <w:t>Information Element</w:t>
            </w:r>
          </w:p>
        </w:tc>
        <w:tc>
          <w:tcPr>
            <w:tcW w:w="2268" w:type="dxa"/>
          </w:tcPr>
          <w:p w14:paraId="6CD48ADD" w14:textId="77777777" w:rsidR="00524A5D" w:rsidRPr="0044437C" w:rsidRDefault="00000000">
            <w:pPr>
              <w:pStyle w:val="TAH"/>
            </w:pPr>
            <w:r w:rsidRPr="0044437C">
              <w:t>Value/remark</w:t>
            </w:r>
          </w:p>
        </w:tc>
        <w:tc>
          <w:tcPr>
            <w:tcW w:w="1701" w:type="dxa"/>
          </w:tcPr>
          <w:p w14:paraId="30E03481" w14:textId="77777777" w:rsidR="00524A5D" w:rsidRPr="0044437C" w:rsidRDefault="00000000">
            <w:pPr>
              <w:pStyle w:val="TAH"/>
            </w:pPr>
            <w:r w:rsidRPr="0044437C">
              <w:t>Comment</w:t>
            </w:r>
          </w:p>
        </w:tc>
        <w:tc>
          <w:tcPr>
            <w:tcW w:w="1275" w:type="dxa"/>
          </w:tcPr>
          <w:p w14:paraId="244AF8C7" w14:textId="77777777" w:rsidR="00524A5D" w:rsidRPr="0044437C" w:rsidRDefault="00000000">
            <w:pPr>
              <w:pStyle w:val="TAH"/>
            </w:pPr>
            <w:r w:rsidRPr="0044437C">
              <w:t>Condition</w:t>
            </w:r>
          </w:p>
        </w:tc>
      </w:tr>
      <w:tr w:rsidR="00524A5D" w:rsidRPr="0044437C"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Pr="0044437C" w:rsidRDefault="00524A5D">
            <w:pPr>
              <w:pStyle w:val="TAC"/>
            </w:pPr>
          </w:p>
        </w:tc>
      </w:tr>
      <w:tr w:rsidR="00524A5D" w:rsidRPr="0044437C"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Pr="0044437C" w:rsidRDefault="00000000">
            <w:pPr>
              <w:pStyle w:val="TAC"/>
            </w:pPr>
            <w:r w:rsidRPr="0044437C">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Pr="0044437C" w:rsidRDefault="00000000">
            <w:pPr>
              <w:pStyle w:val="TAC"/>
            </w:pPr>
            <w:r w:rsidRPr="0044437C">
              <w:t>SRB1</w:t>
            </w:r>
          </w:p>
        </w:tc>
      </w:tr>
      <w:tr w:rsidR="00524A5D" w:rsidRPr="0044437C"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Pr="0044437C" w:rsidRDefault="00000000">
            <w:pPr>
              <w:pStyle w:val="TAC"/>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Pr="0044437C" w:rsidRDefault="00000000">
            <w:pPr>
              <w:pStyle w:val="TAC"/>
            </w:pPr>
            <w:r w:rsidRPr="0044437C">
              <w:t>RBC</w:t>
            </w:r>
          </w:p>
        </w:tc>
      </w:tr>
      <w:tr w:rsidR="00524A5D" w:rsidRPr="0044437C"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Pr="0044437C" w:rsidRDefault="00524A5D">
            <w:pPr>
              <w:pStyle w:val="TAC"/>
            </w:pPr>
          </w:p>
        </w:tc>
      </w:tr>
    </w:tbl>
    <w:p w14:paraId="2E43AD23" w14:textId="77777777" w:rsidR="00524A5D" w:rsidRPr="0044437C" w:rsidRDefault="00524A5D"/>
    <w:p w14:paraId="7555DEE5" w14:textId="77777777" w:rsidR="00524A5D" w:rsidRPr="0044437C" w:rsidRDefault="00000000">
      <w:pPr>
        <w:pStyle w:val="H6"/>
      </w:pPr>
      <w:bookmarkStart w:id="687" w:name="MCCQCTEMPBM_00000130"/>
      <w:r w:rsidRPr="0044437C">
        <w:t>6.3A.4.1.5</w:t>
      </w:r>
      <w:r w:rsidRPr="0044437C">
        <w:tab/>
        <w:t>Test requirement</w:t>
      </w:r>
    </w:p>
    <w:bookmarkEnd w:id="687"/>
    <w:p w14:paraId="7A54E675" w14:textId="77777777" w:rsidR="00524A5D" w:rsidRPr="0044437C" w:rsidRDefault="00000000">
      <w:r w:rsidRPr="0044437C">
        <w:t xml:space="preserve">The requirement for the power measured in step (2) of the test procedure is not to </w:t>
      </w:r>
      <w:r w:rsidRPr="0044437C">
        <w:rPr>
          <w:rFonts w:eastAsia="香~??’c‘I"/>
        </w:rPr>
        <w:t>exceed</w:t>
      </w:r>
      <w:r w:rsidRPr="0044437C">
        <w:t xml:space="preserve"> the values specified in Table 6.3</w:t>
      </w:r>
      <w:r w:rsidRPr="0044437C">
        <w:rPr>
          <w:rFonts w:eastAsia="PMingLiU"/>
          <w:lang w:eastAsia="zh-TW"/>
        </w:rPr>
        <w:t>A</w:t>
      </w:r>
      <w:r w:rsidRPr="0044437C">
        <w:t>.4.1.5-1 and 6.3</w:t>
      </w:r>
      <w:r w:rsidRPr="0044437C">
        <w:rPr>
          <w:rFonts w:eastAsia="PMingLiU"/>
          <w:lang w:eastAsia="zh-TW"/>
        </w:rPr>
        <w:t>A</w:t>
      </w:r>
      <w:r w:rsidRPr="0044437C">
        <w:t>.4.1.5-2.</w:t>
      </w:r>
    </w:p>
    <w:p w14:paraId="261A0CAB" w14:textId="77777777" w:rsidR="00524A5D" w:rsidRPr="0044437C" w:rsidRDefault="00000000">
      <w:pPr>
        <w:pStyle w:val="TH"/>
      </w:pPr>
      <w:r w:rsidRPr="0044437C">
        <w:lastRenderedPageBreak/>
        <w:t>Table 6.3</w:t>
      </w:r>
      <w:r w:rsidRPr="0044437C">
        <w:rPr>
          <w:rFonts w:eastAsia="PMingLiU"/>
          <w:lang w:eastAsia="zh-TW"/>
        </w:rPr>
        <w:t>A</w:t>
      </w:r>
      <w:r w:rsidRPr="0044437C">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rsidRPr="0044437C" w14:paraId="5DF083DB" w14:textId="77777777">
        <w:trPr>
          <w:jc w:val="center"/>
        </w:trPr>
        <w:tc>
          <w:tcPr>
            <w:tcW w:w="3263" w:type="dxa"/>
            <w:vMerge w:val="restart"/>
            <w:vAlign w:val="center"/>
          </w:tcPr>
          <w:p w14:paraId="5064C0D4" w14:textId="77777777" w:rsidR="00524A5D" w:rsidRPr="0044437C" w:rsidRDefault="00524A5D">
            <w:pPr>
              <w:pStyle w:val="TAC"/>
              <w:rPr>
                <w:rFonts w:eastAsia="PMingLiU"/>
                <w:lang w:eastAsia="zh-TW"/>
              </w:rPr>
            </w:pPr>
            <w:bookmarkStart w:id="688" w:name="MCCQCTEMPBM_00000478"/>
          </w:p>
        </w:tc>
        <w:tc>
          <w:tcPr>
            <w:tcW w:w="4783" w:type="dxa"/>
            <w:gridSpan w:val="2"/>
            <w:vAlign w:val="center"/>
          </w:tcPr>
          <w:p w14:paraId="44467482" w14:textId="77777777" w:rsidR="00524A5D" w:rsidRPr="0044437C" w:rsidRDefault="00000000">
            <w:pPr>
              <w:pStyle w:val="TAC"/>
              <w:rPr>
                <w:rFonts w:eastAsia="PMingLiU"/>
                <w:b/>
                <w:lang w:eastAsia="zh-TW"/>
              </w:rPr>
            </w:pPr>
            <w:r w:rsidRPr="0044437C">
              <w:rPr>
                <w:rFonts w:eastAsia="PMingLiU"/>
                <w:b/>
                <w:lang w:eastAsia="zh-TW"/>
              </w:rPr>
              <w:t>UE Power Class / E</w:t>
            </w:r>
            <w:r w:rsidRPr="0044437C">
              <w:rPr>
                <w:b/>
              </w:rPr>
              <w:t>xpected output power (dBm)</w:t>
            </w:r>
          </w:p>
        </w:tc>
      </w:tr>
      <w:tr w:rsidR="00524A5D" w:rsidRPr="0044437C" w14:paraId="0F790196" w14:textId="77777777">
        <w:trPr>
          <w:jc w:val="center"/>
        </w:trPr>
        <w:tc>
          <w:tcPr>
            <w:tcW w:w="3263" w:type="dxa"/>
            <w:vMerge/>
            <w:vAlign w:val="center"/>
          </w:tcPr>
          <w:p w14:paraId="6EFF4039" w14:textId="77777777" w:rsidR="00524A5D" w:rsidRPr="0044437C" w:rsidRDefault="00524A5D">
            <w:pPr>
              <w:pStyle w:val="TAC"/>
            </w:pPr>
          </w:p>
        </w:tc>
        <w:tc>
          <w:tcPr>
            <w:tcW w:w="2544" w:type="dxa"/>
            <w:vAlign w:val="center"/>
          </w:tcPr>
          <w:p w14:paraId="514FB87A" w14:textId="77777777" w:rsidR="00524A5D" w:rsidRPr="0044437C" w:rsidRDefault="00000000">
            <w:pPr>
              <w:pStyle w:val="TAC"/>
              <w:rPr>
                <w:rFonts w:eastAsia="PMingLiU"/>
                <w:b/>
                <w:lang w:eastAsia="zh-TW"/>
              </w:rPr>
            </w:pPr>
            <w:r w:rsidRPr="0044437C">
              <w:rPr>
                <w:rFonts w:eastAsia="PMingLiU"/>
                <w:b/>
                <w:lang w:eastAsia="zh-TW"/>
              </w:rPr>
              <w:t>Class 3</w:t>
            </w:r>
          </w:p>
        </w:tc>
        <w:tc>
          <w:tcPr>
            <w:tcW w:w="2239" w:type="dxa"/>
          </w:tcPr>
          <w:p w14:paraId="7A64FE34" w14:textId="77777777" w:rsidR="00524A5D" w:rsidRPr="0044437C" w:rsidRDefault="00000000">
            <w:pPr>
              <w:pStyle w:val="TAC"/>
              <w:rPr>
                <w:rFonts w:eastAsia="PMingLiU"/>
                <w:b/>
                <w:lang w:eastAsia="zh-TW"/>
              </w:rPr>
            </w:pPr>
            <w:r w:rsidRPr="0044437C">
              <w:rPr>
                <w:rFonts w:eastAsia="PMingLiU"/>
                <w:b/>
                <w:lang w:eastAsia="zh-TW"/>
              </w:rPr>
              <w:t>Class 5</w:t>
            </w:r>
          </w:p>
        </w:tc>
      </w:tr>
      <w:tr w:rsidR="00524A5D" w:rsidRPr="0044437C" w14:paraId="0AFDC5FD" w14:textId="77777777">
        <w:trPr>
          <w:jc w:val="center"/>
        </w:trPr>
        <w:tc>
          <w:tcPr>
            <w:tcW w:w="3263" w:type="dxa"/>
            <w:vAlign w:val="center"/>
          </w:tcPr>
          <w:p w14:paraId="303E922A" w14:textId="77777777" w:rsidR="00524A5D" w:rsidRPr="0044437C" w:rsidRDefault="00000000">
            <w:pPr>
              <w:pStyle w:val="TAC"/>
            </w:pPr>
            <w:r w:rsidRPr="0044437C">
              <w:t>Expected Measured power Normal conditions</w:t>
            </w:r>
          </w:p>
        </w:tc>
        <w:tc>
          <w:tcPr>
            <w:tcW w:w="2544" w:type="dxa"/>
            <w:vAlign w:val="center"/>
          </w:tcPr>
          <w:p w14:paraId="6B7A1159" w14:textId="77777777" w:rsidR="00524A5D" w:rsidRPr="0044437C" w:rsidRDefault="00000000">
            <w:pPr>
              <w:pStyle w:val="TAC"/>
            </w:pPr>
            <w:r w:rsidRPr="0044437C">
              <w:t>-14.8 dBm</w:t>
            </w:r>
          </w:p>
        </w:tc>
        <w:tc>
          <w:tcPr>
            <w:tcW w:w="2239" w:type="dxa"/>
            <w:vAlign w:val="center"/>
          </w:tcPr>
          <w:p w14:paraId="44F87719" w14:textId="77777777" w:rsidR="00524A5D" w:rsidRPr="0044437C" w:rsidRDefault="00000000">
            <w:pPr>
              <w:pStyle w:val="TAC"/>
            </w:pPr>
            <w:r w:rsidRPr="0044437C">
              <w:t>-14.8 dB</w:t>
            </w:r>
            <w:r w:rsidRPr="0044437C">
              <w:rPr>
                <w:rFonts w:eastAsia="PMingLiU"/>
                <w:lang w:eastAsia="zh-TW"/>
              </w:rPr>
              <w:t>m</w:t>
            </w:r>
          </w:p>
        </w:tc>
      </w:tr>
      <w:tr w:rsidR="00524A5D" w:rsidRPr="0044437C" w14:paraId="4E1B99A2" w14:textId="77777777">
        <w:trPr>
          <w:jc w:val="center"/>
        </w:trPr>
        <w:tc>
          <w:tcPr>
            <w:tcW w:w="3263" w:type="dxa"/>
            <w:vAlign w:val="center"/>
          </w:tcPr>
          <w:p w14:paraId="44A12E76" w14:textId="77777777" w:rsidR="00524A5D" w:rsidRPr="0044437C" w:rsidRDefault="00000000">
            <w:pPr>
              <w:pStyle w:val="TAC"/>
            </w:pPr>
            <w:r w:rsidRPr="0044437C">
              <w:t>Power tolerance</w:t>
            </w:r>
          </w:p>
          <w:p w14:paraId="76803D81"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30C4797F" w14:textId="77777777" w:rsidR="00524A5D" w:rsidRPr="0044437C" w:rsidRDefault="00000000">
            <w:pPr>
              <w:pStyle w:val="TAC"/>
              <w:rPr>
                <w:rFonts w:eastAsia="PMingLiU"/>
                <w:lang w:eastAsia="zh-TW"/>
              </w:rPr>
            </w:pPr>
            <w:r w:rsidRPr="0044437C">
              <w:rPr>
                <w:snapToGrid w:val="0"/>
              </w:rPr>
              <w:t>±</w:t>
            </w:r>
            <w:r w:rsidRPr="0044437C">
              <w:t xml:space="preserve"> 10.0dB</w:t>
            </w:r>
          </w:p>
        </w:tc>
        <w:tc>
          <w:tcPr>
            <w:tcW w:w="2239" w:type="dxa"/>
            <w:vAlign w:val="center"/>
          </w:tcPr>
          <w:p w14:paraId="7C75CBE2" w14:textId="77777777" w:rsidR="00524A5D" w:rsidRPr="0044437C" w:rsidRDefault="00000000">
            <w:pPr>
              <w:pStyle w:val="TAC"/>
              <w:rPr>
                <w:snapToGrid w:val="0"/>
              </w:rPr>
            </w:pPr>
            <w:r w:rsidRPr="0044437C">
              <w:rPr>
                <w:snapToGrid w:val="0"/>
              </w:rPr>
              <w:t>±</w:t>
            </w:r>
            <w:r w:rsidRPr="0044437C">
              <w:t xml:space="preserve"> 10.0dB</w:t>
            </w:r>
          </w:p>
        </w:tc>
      </w:tr>
      <w:tr w:rsidR="00524A5D" w:rsidRPr="0044437C" w14:paraId="63B984B3" w14:textId="77777777">
        <w:trPr>
          <w:jc w:val="center"/>
        </w:trPr>
        <w:tc>
          <w:tcPr>
            <w:tcW w:w="3263" w:type="dxa"/>
            <w:vAlign w:val="center"/>
          </w:tcPr>
          <w:p w14:paraId="13E1B17F" w14:textId="77777777" w:rsidR="00524A5D" w:rsidRPr="0044437C" w:rsidRDefault="00000000">
            <w:pPr>
              <w:pStyle w:val="TAC"/>
            </w:pPr>
            <w:r w:rsidRPr="0044437C">
              <w:t>Expected Measured power Extreme conditions</w:t>
            </w:r>
          </w:p>
        </w:tc>
        <w:tc>
          <w:tcPr>
            <w:tcW w:w="2544" w:type="dxa"/>
            <w:vAlign w:val="center"/>
          </w:tcPr>
          <w:p w14:paraId="54632037" w14:textId="77777777" w:rsidR="00524A5D" w:rsidRPr="0044437C" w:rsidRDefault="00000000">
            <w:pPr>
              <w:pStyle w:val="TAC"/>
            </w:pPr>
            <w:r w:rsidRPr="0044437C">
              <w:t>-14.8 dBm</w:t>
            </w:r>
          </w:p>
        </w:tc>
        <w:tc>
          <w:tcPr>
            <w:tcW w:w="2239" w:type="dxa"/>
            <w:vAlign w:val="center"/>
          </w:tcPr>
          <w:p w14:paraId="79D7B7F7" w14:textId="77777777" w:rsidR="00524A5D" w:rsidRPr="0044437C" w:rsidRDefault="00000000">
            <w:pPr>
              <w:pStyle w:val="TAC"/>
            </w:pPr>
            <w:r w:rsidRPr="0044437C">
              <w:t>-14.8 dBm</w:t>
            </w:r>
          </w:p>
        </w:tc>
      </w:tr>
      <w:tr w:rsidR="00524A5D" w:rsidRPr="0044437C" w14:paraId="25821C10" w14:textId="77777777">
        <w:trPr>
          <w:jc w:val="center"/>
        </w:trPr>
        <w:tc>
          <w:tcPr>
            <w:tcW w:w="3263" w:type="dxa"/>
            <w:vAlign w:val="center"/>
          </w:tcPr>
          <w:p w14:paraId="5F24BE89" w14:textId="77777777" w:rsidR="00524A5D" w:rsidRPr="0044437C" w:rsidRDefault="00000000">
            <w:pPr>
              <w:pStyle w:val="TAC"/>
            </w:pPr>
            <w:r w:rsidRPr="0044437C">
              <w:t>Power tolerance</w:t>
            </w:r>
          </w:p>
          <w:p w14:paraId="1FAE831C"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04E88DE3" w14:textId="77777777" w:rsidR="00524A5D" w:rsidRPr="0044437C" w:rsidRDefault="00000000">
            <w:pPr>
              <w:pStyle w:val="TAC"/>
              <w:rPr>
                <w:rFonts w:eastAsia="PMingLiU"/>
                <w:lang w:eastAsia="zh-TW"/>
              </w:rPr>
            </w:pPr>
            <w:r w:rsidRPr="0044437C">
              <w:rPr>
                <w:snapToGrid w:val="0"/>
              </w:rPr>
              <w:t>±</w:t>
            </w:r>
            <w:r w:rsidRPr="0044437C">
              <w:t xml:space="preserve"> 13.0dB</w:t>
            </w:r>
          </w:p>
        </w:tc>
        <w:tc>
          <w:tcPr>
            <w:tcW w:w="2239" w:type="dxa"/>
            <w:vAlign w:val="center"/>
          </w:tcPr>
          <w:p w14:paraId="6897E03B" w14:textId="77777777" w:rsidR="00524A5D" w:rsidRPr="0044437C" w:rsidRDefault="00000000">
            <w:pPr>
              <w:pStyle w:val="TAC"/>
              <w:rPr>
                <w:snapToGrid w:val="0"/>
              </w:rPr>
            </w:pPr>
            <w:r w:rsidRPr="0044437C">
              <w:rPr>
                <w:snapToGrid w:val="0"/>
              </w:rPr>
              <w:t>±</w:t>
            </w:r>
            <w:r w:rsidRPr="0044437C">
              <w:t xml:space="preserve"> 13.0dB</w:t>
            </w:r>
          </w:p>
        </w:tc>
      </w:tr>
      <w:tr w:rsidR="00524A5D" w:rsidRPr="0044437C" w14:paraId="188A5B18" w14:textId="77777777">
        <w:trPr>
          <w:jc w:val="center"/>
        </w:trPr>
        <w:tc>
          <w:tcPr>
            <w:tcW w:w="8046" w:type="dxa"/>
            <w:gridSpan w:val="3"/>
            <w:vAlign w:val="center"/>
          </w:tcPr>
          <w:p w14:paraId="0B7B697B" w14:textId="77777777" w:rsidR="00524A5D" w:rsidRPr="0044437C" w:rsidRDefault="00000000">
            <w:pPr>
              <w:pStyle w:val="TAN"/>
            </w:pPr>
            <w:r w:rsidRPr="0044437C">
              <w:t>Note 1:</w:t>
            </w:r>
            <w:r w:rsidRPr="0044437C">
              <w:tab/>
              <w:t xml:space="preserve">The lower power limit shall not exceed the minimum output power requirements defined in </w:t>
            </w:r>
            <w:r w:rsidRPr="0044437C">
              <w:rPr>
                <w:rFonts w:eastAsia="PMingLiU"/>
                <w:lang w:eastAsia="zh-TW"/>
              </w:rPr>
              <w:tab/>
            </w:r>
            <w:r w:rsidRPr="0044437C">
              <w:t>sub-clause 6.3</w:t>
            </w:r>
            <w:r w:rsidRPr="0044437C">
              <w:rPr>
                <w:rFonts w:eastAsia="PMingLiU"/>
                <w:lang w:eastAsia="zh-TW"/>
              </w:rPr>
              <w:t>A</w:t>
            </w:r>
            <w:r w:rsidRPr="0044437C">
              <w:t>.1</w:t>
            </w:r>
          </w:p>
        </w:tc>
      </w:tr>
      <w:bookmarkEnd w:id="688"/>
    </w:tbl>
    <w:p w14:paraId="0ED55F2B" w14:textId="77777777" w:rsidR="00524A5D" w:rsidRPr="0044437C" w:rsidRDefault="00524A5D"/>
    <w:p w14:paraId="2AB0B7FC" w14:textId="77777777" w:rsidR="00524A5D" w:rsidRPr="0044437C" w:rsidRDefault="00000000">
      <w:pPr>
        <w:pStyle w:val="TH"/>
      </w:pPr>
      <w:r w:rsidRPr="0044437C">
        <w:t>Table 6.3</w:t>
      </w:r>
      <w:r w:rsidRPr="0044437C">
        <w:rPr>
          <w:rFonts w:eastAsia="PMingLiU"/>
          <w:lang w:eastAsia="zh-TW"/>
        </w:rPr>
        <w:t>A</w:t>
      </w:r>
      <w:r w:rsidRPr="0044437C">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rsidRPr="0044437C" w14:paraId="22C17714" w14:textId="77777777">
        <w:trPr>
          <w:jc w:val="center"/>
        </w:trPr>
        <w:tc>
          <w:tcPr>
            <w:tcW w:w="3652" w:type="dxa"/>
            <w:vMerge w:val="restart"/>
            <w:vAlign w:val="center"/>
          </w:tcPr>
          <w:p w14:paraId="588EFD56" w14:textId="77777777" w:rsidR="00524A5D" w:rsidRPr="0044437C" w:rsidRDefault="00524A5D">
            <w:pPr>
              <w:pStyle w:val="TAC"/>
            </w:pPr>
            <w:bookmarkStart w:id="689" w:name="MCCQCTEMPBM_00000479"/>
          </w:p>
        </w:tc>
        <w:tc>
          <w:tcPr>
            <w:tcW w:w="3544" w:type="dxa"/>
            <w:gridSpan w:val="2"/>
            <w:vAlign w:val="center"/>
          </w:tcPr>
          <w:p w14:paraId="0099AE54" w14:textId="77777777" w:rsidR="00524A5D" w:rsidRPr="0044437C" w:rsidRDefault="00000000">
            <w:pPr>
              <w:pStyle w:val="TAC"/>
              <w:rPr>
                <w:rFonts w:eastAsia="PMingLiU"/>
                <w:b/>
                <w:lang w:eastAsia="zh-TW"/>
              </w:rPr>
            </w:pPr>
            <w:r w:rsidRPr="0044437C">
              <w:rPr>
                <w:rFonts w:eastAsia="PMingLiU"/>
                <w:b/>
                <w:lang w:eastAsia="zh-TW"/>
              </w:rPr>
              <w:t>E</w:t>
            </w:r>
            <w:r w:rsidRPr="0044437C">
              <w:rPr>
                <w:b/>
              </w:rPr>
              <w:t>xpected output power (dBm)</w:t>
            </w:r>
          </w:p>
        </w:tc>
      </w:tr>
      <w:tr w:rsidR="00524A5D" w:rsidRPr="0044437C" w14:paraId="3402D04F" w14:textId="77777777">
        <w:trPr>
          <w:jc w:val="center"/>
        </w:trPr>
        <w:tc>
          <w:tcPr>
            <w:tcW w:w="3652" w:type="dxa"/>
            <w:vMerge/>
            <w:vAlign w:val="center"/>
          </w:tcPr>
          <w:p w14:paraId="7301F455" w14:textId="77777777" w:rsidR="00524A5D" w:rsidRPr="0044437C" w:rsidRDefault="00524A5D">
            <w:pPr>
              <w:pStyle w:val="TAC"/>
            </w:pPr>
          </w:p>
        </w:tc>
        <w:tc>
          <w:tcPr>
            <w:tcW w:w="1843" w:type="dxa"/>
            <w:vAlign w:val="center"/>
          </w:tcPr>
          <w:p w14:paraId="2D0763D1" w14:textId="77777777" w:rsidR="00524A5D" w:rsidRPr="0044437C" w:rsidRDefault="00000000">
            <w:pPr>
              <w:pStyle w:val="TAC"/>
              <w:rPr>
                <w:rFonts w:eastAsia="PMingLiU"/>
                <w:b/>
                <w:lang w:eastAsia="zh-TW"/>
              </w:rPr>
            </w:pPr>
            <w:r w:rsidRPr="0044437C">
              <w:rPr>
                <w:rFonts w:eastAsia="PMingLiU"/>
                <w:b/>
                <w:lang w:eastAsia="zh-TW"/>
              </w:rPr>
              <w:t>Class 3</w:t>
            </w:r>
          </w:p>
        </w:tc>
        <w:tc>
          <w:tcPr>
            <w:tcW w:w="1701" w:type="dxa"/>
          </w:tcPr>
          <w:p w14:paraId="0F8D1F9F" w14:textId="77777777" w:rsidR="00524A5D" w:rsidRPr="0044437C" w:rsidRDefault="00000000">
            <w:pPr>
              <w:pStyle w:val="TAC"/>
              <w:rPr>
                <w:rFonts w:eastAsia="PMingLiU"/>
                <w:b/>
                <w:lang w:eastAsia="zh-TW"/>
              </w:rPr>
            </w:pPr>
            <w:r w:rsidRPr="0044437C">
              <w:rPr>
                <w:rFonts w:eastAsia="PMingLiU"/>
                <w:b/>
                <w:lang w:eastAsia="zh-TW"/>
              </w:rPr>
              <w:t>Class 5</w:t>
            </w:r>
          </w:p>
        </w:tc>
      </w:tr>
      <w:tr w:rsidR="00524A5D" w:rsidRPr="0044437C" w14:paraId="6D03DA20" w14:textId="77777777">
        <w:trPr>
          <w:jc w:val="center"/>
        </w:trPr>
        <w:tc>
          <w:tcPr>
            <w:tcW w:w="3652" w:type="dxa"/>
            <w:vAlign w:val="center"/>
          </w:tcPr>
          <w:p w14:paraId="6AFE2D5B" w14:textId="77777777" w:rsidR="00524A5D" w:rsidRPr="0044437C" w:rsidRDefault="00000000">
            <w:pPr>
              <w:pStyle w:val="TAC"/>
            </w:pPr>
            <w:r w:rsidRPr="0044437C">
              <w:t>Expected Measured power Normal conditions</w:t>
            </w:r>
          </w:p>
        </w:tc>
        <w:tc>
          <w:tcPr>
            <w:tcW w:w="1843" w:type="dxa"/>
            <w:vAlign w:val="center"/>
          </w:tcPr>
          <w:p w14:paraId="341EE0EA" w14:textId="77777777" w:rsidR="00524A5D" w:rsidRPr="0044437C" w:rsidRDefault="00000000">
            <w:pPr>
              <w:pStyle w:val="TAC"/>
            </w:pPr>
            <w:r w:rsidRPr="0044437C">
              <w:t>-2.8 dBm</w:t>
            </w:r>
          </w:p>
        </w:tc>
        <w:tc>
          <w:tcPr>
            <w:tcW w:w="1701" w:type="dxa"/>
            <w:vAlign w:val="center"/>
          </w:tcPr>
          <w:p w14:paraId="1FA7375E" w14:textId="77777777" w:rsidR="00524A5D" w:rsidRPr="0044437C" w:rsidRDefault="00000000">
            <w:pPr>
              <w:pStyle w:val="TAC"/>
              <w:rPr>
                <w:rFonts w:eastAsia="PMingLiU"/>
                <w:lang w:eastAsia="zh-TW"/>
              </w:rPr>
            </w:pPr>
            <w:r w:rsidRPr="0044437C">
              <w:t>-2.8 dBm</w:t>
            </w:r>
          </w:p>
        </w:tc>
      </w:tr>
      <w:tr w:rsidR="00524A5D" w:rsidRPr="0044437C" w14:paraId="00EFCF7C" w14:textId="77777777">
        <w:trPr>
          <w:jc w:val="center"/>
        </w:trPr>
        <w:tc>
          <w:tcPr>
            <w:tcW w:w="3652" w:type="dxa"/>
            <w:vAlign w:val="center"/>
          </w:tcPr>
          <w:p w14:paraId="47D3FAAE" w14:textId="77777777" w:rsidR="00524A5D" w:rsidRPr="0044437C" w:rsidRDefault="00000000">
            <w:pPr>
              <w:pStyle w:val="TAC"/>
            </w:pPr>
            <w:r w:rsidRPr="0044437C">
              <w:t>Power tolerance</w:t>
            </w:r>
          </w:p>
          <w:p w14:paraId="2A44C532"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2B4DDCCB" w14:textId="77777777" w:rsidR="00524A5D" w:rsidRPr="0044437C" w:rsidRDefault="00000000">
            <w:pPr>
              <w:pStyle w:val="TAC"/>
              <w:rPr>
                <w:rFonts w:eastAsia="PMingLiU"/>
                <w:lang w:eastAsia="zh-TW"/>
              </w:rPr>
            </w:pPr>
            <w:r w:rsidRPr="0044437C">
              <w:rPr>
                <w:snapToGrid w:val="0"/>
              </w:rPr>
              <w:t>±</w:t>
            </w:r>
            <w:r w:rsidRPr="0044437C">
              <w:t xml:space="preserve"> 10.0dB</w:t>
            </w:r>
          </w:p>
        </w:tc>
        <w:tc>
          <w:tcPr>
            <w:tcW w:w="1701" w:type="dxa"/>
            <w:vAlign w:val="center"/>
          </w:tcPr>
          <w:p w14:paraId="651C121D" w14:textId="77777777" w:rsidR="00524A5D" w:rsidRPr="0044437C" w:rsidRDefault="00000000">
            <w:pPr>
              <w:pStyle w:val="TAC"/>
              <w:rPr>
                <w:rFonts w:eastAsia="PMingLiU"/>
                <w:lang w:eastAsia="zh-TW"/>
              </w:rPr>
            </w:pPr>
            <w:r w:rsidRPr="0044437C">
              <w:rPr>
                <w:snapToGrid w:val="0"/>
              </w:rPr>
              <w:t>±</w:t>
            </w:r>
            <w:r w:rsidRPr="0044437C">
              <w:t xml:space="preserve"> 10.0d</w:t>
            </w:r>
            <w:r w:rsidRPr="0044437C">
              <w:rPr>
                <w:rFonts w:eastAsia="PMingLiU"/>
                <w:lang w:eastAsia="zh-TW"/>
              </w:rPr>
              <w:t>Bm</w:t>
            </w:r>
          </w:p>
        </w:tc>
      </w:tr>
      <w:tr w:rsidR="00524A5D" w:rsidRPr="0044437C" w14:paraId="30C77C5B" w14:textId="77777777">
        <w:trPr>
          <w:jc w:val="center"/>
        </w:trPr>
        <w:tc>
          <w:tcPr>
            <w:tcW w:w="3652" w:type="dxa"/>
            <w:vAlign w:val="center"/>
          </w:tcPr>
          <w:p w14:paraId="0AF77F93" w14:textId="77777777" w:rsidR="00524A5D" w:rsidRPr="0044437C" w:rsidRDefault="00000000">
            <w:pPr>
              <w:pStyle w:val="TAC"/>
            </w:pPr>
            <w:r w:rsidRPr="0044437C">
              <w:t>Expected Measured power Extreme conditions</w:t>
            </w:r>
          </w:p>
        </w:tc>
        <w:tc>
          <w:tcPr>
            <w:tcW w:w="1843" w:type="dxa"/>
            <w:vAlign w:val="center"/>
          </w:tcPr>
          <w:p w14:paraId="53E5CE5E" w14:textId="77777777" w:rsidR="00524A5D" w:rsidRPr="0044437C" w:rsidRDefault="00000000">
            <w:pPr>
              <w:pStyle w:val="TAC"/>
            </w:pPr>
            <w:r w:rsidRPr="0044437C">
              <w:t>-2.8 dBm</w:t>
            </w:r>
          </w:p>
        </w:tc>
        <w:tc>
          <w:tcPr>
            <w:tcW w:w="1701" w:type="dxa"/>
            <w:vAlign w:val="center"/>
          </w:tcPr>
          <w:p w14:paraId="322AD8AF" w14:textId="77777777" w:rsidR="00524A5D" w:rsidRPr="0044437C" w:rsidRDefault="00000000">
            <w:pPr>
              <w:pStyle w:val="TAC"/>
            </w:pPr>
            <w:r w:rsidRPr="0044437C">
              <w:t>-2.8 dBm</w:t>
            </w:r>
          </w:p>
        </w:tc>
      </w:tr>
      <w:tr w:rsidR="00524A5D" w:rsidRPr="0044437C" w14:paraId="643E35E3" w14:textId="77777777">
        <w:trPr>
          <w:jc w:val="center"/>
        </w:trPr>
        <w:tc>
          <w:tcPr>
            <w:tcW w:w="3652" w:type="dxa"/>
            <w:vAlign w:val="center"/>
          </w:tcPr>
          <w:p w14:paraId="6FFA6D2C" w14:textId="77777777" w:rsidR="00524A5D" w:rsidRPr="0044437C" w:rsidRDefault="00000000">
            <w:pPr>
              <w:pStyle w:val="TAC"/>
            </w:pPr>
            <w:r w:rsidRPr="0044437C">
              <w:t>Power tolerance</w:t>
            </w:r>
          </w:p>
          <w:p w14:paraId="753B2113"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7870CBE9" w14:textId="77777777" w:rsidR="00524A5D" w:rsidRPr="0044437C" w:rsidRDefault="00000000">
            <w:pPr>
              <w:pStyle w:val="TAC"/>
              <w:rPr>
                <w:rFonts w:eastAsia="PMingLiU"/>
                <w:lang w:eastAsia="zh-TW"/>
              </w:rPr>
            </w:pPr>
            <w:r w:rsidRPr="0044437C">
              <w:rPr>
                <w:snapToGrid w:val="0"/>
              </w:rPr>
              <w:t>±</w:t>
            </w:r>
            <w:r w:rsidRPr="0044437C">
              <w:t xml:space="preserve"> 13.0dB</w:t>
            </w:r>
          </w:p>
        </w:tc>
        <w:tc>
          <w:tcPr>
            <w:tcW w:w="1701" w:type="dxa"/>
            <w:vAlign w:val="center"/>
          </w:tcPr>
          <w:p w14:paraId="1A4BAD25" w14:textId="77777777" w:rsidR="00524A5D" w:rsidRPr="0044437C" w:rsidRDefault="00000000">
            <w:pPr>
              <w:pStyle w:val="TAC"/>
              <w:rPr>
                <w:rFonts w:eastAsia="PMingLiU"/>
                <w:lang w:eastAsia="zh-TW"/>
              </w:rPr>
            </w:pPr>
            <w:r w:rsidRPr="0044437C">
              <w:rPr>
                <w:snapToGrid w:val="0"/>
              </w:rPr>
              <w:t>±</w:t>
            </w:r>
            <w:r w:rsidRPr="0044437C">
              <w:t xml:space="preserve"> 13.0dB</w:t>
            </w:r>
          </w:p>
        </w:tc>
      </w:tr>
      <w:tr w:rsidR="00524A5D" w:rsidRPr="0044437C" w14:paraId="1F9847A7" w14:textId="77777777">
        <w:trPr>
          <w:jc w:val="center"/>
        </w:trPr>
        <w:tc>
          <w:tcPr>
            <w:tcW w:w="7196" w:type="dxa"/>
            <w:gridSpan w:val="3"/>
            <w:vAlign w:val="center"/>
          </w:tcPr>
          <w:p w14:paraId="41A63050" w14:textId="77777777" w:rsidR="00524A5D" w:rsidRPr="0044437C" w:rsidRDefault="00000000">
            <w:pPr>
              <w:pStyle w:val="TAN"/>
            </w:pPr>
            <w:r w:rsidRPr="0044437C">
              <w:t>Note 1:</w:t>
            </w:r>
            <w:r w:rsidRPr="0044437C">
              <w:tab/>
              <w:t>The upper power limit shall not exceed the maximum output power requirements defined in sub-clause 6.2</w:t>
            </w:r>
            <w:r w:rsidRPr="0044437C">
              <w:rPr>
                <w:rFonts w:eastAsia="PMingLiU"/>
                <w:lang w:eastAsia="zh-TW"/>
              </w:rPr>
              <w:t>A</w:t>
            </w:r>
            <w:r w:rsidRPr="0044437C">
              <w:t>.1</w:t>
            </w:r>
          </w:p>
        </w:tc>
      </w:tr>
      <w:bookmarkEnd w:id="689"/>
    </w:tbl>
    <w:p w14:paraId="30019C4C" w14:textId="77777777" w:rsidR="00524A5D" w:rsidRPr="0044437C" w:rsidRDefault="00524A5D">
      <w:pPr>
        <w:rPr>
          <w:lang w:eastAsia="zh-TW"/>
        </w:rPr>
      </w:pPr>
    </w:p>
    <w:p w14:paraId="48D5E627" w14:textId="77777777" w:rsidR="00524A5D" w:rsidRPr="0044437C" w:rsidRDefault="00000000">
      <w:pPr>
        <w:pStyle w:val="Heading4"/>
      </w:pPr>
      <w:bookmarkStart w:id="690" w:name="_Toc5065"/>
      <w:bookmarkStart w:id="691" w:name="_Toc5574"/>
      <w:bookmarkStart w:id="692" w:name="_Toc9368"/>
      <w:bookmarkStart w:id="693" w:name="_Toc30330"/>
      <w:bookmarkStart w:id="694" w:name="_Toc14114"/>
      <w:bookmarkStart w:id="695" w:name="_Toc194571813"/>
      <w:bookmarkStart w:id="696" w:name="_Toc120570040"/>
      <w:bookmarkStart w:id="697" w:name="_Toc18892"/>
      <w:bookmarkStart w:id="698" w:name="_Toc121162832"/>
      <w:r w:rsidRPr="0044437C">
        <w:t>6.3A.4.2</w:t>
      </w:r>
      <w:r w:rsidRPr="0044437C">
        <w:tab/>
        <w:t>Power Control Relative power tolerance for UE category M1</w:t>
      </w:r>
      <w:bookmarkEnd w:id="690"/>
      <w:bookmarkEnd w:id="691"/>
      <w:bookmarkEnd w:id="692"/>
      <w:bookmarkEnd w:id="693"/>
      <w:bookmarkEnd w:id="694"/>
      <w:bookmarkEnd w:id="695"/>
    </w:p>
    <w:p w14:paraId="6AD58BFA" w14:textId="77777777" w:rsidR="00524A5D" w:rsidRPr="0044437C" w:rsidRDefault="00000000">
      <w:pPr>
        <w:pStyle w:val="H6"/>
      </w:pPr>
      <w:bookmarkStart w:id="699" w:name="MCCQCTEMPBM_00000131"/>
      <w:r w:rsidRPr="0044437C">
        <w:t>6.3A.4.2.1</w:t>
      </w:r>
      <w:r w:rsidRPr="0044437C">
        <w:tab/>
        <w:t>Test purpose</w:t>
      </w:r>
    </w:p>
    <w:bookmarkEnd w:id="699"/>
    <w:p w14:paraId="1D67D9ED" w14:textId="77777777" w:rsidR="00524A5D" w:rsidRPr="0044437C" w:rsidRDefault="00000000">
      <w:pPr>
        <w:rPr>
          <w:rFonts w:eastAsia="PMingLiU" w:cs="v5.0.0"/>
          <w:snapToGrid w:val="0"/>
          <w:lang w:eastAsia="zh-TW"/>
        </w:rPr>
      </w:pPr>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Pr="0044437C" w:rsidRDefault="00000000">
      <w:pPr>
        <w:pStyle w:val="H6"/>
      </w:pPr>
      <w:bookmarkStart w:id="700" w:name="MCCQCTEMPBM_00000132"/>
      <w:r w:rsidRPr="0044437C">
        <w:t>6.3A.4.2.2</w:t>
      </w:r>
      <w:r w:rsidRPr="0044437C">
        <w:tab/>
        <w:t>Test applicability</w:t>
      </w:r>
    </w:p>
    <w:bookmarkEnd w:id="700"/>
    <w:p w14:paraId="506C0896" w14:textId="77777777" w:rsidR="00524A5D" w:rsidRPr="0044437C" w:rsidRDefault="00000000">
      <w:r w:rsidRPr="0044437C">
        <w:t>This test case applies to all types of E-UTRA UE release 17 and forward of UE category M1 that support satellite access operation.</w:t>
      </w:r>
    </w:p>
    <w:p w14:paraId="5B923DAE" w14:textId="77777777" w:rsidR="00524A5D" w:rsidRPr="0044437C" w:rsidRDefault="00000000">
      <w:pPr>
        <w:pStyle w:val="H6"/>
      </w:pPr>
      <w:bookmarkStart w:id="701" w:name="MCCQCTEMPBM_00000133"/>
      <w:r w:rsidRPr="0044437C">
        <w:t>6.3A.4.2.3</w:t>
      </w:r>
      <w:r w:rsidRPr="0044437C">
        <w:tab/>
        <w:t>Minimum conformance requirements</w:t>
      </w:r>
    </w:p>
    <w:bookmarkEnd w:id="701"/>
    <w:p w14:paraId="1455183A" w14:textId="77777777" w:rsidR="00524A5D" w:rsidRPr="0044437C" w:rsidRDefault="00000000">
      <w:r w:rsidRPr="0044437C">
        <w:t>The UE shall meet the requirements specified in Table 6.3</w:t>
      </w:r>
      <w:r w:rsidRPr="0044437C">
        <w:rPr>
          <w:rFonts w:eastAsia="PMingLiU"/>
          <w:lang w:eastAsia="zh-TW"/>
        </w:rPr>
        <w:t>A</w:t>
      </w:r>
      <w:r w:rsidRPr="0044437C">
        <w:t>.4.2.3-1.</w:t>
      </w:r>
    </w:p>
    <w:p w14:paraId="1F8F1EA5" w14:textId="77777777" w:rsidR="00524A5D" w:rsidRPr="0044437C" w:rsidRDefault="00000000">
      <w:pPr>
        <w:rPr>
          <w:rFonts w:eastAsia="MS Mincho"/>
        </w:rPr>
      </w:pPr>
      <w:r w:rsidRPr="0044437C">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6.3A.1 and 6.2A.1. For these exceptions the power tolerance limit is a maximum of ±6.0 dB in Table 6.3</w:t>
      </w:r>
      <w:r w:rsidRPr="0044437C">
        <w:rPr>
          <w:rFonts w:eastAsia="PMingLiU"/>
          <w:lang w:eastAsia="zh-TW"/>
        </w:rPr>
        <w:t>A</w:t>
      </w:r>
      <w:r w:rsidRPr="0044437C">
        <w:rPr>
          <w:rFonts w:eastAsia="MS Mincho"/>
        </w:rPr>
        <w:t>.4.2.3-1.</w:t>
      </w:r>
    </w:p>
    <w:p w14:paraId="509774E9" w14:textId="77777777" w:rsidR="00524A5D" w:rsidRPr="0044437C" w:rsidRDefault="00000000">
      <w:pPr>
        <w:pStyle w:val="TH"/>
      </w:pPr>
      <w:r w:rsidRPr="0044437C">
        <w:lastRenderedPageBreak/>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rsidRPr="0044437C" w14:paraId="62FF963E" w14:textId="77777777">
        <w:trPr>
          <w:trHeight w:val="420"/>
          <w:jc w:val="center"/>
        </w:trPr>
        <w:tc>
          <w:tcPr>
            <w:tcW w:w="1600" w:type="dxa"/>
            <w:shd w:val="clear" w:color="auto" w:fill="auto"/>
            <w:vAlign w:val="center"/>
          </w:tcPr>
          <w:p w14:paraId="5D6CE7BC" w14:textId="77777777" w:rsidR="00524A5D" w:rsidRPr="0044437C" w:rsidRDefault="00000000">
            <w:pPr>
              <w:pStyle w:val="TAH"/>
              <w:rPr>
                <w:rFonts w:eastAsia="MS Mincho"/>
              </w:rPr>
            </w:pPr>
            <w:r w:rsidRPr="0044437C">
              <w:t xml:space="preserve">Power step </w:t>
            </w:r>
            <w:r w:rsidRPr="0044437C">
              <w:rPr>
                <w:rFonts w:ascii="Symbol" w:hAnsi="Symbol"/>
              </w:rPr>
              <w:t></w:t>
            </w:r>
            <w:r w:rsidRPr="0044437C">
              <w:t>P (Up or down) [dB]</w:t>
            </w:r>
          </w:p>
        </w:tc>
        <w:tc>
          <w:tcPr>
            <w:tcW w:w="1813" w:type="dxa"/>
            <w:shd w:val="clear" w:color="auto" w:fill="auto"/>
            <w:vAlign w:val="center"/>
          </w:tcPr>
          <w:p w14:paraId="3602F003" w14:textId="77777777" w:rsidR="00524A5D" w:rsidRPr="0044437C" w:rsidRDefault="00000000">
            <w:pPr>
              <w:pStyle w:val="TAH"/>
            </w:pPr>
            <w:r w:rsidRPr="0044437C">
              <w:rPr>
                <w:rFonts w:cs="v5.0.0"/>
              </w:rPr>
              <w:t>All combinations of PUSCH and PUCCH transitions [dB]</w:t>
            </w:r>
          </w:p>
        </w:tc>
        <w:tc>
          <w:tcPr>
            <w:tcW w:w="1909" w:type="dxa"/>
            <w:shd w:val="clear" w:color="auto" w:fill="auto"/>
            <w:vAlign w:val="center"/>
          </w:tcPr>
          <w:p w14:paraId="29BE7F54" w14:textId="77777777" w:rsidR="00524A5D" w:rsidRPr="0044437C" w:rsidRDefault="00000000">
            <w:pPr>
              <w:pStyle w:val="TAH"/>
            </w:pPr>
            <w:r w:rsidRPr="0044437C">
              <w:rPr>
                <w:rFonts w:cs="v5.0.0"/>
              </w:rPr>
              <w:t>All combinations of PUSCH/PUCCH and SRS transitions between sub-frames [dB]</w:t>
            </w:r>
          </w:p>
        </w:tc>
        <w:tc>
          <w:tcPr>
            <w:tcW w:w="1549" w:type="dxa"/>
            <w:shd w:val="clear" w:color="auto" w:fill="auto"/>
            <w:vAlign w:val="center"/>
          </w:tcPr>
          <w:p w14:paraId="0C2783FF" w14:textId="77777777" w:rsidR="00524A5D" w:rsidRPr="0044437C" w:rsidRDefault="00000000">
            <w:pPr>
              <w:pStyle w:val="TAH"/>
            </w:pPr>
            <w:r w:rsidRPr="0044437C">
              <w:rPr>
                <w:rFonts w:eastAsia="MS Mincho"/>
              </w:rPr>
              <w:t>PRACH [dB]</w:t>
            </w:r>
          </w:p>
        </w:tc>
      </w:tr>
      <w:tr w:rsidR="00524A5D" w:rsidRPr="0044437C" w14:paraId="0985F4C5" w14:textId="77777777">
        <w:trPr>
          <w:trHeight w:val="255"/>
          <w:jc w:val="center"/>
        </w:trPr>
        <w:tc>
          <w:tcPr>
            <w:tcW w:w="1600" w:type="dxa"/>
            <w:shd w:val="clear" w:color="auto" w:fill="auto"/>
            <w:vAlign w:val="center"/>
          </w:tcPr>
          <w:p w14:paraId="0233A2BE" w14:textId="77777777" w:rsidR="00524A5D" w:rsidRPr="0044437C" w:rsidRDefault="00000000">
            <w:pPr>
              <w:pStyle w:val="TAC"/>
            </w:pPr>
            <w:r w:rsidRPr="0044437C">
              <w:t>ΔP &lt; 2</w:t>
            </w:r>
          </w:p>
        </w:tc>
        <w:tc>
          <w:tcPr>
            <w:tcW w:w="1813" w:type="dxa"/>
            <w:shd w:val="clear" w:color="auto" w:fill="auto"/>
            <w:vAlign w:val="center"/>
          </w:tcPr>
          <w:p w14:paraId="11F6FAD0" w14:textId="77777777" w:rsidR="00524A5D" w:rsidRPr="0044437C" w:rsidRDefault="00000000">
            <w:pPr>
              <w:pStyle w:val="TAC"/>
            </w:pPr>
            <w:r w:rsidRPr="0044437C">
              <w:rPr>
                <w:rFonts w:cs="Arial"/>
              </w:rPr>
              <w:t>±</w:t>
            </w:r>
            <w:r w:rsidRPr="0044437C">
              <w:t>2.5 (Note 3)</w:t>
            </w:r>
          </w:p>
        </w:tc>
        <w:tc>
          <w:tcPr>
            <w:tcW w:w="1909" w:type="dxa"/>
            <w:shd w:val="clear" w:color="auto" w:fill="auto"/>
            <w:vAlign w:val="center"/>
          </w:tcPr>
          <w:p w14:paraId="4B00C259" w14:textId="77777777" w:rsidR="00524A5D" w:rsidRPr="0044437C" w:rsidRDefault="00000000">
            <w:pPr>
              <w:pStyle w:val="TAC"/>
            </w:pPr>
            <w:r w:rsidRPr="0044437C">
              <w:t>±3.0</w:t>
            </w:r>
          </w:p>
        </w:tc>
        <w:tc>
          <w:tcPr>
            <w:tcW w:w="1549" w:type="dxa"/>
            <w:shd w:val="clear" w:color="auto" w:fill="auto"/>
            <w:vAlign w:val="center"/>
          </w:tcPr>
          <w:p w14:paraId="772CB76E" w14:textId="77777777" w:rsidR="00524A5D" w:rsidRPr="0044437C" w:rsidRDefault="00000000">
            <w:pPr>
              <w:pStyle w:val="TAC"/>
            </w:pPr>
            <w:r w:rsidRPr="0044437C">
              <w:rPr>
                <w:rFonts w:cs="Arial"/>
              </w:rPr>
              <w:t>±</w:t>
            </w:r>
            <w:r w:rsidRPr="0044437C">
              <w:t>2.5</w:t>
            </w:r>
          </w:p>
        </w:tc>
      </w:tr>
      <w:tr w:rsidR="00524A5D" w:rsidRPr="0044437C" w14:paraId="0ED5ED09" w14:textId="77777777">
        <w:trPr>
          <w:trHeight w:val="255"/>
          <w:jc w:val="center"/>
        </w:trPr>
        <w:tc>
          <w:tcPr>
            <w:tcW w:w="1600" w:type="dxa"/>
            <w:shd w:val="clear" w:color="auto" w:fill="auto"/>
            <w:vAlign w:val="center"/>
          </w:tcPr>
          <w:p w14:paraId="730BDC24" w14:textId="77777777" w:rsidR="00524A5D" w:rsidRPr="0044437C" w:rsidRDefault="00000000">
            <w:pPr>
              <w:pStyle w:val="TAC"/>
            </w:pPr>
            <w:r w:rsidRPr="0044437C">
              <w:t xml:space="preserve">2 </w:t>
            </w:r>
            <w:r w:rsidRPr="0044437C">
              <w:rPr>
                <w:rFonts w:cs="Arial"/>
              </w:rPr>
              <w:t>≤</w:t>
            </w:r>
            <w:r w:rsidRPr="0044437C">
              <w:t xml:space="preserve"> ΔP &lt; 3</w:t>
            </w:r>
          </w:p>
        </w:tc>
        <w:tc>
          <w:tcPr>
            <w:tcW w:w="1813" w:type="dxa"/>
            <w:shd w:val="clear" w:color="auto" w:fill="auto"/>
            <w:vAlign w:val="center"/>
          </w:tcPr>
          <w:p w14:paraId="29094239" w14:textId="77777777" w:rsidR="00524A5D" w:rsidRPr="0044437C" w:rsidRDefault="00000000">
            <w:pPr>
              <w:pStyle w:val="TAC"/>
            </w:pPr>
            <w:r w:rsidRPr="0044437C">
              <w:rPr>
                <w:rFonts w:cs="Arial"/>
              </w:rPr>
              <w:t>±</w:t>
            </w:r>
            <w:r w:rsidRPr="0044437C">
              <w:t>3.0</w:t>
            </w:r>
          </w:p>
        </w:tc>
        <w:tc>
          <w:tcPr>
            <w:tcW w:w="1909" w:type="dxa"/>
            <w:shd w:val="clear" w:color="auto" w:fill="auto"/>
            <w:vAlign w:val="center"/>
          </w:tcPr>
          <w:p w14:paraId="633E42F8" w14:textId="77777777" w:rsidR="00524A5D" w:rsidRPr="0044437C" w:rsidRDefault="00000000">
            <w:pPr>
              <w:pStyle w:val="TAC"/>
            </w:pPr>
            <w:r w:rsidRPr="0044437C">
              <w:t>±4.0</w:t>
            </w:r>
          </w:p>
        </w:tc>
        <w:tc>
          <w:tcPr>
            <w:tcW w:w="1549" w:type="dxa"/>
            <w:shd w:val="clear" w:color="auto" w:fill="auto"/>
            <w:vAlign w:val="center"/>
          </w:tcPr>
          <w:p w14:paraId="669C221F" w14:textId="77777777" w:rsidR="00524A5D" w:rsidRPr="0044437C" w:rsidRDefault="00000000">
            <w:pPr>
              <w:pStyle w:val="TAC"/>
            </w:pPr>
            <w:r w:rsidRPr="0044437C">
              <w:rPr>
                <w:rFonts w:cs="Arial"/>
              </w:rPr>
              <w:t>±</w:t>
            </w:r>
            <w:r w:rsidRPr="0044437C">
              <w:t>3.0</w:t>
            </w:r>
          </w:p>
        </w:tc>
      </w:tr>
      <w:tr w:rsidR="00524A5D" w:rsidRPr="0044437C" w14:paraId="08B84EEF" w14:textId="77777777">
        <w:trPr>
          <w:trHeight w:val="255"/>
          <w:jc w:val="center"/>
        </w:trPr>
        <w:tc>
          <w:tcPr>
            <w:tcW w:w="1600" w:type="dxa"/>
            <w:shd w:val="clear" w:color="auto" w:fill="auto"/>
            <w:vAlign w:val="center"/>
          </w:tcPr>
          <w:p w14:paraId="3FF329B8" w14:textId="77777777" w:rsidR="00524A5D" w:rsidRPr="0044437C" w:rsidRDefault="00000000">
            <w:pPr>
              <w:pStyle w:val="TAC"/>
            </w:pPr>
            <w:r w:rsidRPr="0044437C">
              <w:t xml:space="preserve">3 </w:t>
            </w:r>
            <w:r w:rsidRPr="0044437C">
              <w:rPr>
                <w:rFonts w:cs="Arial"/>
              </w:rPr>
              <w:t>≤</w:t>
            </w:r>
            <w:r w:rsidRPr="0044437C">
              <w:t xml:space="preserve"> ΔP &lt; 4</w:t>
            </w:r>
          </w:p>
        </w:tc>
        <w:tc>
          <w:tcPr>
            <w:tcW w:w="1813" w:type="dxa"/>
            <w:shd w:val="clear" w:color="auto" w:fill="auto"/>
            <w:vAlign w:val="center"/>
          </w:tcPr>
          <w:p w14:paraId="6E943B34" w14:textId="77777777" w:rsidR="00524A5D" w:rsidRPr="0044437C" w:rsidRDefault="00000000">
            <w:pPr>
              <w:pStyle w:val="TAC"/>
            </w:pPr>
            <w:r w:rsidRPr="0044437C">
              <w:rPr>
                <w:rFonts w:cs="Arial"/>
              </w:rPr>
              <w:t>±</w:t>
            </w:r>
            <w:r w:rsidRPr="0044437C">
              <w:t>3.5</w:t>
            </w:r>
          </w:p>
        </w:tc>
        <w:tc>
          <w:tcPr>
            <w:tcW w:w="1909" w:type="dxa"/>
            <w:shd w:val="clear" w:color="auto" w:fill="auto"/>
            <w:vAlign w:val="center"/>
          </w:tcPr>
          <w:p w14:paraId="47B01F0B" w14:textId="77777777" w:rsidR="00524A5D" w:rsidRPr="0044437C" w:rsidRDefault="00000000">
            <w:pPr>
              <w:pStyle w:val="TAC"/>
            </w:pPr>
            <w:r w:rsidRPr="0044437C">
              <w:t>±5.0</w:t>
            </w:r>
          </w:p>
        </w:tc>
        <w:tc>
          <w:tcPr>
            <w:tcW w:w="1549" w:type="dxa"/>
            <w:shd w:val="clear" w:color="auto" w:fill="auto"/>
            <w:vAlign w:val="center"/>
          </w:tcPr>
          <w:p w14:paraId="4AA3CB3A" w14:textId="77777777" w:rsidR="00524A5D" w:rsidRPr="0044437C" w:rsidRDefault="00000000">
            <w:pPr>
              <w:pStyle w:val="TAC"/>
            </w:pPr>
            <w:r w:rsidRPr="0044437C">
              <w:rPr>
                <w:rFonts w:cs="Arial"/>
              </w:rPr>
              <w:t>±</w:t>
            </w:r>
            <w:r w:rsidRPr="0044437C">
              <w:t>3.5</w:t>
            </w:r>
          </w:p>
        </w:tc>
      </w:tr>
      <w:tr w:rsidR="00524A5D" w:rsidRPr="0044437C" w14:paraId="1E610072" w14:textId="77777777">
        <w:trPr>
          <w:trHeight w:val="255"/>
          <w:jc w:val="center"/>
        </w:trPr>
        <w:tc>
          <w:tcPr>
            <w:tcW w:w="1600" w:type="dxa"/>
            <w:shd w:val="clear" w:color="auto" w:fill="auto"/>
            <w:vAlign w:val="center"/>
          </w:tcPr>
          <w:p w14:paraId="21B8D8A7" w14:textId="77777777" w:rsidR="00524A5D" w:rsidRPr="0044437C" w:rsidRDefault="00000000">
            <w:pPr>
              <w:pStyle w:val="TAC"/>
            </w:pPr>
            <w:r w:rsidRPr="0044437C">
              <w:t xml:space="preserve">4 </w:t>
            </w:r>
            <w:r w:rsidRPr="0044437C">
              <w:rPr>
                <w:rFonts w:cs="Arial"/>
              </w:rPr>
              <w:t>≤</w:t>
            </w:r>
            <w:r w:rsidRPr="0044437C">
              <w:t xml:space="preserve"> ΔP ≤ 10</w:t>
            </w:r>
          </w:p>
        </w:tc>
        <w:tc>
          <w:tcPr>
            <w:tcW w:w="1813" w:type="dxa"/>
            <w:shd w:val="clear" w:color="auto" w:fill="auto"/>
            <w:vAlign w:val="center"/>
          </w:tcPr>
          <w:p w14:paraId="4B5C507D" w14:textId="77777777" w:rsidR="00524A5D" w:rsidRPr="0044437C" w:rsidRDefault="00000000">
            <w:pPr>
              <w:pStyle w:val="TAC"/>
            </w:pPr>
            <w:r w:rsidRPr="0044437C">
              <w:t>±4.0</w:t>
            </w:r>
          </w:p>
        </w:tc>
        <w:tc>
          <w:tcPr>
            <w:tcW w:w="1909" w:type="dxa"/>
            <w:shd w:val="clear" w:color="auto" w:fill="auto"/>
            <w:vAlign w:val="center"/>
          </w:tcPr>
          <w:p w14:paraId="2F88B2BD" w14:textId="77777777" w:rsidR="00524A5D" w:rsidRPr="0044437C" w:rsidRDefault="00000000">
            <w:pPr>
              <w:pStyle w:val="TAC"/>
            </w:pPr>
            <w:r w:rsidRPr="0044437C">
              <w:t>±6.0</w:t>
            </w:r>
          </w:p>
        </w:tc>
        <w:tc>
          <w:tcPr>
            <w:tcW w:w="1549" w:type="dxa"/>
            <w:shd w:val="clear" w:color="auto" w:fill="auto"/>
            <w:vAlign w:val="center"/>
          </w:tcPr>
          <w:p w14:paraId="2A3DC2A5" w14:textId="77777777" w:rsidR="00524A5D" w:rsidRPr="0044437C" w:rsidRDefault="00000000">
            <w:pPr>
              <w:pStyle w:val="TAC"/>
            </w:pPr>
            <w:r w:rsidRPr="0044437C">
              <w:t>±4.0</w:t>
            </w:r>
          </w:p>
        </w:tc>
      </w:tr>
      <w:tr w:rsidR="00524A5D" w:rsidRPr="0044437C" w14:paraId="122A11D1" w14:textId="77777777">
        <w:trPr>
          <w:trHeight w:val="255"/>
          <w:jc w:val="center"/>
        </w:trPr>
        <w:tc>
          <w:tcPr>
            <w:tcW w:w="1600" w:type="dxa"/>
            <w:shd w:val="clear" w:color="auto" w:fill="auto"/>
            <w:vAlign w:val="center"/>
          </w:tcPr>
          <w:p w14:paraId="0A5ADA5A" w14:textId="77777777" w:rsidR="00524A5D" w:rsidRPr="0044437C" w:rsidRDefault="00000000">
            <w:pPr>
              <w:pStyle w:val="TAC"/>
            </w:pPr>
            <w:r w:rsidRPr="0044437C">
              <w:t xml:space="preserve">10 </w:t>
            </w:r>
            <w:r w:rsidRPr="0044437C">
              <w:rPr>
                <w:rFonts w:cs="Arial"/>
              </w:rPr>
              <w:t>≤</w:t>
            </w:r>
            <w:r w:rsidRPr="0044437C">
              <w:t xml:space="preserve"> ΔP &lt; 15</w:t>
            </w:r>
          </w:p>
        </w:tc>
        <w:tc>
          <w:tcPr>
            <w:tcW w:w="1813" w:type="dxa"/>
            <w:shd w:val="clear" w:color="auto" w:fill="auto"/>
            <w:vAlign w:val="center"/>
          </w:tcPr>
          <w:p w14:paraId="5A77665E" w14:textId="77777777" w:rsidR="00524A5D" w:rsidRPr="0044437C" w:rsidRDefault="00000000">
            <w:pPr>
              <w:pStyle w:val="TAC"/>
            </w:pPr>
            <w:r w:rsidRPr="0044437C">
              <w:t>±5.0</w:t>
            </w:r>
          </w:p>
        </w:tc>
        <w:tc>
          <w:tcPr>
            <w:tcW w:w="1909" w:type="dxa"/>
            <w:shd w:val="clear" w:color="auto" w:fill="auto"/>
            <w:vAlign w:val="center"/>
          </w:tcPr>
          <w:p w14:paraId="319EFC6A" w14:textId="77777777" w:rsidR="00524A5D" w:rsidRPr="0044437C" w:rsidRDefault="00000000">
            <w:pPr>
              <w:pStyle w:val="TAC"/>
            </w:pPr>
            <w:r w:rsidRPr="0044437C">
              <w:t>±8.0</w:t>
            </w:r>
          </w:p>
        </w:tc>
        <w:tc>
          <w:tcPr>
            <w:tcW w:w="1549" w:type="dxa"/>
            <w:shd w:val="clear" w:color="auto" w:fill="auto"/>
            <w:vAlign w:val="center"/>
          </w:tcPr>
          <w:p w14:paraId="3B46474C" w14:textId="77777777" w:rsidR="00524A5D" w:rsidRPr="0044437C" w:rsidRDefault="00000000">
            <w:pPr>
              <w:pStyle w:val="TAC"/>
            </w:pPr>
            <w:r w:rsidRPr="0044437C">
              <w:t>±5.0</w:t>
            </w:r>
          </w:p>
        </w:tc>
      </w:tr>
      <w:tr w:rsidR="00524A5D" w:rsidRPr="0044437C" w14:paraId="341FBAB5" w14:textId="77777777">
        <w:trPr>
          <w:trHeight w:val="255"/>
          <w:jc w:val="center"/>
        </w:trPr>
        <w:tc>
          <w:tcPr>
            <w:tcW w:w="1600" w:type="dxa"/>
            <w:shd w:val="clear" w:color="auto" w:fill="auto"/>
            <w:vAlign w:val="center"/>
          </w:tcPr>
          <w:p w14:paraId="72FA4548" w14:textId="77777777" w:rsidR="00524A5D" w:rsidRPr="0044437C" w:rsidRDefault="00000000">
            <w:pPr>
              <w:pStyle w:val="TAC"/>
            </w:pPr>
            <w:r w:rsidRPr="0044437C">
              <w:t xml:space="preserve">15 </w:t>
            </w:r>
            <w:r w:rsidRPr="0044437C">
              <w:rPr>
                <w:rFonts w:cs="Arial"/>
              </w:rPr>
              <w:t>≤</w:t>
            </w:r>
            <w:r w:rsidRPr="0044437C">
              <w:t xml:space="preserve"> ΔP</w:t>
            </w:r>
          </w:p>
        </w:tc>
        <w:tc>
          <w:tcPr>
            <w:tcW w:w="1813" w:type="dxa"/>
            <w:shd w:val="clear" w:color="auto" w:fill="auto"/>
            <w:vAlign w:val="center"/>
          </w:tcPr>
          <w:p w14:paraId="0640CA81" w14:textId="77777777" w:rsidR="00524A5D" w:rsidRPr="0044437C" w:rsidRDefault="00000000">
            <w:pPr>
              <w:pStyle w:val="TAC"/>
            </w:pPr>
            <w:r w:rsidRPr="0044437C">
              <w:t>±6.0</w:t>
            </w:r>
          </w:p>
        </w:tc>
        <w:tc>
          <w:tcPr>
            <w:tcW w:w="1909" w:type="dxa"/>
            <w:shd w:val="clear" w:color="auto" w:fill="auto"/>
            <w:vAlign w:val="center"/>
          </w:tcPr>
          <w:p w14:paraId="7EA56757" w14:textId="77777777" w:rsidR="00524A5D" w:rsidRPr="0044437C" w:rsidRDefault="00000000">
            <w:pPr>
              <w:pStyle w:val="TAC"/>
            </w:pPr>
            <w:r w:rsidRPr="0044437C">
              <w:t>±9.0</w:t>
            </w:r>
          </w:p>
        </w:tc>
        <w:tc>
          <w:tcPr>
            <w:tcW w:w="1549" w:type="dxa"/>
            <w:shd w:val="clear" w:color="auto" w:fill="auto"/>
            <w:vAlign w:val="center"/>
          </w:tcPr>
          <w:p w14:paraId="2A7A6274" w14:textId="77777777" w:rsidR="00524A5D" w:rsidRPr="0044437C" w:rsidRDefault="00000000">
            <w:pPr>
              <w:pStyle w:val="TAC"/>
            </w:pPr>
            <w:r w:rsidRPr="0044437C">
              <w:t>±6.0</w:t>
            </w:r>
          </w:p>
        </w:tc>
      </w:tr>
      <w:tr w:rsidR="00524A5D" w:rsidRPr="0044437C" w14:paraId="04F44DC0" w14:textId="77777777">
        <w:trPr>
          <w:trHeight w:val="255"/>
          <w:jc w:val="center"/>
        </w:trPr>
        <w:tc>
          <w:tcPr>
            <w:tcW w:w="6871" w:type="dxa"/>
            <w:gridSpan w:val="4"/>
            <w:shd w:val="clear" w:color="auto" w:fill="auto"/>
            <w:vAlign w:val="center"/>
          </w:tcPr>
          <w:p w14:paraId="404A7EEE" w14:textId="77777777" w:rsidR="00524A5D" w:rsidRPr="0044437C" w:rsidRDefault="00000000">
            <w:pPr>
              <w:pStyle w:val="TAN"/>
              <w:rPr>
                <w:rFonts w:eastAsiaTheme="minorEastAsia"/>
              </w:rPr>
            </w:pPr>
            <w:r w:rsidRPr="0044437C">
              <w:t>Note 1:</w:t>
            </w:r>
            <w:r w:rsidRPr="0044437C">
              <w:tab/>
              <w:t>For extreme conditions an additional ± 2.0 dB relaxation is allowed</w:t>
            </w:r>
          </w:p>
        </w:tc>
      </w:tr>
    </w:tbl>
    <w:p w14:paraId="2B5777B2" w14:textId="77777777" w:rsidR="00524A5D" w:rsidRPr="0044437C" w:rsidRDefault="00524A5D"/>
    <w:p w14:paraId="5597C34D" w14:textId="77777777" w:rsidR="00524A5D" w:rsidRPr="0044437C" w:rsidRDefault="00000000">
      <w:r w:rsidRPr="0044437C">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sidRPr="0044437C">
        <w:rPr>
          <w:rFonts w:eastAsia="PMingLiU"/>
          <w:lang w:eastAsia="zh-TW"/>
        </w:rPr>
        <w:t>A</w:t>
      </w:r>
      <w:r w:rsidRPr="0044437C">
        <w:t>.4.2.3-1.</w:t>
      </w:r>
    </w:p>
    <w:p w14:paraId="3A2C406F" w14:textId="77777777" w:rsidR="00524A5D" w:rsidRPr="0044437C" w:rsidRDefault="00000000">
      <w:pPr>
        <w:rPr>
          <w:lang w:eastAsia="ja-JP"/>
        </w:rPr>
      </w:pPr>
      <w:r w:rsidRPr="0044437C">
        <w:t>The normative reference for this requirement is TS 36.102 [11] clause 6.3A.4.</w:t>
      </w:r>
    </w:p>
    <w:p w14:paraId="4EB0A589" w14:textId="77777777" w:rsidR="00524A5D" w:rsidRPr="0044437C" w:rsidRDefault="00000000">
      <w:pPr>
        <w:pStyle w:val="H6"/>
      </w:pPr>
      <w:bookmarkStart w:id="702" w:name="MCCQCTEMPBM_00000134"/>
      <w:r w:rsidRPr="0044437C">
        <w:t>6.3A.4.2.4</w:t>
      </w:r>
      <w:r w:rsidRPr="0044437C">
        <w:tab/>
        <w:t>Test description</w:t>
      </w:r>
    </w:p>
    <w:bookmarkEnd w:id="702"/>
    <w:p w14:paraId="69CB4FFC" w14:textId="77777777" w:rsidR="00524A5D" w:rsidRPr="0044437C" w:rsidRDefault="00000000">
      <w:pPr>
        <w:pStyle w:val="H6"/>
      </w:pPr>
      <w:r w:rsidRPr="0044437C">
        <w:t>6.3A.4.2.4.1</w:t>
      </w:r>
      <w:r w:rsidRPr="0044437C">
        <w:tab/>
        <w:t>Initial conditions</w:t>
      </w:r>
    </w:p>
    <w:p w14:paraId="37C860DF"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D391B30" w14:textId="77777777" w:rsidR="00524A5D" w:rsidRPr="0044437C" w:rsidRDefault="00000000">
      <w:pPr>
        <w:rPr>
          <w:rFonts w:eastAsia="MS Mincho"/>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32D4C18D" w14:textId="77777777" w:rsidR="00524A5D" w:rsidRPr="0044437C" w:rsidRDefault="00000000">
      <w:pPr>
        <w:pStyle w:val="TH"/>
      </w:pPr>
      <w:r w:rsidRPr="0044437C">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Pr="0044437C" w:rsidRDefault="00000000">
            <w:pPr>
              <w:pStyle w:val="TAH"/>
            </w:pPr>
            <w:bookmarkStart w:id="703" w:name="MCCQCTEMPBM_00000480"/>
            <w:r w:rsidRPr="0044437C">
              <w:t>Initial Conditions</w:t>
            </w:r>
          </w:p>
        </w:tc>
      </w:tr>
      <w:tr w:rsidR="00524A5D" w:rsidRPr="0044437C"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Pr="0044437C" w:rsidRDefault="00000000">
            <w:pPr>
              <w:pStyle w:val="TAL"/>
            </w:pPr>
            <w:r w:rsidRPr="0044437C">
              <w:t>Test Environment as specified in</w:t>
            </w:r>
          </w:p>
          <w:p w14:paraId="4CF7740B" w14:textId="77777777" w:rsidR="00524A5D" w:rsidRPr="0044437C" w:rsidRDefault="00000000">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Pr="0044437C" w:rsidRDefault="00000000">
            <w:pPr>
              <w:pStyle w:val="TAL"/>
              <w:rPr>
                <w:bCs/>
              </w:rPr>
            </w:pPr>
            <w:r w:rsidRPr="0044437C">
              <w:rPr>
                <w:bCs/>
              </w:rPr>
              <w:t>Normal, TL/VL, TL/VH, TH/VL, TH/VH</w:t>
            </w:r>
          </w:p>
        </w:tc>
      </w:tr>
      <w:tr w:rsidR="00524A5D" w:rsidRPr="0044437C"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Pr="0044437C" w:rsidRDefault="00000000">
            <w:pPr>
              <w:pStyle w:val="TAL"/>
            </w:pPr>
            <w:r w:rsidRPr="0044437C">
              <w:rPr>
                <w:bCs/>
              </w:rPr>
              <w:t>Test Frequencies as specified in</w:t>
            </w:r>
          </w:p>
          <w:p w14:paraId="1F446889"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Pr="0044437C" w:rsidRDefault="00000000">
            <w:pPr>
              <w:pStyle w:val="TAL"/>
              <w:rPr>
                <w:bCs/>
              </w:rPr>
            </w:pPr>
            <w:r w:rsidRPr="0044437C">
              <w:rPr>
                <w:bCs/>
              </w:rPr>
              <w:t>Low range</w:t>
            </w:r>
          </w:p>
        </w:tc>
      </w:tr>
      <w:tr w:rsidR="00524A5D" w:rsidRPr="0044437C"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Pr="0044437C" w:rsidRDefault="00000000">
            <w:pPr>
              <w:pStyle w:val="TAL"/>
            </w:pPr>
            <w:r w:rsidRPr="0044437C">
              <w:rPr>
                <w:bCs/>
              </w:rPr>
              <w:t>Test Channel Bandwidths</w:t>
            </w:r>
            <w:r w:rsidRPr="0044437C">
              <w:t xml:space="preserve"> </w:t>
            </w:r>
            <w:r w:rsidRPr="0044437C">
              <w:rPr>
                <w:bCs/>
              </w:rPr>
              <w:t>as specified in</w:t>
            </w:r>
          </w:p>
          <w:p w14:paraId="0226C167"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Pr="0044437C" w:rsidRDefault="00000000">
            <w:pPr>
              <w:pStyle w:val="TAL"/>
              <w:rPr>
                <w:rFonts w:eastAsia="PMingLiU"/>
                <w:bCs/>
                <w:lang w:eastAsia="zh-TW"/>
              </w:rPr>
            </w:pPr>
            <w:r w:rsidRPr="0044437C">
              <w:rPr>
                <w:rFonts w:eastAsia="PMingLiU"/>
                <w:bCs/>
                <w:lang w:eastAsia="zh-TW"/>
              </w:rPr>
              <w:t>1.4MHz</w:t>
            </w:r>
          </w:p>
        </w:tc>
      </w:tr>
      <w:tr w:rsidR="00524A5D" w:rsidRPr="0044437C"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Pr="0044437C" w:rsidRDefault="00000000">
            <w:pPr>
              <w:pStyle w:val="TAH"/>
            </w:pPr>
            <w:r w:rsidRPr="0044437C">
              <w:t>Test Parameters for Channel Bandwidths and Narrowband positions</w:t>
            </w:r>
          </w:p>
        </w:tc>
      </w:tr>
      <w:tr w:rsidR="00524A5D" w:rsidRPr="0044437C"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Pr="0044437C" w:rsidRDefault="00000000">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Pr="0044437C" w:rsidRDefault="00000000">
            <w:pPr>
              <w:pStyle w:val="TAH"/>
            </w:pPr>
            <w:r w:rsidRPr="0044437C">
              <w:t>Uplink Configuration</w:t>
            </w:r>
          </w:p>
        </w:tc>
      </w:tr>
      <w:tr w:rsidR="00524A5D" w:rsidRPr="0044437C"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Pr="0044437C" w:rsidRDefault="00000000">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Pr="0044437C" w:rsidRDefault="00000000">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Pr="0044437C" w:rsidRDefault="00000000">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Pr="0044437C" w:rsidRDefault="00000000">
            <w:pPr>
              <w:pStyle w:val="TAC"/>
            </w:pPr>
            <w:r w:rsidRPr="0044437C">
              <w:t>RB allocation</w:t>
            </w:r>
          </w:p>
        </w:tc>
      </w:tr>
      <w:tr w:rsidR="00524A5D" w:rsidRPr="0044437C"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Pr="0044437C" w:rsidRDefault="00000000">
            <w:pPr>
              <w:pStyle w:val="TAC"/>
            </w:pPr>
            <w:r w:rsidRPr="0044437C">
              <w:t>FDD and HD-FDD</w:t>
            </w:r>
          </w:p>
        </w:tc>
      </w:tr>
      <w:tr w:rsidR="00524A5D" w:rsidRPr="0044437C"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Pr="0044437C" w:rsidRDefault="00000000">
            <w:pPr>
              <w:pStyle w:val="TAC"/>
            </w:pPr>
            <w:r w:rsidRPr="0044437C">
              <w:t>1.4MHz</w:t>
            </w:r>
          </w:p>
        </w:tc>
        <w:tc>
          <w:tcPr>
            <w:tcW w:w="2931" w:type="dxa"/>
            <w:gridSpan w:val="2"/>
            <w:vMerge/>
            <w:tcBorders>
              <w:left w:val="single" w:sz="4" w:space="0" w:color="auto"/>
              <w:right w:val="single" w:sz="4" w:space="0" w:color="auto"/>
            </w:tcBorders>
            <w:vAlign w:val="center"/>
          </w:tcPr>
          <w:p w14:paraId="0C9BACB9"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Pr="0044437C" w:rsidRDefault="00000000">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Pr="0044437C" w:rsidRDefault="00000000">
            <w:pPr>
              <w:pStyle w:val="TAC"/>
            </w:pPr>
            <w:r w:rsidRPr="0044437C">
              <w:t>See table 6.3</w:t>
            </w:r>
            <w:r w:rsidRPr="0044437C">
              <w:rPr>
                <w:rFonts w:eastAsia="PMingLiU"/>
                <w:lang w:eastAsia="zh-TW"/>
              </w:rPr>
              <w:t>A</w:t>
            </w:r>
            <w:r w:rsidRPr="0044437C">
              <w:t>.4.2.5-1</w:t>
            </w:r>
          </w:p>
          <w:p w14:paraId="70081E95" w14:textId="77777777" w:rsidR="00524A5D" w:rsidRPr="0044437C" w:rsidRDefault="00000000">
            <w:pPr>
              <w:pStyle w:val="TAC"/>
            </w:pPr>
            <w:r w:rsidRPr="0044437C">
              <w:t>6.3</w:t>
            </w:r>
            <w:r w:rsidRPr="0044437C">
              <w:rPr>
                <w:rFonts w:eastAsia="PMingLiU"/>
                <w:lang w:eastAsia="zh-TW"/>
              </w:rPr>
              <w:t>A</w:t>
            </w:r>
            <w:r w:rsidRPr="0044437C">
              <w:t>.4.2.5-2</w:t>
            </w:r>
          </w:p>
          <w:p w14:paraId="028A2BA6" w14:textId="77777777" w:rsidR="00524A5D" w:rsidRPr="0044437C" w:rsidRDefault="00000000">
            <w:pPr>
              <w:pStyle w:val="TAC"/>
            </w:pPr>
            <w:r w:rsidRPr="0044437C">
              <w:t>6.3</w:t>
            </w:r>
            <w:r w:rsidRPr="0044437C">
              <w:rPr>
                <w:rFonts w:eastAsia="PMingLiU"/>
                <w:lang w:eastAsia="zh-TW"/>
              </w:rPr>
              <w:t>A</w:t>
            </w:r>
            <w:r w:rsidRPr="0044437C">
              <w:t>.4.2.5-3</w:t>
            </w:r>
          </w:p>
        </w:tc>
      </w:tr>
      <w:tr w:rsidR="00524A5D" w:rsidRPr="0044437C"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Pr="0044437C" w:rsidRDefault="00000000">
            <w:pPr>
              <w:pStyle w:val="TAC"/>
              <w:jc w:val="left"/>
            </w:pPr>
            <w:r w:rsidRPr="0044437C">
              <w:t>Note 1:</w:t>
            </w:r>
            <w:r w:rsidRPr="0044437C">
              <w:tab/>
              <w:t>The RBstart of partial RB allocation shall be RB#0.</w:t>
            </w:r>
          </w:p>
        </w:tc>
      </w:tr>
      <w:bookmarkEnd w:id="703"/>
    </w:tbl>
    <w:p w14:paraId="315FA94C" w14:textId="77777777" w:rsidR="00524A5D" w:rsidRPr="0044437C" w:rsidRDefault="00524A5D">
      <w:pPr>
        <w:rPr>
          <w:rFonts w:eastAsia="MS Mincho"/>
          <w:lang w:eastAsia="ja-JP"/>
        </w:rPr>
      </w:pPr>
    </w:p>
    <w:p w14:paraId="3DEE8A8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345F0B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D300D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7714F2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6.3A.4.2.4.1-1.</w:t>
      </w:r>
    </w:p>
    <w:p w14:paraId="40F6EBE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5.</w:t>
      </w:r>
      <w:r w:rsidRPr="0044437C">
        <w:rPr>
          <w:lang w:eastAsia="en-GB"/>
        </w:rPr>
        <w:tab/>
        <w:t>Propagation conditions are set according to Annex B.0.</w:t>
      </w:r>
    </w:p>
    <w:p w14:paraId="5BC3E6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572E0A4"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2320B19F"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384AE3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 2 AA. Message contents are defined in clause 6.3A.4.2.4.3. </w:t>
      </w:r>
    </w:p>
    <w:p w14:paraId="2C075F73" w14:textId="77777777" w:rsidR="00524A5D" w:rsidRPr="0044437C" w:rsidRDefault="00000000">
      <w:pPr>
        <w:pStyle w:val="H6"/>
      </w:pPr>
      <w:r w:rsidRPr="0044437C">
        <w:t>6.3A.4.2.4.2</w:t>
      </w:r>
      <w:r w:rsidRPr="0044437C">
        <w:tab/>
        <w:t>Test procedure</w:t>
      </w:r>
    </w:p>
    <w:p w14:paraId="31E59B77" w14:textId="77777777" w:rsidR="00524A5D" w:rsidRPr="0044437C" w:rsidRDefault="00000000">
      <w:pPr>
        <w:rPr>
          <w:rFonts w:eastAsia="PMingLiU"/>
          <w:lang w:eastAsia="zh-TW"/>
        </w:rPr>
      </w:pPr>
      <w:r w:rsidRPr="0044437C">
        <w:t>The procedure is separated in various subtests to verify different aspects of relative power control. The power patterns of the subtests are described in figure 6.3</w:t>
      </w:r>
      <w:r w:rsidRPr="0044437C">
        <w:rPr>
          <w:rFonts w:eastAsia="PMingLiU"/>
          <w:lang w:eastAsia="zh-TW"/>
        </w:rPr>
        <w:t>A</w:t>
      </w:r>
      <w:r w:rsidRPr="0044437C">
        <w:t>.4.2.4.2-1.</w:t>
      </w:r>
    </w:p>
    <w:p w14:paraId="5089F228" w14:textId="77777777" w:rsidR="00524A5D" w:rsidRPr="0044437C" w:rsidRDefault="00000000">
      <w:pPr>
        <w:pStyle w:val="TH"/>
      </w:pPr>
      <w:r w:rsidRPr="0044437C">
        <w:rPr>
          <w:snapToGrid w:val="0"/>
        </w:rPr>
        <w:object w:dxaOrig="9480" w:dyaOrig="8868" w14:anchorId="0D6B5EB3">
          <v:shape id="_x0000_i1027" type="#_x0000_t75" style="width:473.9pt;height:443.85pt" o:ole="">
            <v:imagedata r:id="rId17" o:title=""/>
          </v:shape>
          <o:OLEObject Type="Embed" ProgID="Word.Picture.8" ShapeID="_x0000_i1027" DrawAspect="Content" ObjectID="_1813331020" r:id="rId18"/>
        </w:object>
      </w:r>
    </w:p>
    <w:p w14:paraId="571BBEC6" w14:textId="77777777" w:rsidR="00524A5D" w:rsidRPr="0044437C" w:rsidRDefault="00000000">
      <w:pPr>
        <w:pStyle w:val="TF"/>
      </w:pPr>
      <w:r w:rsidRPr="0044437C">
        <w:t>Figure 6.3</w:t>
      </w:r>
      <w:r w:rsidRPr="0044437C">
        <w:rPr>
          <w:rFonts w:eastAsia="PMingLiU"/>
          <w:lang w:eastAsia="zh-TW"/>
        </w:rPr>
        <w:t>A</w:t>
      </w:r>
      <w:r w:rsidRPr="0044437C">
        <w:t>.4.2.4.2-1: FDD ramping up test power patterns</w:t>
      </w:r>
    </w:p>
    <w:p w14:paraId="5E728E64" w14:textId="77777777" w:rsidR="00524A5D" w:rsidRPr="0044437C" w:rsidRDefault="00000000">
      <w:pPr>
        <w:pStyle w:val="TH"/>
      </w:pPr>
      <w:r w:rsidRPr="0044437C">
        <w:rPr>
          <w:snapToGrid w:val="0"/>
        </w:rPr>
        <w:object w:dxaOrig="9624" w:dyaOrig="9192" w14:anchorId="6B1CA1DC">
          <v:shape id="_x0000_i1028" type="#_x0000_t75" style="width:480.3pt;height:462.1pt" o:ole="">
            <v:imagedata r:id="rId19" o:title=""/>
          </v:shape>
          <o:OLEObject Type="Embed" ProgID="Word.Picture.8" ShapeID="_x0000_i1028" DrawAspect="Content" ObjectID="_1813331021" r:id="rId20"/>
        </w:object>
      </w:r>
    </w:p>
    <w:p w14:paraId="6BCD71B6" w14:textId="77777777" w:rsidR="00524A5D" w:rsidRPr="0044437C" w:rsidRDefault="00000000">
      <w:pPr>
        <w:pStyle w:val="TF"/>
      </w:pPr>
      <w:r w:rsidRPr="0044437C">
        <w:t>Figure 6.3</w:t>
      </w:r>
      <w:r w:rsidRPr="0044437C">
        <w:rPr>
          <w:rFonts w:eastAsia="PMingLiU"/>
          <w:lang w:eastAsia="zh-TW"/>
        </w:rPr>
        <w:t>A</w:t>
      </w:r>
      <w:r w:rsidRPr="0044437C">
        <w:t>.4.2.4.2-2: FDD ramping down test power patterns</w:t>
      </w:r>
    </w:p>
    <w:bookmarkStart w:id="704" w:name="_MON_1543744446"/>
    <w:bookmarkEnd w:id="704"/>
    <w:p w14:paraId="439035B9" w14:textId="77777777" w:rsidR="00524A5D" w:rsidRPr="0044437C" w:rsidRDefault="00000000">
      <w:pPr>
        <w:pStyle w:val="TH"/>
      </w:pPr>
      <w:r w:rsidRPr="0044437C">
        <w:rPr>
          <w:snapToGrid w:val="0"/>
        </w:rPr>
        <w:object w:dxaOrig="9480" w:dyaOrig="8868" w14:anchorId="447A74E6">
          <v:shape id="_x0000_i1029" type="#_x0000_t75" style="width:473.9pt;height:443.85pt" o:ole="">
            <v:imagedata r:id="rId21" o:title=""/>
          </v:shape>
          <o:OLEObject Type="Embed" ProgID="Word.Picture.8" ShapeID="_x0000_i1029" DrawAspect="Content" ObjectID="_1813331022" r:id="rId22"/>
        </w:object>
      </w:r>
    </w:p>
    <w:p w14:paraId="0E69D58C" w14:textId="77777777" w:rsidR="00524A5D" w:rsidRPr="0044437C" w:rsidRDefault="00000000">
      <w:pPr>
        <w:pStyle w:val="TF"/>
      </w:pPr>
      <w:r w:rsidRPr="0044437C">
        <w:t>Figure 6.3</w:t>
      </w:r>
      <w:r w:rsidRPr="0044437C">
        <w:rPr>
          <w:rFonts w:eastAsia="PMingLiU"/>
          <w:lang w:eastAsia="zh-TW"/>
        </w:rPr>
        <w:t>A</w:t>
      </w:r>
      <w:r w:rsidRPr="0044437C">
        <w:t>.4.2.4.2-3: HD-FDD ramping up test power patterns</w:t>
      </w:r>
    </w:p>
    <w:bookmarkStart w:id="705" w:name="_MON_1543749848"/>
    <w:bookmarkEnd w:id="705"/>
    <w:p w14:paraId="0D321F73" w14:textId="77777777" w:rsidR="00524A5D" w:rsidRPr="0044437C" w:rsidRDefault="00000000">
      <w:pPr>
        <w:pStyle w:val="TH"/>
      </w:pPr>
      <w:r w:rsidRPr="0044437C">
        <w:rPr>
          <w:snapToGrid w:val="0"/>
        </w:rPr>
        <w:object w:dxaOrig="9480" w:dyaOrig="8868" w14:anchorId="28E37EB0">
          <v:shape id="_x0000_i1030" type="#_x0000_t75" style="width:473.9pt;height:443.85pt" o:ole="">
            <v:imagedata r:id="rId23" o:title=""/>
          </v:shape>
          <o:OLEObject Type="Embed" ProgID="Word.Picture.8" ShapeID="_x0000_i1030" DrawAspect="Content" ObjectID="_1813331023" r:id="rId24"/>
        </w:object>
      </w:r>
    </w:p>
    <w:p w14:paraId="56ED2C1C" w14:textId="77777777" w:rsidR="00524A5D" w:rsidRPr="0044437C" w:rsidRDefault="00000000">
      <w:pPr>
        <w:pStyle w:val="TF"/>
      </w:pPr>
      <w:r w:rsidRPr="0044437C">
        <w:t>Figure 6.3</w:t>
      </w:r>
      <w:r w:rsidRPr="0044437C">
        <w:rPr>
          <w:rFonts w:eastAsia="PMingLiU"/>
          <w:lang w:eastAsia="zh-TW"/>
        </w:rPr>
        <w:t>A</w:t>
      </w:r>
      <w:r w:rsidRPr="0044437C">
        <w:t>.4.2.4.2-4: HD-FDD ramping down test power patterns</w:t>
      </w:r>
    </w:p>
    <w:p w14:paraId="63C203E3" w14:textId="77777777" w:rsidR="00524A5D" w:rsidRPr="0044437C" w:rsidRDefault="00000000">
      <w:pPr>
        <w:pStyle w:val="TH"/>
      </w:pPr>
      <w:r w:rsidRPr="0044437C">
        <w:lastRenderedPageBreak/>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Pr="0044437C" w:rsidRDefault="00000000">
      <w:pPr>
        <w:pStyle w:val="TF"/>
      </w:pPr>
      <w:r w:rsidRPr="0044437C">
        <w:t>Figure 6.3</w:t>
      </w:r>
      <w:r w:rsidRPr="0044437C">
        <w:rPr>
          <w:rFonts w:eastAsia="PMingLiU"/>
          <w:lang w:eastAsia="zh-TW"/>
        </w:rPr>
        <w:t>A</w:t>
      </w:r>
      <w:r w:rsidRPr="0044437C">
        <w:t>.4.2.4.2-5: Alternating Test Power patterns</w:t>
      </w:r>
    </w:p>
    <w:p w14:paraId="41334E3E" w14:textId="77777777" w:rsidR="00524A5D" w:rsidRPr="0044437C" w:rsidRDefault="00000000">
      <w:pPr>
        <w:pStyle w:val="B1"/>
        <w:ind w:left="0" w:firstLine="0"/>
        <w:rPr>
          <w:rFonts w:eastAsia="PMingLiU"/>
          <w:lang w:eastAsia="zh-TW"/>
        </w:rPr>
      </w:pPr>
      <w:r w:rsidRPr="0044437C">
        <w:t>1.</w:t>
      </w:r>
      <w:r w:rsidRPr="0044437C">
        <w:tab/>
        <w:t>Sub test: ramping up pattern</w:t>
      </w:r>
    </w:p>
    <w:p w14:paraId="684D80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Pr="0044437C" w:rsidRDefault="00000000">
      <w:pPr>
        <w:pStyle w:val="B1"/>
        <w:ind w:left="0" w:firstLine="0"/>
      </w:pPr>
      <w:r w:rsidRPr="0044437C">
        <w:t>2.</w:t>
      </w:r>
      <w:r w:rsidRPr="0044437C">
        <w:tab/>
        <w:t>Sub test: ramping down pattern</w:t>
      </w:r>
    </w:p>
    <w:p w14:paraId="4E11DE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2.4</w:t>
      </w:r>
      <w:r w:rsidRPr="0044437C">
        <w:rPr>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Pr="0044437C" w:rsidRDefault="00000000">
      <w:pPr>
        <w:pStyle w:val="B1"/>
        <w:ind w:left="0" w:firstLine="0"/>
      </w:pPr>
      <w:r w:rsidRPr="0044437C">
        <w:t>3.</w:t>
      </w:r>
      <w:r w:rsidRPr="0044437C">
        <w:tab/>
        <w:t>Sub test: alternating pattern</w:t>
      </w:r>
    </w:p>
    <w:p w14:paraId="2FCB622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Pr="0044437C" w:rsidRDefault="00000000">
      <w:pPr>
        <w:pStyle w:val="H6"/>
      </w:pPr>
      <w:r w:rsidRPr="0044437C">
        <w:t>6.3A.4.2.4.3</w:t>
      </w:r>
      <w:r w:rsidRPr="0044437C">
        <w:tab/>
        <w:t>Message contents</w:t>
      </w:r>
    </w:p>
    <w:p w14:paraId="45663B1F" w14:textId="77777777" w:rsidR="00524A5D" w:rsidRPr="0044437C" w:rsidRDefault="00000000">
      <w:pPr>
        <w:rPr>
          <w:lang w:eastAsia="ja-JP"/>
        </w:rPr>
      </w:pPr>
      <w:r w:rsidRPr="0044437C">
        <w:t>Message contents are according to TS 36.508 [12] subclause 4.6</w:t>
      </w:r>
      <w:r w:rsidRPr="0044437C">
        <w:rPr>
          <w:lang w:eastAsia="ja-JP"/>
        </w:rPr>
        <w:t>.</w:t>
      </w:r>
    </w:p>
    <w:p w14:paraId="7DF6EB66" w14:textId="77777777" w:rsidR="00524A5D" w:rsidRPr="0044437C" w:rsidRDefault="00000000">
      <w:pPr>
        <w:pStyle w:val="H6"/>
      </w:pPr>
      <w:bookmarkStart w:id="706" w:name="MCCQCTEMPBM_00000135"/>
      <w:r w:rsidRPr="0044437C">
        <w:t>6.3A.4.2.5</w:t>
      </w:r>
      <w:r w:rsidRPr="0044437C">
        <w:tab/>
        <w:t>Test requirement</w:t>
      </w:r>
    </w:p>
    <w:bookmarkEnd w:id="706"/>
    <w:p w14:paraId="04B1B1C7" w14:textId="77777777" w:rsidR="00524A5D" w:rsidRPr="0044437C" w:rsidRDefault="00000000">
      <w:r w:rsidRPr="0044437C">
        <w:t>Each UE power step measured in the test procedure 6.3</w:t>
      </w:r>
      <w:r w:rsidRPr="0044437C">
        <w:rPr>
          <w:rFonts w:eastAsia="PMingLiU"/>
          <w:lang w:eastAsia="zh-TW"/>
        </w:rPr>
        <w:t>A</w:t>
      </w:r>
      <w:r w:rsidRPr="0044437C">
        <w:t>.4.2.4.2 should satisfy the test requirements specified in Table 6.3</w:t>
      </w:r>
      <w:r w:rsidRPr="0044437C">
        <w:rPr>
          <w:rFonts w:eastAsia="PMingLiU"/>
          <w:lang w:eastAsia="zh-TW"/>
        </w:rPr>
        <w:t>A</w:t>
      </w:r>
      <w:r w:rsidRPr="0044437C">
        <w:t>.4.2.5-1, thru 6.3</w:t>
      </w:r>
      <w:r w:rsidRPr="0044437C">
        <w:rPr>
          <w:rFonts w:eastAsia="PMingLiU"/>
          <w:lang w:eastAsia="zh-TW"/>
        </w:rPr>
        <w:t>A</w:t>
      </w:r>
      <w:r w:rsidRPr="0044437C">
        <w:t>.4.2.5-3 for normal conditions; for extreme conditions an additional ± 2.0 dB relaxation is allowed.</w:t>
      </w:r>
    </w:p>
    <w:p w14:paraId="2FFDCD60" w14:textId="77777777" w:rsidR="00524A5D" w:rsidRPr="0044437C" w:rsidRDefault="00000000">
      <w:r w:rsidRPr="0044437C">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Pr="0044437C" w:rsidRDefault="00000000">
      <w:pPr>
        <w:pStyle w:val="TH"/>
      </w:pPr>
      <w:r w:rsidRPr="0044437C">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rsidRPr="0044437C"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Pr="0044437C" w:rsidRDefault="00000000">
            <w:pPr>
              <w:pStyle w:val="TAH"/>
            </w:pPr>
            <w:r w:rsidRPr="0044437C">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Pr="0044437C" w:rsidRDefault="00000000">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Pr="0044437C" w:rsidRDefault="00000000">
            <w:pPr>
              <w:pStyle w:val="TAH"/>
            </w:pPr>
            <w:r w:rsidRPr="0044437C">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5FA25C" w14:textId="77777777" w:rsidR="00524A5D" w:rsidRPr="0044437C" w:rsidRDefault="00000000">
            <w:pPr>
              <w:pStyle w:val="TAH"/>
            </w:pPr>
            <w:r w:rsidRPr="0044437C">
              <w:t>Power step size range (Up)</w:t>
            </w:r>
          </w:p>
        </w:tc>
        <w:tc>
          <w:tcPr>
            <w:tcW w:w="2156" w:type="dxa"/>
            <w:tcBorders>
              <w:top w:val="single" w:sz="4" w:space="0" w:color="auto"/>
              <w:left w:val="nil"/>
              <w:bottom w:val="nil"/>
              <w:right w:val="single" w:sz="4" w:space="0" w:color="auto"/>
            </w:tcBorders>
            <w:shd w:val="clear" w:color="auto" w:fill="auto"/>
            <w:vAlign w:val="center"/>
          </w:tcPr>
          <w:p w14:paraId="70E4A01A" w14:textId="77777777" w:rsidR="00524A5D" w:rsidRPr="0044437C" w:rsidRDefault="00000000">
            <w:pPr>
              <w:pStyle w:val="TAH"/>
            </w:pPr>
            <w:r w:rsidRPr="0044437C">
              <w:t>PUSCH</w:t>
            </w:r>
          </w:p>
        </w:tc>
      </w:tr>
      <w:tr w:rsidR="00524A5D" w:rsidRPr="0044437C"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Pr="0044437C" w:rsidRDefault="00000000">
            <w:pPr>
              <w:pStyle w:val="TAH"/>
            </w:pPr>
            <w:r w:rsidRPr="0044437C">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70D72D9" w14:textId="77777777" w:rsidR="00524A5D" w:rsidRPr="0044437C" w:rsidRDefault="00000000">
            <w:pPr>
              <w:pStyle w:val="TAH"/>
            </w:pPr>
            <w:r w:rsidRPr="0044437C">
              <w:t>ΔP [dB]</w:t>
            </w:r>
          </w:p>
        </w:tc>
        <w:tc>
          <w:tcPr>
            <w:tcW w:w="2156" w:type="dxa"/>
            <w:tcBorders>
              <w:top w:val="nil"/>
              <w:left w:val="nil"/>
              <w:bottom w:val="single" w:sz="4" w:space="0" w:color="auto"/>
              <w:right w:val="single" w:sz="4" w:space="0" w:color="auto"/>
            </w:tcBorders>
            <w:shd w:val="clear" w:color="auto" w:fill="auto"/>
            <w:vAlign w:val="center"/>
          </w:tcPr>
          <w:p w14:paraId="09FBE6F2" w14:textId="77777777" w:rsidR="00524A5D" w:rsidRPr="0044437C" w:rsidRDefault="00000000">
            <w:pPr>
              <w:pStyle w:val="TAH"/>
            </w:pPr>
            <w:r w:rsidRPr="0044437C">
              <w:t>[dB]</w:t>
            </w:r>
          </w:p>
        </w:tc>
      </w:tr>
      <w:tr w:rsidR="00524A5D" w:rsidRPr="0044437C"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Pr="0044437C" w:rsidRDefault="00000000">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Pr="0044437C" w:rsidRDefault="00000000">
            <w:pPr>
              <w:pStyle w:val="TAL"/>
            </w:pPr>
            <w:r w:rsidRPr="0044437C">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Pr="0044437C" w:rsidRDefault="00000000">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Pr="0044437C" w:rsidRDefault="00000000">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6909F71" w14:textId="77777777" w:rsidR="00524A5D" w:rsidRPr="0044437C" w:rsidRDefault="00000000">
            <w:pPr>
              <w:pStyle w:val="TAC"/>
            </w:pPr>
            <w:r w:rsidRPr="0044437C">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5419C73" w14:textId="77777777" w:rsidR="00524A5D" w:rsidRPr="0044437C" w:rsidRDefault="00000000">
            <w:pPr>
              <w:pStyle w:val="TAC"/>
            </w:pPr>
            <w:r w:rsidRPr="0044437C">
              <w:rPr>
                <w:rFonts w:cs="Arial"/>
              </w:rPr>
              <w:t>1 ± (1.7</w:t>
            </w:r>
            <w:r w:rsidRPr="0044437C">
              <w:t>)</w:t>
            </w:r>
          </w:p>
        </w:tc>
      </w:tr>
      <w:tr w:rsidR="00524A5D" w:rsidRPr="0044437C"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Pr="0044437C" w:rsidRDefault="00000000">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Pr="0044437C" w:rsidRDefault="00000000">
            <w:pPr>
              <w:pStyle w:val="TAL"/>
            </w:pPr>
            <w:r w:rsidRPr="0044437C">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Pr="0044437C" w:rsidRDefault="00000000">
            <w:pPr>
              <w:pStyle w:val="TAC"/>
            </w:pPr>
            <w:r w:rsidRPr="0044437C">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40D3A6"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5045694" w14:textId="77777777" w:rsidR="00524A5D" w:rsidRPr="0044437C" w:rsidRDefault="00000000">
            <w:pPr>
              <w:pStyle w:val="TAC"/>
              <w:rPr>
                <w:rFonts w:eastAsiaTheme="minorEastAsia"/>
              </w:rPr>
            </w:pPr>
            <w:r w:rsidRPr="0044437C">
              <w:t>8.78 ± (4.7) Note 2</w:t>
            </w:r>
          </w:p>
        </w:tc>
      </w:tr>
      <w:tr w:rsidR="00524A5D" w:rsidRPr="0044437C"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Pr="0044437C" w:rsidRDefault="00000000">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Pr="0044437C" w:rsidRDefault="00000000">
            <w:pPr>
              <w:pStyle w:val="TAL"/>
            </w:pPr>
            <w:r w:rsidRPr="0044437C">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Pr="0044437C" w:rsidRDefault="00000000">
            <w:pPr>
              <w:pStyle w:val="TAC"/>
            </w:pPr>
            <w:r w:rsidRPr="0044437C">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06ABB83" w14:textId="77777777" w:rsidR="00524A5D" w:rsidRPr="0044437C" w:rsidRDefault="00000000">
            <w:pPr>
              <w:pStyle w:val="TAC"/>
            </w:pPr>
            <w:r w:rsidRPr="0044437C">
              <w:t>ΔP &lt; 2</w:t>
            </w:r>
          </w:p>
        </w:tc>
        <w:tc>
          <w:tcPr>
            <w:tcW w:w="2156" w:type="dxa"/>
            <w:tcBorders>
              <w:top w:val="nil"/>
              <w:left w:val="nil"/>
              <w:bottom w:val="single" w:sz="4" w:space="0" w:color="auto"/>
              <w:right w:val="single" w:sz="4" w:space="0" w:color="auto"/>
            </w:tcBorders>
            <w:shd w:val="clear" w:color="auto" w:fill="auto"/>
            <w:vAlign w:val="center"/>
          </w:tcPr>
          <w:p w14:paraId="29A88089" w14:textId="77777777" w:rsidR="00524A5D" w:rsidRPr="0044437C" w:rsidRDefault="00000000">
            <w:pPr>
              <w:pStyle w:val="TAC"/>
            </w:pPr>
            <w:r w:rsidRPr="0044437C">
              <w:rPr>
                <w:rFonts w:cs="Arial"/>
              </w:rPr>
              <w:t>1 ± (1.7</w:t>
            </w:r>
            <w:r w:rsidRPr="0044437C">
              <w:t>)</w:t>
            </w:r>
          </w:p>
        </w:tc>
      </w:tr>
      <w:tr w:rsidR="00524A5D" w:rsidRPr="0044437C"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Pr="0044437C" w:rsidRDefault="00000000">
            <w:pPr>
              <w:pStyle w:val="TAN"/>
            </w:pPr>
            <w:r w:rsidRPr="0044437C">
              <w:t>Note 1:</w:t>
            </w:r>
            <w:r w:rsidRPr="0044437C">
              <w:tab/>
              <w:t>Position of RB change:</w:t>
            </w:r>
            <w:r w:rsidRPr="0044437C">
              <w:br/>
              <w:t>Pattern A the position of RB uplink allocation change is after 10 active uplink subframes</w:t>
            </w:r>
            <w:r w:rsidRPr="0044437C">
              <w:br/>
              <w:t>Pattern B the position of RB uplink allocation change is after 20 active uplink subframes</w:t>
            </w:r>
            <w:r w:rsidRPr="0044437C">
              <w:br/>
              <w:t>Pattern C the position of RB uplink allocation change is after 30 active uplink subframes</w:t>
            </w:r>
          </w:p>
          <w:p w14:paraId="6737AB90" w14:textId="77777777" w:rsidR="00524A5D" w:rsidRPr="0044437C" w:rsidRDefault="00000000">
            <w:pPr>
              <w:pStyle w:val="TAN"/>
            </w:pPr>
            <w:r w:rsidRPr="0044437C">
              <w:t>Note 2:</w:t>
            </w:r>
            <w:r w:rsidRPr="0044437C">
              <w:tab/>
              <w:t>When Note 3 does not apply.</w:t>
            </w:r>
          </w:p>
          <w:p w14:paraId="5DBDA25B" w14:textId="77777777" w:rsidR="00524A5D" w:rsidRPr="0044437C" w:rsidRDefault="00000000">
            <w:pPr>
              <w:pStyle w:val="TAN"/>
            </w:pPr>
            <w:r w:rsidRPr="0044437C">
              <w:t>Note 3:</w:t>
            </w:r>
            <w:r w:rsidRPr="0044437C">
              <w:tab/>
              <w:t>N/A</w:t>
            </w:r>
          </w:p>
          <w:p w14:paraId="4F0A753E" w14:textId="77777777" w:rsidR="00524A5D" w:rsidRPr="0044437C" w:rsidRDefault="00000000">
            <w:pPr>
              <w:pStyle w:val="TAN"/>
            </w:pPr>
            <w:r w:rsidRPr="0044437C">
              <w:t>Note 4:</w:t>
            </w:r>
            <w:r w:rsidRPr="0044437C">
              <w:tab/>
              <w:t>N/A</w:t>
            </w:r>
          </w:p>
          <w:p w14:paraId="5F40B2D9" w14:textId="77777777" w:rsidR="00524A5D" w:rsidRPr="0044437C" w:rsidRDefault="00000000">
            <w:pPr>
              <w:pStyle w:val="TAN"/>
            </w:pPr>
            <w:r w:rsidRPr="0044437C">
              <w:t>Note 5:</w:t>
            </w:r>
            <w:r w:rsidRPr="0044437C">
              <w:tab/>
              <w:t>For extreme conditions an additional ± 2.0 dB relaxation is allowed.</w:t>
            </w:r>
          </w:p>
          <w:p w14:paraId="501A1B2D" w14:textId="77777777" w:rsidR="00524A5D" w:rsidRPr="0044437C" w:rsidRDefault="00000000">
            <w:pPr>
              <w:pStyle w:val="TAN"/>
            </w:pPr>
            <w:r w:rsidRPr="0044437C">
              <w:t>Note 6:</w:t>
            </w:r>
            <w:r w:rsidRPr="0044437C">
              <w:tab/>
              <w:t>The starting resource block shall be RB# 0.</w:t>
            </w:r>
          </w:p>
        </w:tc>
      </w:tr>
    </w:tbl>
    <w:p w14:paraId="2CF082EA" w14:textId="77777777" w:rsidR="00524A5D" w:rsidRPr="0044437C" w:rsidRDefault="00524A5D"/>
    <w:p w14:paraId="21DB290C" w14:textId="77777777" w:rsidR="00524A5D" w:rsidRPr="0044437C" w:rsidRDefault="00000000">
      <w:pPr>
        <w:pStyle w:val="TH"/>
      </w:pPr>
      <w:r w:rsidRPr="0044437C">
        <w:lastRenderedPageBreak/>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rsidRPr="0044437C"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Pr="0044437C" w:rsidRDefault="00000000">
            <w:pPr>
              <w:pStyle w:val="TAH"/>
            </w:pPr>
            <w:r w:rsidRPr="0044437C">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Pr="0044437C" w:rsidRDefault="00000000">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Pr="0044437C" w:rsidRDefault="00000000">
            <w:pPr>
              <w:pStyle w:val="TAH"/>
            </w:pPr>
            <w:r w:rsidRPr="0044437C">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D6F7A8E" w14:textId="77777777" w:rsidR="00524A5D" w:rsidRPr="0044437C" w:rsidRDefault="00000000">
            <w:pPr>
              <w:pStyle w:val="TAH"/>
            </w:pPr>
            <w:r w:rsidRPr="0044437C">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BD4A4B" w14:textId="77777777" w:rsidR="00524A5D" w:rsidRPr="0044437C" w:rsidRDefault="00000000">
            <w:pPr>
              <w:pStyle w:val="TAH"/>
            </w:pPr>
            <w:r w:rsidRPr="0044437C">
              <w:t>PUSCH</w:t>
            </w:r>
          </w:p>
        </w:tc>
      </w:tr>
      <w:tr w:rsidR="00524A5D" w:rsidRPr="0044437C"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Pr="0044437C" w:rsidRDefault="00000000">
            <w:pPr>
              <w:pStyle w:val="TAH"/>
            </w:pPr>
            <w:r w:rsidRPr="0044437C">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3CC918" w14:textId="77777777" w:rsidR="00524A5D" w:rsidRPr="0044437C" w:rsidRDefault="00000000">
            <w:pPr>
              <w:pStyle w:val="TAH"/>
            </w:pPr>
            <w:r w:rsidRPr="0044437C">
              <w:t>ΔP [dB]</w:t>
            </w:r>
          </w:p>
        </w:tc>
        <w:tc>
          <w:tcPr>
            <w:tcW w:w="2014" w:type="dxa"/>
            <w:tcBorders>
              <w:top w:val="nil"/>
              <w:left w:val="nil"/>
              <w:bottom w:val="single" w:sz="4" w:space="0" w:color="auto"/>
              <w:right w:val="single" w:sz="4" w:space="0" w:color="auto"/>
            </w:tcBorders>
            <w:shd w:val="clear" w:color="auto" w:fill="auto"/>
            <w:vAlign w:val="center"/>
          </w:tcPr>
          <w:p w14:paraId="3AFB7190" w14:textId="77777777" w:rsidR="00524A5D" w:rsidRPr="0044437C" w:rsidRDefault="00000000">
            <w:pPr>
              <w:pStyle w:val="TAH"/>
            </w:pPr>
            <w:r w:rsidRPr="0044437C">
              <w:t>[dB]</w:t>
            </w:r>
          </w:p>
        </w:tc>
      </w:tr>
      <w:tr w:rsidR="00524A5D" w:rsidRPr="0044437C"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Pr="0044437C" w:rsidRDefault="00000000">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Pr="0044437C" w:rsidRDefault="00000000">
            <w:pPr>
              <w:pStyle w:val="TAL"/>
            </w:pPr>
            <w:r w:rsidRPr="0044437C">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Pr="0044437C" w:rsidRDefault="00000000">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Pr="0044437C" w:rsidRDefault="00000000">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A54D8DA" w14:textId="77777777" w:rsidR="00524A5D" w:rsidRPr="0044437C" w:rsidRDefault="00000000">
            <w:pPr>
              <w:pStyle w:val="TAC"/>
            </w:pPr>
            <w:r w:rsidRPr="0044437C">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10134B" w14:textId="77777777" w:rsidR="00524A5D" w:rsidRPr="0044437C" w:rsidRDefault="00000000">
            <w:pPr>
              <w:pStyle w:val="TAC"/>
            </w:pPr>
            <w:r w:rsidRPr="0044437C">
              <w:rPr>
                <w:rFonts w:cs="Arial"/>
              </w:rPr>
              <w:t>1 ± (1.7</w:t>
            </w:r>
            <w:r w:rsidRPr="0044437C">
              <w:t>)</w:t>
            </w:r>
          </w:p>
        </w:tc>
      </w:tr>
      <w:tr w:rsidR="00524A5D" w:rsidRPr="0044437C"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Pr="0044437C" w:rsidRDefault="00000000">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Pr="0044437C" w:rsidRDefault="00000000">
            <w:pPr>
              <w:pStyle w:val="TAL"/>
            </w:pPr>
            <w:r w:rsidRPr="0044437C">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Pr="0044437C" w:rsidRDefault="00000000">
            <w:pPr>
              <w:pStyle w:val="TAC"/>
            </w:pPr>
            <w:r w:rsidRPr="0044437C">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2529C68"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647030B" w14:textId="77777777" w:rsidR="00524A5D" w:rsidRPr="0044437C" w:rsidRDefault="00000000">
            <w:pPr>
              <w:pStyle w:val="TAC"/>
              <w:rPr>
                <w:rFonts w:eastAsiaTheme="minorEastAsia"/>
              </w:rPr>
            </w:pPr>
            <w:r w:rsidRPr="0044437C">
              <w:t>7.99 ± (4.7) Note 2</w:t>
            </w:r>
          </w:p>
        </w:tc>
      </w:tr>
      <w:tr w:rsidR="00524A5D" w:rsidRPr="0044437C"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Pr="0044437C" w:rsidRDefault="00000000">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Pr="0044437C" w:rsidRDefault="00000000">
            <w:pPr>
              <w:pStyle w:val="TAL"/>
            </w:pPr>
            <w:r w:rsidRPr="0044437C">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Pr="0044437C" w:rsidRDefault="00000000">
            <w:pPr>
              <w:pStyle w:val="TAC"/>
            </w:pPr>
            <w:r w:rsidRPr="0044437C">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22BE36" w14:textId="77777777" w:rsidR="00524A5D" w:rsidRPr="0044437C" w:rsidRDefault="00000000">
            <w:pPr>
              <w:pStyle w:val="TAC"/>
            </w:pPr>
            <w:r w:rsidRPr="0044437C">
              <w:t>ΔP &lt; 2</w:t>
            </w:r>
          </w:p>
        </w:tc>
        <w:tc>
          <w:tcPr>
            <w:tcW w:w="2014" w:type="dxa"/>
            <w:tcBorders>
              <w:top w:val="nil"/>
              <w:left w:val="nil"/>
              <w:bottom w:val="single" w:sz="4" w:space="0" w:color="auto"/>
              <w:right w:val="single" w:sz="4" w:space="0" w:color="auto"/>
            </w:tcBorders>
            <w:shd w:val="clear" w:color="auto" w:fill="auto"/>
            <w:vAlign w:val="center"/>
          </w:tcPr>
          <w:p w14:paraId="08E7E39B" w14:textId="77777777" w:rsidR="00524A5D" w:rsidRPr="0044437C" w:rsidRDefault="00000000">
            <w:pPr>
              <w:pStyle w:val="TAC"/>
            </w:pPr>
            <w:r w:rsidRPr="0044437C">
              <w:rPr>
                <w:rFonts w:cs="Arial"/>
              </w:rPr>
              <w:t>1 ± (1.7</w:t>
            </w:r>
            <w:r w:rsidRPr="0044437C">
              <w:t>)</w:t>
            </w:r>
          </w:p>
        </w:tc>
      </w:tr>
      <w:tr w:rsidR="00524A5D" w:rsidRPr="0044437C"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Pr="0044437C" w:rsidRDefault="00000000">
            <w:pPr>
              <w:pStyle w:val="TAN"/>
            </w:pPr>
            <w:r w:rsidRPr="0044437C">
              <w:t>Note 1:</w:t>
            </w:r>
            <w:r w:rsidRPr="0044437C">
              <w:tab/>
              <w:t>Position of RB change:</w:t>
            </w:r>
            <w:r w:rsidRPr="0044437C">
              <w:br/>
              <w:t>Pattern A the position of RB uplink allocation change is after 6 active uplink subframes</w:t>
            </w:r>
            <w:r w:rsidRPr="0044437C">
              <w:br/>
              <w:t>Pattern B the position of RB uplink allocation change is after 16 active uplink subframes</w:t>
            </w:r>
            <w:r w:rsidRPr="0044437C">
              <w:br/>
              <w:t>Pattern C the position of RB uplink allocation change is after 26 active uplink subframes</w:t>
            </w:r>
          </w:p>
          <w:p w14:paraId="43787327" w14:textId="77777777" w:rsidR="00524A5D" w:rsidRPr="0044437C" w:rsidRDefault="00000000">
            <w:pPr>
              <w:pStyle w:val="TAN"/>
            </w:pPr>
            <w:r w:rsidRPr="0044437C">
              <w:t>Note 2:</w:t>
            </w:r>
            <w:r w:rsidRPr="0044437C">
              <w:tab/>
              <w:t>When Note 4 does not apply.</w:t>
            </w:r>
          </w:p>
          <w:p w14:paraId="7EE6776E" w14:textId="77777777" w:rsidR="00524A5D" w:rsidRPr="0044437C" w:rsidRDefault="00000000">
            <w:pPr>
              <w:pStyle w:val="TAN"/>
            </w:pPr>
            <w:r w:rsidRPr="0044437C">
              <w:t>Note 3:</w:t>
            </w:r>
            <w:r w:rsidRPr="0044437C">
              <w:tab/>
              <w:t>N/A</w:t>
            </w:r>
          </w:p>
          <w:p w14:paraId="6A80B61D" w14:textId="77777777" w:rsidR="00524A5D" w:rsidRPr="0044437C" w:rsidRDefault="00000000">
            <w:pPr>
              <w:pStyle w:val="TAN"/>
            </w:pPr>
            <w:r w:rsidRPr="0044437C">
              <w:t>Note 4:</w:t>
            </w:r>
            <w:r w:rsidRPr="0044437C">
              <w:tab/>
              <w:t>N/A</w:t>
            </w:r>
          </w:p>
          <w:p w14:paraId="66D759D0" w14:textId="77777777" w:rsidR="00524A5D" w:rsidRPr="0044437C" w:rsidRDefault="00000000">
            <w:pPr>
              <w:pStyle w:val="TAN"/>
            </w:pPr>
            <w:r w:rsidRPr="0044437C">
              <w:t>Note 5:</w:t>
            </w:r>
            <w:r w:rsidRPr="0044437C">
              <w:tab/>
              <w:t>For extreme conditions an additional ± 2.0 dB relaxation is allowed.</w:t>
            </w:r>
          </w:p>
          <w:p w14:paraId="6E9D7440" w14:textId="77777777" w:rsidR="00524A5D" w:rsidRPr="0044437C" w:rsidRDefault="00000000">
            <w:pPr>
              <w:pStyle w:val="TAN"/>
            </w:pPr>
            <w:r w:rsidRPr="0044437C">
              <w:t>Note 6:</w:t>
            </w:r>
            <w:r w:rsidRPr="0044437C">
              <w:tab/>
              <w:t>The starting resource block shall be RB# 0.</w:t>
            </w:r>
          </w:p>
        </w:tc>
      </w:tr>
    </w:tbl>
    <w:p w14:paraId="6DDC4719" w14:textId="77777777" w:rsidR="00524A5D" w:rsidRPr="0044437C" w:rsidRDefault="00524A5D"/>
    <w:p w14:paraId="36A06D70" w14:textId="77777777" w:rsidR="00524A5D" w:rsidRPr="0044437C" w:rsidRDefault="00000000">
      <w:pPr>
        <w:pStyle w:val="TH"/>
      </w:pPr>
      <w:r w:rsidRPr="0044437C">
        <w:t>Table 6.3A.4.2.5-3: Test Requirements Relative Power Tolerance for Transmission</w:t>
      </w:r>
      <w:r w:rsidRPr="0044437C">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rsidRPr="0044437C"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Pr="0044437C" w:rsidRDefault="00000000">
            <w:pPr>
              <w:pStyle w:val="TAH"/>
            </w:pPr>
            <w:r w:rsidRPr="0044437C">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Pr="0044437C" w:rsidRDefault="00000000">
            <w:pPr>
              <w:pStyle w:val="TAH"/>
            </w:pPr>
            <w:r w:rsidRPr="0044437C">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Pr="0044437C" w:rsidRDefault="00000000">
            <w:pPr>
              <w:pStyle w:val="TAH"/>
            </w:pPr>
            <w:r w:rsidRPr="0044437C">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79EB1DA" w14:textId="77777777" w:rsidR="00524A5D" w:rsidRPr="0044437C" w:rsidRDefault="00000000">
            <w:pPr>
              <w:pStyle w:val="TAH"/>
            </w:pPr>
            <w:r w:rsidRPr="0044437C">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E199FDE" w14:textId="77777777" w:rsidR="00524A5D" w:rsidRPr="0044437C" w:rsidRDefault="00000000">
            <w:pPr>
              <w:pStyle w:val="TAH"/>
            </w:pPr>
            <w:r w:rsidRPr="0044437C">
              <w:t>PUSCH</w:t>
            </w:r>
          </w:p>
        </w:tc>
      </w:tr>
      <w:tr w:rsidR="00524A5D" w:rsidRPr="0044437C"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Pr="0044437C"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Pr="0044437C"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Pr="0044437C" w:rsidRDefault="00000000">
            <w:pPr>
              <w:pStyle w:val="TAH"/>
            </w:pPr>
            <w:r w:rsidRPr="0044437C">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8D996C5" w14:textId="77777777" w:rsidR="00524A5D" w:rsidRPr="0044437C" w:rsidRDefault="00000000">
            <w:pPr>
              <w:pStyle w:val="TAH"/>
            </w:pPr>
            <w:r w:rsidRPr="0044437C">
              <w:t>ΔP [dB]</w:t>
            </w:r>
          </w:p>
        </w:tc>
        <w:tc>
          <w:tcPr>
            <w:tcW w:w="2342" w:type="dxa"/>
            <w:tcBorders>
              <w:top w:val="nil"/>
              <w:left w:val="nil"/>
              <w:bottom w:val="single" w:sz="4" w:space="0" w:color="auto"/>
              <w:right w:val="single" w:sz="4" w:space="0" w:color="auto"/>
            </w:tcBorders>
            <w:shd w:val="clear" w:color="auto" w:fill="auto"/>
            <w:vAlign w:val="center"/>
          </w:tcPr>
          <w:p w14:paraId="2E79D77D" w14:textId="77777777" w:rsidR="00524A5D" w:rsidRPr="0044437C" w:rsidRDefault="00000000">
            <w:pPr>
              <w:pStyle w:val="TAH"/>
            </w:pPr>
            <w:r w:rsidRPr="0044437C">
              <w:t>[dB]</w:t>
            </w:r>
          </w:p>
        </w:tc>
      </w:tr>
      <w:tr w:rsidR="00524A5D" w:rsidRPr="0044437C"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Pr="0044437C" w:rsidRDefault="00000000">
            <w:pPr>
              <w:pStyle w:val="TAC"/>
            </w:pPr>
            <w:r w:rsidRPr="0044437C">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Pr="0044437C" w:rsidRDefault="00000000">
            <w:pPr>
              <w:pStyle w:val="TAC"/>
            </w:pPr>
            <w:r w:rsidRPr="0044437C">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Pr="0044437C" w:rsidRDefault="00000000">
            <w:pPr>
              <w:pStyle w:val="TAC"/>
            </w:pPr>
            <w:r w:rsidRPr="0044437C">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Pr="0044437C" w:rsidRDefault="00000000">
            <w:pPr>
              <w:pStyle w:val="TAC"/>
            </w:pPr>
            <w:r w:rsidRPr="0044437C">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3854518"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AB86249" w14:textId="77777777" w:rsidR="00524A5D" w:rsidRPr="0044437C" w:rsidRDefault="00000000">
            <w:pPr>
              <w:pStyle w:val="TAC"/>
            </w:pPr>
            <w:r w:rsidRPr="0044437C">
              <w:t>7.78 ± (6.7) Note 1,2</w:t>
            </w:r>
          </w:p>
          <w:p w14:paraId="0E9F900C" w14:textId="77777777" w:rsidR="00524A5D" w:rsidRPr="0044437C" w:rsidRDefault="00000000">
            <w:pPr>
              <w:pStyle w:val="TAC"/>
            </w:pPr>
            <w:r w:rsidRPr="0044437C">
              <w:t>7.78 +8.2/-6.7 Note 3</w:t>
            </w:r>
          </w:p>
          <w:p w14:paraId="1A65C3D9" w14:textId="77777777" w:rsidR="00524A5D" w:rsidRPr="0044437C" w:rsidRDefault="00000000">
            <w:pPr>
              <w:pStyle w:val="TAC"/>
            </w:pPr>
            <w:r w:rsidRPr="0044437C">
              <w:t>7.78 +6.7/-8.2 Note 4</w:t>
            </w:r>
          </w:p>
        </w:tc>
      </w:tr>
      <w:tr w:rsidR="00524A5D" w:rsidRPr="0044437C"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Pr="0044437C" w:rsidRDefault="00000000">
            <w:pPr>
              <w:pStyle w:val="TAN"/>
            </w:pPr>
            <w:r w:rsidRPr="0044437C">
              <w:t>Note 1:</w:t>
            </w:r>
            <w:r w:rsidRPr="0044437C">
              <w:tab/>
              <w:t>Test tolerance +/- 6.7 dB was selected to allow PA switch possible exceptions to occur.</w:t>
            </w:r>
          </w:p>
          <w:p w14:paraId="2A395A57" w14:textId="77777777" w:rsidR="00524A5D" w:rsidRPr="0044437C" w:rsidRDefault="00000000">
            <w:pPr>
              <w:pStyle w:val="TAN"/>
            </w:pPr>
            <w:r w:rsidRPr="0044437C">
              <w:t>Note 2:</w:t>
            </w:r>
            <w:r w:rsidRPr="0044437C">
              <w:tab/>
              <w:t>When neither Note 3 nor Note 4 applies.</w:t>
            </w:r>
          </w:p>
          <w:p w14:paraId="754B7B5E" w14:textId="77777777" w:rsidR="00524A5D" w:rsidRPr="0044437C" w:rsidRDefault="00000000">
            <w:pPr>
              <w:pStyle w:val="TAN"/>
            </w:pPr>
            <w:r w:rsidRPr="0044437C">
              <w:t>Note 3:</w:t>
            </w:r>
            <w:r w:rsidRPr="0044437C">
              <w:tab/>
              <w:t>N/A</w:t>
            </w:r>
          </w:p>
          <w:p w14:paraId="6BC8B517" w14:textId="77777777" w:rsidR="00524A5D" w:rsidRPr="0044437C" w:rsidRDefault="00000000">
            <w:pPr>
              <w:pStyle w:val="TAN"/>
            </w:pPr>
            <w:r w:rsidRPr="0044437C">
              <w:t>Note 4:</w:t>
            </w:r>
            <w:r w:rsidRPr="0044437C">
              <w:tab/>
              <w:t>N/A.</w:t>
            </w:r>
          </w:p>
          <w:p w14:paraId="0DD81B96" w14:textId="77777777" w:rsidR="00524A5D" w:rsidRPr="0044437C" w:rsidRDefault="00000000">
            <w:pPr>
              <w:pStyle w:val="TAN"/>
            </w:pPr>
            <w:r w:rsidRPr="0044437C">
              <w:t>Note 5:</w:t>
            </w:r>
            <w:r w:rsidRPr="0044437C">
              <w:tab/>
              <w:t>For extreme conditions an additional ± 2.0 dB relaxation is allowed.</w:t>
            </w:r>
          </w:p>
          <w:p w14:paraId="36A6F015" w14:textId="77777777" w:rsidR="00524A5D" w:rsidRPr="0044437C" w:rsidRDefault="00000000">
            <w:pPr>
              <w:pStyle w:val="TAN"/>
            </w:pPr>
            <w:r w:rsidRPr="0044437C">
              <w:t>Note 6:</w:t>
            </w:r>
            <w:r w:rsidRPr="0044437C">
              <w:tab/>
              <w:t>The starting resource block shall be RB# 0.</w:t>
            </w:r>
          </w:p>
        </w:tc>
      </w:tr>
    </w:tbl>
    <w:p w14:paraId="056D1E67" w14:textId="77777777" w:rsidR="00524A5D" w:rsidRPr="0044437C" w:rsidRDefault="00524A5D"/>
    <w:p w14:paraId="46340991" w14:textId="77777777" w:rsidR="00524A5D" w:rsidRPr="0044437C" w:rsidRDefault="00000000">
      <w:pPr>
        <w:pStyle w:val="Heading4"/>
      </w:pPr>
      <w:bookmarkStart w:id="707" w:name="_Toc22898"/>
      <w:bookmarkStart w:id="708" w:name="_Toc103"/>
      <w:bookmarkStart w:id="709" w:name="_Toc7865"/>
      <w:bookmarkStart w:id="710" w:name="_Toc30242"/>
      <w:bookmarkStart w:id="711" w:name="_Toc14296"/>
      <w:bookmarkStart w:id="712" w:name="_Toc194571814"/>
      <w:r w:rsidRPr="0044437C">
        <w:t>6.3A.4.3</w:t>
      </w:r>
      <w:r w:rsidRPr="0044437C">
        <w:tab/>
        <w:t xml:space="preserve">Aggregate power control tolerance for UE category </w:t>
      </w:r>
      <w:r w:rsidRPr="0044437C">
        <w:rPr>
          <w:lang w:eastAsia="zh-TW"/>
        </w:rPr>
        <w:t>M1</w:t>
      </w:r>
      <w:bookmarkEnd w:id="707"/>
      <w:bookmarkEnd w:id="708"/>
      <w:bookmarkEnd w:id="709"/>
      <w:bookmarkEnd w:id="710"/>
      <w:bookmarkEnd w:id="711"/>
      <w:bookmarkEnd w:id="712"/>
    </w:p>
    <w:p w14:paraId="5B9552B0" w14:textId="77777777" w:rsidR="00524A5D" w:rsidRPr="0044437C" w:rsidRDefault="00000000">
      <w:pPr>
        <w:pStyle w:val="H6"/>
      </w:pPr>
      <w:bookmarkStart w:id="713" w:name="MCCQCTEMPBM_00000136"/>
      <w:r w:rsidRPr="0044437C">
        <w:t>6.3A.4.3.1</w:t>
      </w:r>
      <w:r w:rsidRPr="0044437C">
        <w:tab/>
        <w:t>Test purpose</w:t>
      </w:r>
    </w:p>
    <w:p w14:paraId="0A9221E7" w14:textId="77777777" w:rsidR="00524A5D" w:rsidRPr="0044437C" w:rsidRDefault="00000000">
      <w:pPr>
        <w:rPr>
          <w:rFonts w:eastAsia="PMingLiU" w:cs="v5.0.0"/>
          <w:snapToGrid w:val="0"/>
          <w:lang w:eastAsia="zh-TW"/>
        </w:rPr>
      </w:pPr>
      <w:bookmarkStart w:id="714" w:name="_Hlk133658767"/>
      <w:bookmarkEnd w:id="713"/>
      <w:r w:rsidRPr="0044437C">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14"/>
    </w:p>
    <w:p w14:paraId="232B46FA" w14:textId="77777777" w:rsidR="00524A5D" w:rsidRPr="0044437C" w:rsidRDefault="00000000">
      <w:pPr>
        <w:pStyle w:val="H6"/>
      </w:pPr>
      <w:bookmarkStart w:id="715" w:name="MCCQCTEMPBM_00000137"/>
      <w:r w:rsidRPr="0044437C">
        <w:t>6.3A.4.3.2</w:t>
      </w:r>
      <w:r w:rsidRPr="0044437C">
        <w:tab/>
        <w:t>Test applicability</w:t>
      </w:r>
    </w:p>
    <w:bookmarkEnd w:id="715"/>
    <w:p w14:paraId="4E4EB72A" w14:textId="77777777" w:rsidR="00524A5D" w:rsidRPr="0044437C" w:rsidRDefault="00000000">
      <w:r w:rsidRPr="0044437C">
        <w:t>This test case applies to all types of E-UTRA UE release 17 and forward of UE category M1 that support satellite access operation.</w:t>
      </w:r>
    </w:p>
    <w:p w14:paraId="3CD5B800" w14:textId="77777777" w:rsidR="00524A5D" w:rsidRPr="0044437C" w:rsidRDefault="00000000">
      <w:pPr>
        <w:pStyle w:val="H6"/>
      </w:pPr>
      <w:bookmarkStart w:id="716" w:name="MCCQCTEMPBM_00000138"/>
      <w:r w:rsidRPr="0044437C">
        <w:lastRenderedPageBreak/>
        <w:t>6.3A.4.3.3</w:t>
      </w:r>
      <w:r w:rsidRPr="0044437C">
        <w:tab/>
        <w:t>Minimum conformance requirements</w:t>
      </w:r>
    </w:p>
    <w:bookmarkEnd w:id="716"/>
    <w:p w14:paraId="6E00A77F" w14:textId="77777777" w:rsidR="00524A5D" w:rsidRPr="0044437C" w:rsidRDefault="00000000">
      <w:pPr>
        <w:rPr>
          <w:rFonts w:cs="v5.0.0"/>
        </w:rPr>
      </w:pPr>
      <w:r w:rsidRPr="0044437C">
        <w:rPr>
          <w:rFonts w:cs="v5.0.0"/>
        </w:rPr>
        <w:t>The category M1 FD-FDD UEs shall meet the requirements specified in Table 6.3</w:t>
      </w:r>
      <w:r w:rsidRPr="0044437C">
        <w:rPr>
          <w:rFonts w:cs="v5.0.0"/>
          <w:lang w:eastAsia="ja-JP"/>
        </w:rPr>
        <w:t>A</w:t>
      </w:r>
      <w:r w:rsidRPr="0044437C">
        <w:rPr>
          <w:rFonts w:cs="v5.0.0"/>
        </w:rPr>
        <w:t>.4.3.</w:t>
      </w:r>
      <w:r w:rsidRPr="0044437C">
        <w:rPr>
          <w:rFonts w:cs="v5.0.0"/>
          <w:lang w:eastAsia="ja-JP"/>
        </w:rPr>
        <w:t>3</w:t>
      </w:r>
      <w:r w:rsidRPr="0044437C">
        <w:rPr>
          <w:rFonts w:cs="v5.0.0"/>
        </w:rPr>
        <w:t>-</w:t>
      </w:r>
      <w:r w:rsidRPr="0044437C">
        <w:rPr>
          <w:rFonts w:cs="v5.0.0"/>
          <w:lang w:eastAsia="ja-JP"/>
        </w:rPr>
        <w:t>1</w:t>
      </w:r>
      <w:r w:rsidRPr="0044437C">
        <w:rPr>
          <w:rFonts w:cs="v5.0.0"/>
        </w:rPr>
        <w:t xml:space="preserve"> 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A26A8A0" w14:textId="77777777" w:rsidR="00524A5D" w:rsidRPr="0044437C" w:rsidRDefault="00000000">
      <w:pPr>
        <w:rPr>
          <w:rFonts w:cs="v5.0.0"/>
        </w:rPr>
      </w:pPr>
      <w:r w:rsidRPr="0044437C">
        <w:rPr>
          <w:rFonts w:cs="v5.0.0"/>
        </w:rPr>
        <w:t xml:space="preserve">The category M1 </w:t>
      </w:r>
      <w:r w:rsidRPr="0044437C">
        <w:rPr>
          <w:rFonts w:cs="v5.0.0"/>
          <w:lang w:eastAsia="ja-JP"/>
        </w:rPr>
        <w:t xml:space="preserve">HD-FDD </w:t>
      </w:r>
      <w:r w:rsidRPr="0044437C">
        <w:rPr>
          <w:rFonts w:cs="v5.0.0"/>
        </w:rPr>
        <w:t xml:space="preserve">UEs </w:t>
      </w:r>
      <w:r w:rsidRPr="0044437C">
        <w:rPr>
          <w:rFonts w:cs="v5.0.0"/>
          <w:lang w:eastAsia="ja-JP"/>
        </w:rPr>
        <w:t xml:space="preserve">and for </w:t>
      </w:r>
      <w:r w:rsidRPr="0044437C">
        <w:rPr>
          <w:rFonts w:cs="v5.0.0"/>
        </w:rPr>
        <w:t xml:space="preserve">continuous uplink transmissions of duration </w:t>
      </w:r>
      <w:r w:rsidRPr="0044437C">
        <w:t>≤</w:t>
      </w:r>
      <w:r w:rsidRPr="0044437C">
        <w:rPr>
          <w:rFonts w:cs="v5.0.0"/>
        </w:rPr>
        <w:t xml:space="preserve"> 64 ms</w:t>
      </w:r>
      <w:r w:rsidRPr="0044437C">
        <w:rPr>
          <w:rFonts w:cs="v5.0.0"/>
          <w:lang w:eastAsia="ja-JP"/>
        </w:rPr>
        <w:t>,</w:t>
      </w:r>
      <w:r w:rsidRPr="0044437C">
        <w:rPr>
          <w:rFonts w:cs="v5.0.0"/>
        </w:rPr>
        <w:t xml:space="preserve"> shall meet the requirements specified in Table </w:t>
      </w:r>
      <w:r w:rsidRPr="0044437C">
        <w:t>6.3</w:t>
      </w:r>
      <w:r w:rsidRPr="0044437C">
        <w:rPr>
          <w:lang w:eastAsia="ja-JP"/>
        </w:rPr>
        <w:t>A</w:t>
      </w:r>
      <w:r w:rsidRPr="0044437C">
        <w:t>.4.3.3-1</w:t>
      </w:r>
      <w:r w:rsidRPr="0044437C">
        <w:rPr>
          <w:lang w:eastAsia="ja-JP"/>
        </w:rPr>
        <w:t xml:space="preserve"> </w:t>
      </w:r>
      <w:r w:rsidRPr="0044437C">
        <w:rPr>
          <w:rFonts w:cs="v5.0.0"/>
        </w:rPr>
        <w:t>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81FD4C6" w14:textId="77777777" w:rsidR="00524A5D" w:rsidRPr="0044437C" w:rsidRDefault="00000000">
      <w:pPr>
        <w:pStyle w:val="TH"/>
      </w:pPr>
      <w:r w:rsidRPr="0044437C">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Pr="0044437C" w:rsidRDefault="00000000">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Pr="0044437C" w:rsidRDefault="00000000">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Pr="0044437C" w:rsidRDefault="00000000">
            <w:pPr>
              <w:pStyle w:val="TAH"/>
            </w:pPr>
            <w:r w:rsidRPr="0044437C">
              <w:rPr>
                <w:rFonts w:cs="Arial"/>
              </w:rPr>
              <w:t>Aggregate power tolerance within 21 ms</w:t>
            </w:r>
            <w:r w:rsidRPr="0044437C">
              <w:rPr>
                <w:rFonts w:cs="Arial"/>
                <w:vertAlign w:val="superscript"/>
              </w:rPr>
              <w:t xml:space="preserve"> 2</w:t>
            </w:r>
          </w:p>
        </w:tc>
      </w:tr>
      <w:tr w:rsidR="00524A5D" w:rsidRPr="0044437C"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Pr="0044437C" w:rsidRDefault="00000000">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Pr="0044437C" w:rsidRDefault="00000000">
            <w:pPr>
              <w:pStyle w:val="TAC"/>
            </w:pPr>
            <w:r w:rsidRPr="0044437C">
              <w:rPr>
                <w:rFonts w:cs="Tahoma"/>
              </w:rPr>
              <w:t>±2.5 dB</w:t>
            </w:r>
          </w:p>
        </w:tc>
      </w:tr>
      <w:tr w:rsidR="00524A5D" w:rsidRPr="0044437C"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Pr="0044437C" w:rsidRDefault="00000000">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Pr="0044437C" w:rsidRDefault="00000000">
            <w:pPr>
              <w:pStyle w:val="TAC"/>
            </w:pPr>
            <w:r w:rsidRPr="0044437C">
              <w:rPr>
                <w:rFonts w:cs="Tahoma"/>
              </w:rPr>
              <w:t>±3.5 dB</w:t>
            </w:r>
          </w:p>
        </w:tc>
      </w:tr>
      <w:tr w:rsidR="00524A5D" w:rsidRPr="0044437C"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Pr="0044437C" w:rsidRDefault="00000000">
            <w:pPr>
              <w:pStyle w:val="TAN"/>
              <w:rPr>
                <w:rFonts w:cs="Arial"/>
              </w:rPr>
            </w:pPr>
            <w:r w:rsidRPr="0044437C">
              <w:rPr>
                <w:rFonts w:cs="Arial"/>
              </w:rPr>
              <w:t>NOTE 1:</w:t>
            </w:r>
            <w:r w:rsidRPr="0044437C">
              <w:rPr>
                <w:rFonts w:cs="Arial"/>
              </w:rPr>
              <w:tab/>
              <w:t>The UE transmission gap is 4 ms for full-duplex FDD.</w:t>
            </w:r>
          </w:p>
          <w:p w14:paraId="54FDB8D7" w14:textId="77777777" w:rsidR="00524A5D" w:rsidRPr="0044437C" w:rsidRDefault="00000000">
            <w:pPr>
              <w:pStyle w:val="TAN"/>
              <w:ind w:hanging="13"/>
              <w:rPr>
                <w:rFonts w:cs="Arial"/>
              </w:rPr>
            </w:pPr>
            <w:r w:rsidRPr="0044437C">
              <w:rPr>
                <w:rFonts w:cs="Arial"/>
              </w:rPr>
              <w:t>For UE of half-duplex FDD, the transmission gap is 9 ms.</w:t>
            </w:r>
          </w:p>
          <w:p w14:paraId="24A8E4C7" w14:textId="77777777" w:rsidR="00524A5D" w:rsidRPr="0044437C" w:rsidRDefault="00000000">
            <w:pPr>
              <w:pStyle w:val="TAN"/>
              <w:ind w:hanging="13"/>
              <w:rPr>
                <w:rFonts w:cs="Arial"/>
              </w:rPr>
            </w:pPr>
            <w:r w:rsidRPr="0044437C">
              <w:rPr>
                <w:rFonts w:cs="Arial"/>
              </w:rPr>
              <w:t>TPC command is transmitted via MPDCCH 4 subframes preceding each PUCCH/PUSCH transmission.</w:t>
            </w:r>
          </w:p>
          <w:p w14:paraId="7E5D6382" w14:textId="77777777" w:rsidR="00524A5D" w:rsidRPr="0044437C" w:rsidRDefault="00000000">
            <w:pPr>
              <w:pStyle w:val="TAN"/>
            </w:pPr>
            <w:r w:rsidRPr="0044437C">
              <w:t>NOTE 2:</w:t>
            </w:r>
            <w:r w:rsidRPr="0044437C">
              <w:tab/>
              <w:t>For UE of half-duplex FDD, the test interval is 41 ms.</w:t>
            </w:r>
          </w:p>
        </w:tc>
      </w:tr>
    </w:tbl>
    <w:p w14:paraId="4B233F56" w14:textId="77777777" w:rsidR="00524A5D" w:rsidRPr="0044437C" w:rsidRDefault="00524A5D"/>
    <w:p w14:paraId="22419ECF" w14:textId="77777777" w:rsidR="00524A5D" w:rsidRPr="0044437C" w:rsidRDefault="00000000">
      <w:pPr>
        <w:rPr>
          <w:lang w:eastAsia="ja-JP"/>
        </w:rPr>
      </w:pPr>
      <w:r w:rsidRPr="0044437C">
        <w:t>The normative reference for this requirement is TS 36.102 [11] clause 6.3A.4.</w:t>
      </w:r>
    </w:p>
    <w:p w14:paraId="4A763980" w14:textId="77777777" w:rsidR="00524A5D" w:rsidRPr="0044437C" w:rsidRDefault="00000000">
      <w:pPr>
        <w:pStyle w:val="H6"/>
      </w:pPr>
      <w:bookmarkStart w:id="717" w:name="MCCQCTEMPBM_00000139"/>
      <w:r w:rsidRPr="0044437C">
        <w:t>6.3A.4.3.4</w:t>
      </w:r>
      <w:r w:rsidRPr="0044437C">
        <w:tab/>
        <w:t>Test description</w:t>
      </w:r>
    </w:p>
    <w:bookmarkEnd w:id="717"/>
    <w:p w14:paraId="3488B639" w14:textId="77777777" w:rsidR="00524A5D" w:rsidRPr="0044437C" w:rsidRDefault="00000000">
      <w:pPr>
        <w:pStyle w:val="H6"/>
      </w:pPr>
      <w:r w:rsidRPr="0044437C">
        <w:t>6.3A.4.3.4.1</w:t>
      </w:r>
      <w:r w:rsidRPr="0044437C">
        <w:tab/>
        <w:t>Initial conditions</w:t>
      </w:r>
    </w:p>
    <w:p w14:paraId="7BC3708F"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3C22593" w14:textId="77777777" w:rsidR="00524A5D" w:rsidRPr="0044437C" w:rsidRDefault="00000000">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sidRPr="0044437C">
        <w:rPr>
          <w:lang w:eastAsia="ja-JP"/>
        </w:rPr>
        <w:t xml:space="preserve"> and table 6.3A.4.3.4.1-2</w:t>
      </w:r>
      <w:r w:rsidRPr="0044437C">
        <w:t>. The details of the uplink reference measurement channels (RMCs) are specified in Annexes A.2 and A.3.</w:t>
      </w:r>
      <w:r w:rsidRPr="0044437C">
        <w:rPr>
          <w:rFonts w:cs="v5.0.0"/>
          <w:lang w:eastAsia="ja-JP"/>
        </w:rPr>
        <w:t xml:space="preserve"> </w:t>
      </w:r>
      <w:r w:rsidRPr="0044437C">
        <w:t xml:space="preserve">The details of the OCNG patterns used are specified in Annex A.5. </w:t>
      </w:r>
      <w:r w:rsidRPr="0044437C">
        <w:rPr>
          <w:rFonts w:cs="v5.0.0"/>
          <w:lang w:eastAsia="ja-JP"/>
        </w:rPr>
        <w:t xml:space="preserve">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A282330" w14:textId="77777777" w:rsidR="00524A5D" w:rsidRPr="0044437C" w:rsidRDefault="00000000">
      <w:pPr>
        <w:pStyle w:val="TH"/>
      </w:pPr>
      <w:r w:rsidRPr="0044437C">
        <w:t>Table 6.3</w:t>
      </w:r>
      <w:r w:rsidRPr="0044437C">
        <w:rPr>
          <w:lang w:eastAsia="zh-TW"/>
        </w:rPr>
        <w:t>A</w:t>
      </w:r>
      <w:r w:rsidRPr="0044437C">
        <w:t>.4.3.4.1-1: Test Configuration Table</w:t>
      </w:r>
      <w:r w:rsidRPr="0044437C">
        <w:rPr>
          <w:lang w:eastAsia="zh-TW"/>
        </w:rPr>
        <w:t xml:space="preserve"> Tx test cases UE Cat-M1</w:t>
      </w:r>
      <w:r w:rsidRPr="0044437C">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rsidRPr="0044437C" w14:paraId="31BB2238" w14:textId="77777777">
        <w:trPr>
          <w:cantSplit/>
          <w:jc w:val="center"/>
        </w:trPr>
        <w:tc>
          <w:tcPr>
            <w:tcW w:w="0" w:type="auto"/>
            <w:gridSpan w:val="5"/>
          </w:tcPr>
          <w:p w14:paraId="10DAB76A" w14:textId="77777777" w:rsidR="00524A5D" w:rsidRPr="0044437C" w:rsidRDefault="00000000">
            <w:pPr>
              <w:pStyle w:val="TAH"/>
            </w:pPr>
            <w:bookmarkStart w:id="718" w:name="MCCQCTEMPBM_00000481"/>
            <w:r w:rsidRPr="0044437C">
              <w:rPr>
                <w:rFonts w:cs="v5.0.0"/>
                <w:bCs/>
              </w:rPr>
              <w:t>Initial Conditions</w:t>
            </w:r>
          </w:p>
        </w:tc>
      </w:tr>
      <w:tr w:rsidR="00524A5D" w:rsidRPr="0044437C" w14:paraId="2FE6EF2C" w14:textId="77777777">
        <w:trPr>
          <w:cantSplit/>
          <w:jc w:val="center"/>
        </w:trPr>
        <w:tc>
          <w:tcPr>
            <w:tcW w:w="0" w:type="auto"/>
            <w:gridSpan w:val="3"/>
          </w:tcPr>
          <w:p w14:paraId="731C8779" w14:textId="77777777" w:rsidR="00524A5D" w:rsidRPr="0044437C" w:rsidRDefault="00000000">
            <w:pPr>
              <w:pStyle w:val="TAC"/>
            </w:pPr>
            <w:r w:rsidRPr="0044437C">
              <w:rPr>
                <w:rFonts w:cs="v5.0.0"/>
              </w:rPr>
              <w:t>Test Environment as specified in</w:t>
            </w:r>
          </w:p>
          <w:p w14:paraId="28861196" w14:textId="77777777" w:rsidR="00524A5D" w:rsidRPr="0044437C" w:rsidRDefault="00000000">
            <w:pPr>
              <w:pStyle w:val="TAC"/>
            </w:pPr>
            <w:r w:rsidRPr="0044437C">
              <w:t>TS 36.508 [12] subclause 4.1</w:t>
            </w:r>
          </w:p>
        </w:tc>
        <w:tc>
          <w:tcPr>
            <w:tcW w:w="0" w:type="auto"/>
            <w:gridSpan w:val="2"/>
          </w:tcPr>
          <w:p w14:paraId="3A5D7F3C" w14:textId="77777777" w:rsidR="00524A5D" w:rsidRPr="0044437C" w:rsidRDefault="00000000">
            <w:pPr>
              <w:pStyle w:val="TAH"/>
            </w:pPr>
            <w:r w:rsidRPr="0044437C">
              <w:rPr>
                <w:rFonts w:cs="v5.0.0"/>
                <w:b w:val="0"/>
                <w:bCs/>
              </w:rPr>
              <w:t>Normal</w:t>
            </w:r>
          </w:p>
        </w:tc>
      </w:tr>
      <w:tr w:rsidR="00524A5D" w:rsidRPr="0044437C" w14:paraId="227DCB51" w14:textId="77777777">
        <w:trPr>
          <w:cantSplit/>
          <w:jc w:val="center"/>
        </w:trPr>
        <w:tc>
          <w:tcPr>
            <w:tcW w:w="0" w:type="auto"/>
            <w:gridSpan w:val="3"/>
          </w:tcPr>
          <w:p w14:paraId="497244AC" w14:textId="77777777" w:rsidR="00524A5D" w:rsidRPr="0044437C" w:rsidRDefault="00000000">
            <w:pPr>
              <w:pStyle w:val="TAH"/>
              <w:rPr>
                <w:b w:val="0"/>
              </w:rPr>
            </w:pPr>
            <w:r w:rsidRPr="0044437C">
              <w:rPr>
                <w:rFonts w:cs="v5.0.0"/>
                <w:b w:val="0"/>
                <w:bCs/>
              </w:rPr>
              <w:t>Test Frequencies as specified in</w:t>
            </w:r>
          </w:p>
          <w:p w14:paraId="3FC16495" w14:textId="77777777" w:rsidR="00524A5D" w:rsidRPr="0044437C" w:rsidRDefault="00000000">
            <w:pPr>
              <w:pStyle w:val="TAH"/>
              <w:rPr>
                <w:b w:val="0"/>
              </w:rPr>
            </w:pPr>
            <w:r w:rsidRPr="0044437C">
              <w:rPr>
                <w:b w:val="0"/>
              </w:rPr>
              <w:t>TS 36.508 [12] subclause 4.3.1</w:t>
            </w:r>
          </w:p>
        </w:tc>
        <w:tc>
          <w:tcPr>
            <w:tcW w:w="0" w:type="auto"/>
            <w:gridSpan w:val="2"/>
          </w:tcPr>
          <w:p w14:paraId="793C89C2" w14:textId="77777777" w:rsidR="00524A5D" w:rsidRPr="0044437C" w:rsidRDefault="00000000">
            <w:pPr>
              <w:pStyle w:val="TAH"/>
            </w:pPr>
            <w:r w:rsidRPr="0044437C">
              <w:rPr>
                <w:rFonts w:cs="v5.0.0"/>
                <w:b w:val="0"/>
                <w:bCs/>
              </w:rPr>
              <w:t>Mid range</w:t>
            </w:r>
          </w:p>
        </w:tc>
      </w:tr>
      <w:tr w:rsidR="00524A5D" w:rsidRPr="0044437C" w14:paraId="48863646" w14:textId="77777777">
        <w:trPr>
          <w:cantSplit/>
          <w:jc w:val="center"/>
        </w:trPr>
        <w:tc>
          <w:tcPr>
            <w:tcW w:w="0" w:type="auto"/>
            <w:gridSpan w:val="3"/>
          </w:tcPr>
          <w:p w14:paraId="4EEDB55F" w14:textId="77777777" w:rsidR="00524A5D" w:rsidRPr="0044437C" w:rsidRDefault="00000000">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1053DA47" w14:textId="77777777" w:rsidR="00524A5D" w:rsidRPr="0044437C" w:rsidRDefault="00000000">
            <w:pPr>
              <w:pStyle w:val="TAH"/>
              <w:rPr>
                <w:b w:val="0"/>
              </w:rPr>
            </w:pPr>
            <w:r w:rsidRPr="0044437C">
              <w:rPr>
                <w:b w:val="0"/>
              </w:rPr>
              <w:t>TS 36.508 [12] subclause 4.3.1</w:t>
            </w:r>
          </w:p>
        </w:tc>
        <w:tc>
          <w:tcPr>
            <w:tcW w:w="0" w:type="auto"/>
            <w:gridSpan w:val="2"/>
          </w:tcPr>
          <w:p w14:paraId="7BE98452" w14:textId="77777777" w:rsidR="00524A5D" w:rsidRPr="0044437C" w:rsidRDefault="00000000">
            <w:pPr>
              <w:pStyle w:val="TAH"/>
            </w:pPr>
            <w:r w:rsidRPr="0044437C">
              <w:rPr>
                <w:rFonts w:cs="v5.0.0"/>
                <w:b w:val="0"/>
                <w:bCs/>
              </w:rPr>
              <w:t>1.4MHz</w:t>
            </w:r>
          </w:p>
        </w:tc>
      </w:tr>
      <w:tr w:rsidR="00524A5D" w:rsidRPr="0044437C" w14:paraId="3B2D2491" w14:textId="77777777">
        <w:trPr>
          <w:cantSplit/>
          <w:jc w:val="center"/>
        </w:trPr>
        <w:tc>
          <w:tcPr>
            <w:tcW w:w="0" w:type="auto"/>
            <w:gridSpan w:val="5"/>
          </w:tcPr>
          <w:p w14:paraId="5FDCF844" w14:textId="77777777" w:rsidR="00524A5D" w:rsidRPr="0044437C" w:rsidRDefault="00000000">
            <w:pPr>
              <w:pStyle w:val="TAH"/>
              <w:rPr>
                <w:rFonts w:eastAsia="PMingLiU"/>
                <w:lang w:eastAsia="zh-TW"/>
              </w:rPr>
            </w:pPr>
            <w:r w:rsidRPr="0044437C">
              <w:rPr>
                <w:bCs/>
              </w:rPr>
              <w:t>Test Parameters for Channel Bandwidths</w:t>
            </w:r>
            <w:r w:rsidRPr="0044437C">
              <w:rPr>
                <w:bCs/>
                <w:lang w:eastAsia="zh-TW"/>
              </w:rPr>
              <w:t xml:space="preserve"> and Narrowband positions</w:t>
            </w:r>
          </w:p>
        </w:tc>
      </w:tr>
      <w:tr w:rsidR="00524A5D" w:rsidRPr="0044437C" w14:paraId="6AEA2624" w14:textId="77777777">
        <w:trPr>
          <w:jc w:val="center"/>
        </w:trPr>
        <w:tc>
          <w:tcPr>
            <w:tcW w:w="0" w:type="auto"/>
          </w:tcPr>
          <w:p w14:paraId="4DE09CAD" w14:textId="77777777" w:rsidR="00524A5D" w:rsidRPr="0044437C" w:rsidRDefault="00524A5D">
            <w:pPr>
              <w:pStyle w:val="TAC"/>
            </w:pPr>
          </w:p>
        </w:tc>
        <w:tc>
          <w:tcPr>
            <w:tcW w:w="0" w:type="auto"/>
            <w:gridSpan w:val="3"/>
          </w:tcPr>
          <w:p w14:paraId="3CE7760F" w14:textId="77777777" w:rsidR="00524A5D" w:rsidRPr="0044437C" w:rsidRDefault="00000000">
            <w:pPr>
              <w:pStyle w:val="TAH"/>
            </w:pPr>
            <w:r w:rsidRPr="0044437C">
              <w:t>Downlink Configuration</w:t>
            </w:r>
          </w:p>
        </w:tc>
        <w:tc>
          <w:tcPr>
            <w:tcW w:w="0" w:type="auto"/>
          </w:tcPr>
          <w:p w14:paraId="16A8F5CB" w14:textId="77777777" w:rsidR="00524A5D" w:rsidRPr="0044437C" w:rsidRDefault="00000000">
            <w:pPr>
              <w:pStyle w:val="TAH"/>
            </w:pPr>
            <w:r w:rsidRPr="0044437C">
              <w:t>Uplink Configuration</w:t>
            </w:r>
          </w:p>
        </w:tc>
      </w:tr>
      <w:tr w:rsidR="00524A5D" w:rsidRPr="0044437C" w14:paraId="025E9B97" w14:textId="77777777">
        <w:trPr>
          <w:cantSplit/>
          <w:jc w:val="center"/>
        </w:trPr>
        <w:tc>
          <w:tcPr>
            <w:tcW w:w="0" w:type="auto"/>
          </w:tcPr>
          <w:p w14:paraId="33C6122A" w14:textId="77777777" w:rsidR="00524A5D" w:rsidRPr="0044437C" w:rsidRDefault="00000000">
            <w:pPr>
              <w:pStyle w:val="TAC"/>
            </w:pPr>
            <w:r w:rsidRPr="0044437C">
              <w:rPr>
                <w:rFonts w:cs="v5.0.0"/>
              </w:rPr>
              <w:t>Ch BW</w:t>
            </w:r>
          </w:p>
        </w:tc>
        <w:tc>
          <w:tcPr>
            <w:tcW w:w="0" w:type="auto"/>
          </w:tcPr>
          <w:p w14:paraId="50B39C10" w14:textId="77777777" w:rsidR="00524A5D" w:rsidRPr="0044437C" w:rsidRDefault="00000000">
            <w:pPr>
              <w:pStyle w:val="TAC"/>
            </w:pPr>
            <w:r w:rsidRPr="0044437C">
              <w:rPr>
                <w:rFonts w:cs="v5.0.0"/>
              </w:rPr>
              <w:t>Mod'n</w:t>
            </w:r>
          </w:p>
        </w:tc>
        <w:tc>
          <w:tcPr>
            <w:tcW w:w="0" w:type="auto"/>
            <w:gridSpan w:val="2"/>
          </w:tcPr>
          <w:p w14:paraId="1577049B" w14:textId="77777777" w:rsidR="00524A5D" w:rsidRPr="0044437C" w:rsidRDefault="00000000">
            <w:pPr>
              <w:pStyle w:val="TAC"/>
            </w:pPr>
            <w:r w:rsidRPr="0044437C">
              <w:rPr>
                <w:rFonts w:cs="v5.0.0"/>
              </w:rPr>
              <w:t>RB allocation</w:t>
            </w:r>
          </w:p>
        </w:tc>
        <w:tc>
          <w:tcPr>
            <w:tcW w:w="0" w:type="auto"/>
            <w:vMerge w:val="restart"/>
          </w:tcPr>
          <w:p w14:paraId="11F86C47" w14:textId="77777777" w:rsidR="00524A5D" w:rsidRPr="0044437C" w:rsidRDefault="00000000">
            <w:pPr>
              <w:pStyle w:val="TAL"/>
            </w:pPr>
            <w:r w:rsidRPr="0044437C">
              <w:t>FDD: PUCCH format = Format 1a</w:t>
            </w:r>
          </w:p>
        </w:tc>
      </w:tr>
      <w:tr w:rsidR="00524A5D" w:rsidRPr="0044437C" w14:paraId="3CDABE4A" w14:textId="77777777">
        <w:trPr>
          <w:jc w:val="center"/>
        </w:trPr>
        <w:tc>
          <w:tcPr>
            <w:tcW w:w="0" w:type="auto"/>
          </w:tcPr>
          <w:p w14:paraId="0283A163" w14:textId="77777777" w:rsidR="00524A5D" w:rsidRPr="0044437C" w:rsidRDefault="00524A5D">
            <w:pPr>
              <w:pStyle w:val="TAC"/>
            </w:pPr>
          </w:p>
        </w:tc>
        <w:tc>
          <w:tcPr>
            <w:tcW w:w="0" w:type="auto"/>
          </w:tcPr>
          <w:p w14:paraId="0ED308EB" w14:textId="77777777" w:rsidR="00524A5D" w:rsidRPr="0044437C" w:rsidRDefault="00524A5D">
            <w:pPr>
              <w:pStyle w:val="TAC"/>
            </w:pPr>
          </w:p>
        </w:tc>
        <w:tc>
          <w:tcPr>
            <w:tcW w:w="0" w:type="auto"/>
            <w:gridSpan w:val="2"/>
          </w:tcPr>
          <w:p w14:paraId="5109E174" w14:textId="77777777" w:rsidR="00524A5D" w:rsidRPr="0044437C" w:rsidRDefault="00000000">
            <w:pPr>
              <w:pStyle w:val="TAC"/>
            </w:pPr>
            <w:r w:rsidRPr="0044437C">
              <w:t>FDD</w:t>
            </w:r>
          </w:p>
        </w:tc>
        <w:tc>
          <w:tcPr>
            <w:tcW w:w="0" w:type="auto"/>
            <w:vMerge/>
          </w:tcPr>
          <w:p w14:paraId="031AF94D" w14:textId="77777777" w:rsidR="00524A5D" w:rsidRPr="0044437C" w:rsidRDefault="00524A5D">
            <w:pPr>
              <w:pStyle w:val="TAL"/>
            </w:pPr>
          </w:p>
        </w:tc>
      </w:tr>
      <w:tr w:rsidR="00524A5D" w:rsidRPr="0044437C" w14:paraId="6FAB16EF" w14:textId="77777777">
        <w:trPr>
          <w:trHeight w:val="158"/>
          <w:jc w:val="center"/>
        </w:trPr>
        <w:tc>
          <w:tcPr>
            <w:tcW w:w="0" w:type="auto"/>
          </w:tcPr>
          <w:p w14:paraId="2EC2E305" w14:textId="77777777" w:rsidR="00524A5D" w:rsidRPr="0044437C" w:rsidRDefault="00000000">
            <w:pPr>
              <w:pStyle w:val="TAC"/>
              <w:rPr>
                <w:rFonts w:cs="v5.0.0"/>
              </w:rPr>
            </w:pPr>
            <w:r w:rsidRPr="0044437C">
              <w:rPr>
                <w:rFonts w:eastAsia="SimSun" w:cs="v5.0.0"/>
                <w:lang w:eastAsia="zh-CN"/>
              </w:rPr>
              <w:t>1.4</w:t>
            </w:r>
            <w:r w:rsidRPr="0044437C">
              <w:rPr>
                <w:rFonts w:cs="v5.0.0"/>
              </w:rPr>
              <w:t>MHz</w:t>
            </w:r>
          </w:p>
        </w:tc>
        <w:tc>
          <w:tcPr>
            <w:tcW w:w="0" w:type="auto"/>
          </w:tcPr>
          <w:p w14:paraId="058C01E6" w14:textId="77777777" w:rsidR="00524A5D" w:rsidRPr="0044437C" w:rsidRDefault="00000000">
            <w:pPr>
              <w:pStyle w:val="TAC"/>
              <w:rPr>
                <w:rFonts w:cs="v5.0.0"/>
              </w:rPr>
            </w:pPr>
            <w:r w:rsidRPr="0044437C">
              <w:rPr>
                <w:rFonts w:cs="v5.0.0"/>
              </w:rPr>
              <w:t>QPSK</w:t>
            </w:r>
          </w:p>
        </w:tc>
        <w:tc>
          <w:tcPr>
            <w:tcW w:w="0" w:type="auto"/>
            <w:gridSpan w:val="2"/>
          </w:tcPr>
          <w:p w14:paraId="6731882E" w14:textId="77777777" w:rsidR="00524A5D" w:rsidRPr="0044437C" w:rsidRDefault="00000000">
            <w:pPr>
              <w:pStyle w:val="TAC"/>
              <w:rPr>
                <w:rFonts w:cs="v5.0.0"/>
                <w:lang w:eastAsia="zh-TW"/>
              </w:rPr>
            </w:pPr>
            <w:r w:rsidRPr="0044437C">
              <w:rPr>
                <w:rFonts w:cs="v5.0.0"/>
                <w:lang w:eastAsia="zh-TW"/>
              </w:rPr>
              <w:t>4</w:t>
            </w:r>
          </w:p>
        </w:tc>
        <w:tc>
          <w:tcPr>
            <w:tcW w:w="0" w:type="auto"/>
            <w:vMerge/>
          </w:tcPr>
          <w:p w14:paraId="72422C51" w14:textId="77777777" w:rsidR="00524A5D" w:rsidRPr="0044437C" w:rsidRDefault="00524A5D">
            <w:pPr>
              <w:pStyle w:val="TAC"/>
            </w:pPr>
          </w:p>
        </w:tc>
      </w:tr>
      <w:tr w:rsidR="00524A5D" w:rsidRPr="0044437C" w14:paraId="1FC423EA" w14:textId="77777777">
        <w:trPr>
          <w:cantSplit/>
          <w:jc w:val="center"/>
        </w:trPr>
        <w:tc>
          <w:tcPr>
            <w:tcW w:w="0" w:type="auto"/>
            <w:gridSpan w:val="5"/>
          </w:tcPr>
          <w:p w14:paraId="119BC43D" w14:textId="77777777" w:rsidR="00524A5D" w:rsidRPr="0044437C" w:rsidRDefault="00000000">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Downlink RB position shall be RB</w:t>
            </w:r>
            <w:r w:rsidRPr="0044437C">
              <w:rPr>
                <w:rFonts w:ascii="Arial" w:hAnsi="Arial"/>
                <w:color w:val="000000"/>
                <w:sz w:val="18"/>
                <w:vertAlign w:val="subscript"/>
                <w:lang w:eastAsia="ja-JP"/>
              </w:rPr>
              <w:t>start</w:t>
            </w:r>
            <w:r w:rsidRPr="0044437C">
              <w:rPr>
                <w:rFonts w:ascii="Arial" w:hAnsi="Arial"/>
                <w:color w:val="000000"/>
                <w:sz w:val="18"/>
                <w:lang w:eastAsia="ja-JP"/>
              </w:rPr>
              <w:t xml:space="preserve"> = 0 within the narrowband</w:t>
            </w:r>
          </w:p>
        </w:tc>
      </w:tr>
      <w:bookmarkEnd w:id="718"/>
    </w:tbl>
    <w:p w14:paraId="42A293FC" w14:textId="77777777" w:rsidR="00524A5D" w:rsidRPr="0044437C" w:rsidRDefault="00524A5D"/>
    <w:p w14:paraId="72140B6D" w14:textId="77777777" w:rsidR="00524A5D" w:rsidRPr="0044437C" w:rsidRDefault="00000000">
      <w:pPr>
        <w:pStyle w:val="TH"/>
      </w:pPr>
      <w:r w:rsidRPr="0044437C">
        <w:lastRenderedPageBreak/>
        <w:t>Table 6.3</w:t>
      </w:r>
      <w:r w:rsidRPr="0044437C">
        <w:rPr>
          <w:lang w:eastAsia="zh-TW"/>
        </w:rPr>
        <w:t>A</w:t>
      </w:r>
      <w:r w:rsidRPr="0044437C">
        <w:t>.4.3.4.1-2: Test Configuration Table</w:t>
      </w:r>
      <w:r w:rsidRPr="0044437C">
        <w:rPr>
          <w:lang w:eastAsia="zh-TW"/>
        </w:rPr>
        <w:t xml:space="preserve"> Tx test cases UE Cat-M1</w:t>
      </w:r>
      <w:r w:rsidRPr="0044437C">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rsidRPr="0044437C" w14:paraId="6180F753" w14:textId="77777777">
        <w:trPr>
          <w:cantSplit/>
          <w:jc w:val="center"/>
        </w:trPr>
        <w:tc>
          <w:tcPr>
            <w:tcW w:w="9321" w:type="dxa"/>
            <w:gridSpan w:val="6"/>
          </w:tcPr>
          <w:p w14:paraId="06074F7C" w14:textId="77777777" w:rsidR="00524A5D" w:rsidRPr="0044437C" w:rsidRDefault="00000000">
            <w:pPr>
              <w:pStyle w:val="TAH"/>
            </w:pPr>
            <w:bookmarkStart w:id="719" w:name="MCCQCTEMPBM_00000482"/>
            <w:r w:rsidRPr="0044437C">
              <w:rPr>
                <w:rFonts w:cs="v5.0.0"/>
                <w:bCs/>
              </w:rPr>
              <w:t>Initial Conditions</w:t>
            </w:r>
          </w:p>
        </w:tc>
      </w:tr>
      <w:tr w:rsidR="00524A5D" w:rsidRPr="0044437C" w14:paraId="7065746E" w14:textId="77777777">
        <w:trPr>
          <w:cantSplit/>
          <w:jc w:val="center"/>
        </w:trPr>
        <w:tc>
          <w:tcPr>
            <w:tcW w:w="4660" w:type="dxa"/>
            <w:gridSpan w:val="2"/>
          </w:tcPr>
          <w:p w14:paraId="2B9D1C98" w14:textId="77777777" w:rsidR="00524A5D" w:rsidRPr="0044437C" w:rsidRDefault="00000000">
            <w:pPr>
              <w:pStyle w:val="TAC"/>
            </w:pPr>
            <w:r w:rsidRPr="0044437C">
              <w:rPr>
                <w:rFonts w:cs="v5.0.0"/>
              </w:rPr>
              <w:t>Test Environment as specified in</w:t>
            </w:r>
          </w:p>
          <w:p w14:paraId="455ECD35" w14:textId="77777777" w:rsidR="00524A5D" w:rsidRPr="0044437C" w:rsidRDefault="00000000">
            <w:pPr>
              <w:pStyle w:val="TAH"/>
              <w:rPr>
                <w:rFonts w:cs="v5.0.0"/>
                <w:b w:val="0"/>
                <w:bCs/>
              </w:rPr>
            </w:pPr>
            <w:r w:rsidRPr="0044437C">
              <w:rPr>
                <w:b w:val="0"/>
              </w:rPr>
              <w:t>TS 36.508 [12] subclause 4.1</w:t>
            </w:r>
          </w:p>
        </w:tc>
        <w:tc>
          <w:tcPr>
            <w:tcW w:w="4661" w:type="dxa"/>
            <w:gridSpan w:val="4"/>
          </w:tcPr>
          <w:p w14:paraId="60F349DC" w14:textId="77777777" w:rsidR="00524A5D" w:rsidRPr="0044437C" w:rsidRDefault="00000000">
            <w:pPr>
              <w:pStyle w:val="TAH"/>
            </w:pPr>
            <w:r w:rsidRPr="0044437C">
              <w:rPr>
                <w:rFonts w:cs="v5.0.0"/>
                <w:b w:val="0"/>
                <w:bCs/>
              </w:rPr>
              <w:t>Normal</w:t>
            </w:r>
          </w:p>
        </w:tc>
      </w:tr>
      <w:tr w:rsidR="00524A5D" w:rsidRPr="0044437C" w14:paraId="483572AC" w14:textId="77777777">
        <w:trPr>
          <w:cantSplit/>
          <w:jc w:val="center"/>
        </w:trPr>
        <w:tc>
          <w:tcPr>
            <w:tcW w:w="4660" w:type="dxa"/>
            <w:gridSpan w:val="2"/>
          </w:tcPr>
          <w:p w14:paraId="7F30954C" w14:textId="77777777" w:rsidR="00524A5D" w:rsidRPr="0044437C" w:rsidRDefault="00000000">
            <w:pPr>
              <w:pStyle w:val="TAH"/>
              <w:rPr>
                <w:b w:val="0"/>
              </w:rPr>
            </w:pPr>
            <w:r w:rsidRPr="0044437C">
              <w:rPr>
                <w:rFonts w:cs="v5.0.0"/>
                <w:b w:val="0"/>
                <w:bCs/>
              </w:rPr>
              <w:t>Test Frequencies as specified in</w:t>
            </w:r>
          </w:p>
          <w:p w14:paraId="05DC6FD6" w14:textId="77777777" w:rsidR="00524A5D" w:rsidRPr="0044437C" w:rsidRDefault="00000000">
            <w:pPr>
              <w:pStyle w:val="TAH"/>
              <w:rPr>
                <w:rFonts w:cs="v5.0.0"/>
                <w:b w:val="0"/>
                <w:bCs/>
              </w:rPr>
            </w:pPr>
            <w:r w:rsidRPr="0044437C">
              <w:rPr>
                <w:b w:val="0"/>
              </w:rPr>
              <w:t>TS 36.508 [12] subclause 4.3.1</w:t>
            </w:r>
          </w:p>
        </w:tc>
        <w:tc>
          <w:tcPr>
            <w:tcW w:w="4661" w:type="dxa"/>
            <w:gridSpan w:val="4"/>
          </w:tcPr>
          <w:p w14:paraId="74BB1585" w14:textId="77777777" w:rsidR="00524A5D" w:rsidRPr="0044437C" w:rsidRDefault="00000000">
            <w:pPr>
              <w:pStyle w:val="TAH"/>
            </w:pPr>
            <w:r w:rsidRPr="0044437C">
              <w:rPr>
                <w:rFonts w:cs="v5.0.0"/>
                <w:b w:val="0"/>
                <w:bCs/>
              </w:rPr>
              <w:t>Mid range</w:t>
            </w:r>
          </w:p>
        </w:tc>
      </w:tr>
      <w:tr w:rsidR="00524A5D" w:rsidRPr="0044437C" w14:paraId="5AA1B89F" w14:textId="77777777">
        <w:trPr>
          <w:cantSplit/>
          <w:jc w:val="center"/>
        </w:trPr>
        <w:tc>
          <w:tcPr>
            <w:tcW w:w="4660" w:type="dxa"/>
            <w:gridSpan w:val="2"/>
          </w:tcPr>
          <w:p w14:paraId="457D04EE" w14:textId="77777777" w:rsidR="00524A5D" w:rsidRPr="0044437C" w:rsidRDefault="00000000">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6832ED22" w14:textId="77777777" w:rsidR="00524A5D" w:rsidRPr="0044437C" w:rsidRDefault="00000000">
            <w:pPr>
              <w:pStyle w:val="TAH"/>
              <w:rPr>
                <w:rFonts w:cs="v5.0.0"/>
                <w:b w:val="0"/>
                <w:bCs/>
              </w:rPr>
            </w:pPr>
            <w:r w:rsidRPr="0044437C">
              <w:rPr>
                <w:b w:val="0"/>
              </w:rPr>
              <w:t>TS 36.508 [12] subclause 4.3.1</w:t>
            </w:r>
          </w:p>
        </w:tc>
        <w:tc>
          <w:tcPr>
            <w:tcW w:w="4661" w:type="dxa"/>
            <w:gridSpan w:val="4"/>
          </w:tcPr>
          <w:p w14:paraId="04C026EB" w14:textId="77777777" w:rsidR="00524A5D" w:rsidRPr="0044437C" w:rsidRDefault="00000000">
            <w:pPr>
              <w:pStyle w:val="TAH"/>
            </w:pPr>
            <w:r w:rsidRPr="0044437C">
              <w:rPr>
                <w:rFonts w:cs="v5.0.0"/>
                <w:b w:val="0"/>
                <w:bCs/>
              </w:rPr>
              <w:t>1.4MHz</w:t>
            </w:r>
          </w:p>
        </w:tc>
      </w:tr>
      <w:tr w:rsidR="00524A5D" w:rsidRPr="0044437C" w14:paraId="405AA695" w14:textId="77777777">
        <w:trPr>
          <w:cantSplit/>
          <w:jc w:val="center"/>
        </w:trPr>
        <w:tc>
          <w:tcPr>
            <w:tcW w:w="9321" w:type="dxa"/>
            <w:gridSpan w:val="6"/>
          </w:tcPr>
          <w:p w14:paraId="09348EE5" w14:textId="77777777" w:rsidR="00524A5D" w:rsidRPr="0044437C" w:rsidRDefault="00000000">
            <w:pPr>
              <w:pStyle w:val="TAH"/>
              <w:rPr>
                <w:rFonts w:eastAsia="PMingLiU"/>
                <w:lang w:eastAsia="zh-TW"/>
              </w:rPr>
            </w:pPr>
            <w:r w:rsidRPr="0044437C">
              <w:rPr>
                <w:bCs/>
              </w:rPr>
              <w:t>Test Parameters for Channel Bandwidths</w:t>
            </w:r>
            <w:r w:rsidRPr="0044437C">
              <w:rPr>
                <w:bCs/>
                <w:lang w:eastAsia="zh-TW"/>
              </w:rPr>
              <w:t xml:space="preserve"> </w:t>
            </w:r>
            <w:r w:rsidRPr="0044437C">
              <w:t>and Narrowband positions</w:t>
            </w:r>
          </w:p>
        </w:tc>
      </w:tr>
      <w:tr w:rsidR="00524A5D" w:rsidRPr="0044437C" w14:paraId="6F4D250C" w14:textId="77777777">
        <w:trPr>
          <w:jc w:val="center"/>
        </w:trPr>
        <w:tc>
          <w:tcPr>
            <w:tcW w:w="1165" w:type="dxa"/>
          </w:tcPr>
          <w:p w14:paraId="70B56F3A" w14:textId="77777777" w:rsidR="00524A5D" w:rsidRPr="0044437C" w:rsidRDefault="00524A5D">
            <w:pPr>
              <w:pStyle w:val="TAC"/>
            </w:pPr>
          </w:p>
        </w:tc>
        <w:tc>
          <w:tcPr>
            <w:tcW w:w="3495" w:type="dxa"/>
          </w:tcPr>
          <w:p w14:paraId="7B7900BF" w14:textId="77777777" w:rsidR="00524A5D" w:rsidRPr="0044437C" w:rsidRDefault="00000000">
            <w:pPr>
              <w:pStyle w:val="TAH"/>
            </w:pPr>
            <w:r w:rsidRPr="0044437C">
              <w:t>Downlink Configuration</w:t>
            </w:r>
          </w:p>
        </w:tc>
        <w:tc>
          <w:tcPr>
            <w:tcW w:w="4661" w:type="dxa"/>
            <w:gridSpan w:val="4"/>
          </w:tcPr>
          <w:p w14:paraId="6C1EA92D" w14:textId="77777777" w:rsidR="00524A5D" w:rsidRPr="0044437C" w:rsidRDefault="00000000">
            <w:pPr>
              <w:pStyle w:val="TAH"/>
            </w:pPr>
            <w:r w:rsidRPr="0044437C">
              <w:t>Uplink Configuration</w:t>
            </w:r>
          </w:p>
        </w:tc>
      </w:tr>
      <w:tr w:rsidR="00524A5D" w:rsidRPr="0044437C" w14:paraId="7B717EA7" w14:textId="77777777">
        <w:trPr>
          <w:cantSplit/>
          <w:jc w:val="center"/>
        </w:trPr>
        <w:tc>
          <w:tcPr>
            <w:tcW w:w="1165" w:type="dxa"/>
          </w:tcPr>
          <w:p w14:paraId="7D932761" w14:textId="77777777" w:rsidR="00524A5D" w:rsidRPr="0044437C" w:rsidRDefault="00000000">
            <w:pPr>
              <w:pStyle w:val="TAC"/>
            </w:pPr>
            <w:r w:rsidRPr="0044437C">
              <w:t>Ch BW</w:t>
            </w:r>
          </w:p>
        </w:tc>
        <w:tc>
          <w:tcPr>
            <w:tcW w:w="3495" w:type="dxa"/>
            <w:vMerge w:val="restart"/>
          </w:tcPr>
          <w:p w14:paraId="115AB558" w14:textId="77777777" w:rsidR="00524A5D" w:rsidRPr="0044437C" w:rsidRDefault="00000000">
            <w:pPr>
              <w:pStyle w:val="TAC"/>
            </w:pPr>
            <w:r w:rsidRPr="0044437C">
              <w:t>N/A for PUSCH sub-test</w:t>
            </w:r>
          </w:p>
        </w:tc>
        <w:tc>
          <w:tcPr>
            <w:tcW w:w="1165" w:type="dxa"/>
          </w:tcPr>
          <w:p w14:paraId="5FEBA33E" w14:textId="77777777" w:rsidR="00524A5D" w:rsidRPr="0044437C" w:rsidRDefault="00000000">
            <w:pPr>
              <w:pStyle w:val="TAC"/>
            </w:pPr>
            <w:r w:rsidRPr="0044437C">
              <w:t>Mod'n</w:t>
            </w:r>
          </w:p>
        </w:tc>
        <w:tc>
          <w:tcPr>
            <w:tcW w:w="1165" w:type="dxa"/>
          </w:tcPr>
          <w:p w14:paraId="6DE27D27" w14:textId="77777777" w:rsidR="00524A5D" w:rsidRPr="0044437C" w:rsidRDefault="00524A5D">
            <w:pPr>
              <w:pStyle w:val="TAC"/>
            </w:pPr>
          </w:p>
        </w:tc>
        <w:tc>
          <w:tcPr>
            <w:tcW w:w="2331" w:type="dxa"/>
            <w:gridSpan w:val="2"/>
          </w:tcPr>
          <w:p w14:paraId="24E83622" w14:textId="77777777" w:rsidR="00524A5D" w:rsidRPr="0044437C" w:rsidRDefault="00000000">
            <w:pPr>
              <w:pStyle w:val="TAC"/>
            </w:pPr>
            <w:r w:rsidRPr="0044437C">
              <w:t>RB allocation</w:t>
            </w:r>
          </w:p>
        </w:tc>
      </w:tr>
      <w:tr w:rsidR="00524A5D" w:rsidRPr="0044437C" w14:paraId="50374643" w14:textId="77777777">
        <w:trPr>
          <w:jc w:val="center"/>
        </w:trPr>
        <w:tc>
          <w:tcPr>
            <w:tcW w:w="1165" w:type="dxa"/>
          </w:tcPr>
          <w:p w14:paraId="4C14D7BC" w14:textId="77777777" w:rsidR="00524A5D" w:rsidRPr="0044437C" w:rsidRDefault="00524A5D">
            <w:pPr>
              <w:pStyle w:val="TAC"/>
            </w:pPr>
          </w:p>
        </w:tc>
        <w:tc>
          <w:tcPr>
            <w:tcW w:w="3495" w:type="dxa"/>
            <w:vMerge/>
          </w:tcPr>
          <w:p w14:paraId="56A525EE" w14:textId="77777777" w:rsidR="00524A5D" w:rsidRPr="0044437C" w:rsidRDefault="00524A5D">
            <w:pPr>
              <w:pStyle w:val="TAC"/>
            </w:pPr>
          </w:p>
        </w:tc>
        <w:tc>
          <w:tcPr>
            <w:tcW w:w="1165" w:type="dxa"/>
          </w:tcPr>
          <w:p w14:paraId="18AD051D" w14:textId="77777777" w:rsidR="00524A5D" w:rsidRPr="0044437C" w:rsidRDefault="00524A5D">
            <w:pPr>
              <w:pStyle w:val="TAC"/>
            </w:pPr>
          </w:p>
        </w:tc>
        <w:tc>
          <w:tcPr>
            <w:tcW w:w="3496" w:type="dxa"/>
            <w:gridSpan w:val="3"/>
          </w:tcPr>
          <w:p w14:paraId="40A9E15B" w14:textId="77777777" w:rsidR="00524A5D" w:rsidRPr="0044437C" w:rsidRDefault="00000000">
            <w:pPr>
              <w:pStyle w:val="TAC"/>
            </w:pPr>
            <w:r w:rsidRPr="0044437C">
              <w:t>FDD</w:t>
            </w:r>
            <w:r w:rsidRPr="0044437C">
              <w:rPr>
                <w:lang w:eastAsia="zh-TW"/>
              </w:rPr>
              <w:t xml:space="preserve"> and HD-FDD</w:t>
            </w:r>
          </w:p>
        </w:tc>
      </w:tr>
      <w:tr w:rsidR="00524A5D" w:rsidRPr="0044437C" w14:paraId="5AEC106B" w14:textId="77777777">
        <w:trPr>
          <w:jc w:val="center"/>
        </w:trPr>
        <w:tc>
          <w:tcPr>
            <w:tcW w:w="9321" w:type="dxa"/>
            <w:gridSpan w:val="6"/>
          </w:tcPr>
          <w:p w14:paraId="738F48E3" w14:textId="77777777" w:rsidR="00524A5D" w:rsidRPr="0044437C" w:rsidRDefault="00000000">
            <w:pPr>
              <w:pStyle w:val="TAC"/>
            </w:pPr>
            <w:r w:rsidRPr="0044437C">
              <w:rPr>
                <w:b/>
              </w:rPr>
              <w:t>Low range</w:t>
            </w:r>
          </w:p>
        </w:tc>
      </w:tr>
      <w:tr w:rsidR="00524A5D" w:rsidRPr="0044437C" w14:paraId="55AC74BB" w14:textId="77777777">
        <w:trPr>
          <w:trHeight w:val="146"/>
          <w:jc w:val="center"/>
        </w:trPr>
        <w:tc>
          <w:tcPr>
            <w:tcW w:w="1165" w:type="dxa"/>
          </w:tcPr>
          <w:p w14:paraId="2D3EBEB3" w14:textId="77777777" w:rsidR="00524A5D" w:rsidRPr="0044437C" w:rsidRDefault="00000000">
            <w:pPr>
              <w:pStyle w:val="TAC"/>
            </w:pPr>
            <w:r w:rsidRPr="0044437C">
              <w:t>1.4MHz</w:t>
            </w:r>
          </w:p>
        </w:tc>
        <w:tc>
          <w:tcPr>
            <w:tcW w:w="3495" w:type="dxa"/>
          </w:tcPr>
          <w:p w14:paraId="5B26AD18" w14:textId="77777777" w:rsidR="00524A5D" w:rsidRPr="0044437C" w:rsidRDefault="00524A5D">
            <w:pPr>
              <w:pStyle w:val="TAC"/>
              <w:rPr>
                <w:rFonts w:cs="v5.0.0"/>
              </w:rPr>
            </w:pPr>
          </w:p>
        </w:tc>
        <w:tc>
          <w:tcPr>
            <w:tcW w:w="1165" w:type="dxa"/>
          </w:tcPr>
          <w:p w14:paraId="75CB6A47" w14:textId="77777777" w:rsidR="00524A5D" w:rsidRPr="0044437C" w:rsidRDefault="00000000">
            <w:pPr>
              <w:pStyle w:val="TAC"/>
            </w:pPr>
            <w:r w:rsidRPr="0044437C">
              <w:t>QPSK</w:t>
            </w:r>
          </w:p>
        </w:tc>
        <w:tc>
          <w:tcPr>
            <w:tcW w:w="1165" w:type="dxa"/>
          </w:tcPr>
          <w:p w14:paraId="17B9099A" w14:textId="77777777" w:rsidR="00524A5D" w:rsidRPr="0044437C" w:rsidRDefault="00000000">
            <w:pPr>
              <w:pStyle w:val="TAC"/>
              <w:rPr>
                <w:lang w:eastAsia="zh-TW"/>
              </w:rPr>
            </w:pPr>
            <w:r w:rsidRPr="0044437C">
              <w:rPr>
                <w:lang w:eastAsia="zh-TW"/>
              </w:rPr>
              <w:t>5</w:t>
            </w:r>
          </w:p>
        </w:tc>
        <w:tc>
          <w:tcPr>
            <w:tcW w:w="1165" w:type="dxa"/>
          </w:tcPr>
          <w:p w14:paraId="30B20A53" w14:textId="77777777" w:rsidR="00524A5D" w:rsidRPr="0044437C" w:rsidRDefault="00000000">
            <w:pPr>
              <w:pStyle w:val="TAC"/>
              <w:rPr>
                <w:lang w:eastAsia="zh-TW"/>
              </w:rPr>
            </w:pPr>
            <w:r w:rsidRPr="0044437C">
              <w:rPr>
                <w:lang w:eastAsia="zh-TW"/>
              </w:rPr>
              <w:t>5</w:t>
            </w:r>
          </w:p>
        </w:tc>
        <w:tc>
          <w:tcPr>
            <w:tcW w:w="1166" w:type="dxa"/>
          </w:tcPr>
          <w:p w14:paraId="3942E087" w14:textId="77777777" w:rsidR="00524A5D" w:rsidRPr="0044437C" w:rsidRDefault="00000000">
            <w:pPr>
              <w:pStyle w:val="TAC"/>
              <w:rPr>
                <w:lang w:eastAsia="zh-TW"/>
              </w:rPr>
            </w:pPr>
            <w:r w:rsidRPr="0044437C">
              <w:rPr>
                <w:lang w:eastAsia="zh-TW"/>
              </w:rPr>
              <w:t>0</w:t>
            </w:r>
          </w:p>
        </w:tc>
      </w:tr>
      <w:bookmarkEnd w:id="719"/>
    </w:tbl>
    <w:p w14:paraId="54071408" w14:textId="77777777" w:rsidR="00524A5D" w:rsidRPr="0044437C" w:rsidRDefault="00524A5D"/>
    <w:p w14:paraId="2E9858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258973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524FA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6A99C6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6.3A.4.3.4.1-1 (PUCCH sub-test) and Table 6.3A.4.3.4.1-2 (PUSCH sub-test).</w:t>
      </w:r>
    </w:p>
    <w:p w14:paraId="03E292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2608281A"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w:t>
      </w:r>
      <w:r w:rsidRPr="0044437C">
        <w:rPr>
          <w:color w:val="000000" w:themeColor="text1"/>
        </w:rPr>
        <w:t xml:space="preserve">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w:t>
      </w:r>
      <w:r w:rsidRPr="0044437C">
        <w:t xml:space="preserve"> duration of the test as define in TS 36.508[12] clause 5.6.3.1</w:t>
      </w:r>
      <w:r w:rsidRPr="0044437C">
        <w:rPr>
          <w:rFonts w:eastAsia="SimSun"/>
          <w:lang w:eastAsia="zh-CN"/>
        </w:rPr>
        <w:t>.</w:t>
      </w:r>
    </w:p>
    <w:p w14:paraId="21F72AF7"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2237FE1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5.2A.2AA. Message contents are defined in clause 6.3A.4.1.4.3. </w:t>
      </w:r>
    </w:p>
    <w:p w14:paraId="591B0F85" w14:textId="77777777" w:rsidR="00524A5D" w:rsidRPr="0044437C" w:rsidRDefault="00000000">
      <w:pPr>
        <w:pStyle w:val="H6"/>
      </w:pPr>
      <w:r w:rsidRPr="0044437C">
        <w:t>6.3A.4.3.4.2</w:t>
      </w:r>
      <w:r w:rsidRPr="0044437C">
        <w:tab/>
        <w:t>Test procedure</w:t>
      </w:r>
    </w:p>
    <w:p w14:paraId="7E2F3B60" w14:textId="77777777" w:rsidR="00524A5D" w:rsidRPr="0044437C" w:rsidRDefault="00000000">
      <w:pPr>
        <w:rPr>
          <w:rFonts w:eastAsia="PMingLiU"/>
          <w:lang w:eastAsia="zh-TW"/>
        </w:rPr>
      </w:pPr>
      <w:r w:rsidRPr="0044437C">
        <w:t>The procedure is separated in various subtests to verify different aspects of relative power control. The power patterns of the subtests are described in figure 6.3A.4.3.4.2-1.</w:t>
      </w:r>
    </w:p>
    <w:p w14:paraId="7505DED0" w14:textId="77777777" w:rsidR="00524A5D" w:rsidRPr="0044437C" w:rsidRDefault="00000000">
      <w:pPr>
        <w:pStyle w:val="TH"/>
      </w:pPr>
      <w:r w:rsidRPr="0044437C">
        <w:lastRenderedPageBreak/>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Pr="0044437C" w:rsidRDefault="00000000" w:rsidP="00E36978">
      <w:pPr>
        <w:pStyle w:val="TF"/>
      </w:pPr>
      <w:r w:rsidRPr="0044437C">
        <w:t>Figure 6.3.</w:t>
      </w:r>
      <w:r w:rsidRPr="0044437C">
        <w:rPr>
          <w:lang w:eastAsia="zh-TW"/>
        </w:rPr>
        <w:t>A</w:t>
      </w:r>
      <w:r w:rsidRPr="0044437C">
        <w:t>.4.3.4.2-1: Test uplink transmission</w:t>
      </w:r>
    </w:p>
    <w:p w14:paraId="5F3073EF" w14:textId="77777777" w:rsidR="00524A5D" w:rsidRPr="0044437C" w:rsidRDefault="00000000">
      <w:pPr>
        <w:pStyle w:val="B1"/>
        <w:overflowPunct w:val="0"/>
        <w:autoSpaceDE w:val="0"/>
        <w:autoSpaceDN w:val="0"/>
        <w:adjustRightInd w:val="0"/>
        <w:contextualSpacing w:val="0"/>
        <w:textAlignment w:val="baseline"/>
        <w:rPr>
          <w:lang w:eastAsia="en-GB"/>
        </w:rPr>
      </w:pPr>
      <w:bookmarkStart w:id="720" w:name="_Hlk133660394"/>
      <w:r w:rsidRPr="0044437C">
        <w:rPr>
          <w:lang w:eastAsia="en-GB"/>
        </w:rPr>
        <w:t>1.</w:t>
      </w:r>
      <w:r w:rsidRPr="0044437C">
        <w:rPr>
          <w:lang w:eastAsia="en-GB"/>
        </w:rPr>
        <w:tab/>
        <w:t>PUCCH sub test:</w:t>
      </w:r>
    </w:p>
    <w:bookmarkEnd w:id="720"/>
    <w:p w14:paraId="60DC82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PUSCH sub test:</w:t>
      </w:r>
    </w:p>
    <w:p w14:paraId="1FC344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Pr="0044437C" w:rsidRDefault="00000000">
      <w:pPr>
        <w:pStyle w:val="H6"/>
      </w:pPr>
      <w:r w:rsidRPr="0044437C">
        <w:t>6.3A.4.3.4.3</w:t>
      </w:r>
      <w:r w:rsidRPr="0044437C">
        <w:tab/>
        <w:t>Message contents</w:t>
      </w:r>
    </w:p>
    <w:p w14:paraId="168B47BD" w14:textId="77777777" w:rsidR="00524A5D" w:rsidRPr="0044437C" w:rsidRDefault="00000000">
      <w:pPr>
        <w:rPr>
          <w:lang w:eastAsia="ja-JP"/>
        </w:rPr>
      </w:pPr>
      <w:r w:rsidRPr="0044437C">
        <w:t>Message contents are according to TS 36.508 [12] subclause 4.6</w:t>
      </w:r>
      <w:r w:rsidRPr="0044437C">
        <w:rPr>
          <w:lang w:eastAsia="ja-JP"/>
        </w:rPr>
        <w:t>.</w:t>
      </w:r>
    </w:p>
    <w:p w14:paraId="784BCD76" w14:textId="77777777" w:rsidR="00524A5D" w:rsidRPr="0044437C" w:rsidRDefault="00000000">
      <w:pPr>
        <w:pStyle w:val="H6"/>
      </w:pPr>
      <w:bookmarkStart w:id="721" w:name="MCCQCTEMPBM_00000140"/>
      <w:r w:rsidRPr="0044437C">
        <w:lastRenderedPageBreak/>
        <w:t>6.3A.4.3.5</w:t>
      </w:r>
      <w:r w:rsidRPr="0044437C">
        <w:tab/>
        <w:t>Test requirement</w:t>
      </w:r>
    </w:p>
    <w:bookmarkEnd w:id="721"/>
    <w:p w14:paraId="0F1623BA" w14:textId="77777777" w:rsidR="00524A5D" w:rsidRPr="0044437C" w:rsidRDefault="00000000">
      <w:r w:rsidRPr="0044437C">
        <w:t xml:space="preserve">The requirement for the power measurements made in step (1.3) and (2.3) of the test procedure shall not </w:t>
      </w:r>
      <w:r w:rsidRPr="0044437C">
        <w:rPr>
          <w:rFonts w:eastAsia="香~??’c‘I"/>
        </w:rPr>
        <w:t>exceed</w:t>
      </w:r>
      <w:r w:rsidRPr="0044437C">
        <w:t xml:space="preserve"> the values specified in Table 6.3</w:t>
      </w:r>
      <w:r w:rsidRPr="0044437C">
        <w:rPr>
          <w:lang w:eastAsia="zh-TW"/>
        </w:rPr>
        <w:t>A</w:t>
      </w:r>
      <w:r w:rsidRPr="0044437C">
        <w:t>.4.3.5-1. The power measurement period shall be 1 sub-frame excluding transient periods.</w:t>
      </w:r>
    </w:p>
    <w:p w14:paraId="5F6553C9" w14:textId="77777777" w:rsidR="00524A5D" w:rsidRPr="0044437C" w:rsidRDefault="00000000">
      <w:pPr>
        <w:pStyle w:val="TH"/>
      </w:pPr>
      <w:r w:rsidRPr="0044437C">
        <w:t>Table 6.3</w:t>
      </w:r>
      <w:r w:rsidRPr="0044437C">
        <w:rPr>
          <w:lang w:eastAsia="zh-TW"/>
        </w:rPr>
        <w:t>A</w:t>
      </w:r>
      <w:r w:rsidRPr="0044437C">
        <w:t>.4.3.5-1: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Pr="0044437C" w:rsidRDefault="00000000">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Pr="0044437C" w:rsidRDefault="00000000">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Pr="0044437C" w:rsidRDefault="00000000">
            <w:pPr>
              <w:pStyle w:val="TAH"/>
            </w:pPr>
            <w:r w:rsidRPr="0044437C">
              <w:rPr>
                <w:rFonts w:cs="Tahoma"/>
              </w:rPr>
              <w:t>Test requirement measured power within 21m</w:t>
            </w:r>
            <w:r w:rsidRPr="0044437C">
              <w:rPr>
                <w:rFonts w:cs="Arial"/>
                <w:vertAlign w:val="superscript"/>
              </w:rPr>
              <w:t xml:space="preserve"> 2</w:t>
            </w:r>
          </w:p>
        </w:tc>
      </w:tr>
      <w:tr w:rsidR="00524A5D" w:rsidRPr="0044437C"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Pr="0044437C" w:rsidRDefault="00000000">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Pr="0044437C" w:rsidRDefault="00000000">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 </w:t>
            </w:r>
            <w:r w:rsidRPr="0044437C">
              <w:rPr>
                <w:rFonts w:cs="Tahoma"/>
              </w:rPr>
              <w:t>± 3.2 dB</w:t>
            </w:r>
            <w:r w:rsidRPr="0044437C">
              <w:t xml:space="preserve"> of the 1</w:t>
            </w:r>
            <w:r w:rsidRPr="0044437C">
              <w:rPr>
                <w:vertAlign w:val="superscript"/>
              </w:rPr>
              <w:t>st</w:t>
            </w:r>
            <w:r w:rsidRPr="0044437C">
              <w:t xml:space="preserve"> measurement.</w:t>
            </w:r>
          </w:p>
        </w:tc>
      </w:tr>
      <w:tr w:rsidR="00524A5D" w:rsidRPr="0044437C"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Pr="0044437C" w:rsidRDefault="00000000">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Pr="0044437C" w:rsidRDefault="00000000">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w:t>
            </w:r>
            <w:r w:rsidRPr="0044437C">
              <w:rPr>
                <w:rFonts w:cs="Tahoma"/>
              </w:rPr>
              <w:t xml:space="preserve"> ± 4.2 dB</w:t>
            </w:r>
            <w:r w:rsidRPr="0044437C">
              <w:t xml:space="preserve"> of the 1</w:t>
            </w:r>
            <w:r w:rsidRPr="0044437C">
              <w:rPr>
                <w:vertAlign w:val="superscript"/>
              </w:rPr>
              <w:t>st</w:t>
            </w:r>
            <w:r w:rsidRPr="0044437C">
              <w:t xml:space="preserve"> measurement.</w:t>
            </w:r>
          </w:p>
        </w:tc>
      </w:tr>
      <w:tr w:rsidR="00524A5D" w:rsidRPr="0044437C"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Pr="0044437C" w:rsidRDefault="00000000">
            <w:pPr>
              <w:pStyle w:val="TAN"/>
              <w:rPr>
                <w:rFonts w:cs="Arial"/>
              </w:rPr>
            </w:pPr>
            <w:r w:rsidRPr="0044437C">
              <w:rPr>
                <w:rFonts w:cs="Tahoma"/>
                <w:szCs w:val="16"/>
              </w:rPr>
              <w:t>Note 1:</w:t>
            </w:r>
            <w:r w:rsidRPr="0044437C">
              <w:rPr>
                <w:rFonts w:cs="Tahoma"/>
                <w:szCs w:val="16"/>
              </w:rPr>
              <w:tab/>
              <w:t xml:space="preserve">The UE transmission gap is 4 ms </w:t>
            </w:r>
            <w:r w:rsidRPr="0044437C">
              <w:rPr>
                <w:rFonts w:cs="Arial"/>
              </w:rPr>
              <w:t>for full-duplex FDD.</w:t>
            </w:r>
          </w:p>
          <w:p w14:paraId="23775361" w14:textId="77777777" w:rsidR="00524A5D" w:rsidRPr="0044437C" w:rsidRDefault="00000000">
            <w:pPr>
              <w:pStyle w:val="TAN"/>
              <w:ind w:firstLine="1"/>
              <w:rPr>
                <w:rFonts w:cs="Tahoma"/>
                <w:szCs w:val="16"/>
              </w:rPr>
            </w:pPr>
            <w:r w:rsidRPr="0044437C">
              <w:rPr>
                <w:rFonts w:cs="Arial"/>
              </w:rPr>
              <w:t>For UE of half-duplex FDD, the transmission gap is 9 ms</w:t>
            </w:r>
            <w:r w:rsidRPr="0044437C">
              <w:rPr>
                <w:rFonts w:cs="Tahoma"/>
                <w:szCs w:val="16"/>
              </w:rPr>
              <w:t xml:space="preserve"> TPC command is transmitted via PDCCH 4 subframes preceding each PUCCH/PUSCH transmission.</w:t>
            </w:r>
          </w:p>
          <w:p w14:paraId="33C68835" w14:textId="77777777" w:rsidR="00524A5D" w:rsidRPr="0044437C" w:rsidRDefault="00000000">
            <w:pPr>
              <w:pStyle w:val="TAN"/>
            </w:pPr>
            <w:r w:rsidRPr="0044437C">
              <w:rPr>
                <w:rFonts w:cs="Arial"/>
              </w:rPr>
              <w:t>Note 2:</w:t>
            </w:r>
            <w:r w:rsidRPr="0044437C">
              <w:rPr>
                <w:rFonts w:cs="Tahoma"/>
                <w:szCs w:val="16"/>
              </w:rPr>
              <w:tab/>
            </w:r>
            <w:r w:rsidRPr="0044437C">
              <w:t>For UE of half-duplex FDD MHz, the test interval is 41 ms.</w:t>
            </w:r>
          </w:p>
        </w:tc>
      </w:tr>
    </w:tbl>
    <w:p w14:paraId="34B36350" w14:textId="77777777" w:rsidR="00524A5D" w:rsidRPr="0044437C" w:rsidRDefault="00524A5D"/>
    <w:p w14:paraId="60F5B8EB" w14:textId="77777777" w:rsidR="00524A5D" w:rsidRPr="0044437C" w:rsidRDefault="00000000">
      <w:pPr>
        <w:pStyle w:val="Heading2"/>
        <w:rPr>
          <w:rFonts w:cs="v5.0.0"/>
        </w:rPr>
      </w:pPr>
      <w:bookmarkStart w:id="722" w:name="_Toc20379"/>
      <w:bookmarkStart w:id="723" w:name="_Toc24824"/>
      <w:bookmarkStart w:id="724" w:name="_Toc30281"/>
      <w:bookmarkStart w:id="725" w:name="_Toc25440"/>
      <w:bookmarkStart w:id="726" w:name="_Toc7707"/>
      <w:bookmarkStart w:id="727" w:name="_Toc194571815"/>
      <w:r w:rsidRPr="0044437C">
        <w:rPr>
          <w:rFonts w:cs="v5.0.0"/>
        </w:rPr>
        <w:t>6.3B</w:t>
      </w:r>
      <w:r w:rsidRPr="0044437C">
        <w:rPr>
          <w:rFonts w:cs="v5.0.0"/>
        </w:rPr>
        <w:tab/>
        <w:t>Output power dynamics for category NB1 and NB2</w:t>
      </w:r>
      <w:bookmarkEnd w:id="696"/>
      <w:bookmarkEnd w:id="697"/>
      <w:bookmarkEnd w:id="698"/>
      <w:bookmarkEnd w:id="722"/>
      <w:bookmarkEnd w:id="723"/>
      <w:bookmarkEnd w:id="724"/>
      <w:bookmarkEnd w:id="725"/>
      <w:bookmarkEnd w:id="726"/>
      <w:bookmarkEnd w:id="727"/>
    </w:p>
    <w:p w14:paraId="4DC40CCD" w14:textId="77777777" w:rsidR="00524A5D" w:rsidRPr="0044437C" w:rsidRDefault="00000000">
      <w:pPr>
        <w:pStyle w:val="Heading3"/>
      </w:pPr>
      <w:bookmarkStart w:id="728" w:name="_Toc1407"/>
      <w:bookmarkStart w:id="729" w:name="_Toc4642"/>
      <w:bookmarkStart w:id="730" w:name="_Toc25153"/>
      <w:bookmarkStart w:id="731" w:name="_Toc30505"/>
      <w:bookmarkStart w:id="732" w:name="_Toc9827"/>
      <w:bookmarkStart w:id="733" w:name="_Toc121162833"/>
      <w:bookmarkStart w:id="734" w:name="_Toc25603"/>
      <w:bookmarkStart w:id="735" w:name="_Toc120570041"/>
      <w:bookmarkStart w:id="736" w:name="_Toc194571816"/>
      <w:r w:rsidRPr="0044437C">
        <w:t>6.3B.1</w:t>
      </w:r>
      <w:r w:rsidRPr="0044437C">
        <w:tab/>
        <w:t>UE Minimum output power for category NB1 and NB2</w:t>
      </w:r>
      <w:bookmarkEnd w:id="620"/>
      <w:bookmarkEnd w:id="728"/>
      <w:bookmarkEnd w:id="729"/>
      <w:bookmarkEnd w:id="730"/>
      <w:bookmarkEnd w:id="731"/>
      <w:bookmarkEnd w:id="732"/>
      <w:bookmarkEnd w:id="733"/>
      <w:bookmarkEnd w:id="734"/>
      <w:bookmarkEnd w:id="735"/>
      <w:bookmarkEnd w:id="736"/>
    </w:p>
    <w:p w14:paraId="31C40057" w14:textId="77777777" w:rsidR="00524A5D" w:rsidRPr="0044437C" w:rsidRDefault="00000000">
      <w:pPr>
        <w:pStyle w:val="H6"/>
      </w:pPr>
      <w:bookmarkStart w:id="737" w:name="MCCQCTEMPBM_00000141"/>
      <w:r w:rsidRPr="0044437C">
        <w:t>6.3B.1.1</w:t>
      </w:r>
      <w:r w:rsidRPr="0044437C">
        <w:tab/>
        <w:t>Test purpose</w:t>
      </w:r>
    </w:p>
    <w:bookmarkEnd w:id="737"/>
    <w:p w14:paraId="474DC9F8" w14:textId="77777777" w:rsidR="00524A5D" w:rsidRPr="0044437C" w:rsidRDefault="00000000">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p>
    <w:p w14:paraId="0E4A0A0F" w14:textId="77777777" w:rsidR="00524A5D" w:rsidRPr="0044437C" w:rsidRDefault="00000000">
      <w:pPr>
        <w:pStyle w:val="H6"/>
      </w:pPr>
      <w:bookmarkStart w:id="738" w:name="MCCQCTEMPBM_00000142"/>
      <w:r w:rsidRPr="0044437C">
        <w:t>6.3B.1.2</w:t>
      </w:r>
      <w:r w:rsidRPr="0044437C">
        <w:tab/>
        <w:t>Test applicability</w:t>
      </w:r>
    </w:p>
    <w:bookmarkEnd w:id="738"/>
    <w:p w14:paraId="4970A88E" w14:textId="77777777" w:rsidR="00524A5D" w:rsidRPr="0044437C" w:rsidRDefault="00000000">
      <w:r w:rsidRPr="0044437C">
        <w:t>This test case applies to all types of E-UTRA UE release 17 and forward of UE category NB11 and NB2 that support satellite access operation.</w:t>
      </w:r>
    </w:p>
    <w:p w14:paraId="01FF37E4" w14:textId="77777777" w:rsidR="00524A5D" w:rsidRPr="0044437C" w:rsidRDefault="00000000">
      <w:pPr>
        <w:pStyle w:val="H6"/>
      </w:pPr>
      <w:bookmarkStart w:id="739" w:name="MCCQCTEMPBM_00000143"/>
      <w:r w:rsidRPr="0044437C">
        <w:t>6.3B.1.3</w:t>
      </w:r>
      <w:r w:rsidRPr="0044437C">
        <w:tab/>
        <w:t>Minimum conformance requirements</w:t>
      </w:r>
    </w:p>
    <w:bookmarkEnd w:id="739"/>
    <w:p w14:paraId="370FD34F" w14:textId="77777777" w:rsidR="00524A5D" w:rsidRPr="0044437C" w:rsidRDefault="00000000">
      <w:r w:rsidRPr="0044437C">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6.3B.1.</w:t>
      </w:r>
    </w:p>
    <w:p w14:paraId="75E5C0DD" w14:textId="77777777" w:rsidR="00524A5D" w:rsidRPr="0044437C" w:rsidRDefault="00000000">
      <w:pPr>
        <w:pStyle w:val="H6"/>
      </w:pPr>
      <w:bookmarkStart w:id="740" w:name="MCCQCTEMPBM_00000144"/>
      <w:r w:rsidRPr="0044437C">
        <w:t>6.3B.1.4</w:t>
      </w:r>
      <w:r w:rsidRPr="0044437C">
        <w:tab/>
        <w:t>Test description</w:t>
      </w:r>
    </w:p>
    <w:p w14:paraId="0A24D234" w14:textId="77777777" w:rsidR="00524A5D" w:rsidRPr="0044437C" w:rsidRDefault="00000000">
      <w:pPr>
        <w:pStyle w:val="H6"/>
      </w:pPr>
      <w:bookmarkStart w:id="741" w:name="MCCQCTEMPBM_00000145"/>
      <w:bookmarkEnd w:id="740"/>
      <w:r w:rsidRPr="0044437C">
        <w:t>6.3B.1.4.1</w:t>
      </w:r>
      <w:r w:rsidRPr="0044437C">
        <w:tab/>
        <w:t>Initial conditions</w:t>
      </w:r>
    </w:p>
    <w:bookmarkEnd w:id="741"/>
    <w:p w14:paraId="41A0C85E" w14:textId="77777777" w:rsidR="00524A5D" w:rsidRPr="0044437C" w:rsidRDefault="00000000">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Pr="0044437C" w:rsidRDefault="00000000">
      <w:pPr>
        <w:pStyle w:val="TH"/>
        <w:rPr>
          <w:lang w:eastAsia="ko-KR"/>
        </w:rPr>
      </w:pPr>
      <w:r w:rsidRPr="0044437C">
        <w:lastRenderedPageBreak/>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rsidRPr="0044437C"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Pr="0044437C" w:rsidRDefault="00000000">
            <w:pPr>
              <w:pStyle w:val="TAH"/>
              <w:spacing w:line="252" w:lineRule="auto"/>
              <w:rPr>
                <w:rFonts w:cs="Arial"/>
              </w:rPr>
            </w:pPr>
            <w:bookmarkStart w:id="742" w:name="MCCQCTEMPBM_00000483"/>
            <w:r w:rsidRPr="0044437C">
              <w:t>Initial Conditions</w:t>
            </w:r>
          </w:p>
        </w:tc>
      </w:tr>
      <w:tr w:rsidR="00524A5D" w:rsidRPr="0044437C"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Pr="0044437C" w:rsidRDefault="00000000">
            <w:pPr>
              <w:pStyle w:val="TAC"/>
              <w:spacing w:line="252" w:lineRule="auto"/>
              <w:jc w:val="left"/>
            </w:pPr>
            <w:r w:rsidRPr="0044437C">
              <w:t>Test Environment as specified in</w:t>
            </w:r>
          </w:p>
          <w:p w14:paraId="3828F993" w14:textId="77777777" w:rsidR="00524A5D" w:rsidRPr="0044437C" w:rsidRDefault="00000000">
            <w:pPr>
              <w:pStyle w:val="TAC"/>
              <w:spacing w:line="252" w:lineRule="auto"/>
              <w:jc w:val="left"/>
            </w:pPr>
            <w:r w:rsidRPr="0044437C">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Pr="0044437C" w:rsidRDefault="00000000">
            <w:pPr>
              <w:pStyle w:val="TAL"/>
              <w:spacing w:line="252" w:lineRule="auto"/>
            </w:pPr>
            <w:r w:rsidRPr="0044437C">
              <w:t>Normal, TL/VL, TL/VH, TH/VL, TH/VH</w:t>
            </w:r>
          </w:p>
        </w:tc>
      </w:tr>
      <w:tr w:rsidR="00524A5D" w:rsidRPr="0044437C"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Pr="0044437C" w:rsidRDefault="00000000">
            <w:pPr>
              <w:pStyle w:val="TAL"/>
              <w:spacing w:line="252" w:lineRule="auto"/>
            </w:pPr>
            <w:r w:rsidRPr="0044437C">
              <w:t>Test Frequencies as specified in</w:t>
            </w:r>
          </w:p>
          <w:p w14:paraId="1CD86222" w14:textId="77777777" w:rsidR="00524A5D" w:rsidRPr="0044437C" w:rsidRDefault="00000000">
            <w:pPr>
              <w:pStyle w:val="TAL"/>
              <w:spacing w:line="252" w:lineRule="auto"/>
            </w:pPr>
            <w:r w:rsidRPr="0044437C">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58F9EBC9" w:rsidR="00524A5D" w:rsidRPr="0044437C" w:rsidRDefault="00AF7766">
            <w:pPr>
              <w:pStyle w:val="TAL"/>
              <w:spacing w:line="252" w:lineRule="auto"/>
            </w:pPr>
            <w:r w:rsidRPr="0044437C">
              <w:t>Low range, Mid range, High range</w:t>
            </w:r>
          </w:p>
        </w:tc>
      </w:tr>
      <w:tr w:rsidR="00524A5D" w:rsidRPr="0044437C"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Pr="0044437C" w:rsidRDefault="00000000">
            <w:pPr>
              <w:pStyle w:val="TAH"/>
              <w:spacing w:line="252" w:lineRule="auto"/>
            </w:pPr>
            <w:r w:rsidRPr="0044437C">
              <w:t>Test Parameters</w:t>
            </w:r>
          </w:p>
        </w:tc>
      </w:tr>
      <w:tr w:rsidR="00524A5D" w:rsidRPr="0044437C"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Pr="0044437C" w:rsidRDefault="00000000">
            <w:pPr>
              <w:pStyle w:val="TAH"/>
              <w:spacing w:line="252" w:lineRule="auto"/>
            </w:pPr>
            <w:r w:rsidRPr="0044437C">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Pr="0044437C" w:rsidRDefault="00000000">
            <w:pPr>
              <w:pStyle w:val="TAH"/>
              <w:spacing w:line="252" w:lineRule="auto"/>
            </w:pPr>
            <w:r w:rsidRPr="0044437C">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Pr="0044437C" w:rsidRDefault="00000000">
            <w:pPr>
              <w:pStyle w:val="TAH"/>
              <w:spacing w:line="252" w:lineRule="auto"/>
            </w:pPr>
            <w:r w:rsidRPr="0044437C">
              <w:t>Uplink Configuration</w:t>
            </w:r>
          </w:p>
        </w:tc>
      </w:tr>
      <w:tr w:rsidR="00524A5D" w:rsidRPr="0044437C"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Pr="0044437C"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Pr="0044437C" w:rsidRDefault="00000000">
            <w:pPr>
              <w:pStyle w:val="TAC"/>
              <w:spacing w:line="252" w:lineRule="auto"/>
            </w:pPr>
            <w:r w:rsidRPr="0044437C">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Pr="0044437C" w:rsidRDefault="00000000">
            <w:pPr>
              <w:pStyle w:val="TAC"/>
              <w:spacing w:line="252" w:lineRule="auto"/>
            </w:pPr>
            <w:r w:rsidRPr="0044437C">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Pr="0044437C" w:rsidRDefault="00000000">
            <w:pPr>
              <w:pStyle w:val="TAC"/>
              <w:spacing w:line="252" w:lineRule="auto"/>
            </w:pPr>
            <w:r w:rsidRPr="0044437C">
              <w:t>N</w:t>
            </w:r>
            <w:r w:rsidRPr="0044437C">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Pr="0044437C" w:rsidRDefault="00000000">
            <w:pPr>
              <w:pStyle w:val="TAC"/>
              <w:spacing w:line="252" w:lineRule="auto"/>
            </w:pPr>
            <w:r w:rsidRPr="0044437C">
              <w:t>Sub-carrier spacing (kHz)</w:t>
            </w:r>
          </w:p>
        </w:tc>
      </w:tr>
      <w:tr w:rsidR="00524A5D" w:rsidRPr="0044437C"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Pr="0044437C" w:rsidRDefault="00000000">
            <w:pPr>
              <w:jc w:val="center"/>
              <w:rPr>
                <w:rFonts w:ascii="Arial" w:hAnsi="Arial"/>
                <w:sz w:val="18"/>
              </w:rPr>
            </w:pPr>
            <w:r w:rsidRPr="0044437C">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Pr="0044437C" w:rsidRDefault="00000000">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Pr="0044437C" w:rsidRDefault="00000000">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Pr="0044437C" w:rsidRDefault="00000000">
            <w:pPr>
              <w:pStyle w:val="TAC"/>
              <w:spacing w:line="252" w:lineRule="auto"/>
            </w:pPr>
            <w:r w:rsidRPr="0044437C">
              <w:t>3.75</w:t>
            </w:r>
          </w:p>
        </w:tc>
      </w:tr>
      <w:tr w:rsidR="00524A5D" w:rsidRPr="0044437C"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Pr="0044437C" w:rsidRDefault="00000000">
            <w:pPr>
              <w:jc w:val="center"/>
              <w:rPr>
                <w:rFonts w:ascii="Arial" w:hAnsi="Arial"/>
                <w:sz w:val="18"/>
              </w:rPr>
            </w:pPr>
            <w:r w:rsidRPr="0044437C">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Pr="0044437C" w:rsidRDefault="00000000">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Pr="0044437C" w:rsidRDefault="00000000">
            <w:pPr>
              <w:pStyle w:val="TAC"/>
              <w:spacing w:line="252" w:lineRule="auto"/>
            </w:pPr>
            <w:r w:rsidRPr="0044437C">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Pr="0044437C" w:rsidRDefault="00000000">
            <w:pPr>
              <w:pStyle w:val="TAC"/>
              <w:spacing w:line="252" w:lineRule="auto"/>
            </w:pPr>
            <w:r w:rsidRPr="0044437C">
              <w:t>3.75</w:t>
            </w:r>
          </w:p>
        </w:tc>
      </w:tr>
      <w:tr w:rsidR="00524A5D" w:rsidRPr="0044437C"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Pr="0044437C" w:rsidRDefault="00000000">
            <w:pPr>
              <w:jc w:val="center"/>
              <w:rPr>
                <w:rFonts w:ascii="Arial" w:hAnsi="Arial"/>
                <w:sz w:val="18"/>
              </w:rPr>
            </w:pPr>
            <w:r w:rsidRPr="0044437C">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Pr="0044437C" w:rsidRDefault="00000000">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Pr="0044437C" w:rsidRDefault="00000000">
            <w:pPr>
              <w:pStyle w:val="TAC"/>
              <w:spacing w:line="252" w:lineRule="auto"/>
            </w:pPr>
            <w:r w:rsidRPr="0044437C">
              <w:t>15</w:t>
            </w:r>
          </w:p>
        </w:tc>
      </w:tr>
      <w:tr w:rsidR="00524A5D" w:rsidRPr="0044437C"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Pr="0044437C" w:rsidRDefault="00000000">
            <w:pPr>
              <w:jc w:val="center"/>
              <w:rPr>
                <w:rFonts w:ascii="Arial" w:hAnsi="Arial"/>
                <w:sz w:val="18"/>
              </w:rPr>
            </w:pPr>
            <w:r w:rsidRPr="0044437C">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Pr="0044437C" w:rsidRDefault="00000000">
            <w:pPr>
              <w:pStyle w:val="TAC"/>
              <w:spacing w:line="252" w:lineRule="auto"/>
            </w:pPr>
            <w:r w:rsidRPr="0044437C">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Pr="0044437C" w:rsidRDefault="00000000">
            <w:pPr>
              <w:pStyle w:val="TAC"/>
              <w:spacing w:line="252" w:lineRule="auto"/>
            </w:pPr>
            <w:r w:rsidRPr="0044437C">
              <w:t>15</w:t>
            </w:r>
          </w:p>
        </w:tc>
      </w:tr>
      <w:tr w:rsidR="00524A5D" w:rsidRPr="0044437C"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Pr="0044437C" w:rsidRDefault="00000000">
            <w:pPr>
              <w:jc w:val="center"/>
              <w:rPr>
                <w:rFonts w:ascii="Arial" w:hAnsi="Arial"/>
                <w:sz w:val="18"/>
              </w:rPr>
            </w:pPr>
            <w:r w:rsidRPr="0044437C">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Pr="0044437C" w:rsidRDefault="00000000">
            <w:pPr>
              <w:pStyle w:val="TAC"/>
              <w:spacing w:line="252" w:lineRule="auto"/>
            </w:pPr>
            <w:r w:rsidRPr="0044437C">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Pr="0044437C" w:rsidRDefault="00000000">
            <w:pPr>
              <w:pStyle w:val="TAC"/>
              <w:spacing w:line="252" w:lineRule="auto"/>
            </w:pPr>
            <w:r w:rsidRPr="0044437C">
              <w:t>15</w:t>
            </w:r>
          </w:p>
        </w:tc>
      </w:tr>
      <w:tr w:rsidR="00524A5D" w:rsidRPr="0044437C"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Pr="0044437C" w:rsidRDefault="00000000">
            <w:pPr>
              <w:pStyle w:val="TAN"/>
              <w:spacing w:line="252" w:lineRule="auto"/>
            </w:pPr>
            <w:r w:rsidRPr="0044437C">
              <w:t>Note 1: Applicable to UE supporting UL multi-tone transmissions</w:t>
            </w:r>
          </w:p>
          <w:p w14:paraId="1C0CB736" w14:textId="77777777" w:rsidR="00524A5D" w:rsidRPr="0044437C" w:rsidRDefault="00000000">
            <w:pPr>
              <w:pStyle w:val="TAN"/>
              <w:spacing w:line="252" w:lineRule="auto"/>
            </w:pPr>
            <w:r w:rsidRPr="0044437C">
              <w:t>Note 2: only applicable for low range</w:t>
            </w:r>
          </w:p>
          <w:p w14:paraId="2EDD5E30" w14:textId="77777777" w:rsidR="00524A5D" w:rsidRPr="0044437C" w:rsidRDefault="00000000">
            <w:pPr>
              <w:pStyle w:val="TAN"/>
              <w:spacing w:line="252" w:lineRule="auto"/>
            </w:pPr>
            <w:r w:rsidRPr="0044437C">
              <w:t>Note 3: only applicable for high range</w:t>
            </w:r>
          </w:p>
        </w:tc>
      </w:tr>
      <w:bookmarkEnd w:id="742"/>
    </w:tbl>
    <w:p w14:paraId="4318C1DD" w14:textId="77777777" w:rsidR="00524A5D" w:rsidRPr="0044437C" w:rsidRDefault="00524A5D">
      <w:pPr>
        <w:rPr>
          <w:rFonts w:eastAsiaTheme="minorEastAsia"/>
        </w:rPr>
      </w:pPr>
    </w:p>
    <w:p w14:paraId="27D20FB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40B247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271FA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39B216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6.3B.1.4.1-1.</w:t>
      </w:r>
    </w:p>
    <w:p w14:paraId="001ADB4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15A325E"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8.2.6.1. is provided to the UE through any preconfigured means.</w:t>
      </w:r>
    </w:p>
    <w:p w14:paraId="1C4B0D41"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w:t>
      </w:r>
      <w:r w:rsidRPr="0044437C">
        <w:t>g the duration of the test as define in TS 36.508[12] clause 8.2.6.3.1</w:t>
      </w:r>
    </w:p>
    <w:p w14:paraId="064834F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8.</w:t>
      </w:r>
      <w:r w:rsidRPr="0044437C">
        <w:tab/>
        <w:t>Deactivate UE prediction of satellite trajectory by any preconfigured means</w:t>
      </w:r>
    </w:p>
    <w:p w14:paraId="1B2453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TS 36.508 [12] clause 8.1.5. Message contents are defined in clause 6.3B.1.4.3. </w:t>
      </w:r>
    </w:p>
    <w:p w14:paraId="5B9B8E14" w14:textId="77777777" w:rsidR="00524A5D" w:rsidRPr="0044437C" w:rsidRDefault="00000000">
      <w:pPr>
        <w:pStyle w:val="H6"/>
      </w:pPr>
      <w:bookmarkStart w:id="743" w:name="MCCQCTEMPBM_00000146"/>
      <w:r w:rsidRPr="0044437C">
        <w:t>6.3B.1.4.2</w:t>
      </w:r>
      <w:r w:rsidRPr="0044437C">
        <w:tab/>
        <w:t>Test procedure</w:t>
      </w:r>
    </w:p>
    <w:bookmarkEnd w:id="743"/>
    <w:p w14:paraId="79A6737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Pr="0044437C" w:rsidRDefault="00000000">
      <w:pPr>
        <w:pStyle w:val="H6"/>
      </w:pPr>
      <w:bookmarkStart w:id="744" w:name="MCCQCTEMPBM_00000147"/>
      <w:r w:rsidRPr="0044437C">
        <w:lastRenderedPageBreak/>
        <w:t>6.3B.1.4.3</w:t>
      </w:r>
      <w:r w:rsidRPr="0044437C">
        <w:tab/>
        <w:t>Message contents</w:t>
      </w:r>
    </w:p>
    <w:bookmarkEnd w:id="744"/>
    <w:p w14:paraId="6139B7A4" w14:textId="77777777" w:rsidR="00524A5D" w:rsidRPr="0044437C" w:rsidRDefault="00000000">
      <w:r w:rsidRPr="0044437C">
        <w:rPr>
          <w:rFonts w:eastAsiaTheme="minorEastAsia"/>
        </w:rPr>
        <w:t>Message contents are according to TS 36.508 [12] subclause 8.1.6 with the following exception.</w:t>
      </w:r>
    </w:p>
    <w:p w14:paraId="7E4709C2" w14:textId="77777777" w:rsidR="00524A5D" w:rsidRPr="0044437C" w:rsidRDefault="00000000">
      <w:pPr>
        <w:pStyle w:val="TH"/>
      </w:pPr>
      <w:r w:rsidRPr="0044437C">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453194F" w14:textId="77777777">
        <w:trPr>
          <w:jc w:val="center"/>
        </w:trPr>
        <w:tc>
          <w:tcPr>
            <w:tcW w:w="9781" w:type="dxa"/>
            <w:gridSpan w:val="4"/>
          </w:tcPr>
          <w:p w14:paraId="064E48FF" w14:textId="77777777" w:rsidR="00524A5D" w:rsidRPr="0044437C" w:rsidRDefault="00000000">
            <w:pPr>
              <w:pStyle w:val="TAL"/>
            </w:pPr>
            <w:bookmarkStart w:id="745" w:name="MCCQCTEMPBM_00000484"/>
            <w:r w:rsidRPr="0044437C">
              <w:t>Derivation Path: 36.508 clause 8.1.6.3, Table 8.1.6.3-4</w:t>
            </w:r>
          </w:p>
        </w:tc>
      </w:tr>
      <w:tr w:rsidR="00524A5D" w:rsidRPr="0044437C" w14:paraId="3615750A" w14:textId="77777777">
        <w:tblPrEx>
          <w:tblCellMar>
            <w:left w:w="108" w:type="dxa"/>
            <w:right w:w="108" w:type="dxa"/>
          </w:tblCellMar>
        </w:tblPrEx>
        <w:trPr>
          <w:jc w:val="center"/>
        </w:trPr>
        <w:tc>
          <w:tcPr>
            <w:tcW w:w="4537" w:type="dxa"/>
          </w:tcPr>
          <w:p w14:paraId="02FEA7CC" w14:textId="77777777" w:rsidR="00524A5D" w:rsidRPr="0044437C" w:rsidRDefault="00000000">
            <w:pPr>
              <w:pStyle w:val="TAH"/>
            </w:pPr>
            <w:r w:rsidRPr="0044437C">
              <w:t>Information Element</w:t>
            </w:r>
          </w:p>
        </w:tc>
        <w:tc>
          <w:tcPr>
            <w:tcW w:w="2268" w:type="dxa"/>
          </w:tcPr>
          <w:p w14:paraId="7E77E425" w14:textId="77777777" w:rsidR="00524A5D" w:rsidRPr="0044437C" w:rsidRDefault="00000000">
            <w:pPr>
              <w:pStyle w:val="TAH"/>
            </w:pPr>
            <w:r w:rsidRPr="0044437C">
              <w:t>Value/remark</w:t>
            </w:r>
          </w:p>
        </w:tc>
        <w:tc>
          <w:tcPr>
            <w:tcW w:w="1701" w:type="dxa"/>
          </w:tcPr>
          <w:p w14:paraId="587851A2" w14:textId="77777777" w:rsidR="00524A5D" w:rsidRPr="0044437C" w:rsidRDefault="00000000">
            <w:pPr>
              <w:pStyle w:val="TAH"/>
            </w:pPr>
            <w:r w:rsidRPr="0044437C">
              <w:t>Comment</w:t>
            </w:r>
          </w:p>
        </w:tc>
        <w:tc>
          <w:tcPr>
            <w:tcW w:w="1275" w:type="dxa"/>
          </w:tcPr>
          <w:p w14:paraId="1AE09DE1" w14:textId="77777777" w:rsidR="00524A5D" w:rsidRPr="0044437C" w:rsidRDefault="00000000">
            <w:pPr>
              <w:pStyle w:val="TAH"/>
            </w:pPr>
            <w:r w:rsidRPr="0044437C">
              <w:t>Condition</w:t>
            </w:r>
          </w:p>
        </w:tc>
      </w:tr>
      <w:tr w:rsidR="00524A5D" w:rsidRPr="0044437C"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Pr="0044437C" w:rsidRDefault="00524A5D">
            <w:pPr>
              <w:pStyle w:val="TAL"/>
            </w:pPr>
          </w:p>
        </w:tc>
      </w:tr>
      <w:tr w:rsidR="00524A5D" w:rsidRPr="0044437C" w14:paraId="0F1AC5B3" w14:textId="77777777">
        <w:tblPrEx>
          <w:tblCellMar>
            <w:left w:w="108" w:type="dxa"/>
            <w:right w:w="108" w:type="dxa"/>
          </w:tblCellMar>
        </w:tblPrEx>
        <w:trPr>
          <w:jc w:val="center"/>
        </w:trPr>
        <w:tc>
          <w:tcPr>
            <w:tcW w:w="4537" w:type="dxa"/>
            <w:vMerge w:val="restart"/>
          </w:tcPr>
          <w:p w14:paraId="60CF5364" w14:textId="77777777" w:rsidR="00524A5D" w:rsidRPr="0044437C" w:rsidRDefault="00000000">
            <w:pPr>
              <w:pStyle w:val="TAL"/>
            </w:pPr>
            <w:r w:rsidRPr="0044437C">
              <w:t xml:space="preserve">  nrs-Power-r13</w:t>
            </w:r>
          </w:p>
        </w:tc>
        <w:tc>
          <w:tcPr>
            <w:tcW w:w="2268" w:type="dxa"/>
          </w:tcPr>
          <w:p w14:paraId="0CBEFCF2" w14:textId="77777777" w:rsidR="00524A5D" w:rsidRPr="0044437C" w:rsidRDefault="00000000">
            <w:pPr>
              <w:pStyle w:val="TAL"/>
            </w:pPr>
            <w:r w:rsidRPr="0044437C">
              <w:t>-39 (dBm)</w:t>
            </w:r>
          </w:p>
        </w:tc>
        <w:tc>
          <w:tcPr>
            <w:tcW w:w="1701" w:type="dxa"/>
          </w:tcPr>
          <w:p w14:paraId="15FA8CAF" w14:textId="77777777" w:rsidR="00524A5D" w:rsidRPr="0044437C" w:rsidRDefault="00524A5D">
            <w:pPr>
              <w:pStyle w:val="TAL"/>
            </w:pPr>
          </w:p>
        </w:tc>
        <w:tc>
          <w:tcPr>
            <w:tcW w:w="1275" w:type="dxa"/>
          </w:tcPr>
          <w:p w14:paraId="47F3D4F7" w14:textId="77777777" w:rsidR="00524A5D" w:rsidRPr="0044437C" w:rsidRDefault="00000000">
            <w:pPr>
              <w:pStyle w:val="TAL"/>
            </w:pPr>
            <w:r w:rsidRPr="0044437C">
              <w:t xml:space="preserve">15 kHz SCS </w:t>
            </w:r>
          </w:p>
          <w:p w14:paraId="703DD4D4" w14:textId="77777777" w:rsidR="00524A5D" w:rsidRPr="0044437C" w:rsidRDefault="00000000">
            <w:pPr>
              <w:pStyle w:val="TAL"/>
            </w:pPr>
            <w:r w:rsidRPr="0044437C">
              <w:t>N</w:t>
            </w:r>
            <w:r w:rsidRPr="0044437C">
              <w:rPr>
                <w:vertAlign w:val="subscript"/>
              </w:rPr>
              <w:t>tones</w:t>
            </w:r>
            <w:r w:rsidRPr="0044437C">
              <w:t xml:space="preserve"> = 1</w:t>
            </w:r>
          </w:p>
        </w:tc>
      </w:tr>
      <w:tr w:rsidR="00524A5D" w:rsidRPr="0044437C" w14:paraId="68803137" w14:textId="77777777">
        <w:tblPrEx>
          <w:tblCellMar>
            <w:left w:w="108" w:type="dxa"/>
            <w:right w:w="108" w:type="dxa"/>
          </w:tblCellMar>
        </w:tblPrEx>
        <w:trPr>
          <w:jc w:val="center"/>
        </w:trPr>
        <w:tc>
          <w:tcPr>
            <w:tcW w:w="4537" w:type="dxa"/>
            <w:vMerge/>
          </w:tcPr>
          <w:p w14:paraId="111F2119" w14:textId="77777777" w:rsidR="00524A5D" w:rsidRPr="0044437C" w:rsidRDefault="00524A5D">
            <w:pPr>
              <w:pStyle w:val="TAL"/>
            </w:pPr>
          </w:p>
        </w:tc>
        <w:tc>
          <w:tcPr>
            <w:tcW w:w="2268" w:type="dxa"/>
          </w:tcPr>
          <w:p w14:paraId="724570FB" w14:textId="77777777" w:rsidR="00524A5D" w:rsidRPr="0044437C" w:rsidRDefault="00000000">
            <w:pPr>
              <w:pStyle w:val="TAL"/>
            </w:pPr>
            <w:r w:rsidRPr="0044437C">
              <w:t>-50 (dBm)</w:t>
            </w:r>
          </w:p>
        </w:tc>
        <w:tc>
          <w:tcPr>
            <w:tcW w:w="1701" w:type="dxa"/>
          </w:tcPr>
          <w:p w14:paraId="6D0C3029" w14:textId="77777777" w:rsidR="00524A5D" w:rsidRPr="0044437C" w:rsidRDefault="00524A5D">
            <w:pPr>
              <w:pStyle w:val="TAL"/>
            </w:pPr>
          </w:p>
        </w:tc>
        <w:tc>
          <w:tcPr>
            <w:tcW w:w="1275" w:type="dxa"/>
          </w:tcPr>
          <w:p w14:paraId="07A09327" w14:textId="77777777" w:rsidR="00524A5D" w:rsidRPr="0044437C" w:rsidRDefault="00000000">
            <w:pPr>
              <w:pStyle w:val="TAL"/>
            </w:pPr>
            <w:r w:rsidRPr="0044437C">
              <w:t>15 kHz SCS</w:t>
            </w:r>
          </w:p>
          <w:p w14:paraId="3639F531" w14:textId="77777777" w:rsidR="00524A5D" w:rsidRPr="0044437C" w:rsidRDefault="00000000">
            <w:pPr>
              <w:pStyle w:val="TAL"/>
            </w:pPr>
            <w:r w:rsidRPr="0044437C">
              <w:t>N</w:t>
            </w:r>
            <w:r w:rsidRPr="0044437C">
              <w:rPr>
                <w:vertAlign w:val="subscript"/>
              </w:rPr>
              <w:t>tones</w:t>
            </w:r>
            <w:r w:rsidRPr="0044437C">
              <w:t xml:space="preserve"> = 12</w:t>
            </w:r>
          </w:p>
        </w:tc>
      </w:tr>
      <w:tr w:rsidR="00524A5D" w:rsidRPr="0044437C"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Pr="0044437C" w:rsidRDefault="00524A5D">
            <w:pPr>
              <w:pStyle w:val="TAL"/>
            </w:pPr>
          </w:p>
        </w:tc>
        <w:tc>
          <w:tcPr>
            <w:tcW w:w="2268" w:type="dxa"/>
          </w:tcPr>
          <w:p w14:paraId="550187B7" w14:textId="77777777" w:rsidR="00524A5D" w:rsidRPr="0044437C" w:rsidRDefault="00000000">
            <w:pPr>
              <w:pStyle w:val="TAL"/>
            </w:pPr>
            <w:r w:rsidRPr="0044437C">
              <w:t>-33 (dBm)</w:t>
            </w:r>
          </w:p>
        </w:tc>
        <w:tc>
          <w:tcPr>
            <w:tcW w:w="1701" w:type="dxa"/>
          </w:tcPr>
          <w:p w14:paraId="36C064F4" w14:textId="77777777" w:rsidR="00524A5D" w:rsidRPr="0044437C" w:rsidRDefault="00524A5D">
            <w:pPr>
              <w:pStyle w:val="TAL"/>
            </w:pPr>
          </w:p>
        </w:tc>
        <w:tc>
          <w:tcPr>
            <w:tcW w:w="1275" w:type="dxa"/>
          </w:tcPr>
          <w:p w14:paraId="0DEDA695" w14:textId="77777777" w:rsidR="00524A5D" w:rsidRPr="0044437C" w:rsidRDefault="00000000">
            <w:pPr>
              <w:pStyle w:val="TAL"/>
            </w:pPr>
            <w:r w:rsidRPr="0044437C">
              <w:t>3.75 kHz SCS</w:t>
            </w:r>
          </w:p>
        </w:tc>
      </w:tr>
      <w:tr w:rsidR="00524A5D" w:rsidRPr="0044437C" w14:paraId="54788135" w14:textId="77777777">
        <w:tblPrEx>
          <w:tblCellMar>
            <w:left w:w="108" w:type="dxa"/>
            <w:right w:w="108" w:type="dxa"/>
          </w:tblCellMar>
        </w:tblPrEx>
        <w:trPr>
          <w:jc w:val="center"/>
        </w:trPr>
        <w:tc>
          <w:tcPr>
            <w:tcW w:w="4537" w:type="dxa"/>
          </w:tcPr>
          <w:p w14:paraId="6626F753" w14:textId="77777777" w:rsidR="00524A5D" w:rsidRPr="0044437C" w:rsidRDefault="00000000">
            <w:pPr>
              <w:pStyle w:val="TAL"/>
            </w:pPr>
            <w:r w:rsidRPr="0044437C">
              <w:t>}</w:t>
            </w:r>
          </w:p>
        </w:tc>
        <w:tc>
          <w:tcPr>
            <w:tcW w:w="2268" w:type="dxa"/>
          </w:tcPr>
          <w:p w14:paraId="7FEB1B77" w14:textId="77777777" w:rsidR="00524A5D" w:rsidRPr="0044437C" w:rsidRDefault="00524A5D">
            <w:pPr>
              <w:pStyle w:val="TAL"/>
            </w:pPr>
          </w:p>
        </w:tc>
        <w:tc>
          <w:tcPr>
            <w:tcW w:w="1701" w:type="dxa"/>
          </w:tcPr>
          <w:p w14:paraId="7989AF25" w14:textId="77777777" w:rsidR="00524A5D" w:rsidRPr="0044437C" w:rsidRDefault="00524A5D">
            <w:pPr>
              <w:pStyle w:val="TAL"/>
            </w:pPr>
          </w:p>
        </w:tc>
        <w:tc>
          <w:tcPr>
            <w:tcW w:w="1275" w:type="dxa"/>
          </w:tcPr>
          <w:p w14:paraId="321115A7" w14:textId="77777777" w:rsidR="00524A5D" w:rsidRPr="0044437C" w:rsidRDefault="00524A5D">
            <w:pPr>
              <w:pStyle w:val="TAL"/>
            </w:pPr>
          </w:p>
        </w:tc>
      </w:tr>
      <w:bookmarkEnd w:id="745"/>
    </w:tbl>
    <w:p w14:paraId="2E01AA6B" w14:textId="77777777" w:rsidR="00524A5D" w:rsidRPr="0044437C" w:rsidRDefault="00524A5D"/>
    <w:p w14:paraId="10F38E62" w14:textId="77777777" w:rsidR="00524A5D" w:rsidRPr="0044437C" w:rsidRDefault="00000000">
      <w:pPr>
        <w:pStyle w:val="TH"/>
      </w:pPr>
      <w:r w:rsidRPr="0044437C">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8DFA5B" w14:textId="77777777">
        <w:trPr>
          <w:jc w:val="center"/>
        </w:trPr>
        <w:tc>
          <w:tcPr>
            <w:tcW w:w="9781" w:type="dxa"/>
            <w:gridSpan w:val="4"/>
          </w:tcPr>
          <w:p w14:paraId="6AAA1253" w14:textId="77777777" w:rsidR="00524A5D" w:rsidRPr="0044437C" w:rsidRDefault="00000000">
            <w:pPr>
              <w:pStyle w:val="TAL"/>
            </w:pPr>
            <w:r w:rsidRPr="0044437C">
              <w:t>Derivation Path: 36.508 clause 8.1.6.3. Table 8.1.6.3-14</w:t>
            </w:r>
          </w:p>
        </w:tc>
      </w:tr>
      <w:tr w:rsidR="00524A5D" w:rsidRPr="0044437C" w14:paraId="7CC7F923" w14:textId="77777777">
        <w:tblPrEx>
          <w:tblCellMar>
            <w:left w:w="108" w:type="dxa"/>
            <w:right w:w="108" w:type="dxa"/>
          </w:tblCellMar>
        </w:tblPrEx>
        <w:trPr>
          <w:jc w:val="center"/>
        </w:trPr>
        <w:tc>
          <w:tcPr>
            <w:tcW w:w="4537" w:type="dxa"/>
          </w:tcPr>
          <w:p w14:paraId="76CA46BA" w14:textId="77777777" w:rsidR="00524A5D" w:rsidRPr="0044437C" w:rsidRDefault="00000000">
            <w:pPr>
              <w:pStyle w:val="TAH"/>
            </w:pPr>
            <w:r w:rsidRPr="0044437C">
              <w:t>Information Element</w:t>
            </w:r>
          </w:p>
        </w:tc>
        <w:tc>
          <w:tcPr>
            <w:tcW w:w="2268" w:type="dxa"/>
          </w:tcPr>
          <w:p w14:paraId="49084D53" w14:textId="77777777" w:rsidR="00524A5D" w:rsidRPr="0044437C" w:rsidRDefault="00000000">
            <w:pPr>
              <w:pStyle w:val="TAH"/>
            </w:pPr>
            <w:r w:rsidRPr="0044437C">
              <w:t>Value/remark</w:t>
            </w:r>
          </w:p>
        </w:tc>
        <w:tc>
          <w:tcPr>
            <w:tcW w:w="1701" w:type="dxa"/>
          </w:tcPr>
          <w:p w14:paraId="5E8B3773" w14:textId="77777777" w:rsidR="00524A5D" w:rsidRPr="0044437C" w:rsidRDefault="00000000">
            <w:pPr>
              <w:pStyle w:val="TAH"/>
            </w:pPr>
            <w:r w:rsidRPr="0044437C">
              <w:t>Comment</w:t>
            </w:r>
          </w:p>
        </w:tc>
        <w:tc>
          <w:tcPr>
            <w:tcW w:w="1275" w:type="dxa"/>
          </w:tcPr>
          <w:p w14:paraId="1DDB2FDD" w14:textId="77777777" w:rsidR="00524A5D" w:rsidRPr="0044437C" w:rsidRDefault="00000000">
            <w:pPr>
              <w:pStyle w:val="TAH"/>
            </w:pPr>
            <w:r w:rsidRPr="0044437C">
              <w:t>Condition</w:t>
            </w:r>
          </w:p>
        </w:tc>
      </w:tr>
      <w:tr w:rsidR="00524A5D" w:rsidRPr="0044437C"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Pr="0044437C" w:rsidRDefault="00524A5D">
            <w:pPr>
              <w:pStyle w:val="TAL"/>
            </w:pPr>
          </w:p>
        </w:tc>
      </w:tr>
      <w:tr w:rsidR="00524A5D" w:rsidRPr="0044437C"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Pr="0044437C" w:rsidRDefault="00000000">
            <w:pPr>
              <w:pStyle w:val="TAL"/>
            </w:pPr>
            <w:r w:rsidRPr="0044437C">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Pr="0044437C" w:rsidRDefault="00524A5D">
            <w:pPr>
              <w:pStyle w:val="TAL"/>
            </w:pPr>
          </w:p>
        </w:tc>
      </w:tr>
      <w:tr w:rsidR="00524A5D" w:rsidRPr="0044437C"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Pr="0044437C" w:rsidRDefault="00000000">
            <w:pPr>
              <w:pStyle w:val="TAL"/>
            </w:pPr>
            <w:r w:rsidRPr="0044437C">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Pr="0044437C" w:rsidRDefault="00000000">
            <w:pPr>
              <w:pStyle w:val="TAL"/>
            </w:pPr>
            <w:r w:rsidRPr="0044437C">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Pr="0044437C" w:rsidRDefault="00524A5D">
            <w:pPr>
              <w:pStyle w:val="TAL"/>
            </w:pPr>
          </w:p>
        </w:tc>
      </w:tr>
      <w:tr w:rsidR="00524A5D" w:rsidRPr="0044437C"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Pr="0044437C" w:rsidRDefault="00000000">
            <w:pPr>
              <w:pStyle w:val="TAL"/>
            </w:pPr>
            <w:r w:rsidRPr="0044437C">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Pr="0044437C" w:rsidRDefault="00000000">
            <w:pPr>
              <w:pStyle w:val="TAL"/>
            </w:pPr>
            <w:r w:rsidRPr="0044437C">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Pr="0044437C" w:rsidRDefault="00524A5D">
            <w:pPr>
              <w:pStyle w:val="TAL"/>
            </w:pPr>
          </w:p>
        </w:tc>
      </w:tr>
      <w:tr w:rsidR="00524A5D" w:rsidRPr="0044437C"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Pr="0044437C" w:rsidRDefault="00524A5D">
            <w:pPr>
              <w:pStyle w:val="TAL"/>
            </w:pPr>
          </w:p>
        </w:tc>
      </w:tr>
    </w:tbl>
    <w:p w14:paraId="7FBA9CB8" w14:textId="77777777" w:rsidR="00524A5D" w:rsidRPr="0044437C" w:rsidRDefault="00524A5D"/>
    <w:p w14:paraId="351B4A23" w14:textId="77777777" w:rsidR="00524A5D" w:rsidRPr="0044437C" w:rsidRDefault="00000000">
      <w:pPr>
        <w:pStyle w:val="H6"/>
      </w:pPr>
      <w:bookmarkStart w:id="746" w:name="MCCQCTEMPBM_00000148"/>
      <w:r w:rsidRPr="0044437C">
        <w:t>6.3B.1.5</w:t>
      </w:r>
      <w:r w:rsidRPr="0044437C">
        <w:tab/>
        <w:t>Test requirement</w:t>
      </w:r>
    </w:p>
    <w:bookmarkEnd w:id="746"/>
    <w:p w14:paraId="72F7EDF7" w14:textId="77777777" w:rsidR="00524A5D" w:rsidRPr="0044437C" w:rsidRDefault="00000000">
      <w:r w:rsidRPr="0044437C">
        <w:t>The minimum output power measured shall not exceed the value of -39 dBm for the channel bandwidth of category NB1 and NB2 UE.</w:t>
      </w:r>
    </w:p>
    <w:p w14:paraId="2C7100FC" w14:textId="77777777" w:rsidR="00524A5D" w:rsidRPr="0044437C" w:rsidRDefault="00000000">
      <w:pPr>
        <w:pStyle w:val="Heading3"/>
      </w:pPr>
      <w:bookmarkStart w:id="747" w:name="_Toc11634"/>
      <w:bookmarkStart w:id="748" w:name="_Toc120570042"/>
      <w:bookmarkStart w:id="749" w:name="_Toc111062043"/>
      <w:bookmarkStart w:id="750" w:name="_Toc121162834"/>
      <w:bookmarkStart w:id="751" w:name="_Toc23575"/>
      <w:bookmarkStart w:id="752" w:name="_Toc10878"/>
      <w:bookmarkStart w:id="753" w:name="_Toc27821"/>
      <w:bookmarkStart w:id="754" w:name="_Toc18703"/>
      <w:bookmarkStart w:id="755" w:name="_Toc10034"/>
      <w:bookmarkStart w:id="756" w:name="_Toc194571817"/>
      <w:r w:rsidRPr="0044437C">
        <w:t>6.3B.2</w:t>
      </w:r>
      <w:r w:rsidRPr="0044437C">
        <w:tab/>
        <w:t>Transmit OFF power for category NB1 and NB2</w:t>
      </w:r>
      <w:bookmarkEnd w:id="747"/>
      <w:bookmarkEnd w:id="748"/>
      <w:bookmarkEnd w:id="749"/>
      <w:bookmarkEnd w:id="750"/>
      <w:bookmarkEnd w:id="751"/>
      <w:bookmarkEnd w:id="752"/>
      <w:bookmarkEnd w:id="753"/>
      <w:bookmarkEnd w:id="754"/>
      <w:bookmarkEnd w:id="755"/>
      <w:bookmarkEnd w:id="756"/>
    </w:p>
    <w:p w14:paraId="51BF2E0D" w14:textId="77777777" w:rsidR="00524A5D" w:rsidRPr="0044437C" w:rsidRDefault="00000000">
      <w:pPr>
        <w:pStyle w:val="H6"/>
      </w:pPr>
      <w:bookmarkStart w:id="757" w:name="MCCQCTEMPBM_00000149"/>
      <w:r w:rsidRPr="0044437C">
        <w:t>6.3B.2.1</w:t>
      </w:r>
      <w:r w:rsidRPr="0044437C">
        <w:tab/>
        <w:t>Test purpose</w:t>
      </w:r>
    </w:p>
    <w:bookmarkEnd w:id="757"/>
    <w:p w14:paraId="2E567C6B" w14:textId="77777777" w:rsidR="00524A5D" w:rsidRPr="0044437C" w:rsidRDefault="00000000">
      <w:pPr>
        <w:rPr>
          <w:rFonts w:eastAsia="PMingLiU"/>
          <w:lang w:eastAsia="zh-TW"/>
        </w:rPr>
      </w:pPr>
      <w:r w:rsidRPr="0044437C">
        <w:t>To verify that the UE transmit OFF power is lower than the value specified in the test requirement.</w:t>
      </w:r>
    </w:p>
    <w:p w14:paraId="46EFEA97" w14:textId="77777777" w:rsidR="00524A5D" w:rsidRPr="0044437C" w:rsidRDefault="00000000">
      <w:pPr>
        <w:pStyle w:val="H6"/>
      </w:pPr>
      <w:bookmarkStart w:id="758" w:name="MCCQCTEMPBM_00000150"/>
      <w:r w:rsidRPr="0044437C">
        <w:t>6.3B.2.2</w:t>
      </w:r>
      <w:r w:rsidRPr="0044437C">
        <w:tab/>
        <w:t>Test applicability</w:t>
      </w:r>
    </w:p>
    <w:bookmarkEnd w:id="758"/>
    <w:p w14:paraId="7D0774E6" w14:textId="77777777" w:rsidR="00524A5D" w:rsidRPr="0044437C" w:rsidRDefault="00000000">
      <w:r w:rsidRPr="0044437C">
        <w:t>The requirements of this test apply in test cases 6.3B.3.1 General ON/OFF time mask and 6.3B.3.2 NPRACH time mask for all types of NB-IoT FDD UE release 1</w:t>
      </w:r>
      <w:r w:rsidRPr="0044437C">
        <w:rPr>
          <w:rFonts w:eastAsia="PMingLiU"/>
          <w:lang w:eastAsia="zh-TW"/>
        </w:rPr>
        <w:t>7</w:t>
      </w:r>
      <w:r w:rsidRPr="0044437C">
        <w:t xml:space="preserve"> and forward of UE category NB1 and NB2 that support satellite access operation.</w:t>
      </w:r>
    </w:p>
    <w:p w14:paraId="221C97CA" w14:textId="77777777" w:rsidR="00524A5D" w:rsidRPr="0044437C" w:rsidRDefault="00000000">
      <w:pPr>
        <w:pStyle w:val="H6"/>
      </w:pPr>
      <w:bookmarkStart w:id="759" w:name="MCCQCTEMPBM_00000151"/>
      <w:r w:rsidRPr="0044437C">
        <w:t>6.3B.2.3</w:t>
      </w:r>
      <w:r w:rsidRPr="0044437C">
        <w:tab/>
        <w:t>Minimum conformance requirements</w:t>
      </w:r>
    </w:p>
    <w:bookmarkEnd w:id="759"/>
    <w:p w14:paraId="3DF7DA27" w14:textId="77777777" w:rsidR="00524A5D" w:rsidRPr="0044437C" w:rsidRDefault="00000000">
      <w:pPr>
        <w:rPr>
          <w:rFonts w:eastAsia="PMingLiU"/>
          <w:lang w:eastAsia="zh-TW"/>
        </w:rPr>
      </w:pPr>
      <w:r w:rsidRPr="0044437C">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Pr="0044437C" w:rsidRDefault="00000000">
      <w:r w:rsidRPr="0044437C">
        <w:t>The normative reference for this requirement is TS 36.102 [11] clause 6.3B.2.</w:t>
      </w:r>
    </w:p>
    <w:p w14:paraId="01120F6E" w14:textId="77777777" w:rsidR="00524A5D" w:rsidRPr="0044437C" w:rsidRDefault="00000000">
      <w:pPr>
        <w:pStyle w:val="H6"/>
      </w:pPr>
      <w:bookmarkStart w:id="760" w:name="MCCQCTEMPBM_00000152"/>
      <w:r w:rsidRPr="0044437C">
        <w:t>6.3B.2.4</w:t>
      </w:r>
      <w:r w:rsidRPr="0044437C">
        <w:tab/>
        <w:t>Test description</w:t>
      </w:r>
    </w:p>
    <w:bookmarkEnd w:id="760"/>
    <w:p w14:paraId="2CE68FEE" w14:textId="77777777" w:rsidR="00524A5D" w:rsidRPr="0044437C" w:rsidRDefault="00000000">
      <w:r w:rsidRPr="0044437C">
        <w:t>This test is covered by clause 6.3B.3.1 General ON/OFF time mask for category NB1 and NB2 and 6.3B.3.2 NPRACH time mask for category NB1 and NB2.</w:t>
      </w:r>
    </w:p>
    <w:p w14:paraId="242C744E" w14:textId="77777777" w:rsidR="00524A5D" w:rsidRPr="0044437C" w:rsidRDefault="00000000">
      <w:pPr>
        <w:pStyle w:val="H6"/>
      </w:pPr>
      <w:bookmarkStart w:id="761" w:name="MCCQCTEMPBM_00000153"/>
      <w:r w:rsidRPr="0044437C">
        <w:t>6.3B.2.5</w:t>
      </w:r>
      <w:r w:rsidRPr="0044437C">
        <w:tab/>
        <w:t>Test requirement</w:t>
      </w:r>
    </w:p>
    <w:bookmarkEnd w:id="761"/>
    <w:p w14:paraId="5876A751" w14:textId="77777777" w:rsidR="00524A5D" w:rsidRPr="0044437C" w:rsidRDefault="00000000">
      <w:pPr>
        <w:rPr>
          <w:rFonts w:eastAsia="PMingLiU"/>
          <w:lang w:eastAsia="zh-TW"/>
        </w:rPr>
      </w:pPr>
      <w:r w:rsidRPr="0044437C">
        <w:t xml:space="preserve">The requirement for the transmit OFF power shall not exceed the values </w:t>
      </w:r>
      <w:r w:rsidRPr="0044437C">
        <w:rPr>
          <w:rFonts w:eastAsia="PMingLiU"/>
          <w:lang w:eastAsia="zh-TW"/>
        </w:rPr>
        <w:t xml:space="preserve">of </w:t>
      </w:r>
      <w:r w:rsidRPr="0044437C">
        <w:rPr>
          <w:lang w:eastAsia="ja-JP"/>
        </w:rPr>
        <w:t xml:space="preserve">-48.5 </w:t>
      </w:r>
      <w:r w:rsidRPr="0044437C">
        <w:rPr>
          <w:rFonts w:eastAsia="PMingLiU"/>
          <w:lang w:eastAsia="zh-TW"/>
        </w:rPr>
        <w:t xml:space="preserve">dBm </w:t>
      </w:r>
      <w:r w:rsidRPr="0044437C">
        <w:t>for the channel bandwidth</w:t>
      </w:r>
      <w:r w:rsidRPr="0044437C">
        <w:rPr>
          <w:rFonts w:eastAsia="PMingLiU"/>
          <w:lang w:eastAsia="zh-TW"/>
        </w:rPr>
        <w:t xml:space="preserve"> of </w:t>
      </w:r>
      <w:r w:rsidRPr="0044437C">
        <w:t>category NB1 and NB2</w:t>
      </w:r>
      <w:r w:rsidRPr="0044437C">
        <w:rPr>
          <w:rFonts w:eastAsia="PMingLiU"/>
          <w:lang w:eastAsia="zh-TW"/>
        </w:rPr>
        <w:t>.</w:t>
      </w:r>
    </w:p>
    <w:p w14:paraId="5AFDC1DA" w14:textId="77777777" w:rsidR="00524A5D" w:rsidRPr="0044437C" w:rsidRDefault="00000000">
      <w:pPr>
        <w:pStyle w:val="Heading3"/>
        <w:rPr>
          <w:lang w:eastAsia="zh-CN"/>
        </w:rPr>
      </w:pPr>
      <w:bookmarkStart w:id="762" w:name="_Toc121162835"/>
      <w:bookmarkStart w:id="763" w:name="_Toc120570043"/>
      <w:bookmarkStart w:id="764" w:name="_Toc30404"/>
      <w:bookmarkStart w:id="765" w:name="_Toc111062045"/>
      <w:bookmarkStart w:id="766" w:name="_Toc23945"/>
      <w:bookmarkStart w:id="767" w:name="_Toc8552"/>
      <w:bookmarkStart w:id="768" w:name="_Toc12040"/>
      <w:bookmarkStart w:id="769" w:name="_Toc14294"/>
      <w:bookmarkStart w:id="770" w:name="_Toc8686"/>
      <w:bookmarkStart w:id="771" w:name="_Toc194571818"/>
      <w:r w:rsidRPr="0044437C">
        <w:lastRenderedPageBreak/>
        <w:t>6.3B.3</w:t>
      </w:r>
      <w:r w:rsidRPr="0044437C">
        <w:tab/>
        <w:t xml:space="preserve">ON/OFF time mask </w:t>
      </w:r>
      <w:r w:rsidRPr="0044437C">
        <w:rPr>
          <w:lang w:eastAsia="zh-CN"/>
        </w:rPr>
        <w:t>for category NB1 and NB2</w:t>
      </w:r>
      <w:bookmarkEnd w:id="762"/>
      <w:bookmarkEnd w:id="763"/>
      <w:bookmarkEnd w:id="764"/>
      <w:bookmarkEnd w:id="765"/>
      <w:bookmarkEnd w:id="766"/>
      <w:bookmarkEnd w:id="767"/>
      <w:bookmarkEnd w:id="768"/>
      <w:bookmarkEnd w:id="769"/>
      <w:bookmarkEnd w:id="770"/>
      <w:bookmarkEnd w:id="771"/>
    </w:p>
    <w:p w14:paraId="5402AE3F" w14:textId="77777777" w:rsidR="00524A5D" w:rsidRPr="0044437C" w:rsidRDefault="00000000">
      <w:pPr>
        <w:pStyle w:val="Heading4"/>
      </w:pPr>
      <w:bookmarkStart w:id="772" w:name="_Toc20875"/>
      <w:bookmarkStart w:id="773" w:name="_Toc16851"/>
      <w:bookmarkStart w:id="774" w:name="_Toc12801"/>
      <w:bookmarkStart w:id="775" w:name="_Toc5354"/>
      <w:bookmarkStart w:id="776" w:name="_Toc29194"/>
      <w:bookmarkStart w:id="777" w:name="_Toc194571819"/>
      <w:r w:rsidRPr="0044437C">
        <w:t>6.3B.3.1</w:t>
      </w:r>
      <w:r w:rsidRPr="0044437C">
        <w:tab/>
      </w:r>
      <w:r w:rsidRPr="0044437C">
        <w:rPr>
          <w:lang w:eastAsia="zh-TW"/>
        </w:rPr>
        <w:t>General ON/OFF time mask for category NB1 and NB2</w:t>
      </w:r>
      <w:bookmarkEnd w:id="772"/>
      <w:bookmarkEnd w:id="773"/>
      <w:bookmarkEnd w:id="774"/>
      <w:bookmarkEnd w:id="775"/>
      <w:bookmarkEnd w:id="776"/>
      <w:bookmarkEnd w:id="777"/>
    </w:p>
    <w:p w14:paraId="0612D71F" w14:textId="77777777" w:rsidR="00524A5D" w:rsidRPr="0044437C" w:rsidRDefault="00000000">
      <w:pPr>
        <w:pStyle w:val="H6"/>
      </w:pPr>
      <w:bookmarkStart w:id="778" w:name="MCCQCTEMPBM_00000154"/>
      <w:r w:rsidRPr="0044437C">
        <w:t>6.3B.3.1.1</w:t>
      </w:r>
      <w:r w:rsidRPr="0044437C">
        <w:tab/>
        <w:t>Test purpose</w:t>
      </w:r>
    </w:p>
    <w:bookmarkEnd w:id="778"/>
    <w:p w14:paraId="1BD37ED4" w14:textId="77777777" w:rsidR="00524A5D" w:rsidRPr="0044437C" w:rsidRDefault="00000000">
      <w:r w:rsidRPr="0044437C">
        <w:t>To verify that the general ON/OFF time mask meets the requirements given in 6.3</w:t>
      </w:r>
      <w:r w:rsidRPr="0044437C">
        <w:rPr>
          <w:rFonts w:eastAsia="PMingLiU"/>
          <w:lang w:eastAsia="zh-TW"/>
        </w:rPr>
        <w:t>B</w:t>
      </w:r>
      <w:r w:rsidRPr="0044437C">
        <w:t>.3.1.5.</w:t>
      </w:r>
    </w:p>
    <w:p w14:paraId="1BB55832" w14:textId="77777777" w:rsidR="00524A5D" w:rsidRPr="0044437C" w:rsidRDefault="00000000">
      <w:r w:rsidRPr="0044437C">
        <w:t>The time mask for transmit ON/OFF defines the ramping time allowed for the UE between transmit OFF power and transmit ON power.</w:t>
      </w:r>
    </w:p>
    <w:p w14:paraId="17052D17" w14:textId="77777777" w:rsidR="00524A5D" w:rsidRPr="0044437C" w:rsidRDefault="00000000">
      <w:r w:rsidRPr="0044437C">
        <w:t>Transmission of the wrong power increases interference to other channels or increases transmission errors in the uplink channel.</w:t>
      </w:r>
    </w:p>
    <w:p w14:paraId="3C9F844D" w14:textId="77777777" w:rsidR="00524A5D" w:rsidRPr="0044437C" w:rsidRDefault="00000000">
      <w:pPr>
        <w:pStyle w:val="H6"/>
      </w:pPr>
      <w:bookmarkStart w:id="779" w:name="MCCQCTEMPBM_00000155"/>
      <w:r w:rsidRPr="0044437C">
        <w:t>6.3B.3.1.2</w:t>
      </w:r>
      <w:r w:rsidRPr="0044437C">
        <w:tab/>
        <w:t>Test applicability</w:t>
      </w:r>
    </w:p>
    <w:bookmarkEnd w:id="779"/>
    <w:p w14:paraId="4EA3599C"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BB19521" w14:textId="77777777" w:rsidR="00524A5D" w:rsidRPr="0044437C" w:rsidRDefault="00000000">
      <w:pPr>
        <w:pStyle w:val="H6"/>
      </w:pPr>
      <w:bookmarkStart w:id="780" w:name="MCCQCTEMPBM_00000156"/>
      <w:r w:rsidRPr="0044437C">
        <w:t>6.3B.3.1.3</w:t>
      </w:r>
      <w:r w:rsidRPr="0044437C">
        <w:tab/>
        <w:t>Minimum conformance requirements</w:t>
      </w:r>
    </w:p>
    <w:bookmarkEnd w:id="780"/>
    <w:p w14:paraId="16B2FC91" w14:textId="77777777" w:rsidR="00524A5D" w:rsidRPr="0044437C" w:rsidRDefault="00000000">
      <w:r w:rsidRPr="0044437C">
        <w:rPr>
          <w:rFonts w:eastAsia="ヒラギノ角ゴ Pro W3"/>
          <w:kern w:val="24"/>
        </w:rPr>
        <w:t xml:space="preserve">E-UTRA general ON/OFF time mask in TS 36.521-1[14] subclause 6.3.4.1 applies for category NB1 and NB2 UE with an exception that </w:t>
      </w:r>
      <w:r w:rsidRPr="0044437C">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Pr="0044437C" w:rsidRDefault="00000000">
      <w:pPr>
        <w:rPr>
          <w:rFonts w:eastAsia="ヒラギノ角ゴ Pro W3"/>
        </w:rPr>
      </w:pPr>
      <w:r w:rsidRPr="0044437C">
        <w:rPr>
          <w:rFonts w:eastAsia="ヒラギノ角ゴ Pro W3"/>
        </w:rPr>
        <w:t>The normative reference for this requirement is TS 36.102 [11] clause 6.3B.3.1.</w:t>
      </w:r>
    </w:p>
    <w:p w14:paraId="0D1AC03E" w14:textId="77777777" w:rsidR="00524A5D" w:rsidRPr="0044437C" w:rsidRDefault="00000000">
      <w:pPr>
        <w:pStyle w:val="H6"/>
      </w:pPr>
      <w:bookmarkStart w:id="781" w:name="MCCQCTEMPBM_00000157"/>
      <w:r w:rsidRPr="0044437C">
        <w:t>6.3B.3.1.4</w:t>
      </w:r>
      <w:r w:rsidRPr="0044437C">
        <w:tab/>
        <w:t>Test description</w:t>
      </w:r>
    </w:p>
    <w:bookmarkEnd w:id="781"/>
    <w:p w14:paraId="564DB036" w14:textId="77777777" w:rsidR="00524A5D" w:rsidRPr="0044437C" w:rsidRDefault="00000000">
      <w:r w:rsidRPr="0044437C">
        <w:t>This test is covered by clause 6.3B.3.1 General ON/OFF time mask for category NB1 and NB2 and 6.3B.3.2 NPRACH time mask</w:t>
      </w:r>
      <w:r w:rsidRPr="0044437C">
        <w:rPr>
          <w:rFonts w:eastAsia="PMingLiU"/>
          <w:lang w:eastAsia="zh-TW"/>
        </w:rPr>
        <w:t xml:space="preserve"> for category NB1 and NB2</w:t>
      </w:r>
      <w:r w:rsidRPr="0044437C">
        <w:t>.</w:t>
      </w:r>
    </w:p>
    <w:p w14:paraId="7D6DEF77" w14:textId="77777777" w:rsidR="00524A5D" w:rsidRPr="0044437C" w:rsidRDefault="00000000">
      <w:pPr>
        <w:pStyle w:val="H6"/>
      </w:pPr>
      <w:r w:rsidRPr="0044437C">
        <w:t>6.3B.3.1.4.1</w:t>
      </w:r>
      <w:r w:rsidRPr="0044437C">
        <w:tab/>
        <w:t>Initial conditions</w:t>
      </w:r>
    </w:p>
    <w:p w14:paraId="7D889EFD" w14:textId="77777777" w:rsidR="00524A5D" w:rsidRPr="0044437C" w:rsidRDefault="00000000">
      <w:pPr>
        <w:rPr>
          <w:rFonts w:eastAsia="ヒラギノ角ゴ Pro W3"/>
        </w:rPr>
      </w:pPr>
      <w:r w:rsidRPr="0044437C">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Pr="0044437C" w:rsidRDefault="00000000">
      <w:pPr>
        <w:pStyle w:val="TH"/>
        <w:rPr>
          <w:rFonts w:eastAsia="PMingLiU"/>
          <w:lang w:eastAsia="zh-TW"/>
        </w:rPr>
      </w:pPr>
      <w:r w:rsidRPr="0044437C">
        <w:t>Table 6.3B.3.1.4.1-1: Test Configuration Table</w:t>
      </w:r>
      <w:r w:rsidRPr="0044437C">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rsidRPr="0044437C" w14:paraId="747613C9" w14:textId="77777777">
        <w:trPr>
          <w:cantSplit/>
          <w:jc w:val="center"/>
        </w:trPr>
        <w:tc>
          <w:tcPr>
            <w:tcW w:w="8615" w:type="dxa"/>
            <w:gridSpan w:val="5"/>
          </w:tcPr>
          <w:p w14:paraId="63A60E0E" w14:textId="77777777" w:rsidR="00524A5D" w:rsidRPr="0044437C" w:rsidRDefault="00000000">
            <w:pPr>
              <w:pStyle w:val="TAH"/>
            </w:pPr>
            <w:bookmarkStart w:id="782" w:name="MCCQCTEMPBM_00000485"/>
            <w:r w:rsidRPr="0044437C">
              <w:rPr>
                <w:rFonts w:cs="v5.0.0"/>
                <w:bCs/>
              </w:rPr>
              <w:t>Initial Conditions</w:t>
            </w:r>
          </w:p>
        </w:tc>
      </w:tr>
      <w:tr w:rsidR="00524A5D" w:rsidRPr="0044437C" w14:paraId="2DCC3974" w14:textId="77777777">
        <w:trPr>
          <w:cantSplit/>
          <w:jc w:val="center"/>
        </w:trPr>
        <w:tc>
          <w:tcPr>
            <w:tcW w:w="3937" w:type="dxa"/>
            <w:gridSpan w:val="2"/>
          </w:tcPr>
          <w:p w14:paraId="70E20B04" w14:textId="77777777" w:rsidR="00524A5D" w:rsidRPr="0044437C" w:rsidRDefault="00000000">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2ACD822E" w14:textId="77777777" w:rsidR="00524A5D" w:rsidRPr="0044437C" w:rsidRDefault="00000000">
            <w:pPr>
              <w:widowControl w:val="0"/>
              <w:spacing w:after="0"/>
              <w:rPr>
                <w:b/>
                <w:bCs/>
              </w:rPr>
            </w:pPr>
            <w:r w:rsidRPr="0044437C">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Pr="0044437C" w:rsidRDefault="00000000">
            <w:pPr>
              <w:pStyle w:val="TAH"/>
              <w:jc w:val="left"/>
              <w:rPr>
                <w:b w:val="0"/>
                <w:bCs/>
              </w:rPr>
            </w:pPr>
            <w:r w:rsidRPr="0044437C">
              <w:rPr>
                <w:rFonts w:cs="v5.0.0"/>
                <w:b w:val="0"/>
                <w:bCs/>
              </w:rPr>
              <w:t>Normal</w:t>
            </w:r>
          </w:p>
        </w:tc>
      </w:tr>
      <w:tr w:rsidR="00524A5D" w:rsidRPr="0044437C" w14:paraId="214C8539" w14:textId="77777777">
        <w:trPr>
          <w:cantSplit/>
          <w:jc w:val="center"/>
        </w:trPr>
        <w:tc>
          <w:tcPr>
            <w:tcW w:w="3937" w:type="dxa"/>
            <w:gridSpan w:val="2"/>
          </w:tcPr>
          <w:p w14:paraId="0EC4E3F2" w14:textId="77777777" w:rsidR="00524A5D" w:rsidRPr="0044437C" w:rsidRDefault="00000000">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3269755C" w14:textId="77777777" w:rsidR="00524A5D" w:rsidRPr="0044437C" w:rsidRDefault="00000000">
            <w:pPr>
              <w:pStyle w:val="TAH"/>
              <w:jc w:val="left"/>
              <w:rPr>
                <w:b w:val="0"/>
                <w:bCs/>
              </w:rPr>
            </w:pPr>
            <w:r w:rsidRPr="0044437C">
              <w:rPr>
                <w:rFonts w:eastAsia="MingLiU" w:cs="Arial"/>
                <w:b w:val="0"/>
                <w:szCs w:val="18"/>
                <w:lang w:eastAsia="zh-TW"/>
              </w:rPr>
              <w:t>TS 36.508 [12] subclause 8.1.3.1</w:t>
            </w:r>
          </w:p>
        </w:tc>
        <w:tc>
          <w:tcPr>
            <w:tcW w:w="4678" w:type="dxa"/>
            <w:gridSpan w:val="3"/>
            <w:vAlign w:val="center"/>
          </w:tcPr>
          <w:p w14:paraId="12C817FA" w14:textId="1063101D" w:rsidR="00524A5D" w:rsidRPr="0044437C" w:rsidRDefault="00AF7766">
            <w:pPr>
              <w:pStyle w:val="TAH"/>
              <w:jc w:val="left"/>
              <w:rPr>
                <w:rFonts w:eastAsia="PMingLiU"/>
                <w:b w:val="0"/>
                <w:bCs/>
                <w:lang w:eastAsia="zh-TW"/>
              </w:rPr>
            </w:pPr>
            <w:r w:rsidRPr="0044437C">
              <w:rPr>
                <w:rFonts w:cs="Arial"/>
                <w:b w:val="0"/>
                <w:szCs w:val="18"/>
                <w:lang w:eastAsia="zh-TW"/>
              </w:rPr>
              <w:t>Low range, Mid range, High range</w:t>
            </w:r>
          </w:p>
        </w:tc>
      </w:tr>
      <w:tr w:rsidR="00524A5D" w:rsidRPr="0044437C" w14:paraId="7ABFE7A7" w14:textId="77777777">
        <w:trPr>
          <w:jc w:val="center"/>
        </w:trPr>
        <w:tc>
          <w:tcPr>
            <w:tcW w:w="8615" w:type="dxa"/>
            <w:gridSpan w:val="5"/>
            <w:vAlign w:val="center"/>
          </w:tcPr>
          <w:p w14:paraId="0F9FA66A" w14:textId="77777777" w:rsidR="00524A5D" w:rsidRPr="0044437C" w:rsidRDefault="00000000">
            <w:pPr>
              <w:pStyle w:val="TAH"/>
              <w:rPr>
                <w:rFonts w:eastAsia="PMingLiU"/>
                <w:lang w:eastAsia="zh-TW"/>
              </w:rPr>
            </w:pPr>
            <w:r w:rsidRPr="0044437C">
              <w:rPr>
                <w:rFonts w:eastAsia="PMingLiU"/>
                <w:lang w:eastAsia="zh-TW"/>
              </w:rPr>
              <w:t>Test Parameters</w:t>
            </w:r>
          </w:p>
        </w:tc>
      </w:tr>
      <w:tr w:rsidR="00524A5D" w:rsidRPr="0044437C" w14:paraId="5C477668" w14:textId="77777777">
        <w:trPr>
          <w:jc w:val="center"/>
        </w:trPr>
        <w:tc>
          <w:tcPr>
            <w:tcW w:w="1473" w:type="dxa"/>
          </w:tcPr>
          <w:p w14:paraId="2F26E5E2" w14:textId="77777777" w:rsidR="00524A5D" w:rsidRPr="0044437C" w:rsidRDefault="00000000">
            <w:pPr>
              <w:pStyle w:val="TAH"/>
              <w:rPr>
                <w:rFonts w:eastAsia="PMingLiU"/>
                <w:lang w:eastAsia="zh-TW"/>
              </w:rPr>
            </w:pPr>
            <w:r w:rsidRPr="0044437C">
              <w:rPr>
                <w:rFonts w:eastAsia="PMingLiU"/>
                <w:lang w:eastAsia="zh-TW"/>
              </w:rPr>
              <w:t>Configuration ID</w:t>
            </w:r>
          </w:p>
        </w:tc>
        <w:tc>
          <w:tcPr>
            <w:tcW w:w="2464" w:type="dxa"/>
          </w:tcPr>
          <w:p w14:paraId="024DDE74" w14:textId="77777777" w:rsidR="00524A5D" w:rsidRPr="0044437C" w:rsidRDefault="00000000">
            <w:pPr>
              <w:pStyle w:val="TAC"/>
              <w:rPr>
                <w:b/>
              </w:rPr>
            </w:pPr>
            <w:r w:rsidRPr="0044437C">
              <w:rPr>
                <w:b/>
              </w:rPr>
              <w:t>Downlink Configuration</w:t>
            </w:r>
          </w:p>
        </w:tc>
        <w:tc>
          <w:tcPr>
            <w:tcW w:w="4678" w:type="dxa"/>
            <w:gridSpan w:val="3"/>
          </w:tcPr>
          <w:p w14:paraId="005BC955" w14:textId="77777777" w:rsidR="00524A5D" w:rsidRPr="0044437C" w:rsidRDefault="00000000">
            <w:pPr>
              <w:pStyle w:val="TAH"/>
              <w:rPr>
                <w:rFonts w:eastAsia="PMingLiU"/>
                <w:lang w:eastAsia="zh-TW"/>
              </w:rPr>
            </w:pPr>
            <w:r w:rsidRPr="0044437C">
              <w:rPr>
                <w:rFonts w:eastAsia="PMingLiU"/>
                <w:lang w:eastAsia="zh-TW"/>
              </w:rPr>
              <w:t>Uplink Configuration</w:t>
            </w:r>
          </w:p>
        </w:tc>
      </w:tr>
      <w:tr w:rsidR="00524A5D" w:rsidRPr="0044437C" w14:paraId="682DE092" w14:textId="77777777">
        <w:trPr>
          <w:jc w:val="center"/>
        </w:trPr>
        <w:tc>
          <w:tcPr>
            <w:tcW w:w="1473" w:type="dxa"/>
          </w:tcPr>
          <w:p w14:paraId="3C964AEB" w14:textId="77777777" w:rsidR="00524A5D" w:rsidRPr="0044437C" w:rsidRDefault="00524A5D">
            <w:pPr>
              <w:pStyle w:val="TAC"/>
              <w:rPr>
                <w:rFonts w:eastAsia="PMingLiU"/>
                <w:lang w:eastAsia="zh-TW"/>
              </w:rPr>
            </w:pPr>
          </w:p>
        </w:tc>
        <w:tc>
          <w:tcPr>
            <w:tcW w:w="2464" w:type="dxa"/>
            <w:vMerge w:val="restart"/>
          </w:tcPr>
          <w:p w14:paraId="6CC4EC77" w14:textId="77777777" w:rsidR="00524A5D" w:rsidRPr="0044437C" w:rsidRDefault="00000000">
            <w:pPr>
              <w:pStyle w:val="TAC"/>
              <w:rPr>
                <w:rFonts w:eastAsia="PMingLiU"/>
                <w:lang w:eastAsia="zh-TW"/>
              </w:rPr>
            </w:pPr>
            <w:r w:rsidRPr="0044437C">
              <w:rPr>
                <w:rFonts w:eastAsia="PMingLiU"/>
                <w:lang w:eastAsia="zh-TW"/>
              </w:rPr>
              <w:t>N/A</w:t>
            </w:r>
          </w:p>
        </w:tc>
        <w:tc>
          <w:tcPr>
            <w:tcW w:w="1221" w:type="dxa"/>
          </w:tcPr>
          <w:p w14:paraId="59B07BED" w14:textId="77777777" w:rsidR="00524A5D" w:rsidRPr="0044437C" w:rsidRDefault="00000000">
            <w:pPr>
              <w:pStyle w:val="TAC"/>
              <w:rPr>
                <w:b/>
              </w:rPr>
            </w:pPr>
            <w:r w:rsidRPr="0044437C">
              <w:rPr>
                <w:b/>
              </w:rPr>
              <w:t>Modulation</w:t>
            </w:r>
          </w:p>
        </w:tc>
        <w:tc>
          <w:tcPr>
            <w:tcW w:w="1843" w:type="dxa"/>
          </w:tcPr>
          <w:p w14:paraId="628F261C" w14:textId="77777777" w:rsidR="00524A5D" w:rsidRPr="0044437C" w:rsidRDefault="00000000">
            <w:pPr>
              <w:pStyle w:val="TAC"/>
              <w:rPr>
                <w:b/>
              </w:rPr>
            </w:pPr>
            <w:r w:rsidRPr="0044437C">
              <w:rPr>
                <w:b/>
              </w:rPr>
              <w:t>N</w:t>
            </w:r>
            <w:r w:rsidRPr="0044437C">
              <w:rPr>
                <w:b/>
                <w:vertAlign w:val="subscript"/>
              </w:rPr>
              <w:t>tones</w:t>
            </w:r>
          </w:p>
        </w:tc>
        <w:tc>
          <w:tcPr>
            <w:tcW w:w="1614" w:type="dxa"/>
          </w:tcPr>
          <w:p w14:paraId="28B5F968" w14:textId="77777777" w:rsidR="00524A5D" w:rsidRPr="0044437C" w:rsidRDefault="00000000">
            <w:pPr>
              <w:pStyle w:val="TAC"/>
              <w:rPr>
                <w:b/>
              </w:rPr>
            </w:pPr>
            <w:r w:rsidRPr="0044437C">
              <w:rPr>
                <w:rFonts w:eastAsia="MingLiU" w:cs="Arial"/>
                <w:b/>
                <w:szCs w:val="18"/>
                <w:lang w:eastAsia="zh-TW"/>
              </w:rPr>
              <w:t>Sub-carrier spacing (kHz)</w:t>
            </w:r>
          </w:p>
        </w:tc>
      </w:tr>
      <w:tr w:rsidR="00524A5D" w:rsidRPr="0044437C" w14:paraId="02D6D738" w14:textId="77777777">
        <w:trPr>
          <w:jc w:val="center"/>
        </w:trPr>
        <w:tc>
          <w:tcPr>
            <w:tcW w:w="1473" w:type="dxa"/>
          </w:tcPr>
          <w:p w14:paraId="430D406B" w14:textId="77777777" w:rsidR="00524A5D" w:rsidRPr="0044437C" w:rsidRDefault="00000000">
            <w:pPr>
              <w:pStyle w:val="TAC"/>
              <w:rPr>
                <w:rFonts w:eastAsia="PMingLiU"/>
                <w:lang w:eastAsia="zh-TW"/>
              </w:rPr>
            </w:pPr>
            <w:r w:rsidRPr="0044437C">
              <w:rPr>
                <w:rFonts w:eastAsia="PMingLiU"/>
                <w:lang w:eastAsia="zh-TW"/>
              </w:rPr>
              <w:t>1</w:t>
            </w:r>
          </w:p>
        </w:tc>
        <w:tc>
          <w:tcPr>
            <w:tcW w:w="2464" w:type="dxa"/>
            <w:vMerge/>
          </w:tcPr>
          <w:p w14:paraId="6E6D1A9E" w14:textId="77777777" w:rsidR="00524A5D" w:rsidRPr="0044437C" w:rsidRDefault="00524A5D">
            <w:pPr>
              <w:pStyle w:val="TAC"/>
              <w:rPr>
                <w:rFonts w:eastAsia="PMingLiU"/>
                <w:lang w:eastAsia="zh-TW"/>
              </w:rPr>
            </w:pPr>
          </w:p>
        </w:tc>
        <w:tc>
          <w:tcPr>
            <w:tcW w:w="1221" w:type="dxa"/>
          </w:tcPr>
          <w:p w14:paraId="6AA2FFC1" w14:textId="77777777" w:rsidR="00524A5D" w:rsidRPr="0044437C" w:rsidRDefault="00000000">
            <w:pPr>
              <w:pStyle w:val="TAC"/>
              <w:rPr>
                <w:rFonts w:eastAsia="PMingLiU"/>
                <w:lang w:eastAsia="zh-TW"/>
              </w:rPr>
            </w:pPr>
            <w:r w:rsidRPr="0044437C">
              <w:rPr>
                <w:rFonts w:eastAsia="PMingLiU"/>
                <w:lang w:eastAsia="zh-TW"/>
              </w:rPr>
              <w:t>QP</w:t>
            </w:r>
            <w:r w:rsidRPr="0044437C">
              <w:t>SK</w:t>
            </w:r>
          </w:p>
        </w:tc>
        <w:tc>
          <w:tcPr>
            <w:tcW w:w="1843" w:type="dxa"/>
          </w:tcPr>
          <w:p w14:paraId="0A3A7FBC" w14:textId="77777777" w:rsidR="00524A5D" w:rsidRPr="0044437C" w:rsidRDefault="00000000">
            <w:pPr>
              <w:pStyle w:val="TAC"/>
              <w:rPr>
                <w:rFonts w:eastAsia="PMingLiU"/>
                <w:lang w:eastAsia="zh-TW"/>
              </w:rPr>
            </w:pPr>
            <w:r w:rsidRPr="0044437C">
              <w:t>1@</w:t>
            </w:r>
            <w:r w:rsidRPr="0044437C">
              <w:rPr>
                <w:rFonts w:eastAsia="PMingLiU"/>
                <w:lang w:eastAsia="zh-TW"/>
              </w:rPr>
              <w:t>0</w:t>
            </w:r>
          </w:p>
        </w:tc>
        <w:tc>
          <w:tcPr>
            <w:tcW w:w="1614" w:type="dxa"/>
          </w:tcPr>
          <w:p w14:paraId="01430300" w14:textId="77777777" w:rsidR="00524A5D" w:rsidRPr="0044437C" w:rsidRDefault="00000000">
            <w:pPr>
              <w:pStyle w:val="TAC"/>
              <w:rPr>
                <w:rFonts w:eastAsia="PMingLiU"/>
                <w:lang w:eastAsia="zh-TW"/>
              </w:rPr>
            </w:pPr>
            <w:r w:rsidRPr="0044437C">
              <w:t>15kHz</w:t>
            </w:r>
          </w:p>
        </w:tc>
      </w:tr>
      <w:bookmarkEnd w:id="782"/>
    </w:tbl>
    <w:p w14:paraId="070B2603" w14:textId="77777777" w:rsidR="00524A5D" w:rsidRPr="0044437C" w:rsidRDefault="00524A5D">
      <w:pPr>
        <w:rPr>
          <w:lang w:eastAsia="zh-TW"/>
        </w:rPr>
      </w:pPr>
    </w:p>
    <w:p w14:paraId="51BDF59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F82E79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BFC18E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7154FA1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4.</w:t>
      </w:r>
      <w:r w:rsidRPr="0044437C">
        <w:rPr>
          <w:lang w:eastAsia="en-GB"/>
        </w:rPr>
        <w:tab/>
        <w:t>The UL Reference Measurement channel is set according to Table 6.3B.3.1.4.1-1.</w:t>
      </w:r>
    </w:p>
    <w:p w14:paraId="640A19F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29317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0FEB5D9A"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w:t>
      </w:r>
      <w:r w:rsidRPr="0044437C">
        <w:t xml:space="preserve"> the duration of the test as define in TS 36.508[12] clause 8.2.6.3.1</w:t>
      </w:r>
      <w:r w:rsidRPr="0044437C">
        <w:rPr>
          <w:rFonts w:eastAsia="SimSun"/>
          <w:lang w:eastAsia="zh-CN"/>
        </w:rPr>
        <w:t>.</w:t>
      </w:r>
    </w:p>
    <w:p w14:paraId="5372A64D"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7062AB2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6.3B.3.1.4.3.</w:t>
      </w:r>
    </w:p>
    <w:p w14:paraId="144C75BF" w14:textId="77777777" w:rsidR="00524A5D" w:rsidRPr="0044437C" w:rsidRDefault="00000000">
      <w:pPr>
        <w:pStyle w:val="H6"/>
      </w:pPr>
      <w:r w:rsidRPr="0044437C">
        <w:t>6.3B.3.1.4.2</w:t>
      </w:r>
      <w:r w:rsidRPr="0044437C">
        <w:tab/>
        <w:t>Test procedure</w:t>
      </w:r>
    </w:p>
    <w:p w14:paraId="544DE8F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NPUSCH transmission as the mean power in one RU, excluding a transient period of 20 µs at the beginning of the RU.</w:t>
      </w:r>
    </w:p>
    <w:p w14:paraId="666E60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as the mean power in one sub-frame (1ms)  following the NPUSCH RU, excluding a transient period of 20 µs at the beginning of the sub-frame.</w:t>
      </w:r>
    </w:p>
    <w:p w14:paraId="33696F2E" w14:textId="77777777" w:rsidR="00524A5D" w:rsidRPr="0044437C" w:rsidRDefault="00000000">
      <w:pPr>
        <w:pStyle w:val="H6"/>
      </w:pPr>
      <w:r w:rsidRPr="0044437C">
        <w:t>6.3B.3.1.4.3</w:t>
      </w:r>
      <w:r w:rsidRPr="0044437C">
        <w:tab/>
        <w:t>Message contents</w:t>
      </w:r>
    </w:p>
    <w:p w14:paraId="6EDB1837" w14:textId="77777777" w:rsidR="00524A5D" w:rsidRPr="0044437C" w:rsidRDefault="00000000">
      <w:r w:rsidRPr="0044437C">
        <w:t>Message contents are according to TS 36.508 [12] subclause 8.1.6 with the following exceptions.</w:t>
      </w:r>
    </w:p>
    <w:p w14:paraId="663CF462" w14:textId="77777777" w:rsidR="00524A5D" w:rsidRPr="0044437C" w:rsidRDefault="00000000">
      <w:pPr>
        <w:pStyle w:val="TH"/>
      </w:pPr>
      <w:r w:rsidRPr="0044437C">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Pr="0044437C" w:rsidRDefault="00000000">
            <w:pPr>
              <w:pStyle w:val="TAL"/>
              <w:rPr>
                <w:rFonts w:eastAsia="PMingLiU"/>
                <w:lang w:eastAsia="zh-TW"/>
              </w:rPr>
            </w:pPr>
            <w:r w:rsidRPr="0044437C">
              <w:rPr>
                <w:rFonts w:eastAsia="PMingLiU"/>
                <w:lang w:eastAsia="zh-TW"/>
              </w:rPr>
              <w:t>Derivation Path: 36.508 clause 8.1.6.3 Table 8.1.6.3-14: UplinkPowerControlCommon-NB-DEFAULT</w:t>
            </w:r>
          </w:p>
        </w:tc>
      </w:tr>
      <w:tr w:rsidR="00524A5D" w:rsidRPr="0044437C"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Pr="0044437C" w:rsidRDefault="00000000">
            <w:pPr>
              <w:pStyle w:val="TAH"/>
            </w:pPr>
            <w:r w:rsidRPr="0044437C">
              <w:t>Condition</w:t>
            </w:r>
          </w:p>
        </w:tc>
      </w:tr>
      <w:tr w:rsidR="00524A5D" w:rsidRPr="0044437C"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Pr="0044437C" w:rsidRDefault="00000000">
            <w:pPr>
              <w:pStyle w:val="TAL"/>
              <w:rPr>
                <w:rFonts w:eastAsia="PMingLiU"/>
                <w:lang w:eastAsia="zh-TW"/>
              </w:rPr>
            </w:pPr>
            <w:r w:rsidRPr="0044437C">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Pr="0044437C" w:rsidRDefault="00524A5D">
            <w:pPr>
              <w:pStyle w:val="TAL"/>
              <w:rPr>
                <w:rFonts w:eastAsia="PMingLiU"/>
                <w:lang w:eastAsia="zh-TW"/>
              </w:rPr>
            </w:pPr>
          </w:p>
        </w:tc>
      </w:tr>
      <w:tr w:rsidR="00524A5D" w:rsidRPr="0044437C"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Pr="0044437C" w:rsidRDefault="00000000">
            <w:pPr>
              <w:pStyle w:val="TAL"/>
              <w:rPr>
                <w:rFonts w:eastAsia="PMingLiU"/>
                <w:lang w:eastAsia="zh-TW"/>
              </w:rPr>
            </w:pPr>
            <w:r w:rsidRPr="0044437C">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Pr="0044437C" w:rsidRDefault="00000000">
            <w:pPr>
              <w:pStyle w:val="TAL"/>
              <w:rPr>
                <w:rFonts w:eastAsia="PMingLiU"/>
                <w:lang w:eastAsia="zh-TW"/>
              </w:rPr>
            </w:pPr>
            <w:r w:rsidRPr="0044437C">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Pr="0044437C" w:rsidRDefault="00524A5D">
            <w:pPr>
              <w:pStyle w:val="TAL"/>
              <w:rPr>
                <w:rFonts w:eastAsia="PMingLiU"/>
                <w:lang w:eastAsia="zh-TW"/>
              </w:rPr>
            </w:pPr>
          </w:p>
        </w:tc>
      </w:tr>
      <w:tr w:rsidR="00524A5D" w:rsidRPr="0044437C"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Pr="0044437C" w:rsidRDefault="00000000">
            <w:pPr>
              <w:pStyle w:val="TAL"/>
              <w:rPr>
                <w:rFonts w:eastAsia="PMingLiU"/>
                <w:lang w:eastAsia="zh-TW"/>
              </w:rPr>
            </w:pPr>
            <w:r w:rsidRPr="0044437C">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Pr="0044437C" w:rsidRDefault="00000000">
            <w:pPr>
              <w:pStyle w:val="TAL"/>
              <w:rPr>
                <w:rFonts w:eastAsia="PMingLiU"/>
                <w:lang w:eastAsia="zh-TW"/>
              </w:rPr>
            </w:pPr>
            <w:r w:rsidRPr="0044437C">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Pr="0044437C" w:rsidRDefault="00524A5D">
            <w:pPr>
              <w:pStyle w:val="TAL"/>
              <w:rPr>
                <w:rFonts w:eastAsia="PMingLiU"/>
                <w:lang w:eastAsia="zh-TW"/>
              </w:rPr>
            </w:pPr>
          </w:p>
        </w:tc>
      </w:tr>
      <w:tr w:rsidR="00524A5D" w:rsidRPr="0044437C"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Pr="0044437C" w:rsidRDefault="00000000">
            <w:pPr>
              <w:pStyle w:val="TAL"/>
              <w:rPr>
                <w:rFonts w:eastAsia="PMingLiU"/>
                <w:lang w:eastAsia="zh-TW"/>
              </w:rPr>
            </w:pPr>
            <w:r w:rsidRPr="0044437C">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Pr="0044437C" w:rsidRDefault="00000000">
            <w:pPr>
              <w:pStyle w:val="TAL"/>
              <w:rPr>
                <w:rFonts w:eastAsia="PMingLiU"/>
                <w:lang w:eastAsia="zh-TW"/>
              </w:rPr>
            </w:pPr>
            <w:r w:rsidRPr="0044437C">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Pr="0044437C" w:rsidRDefault="00524A5D">
            <w:pPr>
              <w:pStyle w:val="TAL"/>
              <w:rPr>
                <w:rFonts w:eastAsia="PMingLiU"/>
                <w:lang w:eastAsia="zh-TW"/>
              </w:rPr>
            </w:pPr>
          </w:p>
        </w:tc>
      </w:tr>
      <w:tr w:rsidR="00524A5D" w:rsidRPr="0044437C"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Pr="0044437C" w:rsidRDefault="00000000">
            <w:pPr>
              <w:pStyle w:val="TAL"/>
              <w:rPr>
                <w:rFonts w:eastAsia="PMingLiU"/>
                <w:lang w:eastAsia="zh-TW"/>
              </w:rPr>
            </w:pPr>
            <w:r w:rsidRPr="0044437C">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Pr="0044437C" w:rsidRDefault="00524A5D">
            <w:pPr>
              <w:pStyle w:val="TAL"/>
              <w:rPr>
                <w:rFonts w:eastAsia="PMingLiU"/>
                <w:lang w:eastAsia="zh-TW"/>
              </w:rPr>
            </w:pPr>
          </w:p>
        </w:tc>
      </w:tr>
    </w:tbl>
    <w:p w14:paraId="45124E42" w14:textId="77777777" w:rsidR="00524A5D" w:rsidRPr="0044437C" w:rsidRDefault="00524A5D">
      <w:pPr>
        <w:rPr>
          <w:lang w:eastAsia="ja-JP"/>
        </w:rPr>
      </w:pPr>
    </w:p>
    <w:p w14:paraId="6A51263F" w14:textId="77777777" w:rsidR="00524A5D" w:rsidRPr="0044437C" w:rsidRDefault="00000000">
      <w:pPr>
        <w:pStyle w:val="TH"/>
      </w:pPr>
      <w:r w:rsidRPr="0044437C">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Pr="0044437C" w:rsidRDefault="00524A5D">
            <w:pPr>
              <w:keepNext/>
              <w:keepLines/>
              <w:spacing w:after="0"/>
              <w:rPr>
                <w:rFonts w:ascii="Arial" w:hAnsi="Arial"/>
                <w:sz w:val="18"/>
              </w:rPr>
            </w:pPr>
          </w:p>
        </w:tc>
      </w:tr>
      <w:tr w:rsidR="00524A5D" w:rsidRPr="0044437C"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Pr="0044437C" w:rsidRDefault="00000000">
            <w:pPr>
              <w:keepNext/>
              <w:keepLines/>
              <w:spacing w:after="0"/>
              <w:rPr>
                <w:rFonts w:ascii="Arial" w:hAnsi="Arial"/>
                <w:sz w:val="18"/>
              </w:rPr>
            </w:pPr>
            <w:r w:rsidRPr="0044437C">
              <w:rPr>
                <w:rFonts w:ascii="Arial" w:hAnsi="Arial"/>
                <w:sz w:val="18"/>
              </w:rPr>
              <w:t xml:space="preserve">  </w:t>
            </w:r>
            <w:r w:rsidRPr="0044437C">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Pr="0044437C" w:rsidRDefault="00524A5D">
            <w:pPr>
              <w:keepNext/>
              <w:keepLines/>
              <w:spacing w:after="0"/>
              <w:rPr>
                <w:rFonts w:ascii="Arial" w:hAnsi="Arial"/>
                <w:sz w:val="18"/>
              </w:rPr>
            </w:pPr>
          </w:p>
        </w:tc>
      </w:tr>
      <w:tr w:rsidR="00524A5D" w:rsidRPr="0044437C"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Pr="0044437C" w:rsidRDefault="00524A5D">
            <w:pPr>
              <w:keepNext/>
              <w:keepLines/>
              <w:spacing w:after="0"/>
              <w:rPr>
                <w:rFonts w:ascii="Arial" w:hAnsi="Arial"/>
                <w:sz w:val="18"/>
              </w:rPr>
            </w:pPr>
          </w:p>
        </w:tc>
      </w:tr>
    </w:tbl>
    <w:p w14:paraId="7070509A" w14:textId="77777777" w:rsidR="00524A5D" w:rsidRPr="0044437C" w:rsidRDefault="00524A5D"/>
    <w:p w14:paraId="1FD119A9" w14:textId="77777777" w:rsidR="00524A5D" w:rsidRPr="0044437C" w:rsidRDefault="00000000">
      <w:pPr>
        <w:pStyle w:val="H6"/>
      </w:pPr>
      <w:bookmarkStart w:id="783" w:name="MCCQCTEMPBM_00000158"/>
      <w:r w:rsidRPr="0044437C">
        <w:t>6.3B.3.1.5</w:t>
      </w:r>
      <w:r w:rsidRPr="0044437C">
        <w:tab/>
        <w:t>Test requirement</w:t>
      </w:r>
    </w:p>
    <w:bookmarkEnd w:id="783"/>
    <w:p w14:paraId="33D229A8"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2094F3E4" w14:textId="77777777" w:rsidR="00524A5D" w:rsidRPr="0044437C" w:rsidRDefault="00000000">
      <w:pPr>
        <w:pStyle w:val="TH"/>
      </w:pPr>
      <w:r w:rsidRPr="0044437C">
        <w:lastRenderedPageBreak/>
        <w:t xml:space="preserve">Table 6.3B.1.5-1: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0F0E94A8" w14:textId="77777777">
        <w:trPr>
          <w:jc w:val="center"/>
        </w:trPr>
        <w:tc>
          <w:tcPr>
            <w:tcW w:w="2409" w:type="dxa"/>
            <w:vMerge w:val="restart"/>
          </w:tcPr>
          <w:p w14:paraId="0D5D2DD9" w14:textId="77777777" w:rsidR="00524A5D" w:rsidRPr="0044437C" w:rsidRDefault="00524A5D">
            <w:pPr>
              <w:pStyle w:val="TAH"/>
            </w:pPr>
            <w:bookmarkStart w:id="784" w:name="MCCQCTEMPBM_00000486"/>
          </w:p>
        </w:tc>
        <w:tc>
          <w:tcPr>
            <w:tcW w:w="5245" w:type="dxa"/>
          </w:tcPr>
          <w:p w14:paraId="4AB4A444" w14:textId="77777777" w:rsidR="00524A5D" w:rsidRPr="0044437C" w:rsidRDefault="00000000">
            <w:pPr>
              <w:pStyle w:val="TAH"/>
            </w:pPr>
            <w:r w:rsidRPr="0044437C">
              <w:t>Channel bandwidth / minimum output power / measurement bandwidth</w:t>
            </w:r>
          </w:p>
        </w:tc>
      </w:tr>
      <w:tr w:rsidR="00524A5D" w:rsidRPr="0044437C" w14:paraId="0A8A918E" w14:textId="77777777">
        <w:trPr>
          <w:jc w:val="center"/>
        </w:trPr>
        <w:tc>
          <w:tcPr>
            <w:tcW w:w="2409" w:type="dxa"/>
            <w:vMerge/>
          </w:tcPr>
          <w:p w14:paraId="3D699D3D" w14:textId="77777777" w:rsidR="00524A5D" w:rsidRPr="0044437C" w:rsidRDefault="00524A5D"/>
        </w:tc>
        <w:tc>
          <w:tcPr>
            <w:tcW w:w="5245" w:type="dxa"/>
          </w:tcPr>
          <w:p w14:paraId="17C20D72" w14:textId="77777777" w:rsidR="00524A5D" w:rsidRPr="0044437C" w:rsidRDefault="00000000">
            <w:pPr>
              <w:pStyle w:val="TAH"/>
            </w:pPr>
            <w:r w:rsidRPr="0044437C">
              <w:rPr>
                <w:rFonts w:eastAsia="PMingLiU"/>
                <w:lang w:eastAsia="zh-TW"/>
              </w:rPr>
              <w:t>200 kHz</w:t>
            </w:r>
          </w:p>
        </w:tc>
      </w:tr>
      <w:tr w:rsidR="00524A5D" w:rsidRPr="0044437C" w14:paraId="30955F6F" w14:textId="77777777">
        <w:trPr>
          <w:jc w:val="center"/>
        </w:trPr>
        <w:tc>
          <w:tcPr>
            <w:tcW w:w="2409" w:type="dxa"/>
            <w:vAlign w:val="center"/>
          </w:tcPr>
          <w:p w14:paraId="00FE9E7A" w14:textId="77777777" w:rsidR="00524A5D" w:rsidRPr="0044437C" w:rsidRDefault="00000000">
            <w:pPr>
              <w:pStyle w:val="TAC"/>
            </w:pPr>
            <w:r w:rsidRPr="0044437C">
              <w:t>Transmit OFF power</w:t>
            </w:r>
          </w:p>
        </w:tc>
        <w:tc>
          <w:tcPr>
            <w:tcW w:w="5245" w:type="dxa"/>
            <w:vAlign w:val="center"/>
          </w:tcPr>
          <w:p w14:paraId="4312500A" w14:textId="77777777" w:rsidR="00524A5D" w:rsidRPr="0044437C" w:rsidRDefault="00000000">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4C5D2110" w14:textId="77777777">
        <w:trPr>
          <w:jc w:val="center"/>
        </w:trPr>
        <w:tc>
          <w:tcPr>
            <w:tcW w:w="2409" w:type="dxa"/>
            <w:vAlign w:val="center"/>
          </w:tcPr>
          <w:p w14:paraId="6D7AF56C" w14:textId="77777777" w:rsidR="00524A5D" w:rsidRPr="0044437C" w:rsidRDefault="00000000">
            <w:pPr>
              <w:pStyle w:val="TAL"/>
            </w:pPr>
            <w:r w:rsidRPr="0044437C">
              <w:t>Transmission OFF Measurement bandwidth</w:t>
            </w:r>
          </w:p>
        </w:tc>
        <w:tc>
          <w:tcPr>
            <w:tcW w:w="5245" w:type="dxa"/>
            <w:vAlign w:val="center"/>
          </w:tcPr>
          <w:p w14:paraId="212610BF" w14:textId="77777777" w:rsidR="00524A5D" w:rsidRPr="0044437C" w:rsidRDefault="00000000">
            <w:pPr>
              <w:pStyle w:val="TAC"/>
              <w:rPr>
                <w:rFonts w:eastAsia="PMingLiU"/>
                <w:lang w:eastAsia="zh-TW"/>
              </w:rPr>
            </w:pPr>
            <w:r w:rsidRPr="0044437C">
              <w:rPr>
                <w:rFonts w:eastAsia="PMingLiU"/>
                <w:lang w:eastAsia="zh-TW"/>
              </w:rPr>
              <w:t>180kHz</w:t>
            </w:r>
          </w:p>
        </w:tc>
      </w:tr>
      <w:tr w:rsidR="00524A5D" w:rsidRPr="0044437C" w14:paraId="603B0D0C" w14:textId="77777777">
        <w:trPr>
          <w:jc w:val="center"/>
        </w:trPr>
        <w:tc>
          <w:tcPr>
            <w:tcW w:w="2409" w:type="dxa"/>
            <w:vAlign w:val="center"/>
          </w:tcPr>
          <w:p w14:paraId="2BCA4D10" w14:textId="77777777" w:rsidR="00524A5D" w:rsidRPr="0044437C" w:rsidRDefault="00000000">
            <w:pPr>
              <w:pStyle w:val="TAL"/>
            </w:pPr>
            <w:r w:rsidRPr="0044437C">
              <w:t>Expected Transmission ON Measured power</w:t>
            </w:r>
          </w:p>
        </w:tc>
        <w:tc>
          <w:tcPr>
            <w:tcW w:w="5245" w:type="dxa"/>
            <w:vAlign w:val="center"/>
          </w:tcPr>
          <w:p w14:paraId="0AFB2805" w14:textId="77777777" w:rsidR="00524A5D" w:rsidRPr="0044437C" w:rsidRDefault="00000000">
            <w:pPr>
              <w:pStyle w:val="TAC"/>
              <w:rPr>
                <w:rFonts w:eastAsia="PMingLiU"/>
                <w:lang w:eastAsia="zh-TW"/>
              </w:rPr>
            </w:pPr>
            <w:r w:rsidRPr="0044437C">
              <w:rPr>
                <w:rFonts w:eastAsia="PMingLiU"/>
                <w:lang w:eastAsia="zh-TW"/>
              </w:rPr>
              <w:t xml:space="preserve">-11 </w:t>
            </w:r>
            <w:r w:rsidRPr="0044437C">
              <w:t>dBm</w:t>
            </w:r>
          </w:p>
        </w:tc>
      </w:tr>
      <w:tr w:rsidR="00524A5D" w:rsidRPr="0044437C" w14:paraId="255E0675" w14:textId="77777777">
        <w:trPr>
          <w:jc w:val="center"/>
        </w:trPr>
        <w:tc>
          <w:tcPr>
            <w:tcW w:w="2409" w:type="dxa"/>
            <w:vAlign w:val="center"/>
          </w:tcPr>
          <w:p w14:paraId="54707F44" w14:textId="77777777" w:rsidR="00524A5D" w:rsidRPr="0044437C" w:rsidRDefault="00000000">
            <w:pPr>
              <w:pStyle w:val="TAL"/>
            </w:pPr>
            <w:r w:rsidRPr="0044437C">
              <w:t>ON power tolerance</w:t>
            </w:r>
          </w:p>
          <w:p w14:paraId="7ACF41D8" w14:textId="77777777" w:rsidR="00524A5D" w:rsidRPr="0044437C" w:rsidRDefault="00000000">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7C1DFC1E" w14:textId="77777777" w:rsidR="00524A5D" w:rsidRPr="0044437C" w:rsidRDefault="00000000">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784"/>
    </w:tbl>
    <w:p w14:paraId="232A7E36" w14:textId="77777777" w:rsidR="00524A5D" w:rsidRPr="0044437C" w:rsidRDefault="00524A5D"/>
    <w:p w14:paraId="3038B0F0" w14:textId="77777777" w:rsidR="00524A5D" w:rsidRPr="0044437C" w:rsidRDefault="00000000">
      <w:pPr>
        <w:pStyle w:val="Heading4"/>
      </w:pPr>
      <w:bookmarkStart w:id="785" w:name="_Toc5727"/>
      <w:bookmarkStart w:id="786" w:name="_Toc14006"/>
      <w:bookmarkStart w:id="787" w:name="_Toc15080"/>
      <w:bookmarkStart w:id="788" w:name="_Toc22962"/>
      <w:bookmarkStart w:id="789" w:name="_Toc25264"/>
      <w:bookmarkStart w:id="790" w:name="_Toc194571820"/>
      <w:bookmarkStart w:id="791" w:name="_Toc9934"/>
      <w:bookmarkStart w:id="792" w:name="_Toc111062048"/>
      <w:bookmarkStart w:id="793" w:name="_Toc121162836"/>
      <w:bookmarkStart w:id="794" w:name="_Toc120570044"/>
      <w:r w:rsidRPr="0044437C">
        <w:t>6.3B.3.2</w:t>
      </w:r>
      <w:r w:rsidRPr="0044437C">
        <w:tab/>
      </w:r>
      <w:r w:rsidRPr="0044437C">
        <w:rPr>
          <w:lang w:eastAsia="zh-TW"/>
        </w:rPr>
        <w:t>NPRACH time mask for category NB1 and NB2</w:t>
      </w:r>
      <w:bookmarkEnd w:id="785"/>
      <w:bookmarkEnd w:id="786"/>
      <w:bookmarkEnd w:id="787"/>
      <w:bookmarkEnd w:id="788"/>
      <w:bookmarkEnd w:id="789"/>
      <w:bookmarkEnd w:id="790"/>
    </w:p>
    <w:p w14:paraId="412AFC40" w14:textId="77777777" w:rsidR="00524A5D" w:rsidRPr="0044437C" w:rsidRDefault="00000000">
      <w:pPr>
        <w:pStyle w:val="H6"/>
      </w:pPr>
      <w:bookmarkStart w:id="795" w:name="MCCQCTEMPBM_00000159"/>
      <w:r w:rsidRPr="0044437C">
        <w:t>6.3B.3.2.1</w:t>
      </w:r>
      <w:r w:rsidRPr="0044437C">
        <w:tab/>
        <w:t>Test purpose</w:t>
      </w:r>
    </w:p>
    <w:bookmarkEnd w:id="795"/>
    <w:p w14:paraId="291BF73F" w14:textId="77777777" w:rsidR="00524A5D" w:rsidRPr="0044437C" w:rsidRDefault="00000000">
      <w:pPr>
        <w:rPr>
          <w:rFonts w:eastAsia="PMingLiU"/>
          <w:lang w:eastAsia="zh-TW"/>
        </w:rPr>
      </w:pPr>
      <w:r w:rsidRPr="0044437C">
        <w:rPr>
          <w:rFonts w:eastAsia="PMingLiU"/>
          <w:lang w:eastAsia="zh-TW"/>
        </w:rPr>
        <w:t>To verify that the NPRACH time mask meets the requirements given in 6.3B.3.2.5.</w:t>
      </w:r>
    </w:p>
    <w:p w14:paraId="30E8F71E" w14:textId="77777777" w:rsidR="00524A5D" w:rsidRPr="0044437C" w:rsidRDefault="00000000">
      <w:pPr>
        <w:rPr>
          <w:rFonts w:eastAsia="PMingLiU"/>
          <w:lang w:eastAsia="zh-TW"/>
        </w:rPr>
      </w:pPr>
      <w:r w:rsidRPr="0044437C">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Pr="0044437C" w:rsidRDefault="00000000">
      <w:pPr>
        <w:rPr>
          <w:rFonts w:eastAsia="PMingLiU"/>
          <w:lang w:eastAsia="zh-TW"/>
        </w:rPr>
      </w:pPr>
      <w:r w:rsidRPr="0044437C">
        <w:rPr>
          <w:rFonts w:eastAsia="PMingLiU"/>
          <w:lang w:eastAsia="zh-TW"/>
        </w:rPr>
        <w:t>Transmission of the wrong power increases interference to other channels or increases transmission errors in the uplink channel.</w:t>
      </w:r>
    </w:p>
    <w:p w14:paraId="2E27B53C" w14:textId="77777777" w:rsidR="00524A5D" w:rsidRPr="0044437C" w:rsidRDefault="00000000">
      <w:pPr>
        <w:pStyle w:val="H6"/>
      </w:pPr>
      <w:bookmarkStart w:id="796" w:name="MCCQCTEMPBM_00000160"/>
      <w:r w:rsidRPr="0044437C">
        <w:t>6.3B.3.2.2</w:t>
      </w:r>
      <w:r w:rsidRPr="0044437C">
        <w:tab/>
        <w:t>Test applicability</w:t>
      </w:r>
    </w:p>
    <w:bookmarkEnd w:id="796"/>
    <w:p w14:paraId="446090D8"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47A18456" w14:textId="77777777" w:rsidR="00524A5D" w:rsidRPr="0044437C" w:rsidRDefault="00000000">
      <w:pPr>
        <w:pStyle w:val="H6"/>
      </w:pPr>
      <w:bookmarkStart w:id="797" w:name="MCCQCTEMPBM_00000161"/>
      <w:r w:rsidRPr="0044437C">
        <w:t>6.3B.3.2.3</w:t>
      </w:r>
      <w:r w:rsidRPr="0044437C">
        <w:tab/>
        <w:t>Minimum conformance requirements</w:t>
      </w:r>
    </w:p>
    <w:bookmarkEnd w:id="797"/>
    <w:p w14:paraId="1A5EB73A" w14:textId="77777777" w:rsidR="00524A5D" w:rsidRPr="0044437C" w:rsidRDefault="00000000">
      <w:r w:rsidRPr="0044437C">
        <w:t>The NPRACH ON power is specified as the mean power over the NPRACH measurement period excluding any transient periods as shown in Figure 6.3B.3.2</w:t>
      </w:r>
      <w:r w:rsidRPr="0044437C">
        <w:rPr>
          <w:rFonts w:eastAsia="PMingLiU"/>
          <w:lang w:eastAsia="zh-TW"/>
        </w:rPr>
        <w:t>.3</w:t>
      </w:r>
      <w:r w:rsidRPr="0044437C">
        <w:t>-1. The measurement period for different NPRACH preamble format is specified in Table 6.3B.2</w:t>
      </w:r>
      <w:r w:rsidRPr="0044437C">
        <w:rPr>
          <w:rFonts w:eastAsia="PMingLiU"/>
          <w:lang w:eastAsia="zh-TW"/>
        </w:rPr>
        <w:t>.3</w:t>
      </w:r>
      <w:r w:rsidRPr="0044437C">
        <w:t>-1.</w:t>
      </w:r>
    </w:p>
    <w:p w14:paraId="3EA7F9B2" w14:textId="77777777" w:rsidR="00524A5D" w:rsidRPr="0044437C" w:rsidRDefault="00000000">
      <w:r w:rsidRPr="0044437C">
        <w:t>There are no additional requirements on UE transmit power beyond that which is required in subclause 6.2B and 6.5B</w:t>
      </w:r>
    </w:p>
    <w:p w14:paraId="4D230265" w14:textId="77777777" w:rsidR="00524A5D" w:rsidRPr="0044437C" w:rsidRDefault="00000000">
      <w:pPr>
        <w:pStyle w:val="TH"/>
      </w:pPr>
      <w:r w:rsidRPr="0044437C">
        <w:t>Table 6.3B.3.2</w:t>
      </w:r>
      <w:r w:rsidRPr="0044437C">
        <w:rPr>
          <w:rFonts w:eastAsia="PMingLiU"/>
          <w:lang w:eastAsia="zh-TW"/>
        </w:rPr>
        <w:t>.3</w:t>
      </w:r>
      <w:r w:rsidRPr="0044437C">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3318BFC6" w14:textId="77777777">
        <w:trPr>
          <w:jc w:val="center"/>
        </w:trPr>
        <w:tc>
          <w:tcPr>
            <w:tcW w:w="2518" w:type="dxa"/>
            <w:vAlign w:val="center"/>
          </w:tcPr>
          <w:p w14:paraId="531FC9A3" w14:textId="77777777" w:rsidR="00524A5D" w:rsidRPr="0044437C" w:rsidRDefault="00000000">
            <w:pPr>
              <w:pStyle w:val="TAH"/>
              <w:rPr>
                <w:rFonts w:eastAsia="Osaka" w:cs="Arial"/>
              </w:rPr>
            </w:pPr>
            <w:r w:rsidRPr="0044437C">
              <w:rPr>
                <w:rFonts w:cs="Arial"/>
              </w:rPr>
              <w:t>NPRACH preamble format</w:t>
            </w:r>
          </w:p>
        </w:tc>
        <w:tc>
          <w:tcPr>
            <w:tcW w:w="2518" w:type="dxa"/>
            <w:vAlign w:val="center"/>
          </w:tcPr>
          <w:p w14:paraId="0587501B" w14:textId="77777777" w:rsidR="00524A5D" w:rsidRPr="0044437C" w:rsidRDefault="00000000">
            <w:pPr>
              <w:pStyle w:val="TAH"/>
              <w:rPr>
                <w:rFonts w:cs="Arial"/>
              </w:rPr>
            </w:pPr>
            <w:r w:rsidRPr="0044437C">
              <w:rPr>
                <w:rFonts w:cs="Arial"/>
              </w:rPr>
              <w:t>Measurement period (ms)</w:t>
            </w:r>
          </w:p>
        </w:tc>
      </w:tr>
      <w:tr w:rsidR="00524A5D" w:rsidRPr="0044437C" w14:paraId="5210760D" w14:textId="77777777">
        <w:trPr>
          <w:jc w:val="center"/>
        </w:trPr>
        <w:tc>
          <w:tcPr>
            <w:tcW w:w="2518" w:type="dxa"/>
          </w:tcPr>
          <w:p w14:paraId="5781EFF6" w14:textId="77777777" w:rsidR="00524A5D" w:rsidRPr="0044437C" w:rsidRDefault="00000000">
            <w:pPr>
              <w:pStyle w:val="TAC"/>
              <w:rPr>
                <w:rFonts w:cs="Arial"/>
              </w:rPr>
            </w:pPr>
            <w:r w:rsidRPr="0044437C">
              <w:rPr>
                <w:rFonts w:eastAsia="MS Mincho" w:cs="Arial"/>
              </w:rPr>
              <w:t>0</w:t>
            </w:r>
          </w:p>
        </w:tc>
        <w:tc>
          <w:tcPr>
            <w:tcW w:w="2518" w:type="dxa"/>
          </w:tcPr>
          <w:p w14:paraId="2EDF92D3" w14:textId="77777777" w:rsidR="00524A5D" w:rsidRPr="0044437C" w:rsidRDefault="00000000">
            <w:pPr>
              <w:pStyle w:val="TAC"/>
              <w:rPr>
                <w:rFonts w:cs="Arial"/>
              </w:rPr>
            </w:pPr>
            <w:r w:rsidRPr="0044437C">
              <w:rPr>
                <w:rFonts w:cs="Arial"/>
              </w:rPr>
              <w:t>5.6</w:t>
            </w:r>
          </w:p>
        </w:tc>
      </w:tr>
      <w:tr w:rsidR="00524A5D" w:rsidRPr="0044437C" w14:paraId="28D03667" w14:textId="77777777">
        <w:trPr>
          <w:jc w:val="center"/>
        </w:trPr>
        <w:tc>
          <w:tcPr>
            <w:tcW w:w="2518" w:type="dxa"/>
          </w:tcPr>
          <w:p w14:paraId="5C8DC2E9" w14:textId="77777777" w:rsidR="00524A5D" w:rsidRPr="0044437C" w:rsidRDefault="00000000">
            <w:pPr>
              <w:pStyle w:val="TAC"/>
              <w:rPr>
                <w:rFonts w:cs="Arial"/>
              </w:rPr>
            </w:pPr>
            <w:r w:rsidRPr="0044437C">
              <w:rPr>
                <w:rFonts w:eastAsia="MS Mincho" w:cs="Arial"/>
              </w:rPr>
              <w:t>1</w:t>
            </w:r>
          </w:p>
        </w:tc>
        <w:tc>
          <w:tcPr>
            <w:tcW w:w="2518" w:type="dxa"/>
          </w:tcPr>
          <w:p w14:paraId="457B5DF4" w14:textId="77777777" w:rsidR="00524A5D" w:rsidRPr="0044437C" w:rsidRDefault="00000000">
            <w:pPr>
              <w:pStyle w:val="TAC"/>
              <w:rPr>
                <w:rFonts w:cs="Arial"/>
              </w:rPr>
            </w:pPr>
            <w:r w:rsidRPr="0044437C">
              <w:rPr>
                <w:rFonts w:cs="Arial"/>
              </w:rPr>
              <w:t>6.4</w:t>
            </w:r>
          </w:p>
        </w:tc>
      </w:tr>
    </w:tbl>
    <w:p w14:paraId="56C3E250" w14:textId="77777777" w:rsidR="00524A5D" w:rsidRPr="0044437C" w:rsidRDefault="00524A5D"/>
    <w:p w14:paraId="33CDE92F" w14:textId="77777777" w:rsidR="00524A5D" w:rsidRPr="0044437C" w:rsidRDefault="00000000">
      <w:pPr>
        <w:pStyle w:val="TH"/>
      </w:pPr>
      <w:r w:rsidRPr="0044437C">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Pr="0044437C" w:rsidRDefault="00000000">
      <w:pPr>
        <w:pStyle w:val="TF"/>
      </w:pPr>
      <w:r w:rsidRPr="0044437C">
        <w:t>Figure 6.3B.3.2</w:t>
      </w:r>
      <w:r w:rsidRPr="0044437C">
        <w:rPr>
          <w:rFonts w:eastAsia="PMingLiU"/>
          <w:lang w:eastAsia="zh-TW"/>
        </w:rPr>
        <w:t>.3</w:t>
      </w:r>
      <w:r w:rsidRPr="0044437C">
        <w:t>-1: NPRACH ON/OFF time mask</w:t>
      </w:r>
    </w:p>
    <w:p w14:paraId="6E65A281"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6.3B.3.3.</w:t>
      </w:r>
    </w:p>
    <w:p w14:paraId="4C182360" w14:textId="77777777" w:rsidR="00524A5D" w:rsidRPr="0044437C" w:rsidRDefault="00000000">
      <w:pPr>
        <w:pStyle w:val="H6"/>
      </w:pPr>
      <w:bookmarkStart w:id="798" w:name="MCCQCTEMPBM_00000162"/>
      <w:r w:rsidRPr="0044437C">
        <w:lastRenderedPageBreak/>
        <w:t>6.3B.3.2.4</w:t>
      </w:r>
      <w:r w:rsidRPr="0044437C">
        <w:tab/>
        <w:t>Test description</w:t>
      </w:r>
    </w:p>
    <w:bookmarkEnd w:id="798"/>
    <w:p w14:paraId="55120519" w14:textId="77777777" w:rsidR="00524A5D" w:rsidRPr="0044437C" w:rsidRDefault="00000000">
      <w:pPr>
        <w:pStyle w:val="H6"/>
      </w:pPr>
      <w:r w:rsidRPr="0044437C">
        <w:t>6.3B.3.2.4.1</w:t>
      </w:r>
      <w:r w:rsidRPr="0044437C">
        <w:tab/>
        <w:t>Initial conditions</w:t>
      </w:r>
    </w:p>
    <w:p w14:paraId="2F5A6726" w14:textId="77777777" w:rsidR="00524A5D" w:rsidRPr="0044437C" w:rsidRDefault="00000000">
      <w:r w:rsidRPr="0044437C">
        <w:t>Initial conditions are set of test configurations the UE needs to be tested in and the steps for the SS to take with the UE to reach the correct measurement state.</w:t>
      </w:r>
    </w:p>
    <w:p w14:paraId="3A33F931"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Pr="0044437C" w:rsidRDefault="00000000">
      <w:pPr>
        <w:pStyle w:val="TH"/>
      </w:pPr>
      <w:r w:rsidRPr="0044437C">
        <w:t>Table 6.3B.3.2.4.1-1: Test Configuration</w:t>
      </w:r>
      <w:r w:rsidRPr="0044437C">
        <w:rPr>
          <w:rFonts w:eastAsia="PMingLiU"/>
          <w:lang w:eastAsia="zh-TW"/>
        </w:rPr>
        <w:t xml:space="preserve"> </w:t>
      </w:r>
      <w:r w:rsidRPr="0044437C">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rsidRPr="0044437C" w14:paraId="08039BCC" w14:textId="77777777">
        <w:trPr>
          <w:cantSplit/>
          <w:jc w:val="center"/>
        </w:trPr>
        <w:tc>
          <w:tcPr>
            <w:tcW w:w="7149" w:type="dxa"/>
            <w:gridSpan w:val="2"/>
          </w:tcPr>
          <w:p w14:paraId="492E15B5" w14:textId="77777777" w:rsidR="00524A5D" w:rsidRPr="0044437C" w:rsidRDefault="00000000">
            <w:pPr>
              <w:pStyle w:val="TAH"/>
            </w:pPr>
            <w:bookmarkStart w:id="799" w:name="MCCQCTEMPBM_00000487"/>
            <w:r w:rsidRPr="0044437C">
              <w:rPr>
                <w:rFonts w:cs="v5.0.0"/>
                <w:bCs/>
              </w:rPr>
              <w:t>Initial Conditions</w:t>
            </w:r>
          </w:p>
        </w:tc>
      </w:tr>
      <w:tr w:rsidR="00524A5D" w:rsidRPr="0044437C" w14:paraId="678622B2" w14:textId="77777777">
        <w:trPr>
          <w:cantSplit/>
          <w:jc w:val="center"/>
        </w:trPr>
        <w:tc>
          <w:tcPr>
            <w:tcW w:w="3008" w:type="dxa"/>
          </w:tcPr>
          <w:p w14:paraId="0D7C88D3" w14:textId="77777777" w:rsidR="00524A5D" w:rsidRPr="0044437C" w:rsidRDefault="00000000">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7D99C477" w14:textId="77777777" w:rsidR="00524A5D" w:rsidRPr="0044437C" w:rsidRDefault="00000000">
            <w:pPr>
              <w:pStyle w:val="TAL"/>
              <w:rPr>
                <w:bCs/>
              </w:rPr>
            </w:pPr>
            <w:r w:rsidRPr="0044437C">
              <w:rPr>
                <w:rFonts w:eastAsia="MingLiU" w:cs="Arial"/>
                <w:szCs w:val="18"/>
                <w:lang w:eastAsia="zh-TW"/>
              </w:rPr>
              <w:t>TS 36.508 [12] subclause 8.1.1</w:t>
            </w:r>
          </w:p>
        </w:tc>
        <w:tc>
          <w:tcPr>
            <w:tcW w:w="4141" w:type="dxa"/>
            <w:vAlign w:val="center"/>
          </w:tcPr>
          <w:p w14:paraId="0F1303D1" w14:textId="77777777" w:rsidR="00524A5D" w:rsidRPr="0044437C" w:rsidRDefault="00000000">
            <w:pPr>
              <w:pStyle w:val="TAC"/>
              <w:jc w:val="both"/>
              <w:rPr>
                <w:rFonts w:eastAsia="PMingLiU"/>
                <w:lang w:eastAsia="zh-TW"/>
              </w:rPr>
            </w:pPr>
            <w:r w:rsidRPr="0044437C">
              <w:rPr>
                <w:rFonts w:eastAsia="PMingLiU"/>
                <w:lang w:eastAsia="zh-TW"/>
              </w:rPr>
              <w:t>Normal</w:t>
            </w:r>
          </w:p>
        </w:tc>
      </w:tr>
      <w:tr w:rsidR="00524A5D" w:rsidRPr="0044437C" w14:paraId="2F659AC9" w14:textId="77777777">
        <w:trPr>
          <w:cantSplit/>
          <w:jc w:val="center"/>
        </w:trPr>
        <w:tc>
          <w:tcPr>
            <w:tcW w:w="3008" w:type="dxa"/>
          </w:tcPr>
          <w:p w14:paraId="1FEDE23B" w14:textId="77777777" w:rsidR="00524A5D" w:rsidRPr="0044437C" w:rsidRDefault="00000000">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040CA391" w14:textId="77777777" w:rsidR="00524A5D" w:rsidRPr="0044437C" w:rsidRDefault="00000000">
            <w:pPr>
              <w:pStyle w:val="TAL"/>
            </w:pPr>
            <w:r w:rsidRPr="0044437C">
              <w:rPr>
                <w:rFonts w:eastAsia="MingLiU" w:cs="Arial"/>
                <w:szCs w:val="18"/>
                <w:lang w:eastAsia="zh-TW"/>
              </w:rPr>
              <w:t>TS 36.508 [12] subclause 8.1.3.1</w:t>
            </w:r>
          </w:p>
        </w:tc>
        <w:tc>
          <w:tcPr>
            <w:tcW w:w="4141" w:type="dxa"/>
            <w:vAlign w:val="center"/>
          </w:tcPr>
          <w:p w14:paraId="73EB92A4" w14:textId="531957E6" w:rsidR="00524A5D" w:rsidRPr="0044437C" w:rsidRDefault="00460804">
            <w:pPr>
              <w:pStyle w:val="TAC"/>
              <w:jc w:val="both"/>
              <w:rPr>
                <w:rFonts w:eastAsia="PMingLiU"/>
                <w:szCs w:val="18"/>
                <w:lang w:eastAsia="zh-TW"/>
              </w:rPr>
            </w:pPr>
            <w:r w:rsidRPr="0044437C">
              <w:rPr>
                <w:rFonts w:cs="Arial"/>
                <w:szCs w:val="18"/>
                <w:lang w:eastAsia="zh-TW"/>
              </w:rPr>
              <w:t>Mid range</w:t>
            </w:r>
          </w:p>
        </w:tc>
      </w:tr>
      <w:tr w:rsidR="00524A5D" w:rsidRPr="0044437C" w14:paraId="7C9F7248" w14:textId="77777777">
        <w:trPr>
          <w:cantSplit/>
          <w:jc w:val="center"/>
        </w:trPr>
        <w:tc>
          <w:tcPr>
            <w:tcW w:w="3008" w:type="dxa"/>
            <w:vMerge w:val="restart"/>
            <w:vAlign w:val="center"/>
          </w:tcPr>
          <w:p w14:paraId="67EFD893" w14:textId="77777777" w:rsidR="00524A5D" w:rsidRPr="0044437C" w:rsidRDefault="00000000">
            <w:pPr>
              <w:pStyle w:val="TAL"/>
              <w:jc w:val="both"/>
            </w:pPr>
            <w:r w:rsidRPr="0044437C">
              <w:rPr>
                <w:rFonts w:eastAsia="PMingLiU"/>
                <w:bCs/>
                <w:lang w:eastAsia="zh-TW"/>
              </w:rPr>
              <w:t>N</w:t>
            </w:r>
            <w:r w:rsidRPr="0044437C">
              <w:rPr>
                <w:bCs/>
              </w:rPr>
              <w:t xml:space="preserve">PRACH preamble format </w:t>
            </w:r>
          </w:p>
        </w:tc>
        <w:tc>
          <w:tcPr>
            <w:tcW w:w="4141" w:type="dxa"/>
            <w:vAlign w:val="center"/>
          </w:tcPr>
          <w:p w14:paraId="77546B25" w14:textId="77777777" w:rsidR="00524A5D" w:rsidRPr="0044437C" w:rsidRDefault="00000000">
            <w:pPr>
              <w:pStyle w:val="TAC"/>
              <w:rPr>
                <w:rFonts w:eastAsia="PMingLiU"/>
                <w:lang w:eastAsia="zh-TW"/>
              </w:rPr>
            </w:pPr>
            <w:r w:rsidRPr="0044437C">
              <w:rPr>
                <w:rFonts w:eastAsia="PMingLiU"/>
                <w:lang w:eastAsia="zh-TW"/>
              </w:rPr>
              <w:t>0</w:t>
            </w:r>
          </w:p>
        </w:tc>
      </w:tr>
      <w:tr w:rsidR="00524A5D" w:rsidRPr="0044437C" w14:paraId="314B7744" w14:textId="77777777">
        <w:trPr>
          <w:cantSplit/>
          <w:jc w:val="center"/>
        </w:trPr>
        <w:tc>
          <w:tcPr>
            <w:tcW w:w="3008" w:type="dxa"/>
            <w:vMerge/>
          </w:tcPr>
          <w:p w14:paraId="0BF04080" w14:textId="77777777" w:rsidR="00524A5D" w:rsidRPr="0044437C" w:rsidRDefault="00524A5D">
            <w:pPr>
              <w:pStyle w:val="TAL"/>
              <w:rPr>
                <w:rFonts w:eastAsia="PMingLiU"/>
                <w:bCs/>
                <w:lang w:eastAsia="zh-TW"/>
              </w:rPr>
            </w:pPr>
          </w:p>
        </w:tc>
        <w:tc>
          <w:tcPr>
            <w:tcW w:w="4141" w:type="dxa"/>
            <w:vAlign w:val="center"/>
          </w:tcPr>
          <w:p w14:paraId="1AE72A38" w14:textId="77777777" w:rsidR="00524A5D" w:rsidRPr="0044437C" w:rsidRDefault="00000000">
            <w:pPr>
              <w:pStyle w:val="TAC"/>
              <w:rPr>
                <w:rFonts w:eastAsia="PMingLiU"/>
                <w:lang w:eastAsia="zh-TW"/>
              </w:rPr>
            </w:pPr>
            <w:r w:rsidRPr="0044437C">
              <w:rPr>
                <w:rFonts w:eastAsia="PMingLiU"/>
                <w:lang w:eastAsia="zh-TW"/>
              </w:rPr>
              <w:t>1</w:t>
            </w:r>
          </w:p>
        </w:tc>
      </w:tr>
      <w:bookmarkEnd w:id="799"/>
    </w:tbl>
    <w:p w14:paraId="372B4C23" w14:textId="77777777" w:rsidR="00524A5D" w:rsidRPr="0044437C" w:rsidRDefault="00524A5D">
      <w:pPr>
        <w:rPr>
          <w:lang w:eastAsia="zh-TW"/>
        </w:rPr>
      </w:pPr>
    </w:p>
    <w:p w14:paraId="1314ABC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B0F2C6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026C1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9CD0AA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2A1E6A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6BE6D069"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10D6380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0530C70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3A-NB with CP CIoT Optimisation according to TS 36.508 [12] clause 8.1.5. Message contents are defined in clause 6.3B.3.2.4.3.</w:t>
      </w:r>
    </w:p>
    <w:p w14:paraId="3B511B62" w14:textId="77777777" w:rsidR="00524A5D" w:rsidRPr="0044437C" w:rsidRDefault="00000000">
      <w:pPr>
        <w:pStyle w:val="H6"/>
      </w:pPr>
      <w:r w:rsidRPr="0044437C">
        <w:t>6.3B.3.2.4.2</w:t>
      </w:r>
      <w:r w:rsidRPr="0044437C">
        <w:tab/>
        <w:t>Test procedure</w:t>
      </w:r>
    </w:p>
    <w:p w14:paraId="31945A6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set RS EPRE according to Table 6.3B.3.2.4.1-1.</w:t>
      </w:r>
    </w:p>
    <w:p w14:paraId="235C75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send the paging and UE shall send a preamble to the SS.</w:t>
      </w:r>
    </w:p>
    <w:p w14:paraId="2D0F2BC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The SS measure the UE transmission OFF power during the sub-frame preceding the NPRACH preamble excluding a transient period of 20 µs according to Figure 6.3B.3.2.3-1.</w:t>
      </w:r>
    </w:p>
    <w:p w14:paraId="3A0E631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NPRACH preamble according to Figure 6.3B.3.2.3-1.</w:t>
      </w:r>
    </w:p>
    <w:p w14:paraId="54FBD98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NPRACH preamble ends for a measurement period of 980 µs.</w:t>
      </w:r>
    </w:p>
    <w:p w14:paraId="5CD59D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test with step 1-5.</w:t>
      </w:r>
    </w:p>
    <w:p w14:paraId="237DDDAE" w14:textId="77777777" w:rsidR="00524A5D" w:rsidRPr="0044437C" w:rsidRDefault="00000000">
      <w:pPr>
        <w:pStyle w:val="H6"/>
      </w:pPr>
      <w:r w:rsidRPr="0044437C">
        <w:t>6.3B.3.2.4.3</w:t>
      </w:r>
      <w:r w:rsidRPr="0044437C">
        <w:tab/>
        <w:t>Message contents</w:t>
      </w:r>
    </w:p>
    <w:p w14:paraId="2EAE123C" w14:textId="77777777" w:rsidR="00524A5D" w:rsidRPr="0044437C" w:rsidRDefault="00000000">
      <w:r w:rsidRPr="0044437C">
        <w:t>Message contents are according to TS 36.508 [12] subclause 8.1.6 with the following exceptions.</w:t>
      </w:r>
    </w:p>
    <w:p w14:paraId="66FE6036" w14:textId="77777777" w:rsidR="00524A5D" w:rsidRPr="0044437C" w:rsidRDefault="00000000">
      <w:pPr>
        <w:pStyle w:val="TH"/>
      </w:pPr>
      <w:r w:rsidRPr="0044437C">
        <w:lastRenderedPageBreak/>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A07B0EE" w14:textId="77777777">
        <w:trPr>
          <w:jc w:val="center"/>
        </w:trPr>
        <w:tc>
          <w:tcPr>
            <w:tcW w:w="9781" w:type="dxa"/>
            <w:gridSpan w:val="4"/>
          </w:tcPr>
          <w:p w14:paraId="47BDDE58"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8.1.6.3-8 RACH-ConfigCommon-NB-DEFAULT</w:t>
            </w:r>
          </w:p>
        </w:tc>
      </w:tr>
      <w:tr w:rsidR="00524A5D" w:rsidRPr="0044437C" w14:paraId="2745A73D" w14:textId="77777777">
        <w:tblPrEx>
          <w:tblCellMar>
            <w:left w:w="108" w:type="dxa"/>
            <w:right w:w="108" w:type="dxa"/>
          </w:tblCellMar>
        </w:tblPrEx>
        <w:trPr>
          <w:jc w:val="center"/>
        </w:trPr>
        <w:tc>
          <w:tcPr>
            <w:tcW w:w="4537" w:type="dxa"/>
          </w:tcPr>
          <w:p w14:paraId="741B87EE" w14:textId="77777777" w:rsidR="00524A5D" w:rsidRPr="0044437C" w:rsidRDefault="00000000">
            <w:pPr>
              <w:pStyle w:val="TAH"/>
            </w:pPr>
            <w:r w:rsidRPr="0044437C">
              <w:t>Information Element</w:t>
            </w:r>
          </w:p>
        </w:tc>
        <w:tc>
          <w:tcPr>
            <w:tcW w:w="2268" w:type="dxa"/>
          </w:tcPr>
          <w:p w14:paraId="5F3A9DC2" w14:textId="77777777" w:rsidR="00524A5D" w:rsidRPr="0044437C" w:rsidRDefault="00000000">
            <w:pPr>
              <w:pStyle w:val="TAH"/>
            </w:pPr>
            <w:r w:rsidRPr="0044437C">
              <w:t>Value/remark</w:t>
            </w:r>
          </w:p>
        </w:tc>
        <w:tc>
          <w:tcPr>
            <w:tcW w:w="1701" w:type="dxa"/>
          </w:tcPr>
          <w:p w14:paraId="66C315AF" w14:textId="77777777" w:rsidR="00524A5D" w:rsidRPr="0044437C" w:rsidRDefault="00000000">
            <w:pPr>
              <w:pStyle w:val="TAH"/>
            </w:pPr>
            <w:r w:rsidRPr="0044437C">
              <w:t>Comment</w:t>
            </w:r>
          </w:p>
        </w:tc>
        <w:tc>
          <w:tcPr>
            <w:tcW w:w="1275" w:type="dxa"/>
          </w:tcPr>
          <w:p w14:paraId="6523BE3A" w14:textId="77777777" w:rsidR="00524A5D" w:rsidRPr="0044437C" w:rsidRDefault="00000000">
            <w:pPr>
              <w:pStyle w:val="TAH"/>
            </w:pPr>
            <w:r w:rsidRPr="0044437C">
              <w:t>Condition</w:t>
            </w:r>
          </w:p>
        </w:tc>
      </w:tr>
      <w:tr w:rsidR="00524A5D" w:rsidRPr="0044437C"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Pr="0044437C" w:rsidRDefault="00000000">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Pr="0044437C" w:rsidRDefault="00524A5D">
            <w:pPr>
              <w:pStyle w:val="TAL"/>
            </w:pPr>
          </w:p>
        </w:tc>
      </w:tr>
      <w:tr w:rsidR="00524A5D" w:rsidRPr="0044437C"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2902D07" w14:textId="77777777" w:rsidR="00524A5D" w:rsidRPr="0044437C" w:rsidRDefault="00000000">
            <w:pPr>
              <w:pStyle w:val="TAL"/>
            </w:pPr>
            <w:r w:rsidRPr="0044437C">
              <w:t xml:space="preserve">  powerRampingParameters-r13 SEQUENCE {</w:t>
            </w:r>
          </w:p>
        </w:tc>
        <w:tc>
          <w:tcPr>
            <w:tcW w:w="2268" w:type="dxa"/>
            <w:shd w:val="clear" w:color="auto" w:fill="auto"/>
          </w:tcPr>
          <w:p w14:paraId="301C429B" w14:textId="77777777" w:rsidR="00524A5D" w:rsidRPr="0044437C" w:rsidRDefault="00524A5D">
            <w:pPr>
              <w:pStyle w:val="TAL"/>
            </w:pPr>
          </w:p>
        </w:tc>
        <w:tc>
          <w:tcPr>
            <w:tcW w:w="1701" w:type="dxa"/>
            <w:shd w:val="clear" w:color="auto" w:fill="auto"/>
          </w:tcPr>
          <w:p w14:paraId="4733FEB6" w14:textId="77777777" w:rsidR="00524A5D" w:rsidRPr="0044437C" w:rsidRDefault="00524A5D">
            <w:pPr>
              <w:pStyle w:val="TAL"/>
            </w:pPr>
          </w:p>
        </w:tc>
        <w:tc>
          <w:tcPr>
            <w:tcW w:w="1275" w:type="dxa"/>
            <w:shd w:val="clear" w:color="auto" w:fill="auto"/>
          </w:tcPr>
          <w:p w14:paraId="30BF741E" w14:textId="77777777" w:rsidR="00524A5D" w:rsidRPr="0044437C" w:rsidRDefault="00524A5D">
            <w:pPr>
              <w:pStyle w:val="TAL"/>
            </w:pPr>
          </w:p>
        </w:tc>
      </w:tr>
      <w:tr w:rsidR="00524A5D" w:rsidRPr="0044437C"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F28A893" w14:textId="77777777" w:rsidR="00524A5D" w:rsidRPr="0044437C" w:rsidRDefault="00000000">
            <w:pPr>
              <w:pStyle w:val="TAL"/>
            </w:pPr>
            <w:r w:rsidRPr="0044437C">
              <w:t xml:space="preserve">    powerRampingStep</w:t>
            </w:r>
          </w:p>
        </w:tc>
        <w:tc>
          <w:tcPr>
            <w:tcW w:w="2268" w:type="dxa"/>
            <w:shd w:val="clear" w:color="auto" w:fill="auto"/>
          </w:tcPr>
          <w:p w14:paraId="45D7D7B5" w14:textId="77777777" w:rsidR="00524A5D" w:rsidRPr="0044437C" w:rsidRDefault="00000000">
            <w:pPr>
              <w:pStyle w:val="TAL"/>
              <w:rPr>
                <w:rFonts w:eastAsia="PMingLiU"/>
                <w:lang w:eastAsia="zh-TW"/>
              </w:rPr>
            </w:pPr>
            <w:r w:rsidRPr="0044437C">
              <w:rPr>
                <w:rFonts w:eastAsia="PMingLiU"/>
                <w:lang w:eastAsia="zh-TW"/>
              </w:rPr>
              <w:t>dB0</w:t>
            </w:r>
          </w:p>
        </w:tc>
        <w:tc>
          <w:tcPr>
            <w:tcW w:w="1701" w:type="dxa"/>
            <w:shd w:val="clear" w:color="auto" w:fill="auto"/>
          </w:tcPr>
          <w:p w14:paraId="047B1F76" w14:textId="77777777" w:rsidR="00524A5D" w:rsidRPr="0044437C" w:rsidRDefault="00000000">
            <w:pPr>
              <w:pStyle w:val="TAL"/>
            </w:pPr>
            <w:r w:rsidRPr="0044437C">
              <w:t>0 dB</w:t>
            </w:r>
          </w:p>
        </w:tc>
        <w:tc>
          <w:tcPr>
            <w:tcW w:w="1275" w:type="dxa"/>
            <w:shd w:val="clear" w:color="auto" w:fill="auto"/>
          </w:tcPr>
          <w:p w14:paraId="0272AA24" w14:textId="77777777" w:rsidR="00524A5D" w:rsidRPr="0044437C" w:rsidRDefault="00524A5D">
            <w:pPr>
              <w:pStyle w:val="TAL"/>
            </w:pPr>
          </w:p>
        </w:tc>
      </w:tr>
      <w:tr w:rsidR="00524A5D" w:rsidRPr="0044437C"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C2CCFFA" w14:textId="77777777" w:rsidR="00524A5D" w:rsidRPr="0044437C" w:rsidRDefault="00000000">
            <w:pPr>
              <w:pStyle w:val="TAL"/>
            </w:pPr>
            <w:r w:rsidRPr="0044437C">
              <w:rPr>
                <w:rFonts w:eastAsia="MS Mincho"/>
              </w:rPr>
              <w:t xml:space="preserve">    </w:t>
            </w:r>
            <w:r w:rsidRPr="0044437C">
              <w:t>preambleInitialReceivedTargetPower</w:t>
            </w:r>
          </w:p>
        </w:tc>
        <w:tc>
          <w:tcPr>
            <w:tcW w:w="2268" w:type="dxa"/>
            <w:shd w:val="clear" w:color="auto" w:fill="auto"/>
          </w:tcPr>
          <w:p w14:paraId="2E335A4A" w14:textId="77777777" w:rsidR="00524A5D" w:rsidRPr="0044437C" w:rsidRDefault="00000000">
            <w:pPr>
              <w:pStyle w:val="TAL"/>
              <w:rPr>
                <w:rFonts w:eastAsia="PMingLiU"/>
                <w:lang w:eastAsia="zh-TW"/>
              </w:rPr>
            </w:pPr>
            <w:r w:rsidRPr="0044437C">
              <w:rPr>
                <w:rFonts w:eastAsia="PMingLiU"/>
                <w:lang w:eastAsia="zh-TW"/>
              </w:rPr>
              <w:t>-dBm-120</w:t>
            </w:r>
          </w:p>
        </w:tc>
        <w:tc>
          <w:tcPr>
            <w:tcW w:w="1701" w:type="dxa"/>
            <w:shd w:val="clear" w:color="auto" w:fill="auto"/>
          </w:tcPr>
          <w:p w14:paraId="031BA779" w14:textId="77777777" w:rsidR="00524A5D" w:rsidRPr="0044437C" w:rsidRDefault="00000000">
            <w:pPr>
              <w:pStyle w:val="TAL"/>
            </w:pPr>
            <w:r w:rsidRPr="0044437C">
              <w:t>-120 dBm</w:t>
            </w:r>
          </w:p>
        </w:tc>
        <w:tc>
          <w:tcPr>
            <w:tcW w:w="1275" w:type="dxa"/>
            <w:shd w:val="clear" w:color="auto" w:fill="auto"/>
          </w:tcPr>
          <w:p w14:paraId="56F490B1" w14:textId="77777777" w:rsidR="00524A5D" w:rsidRPr="0044437C" w:rsidRDefault="00000000">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620304E" w14:textId="77777777" w:rsidR="00524A5D" w:rsidRPr="0044437C" w:rsidRDefault="00524A5D">
            <w:pPr>
              <w:pStyle w:val="TAL"/>
              <w:rPr>
                <w:rFonts w:eastAsia="MS Mincho"/>
              </w:rPr>
            </w:pPr>
          </w:p>
        </w:tc>
        <w:tc>
          <w:tcPr>
            <w:tcW w:w="2268" w:type="dxa"/>
            <w:shd w:val="clear" w:color="auto" w:fill="auto"/>
          </w:tcPr>
          <w:p w14:paraId="6BE9EA23" w14:textId="77777777" w:rsidR="00524A5D" w:rsidRPr="0044437C" w:rsidRDefault="00000000">
            <w:pPr>
              <w:pStyle w:val="TAL"/>
              <w:rPr>
                <w:rFonts w:eastAsia="PMingLiU"/>
                <w:lang w:eastAsia="zh-TW"/>
              </w:rPr>
            </w:pPr>
            <w:r w:rsidRPr="0044437C">
              <w:rPr>
                <w:rFonts w:eastAsia="PMingLiU"/>
                <w:lang w:eastAsia="zh-TW"/>
              </w:rPr>
              <w:t>dBm-120</w:t>
            </w:r>
          </w:p>
        </w:tc>
        <w:tc>
          <w:tcPr>
            <w:tcW w:w="1701" w:type="dxa"/>
            <w:shd w:val="clear" w:color="auto" w:fill="auto"/>
          </w:tcPr>
          <w:p w14:paraId="07C83DB3" w14:textId="77777777" w:rsidR="00524A5D" w:rsidRPr="0044437C" w:rsidRDefault="00000000">
            <w:pPr>
              <w:pStyle w:val="TAL"/>
            </w:pPr>
            <w:r w:rsidRPr="0044437C">
              <w:t>-120 dBm</w:t>
            </w:r>
          </w:p>
        </w:tc>
        <w:tc>
          <w:tcPr>
            <w:tcW w:w="1275" w:type="dxa"/>
            <w:shd w:val="clear" w:color="auto" w:fill="auto"/>
          </w:tcPr>
          <w:p w14:paraId="27F3AE9B" w14:textId="77777777" w:rsidR="00524A5D" w:rsidRPr="0044437C" w:rsidRDefault="00000000">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PMingLiU" w:cs="Arial"/>
                <w:lang w:eastAsia="zh-TW"/>
              </w:rPr>
              <w:t>1</w:t>
            </w:r>
          </w:p>
        </w:tc>
      </w:tr>
      <w:tr w:rsidR="00524A5D" w:rsidRPr="0044437C"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7AD9F78" w14:textId="77777777" w:rsidR="00524A5D" w:rsidRPr="0044437C" w:rsidRDefault="00000000">
            <w:pPr>
              <w:pStyle w:val="TAL"/>
            </w:pPr>
            <w:r w:rsidRPr="0044437C">
              <w:t xml:space="preserve">  }</w:t>
            </w:r>
          </w:p>
        </w:tc>
        <w:tc>
          <w:tcPr>
            <w:tcW w:w="2268" w:type="dxa"/>
            <w:shd w:val="clear" w:color="auto" w:fill="auto"/>
          </w:tcPr>
          <w:p w14:paraId="0ACBAEB1" w14:textId="77777777" w:rsidR="00524A5D" w:rsidRPr="0044437C" w:rsidRDefault="00524A5D">
            <w:pPr>
              <w:pStyle w:val="TAL"/>
            </w:pPr>
          </w:p>
        </w:tc>
        <w:tc>
          <w:tcPr>
            <w:tcW w:w="1701" w:type="dxa"/>
            <w:shd w:val="clear" w:color="auto" w:fill="auto"/>
          </w:tcPr>
          <w:p w14:paraId="42F96596" w14:textId="77777777" w:rsidR="00524A5D" w:rsidRPr="0044437C" w:rsidRDefault="00524A5D">
            <w:pPr>
              <w:pStyle w:val="TAL"/>
            </w:pPr>
          </w:p>
        </w:tc>
        <w:tc>
          <w:tcPr>
            <w:tcW w:w="1275" w:type="dxa"/>
            <w:shd w:val="clear" w:color="auto" w:fill="auto"/>
          </w:tcPr>
          <w:p w14:paraId="74BB088D" w14:textId="77777777" w:rsidR="00524A5D" w:rsidRPr="0044437C" w:rsidRDefault="00524A5D">
            <w:pPr>
              <w:pStyle w:val="TAL"/>
            </w:pPr>
          </w:p>
        </w:tc>
      </w:tr>
      <w:tr w:rsidR="00524A5D" w:rsidRPr="0044437C"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DA46FC" w14:textId="77777777" w:rsidR="00524A5D" w:rsidRPr="0044437C" w:rsidRDefault="00000000">
            <w:pPr>
              <w:pStyle w:val="TAL"/>
            </w:pPr>
            <w:r w:rsidRPr="0044437C">
              <w:t>)</w:t>
            </w:r>
          </w:p>
        </w:tc>
        <w:tc>
          <w:tcPr>
            <w:tcW w:w="2268" w:type="dxa"/>
            <w:shd w:val="clear" w:color="auto" w:fill="auto"/>
          </w:tcPr>
          <w:p w14:paraId="28E216DA" w14:textId="77777777" w:rsidR="00524A5D" w:rsidRPr="0044437C" w:rsidRDefault="00524A5D">
            <w:pPr>
              <w:pStyle w:val="TAL"/>
            </w:pPr>
          </w:p>
        </w:tc>
        <w:tc>
          <w:tcPr>
            <w:tcW w:w="1701" w:type="dxa"/>
            <w:shd w:val="clear" w:color="auto" w:fill="auto"/>
          </w:tcPr>
          <w:p w14:paraId="049372DB" w14:textId="77777777" w:rsidR="00524A5D" w:rsidRPr="0044437C" w:rsidRDefault="00524A5D">
            <w:pPr>
              <w:pStyle w:val="TAL"/>
            </w:pPr>
          </w:p>
        </w:tc>
        <w:tc>
          <w:tcPr>
            <w:tcW w:w="1275" w:type="dxa"/>
            <w:shd w:val="clear" w:color="auto" w:fill="auto"/>
          </w:tcPr>
          <w:p w14:paraId="27A9DDE1" w14:textId="77777777" w:rsidR="00524A5D" w:rsidRPr="0044437C" w:rsidRDefault="00524A5D">
            <w:pPr>
              <w:pStyle w:val="TAL"/>
            </w:pPr>
          </w:p>
        </w:tc>
      </w:tr>
    </w:tbl>
    <w:p w14:paraId="4F7526FA" w14:textId="77777777" w:rsidR="00524A5D" w:rsidRPr="0044437C" w:rsidRDefault="00524A5D">
      <w:pPr>
        <w:rPr>
          <w:rFonts w:eastAsia="PMingLiU"/>
          <w:lang w:eastAsia="zh-TW"/>
        </w:rPr>
      </w:pPr>
    </w:p>
    <w:p w14:paraId="5C653057" w14:textId="77777777" w:rsidR="00524A5D" w:rsidRPr="0044437C" w:rsidRDefault="00000000">
      <w:pPr>
        <w:pStyle w:val="TH"/>
      </w:pPr>
      <w:r w:rsidRPr="0044437C">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DD02C3" w14:textId="77777777">
        <w:trPr>
          <w:jc w:val="center"/>
        </w:trPr>
        <w:tc>
          <w:tcPr>
            <w:tcW w:w="9781" w:type="dxa"/>
            <w:gridSpan w:val="4"/>
          </w:tcPr>
          <w:p w14:paraId="30FC6C8C" w14:textId="77777777" w:rsidR="00524A5D" w:rsidRPr="0044437C" w:rsidRDefault="00000000">
            <w:pPr>
              <w:pStyle w:val="TAL"/>
            </w:pPr>
            <w:r w:rsidRPr="0044437C">
              <w:t xml:space="preserve">Derivation Path: TS 36.508 [12] clause </w:t>
            </w:r>
            <w:r w:rsidRPr="0044437C">
              <w:rPr>
                <w:rFonts w:eastAsia="PMingLiU"/>
                <w:lang w:eastAsia="zh-TW"/>
              </w:rPr>
              <w:t>8.1.6.3</w:t>
            </w:r>
            <w:r w:rsidRPr="0044437C">
              <w:t>, Table 8.1.6.3-4 NPDSCH-ConfigCommon-NB-DEFAULT</w:t>
            </w:r>
          </w:p>
        </w:tc>
      </w:tr>
      <w:tr w:rsidR="00524A5D" w:rsidRPr="0044437C" w14:paraId="3AA5421F" w14:textId="77777777">
        <w:tblPrEx>
          <w:tblCellMar>
            <w:left w:w="108" w:type="dxa"/>
            <w:right w:w="108" w:type="dxa"/>
          </w:tblCellMar>
        </w:tblPrEx>
        <w:trPr>
          <w:jc w:val="center"/>
        </w:trPr>
        <w:tc>
          <w:tcPr>
            <w:tcW w:w="4537" w:type="dxa"/>
          </w:tcPr>
          <w:p w14:paraId="5FBFCCC1" w14:textId="77777777" w:rsidR="00524A5D" w:rsidRPr="0044437C" w:rsidRDefault="00000000">
            <w:pPr>
              <w:pStyle w:val="TAH"/>
            </w:pPr>
            <w:r w:rsidRPr="0044437C">
              <w:t>Information Element</w:t>
            </w:r>
          </w:p>
        </w:tc>
        <w:tc>
          <w:tcPr>
            <w:tcW w:w="2268" w:type="dxa"/>
          </w:tcPr>
          <w:p w14:paraId="5C1EE0C1" w14:textId="77777777" w:rsidR="00524A5D" w:rsidRPr="0044437C" w:rsidRDefault="00000000">
            <w:pPr>
              <w:pStyle w:val="TAH"/>
            </w:pPr>
            <w:r w:rsidRPr="0044437C">
              <w:t>Value/remark</w:t>
            </w:r>
          </w:p>
        </w:tc>
        <w:tc>
          <w:tcPr>
            <w:tcW w:w="1701" w:type="dxa"/>
          </w:tcPr>
          <w:p w14:paraId="27A12162" w14:textId="77777777" w:rsidR="00524A5D" w:rsidRPr="0044437C" w:rsidRDefault="00000000">
            <w:pPr>
              <w:pStyle w:val="TAH"/>
            </w:pPr>
            <w:r w:rsidRPr="0044437C">
              <w:t>Comment</w:t>
            </w:r>
          </w:p>
        </w:tc>
        <w:tc>
          <w:tcPr>
            <w:tcW w:w="1275" w:type="dxa"/>
          </w:tcPr>
          <w:p w14:paraId="6B8A7B33" w14:textId="77777777" w:rsidR="00524A5D" w:rsidRPr="0044437C" w:rsidRDefault="00000000">
            <w:pPr>
              <w:pStyle w:val="TAH"/>
            </w:pPr>
            <w:r w:rsidRPr="0044437C">
              <w:t>Condition</w:t>
            </w:r>
          </w:p>
        </w:tc>
      </w:tr>
      <w:tr w:rsidR="00524A5D" w:rsidRPr="0044437C"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Pr="0044437C" w:rsidRDefault="00524A5D">
            <w:pPr>
              <w:pStyle w:val="TAL"/>
            </w:pPr>
          </w:p>
        </w:tc>
      </w:tr>
      <w:tr w:rsidR="00524A5D" w:rsidRPr="0044437C"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Pr="0044437C" w:rsidRDefault="00000000">
            <w:pPr>
              <w:pStyle w:val="TAL"/>
            </w:pPr>
            <w:r w:rsidRPr="0044437C">
              <w:t xml:space="preserve">  nrs-Power-r13</w:t>
            </w:r>
          </w:p>
        </w:tc>
        <w:tc>
          <w:tcPr>
            <w:tcW w:w="2268" w:type="dxa"/>
          </w:tcPr>
          <w:p w14:paraId="24B4B28E" w14:textId="77777777" w:rsidR="00524A5D" w:rsidRPr="0044437C" w:rsidRDefault="00000000">
            <w:pPr>
              <w:pStyle w:val="TAL"/>
            </w:pPr>
            <w:r w:rsidRPr="0044437C">
              <w:t>24 (dBm)</w:t>
            </w:r>
          </w:p>
        </w:tc>
        <w:tc>
          <w:tcPr>
            <w:tcW w:w="1701" w:type="dxa"/>
          </w:tcPr>
          <w:p w14:paraId="4332C85A" w14:textId="77777777" w:rsidR="00524A5D" w:rsidRPr="0044437C" w:rsidRDefault="00524A5D">
            <w:pPr>
              <w:pStyle w:val="TAL"/>
            </w:pPr>
          </w:p>
        </w:tc>
        <w:tc>
          <w:tcPr>
            <w:tcW w:w="1275" w:type="dxa"/>
          </w:tcPr>
          <w:p w14:paraId="0E3D0B93" w14:textId="77777777" w:rsidR="00524A5D" w:rsidRPr="0044437C" w:rsidRDefault="00524A5D">
            <w:pPr>
              <w:pStyle w:val="TAL"/>
            </w:pPr>
          </w:p>
        </w:tc>
      </w:tr>
      <w:tr w:rsidR="00524A5D" w:rsidRPr="0044437C" w14:paraId="2FDECE80" w14:textId="77777777">
        <w:tblPrEx>
          <w:tblCellMar>
            <w:left w:w="108" w:type="dxa"/>
            <w:right w:w="108" w:type="dxa"/>
          </w:tblCellMar>
        </w:tblPrEx>
        <w:trPr>
          <w:jc w:val="center"/>
        </w:trPr>
        <w:tc>
          <w:tcPr>
            <w:tcW w:w="4537" w:type="dxa"/>
          </w:tcPr>
          <w:p w14:paraId="14B6846B" w14:textId="77777777" w:rsidR="00524A5D" w:rsidRPr="0044437C" w:rsidRDefault="00000000">
            <w:pPr>
              <w:pStyle w:val="TAL"/>
            </w:pPr>
            <w:r w:rsidRPr="0044437C">
              <w:t>}</w:t>
            </w:r>
          </w:p>
        </w:tc>
        <w:tc>
          <w:tcPr>
            <w:tcW w:w="2268" w:type="dxa"/>
          </w:tcPr>
          <w:p w14:paraId="3902BF8F" w14:textId="77777777" w:rsidR="00524A5D" w:rsidRPr="0044437C" w:rsidRDefault="00524A5D">
            <w:pPr>
              <w:pStyle w:val="TAL"/>
            </w:pPr>
          </w:p>
        </w:tc>
        <w:tc>
          <w:tcPr>
            <w:tcW w:w="1701" w:type="dxa"/>
          </w:tcPr>
          <w:p w14:paraId="397B9DC0" w14:textId="77777777" w:rsidR="00524A5D" w:rsidRPr="0044437C" w:rsidRDefault="00524A5D">
            <w:pPr>
              <w:pStyle w:val="TAL"/>
            </w:pPr>
          </w:p>
        </w:tc>
        <w:tc>
          <w:tcPr>
            <w:tcW w:w="1275" w:type="dxa"/>
          </w:tcPr>
          <w:p w14:paraId="565FAF8E" w14:textId="77777777" w:rsidR="00524A5D" w:rsidRPr="0044437C" w:rsidRDefault="00524A5D">
            <w:pPr>
              <w:pStyle w:val="TAL"/>
            </w:pPr>
          </w:p>
        </w:tc>
      </w:tr>
    </w:tbl>
    <w:p w14:paraId="11A4DE44" w14:textId="77777777" w:rsidR="00524A5D" w:rsidRPr="0044437C" w:rsidRDefault="00524A5D">
      <w:pPr>
        <w:rPr>
          <w:rFonts w:eastAsia="PMingLiU"/>
          <w:lang w:eastAsia="zh-TW"/>
        </w:rPr>
      </w:pPr>
    </w:p>
    <w:p w14:paraId="7CEFA167" w14:textId="77777777" w:rsidR="00524A5D" w:rsidRPr="0044437C" w:rsidRDefault="00000000">
      <w:pPr>
        <w:pStyle w:val="TH"/>
      </w:pPr>
      <w:r w:rsidRPr="0044437C">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E823B19" w14:textId="77777777">
        <w:trPr>
          <w:jc w:val="center"/>
        </w:trPr>
        <w:tc>
          <w:tcPr>
            <w:tcW w:w="9781" w:type="dxa"/>
            <w:gridSpan w:val="4"/>
          </w:tcPr>
          <w:p w14:paraId="100FF04C"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4D7C853B" w14:textId="77777777">
        <w:tblPrEx>
          <w:tblCellMar>
            <w:left w:w="108" w:type="dxa"/>
            <w:right w:w="108" w:type="dxa"/>
          </w:tblCellMar>
        </w:tblPrEx>
        <w:trPr>
          <w:jc w:val="center"/>
        </w:trPr>
        <w:tc>
          <w:tcPr>
            <w:tcW w:w="4537" w:type="dxa"/>
          </w:tcPr>
          <w:p w14:paraId="7521FD5A" w14:textId="77777777" w:rsidR="00524A5D" w:rsidRPr="0044437C" w:rsidRDefault="00000000">
            <w:pPr>
              <w:pStyle w:val="TAH"/>
            </w:pPr>
            <w:r w:rsidRPr="0044437C">
              <w:t>Information Element</w:t>
            </w:r>
          </w:p>
        </w:tc>
        <w:tc>
          <w:tcPr>
            <w:tcW w:w="2268" w:type="dxa"/>
          </w:tcPr>
          <w:p w14:paraId="34016CA4" w14:textId="77777777" w:rsidR="00524A5D" w:rsidRPr="0044437C" w:rsidRDefault="00000000">
            <w:pPr>
              <w:pStyle w:val="TAH"/>
            </w:pPr>
            <w:r w:rsidRPr="0044437C">
              <w:t>Value/remark</w:t>
            </w:r>
          </w:p>
        </w:tc>
        <w:tc>
          <w:tcPr>
            <w:tcW w:w="1701" w:type="dxa"/>
          </w:tcPr>
          <w:p w14:paraId="35B1AEAA" w14:textId="77777777" w:rsidR="00524A5D" w:rsidRPr="0044437C" w:rsidRDefault="00000000">
            <w:pPr>
              <w:pStyle w:val="TAH"/>
            </w:pPr>
            <w:r w:rsidRPr="0044437C">
              <w:t>Comment</w:t>
            </w:r>
          </w:p>
        </w:tc>
        <w:tc>
          <w:tcPr>
            <w:tcW w:w="1275" w:type="dxa"/>
          </w:tcPr>
          <w:p w14:paraId="7C86767D" w14:textId="77777777" w:rsidR="00524A5D" w:rsidRPr="0044437C" w:rsidRDefault="00000000">
            <w:pPr>
              <w:pStyle w:val="TAH"/>
            </w:pPr>
            <w:r w:rsidRPr="0044437C">
              <w:t>Condition</w:t>
            </w:r>
          </w:p>
        </w:tc>
      </w:tr>
      <w:tr w:rsidR="00524A5D" w:rsidRPr="0044437C"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Pr="0044437C" w:rsidRDefault="00000000">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Pr="0044437C" w:rsidRDefault="00524A5D">
            <w:pPr>
              <w:pStyle w:val="TAL"/>
            </w:pPr>
          </w:p>
        </w:tc>
      </w:tr>
      <w:tr w:rsidR="00524A5D" w:rsidRPr="0044437C"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Pr="0044437C" w:rsidRDefault="00000000">
            <w:pPr>
              <w:pStyle w:val="TAL"/>
            </w:pPr>
            <w:r w:rsidRPr="0044437C">
              <w:t xml:space="preserve">  n</w:t>
            </w:r>
            <w:r w:rsidRPr="0044437C">
              <w:rPr>
                <w:rFonts w:cs="Courier New"/>
                <w:szCs w:val="16"/>
              </w:rPr>
              <w:t>prach-CP-Length-r13</w:t>
            </w:r>
          </w:p>
        </w:tc>
        <w:tc>
          <w:tcPr>
            <w:tcW w:w="2268" w:type="dxa"/>
          </w:tcPr>
          <w:p w14:paraId="567D3F81" w14:textId="77777777" w:rsidR="00524A5D" w:rsidRPr="0044437C" w:rsidRDefault="00000000">
            <w:pPr>
              <w:pStyle w:val="TAL"/>
            </w:pPr>
            <w:r w:rsidRPr="0044437C">
              <w:t>us66dot7</w:t>
            </w:r>
          </w:p>
        </w:tc>
        <w:tc>
          <w:tcPr>
            <w:tcW w:w="1701" w:type="dxa"/>
          </w:tcPr>
          <w:p w14:paraId="1DFA1BD2" w14:textId="77777777" w:rsidR="00524A5D" w:rsidRPr="0044437C" w:rsidRDefault="00000000">
            <w:pPr>
              <w:pStyle w:val="TAL"/>
            </w:pPr>
            <w:r w:rsidRPr="0044437C">
              <w:t>2048*Ts</w:t>
            </w:r>
          </w:p>
        </w:tc>
        <w:tc>
          <w:tcPr>
            <w:tcW w:w="1275" w:type="dxa"/>
          </w:tcPr>
          <w:p w14:paraId="1F0A069B" w14:textId="77777777" w:rsidR="00524A5D" w:rsidRPr="0044437C" w:rsidRDefault="00000000">
            <w:pPr>
              <w:pStyle w:val="TAL"/>
            </w:pPr>
            <w:r w:rsidRPr="0044437C">
              <w:rPr>
                <w:rFonts w:eastAsia="PMingLiU" w:cs="Arial"/>
                <w:lang w:eastAsia="zh-TW"/>
              </w:rPr>
              <w:t>N</w:t>
            </w:r>
            <w:r w:rsidRPr="0044437C">
              <w:rPr>
                <w:rFonts w:cs="Arial"/>
              </w:rPr>
              <w:t>PRACH Format 0</w:t>
            </w:r>
          </w:p>
        </w:tc>
      </w:tr>
      <w:tr w:rsidR="00524A5D" w:rsidRPr="0044437C"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Pr="0044437C" w:rsidRDefault="00524A5D">
            <w:pPr>
              <w:pStyle w:val="TAL"/>
            </w:pPr>
          </w:p>
        </w:tc>
        <w:tc>
          <w:tcPr>
            <w:tcW w:w="2268" w:type="dxa"/>
          </w:tcPr>
          <w:p w14:paraId="25EDC178" w14:textId="77777777" w:rsidR="00524A5D" w:rsidRPr="0044437C" w:rsidRDefault="00000000">
            <w:pPr>
              <w:pStyle w:val="TAL"/>
            </w:pPr>
            <w:r w:rsidRPr="0044437C">
              <w:t>us266dot7</w:t>
            </w:r>
          </w:p>
        </w:tc>
        <w:tc>
          <w:tcPr>
            <w:tcW w:w="1701" w:type="dxa"/>
          </w:tcPr>
          <w:p w14:paraId="2D23D104" w14:textId="77777777" w:rsidR="00524A5D" w:rsidRPr="0044437C" w:rsidRDefault="00000000">
            <w:pPr>
              <w:pStyle w:val="TAL"/>
            </w:pPr>
            <w:r w:rsidRPr="0044437C">
              <w:t>8192*Ts</w:t>
            </w:r>
          </w:p>
        </w:tc>
        <w:tc>
          <w:tcPr>
            <w:tcW w:w="1275" w:type="dxa"/>
          </w:tcPr>
          <w:p w14:paraId="521657AD" w14:textId="77777777" w:rsidR="00524A5D" w:rsidRPr="0044437C" w:rsidRDefault="00000000">
            <w:pPr>
              <w:pStyle w:val="TAL"/>
            </w:pPr>
            <w:r w:rsidRPr="0044437C">
              <w:rPr>
                <w:rFonts w:eastAsia="PMingLiU" w:cs="Arial"/>
                <w:lang w:eastAsia="zh-TW"/>
              </w:rPr>
              <w:t>N</w:t>
            </w:r>
            <w:r w:rsidRPr="0044437C">
              <w:rPr>
                <w:rFonts w:cs="Arial"/>
              </w:rPr>
              <w:t xml:space="preserve">PRACH Format </w:t>
            </w:r>
            <w:r w:rsidRPr="0044437C">
              <w:rPr>
                <w:rFonts w:eastAsia="PMingLiU" w:cs="Arial"/>
                <w:lang w:eastAsia="zh-TW"/>
              </w:rPr>
              <w:t>1</w:t>
            </w:r>
          </w:p>
        </w:tc>
      </w:tr>
      <w:tr w:rsidR="00524A5D" w:rsidRPr="0044437C"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Pr="0044437C" w:rsidRDefault="00524A5D">
            <w:pPr>
              <w:pStyle w:val="TAL"/>
            </w:pPr>
          </w:p>
        </w:tc>
      </w:tr>
    </w:tbl>
    <w:p w14:paraId="6DF28A66" w14:textId="77777777" w:rsidR="00524A5D" w:rsidRPr="0044437C" w:rsidRDefault="00524A5D"/>
    <w:p w14:paraId="0CB460D8" w14:textId="77777777" w:rsidR="00524A5D" w:rsidRPr="0044437C" w:rsidRDefault="00000000">
      <w:pPr>
        <w:pStyle w:val="H6"/>
      </w:pPr>
      <w:bookmarkStart w:id="800" w:name="MCCQCTEMPBM_00000163"/>
      <w:r w:rsidRPr="0044437C">
        <w:t>6.3B.3.2.5</w:t>
      </w:r>
      <w:r w:rsidRPr="0044437C">
        <w:tab/>
        <w:t>Test requirement</w:t>
      </w:r>
    </w:p>
    <w:bookmarkEnd w:id="800"/>
    <w:p w14:paraId="7EF4069F"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72AEFEE4" w14:textId="77777777" w:rsidR="00524A5D" w:rsidRPr="0044437C" w:rsidRDefault="00000000">
      <w:pPr>
        <w:pStyle w:val="TH"/>
      </w:pPr>
      <w:r w:rsidRPr="0044437C">
        <w:t xml:space="preserve">Table 6.3B.3.2.5-1: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550D18C3" w14:textId="77777777">
        <w:trPr>
          <w:jc w:val="center"/>
        </w:trPr>
        <w:tc>
          <w:tcPr>
            <w:tcW w:w="2409" w:type="dxa"/>
            <w:vMerge w:val="restart"/>
          </w:tcPr>
          <w:p w14:paraId="3E7557DB" w14:textId="77777777" w:rsidR="00524A5D" w:rsidRPr="0044437C" w:rsidRDefault="00524A5D">
            <w:pPr>
              <w:pStyle w:val="TAH"/>
            </w:pPr>
            <w:bookmarkStart w:id="801" w:name="MCCQCTEMPBM_00000488"/>
          </w:p>
        </w:tc>
        <w:tc>
          <w:tcPr>
            <w:tcW w:w="5245" w:type="dxa"/>
          </w:tcPr>
          <w:p w14:paraId="36B83D1B" w14:textId="77777777" w:rsidR="00524A5D" w:rsidRPr="0044437C" w:rsidRDefault="00000000">
            <w:pPr>
              <w:pStyle w:val="TAH"/>
            </w:pPr>
            <w:r w:rsidRPr="0044437C">
              <w:t>Channel bandwidth / minimum output power / measurement bandwidth</w:t>
            </w:r>
          </w:p>
        </w:tc>
      </w:tr>
      <w:tr w:rsidR="00524A5D" w:rsidRPr="0044437C" w14:paraId="4AF08037" w14:textId="77777777">
        <w:trPr>
          <w:jc w:val="center"/>
        </w:trPr>
        <w:tc>
          <w:tcPr>
            <w:tcW w:w="2409" w:type="dxa"/>
            <w:vMerge/>
          </w:tcPr>
          <w:p w14:paraId="727BD684" w14:textId="77777777" w:rsidR="00524A5D" w:rsidRPr="0044437C" w:rsidRDefault="00524A5D"/>
        </w:tc>
        <w:tc>
          <w:tcPr>
            <w:tcW w:w="5245" w:type="dxa"/>
          </w:tcPr>
          <w:p w14:paraId="13E17274" w14:textId="77777777" w:rsidR="00524A5D" w:rsidRPr="0044437C" w:rsidRDefault="00000000">
            <w:pPr>
              <w:pStyle w:val="TAH"/>
            </w:pPr>
            <w:r w:rsidRPr="0044437C">
              <w:rPr>
                <w:rFonts w:eastAsia="PMingLiU"/>
                <w:lang w:eastAsia="zh-TW"/>
              </w:rPr>
              <w:t>200 kHz</w:t>
            </w:r>
          </w:p>
        </w:tc>
      </w:tr>
      <w:tr w:rsidR="00524A5D" w:rsidRPr="0044437C" w14:paraId="622FAB4E" w14:textId="77777777">
        <w:trPr>
          <w:jc w:val="center"/>
        </w:trPr>
        <w:tc>
          <w:tcPr>
            <w:tcW w:w="2409" w:type="dxa"/>
            <w:vAlign w:val="center"/>
          </w:tcPr>
          <w:p w14:paraId="0773A10A" w14:textId="77777777" w:rsidR="00524A5D" w:rsidRPr="0044437C" w:rsidRDefault="00000000">
            <w:pPr>
              <w:pStyle w:val="TAC"/>
            </w:pPr>
            <w:r w:rsidRPr="0044437C">
              <w:t>Transmit OFF power</w:t>
            </w:r>
          </w:p>
        </w:tc>
        <w:tc>
          <w:tcPr>
            <w:tcW w:w="5245" w:type="dxa"/>
            <w:vAlign w:val="center"/>
          </w:tcPr>
          <w:p w14:paraId="79F5B50D" w14:textId="77777777" w:rsidR="00524A5D" w:rsidRPr="0044437C" w:rsidRDefault="00000000">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72BBDFE8" w14:textId="77777777">
        <w:trPr>
          <w:jc w:val="center"/>
        </w:trPr>
        <w:tc>
          <w:tcPr>
            <w:tcW w:w="2409" w:type="dxa"/>
            <w:vAlign w:val="center"/>
          </w:tcPr>
          <w:p w14:paraId="59CBCBA4" w14:textId="77777777" w:rsidR="00524A5D" w:rsidRPr="0044437C" w:rsidRDefault="00000000">
            <w:pPr>
              <w:pStyle w:val="TAL"/>
            </w:pPr>
            <w:r w:rsidRPr="0044437C">
              <w:t>Transmission OFF Measurement bandwidth</w:t>
            </w:r>
          </w:p>
        </w:tc>
        <w:tc>
          <w:tcPr>
            <w:tcW w:w="5245" w:type="dxa"/>
            <w:vAlign w:val="center"/>
          </w:tcPr>
          <w:p w14:paraId="7A503987" w14:textId="77777777" w:rsidR="00524A5D" w:rsidRPr="0044437C" w:rsidRDefault="00000000">
            <w:pPr>
              <w:pStyle w:val="TAC"/>
              <w:rPr>
                <w:rFonts w:eastAsia="PMingLiU"/>
                <w:lang w:eastAsia="zh-TW"/>
              </w:rPr>
            </w:pPr>
            <w:r w:rsidRPr="0044437C">
              <w:rPr>
                <w:rFonts w:eastAsia="PMingLiU"/>
                <w:lang w:eastAsia="zh-TW"/>
              </w:rPr>
              <w:t>180kHz</w:t>
            </w:r>
          </w:p>
        </w:tc>
      </w:tr>
      <w:tr w:rsidR="00524A5D" w:rsidRPr="0044437C" w14:paraId="7EC42263" w14:textId="77777777">
        <w:trPr>
          <w:jc w:val="center"/>
        </w:trPr>
        <w:tc>
          <w:tcPr>
            <w:tcW w:w="2409" w:type="dxa"/>
            <w:vAlign w:val="center"/>
          </w:tcPr>
          <w:p w14:paraId="2C89CED4" w14:textId="77777777" w:rsidR="00524A5D" w:rsidRPr="0044437C" w:rsidRDefault="00000000">
            <w:pPr>
              <w:pStyle w:val="TAL"/>
            </w:pPr>
            <w:r w:rsidRPr="0044437C">
              <w:t>Expected Transmission ON Measured power</w:t>
            </w:r>
          </w:p>
        </w:tc>
        <w:tc>
          <w:tcPr>
            <w:tcW w:w="5245" w:type="dxa"/>
            <w:vAlign w:val="center"/>
          </w:tcPr>
          <w:p w14:paraId="3DD0651F" w14:textId="77777777" w:rsidR="00524A5D" w:rsidRPr="0044437C" w:rsidRDefault="00000000">
            <w:pPr>
              <w:pStyle w:val="TAC"/>
              <w:rPr>
                <w:rFonts w:eastAsia="PMingLiU"/>
                <w:lang w:eastAsia="zh-TW"/>
              </w:rPr>
            </w:pPr>
            <w:r w:rsidRPr="0044437C">
              <w:rPr>
                <w:rFonts w:eastAsia="PMingLiU"/>
                <w:lang w:eastAsia="zh-TW"/>
              </w:rPr>
              <w:t xml:space="preserve">-11 </w:t>
            </w:r>
            <w:r w:rsidRPr="0044437C">
              <w:t>dBm</w:t>
            </w:r>
          </w:p>
        </w:tc>
      </w:tr>
      <w:tr w:rsidR="00524A5D" w:rsidRPr="0044437C" w14:paraId="3F667F4A" w14:textId="77777777">
        <w:trPr>
          <w:jc w:val="center"/>
        </w:trPr>
        <w:tc>
          <w:tcPr>
            <w:tcW w:w="2409" w:type="dxa"/>
            <w:vAlign w:val="center"/>
          </w:tcPr>
          <w:p w14:paraId="45681EC9" w14:textId="77777777" w:rsidR="00524A5D" w:rsidRPr="0044437C" w:rsidRDefault="00000000">
            <w:pPr>
              <w:pStyle w:val="TAL"/>
            </w:pPr>
            <w:r w:rsidRPr="0044437C">
              <w:t>ON power tolerance</w:t>
            </w:r>
          </w:p>
          <w:p w14:paraId="4671D15F" w14:textId="77777777" w:rsidR="00524A5D" w:rsidRPr="0044437C" w:rsidRDefault="00000000">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177A06E0" w14:textId="77777777" w:rsidR="00524A5D" w:rsidRPr="0044437C" w:rsidRDefault="00000000">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801"/>
    </w:tbl>
    <w:p w14:paraId="5A2E1166" w14:textId="77777777" w:rsidR="00524A5D" w:rsidRPr="0044437C" w:rsidRDefault="00524A5D"/>
    <w:p w14:paraId="345E55E4" w14:textId="77777777" w:rsidR="00524A5D" w:rsidRPr="0044437C" w:rsidRDefault="00000000">
      <w:pPr>
        <w:pStyle w:val="Heading3"/>
      </w:pPr>
      <w:bookmarkStart w:id="802" w:name="_Toc6565"/>
      <w:bookmarkStart w:id="803" w:name="_Toc8455"/>
      <w:bookmarkStart w:id="804" w:name="_Toc2790"/>
      <w:bookmarkStart w:id="805" w:name="_Toc15823"/>
      <w:bookmarkStart w:id="806" w:name="_Toc9427"/>
      <w:bookmarkStart w:id="807" w:name="_Toc194571821"/>
      <w:r w:rsidRPr="0044437C">
        <w:t>6.3B.4</w:t>
      </w:r>
      <w:r w:rsidRPr="0044437C">
        <w:tab/>
        <w:t>Power Control for category NB1 and NB2</w:t>
      </w:r>
      <w:bookmarkEnd w:id="791"/>
      <w:bookmarkEnd w:id="792"/>
      <w:bookmarkEnd w:id="793"/>
      <w:bookmarkEnd w:id="794"/>
      <w:bookmarkEnd w:id="802"/>
      <w:bookmarkEnd w:id="803"/>
      <w:bookmarkEnd w:id="804"/>
      <w:bookmarkEnd w:id="805"/>
      <w:bookmarkEnd w:id="806"/>
      <w:bookmarkEnd w:id="807"/>
    </w:p>
    <w:p w14:paraId="2211CB85" w14:textId="77777777" w:rsidR="00524A5D" w:rsidRPr="0044437C" w:rsidRDefault="00000000">
      <w:pPr>
        <w:pStyle w:val="Heading4"/>
      </w:pPr>
      <w:bookmarkStart w:id="808" w:name="_Toc4696"/>
      <w:bookmarkStart w:id="809" w:name="_Toc8375"/>
      <w:bookmarkStart w:id="810" w:name="_Toc19803"/>
      <w:bookmarkStart w:id="811" w:name="_Toc13196"/>
      <w:bookmarkStart w:id="812" w:name="_Toc24326"/>
      <w:bookmarkStart w:id="813" w:name="_Toc194571822"/>
      <w:r w:rsidRPr="0044437C">
        <w:t>6.3B.4.1</w:t>
      </w:r>
      <w:r w:rsidRPr="0044437C">
        <w:tab/>
        <w:t>Power Control Absolute power tolerance for category NB1 and NB2</w:t>
      </w:r>
      <w:bookmarkEnd w:id="808"/>
      <w:bookmarkEnd w:id="809"/>
      <w:bookmarkEnd w:id="810"/>
      <w:bookmarkEnd w:id="811"/>
      <w:bookmarkEnd w:id="812"/>
      <w:bookmarkEnd w:id="813"/>
    </w:p>
    <w:p w14:paraId="2807C34C" w14:textId="77777777" w:rsidR="00524A5D" w:rsidRPr="0044437C" w:rsidRDefault="00000000">
      <w:pPr>
        <w:pStyle w:val="H6"/>
      </w:pPr>
      <w:bookmarkStart w:id="814" w:name="MCCQCTEMPBM_00000164"/>
      <w:r w:rsidRPr="0044437C">
        <w:t>6.3B.4.1.1</w:t>
      </w:r>
      <w:r w:rsidRPr="0044437C">
        <w:tab/>
        <w:t>Test purpose</w:t>
      </w:r>
    </w:p>
    <w:bookmarkEnd w:id="814"/>
    <w:p w14:paraId="4CDBF92D" w14:textId="77777777" w:rsidR="00524A5D" w:rsidRPr="0044437C" w:rsidRDefault="00000000">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2DF30086" w14:textId="77777777" w:rsidR="00524A5D" w:rsidRPr="0044437C" w:rsidRDefault="00000000">
      <w:pPr>
        <w:pStyle w:val="H6"/>
      </w:pPr>
      <w:bookmarkStart w:id="815" w:name="MCCQCTEMPBM_00000165"/>
      <w:r w:rsidRPr="0044437C">
        <w:lastRenderedPageBreak/>
        <w:t>6.3B.4.1.2</w:t>
      </w:r>
      <w:r w:rsidRPr="0044437C">
        <w:tab/>
        <w:t>Test applicability</w:t>
      </w:r>
    </w:p>
    <w:bookmarkEnd w:id="815"/>
    <w:p w14:paraId="5E67F1F7"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4BA700A" w14:textId="77777777" w:rsidR="00524A5D" w:rsidRPr="0044437C" w:rsidRDefault="00000000">
      <w:pPr>
        <w:pStyle w:val="H6"/>
      </w:pPr>
      <w:bookmarkStart w:id="816" w:name="MCCQCTEMPBM_00000166"/>
      <w:r w:rsidRPr="0044437C">
        <w:t>6.3B.4.1.3</w:t>
      </w:r>
      <w:r w:rsidRPr="0044437C">
        <w:tab/>
        <w:t>Minimum conformance requirements</w:t>
      </w:r>
    </w:p>
    <w:bookmarkEnd w:id="816"/>
    <w:p w14:paraId="0F690B46" w14:textId="77777777" w:rsidR="00524A5D" w:rsidRPr="0044437C" w:rsidRDefault="00000000">
      <w:r w:rsidRPr="0044437C">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Pr="0044437C" w:rsidRDefault="00000000">
      <w:pPr>
        <w:pStyle w:val="TH"/>
      </w:pPr>
      <w:r w:rsidRPr="0044437C">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rsidRPr="0044437C" w14:paraId="5A98EA56" w14:textId="77777777">
        <w:trPr>
          <w:jc w:val="center"/>
        </w:trPr>
        <w:tc>
          <w:tcPr>
            <w:tcW w:w="1260" w:type="dxa"/>
          </w:tcPr>
          <w:p w14:paraId="402C3F41" w14:textId="77777777" w:rsidR="00524A5D" w:rsidRPr="0044437C" w:rsidRDefault="00000000">
            <w:pPr>
              <w:pStyle w:val="TAH"/>
              <w:rPr>
                <w:rFonts w:cs="Arial"/>
              </w:rPr>
            </w:pPr>
            <w:r w:rsidRPr="0044437C">
              <w:rPr>
                <w:rFonts w:cs="Arial"/>
              </w:rPr>
              <w:t>Conditions</w:t>
            </w:r>
          </w:p>
        </w:tc>
        <w:tc>
          <w:tcPr>
            <w:tcW w:w="1827" w:type="dxa"/>
          </w:tcPr>
          <w:p w14:paraId="7C8377D4" w14:textId="77777777" w:rsidR="00524A5D" w:rsidRPr="0044437C" w:rsidRDefault="00000000">
            <w:pPr>
              <w:pStyle w:val="TAH"/>
              <w:rPr>
                <w:rFonts w:cs="Arial"/>
              </w:rPr>
            </w:pPr>
            <w:r w:rsidRPr="0044437C">
              <w:rPr>
                <w:rFonts w:cs="Arial"/>
              </w:rPr>
              <w:t>Tolerance</w:t>
            </w:r>
          </w:p>
        </w:tc>
      </w:tr>
      <w:tr w:rsidR="00524A5D" w:rsidRPr="0044437C" w14:paraId="1CB8EB61" w14:textId="77777777">
        <w:trPr>
          <w:jc w:val="center"/>
        </w:trPr>
        <w:tc>
          <w:tcPr>
            <w:tcW w:w="1260" w:type="dxa"/>
            <w:vAlign w:val="center"/>
          </w:tcPr>
          <w:p w14:paraId="3762DBDB" w14:textId="77777777" w:rsidR="00524A5D" w:rsidRPr="0044437C" w:rsidRDefault="00000000">
            <w:pPr>
              <w:pStyle w:val="TAL"/>
              <w:rPr>
                <w:rFonts w:eastAsia="Osaka" w:cs="Arial"/>
              </w:rPr>
            </w:pPr>
            <w:r w:rsidRPr="0044437C">
              <w:rPr>
                <w:rFonts w:cs="Arial"/>
              </w:rPr>
              <w:t>Normal</w:t>
            </w:r>
          </w:p>
        </w:tc>
        <w:tc>
          <w:tcPr>
            <w:tcW w:w="1827" w:type="dxa"/>
            <w:vAlign w:val="center"/>
          </w:tcPr>
          <w:p w14:paraId="669928A3" w14:textId="77777777" w:rsidR="00524A5D" w:rsidRPr="0044437C" w:rsidRDefault="00000000">
            <w:pPr>
              <w:pStyle w:val="TAC"/>
              <w:rPr>
                <w:rFonts w:eastAsia="Osaka" w:cs="Arial"/>
              </w:rPr>
            </w:pPr>
            <w:r w:rsidRPr="0044437C">
              <w:rPr>
                <w:rFonts w:cs="Arial"/>
                <w:snapToGrid w:val="0"/>
              </w:rPr>
              <w:t>±</w:t>
            </w:r>
            <w:r w:rsidRPr="0044437C">
              <w:rPr>
                <w:rFonts w:cs="Arial"/>
              </w:rPr>
              <w:t xml:space="preserve"> 9.0 dB</w:t>
            </w:r>
          </w:p>
        </w:tc>
      </w:tr>
      <w:tr w:rsidR="00524A5D" w:rsidRPr="0044437C" w14:paraId="76C4A397" w14:textId="77777777">
        <w:trPr>
          <w:jc w:val="center"/>
        </w:trPr>
        <w:tc>
          <w:tcPr>
            <w:tcW w:w="1260" w:type="dxa"/>
            <w:vAlign w:val="center"/>
          </w:tcPr>
          <w:p w14:paraId="7D2AACDF" w14:textId="77777777" w:rsidR="00524A5D" w:rsidRPr="0044437C" w:rsidRDefault="00000000">
            <w:pPr>
              <w:pStyle w:val="TAL"/>
              <w:rPr>
                <w:rFonts w:eastAsia="Osaka" w:cs="Arial"/>
              </w:rPr>
            </w:pPr>
            <w:r w:rsidRPr="0044437C">
              <w:rPr>
                <w:rFonts w:cs="Arial"/>
              </w:rPr>
              <w:t>Extreme</w:t>
            </w:r>
          </w:p>
        </w:tc>
        <w:tc>
          <w:tcPr>
            <w:tcW w:w="1827" w:type="dxa"/>
            <w:vAlign w:val="center"/>
          </w:tcPr>
          <w:p w14:paraId="6936CF89" w14:textId="77777777" w:rsidR="00524A5D" w:rsidRPr="0044437C" w:rsidRDefault="00000000">
            <w:pPr>
              <w:pStyle w:val="TAC"/>
              <w:rPr>
                <w:rFonts w:eastAsia="Osaka" w:cs="Arial"/>
              </w:rPr>
            </w:pPr>
            <w:r w:rsidRPr="0044437C">
              <w:rPr>
                <w:rFonts w:cs="Arial"/>
                <w:snapToGrid w:val="0"/>
              </w:rPr>
              <w:t>±</w:t>
            </w:r>
            <w:r w:rsidRPr="0044437C">
              <w:rPr>
                <w:rFonts w:cs="Arial"/>
              </w:rPr>
              <w:t xml:space="preserve"> 12.0 dB</w:t>
            </w:r>
          </w:p>
        </w:tc>
      </w:tr>
    </w:tbl>
    <w:p w14:paraId="70C4DC7A" w14:textId="77777777" w:rsidR="00524A5D" w:rsidRPr="0044437C" w:rsidRDefault="00524A5D"/>
    <w:p w14:paraId="4B4B21A4"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6.3B.3.4.</w:t>
      </w:r>
    </w:p>
    <w:p w14:paraId="1C566B05" w14:textId="77777777" w:rsidR="00524A5D" w:rsidRPr="0044437C" w:rsidRDefault="00000000">
      <w:pPr>
        <w:pStyle w:val="H6"/>
      </w:pPr>
      <w:bookmarkStart w:id="817" w:name="MCCQCTEMPBM_00000167"/>
      <w:r w:rsidRPr="0044437C">
        <w:t>6.3B.4.1.4</w:t>
      </w:r>
      <w:r w:rsidRPr="0044437C">
        <w:tab/>
        <w:t>Test description</w:t>
      </w:r>
    </w:p>
    <w:bookmarkEnd w:id="817"/>
    <w:p w14:paraId="3A545B82" w14:textId="77777777" w:rsidR="00524A5D" w:rsidRPr="0044437C" w:rsidRDefault="00000000">
      <w:pPr>
        <w:pStyle w:val="H6"/>
      </w:pPr>
      <w:r w:rsidRPr="0044437C">
        <w:t>6.3B.4.1.4.1</w:t>
      </w:r>
      <w:r w:rsidRPr="0044437C">
        <w:tab/>
        <w:t>Initial conditions</w:t>
      </w:r>
    </w:p>
    <w:p w14:paraId="51476903" w14:textId="77777777" w:rsidR="00524A5D" w:rsidRPr="0044437C" w:rsidRDefault="00000000">
      <w:r w:rsidRPr="0044437C">
        <w:t>Initial conditions are set of test configurations the UE needs to be tested in and the steps for the SS to take with the UE to reach the correct measurement state.</w:t>
      </w:r>
    </w:p>
    <w:p w14:paraId="3B946950"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rsidRPr="0044437C">
        <w:t>Configurations of NPDSCH and NPDCCH before measurement are specified in Annex C.2.</w:t>
      </w:r>
    </w:p>
    <w:p w14:paraId="4798F801" w14:textId="77777777" w:rsidR="00524A5D" w:rsidRPr="0044437C" w:rsidRDefault="00000000">
      <w:pPr>
        <w:pStyle w:val="TH"/>
      </w:pPr>
      <w:r w:rsidRPr="0044437C">
        <w:t>Table 6.3B.4.1.4.1-1: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0CF75DEF" w14:textId="77777777">
        <w:trPr>
          <w:cantSplit/>
          <w:jc w:val="center"/>
        </w:trPr>
        <w:tc>
          <w:tcPr>
            <w:tcW w:w="8485" w:type="dxa"/>
            <w:gridSpan w:val="6"/>
          </w:tcPr>
          <w:p w14:paraId="526F2550" w14:textId="77777777" w:rsidR="00524A5D" w:rsidRPr="0044437C" w:rsidRDefault="00000000">
            <w:pPr>
              <w:pStyle w:val="TAH"/>
            </w:pPr>
            <w:bookmarkStart w:id="818" w:name="MCCQCTEMPBM_00000489"/>
            <w:r w:rsidRPr="0044437C">
              <w:t>Initial Conditions</w:t>
            </w:r>
          </w:p>
        </w:tc>
      </w:tr>
      <w:tr w:rsidR="00524A5D" w:rsidRPr="0044437C" w14:paraId="283736BA" w14:textId="77777777">
        <w:trPr>
          <w:cantSplit/>
          <w:jc w:val="center"/>
        </w:trPr>
        <w:tc>
          <w:tcPr>
            <w:tcW w:w="3988" w:type="dxa"/>
            <w:gridSpan w:val="3"/>
          </w:tcPr>
          <w:p w14:paraId="08DB5492" w14:textId="77777777" w:rsidR="00524A5D" w:rsidRPr="0044437C" w:rsidRDefault="00000000">
            <w:pPr>
              <w:pStyle w:val="TAL"/>
            </w:pPr>
            <w:r w:rsidRPr="0044437C">
              <w:t>Test Environment as specified in TS 36.508 [12] clause 8.1.1</w:t>
            </w:r>
          </w:p>
        </w:tc>
        <w:tc>
          <w:tcPr>
            <w:tcW w:w="4497" w:type="dxa"/>
            <w:gridSpan w:val="3"/>
          </w:tcPr>
          <w:p w14:paraId="61482819" w14:textId="77777777" w:rsidR="00524A5D" w:rsidRPr="0044437C" w:rsidRDefault="00000000">
            <w:pPr>
              <w:pStyle w:val="TAL"/>
            </w:pPr>
            <w:r w:rsidRPr="0044437C">
              <w:t>Normal, TL/VL, TL/VH, TH/VL, TH/VH</w:t>
            </w:r>
          </w:p>
        </w:tc>
      </w:tr>
      <w:tr w:rsidR="00524A5D" w:rsidRPr="0044437C" w14:paraId="233C6B37" w14:textId="77777777">
        <w:trPr>
          <w:cantSplit/>
          <w:jc w:val="center"/>
        </w:trPr>
        <w:tc>
          <w:tcPr>
            <w:tcW w:w="3988" w:type="dxa"/>
            <w:gridSpan w:val="3"/>
          </w:tcPr>
          <w:p w14:paraId="693B49C5" w14:textId="77777777" w:rsidR="00524A5D" w:rsidRPr="0044437C" w:rsidRDefault="00000000">
            <w:pPr>
              <w:pStyle w:val="TAL"/>
            </w:pPr>
            <w:r w:rsidRPr="0044437C">
              <w:t>Test Frequencies as specified in TS36.508 [12] clause 8.1.3.1</w:t>
            </w:r>
          </w:p>
        </w:tc>
        <w:tc>
          <w:tcPr>
            <w:tcW w:w="4497" w:type="dxa"/>
            <w:gridSpan w:val="3"/>
          </w:tcPr>
          <w:p w14:paraId="228A005B" w14:textId="3DF0AED3" w:rsidR="00524A5D" w:rsidRPr="0044437C" w:rsidRDefault="00460804">
            <w:pPr>
              <w:pStyle w:val="TAL"/>
            </w:pPr>
            <w:r w:rsidRPr="0044437C">
              <w:rPr>
                <w:rFonts w:cs="Arial"/>
                <w:szCs w:val="18"/>
                <w:lang w:eastAsia="zh-TW"/>
              </w:rPr>
              <w:t>Mid range</w:t>
            </w:r>
          </w:p>
        </w:tc>
      </w:tr>
      <w:tr w:rsidR="00524A5D" w:rsidRPr="0044437C" w14:paraId="3E704564" w14:textId="77777777">
        <w:trPr>
          <w:jc w:val="center"/>
        </w:trPr>
        <w:tc>
          <w:tcPr>
            <w:tcW w:w="1470" w:type="dxa"/>
          </w:tcPr>
          <w:p w14:paraId="5FE9F3BF" w14:textId="77777777" w:rsidR="00524A5D" w:rsidRPr="0044437C" w:rsidRDefault="00000000">
            <w:pPr>
              <w:pStyle w:val="TAH"/>
            </w:pPr>
            <w:r w:rsidRPr="0044437C">
              <w:t>Configuration ID</w:t>
            </w:r>
          </w:p>
        </w:tc>
        <w:tc>
          <w:tcPr>
            <w:tcW w:w="2518" w:type="dxa"/>
            <w:gridSpan w:val="2"/>
          </w:tcPr>
          <w:p w14:paraId="2D38CD44" w14:textId="77777777" w:rsidR="00524A5D" w:rsidRPr="0044437C" w:rsidRDefault="00000000">
            <w:pPr>
              <w:pStyle w:val="TAH"/>
            </w:pPr>
            <w:r w:rsidRPr="0044437C">
              <w:t>Downlink Configuration</w:t>
            </w:r>
          </w:p>
        </w:tc>
        <w:tc>
          <w:tcPr>
            <w:tcW w:w="4497" w:type="dxa"/>
            <w:gridSpan w:val="3"/>
          </w:tcPr>
          <w:p w14:paraId="77276C3D" w14:textId="77777777" w:rsidR="00524A5D" w:rsidRPr="0044437C" w:rsidRDefault="00000000">
            <w:pPr>
              <w:pStyle w:val="TAH"/>
            </w:pPr>
            <w:r w:rsidRPr="0044437C">
              <w:t>Uplink Configuration</w:t>
            </w:r>
          </w:p>
        </w:tc>
      </w:tr>
      <w:tr w:rsidR="00524A5D" w:rsidRPr="0044437C" w14:paraId="2645A493" w14:textId="77777777">
        <w:trPr>
          <w:jc w:val="center"/>
        </w:trPr>
        <w:tc>
          <w:tcPr>
            <w:tcW w:w="1470" w:type="dxa"/>
          </w:tcPr>
          <w:p w14:paraId="7422D016" w14:textId="77777777" w:rsidR="00524A5D" w:rsidRPr="0044437C" w:rsidRDefault="00524A5D">
            <w:pPr>
              <w:pStyle w:val="TAC"/>
            </w:pPr>
          </w:p>
        </w:tc>
        <w:tc>
          <w:tcPr>
            <w:tcW w:w="1164" w:type="dxa"/>
          </w:tcPr>
          <w:p w14:paraId="7695D61F" w14:textId="77777777" w:rsidR="00524A5D" w:rsidRPr="0044437C" w:rsidRDefault="00000000">
            <w:pPr>
              <w:pStyle w:val="TAC"/>
            </w:pPr>
            <w:r w:rsidRPr="0044437C">
              <w:t>Modulation</w:t>
            </w:r>
          </w:p>
        </w:tc>
        <w:tc>
          <w:tcPr>
            <w:tcW w:w="1354" w:type="dxa"/>
          </w:tcPr>
          <w:p w14:paraId="6D446675" w14:textId="77777777" w:rsidR="00524A5D" w:rsidRPr="0044437C" w:rsidRDefault="00000000">
            <w:pPr>
              <w:pStyle w:val="TAC"/>
              <w:rPr>
                <w:highlight w:val="yellow"/>
              </w:rPr>
            </w:pPr>
            <w:r w:rsidRPr="0044437C">
              <w:rPr>
                <w:rFonts w:cs="Arial"/>
              </w:rPr>
              <w:t>Subcarriers</w:t>
            </w:r>
          </w:p>
        </w:tc>
        <w:tc>
          <w:tcPr>
            <w:tcW w:w="2139" w:type="dxa"/>
          </w:tcPr>
          <w:p w14:paraId="741B98CD" w14:textId="77777777" w:rsidR="00524A5D" w:rsidRPr="0044437C" w:rsidRDefault="00000000">
            <w:pPr>
              <w:pStyle w:val="TAC"/>
            </w:pPr>
            <w:r w:rsidRPr="0044437C">
              <w:t>Modulation</w:t>
            </w:r>
          </w:p>
        </w:tc>
        <w:tc>
          <w:tcPr>
            <w:tcW w:w="1164" w:type="dxa"/>
          </w:tcPr>
          <w:p w14:paraId="61C1EBE1" w14:textId="77777777" w:rsidR="00524A5D" w:rsidRPr="0044437C" w:rsidRDefault="00000000">
            <w:pPr>
              <w:pStyle w:val="TAC"/>
              <w:rPr>
                <w:highlight w:val="yellow"/>
              </w:rPr>
            </w:pPr>
            <w:r w:rsidRPr="0044437C">
              <w:t>N</w:t>
            </w:r>
            <w:r w:rsidRPr="0044437C">
              <w:rPr>
                <w:vertAlign w:val="subscript"/>
              </w:rPr>
              <w:t>tones</w:t>
            </w:r>
          </w:p>
        </w:tc>
        <w:tc>
          <w:tcPr>
            <w:tcW w:w="1194" w:type="dxa"/>
          </w:tcPr>
          <w:p w14:paraId="6782F6DF" w14:textId="77777777" w:rsidR="00524A5D" w:rsidRPr="0044437C" w:rsidRDefault="00000000">
            <w:pPr>
              <w:pStyle w:val="TAC"/>
              <w:rPr>
                <w:highlight w:val="yellow"/>
              </w:rPr>
            </w:pPr>
            <w:r w:rsidRPr="0044437C">
              <w:t>Subcarrier spacing</w:t>
            </w:r>
          </w:p>
        </w:tc>
      </w:tr>
      <w:tr w:rsidR="00524A5D" w:rsidRPr="0044437C" w14:paraId="4D56BCFA" w14:textId="77777777">
        <w:trPr>
          <w:jc w:val="center"/>
        </w:trPr>
        <w:tc>
          <w:tcPr>
            <w:tcW w:w="1470" w:type="dxa"/>
          </w:tcPr>
          <w:p w14:paraId="58C773E4" w14:textId="77777777" w:rsidR="00524A5D" w:rsidRPr="0044437C" w:rsidRDefault="00000000">
            <w:pPr>
              <w:pStyle w:val="TAC"/>
            </w:pPr>
            <w:r w:rsidRPr="0044437C">
              <w:t>1</w:t>
            </w:r>
          </w:p>
        </w:tc>
        <w:tc>
          <w:tcPr>
            <w:tcW w:w="2518" w:type="dxa"/>
            <w:gridSpan w:val="2"/>
            <w:vMerge w:val="restart"/>
          </w:tcPr>
          <w:p w14:paraId="76B5DF85" w14:textId="77777777" w:rsidR="00524A5D" w:rsidRPr="0044437C" w:rsidRDefault="00000000">
            <w:pPr>
              <w:pStyle w:val="TAC"/>
              <w:rPr>
                <w:highlight w:val="yellow"/>
                <w:lang w:eastAsia="ko-KR"/>
              </w:rPr>
            </w:pPr>
            <w:r w:rsidRPr="0044437C">
              <w:rPr>
                <w:lang w:eastAsia="ko-KR"/>
              </w:rPr>
              <w:t>N/A</w:t>
            </w:r>
          </w:p>
        </w:tc>
        <w:tc>
          <w:tcPr>
            <w:tcW w:w="2139" w:type="dxa"/>
          </w:tcPr>
          <w:p w14:paraId="3A4CEE86" w14:textId="77777777" w:rsidR="00524A5D" w:rsidRPr="0044437C" w:rsidRDefault="00000000">
            <w:pPr>
              <w:pStyle w:val="TAC"/>
            </w:pPr>
            <w:r w:rsidRPr="0044437C">
              <w:t>QPSK</w:t>
            </w:r>
          </w:p>
        </w:tc>
        <w:tc>
          <w:tcPr>
            <w:tcW w:w="1164" w:type="dxa"/>
          </w:tcPr>
          <w:p w14:paraId="3467523D" w14:textId="77777777" w:rsidR="00524A5D" w:rsidRPr="0044437C" w:rsidRDefault="00000000">
            <w:pPr>
              <w:pStyle w:val="TAC"/>
              <w:rPr>
                <w:highlight w:val="yellow"/>
              </w:rPr>
            </w:pPr>
            <w:r w:rsidRPr="0044437C">
              <w:t>1@0</w:t>
            </w:r>
          </w:p>
        </w:tc>
        <w:tc>
          <w:tcPr>
            <w:tcW w:w="1194" w:type="dxa"/>
          </w:tcPr>
          <w:p w14:paraId="7ACAB38A" w14:textId="77777777" w:rsidR="00524A5D" w:rsidRPr="0044437C" w:rsidRDefault="00000000">
            <w:pPr>
              <w:pStyle w:val="TAC"/>
              <w:rPr>
                <w:highlight w:val="yellow"/>
              </w:rPr>
            </w:pPr>
            <w:r w:rsidRPr="0044437C">
              <w:t>3.75 kHz</w:t>
            </w:r>
          </w:p>
        </w:tc>
      </w:tr>
      <w:tr w:rsidR="00524A5D" w:rsidRPr="0044437C" w14:paraId="2B3FDA33" w14:textId="77777777">
        <w:trPr>
          <w:jc w:val="center"/>
        </w:trPr>
        <w:tc>
          <w:tcPr>
            <w:tcW w:w="1470" w:type="dxa"/>
          </w:tcPr>
          <w:p w14:paraId="139CA8CD" w14:textId="77777777" w:rsidR="00524A5D" w:rsidRPr="0044437C" w:rsidRDefault="00000000">
            <w:pPr>
              <w:pStyle w:val="TAC"/>
              <w:rPr>
                <w:lang w:eastAsia="ko-KR"/>
              </w:rPr>
            </w:pPr>
            <w:r w:rsidRPr="0044437C">
              <w:rPr>
                <w:lang w:eastAsia="ko-KR"/>
              </w:rPr>
              <w:t>2</w:t>
            </w:r>
          </w:p>
        </w:tc>
        <w:tc>
          <w:tcPr>
            <w:tcW w:w="2518" w:type="dxa"/>
            <w:gridSpan w:val="2"/>
            <w:vMerge/>
          </w:tcPr>
          <w:p w14:paraId="7C047C1D" w14:textId="77777777" w:rsidR="00524A5D" w:rsidRPr="0044437C" w:rsidRDefault="00524A5D">
            <w:pPr>
              <w:pStyle w:val="TAC"/>
            </w:pPr>
          </w:p>
        </w:tc>
        <w:tc>
          <w:tcPr>
            <w:tcW w:w="2139" w:type="dxa"/>
          </w:tcPr>
          <w:p w14:paraId="531A54DA" w14:textId="77777777" w:rsidR="00524A5D" w:rsidRPr="0044437C" w:rsidRDefault="00000000">
            <w:pPr>
              <w:pStyle w:val="TAC"/>
            </w:pPr>
            <w:r w:rsidRPr="0044437C">
              <w:t>QPSK</w:t>
            </w:r>
          </w:p>
        </w:tc>
        <w:tc>
          <w:tcPr>
            <w:tcW w:w="1164" w:type="dxa"/>
          </w:tcPr>
          <w:p w14:paraId="343613D3" w14:textId="77777777" w:rsidR="00524A5D" w:rsidRPr="0044437C" w:rsidRDefault="00000000">
            <w:pPr>
              <w:pStyle w:val="TAC"/>
            </w:pPr>
            <w:r w:rsidRPr="0044437C">
              <w:t>1@0</w:t>
            </w:r>
          </w:p>
        </w:tc>
        <w:tc>
          <w:tcPr>
            <w:tcW w:w="1194" w:type="dxa"/>
          </w:tcPr>
          <w:p w14:paraId="19A35D52" w14:textId="77777777" w:rsidR="00524A5D" w:rsidRPr="0044437C" w:rsidRDefault="00000000">
            <w:pPr>
              <w:pStyle w:val="TAC"/>
            </w:pPr>
            <w:r w:rsidRPr="0044437C">
              <w:t>15 kHz</w:t>
            </w:r>
          </w:p>
        </w:tc>
      </w:tr>
      <w:tr w:rsidR="00524A5D" w:rsidRPr="0044437C" w14:paraId="4B084DF9" w14:textId="77777777">
        <w:trPr>
          <w:jc w:val="center"/>
        </w:trPr>
        <w:tc>
          <w:tcPr>
            <w:tcW w:w="1470" w:type="dxa"/>
          </w:tcPr>
          <w:p w14:paraId="4BA28DF9" w14:textId="77777777" w:rsidR="00524A5D" w:rsidRPr="0044437C" w:rsidRDefault="00000000">
            <w:pPr>
              <w:pStyle w:val="TAC"/>
              <w:rPr>
                <w:lang w:eastAsia="ko-KR"/>
              </w:rPr>
            </w:pPr>
            <w:r w:rsidRPr="0044437C">
              <w:rPr>
                <w:lang w:eastAsia="ko-KR"/>
              </w:rPr>
              <w:t>3 (NOTE 1)</w:t>
            </w:r>
          </w:p>
        </w:tc>
        <w:tc>
          <w:tcPr>
            <w:tcW w:w="2518" w:type="dxa"/>
            <w:gridSpan w:val="2"/>
            <w:vMerge/>
          </w:tcPr>
          <w:p w14:paraId="362D732F" w14:textId="77777777" w:rsidR="00524A5D" w:rsidRPr="0044437C" w:rsidRDefault="00524A5D">
            <w:pPr>
              <w:pStyle w:val="TAC"/>
            </w:pPr>
          </w:p>
        </w:tc>
        <w:tc>
          <w:tcPr>
            <w:tcW w:w="2139" w:type="dxa"/>
          </w:tcPr>
          <w:p w14:paraId="08A890DE" w14:textId="77777777" w:rsidR="00524A5D" w:rsidRPr="0044437C" w:rsidRDefault="00000000">
            <w:pPr>
              <w:pStyle w:val="TAC"/>
            </w:pPr>
            <w:r w:rsidRPr="0044437C">
              <w:t>QPSK</w:t>
            </w:r>
          </w:p>
        </w:tc>
        <w:tc>
          <w:tcPr>
            <w:tcW w:w="1164" w:type="dxa"/>
          </w:tcPr>
          <w:p w14:paraId="45CA505E" w14:textId="77777777" w:rsidR="00524A5D" w:rsidRPr="0044437C" w:rsidRDefault="00000000">
            <w:pPr>
              <w:pStyle w:val="TAC"/>
            </w:pPr>
            <w:r w:rsidRPr="0044437C">
              <w:t>12@0</w:t>
            </w:r>
          </w:p>
        </w:tc>
        <w:tc>
          <w:tcPr>
            <w:tcW w:w="1194" w:type="dxa"/>
          </w:tcPr>
          <w:p w14:paraId="7D79F711" w14:textId="77777777" w:rsidR="00524A5D" w:rsidRPr="0044437C" w:rsidRDefault="00000000">
            <w:pPr>
              <w:pStyle w:val="TAC"/>
            </w:pPr>
            <w:r w:rsidRPr="0044437C">
              <w:t>15 kHz</w:t>
            </w:r>
          </w:p>
        </w:tc>
      </w:tr>
      <w:tr w:rsidR="00524A5D" w:rsidRPr="0044437C" w14:paraId="6A9D7B48" w14:textId="77777777">
        <w:trPr>
          <w:jc w:val="center"/>
        </w:trPr>
        <w:tc>
          <w:tcPr>
            <w:tcW w:w="8485" w:type="dxa"/>
            <w:gridSpan w:val="6"/>
          </w:tcPr>
          <w:p w14:paraId="18A41A9B" w14:textId="77777777" w:rsidR="00524A5D" w:rsidRPr="0044437C" w:rsidRDefault="00000000">
            <w:pPr>
              <w:pStyle w:val="TAC"/>
              <w:jc w:val="left"/>
            </w:pPr>
            <w:r w:rsidRPr="0044437C">
              <w:t>Note 1:</w:t>
            </w:r>
            <w:r w:rsidRPr="0044437C">
              <w:tab/>
              <w:t>Applicable to UE supporting UL multi-tone transmissions</w:t>
            </w:r>
          </w:p>
        </w:tc>
      </w:tr>
      <w:bookmarkEnd w:id="818"/>
    </w:tbl>
    <w:p w14:paraId="368F643B" w14:textId="77777777" w:rsidR="00524A5D" w:rsidRPr="0044437C" w:rsidRDefault="00524A5D">
      <w:pPr>
        <w:rPr>
          <w:rFonts w:eastAsia="PMingLiU"/>
          <w:lang w:eastAsia="zh-TW"/>
        </w:rPr>
      </w:pPr>
    </w:p>
    <w:p w14:paraId="3604F4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7271CF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28E21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119D28E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6.3B.4.1.4.1-1.</w:t>
      </w:r>
    </w:p>
    <w:p w14:paraId="5536EB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36EDCA7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5B7CAA0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lastRenderedPageBreak/>
        <w:t>7.</w:t>
      </w:r>
      <w:r w:rsidRPr="0044437C">
        <w:tab/>
        <w:t>Deactivate UE prediction of satellite trajectory by any preconfigured means</w:t>
      </w:r>
      <w:r w:rsidRPr="0044437C">
        <w:rPr>
          <w:rFonts w:eastAsia="SimSun"/>
          <w:lang w:eastAsia="zh-CN"/>
        </w:rPr>
        <w:t>.</w:t>
      </w:r>
    </w:p>
    <w:p w14:paraId="5894430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2A-NB with CP CIoT Optimisation according to TS 36.508 [12] clause 8.1.5. Message contents are defined in clause 6.3B.4.1.4.3.</w:t>
      </w:r>
    </w:p>
    <w:p w14:paraId="4ADC7E58" w14:textId="77777777" w:rsidR="00524A5D" w:rsidRPr="0044437C" w:rsidRDefault="00000000">
      <w:pPr>
        <w:pStyle w:val="H6"/>
      </w:pPr>
      <w:r w:rsidRPr="0044437C">
        <w:t>6.3B.4.1.4.2</w:t>
      </w:r>
      <w:r w:rsidRPr="0044437C">
        <w:tab/>
        <w:t>Test procedure</w:t>
      </w:r>
    </w:p>
    <w:p w14:paraId="07E7DA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shall configure the UE to transmit according to Table 6.3B.4.1.4.3-1 and Table 6.3B.4.1.4.3-2.</w:t>
      </w:r>
    </w:p>
    <w:p w14:paraId="37A89E5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Release the connection through State 3A-NB.</w:t>
      </w:r>
    </w:p>
    <w:p w14:paraId="3545589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Modify system information elements according to Table 6.3B.4.1.4.3-3 and Table 6.3B.4.1.4.3-4 and notify the UE via paging message with SystemInformationModification included.</w:t>
      </w:r>
    </w:p>
    <w:p w14:paraId="40656CB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Ensure the UE is in State 2A-NB with CP CIoT Optimisation according to TS 36.508 [12] clause 8.1.5 using the new UL power control setting.</w:t>
      </w:r>
    </w:p>
    <w:p w14:paraId="0E0918C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Pr="0044437C" w:rsidRDefault="00000000">
      <w:pPr>
        <w:pStyle w:val="NO"/>
        <w:overflowPunct w:val="0"/>
        <w:autoSpaceDE w:val="0"/>
        <w:autoSpaceDN w:val="0"/>
        <w:adjustRightInd w:val="0"/>
        <w:ind w:left="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Pr="0044437C" w:rsidRDefault="00000000">
      <w:pPr>
        <w:pStyle w:val="H6"/>
      </w:pPr>
      <w:r w:rsidRPr="0044437C">
        <w:t>6.3B.4.1.4.3</w:t>
      </w:r>
      <w:r w:rsidRPr="0044437C">
        <w:tab/>
        <w:t>Message contents</w:t>
      </w:r>
    </w:p>
    <w:p w14:paraId="228EFE97" w14:textId="77777777" w:rsidR="00524A5D" w:rsidRPr="0044437C" w:rsidRDefault="00000000">
      <w:r w:rsidRPr="0044437C">
        <w:t>Message contents are according to TS 36.508 [12] subclause 8.1.6 with the following exceptions.</w:t>
      </w:r>
    </w:p>
    <w:p w14:paraId="62C99F0D" w14:textId="77777777" w:rsidR="00524A5D" w:rsidRPr="0044437C" w:rsidRDefault="00000000">
      <w:pPr>
        <w:pStyle w:val="TH"/>
      </w:pPr>
      <w:r w:rsidRPr="0044437C">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Pr="0044437C" w:rsidRDefault="00000000">
            <w:pPr>
              <w:pStyle w:val="TAL"/>
            </w:pPr>
            <w:r w:rsidRPr="0044437C">
              <w:t>Derivation Path: TS 36.508 [12] clause 8.1.6.3, Table 8.1.6.3-14 UplinkPowerControlCommon-NB-DEFAULT</w:t>
            </w:r>
          </w:p>
        </w:tc>
      </w:tr>
      <w:tr w:rsidR="00524A5D" w:rsidRPr="0044437C"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Pr="0044437C" w:rsidRDefault="00000000">
            <w:pPr>
              <w:pStyle w:val="TAH"/>
            </w:pPr>
            <w:r w:rsidRPr="0044437C">
              <w:t>Condition</w:t>
            </w:r>
          </w:p>
        </w:tc>
      </w:tr>
      <w:tr w:rsidR="00524A5D" w:rsidRPr="0044437C"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Pr="0044437C" w:rsidRDefault="00524A5D">
            <w:pPr>
              <w:pStyle w:val="TAL"/>
            </w:pPr>
          </w:p>
        </w:tc>
      </w:tr>
      <w:tr w:rsidR="00524A5D" w:rsidRPr="0044437C"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Pr="0044437C" w:rsidRDefault="00000000">
            <w:pPr>
              <w:pStyle w:val="TAL"/>
            </w:pPr>
            <w:r w:rsidRPr="0044437C">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Pr="0044437C" w:rsidRDefault="00000000">
            <w:pPr>
              <w:pStyle w:val="TAL"/>
              <w:rPr>
                <w:lang w:eastAsia="ko-KR"/>
              </w:rPr>
            </w:pPr>
            <w:r w:rsidRPr="0044437C">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Pr="0044437C" w:rsidRDefault="00524A5D">
            <w:pPr>
              <w:pStyle w:val="TAL"/>
            </w:pPr>
          </w:p>
        </w:tc>
      </w:tr>
    </w:tbl>
    <w:p w14:paraId="72B3D63F" w14:textId="77777777" w:rsidR="00524A5D" w:rsidRPr="0044437C" w:rsidRDefault="00524A5D"/>
    <w:p w14:paraId="782F2858" w14:textId="77777777" w:rsidR="00524A5D" w:rsidRPr="0044437C" w:rsidRDefault="00000000">
      <w:pPr>
        <w:pStyle w:val="TH"/>
      </w:pPr>
      <w:r w:rsidRPr="0044437C">
        <w:lastRenderedPageBreak/>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Pr="0044437C" w:rsidRDefault="00000000">
            <w:pPr>
              <w:pStyle w:val="TAL"/>
            </w:pPr>
            <w:r w:rsidRPr="0044437C">
              <w:t>Derivation Path: 36.331 clause 6.7.3</w:t>
            </w:r>
          </w:p>
        </w:tc>
      </w:tr>
      <w:tr w:rsidR="00524A5D" w:rsidRPr="0044437C"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Pr="0044437C" w:rsidRDefault="00000000">
            <w:pPr>
              <w:pStyle w:val="TAH"/>
            </w:pPr>
            <w:r w:rsidRPr="0044437C">
              <w:t>Condition</w:t>
            </w:r>
          </w:p>
        </w:tc>
      </w:tr>
      <w:tr w:rsidR="00524A5D" w:rsidRPr="0044437C"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Pr="0044437C" w:rsidRDefault="00524A5D">
            <w:pPr>
              <w:pStyle w:val="TAL"/>
            </w:pPr>
          </w:p>
        </w:tc>
      </w:tr>
      <w:tr w:rsidR="00524A5D" w:rsidRPr="0044437C"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Pr="0044437C" w:rsidRDefault="00000000">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Pr="0044437C" w:rsidRDefault="00000000">
            <w:pPr>
              <w:pStyle w:val="TAL"/>
            </w:pPr>
            <w:r w:rsidRPr="0044437C">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Pr="0044437C" w:rsidRDefault="00524A5D">
            <w:pPr>
              <w:pStyle w:val="TAL"/>
            </w:pPr>
          </w:p>
        </w:tc>
      </w:tr>
      <w:tr w:rsidR="00524A5D" w:rsidRPr="0044437C"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Pr="0044437C" w:rsidRDefault="00524A5D">
            <w:pPr>
              <w:pStyle w:val="TAL"/>
            </w:pPr>
          </w:p>
        </w:tc>
      </w:tr>
    </w:tbl>
    <w:p w14:paraId="77104288" w14:textId="77777777" w:rsidR="00524A5D" w:rsidRPr="0044437C" w:rsidRDefault="00524A5D"/>
    <w:p w14:paraId="45D55B9C" w14:textId="77777777" w:rsidR="00524A5D" w:rsidRPr="0044437C" w:rsidRDefault="00000000">
      <w:pPr>
        <w:pStyle w:val="TH"/>
      </w:pPr>
      <w:r w:rsidRPr="0044437C">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Pr="0044437C" w:rsidRDefault="00000000">
            <w:pPr>
              <w:pStyle w:val="TAL"/>
            </w:pPr>
            <w:r w:rsidRPr="0044437C">
              <w:t>Derivation Path: TS 36.508 [12] clause 8.1.6.3, Table 8.1.6.3-14 UplinkPowerControlCommon-NB-DEFAULT</w:t>
            </w:r>
          </w:p>
        </w:tc>
      </w:tr>
      <w:tr w:rsidR="00524A5D" w:rsidRPr="0044437C"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Pr="0044437C" w:rsidRDefault="00000000">
            <w:pPr>
              <w:pStyle w:val="TAH"/>
            </w:pPr>
            <w:r w:rsidRPr="0044437C">
              <w:t>Condition</w:t>
            </w:r>
          </w:p>
        </w:tc>
      </w:tr>
      <w:tr w:rsidR="00524A5D" w:rsidRPr="0044437C"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Pr="0044437C" w:rsidRDefault="00524A5D">
            <w:pPr>
              <w:pStyle w:val="TAL"/>
            </w:pPr>
          </w:p>
        </w:tc>
      </w:tr>
      <w:tr w:rsidR="00524A5D" w:rsidRPr="0044437C"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Pr="0044437C" w:rsidRDefault="00000000">
            <w:pPr>
              <w:pStyle w:val="TAL"/>
            </w:pPr>
            <w:r w:rsidRPr="0044437C">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Pr="0044437C" w:rsidRDefault="00000000">
            <w:pPr>
              <w:pStyle w:val="TAL"/>
            </w:pPr>
            <w:r w:rsidRPr="0044437C">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Pr="0044437C" w:rsidRDefault="00524A5D">
            <w:pPr>
              <w:pStyle w:val="TAL"/>
            </w:pPr>
          </w:p>
        </w:tc>
      </w:tr>
    </w:tbl>
    <w:p w14:paraId="2CB967BF" w14:textId="77777777" w:rsidR="00524A5D" w:rsidRPr="0044437C" w:rsidRDefault="00524A5D"/>
    <w:p w14:paraId="5FCDD936" w14:textId="77777777" w:rsidR="00524A5D" w:rsidRPr="0044437C" w:rsidRDefault="00000000">
      <w:pPr>
        <w:pStyle w:val="TH"/>
      </w:pPr>
      <w:r w:rsidRPr="0044437C">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Pr="0044437C" w:rsidRDefault="00000000">
            <w:pPr>
              <w:pStyle w:val="TAL"/>
            </w:pPr>
            <w:r w:rsidRPr="0044437C">
              <w:t>Derivation Path: 36.331 clause 6.7.3</w:t>
            </w:r>
          </w:p>
        </w:tc>
      </w:tr>
      <w:tr w:rsidR="00524A5D" w:rsidRPr="0044437C"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Pr="0044437C" w:rsidRDefault="00000000">
            <w:pPr>
              <w:pStyle w:val="TAH"/>
            </w:pPr>
            <w:r w:rsidRPr="0044437C">
              <w:t>Condition</w:t>
            </w:r>
          </w:p>
        </w:tc>
      </w:tr>
      <w:tr w:rsidR="00524A5D" w:rsidRPr="0044437C"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Pr="0044437C" w:rsidRDefault="00524A5D">
            <w:pPr>
              <w:pStyle w:val="TAL"/>
            </w:pPr>
          </w:p>
        </w:tc>
      </w:tr>
      <w:tr w:rsidR="00524A5D" w:rsidRPr="0044437C"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Pr="0044437C" w:rsidRDefault="00000000">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Pr="0044437C" w:rsidRDefault="00000000">
            <w:pPr>
              <w:pStyle w:val="TAL"/>
            </w:pPr>
            <w:r w:rsidRPr="0044437C">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Pr="0044437C" w:rsidRDefault="00524A5D">
            <w:pPr>
              <w:pStyle w:val="TAL"/>
            </w:pPr>
          </w:p>
        </w:tc>
      </w:tr>
      <w:tr w:rsidR="00524A5D" w:rsidRPr="0044437C"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Pr="0044437C" w:rsidRDefault="00524A5D">
            <w:pPr>
              <w:pStyle w:val="TAL"/>
            </w:pPr>
          </w:p>
        </w:tc>
      </w:tr>
    </w:tbl>
    <w:p w14:paraId="49DCB12B" w14:textId="77777777" w:rsidR="00524A5D" w:rsidRPr="0044437C" w:rsidRDefault="00524A5D"/>
    <w:p w14:paraId="3285AAF8" w14:textId="77777777" w:rsidR="00524A5D" w:rsidRPr="0044437C" w:rsidRDefault="00000000">
      <w:pPr>
        <w:pStyle w:val="TH"/>
      </w:pPr>
      <w:r w:rsidRPr="0044437C">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Pr="0044437C" w:rsidRDefault="00000000">
            <w:pPr>
              <w:pStyle w:val="TAL"/>
            </w:pPr>
            <w:r w:rsidRPr="0044437C">
              <w:t>Derivation Path: TS 36.508 [12] clause 8.1.8.2, Table 8.1.8.2.1.6-1 PhysicalConfigDedicated-NB-DEFAULT</w:t>
            </w:r>
          </w:p>
        </w:tc>
      </w:tr>
      <w:tr w:rsidR="00524A5D" w:rsidRPr="0044437C"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Pr="0044437C" w:rsidRDefault="00000000">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Pr="0044437C" w:rsidRDefault="00000000">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Pr="0044437C" w:rsidRDefault="00000000">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Pr="0044437C" w:rsidRDefault="00000000">
            <w:pPr>
              <w:pStyle w:val="TAH"/>
            </w:pPr>
            <w:r w:rsidRPr="0044437C">
              <w:t>Condition</w:t>
            </w:r>
          </w:p>
        </w:tc>
      </w:tr>
      <w:tr w:rsidR="00524A5D" w:rsidRPr="0044437C"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Pr="0044437C" w:rsidRDefault="00000000">
            <w:pPr>
              <w:pStyle w:val="TAL"/>
            </w:pPr>
            <w:r w:rsidRPr="0044437C">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Pr="0044437C" w:rsidRDefault="00524A5D">
            <w:pPr>
              <w:pStyle w:val="TAL"/>
            </w:pPr>
          </w:p>
        </w:tc>
      </w:tr>
      <w:tr w:rsidR="00524A5D" w:rsidRPr="0044437C"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Pr="0044437C" w:rsidRDefault="00000000">
            <w:pPr>
              <w:pStyle w:val="TAL"/>
            </w:pPr>
            <w:r w:rsidRPr="0044437C">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Pr="0044437C" w:rsidRDefault="00000000">
            <w:pPr>
              <w:pStyle w:val="TAL"/>
            </w:pPr>
            <w:r w:rsidRPr="0044437C">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Pr="0044437C" w:rsidRDefault="00000000">
            <w:pPr>
              <w:pStyle w:val="TAL"/>
            </w:pPr>
            <w:r w:rsidRPr="0044437C">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Pr="0044437C" w:rsidRDefault="00524A5D">
            <w:pPr>
              <w:pStyle w:val="TAL"/>
            </w:pPr>
          </w:p>
        </w:tc>
      </w:tr>
    </w:tbl>
    <w:p w14:paraId="561E24EB" w14:textId="77777777" w:rsidR="00524A5D" w:rsidRPr="0044437C" w:rsidRDefault="00524A5D"/>
    <w:p w14:paraId="5D7B37F1" w14:textId="77777777" w:rsidR="00524A5D" w:rsidRPr="0044437C" w:rsidRDefault="00000000">
      <w:pPr>
        <w:pStyle w:val="TH"/>
      </w:pPr>
      <w:r w:rsidRPr="0044437C">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Pr="0044437C" w:rsidRDefault="00000000">
            <w:pPr>
              <w:pStyle w:val="TAL"/>
            </w:pPr>
            <w:r w:rsidRPr="0044437C">
              <w:t>Derivation Path: TS 36.508 [12] clause 8.1.6.3, Table 8.1.6.3-15 UplinkPowerControlDedicated-NB-DEFAULT</w:t>
            </w:r>
          </w:p>
        </w:tc>
      </w:tr>
      <w:tr w:rsidR="00524A5D" w:rsidRPr="0044437C"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Pr="0044437C" w:rsidRDefault="00000000">
            <w:pPr>
              <w:pStyle w:val="TAH"/>
            </w:pPr>
            <w:r w:rsidRPr="0044437C">
              <w:t>Condition</w:t>
            </w:r>
          </w:p>
        </w:tc>
      </w:tr>
      <w:tr w:rsidR="00524A5D" w:rsidRPr="0044437C"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Pr="0044437C" w:rsidRDefault="00000000">
            <w:pPr>
              <w:pStyle w:val="TAL"/>
            </w:pPr>
            <w:r w:rsidRPr="0044437C">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Pr="0044437C" w:rsidRDefault="00524A5D">
            <w:pPr>
              <w:pStyle w:val="TAL"/>
            </w:pPr>
          </w:p>
        </w:tc>
      </w:tr>
      <w:tr w:rsidR="00524A5D" w:rsidRPr="0044437C"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Pr="0044437C" w:rsidRDefault="00000000">
            <w:pPr>
              <w:pStyle w:val="TAL"/>
            </w:pPr>
            <w:r w:rsidRPr="0044437C">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Pr="0044437C" w:rsidRDefault="00000000">
            <w:pPr>
              <w:pStyle w:val="TAL"/>
            </w:pPr>
            <w:r w:rsidRPr="0044437C">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Pr="0044437C" w:rsidRDefault="00524A5D">
            <w:pPr>
              <w:pStyle w:val="TAL"/>
            </w:pPr>
          </w:p>
        </w:tc>
      </w:tr>
      <w:tr w:rsidR="00524A5D" w:rsidRPr="0044437C"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Pr="0044437C" w:rsidRDefault="00524A5D">
            <w:pPr>
              <w:pStyle w:val="TAL"/>
            </w:pPr>
          </w:p>
        </w:tc>
      </w:tr>
    </w:tbl>
    <w:p w14:paraId="3EE58347" w14:textId="77777777" w:rsidR="00524A5D" w:rsidRPr="0044437C" w:rsidRDefault="00524A5D"/>
    <w:p w14:paraId="05EA12C3" w14:textId="77777777" w:rsidR="00524A5D" w:rsidRPr="0044437C" w:rsidRDefault="00000000">
      <w:pPr>
        <w:pStyle w:val="H6"/>
      </w:pPr>
      <w:bookmarkStart w:id="819" w:name="MCCQCTEMPBM_00000168"/>
      <w:r w:rsidRPr="0044437C">
        <w:t>6.3B.4.1.5</w:t>
      </w:r>
      <w:r w:rsidRPr="0044437C">
        <w:tab/>
        <w:t>Test requirement</w:t>
      </w:r>
    </w:p>
    <w:bookmarkEnd w:id="819"/>
    <w:p w14:paraId="7FDE7FC1"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6.3B.4.1.5-1 and 6.3B.4.1.5-2.</w:t>
      </w:r>
    </w:p>
    <w:p w14:paraId="15D802CE" w14:textId="77777777" w:rsidR="00524A5D" w:rsidRPr="0044437C" w:rsidRDefault="00000000">
      <w:pPr>
        <w:pStyle w:val="TH"/>
      </w:pPr>
      <w:r w:rsidRPr="0044437C">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Pr="0044437C" w:rsidRDefault="00524A5D">
            <w:bookmarkStart w:id="820"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Pr="0044437C" w:rsidRDefault="00000000">
            <w:pPr>
              <w:pStyle w:val="TAH"/>
            </w:pPr>
            <w:r w:rsidRPr="0044437C">
              <w:t>Channel bandwidth / expected output power (dBm)</w:t>
            </w:r>
          </w:p>
        </w:tc>
      </w:tr>
      <w:tr w:rsidR="00524A5D" w:rsidRPr="0044437C"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Pr="0044437C" w:rsidRDefault="00000000">
            <w:pPr>
              <w:pStyle w:val="TAH"/>
            </w:pPr>
            <w:r w:rsidRPr="0044437C">
              <w:t>Configuration ID 1</w:t>
            </w:r>
          </w:p>
          <w:p w14:paraId="10E9FD5D" w14:textId="77777777" w:rsidR="00524A5D" w:rsidRPr="0044437C" w:rsidRDefault="00000000">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Pr="0044437C" w:rsidRDefault="00000000">
            <w:pPr>
              <w:pStyle w:val="TAH"/>
            </w:pPr>
            <w:r w:rsidRPr="0044437C">
              <w:t>Configuration ID 2</w:t>
            </w:r>
          </w:p>
          <w:p w14:paraId="3567E1A1" w14:textId="77777777" w:rsidR="00524A5D" w:rsidRPr="0044437C" w:rsidRDefault="00000000">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Pr="0044437C" w:rsidRDefault="00000000">
            <w:pPr>
              <w:pStyle w:val="TAH"/>
            </w:pPr>
            <w:r w:rsidRPr="0044437C">
              <w:t>Configuration ID 3</w:t>
            </w:r>
          </w:p>
          <w:p w14:paraId="749E542F" w14:textId="77777777" w:rsidR="00524A5D" w:rsidRPr="0044437C" w:rsidRDefault="00000000">
            <w:pPr>
              <w:pStyle w:val="TAH"/>
            </w:pPr>
            <w:r w:rsidRPr="0044437C">
              <w:t>15 kHz (12 tones)</w:t>
            </w:r>
          </w:p>
        </w:tc>
      </w:tr>
      <w:tr w:rsidR="00524A5D" w:rsidRPr="0044437C"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Pr="0044437C" w:rsidRDefault="00000000">
            <w:pPr>
              <w:pStyle w:val="TAL"/>
              <w:jc w:val="center"/>
            </w:pPr>
            <w:r w:rsidRPr="0044437C">
              <w:lastRenderedPageBreak/>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Pr="0044437C" w:rsidRDefault="00000000">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Pr="0044437C" w:rsidRDefault="00000000">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Pr="0044437C" w:rsidRDefault="00000000">
            <w:pPr>
              <w:pStyle w:val="TAC"/>
            </w:pPr>
            <w:r w:rsidRPr="0044437C">
              <w:t>-8.2 dBm</w:t>
            </w:r>
          </w:p>
        </w:tc>
      </w:tr>
      <w:tr w:rsidR="00524A5D" w:rsidRPr="0044437C"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Pr="0044437C" w:rsidRDefault="00000000">
            <w:pPr>
              <w:pStyle w:val="TAC"/>
            </w:pPr>
            <w:r w:rsidRPr="0044437C">
              <w:t>Power tolerance</w:t>
            </w:r>
          </w:p>
          <w:p w14:paraId="4BCBBCBF"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Pr="0044437C" w:rsidRDefault="00000000">
            <w:pPr>
              <w:pStyle w:val="TAC"/>
              <w:rPr>
                <w:rFonts w:eastAsia="MS Mincho"/>
              </w:rPr>
            </w:pPr>
            <w:r w:rsidRPr="0044437C">
              <w:rPr>
                <w:snapToGrid w:val="0"/>
              </w:rPr>
              <w:t>±</w:t>
            </w:r>
            <w:r w:rsidRPr="0044437C">
              <w:t xml:space="preserve"> 10.0dB</w:t>
            </w:r>
          </w:p>
        </w:tc>
      </w:tr>
      <w:tr w:rsidR="00524A5D" w:rsidRPr="0044437C"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Pr="0044437C" w:rsidRDefault="00000000">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Pr="0044437C" w:rsidRDefault="00000000">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Pr="0044437C" w:rsidRDefault="00000000">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Pr="0044437C" w:rsidRDefault="00000000">
            <w:pPr>
              <w:pStyle w:val="TAC"/>
            </w:pPr>
            <w:r w:rsidRPr="0044437C">
              <w:t>-8.2 dBm</w:t>
            </w:r>
          </w:p>
        </w:tc>
      </w:tr>
      <w:tr w:rsidR="00524A5D" w:rsidRPr="0044437C"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Pr="0044437C" w:rsidRDefault="00000000">
            <w:pPr>
              <w:pStyle w:val="TAC"/>
            </w:pPr>
            <w:r w:rsidRPr="0044437C">
              <w:t>Power tolerance</w:t>
            </w:r>
          </w:p>
          <w:p w14:paraId="4A053388"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Pr="0044437C" w:rsidRDefault="00000000">
            <w:pPr>
              <w:pStyle w:val="TAC"/>
              <w:rPr>
                <w:rFonts w:eastAsia="MS Mincho"/>
              </w:rPr>
            </w:pPr>
            <w:r w:rsidRPr="0044437C">
              <w:rPr>
                <w:snapToGrid w:val="0"/>
              </w:rPr>
              <w:t>±</w:t>
            </w:r>
            <w:r w:rsidRPr="0044437C">
              <w:t xml:space="preserve"> 13.0dB</w:t>
            </w:r>
          </w:p>
        </w:tc>
      </w:tr>
      <w:tr w:rsidR="00524A5D" w:rsidRPr="0044437C"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Pr="0044437C" w:rsidRDefault="00000000">
            <w:pPr>
              <w:pStyle w:val="TAN"/>
              <w:rPr>
                <w:snapToGrid w:val="0"/>
              </w:rPr>
            </w:pPr>
            <w:r w:rsidRPr="0044437C">
              <w:t>Note 1:</w:t>
            </w:r>
            <w:r w:rsidRPr="0044437C">
              <w:tab/>
              <w:t>The lower power limit shall not exceed the minimum output power requirements defined in sub-clause 6.3B.1</w:t>
            </w:r>
          </w:p>
        </w:tc>
      </w:tr>
      <w:bookmarkEnd w:id="820"/>
    </w:tbl>
    <w:p w14:paraId="4AE15616" w14:textId="77777777" w:rsidR="00524A5D" w:rsidRPr="0044437C" w:rsidRDefault="00524A5D"/>
    <w:p w14:paraId="41B05ED0" w14:textId="77777777" w:rsidR="00524A5D" w:rsidRPr="0044437C" w:rsidRDefault="00000000">
      <w:pPr>
        <w:pStyle w:val="TH"/>
      </w:pPr>
      <w:r w:rsidRPr="0044437C">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Pr="0044437C" w:rsidRDefault="00524A5D">
            <w:bookmarkStart w:id="821"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Pr="0044437C" w:rsidRDefault="00000000">
            <w:pPr>
              <w:pStyle w:val="TAH"/>
            </w:pPr>
            <w:r w:rsidRPr="0044437C">
              <w:t>Channel bandwidth / expected output power (dBm)</w:t>
            </w:r>
          </w:p>
        </w:tc>
      </w:tr>
      <w:tr w:rsidR="00524A5D" w:rsidRPr="0044437C"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Pr="0044437C" w:rsidRDefault="00000000">
            <w:pPr>
              <w:pStyle w:val="TAH"/>
            </w:pPr>
            <w:r w:rsidRPr="0044437C">
              <w:t>Configuration ID 1</w:t>
            </w:r>
          </w:p>
          <w:p w14:paraId="38AAF797" w14:textId="77777777" w:rsidR="00524A5D" w:rsidRPr="0044437C" w:rsidRDefault="00000000">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Pr="0044437C" w:rsidRDefault="00000000">
            <w:pPr>
              <w:pStyle w:val="TAH"/>
            </w:pPr>
            <w:r w:rsidRPr="0044437C">
              <w:t>Configuration ID 2</w:t>
            </w:r>
          </w:p>
          <w:p w14:paraId="3892F84C" w14:textId="77777777" w:rsidR="00524A5D" w:rsidRPr="0044437C" w:rsidRDefault="00000000">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Pr="0044437C" w:rsidRDefault="00000000">
            <w:pPr>
              <w:pStyle w:val="TAH"/>
            </w:pPr>
            <w:r w:rsidRPr="0044437C">
              <w:t>Configuration ID 3</w:t>
            </w:r>
          </w:p>
          <w:p w14:paraId="7EDBE0F0" w14:textId="77777777" w:rsidR="00524A5D" w:rsidRPr="0044437C" w:rsidRDefault="00000000">
            <w:pPr>
              <w:pStyle w:val="TAH"/>
            </w:pPr>
            <w:r w:rsidRPr="0044437C">
              <w:t>15 kHz (12 tones)</w:t>
            </w:r>
          </w:p>
        </w:tc>
      </w:tr>
      <w:tr w:rsidR="00524A5D" w:rsidRPr="0044437C"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Pr="0044437C" w:rsidRDefault="00000000">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Pr="0044437C" w:rsidRDefault="00000000">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Pr="0044437C" w:rsidRDefault="00000000">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Pr="0044437C" w:rsidRDefault="00000000">
            <w:pPr>
              <w:pStyle w:val="TAC"/>
            </w:pPr>
            <w:r w:rsidRPr="0044437C">
              <w:t>4.8 dBm</w:t>
            </w:r>
          </w:p>
        </w:tc>
      </w:tr>
      <w:tr w:rsidR="00524A5D" w:rsidRPr="0044437C"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Pr="0044437C" w:rsidRDefault="00000000">
            <w:pPr>
              <w:pStyle w:val="TAC"/>
            </w:pPr>
            <w:r w:rsidRPr="0044437C">
              <w:t>Power tolerance</w:t>
            </w:r>
          </w:p>
          <w:p w14:paraId="56AE8AEC"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Pr="0044437C" w:rsidRDefault="00000000">
            <w:pPr>
              <w:pStyle w:val="TAC"/>
              <w:rPr>
                <w:rFonts w:eastAsia="MS Mincho"/>
              </w:rPr>
            </w:pPr>
            <w:r w:rsidRPr="0044437C">
              <w:rPr>
                <w:snapToGrid w:val="0"/>
              </w:rPr>
              <w:t>±</w:t>
            </w:r>
            <w:r w:rsidRPr="0044437C">
              <w:t xml:space="preserve"> 10.0dB</w:t>
            </w:r>
          </w:p>
        </w:tc>
      </w:tr>
      <w:tr w:rsidR="00524A5D" w:rsidRPr="0044437C"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Pr="0044437C" w:rsidRDefault="00000000">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Pr="0044437C" w:rsidRDefault="00000000">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Pr="0044437C" w:rsidRDefault="00000000">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Pr="0044437C" w:rsidRDefault="00000000">
            <w:pPr>
              <w:pStyle w:val="TAC"/>
            </w:pPr>
            <w:r w:rsidRPr="0044437C">
              <w:t>4.8 dBm</w:t>
            </w:r>
          </w:p>
        </w:tc>
      </w:tr>
      <w:tr w:rsidR="00524A5D" w:rsidRPr="0044437C"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Pr="0044437C" w:rsidRDefault="00000000">
            <w:pPr>
              <w:pStyle w:val="TAC"/>
            </w:pPr>
            <w:r w:rsidRPr="0044437C">
              <w:t>Power tolerance</w:t>
            </w:r>
          </w:p>
          <w:p w14:paraId="495F2B2C"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Pr="0044437C" w:rsidRDefault="00000000">
            <w:pPr>
              <w:pStyle w:val="TAC"/>
              <w:rPr>
                <w:rFonts w:eastAsia="MS Mincho"/>
              </w:rPr>
            </w:pPr>
            <w:r w:rsidRPr="0044437C">
              <w:rPr>
                <w:snapToGrid w:val="0"/>
              </w:rPr>
              <w:t>±</w:t>
            </w:r>
            <w:r w:rsidRPr="0044437C">
              <w:t xml:space="preserve"> 13.0dB</w:t>
            </w:r>
          </w:p>
        </w:tc>
      </w:tr>
      <w:tr w:rsidR="00524A5D" w:rsidRPr="0044437C"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Pr="0044437C" w:rsidRDefault="00000000">
            <w:pPr>
              <w:pStyle w:val="TAN"/>
              <w:rPr>
                <w:snapToGrid w:val="0"/>
              </w:rPr>
            </w:pPr>
            <w:r w:rsidRPr="0044437C">
              <w:t>Note 1:</w:t>
            </w:r>
            <w:r w:rsidRPr="0044437C">
              <w:tab/>
              <w:t>The upper power limit shall not exceed the maximum output power requirements defined in sub-clause 6.2B.1</w:t>
            </w:r>
          </w:p>
        </w:tc>
      </w:tr>
      <w:bookmarkEnd w:id="821"/>
    </w:tbl>
    <w:p w14:paraId="63E107FE" w14:textId="77777777" w:rsidR="00524A5D" w:rsidRPr="0044437C" w:rsidRDefault="00524A5D">
      <w:pPr>
        <w:rPr>
          <w:lang w:eastAsia="zh-CN"/>
        </w:rPr>
      </w:pPr>
    </w:p>
    <w:p w14:paraId="4AFC8DEA" w14:textId="6E1A8EE4" w:rsidR="00524A5D" w:rsidRPr="0044437C" w:rsidRDefault="00000000">
      <w:pPr>
        <w:pStyle w:val="Heading4"/>
      </w:pPr>
      <w:bookmarkStart w:id="822" w:name="_Toc30485"/>
      <w:bookmarkStart w:id="823" w:name="_Toc2505"/>
      <w:bookmarkStart w:id="824" w:name="_Toc1618"/>
      <w:bookmarkStart w:id="825" w:name="_Toc17908"/>
      <w:bookmarkStart w:id="826" w:name="_Toc5148"/>
      <w:bookmarkStart w:id="827" w:name="_Toc194571823"/>
      <w:bookmarkStart w:id="828" w:name="_Toc111062049"/>
      <w:bookmarkStart w:id="829" w:name="_Toc120570045"/>
      <w:bookmarkStart w:id="830" w:name="_Toc121162837"/>
      <w:bookmarkStart w:id="831" w:name="_Toc368026273"/>
      <w:bookmarkStart w:id="832" w:name="_Toc12525"/>
      <w:r w:rsidRPr="0044437C">
        <w:t>6.3B.4.2</w:t>
      </w:r>
      <w:r w:rsidR="002F349B" w:rsidRPr="0044437C">
        <w:tab/>
      </w:r>
      <w:r w:rsidRPr="0044437C">
        <w:t>Power Control Relative power tolerance for category NB1 and NB2</w:t>
      </w:r>
      <w:bookmarkEnd w:id="822"/>
      <w:bookmarkEnd w:id="823"/>
      <w:bookmarkEnd w:id="824"/>
      <w:bookmarkEnd w:id="825"/>
      <w:bookmarkEnd w:id="826"/>
      <w:bookmarkEnd w:id="827"/>
    </w:p>
    <w:p w14:paraId="1F30D375" w14:textId="77777777" w:rsidR="00524A5D" w:rsidRPr="0044437C" w:rsidRDefault="00000000">
      <w:pPr>
        <w:pStyle w:val="H6"/>
      </w:pPr>
      <w:bookmarkStart w:id="833" w:name="MCCQCTEMPBM_00000169"/>
      <w:r w:rsidRPr="0044437C">
        <w:t>6.3B.4.2.1</w:t>
      </w:r>
      <w:r w:rsidRPr="0044437C">
        <w:tab/>
        <w:t>Test purpose</w:t>
      </w:r>
    </w:p>
    <w:bookmarkEnd w:id="833"/>
    <w:p w14:paraId="2F2CE049" w14:textId="77777777" w:rsidR="00524A5D" w:rsidRPr="0044437C" w:rsidRDefault="00000000">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Pr="0044437C" w:rsidRDefault="00000000">
      <w:pPr>
        <w:pStyle w:val="H6"/>
      </w:pPr>
      <w:bookmarkStart w:id="834" w:name="MCCQCTEMPBM_00000170"/>
      <w:r w:rsidRPr="0044437C">
        <w:t>6.3B.4.2.2</w:t>
      </w:r>
      <w:r w:rsidRPr="0044437C">
        <w:tab/>
        <w:t>Test applicability</w:t>
      </w:r>
    </w:p>
    <w:bookmarkEnd w:id="834"/>
    <w:p w14:paraId="42042EE2"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35877B34" w14:textId="77777777" w:rsidR="00524A5D" w:rsidRPr="0044437C" w:rsidRDefault="00000000">
      <w:pPr>
        <w:pStyle w:val="H6"/>
      </w:pPr>
      <w:bookmarkStart w:id="835" w:name="MCCQCTEMPBM_00000171"/>
      <w:r w:rsidRPr="0044437C">
        <w:t>6.3B.4.2.3</w:t>
      </w:r>
      <w:r w:rsidRPr="0044437C">
        <w:tab/>
        <w:t>Minimum conformance requirements</w:t>
      </w:r>
    </w:p>
    <w:bookmarkEnd w:id="835"/>
    <w:p w14:paraId="298E5155" w14:textId="77777777" w:rsidR="00524A5D" w:rsidRPr="0044437C" w:rsidRDefault="00000000">
      <w:r w:rsidRPr="0044437C">
        <w:t xml:space="preserve">Category NB1 and NB2 UE relative power control requirement is defined for NPRACH power step values of 0, </w:t>
      </w:r>
      <w:r w:rsidRPr="0044437C">
        <w:rPr>
          <w:rFonts w:ascii="Times" w:eastAsia="MS Mincho" w:hAnsi="Times"/>
          <w:szCs w:val="24"/>
        </w:rPr>
        <w:t xml:space="preserve">2, 4 and 6 dB. </w:t>
      </w:r>
      <w:r w:rsidRPr="0044437C">
        <w:rPr>
          <w:snapToGrid w:val="0"/>
        </w:rPr>
        <w:t xml:space="preserve">For NPRACH transmission, the relative tolerance is </w:t>
      </w:r>
      <w:r w:rsidRPr="0044437C">
        <w:rPr>
          <w:rFonts w:cs="v5.0.0"/>
        </w:rPr>
        <w:t>the ability of the UE transmitter to set its output power</w:t>
      </w:r>
      <w:r w:rsidRPr="0044437C">
        <w:rPr>
          <w:snapToGrid w:val="0"/>
        </w:rPr>
        <w:t xml:space="preserve"> relatively to </w:t>
      </w:r>
      <w:r w:rsidRPr="0044437C">
        <w:rPr>
          <w:rFonts w:cs="v5.0.0"/>
          <w:snapToGrid w:val="0"/>
        </w:rPr>
        <w:t>the power of the most recently</w:t>
      </w:r>
      <w:r w:rsidRPr="0044437C">
        <w:rPr>
          <w:snapToGrid w:val="0"/>
        </w:rPr>
        <w:t xml:space="preserve"> transmitted preamble</w:t>
      </w:r>
      <w:r w:rsidRPr="0044437C">
        <w:t>. The measurement period for the NPRACH preamble is specified in Table 6.3B.3.2.3-1.</w:t>
      </w:r>
    </w:p>
    <w:p w14:paraId="53D302BE" w14:textId="77777777" w:rsidR="00524A5D" w:rsidRPr="0044437C" w:rsidRDefault="00000000">
      <w:r w:rsidRPr="0044437C">
        <w:t>The requirements specified in Table 6.3B.4.2.3-1 apply when the power of the target and reference sub-frames are within the power range bounded by the Minimum output power as defined in subclause 6.3B.1 and</w:t>
      </w:r>
      <w:r w:rsidRPr="0044437C">
        <w:rPr>
          <w:rFonts w:cs="v5.0.0"/>
        </w:rPr>
        <w:t xml:space="preserve"> the maximum output power as defined in subclause 6.2B.1</w:t>
      </w:r>
    </w:p>
    <w:p w14:paraId="611D1D32" w14:textId="77777777" w:rsidR="00524A5D" w:rsidRPr="0044437C" w:rsidRDefault="00000000">
      <w:pPr>
        <w:pStyle w:val="TH"/>
      </w:pPr>
      <w:r w:rsidRPr="0044437C">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rsidRPr="0044437C" w14:paraId="32EE701F" w14:textId="77777777">
        <w:trPr>
          <w:trHeight w:val="420"/>
          <w:jc w:val="center"/>
        </w:trPr>
        <w:tc>
          <w:tcPr>
            <w:tcW w:w="1600" w:type="dxa"/>
            <w:shd w:val="clear" w:color="auto" w:fill="auto"/>
            <w:vAlign w:val="center"/>
          </w:tcPr>
          <w:p w14:paraId="34F5EFC4" w14:textId="77777777" w:rsidR="00524A5D" w:rsidRPr="0044437C" w:rsidRDefault="00000000">
            <w:pPr>
              <w:pStyle w:val="TAH"/>
              <w:rPr>
                <w:rFonts w:eastAsia="MS Mincho" w:cs="Arial"/>
              </w:rPr>
            </w:pPr>
            <w:r w:rsidRPr="0044437C">
              <w:rPr>
                <w:rFonts w:cs="Arial"/>
              </w:rPr>
              <w:t xml:space="preserve">Power step </w:t>
            </w:r>
            <w:r w:rsidRPr="0044437C">
              <w:rPr>
                <w:rFonts w:ascii="Symbol" w:hAnsi="Symbol" w:cs="Arial"/>
              </w:rPr>
              <w:t></w:t>
            </w:r>
            <w:r w:rsidRPr="0044437C">
              <w:rPr>
                <w:rFonts w:cs="Arial"/>
              </w:rPr>
              <w:t>P [dB]</w:t>
            </w:r>
          </w:p>
        </w:tc>
        <w:tc>
          <w:tcPr>
            <w:tcW w:w="3235" w:type="dxa"/>
            <w:shd w:val="clear" w:color="auto" w:fill="auto"/>
            <w:vAlign w:val="center"/>
          </w:tcPr>
          <w:p w14:paraId="59FBFB8F" w14:textId="77777777" w:rsidR="00524A5D" w:rsidRPr="0044437C" w:rsidRDefault="00000000">
            <w:pPr>
              <w:pStyle w:val="TAH"/>
              <w:rPr>
                <w:rFonts w:eastAsia="MS Mincho" w:cs="Arial"/>
              </w:rPr>
            </w:pPr>
            <w:r w:rsidRPr="0044437C">
              <w:rPr>
                <w:rFonts w:eastAsia="MS Mincho" w:cs="Arial"/>
              </w:rPr>
              <w:t>NPRACH [dB]</w:t>
            </w:r>
          </w:p>
        </w:tc>
      </w:tr>
      <w:tr w:rsidR="00524A5D" w:rsidRPr="0044437C" w14:paraId="5C997B80" w14:textId="77777777">
        <w:trPr>
          <w:trHeight w:val="255"/>
          <w:jc w:val="center"/>
        </w:trPr>
        <w:tc>
          <w:tcPr>
            <w:tcW w:w="1600" w:type="dxa"/>
            <w:shd w:val="clear" w:color="auto" w:fill="auto"/>
            <w:vAlign w:val="center"/>
          </w:tcPr>
          <w:p w14:paraId="00502092" w14:textId="77777777" w:rsidR="00524A5D" w:rsidRPr="0044437C" w:rsidRDefault="00000000">
            <w:pPr>
              <w:pStyle w:val="TAC"/>
              <w:rPr>
                <w:rFonts w:eastAsia="MS Mincho" w:cs="Arial"/>
              </w:rPr>
            </w:pPr>
            <w:r w:rsidRPr="0044437C">
              <w:rPr>
                <w:rFonts w:cs="Arial"/>
              </w:rPr>
              <w:t>ΔP = 0</w:t>
            </w:r>
          </w:p>
        </w:tc>
        <w:tc>
          <w:tcPr>
            <w:tcW w:w="3235" w:type="dxa"/>
            <w:shd w:val="clear" w:color="auto" w:fill="auto"/>
          </w:tcPr>
          <w:p w14:paraId="1CFE2335" w14:textId="77777777" w:rsidR="00524A5D" w:rsidRPr="0044437C" w:rsidRDefault="00000000">
            <w:pPr>
              <w:pStyle w:val="TAC"/>
              <w:rPr>
                <w:rFonts w:eastAsia="MS Mincho" w:cs="Arial"/>
              </w:rPr>
            </w:pPr>
            <w:r w:rsidRPr="0044437C">
              <w:rPr>
                <w:rFonts w:cs="Arial"/>
              </w:rPr>
              <w:t>±1.5</w:t>
            </w:r>
          </w:p>
        </w:tc>
      </w:tr>
      <w:tr w:rsidR="00524A5D" w:rsidRPr="0044437C" w14:paraId="7F2B5F3B" w14:textId="77777777">
        <w:trPr>
          <w:trHeight w:val="255"/>
          <w:jc w:val="center"/>
        </w:trPr>
        <w:tc>
          <w:tcPr>
            <w:tcW w:w="1600" w:type="dxa"/>
            <w:shd w:val="clear" w:color="auto" w:fill="auto"/>
            <w:vAlign w:val="center"/>
          </w:tcPr>
          <w:p w14:paraId="0723BE29" w14:textId="77777777" w:rsidR="00524A5D" w:rsidRPr="0044437C" w:rsidRDefault="00000000">
            <w:pPr>
              <w:pStyle w:val="TAC"/>
              <w:rPr>
                <w:rFonts w:eastAsia="MS Mincho" w:cs="Arial"/>
              </w:rPr>
            </w:pPr>
            <w:r w:rsidRPr="0044437C">
              <w:rPr>
                <w:rFonts w:cs="Arial"/>
              </w:rPr>
              <w:t>ΔP = 2</w:t>
            </w:r>
          </w:p>
        </w:tc>
        <w:tc>
          <w:tcPr>
            <w:tcW w:w="3235" w:type="dxa"/>
            <w:shd w:val="clear" w:color="auto" w:fill="auto"/>
          </w:tcPr>
          <w:p w14:paraId="0142EA83" w14:textId="77777777" w:rsidR="00524A5D" w:rsidRPr="0044437C" w:rsidRDefault="00000000">
            <w:pPr>
              <w:pStyle w:val="TAC"/>
              <w:rPr>
                <w:rFonts w:eastAsia="MS Mincho" w:cs="Arial"/>
              </w:rPr>
            </w:pPr>
            <w:r w:rsidRPr="0044437C">
              <w:rPr>
                <w:rFonts w:cs="Arial"/>
              </w:rPr>
              <w:t>±2.0</w:t>
            </w:r>
          </w:p>
        </w:tc>
      </w:tr>
      <w:tr w:rsidR="00524A5D" w:rsidRPr="0044437C" w14:paraId="2649E8FD" w14:textId="77777777">
        <w:trPr>
          <w:trHeight w:val="255"/>
          <w:jc w:val="center"/>
        </w:trPr>
        <w:tc>
          <w:tcPr>
            <w:tcW w:w="1600" w:type="dxa"/>
            <w:shd w:val="clear" w:color="auto" w:fill="auto"/>
            <w:vAlign w:val="center"/>
          </w:tcPr>
          <w:p w14:paraId="3DF14AC1" w14:textId="77777777" w:rsidR="00524A5D" w:rsidRPr="0044437C" w:rsidRDefault="00000000">
            <w:pPr>
              <w:pStyle w:val="TAC"/>
              <w:rPr>
                <w:rFonts w:eastAsia="MS Mincho" w:cs="Arial"/>
              </w:rPr>
            </w:pPr>
            <w:r w:rsidRPr="0044437C">
              <w:rPr>
                <w:rFonts w:cs="Arial"/>
              </w:rPr>
              <w:t>ΔP = 4</w:t>
            </w:r>
          </w:p>
        </w:tc>
        <w:tc>
          <w:tcPr>
            <w:tcW w:w="3235" w:type="dxa"/>
            <w:shd w:val="clear" w:color="auto" w:fill="auto"/>
          </w:tcPr>
          <w:p w14:paraId="6CCD97EA" w14:textId="77777777" w:rsidR="00524A5D" w:rsidRPr="0044437C" w:rsidRDefault="00000000">
            <w:pPr>
              <w:pStyle w:val="TAC"/>
              <w:rPr>
                <w:rFonts w:eastAsia="MS Mincho" w:cs="Arial"/>
              </w:rPr>
            </w:pPr>
            <w:r w:rsidRPr="0044437C">
              <w:rPr>
                <w:rFonts w:cs="Arial"/>
              </w:rPr>
              <w:t>±3.5</w:t>
            </w:r>
          </w:p>
        </w:tc>
      </w:tr>
      <w:tr w:rsidR="00524A5D" w:rsidRPr="0044437C" w14:paraId="00D99017" w14:textId="77777777">
        <w:trPr>
          <w:trHeight w:val="255"/>
          <w:jc w:val="center"/>
        </w:trPr>
        <w:tc>
          <w:tcPr>
            <w:tcW w:w="1600" w:type="dxa"/>
            <w:shd w:val="clear" w:color="auto" w:fill="auto"/>
            <w:vAlign w:val="center"/>
          </w:tcPr>
          <w:p w14:paraId="7C7C0AD9" w14:textId="77777777" w:rsidR="00524A5D" w:rsidRPr="0044437C" w:rsidRDefault="00000000">
            <w:pPr>
              <w:pStyle w:val="TAC"/>
              <w:rPr>
                <w:rFonts w:cs="Arial"/>
              </w:rPr>
            </w:pPr>
            <w:r w:rsidRPr="0044437C">
              <w:rPr>
                <w:rFonts w:cs="Arial"/>
              </w:rPr>
              <w:t>ΔP = 6</w:t>
            </w:r>
          </w:p>
        </w:tc>
        <w:tc>
          <w:tcPr>
            <w:tcW w:w="3235" w:type="dxa"/>
            <w:shd w:val="clear" w:color="auto" w:fill="auto"/>
          </w:tcPr>
          <w:p w14:paraId="3DB917F9" w14:textId="77777777" w:rsidR="00524A5D" w:rsidRPr="0044437C" w:rsidRDefault="00000000">
            <w:pPr>
              <w:pStyle w:val="TAC"/>
              <w:rPr>
                <w:rFonts w:eastAsia="MS Mincho" w:cs="Arial"/>
              </w:rPr>
            </w:pPr>
            <w:r w:rsidRPr="0044437C">
              <w:rPr>
                <w:rFonts w:cs="Arial"/>
              </w:rPr>
              <w:t>±4.0</w:t>
            </w:r>
          </w:p>
        </w:tc>
      </w:tr>
      <w:tr w:rsidR="00524A5D" w:rsidRPr="0044437C" w14:paraId="0F56E1CE" w14:textId="77777777">
        <w:trPr>
          <w:trHeight w:val="255"/>
          <w:jc w:val="center"/>
        </w:trPr>
        <w:tc>
          <w:tcPr>
            <w:tcW w:w="4835" w:type="dxa"/>
            <w:gridSpan w:val="2"/>
            <w:shd w:val="clear" w:color="auto" w:fill="auto"/>
            <w:vAlign w:val="center"/>
          </w:tcPr>
          <w:p w14:paraId="357973A9" w14:textId="77777777" w:rsidR="00524A5D" w:rsidRPr="0044437C" w:rsidRDefault="00000000">
            <w:pPr>
              <w:pStyle w:val="TAN"/>
              <w:rPr>
                <w:rFonts w:cs="Arial"/>
              </w:rPr>
            </w:pPr>
            <w:r w:rsidRPr="0044437C">
              <w:rPr>
                <w:rFonts w:cs="Arial"/>
              </w:rPr>
              <w:t>NOTE:</w:t>
            </w:r>
            <w:r w:rsidRPr="0044437C">
              <w:rPr>
                <w:rFonts w:cs="Arial"/>
              </w:rPr>
              <w:tab/>
              <w:t>For extreme conditions an additional ± 2.0 dB relaxation is allowed.</w:t>
            </w:r>
          </w:p>
        </w:tc>
      </w:tr>
    </w:tbl>
    <w:p w14:paraId="13215EC0" w14:textId="77777777" w:rsidR="00524A5D" w:rsidRPr="0044437C" w:rsidRDefault="00524A5D"/>
    <w:p w14:paraId="023CA719" w14:textId="77777777" w:rsidR="00524A5D" w:rsidRPr="0044437C" w:rsidRDefault="00000000">
      <w:r w:rsidRPr="0044437C">
        <w:lastRenderedPageBreak/>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6.3B.4.</w:t>
      </w:r>
    </w:p>
    <w:p w14:paraId="0222D1F0" w14:textId="77777777" w:rsidR="00524A5D" w:rsidRPr="0044437C" w:rsidRDefault="00000000">
      <w:pPr>
        <w:pStyle w:val="H6"/>
      </w:pPr>
      <w:bookmarkStart w:id="836" w:name="MCCQCTEMPBM_00000172"/>
      <w:r w:rsidRPr="0044437C">
        <w:t>6.3B.4.2.4</w:t>
      </w:r>
      <w:r w:rsidRPr="0044437C">
        <w:tab/>
        <w:t>Test description</w:t>
      </w:r>
    </w:p>
    <w:bookmarkEnd w:id="836"/>
    <w:p w14:paraId="0CDCA41B" w14:textId="77777777" w:rsidR="00524A5D" w:rsidRPr="0044437C" w:rsidRDefault="00000000">
      <w:pPr>
        <w:pStyle w:val="H6"/>
      </w:pPr>
      <w:r w:rsidRPr="0044437C">
        <w:t>6.3B.4.2.4.1</w:t>
      </w:r>
      <w:r w:rsidRPr="0044437C">
        <w:tab/>
        <w:t>Initial conditions</w:t>
      </w:r>
    </w:p>
    <w:p w14:paraId="079050F8" w14:textId="77777777" w:rsidR="00524A5D" w:rsidRPr="0044437C" w:rsidRDefault="00000000">
      <w:r w:rsidRPr="0044437C">
        <w:t>Initial conditions are set of test configurations the UE needs to be tested in and the steps for the SS to take with the UE to reach the correct measurement state.</w:t>
      </w:r>
    </w:p>
    <w:p w14:paraId="467EE432"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Pr="0044437C" w:rsidRDefault="00000000">
      <w:pPr>
        <w:pStyle w:val="TH"/>
      </w:pPr>
      <w:r w:rsidRPr="0044437C">
        <w:t>Table 6.3B.4.2.4.1-1: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rsidRPr="0044437C" w14:paraId="1AEB9811" w14:textId="77777777">
        <w:trPr>
          <w:cantSplit/>
          <w:jc w:val="center"/>
        </w:trPr>
        <w:tc>
          <w:tcPr>
            <w:tcW w:w="8485" w:type="dxa"/>
            <w:gridSpan w:val="2"/>
          </w:tcPr>
          <w:p w14:paraId="18A55CF3" w14:textId="77777777" w:rsidR="00524A5D" w:rsidRPr="0044437C" w:rsidRDefault="00000000">
            <w:pPr>
              <w:pStyle w:val="TAH"/>
            </w:pPr>
            <w:r w:rsidRPr="0044437C">
              <w:t>Initial Conditions</w:t>
            </w:r>
          </w:p>
        </w:tc>
      </w:tr>
      <w:tr w:rsidR="00524A5D" w:rsidRPr="0044437C" w14:paraId="6C688B18" w14:textId="77777777">
        <w:trPr>
          <w:cantSplit/>
          <w:jc w:val="center"/>
        </w:trPr>
        <w:tc>
          <w:tcPr>
            <w:tcW w:w="3988" w:type="dxa"/>
          </w:tcPr>
          <w:p w14:paraId="5B358A15" w14:textId="77777777" w:rsidR="00524A5D" w:rsidRPr="0044437C" w:rsidRDefault="00000000">
            <w:pPr>
              <w:pStyle w:val="TAL"/>
            </w:pPr>
            <w:r w:rsidRPr="0044437C">
              <w:t>Test Environment as specified in TS 36.508 [12] clause 8.1.1</w:t>
            </w:r>
          </w:p>
        </w:tc>
        <w:tc>
          <w:tcPr>
            <w:tcW w:w="4497" w:type="dxa"/>
          </w:tcPr>
          <w:p w14:paraId="2FFF3387" w14:textId="77777777" w:rsidR="00524A5D" w:rsidRPr="0044437C" w:rsidRDefault="00000000">
            <w:pPr>
              <w:pStyle w:val="TAL"/>
            </w:pPr>
            <w:r w:rsidRPr="0044437C">
              <w:t>Normal, TL/VL, TL/VH, TH/VL, TH/VH</w:t>
            </w:r>
          </w:p>
        </w:tc>
      </w:tr>
      <w:tr w:rsidR="00524A5D" w:rsidRPr="0044437C" w14:paraId="5E866956" w14:textId="77777777">
        <w:trPr>
          <w:cantSplit/>
          <w:jc w:val="center"/>
        </w:trPr>
        <w:tc>
          <w:tcPr>
            <w:tcW w:w="3988" w:type="dxa"/>
          </w:tcPr>
          <w:p w14:paraId="01AD1BBF" w14:textId="77777777" w:rsidR="00524A5D" w:rsidRPr="0044437C" w:rsidRDefault="00000000">
            <w:pPr>
              <w:pStyle w:val="TAL"/>
            </w:pPr>
            <w:r w:rsidRPr="0044437C">
              <w:t>Test Frequencies as specified in TS36.508 [12] clause 8.1.3.1</w:t>
            </w:r>
          </w:p>
        </w:tc>
        <w:tc>
          <w:tcPr>
            <w:tcW w:w="4497" w:type="dxa"/>
          </w:tcPr>
          <w:p w14:paraId="690E23F5" w14:textId="02916160" w:rsidR="00524A5D" w:rsidRPr="0044437C" w:rsidRDefault="00460804">
            <w:pPr>
              <w:pStyle w:val="TAL"/>
            </w:pPr>
            <w:r w:rsidRPr="0044437C">
              <w:rPr>
                <w:lang w:eastAsia="ko-KR"/>
              </w:rPr>
              <w:t>Low range</w:t>
            </w:r>
          </w:p>
        </w:tc>
      </w:tr>
      <w:tr w:rsidR="00524A5D" w:rsidRPr="0044437C" w14:paraId="6EA669E3" w14:textId="77777777">
        <w:trPr>
          <w:cantSplit/>
          <w:jc w:val="center"/>
        </w:trPr>
        <w:tc>
          <w:tcPr>
            <w:tcW w:w="3988" w:type="dxa"/>
            <w:vAlign w:val="center"/>
          </w:tcPr>
          <w:p w14:paraId="6583F855" w14:textId="77777777" w:rsidR="00524A5D" w:rsidRPr="0044437C" w:rsidRDefault="00000000">
            <w:pPr>
              <w:pStyle w:val="TAL"/>
            </w:pPr>
            <w:r w:rsidRPr="0044437C">
              <w:rPr>
                <w:lang w:eastAsia="ko-KR"/>
              </w:rPr>
              <w:t>NPRACH preamble format</w:t>
            </w:r>
          </w:p>
        </w:tc>
        <w:tc>
          <w:tcPr>
            <w:tcW w:w="4497" w:type="dxa"/>
          </w:tcPr>
          <w:p w14:paraId="12DACAE5" w14:textId="77777777" w:rsidR="00524A5D" w:rsidRPr="0044437C" w:rsidRDefault="00000000">
            <w:pPr>
              <w:pStyle w:val="TAL"/>
              <w:rPr>
                <w:lang w:eastAsia="ko-KR"/>
              </w:rPr>
            </w:pPr>
            <w:r w:rsidRPr="0044437C">
              <w:rPr>
                <w:lang w:eastAsia="ko-KR"/>
              </w:rPr>
              <w:t>0</w:t>
            </w:r>
          </w:p>
        </w:tc>
      </w:tr>
    </w:tbl>
    <w:p w14:paraId="01391A3C" w14:textId="77777777" w:rsidR="00524A5D" w:rsidRPr="0044437C" w:rsidRDefault="00524A5D">
      <w:pPr>
        <w:rPr>
          <w:rFonts w:eastAsia="PMingLiU"/>
          <w:lang w:eastAsia="zh-TW"/>
        </w:rPr>
      </w:pPr>
    </w:p>
    <w:p w14:paraId="06B031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0682D8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7A78F9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623B5EA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6.3B.4.2.4.1-1.</w:t>
      </w:r>
    </w:p>
    <w:p w14:paraId="1AAA9B2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E0FC4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DE68A81"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705C569E"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2173F0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3A-NB with CP CIoT Optimisation according to TS 36.508 [12] clause 8.1.5. Message contents are defined in clause 6.3B.4.2.4.3.</w:t>
      </w:r>
    </w:p>
    <w:p w14:paraId="77EB7BA3" w14:textId="77777777" w:rsidR="00524A5D" w:rsidRPr="0044437C" w:rsidRDefault="00000000">
      <w:pPr>
        <w:pStyle w:val="H6"/>
      </w:pPr>
      <w:r w:rsidRPr="0044437C">
        <w:t>6.3B.4.2.4.2</w:t>
      </w:r>
      <w:r w:rsidRPr="0044437C">
        <w:tab/>
        <w:t>Test procedure</w:t>
      </w:r>
    </w:p>
    <w:p w14:paraId="1FF30F0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 the paging and UE shall send a preamble to the SS.</w:t>
      </w:r>
    </w:p>
    <w:p w14:paraId="4A937DB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NPRACH is set according to Table 6.3B.2.4.1-1.</w:t>
      </w:r>
    </w:p>
    <w:p w14:paraId="1749D17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UE shall send a preamble to the SS.</w:t>
      </w:r>
    </w:p>
    <w:p w14:paraId="05F54D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In response to the preamble, the SS shall transmit a random access response not corresponding to the transmitted random access preamble, or send no response.</w:t>
      </w:r>
    </w:p>
    <w:p w14:paraId="2EA6F8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The UE shall consider the random access response reception not successful then re-transmit the preamble with the calculated NPRACH transmission power.</w:t>
      </w:r>
    </w:p>
    <w:p w14:paraId="56850F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6.</w:t>
      </w:r>
      <w:r w:rsidRPr="0044437C">
        <w:rPr>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Switches off and on the UE and ensure the UE is in State 3A-NB with CP CIoT Optimisation according to TS 36.508 [12] clause 8.1.5. Message contents are defined in clause 6.3B.4.2.4.3.</w:t>
      </w:r>
    </w:p>
    <w:p w14:paraId="5B309D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test with step 1-6 as indicated in section 6.3B.4.2.4.3.</w:t>
      </w:r>
    </w:p>
    <w:p w14:paraId="73283DE7" w14:textId="77777777" w:rsidR="00524A5D" w:rsidRPr="0044437C" w:rsidRDefault="00000000">
      <w:pPr>
        <w:pStyle w:val="H6"/>
      </w:pPr>
      <w:r w:rsidRPr="0044437C">
        <w:t>6.3B.4.2.4.3</w:t>
      </w:r>
      <w:r w:rsidRPr="0044437C">
        <w:tab/>
        <w:t>Message contents</w:t>
      </w:r>
    </w:p>
    <w:p w14:paraId="69DBC3D2" w14:textId="77777777" w:rsidR="00524A5D" w:rsidRPr="0044437C" w:rsidRDefault="00000000">
      <w:r w:rsidRPr="0044437C">
        <w:t>Message contents are according to TS 36.508 [12] subclause 8.1.6 with the following exceptions.</w:t>
      </w:r>
    </w:p>
    <w:p w14:paraId="2EF447B3" w14:textId="77777777" w:rsidR="00524A5D" w:rsidRPr="0044437C" w:rsidRDefault="00000000">
      <w:pPr>
        <w:pStyle w:val="TH"/>
      </w:pPr>
      <w:r w:rsidRPr="0044437C">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ABDF82E" w14:textId="77777777">
        <w:trPr>
          <w:jc w:val="center"/>
        </w:trPr>
        <w:tc>
          <w:tcPr>
            <w:tcW w:w="9781" w:type="dxa"/>
            <w:gridSpan w:val="4"/>
          </w:tcPr>
          <w:p w14:paraId="6C6F73E5" w14:textId="0889B8FF"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8.1.6.3-4 NPDSCH-ConfigCommon-NB-DEFAULT</w:t>
            </w:r>
          </w:p>
        </w:tc>
      </w:tr>
      <w:tr w:rsidR="00524A5D" w:rsidRPr="0044437C" w14:paraId="0DC52C1D" w14:textId="77777777">
        <w:tblPrEx>
          <w:tblCellMar>
            <w:left w:w="108" w:type="dxa"/>
            <w:right w:w="108" w:type="dxa"/>
          </w:tblCellMar>
        </w:tblPrEx>
        <w:trPr>
          <w:jc w:val="center"/>
        </w:trPr>
        <w:tc>
          <w:tcPr>
            <w:tcW w:w="4537" w:type="dxa"/>
          </w:tcPr>
          <w:p w14:paraId="34E6A40D" w14:textId="77777777" w:rsidR="00524A5D" w:rsidRPr="0044437C" w:rsidRDefault="00000000">
            <w:pPr>
              <w:pStyle w:val="TAH"/>
            </w:pPr>
            <w:r w:rsidRPr="0044437C">
              <w:t>Information Element</w:t>
            </w:r>
          </w:p>
        </w:tc>
        <w:tc>
          <w:tcPr>
            <w:tcW w:w="2268" w:type="dxa"/>
          </w:tcPr>
          <w:p w14:paraId="0F304810" w14:textId="77777777" w:rsidR="00524A5D" w:rsidRPr="0044437C" w:rsidRDefault="00000000">
            <w:pPr>
              <w:pStyle w:val="TAH"/>
            </w:pPr>
            <w:r w:rsidRPr="0044437C">
              <w:t>Value/remark</w:t>
            </w:r>
          </w:p>
        </w:tc>
        <w:tc>
          <w:tcPr>
            <w:tcW w:w="1701" w:type="dxa"/>
          </w:tcPr>
          <w:p w14:paraId="4A495046" w14:textId="77777777" w:rsidR="00524A5D" w:rsidRPr="0044437C" w:rsidRDefault="00000000">
            <w:pPr>
              <w:pStyle w:val="TAH"/>
            </w:pPr>
            <w:r w:rsidRPr="0044437C">
              <w:t>Comment</w:t>
            </w:r>
          </w:p>
        </w:tc>
        <w:tc>
          <w:tcPr>
            <w:tcW w:w="1275" w:type="dxa"/>
          </w:tcPr>
          <w:p w14:paraId="79996BB0" w14:textId="77777777" w:rsidR="00524A5D" w:rsidRPr="0044437C" w:rsidRDefault="00000000">
            <w:pPr>
              <w:pStyle w:val="TAH"/>
            </w:pPr>
            <w:r w:rsidRPr="0044437C">
              <w:t>Condition</w:t>
            </w:r>
          </w:p>
        </w:tc>
      </w:tr>
      <w:tr w:rsidR="00524A5D" w:rsidRPr="0044437C"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Pr="0044437C" w:rsidRDefault="00524A5D">
            <w:pPr>
              <w:pStyle w:val="TAL"/>
            </w:pPr>
          </w:p>
        </w:tc>
      </w:tr>
      <w:tr w:rsidR="00524A5D" w:rsidRPr="0044437C"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Pr="0044437C" w:rsidRDefault="00000000">
            <w:pPr>
              <w:pStyle w:val="TAL"/>
            </w:pPr>
            <w:r w:rsidRPr="0044437C">
              <w:t xml:space="preserve">  nrs-Power-r13</w:t>
            </w:r>
          </w:p>
        </w:tc>
        <w:tc>
          <w:tcPr>
            <w:tcW w:w="2268" w:type="dxa"/>
          </w:tcPr>
          <w:p w14:paraId="3121B083" w14:textId="77777777" w:rsidR="00524A5D" w:rsidRPr="0044437C" w:rsidRDefault="00000000">
            <w:pPr>
              <w:pStyle w:val="TAL"/>
            </w:pPr>
            <w:r w:rsidRPr="0044437C">
              <w:t>-22 (dBm)</w:t>
            </w:r>
          </w:p>
        </w:tc>
        <w:tc>
          <w:tcPr>
            <w:tcW w:w="1701" w:type="dxa"/>
          </w:tcPr>
          <w:p w14:paraId="747D528D" w14:textId="77777777" w:rsidR="00524A5D" w:rsidRPr="0044437C" w:rsidRDefault="00524A5D">
            <w:pPr>
              <w:pStyle w:val="TAL"/>
            </w:pPr>
          </w:p>
        </w:tc>
        <w:tc>
          <w:tcPr>
            <w:tcW w:w="1275" w:type="dxa"/>
          </w:tcPr>
          <w:p w14:paraId="06D4D793" w14:textId="77777777" w:rsidR="00524A5D" w:rsidRPr="0044437C" w:rsidRDefault="00524A5D">
            <w:pPr>
              <w:pStyle w:val="TAL"/>
            </w:pPr>
          </w:p>
        </w:tc>
      </w:tr>
      <w:tr w:rsidR="00524A5D" w:rsidRPr="0044437C" w14:paraId="29D932C6" w14:textId="77777777">
        <w:tblPrEx>
          <w:tblCellMar>
            <w:left w:w="108" w:type="dxa"/>
            <w:right w:w="108" w:type="dxa"/>
          </w:tblCellMar>
        </w:tblPrEx>
        <w:trPr>
          <w:jc w:val="center"/>
        </w:trPr>
        <w:tc>
          <w:tcPr>
            <w:tcW w:w="4537" w:type="dxa"/>
          </w:tcPr>
          <w:p w14:paraId="0546012D" w14:textId="77777777" w:rsidR="00524A5D" w:rsidRPr="0044437C" w:rsidRDefault="00000000">
            <w:pPr>
              <w:pStyle w:val="TAL"/>
            </w:pPr>
            <w:r w:rsidRPr="0044437C">
              <w:t>}</w:t>
            </w:r>
          </w:p>
        </w:tc>
        <w:tc>
          <w:tcPr>
            <w:tcW w:w="2268" w:type="dxa"/>
          </w:tcPr>
          <w:p w14:paraId="69A7CAC6" w14:textId="77777777" w:rsidR="00524A5D" w:rsidRPr="0044437C" w:rsidRDefault="00524A5D">
            <w:pPr>
              <w:pStyle w:val="TAL"/>
            </w:pPr>
          </w:p>
        </w:tc>
        <w:tc>
          <w:tcPr>
            <w:tcW w:w="1701" w:type="dxa"/>
          </w:tcPr>
          <w:p w14:paraId="651B0D4E" w14:textId="77777777" w:rsidR="00524A5D" w:rsidRPr="0044437C" w:rsidRDefault="00524A5D">
            <w:pPr>
              <w:pStyle w:val="TAL"/>
            </w:pPr>
          </w:p>
        </w:tc>
        <w:tc>
          <w:tcPr>
            <w:tcW w:w="1275" w:type="dxa"/>
          </w:tcPr>
          <w:p w14:paraId="59DA6172" w14:textId="77777777" w:rsidR="00524A5D" w:rsidRPr="0044437C" w:rsidRDefault="00524A5D">
            <w:pPr>
              <w:pStyle w:val="TAL"/>
            </w:pPr>
          </w:p>
        </w:tc>
      </w:tr>
    </w:tbl>
    <w:p w14:paraId="0C7DA00A" w14:textId="77777777" w:rsidR="00524A5D" w:rsidRPr="0044437C" w:rsidRDefault="00524A5D"/>
    <w:p w14:paraId="4A714565" w14:textId="77777777" w:rsidR="00524A5D" w:rsidRPr="0044437C" w:rsidRDefault="00000000">
      <w:pPr>
        <w:pStyle w:val="TH"/>
      </w:pPr>
      <w:r w:rsidRPr="0044437C">
        <w:t xml:space="preserve">Table 6.3B.4.2.4.3-2: RACH-ConfigCommon-NB-DEFAULT: </w:t>
      </w:r>
      <w:r w:rsidRPr="0044437C">
        <w:rPr>
          <w:rFonts w:eastAsia="PMingLiU"/>
          <w:lang w:eastAsia="zh-TW"/>
        </w:rPr>
        <w:t>N</w:t>
      </w:r>
      <w:r w:rsidRPr="0044437C">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B8C7DE" w14:textId="77777777">
        <w:trPr>
          <w:jc w:val="center"/>
        </w:trPr>
        <w:tc>
          <w:tcPr>
            <w:tcW w:w="9781" w:type="dxa"/>
            <w:gridSpan w:val="4"/>
          </w:tcPr>
          <w:p w14:paraId="76802282" w14:textId="268AC2CA"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5CEEB483" w14:textId="77777777">
        <w:tblPrEx>
          <w:tblCellMar>
            <w:left w:w="108" w:type="dxa"/>
            <w:right w:w="108" w:type="dxa"/>
          </w:tblCellMar>
        </w:tblPrEx>
        <w:trPr>
          <w:jc w:val="center"/>
        </w:trPr>
        <w:tc>
          <w:tcPr>
            <w:tcW w:w="4537" w:type="dxa"/>
          </w:tcPr>
          <w:p w14:paraId="47D86631" w14:textId="77777777" w:rsidR="00524A5D" w:rsidRPr="0044437C" w:rsidRDefault="00000000">
            <w:pPr>
              <w:pStyle w:val="TAH"/>
            </w:pPr>
            <w:r w:rsidRPr="0044437C">
              <w:t>Information Element</w:t>
            </w:r>
          </w:p>
        </w:tc>
        <w:tc>
          <w:tcPr>
            <w:tcW w:w="2268" w:type="dxa"/>
          </w:tcPr>
          <w:p w14:paraId="53D537C5" w14:textId="77777777" w:rsidR="00524A5D" w:rsidRPr="0044437C" w:rsidRDefault="00000000">
            <w:pPr>
              <w:pStyle w:val="TAH"/>
            </w:pPr>
            <w:r w:rsidRPr="0044437C">
              <w:t>Value/remark</w:t>
            </w:r>
          </w:p>
        </w:tc>
        <w:tc>
          <w:tcPr>
            <w:tcW w:w="1701" w:type="dxa"/>
          </w:tcPr>
          <w:p w14:paraId="35C975D5" w14:textId="77777777" w:rsidR="00524A5D" w:rsidRPr="0044437C" w:rsidRDefault="00000000">
            <w:pPr>
              <w:pStyle w:val="TAH"/>
            </w:pPr>
            <w:r w:rsidRPr="0044437C">
              <w:t>Comment</w:t>
            </w:r>
          </w:p>
        </w:tc>
        <w:tc>
          <w:tcPr>
            <w:tcW w:w="1275" w:type="dxa"/>
          </w:tcPr>
          <w:p w14:paraId="0CBA2A20" w14:textId="77777777" w:rsidR="00524A5D" w:rsidRPr="0044437C" w:rsidRDefault="00000000">
            <w:pPr>
              <w:pStyle w:val="TAH"/>
            </w:pPr>
            <w:r w:rsidRPr="0044437C">
              <w:t>Condition</w:t>
            </w:r>
          </w:p>
        </w:tc>
      </w:tr>
      <w:tr w:rsidR="00524A5D" w:rsidRPr="0044437C"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Pr="0044437C" w:rsidRDefault="00000000">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Pr="0044437C" w:rsidRDefault="00524A5D">
            <w:pPr>
              <w:pStyle w:val="TAL"/>
            </w:pPr>
          </w:p>
        </w:tc>
      </w:tr>
      <w:tr w:rsidR="00524A5D" w:rsidRPr="0044437C"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0ECE9D7" w14:textId="77777777" w:rsidR="00524A5D" w:rsidRPr="0044437C" w:rsidRDefault="00000000">
            <w:pPr>
              <w:pStyle w:val="TAL"/>
            </w:pPr>
            <w:r w:rsidRPr="0044437C">
              <w:t xml:space="preserve">  preambleTransMax-CE-r13</w:t>
            </w:r>
          </w:p>
        </w:tc>
        <w:tc>
          <w:tcPr>
            <w:tcW w:w="2268" w:type="dxa"/>
            <w:shd w:val="clear" w:color="auto" w:fill="auto"/>
          </w:tcPr>
          <w:p w14:paraId="1BD38F76" w14:textId="77777777" w:rsidR="00524A5D" w:rsidRPr="0044437C" w:rsidRDefault="00000000">
            <w:pPr>
              <w:pStyle w:val="TAL"/>
            </w:pPr>
            <w:r w:rsidRPr="0044437C">
              <w:t>n50</w:t>
            </w:r>
          </w:p>
        </w:tc>
        <w:tc>
          <w:tcPr>
            <w:tcW w:w="1701" w:type="dxa"/>
            <w:shd w:val="clear" w:color="auto" w:fill="auto"/>
          </w:tcPr>
          <w:p w14:paraId="1E3357BF" w14:textId="77777777" w:rsidR="00524A5D" w:rsidRPr="0044437C" w:rsidRDefault="00524A5D">
            <w:pPr>
              <w:pStyle w:val="TAL"/>
            </w:pPr>
          </w:p>
        </w:tc>
        <w:tc>
          <w:tcPr>
            <w:tcW w:w="1275" w:type="dxa"/>
            <w:shd w:val="clear" w:color="auto" w:fill="auto"/>
          </w:tcPr>
          <w:p w14:paraId="32B9EA01" w14:textId="77777777" w:rsidR="00524A5D" w:rsidRPr="0044437C" w:rsidRDefault="00524A5D">
            <w:pPr>
              <w:pStyle w:val="TAL"/>
            </w:pPr>
          </w:p>
        </w:tc>
      </w:tr>
      <w:tr w:rsidR="00524A5D" w:rsidRPr="0044437C"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Pr="0044437C" w:rsidRDefault="00524A5D">
            <w:pPr>
              <w:pStyle w:val="TAL"/>
            </w:pPr>
          </w:p>
        </w:tc>
      </w:tr>
    </w:tbl>
    <w:p w14:paraId="5D7209EE" w14:textId="77777777" w:rsidR="00524A5D" w:rsidRPr="0044437C" w:rsidRDefault="00524A5D"/>
    <w:p w14:paraId="7AF3CEC4" w14:textId="77777777" w:rsidR="00524A5D" w:rsidRPr="0044437C" w:rsidRDefault="00000000">
      <w:pPr>
        <w:pStyle w:val="TH"/>
      </w:pPr>
      <w:r w:rsidRPr="0044437C">
        <w:t xml:space="preserve">Table 6.3B.4.2.4.3-3: RACH-ConfigCommon-NB-DEFAULT: </w:t>
      </w:r>
      <w:r w:rsidRPr="0044437C">
        <w:rPr>
          <w:rFonts w:eastAsia="PMingLiU"/>
          <w:lang w:eastAsia="zh-TW"/>
        </w:rPr>
        <w:t>N</w:t>
      </w:r>
      <w:r w:rsidRPr="0044437C">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E62A56C" w14:textId="77777777">
        <w:trPr>
          <w:jc w:val="center"/>
        </w:trPr>
        <w:tc>
          <w:tcPr>
            <w:tcW w:w="9781" w:type="dxa"/>
            <w:gridSpan w:val="4"/>
          </w:tcPr>
          <w:p w14:paraId="76503733" w14:textId="345F830B"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605FED54" w14:textId="77777777">
        <w:tblPrEx>
          <w:tblCellMar>
            <w:left w:w="108" w:type="dxa"/>
            <w:right w:w="108" w:type="dxa"/>
          </w:tblCellMar>
        </w:tblPrEx>
        <w:trPr>
          <w:jc w:val="center"/>
        </w:trPr>
        <w:tc>
          <w:tcPr>
            <w:tcW w:w="4537" w:type="dxa"/>
          </w:tcPr>
          <w:p w14:paraId="297110DA" w14:textId="77777777" w:rsidR="00524A5D" w:rsidRPr="0044437C" w:rsidRDefault="00000000">
            <w:pPr>
              <w:pStyle w:val="TAH"/>
            </w:pPr>
            <w:r w:rsidRPr="0044437C">
              <w:t>Information Element</w:t>
            </w:r>
          </w:p>
        </w:tc>
        <w:tc>
          <w:tcPr>
            <w:tcW w:w="2268" w:type="dxa"/>
          </w:tcPr>
          <w:p w14:paraId="71A05555" w14:textId="77777777" w:rsidR="00524A5D" w:rsidRPr="0044437C" w:rsidRDefault="00000000">
            <w:pPr>
              <w:pStyle w:val="TAH"/>
            </w:pPr>
            <w:r w:rsidRPr="0044437C">
              <w:t>Value/remark</w:t>
            </w:r>
          </w:p>
        </w:tc>
        <w:tc>
          <w:tcPr>
            <w:tcW w:w="1701" w:type="dxa"/>
          </w:tcPr>
          <w:p w14:paraId="2EF68B6D" w14:textId="77777777" w:rsidR="00524A5D" w:rsidRPr="0044437C" w:rsidRDefault="00000000">
            <w:pPr>
              <w:pStyle w:val="TAH"/>
            </w:pPr>
            <w:r w:rsidRPr="0044437C">
              <w:t>Comment</w:t>
            </w:r>
          </w:p>
        </w:tc>
        <w:tc>
          <w:tcPr>
            <w:tcW w:w="1275" w:type="dxa"/>
          </w:tcPr>
          <w:p w14:paraId="434F9DA7" w14:textId="77777777" w:rsidR="00524A5D" w:rsidRPr="0044437C" w:rsidRDefault="00000000">
            <w:pPr>
              <w:pStyle w:val="TAH"/>
            </w:pPr>
            <w:r w:rsidRPr="0044437C">
              <w:t>Condition</w:t>
            </w:r>
          </w:p>
        </w:tc>
      </w:tr>
      <w:tr w:rsidR="00524A5D" w:rsidRPr="0044437C"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Pr="0044437C" w:rsidRDefault="00000000">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Pr="0044437C" w:rsidRDefault="00524A5D">
            <w:pPr>
              <w:pStyle w:val="TAL"/>
            </w:pPr>
          </w:p>
        </w:tc>
      </w:tr>
      <w:tr w:rsidR="00524A5D" w:rsidRPr="0044437C"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shd w:val="clear" w:color="auto" w:fill="auto"/>
          </w:tcPr>
          <w:p w14:paraId="7096BDD1" w14:textId="77777777" w:rsidR="00524A5D" w:rsidRPr="0044437C" w:rsidRDefault="00000000">
            <w:pPr>
              <w:pStyle w:val="TAL"/>
            </w:pPr>
            <w:r w:rsidRPr="0044437C">
              <w:t xml:space="preserve">  preambleTransMax-CE-r13</w:t>
            </w:r>
          </w:p>
        </w:tc>
        <w:tc>
          <w:tcPr>
            <w:tcW w:w="2268" w:type="dxa"/>
            <w:shd w:val="clear" w:color="auto" w:fill="auto"/>
          </w:tcPr>
          <w:p w14:paraId="61FCE625" w14:textId="77777777" w:rsidR="00524A5D" w:rsidRPr="0044437C" w:rsidRDefault="00000000">
            <w:pPr>
              <w:pStyle w:val="TAL"/>
            </w:pPr>
            <w:r w:rsidRPr="0044437C">
              <w:t>n10</w:t>
            </w:r>
          </w:p>
        </w:tc>
        <w:tc>
          <w:tcPr>
            <w:tcW w:w="1701" w:type="dxa"/>
            <w:shd w:val="clear" w:color="auto" w:fill="auto"/>
          </w:tcPr>
          <w:p w14:paraId="3E1616F2" w14:textId="77777777" w:rsidR="00524A5D" w:rsidRPr="0044437C" w:rsidRDefault="00524A5D">
            <w:pPr>
              <w:pStyle w:val="TAL"/>
            </w:pPr>
          </w:p>
        </w:tc>
        <w:tc>
          <w:tcPr>
            <w:tcW w:w="1275" w:type="dxa"/>
            <w:shd w:val="clear" w:color="auto" w:fill="auto"/>
          </w:tcPr>
          <w:p w14:paraId="707B2544" w14:textId="77777777" w:rsidR="00524A5D" w:rsidRPr="0044437C" w:rsidRDefault="00524A5D">
            <w:pPr>
              <w:pStyle w:val="TAL"/>
            </w:pPr>
          </w:p>
        </w:tc>
      </w:tr>
      <w:tr w:rsidR="00524A5D" w:rsidRPr="0044437C"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E85C99" w14:textId="77777777" w:rsidR="00524A5D" w:rsidRPr="0044437C" w:rsidRDefault="00000000">
            <w:pPr>
              <w:pStyle w:val="TAL"/>
            </w:pPr>
            <w:r w:rsidRPr="0044437C">
              <w:t xml:space="preserve">  powerRampingParameters-r13 SEQUENCE {</w:t>
            </w:r>
          </w:p>
        </w:tc>
        <w:tc>
          <w:tcPr>
            <w:tcW w:w="2268" w:type="dxa"/>
            <w:shd w:val="clear" w:color="auto" w:fill="auto"/>
          </w:tcPr>
          <w:p w14:paraId="453537FE" w14:textId="77777777" w:rsidR="00524A5D" w:rsidRPr="0044437C" w:rsidRDefault="00524A5D">
            <w:pPr>
              <w:pStyle w:val="TAL"/>
            </w:pPr>
          </w:p>
        </w:tc>
        <w:tc>
          <w:tcPr>
            <w:tcW w:w="1701" w:type="dxa"/>
            <w:shd w:val="clear" w:color="auto" w:fill="auto"/>
          </w:tcPr>
          <w:p w14:paraId="25B1E005" w14:textId="77777777" w:rsidR="00524A5D" w:rsidRPr="0044437C" w:rsidRDefault="00524A5D">
            <w:pPr>
              <w:pStyle w:val="TAL"/>
            </w:pPr>
          </w:p>
        </w:tc>
        <w:tc>
          <w:tcPr>
            <w:tcW w:w="1275" w:type="dxa"/>
            <w:shd w:val="clear" w:color="auto" w:fill="auto"/>
          </w:tcPr>
          <w:p w14:paraId="33EBE401" w14:textId="77777777" w:rsidR="00524A5D" w:rsidRPr="0044437C" w:rsidRDefault="00524A5D">
            <w:pPr>
              <w:pStyle w:val="TAL"/>
            </w:pPr>
          </w:p>
        </w:tc>
      </w:tr>
      <w:tr w:rsidR="00524A5D" w:rsidRPr="0044437C"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470F60" w14:textId="77777777" w:rsidR="00524A5D" w:rsidRPr="0044437C" w:rsidRDefault="00000000">
            <w:pPr>
              <w:pStyle w:val="TAL"/>
            </w:pPr>
            <w:r w:rsidRPr="0044437C">
              <w:t xml:space="preserve">    powerRampingStep</w:t>
            </w:r>
          </w:p>
        </w:tc>
        <w:tc>
          <w:tcPr>
            <w:tcW w:w="2268" w:type="dxa"/>
            <w:shd w:val="clear" w:color="auto" w:fill="auto"/>
          </w:tcPr>
          <w:p w14:paraId="2125D149" w14:textId="77777777" w:rsidR="00524A5D" w:rsidRPr="0044437C" w:rsidRDefault="00000000">
            <w:pPr>
              <w:pStyle w:val="TAL"/>
            </w:pPr>
            <w:r w:rsidRPr="0044437C">
              <w:t>dB6</w:t>
            </w:r>
          </w:p>
        </w:tc>
        <w:tc>
          <w:tcPr>
            <w:tcW w:w="1701" w:type="dxa"/>
            <w:shd w:val="clear" w:color="auto" w:fill="auto"/>
          </w:tcPr>
          <w:p w14:paraId="42DA9737" w14:textId="77777777" w:rsidR="00524A5D" w:rsidRPr="0044437C" w:rsidRDefault="00524A5D">
            <w:pPr>
              <w:pStyle w:val="TAL"/>
            </w:pPr>
          </w:p>
        </w:tc>
        <w:tc>
          <w:tcPr>
            <w:tcW w:w="1275" w:type="dxa"/>
            <w:shd w:val="clear" w:color="auto" w:fill="auto"/>
          </w:tcPr>
          <w:p w14:paraId="56E7ED93" w14:textId="77777777" w:rsidR="00524A5D" w:rsidRPr="0044437C" w:rsidRDefault="00524A5D">
            <w:pPr>
              <w:pStyle w:val="TAL"/>
            </w:pPr>
          </w:p>
        </w:tc>
      </w:tr>
      <w:tr w:rsidR="00524A5D" w:rsidRPr="0044437C"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DA44968" w14:textId="77777777" w:rsidR="00524A5D" w:rsidRPr="0044437C" w:rsidRDefault="00000000">
            <w:pPr>
              <w:pStyle w:val="TAL"/>
            </w:pPr>
            <w:r w:rsidRPr="0044437C">
              <w:t xml:space="preserve">  }</w:t>
            </w:r>
          </w:p>
        </w:tc>
        <w:tc>
          <w:tcPr>
            <w:tcW w:w="2268" w:type="dxa"/>
            <w:shd w:val="clear" w:color="auto" w:fill="auto"/>
          </w:tcPr>
          <w:p w14:paraId="52A11B82" w14:textId="77777777" w:rsidR="00524A5D" w:rsidRPr="0044437C" w:rsidRDefault="00524A5D">
            <w:pPr>
              <w:pStyle w:val="TAL"/>
            </w:pPr>
          </w:p>
        </w:tc>
        <w:tc>
          <w:tcPr>
            <w:tcW w:w="1701" w:type="dxa"/>
            <w:shd w:val="clear" w:color="auto" w:fill="auto"/>
          </w:tcPr>
          <w:p w14:paraId="09A92678" w14:textId="77777777" w:rsidR="00524A5D" w:rsidRPr="0044437C" w:rsidRDefault="00524A5D">
            <w:pPr>
              <w:pStyle w:val="TAL"/>
            </w:pPr>
          </w:p>
        </w:tc>
        <w:tc>
          <w:tcPr>
            <w:tcW w:w="1275" w:type="dxa"/>
            <w:shd w:val="clear" w:color="auto" w:fill="auto"/>
          </w:tcPr>
          <w:p w14:paraId="39356DB6" w14:textId="77777777" w:rsidR="00524A5D" w:rsidRPr="0044437C" w:rsidRDefault="00524A5D">
            <w:pPr>
              <w:pStyle w:val="TAL"/>
            </w:pPr>
          </w:p>
        </w:tc>
      </w:tr>
      <w:tr w:rsidR="00524A5D" w:rsidRPr="0044437C"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Pr="0044437C" w:rsidRDefault="00524A5D">
            <w:pPr>
              <w:pStyle w:val="TAL"/>
            </w:pPr>
          </w:p>
        </w:tc>
      </w:tr>
    </w:tbl>
    <w:p w14:paraId="5C5E84A5" w14:textId="77777777" w:rsidR="00524A5D" w:rsidRPr="0044437C" w:rsidRDefault="00524A5D"/>
    <w:p w14:paraId="31139844" w14:textId="77777777" w:rsidR="00524A5D" w:rsidRPr="0044437C" w:rsidRDefault="00000000">
      <w:pPr>
        <w:pStyle w:val="H6"/>
      </w:pPr>
      <w:bookmarkStart w:id="837" w:name="MCCQCTEMPBM_00000173"/>
      <w:r w:rsidRPr="0044437C">
        <w:t>6.3B.4.2.5</w:t>
      </w:r>
      <w:r w:rsidRPr="0044437C">
        <w:tab/>
        <w:t>Test requirement</w:t>
      </w:r>
    </w:p>
    <w:bookmarkEnd w:id="837"/>
    <w:p w14:paraId="57C538E0" w14:textId="77777777" w:rsidR="00524A5D" w:rsidRPr="0044437C" w:rsidRDefault="00000000">
      <w:r w:rsidRPr="0044437C">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Pr="0044437C" w:rsidRDefault="00000000">
      <w:pPr>
        <w:pStyle w:val="TH"/>
      </w:pPr>
      <w:r w:rsidRPr="0044437C">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rsidRPr="0044437C" w14:paraId="05CAECC3" w14:textId="77777777">
        <w:trPr>
          <w:trHeight w:val="175"/>
          <w:jc w:val="center"/>
        </w:trPr>
        <w:tc>
          <w:tcPr>
            <w:tcW w:w="3260" w:type="dxa"/>
            <w:vAlign w:val="center"/>
          </w:tcPr>
          <w:p w14:paraId="2D100F1E" w14:textId="77777777" w:rsidR="00524A5D" w:rsidRPr="0044437C" w:rsidRDefault="00000000">
            <w:pPr>
              <w:pStyle w:val="TAH"/>
            </w:pPr>
            <w:r w:rsidRPr="0044437C">
              <w:t>Expected power step size (up)</w:t>
            </w:r>
          </w:p>
          <w:p w14:paraId="5C20B628" w14:textId="77777777" w:rsidR="00524A5D" w:rsidRPr="0044437C" w:rsidRDefault="00000000">
            <w:pPr>
              <w:pStyle w:val="TAH"/>
            </w:pPr>
            <w:r w:rsidRPr="0044437C">
              <w:t>ΔP [dB]</w:t>
            </w:r>
          </w:p>
        </w:tc>
        <w:tc>
          <w:tcPr>
            <w:tcW w:w="3330" w:type="dxa"/>
            <w:shd w:val="clear" w:color="auto" w:fill="auto"/>
            <w:vAlign w:val="center"/>
          </w:tcPr>
          <w:p w14:paraId="6DF90893" w14:textId="77777777" w:rsidR="00524A5D" w:rsidRPr="0044437C" w:rsidRDefault="00000000">
            <w:pPr>
              <w:pStyle w:val="TAH"/>
            </w:pPr>
            <w:r w:rsidRPr="0044437C">
              <w:t>NPRACH [dB]</w:t>
            </w:r>
          </w:p>
        </w:tc>
      </w:tr>
      <w:tr w:rsidR="00524A5D" w:rsidRPr="0044437C" w14:paraId="300883D0" w14:textId="77777777">
        <w:trPr>
          <w:trHeight w:val="240"/>
          <w:jc w:val="center"/>
        </w:trPr>
        <w:tc>
          <w:tcPr>
            <w:tcW w:w="3260" w:type="dxa"/>
          </w:tcPr>
          <w:p w14:paraId="54E9A3F8" w14:textId="77777777" w:rsidR="00524A5D" w:rsidRPr="0044437C" w:rsidRDefault="00000000">
            <w:pPr>
              <w:pStyle w:val="TH"/>
              <w:spacing w:before="0" w:after="0"/>
              <w:rPr>
                <w:b w:val="0"/>
                <w:sz w:val="18"/>
              </w:rPr>
            </w:pPr>
            <w:r w:rsidRPr="0044437C">
              <w:rPr>
                <w:b w:val="0"/>
                <w:sz w:val="18"/>
              </w:rPr>
              <w:t>ΔP = 2</w:t>
            </w:r>
          </w:p>
        </w:tc>
        <w:tc>
          <w:tcPr>
            <w:tcW w:w="3330" w:type="dxa"/>
            <w:shd w:val="clear" w:color="auto" w:fill="auto"/>
            <w:vAlign w:val="center"/>
          </w:tcPr>
          <w:p w14:paraId="2244449A" w14:textId="77777777" w:rsidR="00524A5D" w:rsidRPr="0044437C" w:rsidRDefault="00000000">
            <w:pPr>
              <w:pStyle w:val="TH"/>
              <w:spacing w:before="0" w:after="0"/>
              <w:rPr>
                <w:b w:val="0"/>
                <w:sz w:val="18"/>
              </w:rPr>
            </w:pPr>
            <w:r w:rsidRPr="0044437C">
              <w:rPr>
                <w:b w:val="0"/>
                <w:sz w:val="18"/>
              </w:rPr>
              <w:t>2 ± (2.7)</w:t>
            </w:r>
          </w:p>
        </w:tc>
      </w:tr>
      <w:tr w:rsidR="00524A5D" w:rsidRPr="0044437C" w14:paraId="222B1B6C" w14:textId="77777777">
        <w:trPr>
          <w:trHeight w:val="240"/>
          <w:jc w:val="center"/>
        </w:trPr>
        <w:tc>
          <w:tcPr>
            <w:tcW w:w="3260" w:type="dxa"/>
          </w:tcPr>
          <w:p w14:paraId="51B5A16C" w14:textId="77777777" w:rsidR="00524A5D" w:rsidRPr="0044437C" w:rsidRDefault="00000000">
            <w:pPr>
              <w:pStyle w:val="TH"/>
              <w:spacing w:before="0" w:after="0"/>
              <w:rPr>
                <w:rFonts w:eastAsia="Malgun Gothic"/>
                <w:b w:val="0"/>
                <w:sz w:val="18"/>
                <w:lang w:eastAsia="ko-KR"/>
              </w:rPr>
            </w:pPr>
            <w:r w:rsidRPr="0044437C">
              <w:rPr>
                <w:b w:val="0"/>
                <w:sz w:val="18"/>
              </w:rPr>
              <w:t>ΔP = 6</w:t>
            </w:r>
          </w:p>
        </w:tc>
        <w:tc>
          <w:tcPr>
            <w:tcW w:w="3330" w:type="dxa"/>
            <w:shd w:val="clear" w:color="auto" w:fill="auto"/>
            <w:vAlign w:val="center"/>
          </w:tcPr>
          <w:p w14:paraId="3FFE846D" w14:textId="77777777" w:rsidR="00524A5D" w:rsidRPr="0044437C" w:rsidRDefault="00000000">
            <w:pPr>
              <w:pStyle w:val="TH"/>
              <w:spacing w:before="0" w:after="0"/>
              <w:rPr>
                <w:rFonts w:eastAsia="Malgun Gothic"/>
                <w:b w:val="0"/>
                <w:sz w:val="18"/>
                <w:lang w:eastAsia="ko-KR"/>
              </w:rPr>
            </w:pPr>
            <w:r w:rsidRPr="0044437C">
              <w:rPr>
                <w:b w:val="0"/>
                <w:sz w:val="18"/>
                <w:lang w:eastAsia="ko-KR"/>
              </w:rPr>
              <w:t>6</w:t>
            </w:r>
            <w:r w:rsidRPr="0044437C">
              <w:rPr>
                <w:b w:val="0"/>
                <w:sz w:val="18"/>
              </w:rPr>
              <w:t xml:space="preserve"> ± (4.7)</w:t>
            </w:r>
          </w:p>
        </w:tc>
      </w:tr>
      <w:tr w:rsidR="00524A5D" w:rsidRPr="0044437C" w14:paraId="491EE73E" w14:textId="77777777">
        <w:trPr>
          <w:trHeight w:val="240"/>
          <w:jc w:val="center"/>
        </w:trPr>
        <w:tc>
          <w:tcPr>
            <w:tcW w:w="6590" w:type="dxa"/>
            <w:gridSpan w:val="2"/>
          </w:tcPr>
          <w:p w14:paraId="6AC7BF32" w14:textId="77777777" w:rsidR="00524A5D" w:rsidRPr="0044437C" w:rsidRDefault="00000000">
            <w:pPr>
              <w:pStyle w:val="TAN"/>
              <w:rPr>
                <w:lang w:eastAsia="ko-KR"/>
              </w:rPr>
            </w:pPr>
            <w:r w:rsidRPr="0044437C">
              <w:t>Note 1:</w:t>
            </w:r>
            <w:r w:rsidRPr="0044437C">
              <w:tab/>
            </w:r>
            <w:r w:rsidRPr="0044437C">
              <w:rPr>
                <w:lang w:eastAsia="ko-KR"/>
              </w:rPr>
              <w:t>For extreme conditions an additional ± 2.0 dB relaxation is allowed.</w:t>
            </w:r>
          </w:p>
          <w:p w14:paraId="0BFECD84" w14:textId="77777777" w:rsidR="00524A5D" w:rsidRPr="0044437C" w:rsidRDefault="00000000">
            <w:pPr>
              <w:pStyle w:val="TAN"/>
            </w:pPr>
            <w:r w:rsidRPr="0044437C">
              <w:t>Note 2:</w:t>
            </w:r>
            <w:r w:rsidRPr="0044437C">
              <w:tab/>
              <w:t>Only UE output power measurements within the range -39.3 to 20.3 dBm for Power Class 3, or -39.3 to 16.8 dBm for Power Class 5 shall be considered in the pass/fail criteria.</w:t>
            </w:r>
          </w:p>
        </w:tc>
      </w:tr>
    </w:tbl>
    <w:p w14:paraId="419A0865" w14:textId="77777777" w:rsidR="00524A5D" w:rsidRPr="0044437C" w:rsidRDefault="00524A5D"/>
    <w:p w14:paraId="4D40E07C" w14:textId="52501C57" w:rsidR="00524A5D" w:rsidRPr="0044437C" w:rsidRDefault="00000000">
      <w:pPr>
        <w:pStyle w:val="Heading4"/>
      </w:pPr>
      <w:bookmarkStart w:id="838" w:name="_Toc20125"/>
      <w:bookmarkStart w:id="839" w:name="_Toc23380"/>
      <w:bookmarkStart w:id="840" w:name="_Toc31912"/>
      <w:bookmarkStart w:id="841" w:name="_Toc27118"/>
      <w:bookmarkStart w:id="842" w:name="_Toc1471"/>
      <w:bookmarkStart w:id="843" w:name="_Toc194571824"/>
      <w:r w:rsidRPr="0044437C">
        <w:lastRenderedPageBreak/>
        <w:t>6.3B.4.3</w:t>
      </w:r>
      <w:r w:rsidR="00E36978" w:rsidRPr="0044437C">
        <w:tab/>
      </w:r>
      <w:r w:rsidRPr="0044437C">
        <w:t>Aggregate power control tolerance for category NB1 and NB2</w:t>
      </w:r>
      <w:bookmarkEnd w:id="838"/>
      <w:bookmarkEnd w:id="839"/>
      <w:bookmarkEnd w:id="840"/>
      <w:bookmarkEnd w:id="841"/>
      <w:bookmarkEnd w:id="842"/>
      <w:bookmarkEnd w:id="843"/>
    </w:p>
    <w:p w14:paraId="4CF0CE10" w14:textId="77777777" w:rsidR="00524A5D" w:rsidRPr="0044437C" w:rsidRDefault="00000000">
      <w:pPr>
        <w:pStyle w:val="EditorsNote"/>
      </w:pPr>
      <w:r w:rsidRPr="0044437C">
        <w:t>Editor’s Note: This clause is incomplete. The following aspects are either missing or not yet determined:</w:t>
      </w:r>
    </w:p>
    <w:p w14:paraId="4D1E0D8F" w14:textId="77777777" w:rsidR="00524A5D" w:rsidRPr="0044437C" w:rsidRDefault="00000000">
      <w:pPr>
        <w:pStyle w:val="EditorsNote"/>
      </w:pPr>
      <w:r w:rsidRPr="0044437C">
        <w:t>- Addition to applicability spec is pending.</w:t>
      </w:r>
    </w:p>
    <w:p w14:paraId="14FB074F" w14:textId="77777777" w:rsidR="00524A5D" w:rsidRPr="0044437C" w:rsidRDefault="00000000">
      <w:pPr>
        <w:pStyle w:val="EditorsNote"/>
        <w:rPr>
          <w:rFonts w:eastAsiaTheme="minorEastAsia"/>
        </w:rPr>
      </w:pPr>
      <w:r w:rsidRPr="0044437C">
        <w:t>- The minimum requirements are not testable with Release 17 UEs</w:t>
      </w:r>
    </w:p>
    <w:p w14:paraId="7D542BCD" w14:textId="77777777" w:rsidR="00524A5D" w:rsidRPr="0044437C" w:rsidRDefault="00000000">
      <w:pPr>
        <w:pStyle w:val="EditorsNote"/>
        <w:rPr>
          <w:rFonts w:eastAsiaTheme="minorEastAsia"/>
        </w:rPr>
      </w:pPr>
      <w:r w:rsidRPr="0044437C">
        <w:t>- Testability with forward releases is FFS</w:t>
      </w:r>
    </w:p>
    <w:p w14:paraId="212149F7" w14:textId="77777777" w:rsidR="00524A5D" w:rsidRPr="0044437C" w:rsidRDefault="00000000">
      <w:pPr>
        <w:pStyle w:val="H6"/>
      </w:pPr>
      <w:bookmarkStart w:id="844" w:name="MCCQCTEMPBM_00000174"/>
      <w:r w:rsidRPr="0044437C">
        <w:t>6.3B.4.3.1</w:t>
      </w:r>
      <w:r w:rsidRPr="0044437C">
        <w:tab/>
        <w:t>Test purpose</w:t>
      </w:r>
    </w:p>
    <w:bookmarkEnd w:id="844"/>
    <w:p w14:paraId="151F5130" w14:textId="77777777" w:rsidR="00524A5D" w:rsidRPr="0044437C" w:rsidRDefault="00000000">
      <w:r w:rsidRPr="0044437C">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Pr="0044437C" w:rsidRDefault="00000000">
      <w:pPr>
        <w:pStyle w:val="H6"/>
      </w:pPr>
      <w:bookmarkStart w:id="845" w:name="MCCQCTEMPBM_00000175"/>
      <w:r w:rsidRPr="0044437C">
        <w:t>6.3B.4.3.2</w:t>
      </w:r>
      <w:r w:rsidRPr="0044437C">
        <w:tab/>
        <w:t>Test applicability</w:t>
      </w:r>
    </w:p>
    <w:bookmarkEnd w:id="845"/>
    <w:p w14:paraId="0C5CC4E0"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 xml:space="preserve">UE release </w:t>
      </w:r>
      <w:r w:rsidRPr="0044437C">
        <w:rPr>
          <w:rFonts w:eastAsia="SimSun"/>
          <w:lang w:eastAsia="zh-CN"/>
        </w:rPr>
        <w:t>FFS</w:t>
      </w:r>
      <w:r w:rsidRPr="0044437C">
        <w:t xml:space="preserve"> and forward of category</w:t>
      </w:r>
      <w:r w:rsidRPr="0044437C">
        <w:rPr>
          <w:lang w:eastAsia="zh-TW"/>
        </w:rPr>
        <w:t xml:space="preserve"> NB1 and</w:t>
      </w:r>
      <w:r w:rsidRPr="0044437C">
        <w:t xml:space="preserve"> NB2 that support satellite access operation.</w:t>
      </w:r>
    </w:p>
    <w:p w14:paraId="5DF9897C" w14:textId="77777777" w:rsidR="00524A5D" w:rsidRPr="0044437C" w:rsidRDefault="00000000">
      <w:pPr>
        <w:pStyle w:val="H6"/>
      </w:pPr>
      <w:bookmarkStart w:id="846" w:name="MCCQCTEMPBM_00000176"/>
      <w:r w:rsidRPr="0044437C">
        <w:t>6.3B.4.3.3</w:t>
      </w:r>
      <w:r w:rsidRPr="0044437C">
        <w:tab/>
        <w:t>Minimum conformance requirements</w:t>
      </w:r>
    </w:p>
    <w:bookmarkEnd w:id="846"/>
    <w:p w14:paraId="491C3828" w14:textId="77777777" w:rsidR="00524A5D" w:rsidRPr="0044437C" w:rsidRDefault="00000000">
      <w:pPr>
        <w:rPr>
          <w:rFonts w:cs="v5.0.0"/>
        </w:rPr>
      </w:pPr>
      <w:r w:rsidRPr="0044437C">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Pr="0044437C" w:rsidRDefault="00000000">
      <w:pPr>
        <w:pStyle w:val="TH"/>
      </w:pPr>
      <w:r w:rsidRPr="0044437C">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rsidRPr="0044437C"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Pr="0044437C" w:rsidRDefault="00000000">
            <w:pPr>
              <w:keepNext/>
              <w:keepLines/>
              <w:spacing w:after="0"/>
              <w:jc w:val="center"/>
              <w:rPr>
                <w:rFonts w:ascii="Arial" w:hAnsi="Arial" w:cs="Arial"/>
                <w:b/>
                <w:sz w:val="18"/>
              </w:rPr>
            </w:pPr>
            <w:bookmarkStart w:id="847" w:name="MCCQCTEMPBM_00000492"/>
            <w:r w:rsidRPr="0044437C">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Pr="0044437C" w:rsidRDefault="00000000">
            <w:pPr>
              <w:pStyle w:val="TAH"/>
              <w:rPr>
                <w:rFonts w:cs="v5.0.0"/>
              </w:rPr>
            </w:pPr>
            <w:r w:rsidRPr="0044437C">
              <w:t xml:space="preserve">Aggregate power tolerance </w:t>
            </w:r>
          </w:p>
        </w:tc>
      </w:tr>
      <w:tr w:rsidR="00524A5D" w:rsidRPr="0044437C"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Pr="0044437C"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15 kHz / 1 tone within 104 ms</w:t>
            </w:r>
          </w:p>
        </w:tc>
      </w:tr>
      <w:tr w:rsidR="00524A5D" w:rsidRPr="0044437C"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±3.5 dB</w:t>
            </w:r>
          </w:p>
        </w:tc>
      </w:tr>
      <w:tr w:rsidR="00524A5D" w:rsidRPr="0044437C"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Pr="0044437C" w:rsidRDefault="00000000">
            <w:pPr>
              <w:pStyle w:val="TAN"/>
            </w:pPr>
            <w:r w:rsidRPr="0044437C">
              <w:t>NOTE:</w:t>
            </w:r>
            <w:r w:rsidRPr="0044437C">
              <w:tab/>
              <w:t>For five consecutive UE transmissions the transmission gaps are 12 ms for 12 tone and 16 ms for single tone transmissions. Uplink scheduling grant is transmitted via NPDCCH eight subframes before NPUSCH transmission.</w:t>
            </w:r>
          </w:p>
        </w:tc>
      </w:tr>
      <w:bookmarkEnd w:id="847"/>
    </w:tbl>
    <w:p w14:paraId="32F31442" w14:textId="77777777" w:rsidR="00524A5D" w:rsidRPr="0044437C" w:rsidRDefault="00524A5D"/>
    <w:p w14:paraId="325D020B" w14:textId="77777777" w:rsidR="00524A5D" w:rsidRPr="0044437C" w:rsidRDefault="00000000">
      <w:pPr>
        <w:rPr>
          <w:rFonts w:cs="v5.0.0"/>
        </w:rPr>
      </w:pPr>
      <w:r w:rsidRPr="0044437C">
        <w:rPr>
          <w:rFonts w:cs="v5.0.0"/>
        </w:rPr>
        <w:t>The normative reference for this requirement is TS 36.102 [11] clause 6.3B.4.</w:t>
      </w:r>
    </w:p>
    <w:p w14:paraId="35242036" w14:textId="77777777" w:rsidR="00524A5D" w:rsidRPr="0044437C" w:rsidRDefault="00000000">
      <w:pPr>
        <w:pStyle w:val="H6"/>
      </w:pPr>
      <w:bookmarkStart w:id="848" w:name="MCCQCTEMPBM_00000177"/>
      <w:r w:rsidRPr="0044437C">
        <w:t>6.3B.4.3.4</w:t>
      </w:r>
      <w:r w:rsidRPr="0044437C">
        <w:tab/>
        <w:t>Test description</w:t>
      </w:r>
    </w:p>
    <w:bookmarkEnd w:id="848"/>
    <w:p w14:paraId="45F484A5" w14:textId="77777777" w:rsidR="00524A5D" w:rsidRPr="0044437C" w:rsidRDefault="00000000">
      <w:pPr>
        <w:pStyle w:val="H6"/>
      </w:pPr>
      <w:r w:rsidRPr="0044437C">
        <w:t>6.3B.4.3.4.1</w:t>
      </w:r>
      <w:r w:rsidRPr="0044437C">
        <w:tab/>
        <w:t>Initial conditions</w:t>
      </w:r>
    </w:p>
    <w:p w14:paraId="50917D4A" w14:textId="77777777" w:rsidR="00524A5D" w:rsidRPr="0044437C" w:rsidRDefault="00000000">
      <w:pPr>
        <w:rPr>
          <w:rFonts w:cs="v5.0.0"/>
        </w:rPr>
      </w:pPr>
      <w:r w:rsidRPr="0044437C">
        <w:rPr>
          <w:rFonts w:cs="v5.0.0"/>
        </w:rPr>
        <w:t>Initial conditions are set of test configurations the UE needs to be tested in and the steps for the SS to take with the UE to reach the correct measurement state.</w:t>
      </w:r>
    </w:p>
    <w:p w14:paraId="7880676E" w14:textId="77777777" w:rsidR="00524A5D" w:rsidRPr="0044437C" w:rsidRDefault="00000000">
      <w:pPr>
        <w:rPr>
          <w:rFonts w:cs="v5.0.0"/>
        </w:rPr>
      </w:pPr>
      <w:r w:rsidRPr="0044437C">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Pr="0044437C" w:rsidRDefault="00000000">
      <w:pPr>
        <w:pStyle w:val="TH"/>
      </w:pPr>
      <w:r w:rsidRPr="0044437C">
        <w:lastRenderedPageBreak/>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71D2B943" w14:textId="77777777">
        <w:trPr>
          <w:cantSplit/>
          <w:jc w:val="center"/>
        </w:trPr>
        <w:tc>
          <w:tcPr>
            <w:tcW w:w="9006" w:type="dxa"/>
            <w:gridSpan w:val="5"/>
          </w:tcPr>
          <w:p w14:paraId="17354632" w14:textId="77777777" w:rsidR="00524A5D" w:rsidRPr="0044437C" w:rsidRDefault="00000000">
            <w:pPr>
              <w:pStyle w:val="TAH"/>
            </w:pPr>
            <w:bookmarkStart w:id="849" w:name="MCCQCTEMPBM_00000493"/>
            <w:r w:rsidRPr="0044437C">
              <w:t>Initial Conditions</w:t>
            </w:r>
          </w:p>
        </w:tc>
      </w:tr>
      <w:tr w:rsidR="00524A5D" w:rsidRPr="0044437C" w14:paraId="4CE357C9" w14:textId="77777777">
        <w:trPr>
          <w:cantSplit/>
          <w:jc w:val="center"/>
        </w:trPr>
        <w:tc>
          <w:tcPr>
            <w:tcW w:w="3512" w:type="dxa"/>
            <w:gridSpan w:val="2"/>
          </w:tcPr>
          <w:p w14:paraId="3C1A3C05"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57D6F3F" w14:textId="77777777" w:rsidR="00524A5D" w:rsidRPr="0044437C" w:rsidRDefault="00000000">
            <w:pPr>
              <w:pStyle w:val="TAL"/>
            </w:pPr>
            <w:r w:rsidRPr="0044437C">
              <w:rPr>
                <w:rFonts w:eastAsia="Microsoft YaHei" w:cs="Arial"/>
                <w:szCs w:val="18"/>
              </w:rPr>
              <w:t>TS 36.508 [12] subclause 8.1.1</w:t>
            </w:r>
          </w:p>
        </w:tc>
        <w:tc>
          <w:tcPr>
            <w:tcW w:w="5494" w:type="dxa"/>
            <w:gridSpan w:val="3"/>
          </w:tcPr>
          <w:p w14:paraId="48219F26" w14:textId="77777777" w:rsidR="00524A5D" w:rsidRPr="0044437C" w:rsidRDefault="00000000">
            <w:pPr>
              <w:pStyle w:val="TAL"/>
            </w:pPr>
            <w:r w:rsidRPr="0044437C">
              <w:t>Normal</w:t>
            </w:r>
          </w:p>
        </w:tc>
      </w:tr>
      <w:tr w:rsidR="00524A5D" w:rsidRPr="0044437C" w14:paraId="22528993" w14:textId="77777777">
        <w:trPr>
          <w:cantSplit/>
          <w:jc w:val="center"/>
        </w:trPr>
        <w:tc>
          <w:tcPr>
            <w:tcW w:w="3512" w:type="dxa"/>
            <w:gridSpan w:val="2"/>
          </w:tcPr>
          <w:p w14:paraId="48AB91D6"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9069415" w14:textId="77777777" w:rsidR="00524A5D" w:rsidRPr="0044437C" w:rsidRDefault="00000000">
            <w:pPr>
              <w:pStyle w:val="TAL"/>
            </w:pPr>
            <w:r w:rsidRPr="0044437C">
              <w:rPr>
                <w:rFonts w:eastAsia="Microsoft YaHei" w:cs="Arial"/>
                <w:szCs w:val="18"/>
              </w:rPr>
              <w:t>TS 36.508 [12] subclause 8.1.3.1</w:t>
            </w:r>
          </w:p>
        </w:tc>
        <w:tc>
          <w:tcPr>
            <w:tcW w:w="5494" w:type="dxa"/>
            <w:gridSpan w:val="3"/>
          </w:tcPr>
          <w:p w14:paraId="0C6BE590" w14:textId="1E5164A9" w:rsidR="00524A5D" w:rsidRPr="0044437C" w:rsidRDefault="00A454B2">
            <w:pPr>
              <w:pStyle w:val="TAL"/>
            </w:pPr>
            <w:r w:rsidRPr="0044437C">
              <w:rPr>
                <w:rFonts w:eastAsia="Microsoft YaHei" w:cs="Arial"/>
                <w:szCs w:val="18"/>
              </w:rPr>
              <w:t>Mid range</w:t>
            </w:r>
          </w:p>
        </w:tc>
      </w:tr>
      <w:tr w:rsidR="00524A5D" w:rsidRPr="0044437C" w14:paraId="3A152CFC" w14:textId="77777777">
        <w:trPr>
          <w:cantSplit/>
          <w:jc w:val="center"/>
        </w:trPr>
        <w:tc>
          <w:tcPr>
            <w:tcW w:w="9006" w:type="dxa"/>
            <w:gridSpan w:val="5"/>
          </w:tcPr>
          <w:p w14:paraId="53749216" w14:textId="77777777" w:rsidR="00524A5D" w:rsidRPr="0044437C" w:rsidRDefault="00000000">
            <w:pPr>
              <w:pStyle w:val="TAL"/>
              <w:jc w:val="center"/>
              <w:rPr>
                <w:b/>
              </w:rPr>
            </w:pPr>
            <w:r w:rsidRPr="0044437C">
              <w:rPr>
                <w:b/>
              </w:rPr>
              <w:t>Test Parameters</w:t>
            </w:r>
          </w:p>
        </w:tc>
      </w:tr>
      <w:tr w:rsidR="00524A5D" w:rsidRPr="0044437C" w14:paraId="731F1691" w14:textId="77777777">
        <w:trPr>
          <w:cantSplit/>
          <w:jc w:val="center"/>
        </w:trPr>
        <w:tc>
          <w:tcPr>
            <w:tcW w:w="1102" w:type="dxa"/>
          </w:tcPr>
          <w:p w14:paraId="596B94F7" w14:textId="77777777" w:rsidR="00524A5D" w:rsidRPr="0044437C" w:rsidRDefault="00000000">
            <w:pPr>
              <w:pStyle w:val="TAL"/>
              <w:jc w:val="center"/>
              <w:rPr>
                <w:b/>
              </w:rPr>
            </w:pPr>
            <w:r w:rsidRPr="0044437C">
              <w:rPr>
                <w:rFonts w:eastAsia="Microsoft YaHei" w:cs="Arial"/>
                <w:b/>
                <w:bCs/>
                <w:szCs w:val="18"/>
              </w:rPr>
              <w:t>Configuration ID</w:t>
            </w:r>
          </w:p>
        </w:tc>
        <w:tc>
          <w:tcPr>
            <w:tcW w:w="2410" w:type="dxa"/>
          </w:tcPr>
          <w:p w14:paraId="0F3EA445" w14:textId="77777777" w:rsidR="00524A5D" w:rsidRPr="0044437C" w:rsidRDefault="00000000">
            <w:pPr>
              <w:pStyle w:val="TAL"/>
              <w:jc w:val="center"/>
              <w:rPr>
                <w:b/>
              </w:rPr>
            </w:pPr>
            <w:r w:rsidRPr="0044437C">
              <w:rPr>
                <w:b/>
              </w:rPr>
              <w:t>Downlink Configuration</w:t>
            </w:r>
          </w:p>
        </w:tc>
        <w:tc>
          <w:tcPr>
            <w:tcW w:w="5494" w:type="dxa"/>
            <w:gridSpan w:val="3"/>
          </w:tcPr>
          <w:p w14:paraId="7130AB0D" w14:textId="77777777" w:rsidR="00524A5D" w:rsidRPr="0044437C" w:rsidRDefault="00000000">
            <w:pPr>
              <w:pStyle w:val="TAL"/>
              <w:jc w:val="center"/>
              <w:rPr>
                <w:b/>
              </w:rPr>
            </w:pPr>
            <w:r w:rsidRPr="0044437C">
              <w:rPr>
                <w:b/>
              </w:rPr>
              <w:t>Uplink Configuration</w:t>
            </w:r>
          </w:p>
        </w:tc>
      </w:tr>
      <w:tr w:rsidR="00524A5D" w:rsidRPr="0044437C" w14:paraId="729DDC1C" w14:textId="77777777">
        <w:trPr>
          <w:cantSplit/>
          <w:jc w:val="center"/>
        </w:trPr>
        <w:tc>
          <w:tcPr>
            <w:tcW w:w="1102" w:type="dxa"/>
          </w:tcPr>
          <w:p w14:paraId="0AB1BAD4" w14:textId="77777777" w:rsidR="00524A5D" w:rsidRPr="0044437C" w:rsidRDefault="00524A5D">
            <w:pPr>
              <w:pStyle w:val="TAL"/>
              <w:jc w:val="center"/>
            </w:pPr>
          </w:p>
        </w:tc>
        <w:tc>
          <w:tcPr>
            <w:tcW w:w="2410" w:type="dxa"/>
            <w:vMerge w:val="restart"/>
          </w:tcPr>
          <w:p w14:paraId="5F591E1F" w14:textId="77777777" w:rsidR="00524A5D" w:rsidRPr="0044437C" w:rsidRDefault="00000000">
            <w:pPr>
              <w:pStyle w:val="TAL"/>
              <w:jc w:val="center"/>
            </w:pPr>
            <w:r w:rsidRPr="0044437C">
              <w:t>N/A</w:t>
            </w:r>
          </w:p>
        </w:tc>
        <w:tc>
          <w:tcPr>
            <w:tcW w:w="1275" w:type="dxa"/>
          </w:tcPr>
          <w:p w14:paraId="78E5738F" w14:textId="77777777" w:rsidR="00524A5D" w:rsidRPr="0044437C" w:rsidRDefault="00000000">
            <w:pPr>
              <w:pStyle w:val="TAL"/>
              <w:jc w:val="center"/>
            </w:pPr>
            <w:r w:rsidRPr="0044437C">
              <w:rPr>
                <w:rFonts w:eastAsia="Microsoft YaHei" w:cs="Arial"/>
                <w:szCs w:val="18"/>
              </w:rPr>
              <w:t>Modulation</w:t>
            </w:r>
          </w:p>
        </w:tc>
        <w:tc>
          <w:tcPr>
            <w:tcW w:w="1843" w:type="dxa"/>
          </w:tcPr>
          <w:p w14:paraId="158F2F29" w14:textId="77777777" w:rsidR="00524A5D" w:rsidRPr="0044437C" w:rsidRDefault="00000000">
            <w:pPr>
              <w:pStyle w:val="TAL"/>
              <w:jc w:val="center"/>
            </w:pPr>
            <w:r w:rsidRPr="0044437C">
              <w:rPr>
                <w:rFonts w:eastAsia="Microsoft YaHei" w:cs="Arial"/>
                <w:szCs w:val="18"/>
              </w:rPr>
              <w:t>N</w:t>
            </w:r>
            <w:r w:rsidRPr="0044437C">
              <w:rPr>
                <w:rFonts w:eastAsia="Microsoft YaHei" w:cs="Arial"/>
                <w:szCs w:val="18"/>
                <w:vertAlign w:val="subscript"/>
              </w:rPr>
              <w:t>tones</w:t>
            </w:r>
            <w:r w:rsidRPr="0044437C">
              <w:rPr>
                <w:rFonts w:eastAsia="Microsoft YaHei" w:cs="Arial"/>
                <w:szCs w:val="18"/>
              </w:rPr>
              <w:t>, start position</w:t>
            </w:r>
          </w:p>
        </w:tc>
        <w:tc>
          <w:tcPr>
            <w:tcW w:w="2376" w:type="dxa"/>
          </w:tcPr>
          <w:p w14:paraId="3110F543" w14:textId="77777777" w:rsidR="00524A5D" w:rsidRPr="0044437C" w:rsidRDefault="00000000">
            <w:pPr>
              <w:pStyle w:val="TAL"/>
              <w:jc w:val="center"/>
            </w:pPr>
            <w:r w:rsidRPr="0044437C">
              <w:rPr>
                <w:rFonts w:eastAsia="Microsoft YaHei" w:cs="Arial"/>
                <w:szCs w:val="18"/>
              </w:rPr>
              <w:t>Sub-carrier spacing (kHz)</w:t>
            </w:r>
          </w:p>
        </w:tc>
      </w:tr>
      <w:tr w:rsidR="00524A5D" w:rsidRPr="0044437C" w14:paraId="3A2EAE4A" w14:textId="77777777">
        <w:trPr>
          <w:cantSplit/>
          <w:jc w:val="center"/>
        </w:trPr>
        <w:tc>
          <w:tcPr>
            <w:tcW w:w="1102" w:type="dxa"/>
          </w:tcPr>
          <w:p w14:paraId="2D121708" w14:textId="77777777" w:rsidR="00524A5D" w:rsidRPr="0044437C" w:rsidRDefault="00000000">
            <w:pPr>
              <w:pStyle w:val="TAL"/>
              <w:jc w:val="center"/>
            </w:pPr>
            <w:r w:rsidRPr="0044437C">
              <w:t>1</w:t>
            </w:r>
          </w:p>
        </w:tc>
        <w:tc>
          <w:tcPr>
            <w:tcW w:w="2410" w:type="dxa"/>
            <w:vMerge/>
          </w:tcPr>
          <w:p w14:paraId="2A0A674C" w14:textId="77777777" w:rsidR="00524A5D" w:rsidRPr="0044437C" w:rsidRDefault="00524A5D">
            <w:pPr>
              <w:pStyle w:val="TAL"/>
              <w:jc w:val="center"/>
            </w:pPr>
          </w:p>
        </w:tc>
        <w:tc>
          <w:tcPr>
            <w:tcW w:w="1275" w:type="dxa"/>
          </w:tcPr>
          <w:p w14:paraId="6C299CD5" w14:textId="77777777" w:rsidR="00524A5D" w:rsidRPr="0044437C" w:rsidRDefault="00000000">
            <w:pPr>
              <w:pStyle w:val="TAL"/>
              <w:jc w:val="center"/>
            </w:pPr>
            <w:r w:rsidRPr="0044437C">
              <w:t>QPSK</w:t>
            </w:r>
          </w:p>
        </w:tc>
        <w:tc>
          <w:tcPr>
            <w:tcW w:w="1843" w:type="dxa"/>
          </w:tcPr>
          <w:p w14:paraId="1372897F" w14:textId="77777777" w:rsidR="00524A5D" w:rsidRPr="0044437C" w:rsidRDefault="00000000">
            <w:pPr>
              <w:pStyle w:val="TAL"/>
              <w:jc w:val="center"/>
              <w:rPr>
                <w:rFonts w:eastAsia="Microsoft YaHei" w:cs="Arial"/>
                <w:szCs w:val="18"/>
              </w:rPr>
            </w:pPr>
            <w:r w:rsidRPr="0044437C">
              <w:rPr>
                <w:rFonts w:eastAsia="Microsoft YaHei" w:cs="Arial"/>
                <w:szCs w:val="18"/>
              </w:rPr>
              <w:t>1@0</w:t>
            </w:r>
          </w:p>
        </w:tc>
        <w:tc>
          <w:tcPr>
            <w:tcW w:w="2376" w:type="dxa"/>
          </w:tcPr>
          <w:p w14:paraId="2C119931" w14:textId="77777777" w:rsidR="00524A5D" w:rsidRPr="0044437C" w:rsidRDefault="00000000">
            <w:pPr>
              <w:pStyle w:val="TAL"/>
              <w:jc w:val="center"/>
            </w:pPr>
            <w:r w:rsidRPr="0044437C">
              <w:t>15</w:t>
            </w:r>
          </w:p>
        </w:tc>
      </w:tr>
      <w:tr w:rsidR="00524A5D" w:rsidRPr="0044437C" w14:paraId="6BEC25F3" w14:textId="77777777">
        <w:trPr>
          <w:cantSplit/>
          <w:jc w:val="center"/>
        </w:trPr>
        <w:tc>
          <w:tcPr>
            <w:tcW w:w="1102" w:type="dxa"/>
          </w:tcPr>
          <w:p w14:paraId="2BE11D48" w14:textId="77777777" w:rsidR="00524A5D" w:rsidRPr="0044437C" w:rsidRDefault="00000000">
            <w:pPr>
              <w:pStyle w:val="TAL"/>
              <w:jc w:val="center"/>
            </w:pPr>
            <w:r w:rsidRPr="0044437C">
              <w:t>2</w:t>
            </w:r>
          </w:p>
        </w:tc>
        <w:tc>
          <w:tcPr>
            <w:tcW w:w="2410" w:type="dxa"/>
            <w:vMerge/>
          </w:tcPr>
          <w:p w14:paraId="762D292C" w14:textId="77777777" w:rsidR="00524A5D" w:rsidRPr="0044437C" w:rsidRDefault="00524A5D">
            <w:pPr>
              <w:pStyle w:val="TAL"/>
              <w:jc w:val="center"/>
            </w:pPr>
          </w:p>
        </w:tc>
        <w:tc>
          <w:tcPr>
            <w:tcW w:w="1275" w:type="dxa"/>
          </w:tcPr>
          <w:p w14:paraId="3D916AE8" w14:textId="77777777" w:rsidR="00524A5D" w:rsidRPr="0044437C" w:rsidRDefault="00000000">
            <w:pPr>
              <w:pStyle w:val="TAL"/>
              <w:jc w:val="center"/>
            </w:pPr>
            <w:r w:rsidRPr="0044437C">
              <w:t>QPSK</w:t>
            </w:r>
          </w:p>
        </w:tc>
        <w:tc>
          <w:tcPr>
            <w:tcW w:w="1843" w:type="dxa"/>
          </w:tcPr>
          <w:p w14:paraId="0EBF0BBE" w14:textId="77777777" w:rsidR="00524A5D" w:rsidRPr="0044437C" w:rsidRDefault="00000000">
            <w:pPr>
              <w:pStyle w:val="TAL"/>
              <w:jc w:val="center"/>
              <w:rPr>
                <w:rFonts w:eastAsia="Microsoft YaHei" w:cs="Arial"/>
                <w:szCs w:val="18"/>
              </w:rPr>
            </w:pPr>
            <w:r w:rsidRPr="0044437C">
              <w:rPr>
                <w:rFonts w:eastAsia="Microsoft YaHei" w:cs="Arial"/>
                <w:szCs w:val="18"/>
              </w:rPr>
              <w:t>1@11</w:t>
            </w:r>
          </w:p>
        </w:tc>
        <w:tc>
          <w:tcPr>
            <w:tcW w:w="2376" w:type="dxa"/>
          </w:tcPr>
          <w:p w14:paraId="52323A1C" w14:textId="77777777" w:rsidR="00524A5D" w:rsidRPr="0044437C" w:rsidRDefault="00000000">
            <w:pPr>
              <w:pStyle w:val="TAL"/>
              <w:jc w:val="center"/>
            </w:pPr>
            <w:r w:rsidRPr="0044437C">
              <w:t>15</w:t>
            </w:r>
          </w:p>
        </w:tc>
      </w:tr>
      <w:tr w:rsidR="00524A5D" w:rsidRPr="0044437C" w14:paraId="02243310" w14:textId="77777777">
        <w:trPr>
          <w:cantSplit/>
          <w:jc w:val="center"/>
        </w:trPr>
        <w:tc>
          <w:tcPr>
            <w:tcW w:w="1102" w:type="dxa"/>
          </w:tcPr>
          <w:p w14:paraId="5D78DD0D" w14:textId="77777777" w:rsidR="00524A5D" w:rsidRPr="0044437C" w:rsidRDefault="00000000">
            <w:pPr>
              <w:pStyle w:val="TAL"/>
              <w:jc w:val="center"/>
            </w:pPr>
            <w:r w:rsidRPr="0044437C">
              <w:t xml:space="preserve">3 </w:t>
            </w:r>
            <w:r w:rsidRPr="0044437C">
              <w:rPr>
                <w:rFonts w:cs="Arial"/>
              </w:rPr>
              <w:t>(</w:t>
            </w:r>
            <w:r w:rsidRPr="0044437C">
              <w:rPr>
                <w:rFonts w:eastAsia="Microsoft YaHei" w:cs="Arial"/>
                <w:szCs w:val="18"/>
              </w:rPr>
              <w:t>Note 1</w:t>
            </w:r>
            <w:r w:rsidRPr="0044437C">
              <w:rPr>
                <w:rFonts w:cs="Arial"/>
              </w:rPr>
              <w:t>)</w:t>
            </w:r>
          </w:p>
        </w:tc>
        <w:tc>
          <w:tcPr>
            <w:tcW w:w="2410" w:type="dxa"/>
            <w:vMerge/>
          </w:tcPr>
          <w:p w14:paraId="00C52CA5" w14:textId="77777777" w:rsidR="00524A5D" w:rsidRPr="0044437C" w:rsidRDefault="00524A5D">
            <w:pPr>
              <w:pStyle w:val="TAL"/>
              <w:jc w:val="center"/>
            </w:pPr>
          </w:p>
        </w:tc>
        <w:tc>
          <w:tcPr>
            <w:tcW w:w="1275" w:type="dxa"/>
          </w:tcPr>
          <w:p w14:paraId="274E5F27" w14:textId="77777777" w:rsidR="00524A5D" w:rsidRPr="0044437C" w:rsidRDefault="00000000">
            <w:pPr>
              <w:pStyle w:val="TAL"/>
              <w:jc w:val="center"/>
            </w:pPr>
            <w:r w:rsidRPr="0044437C">
              <w:t>QPSK</w:t>
            </w:r>
          </w:p>
        </w:tc>
        <w:tc>
          <w:tcPr>
            <w:tcW w:w="1843" w:type="dxa"/>
          </w:tcPr>
          <w:p w14:paraId="04A53144" w14:textId="77777777" w:rsidR="00524A5D" w:rsidRPr="0044437C" w:rsidRDefault="00000000">
            <w:pPr>
              <w:pStyle w:val="TAL"/>
              <w:jc w:val="center"/>
              <w:rPr>
                <w:rFonts w:eastAsia="Microsoft YaHei" w:cs="Arial"/>
                <w:szCs w:val="18"/>
              </w:rPr>
            </w:pPr>
            <w:r w:rsidRPr="0044437C">
              <w:rPr>
                <w:rFonts w:eastAsia="Microsoft YaHei" w:cs="Arial"/>
                <w:szCs w:val="18"/>
              </w:rPr>
              <w:t>12@0</w:t>
            </w:r>
          </w:p>
        </w:tc>
        <w:tc>
          <w:tcPr>
            <w:tcW w:w="2376" w:type="dxa"/>
          </w:tcPr>
          <w:p w14:paraId="505FB15E" w14:textId="77777777" w:rsidR="00524A5D" w:rsidRPr="0044437C" w:rsidRDefault="00000000">
            <w:pPr>
              <w:pStyle w:val="TAL"/>
              <w:jc w:val="center"/>
            </w:pPr>
            <w:r w:rsidRPr="0044437C">
              <w:t>15</w:t>
            </w:r>
          </w:p>
        </w:tc>
      </w:tr>
      <w:tr w:rsidR="00524A5D" w:rsidRPr="0044437C" w14:paraId="23A1D9F2" w14:textId="77777777">
        <w:trPr>
          <w:cantSplit/>
          <w:jc w:val="center"/>
        </w:trPr>
        <w:tc>
          <w:tcPr>
            <w:tcW w:w="9006" w:type="dxa"/>
            <w:gridSpan w:val="5"/>
          </w:tcPr>
          <w:p w14:paraId="41C7A8C1" w14:textId="77777777" w:rsidR="00524A5D" w:rsidRPr="0044437C" w:rsidRDefault="00000000">
            <w:pPr>
              <w:pStyle w:val="TAL"/>
              <w:rPr>
                <w:rFonts w:eastAsia="Microsoft YaHei" w:cs="Arial"/>
                <w:szCs w:val="18"/>
              </w:rPr>
            </w:pPr>
            <w:r w:rsidRPr="0044437C">
              <w:rPr>
                <w:rFonts w:eastAsia="Microsoft YaHei" w:cs="Arial"/>
                <w:szCs w:val="18"/>
              </w:rPr>
              <w:t>Note 1:</w:t>
            </w:r>
            <w:r w:rsidRPr="0044437C">
              <w:rPr>
                <w:rFonts w:eastAsia="Microsoft YaHei" w:cs="Arial"/>
              </w:rPr>
              <w:t> </w:t>
            </w:r>
            <w:r w:rsidRPr="0044437C">
              <w:rPr>
                <w:rFonts w:eastAsia="Microsoft YaHei" w:cs="Arial"/>
                <w:szCs w:val="18"/>
              </w:rPr>
              <w:t>Applicable to UE supporting UL multi-tone transmissions</w:t>
            </w:r>
          </w:p>
        </w:tc>
      </w:tr>
      <w:bookmarkEnd w:id="849"/>
    </w:tbl>
    <w:p w14:paraId="1332DDA0" w14:textId="77777777" w:rsidR="00524A5D" w:rsidRPr="0044437C" w:rsidRDefault="00524A5D">
      <w:pPr>
        <w:rPr>
          <w:rFonts w:eastAsia="PMingLiU"/>
          <w:lang w:eastAsia="zh-TW"/>
        </w:rPr>
      </w:pPr>
    </w:p>
    <w:p w14:paraId="216D0C4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F7BFE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2D568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0AE75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6.3B.4.3.4.1-1.</w:t>
      </w:r>
    </w:p>
    <w:p w14:paraId="4D5A79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2FFCC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4A4E42A0"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375ECFFD"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B5DEAE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6.3B.4.3.4.3.</w:t>
      </w:r>
    </w:p>
    <w:p w14:paraId="6D09C9DA" w14:textId="77777777" w:rsidR="00524A5D" w:rsidRPr="0044437C" w:rsidRDefault="00000000">
      <w:pPr>
        <w:pStyle w:val="H6"/>
      </w:pPr>
      <w:r w:rsidRPr="0044437C">
        <w:t>6.3B.4.3.4.2</w:t>
      </w:r>
      <w:r w:rsidRPr="0044437C">
        <w:tab/>
        <w:t>Test procedure</w:t>
      </w:r>
    </w:p>
    <w:p w14:paraId="2B91AEE7" w14:textId="77777777" w:rsidR="00524A5D" w:rsidRPr="0044437C" w:rsidRDefault="00000000">
      <w:r w:rsidRPr="0044437C">
        <w:t>The procedure is separated in two subtests to verify single tone and multi tone NPUSCH aggregate power control tolerance respectively. The uplink transmission patterns are described in figure 6.3B.4.3.4.2-1.</w:t>
      </w:r>
    </w:p>
    <w:bookmarkStart w:id="850" w:name="MCCQCTEMPBM_00000445"/>
    <w:bookmarkStart w:id="851" w:name="_MON_1570960071"/>
    <w:bookmarkEnd w:id="851"/>
    <w:p w14:paraId="0EEF8D64" w14:textId="77777777" w:rsidR="00524A5D" w:rsidRPr="0044437C" w:rsidRDefault="00000000">
      <w:pPr>
        <w:pStyle w:val="TH"/>
      </w:pPr>
      <w:r w:rsidRPr="0044437C">
        <w:rPr>
          <w:snapToGrid w:val="0"/>
        </w:rPr>
        <w:object w:dxaOrig="8076" w:dyaOrig="7500" w14:anchorId="0F31260D">
          <v:shape id="_x0000_i1031" type="#_x0000_t75" style="width:402.4pt;height:378.25pt" o:ole="">
            <v:imagedata r:id="rId28" o:title=""/>
          </v:shape>
          <o:OLEObject Type="Embed" ProgID="Word.Picture.8" ShapeID="_x0000_i1031" DrawAspect="Content" ObjectID="_1813331024" r:id="rId29"/>
        </w:object>
      </w:r>
      <w:r w:rsidRPr="0044437C">
        <w:object w:dxaOrig="7644" w:dyaOrig="6060" w14:anchorId="6B8D7013">
          <v:shape id="_x0000_i1032" type="#_x0000_t75" style="width:384.15pt;height:306.25pt" o:ole="">
            <v:imagedata r:id="rId30" o:title=""/>
          </v:shape>
          <o:OLEObject Type="Embed" ProgID="Visio.Drawing.15" ShapeID="_x0000_i1032" DrawAspect="Content" ObjectID="_1813331025" r:id="rId31"/>
        </w:object>
      </w:r>
    </w:p>
    <w:bookmarkEnd w:id="850"/>
    <w:p w14:paraId="170FF505" w14:textId="799F52CF" w:rsidR="00524A5D" w:rsidRPr="0044437C" w:rsidRDefault="00000000">
      <w:pPr>
        <w:pStyle w:val="TF"/>
      </w:pPr>
      <w:r w:rsidRPr="0044437C">
        <w:t>Figure 6.3B.4.3.4.2-1</w:t>
      </w:r>
      <w:r w:rsidR="002F349B" w:rsidRPr="0044437C">
        <w:t>:</w:t>
      </w:r>
      <w:r w:rsidRPr="0044437C">
        <w:t xml:space="preserve"> Test uplink transmission for HD-FDD</w:t>
      </w:r>
    </w:p>
    <w:p w14:paraId="5A37836D" w14:textId="77777777" w:rsidR="00524A5D" w:rsidRPr="0044437C" w:rsidRDefault="00000000">
      <w:r w:rsidRPr="0044437C">
        <w:lastRenderedPageBreak/>
        <w:t>For single tone NPUSCH transmission scenario:</w:t>
      </w:r>
    </w:p>
    <w:p w14:paraId="1EB9D8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  Repeat step 2 and 3 for configuration ID 2 in Table 6.3B.4.3.4.1-1.</w:t>
      </w:r>
    </w:p>
    <w:p w14:paraId="52C47D8A" w14:textId="77777777" w:rsidR="00524A5D" w:rsidRPr="0044437C" w:rsidRDefault="00000000">
      <w:r w:rsidRPr="0044437C">
        <w:t>For 12 tones NPUSCH transmission scenario:</w:t>
      </w:r>
    </w:p>
    <w:p w14:paraId="5710F2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9C413AD"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where there is no transmission of SI messages according to Annex A.2.4 and make the UE transmit NPUSCH with 28, 30 or 32 slots (14, 15 or 16 ms) gap for HD-FDD. Uplink scheduling grant is transmitted via NPDCCH 9 subframes before NPUSCH transmission.</w:t>
      </w:r>
    </w:p>
    <w:p w14:paraId="5E26FD5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Pr="0044437C" w:rsidRDefault="00000000">
      <w:pPr>
        <w:pStyle w:val="H6"/>
      </w:pPr>
      <w:r w:rsidRPr="0044437C">
        <w:t>6.3B.4.3.4.3</w:t>
      </w:r>
      <w:r w:rsidRPr="0044437C">
        <w:tab/>
        <w:t>Message contents</w:t>
      </w:r>
    </w:p>
    <w:p w14:paraId="34D62D48" w14:textId="77777777" w:rsidR="00524A5D" w:rsidRPr="0044437C" w:rsidRDefault="00000000">
      <w:r w:rsidRPr="0044437C">
        <w:t>Message contents are according to TS 36.508 [12] subclause 8.1.6 with the following exceptions.</w:t>
      </w:r>
    </w:p>
    <w:p w14:paraId="1793E446" w14:textId="77777777" w:rsidR="00524A5D" w:rsidRPr="0044437C" w:rsidRDefault="00000000">
      <w:pPr>
        <w:pStyle w:val="TH"/>
      </w:pPr>
      <w:r w:rsidRPr="0044437C">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4AF42C" w14:textId="77777777">
        <w:trPr>
          <w:jc w:val="center"/>
        </w:trPr>
        <w:tc>
          <w:tcPr>
            <w:tcW w:w="9781" w:type="dxa"/>
            <w:gridSpan w:val="4"/>
          </w:tcPr>
          <w:p w14:paraId="1FA8FEFD"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871B6B4" w14:textId="77777777">
        <w:tblPrEx>
          <w:tblCellMar>
            <w:left w:w="108" w:type="dxa"/>
            <w:right w:w="108" w:type="dxa"/>
          </w:tblCellMar>
        </w:tblPrEx>
        <w:trPr>
          <w:jc w:val="center"/>
        </w:trPr>
        <w:tc>
          <w:tcPr>
            <w:tcW w:w="4537" w:type="dxa"/>
          </w:tcPr>
          <w:p w14:paraId="238601AB"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6FAD41C"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3FA831F4"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32913A2E"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Pr="0044437C" w:rsidRDefault="00524A5D">
            <w:pPr>
              <w:keepNext/>
              <w:keepLines/>
              <w:spacing w:after="0"/>
              <w:rPr>
                <w:rFonts w:ascii="Arial" w:hAnsi="Arial"/>
                <w:sz w:val="18"/>
              </w:rPr>
            </w:pPr>
          </w:p>
        </w:tc>
      </w:tr>
      <w:tr w:rsidR="00524A5D" w:rsidRPr="0044437C"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Pr="0044437C" w:rsidRDefault="00000000">
            <w:pPr>
              <w:keepNext/>
              <w:keepLines/>
              <w:spacing w:after="0"/>
              <w:rPr>
                <w:rFonts w:ascii="Arial" w:hAnsi="Arial"/>
                <w:sz w:val="18"/>
              </w:rPr>
            </w:pPr>
            <w:r w:rsidRPr="0044437C">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Pr="0044437C" w:rsidRDefault="00524A5D">
            <w:pPr>
              <w:keepNext/>
              <w:keepLines/>
              <w:spacing w:after="0"/>
              <w:rPr>
                <w:rFonts w:ascii="Arial" w:hAnsi="Arial"/>
                <w:sz w:val="18"/>
              </w:rPr>
            </w:pPr>
          </w:p>
        </w:tc>
      </w:tr>
      <w:tr w:rsidR="00524A5D" w:rsidRPr="0044437C"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Pr="0044437C" w:rsidRDefault="00000000">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Pr="0044437C" w:rsidRDefault="00524A5D">
            <w:pPr>
              <w:keepNext/>
              <w:keepLines/>
              <w:spacing w:after="0"/>
              <w:rPr>
                <w:rFonts w:ascii="Arial" w:hAnsi="Arial"/>
                <w:sz w:val="18"/>
              </w:rPr>
            </w:pPr>
          </w:p>
        </w:tc>
      </w:tr>
      <w:tr w:rsidR="00524A5D" w:rsidRPr="0044437C"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Pr="0044437C" w:rsidRDefault="00524A5D">
            <w:pPr>
              <w:keepNext/>
              <w:keepLines/>
              <w:spacing w:after="0"/>
              <w:rPr>
                <w:rFonts w:ascii="Arial" w:hAnsi="Arial"/>
                <w:sz w:val="18"/>
              </w:rPr>
            </w:pPr>
          </w:p>
        </w:tc>
      </w:tr>
      <w:tr w:rsidR="00524A5D" w:rsidRPr="0044437C"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Pr="0044437C" w:rsidRDefault="00524A5D">
            <w:pPr>
              <w:keepNext/>
              <w:keepLines/>
              <w:spacing w:after="0"/>
              <w:rPr>
                <w:rFonts w:ascii="Arial" w:hAnsi="Arial"/>
                <w:sz w:val="18"/>
              </w:rPr>
            </w:pPr>
          </w:p>
        </w:tc>
      </w:tr>
    </w:tbl>
    <w:p w14:paraId="7DC235AE" w14:textId="77777777" w:rsidR="00524A5D" w:rsidRPr="0044437C" w:rsidRDefault="00524A5D"/>
    <w:p w14:paraId="1E9251F1" w14:textId="77777777" w:rsidR="00524A5D" w:rsidRPr="0044437C" w:rsidRDefault="00000000">
      <w:pPr>
        <w:pStyle w:val="TH"/>
      </w:pPr>
      <w:r w:rsidRPr="0044437C">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5132F73" w14:textId="77777777">
        <w:trPr>
          <w:jc w:val="center"/>
        </w:trPr>
        <w:tc>
          <w:tcPr>
            <w:tcW w:w="9781" w:type="dxa"/>
            <w:gridSpan w:val="4"/>
          </w:tcPr>
          <w:p w14:paraId="6E5E5C98"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963B4B0" w14:textId="77777777">
        <w:tblPrEx>
          <w:tblCellMar>
            <w:left w:w="108" w:type="dxa"/>
            <w:right w:w="108" w:type="dxa"/>
          </w:tblCellMar>
        </w:tblPrEx>
        <w:trPr>
          <w:jc w:val="center"/>
        </w:trPr>
        <w:tc>
          <w:tcPr>
            <w:tcW w:w="4537" w:type="dxa"/>
          </w:tcPr>
          <w:p w14:paraId="3C102EE9"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53E47C35"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7F7DD5BE"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197DC7B9"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Pr="0044437C" w:rsidRDefault="00524A5D">
            <w:pPr>
              <w:keepNext/>
              <w:keepLines/>
              <w:spacing w:after="0"/>
              <w:rPr>
                <w:rFonts w:ascii="Arial" w:hAnsi="Arial"/>
                <w:sz w:val="18"/>
              </w:rPr>
            </w:pPr>
          </w:p>
        </w:tc>
      </w:tr>
      <w:tr w:rsidR="00524A5D" w:rsidRPr="0044437C"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Pr="0044437C" w:rsidRDefault="00000000">
            <w:pPr>
              <w:keepNext/>
              <w:keepLines/>
              <w:spacing w:after="0"/>
              <w:rPr>
                <w:rFonts w:ascii="Arial" w:hAnsi="Arial"/>
                <w:sz w:val="18"/>
              </w:rPr>
            </w:pPr>
            <w:r w:rsidRPr="0044437C">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Pr="0044437C" w:rsidRDefault="00524A5D">
            <w:pPr>
              <w:keepNext/>
              <w:keepLines/>
              <w:spacing w:after="0"/>
              <w:rPr>
                <w:rFonts w:ascii="Arial" w:hAnsi="Arial"/>
                <w:sz w:val="18"/>
              </w:rPr>
            </w:pPr>
          </w:p>
        </w:tc>
      </w:tr>
      <w:tr w:rsidR="00524A5D" w:rsidRPr="0044437C"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Pr="0044437C" w:rsidRDefault="00000000">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Pr="0044437C" w:rsidRDefault="00524A5D">
            <w:pPr>
              <w:keepNext/>
              <w:keepLines/>
              <w:spacing w:after="0"/>
              <w:rPr>
                <w:rFonts w:ascii="Arial" w:hAnsi="Arial"/>
                <w:sz w:val="18"/>
              </w:rPr>
            </w:pPr>
          </w:p>
        </w:tc>
      </w:tr>
      <w:tr w:rsidR="00524A5D" w:rsidRPr="0044437C"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Pr="0044437C" w:rsidRDefault="00524A5D">
            <w:pPr>
              <w:keepNext/>
              <w:keepLines/>
              <w:spacing w:after="0"/>
              <w:rPr>
                <w:rFonts w:ascii="Arial" w:hAnsi="Arial"/>
                <w:sz w:val="18"/>
              </w:rPr>
            </w:pPr>
          </w:p>
        </w:tc>
      </w:tr>
      <w:tr w:rsidR="00524A5D" w:rsidRPr="0044437C"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Pr="0044437C" w:rsidRDefault="00524A5D">
            <w:pPr>
              <w:keepNext/>
              <w:keepLines/>
              <w:spacing w:after="0"/>
              <w:rPr>
                <w:rFonts w:ascii="Arial" w:hAnsi="Arial"/>
                <w:sz w:val="18"/>
              </w:rPr>
            </w:pPr>
          </w:p>
        </w:tc>
      </w:tr>
    </w:tbl>
    <w:p w14:paraId="71626594" w14:textId="77777777" w:rsidR="00524A5D" w:rsidRPr="0044437C" w:rsidRDefault="00524A5D">
      <w:pPr>
        <w:rPr>
          <w:lang w:eastAsia="ja-JP"/>
        </w:rPr>
      </w:pPr>
    </w:p>
    <w:p w14:paraId="66DFCCAF" w14:textId="77777777" w:rsidR="00524A5D" w:rsidRPr="0044437C" w:rsidRDefault="00000000">
      <w:pPr>
        <w:pStyle w:val="H6"/>
      </w:pPr>
      <w:bookmarkStart w:id="852" w:name="MCCQCTEMPBM_00000178"/>
      <w:r w:rsidRPr="0044437C">
        <w:t>6.3B.4.3.5</w:t>
      </w:r>
      <w:r w:rsidRPr="0044437C">
        <w:tab/>
        <w:t>Test requirement</w:t>
      </w:r>
    </w:p>
    <w:bookmarkEnd w:id="852"/>
    <w:p w14:paraId="32BC4166" w14:textId="77777777" w:rsidR="00524A5D" w:rsidRPr="0044437C" w:rsidRDefault="00000000">
      <w:r w:rsidRPr="0044437C">
        <w:t xml:space="preserve">The requirement for the power measurements made in step 4 of the test procedure shall not </w:t>
      </w:r>
      <w:r w:rsidRPr="0044437C">
        <w:rPr>
          <w:rFonts w:eastAsia="香~??’c‘I"/>
        </w:rPr>
        <w:t>exceed</w:t>
      </w:r>
      <w:r w:rsidRPr="0044437C">
        <w:t xml:space="preserve"> the values specified in Table 6.3B.4.3.5-1. The power measurement period shall be 1 resource unit excluding transient periods.</w:t>
      </w:r>
    </w:p>
    <w:p w14:paraId="7B25A823" w14:textId="77777777" w:rsidR="00524A5D" w:rsidRPr="0044437C" w:rsidRDefault="00000000">
      <w:pPr>
        <w:pStyle w:val="TH"/>
      </w:pPr>
      <w:r w:rsidRPr="0044437C">
        <w:lastRenderedPageBreak/>
        <w:t>Table 6.3B.4.3.5-1: Power control tolerance</w:t>
      </w:r>
    </w:p>
    <w:tbl>
      <w:tblPr>
        <w:tblW w:w="7204" w:type="dxa"/>
        <w:jc w:val="center"/>
        <w:tblLook w:val="04A0" w:firstRow="1" w:lastRow="0" w:firstColumn="1" w:lastColumn="0" w:noHBand="0" w:noVBand="1"/>
      </w:tblPr>
      <w:tblGrid>
        <w:gridCol w:w="1559"/>
        <w:gridCol w:w="5645"/>
      </w:tblGrid>
      <w:tr w:rsidR="00524A5D" w:rsidRPr="0044437C"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Test requirement measured power</w:t>
            </w:r>
          </w:p>
        </w:tc>
      </w:tr>
      <w:tr w:rsidR="00524A5D" w:rsidRPr="0044437C"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Given 5 power measurements in the pattern, the 2</w:t>
            </w:r>
            <w:r w:rsidRPr="0044437C">
              <w:rPr>
                <w:rFonts w:ascii="Arial" w:hAnsi="Arial"/>
                <w:color w:val="000000"/>
                <w:sz w:val="18"/>
                <w:vertAlign w:val="superscript"/>
                <w:lang w:eastAsia="ja-JP"/>
              </w:rPr>
              <w:t>nd</w:t>
            </w:r>
            <w:r w:rsidRPr="0044437C">
              <w:rPr>
                <w:rFonts w:ascii="Arial" w:hAnsi="Arial"/>
                <w:color w:val="000000"/>
                <w:sz w:val="18"/>
                <w:lang w:eastAsia="ja-JP"/>
              </w:rPr>
              <w:t>, 3</w:t>
            </w:r>
            <w:r w:rsidRPr="0044437C">
              <w:rPr>
                <w:rFonts w:ascii="Arial" w:hAnsi="Arial"/>
                <w:color w:val="000000"/>
                <w:sz w:val="18"/>
                <w:vertAlign w:val="superscript"/>
                <w:lang w:eastAsia="ja-JP"/>
              </w:rPr>
              <w:t>rd</w:t>
            </w:r>
            <w:r w:rsidRPr="0044437C">
              <w:rPr>
                <w:rFonts w:ascii="Arial" w:hAnsi="Arial"/>
                <w:color w:val="000000"/>
                <w:sz w:val="18"/>
                <w:lang w:eastAsia="ja-JP"/>
              </w:rPr>
              <w:t>, 4</w:t>
            </w:r>
            <w:r w:rsidRPr="0044437C">
              <w:rPr>
                <w:rFonts w:ascii="Arial" w:hAnsi="Arial"/>
                <w:color w:val="000000"/>
                <w:sz w:val="18"/>
                <w:vertAlign w:val="superscript"/>
                <w:lang w:eastAsia="ja-JP"/>
              </w:rPr>
              <w:t>th</w:t>
            </w:r>
            <w:r w:rsidRPr="0044437C">
              <w:rPr>
                <w:rFonts w:ascii="Arial" w:hAnsi="Arial"/>
                <w:color w:val="000000"/>
                <w:sz w:val="18"/>
                <w:lang w:eastAsia="ja-JP"/>
              </w:rPr>
              <w:t>, and 5</w:t>
            </w:r>
            <w:r w:rsidRPr="0044437C">
              <w:rPr>
                <w:rFonts w:ascii="Arial" w:hAnsi="Arial"/>
                <w:color w:val="000000"/>
                <w:sz w:val="18"/>
                <w:vertAlign w:val="superscript"/>
                <w:lang w:eastAsia="ja-JP"/>
              </w:rPr>
              <w:t>th</w:t>
            </w:r>
            <w:r w:rsidRPr="0044437C">
              <w:rPr>
                <w:rFonts w:ascii="Arial" w:hAnsi="Arial"/>
                <w:color w:val="000000"/>
                <w:sz w:val="18"/>
                <w:lang w:eastAsia="ja-JP"/>
              </w:rPr>
              <w:t xml:space="preserve"> measurements shall be within</w:t>
            </w:r>
            <w:r w:rsidRPr="0044437C">
              <w:rPr>
                <w:rFonts w:ascii="Arial" w:hAnsi="Arial" w:cs="Tahoma"/>
                <w:color w:val="000000"/>
                <w:sz w:val="18"/>
                <w:lang w:eastAsia="ja-JP"/>
              </w:rPr>
              <w:t xml:space="preserve"> ± 4.2 dB</w:t>
            </w:r>
            <w:r w:rsidRPr="0044437C">
              <w:rPr>
                <w:rFonts w:ascii="Arial" w:hAnsi="Arial"/>
                <w:color w:val="000000"/>
                <w:sz w:val="18"/>
                <w:lang w:eastAsia="ja-JP"/>
              </w:rPr>
              <w:t xml:space="preserve"> of the 1</w:t>
            </w:r>
            <w:r w:rsidRPr="0044437C">
              <w:rPr>
                <w:rFonts w:ascii="Arial" w:hAnsi="Arial"/>
                <w:color w:val="000000"/>
                <w:sz w:val="18"/>
                <w:vertAlign w:val="superscript"/>
                <w:lang w:eastAsia="ja-JP"/>
              </w:rPr>
              <w:t>st</w:t>
            </w:r>
            <w:r w:rsidRPr="0044437C">
              <w:rPr>
                <w:rFonts w:ascii="Arial" w:hAnsi="Arial"/>
                <w:color w:val="000000"/>
                <w:sz w:val="18"/>
                <w:lang w:eastAsia="ja-JP"/>
              </w:rPr>
              <w:t xml:space="preserve"> measurement.</w:t>
            </w:r>
          </w:p>
        </w:tc>
      </w:tr>
    </w:tbl>
    <w:p w14:paraId="19AAE01F" w14:textId="77777777" w:rsidR="00524A5D" w:rsidRPr="0044437C" w:rsidRDefault="00524A5D">
      <w:pPr>
        <w:rPr>
          <w:lang w:eastAsia="ko-KR"/>
        </w:rPr>
      </w:pPr>
    </w:p>
    <w:p w14:paraId="4B64D7D5" w14:textId="77777777" w:rsidR="00524A5D" w:rsidRPr="0044437C" w:rsidRDefault="00000000">
      <w:pPr>
        <w:pStyle w:val="Heading2"/>
      </w:pPr>
      <w:bookmarkStart w:id="853" w:name="_Toc19929"/>
      <w:bookmarkStart w:id="854" w:name="_Toc8618"/>
      <w:bookmarkStart w:id="855" w:name="_Toc21675"/>
      <w:bookmarkStart w:id="856" w:name="_Toc29794"/>
      <w:bookmarkStart w:id="857" w:name="_Toc15391"/>
      <w:bookmarkStart w:id="858" w:name="_Toc194571825"/>
      <w:r w:rsidRPr="0044437C">
        <w:t>6.4</w:t>
      </w:r>
      <w:r w:rsidRPr="0044437C">
        <w:tab/>
        <w:t>Transmit signal quality</w:t>
      </w:r>
      <w:bookmarkEnd w:id="828"/>
      <w:bookmarkEnd w:id="829"/>
      <w:bookmarkEnd w:id="830"/>
      <w:bookmarkEnd w:id="831"/>
      <w:bookmarkEnd w:id="832"/>
      <w:bookmarkEnd w:id="853"/>
      <w:bookmarkEnd w:id="854"/>
      <w:bookmarkEnd w:id="855"/>
      <w:bookmarkEnd w:id="856"/>
      <w:bookmarkEnd w:id="857"/>
      <w:bookmarkEnd w:id="858"/>
    </w:p>
    <w:p w14:paraId="76B8E6A9" w14:textId="77777777" w:rsidR="00524A5D" w:rsidRPr="0044437C" w:rsidRDefault="00000000">
      <w:pPr>
        <w:rPr>
          <w:rFonts w:eastAsia="SimSun"/>
          <w:color w:val="000000" w:themeColor="text1"/>
        </w:rPr>
      </w:pPr>
      <w:r w:rsidRPr="0044437C">
        <w:rPr>
          <w:rFonts w:eastAsia="SimSun"/>
          <w:color w:val="000000" w:themeColor="text1"/>
        </w:rPr>
        <w:t>This clause is reserved.</w:t>
      </w:r>
    </w:p>
    <w:p w14:paraId="2E75CAE5" w14:textId="77777777" w:rsidR="00524A5D" w:rsidRPr="0044437C" w:rsidRDefault="00000000">
      <w:pPr>
        <w:pStyle w:val="Heading2"/>
        <w:rPr>
          <w:rFonts w:eastAsia="SimSun"/>
          <w:color w:val="000000" w:themeColor="text1"/>
        </w:rPr>
      </w:pPr>
      <w:bookmarkStart w:id="859" w:name="_Toc18535"/>
      <w:bookmarkStart w:id="860" w:name="_Toc5341"/>
      <w:bookmarkStart w:id="861" w:name="_Toc12969"/>
      <w:bookmarkStart w:id="862" w:name="_Toc9852"/>
      <w:bookmarkStart w:id="863" w:name="_Toc120570046"/>
      <w:bookmarkStart w:id="864" w:name="_Toc121162838"/>
      <w:bookmarkStart w:id="865" w:name="_Toc20444"/>
      <w:bookmarkStart w:id="866" w:name="_Toc13981"/>
      <w:bookmarkStart w:id="867" w:name="_Toc194571826"/>
      <w:r w:rsidRPr="0044437C">
        <w:t>6.4A</w:t>
      </w:r>
      <w:r w:rsidRPr="0044437C">
        <w:tab/>
        <w:t>Transmit signal quality for category M1</w:t>
      </w:r>
      <w:bookmarkEnd w:id="859"/>
      <w:bookmarkEnd w:id="860"/>
      <w:bookmarkEnd w:id="861"/>
      <w:bookmarkEnd w:id="862"/>
      <w:bookmarkEnd w:id="863"/>
      <w:bookmarkEnd w:id="864"/>
      <w:bookmarkEnd w:id="865"/>
      <w:bookmarkEnd w:id="866"/>
      <w:bookmarkEnd w:id="867"/>
    </w:p>
    <w:p w14:paraId="77F58370" w14:textId="77777777" w:rsidR="00524A5D" w:rsidRPr="0044437C" w:rsidRDefault="00000000">
      <w:pPr>
        <w:pStyle w:val="Heading3"/>
      </w:pPr>
      <w:bookmarkStart w:id="868" w:name="_Toc11947"/>
      <w:bookmarkStart w:id="869" w:name="_Toc26402"/>
      <w:bookmarkStart w:id="870" w:name="_Toc120570047"/>
      <w:bookmarkStart w:id="871" w:name="_Toc121162839"/>
      <w:bookmarkStart w:id="872" w:name="_Toc111062051"/>
      <w:bookmarkStart w:id="873" w:name="_Toc108617008"/>
      <w:bookmarkStart w:id="874" w:name="_Toc17084"/>
      <w:bookmarkStart w:id="875" w:name="_Toc22298"/>
      <w:bookmarkStart w:id="876" w:name="_Toc7577"/>
      <w:bookmarkStart w:id="877" w:name="_Toc19475"/>
      <w:bookmarkStart w:id="878" w:name="_Toc194571827"/>
      <w:r w:rsidRPr="0044437C">
        <w:t>6.4A.1</w:t>
      </w:r>
      <w:r w:rsidRPr="0044437C">
        <w:tab/>
        <w:t>Frequency error for UE category M1</w:t>
      </w:r>
      <w:bookmarkEnd w:id="868"/>
      <w:bookmarkEnd w:id="869"/>
      <w:bookmarkEnd w:id="870"/>
      <w:bookmarkEnd w:id="871"/>
      <w:bookmarkEnd w:id="872"/>
      <w:bookmarkEnd w:id="873"/>
      <w:bookmarkEnd w:id="874"/>
      <w:bookmarkEnd w:id="875"/>
      <w:bookmarkEnd w:id="876"/>
      <w:bookmarkEnd w:id="877"/>
      <w:bookmarkEnd w:id="878"/>
    </w:p>
    <w:p w14:paraId="35825E55" w14:textId="77777777" w:rsidR="004E5853" w:rsidRPr="0044437C" w:rsidRDefault="004E5853" w:rsidP="004E5853">
      <w:pPr>
        <w:pStyle w:val="Heading3"/>
      </w:pPr>
      <w:bookmarkStart w:id="879" w:name="_Toc194571828"/>
      <w:bookmarkStart w:id="880" w:name="_Toc120570048"/>
      <w:bookmarkStart w:id="881" w:name="_Toc111062052"/>
      <w:bookmarkStart w:id="882" w:name="_Toc368026277"/>
      <w:r w:rsidRPr="0044437C">
        <w:t>6.4A.1_1</w:t>
      </w:r>
      <w:r w:rsidRPr="0044437C">
        <w:tab/>
        <w:t>Frequency error with GSO ephemeris for UE category M1</w:t>
      </w:r>
      <w:bookmarkEnd w:id="879"/>
    </w:p>
    <w:p w14:paraId="0C823E4E" w14:textId="708FF38C" w:rsidR="00524A5D" w:rsidRPr="0044437C" w:rsidRDefault="00000000">
      <w:pPr>
        <w:pStyle w:val="H6"/>
      </w:pPr>
      <w:bookmarkStart w:id="883" w:name="MCCQCTEMPBM_00000179"/>
      <w:r w:rsidRPr="0044437C">
        <w:t>6.4A.1</w:t>
      </w:r>
      <w:r w:rsidR="004E5853" w:rsidRPr="0044437C">
        <w:t>_1</w:t>
      </w:r>
      <w:r w:rsidRPr="0044437C">
        <w:t>.1</w:t>
      </w:r>
      <w:r w:rsidRPr="0044437C">
        <w:tab/>
        <w:t>Test purpose</w:t>
      </w:r>
    </w:p>
    <w:bookmarkEnd w:id="883"/>
    <w:p w14:paraId="7B9CE28A" w14:textId="77777777" w:rsidR="00524A5D" w:rsidRPr="0044437C" w:rsidRDefault="00000000">
      <w:r w:rsidRPr="0044437C">
        <w:t>This test verifies the ability of both, the receiver and the transmitter, to process frequency correctly.</w:t>
      </w:r>
    </w:p>
    <w:p w14:paraId="4CABCEC7" w14:textId="77777777" w:rsidR="00524A5D" w:rsidRPr="0044437C" w:rsidRDefault="00000000">
      <w:r w:rsidRPr="0044437C">
        <w:t>Receiver: to extract the correct frequency from the stimulus signal, offered by the System simulator, under ideal propagation conditions and low level.</w:t>
      </w:r>
    </w:p>
    <w:p w14:paraId="762891DD" w14:textId="77777777" w:rsidR="00524A5D" w:rsidRPr="0044437C" w:rsidRDefault="00000000">
      <w:r w:rsidRPr="0044437C">
        <w:t>Transmitter: to derive the correct modulated carrier frequency from the results, gained by the receiver.</w:t>
      </w:r>
    </w:p>
    <w:p w14:paraId="0D70C8DE" w14:textId="4FB7A5D0" w:rsidR="00524A5D" w:rsidRPr="0044437C" w:rsidRDefault="00000000">
      <w:pPr>
        <w:pStyle w:val="H6"/>
      </w:pPr>
      <w:bookmarkStart w:id="884" w:name="MCCQCTEMPBM_00000180"/>
      <w:r w:rsidRPr="0044437C">
        <w:t>6.4A.1</w:t>
      </w:r>
      <w:r w:rsidR="004E5853" w:rsidRPr="0044437C">
        <w:t>_1</w:t>
      </w:r>
      <w:r w:rsidRPr="0044437C">
        <w:t>.2</w:t>
      </w:r>
      <w:r w:rsidRPr="0044437C">
        <w:tab/>
        <w:t>Test applicability</w:t>
      </w:r>
    </w:p>
    <w:bookmarkEnd w:id="884"/>
    <w:p w14:paraId="3AD6B09C" w14:textId="79A9BFB6" w:rsidR="00524A5D" w:rsidRPr="0044437C" w:rsidRDefault="00000000">
      <w:r w:rsidRPr="0044437C">
        <w:t xml:space="preserve">This test case applies to all types of </w:t>
      </w:r>
      <w:r w:rsidR="004E5853" w:rsidRPr="0044437C">
        <w:t xml:space="preserve">E-UTRA </w:t>
      </w:r>
      <w:r w:rsidRPr="0044437C">
        <w:t xml:space="preserve"> FDD UE release 1</w:t>
      </w:r>
      <w:r w:rsidRPr="0044437C">
        <w:rPr>
          <w:rFonts w:eastAsia="PMingLiU"/>
          <w:lang w:eastAsia="zh-TW"/>
        </w:rPr>
        <w:t>7</w:t>
      </w:r>
      <w:r w:rsidRPr="0044437C">
        <w:t xml:space="preserve"> and forward of UE category M1 that support satellite access operation</w:t>
      </w:r>
      <w:r w:rsidR="004E5853" w:rsidRPr="0044437C">
        <w:t xml:space="preserve"> and </w:t>
      </w:r>
      <w:r w:rsidR="00F87F34" w:rsidRPr="0044437C">
        <w:t xml:space="preserve">only </w:t>
      </w:r>
      <w:r w:rsidR="004E5853" w:rsidRPr="0044437C">
        <w:t>GSO</w:t>
      </w:r>
      <w:r w:rsidR="00F87F34" w:rsidRPr="0044437C">
        <w:t xml:space="preserve"> or both GSO and NGSO</w:t>
      </w:r>
      <w:r w:rsidRPr="0044437C">
        <w:t>.</w:t>
      </w:r>
    </w:p>
    <w:p w14:paraId="594220D8" w14:textId="1D20A760" w:rsidR="00524A5D" w:rsidRPr="0044437C" w:rsidRDefault="00000000">
      <w:pPr>
        <w:pStyle w:val="H6"/>
      </w:pPr>
      <w:bookmarkStart w:id="885" w:name="MCCQCTEMPBM_00000181"/>
      <w:r w:rsidRPr="0044437C">
        <w:t>6.4A.1</w:t>
      </w:r>
      <w:r w:rsidR="004E5853" w:rsidRPr="0044437C">
        <w:t>_1</w:t>
      </w:r>
      <w:r w:rsidRPr="0044437C">
        <w:t>.3</w:t>
      </w:r>
      <w:r w:rsidRPr="0044437C">
        <w:tab/>
        <w:t>Minimum conformance requirements</w:t>
      </w:r>
    </w:p>
    <w:p w14:paraId="58F2E5F2" w14:textId="77777777" w:rsidR="00524A5D" w:rsidRPr="0044437C" w:rsidRDefault="00000000">
      <w:bookmarkStart w:id="886" w:name="_Hlk119952195"/>
      <w:bookmarkEnd w:id="885"/>
      <w:r w:rsidRPr="0044437C">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sidRPr="0044437C">
        <w:rPr>
          <w:rFonts w:ascii="PMingLiU" w:hAnsi="PMingLiU"/>
          <w:lang w:eastAsia="zh-TW"/>
        </w:rPr>
        <w:t xml:space="preserve"> </w:t>
      </w:r>
      <w:r w:rsidRPr="0044437C">
        <w:t xml:space="preserve">[6]), its own location and UL carrier frequency signalled to the UE by the SAN (according to TS36.300 [8] clause 16.14.2). </w:t>
      </w:r>
    </w:p>
    <w:p w14:paraId="796C48D5" w14:textId="77777777" w:rsidR="00524A5D" w:rsidRPr="0044437C" w:rsidRDefault="00000000">
      <w:r w:rsidRPr="0044437C">
        <w:t>For category M1 FD-FDD UEs and for category M1 HD-FDD UEs with continuous uplink transmissions of duration ≤ 64 ms, the mean value of basic measurements of UE pre-compensated modulated carrier frequency shall be accurate to within ± 0.1 PPM observed over a period of one time slot (0.5 ms) compared with the ideally pre-compensated UL carrier frequency.</w:t>
      </w:r>
    </w:p>
    <w:p w14:paraId="4A32FE00" w14:textId="5CBE6420" w:rsidR="00524A5D" w:rsidRPr="0044437C" w:rsidRDefault="00000000">
      <w:r w:rsidRPr="0044437C">
        <w:t>For category M1 HD-FDD UEs with</w:t>
      </w:r>
      <w:r w:rsidRPr="0044437C">
        <w:rPr>
          <w:rFonts w:ascii="Segoe UI" w:hAnsi="Segoe UI" w:cs="Segoe UI"/>
          <w:color w:val="242424"/>
          <w:shd w:val="clear" w:color="auto" w:fill="FFFFFF"/>
        </w:rPr>
        <w:t xml:space="preserve"> </w:t>
      </w:r>
      <w:r w:rsidRPr="0044437C">
        <w:t>continuous uplink transmissions of duration &gt; 64 ms, the mean value of basic measurements of UE pre-compensated modulated carrier frequency shall be accurate within the limits in Table 6.4A.1</w:t>
      </w:r>
      <w:r w:rsidR="004E5853" w:rsidRPr="0044437C">
        <w:t>_1</w:t>
      </w:r>
      <w:r w:rsidRPr="0044437C">
        <w:t>-1 observed over a period of one time slot (0.5 ms) compared with ideally pre-compensated UL carrier frequency.</w:t>
      </w:r>
    </w:p>
    <w:p w14:paraId="21473220" w14:textId="77777777" w:rsidR="00524A5D" w:rsidRPr="0044437C" w:rsidRDefault="00000000">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Pr="0044437C" w:rsidRDefault="00000000">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bookmarkEnd w:id="886"/>
    <w:p w14:paraId="08B43502" w14:textId="0A36A78A" w:rsidR="00524A5D" w:rsidRPr="0044437C" w:rsidRDefault="00000000">
      <w:pPr>
        <w:pStyle w:val="TH"/>
        <w:rPr>
          <w:color w:val="000000" w:themeColor="text1"/>
        </w:rPr>
      </w:pPr>
      <w:r w:rsidRPr="0044437C">
        <w:rPr>
          <w:snapToGrid w:val="0"/>
          <w:color w:val="000000" w:themeColor="text1"/>
        </w:rPr>
        <w:t>Table 6.4A.1</w:t>
      </w:r>
      <w:r w:rsidR="004E5853"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Pr="0044437C" w:rsidRDefault="00000000">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Pr="0044437C" w:rsidRDefault="00000000">
            <w:pPr>
              <w:pStyle w:val="TAH"/>
              <w:rPr>
                <w:lang w:eastAsia="ja-JP"/>
              </w:rPr>
            </w:pPr>
            <w:r w:rsidRPr="0044437C">
              <w:rPr>
                <w:lang w:eastAsia="ja-JP"/>
              </w:rPr>
              <w:t>Frequency error [ppm]</w:t>
            </w:r>
          </w:p>
        </w:tc>
      </w:tr>
      <w:tr w:rsidR="00524A5D" w:rsidRPr="0044437C"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Pr="0044437C" w:rsidRDefault="00000000">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Pr="0044437C" w:rsidRDefault="00000000">
            <w:pPr>
              <w:pStyle w:val="TAC"/>
              <w:rPr>
                <w:lang w:eastAsia="ja-JP"/>
              </w:rPr>
            </w:pPr>
            <w:r w:rsidRPr="0044437C">
              <w:t>±0.2</w:t>
            </w:r>
          </w:p>
        </w:tc>
      </w:tr>
      <w:tr w:rsidR="00524A5D" w:rsidRPr="0044437C"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Pr="0044437C" w:rsidRDefault="00000000">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Pr="0044437C" w:rsidRDefault="00000000">
            <w:pPr>
              <w:pStyle w:val="TAC"/>
              <w:rPr>
                <w:lang w:eastAsia="ja-JP"/>
              </w:rPr>
            </w:pPr>
            <w:r w:rsidRPr="0044437C">
              <w:t>±0.1</w:t>
            </w:r>
          </w:p>
        </w:tc>
      </w:tr>
    </w:tbl>
    <w:p w14:paraId="3290DA94" w14:textId="77777777" w:rsidR="00524A5D" w:rsidRPr="0044437C" w:rsidRDefault="00524A5D">
      <w:pPr>
        <w:rPr>
          <w:rFonts w:eastAsia="PMingLiU"/>
          <w:lang w:eastAsia="zh-TW"/>
        </w:rPr>
      </w:pPr>
    </w:p>
    <w:p w14:paraId="7A1E316F" w14:textId="77777777" w:rsidR="00524A5D" w:rsidRPr="0044437C" w:rsidRDefault="00000000">
      <w:r w:rsidRPr="0044437C">
        <w:lastRenderedPageBreak/>
        <w:t>The normative reference for this requirement is TS 36.102 [11] clause 6.4A.1.</w:t>
      </w:r>
    </w:p>
    <w:p w14:paraId="735B6F13" w14:textId="2EDE54BD" w:rsidR="00524A5D" w:rsidRPr="0044437C" w:rsidRDefault="00000000">
      <w:pPr>
        <w:pStyle w:val="H6"/>
      </w:pPr>
      <w:bookmarkStart w:id="887" w:name="MCCQCTEMPBM_00000182"/>
      <w:r w:rsidRPr="0044437C">
        <w:t>6.4A.1</w:t>
      </w:r>
      <w:r w:rsidR="004E5853" w:rsidRPr="0044437C">
        <w:t>_1</w:t>
      </w:r>
      <w:r w:rsidRPr="0044437C">
        <w:t>.4</w:t>
      </w:r>
      <w:r w:rsidRPr="0044437C">
        <w:tab/>
        <w:t>Test description</w:t>
      </w:r>
    </w:p>
    <w:p w14:paraId="15C12092" w14:textId="3234231A" w:rsidR="00524A5D" w:rsidRPr="0044437C" w:rsidRDefault="00000000">
      <w:pPr>
        <w:pStyle w:val="H6"/>
      </w:pPr>
      <w:bookmarkStart w:id="888" w:name="MCCQCTEMPBM_00000183"/>
      <w:bookmarkEnd w:id="887"/>
      <w:r w:rsidRPr="0044437C">
        <w:t>6.4A.1</w:t>
      </w:r>
      <w:r w:rsidR="004E5853" w:rsidRPr="0044437C">
        <w:t>_1</w:t>
      </w:r>
      <w:r w:rsidRPr="0044437C">
        <w:t>.4.1</w:t>
      </w:r>
      <w:r w:rsidRPr="0044437C">
        <w:tab/>
        <w:t xml:space="preserve">Initial conditions  </w:t>
      </w:r>
    </w:p>
    <w:bookmarkEnd w:id="888"/>
    <w:p w14:paraId="2D0B2D7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0DC49C9" w14:textId="01599884" w:rsidR="00524A5D" w:rsidRPr="0044437C" w:rsidRDefault="00000000">
      <w:bookmarkStart w:id="889" w:name="_Hlk148953795"/>
      <w:r w:rsidRPr="0044437C">
        <w:t>The initial test configurations consist of environmental conditions, test frequencies, channel bandwidths based on E-UTRA bands specified in sub-clause 5.2A</w:t>
      </w:r>
      <w:bookmarkEnd w:id="889"/>
      <w:r w:rsidRPr="0044437C">
        <w:t>.  All of these configurations shall be tested with applicable test parameters for each channel bandwidth are shown in table 6.4A.1</w:t>
      </w:r>
      <w:r w:rsidR="004E5853" w:rsidRPr="0044437C">
        <w:t>_1</w:t>
      </w:r>
      <w:r w:rsidRPr="0044437C">
        <w:t xml:space="preserve">.4.1-1. The details of the uplink and downlink reference measurement channels (RMCs) are specified in Annexes A.2 and A.3. </w:t>
      </w:r>
      <w:r w:rsidRPr="0044437C">
        <w:rPr>
          <w:rFonts w:cs="v5.0.0"/>
        </w:rPr>
        <w:t>Configurations of PDSCH and MPDCCH before measurement are specified in Annex C.2.</w:t>
      </w:r>
    </w:p>
    <w:p w14:paraId="3E075ACB" w14:textId="34CD3CF9" w:rsidR="00524A5D" w:rsidRPr="0044437C" w:rsidRDefault="00000000">
      <w:pPr>
        <w:pStyle w:val="TH"/>
      </w:pPr>
      <w:r w:rsidRPr="0044437C">
        <w:t>Table 6.4A.1</w:t>
      </w:r>
      <w:r w:rsidR="004E5853" w:rsidRPr="0044437C">
        <w:t>_1</w:t>
      </w:r>
      <w:r w:rsidRPr="0044437C">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rsidRPr="0044437C"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Pr="0044437C" w:rsidRDefault="00000000">
            <w:pPr>
              <w:pStyle w:val="TAH"/>
            </w:pPr>
            <w:r w:rsidRPr="0044437C">
              <w:t>Initial Conditions</w:t>
            </w:r>
          </w:p>
        </w:tc>
      </w:tr>
      <w:tr w:rsidR="00524A5D" w:rsidRPr="0044437C" w14:paraId="0230AA65" w14:textId="77777777">
        <w:trPr>
          <w:jc w:val="center"/>
        </w:trPr>
        <w:tc>
          <w:tcPr>
            <w:tcW w:w="4106" w:type="dxa"/>
            <w:gridSpan w:val="3"/>
          </w:tcPr>
          <w:p w14:paraId="6B77F200" w14:textId="77777777" w:rsidR="00524A5D" w:rsidRPr="0044437C" w:rsidRDefault="00000000">
            <w:pPr>
              <w:pStyle w:val="TAL"/>
            </w:pPr>
            <w:r w:rsidRPr="0044437C">
              <w:t>Test Environment as specified in</w:t>
            </w:r>
          </w:p>
          <w:p w14:paraId="738BDA9D" w14:textId="77777777" w:rsidR="00524A5D" w:rsidRPr="0044437C" w:rsidRDefault="00000000">
            <w:pPr>
              <w:pStyle w:val="TAL"/>
            </w:pPr>
            <w:r w:rsidRPr="0044437C">
              <w:t>TS 36.508[12] subclause 4.1</w:t>
            </w:r>
          </w:p>
        </w:tc>
        <w:tc>
          <w:tcPr>
            <w:tcW w:w="4111" w:type="dxa"/>
            <w:gridSpan w:val="2"/>
          </w:tcPr>
          <w:p w14:paraId="574EB989" w14:textId="77777777" w:rsidR="00524A5D" w:rsidRPr="0044437C" w:rsidRDefault="00000000">
            <w:pPr>
              <w:pStyle w:val="TAL"/>
            </w:pPr>
            <w:r w:rsidRPr="0044437C">
              <w:t>NC, TL/VL, TL/VH, TH/VL, TH/VH</w:t>
            </w:r>
          </w:p>
        </w:tc>
      </w:tr>
      <w:tr w:rsidR="00524A5D" w:rsidRPr="0044437C" w14:paraId="116899C6" w14:textId="77777777">
        <w:trPr>
          <w:jc w:val="center"/>
        </w:trPr>
        <w:tc>
          <w:tcPr>
            <w:tcW w:w="4106" w:type="dxa"/>
            <w:gridSpan w:val="3"/>
          </w:tcPr>
          <w:p w14:paraId="20058E34" w14:textId="77777777" w:rsidR="00524A5D" w:rsidRPr="0044437C" w:rsidRDefault="00000000">
            <w:pPr>
              <w:pStyle w:val="TAL"/>
            </w:pPr>
            <w:r w:rsidRPr="0044437C">
              <w:t>Test Frequencies as specified in</w:t>
            </w:r>
          </w:p>
          <w:p w14:paraId="102D2C80" w14:textId="77777777" w:rsidR="00524A5D" w:rsidRPr="0044437C" w:rsidRDefault="00000000">
            <w:pPr>
              <w:pStyle w:val="TAL"/>
            </w:pPr>
            <w:r w:rsidRPr="0044437C">
              <w:t>TS36.508 [12] subclause 4.3.1</w:t>
            </w:r>
          </w:p>
        </w:tc>
        <w:tc>
          <w:tcPr>
            <w:tcW w:w="4111" w:type="dxa"/>
            <w:gridSpan w:val="2"/>
          </w:tcPr>
          <w:p w14:paraId="3010D92E" w14:textId="77777777" w:rsidR="00524A5D" w:rsidRPr="0044437C" w:rsidRDefault="00000000">
            <w:pPr>
              <w:pStyle w:val="TAL"/>
            </w:pPr>
            <w:r w:rsidRPr="0044437C">
              <w:t>Low range, Mid range, High range</w:t>
            </w:r>
          </w:p>
        </w:tc>
      </w:tr>
      <w:tr w:rsidR="00524A5D" w:rsidRPr="0044437C" w14:paraId="00585371" w14:textId="77777777">
        <w:trPr>
          <w:jc w:val="center"/>
        </w:trPr>
        <w:tc>
          <w:tcPr>
            <w:tcW w:w="4106" w:type="dxa"/>
            <w:gridSpan w:val="3"/>
          </w:tcPr>
          <w:p w14:paraId="74DFEF28" w14:textId="77777777" w:rsidR="00524A5D" w:rsidRPr="0044437C" w:rsidRDefault="00000000">
            <w:pPr>
              <w:pStyle w:val="TAL"/>
            </w:pPr>
            <w:r w:rsidRPr="0044437C">
              <w:t>Test Channel Bandwidths as specified in</w:t>
            </w:r>
          </w:p>
          <w:p w14:paraId="4DE6D481" w14:textId="77777777" w:rsidR="00524A5D" w:rsidRPr="0044437C" w:rsidRDefault="00000000">
            <w:pPr>
              <w:pStyle w:val="TAL"/>
            </w:pPr>
            <w:r w:rsidRPr="0044437C">
              <w:t>TS 36.508 [12] subclause 4.3.1</w:t>
            </w:r>
          </w:p>
        </w:tc>
        <w:tc>
          <w:tcPr>
            <w:tcW w:w="4111" w:type="dxa"/>
            <w:gridSpan w:val="2"/>
          </w:tcPr>
          <w:p w14:paraId="2B73462F" w14:textId="77777777" w:rsidR="00524A5D" w:rsidRPr="0044437C" w:rsidRDefault="00000000">
            <w:pPr>
              <w:pStyle w:val="TAL"/>
            </w:pPr>
            <w:r w:rsidRPr="0044437C">
              <w:t>1.4MHz</w:t>
            </w:r>
          </w:p>
        </w:tc>
      </w:tr>
      <w:tr w:rsidR="00524A5D" w:rsidRPr="0044437C" w14:paraId="3EA1E9FA" w14:textId="77777777">
        <w:trPr>
          <w:jc w:val="center"/>
        </w:trPr>
        <w:tc>
          <w:tcPr>
            <w:tcW w:w="1129" w:type="dxa"/>
          </w:tcPr>
          <w:p w14:paraId="5785CBC6" w14:textId="77777777" w:rsidR="00524A5D" w:rsidRPr="0044437C" w:rsidRDefault="00524A5D">
            <w:pPr>
              <w:pStyle w:val="TAH"/>
            </w:pPr>
          </w:p>
        </w:tc>
        <w:tc>
          <w:tcPr>
            <w:tcW w:w="7088" w:type="dxa"/>
            <w:gridSpan w:val="4"/>
          </w:tcPr>
          <w:p w14:paraId="42E74DD6" w14:textId="77777777" w:rsidR="00524A5D" w:rsidRPr="0044437C" w:rsidRDefault="00000000">
            <w:pPr>
              <w:pStyle w:val="TAH"/>
            </w:pPr>
            <w:r w:rsidRPr="0044437C">
              <w:t>Test Parameters for Channel Bandwidths and Narrowband positions</w:t>
            </w:r>
          </w:p>
        </w:tc>
      </w:tr>
      <w:tr w:rsidR="00524A5D" w:rsidRPr="0044437C" w14:paraId="17D471EA" w14:textId="77777777">
        <w:trPr>
          <w:jc w:val="center"/>
        </w:trPr>
        <w:tc>
          <w:tcPr>
            <w:tcW w:w="1129" w:type="dxa"/>
          </w:tcPr>
          <w:p w14:paraId="6499F07D" w14:textId="77777777" w:rsidR="00524A5D" w:rsidRPr="0044437C" w:rsidRDefault="00524A5D">
            <w:pPr>
              <w:pStyle w:val="TAH"/>
            </w:pPr>
          </w:p>
        </w:tc>
        <w:tc>
          <w:tcPr>
            <w:tcW w:w="2977" w:type="dxa"/>
            <w:gridSpan w:val="2"/>
          </w:tcPr>
          <w:p w14:paraId="00ABCEFE" w14:textId="77777777" w:rsidR="00524A5D" w:rsidRPr="0044437C" w:rsidRDefault="00000000">
            <w:pPr>
              <w:pStyle w:val="TAH"/>
            </w:pPr>
            <w:r w:rsidRPr="0044437C">
              <w:t>Downlink Configuration</w:t>
            </w:r>
          </w:p>
        </w:tc>
        <w:tc>
          <w:tcPr>
            <w:tcW w:w="4111" w:type="dxa"/>
            <w:gridSpan w:val="2"/>
          </w:tcPr>
          <w:p w14:paraId="5A30A91C" w14:textId="77777777" w:rsidR="00524A5D" w:rsidRPr="0044437C" w:rsidRDefault="00000000">
            <w:pPr>
              <w:pStyle w:val="TAH"/>
            </w:pPr>
            <w:r w:rsidRPr="0044437C">
              <w:t>Uplink Configuration</w:t>
            </w:r>
          </w:p>
        </w:tc>
      </w:tr>
      <w:tr w:rsidR="00524A5D" w:rsidRPr="0044437C" w14:paraId="2E50E9F8" w14:textId="77777777">
        <w:trPr>
          <w:jc w:val="center"/>
        </w:trPr>
        <w:tc>
          <w:tcPr>
            <w:tcW w:w="1129" w:type="dxa"/>
          </w:tcPr>
          <w:p w14:paraId="4C22DBAC" w14:textId="77777777" w:rsidR="00524A5D" w:rsidRPr="0044437C" w:rsidRDefault="00000000">
            <w:pPr>
              <w:pStyle w:val="TAC"/>
            </w:pPr>
            <w:r w:rsidRPr="0044437C">
              <w:t>Ch BW</w:t>
            </w:r>
          </w:p>
        </w:tc>
        <w:tc>
          <w:tcPr>
            <w:tcW w:w="1560" w:type="dxa"/>
          </w:tcPr>
          <w:p w14:paraId="70524221" w14:textId="77777777" w:rsidR="00524A5D" w:rsidRPr="0044437C" w:rsidRDefault="00000000">
            <w:pPr>
              <w:pStyle w:val="TAC"/>
            </w:pPr>
            <w:r w:rsidRPr="0044437C">
              <w:t>Modulation</w:t>
            </w:r>
          </w:p>
        </w:tc>
        <w:tc>
          <w:tcPr>
            <w:tcW w:w="1417" w:type="dxa"/>
          </w:tcPr>
          <w:p w14:paraId="1EBFD45E" w14:textId="77777777" w:rsidR="00524A5D" w:rsidRPr="0044437C" w:rsidRDefault="00000000">
            <w:pPr>
              <w:pStyle w:val="TAC"/>
            </w:pPr>
            <w:r w:rsidRPr="0044437C">
              <w:t>RB allocation</w:t>
            </w:r>
          </w:p>
        </w:tc>
        <w:tc>
          <w:tcPr>
            <w:tcW w:w="1985" w:type="dxa"/>
          </w:tcPr>
          <w:p w14:paraId="4042CEAC" w14:textId="77777777" w:rsidR="00524A5D" w:rsidRPr="0044437C" w:rsidRDefault="00000000">
            <w:pPr>
              <w:pStyle w:val="TAC"/>
            </w:pPr>
            <w:r w:rsidRPr="0044437C">
              <w:t>Modulation</w:t>
            </w:r>
          </w:p>
        </w:tc>
        <w:tc>
          <w:tcPr>
            <w:tcW w:w="2126" w:type="dxa"/>
          </w:tcPr>
          <w:p w14:paraId="5DFF82FC" w14:textId="77777777" w:rsidR="00524A5D" w:rsidRPr="0044437C" w:rsidRDefault="00000000">
            <w:pPr>
              <w:pStyle w:val="TAC"/>
            </w:pPr>
            <w:r w:rsidRPr="0044437C">
              <w:t>RB allocation</w:t>
            </w:r>
          </w:p>
        </w:tc>
      </w:tr>
      <w:tr w:rsidR="00524A5D" w:rsidRPr="0044437C" w14:paraId="6A8DF76B" w14:textId="77777777">
        <w:trPr>
          <w:jc w:val="center"/>
        </w:trPr>
        <w:tc>
          <w:tcPr>
            <w:tcW w:w="1129" w:type="dxa"/>
          </w:tcPr>
          <w:p w14:paraId="712CA290" w14:textId="77777777" w:rsidR="00524A5D" w:rsidRPr="0044437C" w:rsidRDefault="00000000">
            <w:pPr>
              <w:pStyle w:val="TAC"/>
            </w:pPr>
            <w:r w:rsidRPr="0044437C">
              <w:t>1.4MHz</w:t>
            </w:r>
          </w:p>
        </w:tc>
        <w:tc>
          <w:tcPr>
            <w:tcW w:w="1560" w:type="dxa"/>
          </w:tcPr>
          <w:p w14:paraId="5865557D" w14:textId="77777777" w:rsidR="00524A5D" w:rsidRPr="0044437C" w:rsidRDefault="00000000">
            <w:pPr>
              <w:pStyle w:val="TAC"/>
            </w:pPr>
            <w:r w:rsidRPr="0044437C">
              <w:t>QPSK</w:t>
            </w:r>
          </w:p>
        </w:tc>
        <w:tc>
          <w:tcPr>
            <w:tcW w:w="1417" w:type="dxa"/>
          </w:tcPr>
          <w:p w14:paraId="428D7AE5" w14:textId="77777777" w:rsidR="00524A5D" w:rsidRPr="0044437C" w:rsidRDefault="00000000">
            <w:pPr>
              <w:pStyle w:val="TAC"/>
            </w:pPr>
            <w:r w:rsidRPr="0044437C">
              <w:t>2</w:t>
            </w:r>
          </w:p>
        </w:tc>
        <w:tc>
          <w:tcPr>
            <w:tcW w:w="1985" w:type="dxa"/>
          </w:tcPr>
          <w:p w14:paraId="48B07EE7" w14:textId="77777777" w:rsidR="00524A5D" w:rsidRPr="0044437C" w:rsidRDefault="00000000">
            <w:pPr>
              <w:pStyle w:val="TAC"/>
            </w:pPr>
            <w:r w:rsidRPr="0044437C">
              <w:t>QPSK</w:t>
            </w:r>
          </w:p>
        </w:tc>
        <w:tc>
          <w:tcPr>
            <w:tcW w:w="2126" w:type="dxa"/>
          </w:tcPr>
          <w:p w14:paraId="36014A59" w14:textId="77777777" w:rsidR="00524A5D" w:rsidRPr="0044437C" w:rsidRDefault="00000000">
            <w:pPr>
              <w:pStyle w:val="TAC"/>
              <w:rPr>
                <w:highlight w:val="yellow"/>
              </w:rPr>
            </w:pPr>
            <w:r w:rsidRPr="0044437C">
              <w:t>2</w:t>
            </w:r>
          </w:p>
        </w:tc>
      </w:tr>
      <w:tr w:rsidR="00524A5D" w:rsidRPr="0044437C" w14:paraId="5F629766" w14:textId="77777777">
        <w:trPr>
          <w:jc w:val="center"/>
        </w:trPr>
        <w:tc>
          <w:tcPr>
            <w:tcW w:w="1129" w:type="dxa"/>
          </w:tcPr>
          <w:p w14:paraId="6359C1D3" w14:textId="77777777" w:rsidR="00524A5D" w:rsidRPr="0044437C" w:rsidRDefault="00000000">
            <w:pPr>
              <w:pStyle w:val="TAC"/>
            </w:pPr>
            <w:r w:rsidRPr="0044437C">
              <w:t>1.4MHz</w:t>
            </w:r>
          </w:p>
        </w:tc>
        <w:tc>
          <w:tcPr>
            <w:tcW w:w="1560" w:type="dxa"/>
          </w:tcPr>
          <w:p w14:paraId="056DA275" w14:textId="77777777" w:rsidR="00524A5D" w:rsidRPr="0044437C" w:rsidRDefault="00000000">
            <w:pPr>
              <w:pStyle w:val="TAC"/>
            </w:pPr>
            <w:r w:rsidRPr="0044437C">
              <w:t>QPSK</w:t>
            </w:r>
          </w:p>
        </w:tc>
        <w:tc>
          <w:tcPr>
            <w:tcW w:w="1417" w:type="dxa"/>
          </w:tcPr>
          <w:p w14:paraId="59FE1E12" w14:textId="77777777" w:rsidR="00524A5D" w:rsidRPr="0044437C" w:rsidRDefault="00000000">
            <w:pPr>
              <w:pStyle w:val="TAC"/>
            </w:pPr>
            <w:r w:rsidRPr="0044437C">
              <w:t>2</w:t>
            </w:r>
          </w:p>
        </w:tc>
        <w:tc>
          <w:tcPr>
            <w:tcW w:w="1985" w:type="dxa"/>
          </w:tcPr>
          <w:p w14:paraId="04D481E4" w14:textId="77777777" w:rsidR="00524A5D" w:rsidRPr="0044437C" w:rsidRDefault="00000000">
            <w:pPr>
              <w:pStyle w:val="TAC"/>
            </w:pPr>
            <w:r w:rsidRPr="0044437C">
              <w:t>QPSK</w:t>
            </w:r>
          </w:p>
        </w:tc>
        <w:tc>
          <w:tcPr>
            <w:tcW w:w="2126" w:type="dxa"/>
          </w:tcPr>
          <w:p w14:paraId="6787CA23" w14:textId="77777777" w:rsidR="00524A5D" w:rsidRPr="0044437C" w:rsidRDefault="00000000">
            <w:pPr>
              <w:pStyle w:val="TAC"/>
            </w:pPr>
            <w:r w:rsidRPr="0044437C">
              <w:t>2</w:t>
            </w:r>
          </w:p>
        </w:tc>
      </w:tr>
    </w:tbl>
    <w:p w14:paraId="64571977" w14:textId="77777777" w:rsidR="00524A5D" w:rsidRPr="0044437C" w:rsidRDefault="00524A5D" w:rsidP="00137BC1"/>
    <w:p w14:paraId="7C78DC4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43A72E7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7FAD63C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9D93151" w14:textId="6EEA7C1C"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6.4A.1</w:t>
      </w:r>
      <w:r w:rsidR="004E5853" w:rsidRPr="0044437C">
        <w:rPr>
          <w:lang w:eastAsia="en-GB"/>
        </w:rPr>
        <w:t>_1</w:t>
      </w:r>
      <w:r w:rsidRPr="0044437C">
        <w:rPr>
          <w:lang w:eastAsia="en-GB"/>
        </w:rPr>
        <w:t>.4.1-1.</w:t>
      </w:r>
    </w:p>
    <w:p w14:paraId="5C45C5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8101499" w14:textId="77777777" w:rsidR="004E5853" w:rsidRPr="0044437C" w:rsidRDefault="004E5853" w:rsidP="004E5853">
      <w:pPr>
        <w:pStyle w:val="B1"/>
        <w:overflowPunct w:val="0"/>
        <w:autoSpaceDE w:val="0"/>
        <w:autoSpaceDN w:val="0"/>
        <w:adjustRightInd w:val="0"/>
        <w:textAlignment w:val="baseline"/>
        <w:rPr>
          <w:rFonts w:eastAsia="Malgun Gothic"/>
          <w:lang w:eastAsia="en-GB"/>
        </w:rPr>
      </w:pPr>
      <w:r w:rsidRPr="0044437C">
        <w:rPr>
          <w:rFonts w:eastAsia="Malgun Gothic"/>
          <w:lang w:eastAsia="en-GB"/>
        </w:rPr>
        <w:t xml:space="preserve">6. </w:t>
      </w:r>
      <w:r w:rsidRPr="0044437C">
        <w:rPr>
          <w:rFonts w:eastAsia="Malgun Gothic"/>
          <w:lang w:eastAsia="en-GB"/>
        </w:rPr>
        <w:tab/>
        <w:t>UE location for GSO satellite according to TS 36.508 [12] clause 5.6.1 is provided to the UE through any preconfigured means.</w:t>
      </w:r>
    </w:p>
    <w:p w14:paraId="7BF7C18C" w14:textId="3FD942DC" w:rsidR="004E5853" w:rsidRPr="0044437C" w:rsidRDefault="004E5853">
      <w:pPr>
        <w:pStyle w:val="B1"/>
        <w:overflowPunct w:val="0"/>
        <w:autoSpaceDE w:val="0"/>
        <w:autoSpaceDN w:val="0"/>
        <w:adjustRightInd w:val="0"/>
        <w:textAlignment w:val="baseline"/>
        <w:rPr>
          <w:rFonts w:eastAsia="SimSun"/>
          <w:lang w:eastAsia="zh-CN"/>
        </w:rPr>
      </w:pPr>
      <w:r w:rsidRPr="0044437C">
        <w:rPr>
          <w:rFonts w:eastAsia="Malgun Gothic"/>
          <w:lang w:eastAsia="en-GB"/>
        </w:rPr>
        <w:t>7.</w:t>
      </w:r>
      <w:r w:rsidRPr="0044437C">
        <w:tab/>
        <w:t>Deactivate UE prediction of satellite trajectory by any preconfigured means</w:t>
      </w:r>
      <w:r w:rsidRPr="0044437C">
        <w:rPr>
          <w:rFonts w:eastAsia="SimSun"/>
          <w:lang w:eastAsia="zh-CN"/>
        </w:rPr>
        <w:t>.</w:t>
      </w:r>
    </w:p>
    <w:p w14:paraId="7BB56CA6" w14:textId="36184C87" w:rsidR="00524A5D" w:rsidRPr="0044437C" w:rsidRDefault="00000000">
      <w:pPr>
        <w:pStyle w:val="H6"/>
      </w:pPr>
      <w:bookmarkStart w:id="890" w:name="MCCQCTEMPBM_00000184"/>
      <w:r w:rsidRPr="0044437C">
        <w:t>6.4A.1</w:t>
      </w:r>
      <w:r w:rsidR="007213F9" w:rsidRPr="0044437C">
        <w:t>_1</w:t>
      </w:r>
      <w:r w:rsidRPr="0044437C">
        <w:t>.4.2</w:t>
      </w:r>
      <w:r w:rsidRPr="0044437C">
        <w:tab/>
        <w:t>Test procedure</w:t>
      </w:r>
    </w:p>
    <w:bookmarkEnd w:id="890"/>
    <w:p w14:paraId="3C874207" w14:textId="73036DD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5.6.2.1-1</w:t>
      </w:r>
      <w:r w:rsidR="00137BC1" w:rsidRPr="0044437C">
        <w:rPr>
          <w:lang w:eastAsia="en-GB"/>
        </w:rPr>
        <w:t>.</w:t>
      </w:r>
      <w:r w:rsidRPr="0044437C">
        <w:rPr>
          <w:color w:val="000000" w:themeColor="text1"/>
        </w:rPr>
        <w:t xml:space="preserve"> T</w:t>
      </w:r>
      <w:r w:rsidRPr="0044437C">
        <w:t>est system shall send same SIB31 information during the duration of the frequency error measurement as defined in TS 36.508[12] clause 5.6.3.1</w:t>
      </w:r>
      <w:r w:rsidR="00137BC1" w:rsidRPr="0044437C">
        <w:t>.</w:t>
      </w:r>
    </w:p>
    <w:p w14:paraId="1D72B5B6" w14:textId="31B928C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3A-RF-CE according to TS 36.508 [</w:t>
      </w:r>
      <w:r w:rsidR="002F4E1B" w:rsidRPr="0044437C">
        <w:rPr>
          <w:lang w:eastAsia="en-GB"/>
        </w:rPr>
        <w:t>12</w:t>
      </w:r>
      <w:r w:rsidRPr="0044437C">
        <w:rPr>
          <w:lang w:eastAsia="en-GB"/>
        </w:rPr>
        <w:t>] clause 5.2A.2AA. Message contents are defined in clause 6.4A.1</w:t>
      </w:r>
      <w:r w:rsidRPr="0044437C">
        <w:t>_1</w:t>
      </w:r>
      <w:r w:rsidRPr="0044437C">
        <w:rPr>
          <w:lang w:eastAsia="en-GB"/>
        </w:rPr>
        <w:t>.4.3.</w:t>
      </w:r>
    </w:p>
    <w:p w14:paraId="54B1B918" w14:textId="275F0E2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transmits PDSCH via MPDCCH DCI format 6-1A for C_RNTI to transmit the DL RMC according to Table 6.4A.1</w:t>
      </w:r>
      <w:r w:rsidRPr="0044437C">
        <w:t>_1</w:t>
      </w:r>
      <w:r w:rsidRPr="0044437C">
        <w:rPr>
          <w:lang w:eastAsia="en-GB"/>
        </w:rPr>
        <w:t>.4.1-1. The SS sends downlink MAC padding bits on the DL RMC.</w:t>
      </w:r>
    </w:p>
    <w:p w14:paraId="4116AD7A" w14:textId="04AF95B0"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SS sends uplink scheduling information for each UL HARQ process via MPDCCH DCI format 6-0A for C_RNTI to schedule the UL RMC according to Table 6.4A.1</w:t>
      </w:r>
      <w:r w:rsidRPr="0044437C">
        <w:t>_1</w:t>
      </w:r>
      <w:r w:rsidRPr="0044437C">
        <w:rPr>
          <w:lang w:eastAsia="en-GB"/>
        </w:rPr>
        <w:t>.4.1-1, since the UE has no payload data to send, the UE transmit uplink MAC padding bits on the UL RMC</w:t>
      </w:r>
    </w:p>
    <w:p w14:paraId="1E0A0068" w14:textId="5F0E4366"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lastRenderedPageBreak/>
        <w:t>6.</w:t>
      </w:r>
      <w:r w:rsidRPr="0044437C">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from test procedure steps 1-6 with ephemeris values for maximum positive Doppler replacing ephemeris in step 1 by Table 6.4A.1</w:t>
      </w:r>
      <w:r w:rsidRPr="0044437C">
        <w:t>_1</w:t>
      </w:r>
      <w:r w:rsidRPr="0044437C">
        <w:rPr>
          <w:lang w:eastAsia="en-GB"/>
        </w:rPr>
        <w:t>.4.3-1a. Test system shall send same SIB31 information during the duration of this frequency error measurement</w:t>
      </w:r>
    </w:p>
    <w:p w14:paraId="0E401999" w14:textId="3952FDA4" w:rsidR="00524A5D" w:rsidRPr="0044437C" w:rsidRDefault="00400126">
      <w:pPr>
        <w:pStyle w:val="B1"/>
        <w:overflowPunct w:val="0"/>
        <w:autoSpaceDE w:val="0"/>
        <w:autoSpaceDN w:val="0"/>
        <w:adjustRightInd w:val="0"/>
        <w:contextualSpacing w:val="0"/>
        <w:textAlignment w:val="baseline"/>
        <w:rPr>
          <w:lang w:eastAsia="en-GB"/>
        </w:rPr>
      </w:pPr>
      <w:r w:rsidRPr="0044437C">
        <w:rPr>
          <w:lang w:eastAsia="en-GB"/>
        </w:rPr>
        <w:t>8.</w:t>
      </w:r>
      <w:r w:rsidR="00137BC1" w:rsidRPr="0044437C">
        <w:rPr>
          <w:lang w:eastAsia="en-GB"/>
        </w:rPr>
        <w:tab/>
      </w:r>
      <w:r w:rsidRPr="0044437C">
        <w:rPr>
          <w:lang w:eastAsia="en-GB"/>
        </w:rPr>
        <w:t>Repeat from test procedure steps 1-6 with ephemeris values for maximum negative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.4.3-2a. Test system shall send same SIB31 information during the duration of this frequency error measurement.</w:t>
      </w:r>
    </w:p>
    <w:p w14:paraId="260FE83E" w14:textId="6DFA9047" w:rsidR="00524A5D" w:rsidRPr="0044437C" w:rsidRDefault="00536909" w:rsidP="009E164D">
      <w:pPr>
        <w:pStyle w:val="B1"/>
        <w:overflowPunct w:val="0"/>
        <w:autoSpaceDE w:val="0"/>
        <w:autoSpaceDN w:val="0"/>
        <w:adjustRightInd w:val="0"/>
        <w:contextualSpacing w:val="0"/>
        <w:textAlignment w:val="baseline"/>
      </w:pPr>
      <w:r w:rsidRPr="0044437C">
        <w:rPr>
          <w:lang w:eastAsia="en-GB"/>
        </w:rPr>
        <w:t>9.</w:t>
      </w:r>
      <w:r w:rsidRPr="0044437C">
        <w:rPr>
          <w:lang w:eastAsia="en-GB"/>
        </w:rPr>
        <w:tab/>
        <w:t>Repeat from test procedure steps 1-6 with ephemeris values for half of maximum positive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.4.3-3a. Test system shall send same SIB31 information during the duration of this frequency error measurement</w:t>
      </w:r>
      <w:r w:rsidR="00F87F34" w:rsidRPr="0044437C">
        <w:t>.</w:t>
      </w:r>
    </w:p>
    <w:p w14:paraId="4B4D5E93" w14:textId="714E7072" w:rsidR="00524A5D" w:rsidRPr="0044437C" w:rsidRDefault="00000000">
      <w:pPr>
        <w:pStyle w:val="H6"/>
      </w:pPr>
      <w:bookmarkStart w:id="891" w:name="MCCQCTEMPBM_00000185"/>
      <w:r w:rsidRPr="0044437C">
        <w:t>6.4A.1</w:t>
      </w:r>
      <w:r w:rsidR="006335DE" w:rsidRPr="0044437C">
        <w:t>_1</w:t>
      </w:r>
      <w:r w:rsidRPr="0044437C">
        <w:t>.4.3</w:t>
      </w:r>
      <w:r w:rsidRPr="0044437C">
        <w:tab/>
        <w:t>Message contents</w:t>
      </w:r>
    </w:p>
    <w:bookmarkEnd w:id="891"/>
    <w:p w14:paraId="72321540" w14:textId="77777777" w:rsidR="00524A5D" w:rsidRPr="0044437C" w:rsidRDefault="00000000">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06662F04" w14:textId="4E02FF82" w:rsidR="00524A5D" w:rsidRPr="0044437C" w:rsidRDefault="00000000">
      <w:pPr>
        <w:pStyle w:val="TH"/>
        <w:rPr>
          <w:color w:val="000000" w:themeColor="text1"/>
        </w:rPr>
      </w:pPr>
      <w:r w:rsidRPr="0044437C">
        <w:rPr>
          <w:color w:val="000000" w:themeColor="text1"/>
          <w:lang w:eastAsia="en-GB"/>
        </w:rPr>
        <w:t>Table 6.4A.1</w:t>
      </w:r>
      <w:r w:rsidR="006335DE" w:rsidRPr="0044437C">
        <w:rPr>
          <w:color w:val="000000" w:themeColor="text1"/>
          <w:lang w:eastAsia="en-GB"/>
        </w:rPr>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 eMTC NTN Ephemeris Information for GSO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AB4599"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Pr="0044437C" w:rsidRDefault="00000000" w:rsidP="00F87F34">
            <w:pPr>
              <w:pStyle w:val="TAH"/>
              <w:jc w:val="left"/>
              <w:rPr>
                <w:b w:val="0"/>
                <w:color w:val="000000" w:themeColor="text1"/>
                <w:lang w:eastAsia="en-GB"/>
              </w:rPr>
            </w:pPr>
            <w:r w:rsidRPr="0044437C">
              <w:rPr>
                <w:b w:val="0"/>
                <w:bCs/>
                <w:color w:val="000000" w:themeColor="text1"/>
                <w:lang w:eastAsia="en-GB"/>
              </w:rPr>
              <w:t xml:space="preserve">Derivation Path: TS 36.508 </w:t>
            </w:r>
            <w:r w:rsidR="0072252B" w:rsidRPr="0044437C">
              <w:rPr>
                <w:b w:val="0"/>
                <w:bCs/>
                <w:color w:val="000000" w:themeColor="text1"/>
                <w:lang w:eastAsia="en-GB"/>
              </w:rPr>
              <w:t xml:space="preserve">[12] </w:t>
            </w:r>
            <w:r w:rsidRPr="0044437C">
              <w:rPr>
                <w:b w:val="0"/>
                <w:bCs/>
                <w:color w:val="000000" w:themeColor="text1"/>
                <w:lang w:eastAsia="en-GB"/>
              </w:rPr>
              <w:t xml:space="preserve">Table </w:t>
            </w:r>
            <w:r w:rsidR="0072252B" w:rsidRPr="0044437C">
              <w:rPr>
                <w:b w:val="0"/>
                <w:bCs/>
                <w:color w:val="000000" w:themeColor="text1"/>
                <w:lang w:eastAsia="en-GB"/>
              </w:rPr>
              <w:t>5.6.3.1-1</w:t>
            </w:r>
          </w:p>
        </w:tc>
      </w:tr>
      <w:tr w:rsidR="00524A5D" w:rsidRPr="0044437C" w14:paraId="46688EF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Pr="0044437C" w:rsidRDefault="00000000"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11B8FEB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Pr="0044437C" w:rsidRDefault="00524A5D" w:rsidP="00F87F34">
            <w:pPr>
              <w:pStyle w:val="TAL"/>
              <w:rPr>
                <w:color w:val="000000" w:themeColor="text1"/>
                <w:lang w:eastAsia="en-GB"/>
              </w:rPr>
            </w:pPr>
          </w:p>
        </w:tc>
      </w:tr>
      <w:tr w:rsidR="00524A5D" w:rsidRPr="0044437C" w14:paraId="43262E2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407DEA5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Pr="0044437C" w:rsidRDefault="00524A5D" w:rsidP="00F87F34">
            <w:pPr>
              <w:pStyle w:val="TAL"/>
              <w:rPr>
                <w:color w:val="000000" w:themeColor="text1"/>
              </w:rPr>
            </w:pPr>
          </w:p>
        </w:tc>
      </w:tr>
      <w:tr w:rsidR="00524A5D" w:rsidRPr="0044437C" w14:paraId="1D6E94C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39938024"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Pr="0044437C" w:rsidRDefault="00524A5D" w:rsidP="00F87F34">
            <w:pPr>
              <w:pStyle w:val="TAL"/>
              <w:rPr>
                <w:color w:val="000000" w:themeColor="text1"/>
                <w:lang w:eastAsia="en-GB"/>
              </w:rPr>
            </w:pPr>
          </w:p>
        </w:tc>
      </w:tr>
      <w:tr w:rsidR="00524A5D" w:rsidRPr="0044437C" w14:paraId="0D93C66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6AA7C6EF"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Pr="0044437C" w:rsidRDefault="00524A5D" w:rsidP="00F87F34">
            <w:pPr>
              <w:rPr>
                <w:i/>
                <w:iCs/>
                <w:color w:val="000000" w:themeColor="text1"/>
                <w:lang w:eastAsia="en-GB"/>
              </w:rPr>
            </w:pPr>
          </w:p>
        </w:tc>
      </w:tr>
      <w:tr w:rsidR="00524A5D" w:rsidRPr="0044437C" w14:paraId="48D84D3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4187A135"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Pr="0044437C" w:rsidRDefault="00000000" w:rsidP="00F87F34">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Pr="0044437C" w:rsidRDefault="00524A5D" w:rsidP="00F87F34">
            <w:pPr>
              <w:pStyle w:val="TAL"/>
              <w:rPr>
                <w:color w:val="000000" w:themeColor="text1"/>
                <w:lang w:eastAsia="en-GB"/>
              </w:rPr>
            </w:pPr>
          </w:p>
        </w:tc>
      </w:tr>
      <w:tr w:rsidR="00524A5D" w:rsidRPr="0044437C" w14:paraId="34639F9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0B4034B1"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Pr="0044437C" w:rsidRDefault="00000000" w:rsidP="00F87F34">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Pr="0044437C" w:rsidRDefault="00524A5D" w:rsidP="00F87F34">
            <w:pPr>
              <w:pStyle w:val="TAL"/>
              <w:rPr>
                <w:color w:val="000000" w:themeColor="text1"/>
                <w:lang w:eastAsia="en-GB"/>
              </w:rPr>
            </w:pPr>
          </w:p>
        </w:tc>
      </w:tr>
      <w:tr w:rsidR="00524A5D" w:rsidRPr="0044437C" w14:paraId="4D1B0A0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393213E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Pr="0044437C" w:rsidRDefault="00000000" w:rsidP="00F87F34">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Pr="0044437C" w:rsidRDefault="00524A5D" w:rsidP="00F87F34">
            <w:pPr>
              <w:pStyle w:val="TAL"/>
              <w:rPr>
                <w:color w:val="000000" w:themeColor="text1"/>
                <w:lang w:eastAsia="en-GB"/>
              </w:rPr>
            </w:pPr>
          </w:p>
        </w:tc>
      </w:tr>
      <w:tr w:rsidR="00524A5D" w:rsidRPr="0044437C" w14:paraId="2445FFC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5131BE09"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Pr="0044437C" w:rsidRDefault="00000000" w:rsidP="00F87F34">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Pr="0044437C" w:rsidRDefault="00524A5D" w:rsidP="00F87F34">
            <w:pPr>
              <w:pStyle w:val="TAL"/>
              <w:rPr>
                <w:color w:val="000000" w:themeColor="text1"/>
                <w:lang w:eastAsia="en-GB"/>
              </w:rPr>
            </w:pPr>
          </w:p>
        </w:tc>
      </w:tr>
      <w:tr w:rsidR="00524A5D" w:rsidRPr="0044437C" w14:paraId="71FC28A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C543F8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Pr="0044437C" w:rsidRDefault="00000000" w:rsidP="00F87F34">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Pr="0044437C" w:rsidRDefault="00524A5D" w:rsidP="00F87F34">
            <w:pPr>
              <w:pStyle w:val="TAL"/>
              <w:rPr>
                <w:color w:val="000000" w:themeColor="text1"/>
                <w:lang w:eastAsia="en-GB"/>
              </w:rPr>
            </w:pPr>
          </w:p>
        </w:tc>
      </w:tr>
      <w:tr w:rsidR="00524A5D" w:rsidRPr="0044437C" w14:paraId="78D297A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4716EDB9"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Pr="0044437C" w:rsidRDefault="00000000" w:rsidP="00F87F34">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Pr="0044437C" w:rsidRDefault="00524A5D" w:rsidP="00F87F34">
            <w:pPr>
              <w:pStyle w:val="TAL"/>
              <w:rPr>
                <w:color w:val="000000" w:themeColor="text1"/>
                <w:lang w:eastAsia="en-GB"/>
              </w:rPr>
            </w:pPr>
          </w:p>
        </w:tc>
      </w:tr>
      <w:tr w:rsidR="00524A5D" w:rsidRPr="0044437C" w14:paraId="4D2CFC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55AAA274"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Pr="0044437C" w:rsidRDefault="00524A5D" w:rsidP="00F87F34">
            <w:pPr>
              <w:pStyle w:val="TAL"/>
              <w:rPr>
                <w:color w:val="000000" w:themeColor="text1"/>
                <w:lang w:eastAsia="en-GB"/>
              </w:rPr>
            </w:pPr>
          </w:p>
        </w:tc>
      </w:tr>
      <w:tr w:rsidR="0072252B" w:rsidRPr="0044437C" w14:paraId="4B459B7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0E272A97"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Pr="0044437C" w:rsidRDefault="0072252B" w:rsidP="00F87F34">
            <w:pPr>
              <w:pStyle w:val="TAL"/>
              <w:rPr>
                <w:color w:val="000000" w:themeColor="text1"/>
                <w:lang w:eastAsia="en-GB"/>
              </w:rPr>
            </w:pPr>
          </w:p>
        </w:tc>
      </w:tr>
      <w:tr w:rsidR="0072252B" w:rsidRPr="0044437C" w14:paraId="1285551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0F998C4B"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Pr="0044437C" w:rsidRDefault="0072252B" w:rsidP="00F87F34">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Pr="0044437C" w:rsidRDefault="0072252B" w:rsidP="00F87F34">
            <w:pPr>
              <w:pStyle w:val="TAL"/>
              <w:rPr>
                <w:color w:val="000000" w:themeColor="text1"/>
                <w:lang w:eastAsia="en-GB"/>
              </w:rPr>
            </w:pPr>
          </w:p>
        </w:tc>
      </w:tr>
      <w:tr w:rsidR="0072252B" w:rsidRPr="0044437C" w14:paraId="56BCA76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10A7DDE2"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Pr="0044437C" w:rsidRDefault="0072252B" w:rsidP="00F87F34">
            <w:pPr>
              <w:pStyle w:val="TAL"/>
              <w:rPr>
                <w:color w:val="000000" w:themeColor="text1"/>
                <w:lang w:eastAsia="en-GB"/>
              </w:rPr>
            </w:pPr>
          </w:p>
        </w:tc>
      </w:tr>
      <w:tr w:rsidR="0072252B" w:rsidRPr="0044437C" w14:paraId="0134B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Pr="0044437C" w:rsidRDefault="0072252B" w:rsidP="0072252B">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Pr="0044437C" w:rsidRDefault="0072252B" w:rsidP="00F87F34">
            <w:pPr>
              <w:pStyle w:val="TAL"/>
              <w:rPr>
                <w:color w:val="000000" w:themeColor="text1"/>
                <w:lang w:eastAsia="en-GB"/>
              </w:rPr>
            </w:pPr>
          </w:p>
        </w:tc>
      </w:tr>
      <w:tr w:rsidR="00524A5D" w:rsidRPr="0044437C" w14:paraId="12AD4EAA"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77777777" w:rsidR="00524A5D" w:rsidRPr="0044437C" w:rsidRDefault="00000000" w:rsidP="00F87F34">
            <w:pPr>
              <w:pStyle w:val="TAN"/>
              <w:rPr>
                <w:color w:val="000000" w:themeColor="text1"/>
                <w:lang w:eastAsia="en-GB"/>
              </w:rPr>
            </w:pPr>
            <w:r w:rsidRPr="0044437C">
              <w:rPr>
                <w:color w:val="000000" w:themeColor="text1"/>
                <w:lang w:eastAsia="fr-FR"/>
              </w:rPr>
              <w:t>NOTE 1: Satellite-UE elevation angle equal to 26.15 degrees, one-way delay equal to 129.93 ms and Doppler equal to 0.17 ppm</w:t>
            </w:r>
          </w:p>
        </w:tc>
      </w:tr>
    </w:tbl>
    <w:p w14:paraId="1DAF8602" w14:textId="77777777" w:rsidR="00524A5D" w:rsidRPr="0044437C" w:rsidRDefault="00524A5D">
      <w:pPr>
        <w:rPr>
          <w:color w:val="000000" w:themeColor="text1"/>
        </w:rPr>
      </w:pPr>
    </w:p>
    <w:p w14:paraId="71B4C1AE" w14:textId="236E2D87" w:rsidR="00524A5D" w:rsidRPr="0044437C" w:rsidRDefault="00000000">
      <w:pPr>
        <w:pStyle w:val="TH"/>
        <w:rPr>
          <w:color w:val="000000" w:themeColor="text1"/>
        </w:rPr>
      </w:pPr>
      <w:r w:rsidRPr="0044437C">
        <w:rPr>
          <w:color w:val="000000" w:themeColor="text1"/>
          <w:lang w:eastAsia="en-GB"/>
        </w:rPr>
        <w:t>Table 6.4A.1</w:t>
      </w:r>
      <w:r w:rsidR="00013A18"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013A18" w:rsidRPr="0044437C">
        <w:rPr>
          <w:lang w:eastAsia="en-GB"/>
        </w:rPr>
        <w:t>Void</w:t>
      </w:r>
    </w:p>
    <w:p w14:paraId="70950165" w14:textId="77777777" w:rsidR="00524A5D" w:rsidRPr="0044437C" w:rsidRDefault="00524A5D">
      <w:pPr>
        <w:rPr>
          <w:color w:val="000000" w:themeColor="text1"/>
        </w:rPr>
      </w:pPr>
    </w:p>
    <w:p w14:paraId="1F637E53" w14:textId="22D2E195" w:rsidR="00524A5D" w:rsidRPr="0044437C" w:rsidRDefault="00000000">
      <w:pPr>
        <w:pStyle w:val="TH"/>
        <w:rPr>
          <w:color w:val="000000" w:themeColor="text1"/>
        </w:rPr>
      </w:pPr>
      <w:r w:rsidRPr="0044437C">
        <w:rPr>
          <w:color w:val="000000" w:themeColor="text1"/>
          <w:lang w:eastAsia="en-GB"/>
        </w:rPr>
        <w:lastRenderedPageBreak/>
        <w:t>Table 6.4A.1</w:t>
      </w:r>
      <w:r w:rsidR="00FA1201"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497A18B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Pr="0044437C" w:rsidRDefault="00000000" w:rsidP="00F87F34">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FA1201" w:rsidRPr="0044437C">
              <w:rPr>
                <w:b w:val="0"/>
                <w:bCs/>
                <w:color w:val="000000" w:themeColor="text1"/>
                <w:lang w:eastAsia="en-GB"/>
              </w:rPr>
              <w:t xml:space="preserve">[12] </w:t>
            </w:r>
            <w:r w:rsidRPr="0044437C">
              <w:rPr>
                <w:b w:val="0"/>
                <w:bCs/>
                <w:color w:val="000000" w:themeColor="text1"/>
                <w:lang w:eastAsia="en-GB"/>
              </w:rPr>
              <w:t xml:space="preserve">Table </w:t>
            </w:r>
            <w:r w:rsidR="00FA1201" w:rsidRPr="0044437C">
              <w:rPr>
                <w:b w:val="0"/>
                <w:bCs/>
                <w:color w:val="000000" w:themeColor="text1"/>
                <w:lang w:eastAsia="en-GB"/>
              </w:rPr>
              <w:t>5.6.3.1-1</w:t>
            </w:r>
          </w:p>
        </w:tc>
      </w:tr>
      <w:tr w:rsidR="00524A5D" w:rsidRPr="0044437C" w14:paraId="0EF1A7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5A5E82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Pr="0044437C" w:rsidRDefault="00524A5D" w:rsidP="00F87F34">
            <w:pPr>
              <w:pStyle w:val="TAL"/>
              <w:rPr>
                <w:color w:val="000000" w:themeColor="text1"/>
                <w:lang w:eastAsia="en-GB"/>
              </w:rPr>
            </w:pPr>
          </w:p>
        </w:tc>
      </w:tr>
      <w:tr w:rsidR="00524A5D" w:rsidRPr="0044437C" w14:paraId="239798C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12F7E94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Pr="0044437C" w:rsidRDefault="00524A5D" w:rsidP="00F87F34">
            <w:pPr>
              <w:pStyle w:val="TAL"/>
              <w:rPr>
                <w:color w:val="000000" w:themeColor="text1"/>
              </w:rPr>
            </w:pPr>
          </w:p>
        </w:tc>
      </w:tr>
      <w:tr w:rsidR="00524A5D" w:rsidRPr="0044437C" w14:paraId="01FF086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4BBC9817"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Pr="0044437C" w:rsidRDefault="00524A5D" w:rsidP="00F87F34">
            <w:pPr>
              <w:pStyle w:val="TAL"/>
              <w:rPr>
                <w:color w:val="000000" w:themeColor="text1"/>
                <w:lang w:eastAsia="en-GB"/>
              </w:rPr>
            </w:pPr>
          </w:p>
        </w:tc>
      </w:tr>
      <w:tr w:rsidR="00524A5D" w:rsidRPr="0044437C" w14:paraId="413A90F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1D2381A6"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Pr="0044437C" w:rsidRDefault="00524A5D" w:rsidP="00F87F34">
            <w:pPr>
              <w:rPr>
                <w:i/>
                <w:iCs/>
                <w:color w:val="000000" w:themeColor="text1"/>
                <w:lang w:eastAsia="en-GB"/>
              </w:rPr>
            </w:pPr>
          </w:p>
        </w:tc>
      </w:tr>
      <w:tr w:rsidR="00524A5D" w:rsidRPr="0044437C" w14:paraId="446B9D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631883B"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Pr="0044437C" w:rsidRDefault="00000000">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Pr="0044437C" w:rsidRDefault="00524A5D" w:rsidP="00F87F34">
            <w:pPr>
              <w:pStyle w:val="TAL"/>
              <w:rPr>
                <w:color w:val="000000" w:themeColor="text1"/>
                <w:lang w:eastAsia="en-GB"/>
              </w:rPr>
            </w:pPr>
          </w:p>
        </w:tc>
      </w:tr>
      <w:tr w:rsidR="00524A5D" w:rsidRPr="0044437C" w14:paraId="20BBDD3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654431D9"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Pr="0044437C" w:rsidRDefault="00000000">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Pr="0044437C" w:rsidRDefault="00524A5D" w:rsidP="00F87F34">
            <w:pPr>
              <w:pStyle w:val="TAL"/>
              <w:rPr>
                <w:color w:val="000000" w:themeColor="text1"/>
                <w:lang w:eastAsia="en-GB"/>
              </w:rPr>
            </w:pPr>
          </w:p>
        </w:tc>
      </w:tr>
      <w:tr w:rsidR="00524A5D" w:rsidRPr="0044437C" w14:paraId="0D9BF69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043939C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Pr="0044437C" w:rsidRDefault="00000000">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Pr="0044437C" w:rsidRDefault="00524A5D" w:rsidP="00F87F34">
            <w:pPr>
              <w:pStyle w:val="TAL"/>
              <w:rPr>
                <w:color w:val="000000" w:themeColor="text1"/>
                <w:lang w:eastAsia="en-GB"/>
              </w:rPr>
            </w:pPr>
          </w:p>
        </w:tc>
      </w:tr>
      <w:tr w:rsidR="00524A5D" w:rsidRPr="0044437C" w14:paraId="547DCE9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22699ED8"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Pr="0044437C" w:rsidRDefault="00000000">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Pr="0044437C" w:rsidRDefault="00524A5D" w:rsidP="00F87F34">
            <w:pPr>
              <w:pStyle w:val="TAL"/>
              <w:rPr>
                <w:color w:val="000000" w:themeColor="text1"/>
                <w:lang w:eastAsia="en-GB"/>
              </w:rPr>
            </w:pPr>
          </w:p>
        </w:tc>
      </w:tr>
      <w:tr w:rsidR="00524A5D" w:rsidRPr="0044437C" w14:paraId="4D75A2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48FF965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Pr="0044437C" w:rsidRDefault="00000000">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Pr="0044437C" w:rsidRDefault="00524A5D" w:rsidP="00F87F34">
            <w:pPr>
              <w:pStyle w:val="TAL"/>
              <w:rPr>
                <w:color w:val="000000" w:themeColor="text1"/>
                <w:lang w:eastAsia="en-GB"/>
              </w:rPr>
            </w:pPr>
          </w:p>
        </w:tc>
      </w:tr>
      <w:tr w:rsidR="00524A5D" w:rsidRPr="0044437C" w14:paraId="0315E5B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10385C15"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Pr="0044437C" w:rsidRDefault="00000000">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Pr="0044437C" w:rsidRDefault="00524A5D" w:rsidP="00F87F34">
            <w:pPr>
              <w:pStyle w:val="TAL"/>
              <w:rPr>
                <w:color w:val="000000" w:themeColor="text1"/>
                <w:lang w:eastAsia="en-GB"/>
              </w:rPr>
            </w:pPr>
          </w:p>
        </w:tc>
      </w:tr>
      <w:tr w:rsidR="00524A5D" w:rsidRPr="0044437C" w14:paraId="3F9F545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5D31537D"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Pr="0044437C" w:rsidRDefault="00524A5D" w:rsidP="00F87F34">
            <w:pPr>
              <w:pStyle w:val="TAL"/>
              <w:rPr>
                <w:color w:val="000000" w:themeColor="text1"/>
                <w:lang w:eastAsia="en-GB"/>
              </w:rPr>
            </w:pPr>
          </w:p>
        </w:tc>
      </w:tr>
      <w:tr w:rsidR="00FA1201" w:rsidRPr="0044437C" w14:paraId="4CC7AB4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485CD5A6"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Pr="0044437C" w:rsidRDefault="00FA1201" w:rsidP="00F87F34">
            <w:pPr>
              <w:pStyle w:val="TAL"/>
              <w:rPr>
                <w:color w:val="000000" w:themeColor="text1"/>
                <w:lang w:eastAsia="en-GB"/>
              </w:rPr>
            </w:pPr>
          </w:p>
        </w:tc>
      </w:tr>
      <w:tr w:rsidR="00FA1201" w:rsidRPr="0044437C" w14:paraId="7597C28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2C7D2915"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Pr="0044437C" w:rsidRDefault="00FA1201" w:rsidP="00FA1201">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Pr="0044437C" w:rsidRDefault="00FA1201" w:rsidP="00F87F34">
            <w:pPr>
              <w:pStyle w:val="TAL"/>
              <w:rPr>
                <w:color w:val="000000" w:themeColor="text1"/>
                <w:lang w:eastAsia="en-GB"/>
              </w:rPr>
            </w:pPr>
          </w:p>
        </w:tc>
      </w:tr>
      <w:tr w:rsidR="00FA1201" w:rsidRPr="0044437C" w14:paraId="530A3C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589DD40F"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Pr="0044437C" w:rsidRDefault="00FA1201" w:rsidP="00F87F34">
            <w:pPr>
              <w:pStyle w:val="TAL"/>
              <w:rPr>
                <w:color w:val="000000" w:themeColor="text1"/>
                <w:lang w:eastAsia="en-GB"/>
              </w:rPr>
            </w:pPr>
          </w:p>
        </w:tc>
      </w:tr>
      <w:tr w:rsidR="00FA1201" w:rsidRPr="0044437C" w14:paraId="0FC94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Pr="0044437C" w:rsidRDefault="00FA1201" w:rsidP="00FA1201">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Pr="0044437C" w:rsidRDefault="00FA1201" w:rsidP="00F87F34">
            <w:pPr>
              <w:pStyle w:val="TAL"/>
              <w:rPr>
                <w:color w:val="000000" w:themeColor="text1"/>
                <w:lang w:eastAsia="en-GB"/>
              </w:rPr>
            </w:pPr>
          </w:p>
        </w:tc>
      </w:tr>
      <w:tr w:rsidR="00524A5D" w:rsidRPr="0044437C" w14:paraId="74244CA4"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77777777" w:rsidR="00524A5D" w:rsidRPr="0044437C" w:rsidRDefault="00000000" w:rsidP="00F87F34">
            <w:pPr>
              <w:pStyle w:val="TAN"/>
              <w:rPr>
                <w:color w:val="000000" w:themeColor="text1"/>
              </w:rPr>
            </w:pPr>
            <w:r w:rsidRPr="0044437C">
              <w:rPr>
                <w:color w:val="000000" w:themeColor="text1"/>
              </w:rPr>
              <w:t>NOTE 1: Satellite-UE elevation angle equal to 26.78 degrees, one-way delay equal to 129.74 ms and Doppler equal to -0.17 ppm.</w:t>
            </w:r>
          </w:p>
        </w:tc>
      </w:tr>
    </w:tbl>
    <w:p w14:paraId="2F9D15B5" w14:textId="77777777" w:rsidR="00524A5D" w:rsidRPr="0044437C" w:rsidRDefault="00524A5D">
      <w:pPr>
        <w:rPr>
          <w:color w:val="000000" w:themeColor="text1"/>
        </w:rPr>
      </w:pPr>
    </w:p>
    <w:p w14:paraId="38568A69" w14:textId="39DD1D97" w:rsidR="00524A5D" w:rsidRPr="0044437C" w:rsidRDefault="00000000">
      <w:pPr>
        <w:pStyle w:val="TH"/>
        <w:rPr>
          <w:color w:val="000000" w:themeColor="text1"/>
        </w:rPr>
      </w:pPr>
      <w:r w:rsidRPr="0044437C">
        <w:rPr>
          <w:color w:val="000000" w:themeColor="text1"/>
          <w:lang w:eastAsia="en-GB"/>
        </w:rPr>
        <w:t>Table 6.4A.1</w:t>
      </w:r>
      <w:r w:rsidR="005C2A4C" w:rsidRPr="0044437C">
        <w:rPr>
          <w:color w:val="000000" w:themeColor="text1"/>
          <w:lang w:eastAsia="en-GB"/>
        </w:rPr>
        <w:t>_</w:t>
      </w:r>
      <w:r w:rsidRPr="0044437C">
        <w:rPr>
          <w:color w:val="000000" w:themeColor="text1"/>
          <w:lang w:eastAsia="en-GB"/>
        </w:rPr>
        <w:t>.4.3-2b:</w:t>
      </w:r>
      <w:r w:rsidRPr="0044437C">
        <w:rPr>
          <w:b w:val="0"/>
          <w:bCs/>
          <w:color w:val="000000" w:themeColor="text1"/>
          <w:lang w:eastAsia="en-GB"/>
        </w:rPr>
        <w:t xml:space="preserve"> </w:t>
      </w:r>
      <w:r w:rsidR="005C2A4C" w:rsidRPr="0044437C">
        <w:rPr>
          <w:bCs/>
          <w:lang w:eastAsia="en-GB"/>
        </w:rPr>
        <w:t>Void</w:t>
      </w:r>
    </w:p>
    <w:p w14:paraId="110010D3" w14:textId="77777777" w:rsidR="00524A5D" w:rsidRPr="0044437C" w:rsidRDefault="00524A5D">
      <w:pPr>
        <w:rPr>
          <w:color w:val="000000" w:themeColor="text1"/>
        </w:rPr>
      </w:pPr>
    </w:p>
    <w:p w14:paraId="4A92365C" w14:textId="064D19EE" w:rsidR="00524A5D" w:rsidRPr="0044437C" w:rsidRDefault="00000000">
      <w:pPr>
        <w:pStyle w:val="TH"/>
        <w:rPr>
          <w:color w:val="000000" w:themeColor="text1"/>
        </w:rPr>
      </w:pPr>
      <w:r w:rsidRPr="0044437C">
        <w:rPr>
          <w:color w:val="000000" w:themeColor="text1"/>
          <w:lang w:eastAsia="en-GB"/>
        </w:rPr>
        <w:t>Table 6.4A.1</w:t>
      </w:r>
      <w:r w:rsidR="007C33B9"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Pr="0044437C" w:rsidRDefault="00000000" w:rsidP="00F87F34">
            <w:pPr>
              <w:pStyle w:val="TAH"/>
              <w:jc w:val="left"/>
              <w:rPr>
                <w:b w:val="0"/>
                <w:color w:val="000000" w:themeColor="text1"/>
                <w:szCs w:val="18"/>
                <w:lang w:eastAsia="en-GB"/>
              </w:rPr>
            </w:pPr>
            <w:r w:rsidRPr="0044437C">
              <w:rPr>
                <w:b w:val="0"/>
                <w:bCs/>
                <w:color w:val="000000" w:themeColor="text1"/>
                <w:lang w:eastAsia="en-GB"/>
              </w:rPr>
              <w:t>Derivation Path: TS 36.508</w:t>
            </w:r>
            <w:r w:rsidR="007C33B9" w:rsidRPr="0044437C">
              <w:rPr>
                <w:b w:val="0"/>
                <w:bCs/>
                <w:color w:val="000000" w:themeColor="text1"/>
                <w:lang w:eastAsia="en-GB"/>
              </w:rPr>
              <w:t xml:space="preserve"> [12] </w:t>
            </w:r>
            <w:r w:rsidRPr="0044437C">
              <w:rPr>
                <w:b w:val="0"/>
                <w:bCs/>
                <w:color w:val="000000" w:themeColor="text1"/>
                <w:lang w:eastAsia="en-GB"/>
              </w:rPr>
              <w:t xml:space="preserve"> Table </w:t>
            </w:r>
            <w:r w:rsidR="007C33B9" w:rsidRPr="0044437C">
              <w:rPr>
                <w:b w:val="0"/>
                <w:bCs/>
                <w:color w:val="000000" w:themeColor="text1"/>
                <w:lang w:eastAsia="en-GB"/>
              </w:rPr>
              <w:t>5.6.3.1-1</w:t>
            </w:r>
          </w:p>
        </w:tc>
      </w:tr>
      <w:tr w:rsidR="00524A5D" w:rsidRPr="0044437C"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Pr="0044437C" w:rsidRDefault="00000000">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Pr="0044437C" w:rsidRDefault="00524A5D" w:rsidP="00F87F34">
            <w:pPr>
              <w:pStyle w:val="TAL"/>
              <w:rPr>
                <w:color w:val="000000" w:themeColor="text1"/>
                <w:lang w:eastAsia="en-GB"/>
              </w:rPr>
            </w:pPr>
          </w:p>
        </w:tc>
      </w:tr>
      <w:tr w:rsidR="00524A5D" w:rsidRPr="0044437C"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2C4F109"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Pr="0044437C" w:rsidRDefault="00524A5D" w:rsidP="00F87F34">
            <w:pPr>
              <w:pStyle w:val="TAL"/>
              <w:rPr>
                <w:color w:val="000000" w:themeColor="text1"/>
              </w:rPr>
            </w:pPr>
          </w:p>
        </w:tc>
      </w:tr>
      <w:tr w:rsidR="00524A5D" w:rsidRPr="0044437C"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085FD58B"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Pr="0044437C" w:rsidRDefault="00524A5D" w:rsidP="00F87F34">
            <w:pPr>
              <w:pStyle w:val="TAL"/>
              <w:rPr>
                <w:color w:val="000000" w:themeColor="text1"/>
                <w:lang w:eastAsia="en-GB"/>
              </w:rPr>
            </w:pPr>
          </w:p>
        </w:tc>
      </w:tr>
      <w:tr w:rsidR="00524A5D" w:rsidRPr="0044437C"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5F8FDEEE"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Pr="0044437C" w:rsidRDefault="00524A5D" w:rsidP="00F87F34">
            <w:pPr>
              <w:rPr>
                <w:i/>
                <w:iCs/>
                <w:color w:val="000000" w:themeColor="text1"/>
                <w:lang w:eastAsia="en-GB"/>
              </w:rPr>
            </w:pPr>
          </w:p>
        </w:tc>
      </w:tr>
      <w:tr w:rsidR="00524A5D" w:rsidRPr="0044437C"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2D683B76"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Pr="0044437C" w:rsidRDefault="00000000">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Pr="0044437C" w:rsidRDefault="00524A5D" w:rsidP="00F87F34">
            <w:pPr>
              <w:pStyle w:val="TAL"/>
              <w:rPr>
                <w:color w:val="000000" w:themeColor="text1"/>
                <w:lang w:eastAsia="en-GB"/>
              </w:rPr>
            </w:pPr>
          </w:p>
        </w:tc>
      </w:tr>
      <w:tr w:rsidR="00524A5D" w:rsidRPr="0044437C"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12BDE008"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Pr="0044437C" w:rsidRDefault="00000000">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Pr="0044437C" w:rsidRDefault="00524A5D" w:rsidP="00F87F34">
            <w:pPr>
              <w:pStyle w:val="TAL"/>
              <w:rPr>
                <w:color w:val="000000" w:themeColor="text1"/>
                <w:lang w:eastAsia="en-GB"/>
              </w:rPr>
            </w:pPr>
          </w:p>
        </w:tc>
      </w:tr>
      <w:tr w:rsidR="00524A5D" w:rsidRPr="0044437C"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1948554C"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Pr="0044437C" w:rsidRDefault="00000000">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Pr="0044437C" w:rsidRDefault="00524A5D" w:rsidP="00F87F34">
            <w:pPr>
              <w:pStyle w:val="TAL"/>
              <w:rPr>
                <w:color w:val="000000" w:themeColor="text1"/>
                <w:lang w:eastAsia="en-GB"/>
              </w:rPr>
            </w:pPr>
          </w:p>
        </w:tc>
      </w:tr>
      <w:tr w:rsidR="00524A5D" w:rsidRPr="0044437C"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06FCF58B"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Pr="0044437C" w:rsidRDefault="00000000">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Pr="0044437C" w:rsidRDefault="00524A5D" w:rsidP="00F87F34">
            <w:pPr>
              <w:pStyle w:val="TAL"/>
              <w:rPr>
                <w:color w:val="000000" w:themeColor="text1"/>
                <w:lang w:eastAsia="en-GB"/>
              </w:rPr>
            </w:pPr>
          </w:p>
        </w:tc>
      </w:tr>
      <w:tr w:rsidR="00524A5D" w:rsidRPr="0044437C"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31647A10"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Pr="0044437C" w:rsidRDefault="00000000">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Pr="0044437C" w:rsidRDefault="00524A5D" w:rsidP="00F87F34">
            <w:pPr>
              <w:pStyle w:val="TAL"/>
              <w:rPr>
                <w:color w:val="000000" w:themeColor="text1"/>
                <w:lang w:eastAsia="en-GB"/>
              </w:rPr>
            </w:pPr>
          </w:p>
        </w:tc>
      </w:tr>
      <w:tr w:rsidR="00524A5D" w:rsidRPr="0044437C"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6AB83DD"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Pr="0044437C" w:rsidRDefault="00000000">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Pr="0044437C" w:rsidRDefault="00524A5D" w:rsidP="00F87F34">
            <w:pPr>
              <w:pStyle w:val="TAL"/>
              <w:rPr>
                <w:color w:val="000000" w:themeColor="text1"/>
                <w:lang w:eastAsia="en-GB"/>
              </w:rPr>
            </w:pPr>
          </w:p>
        </w:tc>
      </w:tr>
      <w:tr w:rsidR="00524A5D" w:rsidRPr="0044437C"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2CEE9D23"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Pr="0044437C" w:rsidRDefault="00524A5D" w:rsidP="00F87F34">
            <w:pPr>
              <w:pStyle w:val="TAL"/>
              <w:rPr>
                <w:color w:val="000000" w:themeColor="text1"/>
                <w:lang w:eastAsia="en-GB"/>
              </w:rPr>
            </w:pPr>
          </w:p>
        </w:tc>
      </w:tr>
      <w:tr w:rsidR="00B27D40" w:rsidRPr="0044437C"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590F1843"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Pr="0044437C" w:rsidRDefault="00B27D40" w:rsidP="00F87F34">
            <w:pPr>
              <w:pStyle w:val="TAL"/>
              <w:rPr>
                <w:color w:val="000000" w:themeColor="text1"/>
                <w:lang w:eastAsia="en-GB"/>
              </w:rPr>
            </w:pPr>
          </w:p>
        </w:tc>
      </w:tr>
      <w:tr w:rsidR="00B27D40" w:rsidRPr="0044437C"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3322A64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Pr="0044437C" w:rsidRDefault="00B27D40" w:rsidP="00B27D40">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Pr="0044437C" w:rsidRDefault="00B27D40" w:rsidP="00F87F34">
            <w:pPr>
              <w:pStyle w:val="TAL"/>
              <w:rPr>
                <w:color w:val="000000" w:themeColor="text1"/>
                <w:lang w:eastAsia="en-GB"/>
              </w:rPr>
            </w:pPr>
          </w:p>
        </w:tc>
      </w:tr>
      <w:tr w:rsidR="00B27D40" w:rsidRPr="0044437C"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535270E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Pr="0044437C" w:rsidRDefault="00B27D40" w:rsidP="00F87F34">
            <w:pPr>
              <w:pStyle w:val="TAL"/>
              <w:rPr>
                <w:color w:val="000000" w:themeColor="text1"/>
                <w:lang w:eastAsia="en-GB"/>
              </w:rPr>
            </w:pPr>
          </w:p>
        </w:tc>
      </w:tr>
      <w:tr w:rsidR="00B27D40" w:rsidRPr="0044437C"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Pr="0044437C" w:rsidRDefault="00B27D40" w:rsidP="00B27D40">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Pr="0044437C" w:rsidRDefault="00B27D40" w:rsidP="00F87F34">
            <w:pPr>
              <w:pStyle w:val="TAL"/>
              <w:rPr>
                <w:color w:val="000000" w:themeColor="text1"/>
                <w:lang w:eastAsia="en-GB"/>
              </w:rPr>
            </w:pPr>
          </w:p>
        </w:tc>
      </w:tr>
      <w:tr w:rsidR="00524A5D" w:rsidRPr="0044437C"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1CC2FA3C" w:rsidR="00524A5D" w:rsidRPr="0044437C" w:rsidRDefault="00000000" w:rsidP="00F87F34">
            <w:pPr>
              <w:pStyle w:val="TAN"/>
              <w:rPr>
                <w:color w:val="000000" w:themeColor="text1"/>
              </w:rPr>
            </w:pPr>
            <w:r w:rsidRPr="0044437C">
              <w:rPr>
                <w:color w:val="000000" w:themeColor="text1"/>
              </w:rPr>
              <w:t>NOTE 1: Satellite-UE elevation angle equal to 20.61 degrees, one-way delay equal to 131.70 ms and Doppler equal to 0.085 ppm.</w:t>
            </w:r>
          </w:p>
        </w:tc>
      </w:tr>
    </w:tbl>
    <w:p w14:paraId="0871C532" w14:textId="77777777" w:rsidR="00524A5D" w:rsidRPr="0044437C" w:rsidRDefault="00524A5D">
      <w:pPr>
        <w:rPr>
          <w:color w:val="000000" w:themeColor="text1"/>
        </w:rPr>
      </w:pPr>
    </w:p>
    <w:p w14:paraId="0FA6D78C" w14:textId="7F0683DE" w:rsidR="00524A5D" w:rsidRPr="0044437C" w:rsidRDefault="00000000">
      <w:pPr>
        <w:pStyle w:val="TH"/>
        <w:rPr>
          <w:color w:val="000000" w:themeColor="text1"/>
        </w:rPr>
      </w:pPr>
      <w:r w:rsidRPr="0044437C">
        <w:rPr>
          <w:color w:val="000000" w:themeColor="text1"/>
          <w:lang w:eastAsia="en-GB"/>
        </w:rPr>
        <w:t>Table 6.4A.1</w:t>
      </w:r>
      <w:r w:rsidR="004F1F82"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4F1F82" w:rsidRPr="0044437C">
        <w:rPr>
          <w:bCs/>
          <w:lang w:eastAsia="en-GB"/>
        </w:rPr>
        <w:t>Void</w:t>
      </w:r>
    </w:p>
    <w:p w14:paraId="7FBAB1CC" w14:textId="77777777" w:rsidR="00524A5D" w:rsidRPr="0044437C" w:rsidRDefault="00524A5D">
      <w:pPr>
        <w:rPr>
          <w:color w:val="000000" w:themeColor="text1"/>
        </w:rPr>
      </w:pPr>
    </w:p>
    <w:p w14:paraId="3843CB28" w14:textId="5FAE9D5F" w:rsidR="00524A5D" w:rsidRPr="0044437C" w:rsidRDefault="00000000">
      <w:pPr>
        <w:pStyle w:val="H6"/>
        <w:rPr>
          <w:color w:val="000000" w:themeColor="text1"/>
        </w:rPr>
      </w:pPr>
      <w:bookmarkStart w:id="892" w:name="MCCQCTEMPBM_00000186"/>
      <w:r w:rsidRPr="0044437C">
        <w:rPr>
          <w:color w:val="000000" w:themeColor="text1"/>
        </w:rPr>
        <w:t>6.4A.1</w:t>
      </w:r>
      <w:r w:rsidR="004F1F82" w:rsidRPr="0044437C">
        <w:rPr>
          <w:color w:val="000000" w:themeColor="text1"/>
        </w:rPr>
        <w:t>_1</w:t>
      </w:r>
      <w:r w:rsidRPr="0044437C">
        <w:rPr>
          <w:color w:val="000000" w:themeColor="text1"/>
        </w:rPr>
        <w:t>.5</w:t>
      </w:r>
      <w:r w:rsidRPr="0044437C">
        <w:rPr>
          <w:color w:val="000000" w:themeColor="text1"/>
        </w:rPr>
        <w:tab/>
        <w:t>Test requirement</w:t>
      </w:r>
    </w:p>
    <w:bookmarkEnd w:id="892"/>
    <w:p w14:paraId="1BD594AD" w14:textId="77777777" w:rsidR="00524A5D" w:rsidRPr="0044437C" w:rsidRDefault="00000000">
      <w:r w:rsidRPr="0044437C">
        <w:t>The 20 frequency error Δf results must fulfil the test requirement:</w:t>
      </w:r>
    </w:p>
    <w:p w14:paraId="6BB56DD6" w14:textId="77777777" w:rsidR="00524A5D" w:rsidRPr="0044437C" w:rsidRDefault="00000000">
      <w:pPr>
        <w:pStyle w:val="EQ"/>
        <w:jc w:val="center"/>
      </w:pPr>
      <w:r w:rsidRPr="0044437C">
        <w:t>|Δf| ≤ (0.1 PPM + 15 Hz) (Carrier frequency &gt;1 GHz)</w:t>
      </w:r>
    </w:p>
    <w:p w14:paraId="2A43A567" w14:textId="77777777" w:rsidR="00524A5D" w:rsidRPr="0044437C" w:rsidRDefault="00000000">
      <w:pPr>
        <w:pStyle w:val="EQ"/>
        <w:jc w:val="center"/>
      </w:pPr>
      <w:r w:rsidRPr="0044437C">
        <w:lastRenderedPageBreak/>
        <w:t>|Δf| ≤ (0.2 PPM + 15 Hz) (Carrier frequency ≤1 GHz)</w:t>
      </w:r>
    </w:p>
    <w:p w14:paraId="11EA3732" w14:textId="77777777" w:rsidR="004F1F82" w:rsidRPr="0044437C" w:rsidRDefault="004F1F82" w:rsidP="004F1F82">
      <w:pPr>
        <w:pStyle w:val="Heading3"/>
      </w:pPr>
      <w:bookmarkStart w:id="893" w:name="_Toc194571829"/>
      <w:r w:rsidRPr="0044437C">
        <w:t>6.4A.1_2</w:t>
      </w:r>
      <w:r w:rsidRPr="0044437C">
        <w:tab/>
        <w:t>Frequency error with NGSO ephemeris for UE category M1</w:t>
      </w:r>
      <w:bookmarkEnd w:id="893"/>
    </w:p>
    <w:p w14:paraId="6154364E" w14:textId="77777777" w:rsidR="004F1F82" w:rsidRPr="0044437C" w:rsidRDefault="004F1F82" w:rsidP="004F1F82">
      <w:pPr>
        <w:pStyle w:val="H6"/>
      </w:pPr>
      <w:bookmarkStart w:id="894" w:name="MCCQCTEMPBM_00000187"/>
      <w:r w:rsidRPr="0044437C">
        <w:t>6.4A.1_2.1</w:t>
      </w:r>
      <w:r w:rsidRPr="0044437C">
        <w:tab/>
        <w:t>Test purpose</w:t>
      </w:r>
    </w:p>
    <w:bookmarkEnd w:id="894"/>
    <w:p w14:paraId="76B43090" w14:textId="77777777" w:rsidR="004F1F82" w:rsidRPr="0044437C" w:rsidRDefault="004F1F82" w:rsidP="004F1F82">
      <w:r w:rsidRPr="0044437C">
        <w:t>Same test purpose as in clause 6.4A.1_1.1.</w:t>
      </w:r>
    </w:p>
    <w:p w14:paraId="79B80988" w14:textId="77777777" w:rsidR="004F1F82" w:rsidRPr="0044437C" w:rsidRDefault="004F1F82" w:rsidP="004F1F82">
      <w:pPr>
        <w:pStyle w:val="H6"/>
      </w:pPr>
      <w:bookmarkStart w:id="895" w:name="MCCQCTEMPBM_00000188"/>
      <w:r w:rsidRPr="0044437C">
        <w:t>6.4A.1_2.2</w:t>
      </w:r>
      <w:r w:rsidRPr="0044437C">
        <w:tab/>
        <w:t>Test applicability</w:t>
      </w:r>
    </w:p>
    <w:bookmarkEnd w:id="895"/>
    <w:p w14:paraId="2452A51D" w14:textId="7A90B0C1" w:rsidR="004F1F82" w:rsidRPr="0044437C" w:rsidRDefault="004F1F82" w:rsidP="004F1F82">
      <w:r w:rsidRPr="0044437C">
        <w:t>This test case applies to all types of E-UTRA FDD UE release 1</w:t>
      </w:r>
      <w:r w:rsidRPr="0044437C">
        <w:rPr>
          <w:rFonts w:eastAsia="PMingLiU"/>
          <w:lang w:eastAsia="zh-TW"/>
        </w:rPr>
        <w:t>7</w:t>
      </w:r>
      <w:r w:rsidRPr="0044437C">
        <w:t xml:space="preserve"> and forward of UE category M1 that support satellite access operation and </w:t>
      </w:r>
      <w:r w:rsidR="00F87F34" w:rsidRPr="0044437C">
        <w:t xml:space="preserve">only </w:t>
      </w:r>
      <w:r w:rsidRPr="0044437C">
        <w:t>NGSO</w:t>
      </w:r>
      <w:r w:rsidR="00F87F34" w:rsidRPr="0044437C">
        <w:t xml:space="preserve"> or both GSO and NGSO</w:t>
      </w:r>
      <w:r w:rsidRPr="0044437C">
        <w:t>.</w:t>
      </w:r>
    </w:p>
    <w:p w14:paraId="11950302" w14:textId="77777777" w:rsidR="004F1F82" w:rsidRPr="0044437C" w:rsidRDefault="004F1F82" w:rsidP="004F1F82">
      <w:pPr>
        <w:pStyle w:val="H6"/>
      </w:pPr>
      <w:bookmarkStart w:id="896" w:name="MCCQCTEMPBM_00000189"/>
      <w:r w:rsidRPr="0044437C">
        <w:t>6.4A.1_2.3</w:t>
      </w:r>
      <w:r w:rsidRPr="0044437C">
        <w:tab/>
        <w:t>Minimum conformance requirements</w:t>
      </w:r>
    </w:p>
    <w:bookmarkEnd w:id="896"/>
    <w:p w14:paraId="1CA1236B" w14:textId="77777777" w:rsidR="004F1F82" w:rsidRPr="0044437C" w:rsidRDefault="004F1F82" w:rsidP="004F1F82">
      <w:r w:rsidRPr="0044437C">
        <w:t>Same minimum conformance requirements as in clause 6.4A.1_1.3</w:t>
      </w:r>
    </w:p>
    <w:p w14:paraId="6CD8827B" w14:textId="77777777" w:rsidR="004F1F82" w:rsidRPr="0044437C" w:rsidRDefault="004F1F82" w:rsidP="004F1F82">
      <w:pPr>
        <w:pStyle w:val="H6"/>
      </w:pPr>
      <w:bookmarkStart w:id="897" w:name="MCCQCTEMPBM_00000190"/>
      <w:r w:rsidRPr="0044437C">
        <w:t>6.4A.1_2.4</w:t>
      </w:r>
      <w:r w:rsidRPr="0044437C">
        <w:tab/>
        <w:t>Test description</w:t>
      </w:r>
    </w:p>
    <w:p w14:paraId="491294E1" w14:textId="77777777" w:rsidR="004F1F82" w:rsidRPr="0044437C" w:rsidRDefault="004F1F82" w:rsidP="004F1F82">
      <w:pPr>
        <w:pStyle w:val="H6"/>
      </w:pPr>
      <w:bookmarkStart w:id="898" w:name="MCCQCTEMPBM_00000191"/>
      <w:bookmarkEnd w:id="897"/>
      <w:r w:rsidRPr="0044437C">
        <w:t>6.4A.1_2.4.1</w:t>
      </w:r>
      <w:r w:rsidRPr="0044437C">
        <w:tab/>
        <w:t xml:space="preserve">Initial conditions  </w:t>
      </w:r>
    </w:p>
    <w:bookmarkEnd w:id="898"/>
    <w:p w14:paraId="68E660AA" w14:textId="77777777" w:rsidR="004F1F82" w:rsidRPr="0044437C" w:rsidRDefault="004F1F82" w:rsidP="004F1F82">
      <w:r w:rsidRPr="0044437C">
        <w:t>Same initial conditions as in clause 6.4A.1_1.4.1 with the following exception:</w:t>
      </w:r>
    </w:p>
    <w:p w14:paraId="69174D4C" w14:textId="77777777" w:rsidR="004F1F82" w:rsidRPr="0044437C" w:rsidRDefault="004F1F82" w:rsidP="001C7B98">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3DFD39E5" w14:textId="77777777" w:rsidR="004F1F82" w:rsidRPr="0044437C" w:rsidRDefault="004F1F82" w:rsidP="004F1F82">
      <w:pPr>
        <w:pStyle w:val="H6"/>
      </w:pPr>
      <w:bookmarkStart w:id="899" w:name="MCCQCTEMPBM_00000192"/>
      <w:r w:rsidRPr="0044437C">
        <w:t>6.4A.1_2.4.2</w:t>
      </w:r>
      <w:r w:rsidRPr="0044437C">
        <w:tab/>
        <w:t>Test procedure</w:t>
      </w:r>
    </w:p>
    <w:bookmarkEnd w:id="899"/>
    <w:p w14:paraId="36A2E580" w14:textId="77777777" w:rsidR="004F1F82" w:rsidRPr="0044437C" w:rsidRDefault="004F1F82" w:rsidP="004F1F82">
      <w:r w:rsidRPr="0044437C">
        <w:t>Same test procedure as in clause 6.4A.1_1.4.2 with the following exceptions:</w:t>
      </w:r>
    </w:p>
    <w:p w14:paraId="224B3B24" w14:textId="77777777" w:rsidR="004F1F82" w:rsidRPr="0044437C" w:rsidRDefault="004F1F82" w:rsidP="004F1F82">
      <w:pPr>
        <w:pStyle w:val="B1"/>
      </w:pPr>
      <w:r w:rsidRPr="0044437C">
        <w:t>-</w:t>
      </w:r>
      <w:r w:rsidRPr="0044437C">
        <w:tab/>
        <w:t xml:space="preserve">In step 1, instead of TS 36.508 [12] Table </w:t>
      </w:r>
      <w:r w:rsidRPr="0044437C">
        <w:rPr>
          <w:color w:val="000000" w:themeColor="text1"/>
          <w:lang w:eastAsia="en-GB"/>
        </w:rPr>
        <w:t>5.6.2.1-1</w:t>
      </w:r>
      <w:r w:rsidRPr="0044437C">
        <w:t xml:space="preserve"> </w:t>
      </w:r>
      <w:r w:rsidRPr="0044437C">
        <w:sym w:font="Wingdings" w:char="F0E0"/>
      </w:r>
      <w:r w:rsidRPr="0044437C">
        <w:t xml:space="preserve"> use TS 36.508 [12] Table 5.6.2.1-3 (ephemeris for NGSO LEO 1200). </w:t>
      </w:r>
    </w:p>
    <w:p w14:paraId="3B288D2D" w14:textId="77777777" w:rsidR="004F1F82" w:rsidRPr="0044437C" w:rsidRDefault="004F1F82" w:rsidP="001C7B98">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6.4A.1_1.4.3-1a, 6.4A.1_1.4.3-2a, and 6.4A.1_1.4.3-3a </w:t>
      </w:r>
      <w:r w:rsidRPr="0044437C">
        <w:rPr>
          <w:lang w:eastAsia="en-GB"/>
        </w:rPr>
        <w:sym w:font="Wingdings" w:char="F0E0"/>
      </w:r>
      <w:r w:rsidRPr="0044437C">
        <w:rPr>
          <w:lang w:eastAsia="en-GB"/>
        </w:rPr>
        <w:t xml:space="preserve"> use Tables 6.4A.1</w:t>
      </w:r>
      <w:r w:rsidRPr="0044437C">
        <w:t>_2</w:t>
      </w:r>
      <w:r w:rsidRPr="0044437C">
        <w:rPr>
          <w:lang w:eastAsia="en-GB"/>
        </w:rPr>
        <w:t>.4.3-1, 6.4A.1</w:t>
      </w:r>
      <w:r w:rsidRPr="0044437C">
        <w:t>_2</w:t>
      </w:r>
      <w:r w:rsidRPr="0044437C">
        <w:rPr>
          <w:lang w:eastAsia="en-GB"/>
        </w:rPr>
        <w:t>.4.3-2, and 6.4A.1</w:t>
      </w:r>
      <w:r w:rsidRPr="0044437C">
        <w:t>_2</w:t>
      </w:r>
      <w:r w:rsidRPr="0044437C">
        <w:rPr>
          <w:lang w:eastAsia="en-GB"/>
        </w:rPr>
        <w:t>.4.3-3, respectively.</w:t>
      </w:r>
    </w:p>
    <w:p w14:paraId="1DBCBA90" w14:textId="77777777" w:rsidR="004F1F82" w:rsidRPr="0044437C" w:rsidRDefault="004F1F82" w:rsidP="004F1F82">
      <w:pPr>
        <w:pStyle w:val="B1"/>
      </w:pPr>
      <w:r w:rsidRPr="0044437C">
        <w:t>-</w:t>
      </w:r>
      <w:r w:rsidRPr="0044437C">
        <w:tab/>
        <w:t>If the UE supports GSO and NGSO, skip steps 1 to 6 of the test procedure and start with step 7.</w:t>
      </w:r>
    </w:p>
    <w:p w14:paraId="6C4DD72A" w14:textId="77777777" w:rsidR="004F1F82" w:rsidRPr="0044437C" w:rsidRDefault="004F1F82" w:rsidP="004F1F82">
      <w:pPr>
        <w:pStyle w:val="H6"/>
      </w:pPr>
      <w:bookmarkStart w:id="900" w:name="MCCQCTEMPBM_00000193"/>
      <w:r w:rsidRPr="0044437C">
        <w:t>6.4A.1_2.4.3</w:t>
      </w:r>
      <w:r w:rsidRPr="0044437C">
        <w:tab/>
        <w:t>Message contents</w:t>
      </w:r>
    </w:p>
    <w:bookmarkEnd w:id="900"/>
    <w:p w14:paraId="01445096" w14:textId="77777777" w:rsidR="004F1F82" w:rsidRPr="0044437C" w:rsidRDefault="004F1F82" w:rsidP="004F1F82">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34D43461" w14:textId="77777777" w:rsidR="004F1F82" w:rsidRPr="0044437C" w:rsidRDefault="004F1F82" w:rsidP="004F1F82">
      <w:pPr>
        <w:pStyle w:val="TH"/>
        <w:rPr>
          <w:color w:val="000000" w:themeColor="text1"/>
        </w:rPr>
      </w:pPr>
      <w:r w:rsidRPr="0044437C">
        <w:rPr>
          <w:color w:val="000000" w:themeColor="text1"/>
          <w:lang w:eastAsia="en-GB"/>
        </w:rPr>
        <w:t>Table 6.4A.1_1.4.3-1:</w:t>
      </w:r>
      <w:r w:rsidRPr="0044437C">
        <w:rPr>
          <w:b w:val="0"/>
          <w:bCs/>
          <w:color w:val="000000" w:themeColor="text1"/>
          <w:lang w:eastAsia="en-GB"/>
        </w:rPr>
        <w:t xml:space="preserve"> </w:t>
      </w:r>
      <w:r w:rsidRPr="0044437C">
        <w:rPr>
          <w:color w:val="000000" w:themeColor="text1"/>
        </w:rPr>
        <w:t>SystemInformationBlockType31- eMTC NTN Ephemeris Information for NGSO (LEO-600)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4F1F82" w:rsidRPr="0044437C" w14:paraId="730C661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44437C" w:rsidRDefault="004F1F82" w:rsidP="00C6674A">
            <w:pPr>
              <w:pStyle w:val="TAH"/>
              <w:jc w:val="left"/>
              <w:rPr>
                <w:b w:val="0"/>
                <w:bCs/>
                <w:color w:val="000000" w:themeColor="text1"/>
                <w:sz w:val="20"/>
                <w:lang w:eastAsia="en-GB"/>
              </w:rPr>
            </w:pPr>
            <w:r w:rsidRPr="0044437C">
              <w:rPr>
                <w:b w:val="0"/>
                <w:bCs/>
                <w:color w:val="000000" w:themeColor="text1"/>
                <w:lang w:eastAsia="en-GB"/>
              </w:rPr>
              <w:t>Derivation Path: TS 36.508 [12] Table 5.6.3.1-1</w:t>
            </w:r>
          </w:p>
        </w:tc>
      </w:tr>
      <w:tr w:rsidR="004F1F82" w:rsidRPr="0044437C" w14:paraId="47499E3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44437C" w:rsidRDefault="004F1F82" w:rsidP="00C6674A">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44437C" w:rsidRDefault="004F1F82"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44437C" w:rsidRDefault="004F1F82"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44437C" w:rsidRDefault="004F1F82" w:rsidP="00C6674A">
            <w:pPr>
              <w:pStyle w:val="TAH"/>
              <w:rPr>
                <w:color w:val="000000" w:themeColor="text1"/>
                <w:lang w:eastAsia="en-GB"/>
              </w:rPr>
            </w:pPr>
            <w:r w:rsidRPr="0044437C">
              <w:rPr>
                <w:color w:val="000000" w:themeColor="text1"/>
                <w:lang w:eastAsia="en-GB"/>
              </w:rPr>
              <w:t>Condition</w:t>
            </w:r>
          </w:p>
        </w:tc>
      </w:tr>
      <w:tr w:rsidR="004F1F82" w:rsidRPr="0044437C" w14:paraId="2202BED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44437C" w:rsidRDefault="004F1F82"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44437C" w:rsidRDefault="004F1F82"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44437C" w:rsidRDefault="004F1F82" w:rsidP="00C6674A">
            <w:pPr>
              <w:pStyle w:val="TAL"/>
              <w:rPr>
                <w:color w:val="000000" w:themeColor="text1"/>
                <w:lang w:eastAsia="en-GB"/>
              </w:rPr>
            </w:pPr>
          </w:p>
        </w:tc>
      </w:tr>
      <w:tr w:rsidR="004F1F82" w:rsidRPr="0044437C" w14:paraId="25275B7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37FDE511"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44437C" w:rsidRDefault="004F1F82"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44437C" w:rsidRDefault="004F1F82" w:rsidP="00C6674A">
            <w:pPr>
              <w:pStyle w:val="TAL"/>
              <w:rPr>
                <w:color w:val="000000" w:themeColor="text1"/>
              </w:rPr>
            </w:pPr>
          </w:p>
        </w:tc>
      </w:tr>
      <w:tr w:rsidR="004F1F82" w:rsidRPr="0044437C" w14:paraId="59E0A5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22499C1D"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44437C" w:rsidRDefault="004F1F82" w:rsidP="00C6674A">
            <w:pPr>
              <w:pStyle w:val="TAL"/>
              <w:rPr>
                <w:color w:val="000000" w:themeColor="text1"/>
                <w:lang w:eastAsia="en-GB"/>
              </w:rPr>
            </w:pPr>
          </w:p>
        </w:tc>
      </w:tr>
      <w:tr w:rsidR="004F1F82" w:rsidRPr="0044437C" w14:paraId="33F5BD9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CF6BD54"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44437C" w:rsidRDefault="004F1F82" w:rsidP="00C6674A">
            <w:pPr>
              <w:rPr>
                <w:i/>
                <w:iCs/>
                <w:color w:val="000000" w:themeColor="text1"/>
                <w:lang w:eastAsia="en-GB"/>
              </w:rPr>
            </w:pPr>
          </w:p>
        </w:tc>
      </w:tr>
      <w:tr w:rsidR="004F1F82" w:rsidRPr="0044437C" w14:paraId="1CF93B3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20CA3395" w:rsidR="004F1F82"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4F1F82"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44437C" w:rsidRDefault="004F1F82" w:rsidP="00C6674A">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44437C" w:rsidRDefault="004F1F82" w:rsidP="00C6674A">
            <w:pPr>
              <w:pStyle w:val="TAL"/>
              <w:rPr>
                <w:color w:val="000000" w:themeColor="text1"/>
                <w:lang w:eastAsia="en-GB"/>
              </w:rPr>
            </w:pPr>
          </w:p>
        </w:tc>
      </w:tr>
      <w:tr w:rsidR="004F1F82" w:rsidRPr="0044437C" w14:paraId="30B938B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08299C8C"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44437C" w:rsidRDefault="004F1F82" w:rsidP="00C6674A">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44437C" w:rsidRDefault="004F1F82" w:rsidP="00C6674A">
            <w:pPr>
              <w:pStyle w:val="TAL"/>
              <w:rPr>
                <w:color w:val="000000" w:themeColor="text1"/>
                <w:lang w:eastAsia="en-GB"/>
              </w:rPr>
            </w:pPr>
          </w:p>
        </w:tc>
      </w:tr>
      <w:tr w:rsidR="004F1F82" w:rsidRPr="0044437C" w14:paraId="5FE1E77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3F6749ED"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44437C" w:rsidRDefault="004F1F82" w:rsidP="00C6674A">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44437C" w:rsidRDefault="004F1F82" w:rsidP="00C6674A">
            <w:pPr>
              <w:pStyle w:val="TAL"/>
              <w:rPr>
                <w:color w:val="000000" w:themeColor="text1"/>
                <w:lang w:eastAsia="en-GB"/>
              </w:rPr>
            </w:pPr>
          </w:p>
        </w:tc>
      </w:tr>
      <w:tr w:rsidR="004F1F82" w:rsidRPr="0044437C" w14:paraId="3041D50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88BE33C"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44437C" w:rsidRDefault="004F1F82" w:rsidP="00C6674A">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44437C" w:rsidRDefault="004F1F82" w:rsidP="00C6674A">
            <w:pPr>
              <w:pStyle w:val="TAL"/>
              <w:rPr>
                <w:color w:val="000000" w:themeColor="text1"/>
                <w:lang w:eastAsia="en-GB"/>
              </w:rPr>
            </w:pPr>
          </w:p>
        </w:tc>
      </w:tr>
      <w:tr w:rsidR="004F1F82" w:rsidRPr="0044437C" w14:paraId="4A9BFCA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29996258"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44437C" w:rsidRDefault="004F1F82" w:rsidP="00C6674A">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44437C" w:rsidRDefault="004F1F82" w:rsidP="00C6674A">
            <w:pPr>
              <w:pStyle w:val="TAL"/>
              <w:rPr>
                <w:color w:val="000000" w:themeColor="text1"/>
                <w:lang w:eastAsia="en-GB"/>
              </w:rPr>
            </w:pPr>
          </w:p>
        </w:tc>
      </w:tr>
      <w:tr w:rsidR="004F1F82" w:rsidRPr="0044437C" w14:paraId="47687E7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C5E9305"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44437C" w:rsidRDefault="004F1F82" w:rsidP="00C6674A">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44437C" w:rsidRDefault="004F1F82" w:rsidP="00C6674A">
            <w:pPr>
              <w:pStyle w:val="TAL"/>
              <w:rPr>
                <w:color w:val="000000" w:themeColor="text1"/>
                <w:lang w:eastAsia="en-GB"/>
              </w:rPr>
            </w:pPr>
          </w:p>
        </w:tc>
      </w:tr>
      <w:tr w:rsidR="004F1F82" w:rsidRPr="0044437C" w14:paraId="16993E1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533B2AD7"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44437C" w:rsidRDefault="004F1F82" w:rsidP="00C6674A">
            <w:pPr>
              <w:pStyle w:val="TAL"/>
              <w:rPr>
                <w:color w:val="000000" w:themeColor="text1"/>
                <w:lang w:eastAsia="en-GB"/>
              </w:rPr>
            </w:pPr>
          </w:p>
        </w:tc>
      </w:tr>
      <w:tr w:rsidR="004F1F82" w:rsidRPr="0044437C" w14:paraId="0C77C48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1FE7560B"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44437C" w:rsidRDefault="004F1F82" w:rsidP="00C6674A">
            <w:pPr>
              <w:pStyle w:val="TAL"/>
              <w:rPr>
                <w:color w:val="000000" w:themeColor="text1"/>
                <w:lang w:eastAsia="en-GB"/>
              </w:rPr>
            </w:pPr>
          </w:p>
        </w:tc>
      </w:tr>
      <w:tr w:rsidR="004F1F82" w:rsidRPr="0044437C" w14:paraId="0B29F81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08DCB8F8"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44437C" w:rsidRDefault="004F1F82" w:rsidP="00C6674A">
            <w:pPr>
              <w:pStyle w:val="TAL"/>
              <w:rPr>
                <w:color w:val="000000" w:themeColor="text1"/>
                <w:lang w:eastAsia="en-GB"/>
              </w:rPr>
            </w:pPr>
          </w:p>
        </w:tc>
      </w:tr>
      <w:tr w:rsidR="004F1F82" w:rsidRPr="0044437C" w14:paraId="0C37E3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44437C" w:rsidRDefault="004F1F82"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44437C" w:rsidRDefault="004F1F82" w:rsidP="00C6674A">
            <w:pPr>
              <w:pStyle w:val="TAL"/>
              <w:rPr>
                <w:color w:val="000000" w:themeColor="text1"/>
                <w:lang w:eastAsia="en-GB"/>
              </w:rPr>
            </w:pPr>
          </w:p>
        </w:tc>
      </w:tr>
      <w:tr w:rsidR="004F1F82" w:rsidRPr="0044437C" w14:paraId="58E735CE"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777777" w:rsidR="004F1F82" w:rsidRPr="0044437C" w:rsidRDefault="004F1F82" w:rsidP="00C6674A">
            <w:pPr>
              <w:pStyle w:val="TAN"/>
              <w:rPr>
                <w:color w:val="000000" w:themeColor="text1"/>
                <w:lang w:eastAsia="en-GB"/>
              </w:rPr>
            </w:pPr>
            <w:r w:rsidRPr="0044437C">
              <w:rPr>
                <w:color w:val="000000" w:themeColor="text1"/>
              </w:rPr>
              <w:t>NOTE 1: Satellite-UE elevation angle equal to 10 degrees, one-way delay equal to 6.44 ms and Doppler equal to 22.65 ppm.</w:t>
            </w:r>
          </w:p>
        </w:tc>
      </w:tr>
    </w:tbl>
    <w:p w14:paraId="39081074" w14:textId="77777777" w:rsidR="004F1F82" w:rsidRPr="0044437C" w:rsidRDefault="004F1F82" w:rsidP="004F1F82">
      <w:pPr>
        <w:rPr>
          <w:color w:val="000000" w:themeColor="text1"/>
        </w:rPr>
      </w:pPr>
    </w:p>
    <w:p w14:paraId="27629F8D" w14:textId="77777777" w:rsidR="00A11489" w:rsidRPr="0044437C" w:rsidRDefault="00A11489" w:rsidP="00A11489">
      <w:pPr>
        <w:pStyle w:val="TH"/>
        <w:rPr>
          <w:color w:val="000000" w:themeColor="text1"/>
        </w:rPr>
      </w:pPr>
      <w:r w:rsidRPr="0044437C">
        <w:rPr>
          <w:color w:val="000000" w:themeColor="text1"/>
          <w:lang w:eastAsia="en-GB"/>
        </w:rPr>
        <w:lastRenderedPageBreak/>
        <w:t>Table 6.4A.1_1.4.3-2:</w:t>
      </w:r>
      <w:r w:rsidRPr="0044437C">
        <w:rPr>
          <w:b w:val="0"/>
          <w:bCs/>
          <w:color w:val="000000" w:themeColor="text1"/>
          <w:lang w:eastAsia="en-GB"/>
        </w:rPr>
        <w:t xml:space="preserve"> </w:t>
      </w:r>
      <w:r w:rsidRPr="0044437C">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598D564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44437C" w:rsidRDefault="00A11489" w:rsidP="00F87F34">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370414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44437C" w:rsidRDefault="00A11489"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44437C" w:rsidRDefault="00A11489"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Condition</w:t>
            </w:r>
          </w:p>
        </w:tc>
      </w:tr>
      <w:tr w:rsidR="00A11489" w:rsidRPr="0044437C" w14:paraId="340D8C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44437C" w:rsidRDefault="00A11489"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44437C" w:rsidRDefault="00A11489"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44437C" w:rsidRDefault="00A11489" w:rsidP="00F87F34">
            <w:pPr>
              <w:pStyle w:val="TAL"/>
              <w:rPr>
                <w:color w:val="000000" w:themeColor="text1"/>
                <w:lang w:eastAsia="en-GB"/>
              </w:rPr>
            </w:pPr>
          </w:p>
        </w:tc>
      </w:tr>
      <w:tr w:rsidR="00A11489" w:rsidRPr="0044437C" w14:paraId="655F60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16B0B4D3"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44437C" w:rsidRDefault="00A11489"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44437C" w:rsidRDefault="00A11489" w:rsidP="00F87F34">
            <w:pPr>
              <w:pStyle w:val="TAL"/>
              <w:rPr>
                <w:color w:val="000000" w:themeColor="text1"/>
              </w:rPr>
            </w:pPr>
          </w:p>
        </w:tc>
      </w:tr>
      <w:tr w:rsidR="00A11489" w:rsidRPr="0044437C" w14:paraId="10C0205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1415B502"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44437C" w:rsidRDefault="00A11489" w:rsidP="00F87F34">
            <w:pPr>
              <w:pStyle w:val="TAL"/>
              <w:rPr>
                <w:color w:val="000000" w:themeColor="text1"/>
                <w:lang w:eastAsia="en-GB"/>
              </w:rPr>
            </w:pPr>
          </w:p>
        </w:tc>
      </w:tr>
      <w:tr w:rsidR="00A11489" w:rsidRPr="0044437C" w14:paraId="6C2175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1FCDC39A"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44437C" w:rsidRDefault="00A11489" w:rsidP="00F87F34">
            <w:pPr>
              <w:rPr>
                <w:i/>
                <w:iCs/>
                <w:color w:val="000000" w:themeColor="text1"/>
                <w:lang w:eastAsia="en-GB"/>
              </w:rPr>
            </w:pPr>
          </w:p>
        </w:tc>
      </w:tr>
      <w:tr w:rsidR="00A11489" w:rsidRPr="0044437C" w14:paraId="06A598D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33D5B56D" w:rsidR="00A11489"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44437C" w:rsidRDefault="00A11489" w:rsidP="00F87F34">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44437C" w:rsidRDefault="00A11489" w:rsidP="00F87F34">
            <w:pPr>
              <w:pStyle w:val="TAL"/>
              <w:rPr>
                <w:color w:val="000000" w:themeColor="text1"/>
                <w:lang w:eastAsia="en-GB"/>
              </w:rPr>
            </w:pPr>
          </w:p>
        </w:tc>
      </w:tr>
      <w:tr w:rsidR="00A11489" w:rsidRPr="0044437C" w14:paraId="036DDD8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289DDF3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44437C" w:rsidRDefault="00A11489" w:rsidP="00F87F34">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44437C" w:rsidRDefault="00A11489" w:rsidP="00F87F34">
            <w:pPr>
              <w:pStyle w:val="TAL"/>
              <w:rPr>
                <w:color w:val="000000" w:themeColor="text1"/>
                <w:lang w:eastAsia="en-GB"/>
              </w:rPr>
            </w:pPr>
          </w:p>
        </w:tc>
      </w:tr>
      <w:tr w:rsidR="00A11489" w:rsidRPr="0044437C" w14:paraId="19489AD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4B88A81B"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44437C" w:rsidRDefault="00A11489" w:rsidP="00F87F34">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44437C" w:rsidRDefault="00A11489" w:rsidP="00F87F34">
            <w:pPr>
              <w:pStyle w:val="TAL"/>
              <w:rPr>
                <w:color w:val="000000" w:themeColor="text1"/>
                <w:lang w:eastAsia="en-GB"/>
              </w:rPr>
            </w:pPr>
          </w:p>
        </w:tc>
      </w:tr>
      <w:tr w:rsidR="00A11489" w:rsidRPr="0044437C" w14:paraId="444F76E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54A5E1F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44437C" w:rsidRDefault="00A11489" w:rsidP="00F87F34">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44437C" w:rsidRDefault="00A11489" w:rsidP="00F87F34">
            <w:pPr>
              <w:pStyle w:val="TAL"/>
              <w:rPr>
                <w:color w:val="000000" w:themeColor="text1"/>
                <w:lang w:eastAsia="en-GB"/>
              </w:rPr>
            </w:pPr>
          </w:p>
        </w:tc>
      </w:tr>
      <w:tr w:rsidR="00A11489" w:rsidRPr="0044437C" w14:paraId="221201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ADA5F26"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44437C" w:rsidRDefault="00A11489" w:rsidP="00F87F34">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44437C" w:rsidRDefault="00A11489" w:rsidP="00F87F34">
            <w:pPr>
              <w:pStyle w:val="TAL"/>
              <w:rPr>
                <w:color w:val="000000" w:themeColor="text1"/>
                <w:lang w:eastAsia="en-GB"/>
              </w:rPr>
            </w:pPr>
          </w:p>
        </w:tc>
      </w:tr>
      <w:tr w:rsidR="00A11489" w:rsidRPr="0044437C" w14:paraId="7E567EF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26812B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44437C" w:rsidRDefault="00A11489" w:rsidP="00F87F34">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44437C" w:rsidRDefault="00A11489" w:rsidP="00F87F34">
            <w:pPr>
              <w:pStyle w:val="TAL"/>
              <w:rPr>
                <w:color w:val="000000" w:themeColor="text1"/>
                <w:lang w:eastAsia="en-GB"/>
              </w:rPr>
            </w:pPr>
          </w:p>
        </w:tc>
      </w:tr>
      <w:tr w:rsidR="00A11489" w:rsidRPr="0044437C" w14:paraId="3CD4823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4465B049"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44437C" w:rsidRDefault="00A11489" w:rsidP="00F87F34">
            <w:pPr>
              <w:pStyle w:val="TAL"/>
              <w:rPr>
                <w:color w:val="000000" w:themeColor="text1"/>
                <w:lang w:eastAsia="en-GB"/>
              </w:rPr>
            </w:pPr>
          </w:p>
        </w:tc>
      </w:tr>
      <w:tr w:rsidR="00A11489" w:rsidRPr="0044437C" w14:paraId="37B045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0C28BF88"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44437C" w:rsidRDefault="00A11489" w:rsidP="00F87F34">
            <w:pPr>
              <w:pStyle w:val="TAL"/>
              <w:rPr>
                <w:color w:val="000000" w:themeColor="text1"/>
                <w:lang w:eastAsia="en-GB"/>
              </w:rPr>
            </w:pPr>
          </w:p>
        </w:tc>
      </w:tr>
      <w:tr w:rsidR="00A11489" w:rsidRPr="0044437C" w14:paraId="53E7463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1248842C"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44437C" w:rsidRDefault="00A11489" w:rsidP="00F87F34">
            <w:pPr>
              <w:pStyle w:val="TAL"/>
              <w:rPr>
                <w:color w:val="000000" w:themeColor="text1"/>
                <w:lang w:eastAsia="en-GB"/>
              </w:rPr>
            </w:pPr>
          </w:p>
        </w:tc>
      </w:tr>
      <w:tr w:rsidR="00A11489" w:rsidRPr="0044437C" w14:paraId="20B680D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44437C" w:rsidRDefault="00A11489"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44437C" w:rsidRDefault="00A11489" w:rsidP="00F87F34">
            <w:pPr>
              <w:pStyle w:val="TAL"/>
              <w:rPr>
                <w:color w:val="000000" w:themeColor="text1"/>
                <w:lang w:eastAsia="en-GB"/>
              </w:rPr>
            </w:pPr>
          </w:p>
        </w:tc>
      </w:tr>
      <w:tr w:rsidR="00A11489" w:rsidRPr="0044437C" w14:paraId="034024A7"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77777777" w:rsidR="00A11489" w:rsidRPr="0044437C" w:rsidRDefault="00A11489" w:rsidP="00F87F34">
            <w:pPr>
              <w:pStyle w:val="TAN"/>
              <w:rPr>
                <w:color w:val="000000" w:themeColor="text1"/>
              </w:rPr>
            </w:pPr>
            <w:r w:rsidRPr="0044437C">
              <w:rPr>
                <w:color w:val="000000" w:themeColor="text1"/>
              </w:rPr>
              <w:t>NOTE 1: Satellite-UE elevation angle equal to 169.97 degrees, one-way delay equal to 6.60 ms and Doppler equal to -22.62 ppm.</w:t>
            </w:r>
          </w:p>
        </w:tc>
      </w:tr>
    </w:tbl>
    <w:p w14:paraId="4ECAC500" w14:textId="77777777" w:rsidR="00A11489" w:rsidRPr="0044437C" w:rsidRDefault="00A11489" w:rsidP="00A11489">
      <w:pPr>
        <w:rPr>
          <w:color w:val="000000" w:themeColor="text1"/>
        </w:rPr>
      </w:pPr>
    </w:p>
    <w:p w14:paraId="53F482E4" w14:textId="77777777" w:rsidR="00A11489" w:rsidRPr="0044437C" w:rsidRDefault="00A11489" w:rsidP="00A11489">
      <w:pPr>
        <w:pStyle w:val="TH"/>
        <w:rPr>
          <w:color w:val="000000" w:themeColor="text1"/>
        </w:rPr>
      </w:pPr>
      <w:r w:rsidRPr="0044437C">
        <w:rPr>
          <w:color w:val="000000" w:themeColor="text1"/>
          <w:lang w:eastAsia="en-GB"/>
        </w:rPr>
        <w:t>Table 6.4A.1_1.4.3-3b:</w:t>
      </w:r>
      <w:r w:rsidRPr="0044437C">
        <w:rPr>
          <w:b w:val="0"/>
          <w:bCs/>
          <w:color w:val="000000" w:themeColor="text1"/>
          <w:lang w:eastAsia="en-GB"/>
        </w:rPr>
        <w:t xml:space="preserve"> </w:t>
      </w:r>
      <w:r w:rsidRPr="0044437C">
        <w:rPr>
          <w:color w:val="000000" w:themeColor="text1"/>
        </w:rPr>
        <w:t>SystemInformationBlockType31 – eMTC NTN Ephemeris Information for NGSO (LEO-600)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66C369E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44437C" w:rsidRDefault="00A11489" w:rsidP="00C6674A">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2B45F7A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44437C" w:rsidRDefault="00A11489"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44437C" w:rsidRDefault="00A11489"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44437C" w:rsidRDefault="00A11489"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44437C" w:rsidRDefault="00A11489" w:rsidP="00C6674A">
            <w:pPr>
              <w:pStyle w:val="TAH"/>
              <w:rPr>
                <w:color w:val="000000" w:themeColor="text1"/>
                <w:lang w:eastAsia="en-GB"/>
              </w:rPr>
            </w:pPr>
            <w:r w:rsidRPr="0044437C">
              <w:rPr>
                <w:color w:val="000000" w:themeColor="text1"/>
                <w:lang w:eastAsia="en-GB"/>
              </w:rPr>
              <w:t>Condition</w:t>
            </w:r>
          </w:p>
        </w:tc>
      </w:tr>
      <w:tr w:rsidR="00A11489" w:rsidRPr="0044437C" w14:paraId="015CEAF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44437C" w:rsidRDefault="00A11489"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44437C" w:rsidRDefault="00A11489"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44437C" w:rsidRDefault="00A11489" w:rsidP="00C6674A">
            <w:pPr>
              <w:pStyle w:val="TAL"/>
              <w:rPr>
                <w:color w:val="000000" w:themeColor="text1"/>
                <w:lang w:eastAsia="en-GB"/>
              </w:rPr>
            </w:pPr>
          </w:p>
        </w:tc>
      </w:tr>
      <w:tr w:rsidR="00A11489" w:rsidRPr="0044437C" w14:paraId="3A6F620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03035591"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44437C" w:rsidRDefault="00A11489"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44437C" w:rsidRDefault="00A11489" w:rsidP="00C6674A">
            <w:pPr>
              <w:pStyle w:val="TAL"/>
              <w:rPr>
                <w:color w:val="000000" w:themeColor="text1"/>
              </w:rPr>
            </w:pPr>
          </w:p>
        </w:tc>
      </w:tr>
      <w:tr w:rsidR="00A11489" w:rsidRPr="0044437C" w14:paraId="139DDD9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31F65D6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44437C" w:rsidRDefault="00A11489" w:rsidP="00C6674A">
            <w:pPr>
              <w:pStyle w:val="TAL"/>
              <w:rPr>
                <w:color w:val="000000" w:themeColor="text1"/>
                <w:lang w:eastAsia="en-GB"/>
              </w:rPr>
            </w:pPr>
          </w:p>
        </w:tc>
      </w:tr>
      <w:tr w:rsidR="00A11489" w:rsidRPr="0044437C" w14:paraId="7D9E2E5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536984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44437C" w:rsidRDefault="00A11489" w:rsidP="00C6674A">
            <w:pPr>
              <w:rPr>
                <w:i/>
                <w:iCs/>
                <w:color w:val="000000" w:themeColor="text1"/>
                <w:lang w:eastAsia="en-GB"/>
              </w:rPr>
            </w:pPr>
          </w:p>
        </w:tc>
      </w:tr>
      <w:tr w:rsidR="00A11489" w:rsidRPr="0044437C" w14:paraId="2BF6F8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12042BBA" w:rsidR="00A11489"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44437C" w:rsidRDefault="00A11489" w:rsidP="00C6674A">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44437C" w:rsidRDefault="00A11489" w:rsidP="00C6674A">
            <w:pPr>
              <w:pStyle w:val="TAL"/>
              <w:rPr>
                <w:color w:val="000000" w:themeColor="text1"/>
                <w:lang w:eastAsia="en-GB"/>
              </w:rPr>
            </w:pPr>
          </w:p>
        </w:tc>
      </w:tr>
      <w:tr w:rsidR="00A11489" w:rsidRPr="0044437C" w14:paraId="727A44F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450E3E2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44437C" w:rsidRDefault="00A11489" w:rsidP="00C6674A">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44437C" w:rsidRDefault="00A11489" w:rsidP="00C6674A">
            <w:pPr>
              <w:pStyle w:val="TAL"/>
              <w:rPr>
                <w:color w:val="000000" w:themeColor="text1"/>
                <w:lang w:eastAsia="en-GB"/>
              </w:rPr>
            </w:pPr>
          </w:p>
        </w:tc>
      </w:tr>
      <w:tr w:rsidR="00A11489" w:rsidRPr="0044437C" w14:paraId="0ADB965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4E74731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44437C" w:rsidRDefault="00A11489" w:rsidP="00C6674A">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44437C" w:rsidRDefault="00A11489" w:rsidP="00C6674A">
            <w:pPr>
              <w:pStyle w:val="TAL"/>
              <w:rPr>
                <w:color w:val="000000" w:themeColor="text1"/>
                <w:lang w:eastAsia="en-GB"/>
              </w:rPr>
            </w:pPr>
          </w:p>
        </w:tc>
      </w:tr>
      <w:tr w:rsidR="00A11489" w:rsidRPr="0044437C" w14:paraId="53E2B1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646FB69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44437C" w:rsidRDefault="00A11489" w:rsidP="00C6674A">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44437C" w:rsidRDefault="00A11489" w:rsidP="00C6674A">
            <w:pPr>
              <w:pStyle w:val="TAL"/>
              <w:rPr>
                <w:color w:val="000000" w:themeColor="text1"/>
                <w:lang w:eastAsia="en-GB"/>
              </w:rPr>
            </w:pPr>
          </w:p>
        </w:tc>
      </w:tr>
      <w:tr w:rsidR="00A11489" w:rsidRPr="0044437C" w14:paraId="1C8274E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2CBC56A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44437C" w:rsidRDefault="00A11489" w:rsidP="00C6674A">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44437C" w:rsidRDefault="00A11489" w:rsidP="00C6674A">
            <w:pPr>
              <w:pStyle w:val="TAL"/>
              <w:rPr>
                <w:color w:val="000000" w:themeColor="text1"/>
                <w:lang w:eastAsia="en-GB"/>
              </w:rPr>
            </w:pPr>
          </w:p>
        </w:tc>
      </w:tr>
      <w:tr w:rsidR="00A11489" w:rsidRPr="0044437C" w14:paraId="2AEE6E5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505648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44437C" w:rsidRDefault="00A11489" w:rsidP="00C6674A">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44437C" w:rsidRDefault="00A11489" w:rsidP="00C6674A">
            <w:pPr>
              <w:pStyle w:val="TAL"/>
              <w:rPr>
                <w:color w:val="000000" w:themeColor="text1"/>
                <w:lang w:eastAsia="en-GB"/>
              </w:rPr>
            </w:pPr>
          </w:p>
        </w:tc>
      </w:tr>
      <w:tr w:rsidR="00A11489" w:rsidRPr="0044437C" w14:paraId="57983EC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191F70F6"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44437C" w:rsidRDefault="00A11489" w:rsidP="00C6674A">
            <w:pPr>
              <w:pStyle w:val="TAL"/>
              <w:rPr>
                <w:color w:val="000000" w:themeColor="text1"/>
                <w:lang w:eastAsia="en-GB"/>
              </w:rPr>
            </w:pPr>
          </w:p>
        </w:tc>
      </w:tr>
      <w:tr w:rsidR="00A11489" w:rsidRPr="0044437C" w14:paraId="7A2C459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663D4470"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44437C" w:rsidRDefault="00A11489" w:rsidP="00C6674A">
            <w:pPr>
              <w:pStyle w:val="TAL"/>
              <w:rPr>
                <w:color w:val="000000" w:themeColor="text1"/>
                <w:lang w:eastAsia="en-GB"/>
              </w:rPr>
            </w:pPr>
          </w:p>
        </w:tc>
      </w:tr>
      <w:tr w:rsidR="00A11489" w:rsidRPr="0044437C" w14:paraId="4D57345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577769E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44437C" w:rsidRDefault="00A11489" w:rsidP="00C6674A">
            <w:pPr>
              <w:pStyle w:val="TAL"/>
              <w:rPr>
                <w:color w:val="000000" w:themeColor="text1"/>
                <w:lang w:eastAsia="en-GB"/>
              </w:rPr>
            </w:pPr>
          </w:p>
        </w:tc>
      </w:tr>
      <w:tr w:rsidR="00A11489" w:rsidRPr="0044437C" w14:paraId="7436F33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44437C" w:rsidRDefault="00A11489"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44437C" w:rsidRDefault="00A11489" w:rsidP="00C6674A">
            <w:pPr>
              <w:pStyle w:val="TAL"/>
              <w:rPr>
                <w:color w:val="000000" w:themeColor="text1"/>
                <w:lang w:eastAsia="en-GB"/>
              </w:rPr>
            </w:pPr>
          </w:p>
        </w:tc>
      </w:tr>
      <w:tr w:rsidR="00A11489" w:rsidRPr="0044437C" w14:paraId="154BCCD5"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7777777" w:rsidR="00A11489" w:rsidRPr="0044437C" w:rsidRDefault="00A11489" w:rsidP="00C6674A">
            <w:pPr>
              <w:pStyle w:val="TAN"/>
              <w:rPr>
                <w:color w:val="000000" w:themeColor="text1"/>
              </w:rPr>
            </w:pPr>
            <w:r w:rsidRPr="0044437C">
              <w:rPr>
                <w:color w:val="000000" w:themeColor="text1"/>
              </w:rPr>
              <w:t>NOTE 1: Satellite-UE elevation angle equal to 60.25 degrees, one-way delay equal to 2.30 ms and Doppler equal to 11.29 ppm</w:t>
            </w:r>
          </w:p>
        </w:tc>
      </w:tr>
    </w:tbl>
    <w:p w14:paraId="17FDCB57" w14:textId="77777777" w:rsidR="00A11489" w:rsidRPr="0044437C" w:rsidRDefault="00A11489" w:rsidP="001C7B98">
      <w:pPr>
        <w:pStyle w:val="FP"/>
      </w:pPr>
    </w:p>
    <w:p w14:paraId="7E6E98C6" w14:textId="77777777" w:rsidR="00A11489" w:rsidRPr="0044437C" w:rsidRDefault="00A11489" w:rsidP="00A11489">
      <w:pPr>
        <w:pStyle w:val="H6"/>
        <w:rPr>
          <w:color w:val="000000" w:themeColor="text1"/>
        </w:rPr>
      </w:pPr>
      <w:bookmarkStart w:id="901" w:name="MCCQCTEMPBM_00000194"/>
      <w:r w:rsidRPr="0044437C">
        <w:rPr>
          <w:color w:val="000000" w:themeColor="text1"/>
        </w:rPr>
        <w:t>6.4A.1</w:t>
      </w:r>
      <w:r w:rsidRPr="0044437C">
        <w:t>_2</w:t>
      </w:r>
      <w:r w:rsidRPr="0044437C">
        <w:rPr>
          <w:color w:val="000000" w:themeColor="text1"/>
        </w:rPr>
        <w:t>.5</w:t>
      </w:r>
      <w:r w:rsidRPr="0044437C">
        <w:rPr>
          <w:color w:val="000000" w:themeColor="text1"/>
        </w:rPr>
        <w:tab/>
        <w:t>Test requirement</w:t>
      </w:r>
    </w:p>
    <w:bookmarkEnd w:id="901"/>
    <w:p w14:paraId="73E7F1C4" w14:textId="77777777" w:rsidR="00A11489" w:rsidRPr="0044437C" w:rsidRDefault="00A11489" w:rsidP="00A11489">
      <w:r w:rsidRPr="0044437C">
        <w:t>The 20 frequency error Δf results must fulfil the test requirement:</w:t>
      </w:r>
    </w:p>
    <w:p w14:paraId="2432E690" w14:textId="77777777" w:rsidR="00A11489" w:rsidRPr="0044437C" w:rsidRDefault="00A11489" w:rsidP="00A11489">
      <w:pPr>
        <w:pStyle w:val="EQ"/>
        <w:jc w:val="center"/>
      </w:pPr>
      <w:r w:rsidRPr="0044437C">
        <w:t>|Δf| ≤ (0.1 PPM + 15 Hz) (Carrier frequency &gt;1 GHz)</w:t>
      </w:r>
    </w:p>
    <w:p w14:paraId="002D213C" w14:textId="216D9A12" w:rsidR="00524A5D" w:rsidRPr="0044437C" w:rsidRDefault="00A11489" w:rsidP="001C7B98">
      <w:pPr>
        <w:pStyle w:val="EQ"/>
        <w:jc w:val="center"/>
      </w:pPr>
      <w:r w:rsidRPr="0044437C">
        <w:t>|Δf| ≤ (0.2 PPM + 15 Hz) (Carrier frequency ≤1 GHz)</w:t>
      </w:r>
    </w:p>
    <w:p w14:paraId="5E60B2D7" w14:textId="77777777" w:rsidR="00524A5D" w:rsidRPr="0044437C" w:rsidRDefault="00000000">
      <w:pPr>
        <w:pStyle w:val="Heading3"/>
      </w:pPr>
      <w:bookmarkStart w:id="902" w:name="_Toc31432"/>
      <w:bookmarkStart w:id="903" w:name="_Toc121162840"/>
      <w:bookmarkStart w:id="904" w:name="_Toc13371"/>
      <w:bookmarkStart w:id="905" w:name="_Toc22805"/>
      <w:bookmarkStart w:id="906" w:name="_Toc4244"/>
      <w:bookmarkStart w:id="907" w:name="_Toc10800"/>
      <w:bookmarkStart w:id="908" w:name="_Toc23310"/>
      <w:bookmarkStart w:id="909" w:name="_Toc194571830"/>
      <w:r w:rsidRPr="0044437C">
        <w:t>6.4A.2</w:t>
      </w:r>
      <w:r w:rsidRPr="0044437C">
        <w:tab/>
        <w:t>Transmit modulation quality for category M1</w:t>
      </w:r>
      <w:bookmarkEnd w:id="880"/>
      <w:bookmarkEnd w:id="902"/>
      <w:bookmarkEnd w:id="903"/>
      <w:bookmarkEnd w:id="904"/>
      <w:bookmarkEnd w:id="905"/>
      <w:bookmarkEnd w:id="906"/>
      <w:bookmarkEnd w:id="907"/>
      <w:bookmarkEnd w:id="908"/>
      <w:bookmarkEnd w:id="909"/>
    </w:p>
    <w:p w14:paraId="3EB9DD37" w14:textId="77777777" w:rsidR="00524A5D" w:rsidRPr="0044437C" w:rsidRDefault="00000000">
      <w:pPr>
        <w:pStyle w:val="Heading4"/>
      </w:pPr>
      <w:bookmarkStart w:id="910" w:name="_Toc28155"/>
      <w:bookmarkStart w:id="911" w:name="_Toc30768"/>
      <w:bookmarkStart w:id="912" w:name="_Toc30118"/>
      <w:bookmarkStart w:id="913" w:name="_Toc13367"/>
      <w:bookmarkStart w:id="914" w:name="_Toc194571831"/>
      <w:r w:rsidRPr="0044437C">
        <w:t>6.4A.2.1</w:t>
      </w:r>
      <w:r w:rsidRPr="0044437C">
        <w:tab/>
        <w:t>Error Vector Magnitude (EVM) for category M1</w:t>
      </w:r>
      <w:bookmarkEnd w:id="910"/>
      <w:bookmarkEnd w:id="911"/>
      <w:bookmarkEnd w:id="912"/>
      <w:bookmarkEnd w:id="913"/>
      <w:bookmarkEnd w:id="914"/>
    </w:p>
    <w:p w14:paraId="6D405681" w14:textId="77777777" w:rsidR="00524A5D" w:rsidRPr="0044437C" w:rsidRDefault="00000000">
      <w:pPr>
        <w:pStyle w:val="H6"/>
      </w:pPr>
      <w:bookmarkStart w:id="915" w:name="MCCQCTEMPBM_00000195"/>
      <w:r w:rsidRPr="0044437C">
        <w:t>6.4A.2.1.1</w:t>
      </w:r>
      <w:r w:rsidRPr="0044437C">
        <w:tab/>
        <w:t>Test purpose</w:t>
      </w:r>
    </w:p>
    <w:bookmarkEnd w:id="915"/>
    <w:p w14:paraId="58437C70" w14:textId="77777777" w:rsidR="00524A5D" w:rsidRPr="0044437C" w:rsidRDefault="00000000">
      <w:r w:rsidRPr="0044437C">
        <w:t>Same test purpose as in TS 36.521-1[14] clause 6.5.2.1EA.1.1</w:t>
      </w:r>
    </w:p>
    <w:p w14:paraId="3009ABFB" w14:textId="77777777" w:rsidR="00524A5D" w:rsidRPr="0044437C" w:rsidRDefault="00000000">
      <w:pPr>
        <w:pStyle w:val="H6"/>
      </w:pPr>
      <w:bookmarkStart w:id="916" w:name="MCCQCTEMPBM_00000196"/>
      <w:r w:rsidRPr="0044437C">
        <w:lastRenderedPageBreak/>
        <w:t>6.4A.2.1.2</w:t>
      </w:r>
      <w:r w:rsidRPr="0044437C">
        <w:tab/>
        <w:t>Test applicability</w:t>
      </w:r>
    </w:p>
    <w:bookmarkEnd w:id="916"/>
    <w:p w14:paraId="7E17871C"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67A72F96" w14:textId="77777777" w:rsidR="00524A5D" w:rsidRPr="0044437C" w:rsidRDefault="00000000">
      <w:pPr>
        <w:pStyle w:val="H6"/>
      </w:pPr>
      <w:bookmarkStart w:id="917" w:name="MCCQCTEMPBM_00000197"/>
      <w:r w:rsidRPr="0044437C">
        <w:t>6.4A.2.1.3</w:t>
      </w:r>
      <w:r w:rsidRPr="0044437C">
        <w:tab/>
        <w:t>Minimum conformance requirements</w:t>
      </w:r>
    </w:p>
    <w:bookmarkEnd w:id="917"/>
    <w:p w14:paraId="13D9756C" w14:textId="77777777" w:rsidR="00524A5D" w:rsidRPr="0044437C" w:rsidRDefault="00000000">
      <w:pPr>
        <w:rPr>
          <w:rFonts w:eastAsia="Osaka"/>
        </w:rPr>
      </w:pPr>
      <w:r w:rsidRPr="0044437C">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sidRPr="0044437C">
        <w:rPr>
          <w:rFonts w:eastAsia="Osaka"/>
        </w:rPr>
        <w:t xml:space="preserve">6.4.2.1.3-1 </w:t>
      </w:r>
      <w:r w:rsidRPr="0044437C">
        <w:t xml:space="preserve">for the parameters defined in Table </w:t>
      </w:r>
      <w:r w:rsidRPr="0044437C">
        <w:rPr>
          <w:rFonts w:eastAsia="Osaka"/>
        </w:rPr>
        <w:t>6.4.2.1.3-2. For EVM evaluation purposes, all PRACH preamble formats 0-4 and all PUCCH formats 1, 1a, 1b, 2, 2a and 2b are considered to have the same EVM requirement as QPSK modulated.</w:t>
      </w:r>
    </w:p>
    <w:p w14:paraId="187A613D" w14:textId="77777777" w:rsidR="00524A5D" w:rsidRPr="0044437C" w:rsidRDefault="00000000">
      <w:pPr>
        <w:pStyle w:val="TH"/>
      </w:pPr>
      <w:r w:rsidRPr="0044437C">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0E694C96" w14:textId="77777777">
        <w:trPr>
          <w:jc w:val="center"/>
        </w:trPr>
        <w:tc>
          <w:tcPr>
            <w:tcW w:w="3256" w:type="dxa"/>
          </w:tcPr>
          <w:p w14:paraId="29F1330F" w14:textId="77777777" w:rsidR="00524A5D" w:rsidRPr="0044437C" w:rsidRDefault="00000000">
            <w:pPr>
              <w:pStyle w:val="TAH"/>
            </w:pPr>
            <w:r w:rsidRPr="0044437C">
              <w:rPr>
                <w:rFonts w:cs="v5.0.0"/>
              </w:rPr>
              <w:br w:type="page"/>
              <w:t>Parameter</w:t>
            </w:r>
          </w:p>
        </w:tc>
        <w:tc>
          <w:tcPr>
            <w:tcW w:w="1135" w:type="dxa"/>
          </w:tcPr>
          <w:p w14:paraId="25408E62" w14:textId="77777777" w:rsidR="00524A5D" w:rsidRPr="0044437C" w:rsidRDefault="00000000">
            <w:pPr>
              <w:pStyle w:val="TAH"/>
            </w:pPr>
            <w:r w:rsidRPr="0044437C">
              <w:rPr>
                <w:rFonts w:cs="v5.0.0"/>
              </w:rPr>
              <w:t>Unit</w:t>
            </w:r>
          </w:p>
        </w:tc>
        <w:tc>
          <w:tcPr>
            <w:tcW w:w="2406" w:type="dxa"/>
          </w:tcPr>
          <w:p w14:paraId="38A30777" w14:textId="77777777" w:rsidR="00524A5D" w:rsidRPr="0044437C" w:rsidRDefault="00000000">
            <w:pPr>
              <w:pStyle w:val="TAH"/>
            </w:pPr>
            <w:r w:rsidRPr="0044437C">
              <w:rPr>
                <w:rFonts w:cs="v5.0.0"/>
              </w:rPr>
              <w:t>Average EVM Level</w:t>
            </w:r>
          </w:p>
        </w:tc>
        <w:tc>
          <w:tcPr>
            <w:tcW w:w="2406" w:type="dxa"/>
          </w:tcPr>
          <w:p w14:paraId="61622D1B" w14:textId="77777777" w:rsidR="00524A5D" w:rsidRPr="0044437C" w:rsidRDefault="00000000">
            <w:pPr>
              <w:pStyle w:val="TAH"/>
            </w:pPr>
            <w:r w:rsidRPr="0044437C">
              <w:rPr>
                <w:rFonts w:cs="v5.0.0"/>
              </w:rPr>
              <w:t>Reference Signal EVM Level</w:t>
            </w:r>
          </w:p>
        </w:tc>
      </w:tr>
      <w:tr w:rsidR="00524A5D" w:rsidRPr="0044437C" w14:paraId="4236C30B" w14:textId="77777777">
        <w:trPr>
          <w:jc w:val="center"/>
        </w:trPr>
        <w:tc>
          <w:tcPr>
            <w:tcW w:w="3256" w:type="dxa"/>
          </w:tcPr>
          <w:p w14:paraId="78ABDFEB" w14:textId="77777777" w:rsidR="00524A5D" w:rsidRPr="0044437C" w:rsidRDefault="00000000">
            <w:pPr>
              <w:pStyle w:val="TAL"/>
            </w:pPr>
            <w:r w:rsidRPr="0044437C">
              <w:rPr>
                <w:rFonts w:cs="v5.0.0"/>
              </w:rPr>
              <w:t>QPSK or BPSK</w:t>
            </w:r>
          </w:p>
        </w:tc>
        <w:tc>
          <w:tcPr>
            <w:tcW w:w="1135" w:type="dxa"/>
          </w:tcPr>
          <w:p w14:paraId="74BA3ADF" w14:textId="77777777" w:rsidR="00524A5D" w:rsidRPr="0044437C" w:rsidRDefault="00000000">
            <w:pPr>
              <w:pStyle w:val="TAC"/>
            </w:pPr>
            <w:r w:rsidRPr="0044437C">
              <w:rPr>
                <w:rFonts w:cs="v5.0.0"/>
              </w:rPr>
              <w:t>%</w:t>
            </w:r>
          </w:p>
        </w:tc>
        <w:tc>
          <w:tcPr>
            <w:tcW w:w="2406" w:type="dxa"/>
          </w:tcPr>
          <w:p w14:paraId="27716AA2" w14:textId="77777777" w:rsidR="00524A5D" w:rsidRPr="0044437C" w:rsidRDefault="00000000">
            <w:pPr>
              <w:pStyle w:val="TAC"/>
            </w:pPr>
            <w:r w:rsidRPr="0044437C">
              <w:rPr>
                <w:rFonts w:cs="v5.0.0"/>
              </w:rPr>
              <w:t>17.5</w:t>
            </w:r>
          </w:p>
        </w:tc>
        <w:tc>
          <w:tcPr>
            <w:tcW w:w="2406" w:type="dxa"/>
          </w:tcPr>
          <w:p w14:paraId="451498CD" w14:textId="77777777" w:rsidR="00524A5D" w:rsidRPr="0044437C" w:rsidRDefault="00000000">
            <w:pPr>
              <w:pStyle w:val="TAC"/>
            </w:pPr>
            <w:r w:rsidRPr="0044437C">
              <w:rPr>
                <w:rFonts w:cs="v5.0.0"/>
              </w:rPr>
              <w:t>17.5</w:t>
            </w:r>
          </w:p>
        </w:tc>
      </w:tr>
      <w:tr w:rsidR="00524A5D" w:rsidRPr="0044437C" w14:paraId="4A4B8703" w14:textId="77777777">
        <w:trPr>
          <w:jc w:val="center"/>
        </w:trPr>
        <w:tc>
          <w:tcPr>
            <w:tcW w:w="3256" w:type="dxa"/>
          </w:tcPr>
          <w:p w14:paraId="49E55D47" w14:textId="77777777" w:rsidR="00524A5D" w:rsidRPr="0044437C" w:rsidRDefault="00000000">
            <w:pPr>
              <w:pStyle w:val="TAL"/>
            </w:pPr>
            <w:r w:rsidRPr="0044437C">
              <w:rPr>
                <w:rFonts w:cs="v5.0.0"/>
              </w:rPr>
              <w:t>16QAM</w:t>
            </w:r>
          </w:p>
        </w:tc>
        <w:tc>
          <w:tcPr>
            <w:tcW w:w="1135" w:type="dxa"/>
          </w:tcPr>
          <w:p w14:paraId="7F38564A" w14:textId="77777777" w:rsidR="00524A5D" w:rsidRPr="0044437C" w:rsidRDefault="00000000">
            <w:pPr>
              <w:pStyle w:val="TAC"/>
            </w:pPr>
            <w:r w:rsidRPr="0044437C">
              <w:rPr>
                <w:rFonts w:cs="v5.0.0"/>
              </w:rPr>
              <w:t>%</w:t>
            </w:r>
          </w:p>
        </w:tc>
        <w:tc>
          <w:tcPr>
            <w:tcW w:w="2406" w:type="dxa"/>
          </w:tcPr>
          <w:p w14:paraId="2F534B7F" w14:textId="77777777" w:rsidR="00524A5D" w:rsidRPr="0044437C" w:rsidRDefault="00000000">
            <w:pPr>
              <w:pStyle w:val="TAC"/>
            </w:pPr>
            <w:r w:rsidRPr="0044437C">
              <w:rPr>
                <w:rFonts w:cs="v5.0.0"/>
              </w:rPr>
              <w:t>12.5</w:t>
            </w:r>
          </w:p>
        </w:tc>
        <w:tc>
          <w:tcPr>
            <w:tcW w:w="2406" w:type="dxa"/>
          </w:tcPr>
          <w:p w14:paraId="29840F4B" w14:textId="77777777" w:rsidR="00524A5D" w:rsidRPr="0044437C" w:rsidRDefault="00000000">
            <w:pPr>
              <w:pStyle w:val="TAC"/>
            </w:pPr>
            <w:r w:rsidRPr="0044437C">
              <w:rPr>
                <w:rFonts w:cs="v5.0.0"/>
              </w:rPr>
              <w:t>12.5</w:t>
            </w:r>
          </w:p>
        </w:tc>
      </w:tr>
    </w:tbl>
    <w:p w14:paraId="4E8764F7" w14:textId="77777777" w:rsidR="00524A5D" w:rsidRPr="0044437C" w:rsidRDefault="00524A5D"/>
    <w:p w14:paraId="3B3940A1" w14:textId="77777777" w:rsidR="00524A5D" w:rsidRPr="0044437C" w:rsidRDefault="00000000">
      <w:pPr>
        <w:pStyle w:val="TH"/>
      </w:pPr>
      <w:r w:rsidRPr="0044437C">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5C809E23" w14:textId="77777777">
        <w:trPr>
          <w:jc w:val="center"/>
        </w:trPr>
        <w:tc>
          <w:tcPr>
            <w:tcW w:w="3166" w:type="dxa"/>
          </w:tcPr>
          <w:p w14:paraId="1E7145B8" w14:textId="77777777" w:rsidR="00524A5D" w:rsidRPr="0044437C" w:rsidRDefault="00000000">
            <w:pPr>
              <w:pStyle w:val="TAH"/>
            </w:pPr>
            <w:r w:rsidRPr="0044437C">
              <w:br w:type="page"/>
              <w:t>Parameter</w:t>
            </w:r>
          </w:p>
        </w:tc>
        <w:tc>
          <w:tcPr>
            <w:tcW w:w="1135" w:type="dxa"/>
          </w:tcPr>
          <w:p w14:paraId="7A8C6687" w14:textId="77777777" w:rsidR="00524A5D" w:rsidRPr="0044437C" w:rsidRDefault="00000000">
            <w:pPr>
              <w:pStyle w:val="TAH"/>
            </w:pPr>
            <w:r w:rsidRPr="0044437C">
              <w:t>Unit</w:t>
            </w:r>
          </w:p>
        </w:tc>
        <w:tc>
          <w:tcPr>
            <w:tcW w:w="2630" w:type="dxa"/>
          </w:tcPr>
          <w:p w14:paraId="77463C34" w14:textId="77777777" w:rsidR="00524A5D" w:rsidRPr="0044437C" w:rsidRDefault="00000000">
            <w:pPr>
              <w:pStyle w:val="TAH"/>
            </w:pPr>
            <w:r w:rsidRPr="0044437C">
              <w:t>Level</w:t>
            </w:r>
          </w:p>
        </w:tc>
      </w:tr>
      <w:tr w:rsidR="00524A5D" w:rsidRPr="0044437C" w14:paraId="0375B62F" w14:textId="77777777">
        <w:trPr>
          <w:jc w:val="center"/>
        </w:trPr>
        <w:tc>
          <w:tcPr>
            <w:tcW w:w="3166" w:type="dxa"/>
          </w:tcPr>
          <w:p w14:paraId="4D3F794F" w14:textId="77777777" w:rsidR="00524A5D" w:rsidRPr="0044437C" w:rsidRDefault="00000000">
            <w:pPr>
              <w:pStyle w:val="TAL"/>
            </w:pPr>
            <w:r w:rsidRPr="0044437C">
              <w:rPr>
                <w:rFonts w:cs="v5.0.0"/>
              </w:rPr>
              <w:t>UE Output Power</w:t>
            </w:r>
          </w:p>
        </w:tc>
        <w:tc>
          <w:tcPr>
            <w:tcW w:w="1135" w:type="dxa"/>
          </w:tcPr>
          <w:p w14:paraId="171DA850" w14:textId="77777777" w:rsidR="00524A5D" w:rsidRPr="0044437C" w:rsidRDefault="00000000">
            <w:pPr>
              <w:pStyle w:val="TAC"/>
            </w:pPr>
            <w:r w:rsidRPr="0044437C">
              <w:t>dBm</w:t>
            </w:r>
          </w:p>
        </w:tc>
        <w:tc>
          <w:tcPr>
            <w:tcW w:w="2630" w:type="dxa"/>
          </w:tcPr>
          <w:p w14:paraId="67CECC04" w14:textId="77777777" w:rsidR="00524A5D" w:rsidRPr="0044437C" w:rsidRDefault="00000000">
            <w:pPr>
              <w:pStyle w:val="TAC"/>
            </w:pPr>
            <w:r w:rsidRPr="0044437C">
              <w:sym w:font="Symbol" w:char="F0B3"/>
            </w:r>
            <w:r w:rsidRPr="0044437C">
              <w:t xml:space="preserve"> -40</w:t>
            </w:r>
          </w:p>
        </w:tc>
      </w:tr>
      <w:tr w:rsidR="00524A5D" w:rsidRPr="0044437C" w14:paraId="46EA1870" w14:textId="77777777">
        <w:trPr>
          <w:jc w:val="center"/>
        </w:trPr>
        <w:tc>
          <w:tcPr>
            <w:tcW w:w="3166" w:type="dxa"/>
          </w:tcPr>
          <w:p w14:paraId="55DADECC" w14:textId="77777777" w:rsidR="00524A5D" w:rsidRPr="0044437C" w:rsidRDefault="00000000">
            <w:pPr>
              <w:pStyle w:val="TAL"/>
            </w:pPr>
            <w:r w:rsidRPr="0044437C">
              <w:rPr>
                <w:rFonts w:cs="v5.0.0"/>
              </w:rPr>
              <w:t>Operating conditions</w:t>
            </w:r>
          </w:p>
        </w:tc>
        <w:tc>
          <w:tcPr>
            <w:tcW w:w="1135" w:type="dxa"/>
          </w:tcPr>
          <w:p w14:paraId="48A21B04" w14:textId="77777777" w:rsidR="00524A5D" w:rsidRPr="0044437C" w:rsidRDefault="00524A5D">
            <w:pPr>
              <w:pStyle w:val="TAC"/>
            </w:pPr>
          </w:p>
        </w:tc>
        <w:tc>
          <w:tcPr>
            <w:tcW w:w="2630" w:type="dxa"/>
          </w:tcPr>
          <w:p w14:paraId="0DF3394E" w14:textId="77777777" w:rsidR="00524A5D" w:rsidRPr="0044437C" w:rsidRDefault="00000000">
            <w:pPr>
              <w:pStyle w:val="TAC"/>
            </w:pPr>
            <w:r w:rsidRPr="0044437C">
              <w:t>Normal conditions</w:t>
            </w:r>
          </w:p>
        </w:tc>
      </w:tr>
    </w:tbl>
    <w:p w14:paraId="1DB855E2" w14:textId="77777777" w:rsidR="00524A5D" w:rsidRPr="0044437C" w:rsidRDefault="00524A5D">
      <w:pPr>
        <w:rPr>
          <w:rFonts w:eastAsia="PMingLiU"/>
          <w:lang w:eastAsia="zh-TW"/>
        </w:rPr>
      </w:pPr>
    </w:p>
    <w:p w14:paraId="43C386BC"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3F14A6A6" w14:textId="77777777" w:rsidR="00524A5D" w:rsidRPr="0044437C" w:rsidRDefault="00000000">
      <w:pPr>
        <w:pStyle w:val="H6"/>
      </w:pPr>
      <w:bookmarkStart w:id="918" w:name="MCCQCTEMPBM_00000198"/>
      <w:r w:rsidRPr="0044437C">
        <w:t>6.4A.2.1.4</w:t>
      </w:r>
      <w:r w:rsidRPr="0044437C">
        <w:tab/>
        <w:t>Test description</w:t>
      </w:r>
    </w:p>
    <w:bookmarkEnd w:id="918"/>
    <w:p w14:paraId="164A0BAB" w14:textId="77777777" w:rsidR="00524A5D" w:rsidRPr="0044437C" w:rsidRDefault="00000000">
      <w:pPr>
        <w:pStyle w:val="H6"/>
      </w:pPr>
      <w:r w:rsidRPr="0044437C">
        <w:t>6.4A.2.1.4.1</w:t>
      </w:r>
      <w:r w:rsidRPr="0044437C">
        <w:tab/>
        <w:t>Initial conditions</w:t>
      </w:r>
    </w:p>
    <w:p w14:paraId="31AE5F0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980B3CA" w14:textId="77777777" w:rsidR="00524A5D" w:rsidRPr="0044437C" w:rsidRDefault="00000000">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297E05DB" w14:textId="77777777" w:rsidR="00524A5D" w:rsidRPr="0044437C" w:rsidRDefault="00000000">
      <w:pPr>
        <w:pStyle w:val="TH"/>
      </w:pPr>
      <w:r w:rsidRPr="0044437C">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rsidRPr="0044437C" w14:paraId="16CCF3DD" w14:textId="77777777">
        <w:trPr>
          <w:cantSplit/>
          <w:jc w:val="center"/>
        </w:trPr>
        <w:tc>
          <w:tcPr>
            <w:tcW w:w="8156" w:type="dxa"/>
            <w:gridSpan w:val="4"/>
            <w:shd w:val="clear" w:color="auto" w:fill="FFFFFF"/>
          </w:tcPr>
          <w:p w14:paraId="62B3623F" w14:textId="77777777" w:rsidR="00524A5D" w:rsidRPr="0044437C" w:rsidRDefault="00000000">
            <w:pPr>
              <w:pStyle w:val="TAH"/>
            </w:pPr>
            <w:bookmarkStart w:id="919" w:name="MCCQCTEMPBM_00000494"/>
            <w:r w:rsidRPr="0044437C">
              <w:rPr>
                <w:rFonts w:cs="v5.0.0"/>
              </w:rPr>
              <w:t>Initial Conditions</w:t>
            </w:r>
          </w:p>
        </w:tc>
      </w:tr>
      <w:tr w:rsidR="00524A5D" w:rsidRPr="0044437C" w14:paraId="4CCBD116" w14:textId="77777777">
        <w:trPr>
          <w:cantSplit/>
          <w:jc w:val="center"/>
        </w:trPr>
        <w:tc>
          <w:tcPr>
            <w:tcW w:w="4661" w:type="dxa"/>
            <w:gridSpan w:val="2"/>
            <w:shd w:val="clear" w:color="auto" w:fill="FFFFFF"/>
          </w:tcPr>
          <w:p w14:paraId="4FB42B1E" w14:textId="77777777" w:rsidR="00524A5D" w:rsidRPr="0044437C" w:rsidRDefault="00000000">
            <w:pPr>
              <w:pStyle w:val="TAC"/>
            </w:pPr>
            <w:r w:rsidRPr="0044437C">
              <w:rPr>
                <w:rFonts w:cs="v5.0.0"/>
              </w:rPr>
              <w:t>Test Environment</w:t>
            </w:r>
          </w:p>
          <w:p w14:paraId="4DE702D4" w14:textId="77777777" w:rsidR="00524A5D" w:rsidRPr="0044437C" w:rsidRDefault="00000000">
            <w:pPr>
              <w:pStyle w:val="TAH"/>
            </w:pPr>
            <w:r w:rsidRPr="0044437C">
              <w:rPr>
                <w:rFonts w:cs="v5.0.0"/>
                <w:b w:val="0"/>
              </w:rPr>
              <w:t>(as specified in TS 36.508 [12] subclause 4.1)</w:t>
            </w:r>
          </w:p>
        </w:tc>
        <w:tc>
          <w:tcPr>
            <w:tcW w:w="3495" w:type="dxa"/>
            <w:gridSpan w:val="2"/>
            <w:shd w:val="clear" w:color="auto" w:fill="FFFFFF"/>
            <w:vAlign w:val="center"/>
          </w:tcPr>
          <w:p w14:paraId="32644C31" w14:textId="77777777" w:rsidR="00524A5D" w:rsidRPr="0044437C" w:rsidRDefault="00000000">
            <w:pPr>
              <w:pStyle w:val="TAH"/>
            </w:pPr>
            <w:r w:rsidRPr="0044437C">
              <w:t>NC</w:t>
            </w:r>
          </w:p>
        </w:tc>
      </w:tr>
      <w:tr w:rsidR="00524A5D" w:rsidRPr="0044437C" w14:paraId="69DAE08F" w14:textId="77777777">
        <w:trPr>
          <w:cantSplit/>
          <w:jc w:val="center"/>
        </w:trPr>
        <w:tc>
          <w:tcPr>
            <w:tcW w:w="4661" w:type="dxa"/>
            <w:gridSpan w:val="2"/>
            <w:shd w:val="clear" w:color="auto" w:fill="FFFFFF"/>
          </w:tcPr>
          <w:p w14:paraId="4221184D" w14:textId="77777777" w:rsidR="00524A5D" w:rsidRPr="0044437C" w:rsidRDefault="00000000">
            <w:pPr>
              <w:pStyle w:val="TAH"/>
            </w:pPr>
            <w:r w:rsidRPr="0044437C">
              <w:rPr>
                <w:rFonts w:cs="v5.0.0"/>
                <w:b w:val="0"/>
              </w:rPr>
              <w:t>Test Frequencies</w:t>
            </w:r>
          </w:p>
          <w:p w14:paraId="0AAE1D9D" w14:textId="77777777" w:rsidR="00524A5D" w:rsidRPr="0044437C" w:rsidRDefault="00000000">
            <w:pPr>
              <w:pStyle w:val="TAH"/>
            </w:pPr>
            <w:r w:rsidRPr="0044437C">
              <w:t>(as specified in TS36.508 [12] subclause 4.3.1)</w:t>
            </w:r>
          </w:p>
        </w:tc>
        <w:tc>
          <w:tcPr>
            <w:tcW w:w="3495" w:type="dxa"/>
            <w:gridSpan w:val="2"/>
            <w:shd w:val="clear" w:color="auto" w:fill="FFFFFF"/>
            <w:vAlign w:val="center"/>
          </w:tcPr>
          <w:p w14:paraId="54B2C921" w14:textId="77777777" w:rsidR="00524A5D" w:rsidRPr="0044437C" w:rsidRDefault="00000000">
            <w:pPr>
              <w:pStyle w:val="TAH"/>
            </w:pPr>
            <w:r w:rsidRPr="0044437C">
              <w:rPr>
                <w:b w:val="0"/>
              </w:rPr>
              <w:t>Low range, Mid range, High range</w:t>
            </w:r>
          </w:p>
        </w:tc>
      </w:tr>
      <w:tr w:rsidR="00524A5D" w:rsidRPr="0044437C" w14:paraId="6A6EC343" w14:textId="77777777">
        <w:trPr>
          <w:cantSplit/>
          <w:jc w:val="center"/>
        </w:trPr>
        <w:tc>
          <w:tcPr>
            <w:tcW w:w="4661" w:type="dxa"/>
            <w:gridSpan w:val="2"/>
            <w:shd w:val="clear" w:color="auto" w:fill="FFFFFF"/>
          </w:tcPr>
          <w:p w14:paraId="0CE5CB88" w14:textId="77777777" w:rsidR="00524A5D" w:rsidRPr="0044437C" w:rsidRDefault="00000000">
            <w:pPr>
              <w:pStyle w:val="TAH"/>
            </w:pPr>
            <w:r w:rsidRPr="0044437C">
              <w:rPr>
                <w:rFonts w:cs="v5.0.0"/>
                <w:b w:val="0"/>
              </w:rPr>
              <w:t>Test Channel Bandwidths</w:t>
            </w:r>
          </w:p>
          <w:p w14:paraId="66BDE45D" w14:textId="77777777" w:rsidR="00524A5D" w:rsidRPr="0044437C" w:rsidRDefault="00000000">
            <w:pPr>
              <w:pStyle w:val="TAH"/>
            </w:pPr>
            <w:r w:rsidRPr="0044437C">
              <w:t>(as specified in TS 36.508 [12] subclause 4.3.1)</w:t>
            </w:r>
          </w:p>
        </w:tc>
        <w:tc>
          <w:tcPr>
            <w:tcW w:w="3495" w:type="dxa"/>
            <w:gridSpan w:val="2"/>
            <w:shd w:val="clear" w:color="auto" w:fill="FFFFFF"/>
            <w:vAlign w:val="center"/>
          </w:tcPr>
          <w:p w14:paraId="1DEEBA53" w14:textId="77777777" w:rsidR="00524A5D" w:rsidRPr="0044437C" w:rsidRDefault="00000000">
            <w:pPr>
              <w:pStyle w:val="TAH"/>
            </w:pPr>
            <w:r w:rsidRPr="0044437C">
              <w:t>1.4MHz</w:t>
            </w:r>
          </w:p>
        </w:tc>
      </w:tr>
      <w:tr w:rsidR="00524A5D" w:rsidRPr="0044437C" w14:paraId="31074D63" w14:textId="77777777">
        <w:trPr>
          <w:cantSplit/>
          <w:jc w:val="center"/>
        </w:trPr>
        <w:tc>
          <w:tcPr>
            <w:tcW w:w="8156" w:type="dxa"/>
            <w:gridSpan w:val="4"/>
            <w:shd w:val="clear" w:color="auto" w:fill="FFFFFF"/>
          </w:tcPr>
          <w:p w14:paraId="3645DBA0" w14:textId="77777777" w:rsidR="00524A5D" w:rsidRPr="0044437C" w:rsidRDefault="00000000">
            <w:pPr>
              <w:pStyle w:val="TAH"/>
            </w:pPr>
            <w:r w:rsidRPr="0044437C">
              <w:t>Test Parameters for Channel Bandwidths</w:t>
            </w:r>
          </w:p>
        </w:tc>
      </w:tr>
      <w:tr w:rsidR="00524A5D" w:rsidRPr="0044437C" w14:paraId="2D9B3F78" w14:textId="77777777">
        <w:trPr>
          <w:jc w:val="center"/>
        </w:trPr>
        <w:tc>
          <w:tcPr>
            <w:tcW w:w="1166" w:type="dxa"/>
            <w:shd w:val="clear" w:color="auto" w:fill="FFFFFF"/>
          </w:tcPr>
          <w:p w14:paraId="003094A7" w14:textId="77777777" w:rsidR="00524A5D" w:rsidRPr="0044437C" w:rsidRDefault="00524A5D">
            <w:pPr>
              <w:pStyle w:val="TAH"/>
            </w:pPr>
          </w:p>
        </w:tc>
        <w:tc>
          <w:tcPr>
            <w:tcW w:w="3495" w:type="dxa"/>
            <w:shd w:val="clear" w:color="auto" w:fill="FFFFFF"/>
          </w:tcPr>
          <w:p w14:paraId="62C37B4B" w14:textId="77777777" w:rsidR="00524A5D" w:rsidRPr="0044437C" w:rsidRDefault="00000000">
            <w:pPr>
              <w:pStyle w:val="TAH"/>
            </w:pPr>
            <w:r w:rsidRPr="0044437C">
              <w:t>Downlink Configuration</w:t>
            </w:r>
          </w:p>
        </w:tc>
        <w:tc>
          <w:tcPr>
            <w:tcW w:w="3495" w:type="dxa"/>
            <w:gridSpan w:val="2"/>
            <w:shd w:val="clear" w:color="auto" w:fill="FFFFFF"/>
          </w:tcPr>
          <w:p w14:paraId="005DE809" w14:textId="77777777" w:rsidR="00524A5D" w:rsidRPr="0044437C" w:rsidRDefault="00000000">
            <w:pPr>
              <w:pStyle w:val="TAH"/>
            </w:pPr>
            <w:r w:rsidRPr="0044437C">
              <w:t>Uplink Configuration</w:t>
            </w:r>
          </w:p>
        </w:tc>
      </w:tr>
      <w:tr w:rsidR="00524A5D" w:rsidRPr="0044437C" w14:paraId="69019B54" w14:textId="77777777">
        <w:trPr>
          <w:cantSplit/>
          <w:jc w:val="center"/>
        </w:trPr>
        <w:tc>
          <w:tcPr>
            <w:tcW w:w="1166" w:type="dxa"/>
            <w:shd w:val="clear" w:color="auto" w:fill="FFFFFF"/>
          </w:tcPr>
          <w:p w14:paraId="37DE99CA" w14:textId="77777777" w:rsidR="00524A5D" w:rsidRPr="0044437C" w:rsidRDefault="00000000">
            <w:pPr>
              <w:pStyle w:val="TAC"/>
            </w:pPr>
            <w:r w:rsidRPr="0044437C">
              <w:rPr>
                <w:rFonts w:cs="v5.0.0"/>
              </w:rPr>
              <w:t>Ch BW</w:t>
            </w:r>
          </w:p>
        </w:tc>
        <w:tc>
          <w:tcPr>
            <w:tcW w:w="3495" w:type="dxa"/>
            <w:vMerge w:val="restart"/>
            <w:shd w:val="clear" w:color="auto" w:fill="FFFFFF"/>
          </w:tcPr>
          <w:p w14:paraId="71BEAF46" w14:textId="77777777" w:rsidR="00524A5D" w:rsidRPr="0044437C" w:rsidRDefault="00000000">
            <w:pPr>
              <w:pStyle w:val="TAC"/>
            </w:pPr>
            <w:r w:rsidRPr="0044437C">
              <w:rPr>
                <w:rFonts w:cs="Arial"/>
              </w:rPr>
              <w:t>N/A for PUSCH EVM testing</w:t>
            </w:r>
          </w:p>
        </w:tc>
        <w:tc>
          <w:tcPr>
            <w:tcW w:w="1165" w:type="dxa"/>
            <w:shd w:val="clear" w:color="auto" w:fill="FFFFFF"/>
          </w:tcPr>
          <w:p w14:paraId="3B5708EA" w14:textId="77777777" w:rsidR="00524A5D" w:rsidRPr="0044437C" w:rsidRDefault="00000000">
            <w:pPr>
              <w:pStyle w:val="TAC"/>
            </w:pPr>
            <w:r w:rsidRPr="0044437C">
              <w:rPr>
                <w:rFonts w:cs="v5.0.0"/>
              </w:rPr>
              <w:t>Modulation</w:t>
            </w:r>
          </w:p>
        </w:tc>
        <w:tc>
          <w:tcPr>
            <w:tcW w:w="2330" w:type="dxa"/>
            <w:shd w:val="clear" w:color="auto" w:fill="FFFFFF"/>
          </w:tcPr>
          <w:p w14:paraId="14FDD5D9" w14:textId="77777777" w:rsidR="00524A5D" w:rsidRPr="0044437C" w:rsidRDefault="00000000">
            <w:pPr>
              <w:pStyle w:val="TAC"/>
            </w:pPr>
            <w:r w:rsidRPr="0044437C">
              <w:rPr>
                <w:rFonts w:cs="v5.0.0"/>
              </w:rPr>
              <w:t>RB allocation</w:t>
            </w:r>
          </w:p>
        </w:tc>
      </w:tr>
      <w:tr w:rsidR="00524A5D" w:rsidRPr="0044437C" w14:paraId="25E7F59E" w14:textId="77777777">
        <w:trPr>
          <w:cantSplit/>
          <w:jc w:val="center"/>
        </w:trPr>
        <w:tc>
          <w:tcPr>
            <w:tcW w:w="1166" w:type="dxa"/>
            <w:shd w:val="clear" w:color="auto" w:fill="FFFFFF"/>
          </w:tcPr>
          <w:p w14:paraId="7DB0D9E0" w14:textId="77777777" w:rsidR="00524A5D" w:rsidRPr="0044437C" w:rsidRDefault="00524A5D">
            <w:pPr>
              <w:pStyle w:val="TAH"/>
            </w:pPr>
          </w:p>
        </w:tc>
        <w:tc>
          <w:tcPr>
            <w:tcW w:w="3495" w:type="dxa"/>
            <w:vMerge/>
            <w:shd w:val="clear" w:color="auto" w:fill="FFFFFF"/>
          </w:tcPr>
          <w:p w14:paraId="04A369F4" w14:textId="77777777" w:rsidR="00524A5D" w:rsidRPr="0044437C" w:rsidRDefault="00524A5D"/>
        </w:tc>
        <w:tc>
          <w:tcPr>
            <w:tcW w:w="1165" w:type="dxa"/>
            <w:shd w:val="clear" w:color="auto" w:fill="FFFFFF"/>
          </w:tcPr>
          <w:p w14:paraId="0C24679F" w14:textId="77777777" w:rsidR="00524A5D" w:rsidRPr="0044437C" w:rsidRDefault="00524A5D">
            <w:pPr>
              <w:pStyle w:val="TAH"/>
            </w:pPr>
          </w:p>
        </w:tc>
        <w:tc>
          <w:tcPr>
            <w:tcW w:w="2330" w:type="dxa"/>
            <w:shd w:val="clear" w:color="auto" w:fill="FFFFFF"/>
          </w:tcPr>
          <w:p w14:paraId="6BA7F828" w14:textId="77777777" w:rsidR="00524A5D" w:rsidRPr="0044437C" w:rsidRDefault="00000000">
            <w:pPr>
              <w:pStyle w:val="TAC"/>
            </w:pPr>
            <w:r w:rsidRPr="0044437C">
              <w:rPr>
                <w:rFonts w:cs="v5.0.0"/>
              </w:rPr>
              <w:t>FDD</w:t>
            </w:r>
            <w:r w:rsidRPr="0044437C">
              <w:t xml:space="preserve"> and HD-FDD</w:t>
            </w:r>
          </w:p>
        </w:tc>
      </w:tr>
      <w:tr w:rsidR="00524A5D" w:rsidRPr="0044437C" w14:paraId="1BC463C7" w14:textId="77777777">
        <w:trPr>
          <w:cantSplit/>
          <w:jc w:val="center"/>
        </w:trPr>
        <w:tc>
          <w:tcPr>
            <w:tcW w:w="1166" w:type="dxa"/>
            <w:shd w:val="clear" w:color="auto" w:fill="FFFFFF"/>
          </w:tcPr>
          <w:p w14:paraId="4EC67535" w14:textId="77777777" w:rsidR="00524A5D" w:rsidRPr="0044437C" w:rsidRDefault="00000000">
            <w:pPr>
              <w:pStyle w:val="TAC"/>
            </w:pPr>
            <w:r w:rsidRPr="0044437C">
              <w:t>1.4MHz</w:t>
            </w:r>
          </w:p>
        </w:tc>
        <w:tc>
          <w:tcPr>
            <w:tcW w:w="3495" w:type="dxa"/>
            <w:vMerge/>
            <w:shd w:val="clear" w:color="auto" w:fill="FFFFFF"/>
          </w:tcPr>
          <w:p w14:paraId="2E8B3EAF" w14:textId="77777777" w:rsidR="00524A5D" w:rsidRPr="0044437C" w:rsidRDefault="00524A5D">
            <w:pPr>
              <w:rPr>
                <w:rFonts w:cs="v5.0.0"/>
              </w:rPr>
            </w:pPr>
          </w:p>
        </w:tc>
        <w:tc>
          <w:tcPr>
            <w:tcW w:w="1165" w:type="dxa"/>
            <w:shd w:val="clear" w:color="auto" w:fill="FFFFFF"/>
          </w:tcPr>
          <w:p w14:paraId="2EF07D8B" w14:textId="77777777" w:rsidR="00524A5D" w:rsidRPr="0044437C" w:rsidRDefault="00000000">
            <w:pPr>
              <w:pStyle w:val="TAC"/>
            </w:pPr>
            <w:r w:rsidRPr="0044437C">
              <w:t>QPSK</w:t>
            </w:r>
          </w:p>
        </w:tc>
        <w:tc>
          <w:tcPr>
            <w:tcW w:w="2330" w:type="dxa"/>
            <w:shd w:val="clear" w:color="auto" w:fill="FFFFFF"/>
          </w:tcPr>
          <w:p w14:paraId="5B0CF94A" w14:textId="77777777" w:rsidR="00524A5D" w:rsidRPr="0044437C" w:rsidRDefault="00000000">
            <w:pPr>
              <w:pStyle w:val="TAC"/>
            </w:pPr>
            <w:r w:rsidRPr="0044437C">
              <w:rPr>
                <w:rFonts w:cs="v5.0.0"/>
              </w:rPr>
              <w:t>6</w:t>
            </w:r>
          </w:p>
        </w:tc>
      </w:tr>
      <w:tr w:rsidR="00524A5D" w:rsidRPr="0044437C" w14:paraId="0F42F187" w14:textId="77777777">
        <w:trPr>
          <w:cantSplit/>
          <w:jc w:val="center"/>
        </w:trPr>
        <w:tc>
          <w:tcPr>
            <w:tcW w:w="1166" w:type="dxa"/>
            <w:tcBorders>
              <w:left w:val="single" w:sz="4" w:space="0" w:color="auto"/>
            </w:tcBorders>
            <w:shd w:val="clear" w:color="auto" w:fill="FFFFFF"/>
          </w:tcPr>
          <w:p w14:paraId="58347F3D" w14:textId="77777777" w:rsidR="00524A5D" w:rsidRPr="0044437C" w:rsidRDefault="00000000">
            <w:pPr>
              <w:pStyle w:val="TAC"/>
            </w:pPr>
            <w:r w:rsidRPr="0044437C">
              <w:t>1.4MHz</w:t>
            </w:r>
          </w:p>
        </w:tc>
        <w:tc>
          <w:tcPr>
            <w:tcW w:w="3495" w:type="dxa"/>
            <w:vMerge/>
            <w:shd w:val="clear" w:color="auto" w:fill="FFFFFF"/>
          </w:tcPr>
          <w:p w14:paraId="71023EF8" w14:textId="77777777" w:rsidR="00524A5D" w:rsidRPr="0044437C" w:rsidRDefault="00524A5D">
            <w:pPr>
              <w:rPr>
                <w:rFonts w:cs="v5.0.0"/>
              </w:rPr>
            </w:pPr>
          </w:p>
        </w:tc>
        <w:tc>
          <w:tcPr>
            <w:tcW w:w="1165" w:type="dxa"/>
            <w:shd w:val="clear" w:color="auto" w:fill="FFFFFF"/>
          </w:tcPr>
          <w:p w14:paraId="7E369AF0" w14:textId="77777777" w:rsidR="00524A5D" w:rsidRPr="0044437C" w:rsidRDefault="00000000">
            <w:pPr>
              <w:pStyle w:val="TAC"/>
            </w:pPr>
            <w:r w:rsidRPr="0044437C">
              <w:t>QPSK</w:t>
            </w:r>
          </w:p>
        </w:tc>
        <w:tc>
          <w:tcPr>
            <w:tcW w:w="2330" w:type="dxa"/>
            <w:shd w:val="clear" w:color="auto" w:fill="FFFFFF"/>
          </w:tcPr>
          <w:p w14:paraId="0FE2EA4B" w14:textId="77777777" w:rsidR="00524A5D" w:rsidRPr="0044437C" w:rsidRDefault="00000000">
            <w:pPr>
              <w:pStyle w:val="TAC"/>
            </w:pPr>
            <w:r w:rsidRPr="0044437C">
              <w:t>1</w:t>
            </w:r>
          </w:p>
        </w:tc>
      </w:tr>
      <w:tr w:rsidR="00524A5D" w:rsidRPr="0044437C" w14:paraId="14F057D9" w14:textId="77777777">
        <w:trPr>
          <w:cantSplit/>
          <w:jc w:val="center"/>
        </w:trPr>
        <w:tc>
          <w:tcPr>
            <w:tcW w:w="1166" w:type="dxa"/>
            <w:tcBorders>
              <w:left w:val="single" w:sz="4" w:space="0" w:color="auto"/>
            </w:tcBorders>
            <w:shd w:val="clear" w:color="auto" w:fill="FFFFFF"/>
          </w:tcPr>
          <w:p w14:paraId="163876F3" w14:textId="77777777" w:rsidR="00524A5D" w:rsidRPr="0044437C" w:rsidRDefault="00000000">
            <w:pPr>
              <w:pStyle w:val="TAC"/>
            </w:pPr>
            <w:r w:rsidRPr="0044437C">
              <w:t>1.4MHz</w:t>
            </w:r>
          </w:p>
        </w:tc>
        <w:tc>
          <w:tcPr>
            <w:tcW w:w="3495" w:type="dxa"/>
            <w:vMerge/>
            <w:shd w:val="clear" w:color="auto" w:fill="FFFFFF"/>
          </w:tcPr>
          <w:p w14:paraId="0F3816E1" w14:textId="77777777" w:rsidR="00524A5D" w:rsidRPr="0044437C" w:rsidRDefault="00524A5D">
            <w:pPr>
              <w:rPr>
                <w:rFonts w:cs="v5.0.0"/>
              </w:rPr>
            </w:pPr>
          </w:p>
        </w:tc>
        <w:tc>
          <w:tcPr>
            <w:tcW w:w="1165" w:type="dxa"/>
            <w:shd w:val="clear" w:color="auto" w:fill="FFFFFF"/>
          </w:tcPr>
          <w:p w14:paraId="75D27DF7" w14:textId="77777777" w:rsidR="00524A5D" w:rsidRPr="0044437C" w:rsidRDefault="00000000">
            <w:pPr>
              <w:pStyle w:val="TAC"/>
            </w:pPr>
            <w:r w:rsidRPr="0044437C">
              <w:t>16QAM</w:t>
            </w:r>
          </w:p>
        </w:tc>
        <w:tc>
          <w:tcPr>
            <w:tcW w:w="2330" w:type="dxa"/>
            <w:shd w:val="clear" w:color="auto" w:fill="FFFFFF"/>
          </w:tcPr>
          <w:p w14:paraId="273770D5" w14:textId="77777777" w:rsidR="00524A5D" w:rsidRPr="0044437C" w:rsidRDefault="00000000">
            <w:pPr>
              <w:pStyle w:val="TAC"/>
            </w:pPr>
            <w:r w:rsidRPr="0044437C">
              <w:rPr>
                <w:rFonts w:cs="v5.0.0"/>
              </w:rPr>
              <w:t>5</w:t>
            </w:r>
          </w:p>
        </w:tc>
      </w:tr>
      <w:tr w:rsidR="00524A5D" w:rsidRPr="0044437C" w14:paraId="5D872686" w14:textId="77777777">
        <w:trPr>
          <w:cantSplit/>
          <w:jc w:val="center"/>
        </w:trPr>
        <w:tc>
          <w:tcPr>
            <w:tcW w:w="1166" w:type="dxa"/>
            <w:tcBorders>
              <w:left w:val="single" w:sz="4" w:space="0" w:color="auto"/>
            </w:tcBorders>
            <w:shd w:val="clear" w:color="auto" w:fill="FFFFFF"/>
          </w:tcPr>
          <w:p w14:paraId="6366E9B6" w14:textId="77777777" w:rsidR="00524A5D" w:rsidRPr="0044437C" w:rsidRDefault="00000000">
            <w:pPr>
              <w:pStyle w:val="TAC"/>
            </w:pPr>
            <w:r w:rsidRPr="0044437C">
              <w:t>1.4MHz</w:t>
            </w:r>
          </w:p>
        </w:tc>
        <w:tc>
          <w:tcPr>
            <w:tcW w:w="3495" w:type="dxa"/>
            <w:vMerge/>
            <w:shd w:val="clear" w:color="auto" w:fill="FFFFFF"/>
          </w:tcPr>
          <w:p w14:paraId="7E20C8B3" w14:textId="77777777" w:rsidR="00524A5D" w:rsidRPr="0044437C" w:rsidRDefault="00524A5D">
            <w:pPr>
              <w:rPr>
                <w:rFonts w:cs="v5.0.0"/>
              </w:rPr>
            </w:pPr>
          </w:p>
        </w:tc>
        <w:tc>
          <w:tcPr>
            <w:tcW w:w="1165" w:type="dxa"/>
            <w:shd w:val="clear" w:color="auto" w:fill="FFFFFF"/>
          </w:tcPr>
          <w:p w14:paraId="4AC07636" w14:textId="77777777" w:rsidR="00524A5D" w:rsidRPr="0044437C" w:rsidRDefault="00000000">
            <w:pPr>
              <w:pStyle w:val="TAC"/>
            </w:pPr>
            <w:r w:rsidRPr="0044437C">
              <w:t>16QAM</w:t>
            </w:r>
          </w:p>
        </w:tc>
        <w:tc>
          <w:tcPr>
            <w:tcW w:w="2330" w:type="dxa"/>
            <w:shd w:val="clear" w:color="auto" w:fill="FFFFFF"/>
          </w:tcPr>
          <w:p w14:paraId="5483C0C5" w14:textId="77777777" w:rsidR="00524A5D" w:rsidRPr="0044437C" w:rsidRDefault="00000000">
            <w:pPr>
              <w:pStyle w:val="TAC"/>
            </w:pPr>
            <w:r w:rsidRPr="0044437C">
              <w:t>1</w:t>
            </w:r>
          </w:p>
        </w:tc>
      </w:tr>
      <w:tr w:rsidR="00524A5D" w:rsidRPr="0044437C" w14:paraId="69D54924" w14:textId="77777777">
        <w:trPr>
          <w:cantSplit/>
          <w:jc w:val="center"/>
        </w:trPr>
        <w:tc>
          <w:tcPr>
            <w:tcW w:w="8156" w:type="dxa"/>
            <w:gridSpan w:val="4"/>
            <w:shd w:val="clear" w:color="auto" w:fill="FFFFFF"/>
          </w:tcPr>
          <w:p w14:paraId="24DDBE2B" w14:textId="77777777" w:rsidR="00524A5D" w:rsidRPr="0044437C" w:rsidRDefault="00000000">
            <w:pPr>
              <w:pStyle w:val="TAN"/>
            </w:pPr>
            <w:r w:rsidRPr="0044437C">
              <w:t>Note 1:</w:t>
            </w:r>
            <w:r w:rsidRPr="0044437C">
              <w:tab/>
              <w:t>For partial RB allocation, the RB</w:t>
            </w:r>
            <w:r w:rsidRPr="0044437C">
              <w:rPr>
                <w:vertAlign w:val="subscript"/>
              </w:rPr>
              <w:t>start</w:t>
            </w:r>
            <w:r w:rsidRPr="0044437C">
              <w:t xml:space="preserve"> shall be RB #0 and RB# (max+1 - RB allocation) of the channel bandwidth.</w:t>
            </w:r>
          </w:p>
        </w:tc>
      </w:tr>
      <w:bookmarkEnd w:id="919"/>
    </w:tbl>
    <w:p w14:paraId="3663DBE5" w14:textId="77777777" w:rsidR="00524A5D" w:rsidRPr="0044437C" w:rsidRDefault="00524A5D"/>
    <w:p w14:paraId="2FF7B6A9" w14:textId="77777777" w:rsidR="00524A5D" w:rsidRPr="0044437C" w:rsidRDefault="00000000">
      <w:pPr>
        <w:pStyle w:val="TH"/>
      </w:pPr>
      <w:r w:rsidRPr="0044437C">
        <w:lastRenderedPageBreak/>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Pr="0044437C" w:rsidRDefault="00000000">
            <w:pPr>
              <w:pStyle w:val="TAH"/>
            </w:pPr>
            <w:bookmarkStart w:id="920" w:name="MCCQCTEMPBM_00000495"/>
            <w:r w:rsidRPr="0044437C">
              <w:rPr>
                <w:rFonts w:cs="v5.0.0"/>
              </w:rPr>
              <w:t>Initial Conditions</w:t>
            </w:r>
          </w:p>
        </w:tc>
      </w:tr>
      <w:tr w:rsidR="00524A5D" w:rsidRPr="0044437C"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Pr="0044437C" w:rsidRDefault="00000000">
            <w:pPr>
              <w:pStyle w:val="TAC"/>
            </w:pPr>
            <w:r w:rsidRPr="0044437C">
              <w:rPr>
                <w:rFonts w:cs="v5.0.0"/>
              </w:rPr>
              <w:t>Test Environment as specified in</w:t>
            </w:r>
          </w:p>
          <w:p w14:paraId="50268BB3" w14:textId="77777777" w:rsidR="00524A5D" w:rsidRPr="0044437C" w:rsidRDefault="00000000">
            <w:pPr>
              <w:pStyle w:val="TAC"/>
            </w:pPr>
            <w:r w:rsidRPr="0044437C">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Pr="0044437C" w:rsidRDefault="00000000">
            <w:pPr>
              <w:pStyle w:val="TAH"/>
            </w:pPr>
            <w:r w:rsidRPr="0044437C">
              <w:rPr>
                <w:rFonts w:cs="v5.0.0"/>
                <w:b w:val="0"/>
              </w:rPr>
              <w:t>NC</w:t>
            </w:r>
          </w:p>
        </w:tc>
      </w:tr>
      <w:tr w:rsidR="00524A5D" w:rsidRPr="0044437C"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Pr="0044437C" w:rsidRDefault="00000000">
            <w:pPr>
              <w:pStyle w:val="TAH"/>
            </w:pPr>
            <w:r w:rsidRPr="0044437C">
              <w:rPr>
                <w:rFonts w:cs="v5.0.0"/>
                <w:b w:val="0"/>
              </w:rPr>
              <w:t>Test Frequencies as specified in</w:t>
            </w:r>
          </w:p>
          <w:p w14:paraId="043405F2" w14:textId="77777777" w:rsidR="00524A5D" w:rsidRPr="0044437C" w:rsidRDefault="00000000">
            <w:pPr>
              <w:pStyle w:val="TAH"/>
              <w:rPr>
                <w:b w:val="0"/>
              </w:rPr>
            </w:pPr>
            <w:r w:rsidRPr="0044437C">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Pr="0044437C" w:rsidRDefault="00000000">
            <w:pPr>
              <w:pStyle w:val="TAH"/>
            </w:pPr>
            <w:r w:rsidRPr="0044437C">
              <w:rPr>
                <w:b w:val="0"/>
              </w:rPr>
              <w:t>Low range, Mid range, High range</w:t>
            </w:r>
          </w:p>
        </w:tc>
      </w:tr>
      <w:tr w:rsidR="00524A5D" w:rsidRPr="0044437C"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Pr="0044437C" w:rsidRDefault="00000000">
            <w:pPr>
              <w:pStyle w:val="TAH"/>
            </w:pPr>
            <w:r w:rsidRPr="0044437C">
              <w:rPr>
                <w:rFonts w:cs="v5.0.0"/>
                <w:b w:val="0"/>
              </w:rPr>
              <w:t>Test Channel Bandwidths</w:t>
            </w:r>
            <w:r w:rsidRPr="0044437C">
              <w:rPr>
                <w:rFonts w:cs="v5.0.0"/>
              </w:rPr>
              <w:t xml:space="preserve"> </w:t>
            </w:r>
            <w:r w:rsidRPr="0044437C">
              <w:rPr>
                <w:rFonts w:cs="v5.0.0"/>
                <w:b w:val="0"/>
              </w:rPr>
              <w:t>as specified in</w:t>
            </w:r>
          </w:p>
          <w:p w14:paraId="7B3DF21A" w14:textId="77777777" w:rsidR="00524A5D" w:rsidRPr="0044437C" w:rsidRDefault="00000000">
            <w:pPr>
              <w:pStyle w:val="TAH"/>
              <w:rPr>
                <w:b w:val="0"/>
              </w:rPr>
            </w:pPr>
            <w:r w:rsidRPr="0044437C">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Pr="0044437C" w:rsidRDefault="00000000">
            <w:pPr>
              <w:pStyle w:val="TAH"/>
            </w:pPr>
            <w:r w:rsidRPr="0044437C">
              <w:rPr>
                <w:b w:val="0"/>
              </w:rPr>
              <w:t>1.4MHz</w:t>
            </w:r>
          </w:p>
        </w:tc>
      </w:tr>
      <w:tr w:rsidR="00524A5D" w:rsidRPr="0044437C"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Pr="0044437C" w:rsidRDefault="00000000">
            <w:pPr>
              <w:pStyle w:val="TAH"/>
            </w:pPr>
            <w:r w:rsidRPr="0044437C">
              <w:t>Test Parameters for Channel Bandwidths</w:t>
            </w:r>
          </w:p>
        </w:tc>
      </w:tr>
      <w:tr w:rsidR="00524A5D" w:rsidRPr="0044437C"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Pr="0044437C"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Pr="0044437C" w:rsidRDefault="00000000">
            <w:pPr>
              <w:pStyle w:val="TAH"/>
            </w:pPr>
            <w:r w:rsidRPr="0044437C">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Pr="0044437C" w:rsidRDefault="00000000">
            <w:pPr>
              <w:pStyle w:val="TAH"/>
            </w:pPr>
            <w:r w:rsidRPr="0044437C">
              <w:t>Uplink Configuration</w:t>
            </w:r>
          </w:p>
        </w:tc>
      </w:tr>
      <w:tr w:rsidR="00524A5D" w:rsidRPr="0044437C"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Pr="0044437C" w:rsidRDefault="00000000">
            <w:pPr>
              <w:pStyle w:val="TAC"/>
            </w:pPr>
            <w:r w:rsidRPr="0044437C">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Pr="0044437C" w:rsidRDefault="00000000">
            <w:pPr>
              <w:pStyle w:val="TAC"/>
            </w:pPr>
            <w:r w:rsidRPr="0044437C">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Pr="0044437C" w:rsidRDefault="00000000">
            <w:pPr>
              <w:pStyle w:val="TAL"/>
              <w:jc w:val="center"/>
            </w:pPr>
            <w:r w:rsidRPr="0044437C">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Pr="0044437C" w:rsidRDefault="00000000">
            <w:pPr>
              <w:pStyle w:val="TAC"/>
            </w:pPr>
            <w:r w:rsidRPr="0044437C">
              <w:rPr>
                <w:bCs/>
              </w:rPr>
              <w:t xml:space="preserve">FDD and HD-FDD: PUCCH format = </w:t>
            </w:r>
            <w:r w:rsidRPr="0044437C">
              <w:t>Format 1a</w:t>
            </w:r>
          </w:p>
        </w:tc>
      </w:tr>
      <w:tr w:rsidR="00524A5D" w:rsidRPr="0044437C"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Pr="0044437C"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Pr="0044437C" w:rsidRDefault="00000000">
            <w:pPr>
              <w:pStyle w:val="TAC"/>
            </w:pPr>
            <w:r w:rsidRPr="0044437C">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Pr="0044437C" w:rsidRDefault="00524A5D">
            <w:pPr>
              <w:spacing w:after="0"/>
              <w:rPr>
                <w:rFonts w:ascii="Arial" w:hAnsi="Arial"/>
                <w:sz w:val="18"/>
              </w:rPr>
            </w:pPr>
          </w:p>
        </w:tc>
      </w:tr>
      <w:tr w:rsidR="00524A5D" w:rsidRPr="0044437C"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Pr="0044437C" w:rsidRDefault="00000000">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Pr="0044437C" w:rsidRDefault="00000000">
            <w:pPr>
              <w:pStyle w:val="TAC"/>
            </w:pPr>
            <w:r w:rsidRPr="0044437C">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Pr="0044437C" w:rsidRDefault="00000000">
            <w:pPr>
              <w:pStyle w:val="TAC"/>
            </w:pPr>
            <w:r w:rsidRPr="0044437C">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Pr="0044437C" w:rsidRDefault="00524A5D">
            <w:pPr>
              <w:spacing w:after="0"/>
              <w:rPr>
                <w:rFonts w:ascii="Arial" w:hAnsi="Arial"/>
                <w:sz w:val="18"/>
              </w:rPr>
            </w:pPr>
          </w:p>
        </w:tc>
      </w:tr>
      <w:tr w:rsidR="00524A5D" w:rsidRPr="0044437C"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Pr="0044437C" w:rsidRDefault="00000000">
            <w:pPr>
              <w:pStyle w:val="TAN"/>
            </w:pPr>
            <w:r w:rsidRPr="0044437C">
              <w:t>Note 1:</w:t>
            </w:r>
            <w:r w:rsidRPr="0044437C">
              <w:tab/>
              <w:t>The RB</w:t>
            </w:r>
            <w:r w:rsidRPr="0044437C">
              <w:rPr>
                <w:vertAlign w:val="subscript"/>
              </w:rPr>
              <w:t>start</w:t>
            </w:r>
            <w:r w:rsidRPr="0044437C">
              <w:t xml:space="preserve"> of partial RB allocation can be either RB#0 or RB# (6 - RB allocation) of the narrowband.</w:t>
            </w:r>
          </w:p>
        </w:tc>
      </w:tr>
      <w:bookmarkEnd w:id="920"/>
    </w:tbl>
    <w:p w14:paraId="54FC0396" w14:textId="77777777" w:rsidR="00524A5D" w:rsidRPr="0044437C" w:rsidRDefault="00524A5D"/>
    <w:p w14:paraId="63227A3D" w14:textId="77777777" w:rsidR="00524A5D" w:rsidRPr="0044437C" w:rsidRDefault="00000000">
      <w:pPr>
        <w:pStyle w:val="TH"/>
      </w:pPr>
      <w:r w:rsidRPr="0044437C">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B3FE3DC" w14:textId="77777777">
        <w:trPr>
          <w:cantSplit/>
          <w:jc w:val="center"/>
        </w:trPr>
        <w:tc>
          <w:tcPr>
            <w:tcW w:w="8156" w:type="dxa"/>
            <w:gridSpan w:val="2"/>
          </w:tcPr>
          <w:p w14:paraId="3CB873D1" w14:textId="77777777" w:rsidR="00524A5D" w:rsidRPr="0044437C" w:rsidRDefault="00000000">
            <w:pPr>
              <w:pStyle w:val="TAH"/>
            </w:pPr>
            <w:r w:rsidRPr="0044437C">
              <w:rPr>
                <w:rFonts w:cs="v5.0.0"/>
              </w:rPr>
              <w:t>Initial Conditions</w:t>
            </w:r>
          </w:p>
        </w:tc>
      </w:tr>
      <w:tr w:rsidR="00524A5D" w:rsidRPr="0044437C" w14:paraId="7DAEF248" w14:textId="77777777">
        <w:trPr>
          <w:cantSplit/>
          <w:jc w:val="center"/>
        </w:trPr>
        <w:tc>
          <w:tcPr>
            <w:tcW w:w="4661" w:type="dxa"/>
          </w:tcPr>
          <w:p w14:paraId="2D15149D" w14:textId="77777777" w:rsidR="00524A5D" w:rsidRPr="0044437C" w:rsidRDefault="00000000">
            <w:pPr>
              <w:pStyle w:val="TAL"/>
            </w:pPr>
            <w:r w:rsidRPr="0044437C">
              <w:t>Test Environment</w:t>
            </w:r>
          </w:p>
          <w:p w14:paraId="1CC48C86" w14:textId="77777777" w:rsidR="00524A5D" w:rsidRPr="0044437C" w:rsidRDefault="00000000">
            <w:pPr>
              <w:pStyle w:val="TAL"/>
              <w:rPr>
                <w:bCs/>
              </w:rPr>
            </w:pPr>
            <w:r w:rsidRPr="0044437C">
              <w:t>(as specified in TS 36.508 [12] subclause 4.1)</w:t>
            </w:r>
          </w:p>
        </w:tc>
        <w:tc>
          <w:tcPr>
            <w:tcW w:w="3495" w:type="dxa"/>
            <w:vAlign w:val="center"/>
          </w:tcPr>
          <w:p w14:paraId="3B4FC114" w14:textId="77777777" w:rsidR="00524A5D" w:rsidRPr="0044437C" w:rsidRDefault="00000000">
            <w:pPr>
              <w:pStyle w:val="TAC"/>
            </w:pPr>
            <w:r w:rsidRPr="0044437C">
              <w:t>NC</w:t>
            </w:r>
          </w:p>
        </w:tc>
      </w:tr>
      <w:tr w:rsidR="00524A5D" w:rsidRPr="0044437C" w14:paraId="164B99D1" w14:textId="77777777">
        <w:trPr>
          <w:cantSplit/>
          <w:jc w:val="center"/>
        </w:trPr>
        <w:tc>
          <w:tcPr>
            <w:tcW w:w="4661" w:type="dxa"/>
          </w:tcPr>
          <w:p w14:paraId="3B91A214" w14:textId="77777777" w:rsidR="00524A5D" w:rsidRPr="0044437C" w:rsidRDefault="00000000">
            <w:pPr>
              <w:pStyle w:val="TAL"/>
            </w:pPr>
            <w:r w:rsidRPr="0044437C">
              <w:rPr>
                <w:bCs/>
              </w:rPr>
              <w:t>Test Frequencies</w:t>
            </w:r>
          </w:p>
          <w:p w14:paraId="5D039EB9" w14:textId="77777777" w:rsidR="00524A5D" w:rsidRPr="0044437C" w:rsidRDefault="00000000">
            <w:pPr>
              <w:pStyle w:val="TAL"/>
            </w:pPr>
            <w:r w:rsidRPr="0044437C">
              <w:t>(as specified in TS36.508 [12] subclause 4.3.1)</w:t>
            </w:r>
          </w:p>
        </w:tc>
        <w:tc>
          <w:tcPr>
            <w:tcW w:w="3495" w:type="dxa"/>
            <w:vAlign w:val="center"/>
          </w:tcPr>
          <w:p w14:paraId="6EED07A8" w14:textId="77777777" w:rsidR="00524A5D" w:rsidRPr="0044437C" w:rsidRDefault="00000000">
            <w:pPr>
              <w:pStyle w:val="TAC"/>
            </w:pPr>
            <w:r w:rsidRPr="0044437C">
              <w:t>Low range, Mid range, High range</w:t>
            </w:r>
          </w:p>
        </w:tc>
      </w:tr>
      <w:tr w:rsidR="00524A5D" w:rsidRPr="0044437C" w14:paraId="10FC9C27" w14:textId="77777777">
        <w:trPr>
          <w:cantSplit/>
          <w:jc w:val="center"/>
        </w:trPr>
        <w:tc>
          <w:tcPr>
            <w:tcW w:w="4661" w:type="dxa"/>
          </w:tcPr>
          <w:p w14:paraId="6D589C0C" w14:textId="77777777" w:rsidR="00524A5D" w:rsidRPr="0044437C" w:rsidRDefault="00000000">
            <w:pPr>
              <w:pStyle w:val="TAL"/>
            </w:pPr>
            <w:r w:rsidRPr="0044437C">
              <w:rPr>
                <w:bCs/>
              </w:rPr>
              <w:t>Test Channel Bandwidths</w:t>
            </w:r>
          </w:p>
          <w:p w14:paraId="7B67703E" w14:textId="77777777" w:rsidR="00524A5D" w:rsidRPr="0044437C" w:rsidRDefault="00000000">
            <w:pPr>
              <w:pStyle w:val="TAL"/>
            </w:pPr>
            <w:r w:rsidRPr="0044437C">
              <w:t>(as specified in TS 36.508 [12] subclause 4.3.1)</w:t>
            </w:r>
          </w:p>
        </w:tc>
        <w:tc>
          <w:tcPr>
            <w:tcW w:w="3495" w:type="dxa"/>
            <w:vAlign w:val="center"/>
          </w:tcPr>
          <w:p w14:paraId="4A49EC57" w14:textId="77777777" w:rsidR="00524A5D" w:rsidRPr="0044437C" w:rsidRDefault="00000000">
            <w:pPr>
              <w:pStyle w:val="TAC"/>
            </w:pPr>
            <w:r w:rsidRPr="0044437C">
              <w:t>1.4MHz</w:t>
            </w:r>
          </w:p>
        </w:tc>
      </w:tr>
      <w:tr w:rsidR="00524A5D" w:rsidRPr="0044437C" w14:paraId="39859FE8" w14:textId="77777777">
        <w:trPr>
          <w:cantSplit/>
          <w:jc w:val="center"/>
        </w:trPr>
        <w:tc>
          <w:tcPr>
            <w:tcW w:w="4661" w:type="dxa"/>
          </w:tcPr>
          <w:p w14:paraId="45FF2FC7" w14:textId="77777777" w:rsidR="00524A5D" w:rsidRPr="0044437C" w:rsidRDefault="00000000">
            <w:pPr>
              <w:pStyle w:val="TAL"/>
            </w:pPr>
            <w:r w:rsidRPr="0044437C">
              <w:rPr>
                <w:bCs/>
              </w:rPr>
              <w:t>PRACH preamble format</w:t>
            </w:r>
          </w:p>
        </w:tc>
        <w:tc>
          <w:tcPr>
            <w:tcW w:w="3495" w:type="dxa"/>
            <w:vAlign w:val="center"/>
          </w:tcPr>
          <w:p w14:paraId="69D8B431" w14:textId="77777777" w:rsidR="00524A5D" w:rsidRPr="0044437C" w:rsidRDefault="00524A5D">
            <w:pPr>
              <w:pStyle w:val="TAC"/>
            </w:pPr>
          </w:p>
        </w:tc>
      </w:tr>
      <w:tr w:rsidR="00524A5D" w:rsidRPr="0044437C" w14:paraId="1CB43396" w14:textId="77777777">
        <w:trPr>
          <w:cantSplit/>
          <w:jc w:val="center"/>
        </w:trPr>
        <w:tc>
          <w:tcPr>
            <w:tcW w:w="4661" w:type="dxa"/>
          </w:tcPr>
          <w:p w14:paraId="56545488" w14:textId="77777777" w:rsidR="00524A5D" w:rsidRPr="0044437C" w:rsidRDefault="00524A5D">
            <w:pPr>
              <w:pStyle w:val="TAL"/>
            </w:pPr>
          </w:p>
        </w:tc>
        <w:tc>
          <w:tcPr>
            <w:tcW w:w="3495" w:type="dxa"/>
            <w:vAlign w:val="center"/>
          </w:tcPr>
          <w:p w14:paraId="7C3BC9A8" w14:textId="77777777" w:rsidR="00524A5D" w:rsidRPr="0044437C" w:rsidRDefault="00000000">
            <w:pPr>
              <w:pStyle w:val="TAC"/>
            </w:pPr>
            <w:r w:rsidRPr="0044437C">
              <w:t>FDD</w:t>
            </w:r>
          </w:p>
        </w:tc>
      </w:tr>
      <w:tr w:rsidR="00524A5D" w:rsidRPr="0044437C" w14:paraId="0E092451" w14:textId="77777777">
        <w:trPr>
          <w:cantSplit/>
          <w:jc w:val="center"/>
        </w:trPr>
        <w:tc>
          <w:tcPr>
            <w:tcW w:w="4661" w:type="dxa"/>
          </w:tcPr>
          <w:p w14:paraId="482BB737" w14:textId="77777777" w:rsidR="00524A5D" w:rsidRPr="0044437C" w:rsidRDefault="00000000">
            <w:pPr>
              <w:pStyle w:val="TAL"/>
            </w:pPr>
            <w:r w:rsidRPr="0044437C">
              <w:rPr>
                <w:bCs/>
              </w:rPr>
              <w:t>PRACH Configuration Index</w:t>
            </w:r>
          </w:p>
        </w:tc>
        <w:tc>
          <w:tcPr>
            <w:tcW w:w="3495" w:type="dxa"/>
            <w:vAlign w:val="center"/>
          </w:tcPr>
          <w:p w14:paraId="50209BE3" w14:textId="77777777" w:rsidR="00524A5D" w:rsidRPr="0044437C" w:rsidRDefault="00000000">
            <w:pPr>
              <w:pStyle w:val="TAC"/>
            </w:pPr>
            <w:r w:rsidRPr="0044437C">
              <w:t>4</w:t>
            </w:r>
          </w:p>
        </w:tc>
      </w:tr>
      <w:tr w:rsidR="00524A5D" w:rsidRPr="0044437C" w14:paraId="3B4475CB" w14:textId="77777777">
        <w:trPr>
          <w:cantSplit/>
          <w:jc w:val="center"/>
        </w:trPr>
        <w:tc>
          <w:tcPr>
            <w:tcW w:w="4661" w:type="dxa"/>
          </w:tcPr>
          <w:p w14:paraId="0FC2EA88" w14:textId="77777777" w:rsidR="00524A5D" w:rsidRPr="0044437C" w:rsidRDefault="00000000">
            <w:pPr>
              <w:pStyle w:val="TAL"/>
            </w:pPr>
            <w:r w:rsidRPr="0044437C">
              <w:t>RS EPRE setting for test point 1 (dBm/15kHz)</w:t>
            </w:r>
          </w:p>
        </w:tc>
        <w:tc>
          <w:tcPr>
            <w:tcW w:w="3495" w:type="dxa"/>
            <w:vAlign w:val="center"/>
          </w:tcPr>
          <w:p w14:paraId="43AC123D" w14:textId="77777777" w:rsidR="00524A5D" w:rsidRPr="0044437C" w:rsidRDefault="00000000">
            <w:pPr>
              <w:pStyle w:val="TAC"/>
            </w:pPr>
            <w:r w:rsidRPr="0044437C">
              <w:t>-71</w:t>
            </w:r>
          </w:p>
        </w:tc>
      </w:tr>
      <w:tr w:rsidR="00524A5D" w:rsidRPr="0044437C" w14:paraId="7F53C253" w14:textId="77777777">
        <w:trPr>
          <w:cantSplit/>
          <w:jc w:val="center"/>
        </w:trPr>
        <w:tc>
          <w:tcPr>
            <w:tcW w:w="4661" w:type="dxa"/>
          </w:tcPr>
          <w:p w14:paraId="4C67B919" w14:textId="77777777" w:rsidR="00524A5D" w:rsidRPr="0044437C" w:rsidRDefault="00000000">
            <w:pPr>
              <w:pStyle w:val="TAL"/>
            </w:pPr>
            <w:r w:rsidRPr="0044437C">
              <w:t>RS EPRE setting for test point 2 (dBm/15kHz)</w:t>
            </w:r>
          </w:p>
        </w:tc>
        <w:tc>
          <w:tcPr>
            <w:tcW w:w="3495" w:type="dxa"/>
            <w:vAlign w:val="center"/>
          </w:tcPr>
          <w:p w14:paraId="4234D171" w14:textId="77777777" w:rsidR="00524A5D" w:rsidRPr="0044437C" w:rsidRDefault="00000000">
            <w:pPr>
              <w:pStyle w:val="TAC"/>
            </w:pPr>
            <w:r w:rsidRPr="0044437C">
              <w:t>-86</w:t>
            </w:r>
          </w:p>
        </w:tc>
      </w:tr>
    </w:tbl>
    <w:p w14:paraId="4B52E808" w14:textId="77777777" w:rsidR="00524A5D" w:rsidRPr="0044437C" w:rsidRDefault="00524A5D"/>
    <w:p w14:paraId="469C5A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751EA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1CA631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EB62B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6.4A.2.4.1-1.</w:t>
      </w:r>
    </w:p>
    <w:p w14:paraId="1DB485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160003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AF5DB7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p>
    <w:p w14:paraId="54F0F34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AB24B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64FEC41F" w14:textId="77777777" w:rsidR="00524A5D" w:rsidRPr="0044437C" w:rsidRDefault="00000000">
      <w:pPr>
        <w:pStyle w:val="H6"/>
      </w:pPr>
      <w:r w:rsidRPr="0044437C">
        <w:t>6.4A.2.1.4.2</w:t>
      </w:r>
      <w:r w:rsidRPr="0044437C">
        <w:tab/>
        <w:t>Test procedure</w:t>
      </w:r>
    </w:p>
    <w:p w14:paraId="1CB6D798" w14:textId="77777777" w:rsidR="00524A5D" w:rsidRPr="0044437C" w:rsidRDefault="00000000">
      <w:r w:rsidRPr="0044437C">
        <w:t>Test procedure for PUSCH:</w:t>
      </w:r>
    </w:p>
    <w:p w14:paraId="2D799F2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1.2</w:t>
      </w:r>
      <w:r w:rsidRPr="0044437C">
        <w:rPr>
          <w:lang w:eastAsia="en-GB"/>
        </w:rPr>
        <w:tab/>
        <w:t>Send continuously uplink power control "up" commands in the uplink scheduling information to the UE until the UE transmits at PUMAX level.</w:t>
      </w:r>
    </w:p>
    <w:p w14:paraId="3E459DD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C118150">
          <v:shape id="_x0000_i1033" type="#_x0000_t75" style="width:47.85pt;height:17.75pt" o:ole="">
            <v:imagedata r:id="rId32" o:title=""/>
          </v:shape>
          <o:OLEObject Type="Embed" ProgID="Equation.3" ShapeID="_x0000_i1033" DrawAspect="Content" ObjectID="_1813331026" r:id="rId33"/>
        </w:object>
      </w:r>
      <w:r w:rsidRPr="0044437C">
        <w:rPr>
          <w:lang w:eastAsia="en-GB"/>
        </w:rPr>
        <w:t xml:space="preserve"> using Global In-Channel Tx-Test (Annex E) according to the UE’s declaration on the position of carrier centre frequency.</w:t>
      </w:r>
    </w:p>
    <w:p w14:paraId="0FC5B1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 xml:space="preserve">Measure the EVM and </w:t>
      </w:r>
      <w:r w:rsidRPr="0044437C">
        <w:rPr>
          <w:lang w:eastAsia="en-GB"/>
        </w:rPr>
        <w:object w:dxaOrig="1008" w:dyaOrig="348" w14:anchorId="369AB002">
          <v:shape id="_x0000_i1034" type="#_x0000_t75" style="width:47.85pt;height:17.75pt" o:ole="">
            <v:imagedata r:id="rId32" o:title=""/>
          </v:shape>
          <o:OLEObject Type="Embed" ProgID="Equation.3" ShapeID="_x0000_i1034" DrawAspect="Content" ObjectID="_1813331027" r:id="rId34"/>
        </w:object>
      </w:r>
      <w:r w:rsidRPr="0044437C">
        <w:rPr>
          <w:lang w:eastAsia="en-GB"/>
        </w:rPr>
        <w:t xml:space="preserve"> using Global In-Channel Tx-Test (Annex E) according to the UE’s declaration on the position of carrier centre frequency.</w:t>
      </w:r>
    </w:p>
    <w:p w14:paraId="542B3101" w14:textId="77777777" w:rsidR="00524A5D" w:rsidRPr="0044437C" w:rsidRDefault="00000000">
      <w:r w:rsidRPr="0044437C">
        <w:t>Test procedure for PUCCH:</w:t>
      </w:r>
    </w:p>
    <w:p w14:paraId="1803DA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are set according to Table 6.4A.2.4.1-2.</w:t>
      </w:r>
    </w:p>
    <w:p w14:paraId="66D27F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SS send appropriate TPC commands for PUCCH to the UE until the UE transmit PUCCH at PUMAX level.</w:t>
      </w:r>
    </w:p>
    <w:p w14:paraId="0FB2C0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Measure PUCCH EVM using Global In-Channel Tx-Test (Annex E) according to the UE’s declaration on the position of carrier centre frequency.</w:t>
      </w:r>
    </w:p>
    <w:p w14:paraId="578F759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Measure PUCCH EVM using Global In-Channel Tx-Test (Annex E) according to the UE’s declaration on the position of carrier centre frequency.</w:t>
      </w:r>
    </w:p>
    <w:p w14:paraId="58E16CE4" w14:textId="77777777" w:rsidR="00524A5D" w:rsidRPr="0044437C" w:rsidRDefault="00000000">
      <w:r w:rsidRPr="0044437C">
        <w:t>Test procedure for PRACH:</w:t>
      </w:r>
    </w:p>
    <w:p w14:paraId="5B1B3D7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The SS shall set RS EPRE according to Table 6.4A.2.4.1-3.</w:t>
      </w:r>
    </w:p>
    <w:p w14:paraId="3F11175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PRACH is set according to Table 6.4A.2.4.1-3.</w:t>
      </w:r>
    </w:p>
    <w:p w14:paraId="0DB9C8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3.3</w:t>
      </w:r>
      <w:r w:rsidRPr="0044437C">
        <w:rPr>
          <w:lang w:eastAsia="en-GB"/>
        </w:rPr>
        <w:tab/>
        <w:t>The SS shall signal a Random Access Preamble ID via a MPDCCH order to the UE and initiate a Non-contention based Random Access procedure</w:t>
      </w:r>
    </w:p>
    <w:p w14:paraId="2B5A9E3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3.4</w:t>
      </w:r>
      <w:r w:rsidRPr="0044437C">
        <w:rPr>
          <w:lang w:eastAsia="en-GB"/>
        </w:rPr>
        <w:tab/>
        <w:t>The UE shall send the signalled preamble to the SS.</w:t>
      </w:r>
    </w:p>
    <w:p w14:paraId="4E74BA7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3.5</w:t>
      </w:r>
      <w:r w:rsidRPr="0044437C">
        <w:rPr>
          <w:lang w:eastAsia="en-GB"/>
        </w:rPr>
        <w:tab/>
        <w:t>In response to the preamble, the SS shall transmit a random access response not corresponding to the transmitted random access preamble, or send no response.</w:t>
      </w:r>
    </w:p>
    <w:p w14:paraId="6F212A5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3.6</w:t>
      </w:r>
      <w:r w:rsidRPr="0044437C">
        <w:rPr>
          <w:lang w:eastAsia="en-GB"/>
        </w:rPr>
        <w:tab/>
        <w:t>The UE shall consider the random access response reception not successful then re-transmit the preamble with the calculated PRACH transmission power.</w:t>
      </w:r>
    </w:p>
    <w:p w14:paraId="666202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3.7</w:t>
      </w:r>
      <w:r w:rsidRPr="0044437C">
        <w:rPr>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Pr="0044437C" w:rsidRDefault="00000000">
      <w:pPr>
        <w:pStyle w:val="H6"/>
      </w:pPr>
      <w:r w:rsidRPr="0044437C">
        <w:t>6.4A.2.1.4.3</w:t>
      </w:r>
      <w:r w:rsidRPr="0044437C">
        <w:tab/>
        <w:t>Message contents</w:t>
      </w:r>
    </w:p>
    <w:p w14:paraId="519CDE67" w14:textId="77777777" w:rsidR="00524A5D" w:rsidRPr="0044437C" w:rsidRDefault="00000000">
      <w:r w:rsidRPr="0044437C">
        <w:t>Message contents are according to TS 36.508 [12] subclause 4.6 with the condition CEModeA and the following exceptions:</w:t>
      </w:r>
    </w:p>
    <w:p w14:paraId="0A0CEB84" w14:textId="77777777" w:rsidR="00524A5D" w:rsidRPr="0044437C" w:rsidRDefault="00000000">
      <w:pPr>
        <w:pStyle w:val="TH"/>
      </w:pPr>
      <w:r w:rsidRPr="0044437C">
        <w:t xml:space="preserve">Table 6.4A.2.4.3-1: </w:t>
      </w:r>
      <w:r w:rsidRPr="0044437C">
        <w:rPr>
          <w:i/>
        </w:rPr>
        <w:t>PRACH-Config-DEFAULT</w:t>
      </w:r>
      <w:r w:rsidRPr="0044437C">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rsidRPr="0044437C" w14:paraId="091D732A" w14:textId="77777777">
        <w:trPr>
          <w:jc w:val="center"/>
        </w:trPr>
        <w:tc>
          <w:tcPr>
            <w:tcW w:w="9527" w:type="dxa"/>
            <w:gridSpan w:val="4"/>
          </w:tcPr>
          <w:p w14:paraId="2CB3CF1E" w14:textId="77777777" w:rsidR="00524A5D" w:rsidRPr="0044437C" w:rsidRDefault="00000000">
            <w:pPr>
              <w:pStyle w:val="TAH"/>
            </w:pPr>
            <w:r w:rsidRPr="0044437C">
              <w:t>Derivation Path: TS 36.508 [12] clause 4.6.3, Table 4.6.3-7 PRACH-Config-DEFAULT</w:t>
            </w:r>
          </w:p>
        </w:tc>
      </w:tr>
      <w:tr w:rsidR="00524A5D" w:rsidRPr="0044437C" w14:paraId="34C565AA" w14:textId="77777777">
        <w:trPr>
          <w:jc w:val="center"/>
        </w:trPr>
        <w:tc>
          <w:tcPr>
            <w:tcW w:w="4427" w:type="dxa"/>
          </w:tcPr>
          <w:p w14:paraId="49D7CDC0" w14:textId="77777777" w:rsidR="00524A5D" w:rsidRPr="0044437C" w:rsidRDefault="00000000">
            <w:pPr>
              <w:pStyle w:val="TAL"/>
            </w:pPr>
            <w:r w:rsidRPr="0044437C">
              <w:t>Information Element</w:t>
            </w:r>
          </w:p>
        </w:tc>
        <w:tc>
          <w:tcPr>
            <w:tcW w:w="2267" w:type="dxa"/>
          </w:tcPr>
          <w:p w14:paraId="76FD2121" w14:textId="77777777" w:rsidR="00524A5D" w:rsidRPr="0044437C" w:rsidRDefault="00000000">
            <w:pPr>
              <w:pStyle w:val="TAL"/>
            </w:pPr>
            <w:r w:rsidRPr="0044437C">
              <w:t>Value/remark</w:t>
            </w:r>
          </w:p>
        </w:tc>
        <w:tc>
          <w:tcPr>
            <w:tcW w:w="1700" w:type="dxa"/>
          </w:tcPr>
          <w:p w14:paraId="67ECDBC8" w14:textId="77777777" w:rsidR="00524A5D" w:rsidRPr="0044437C" w:rsidRDefault="00000000">
            <w:pPr>
              <w:pStyle w:val="TAL"/>
            </w:pPr>
            <w:r w:rsidRPr="0044437C">
              <w:t>Comment</w:t>
            </w:r>
          </w:p>
        </w:tc>
        <w:tc>
          <w:tcPr>
            <w:tcW w:w="1133" w:type="dxa"/>
          </w:tcPr>
          <w:p w14:paraId="04B87DF9" w14:textId="77777777" w:rsidR="00524A5D" w:rsidRPr="0044437C" w:rsidRDefault="00000000">
            <w:pPr>
              <w:pStyle w:val="TAL"/>
            </w:pPr>
            <w:r w:rsidRPr="0044437C">
              <w:t>Condition</w:t>
            </w:r>
          </w:p>
        </w:tc>
      </w:tr>
      <w:tr w:rsidR="00524A5D" w:rsidRPr="0044437C" w14:paraId="7ED3F857" w14:textId="77777777">
        <w:trPr>
          <w:jc w:val="center"/>
        </w:trPr>
        <w:tc>
          <w:tcPr>
            <w:tcW w:w="4427" w:type="dxa"/>
          </w:tcPr>
          <w:p w14:paraId="13DA0B0B" w14:textId="77777777" w:rsidR="00524A5D" w:rsidRPr="0044437C" w:rsidRDefault="00000000">
            <w:pPr>
              <w:pStyle w:val="TAL"/>
            </w:pPr>
            <w:r w:rsidRPr="0044437C">
              <w:t>PRACH-ConfigInfo SEQUENCE {</w:t>
            </w:r>
          </w:p>
        </w:tc>
        <w:tc>
          <w:tcPr>
            <w:tcW w:w="2267" w:type="dxa"/>
          </w:tcPr>
          <w:p w14:paraId="2EE66822" w14:textId="77777777" w:rsidR="00524A5D" w:rsidRPr="0044437C" w:rsidRDefault="00524A5D">
            <w:pPr>
              <w:pStyle w:val="TAL"/>
            </w:pPr>
          </w:p>
        </w:tc>
        <w:tc>
          <w:tcPr>
            <w:tcW w:w="1700" w:type="dxa"/>
          </w:tcPr>
          <w:p w14:paraId="5835B099" w14:textId="77777777" w:rsidR="00524A5D" w:rsidRPr="0044437C" w:rsidRDefault="00524A5D">
            <w:pPr>
              <w:pStyle w:val="TAL"/>
            </w:pPr>
          </w:p>
        </w:tc>
        <w:tc>
          <w:tcPr>
            <w:tcW w:w="1133" w:type="dxa"/>
          </w:tcPr>
          <w:p w14:paraId="1EC4CC07" w14:textId="77777777" w:rsidR="00524A5D" w:rsidRPr="0044437C" w:rsidRDefault="00524A5D">
            <w:pPr>
              <w:pStyle w:val="TAL"/>
            </w:pPr>
          </w:p>
        </w:tc>
      </w:tr>
      <w:tr w:rsidR="00524A5D" w:rsidRPr="0044437C" w14:paraId="14771C45" w14:textId="77777777">
        <w:trPr>
          <w:jc w:val="center"/>
        </w:trPr>
        <w:tc>
          <w:tcPr>
            <w:tcW w:w="4427" w:type="dxa"/>
          </w:tcPr>
          <w:p w14:paraId="24EB0C9B" w14:textId="77777777" w:rsidR="00524A5D" w:rsidRPr="0044437C" w:rsidRDefault="00000000">
            <w:pPr>
              <w:pStyle w:val="TAL"/>
            </w:pPr>
            <w:r w:rsidRPr="0044437C">
              <w:t xml:space="preserve">  prach-ConfigIndex</w:t>
            </w:r>
          </w:p>
        </w:tc>
        <w:tc>
          <w:tcPr>
            <w:tcW w:w="2267" w:type="dxa"/>
          </w:tcPr>
          <w:p w14:paraId="684F5878" w14:textId="77777777" w:rsidR="00524A5D" w:rsidRPr="0044437C" w:rsidRDefault="00000000">
            <w:pPr>
              <w:pStyle w:val="TAL"/>
            </w:pPr>
            <w:r w:rsidRPr="0044437C">
              <w:t>4</w:t>
            </w:r>
          </w:p>
        </w:tc>
        <w:tc>
          <w:tcPr>
            <w:tcW w:w="1700" w:type="dxa"/>
          </w:tcPr>
          <w:p w14:paraId="4701DC58" w14:textId="77777777" w:rsidR="00524A5D" w:rsidRPr="0044437C" w:rsidRDefault="00524A5D">
            <w:pPr>
              <w:pStyle w:val="TAL"/>
            </w:pPr>
          </w:p>
        </w:tc>
        <w:tc>
          <w:tcPr>
            <w:tcW w:w="1133" w:type="dxa"/>
          </w:tcPr>
          <w:p w14:paraId="2D6EF343" w14:textId="77777777" w:rsidR="00524A5D" w:rsidRPr="0044437C" w:rsidRDefault="00524A5D">
            <w:pPr>
              <w:pStyle w:val="TAL"/>
            </w:pPr>
          </w:p>
        </w:tc>
      </w:tr>
    </w:tbl>
    <w:p w14:paraId="38844F1F" w14:textId="77777777" w:rsidR="00524A5D" w:rsidRPr="0044437C" w:rsidRDefault="00524A5D"/>
    <w:p w14:paraId="46DC19C0" w14:textId="77777777" w:rsidR="00524A5D" w:rsidRPr="0044437C" w:rsidRDefault="00000000">
      <w:pPr>
        <w:pStyle w:val="TH"/>
      </w:pPr>
      <w:r w:rsidRPr="0044437C">
        <w:lastRenderedPageBreak/>
        <w:t xml:space="preserve">Table 6.4A.2.4.3-2: </w:t>
      </w:r>
      <w:r w:rsidRPr="0044437C">
        <w:rPr>
          <w:i/>
        </w:rPr>
        <w:t>RACH-ConfigCommon-DEFAULT:</w:t>
      </w:r>
      <w:r w:rsidRPr="0044437C">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DB6A6D2" w14:textId="77777777">
        <w:trPr>
          <w:jc w:val="center"/>
        </w:trPr>
        <w:tc>
          <w:tcPr>
            <w:tcW w:w="9781" w:type="dxa"/>
            <w:gridSpan w:val="4"/>
          </w:tcPr>
          <w:p w14:paraId="04D4AB27" w14:textId="77777777" w:rsidR="00524A5D" w:rsidRPr="0044437C" w:rsidRDefault="00000000">
            <w:pPr>
              <w:pStyle w:val="TAL"/>
            </w:pPr>
            <w:r w:rsidRPr="0044437C">
              <w:t>Derivation Path: TS 36.508 [12] clause 4.6.3, Table 4.6.3-12 RACH-ConfigCommon-DEFAULT</w:t>
            </w:r>
          </w:p>
        </w:tc>
      </w:tr>
      <w:tr w:rsidR="00524A5D" w:rsidRPr="0044437C" w14:paraId="0CDC17BC" w14:textId="77777777">
        <w:tblPrEx>
          <w:tblCellMar>
            <w:left w:w="108" w:type="dxa"/>
            <w:right w:w="108" w:type="dxa"/>
          </w:tblCellMar>
        </w:tblPrEx>
        <w:trPr>
          <w:jc w:val="center"/>
        </w:trPr>
        <w:tc>
          <w:tcPr>
            <w:tcW w:w="4537" w:type="dxa"/>
          </w:tcPr>
          <w:p w14:paraId="132AB436" w14:textId="77777777" w:rsidR="00524A5D" w:rsidRPr="0044437C" w:rsidRDefault="00000000">
            <w:pPr>
              <w:pStyle w:val="TAH"/>
            </w:pPr>
            <w:r w:rsidRPr="0044437C">
              <w:t>Information Element</w:t>
            </w:r>
          </w:p>
        </w:tc>
        <w:tc>
          <w:tcPr>
            <w:tcW w:w="2268" w:type="dxa"/>
          </w:tcPr>
          <w:p w14:paraId="68504113" w14:textId="77777777" w:rsidR="00524A5D" w:rsidRPr="0044437C" w:rsidRDefault="00000000">
            <w:pPr>
              <w:pStyle w:val="TAH"/>
            </w:pPr>
            <w:r w:rsidRPr="0044437C">
              <w:t>Value/remark</w:t>
            </w:r>
          </w:p>
        </w:tc>
        <w:tc>
          <w:tcPr>
            <w:tcW w:w="1701" w:type="dxa"/>
          </w:tcPr>
          <w:p w14:paraId="69DD5E5A" w14:textId="77777777" w:rsidR="00524A5D" w:rsidRPr="0044437C" w:rsidRDefault="00000000">
            <w:pPr>
              <w:pStyle w:val="TAH"/>
            </w:pPr>
            <w:r w:rsidRPr="0044437C">
              <w:t>Comment</w:t>
            </w:r>
          </w:p>
        </w:tc>
        <w:tc>
          <w:tcPr>
            <w:tcW w:w="1275" w:type="dxa"/>
          </w:tcPr>
          <w:p w14:paraId="6C798479" w14:textId="77777777" w:rsidR="00524A5D" w:rsidRPr="0044437C" w:rsidRDefault="00000000">
            <w:pPr>
              <w:pStyle w:val="TAH"/>
            </w:pPr>
            <w:r w:rsidRPr="0044437C">
              <w:t>Condition</w:t>
            </w:r>
          </w:p>
        </w:tc>
      </w:tr>
      <w:tr w:rsidR="00524A5D" w:rsidRPr="0044437C"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Pr="0044437C" w:rsidRDefault="00000000">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Pr="0044437C" w:rsidRDefault="00524A5D">
            <w:pPr>
              <w:pStyle w:val="TAL"/>
            </w:pPr>
          </w:p>
        </w:tc>
      </w:tr>
      <w:tr w:rsidR="00524A5D" w:rsidRPr="0044437C"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shd w:val="clear" w:color="auto" w:fill="auto"/>
          </w:tcPr>
          <w:p w14:paraId="0DF1A5A5" w14:textId="77777777" w:rsidR="00524A5D" w:rsidRPr="0044437C" w:rsidRDefault="00000000">
            <w:pPr>
              <w:pStyle w:val="TAL"/>
            </w:pPr>
            <w:r w:rsidRPr="0044437C">
              <w:t xml:space="preserve">  preambleInfo SEQUENCE {</w:t>
            </w:r>
          </w:p>
        </w:tc>
        <w:tc>
          <w:tcPr>
            <w:tcW w:w="2268" w:type="dxa"/>
            <w:shd w:val="clear" w:color="auto" w:fill="auto"/>
          </w:tcPr>
          <w:p w14:paraId="0A6C57AD" w14:textId="77777777" w:rsidR="00524A5D" w:rsidRPr="0044437C" w:rsidRDefault="00524A5D">
            <w:pPr>
              <w:pStyle w:val="TAL"/>
            </w:pPr>
          </w:p>
        </w:tc>
        <w:tc>
          <w:tcPr>
            <w:tcW w:w="1701" w:type="dxa"/>
            <w:shd w:val="clear" w:color="auto" w:fill="auto"/>
          </w:tcPr>
          <w:p w14:paraId="796C4C2E" w14:textId="77777777" w:rsidR="00524A5D" w:rsidRPr="0044437C" w:rsidRDefault="00524A5D">
            <w:pPr>
              <w:pStyle w:val="TAL"/>
            </w:pPr>
          </w:p>
        </w:tc>
        <w:tc>
          <w:tcPr>
            <w:tcW w:w="1275" w:type="dxa"/>
            <w:shd w:val="clear" w:color="auto" w:fill="auto"/>
          </w:tcPr>
          <w:p w14:paraId="4AB373BA" w14:textId="77777777" w:rsidR="00524A5D" w:rsidRPr="0044437C" w:rsidRDefault="00524A5D">
            <w:pPr>
              <w:pStyle w:val="TAL"/>
            </w:pPr>
          </w:p>
        </w:tc>
      </w:tr>
      <w:tr w:rsidR="00524A5D" w:rsidRPr="0044437C"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32199B6" w14:textId="77777777" w:rsidR="00524A5D" w:rsidRPr="0044437C" w:rsidRDefault="00000000">
            <w:pPr>
              <w:pStyle w:val="TAL"/>
            </w:pPr>
            <w:r w:rsidRPr="0044437C">
              <w:t xml:space="preserve">    numberOfRA-Preambles</w:t>
            </w:r>
          </w:p>
        </w:tc>
        <w:tc>
          <w:tcPr>
            <w:tcW w:w="2268" w:type="dxa"/>
            <w:shd w:val="clear" w:color="auto" w:fill="auto"/>
          </w:tcPr>
          <w:p w14:paraId="6B12D65F" w14:textId="77777777" w:rsidR="00524A5D" w:rsidRPr="0044437C" w:rsidRDefault="00000000">
            <w:pPr>
              <w:pStyle w:val="TAL"/>
            </w:pPr>
            <w:r w:rsidRPr="0044437C">
              <w:t>n52</w:t>
            </w:r>
          </w:p>
        </w:tc>
        <w:tc>
          <w:tcPr>
            <w:tcW w:w="1701" w:type="dxa"/>
            <w:shd w:val="clear" w:color="auto" w:fill="auto"/>
          </w:tcPr>
          <w:p w14:paraId="4CB6F312" w14:textId="77777777" w:rsidR="00524A5D" w:rsidRPr="0044437C" w:rsidRDefault="00524A5D">
            <w:pPr>
              <w:pStyle w:val="TAL"/>
            </w:pPr>
          </w:p>
        </w:tc>
        <w:tc>
          <w:tcPr>
            <w:tcW w:w="1275" w:type="dxa"/>
            <w:shd w:val="clear" w:color="auto" w:fill="auto"/>
          </w:tcPr>
          <w:p w14:paraId="2197DD6C" w14:textId="77777777" w:rsidR="00524A5D" w:rsidRPr="0044437C" w:rsidRDefault="00524A5D">
            <w:pPr>
              <w:pStyle w:val="TAL"/>
            </w:pPr>
          </w:p>
        </w:tc>
      </w:tr>
      <w:tr w:rsidR="00524A5D" w:rsidRPr="0044437C"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0528E63" w14:textId="77777777" w:rsidR="00524A5D" w:rsidRPr="0044437C" w:rsidRDefault="00000000">
            <w:pPr>
              <w:pStyle w:val="TAL"/>
            </w:pPr>
            <w:r w:rsidRPr="0044437C">
              <w:t xml:space="preserve">    preamblesGroupAConfig SEQUENCE {}</w:t>
            </w:r>
          </w:p>
        </w:tc>
        <w:tc>
          <w:tcPr>
            <w:tcW w:w="2268" w:type="dxa"/>
            <w:shd w:val="clear" w:color="auto" w:fill="auto"/>
          </w:tcPr>
          <w:p w14:paraId="1A2D1FAB" w14:textId="77777777" w:rsidR="00524A5D" w:rsidRPr="0044437C" w:rsidRDefault="00000000">
            <w:pPr>
              <w:pStyle w:val="TAL"/>
            </w:pPr>
            <w:r w:rsidRPr="0044437C">
              <w:t>Not present</w:t>
            </w:r>
          </w:p>
        </w:tc>
        <w:tc>
          <w:tcPr>
            <w:tcW w:w="1701" w:type="dxa"/>
            <w:shd w:val="clear" w:color="auto" w:fill="auto"/>
          </w:tcPr>
          <w:p w14:paraId="5024A355" w14:textId="77777777" w:rsidR="00524A5D" w:rsidRPr="0044437C" w:rsidRDefault="00524A5D">
            <w:pPr>
              <w:pStyle w:val="TAL"/>
            </w:pPr>
          </w:p>
        </w:tc>
        <w:tc>
          <w:tcPr>
            <w:tcW w:w="1275" w:type="dxa"/>
            <w:shd w:val="clear" w:color="auto" w:fill="auto"/>
          </w:tcPr>
          <w:p w14:paraId="289AE745" w14:textId="77777777" w:rsidR="00524A5D" w:rsidRPr="0044437C" w:rsidRDefault="00524A5D">
            <w:pPr>
              <w:pStyle w:val="TAL"/>
            </w:pPr>
          </w:p>
        </w:tc>
      </w:tr>
      <w:tr w:rsidR="00524A5D" w:rsidRPr="0044437C"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953F70E" w14:textId="77777777" w:rsidR="00524A5D" w:rsidRPr="0044437C" w:rsidRDefault="00000000">
            <w:pPr>
              <w:pStyle w:val="TAL"/>
            </w:pPr>
            <w:r w:rsidRPr="0044437C">
              <w:t xml:space="preserve">  }</w:t>
            </w:r>
          </w:p>
        </w:tc>
        <w:tc>
          <w:tcPr>
            <w:tcW w:w="2268" w:type="dxa"/>
            <w:shd w:val="clear" w:color="auto" w:fill="auto"/>
          </w:tcPr>
          <w:p w14:paraId="2539D557" w14:textId="77777777" w:rsidR="00524A5D" w:rsidRPr="0044437C" w:rsidRDefault="00524A5D">
            <w:pPr>
              <w:pStyle w:val="TAL"/>
            </w:pPr>
          </w:p>
        </w:tc>
        <w:tc>
          <w:tcPr>
            <w:tcW w:w="1701" w:type="dxa"/>
            <w:shd w:val="clear" w:color="auto" w:fill="auto"/>
          </w:tcPr>
          <w:p w14:paraId="36BA2AD2" w14:textId="77777777" w:rsidR="00524A5D" w:rsidRPr="0044437C" w:rsidRDefault="00524A5D">
            <w:pPr>
              <w:pStyle w:val="TAL"/>
            </w:pPr>
          </w:p>
        </w:tc>
        <w:tc>
          <w:tcPr>
            <w:tcW w:w="1275" w:type="dxa"/>
            <w:shd w:val="clear" w:color="auto" w:fill="auto"/>
          </w:tcPr>
          <w:p w14:paraId="1F098751" w14:textId="77777777" w:rsidR="00524A5D" w:rsidRPr="0044437C" w:rsidRDefault="00524A5D">
            <w:pPr>
              <w:pStyle w:val="TAL"/>
            </w:pPr>
          </w:p>
        </w:tc>
      </w:tr>
      <w:tr w:rsidR="00524A5D" w:rsidRPr="0044437C"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74C7C7B" w14:textId="77777777" w:rsidR="00524A5D" w:rsidRPr="0044437C" w:rsidRDefault="00000000">
            <w:pPr>
              <w:pStyle w:val="TAL"/>
            </w:pPr>
            <w:r w:rsidRPr="0044437C">
              <w:t xml:space="preserve">  powerRampingParameters SEQUENCE {</w:t>
            </w:r>
          </w:p>
        </w:tc>
        <w:tc>
          <w:tcPr>
            <w:tcW w:w="2268" w:type="dxa"/>
            <w:shd w:val="clear" w:color="auto" w:fill="auto"/>
          </w:tcPr>
          <w:p w14:paraId="5C505592" w14:textId="77777777" w:rsidR="00524A5D" w:rsidRPr="0044437C" w:rsidRDefault="00524A5D">
            <w:pPr>
              <w:pStyle w:val="TAL"/>
            </w:pPr>
          </w:p>
        </w:tc>
        <w:tc>
          <w:tcPr>
            <w:tcW w:w="1701" w:type="dxa"/>
            <w:shd w:val="clear" w:color="auto" w:fill="auto"/>
          </w:tcPr>
          <w:p w14:paraId="10EFA88B" w14:textId="77777777" w:rsidR="00524A5D" w:rsidRPr="0044437C" w:rsidRDefault="00524A5D">
            <w:pPr>
              <w:pStyle w:val="TAL"/>
            </w:pPr>
          </w:p>
        </w:tc>
        <w:tc>
          <w:tcPr>
            <w:tcW w:w="1275" w:type="dxa"/>
            <w:shd w:val="clear" w:color="auto" w:fill="auto"/>
          </w:tcPr>
          <w:p w14:paraId="5521A28E" w14:textId="77777777" w:rsidR="00524A5D" w:rsidRPr="0044437C" w:rsidRDefault="00524A5D">
            <w:pPr>
              <w:pStyle w:val="TAL"/>
            </w:pPr>
          </w:p>
        </w:tc>
      </w:tr>
      <w:tr w:rsidR="00524A5D" w:rsidRPr="0044437C"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0770144" w14:textId="77777777" w:rsidR="00524A5D" w:rsidRPr="0044437C" w:rsidRDefault="00000000">
            <w:pPr>
              <w:pStyle w:val="TAL"/>
            </w:pPr>
            <w:r w:rsidRPr="0044437C">
              <w:t xml:space="preserve">    powerRampingStep</w:t>
            </w:r>
          </w:p>
        </w:tc>
        <w:tc>
          <w:tcPr>
            <w:tcW w:w="2268" w:type="dxa"/>
            <w:shd w:val="clear" w:color="auto" w:fill="auto"/>
          </w:tcPr>
          <w:p w14:paraId="407845C0" w14:textId="77777777" w:rsidR="00524A5D" w:rsidRPr="0044437C" w:rsidRDefault="00000000">
            <w:pPr>
              <w:pStyle w:val="TAL"/>
            </w:pPr>
            <w:r w:rsidRPr="0044437C">
              <w:t>d</w:t>
            </w:r>
            <w:r w:rsidRPr="0044437C">
              <w:rPr>
                <w:rFonts w:eastAsia="MS Mincho"/>
              </w:rPr>
              <w:t>B</w:t>
            </w:r>
            <w:r w:rsidRPr="0044437C">
              <w:t>0</w:t>
            </w:r>
          </w:p>
        </w:tc>
        <w:tc>
          <w:tcPr>
            <w:tcW w:w="1701" w:type="dxa"/>
            <w:shd w:val="clear" w:color="auto" w:fill="auto"/>
          </w:tcPr>
          <w:p w14:paraId="6118AB7E" w14:textId="77777777" w:rsidR="00524A5D" w:rsidRPr="0044437C" w:rsidRDefault="00524A5D">
            <w:pPr>
              <w:pStyle w:val="TAL"/>
            </w:pPr>
          </w:p>
        </w:tc>
        <w:tc>
          <w:tcPr>
            <w:tcW w:w="1275" w:type="dxa"/>
            <w:shd w:val="clear" w:color="auto" w:fill="auto"/>
          </w:tcPr>
          <w:p w14:paraId="0A77EB53" w14:textId="77777777" w:rsidR="00524A5D" w:rsidRPr="0044437C" w:rsidRDefault="00524A5D">
            <w:pPr>
              <w:pStyle w:val="TAL"/>
            </w:pPr>
          </w:p>
        </w:tc>
      </w:tr>
      <w:tr w:rsidR="00524A5D" w:rsidRPr="0044437C"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5CE58C3" w14:textId="77777777" w:rsidR="00524A5D" w:rsidRPr="0044437C" w:rsidRDefault="00000000">
            <w:pPr>
              <w:pStyle w:val="TAL"/>
            </w:pPr>
            <w:r w:rsidRPr="0044437C">
              <w:t xml:space="preserve">    preambleInitialReceivedTargetPower</w:t>
            </w:r>
          </w:p>
        </w:tc>
        <w:tc>
          <w:tcPr>
            <w:tcW w:w="2268" w:type="dxa"/>
            <w:shd w:val="clear" w:color="auto" w:fill="auto"/>
          </w:tcPr>
          <w:p w14:paraId="183005E3" w14:textId="77777777" w:rsidR="00524A5D" w:rsidRPr="0044437C" w:rsidRDefault="00000000">
            <w:pPr>
              <w:pStyle w:val="TAL"/>
            </w:pPr>
            <w:r w:rsidRPr="0044437C">
              <w:t>dBm-120 Test point 1</w:t>
            </w:r>
          </w:p>
          <w:p w14:paraId="055E8F2A" w14:textId="77777777" w:rsidR="00524A5D" w:rsidRPr="0044437C" w:rsidRDefault="00000000">
            <w:pPr>
              <w:pStyle w:val="TAL"/>
            </w:pPr>
            <w:r w:rsidRPr="0044437C">
              <w:t>dBm-90 Test point 2</w:t>
            </w:r>
          </w:p>
        </w:tc>
        <w:tc>
          <w:tcPr>
            <w:tcW w:w="1701" w:type="dxa"/>
            <w:shd w:val="clear" w:color="auto" w:fill="auto"/>
          </w:tcPr>
          <w:p w14:paraId="17A6EC7E" w14:textId="77777777" w:rsidR="00524A5D" w:rsidRPr="0044437C" w:rsidRDefault="00524A5D">
            <w:pPr>
              <w:pStyle w:val="TAL"/>
            </w:pPr>
          </w:p>
        </w:tc>
        <w:tc>
          <w:tcPr>
            <w:tcW w:w="1275" w:type="dxa"/>
            <w:shd w:val="clear" w:color="auto" w:fill="auto"/>
          </w:tcPr>
          <w:p w14:paraId="79CB5405" w14:textId="77777777" w:rsidR="00524A5D" w:rsidRPr="0044437C" w:rsidRDefault="00524A5D">
            <w:pPr>
              <w:pStyle w:val="TAL"/>
            </w:pPr>
          </w:p>
        </w:tc>
      </w:tr>
      <w:tr w:rsidR="00524A5D" w:rsidRPr="0044437C"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60E627" w14:textId="77777777" w:rsidR="00524A5D" w:rsidRPr="0044437C" w:rsidRDefault="00000000">
            <w:pPr>
              <w:pStyle w:val="TAL"/>
            </w:pPr>
            <w:r w:rsidRPr="0044437C">
              <w:t xml:space="preserve">  }</w:t>
            </w:r>
          </w:p>
        </w:tc>
        <w:tc>
          <w:tcPr>
            <w:tcW w:w="2268" w:type="dxa"/>
            <w:shd w:val="clear" w:color="auto" w:fill="auto"/>
          </w:tcPr>
          <w:p w14:paraId="006A493A" w14:textId="77777777" w:rsidR="00524A5D" w:rsidRPr="0044437C" w:rsidRDefault="00524A5D">
            <w:pPr>
              <w:pStyle w:val="TAL"/>
            </w:pPr>
          </w:p>
        </w:tc>
        <w:tc>
          <w:tcPr>
            <w:tcW w:w="1701" w:type="dxa"/>
            <w:shd w:val="clear" w:color="auto" w:fill="auto"/>
          </w:tcPr>
          <w:p w14:paraId="0887EE7F" w14:textId="77777777" w:rsidR="00524A5D" w:rsidRPr="0044437C" w:rsidRDefault="00524A5D">
            <w:pPr>
              <w:pStyle w:val="TAL"/>
            </w:pPr>
          </w:p>
        </w:tc>
        <w:tc>
          <w:tcPr>
            <w:tcW w:w="1275" w:type="dxa"/>
            <w:shd w:val="clear" w:color="auto" w:fill="auto"/>
          </w:tcPr>
          <w:p w14:paraId="61D528FF" w14:textId="77777777" w:rsidR="00524A5D" w:rsidRPr="0044437C" w:rsidRDefault="00524A5D">
            <w:pPr>
              <w:pStyle w:val="TAL"/>
            </w:pPr>
          </w:p>
        </w:tc>
      </w:tr>
      <w:tr w:rsidR="00524A5D" w:rsidRPr="0044437C"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shd w:val="clear" w:color="auto" w:fill="auto"/>
          </w:tcPr>
          <w:p w14:paraId="191414E8" w14:textId="77777777" w:rsidR="00524A5D" w:rsidRPr="0044437C" w:rsidRDefault="00000000">
            <w:pPr>
              <w:pStyle w:val="TAL"/>
            </w:pPr>
            <w:r w:rsidRPr="0044437C">
              <w:t xml:space="preserve">  ra-SupervisionInfo SEQUENCE {</w:t>
            </w:r>
          </w:p>
        </w:tc>
        <w:tc>
          <w:tcPr>
            <w:tcW w:w="2268" w:type="dxa"/>
            <w:shd w:val="clear" w:color="auto" w:fill="auto"/>
          </w:tcPr>
          <w:p w14:paraId="3272C280" w14:textId="77777777" w:rsidR="00524A5D" w:rsidRPr="0044437C" w:rsidRDefault="00524A5D">
            <w:pPr>
              <w:pStyle w:val="TAL"/>
            </w:pPr>
          </w:p>
        </w:tc>
        <w:tc>
          <w:tcPr>
            <w:tcW w:w="1701" w:type="dxa"/>
            <w:shd w:val="clear" w:color="auto" w:fill="auto"/>
          </w:tcPr>
          <w:p w14:paraId="779C8782" w14:textId="77777777" w:rsidR="00524A5D" w:rsidRPr="0044437C" w:rsidRDefault="00524A5D">
            <w:pPr>
              <w:pStyle w:val="TAL"/>
            </w:pPr>
          </w:p>
        </w:tc>
        <w:tc>
          <w:tcPr>
            <w:tcW w:w="1275" w:type="dxa"/>
            <w:shd w:val="clear" w:color="auto" w:fill="auto"/>
          </w:tcPr>
          <w:p w14:paraId="4B076C5A" w14:textId="77777777" w:rsidR="00524A5D" w:rsidRPr="0044437C" w:rsidRDefault="00524A5D">
            <w:pPr>
              <w:pStyle w:val="TAL"/>
            </w:pPr>
          </w:p>
        </w:tc>
      </w:tr>
      <w:tr w:rsidR="00524A5D" w:rsidRPr="0044437C"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shd w:val="clear" w:color="auto" w:fill="auto"/>
          </w:tcPr>
          <w:p w14:paraId="57593D29" w14:textId="77777777" w:rsidR="00524A5D" w:rsidRPr="0044437C" w:rsidRDefault="00000000">
            <w:pPr>
              <w:pStyle w:val="TAL"/>
            </w:pPr>
            <w:r w:rsidRPr="0044437C">
              <w:t xml:space="preserve">    preambleTransMax</w:t>
            </w:r>
          </w:p>
        </w:tc>
        <w:tc>
          <w:tcPr>
            <w:tcW w:w="2268" w:type="dxa"/>
            <w:shd w:val="clear" w:color="auto" w:fill="auto"/>
          </w:tcPr>
          <w:p w14:paraId="158C2F3B" w14:textId="77777777" w:rsidR="00524A5D" w:rsidRPr="0044437C" w:rsidRDefault="00000000">
            <w:pPr>
              <w:pStyle w:val="TAL"/>
            </w:pPr>
            <w:r w:rsidRPr="0044437C">
              <w:t>n10</w:t>
            </w:r>
          </w:p>
        </w:tc>
        <w:tc>
          <w:tcPr>
            <w:tcW w:w="1701" w:type="dxa"/>
            <w:shd w:val="clear" w:color="auto" w:fill="auto"/>
          </w:tcPr>
          <w:p w14:paraId="3DFC9C09" w14:textId="77777777" w:rsidR="00524A5D" w:rsidRPr="0044437C" w:rsidRDefault="00524A5D">
            <w:pPr>
              <w:pStyle w:val="TAL"/>
            </w:pPr>
          </w:p>
        </w:tc>
        <w:tc>
          <w:tcPr>
            <w:tcW w:w="1275" w:type="dxa"/>
            <w:shd w:val="clear" w:color="auto" w:fill="auto"/>
          </w:tcPr>
          <w:p w14:paraId="1EFAE88D" w14:textId="77777777" w:rsidR="00524A5D" w:rsidRPr="0044437C" w:rsidRDefault="00000000">
            <w:pPr>
              <w:pStyle w:val="TAL"/>
            </w:pPr>
            <w:r w:rsidRPr="0044437C">
              <w:t>FDD</w:t>
            </w:r>
          </w:p>
        </w:tc>
      </w:tr>
      <w:tr w:rsidR="00524A5D" w:rsidRPr="0044437C"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shd w:val="clear" w:color="auto" w:fill="auto"/>
          </w:tcPr>
          <w:p w14:paraId="28118415" w14:textId="77777777" w:rsidR="00524A5D" w:rsidRPr="0044437C" w:rsidRDefault="00524A5D">
            <w:pPr>
              <w:pStyle w:val="TAL"/>
            </w:pPr>
          </w:p>
        </w:tc>
        <w:tc>
          <w:tcPr>
            <w:tcW w:w="2268" w:type="dxa"/>
            <w:shd w:val="clear" w:color="auto" w:fill="auto"/>
          </w:tcPr>
          <w:p w14:paraId="4304F0B2" w14:textId="77777777" w:rsidR="00524A5D" w:rsidRPr="0044437C" w:rsidRDefault="00000000">
            <w:pPr>
              <w:pStyle w:val="TAL"/>
            </w:pPr>
            <w:r w:rsidRPr="0044437C">
              <w:t>n20</w:t>
            </w:r>
          </w:p>
        </w:tc>
        <w:tc>
          <w:tcPr>
            <w:tcW w:w="1701" w:type="dxa"/>
            <w:shd w:val="clear" w:color="auto" w:fill="auto"/>
          </w:tcPr>
          <w:p w14:paraId="2F92B90D" w14:textId="77777777" w:rsidR="00524A5D" w:rsidRPr="0044437C" w:rsidRDefault="00524A5D">
            <w:pPr>
              <w:pStyle w:val="TAL"/>
            </w:pPr>
          </w:p>
        </w:tc>
        <w:tc>
          <w:tcPr>
            <w:tcW w:w="1275" w:type="dxa"/>
            <w:shd w:val="clear" w:color="auto" w:fill="auto"/>
          </w:tcPr>
          <w:p w14:paraId="2AD20024" w14:textId="77777777" w:rsidR="00524A5D" w:rsidRPr="0044437C" w:rsidRDefault="00000000">
            <w:pPr>
              <w:pStyle w:val="TAL"/>
            </w:pPr>
            <w:r w:rsidRPr="0044437C">
              <w:t>TDD</w:t>
            </w:r>
          </w:p>
        </w:tc>
      </w:tr>
      <w:tr w:rsidR="00524A5D" w:rsidRPr="0044437C"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53B03" w14:textId="77777777" w:rsidR="00524A5D" w:rsidRPr="0044437C" w:rsidRDefault="00000000">
            <w:pPr>
              <w:pStyle w:val="TAL"/>
            </w:pPr>
            <w:r w:rsidRPr="0044437C">
              <w:t xml:space="preserve">    ra-ResponseWindowSize</w:t>
            </w:r>
          </w:p>
        </w:tc>
        <w:tc>
          <w:tcPr>
            <w:tcW w:w="2268" w:type="dxa"/>
            <w:shd w:val="clear" w:color="auto" w:fill="auto"/>
          </w:tcPr>
          <w:p w14:paraId="0885CF90" w14:textId="77777777" w:rsidR="00524A5D" w:rsidRPr="0044437C" w:rsidRDefault="00000000">
            <w:pPr>
              <w:pStyle w:val="TAL"/>
            </w:pPr>
            <w:r w:rsidRPr="0044437C">
              <w:t>Sf10</w:t>
            </w:r>
          </w:p>
        </w:tc>
        <w:tc>
          <w:tcPr>
            <w:tcW w:w="1701" w:type="dxa"/>
            <w:shd w:val="clear" w:color="auto" w:fill="auto"/>
          </w:tcPr>
          <w:p w14:paraId="10788941" w14:textId="77777777" w:rsidR="00524A5D" w:rsidRPr="0044437C" w:rsidRDefault="00524A5D">
            <w:pPr>
              <w:pStyle w:val="TAL"/>
            </w:pPr>
          </w:p>
        </w:tc>
        <w:tc>
          <w:tcPr>
            <w:tcW w:w="1275" w:type="dxa"/>
            <w:shd w:val="clear" w:color="auto" w:fill="auto"/>
          </w:tcPr>
          <w:p w14:paraId="7B363017" w14:textId="77777777" w:rsidR="00524A5D" w:rsidRPr="0044437C" w:rsidRDefault="00524A5D">
            <w:pPr>
              <w:pStyle w:val="TAL"/>
            </w:pPr>
          </w:p>
        </w:tc>
      </w:tr>
      <w:tr w:rsidR="00524A5D" w:rsidRPr="0044437C"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7BE8D4" w14:textId="77777777" w:rsidR="00524A5D" w:rsidRPr="0044437C" w:rsidRDefault="00000000">
            <w:pPr>
              <w:pStyle w:val="TAL"/>
            </w:pPr>
            <w:r w:rsidRPr="0044437C">
              <w:t xml:space="preserve">    mac-ContentionResolutionTimer</w:t>
            </w:r>
          </w:p>
        </w:tc>
        <w:tc>
          <w:tcPr>
            <w:tcW w:w="2268" w:type="dxa"/>
            <w:shd w:val="clear" w:color="auto" w:fill="auto"/>
          </w:tcPr>
          <w:p w14:paraId="399FF192" w14:textId="77777777" w:rsidR="00524A5D" w:rsidRPr="0044437C" w:rsidRDefault="00000000">
            <w:pPr>
              <w:pStyle w:val="TAL"/>
            </w:pPr>
            <w:r w:rsidRPr="0044437C">
              <w:t>sf48</w:t>
            </w:r>
          </w:p>
        </w:tc>
        <w:tc>
          <w:tcPr>
            <w:tcW w:w="1701" w:type="dxa"/>
            <w:shd w:val="clear" w:color="auto" w:fill="auto"/>
          </w:tcPr>
          <w:p w14:paraId="48033EE3" w14:textId="77777777" w:rsidR="00524A5D" w:rsidRPr="0044437C" w:rsidRDefault="00524A5D">
            <w:pPr>
              <w:pStyle w:val="TAL"/>
            </w:pPr>
          </w:p>
        </w:tc>
        <w:tc>
          <w:tcPr>
            <w:tcW w:w="1275" w:type="dxa"/>
            <w:shd w:val="clear" w:color="auto" w:fill="auto"/>
          </w:tcPr>
          <w:p w14:paraId="3F9063EE" w14:textId="77777777" w:rsidR="00524A5D" w:rsidRPr="0044437C" w:rsidRDefault="00524A5D">
            <w:pPr>
              <w:pStyle w:val="TAL"/>
            </w:pPr>
          </w:p>
        </w:tc>
      </w:tr>
      <w:tr w:rsidR="00524A5D" w:rsidRPr="0044437C"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12D2AB" w14:textId="77777777" w:rsidR="00524A5D" w:rsidRPr="0044437C" w:rsidRDefault="00000000">
            <w:pPr>
              <w:pStyle w:val="TAL"/>
            </w:pPr>
            <w:r w:rsidRPr="0044437C">
              <w:t xml:space="preserve">  }</w:t>
            </w:r>
          </w:p>
        </w:tc>
        <w:tc>
          <w:tcPr>
            <w:tcW w:w="2268" w:type="dxa"/>
            <w:shd w:val="clear" w:color="auto" w:fill="auto"/>
          </w:tcPr>
          <w:p w14:paraId="2628901D" w14:textId="77777777" w:rsidR="00524A5D" w:rsidRPr="0044437C" w:rsidRDefault="00524A5D">
            <w:pPr>
              <w:pStyle w:val="TAL"/>
            </w:pPr>
          </w:p>
        </w:tc>
        <w:tc>
          <w:tcPr>
            <w:tcW w:w="1701" w:type="dxa"/>
            <w:shd w:val="clear" w:color="auto" w:fill="auto"/>
          </w:tcPr>
          <w:p w14:paraId="7D2D5F87" w14:textId="77777777" w:rsidR="00524A5D" w:rsidRPr="0044437C" w:rsidRDefault="00524A5D">
            <w:pPr>
              <w:pStyle w:val="TAL"/>
            </w:pPr>
          </w:p>
        </w:tc>
        <w:tc>
          <w:tcPr>
            <w:tcW w:w="1275" w:type="dxa"/>
            <w:shd w:val="clear" w:color="auto" w:fill="auto"/>
          </w:tcPr>
          <w:p w14:paraId="50B6CAAF" w14:textId="77777777" w:rsidR="00524A5D" w:rsidRPr="0044437C" w:rsidRDefault="00524A5D">
            <w:pPr>
              <w:pStyle w:val="TAL"/>
            </w:pPr>
          </w:p>
        </w:tc>
      </w:tr>
      <w:tr w:rsidR="00524A5D" w:rsidRPr="0044437C"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D70F90F" w14:textId="77777777" w:rsidR="00524A5D" w:rsidRPr="0044437C" w:rsidRDefault="00000000">
            <w:pPr>
              <w:pStyle w:val="TAL"/>
            </w:pPr>
            <w:r w:rsidRPr="0044437C">
              <w:t xml:space="preserve">  ra-SupervisionInfo SEQUENCE {</w:t>
            </w:r>
          </w:p>
        </w:tc>
        <w:tc>
          <w:tcPr>
            <w:tcW w:w="2268" w:type="dxa"/>
            <w:shd w:val="clear" w:color="auto" w:fill="auto"/>
          </w:tcPr>
          <w:p w14:paraId="020F9662" w14:textId="77777777" w:rsidR="00524A5D" w:rsidRPr="0044437C" w:rsidRDefault="00524A5D">
            <w:pPr>
              <w:pStyle w:val="TAL"/>
            </w:pPr>
          </w:p>
        </w:tc>
        <w:tc>
          <w:tcPr>
            <w:tcW w:w="1701" w:type="dxa"/>
            <w:shd w:val="clear" w:color="auto" w:fill="auto"/>
          </w:tcPr>
          <w:p w14:paraId="2B08F097" w14:textId="77777777" w:rsidR="00524A5D" w:rsidRPr="0044437C" w:rsidRDefault="00524A5D">
            <w:pPr>
              <w:pStyle w:val="TAL"/>
            </w:pPr>
          </w:p>
        </w:tc>
        <w:tc>
          <w:tcPr>
            <w:tcW w:w="1275" w:type="dxa"/>
            <w:shd w:val="clear" w:color="auto" w:fill="auto"/>
          </w:tcPr>
          <w:p w14:paraId="1102932C" w14:textId="77777777" w:rsidR="00524A5D" w:rsidRPr="0044437C" w:rsidRDefault="00524A5D">
            <w:pPr>
              <w:pStyle w:val="TAL"/>
            </w:pPr>
          </w:p>
        </w:tc>
      </w:tr>
    </w:tbl>
    <w:p w14:paraId="3ED49343" w14:textId="77777777" w:rsidR="00524A5D" w:rsidRPr="0044437C" w:rsidRDefault="00524A5D"/>
    <w:p w14:paraId="7C223DD7" w14:textId="77777777" w:rsidR="00524A5D" w:rsidRPr="0044437C" w:rsidRDefault="00000000">
      <w:pPr>
        <w:pStyle w:val="H6"/>
      </w:pPr>
      <w:bookmarkStart w:id="921" w:name="MCCQCTEMPBM_00000199"/>
      <w:r w:rsidRPr="0044437C">
        <w:t>6.4A.2.1.5</w:t>
      </w:r>
      <w:r w:rsidRPr="0044437C">
        <w:tab/>
        <w:t>Test requirement</w:t>
      </w:r>
    </w:p>
    <w:bookmarkEnd w:id="921"/>
    <w:p w14:paraId="48AB4C67" w14:textId="77777777" w:rsidR="00524A5D" w:rsidRPr="0044437C" w:rsidRDefault="00000000">
      <w:r w:rsidRPr="0044437C">
        <w:t>The PUSCH EVM derived in E.4.2 shall not exceed 17,5 % for QPSK and BPSK, 12,5% for 16 QAM.</w:t>
      </w:r>
    </w:p>
    <w:p w14:paraId="6E9EE973" w14:textId="77777777" w:rsidR="00524A5D" w:rsidRPr="0044437C" w:rsidRDefault="00000000">
      <w:r w:rsidRPr="0044437C">
        <w:t>The PUSCH</w:t>
      </w:r>
      <w:r w:rsidRPr="0044437C">
        <w:object w:dxaOrig="1008" w:dyaOrig="348" w14:anchorId="675EFD50">
          <v:shape id="_x0000_i1035" type="#_x0000_t75" style="width:47.85pt;height:17.75pt" o:ole="">
            <v:imagedata r:id="rId32" o:title=""/>
          </v:shape>
          <o:OLEObject Type="Embed" ProgID="Equation.3" ShapeID="_x0000_i1035" DrawAspect="Content" ObjectID="_1813331028" r:id="rId35"/>
        </w:object>
      </w:r>
      <w:r w:rsidRPr="0044437C">
        <w:t xml:space="preserve"> derived in E.4.6.2 shall not exceed [17,5 %] when embedded with data symbols of QPSK and BPSK, [12,5%] for 16 QAM.</w:t>
      </w:r>
    </w:p>
    <w:p w14:paraId="616EDF68" w14:textId="77777777" w:rsidR="00524A5D" w:rsidRPr="0044437C" w:rsidRDefault="00000000">
      <w:r w:rsidRPr="0044437C">
        <w:t>The PUCCH EVM and derived in E.5.9.2 shall not exceed 17,5 %.</w:t>
      </w:r>
    </w:p>
    <w:p w14:paraId="757D71B8" w14:textId="77777777" w:rsidR="00524A5D" w:rsidRPr="0044437C" w:rsidRDefault="00000000">
      <w:r w:rsidRPr="0044437C">
        <w:t>The PRACH EVM derived in FFS shall not exceed 17.5%.</w:t>
      </w:r>
    </w:p>
    <w:p w14:paraId="688090FC" w14:textId="77777777" w:rsidR="00524A5D" w:rsidRPr="0044437C" w:rsidRDefault="00000000">
      <w:pPr>
        <w:pStyle w:val="Heading4"/>
      </w:pPr>
      <w:bookmarkStart w:id="922" w:name="_Toc29241"/>
      <w:bookmarkStart w:id="923" w:name="_Toc24152"/>
      <w:bookmarkStart w:id="924" w:name="_Toc25378"/>
      <w:bookmarkStart w:id="925" w:name="_Toc3780"/>
      <w:bookmarkStart w:id="926" w:name="_Toc194571832"/>
      <w:r w:rsidRPr="0044437C">
        <w:t>6.4A.2.2</w:t>
      </w:r>
      <w:r w:rsidRPr="0044437C">
        <w:tab/>
        <w:t>Carrier leakage for category M1</w:t>
      </w:r>
      <w:bookmarkEnd w:id="922"/>
      <w:bookmarkEnd w:id="923"/>
      <w:bookmarkEnd w:id="924"/>
      <w:bookmarkEnd w:id="925"/>
      <w:bookmarkEnd w:id="926"/>
    </w:p>
    <w:p w14:paraId="68ABAE03" w14:textId="77777777" w:rsidR="00524A5D" w:rsidRPr="0044437C" w:rsidRDefault="00000000">
      <w:pPr>
        <w:pStyle w:val="H6"/>
      </w:pPr>
      <w:bookmarkStart w:id="927" w:name="MCCQCTEMPBM_00000200"/>
      <w:r w:rsidRPr="0044437C">
        <w:t>6.4A.2.2.1</w:t>
      </w:r>
      <w:r w:rsidRPr="0044437C">
        <w:tab/>
        <w:t>Test purpose</w:t>
      </w:r>
    </w:p>
    <w:bookmarkEnd w:id="927"/>
    <w:p w14:paraId="1D3F96DD" w14:textId="77777777" w:rsidR="00524A5D" w:rsidRPr="0044437C" w:rsidRDefault="00000000">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Pr="0044437C" w:rsidRDefault="00000000">
      <w:pPr>
        <w:rPr>
          <w:rFonts w:cs="v5.0.0"/>
        </w:rPr>
      </w:pPr>
      <w:r w:rsidRPr="0044437C">
        <w:rPr>
          <w:rFonts w:cs="v5.0.0"/>
        </w:rPr>
        <w:t>The purpose of this test is to exercise the UE transmitter to verify its modulation quality in terms of carrier leakage.</w:t>
      </w:r>
    </w:p>
    <w:p w14:paraId="1B1816A9" w14:textId="77777777" w:rsidR="00524A5D" w:rsidRPr="0044437C" w:rsidRDefault="00524A5D"/>
    <w:p w14:paraId="062A1030" w14:textId="77777777" w:rsidR="00524A5D" w:rsidRPr="0044437C" w:rsidRDefault="00000000">
      <w:pPr>
        <w:pStyle w:val="H6"/>
      </w:pPr>
      <w:bookmarkStart w:id="928" w:name="MCCQCTEMPBM_00000201"/>
      <w:r w:rsidRPr="0044437C">
        <w:t>6.4A.2.2.2</w:t>
      </w:r>
      <w:r w:rsidRPr="0044437C">
        <w:tab/>
        <w:t>Test applicability</w:t>
      </w:r>
    </w:p>
    <w:bookmarkEnd w:id="928"/>
    <w:p w14:paraId="16BBBD28"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3B547874" w14:textId="77777777" w:rsidR="00524A5D" w:rsidRPr="0044437C" w:rsidRDefault="00000000">
      <w:pPr>
        <w:pStyle w:val="H6"/>
      </w:pPr>
      <w:bookmarkStart w:id="929" w:name="MCCQCTEMPBM_00000202"/>
      <w:r w:rsidRPr="0044437C">
        <w:t>6.4A.2.2.3</w:t>
      </w:r>
      <w:r w:rsidRPr="0044437C">
        <w:tab/>
        <w:t>Minimum conformance requirements</w:t>
      </w:r>
    </w:p>
    <w:bookmarkEnd w:id="929"/>
    <w:p w14:paraId="329DDA93" w14:textId="77777777" w:rsidR="00524A5D" w:rsidRPr="0044437C" w:rsidRDefault="00000000">
      <w:r w:rsidRPr="0044437C">
        <w:t xml:space="preserve">The relative carrier leakage power is a power ratio of the additive sinusoid waveform and the modulated waveform. The relative carrier leakage power shall not exceed the values specified in </w:t>
      </w:r>
      <w:r w:rsidRPr="0044437C">
        <w:rPr>
          <w:rFonts w:eastAsia="Osaka"/>
        </w:rPr>
        <w:t>Table 6.4A.2.2.3-1</w:t>
      </w:r>
      <w:r w:rsidRPr="0044437C">
        <w:rPr>
          <w:rFonts w:cs="v5.0.0"/>
        </w:rPr>
        <w:t>.</w:t>
      </w:r>
    </w:p>
    <w:p w14:paraId="6CD70A79" w14:textId="77777777" w:rsidR="00524A5D" w:rsidRPr="0044437C" w:rsidRDefault="00000000">
      <w:pPr>
        <w:pStyle w:val="TH"/>
      </w:pPr>
      <w:r w:rsidRPr="0044437C">
        <w:rPr>
          <w:rFonts w:eastAsia="Osaka"/>
        </w:rPr>
        <w:lastRenderedPageBreak/>
        <w:t xml:space="preserve">Table 6.4A.2.2.3-1: </w:t>
      </w:r>
      <w:r w:rsidRPr="0044437C">
        <w:rPr>
          <w:rFonts w:cs="Arial"/>
        </w:rPr>
        <w:t xml:space="preserve">Minimum requirements for </w:t>
      </w:r>
      <w:r w:rsidRPr="0044437C">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rsidRPr="0044437C" w14:paraId="422CF209" w14:textId="77777777">
        <w:trPr>
          <w:jc w:val="center"/>
        </w:trPr>
        <w:tc>
          <w:tcPr>
            <w:tcW w:w="3118" w:type="dxa"/>
          </w:tcPr>
          <w:p w14:paraId="10B9B254" w14:textId="77777777" w:rsidR="00524A5D" w:rsidRPr="0044437C" w:rsidRDefault="00000000">
            <w:pPr>
              <w:pStyle w:val="TAH"/>
              <w:rPr>
                <w:rFonts w:cs="Arial"/>
              </w:rPr>
            </w:pPr>
            <w:bookmarkStart w:id="930" w:name="MCCQCTEMPBM_00000496"/>
            <w:r w:rsidRPr="0044437C">
              <w:rPr>
                <w:rFonts w:cs="Arial"/>
              </w:rPr>
              <w:t>Parameters</w:t>
            </w:r>
          </w:p>
        </w:tc>
        <w:tc>
          <w:tcPr>
            <w:tcW w:w="1843" w:type="dxa"/>
            <w:shd w:val="clear" w:color="auto" w:fill="auto"/>
          </w:tcPr>
          <w:p w14:paraId="3EFB096C" w14:textId="77777777" w:rsidR="00524A5D" w:rsidRPr="0044437C" w:rsidRDefault="00000000">
            <w:pPr>
              <w:pStyle w:val="TAH"/>
              <w:rPr>
                <w:rFonts w:cs="Arial"/>
              </w:rPr>
            </w:pPr>
            <w:r w:rsidRPr="0044437C">
              <w:rPr>
                <w:rFonts w:cs="Arial"/>
              </w:rPr>
              <w:t>Relative limit (dBc)</w:t>
            </w:r>
          </w:p>
        </w:tc>
        <w:tc>
          <w:tcPr>
            <w:tcW w:w="2977" w:type="dxa"/>
            <w:shd w:val="clear" w:color="auto" w:fill="auto"/>
          </w:tcPr>
          <w:p w14:paraId="3FA543F5" w14:textId="77777777" w:rsidR="00524A5D" w:rsidRPr="0044437C" w:rsidRDefault="00000000">
            <w:pPr>
              <w:pStyle w:val="TAH"/>
              <w:rPr>
                <w:rFonts w:cs="Arial"/>
              </w:rPr>
            </w:pPr>
            <w:r w:rsidRPr="0044437C">
              <w:rPr>
                <w:rFonts w:cs="Arial"/>
              </w:rPr>
              <w:t>Applicable frequencies</w:t>
            </w:r>
          </w:p>
        </w:tc>
      </w:tr>
      <w:tr w:rsidR="00524A5D" w:rsidRPr="0044437C" w14:paraId="64B7E839" w14:textId="77777777">
        <w:trPr>
          <w:jc w:val="center"/>
        </w:trPr>
        <w:tc>
          <w:tcPr>
            <w:tcW w:w="3118" w:type="dxa"/>
            <w:vMerge w:val="restart"/>
          </w:tcPr>
          <w:p w14:paraId="514E098D" w14:textId="77777777" w:rsidR="00524A5D" w:rsidRPr="0044437C" w:rsidRDefault="00000000">
            <w:pPr>
              <w:pStyle w:val="TAC"/>
              <w:rPr>
                <w:rFonts w:cs="Arial"/>
              </w:rPr>
            </w:pPr>
            <w:r w:rsidRPr="0044437C">
              <w:rPr>
                <w:rFonts w:cs="Arial"/>
              </w:rPr>
              <w:t>Output power &gt;10 dBm</w:t>
            </w:r>
          </w:p>
        </w:tc>
        <w:tc>
          <w:tcPr>
            <w:tcW w:w="1843" w:type="dxa"/>
            <w:shd w:val="clear" w:color="auto" w:fill="auto"/>
          </w:tcPr>
          <w:p w14:paraId="39D14E99" w14:textId="77777777" w:rsidR="00524A5D" w:rsidRPr="0044437C" w:rsidRDefault="00000000">
            <w:pPr>
              <w:pStyle w:val="TAC"/>
              <w:rPr>
                <w:rFonts w:cs="Arial"/>
              </w:rPr>
            </w:pPr>
            <w:r w:rsidRPr="0044437C">
              <w:rPr>
                <w:rFonts w:cs="Arial"/>
              </w:rPr>
              <w:t>-28</w:t>
            </w:r>
          </w:p>
        </w:tc>
        <w:tc>
          <w:tcPr>
            <w:tcW w:w="2977" w:type="dxa"/>
            <w:shd w:val="clear" w:color="auto" w:fill="auto"/>
          </w:tcPr>
          <w:p w14:paraId="2DC11E66" w14:textId="77777777" w:rsidR="00524A5D" w:rsidRPr="0044437C" w:rsidRDefault="00000000">
            <w:pPr>
              <w:pStyle w:val="TAC"/>
              <w:rPr>
                <w:rFonts w:cs="Arial"/>
              </w:rPr>
            </w:pPr>
            <w:r w:rsidRPr="0044437C">
              <w:rPr>
                <w:rFonts w:cs="Arial"/>
              </w:rPr>
              <w:t>Carrier centre frequency &lt; 1 GHz</w:t>
            </w:r>
          </w:p>
        </w:tc>
      </w:tr>
      <w:tr w:rsidR="00524A5D" w:rsidRPr="0044437C" w14:paraId="235BC7A5" w14:textId="77777777">
        <w:trPr>
          <w:jc w:val="center"/>
        </w:trPr>
        <w:tc>
          <w:tcPr>
            <w:tcW w:w="3118" w:type="dxa"/>
            <w:vMerge/>
          </w:tcPr>
          <w:p w14:paraId="7E54C33F" w14:textId="77777777" w:rsidR="00524A5D" w:rsidRPr="0044437C" w:rsidRDefault="00524A5D">
            <w:pPr>
              <w:pStyle w:val="TAC"/>
              <w:rPr>
                <w:rFonts w:cs="Arial"/>
              </w:rPr>
            </w:pPr>
          </w:p>
        </w:tc>
        <w:tc>
          <w:tcPr>
            <w:tcW w:w="1843" w:type="dxa"/>
            <w:shd w:val="clear" w:color="auto" w:fill="auto"/>
          </w:tcPr>
          <w:p w14:paraId="14D34159" w14:textId="77777777" w:rsidR="00524A5D" w:rsidRPr="0044437C" w:rsidRDefault="00000000">
            <w:pPr>
              <w:pStyle w:val="TAC"/>
              <w:rPr>
                <w:rFonts w:cs="Arial"/>
              </w:rPr>
            </w:pPr>
            <w:r w:rsidRPr="0044437C">
              <w:rPr>
                <w:rFonts w:cs="Arial"/>
              </w:rPr>
              <w:t>-25</w:t>
            </w:r>
          </w:p>
        </w:tc>
        <w:tc>
          <w:tcPr>
            <w:tcW w:w="2977" w:type="dxa"/>
            <w:shd w:val="clear" w:color="auto" w:fill="auto"/>
          </w:tcPr>
          <w:p w14:paraId="077EB7BF" w14:textId="77777777" w:rsidR="00524A5D" w:rsidRPr="0044437C" w:rsidRDefault="00000000">
            <w:pPr>
              <w:pStyle w:val="TAC"/>
              <w:rPr>
                <w:rFonts w:cs="Arial"/>
              </w:rPr>
            </w:pPr>
            <w:r w:rsidRPr="0044437C">
              <w:rPr>
                <w:rFonts w:cs="Arial"/>
              </w:rPr>
              <w:t>Carrier centre frequency ≥ 1 GHz</w:t>
            </w:r>
          </w:p>
        </w:tc>
      </w:tr>
      <w:tr w:rsidR="00524A5D" w:rsidRPr="0044437C" w14:paraId="2A157780" w14:textId="77777777">
        <w:trPr>
          <w:jc w:val="center"/>
        </w:trPr>
        <w:tc>
          <w:tcPr>
            <w:tcW w:w="3118" w:type="dxa"/>
          </w:tcPr>
          <w:p w14:paraId="1306D3B2" w14:textId="77777777" w:rsidR="00524A5D" w:rsidRPr="0044437C" w:rsidRDefault="00000000">
            <w:pPr>
              <w:pStyle w:val="TAC"/>
              <w:rPr>
                <w:rFonts w:cs="Arial"/>
              </w:rPr>
            </w:pPr>
            <w:r w:rsidRPr="0044437C">
              <w:rPr>
                <w:rFonts w:cs="Arial"/>
              </w:rPr>
              <w:t>0 dBm ≤ Output power ≤10 dBm</w:t>
            </w:r>
          </w:p>
        </w:tc>
        <w:tc>
          <w:tcPr>
            <w:tcW w:w="1843" w:type="dxa"/>
            <w:shd w:val="clear" w:color="auto" w:fill="auto"/>
          </w:tcPr>
          <w:p w14:paraId="07F40379" w14:textId="77777777" w:rsidR="00524A5D" w:rsidRPr="0044437C" w:rsidRDefault="00000000">
            <w:pPr>
              <w:pStyle w:val="TAC"/>
              <w:rPr>
                <w:rFonts w:cs="Arial"/>
              </w:rPr>
            </w:pPr>
            <w:r w:rsidRPr="0044437C">
              <w:rPr>
                <w:rFonts w:cs="Arial"/>
              </w:rPr>
              <w:t>-25</w:t>
            </w:r>
          </w:p>
        </w:tc>
        <w:tc>
          <w:tcPr>
            <w:tcW w:w="2977" w:type="dxa"/>
            <w:shd w:val="clear" w:color="auto" w:fill="auto"/>
          </w:tcPr>
          <w:p w14:paraId="3735E816" w14:textId="77777777" w:rsidR="00524A5D" w:rsidRPr="0044437C" w:rsidRDefault="00524A5D">
            <w:pPr>
              <w:pStyle w:val="TAC"/>
              <w:rPr>
                <w:rFonts w:cs="Arial"/>
              </w:rPr>
            </w:pPr>
          </w:p>
        </w:tc>
      </w:tr>
      <w:tr w:rsidR="00524A5D" w:rsidRPr="0044437C" w14:paraId="0F303332" w14:textId="77777777">
        <w:trPr>
          <w:jc w:val="center"/>
        </w:trPr>
        <w:tc>
          <w:tcPr>
            <w:tcW w:w="3118" w:type="dxa"/>
          </w:tcPr>
          <w:p w14:paraId="1496255F" w14:textId="77777777" w:rsidR="00524A5D" w:rsidRPr="0044437C" w:rsidRDefault="00000000">
            <w:pPr>
              <w:pStyle w:val="TAC"/>
              <w:rPr>
                <w:rFonts w:cs="Arial"/>
              </w:rPr>
            </w:pPr>
            <w:r w:rsidRPr="0044437C">
              <w:rPr>
                <w:rFonts w:cs="Arial"/>
              </w:rPr>
              <w:t>-30 dBm ≤ Output power ≤0 dBm</w:t>
            </w:r>
          </w:p>
        </w:tc>
        <w:tc>
          <w:tcPr>
            <w:tcW w:w="1843" w:type="dxa"/>
            <w:shd w:val="clear" w:color="auto" w:fill="auto"/>
          </w:tcPr>
          <w:p w14:paraId="5F246602" w14:textId="77777777" w:rsidR="00524A5D" w:rsidRPr="0044437C" w:rsidRDefault="00000000">
            <w:pPr>
              <w:pStyle w:val="TAC"/>
              <w:rPr>
                <w:rFonts w:cs="Arial"/>
              </w:rPr>
            </w:pPr>
            <w:r w:rsidRPr="0044437C">
              <w:rPr>
                <w:rFonts w:cs="Arial"/>
              </w:rPr>
              <w:t>-20</w:t>
            </w:r>
          </w:p>
        </w:tc>
        <w:tc>
          <w:tcPr>
            <w:tcW w:w="2977" w:type="dxa"/>
            <w:shd w:val="clear" w:color="auto" w:fill="auto"/>
          </w:tcPr>
          <w:p w14:paraId="126A32EC" w14:textId="77777777" w:rsidR="00524A5D" w:rsidRPr="0044437C" w:rsidRDefault="00524A5D">
            <w:pPr>
              <w:pStyle w:val="TAC"/>
              <w:rPr>
                <w:rFonts w:cs="Arial"/>
              </w:rPr>
            </w:pPr>
          </w:p>
        </w:tc>
      </w:tr>
      <w:tr w:rsidR="00524A5D" w:rsidRPr="0044437C" w14:paraId="3B0D5B4E" w14:textId="77777777">
        <w:trPr>
          <w:jc w:val="center"/>
        </w:trPr>
        <w:tc>
          <w:tcPr>
            <w:tcW w:w="3118" w:type="dxa"/>
          </w:tcPr>
          <w:p w14:paraId="4728C620"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shd w:val="clear" w:color="auto" w:fill="auto"/>
          </w:tcPr>
          <w:p w14:paraId="0245A5FA" w14:textId="77777777" w:rsidR="00524A5D" w:rsidRPr="0044437C" w:rsidRDefault="00000000">
            <w:pPr>
              <w:pStyle w:val="TAC"/>
              <w:rPr>
                <w:rFonts w:cs="Arial"/>
              </w:rPr>
            </w:pPr>
            <w:r w:rsidRPr="0044437C">
              <w:rPr>
                <w:rFonts w:cs="Arial"/>
              </w:rPr>
              <w:t>-10</w:t>
            </w:r>
          </w:p>
        </w:tc>
        <w:tc>
          <w:tcPr>
            <w:tcW w:w="2977" w:type="dxa"/>
            <w:shd w:val="clear" w:color="auto" w:fill="auto"/>
          </w:tcPr>
          <w:p w14:paraId="44FD0DF5" w14:textId="77777777" w:rsidR="00524A5D" w:rsidRPr="0044437C" w:rsidRDefault="00524A5D">
            <w:pPr>
              <w:pStyle w:val="TAC"/>
              <w:rPr>
                <w:rFonts w:cs="Arial"/>
              </w:rPr>
            </w:pPr>
          </w:p>
        </w:tc>
      </w:tr>
      <w:bookmarkEnd w:id="930"/>
    </w:tbl>
    <w:p w14:paraId="0A748E04" w14:textId="77777777" w:rsidR="00524A5D" w:rsidRPr="0044437C" w:rsidRDefault="00524A5D">
      <w:pPr>
        <w:rPr>
          <w:rFonts w:eastAsia="PMingLiU"/>
          <w:lang w:eastAsia="zh-TW"/>
        </w:rPr>
      </w:pPr>
    </w:p>
    <w:p w14:paraId="3478D84A" w14:textId="77777777" w:rsidR="00524A5D" w:rsidRPr="0044437C" w:rsidRDefault="00000000">
      <w:r w:rsidRPr="0044437C">
        <w:t>The normative reference for this requirement is TS 36.102 [11] clause 6.4A.2.</w:t>
      </w:r>
    </w:p>
    <w:p w14:paraId="1B0E6880" w14:textId="77777777" w:rsidR="00524A5D" w:rsidRPr="0044437C" w:rsidRDefault="00000000">
      <w:pPr>
        <w:pStyle w:val="H6"/>
      </w:pPr>
      <w:bookmarkStart w:id="931" w:name="MCCQCTEMPBM_00000203"/>
      <w:r w:rsidRPr="0044437C">
        <w:t>6.4A.2.2.4</w:t>
      </w:r>
      <w:r w:rsidRPr="0044437C">
        <w:tab/>
        <w:t>Test description</w:t>
      </w:r>
    </w:p>
    <w:bookmarkEnd w:id="931"/>
    <w:p w14:paraId="12CBB345" w14:textId="77777777" w:rsidR="00524A5D" w:rsidRPr="0044437C" w:rsidRDefault="00000000">
      <w:pPr>
        <w:pStyle w:val="H6"/>
      </w:pPr>
      <w:r w:rsidRPr="0044437C">
        <w:t>6.4A.2.2.4.1</w:t>
      </w:r>
      <w:r w:rsidRPr="0044437C">
        <w:tab/>
        <w:t>Initial conditions</w:t>
      </w:r>
    </w:p>
    <w:p w14:paraId="2BA91D7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1DBDE9C" w14:textId="77777777" w:rsidR="00524A5D" w:rsidRPr="0044437C" w:rsidRDefault="00000000">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3AF7B6A0" w14:textId="77777777" w:rsidR="00524A5D" w:rsidRPr="0044437C" w:rsidRDefault="00000000">
      <w:pPr>
        <w:pStyle w:val="TH"/>
      </w:pPr>
      <w:r w:rsidRPr="0044437C">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rsidRPr="0044437C" w14:paraId="683051D9" w14:textId="77777777">
        <w:trPr>
          <w:jc w:val="center"/>
        </w:trPr>
        <w:tc>
          <w:tcPr>
            <w:tcW w:w="8964" w:type="dxa"/>
            <w:gridSpan w:val="4"/>
          </w:tcPr>
          <w:p w14:paraId="4C25FB8E" w14:textId="77777777" w:rsidR="00524A5D" w:rsidRPr="0044437C" w:rsidRDefault="00000000">
            <w:pPr>
              <w:pStyle w:val="TAH"/>
              <w:rPr>
                <w:rFonts w:cs="v5.0.0"/>
              </w:rPr>
            </w:pPr>
            <w:bookmarkStart w:id="932" w:name="MCCQCTEMPBM_00000497"/>
            <w:r w:rsidRPr="0044437C">
              <w:rPr>
                <w:rFonts w:cs="v5.0.0"/>
              </w:rPr>
              <w:t>Initial Conditions</w:t>
            </w:r>
          </w:p>
        </w:tc>
      </w:tr>
      <w:tr w:rsidR="00524A5D" w:rsidRPr="0044437C" w14:paraId="1A31CEB3" w14:textId="77777777">
        <w:trPr>
          <w:jc w:val="center"/>
        </w:trPr>
        <w:tc>
          <w:tcPr>
            <w:tcW w:w="4661" w:type="dxa"/>
            <w:gridSpan w:val="2"/>
          </w:tcPr>
          <w:p w14:paraId="20C0D4D1" w14:textId="77777777" w:rsidR="00524A5D" w:rsidRPr="0044437C" w:rsidRDefault="00000000">
            <w:pPr>
              <w:pStyle w:val="TAL"/>
            </w:pPr>
            <w:r w:rsidRPr="0044437C">
              <w:t>Test Environment</w:t>
            </w:r>
          </w:p>
          <w:p w14:paraId="20B10761" w14:textId="77777777" w:rsidR="00524A5D" w:rsidRPr="0044437C" w:rsidRDefault="00000000">
            <w:pPr>
              <w:pStyle w:val="TAL"/>
              <w:rPr>
                <w:bCs/>
              </w:rPr>
            </w:pPr>
            <w:r w:rsidRPr="0044437C">
              <w:t>(as specified in TS 36.508 [12] subclause 4.1)</w:t>
            </w:r>
          </w:p>
        </w:tc>
        <w:tc>
          <w:tcPr>
            <w:tcW w:w="4303" w:type="dxa"/>
            <w:gridSpan w:val="2"/>
            <w:vAlign w:val="center"/>
          </w:tcPr>
          <w:p w14:paraId="4274E995" w14:textId="77777777" w:rsidR="00524A5D" w:rsidRPr="0044437C" w:rsidRDefault="00000000">
            <w:pPr>
              <w:pStyle w:val="TAC"/>
            </w:pPr>
            <w:r w:rsidRPr="0044437C">
              <w:t>NC, TL/VL, TL/VH, TH/VL, TH/VH</w:t>
            </w:r>
          </w:p>
        </w:tc>
      </w:tr>
      <w:tr w:rsidR="00524A5D" w:rsidRPr="0044437C" w14:paraId="30135F23" w14:textId="77777777">
        <w:trPr>
          <w:jc w:val="center"/>
        </w:trPr>
        <w:tc>
          <w:tcPr>
            <w:tcW w:w="4661" w:type="dxa"/>
            <w:gridSpan w:val="2"/>
          </w:tcPr>
          <w:p w14:paraId="03D36D24" w14:textId="77777777" w:rsidR="00524A5D" w:rsidRPr="0044437C" w:rsidRDefault="00000000">
            <w:pPr>
              <w:pStyle w:val="TAL"/>
            </w:pPr>
            <w:r w:rsidRPr="0044437C">
              <w:rPr>
                <w:bCs/>
              </w:rPr>
              <w:t>Test Frequencies</w:t>
            </w:r>
          </w:p>
          <w:p w14:paraId="610EB5D3" w14:textId="77777777" w:rsidR="00524A5D" w:rsidRPr="0044437C" w:rsidRDefault="00000000">
            <w:pPr>
              <w:pStyle w:val="TAL"/>
            </w:pPr>
            <w:r w:rsidRPr="0044437C">
              <w:t>(as specified in TS36.508 [12] subclause 4.3.1)</w:t>
            </w:r>
          </w:p>
        </w:tc>
        <w:tc>
          <w:tcPr>
            <w:tcW w:w="4303" w:type="dxa"/>
            <w:gridSpan w:val="2"/>
            <w:vAlign w:val="center"/>
          </w:tcPr>
          <w:p w14:paraId="0C623EE4" w14:textId="77777777" w:rsidR="00524A5D" w:rsidRPr="0044437C" w:rsidRDefault="00000000">
            <w:pPr>
              <w:pStyle w:val="TAC"/>
            </w:pPr>
            <w:r w:rsidRPr="0044437C">
              <w:t>Low range, Mid range, High range</w:t>
            </w:r>
          </w:p>
        </w:tc>
      </w:tr>
      <w:tr w:rsidR="00524A5D" w:rsidRPr="0044437C" w14:paraId="64EA87EA" w14:textId="77777777">
        <w:trPr>
          <w:jc w:val="center"/>
        </w:trPr>
        <w:tc>
          <w:tcPr>
            <w:tcW w:w="4661" w:type="dxa"/>
            <w:gridSpan w:val="2"/>
          </w:tcPr>
          <w:p w14:paraId="72357EEE" w14:textId="77777777" w:rsidR="00524A5D" w:rsidRPr="0044437C" w:rsidRDefault="00000000">
            <w:pPr>
              <w:pStyle w:val="TAL"/>
            </w:pPr>
            <w:r w:rsidRPr="0044437C">
              <w:rPr>
                <w:bCs/>
              </w:rPr>
              <w:t>Test Channel Bandwidths</w:t>
            </w:r>
          </w:p>
          <w:p w14:paraId="095359AA" w14:textId="77777777" w:rsidR="00524A5D" w:rsidRPr="0044437C" w:rsidRDefault="00000000">
            <w:pPr>
              <w:pStyle w:val="TAL"/>
            </w:pPr>
            <w:r w:rsidRPr="0044437C">
              <w:t>(as specified in TS 36.508 [12] subclause 4.3.1)</w:t>
            </w:r>
          </w:p>
        </w:tc>
        <w:tc>
          <w:tcPr>
            <w:tcW w:w="4303" w:type="dxa"/>
            <w:gridSpan w:val="2"/>
            <w:vAlign w:val="center"/>
          </w:tcPr>
          <w:p w14:paraId="5DA38322" w14:textId="77777777" w:rsidR="00524A5D" w:rsidRPr="0044437C" w:rsidRDefault="00000000">
            <w:pPr>
              <w:pStyle w:val="TAC"/>
            </w:pPr>
            <w:r w:rsidRPr="0044437C">
              <w:t>1.4MHz</w:t>
            </w:r>
          </w:p>
        </w:tc>
      </w:tr>
      <w:tr w:rsidR="00524A5D" w:rsidRPr="0044437C" w14:paraId="37256935" w14:textId="77777777">
        <w:trPr>
          <w:jc w:val="center"/>
        </w:trPr>
        <w:tc>
          <w:tcPr>
            <w:tcW w:w="8964" w:type="dxa"/>
            <w:gridSpan w:val="4"/>
          </w:tcPr>
          <w:p w14:paraId="146D10AD" w14:textId="77777777" w:rsidR="00524A5D" w:rsidRPr="0044437C" w:rsidRDefault="00000000">
            <w:pPr>
              <w:pStyle w:val="TAH"/>
            </w:pPr>
            <w:r w:rsidRPr="0044437C">
              <w:t xml:space="preserve">Test Parameters for Channel Bandwidths and Narrowband positions </w:t>
            </w:r>
          </w:p>
        </w:tc>
      </w:tr>
      <w:tr w:rsidR="00524A5D" w:rsidRPr="0044437C" w14:paraId="3C467B68" w14:textId="77777777">
        <w:trPr>
          <w:jc w:val="center"/>
        </w:trPr>
        <w:tc>
          <w:tcPr>
            <w:tcW w:w="1166" w:type="dxa"/>
          </w:tcPr>
          <w:p w14:paraId="3141DE1D" w14:textId="77777777" w:rsidR="00524A5D" w:rsidRPr="0044437C" w:rsidRDefault="00524A5D">
            <w:pPr>
              <w:pStyle w:val="TAH"/>
            </w:pPr>
          </w:p>
        </w:tc>
        <w:tc>
          <w:tcPr>
            <w:tcW w:w="3495" w:type="dxa"/>
          </w:tcPr>
          <w:p w14:paraId="46F2B96E" w14:textId="77777777" w:rsidR="00524A5D" w:rsidRPr="0044437C" w:rsidRDefault="00000000">
            <w:pPr>
              <w:pStyle w:val="TAH"/>
            </w:pPr>
            <w:r w:rsidRPr="0044437C">
              <w:t>Downlink Configuration</w:t>
            </w:r>
          </w:p>
        </w:tc>
        <w:tc>
          <w:tcPr>
            <w:tcW w:w="4303" w:type="dxa"/>
            <w:gridSpan w:val="2"/>
          </w:tcPr>
          <w:p w14:paraId="68C081F5" w14:textId="77777777" w:rsidR="00524A5D" w:rsidRPr="0044437C" w:rsidRDefault="00000000">
            <w:pPr>
              <w:pStyle w:val="TAH"/>
            </w:pPr>
            <w:r w:rsidRPr="0044437C">
              <w:t>Uplink Configuration</w:t>
            </w:r>
          </w:p>
        </w:tc>
      </w:tr>
      <w:tr w:rsidR="00524A5D" w:rsidRPr="0044437C" w14:paraId="70E467D1" w14:textId="77777777">
        <w:trPr>
          <w:jc w:val="center"/>
        </w:trPr>
        <w:tc>
          <w:tcPr>
            <w:tcW w:w="1166" w:type="dxa"/>
          </w:tcPr>
          <w:p w14:paraId="76F911BB" w14:textId="77777777" w:rsidR="00524A5D" w:rsidRPr="0044437C" w:rsidRDefault="00000000">
            <w:pPr>
              <w:pStyle w:val="TAC"/>
            </w:pPr>
            <w:r w:rsidRPr="0044437C">
              <w:t>Ch BW</w:t>
            </w:r>
          </w:p>
        </w:tc>
        <w:tc>
          <w:tcPr>
            <w:tcW w:w="3495" w:type="dxa"/>
            <w:vMerge w:val="restart"/>
          </w:tcPr>
          <w:p w14:paraId="4C2A21AD" w14:textId="77777777" w:rsidR="00524A5D" w:rsidRPr="0044437C" w:rsidRDefault="00000000">
            <w:pPr>
              <w:pStyle w:val="TAC"/>
            </w:pPr>
            <w:r w:rsidRPr="0044437C">
              <w:t>N/A for carrier leakage testing</w:t>
            </w:r>
          </w:p>
        </w:tc>
        <w:tc>
          <w:tcPr>
            <w:tcW w:w="1165" w:type="dxa"/>
          </w:tcPr>
          <w:p w14:paraId="075AD5AC" w14:textId="77777777" w:rsidR="00524A5D" w:rsidRPr="0044437C" w:rsidRDefault="00000000">
            <w:pPr>
              <w:pStyle w:val="TAC"/>
            </w:pPr>
            <w:r w:rsidRPr="0044437C">
              <w:t>Mod'n</w:t>
            </w:r>
          </w:p>
        </w:tc>
        <w:tc>
          <w:tcPr>
            <w:tcW w:w="3138" w:type="dxa"/>
          </w:tcPr>
          <w:p w14:paraId="42C3E992" w14:textId="77777777" w:rsidR="00524A5D" w:rsidRPr="0044437C" w:rsidRDefault="00000000">
            <w:pPr>
              <w:pStyle w:val="TAC"/>
            </w:pPr>
            <w:r w:rsidRPr="0044437C">
              <w:t>RB allocation</w:t>
            </w:r>
          </w:p>
        </w:tc>
      </w:tr>
      <w:tr w:rsidR="00524A5D" w:rsidRPr="0044437C" w14:paraId="5D77A863" w14:textId="77777777">
        <w:trPr>
          <w:jc w:val="center"/>
        </w:trPr>
        <w:tc>
          <w:tcPr>
            <w:tcW w:w="1166" w:type="dxa"/>
          </w:tcPr>
          <w:p w14:paraId="056FBEB5" w14:textId="77777777" w:rsidR="00524A5D" w:rsidRPr="0044437C" w:rsidRDefault="00524A5D">
            <w:pPr>
              <w:pStyle w:val="TAC"/>
            </w:pPr>
          </w:p>
        </w:tc>
        <w:tc>
          <w:tcPr>
            <w:tcW w:w="3495" w:type="dxa"/>
            <w:vMerge/>
          </w:tcPr>
          <w:p w14:paraId="2AF3C9F2" w14:textId="77777777" w:rsidR="00524A5D" w:rsidRPr="0044437C" w:rsidRDefault="00524A5D">
            <w:pPr>
              <w:pStyle w:val="TAC"/>
            </w:pPr>
          </w:p>
        </w:tc>
        <w:tc>
          <w:tcPr>
            <w:tcW w:w="1165" w:type="dxa"/>
          </w:tcPr>
          <w:p w14:paraId="6597187C" w14:textId="77777777" w:rsidR="00524A5D" w:rsidRPr="0044437C" w:rsidRDefault="00524A5D">
            <w:pPr>
              <w:pStyle w:val="TAC"/>
            </w:pPr>
          </w:p>
        </w:tc>
        <w:tc>
          <w:tcPr>
            <w:tcW w:w="3138" w:type="dxa"/>
          </w:tcPr>
          <w:p w14:paraId="70934980" w14:textId="77777777" w:rsidR="00524A5D" w:rsidRPr="0044437C" w:rsidRDefault="00000000">
            <w:pPr>
              <w:pStyle w:val="TAC"/>
            </w:pPr>
            <w:r w:rsidRPr="0044437C">
              <w:t>FDD and HD-FDD</w:t>
            </w:r>
          </w:p>
        </w:tc>
      </w:tr>
      <w:tr w:rsidR="00524A5D" w:rsidRPr="0044437C" w14:paraId="712C0BC5" w14:textId="77777777">
        <w:trPr>
          <w:jc w:val="center"/>
        </w:trPr>
        <w:tc>
          <w:tcPr>
            <w:tcW w:w="1166" w:type="dxa"/>
            <w:tcBorders>
              <w:left w:val="single" w:sz="4" w:space="0" w:color="auto"/>
            </w:tcBorders>
          </w:tcPr>
          <w:p w14:paraId="5283C597" w14:textId="77777777" w:rsidR="00524A5D" w:rsidRPr="0044437C" w:rsidRDefault="00000000">
            <w:pPr>
              <w:pStyle w:val="TAC"/>
            </w:pPr>
            <w:r w:rsidRPr="0044437C">
              <w:t>1.4MHz</w:t>
            </w:r>
          </w:p>
        </w:tc>
        <w:tc>
          <w:tcPr>
            <w:tcW w:w="3495" w:type="dxa"/>
            <w:vMerge/>
          </w:tcPr>
          <w:p w14:paraId="244013B7" w14:textId="77777777" w:rsidR="00524A5D" w:rsidRPr="0044437C" w:rsidRDefault="00524A5D">
            <w:pPr>
              <w:pStyle w:val="TAC"/>
            </w:pPr>
          </w:p>
        </w:tc>
        <w:tc>
          <w:tcPr>
            <w:tcW w:w="1165" w:type="dxa"/>
          </w:tcPr>
          <w:p w14:paraId="49410F7F" w14:textId="77777777" w:rsidR="00524A5D" w:rsidRPr="0044437C" w:rsidRDefault="00000000">
            <w:pPr>
              <w:pStyle w:val="TAC"/>
            </w:pPr>
            <w:r w:rsidRPr="0044437C">
              <w:t>QPSK</w:t>
            </w:r>
          </w:p>
        </w:tc>
        <w:tc>
          <w:tcPr>
            <w:tcW w:w="3138" w:type="dxa"/>
          </w:tcPr>
          <w:p w14:paraId="5FFC67EE" w14:textId="77777777" w:rsidR="00524A5D" w:rsidRPr="0044437C" w:rsidRDefault="00000000">
            <w:pPr>
              <w:pStyle w:val="TAC"/>
            </w:pPr>
            <w:r w:rsidRPr="0044437C">
              <w:t>1</w:t>
            </w:r>
          </w:p>
        </w:tc>
      </w:tr>
      <w:tr w:rsidR="00524A5D" w:rsidRPr="0044437C" w14:paraId="5CF777EE" w14:textId="77777777">
        <w:trPr>
          <w:jc w:val="center"/>
        </w:trPr>
        <w:tc>
          <w:tcPr>
            <w:tcW w:w="8964" w:type="dxa"/>
            <w:gridSpan w:val="4"/>
          </w:tcPr>
          <w:p w14:paraId="41CC7D80" w14:textId="77777777" w:rsidR="00524A5D" w:rsidRPr="0044437C" w:rsidRDefault="00000000">
            <w:pPr>
              <w:pStyle w:val="TAN"/>
            </w:pPr>
            <w:r w:rsidRPr="0044437C">
              <w:t>Note 1:</w:t>
            </w:r>
            <w:r w:rsidRPr="0044437C">
              <w:tab/>
              <w:t>For partial RB allocation, the RB</w:t>
            </w:r>
            <w:r w:rsidRPr="0044437C">
              <w:rPr>
                <w:vertAlign w:val="subscript"/>
              </w:rPr>
              <w:t>start</w:t>
            </w:r>
            <w:r w:rsidRPr="0044437C">
              <w:t xml:space="preserve"> shall be RB #0 and RB# (6 - RB allocation) of the channel bandwidth.</w:t>
            </w:r>
          </w:p>
        </w:tc>
      </w:tr>
      <w:bookmarkEnd w:id="932"/>
    </w:tbl>
    <w:p w14:paraId="1CC0DCE6" w14:textId="77777777" w:rsidR="00524A5D" w:rsidRPr="0044437C" w:rsidRDefault="00524A5D"/>
    <w:p w14:paraId="2DE72B9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187EFC2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5A9BE0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8F4C6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6.4A.2.2.4.1-1.</w:t>
      </w:r>
    </w:p>
    <w:p w14:paraId="5168D75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E19C3C7"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 xml:space="preserve">UE location according to </w:t>
      </w:r>
      <w:r w:rsidRPr="0044437C">
        <w:rPr>
          <w:color w:val="000000" w:themeColor="text1"/>
          <w:lang w:eastAsia="en-GB"/>
        </w:rPr>
        <w:t>TS 36.508 [12] clause 5.6.1 is provided to the UE through any preconfigured means.</w:t>
      </w:r>
    </w:p>
    <w:p w14:paraId="7D787258"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p>
    <w:p w14:paraId="10C79DF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504F53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9.</w:t>
      </w:r>
      <w:r w:rsidRPr="0044437C">
        <w:rPr>
          <w:lang w:eastAsia="en-GB"/>
        </w:rPr>
        <w:tab/>
        <w:t>Ensure the UE is in State 3A-RF-CE according to TS 36.508 [12] clause 5.2A.2AA. Message contents are defined in clause 6.4A.2.1.4.3.</w:t>
      </w:r>
    </w:p>
    <w:p w14:paraId="3A3FED96" w14:textId="77777777" w:rsidR="00524A5D" w:rsidRPr="0044437C" w:rsidRDefault="00000000">
      <w:pPr>
        <w:pStyle w:val="H6"/>
      </w:pPr>
      <w:r w:rsidRPr="0044437C">
        <w:t>6.4A.2.2.4.2</w:t>
      </w:r>
      <w:r w:rsidRPr="0044437C">
        <w:tab/>
        <w:t>Test procedure</w:t>
      </w:r>
    </w:p>
    <w:p w14:paraId="418A6C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9.</w:t>
      </w:r>
      <w:r w:rsidRPr="0044437C">
        <w:rPr>
          <w:lang w:eastAsia="en-GB"/>
        </w:rPr>
        <w:tab/>
        <w:t xml:space="preserve">Measure carrier leakage using Global In-Channel Tx-Test (Annex E) according to the UE’s declaration on the position of carrier centre frequency. </w:t>
      </w:r>
    </w:p>
    <w:p w14:paraId="5BEC357C" w14:textId="77777777" w:rsidR="00524A5D" w:rsidRPr="0044437C" w:rsidRDefault="00000000">
      <w:pPr>
        <w:pStyle w:val="H6"/>
      </w:pPr>
      <w:r w:rsidRPr="0044437C">
        <w:t>6.4A.2.2.4.3</w:t>
      </w:r>
      <w:r w:rsidRPr="0044437C">
        <w:tab/>
        <w:t>Message contents</w:t>
      </w:r>
    </w:p>
    <w:p w14:paraId="0FCCC4B8" w14:textId="77777777" w:rsidR="00524A5D" w:rsidRPr="0044437C" w:rsidRDefault="00000000">
      <w:r w:rsidRPr="0044437C">
        <w:t>Message contents are according to TS 36.508 [12] subclause 4.6 with the condition CEModeA.</w:t>
      </w:r>
    </w:p>
    <w:p w14:paraId="3DA3852F" w14:textId="77777777" w:rsidR="00524A5D" w:rsidRPr="0044437C" w:rsidRDefault="00000000">
      <w:pPr>
        <w:pStyle w:val="H6"/>
      </w:pPr>
      <w:bookmarkStart w:id="933" w:name="MCCQCTEMPBM_00000204"/>
      <w:r w:rsidRPr="0044437C">
        <w:t>6.4A.2.2.5</w:t>
      </w:r>
      <w:r w:rsidRPr="0044437C">
        <w:tab/>
        <w:t>Test requirement</w:t>
      </w:r>
    </w:p>
    <w:bookmarkEnd w:id="933"/>
    <w:p w14:paraId="45393AB5" w14:textId="77777777" w:rsidR="00524A5D" w:rsidRPr="0044437C" w:rsidRDefault="00000000">
      <w:pPr>
        <w:tabs>
          <w:tab w:val="left" w:pos="3450"/>
        </w:tabs>
      </w:pPr>
      <w:r w:rsidRPr="0044437C">
        <w:t>Each of the 20 IQ offset results, derived in Annex E.3.1, shall not exceed the values in table 6.4A.2.5-1</w:t>
      </w:r>
    </w:p>
    <w:p w14:paraId="3F8E1B67" w14:textId="77777777" w:rsidR="00524A5D" w:rsidRPr="0044437C" w:rsidRDefault="00000000">
      <w:pPr>
        <w:pStyle w:val="TH"/>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rsidRPr="0044437C" w14:paraId="29F97622" w14:textId="77777777">
        <w:trPr>
          <w:jc w:val="center"/>
        </w:trPr>
        <w:tc>
          <w:tcPr>
            <w:tcW w:w="1417" w:type="dxa"/>
            <w:vMerge w:val="restart"/>
          </w:tcPr>
          <w:p w14:paraId="49BE1C9A" w14:textId="77777777" w:rsidR="00524A5D" w:rsidRPr="0044437C" w:rsidRDefault="00000000">
            <w:pPr>
              <w:pStyle w:val="TAH"/>
              <w:rPr>
                <w:rFonts w:cs="Arial"/>
              </w:rPr>
            </w:pPr>
            <w:bookmarkStart w:id="934" w:name="MCCQCTEMPBM_00000498"/>
            <w:r w:rsidRPr="0044437C">
              <w:t>LO Leakage</w:t>
            </w:r>
          </w:p>
        </w:tc>
        <w:tc>
          <w:tcPr>
            <w:tcW w:w="2849" w:type="dxa"/>
          </w:tcPr>
          <w:p w14:paraId="1D5C2626" w14:textId="77777777" w:rsidR="00524A5D" w:rsidRPr="0044437C" w:rsidRDefault="00000000">
            <w:pPr>
              <w:pStyle w:val="TAH"/>
              <w:rPr>
                <w:rFonts w:cs="Arial"/>
              </w:rPr>
            </w:pPr>
            <w:r w:rsidRPr="0044437C">
              <w:rPr>
                <w:rFonts w:cs="Arial"/>
              </w:rPr>
              <w:t>Parameters</w:t>
            </w:r>
          </w:p>
        </w:tc>
        <w:tc>
          <w:tcPr>
            <w:tcW w:w="1687" w:type="dxa"/>
            <w:shd w:val="clear" w:color="auto" w:fill="auto"/>
          </w:tcPr>
          <w:p w14:paraId="7330505A" w14:textId="77777777" w:rsidR="00524A5D" w:rsidRPr="0044437C" w:rsidRDefault="00000000">
            <w:pPr>
              <w:pStyle w:val="TAH"/>
              <w:rPr>
                <w:rFonts w:cs="Arial"/>
              </w:rPr>
            </w:pPr>
            <w:r w:rsidRPr="0044437C">
              <w:rPr>
                <w:rFonts w:cs="Arial"/>
              </w:rPr>
              <w:t>Relative limit (dBc)</w:t>
            </w:r>
          </w:p>
        </w:tc>
        <w:tc>
          <w:tcPr>
            <w:tcW w:w="2685" w:type="dxa"/>
            <w:shd w:val="clear" w:color="auto" w:fill="auto"/>
          </w:tcPr>
          <w:p w14:paraId="1F8770A7" w14:textId="77777777" w:rsidR="00524A5D" w:rsidRPr="0044437C" w:rsidRDefault="00000000">
            <w:pPr>
              <w:pStyle w:val="TAH"/>
              <w:rPr>
                <w:rFonts w:cs="Arial"/>
              </w:rPr>
            </w:pPr>
            <w:r w:rsidRPr="0044437C">
              <w:rPr>
                <w:rFonts w:cs="Arial"/>
              </w:rPr>
              <w:t>Applicable frequencies</w:t>
            </w:r>
          </w:p>
        </w:tc>
      </w:tr>
      <w:tr w:rsidR="00524A5D" w:rsidRPr="0044437C" w14:paraId="799D8E92" w14:textId="77777777">
        <w:trPr>
          <w:trHeight w:val="305"/>
          <w:jc w:val="center"/>
        </w:trPr>
        <w:tc>
          <w:tcPr>
            <w:tcW w:w="1417" w:type="dxa"/>
            <w:vMerge/>
          </w:tcPr>
          <w:p w14:paraId="6235CA6B" w14:textId="77777777" w:rsidR="00524A5D" w:rsidRPr="0044437C" w:rsidRDefault="00524A5D">
            <w:pPr>
              <w:pStyle w:val="TAC"/>
            </w:pPr>
          </w:p>
        </w:tc>
        <w:tc>
          <w:tcPr>
            <w:tcW w:w="2849" w:type="dxa"/>
            <w:vMerge w:val="restart"/>
          </w:tcPr>
          <w:p w14:paraId="44A3636E" w14:textId="77777777" w:rsidR="00524A5D" w:rsidRPr="0044437C" w:rsidRDefault="00000000">
            <w:pPr>
              <w:pStyle w:val="TAC"/>
            </w:pPr>
            <w:r w:rsidRPr="0044437C">
              <w:t xml:space="preserve">f </w:t>
            </w:r>
            <w:r w:rsidRPr="0044437C">
              <w:rPr>
                <w:rFonts w:cs="Arial"/>
              </w:rPr>
              <w:t>≤</w:t>
            </w:r>
            <w:r w:rsidRPr="0044437C">
              <w:t xml:space="preserve"> 3.0GHz: 13.2 dBm </w:t>
            </w:r>
            <w:r w:rsidRPr="0044437C">
              <w:rPr>
                <w:rFonts w:cs="Arial"/>
              </w:rPr>
              <w:t>±</w:t>
            </w:r>
            <w:r w:rsidRPr="0044437C">
              <w:t>3.2dB</w:t>
            </w:r>
          </w:p>
          <w:p w14:paraId="4B2A56C4"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13.5 dBm </w:t>
            </w:r>
            <w:r w:rsidRPr="0044437C">
              <w:rPr>
                <w:rFonts w:cs="Arial"/>
              </w:rPr>
              <w:t>±</w:t>
            </w:r>
            <w:r w:rsidRPr="0044437C">
              <w:t>3.5dB</w:t>
            </w:r>
          </w:p>
        </w:tc>
        <w:tc>
          <w:tcPr>
            <w:tcW w:w="1687" w:type="dxa"/>
            <w:shd w:val="clear" w:color="auto" w:fill="auto"/>
          </w:tcPr>
          <w:p w14:paraId="324F74F2" w14:textId="77777777" w:rsidR="00524A5D" w:rsidRPr="0044437C" w:rsidRDefault="00000000">
            <w:pPr>
              <w:pStyle w:val="TAC"/>
              <w:rPr>
                <w:rFonts w:cs="Arial"/>
              </w:rPr>
            </w:pPr>
            <w:r w:rsidRPr="0044437C">
              <w:rPr>
                <w:rFonts w:cs="Arial"/>
              </w:rPr>
              <w:t>-27.2</w:t>
            </w:r>
          </w:p>
        </w:tc>
        <w:tc>
          <w:tcPr>
            <w:tcW w:w="2685" w:type="dxa"/>
            <w:shd w:val="clear" w:color="auto" w:fill="auto"/>
          </w:tcPr>
          <w:p w14:paraId="2D46364A" w14:textId="77777777" w:rsidR="00524A5D" w:rsidRPr="0044437C" w:rsidRDefault="00000000">
            <w:pPr>
              <w:pStyle w:val="TAC"/>
              <w:rPr>
                <w:rFonts w:cs="Arial"/>
              </w:rPr>
            </w:pPr>
            <w:r w:rsidRPr="0044437C">
              <w:rPr>
                <w:rFonts w:cs="Arial"/>
              </w:rPr>
              <w:t>Carrier centre frequency &lt; 1 GHz</w:t>
            </w:r>
          </w:p>
        </w:tc>
      </w:tr>
      <w:tr w:rsidR="00524A5D" w:rsidRPr="0044437C" w14:paraId="12FA6C77" w14:textId="77777777">
        <w:trPr>
          <w:trHeight w:val="306"/>
          <w:jc w:val="center"/>
        </w:trPr>
        <w:tc>
          <w:tcPr>
            <w:tcW w:w="1417" w:type="dxa"/>
            <w:vMerge/>
          </w:tcPr>
          <w:p w14:paraId="2C736124" w14:textId="77777777" w:rsidR="00524A5D" w:rsidRPr="0044437C" w:rsidRDefault="00524A5D">
            <w:pPr>
              <w:pStyle w:val="TAC"/>
              <w:rPr>
                <w:rFonts w:cs="Arial"/>
              </w:rPr>
            </w:pPr>
          </w:p>
        </w:tc>
        <w:tc>
          <w:tcPr>
            <w:tcW w:w="2849" w:type="dxa"/>
            <w:vMerge/>
          </w:tcPr>
          <w:p w14:paraId="61625D58" w14:textId="77777777" w:rsidR="00524A5D" w:rsidRPr="0044437C" w:rsidRDefault="00524A5D">
            <w:pPr>
              <w:pStyle w:val="TAC"/>
              <w:rPr>
                <w:rFonts w:cs="Arial"/>
              </w:rPr>
            </w:pPr>
          </w:p>
        </w:tc>
        <w:tc>
          <w:tcPr>
            <w:tcW w:w="1687" w:type="dxa"/>
            <w:shd w:val="clear" w:color="auto" w:fill="auto"/>
          </w:tcPr>
          <w:p w14:paraId="15A3ECD0" w14:textId="77777777" w:rsidR="00524A5D" w:rsidRPr="0044437C" w:rsidRDefault="00000000">
            <w:pPr>
              <w:pStyle w:val="TAC"/>
              <w:rPr>
                <w:rFonts w:cs="Arial"/>
              </w:rPr>
            </w:pPr>
            <w:r w:rsidRPr="0044437C">
              <w:t>-24.2</w:t>
            </w:r>
          </w:p>
        </w:tc>
        <w:tc>
          <w:tcPr>
            <w:tcW w:w="2685" w:type="dxa"/>
            <w:shd w:val="clear" w:color="auto" w:fill="auto"/>
          </w:tcPr>
          <w:p w14:paraId="4CC093FF" w14:textId="77777777" w:rsidR="00524A5D" w:rsidRPr="0044437C" w:rsidRDefault="00000000">
            <w:pPr>
              <w:pStyle w:val="TAC"/>
              <w:rPr>
                <w:rFonts w:cs="Arial"/>
              </w:rPr>
            </w:pPr>
            <w:r w:rsidRPr="0044437C">
              <w:rPr>
                <w:rFonts w:cs="Arial"/>
              </w:rPr>
              <w:t>Carrier centre frequency ≥ 1 GHz</w:t>
            </w:r>
          </w:p>
        </w:tc>
      </w:tr>
      <w:tr w:rsidR="00524A5D" w:rsidRPr="0044437C" w14:paraId="24D37C75" w14:textId="77777777">
        <w:trPr>
          <w:jc w:val="center"/>
        </w:trPr>
        <w:tc>
          <w:tcPr>
            <w:tcW w:w="1417" w:type="dxa"/>
            <w:vMerge/>
          </w:tcPr>
          <w:p w14:paraId="2C1FC801" w14:textId="77777777" w:rsidR="00524A5D" w:rsidRPr="0044437C" w:rsidRDefault="00524A5D">
            <w:pPr>
              <w:pStyle w:val="TAC"/>
            </w:pPr>
          </w:p>
        </w:tc>
        <w:tc>
          <w:tcPr>
            <w:tcW w:w="2849" w:type="dxa"/>
          </w:tcPr>
          <w:p w14:paraId="5A489FBC" w14:textId="77777777" w:rsidR="00524A5D" w:rsidRPr="0044437C" w:rsidRDefault="00000000">
            <w:pPr>
              <w:pStyle w:val="TAC"/>
            </w:pPr>
            <w:r w:rsidRPr="0044437C">
              <w:t xml:space="preserve">f </w:t>
            </w:r>
            <w:r w:rsidRPr="0044437C">
              <w:rPr>
                <w:rFonts w:cs="Arial"/>
              </w:rPr>
              <w:t>≤</w:t>
            </w:r>
            <w:r w:rsidRPr="0044437C">
              <w:t xml:space="preserve"> 3.0GHz: 3.2 dBm </w:t>
            </w:r>
            <w:r w:rsidRPr="0044437C">
              <w:rPr>
                <w:rFonts w:cs="Arial"/>
              </w:rPr>
              <w:t>±</w:t>
            </w:r>
            <w:r w:rsidRPr="0044437C">
              <w:t>3.2dB</w:t>
            </w:r>
          </w:p>
          <w:p w14:paraId="2F24D32D"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3.5 dBm </w:t>
            </w:r>
            <w:r w:rsidRPr="0044437C">
              <w:rPr>
                <w:rFonts w:cs="Arial"/>
              </w:rPr>
              <w:t>±</w:t>
            </w:r>
            <w:r w:rsidRPr="0044437C">
              <w:t>3.5dB</w:t>
            </w:r>
          </w:p>
        </w:tc>
        <w:tc>
          <w:tcPr>
            <w:tcW w:w="1687" w:type="dxa"/>
            <w:shd w:val="clear" w:color="auto" w:fill="auto"/>
          </w:tcPr>
          <w:p w14:paraId="32C6440F" w14:textId="77777777" w:rsidR="00524A5D" w:rsidRPr="0044437C" w:rsidRDefault="00000000">
            <w:pPr>
              <w:pStyle w:val="TAC"/>
              <w:rPr>
                <w:rFonts w:cs="Arial"/>
              </w:rPr>
            </w:pPr>
            <w:r w:rsidRPr="0044437C">
              <w:t>-24.2</w:t>
            </w:r>
          </w:p>
        </w:tc>
        <w:tc>
          <w:tcPr>
            <w:tcW w:w="2685" w:type="dxa"/>
            <w:shd w:val="clear" w:color="auto" w:fill="auto"/>
          </w:tcPr>
          <w:p w14:paraId="7B2DBDB3" w14:textId="77777777" w:rsidR="00524A5D" w:rsidRPr="0044437C" w:rsidRDefault="00524A5D">
            <w:pPr>
              <w:pStyle w:val="TAC"/>
              <w:rPr>
                <w:rFonts w:cs="Arial"/>
              </w:rPr>
            </w:pPr>
          </w:p>
        </w:tc>
      </w:tr>
      <w:tr w:rsidR="00524A5D" w:rsidRPr="0044437C" w14:paraId="2A1BE049" w14:textId="77777777">
        <w:trPr>
          <w:jc w:val="center"/>
        </w:trPr>
        <w:tc>
          <w:tcPr>
            <w:tcW w:w="1417" w:type="dxa"/>
            <w:vMerge/>
          </w:tcPr>
          <w:p w14:paraId="605A54DE" w14:textId="77777777" w:rsidR="00524A5D" w:rsidRPr="0044437C" w:rsidRDefault="00524A5D">
            <w:pPr>
              <w:pStyle w:val="TAC"/>
            </w:pPr>
          </w:p>
        </w:tc>
        <w:tc>
          <w:tcPr>
            <w:tcW w:w="2849" w:type="dxa"/>
          </w:tcPr>
          <w:p w14:paraId="0476A39E" w14:textId="77777777" w:rsidR="00524A5D" w:rsidRPr="0044437C" w:rsidRDefault="00000000">
            <w:pPr>
              <w:pStyle w:val="TAC"/>
            </w:pPr>
            <w:r w:rsidRPr="0044437C">
              <w:t xml:space="preserve">f </w:t>
            </w:r>
            <w:r w:rsidRPr="0044437C">
              <w:rPr>
                <w:rFonts w:cs="Arial"/>
              </w:rPr>
              <w:t>≤</w:t>
            </w:r>
            <w:r w:rsidRPr="0044437C">
              <w:t xml:space="preserve"> 3.0GHz: -26.8 dBm </w:t>
            </w:r>
            <w:r w:rsidRPr="0044437C">
              <w:rPr>
                <w:rFonts w:cs="Arial"/>
              </w:rPr>
              <w:t>±</w:t>
            </w:r>
            <w:r w:rsidRPr="0044437C">
              <w:t>3.2dB</w:t>
            </w:r>
          </w:p>
          <w:p w14:paraId="566F8524"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-26.5 dBm </w:t>
            </w:r>
            <w:r w:rsidRPr="0044437C">
              <w:rPr>
                <w:rFonts w:cs="Arial"/>
              </w:rPr>
              <w:t>±</w:t>
            </w:r>
            <w:r w:rsidRPr="0044437C">
              <w:t>3.5dB</w:t>
            </w:r>
          </w:p>
        </w:tc>
        <w:tc>
          <w:tcPr>
            <w:tcW w:w="1687" w:type="dxa"/>
            <w:shd w:val="clear" w:color="auto" w:fill="auto"/>
          </w:tcPr>
          <w:p w14:paraId="0F539E62" w14:textId="77777777" w:rsidR="00524A5D" w:rsidRPr="0044437C" w:rsidRDefault="00000000">
            <w:pPr>
              <w:pStyle w:val="TAC"/>
              <w:rPr>
                <w:rFonts w:cs="Arial"/>
              </w:rPr>
            </w:pPr>
            <w:r w:rsidRPr="0044437C">
              <w:t>-19.2</w:t>
            </w:r>
          </w:p>
        </w:tc>
        <w:tc>
          <w:tcPr>
            <w:tcW w:w="2685" w:type="dxa"/>
            <w:shd w:val="clear" w:color="auto" w:fill="auto"/>
          </w:tcPr>
          <w:p w14:paraId="15EFC316" w14:textId="77777777" w:rsidR="00524A5D" w:rsidRPr="0044437C" w:rsidRDefault="00524A5D">
            <w:pPr>
              <w:pStyle w:val="TAC"/>
              <w:rPr>
                <w:rFonts w:cs="Arial"/>
              </w:rPr>
            </w:pPr>
          </w:p>
        </w:tc>
      </w:tr>
      <w:tr w:rsidR="00524A5D" w:rsidRPr="0044437C" w14:paraId="6EC88DF0" w14:textId="77777777">
        <w:trPr>
          <w:jc w:val="center"/>
        </w:trPr>
        <w:tc>
          <w:tcPr>
            <w:tcW w:w="1417" w:type="dxa"/>
            <w:vMerge/>
          </w:tcPr>
          <w:p w14:paraId="0A781A54" w14:textId="77777777" w:rsidR="00524A5D" w:rsidRPr="0044437C" w:rsidRDefault="00524A5D">
            <w:pPr>
              <w:pStyle w:val="TAC"/>
            </w:pPr>
          </w:p>
        </w:tc>
        <w:tc>
          <w:tcPr>
            <w:tcW w:w="2849" w:type="dxa"/>
          </w:tcPr>
          <w:p w14:paraId="3C96B8C5" w14:textId="77777777" w:rsidR="00524A5D" w:rsidRPr="0044437C" w:rsidRDefault="00000000">
            <w:pPr>
              <w:pStyle w:val="TAC"/>
            </w:pPr>
            <w:r w:rsidRPr="0044437C">
              <w:t xml:space="preserve">f </w:t>
            </w:r>
            <w:r w:rsidRPr="0044437C">
              <w:rPr>
                <w:rFonts w:cs="Arial"/>
              </w:rPr>
              <w:t>≤</w:t>
            </w:r>
            <w:r w:rsidRPr="0044437C">
              <w:t xml:space="preserve"> 3.0GHz: -36.8dBm</w:t>
            </w:r>
            <w:r w:rsidRPr="0044437C">
              <w:rPr>
                <w:rFonts w:cs="Arial"/>
              </w:rPr>
              <w:t>±</w:t>
            </w:r>
            <w:r w:rsidRPr="0044437C">
              <w:t>3.2dB</w:t>
            </w:r>
          </w:p>
          <w:p w14:paraId="7D3B3681"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-36.5 dBm </w:t>
            </w:r>
            <w:r w:rsidRPr="0044437C">
              <w:rPr>
                <w:rFonts w:cs="Arial"/>
              </w:rPr>
              <w:t>±</w:t>
            </w:r>
            <w:r w:rsidRPr="0044437C">
              <w:t>3.5dB</w:t>
            </w:r>
          </w:p>
        </w:tc>
        <w:tc>
          <w:tcPr>
            <w:tcW w:w="1687" w:type="dxa"/>
            <w:shd w:val="clear" w:color="auto" w:fill="auto"/>
          </w:tcPr>
          <w:p w14:paraId="63A6E401" w14:textId="77777777" w:rsidR="00524A5D" w:rsidRPr="0044437C" w:rsidRDefault="00000000">
            <w:pPr>
              <w:pStyle w:val="TAC"/>
              <w:rPr>
                <w:rFonts w:cs="Arial"/>
              </w:rPr>
            </w:pPr>
            <w:r w:rsidRPr="0044437C">
              <w:t>-9.2</w:t>
            </w:r>
          </w:p>
        </w:tc>
        <w:tc>
          <w:tcPr>
            <w:tcW w:w="2685" w:type="dxa"/>
            <w:shd w:val="clear" w:color="auto" w:fill="auto"/>
          </w:tcPr>
          <w:p w14:paraId="1485DEFF" w14:textId="77777777" w:rsidR="00524A5D" w:rsidRPr="0044437C" w:rsidRDefault="00524A5D">
            <w:pPr>
              <w:pStyle w:val="TAC"/>
              <w:rPr>
                <w:rFonts w:cs="Arial"/>
              </w:rPr>
            </w:pPr>
          </w:p>
        </w:tc>
      </w:tr>
      <w:bookmarkEnd w:id="934"/>
    </w:tbl>
    <w:p w14:paraId="1EFA1DF6" w14:textId="77777777" w:rsidR="00524A5D" w:rsidRPr="0044437C" w:rsidRDefault="00524A5D"/>
    <w:p w14:paraId="7C5C1DE3" w14:textId="77777777" w:rsidR="00524A5D" w:rsidRPr="0044437C" w:rsidRDefault="00000000">
      <w:pPr>
        <w:pStyle w:val="Heading4"/>
      </w:pPr>
      <w:bookmarkStart w:id="935" w:name="_Toc15723"/>
      <w:bookmarkStart w:id="936" w:name="_Toc20773"/>
      <w:bookmarkStart w:id="937" w:name="_Toc21746"/>
      <w:bookmarkStart w:id="938" w:name="_Toc21661"/>
      <w:bookmarkStart w:id="939" w:name="_Toc194571833"/>
      <w:r w:rsidRPr="0044437C">
        <w:lastRenderedPageBreak/>
        <w:t>6.4A.2.3</w:t>
      </w:r>
      <w:r w:rsidRPr="0044437C">
        <w:tab/>
        <w:t>In-band emissions for non allocated RB for category M1</w:t>
      </w:r>
      <w:bookmarkEnd w:id="935"/>
      <w:bookmarkEnd w:id="936"/>
      <w:bookmarkEnd w:id="937"/>
      <w:bookmarkEnd w:id="938"/>
      <w:bookmarkEnd w:id="939"/>
    </w:p>
    <w:p w14:paraId="3C3BA590" w14:textId="77777777" w:rsidR="00524A5D" w:rsidRPr="0044437C" w:rsidRDefault="00000000">
      <w:pPr>
        <w:pStyle w:val="H6"/>
      </w:pPr>
      <w:bookmarkStart w:id="940" w:name="MCCQCTEMPBM_00000205"/>
      <w:r w:rsidRPr="0044437C">
        <w:t>6.4A.2.3.1</w:t>
      </w:r>
      <w:r w:rsidRPr="0044437C">
        <w:tab/>
        <w:t>Test purpose</w:t>
      </w:r>
    </w:p>
    <w:bookmarkEnd w:id="940"/>
    <w:p w14:paraId="574B67D8" w14:textId="77777777" w:rsidR="00524A5D" w:rsidRPr="0044437C" w:rsidRDefault="00000000">
      <w:r w:rsidRPr="0044437C">
        <w:t>The in-band emissions are a measure of the interference falling into the non-allocated resources blocks</w:t>
      </w:r>
    </w:p>
    <w:p w14:paraId="02DB9DD8" w14:textId="77777777" w:rsidR="00524A5D" w:rsidRPr="0044437C" w:rsidRDefault="00000000">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44437C">
        <w:rPr>
          <w:rFonts w:eastAsia="MS Mincho"/>
        </w:rPr>
        <w:t xml:space="preserve"> When the PUSCH or PUCCH transmission slot is shortened due to multiplexing with SRS, the in-band emissions measurement interval is reduced by one </w:t>
      </w:r>
      <w:r w:rsidRPr="0044437C">
        <w:t xml:space="preserve">SC-FDMA </w:t>
      </w:r>
      <w:r w:rsidRPr="0044437C">
        <w:rPr>
          <w:rFonts w:eastAsia="MS Mincho"/>
        </w:rPr>
        <w:t>symbol, accordingly.</w:t>
      </w:r>
      <w:r w:rsidRPr="0044437C">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Pr="0044437C" w:rsidRDefault="00524A5D"/>
    <w:p w14:paraId="2CB5E6E3" w14:textId="77777777" w:rsidR="00524A5D" w:rsidRPr="0044437C" w:rsidRDefault="00000000">
      <w:pPr>
        <w:pStyle w:val="H6"/>
      </w:pPr>
      <w:bookmarkStart w:id="941" w:name="MCCQCTEMPBM_00000206"/>
      <w:r w:rsidRPr="0044437C">
        <w:t>6.4A.2.3.2</w:t>
      </w:r>
      <w:r w:rsidRPr="0044437C">
        <w:tab/>
        <w:t>Test applicability</w:t>
      </w:r>
    </w:p>
    <w:bookmarkEnd w:id="941"/>
    <w:p w14:paraId="59675C58"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D4E798D" w14:textId="77777777" w:rsidR="00524A5D" w:rsidRPr="0044437C" w:rsidRDefault="00000000">
      <w:pPr>
        <w:pStyle w:val="H6"/>
      </w:pPr>
      <w:bookmarkStart w:id="942" w:name="MCCQCTEMPBM_00000207"/>
      <w:r w:rsidRPr="0044437C">
        <w:t>6.4A.2.3.3</w:t>
      </w:r>
      <w:r w:rsidRPr="0044437C">
        <w:tab/>
        <w:t>Minimum conformance requirements</w:t>
      </w:r>
    </w:p>
    <w:bookmarkEnd w:id="942"/>
    <w:p w14:paraId="769A1167" w14:textId="77777777" w:rsidR="00524A5D" w:rsidRPr="0044437C" w:rsidRDefault="00000000">
      <w:pPr>
        <w:pStyle w:val="TH"/>
      </w:pPr>
      <w:r w:rsidRPr="0044437C">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4E199163" w14:textId="77777777">
        <w:trPr>
          <w:jc w:val="center"/>
        </w:trPr>
        <w:tc>
          <w:tcPr>
            <w:tcW w:w="1205" w:type="dxa"/>
            <w:tcBorders>
              <w:bottom w:val="single" w:sz="4" w:space="0" w:color="auto"/>
              <w:right w:val="single" w:sz="4" w:space="0" w:color="auto"/>
            </w:tcBorders>
            <w:shd w:val="clear" w:color="auto" w:fill="auto"/>
            <w:vAlign w:val="center"/>
          </w:tcPr>
          <w:p w14:paraId="0F9A8DF0" w14:textId="77777777" w:rsidR="00524A5D" w:rsidRPr="0044437C" w:rsidRDefault="00000000">
            <w:pPr>
              <w:pStyle w:val="TAH"/>
              <w:rPr>
                <w:rFonts w:cs="Arial"/>
                <w:i/>
                <w:iCs/>
              </w:rPr>
            </w:pPr>
            <w:bookmarkStart w:id="943" w:name="MCCQCTEMPBM_00000499"/>
            <w:r w:rsidRPr="0044437C">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743EADB" w14:textId="77777777" w:rsidR="00524A5D" w:rsidRPr="0044437C" w:rsidRDefault="00000000">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395B604" w14:textId="77777777" w:rsidR="00524A5D" w:rsidRPr="0044437C" w:rsidRDefault="00000000">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17484DA" w14:textId="77777777" w:rsidR="00524A5D" w:rsidRPr="0044437C" w:rsidRDefault="00000000">
            <w:pPr>
              <w:pStyle w:val="TAH"/>
              <w:rPr>
                <w:rFonts w:cs="Arial"/>
              </w:rPr>
            </w:pPr>
            <w:r w:rsidRPr="0044437C">
              <w:rPr>
                <w:rFonts w:cs="Arial"/>
              </w:rPr>
              <w:t>Applicable Frequencies</w:t>
            </w:r>
          </w:p>
        </w:tc>
      </w:tr>
      <w:tr w:rsidR="00524A5D" w:rsidRPr="0044437C" w14:paraId="3BF28637"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45EB55E9" w14:textId="77777777" w:rsidR="00524A5D" w:rsidRPr="0044437C" w:rsidRDefault="00000000">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Pr="0044437C" w:rsidRDefault="00000000">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Pr="0044437C"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Pr="0044437C" w:rsidRDefault="00000000">
            <w:pPr>
              <w:pStyle w:val="TAC"/>
            </w:pPr>
            <w:r w:rsidRPr="0044437C">
              <w:t>Any non-allocated Subcarrier Group within the subPRB allocation</w:t>
            </w:r>
          </w:p>
          <w:p w14:paraId="56C76ECD" w14:textId="77777777" w:rsidR="00524A5D" w:rsidRPr="0044437C" w:rsidRDefault="00000000">
            <w:pPr>
              <w:pStyle w:val="TAC"/>
              <w:rPr>
                <w:rFonts w:cs="Arial"/>
              </w:rPr>
            </w:pPr>
            <w:r w:rsidRPr="0044437C">
              <w:t>(NOTE 11,12,13)</w:t>
            </w:r>
          </w:p>
        </w:tc>
      </w:tr>
      <w:tr w:rsidR="00524A5D" w:rsidRPr="0044437C" w14:paraId="042F95B1"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6213BA5B" w14:textId="77777777" w:rsidR="00524A5D" w:rsidRPr="0044437C"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Pr="0044437C" w:rsidRDefault="00000000">
            <w:pPr>
              <w:pStyle w:val="TAC"/>
              <w:rPr>
                <w:rFonts w:cs="Arial"/>
              </w:rPr>
            </w:pPr>
            <w:r w:rsidRPr="0044437C">
              <w:rPr>
                <w:rFonts w:cs="Arial"/>
                <w:position w:val="-50"/>
              </w:rPr>
              <w:object w:dxaOrig="3564" w:dyaOrig="936" w14:anchorId="4228D5EE">
                <v:shape id="_x0000_i1036" type="#_x0000_t75" style="width:180pt;height:47.85pt" o:ole="">
                  <v:imagedata r:id="rId36" o:title=""/>
                </v:shape>
                <o:OLEObject Type="Embed" ProgID="Equation.3" ShapeID="_x0000_i1036" DrawAspect="Content" ObjectID="_1813331029"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Pr="0044437C" w:rsidRDefault="00000000">
            <w:pPr>
              <w:pStyle w:val="TAC"/>
              <w:rPr>
                <w:rFonts w:cs="Arial"/>
              </w:rPr>
            </w:pPr>
            <w:r w:rsidRPr="0044437C">
              <w:rPr>
                <w:rFonts w:cs="Arial"/>
              </w:rPr>
              <w:t>Any non-allocated (NOTE 2)</w:t>
            </w:r>
          </w:p>
        </w:tc>
      </w:tr>
      <w:tr w:rsidR="00524A5D" w:rsidRPr="0044437C" w14:paraId="0085921C" w14:textId="77777777">
        <w:trPr>
          <w:jc w:val="center"/>
        </w:trPr>
        <w:tc>
          <w:tcPr>
            <w:tcW w:w="1205" w:type="dxa"/>
            <w:vMerge w:val="restart"/>
            <w:tcBorders>
              <w:top w:val="single" w:sz="4" w:space="0" w:color="auto"/>
              <w:right w:val="single" w:sz="4" w:space="0" w:color="auto"/>
            </w:tcBorders>
            <w:shd w:val="clear" w:color="auto" w:fill="auto"/>
            <w:vAlign w:val="center"/>
          </w:tcPr>
          <w:p w14:paraId="308E53BC" w14:textId="77777777" w:rsidR="00524A5D" w:rsidRPr="0044437C" w:rsidRDefault="00000000">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Pr="0044437C" w:rsidRDefault="00000000">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Pr="0044437C" w:rsidRDefault="00000000">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Pr="0044437C" w:rsidRDefault="00000000">
            <w:pPr>
              <w:pStyle w:val="TAC"/>
              <w:rPr>
                <w:rFonts w:cs="Arial"/>
              </w:rPr>
            </w:pPr>
            <w:r w:rsidRPr="0044437C">
              <w:rPr>
                <w:rFonts w:cs="Arial"/>
              </w:rPr>
              <w:t>Image frequencies (NOTES 2, 3)</w:t>
            </w:r>
          </w:p>
        </w:tc>
      </w:tr>
      <w:tr w:rsidR="00524A5D" w:rsidRPr="0044437C" w14:paraId="32A65C06" w14:textId="77777777">
        <w:trPr>
          <w:jc w:val="center"/>
        </w:trPr>
        <w:tc>
          <w:tcPr>
            <w:tcW w:w="1205" w:type="dxa"/>
            <w:vMerge/>
            <w:tcBorders>
              <w:right w:val="single" w:sz="4" w:space="0" w:color="auto"/>
            </w:tcBorders>
            <w:shd w:val="clear" w:color="auto" w:fill="auto"/>
            <w:vAlign w:val="center"/>
          </w:tcPr>
          <w:p w14:paraId="1F42E70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Pr="0044437C" w:rsidRDefault="00000000">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Pr="0044437C" w:rsidRDefault="00524A5D">
            <w:pPr>
              <w:pStyle w:val="TAC"/>
              <w:rPr>
                <w:rFonts w:cs="Arial"/>
              </w:rPr>
            </w:pPr>
          </w:p>
        </w:tc>
      </w:tr>
      <w:tr w:rsidR="00524A5D" w:rsidRPr="0044437C" w14:paraId="50109F8B" w14:textId="77777777">
        <w:trPr>
          <w:jc w:val="center"/>
        </w:trPr>
        <w:tc>
          <w:tcPr>
            <w:tcW w:w="1205" w:type="dxa"/>
            <w:vMerge/>
            <w:tcBorders>
              <w:right w:val="single" w:sz="4" w:space="0" w:color="auto"/>
            </w:tcBorders>
            <w:shd w:val="clear" w:color="auto" w:fill="auto"/>
            <w:vAlign w:val="center"/>
          </w:tcPr>
          <w:p w14:paraId="332514DE"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Pr="0044437C" w:rsidRDefault="00000000">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Pr="0044437C" w:rsidRDefault="00524A5D">
            <w:pPr>
              <w:pStyle w:val="TAC"/>
              <w:rPr>
                <w:rFonts w:cs="Arial"/>
              </w:rPr>
            </w:pPr>
          </w:p>
        </w:tc>
      </w:tr>
      <w:tr w:rsidR="00524A5D" w:rsidRPr="0044437C" w14:paraId="556AB7FB"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28C57502" w14:textId="77777777" w:rsidR="00524A5D" w:rsidRPr="0044437C" w:rsidRDefault="00000000">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Pr="0044437C" w:rsidRDefault="00000000">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7610FC36" w14:textId="77777777" w:rsidR="00524A5D" w:rsidRPr="0044437C" w:rsidRDefault="00000000">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Pr="0044437C" w:rsidRDefault="00000000">
            <w:pPr>
              <w:pStyle w:val="TAC"/>
              <w:rPr>
                <w:rFonts w:cs="Arial"/>
              </w:rPr>
            </w:pPr>
            <w:r w:rsidRPr="0044437C">
              <w:rPr>
                <w:rFonts w:cs="Arial"/>
              </w:rPr>
              <w:t>Carrier frequency (NOTES 4, 5)</w:t>
            </w:r>
          </w:p>
        </w:tc>
      </w:tr>
      <w:tr w:rsidR="00524A5D" w:rsidRPr="0044437C" w14:paraId="55FDC49C"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7A210AF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31FD91D" w14:textId="77777777" w:rsidR="00524A5D" w:rsidRPr="0044437C" w:rsidRDefault="00000000">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Pr="0044437C" w:rsidRDefault="00524A5D">
            <w:pPr>
              <w:spacing w:after="0"/>
            </w:pPr>
          </w:p>
        </w:tc>
      </w:tr>
      <w:tr w:rsidR="00524A5D" w:rsidRPr="0044437C" w14:paraId="2EA09C6B"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036C6CB7"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873375F" w14:textId="77777777" w:rsidR="00524A5D" w:rsidRPr="0044437C" w:rsidRDefault="00000000">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Pr="0044437C" w:rsidRDefault="00524A5D">
            <w:pPr>
              <w:spacing w:after="0"/>
            </w:pPr>
          </w:p>
        </w:tc>
      </w:tr>
      <w:tr w:rsidR="00524A5D" w:rsidRPr="0044437C" w14:paraId="301F9B78" w14:textId="77777777">
        <w:trPr>
          <w:trHeight w:val="206"/>
          <w:jc w:val="center"/>
        </w:trPr>
        <w:tc>
          <w:tcPr>
            <w:tcW w:w="1205" w:type="dxa"/>
            <w:vMerge/>
            <w:tcBorders>
              <w:right w:val="single" w:sz="4" w:space="0" w:color="auto"/>
            </w:tcBorders>
            <w:shd w:val="clear" w:color="auto" w:fill="auto"/>
            <w:vAlign w:val="center"/>
          </w:tcPr>
          <w:p w14:paraId="629D8F8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Pr="0044437C" w:rsidRDefault="00000000">
            <w:pPr>
              <w:pStyle w:val="TAC"/>
              <w:rPr>
                <w:rFonts w:cs="Arial"/>
              </w:rPr>
            </w:pPr>
            <w:r w:rsidRPr="0044437C">
              <w:rPr>
                <w:rFonts w:cs="Arial"/>
              </w:rPr>
              <w:t>-20</w:t>
            </w:r>
          </w:p>
        </w:tc>
        <w:tc>
          <w:tcPr>
            <w:tcW w:w="4155" w:type="dxa"/>
            <w:tcBorders>
              <w:left w:val="single" w:sz="4" w:space="0" w:color="auto"/>
              <w:right w:val="single" w:sz="4" w:space="0" w:color="auto"/>
            </w:tcBorders>
            <w:shd w:val="clear" w:color="auto" w:fill="auto"/>
            <w:vAlign w:val="center"/>
          </w:tcPr>
          <w:p w14:paraId="2708A763" w14:textId="77777777" w:rsidR="00524A5D" w:rsidRPr="0044437C" w:rsidRDefault="00000000">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Pr="0044437C" w:rsidRDefault="00524A5D">
            <w:pPr>
              <w:spacing w:after="0"/>
            </w:pPr>
          </w:p>
        </w:tc>
      </w:tr>
      <w:tr w:rsidR="00524A5D" w:rsidRPr="0044437C" w14:paraId="54FDD425" w14:textId="77777777">
        <w:trPr>
          <w:trHeight w:val="206"/>
          <w:jc w:val="center"/>
        </w:trPr>
        <w:tc>
          <w:tcPr>
            <w:tcW w:w="1205" w:type="dxa"/>
            <w:vMerge/>
            <w:tcBorders>
              <w:right w:val="single" w:sz="4" w:space="0" w:color="auto"/>
            </w:tcBorders>
            <w:shd w:val="clear" w:color="auto" w:fill="auto"/>
            <w:vAlign w:val="center"/>
          </w:tcPr>
          <w:p w14:paraId="479C19B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Pr="0044437C" w:rsidRDefault="00000000">
            <w:pPr>
              <w:pStyle w:val="TAC"/>
              <w:rPr>
                <w:rFonts w:cs="Arial"/>
              </w:rPr>
            </w:pPr>
            <w:r w:rsidRPr="0044437C">
              <w:rPr>
                <w:rFonts w:cs="Arial"/>
              </w:rPr>
              <w:t>-10</w:t>
            </w:r>
          </w:p>
        </w:tc>
        <w:tc>
          <w:tcPr>
            <w:tcW w:w="4155" w:type="dxa"/>
            <w:tcBorders>
              <w:left w:val="single" w:sz="4" w:space="0" w:color="auto"/>
              <w:right w:val="single" w:sz="4" w:space="0" w:color="auto"/>
            </w:tcBorders>
            <w:shd w:val="clear" w:color="auto" w:fill="auto"/>
            <w:vAlign w:val="center"/>
          </w:tcPr>
          <w:p w14:paraId="1C8CDCC6" w14:textId="77777777" w:rsidR="00524A5D" w:rsidRPr="0044437C" w:rsidRDefault="00000000">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Pr="0044437C" w:rsidRDefault="00524A5D">
            <w:pPr>
              <w:spacing w:after="0"/>
            </w:pPr>
          </w:p>
        </w:tc>
      </w:tr>
      <w:tr w:rsidR="00524A5D" w:rsidRPr="0044437C" w14:paraId="605F1D07" w14:textId="77777777">
        <w:trPr>
          <w:trHeight w:val="424"/>
          <w:jc w:val="center"/>
        </w:trPr>
        <w:tc>
          <w:tcPr>
            <w:tcW w:w="9600" w:type="dxa"/>
            <w:gridSpan w:val="5"/>
            <w:tcBorders>
              <w:right w:val="single" w:sz="4" w:space="0" w:color="auto"/>
            </w:tcBorders>
            <w:shd w:val="clear" w:color="auto" w:fill="auto"/>
            <w:vAlign w:val="center"/>
          </w:tcPr>
          <w:p w14:paraId="28C07100" w14:textId="77777777" w:rsidR="00524A5D" w:rsidRPr="0044437C" w:rsidRDefault="00000000">
            <w:pPr>
              <w:pStyle w:val="TAN"/>
              <w:rPr>
                <w:rFonts w:cs="Arial"/>
              </w:rPr>
            </w:pPr>
            <w:r w:rsidRPr="0044437C">
              <w:rPr>
                <w:rFonts w:cs="Arial"/>
              </w:rPr>
              <w:lastRenderedPageBreak/>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79BBD381" w14:textId="77777777" w:rsidR="00524A5D" w:rsidRPr="0044437C" w:rsidRDefault="00000000">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Pr="0044437C" w:rsidRDefault="00000000">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077CE17D"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rPr>
              <w:object w:dxaOrig="444" w:dyaOrig="336" w14:anchorId="33A3EC92">
                <v:shape id="_x0000_i1037" type="#_x0000_t75" style="width:24.15pt;height:17.75pt" o:ole="">
                  <v:imagedata r:id="rId38" o:title=""/>
                </v:shape>
                <o:OLEObject Type="Embed" ProgID="Equation.3" ShapeID="_x0000_i1037" DrawAspect="Content" ObjectID="_1813331030" r:id="rId39"/>
              </w:object>
            </w:r>
            <w:r w:rsidRPr="0044437C">
              <w:rPr>
                <w:rFonts w:cs="Arial"/>
              </w:rPr>
              <w:t xml:space="preserve"> is odd, or in the two RBs immediately adjacent to the DC frequency if </w:t>
            </w:r>
            <w:r w:rsidRPr="0044437C">
              <w:rPr>
                <w:rFonts w:cs="Arial"/>
              </w:rPr>
              <w:object w:dxaOrig="444" w:dyaOrig="336" w14:anchorId="32B7601A">
                <v:shape id="_x0000_i1038" type="#_x0000_t75" style="width:24.15pt;height:17.75pt" o:ole="">
                  <v:imagedata r:id="rId40" o:title=""/>
                </v:shape>
                <o:OLEObject Type="Embed" ProgID="Equation.3" ShapeID="_x0000_i1038" DrawAspect="Content" ObjectID="_1813331031" r:id="rId41"/>
              </w:object>
            </w:r>
            <w:r w:rsidRPr="0044437C">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rPr>
              <w:object w:dxaOrig="492" w:dyaOrig="384" w14:anchorId="3FEE8EBA">
                <v:shape id="_x0000_i1039" type="#_x0000_t75" style="width:24.15pt;height:18.25pt" o:ole="">
                  <v:imagedata r:id="rId42" o:title=""/>
                </v:shape>
                <o:OLEObject Type="Embed" ProgID="Equation.3" ShapeID="_x0000_i1039" DrawAspect="Content" ObjectID="_1813331032" r:id="rId43"/>
              </w:object>
            </w:r>
            <w:r w:rsidRPr="0044437C">
              <w:rPr>
                <w:rFonts w:cs="Arial"/>
              </w:rPr>
              <w:t xml:space="preserve"> is the Transmission Bandwidth (see Figure 5.6-1).</w:t>
            </w:r>
          </w:p>
          <w:p w14:paraId="13EEDFEE"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rPr>
              <w:object w:dxaOrig="444" w:dyaOrig="336" w14:anchorId="3DE641C6">
                <v:shape id="_x0000_i1040" type="#_x0000_t75" style="width:24.15pt;height:17.75pt" o:ole="">
                  <v:imagedata r:id="rId44" o:title=""/>
                </v:shape>
                <o:OLEObject Type="Embed" ProgID="Equation.3" ShapeID="_x0000_i1040" DrawAspect="Content" ObjectID="_1813331033" r:id="rId45"/>
              </w:object>
            </w:r>
            <w:r w:rsidRPr="0044437C">
              <w:rPr>
                <w:rFonts w:cs="Arial"/>
              </w:rPr>
              <w:t xml:space="preserve"> is the Transmission Bandwidth Configuration (see Figure 5.6-1).</w:t>
            </w:r>
          </w:p>
          <w:p w14:paraId="4E116F2C"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rPr>
              <w:object w:dxaOrig="636" w:dyaOrig="288" w14:anchorId="4576185B">
                <v:shape id="_x0000_i1041" type="#_x0000_t75" style="width:30.1pt;height:11.85pt" o:ole="">
                  <v:imagedata r:id="rId46" o:title=""/>
                </v:shape>
                <o:OLEObject Type="Embed" ProgID="Equation.3" ShapeID="_x0000_i1041" DrawAspect="Content" ObjectID="_1813331034" r:id="rId47"/>
              </w:object>
            </w:r>
            <w:r w:rsidRPr="0044437C">
              <w:rPr>
                <w:rFonts w:cs="Arial"/>
              </w:rPr>
              <w:t xml:space="preserve"> is the limit specified in Table 6.5.2.1.1-1 for the modulation format used in the allocated RBs.</w:t>
            </w:r>
          </w:p>
          <w:p w14:paraId="0DE2D04A"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rPr>
              <w:object w:dxaOrig="408" w:dyaOrig="300" w14:anchorId="5E912337">
                <v:shape id="_x0000_i1042" type="#_x0000_t75" style="width:17.75pt;height:18.25pt" o:ole="">
                  <v:imagedata r:id="rId48" o:title=""/>
                </v:shape>
                <o:OLEObject Type="Embed" ProgID="Equation.3" ShapeID="_x0000_i1042" DrawAspect="Content" ObjectID="_1813331035" r:id="rId49"/>
              </w:object>
            </w:r>
            <w:r w:rsidRPr="0044437C">
              <w:rPr>
                <w:rFonts w:cs="Arial"/>
              </w:rPr>
              <w:t xml:space="preserve"> is the starting frequency offset between the allocated RB and the measured non-allocated RB (e.g. </w:t>
            </w:r>
            <w:r w:rsidRPr="0044437C">
              <w:rPr>
                <w:rFonts w:cs="Arial"/>
              </w:rPr>
              <w:object w:dxaOrig="756" w:dyaOrig="336" w14:anchorId="0100CBC0">
                <v:shape id="_x0000_i1043" type="#_x0000_t75" style="width:36pt;height:17.75pt" o:ole="">
                  <v:imagedata r:id="rId50" o:title=""/>
                </v:shape>
                <o:OLEObject Type="Embed" ProgID="Equation.3" ShapeID="_x0000_i1043" DrawAspect="Content" ObjectID="_1813331036" r:id="rId51"/>
              </w:object>
            </w:r>
            <w:r w:rsidRPr="0044437C">
              <w:rPr>
                <w:rFonts w:cs="Arial"/>
              </w:rPr>
              <w:t xml:space="preserve"> or </w:t>
            </w:r>
            <w:r w:rsidRPr="0044437C">
              <w:rPr>
                <w:rFonts w:cs="Arial"/>
              </w:rPr>
              <w:object w:dxaOrig="936" w:dyaOrig="336" w14:anchorId="16954544">
                <v:shape id="_x0000_i1044" type="#_x0000_t75" style="width:47.85pt;height:17.75pt" o:ole="">
                  <v:imagedata r:id="rId52" o:title=""/>
                </v:shape>
                <o:OLEObject Type="Embed" ProgID="Equation.3" ShapeID="_x0000_i1044" DrawAspect="Content" ObjectID="_1813331037" r:id="rId53"/>
              </w:object>
            </w:r>
            <w:r w:rsidRPr="0044437C">
              <w:rPr>
                <w:rFonts w:cs="Arial"/>
              </w:rPr>
              <w:t xml:space="preserve"> for the first adjacent RB outside of the allocated bandwidth.</w:t>
            </w:r>
          </w:p>
          <w:p w14:paraId="515D7089" w14:textId="77777777" w:rsidR="00524A5D" w:rsidRPr="0044437C" w:rsidRDefault="00000000">
            <w:pPr>
              <w:pStyle w:val="TAN"/>
              <w:rPr>
                <w:rFonts w:cs="Arial"/>
              </w:rPr>
            </w:pPr>
            <w:r w:rsidRPr="0044437C">
              <w:rPr>
                <w:rFonts w:cs="Arial"/>
              </w:rPr>
              <w:t>NOTE 10:</w:t>
            </w:r>
            <w:r w:rsidRPr="0044437C">
              <w:rPr>
                <w:rFonts w:cs="Arial"/>
              </w:rPr>
              <w:tab/>
            </w:r>
            <w:r w:rsidRPr="0044437C">
              <w:rPr>
                <w:rFonts w:cs="Arial"/>
              </w:rPr>
              <w:object w:dxaOrig="384" w:dyaOrig="336" w14:anchorId="778F043D">
                <v:shape id="_x0000_i1045" type="#_x0000_t75" style="width:18.25pt;height:17.75pt" o:ole="">
                  <v:imagedata r:id="rId54" o:title=""/>
                </v:shape>
                <o:OLEObject Type="Embed" ProgID="Equation.3" ShapeID="_x0000_i1045" DrawAspect="Content" ObjectID="_1813331038" r:id="rId55"/>
              </w:object>
            </w:r>
            <w:r w:rsidRPr="0044437C">
              <w:rPr>
                <w:rFonts w:cs="Arial"/>
              </w:rPr>
              <w:t xml:space="preserve"> is the transmitted power per 180 kHz in allocated RBs, measured in dBm.</w:t>
            </w:r>
          </w:p>
          <w:p w14:paraId="08B326D1" w14:textId="77777777" w:rsidR="00524A5D" w:rsidRPr="0044437C" w:rsidRDefault="00000000">
            <w:pPr>
              <w:pStyle w:val="TAN"/>
              <w:rPr>
                <w:rFonts w:cs="Arial"/>
              </w:rPr>
            </w:pPr>
            <w:r w:rsidRPr="0044437C">
              <w:rPr>
                <w:rFonts w:cs="Arial"/>
              </w:rPr>
              <w:t>NOTE 11:</w:t>
            </w:r>
            <w:r w:rsidRPr="0044437C">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Pr="0044437C" w:rsidRDefault="00000000">
            <w:pPr>
              <w:pStyle w:val="TAN"/>
              <w:rPr>
                <w:rFonts w:cs="Arial"/>
              </w:rPr>
            </w:pPr>
            <w:r w:rsidRPr="0044437C">
              <w:rPr>
                <w:rFonts w:cs="Arial"/>
              </w:rPr>
              <w:t>NOTE 12:</w:t>
            </w:r>
            <w:r w:rsidRPr="0044437C">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=-1 for the first adjacent subcarrier group outside the allocated subcarrier group.)</w:t>
            </w:r>
          </w:p>
          <w:p w14:paraId="75A89B6A" w14:textId="77777777" w:rsidR="00524A5D" w:rsidRPr="0044437C" w:rsidRDefault="00000000">
            <w:pPr>
              <w:pStyle w:val="TAN"/>
              <w:rPr>
                <w:rFonts w:cs="Arial"/>
              </w:rPr>
            </w:pPr>
            <w:r w:rsidRPr="0044437C">
              <w:rPr>
                <w:rFonts w:cs="Arial"/>
              </w:rPr>
              <w:t>NOTE 13:</w:t>
            </w:r>
            <w:r w:rsidRPr="0044437C">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sidRPr="0044437C">
              <w:rPr>
                <w:rFonts w:cs="Arial"/>
              </w:rPr>
              <w:t xml:space="preserve"> is the Transmission bandwidth (number of subcarrier group).</w:t>
            </w:r>
          </w:p>
        </w:tc>
      </w:tr>
      <w:bookmarkEnd w:id="943"/>
    </w:tbl>
    <w:p w14:paraId="3BE9888F" w14:textId="77777777" w:rsidR="00524A5D" w:rsidRPr="0044437C" w:rsidRDefault="00524A5D"/>
    <w:p w14:paraId="0928A8D3" w14:textId="77777777" w:rsidR="00524A5D" w:rsidRPr="0044437C" w:rsidRDefault="00000000">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Pr="0044437C" w:rsidRDefault="00524A5D">
      <w:pPr>
        <w:rPr>
          <w:rFonts w:cs="v5.0.0"/>
        </w:rPr>
      </w:pPr>
    </w:p>
    <w:p w14:paraId="1AB03CA5"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761357AF" w14:textId="77777777" w:rsidR="00524A5D" w:rsidRPr="0044437C" w:rsidRDefault="00000000">
      <w:pPr>
        <w:pStyle w:val="H6"/>
      </w:pPr>
      <w:bookmarkStart w:id="944" w:name="MCCQCTEMPBM_00000208"/>
      <w:r w:rsidRPr="0044437C">
        <w:t>6.4A.2.3.4</w:t>
      </w:r>
      <w:r w:rsidRPr="0044437C">
        <w:tab/>
        <w:t>Test description</w:t>
      </w:r>
    </w:p>
    <w:bookmarkEnd w:id="944"/>
    <w:p w14:paraId="5F17DB4B" w14:textId="77777777" w:rsidR="00524A5D" w:rsidRPr="0044437C" w:rsidRDefault="00000000">
      <w:pPr>
        <w:pStyle w:val="H6"/>
      </w:pPr>
      <w:r w:rsidRPr="0044437C">
        <w:t>6.4A.2.3.4.1</w:t>
      </w:r>
      <w:r w:rsidRPr="0044437C">
        <w:tab/>
        <w:t>Initial conditions</w:t>
      </w:r>
    </w:p>
    <w:p w14:paraId="3144BCD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50E445A"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7F60F0E8" w14:textId="77777777" w:rsidR="00524A5D" w:rsidRPr="0044437C" w:rsidRDefault="00000000">
      <w:pPr>
        <w:pStyle w:val="TH"/>
      </w:pPr>
      <w:r w:rsidRPr="0044437C">
        <w:lastRenderedPageBreak/>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Pr="0044437C" w:rsidRDefault="00000000">
            <w:pPr>
              <w:pStyle w:val="TAH"/>
            </w:pPr>
            <w:bookmarkStart w:id="945" w:name="MCCQCTEMPBM_00000500"/>
            <w:r w:rsidRPr="0044437C">
              <w:t>Initial Conditions</w:t>
            </w:r>
          </w:p>
        </w:tc>
      </w:tr>
      <w:tr w:rsidR="00524A5D" w:rsidRPr="0044437C"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Pr="0044437C" w:rsidRDefault="00000000">
            <w:pPr>
              <w:pStyle w:val="TAL"/>
              <w:jc w:val="center"/>
            </w:pPr>
            <w:r w:rsidRPr="0044437C">
              <w:t>Test Environment</w:t>
            </w:r>
          </w:p>
          <w:p w14:paraId="3C8B4F59" w14:textId="77777777" w:rsidR="00524A5D" w:rsidRPr="0044437C" w:rsidRDefault="00000000">
            <w:pPr>
              <w:pStyle w:val="TAL"/>
              <w:jc w:val="center"/>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Pr="0044437C" w:rsidRDefault="00000000">
            <w:pPr>
              <w:pStyle w:val="TAL"/>
              <w:jc w:val="center"/>
              <w:rPr>
                <w:bCs/>
              </w:rPr>
            </w:pPr>
            <w:r w:rsidRPr="0044437C">
              <w:t>NC, TL/VL, TL/VH, TH/VL, TH/VH</w:t>
            </w:r>
          </w:p>
        </w:tc>
      </w:tr>
      <w:tr w:rsidR="00524A5D" w:rsidRPr="0044437C"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Pr="0044437C" w:rsidRDefault="00000000">
            <w:pPr>
              <w:pStyle w:val="TAL"/>
              <w:jc w:val="center"/>
            </w:pPr>
            <w:r w:rsidRPr="0044437C">
              <w:rPr>
                <w:bCs/>
              </w:rPr>
              <w:t>Test Frequencies</w:t>
            </w:r>
          </w:p>
          <w:p w14:paraId="1F7BFDBB" w14:textId="77777777" w:rsidR="00524A5D" w:rsidRPr="0044437C" w:rsidRDefault="00000000">
            <w:pPr>
              <w:pStyle w:val="TAL"/>
              <w:jc w:val="center"/>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Pr="0044437C" w:rsidRDefault="00000000">
            <w:pPr>
              <w:pStyle w:val="TAL"/>
              <w:jc w:val="center"/>
              <w:rPr>
                <w:bCs/>
              </w:rPr>
            </w:pPr>
            <w:r w:rsidRPr="0044437C">
              <w:t>Low range, Mid range, High range</w:t>
            </w:r>
          </w:p>
        </w:tc>
      </w:tr>
      <w:tr w:rsidR="00524A5D" w:rsidRPr="0044437C"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Pr="0044437C" w:rsidRDefault="00000000">
            <w:pPr>
              <w:pStyle w:val="TAL"/>
              <w:jc w:val="center"/>
            </w:pPr>
            <w:r w:rsidRPr="0044437C">
              <w:rPr>
                <w:bCs/>
              </w:rPr>
              <w:t>Test Channel Bandwidths</w:t>
            </w:r>
          </w:p>
          <w:p w14:paraId="6C946BE3" w14:textId="77777777" w:rsidR="00524A5D" w:rsidRPr="0044437C" w:rsidRDefault="00000000">
            <w:pPr>
              <w:pStyle w:val="TAL"/>
              <w:jc w:val="center"/>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Pr="0044437C" w:rsidRDefault="00000000">
            <w:pPr>
              <w:pStyle w:val="TAL"/>
              <w:jc w:val="center"/>
              <w:rPr>
                <w:bCs/>
              </w:rPr>
            </w:pPr>
            <w:r w:rsidRPr="0044437C">
              <w:t>1.4MHz</w:t>
            </w:r>
          </w:p>
        </w:tc>
      </w:tr>
      <w:tr w:rsidR="00524A5D" w:rsidRPr="0044437C"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Pr="0044437C" w:rsidRDefault="00000000">
            <w:pPr>
              <w:pStyle w:val="TAH"/>
            </w:pPr>
            <w:r w:rsidRPr="0044437C">
              <w:t>Test Parameters for Channel Bandwidths and Narrowband positions</w:t>
            </w:r>
          </w:p>
        </w:tc>
      </w:tr>
      <w:tr w:rsidR="00524A5D" w:rsidRPr="0044437C"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Pr="0044437C" w:rsidRDefault="00000000">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Pr="0044437C" w:rsidRDefault="00000000">
            <w:pPr>
              <w:pStyle w:val="TAH"/>
            </w:pPr>
            <w:r w:rsidRPr="0044437C">
              <w:t>Uplink Configuration</w:t>
            </w:r>
          </w:p>
        </w:tc>
      </w:tr>
      <w:tr w:rsidR="00524A5D" w:rsidRPr="0044437C"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Pr="0044437C" w:rsidRDefault="00000000">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Pr="0044437C" w:rsidRDefault="00000000">
            <w:pPr>
              <w:pStyle w:val="TAC"/>
            </w:pPr>
            <w:r w:rsidRPr="0044437C">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Pr="0044437C" w:rsidRDefault="00000000">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Pr="0044437C" w:rsidRDefault="00000000">
            <w:pPr>
              <w:pStyle w:val="TAC"/>
            </w:pPr>
            <w:r w:rsidRPr="0044437C">
              <w:t>RB allocation</w:t>
            </w:r>
          </w:p>
        </w:tc>
      </w:tr>
      <w:tr w:rsidR="00524A5D" w:rsidRPr="0044437C"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Pr="0044437C" w:rsidRDefault="00000000">
            <w:pPr>
              <w:pStyle w:val="TAC"/>
            </w:pPr>
            <w:r w:rsidRPr="0044437C">
              <w:t>FDD and HD-FDD</w:t>
            </w:r>
          </w:p>
        </w:tc>
      </w:tr>
      <w:tr w:rsidR="00524A5D" w:rsidRPr="0044437C"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Pr="0044437C" w:rsidRDefault="00000000">
            <w:pPr>
              <w:pStyle w:val="TAC"/>
            </w:pPr>
            <w:r w:rsidRPr="0044437C">
              <w:t>1.4MHz</w:t>
            </w:r>
          </w:p>
        </w:tc>
        <w:tc>
          <w:tcPr>
            <w:tcW w:w="2931" w:type="dxa"/>
            <w:vMerge/>
            <w:tcBorders>
              <w:left w:val="single" w:sz="4" w:space="0" w:color="auto"/>
              <w:right w:val="single" w:sz="4" w:space="0" w:color="auto"/>
            </w:tcBorders>
          </w:tcPr>
          <w:p w14:paraId="03E78988"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Pr="0044437C" w:rsidRDefault="00000000">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Pr="0044437C" w:rsidRDefault="00000000">
            <w:pPr>
              <w:pStyle w:val="TAC"/>
            </w:pPr>
            <w:r w:rsidRPr="0044437C">
              <w:t>1</w:t>
            </w:r>
          </w:p>
        </w:tc>
      </w:tr>
      <w:bookmarkEnd w:id="945"/>
    </w:tbl>
    <w:p w14:paraId="6C3CB4A9" w14:textId="77777777" w:rsidR="00524A5D" w:rsidRPr="0044437C" w:rsidRDefault="00524A5D"/>
    <w:p w14:paraId="6FEBB3C6" w14:textId="77777777" w:rsidR="00524A5D" w:rsidRPr="0044437C" w:rsidRDefault="00000000">
      <w:pPr>
        <w:pStyle w:val="TH"/>
      </w:pPr>
      <w:r w:rsidRPr="0044437C">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04213F1F" w14:textId="77777777">
        <w:trPr>
          <w:cantSplit/>
          <w:jc w:val="center"/>
        </w:trPr>
        <w:tc>
          <w:tcPr>
            <w:tcW w:w="3495" w:type="dxa"/>
            <w:gridSpan w:val="3"/>
          </w:tcPr>
          <w:p w14:paraId="405CA0DA" w14:textId="77777777" w:rsidR="00524A5D" w:rsidRPr="0044437C" w:rsidRDefault="00524A5D">
            <w:pPr>
              <w:pStyle w:val="TAH"/>
              <w:rPr>
                <w:rFonts w:cs="v5.0.0"/>
              </w:rPr>
            </w:pPr>
            <w:bookmarkStart w:id="946" w:name="MCCQCTEMPBM_00000501"/>
          </w:p>
        </w:tc>
        <w:tc>
          <w:tcPr>
            <w:tcW w:w="4740" w:type="dxa"/>
            <w:gridSpan w:val="2"/>
          </w:tcPr>
          <w:p w14:paraId="3C9390A8" w14:textId="77777777" w:rsidR="00524A5D" w:rsidRPr="0044437C" w:rsidRDefault="00000000">
            <w:pPr>
              <w:pStyle w:val="TAH"/>
            </w:pPr>
            <w:r w:rsidRPr="0044437C">
              <w:rPr>
                <w:rFonts w:cs="v5.0.0"/>
              </w:rPr>
              <w:t>Initial Conditions</w:t>
            </w:r>
          </w:p>
        </w:tc>
      </w:tr>
      <w:tr w:rsidR="00524A5D" w:rsidRPr="0044437C" w14:paraId="67B543C8" w14:textId="77777777">
        <w:trPr>
          <w:cantSplit/>
          <w:jc w:val="center"/>
        </w:trPr>
        <w:tc>
          <w:tcPr>
            <w:tcW w:w="3495" w:type="dxa"/>
            <w:gridSpan w:val="3"/>
          </w:tcPr>
          <w:p w14:paraId="0A7F43AF" w14:textId="77777777" w:rsidR="00524A5D" w:rsidRPr="0044437C" w:rsidRDefault="00000000">
            <w:pPr>
              <w:pStyle w:val="TAC"/>
            </w:pPr>
            <w:r w:rsidRPr="0044437C">
              <w:rPr>
                <w:rFonts w:cs="v5.0.0"/>
              </w:rPr>
              <w:t>Test Environment as specified in</w:t>
            </w:r>
          </w:p>
          <w:p w14:paraId="4F54459F" w14:textId="77777777" w:rsidR="00524A5D" w:rsidRPr="0044437C" w:rsidRDefault="00000000">
            <w:pPr>
              <w:pStyle w:val="TAC"/>
            </w:pPr>
            <w:r w:rsidRPr="0044437C">
              <w:t>TS 36.508[12] subclause 4.1</w:t>
            </w:r>
          </w:p>
        </w:tc>
        <w:tc>
          <w:tcPr>
            <w:tcW w:w="4740" w:type="dxa"/>
            <w:gridSpan w:val="2"/>
          </w:tcPr>
          <w:p w14:paraId="6EFFD5AD" w14:textId="77777777" w:rsidR="00524A5D" w:rsidRPr="0044437C" w:rsidRDefault="00000000">
            <w:pPr>
              <w:pStyle w:val="TAH"/>
            </w:pPr>
            <w:r w:rsidRPr="0044437C">
              <w:t>NC, TL/VL, TL/VH, TH/VL, TH/VH</w:t>
            </w:r>
          </w:p>
        </w:tc>
      </w:tr>
      <w:tr w:rsidR="00524A5D" w:rsidRPr="0044437C" w14:paraId="3865A12A" w14:textId="77777777">
        <w:trPr>
          <w:cantSplit/>
          <w:jc w:val="center"/>
        </w:trPr>
        <w:tc>
          <w:tcPr>
            <w:tcW w:w="3495" w:type="dxa"/>
            <w:gridSpan w:val="3"/>
          </w:tcPr>
          <w:p w14:paraId="2FF64C43" w14:textId="77777777" w:rsidR="00524A5D" w:rsidRPr="0044437C" w:rsidRDefault="00000000">
            <w:pPr>
              <w:pStyle w:val="TAH"/>
              <w:rPr>
                <w:b w:val="0"/>
              </w:rPr>
            </w:pPr>
            <w:r w:rsidRPr="0044437C">
              <w:rPr>
                <w:rFonts w:cs="v5.0.0"/>
                <w:b w:val="0"/>
              </w:rPr>
              <w:t>Test Frequencies as specified in</w:t>
            </w:r>
          </w:p>
          <w:p w14:paraId="16D882CE" w14:textId="77777777" w:rsidR="00524A5D" w:rsidRPr="0044437C" w:rsidRDefault="00000000">
            <w:pPr>
              <w:pStyle w:val="TAH"/>
              <w:rPr>
                <w:b w:val="0"/>
              </w:rPr>
            </w:pPr>
            <w:r w:rsidRPr="0044437C">
              <w:rPr>
                <w:b w:val="0"/>
              </w:rPr>
              <w:t>TS36.508 [12] subclause 4.3.1</w:t>
            </w:r>
          </w:p>
        </w:tc>
        <w:tc>
          <w:tcPr>
            <w:tcW w:w="4740" w:type="dxa"/>
            <w:gridSpan w:val="2"/>
          </w:tcPr>
          <w:p w14:paraId="0B1ED1DC" w14:textId="77777777" w:rsidR="00524A5D" w:rsidRPr="0044437C" w:rsidRDefault="00000000">
            <w:pPr>
              <w:pStyle w:val="TAH"/>
            </w:pPr>
            <w:r w:rsidRPr="0044437C">
              <w:t>Low range, Mid range, High range</w:t>
            </w:r>
          </w:p>
        </w:tc>
      </w:tr>
      <w:tr w:rsidR="00524A5D" w:rsidRPr="0044437C" w14:paraId="62D93224" w14:textId="77777777">
        <w:trPr>
          <w:cantSplit/>
          <w:jc w:val="center"/>
        </w:trPr>
        <w:tc>
          <w:tcPr>
            <w:tcW w:w="3495" w:type="dxa"/>
            <w:gridSpan w:val="3"/>
          </w:tcPr>
          <w:p w14:paraId="2DE4A399" w14:textId="77777777" w:rsidR="00524A5D" w:rsidRPr="0044437C" w:rsidRDefault="00000000">
            <w:pPr>
              <w:pStyle w:val="TAH"/>
              <w:rPr>
                <w:b w:val="0"/>
              </w:rPr>
            </w:pPr>
            <w:r w:rsidRPr="0044437C">
              <w:rPr>
                <w:rFonts w:cs="v5.0.0"/>
                <w:b w:val="0"/>
              </w:rPr>
              <w:t>Test Channel Bandwidths as specified in</w:t>
            </w:r>
          </w:p>
          <w:p w14:paraId="3764E82B" w14:textId="77777777" w:rsidR="00524A5D" w:rsidRPr="0044437C" w:rsidRDefault="00000000">
            <w:pPr>
              <w:pStyle w:val="TAH"/>
              <w:rPr>
                <w:b w:val="0"/>
              </w:rPr>
            </w:pPr>
            <w:r w:rsidRPr="0044437C">
              <w:rPr>
                <w:b w:val="0"/>
              </w:rPr>
              <w:t>TS 36.508 [12] subclause 4.3.1</w:t>
            </w:r>
          </w:p>
        </w:tc>
        <w:tc>
          <w:tcPr>
            <w:tcW w:w="4740" w:type="dxa"/>
            <w:gridSpan w:val="2"/>
          </w:tcPr>
          <w:p w14:paraId="352B8D51" w14:textId="77777777" w:rsidR="00524A5D" w:rsidRPr="0044437C" w:rsidRDefault="00000000">
            <w:pPr>
              <w:pStyle w:val="TAH"/>
            </w:pPr>
            <w:r w:rsidRPr="0044437C">
              <w:rPr>
                <w:b w:val="0"/>
              </w:rPr>
              <w:t>1.4MHz</w:t>
            </w:r>
          </w:p>
        </w:tc>
      </w:tr>
      <w:tr w:rsidR="00524A5D" w:rsidRPr="0044437C" w14:paraId="6F0B9C47" w14:textId="77777777">
        <w:trPr>
          <w:cantSplit/>
          <w:jc w:val="center"/>
        </w:trPr>
        <w:tc>
          <w:tcPr>
            <w:tcW w:w="8235" w:type="dxa"/>
            <w:gridSpan w:val="5"/>
          </w:tcPr>
          <w:p w14:paraId="4165877D" w14:textId="77777777" w:rsidR="00524A5D" w:rsidRPr="0044437C" w:rsidRDefault="00000000">
            <w:pPr>
              <w:pStyle w:val="TAH"/>
            </w:pPr>
            <w:r w:rsidRPr="0044437C">
              <w:t>Test Parameters for Channel Bandwidths and Narrowband positions</w:t>
            </w:r>
          </w:p>
        </w:tc>
      </w:tr>
      <w:tr w:rsidR="00524A5D" w:rsidRPr="0044437C" w14:paraId="2D45B648" w14:textId="77777777">
        <w:trPr>
          <w:jc w:val="center"/>
        </w:trPr>
        <w:tc>
          <w:tcPr>
            <w:tcW w:w="1165" w:type="dxa"/>
          </w:tcPr>
          <w:p w14:paraId="2B772FC7" w14:textId="77777777" w:rsidR="00524A5D" w:rsidRPr="0044437C" w:rsidRDefault="00524A5D">
            <w:pPr>
              <w:pStyle w:val="TAC"/>
            </w:pPr>
          </w:p>
        </w:tc>
        <w:tc>
          <w:tcPr>
            <w:tcW w:w="4660" w:type="dxa"/>
            <w:gridSpan w:val="3"/>
          </w:tcPr>
          <w:p w14:paraId="1670B2FF" w14:textId="77777777" w:rsidR="00524A5D" w:rsidRPr="0044437C" w:rsidRDefault="00000000">
            <w:pPr>
              <w:pStyle w:val="TAH"/>
            </w:pPr>
            <w:r w:rsidRPr="0044437C">
              <w:t>Downlink Configuration</w:t>
            </w:r>
          </w:p>
        </w:tc>
        <w:tc>
          <w:tcPr>
            <w:tcW w:w="2410" w:type="dxa"/>
          </w:tcPr>
          <w:p w14:paraId="7C8FA1F9" w14:textId="77777777" w:rsidR="00524A5D" w:rsidRPr="0044437C" w:rsidRDefault="00000000">
            <w:pPr>
              <w:pStyle w:val="TAH"/>
            </w:pPr>
            <w:r w:rsidRPr="0044437C">
              <w:t>Uplink Configuration</w:t>
            </w:r>
          </w:p>
        </w:tc>
      </w:tr>
      <w:tr w:rsidR="00524A5D" w:rsidRPr="0044437C" w14:paraId="05E0C306" w14:textId="77777777">
        <w:trPr>
          <w:cantSplit/>
          <w:jc w:val="center"/>
        </w:trPr>
        <w:tc>
          <w:tcPr>
            <w:tcW w:w="1165" w:type="dxa"/>
          </w:tcPr>
          <w:p w14:paraId="666EC67D" w14:textId="77777777" w:rsidR="00524A5D" w:rsidRPr="0044437C" w:rsidRDefault="00000000">
            <w:pPr>
              <w:pStyle w:val="TAC"/>
            </w:pPr>
            <w:r w:rsidRPr="0044437C">
              <w:rPr>
                <w:rFonts w:cs="v5.0.0"/>
              </w:rPr>
              <w:t>Ch BW</w:t>
            </w:r>
          </w:p>
        </w:tc>
        <w:tc>
          <w:tcPr>
            <w:tcW w:w="1165" w:type="dxa"/>
          </w:tcPr>
          <w:p w14:paraId="42C19D8D" w14:textId="77777777" w:rsidR="00524A5D" w:rsidRPr="0044437C" w:rsidRDefault="00000000">
            <w:pPr>
              <w:pStyle w:val="TAC"/>
            </w:pPr>
            <w:r w:rsidRPr="0044437C">
              <w:rPr>
                <w:rFonts w:cs="v5.0.0"/>
              </w:rPr>
              <w:t>Mod'n</w:t>
            </w:r>
          </w:p>
        </w:tc>
        <w:tc>
          <w:tcPr>
            <w:tcW w:w="3495" w:type="dxa"/>
            <w:gridSpan w:val="2"/>
          </w:tcPr>
          <w:p w14:paraId="18C5F288" w14:textId="77777777" w:rsidR="00524A5D" w:rsidRPr="0044437C" w:rsidRDefault="00000000">
            <w:pPr>
              <w:pStyle w:val="TAL"/>
              <w:jc w:val="center"/>
            </w:pPr>
            <w:r w:rsidRPr="0044437C">
              <w:rPr>
                <w:rFonts w:cs="v5.0.0"/>
              </w:rPr>
              <w:t>RB allocation</w:t>
            </w:r>
          </w:p>
        </w:tc>
        <w:tc>
          <w:tcPr>
            <w:tcW w:w="2410" w:type="dxa"/>
            <w:vMerge w:val="restart"/>
          </w:tcPr>
          <w:p w14:paraId="7CF609BE" w14:textId="77777777" w:rsidR="00524A5D" w:rsidRPr="0044437C" w:rsidRDefault="00000000">
            <w:pPr>
              <w:pStyle w:val="TAL"/>
            </w:pPr>
            <w:r w:rsidRPr="0044437C">
              <w:t>FDD: PUCCH format = Format 1a</w:t>
            </w:r>
          </w:p>
        </w:tc>
      </w:tr>
      <w:tr w:rsidR="00524A5D" w:rsidRPr="0044437C" w14:paraId="7FBC458B" w14:textId="77777777">
        <w:trPr>
          <w:jc w:val="center"/>
        </w:trPr>
        <w:tc>
          <w:tcPr>
            <w:tcW w:w="1165" w:type="dxa"/>
          </w:tcPr>
          <w:p w14:paraId="1AA6808B" w14:textId="77777777" w:rsidR="00524A5D" w:rsidRPr="0044437C" w:rsidRDefault="00524A5D">
            <w:pPr>
              <w:pStyle w:val="TAC"/>
            </w:pPr>
          </w:p>
        </w:tc>
        <w:tc>
          <w:tcPr>
            <w:tcW w:w="1165" w:type="dxa"/>
          </w:tcPr>
          <w:p w14:paraId="009E134A" w14:textId="77777777" w:rsidR="00524A5D" w:rsidRPr="0044437C" w:rsidRDefault="00524A5D">
            <w:pPr>
              <w:pStyle w:val="TAC"/>
            </w:pPr>
          </w:p>
        </w:tc>
        <w:tc>
          <w:tcPr>
            <w:tcW w:w="3495" w:type="dxa"/>
            <w:gridSpan w:val="2"/>
          </w:tcPr>
          <w:p w14:paraId="4B56B99A" w14:textId="77777777" w:rsidR="00524A5D" w:rsidRPr="0044437C" w:rsidRDefault="00000000">
            <w:pPr>
              <w:pStyle w:val="TAC"/>
            </w:pPr>
            <w:r w:rsidRPr="0044437C">
              <w:t>FDD and HD-FDD</w:t>
            </w:r>
          </w:p>
        </w:tc>
        <w:tc>
          <w:tcPr>
            <w:tcW w:w="2410" w:type="dxa"/>
            <w:vMerge/>
          </w:tcPr>
          <w:p w14:paraId="591B19DE" w14:textId="77777777" w:rsidR="00524A5D" w:rsidRPr="0044437C" w:rsidRDefault="00524A5D">
            <w:pPr>
              <w:pStyle w:val="TAC"/>
            </w:pPr>
          </w:p>
        </w:tc>
      </w:tr>
      <w:tr w:rsidR="00524A5D" w:rsidRPr="0044437C" w14:paraId="2A352246" w14:textId="77777777">
        <w:trPr>
          <w:jc w:val="center"/>
        </w:trPr>
        <w:tc>
          <w:tcPr>
            <w:tcW w:w="1165" w:type="dxa"/>
          </w:tcPr>
          <w:p w14:paraId="74C4D4E9" w14:textId="77777777" w:rsidR="00524A5D" w:rsidRPr="0044437C" w:rsidRDefault="00000000">
            <w:pPr>
              <w:pStyle w:val="TAC"/>
            </w:pPr>
            <w:r w:rsidRPr="0044437C">
              <w:t>1.4MHz</w:t>
            </w:r>
          </w:p>
        </w:tc>
        <w:tc>
          <w:tcPr>
            <w:tcW w:w="1165" w:type="dxa"/>
          </w:tcPr>
          <w:p w14:paraId="3E28F2BE" w14:textId="77777777" w:rsidR="00524A5D" w:rsidRPr="0044437C" w:rsidRDefault="00000000">
            <w:pPr>
              <w:pStyle w:val="TAC"/>
            </w:pPr>
            <w:r w:rsidRPr="0044437C">
              <w:t>QPSK</w:t>
            </w:r>
          </w:p>
        </w:tc>
        <w:tc>
          <w:tcPr>
            <w:tcW w:w="3495" w:type="dxa"/>
            <w:gridSpan w:val="2"/>
          </w:tcPr>
          <w:p w14:paraId="43F545DB" w14:textId="77777777" w:rsidR="00524A5D" w:rsidRPr="0044437C" w:rsidRDefault="00000000">
            <w:pPr>
              <w:pStyle w:val="TAC"/>
            </w:pPr>
            <w:r w:rsidRPr="0044437C">
              <w:t>3@0</w:t>
            </w:r>
          </w:p>
        </w:tc>
        <w:tc>
          <w:tcPr>
            <w:tcW w:w="2410" w:type="dxa"/>
            <w:vMerge/>
          </w:tcPr>
          <w:p w14:paraId="3385AC70" w14:textId="77777777" w:rsidR="00524A5D" w:rsidRPr="0044437C" w:rsidRDefault="00524A5D">
            <w:pPr>
              <w:pStyle w:val="TAC"/>
            </w:pPr>
          </w:p>
        </w:tc>
      </w:tr>
      <w:bookmarkEnd w:id="946"/>
    </w:tbl>
    <w:p w14:paraId="5370AC3F" w14:textId="77777777" w:rsidR="00524A5D" w:rsidRPr="0044437C" w:rsidRDefault="00524A5D"/>
    <w:p w14:paraId="248CDE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4B3CF66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CC49C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DAF6D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in Table 6.4A.2.3.4.1-1 (PUSCH sub-test) and Table 6.4A.2.3.4.1-2 (PUCCH sub-test).</w:t>
      </w:r>
    </w:p>
    <w:p w14:paraId="6E013B2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0471DA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348C15F"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w:t>
      </w:r>
      <w:r w:rsidRPr="0044437C">
        <w:t>of the test as define in TS 36.508[12] clause 5.6.3.1</w:t>
      </w:r>
    </w:p>
    <w:p w14:paraId="192F14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E232B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6.4A.2.3.4.3.</w:t>
      </w:r>
    </w:p>
    <w:p w14:paraId="6640EB22" w14:textId="77777777" w:rsidR="00524A5D" w:rsidRPr="0044437C" w:rsidRDefault="00000000">
      <w:pPr>
        <w:pStyle w:val="H6"/>
      </w:pPr>
      <w:r w:rsidRPr="0044437C">
        <w:t>6.4A.2.3.4.2</w:t>
      </w:r>
      <w:r w:rsidRPr="0044437C">
        <w:tab/>
        <w:t>Test procedure</w:t>
      </w:r>
    </w:p>
    <w:p w14:paraId="63896019" w14:textId="77777777" w:rsidR="00524A5D" w:rsidRPr="0044437C" w:rsidRDefault="00000000">
      <w:r w:rsidRPr="0044437C">
        <w:t>Test procedure for PUSCH:</w:t>
      </w:r>
    </w:p>
    <w:p w14:paraId="28389C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1.2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In-band emission using Global In-Channel Tx-Test (Annex E) according to the UE’s declaration on the position of carrier centre frequency.</w:t>
      </w:r>
    </w:p>
    <w:p w14:paraId="20C1B9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Measure In-band emission using Global In-Channel Tx-Test (Annex E) according to the UE’s declaration on the position of carrier centre frequency.</w:t>
      </w:r>
    </w:p>
    <w:p w14:paraId="5DCA24C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1.6</w:t>
      </w:r>
      <w:r w:rsidRPr="0044437C">
        <w:rPr>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1.7</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1.9</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Pr="0044437C" w:rsidRDefault="00000000">
      <w:r w:rsidRPr="0044437C">
        <w:t>Test procedure for PUCCH:</w:t>
      </w:r>
    </w:p>
    <w:p w14:paraId="2897F88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In-band emission using Global In-Channel Tx-Test (Annex E) according to the UE’s declaration on the position of carrier centre frequency.</w:t>
      </w:r>
    </w:p>
    <w:p w14:paraId="115813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Measure In-band emission using Global In-Channel Tx-Test (Annex E) according to the UE’s declaration on the position of carrier centre frequency.</w:t>
      </w:r>
    </w:p>
    <w:p w14:paraId="37FD8D8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2.7</w:t>
      </w:r>
      <w:r w:rsidRPr="0044437C">
        <w:rPr>
          <w:lang w:eastAsia="en-GB"/>
        </w:rPr>
        <w:tab/>
        <w:t>Measure In-band emission using Global In-Channel Tx-Test (Annex E) according to the UE’s declaration on the position of carrier centre frequency.</w:t>
      </w:r>
    </w:p>
    <w:p w14:paraId="2B48CAB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2.8</w:t>
      </w:r>
      <w:r w:rsidRPr="0044437C">
        <w:rPr>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2.9</w:t>
      </w:r>
      <w:r w:rsidRPr="0044437C">
        <w:rPr>
          <w:lang w:eastAsia="en-GB"/>
        </w:rPr>
        <w:tab/>
        <w:t>Measure In-band emission using Global In-Channel Tx-Test (Annex E) according to the UE’s declaration on the position of carrier centre frequency.</w:t>
      </w:r>
    </w:p>
    <w:p w14:paraId="3CEC1327" w14:textId="77777777" w:rsidR="00524A5D" w:rsidRPr="0044437C" w:rsidRDefault="00000000">
      <w:pPr>
        <w:pStyle w:val="H6"/>
      </w:pPr>
      <w:r w:rsidRPr="0044437C">
        <w:lastRenderedPageBreak/>
        <w:t>6.4A.2.3.4.3</w:t>
      </w:r>
      <w:r w:rsidRPr="0044437C">
        <w:tab/>
        <w:t>Message contents</w:t>
      </w:r>
    </w:p>
    <w:p w14:paraId="47A78839" w14:textId="77777777" w:rsidR="00524A5D" w:rsidRPr="0044437C" w:rsidRDefault="00000000">
      <w:pPr>
        <w:rPr>
          <w:rFonts w:eastAsia="MS Mincho"/>
        </w:rPr>
      </w:pPr>
      <w:r w:rsidRPr="0044437C">
        <w:t>Message contents are according to TS 36.508 [12] subclause 4.6 with the condition CEModeA and the following exceptions:</w:t>
      </w:r>
    </w:p>
    <w:p w14:paraId="0121D05F" w14:textId="77777777" w:rsidR="00524A5D" w:rsidRPr="0044437C" w:rsidRDefault="00000000">
      <w:pPr>
        <w:pStyle w:val="TH"/>
      </w:pPr>
      <w:r w:rsidRPr="0044437C">
        <w:t xml:space="preserve">Table 6.4A.2.3.4.3-1: </w:t>
      </w:r>
      <w:r w:rsidRPr="0044437C">
        <w:rPr>
          <w:i/>
          <w:iCs/>
        </w:rPr>
        <w:t>PUCCH-ConfigCommon</w:t>
      </w:r>
      <w:r w:rsidRPr="0044437C">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DDC9B38" w14:textId="77777777">
        <w:trPr>
          <w:jc w:val="center"/>
        </w:trPr>
        <w:tc>
          <w:tcPr>
            <w:tcW w:w="9781" w:type="dxa"/>
            <w:gridSpan w:val="4"/>
          </w:tcPr>
          <w:p w14:paraId="094381F0" w14:textId="77777777" w:rsidR="00524A5D" w:rsidRPr="0044437C" w:rsidRDefault="00000000">
            <w:pPr>
              <w:pStyle w:val="TAL"/>
            </w:pPr>
            <w:r w:rsidRPr="0044437C">
              <w:t>Derivation Path: TS 36.508 [12] clause 6.3.2, Table 4.6.3-8: PUCCH-ConfigCommon-DEFAULT</w:t>
            </w:r>
          </w:p>
        </w:tc>
      </w:tr>
      <w:tr w:rsidR="00524A5D" w:rsidRPr="0044437C" w14:paraId="445DF728" w14:textId="77777777">
        <w:tblPrEx>
          <w:tblCellMar>
            <w:left w:w="108" w:type="dxa"/>
            <w:right w:w="108" w:type="dxa"/>
          </w:tblCellMar>
        </w:tblPrEx>
        <w:trPr>
          <w:jc w:val="center"/>
        </w:trPr>
        <w:tc>
          <w:tcPr>
            <w:tcW w:w="4537" w:type="dxa"/>
          </w:tcPr>
          <w:p w14:paraId="133BA02E" w14:textId="77777777" w:rsidR="00524A5D" w:rsidRPr="0044437C" w:rsidRDefault="00000000">
            <w:pPr>
              <w:pStyle w:val="TAH"/>
            </w:pPr>
            <w:r w:rsidRPr="0044437C">
              <w:t>Information Element</w:t>
            </w:r>
          </w:p>
        </w:tc>
        <w:tc>
          <w:tcPr>
            <w:tcW w:w="2268" w:type="dxa"/>
          </w:tcPr>
          <w:p w14:paraId="717CC512" w14:textId="77777777" w:rsidR="00524A5D" w:rsidRPr="0044437C" w:rsidRDefault="00000000">
            <w:pPr>
              <w:pStyle w:val="TAH"/>
            </w:pPr>
            <w:r w:rsidRPr="0044437C">
              <w:t>Value/remark</w:t>
            </w:r>
          </w:p>
        </w:tc>
        <w:tc>
          <w:tcPr>
            <w:tcW w:w="1701" w:type="dxa"/>
          </w:tcPr>
          <w:p w14:paraId="5AA144DD" w14:textId="77777777" w:rsidR="00524A5D" w:rsidRPr="0044437C" w:rsidRDefault="00000000">
            <w:pPr>
              <w:pStyle w:val="TAH"/>
            </w:pPr>
            <w:r w:rsidRPr="0044437C">
              <w:t>Comment</w:t>
            </w:r>
          </w:p>
        </w:tc>
        <w:tc>
          <w:tcPr>
            <w:tcW w:w="1275" w:type="dxa"/>
          </w:tcPr>
          <w:p w14:paraId="77DBBFE7" w14:textId="77777777" w:rsidR="00524A5D" w:rsidRPr="0044437C" w:rsidRDefault="00000000">
            <w:pPr>
              <w:pStyle w:val="TAH"/>
            </w:pPr>
            <w:r w:rsidRPr="0044437C">
              <w:t>Condition</w:t>
            </w:r>
          </w:p>
        </w:tc>
      </w:tr>
      <w:tr w:rsidR="00524A5D" w:rsidRPr="0044437C"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Pr="0044437C" w:rsidRDefault="00000000">
            <w:pPr>
              <w:pStyle w:val="TAL"/>
            </w:pPr>
            <w:r w:rsidRPr="0044437C">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Pr="0044437C" w:rsidRDefault="00524A5D">
            <w:pPr>
              <w:pStyle w:val="TAL"/>
            </w:pPr>
          </w:p>
        </w:tc>
      </w:tr>
      <w:tr w:rsidR="00524A5D" w:rsidRPr="0044437C"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Pr="0044437C" w:rsidRDefault="00000000">
            <w:pPr>
              <w:pStyle w:val="TAL"/>
            </w:pPr>
            <w:r w:rsidRPr="0044437C">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Pr="0044437C" w:rsidRDefault="00524A5D">
            <w:pPr>
              <w:pStyle w:val="TAL"/>
            </w:pPr>
          </w:p>
        </w:tc>
      </w:tr>
      <w:tr w:rsidR="00524A5D" w:rsidRPr="0044437C"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Pr="0044437C" w:rsidRDefault="00524A5D">
            <w:pPr>
              <w:pStyle w:val="TAL"/>
            </w:pPr>
          </w:p>
        </w:tc>
      </w:tr>
    </w:tbl>
    <w:p w14:paraId="7C1B309F" w14:textId="77777777" w:rsidR="00524A5D" w:rsidRPr="0044437C" w:rsidRDefault="00524A5D"/>
    <w:p w14:paraId="3A25301C" w14:textId="77777777" w:rsidR="00524A5D" w:rsidRPr="0044437C" w:rsidRDefault="00000000">
      <w:pPr>
        <w:pStyle w:val="H6"/>
      </w:pPr>
      <w:bookmarkStart w:id="947" w:name="MCCQCTEMPBM_00000209"/>
      <w:r w:rsidRPr="0044437C">
        <w:t>6.4A.2.3.5</w:t>
      </w:r>
      <w:r w:rsidRPr="0044437C">
        <w:tab/>
        <w:t>Test requirement</w:t>
      </w:r>
    </w:p>
    <w:bookmarkEnd w:id="947"/>
    <w:p w14:paraId="3FB36ED3" w14:textId="77777777" w:rsidR="00524A5D" w:rsidRPr="0044437C" w:rsidRDefault="00000000">
      <w:r w:rsidRPr="0044437C">
        <w:t>Each of the 20 In-band emissions results, derived in Annex E.4.3 shall not exceed the corresponding values in Table 6.4A.5-1.</w:t>
      </w:r>
    </w:p>
    <w:p w14:paraId="61AF6785" w14:textId="77777777" w:rsidR="00524A5D" w:rsidRPr="0044437C" w:rsidRDefault="00000000">
      <w:pPr>
        <w:pStyle w:val="TH"/>
      </w:pPr>
      <w:r w:rsidRPr="0044437C">
        <w:rPr>
          <w:rFonts w:eastAsia="Osaka"/>
        </w:rPr>
        <w:t xml:space="preserve">Table 6.4A.2.3.5-1: Test requirements for in-band emissions </w:t>
      </w:r>
      <w:r w:rsidRPr="0044437C">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6C67795A" w14:textId="77777777">
        <w:trPr>
          <w:jc w:val="center"/>
        </w:trPr>
        <w:tc>
          <w:tcPr>
            <w:tcW w:w="1205" w:type="dxa"/>
            <w:tcBorders>
              <w:bottom w:val="single" w:sz="4" w:space="0" w:color="auto"/>
              <w:right w:val="single" w:sz="4" w:space="0" w:color="auto"/>
            </w:tcBorders>
            <w:shd w:val="clear" w:color="auto" w:fill="auto"/>
            <w:vAlign w:val="center"/>
          </w:tcPr>
          <w:p w14:paraId="2123557A" w14:textId="77777777" w:rsidR="00524A5D" w:rsidRPr="0044437C" w:rsidRDefault="00000000">
            <w:pPr>
              <w:pStyle w:val="TAH"/>
              <w:rPr>
                <w:rFonts w:cs="Arial"/>
                <w:i/>
                <w:iCs/>
              </w:rPr>
            </w:pPr>
            <w:bookmarkStart w:id="948" w:name="MCCQCTEMPBM_00000502"/>
            <w:r w:rsidRPr="0044437C">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392DBF8" w14:textId="77777777" w:rsidR="00524A5D" w:rsidRPr="0044437C" w:rsidRDefault="00000000">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0DB135" w14:textId="77777777" w:rsidR="00524A5D" w:rsidRPr="0044437C" w:rsidRDefault="00000000">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C53F83F" w14:textId="77777777" w:rsidR="00524A5D" w:rsidRPr="0044437C" w:rsidRDefault="00000000">
            <w:pPr>
              <w:pStyle w:val="TAH"/>
              <w:rPr>
                <w:rFonts w:cs="Arial"/>
              </w:rPr>
            </w:pPr>
            <w:r w:rsidRPr="0044437C">
              <w:rPr>
                <w:rFonts w:cs="Arial"/>
              </w:rPr>
              <w:t>Applicable Frequencies</w:t>
            </w:r>
          </w:p>
        </w:tc>
      </w:tr>
      <w:tr w:rsidR="00524A5D" w:rsidRPr="0044437C" w14:paraId="1CDBAE94"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58A76442" w14:textId="77777777" w:rsidR="00524A5D" w:rsidRPr="0044437C" w:rsidRDefault="00000000">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Pr="0044437C" w:rsidRDefault="00000000">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Pr="0044437C"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Pr="0044437C"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Pr="0044437C" w:rsidRDefault="00000000">
            <w:pPr>
              <w:pStyle w:val="TAC"/>
            </w:pPr>
            <w:r w:rsidRPr="0044437C">
              <w:t>Any non-allocated Subcarrier Group within the subPRB allocation</w:t>
            </w:r>
          </w:p>
          <w:p w14:paraId="46469555" w14:textId="77777777" w:rsidR="00524A5D" w:rsidRPr="0044437C" w:rsidRDefault="00000000">
            <w:pPr>
              <w:pStyle w:val="TAC"/>
              <w:rPr>
                <w:rFonts w:cs="Arial"/>
              </w:rPr>
            </w:pPr>
            <w:r w:rsidRPr="0044437C">
              <w:t>(NOTE 11,12,13)</w:t>
            </w:r>
          </w:p>
        </w:tc>
      </w:tr>
      <w:tr w:rsidR="00524A5D" w:rsidRPr="0044437C" w14:paraId="060447C4"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32C52F4B" w14:textId="77777777" w:rsidR="00524A5D" w:rsidRPr="0044437C"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Pr="0044437C" w:rsidRDefault="00000000">
            <w:pPr>
              <w:pStyle w:val="TAC"/>
              <w:rPr>
                <w:rFonts w:cs="Arial"/>
              </w:rPr>
            </w:pPr>
            <w:r w:rsidRPr="0044437C">
              <w:rPr>
                <w:rFonts w:cs="Arial"/>
                <w:position w:val="-50"/>
              </w:rPr>
              <w:object w:dxaOrig="3564" w:dyaOrig="948" w14:anchorId="44A288E4">
                <v:shape id="_x0000_i1046" type="#_x0000_t75" style="width:180pt;height:47.85pt" o:ole="">
                  <v:imagedata r:id="rId36" o:title=""/>
                </v:shape>
                <o:OLEObject Type="Embed" ProgID="Equation.3" ShapeID="_x0000_i1046" DrawAspect="Content" ObjectID="_1813331039"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Pr="0044437C" w:rsidRDefault="00000000">
            <w:pPr>
              <w:pStyle w:val="TAC"/>
              <w:rPr>
                <w:rFonts w:cs="Arial"/>
              </w:rPr>
            </w:pPr>
            <w:r w:rsidRPr="0044437C">
              <w:rPr>
                <w:rFonts w:cs="Arial"/>
              </w:rPr>
              <w:t>Any non-allocated (NOTE 2)</w:t>
            </w:r>
          </w:p>
        </w:tc>
      </w:tr>
      <w:tr w:rsidR="00524A5D" w:rsidRPr="0044437C" w14:paraId="5CCB36FB" w14:textId="77777777">
        <w:trPr>
          <w:jc w:val="center"/>
        </w:trPr>
        <w:tc>
          <w:tcPr>
            <w:tcW w:w="1205" w:type="dxa"/>
            <w:vMerge w:val="restart"/>
            <w:tcBorders>
              <w:top w:val="single" w:sz="4" w:space="0" w:color="auto"/>
              <w:right w:val="single" w:sz="4" w:space="0" w:color="auto"/>
            </w:tcBorders>
            <w:shd w:val="clear" w:color="auto" w:fill="auto"/>
            <w:vAlign w:val="center"/>
          </w:tcPr>
          <w:p w14:paraId="6D41E65F" w14:textId="77777777" w:rsidR="00524A5D" w:rsidRPr="0044437C" w:rsidRDefault="00000000">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Pr="0044437C" w:rsidRDefault="00000000">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Pr="0044437C" w:rsidRDefault="00000000">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Pr="0044437C" w:rsidRDefault="00000000">
            <w:pPr>
              <w:pStyle w:val="TAC"/>
              <w:rPr>
                <w:rFonts w:cs="Arial"/>
              </w:rPr>
            </w:pPr>
            <w:r w:rsidRPr="0044437C">
              <w:rPr>
                <w:rFonts w:cs="Arial"/>
              </w:rPr>
              <w:t>Image frequencies (NOTES 2, 3)</w:t>
            </w:r>
          </w:p>
        </w:tc>
      </w:tr>
      <w:tr w:rsidR="00524A5D" w:rsidRPr="0044437C" w14:paraId="739EB97C" w14:textId="77777777">
        <w:trPr>
          <w:jc w:val="center"/>
        </w:trPr>
        <w:tc>
          <w:tcPr>
            <w:tcW w:w="1205" w:type="dxa"/>
            <w:vMerge/>
            <w:tcBorders>
              <w:right w:val="single" w:sz="4" w:space="0" w:color="auto"/>
            </w:tcBorders>
            <w:shd w:val="clear" w:color="auto" w:fill="auto"/>
            <w:vAlign w:val="center"/>
          </w:tcPr>
          <w:p w14:paraId="7B091D6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Pr="0044437C" w:rsidRDefault="00000000">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Pr="0044437C" w:rsidRDefault="00524A5D">
            <w:pPr>
              <w:pStyle w:val="TAC"/>
              <w:rPr>
                <w:rFonts w:cs="Arial"/>
              </w:rPr>
            </w:pPr>
          </w:p>
        </w:tc>
      </w:tr>
      <w:tr w:rsidR="00524A5D" w:rsidRPr="0044437C" w14:paraId="547DF312" w14:textId="77777777">
        <w:trPr>
          <w:jc w:val="center"/>
        </w:trPr>
        <w:tc>
          <w:tcPr>
            <w:tcW w:w="1205" w:type="dxa"/>
            <w:vMerge/>
            <w:tcBorders>
              <w:right w:val="single" w:sz="4" w:space="0" w:color="auto"/>
            </w:tcBorders>
            <w:shd w:val="clear" w:color="auto" w:fill="auto"/>
            <w:vAlign w:val="center"/>
          </w:tcPr>
          <w:p w14:paraId="2B3EB5DF"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Pr="0044437C" w:rsidRDefault="00000000">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Pr="0044437C" w:rsidRDefault="00524A5D">
            <w:pPr>
              <w:pStyle w:val="TAC"/>
              <w:rPr>
                <w:rFonts w:cs="Arial"/>
              </w:rPr>
            </w:pPr>
          </w:p>
        </w:tc>
      </w:tr>
      <w:tr w:rsidR="00524A5D" w:rsidRPr="0044437C" w14:paraId="1B821184"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7EE2E163" w14:textId="77777777" w:rsidR="00524A5D" w:rsidRPr="0044437C" w:rsidRDefault="00000000">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Pr="0044437C" w:rsidRDefault="00000000">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3739A49" w14:textId="77777777" w:rsidR="00524A5D" w:rsidRPr="0044437C" w:rsidRDefault="00000000">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Pr="0044437C" w:rsidRDefault="00000000">
            <w:pPr>
              <w:pStyle w:val="TAC"/>
              <w:rPr>
                <w:rFonts w:cs="Arial"/>
              </w:rPr>
            </w:pPr>
            <w:r w:rsidRPr="0044437C">
              <w:rPr>
                <w:rFonts w:cs="Arial"/>
              </w:rPr>
              <w:t>Carrier frequency (NOTES 4, 5)</w:t>
            </w:r>
          </w:p>
        </w:tc>
      </w:tr>
      <w:tr w:rsidR="00524A5D" w:rsidRPr="0044437C" w14:paraId="28B0FBFD"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67E6B11E"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A82CD46" w14:textId="77777777" w:rsidR="00524A5D" w:rsidRPr="0044437C" w:rsidRDefault="00000000">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Pr="0044437C" w:rsidRDefault="00524A5D">
            <w:pPr>
              <w:spacing w:after="0"/>
            </w:pPr>
          </w:p>
        </w:tc>
      </w:tr>
      <w:tr w:rsidR="00524A5D" w:rsidRPr="0044437C" w14:paraId="3CAC4E0E"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28BFECE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2A928989" w14:textId="77777777" w:rsidR="00524A5D" w:rsidRPr="0044437C" w:rsidRDefault="00000000">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Pr="0044437C" w:rsidRDefault="00524A5D">
            <w:pPr>
              <w:spacing w:after="0"/>
            </w:pPr>
          </w:p>
        </w:tc>
      </w:tr>
      <w:tr w:rsidR="00524A5D" w:rsidRPr="0044437C" w14:paraId="210EE25B" w14:textId="77777777">
        <w:trPr>
          <w:trHeight w:val="206"/>
          <w:jc w:val="center"/>
        </w:trPr>
        <w:tc>
          <w:tcPr>
            <w:tcW w:w="1205" w:type="dxa"/>
            <w:vMerge/>
            <w:tcBorders>
              <w:right w:val="single" w:sz="4" w:space="0" w:color="auto"/>
            </w:tcBorders>
            <w:shd w:val="clear" w:color="auto" w:fill="auto"/>
            <w:vAlign w:val="center"/>
          </w:tcPr>
          <w:p w14:paraId="393B30F3"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Pr="0044437C" w:rsidRDefault="00000000">
            <w:pPr>
              <w:pStyle w:val="TAC"/>
              <w:rPr>
                <w:rFonts w:cs="Arial"/>
              </w:rPr>
            </w:pPr>
            <w:r w:rsidRPr="0044437C">
              <w:rPr>
                <w:rFonts w:cs="Arial"/>
              </w:rPr>
              <w:t>-20</w:t>
            </w:r>
          </w:p>
        </w:tc>
        <w:tc>
          <w:tcPr>
            <w:tcW w:w="4155" w:type="dxa"/>
            <w:tcBorders>
              <w:left w:val="single" w:sz="4" w:space="0" w:color="auto"/>
              <w:right w:val="single" w:sz="4" w:space="0" w:color="auto"/>
            </w:tcBorders>
            <w:shd w:val="clear" w:color="auto" w:fill="auto"/>
            <w:vAlign w:val="center"/>
          </w:tcPr>
          <w:p w14:paraId="5D418F58" w14:textId="77777777" w:rsidR="00524A5D" w:rsidRPr="0044437C" w:rsidRDefault="00000000">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Pr="0044437C" w:rsidRDefault="00524A5D">
            <w:pPr>
              <w:spacing w:after="0"/>
            </w:pPr>
          </w:p>
        </w:tc>
      </w:tr>
      <w:tr w:rsidR="00524A5D" w:rsidRPr="0044437C" w14:paraId="7301E8F7" w14:textId="77777777">
        <w:trPr>
          <w:trHeight w:val="206"/>
          <w:jc w:val="center"/>
        </w:trPr>
        <w:tc>
          <w:tcPr>
            <w:tcW w:w="1205" w:type="dxa"/>
            <w:vMerge/>
            <w:tcBorders>
              <w:right w:val="single" w:sz="4" w:space="0" w:color="auto"/>
            </w:tcBorders>
            <w:shd w:val="clear" w:color="auto" w:fill="auto"/>
            <w:vAlign w:val="center"/>
          </w:tcPr>
          <w:p w14:paraId="530E85F7"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Pr="0044437C" w:rsidRDefault="00000000">
            <w:pPr>
              <w:pStyle w:val="TAC"/>
              <w:rPr>
                <w:rFonts w:cs="Arial"/>
              </w:rPr>
            </w:pPr>
            <w:r w:rsidRPr="0044437C">
              <w:rPr>
                <w:rFonts w:cs="Arial"/>
              </w:rPr>
              <w:t>-10</w:t>
            </w:r>
          </w:p>
        </w:tc>
        <w:tc>
          <w:tcPr>
            <w:tcW w:w="4155" w:type="dxa"/>
            <w:tcBorders>
              <w:left w:val="single" w:sz="4" w:space="0" w:color="auto"/>
              <w:right w:val="single" w:sz="4" w:space="0" w:color="auto"/>
            </w:tcBorders>
            <w:shd w:val="clear" w:color="auto" w:fill="auto"/>
            <w:vAlign w:val="center"/>
          </w:tcPr>
          <w:p w14:paraId="198D1058" w14:textId="77777777" w:rsidR="00524A5D" w:rsidRPr="0044437C" w:rsidRDefault="00000000">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Pr="0044437C" w:rsidRDefault="00524A5D">
            <w:pPr>
              <w:spacing w:after="0"/>
            </w:pPr>
          </w:p>
        </w:tc>
      </w:tr>
      <w:tr w:rsidR="00524A5D" w:rsidRPr="0044437C" w14:paraId="770FCC3A" w14:textId="77777777">
        <w:trPr>
          <w:trHeight w:val="424"/>
          <w:jc w:val="center"/>
        </w:trPr>
        <w:tc>
          <w:tcPr>
            <w:tcW w:w="9600" w:type="dxa"/>
            <w:gridSpan w:val="5"/>
            <w:tcBorders>
              <w:right w:val="single" w:sz="4" w:space="0" w:color="auto"/>
            </w:tcBorders>
            <w:shd w:val="clear" w:color="auto" w:fill="auto"/>
            <w:vAlign w:val="center"/>
          </w:tcPr>
          <w:p w14:paraId="2B535201" w14:textId="77777777" w:rsidR="00524A5D" w:rsidRPr="0044437C" w:rsidRDefault="00000000">
            <w:pPr>
              <w:pStyle w:val="TAN"/>
              <w:rPr>
                <w:rFonts w:cs="Arial"/>
              </w:rPr>
            </w:pPr>
            <w:r w:rsidRPr="0044437C">
              <w:rPr>
                <w:rFonts w:cs="Arial"/>
              </w:rPr>
              <w:lastRenderedPageBreak/>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367DB706" w14:textId="77777777" w:rsidR="00524A5D" w:rsidRPr="0044437C" w:rsidRDefault="00000000">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Pr="0044437C" w:rsidRDefault="00000000">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79269AB4"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position w:val="-10"/>
              </w:rPr>
              <w:object w:dxaOrig="444" w:dyaOrig="348" w14:anchorId="2A6A6447">
                <v:shape id="_x0000_i1047" type="#_x0000_t75" style="width:24.15pt;height:17.75pt" o:ole="">
                  <v:imagedata r:id="rId38" o:title=""/>
                </v:shape>
                <o:OLEObject Type="Embed" ProgID="Equation.3" ShapeID="_x0000_i1047" DrawAspect="Content" ObjectID="_1813331040" r:id="rId57"/>
              </w:object>
            </w:r>
            <w:r w:rsidRPr="0044437C">
              <w:rPr>
                <w:rFonts w:cs="Arial"/>
              </w:rPr>
              <w:t xml:space="preserve"> is odd, or in the two RBs immediately adjacent to the DC frequency if </w:t>
            </w:r>
            <w:r w:rsidRPr="0044437C">
              <w:rPr>
                <w:rFonts w:cs="Arial"/>
                <w:position w:val="-10"/>
              </w:rPr>
              <w:object w:dxaOrig="444" w:dyaOrig="348" w14:anchorId="4E95BC47">
                <v:shape id="_x0000_i1048" type="#_x0000_t75" style="width:24.15pt;height:17.75pt" o:ole="">
                  <v:imagedata r:id="rId40" o:title=""/>
                </v:shape>
                <o:OLEObject Type="Embed" ProgID="Equation.3" ShapeID="_x0000_i1048" DrawAspect="Content" ObjectID="_1813331041" r:id="rId58"/>
              </w:object>
            </w:r>
            <w:r w:rsidRPr="0044437C">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492" w:dyaOrig="384" w14:anchorId="6164CA61">
                <v:shape id="_x0000_i1049" type="#_x0000_t75" style="width:24.15pt;height:18.25pt" o:ole="">
                  <v:imagedata r:id="rId42" o:title=""/>
                </v:shape>
                <o:OLEObject Type="Embed" ProgID="Equation.3" ShapeID="_x0000_i1049" DrawAspect="Content" ObjectID="_1813331042" r:id="rId59"/>
              </w:object>
            </w:r>
            <w:r w:rsidRPr="0044437C">
              <w:rPr>
                <w:rFonts w:cs="Arial"/>
              </w:rPr>
              <w:t xml:space="preserve"> is the Transmission Bandwidth (see Figure 5.6-1).</w:t>
            </w:r>
          </w:p>
          <w:p w14:paraId="6D636F2B"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0"/>
              </w:rPr>
              <w:object w:dxaOrig="444" w:dyaOrig="348" w14:anchorId="72B4DC3A">
                <v:shape id="_x0000_i1050" type="#_x0000_t75" style="width:24.15pt;height:17.75pt" o:ole="">
                  <v:imagedata r:id="rId44" o:title=""/>
                </v:shape>
                <o:OLEObject Type="Embed" ProgID="Equation.3" ShapeID="_x0000_i1050" DrawAspect="Content" ObjectID="_1813331043" r:id="rId60"/>
              </w:object>
            </w:r>
            <w:r w:rsidRPr="0044437C">
              <w:rPr>
                <w:rFonts w:cs="Arial"/>
              </w:rPr>
              <w:t xml:space="preserve"> is the Transmission Bandwidth Configuration (see Figure 5.6-1).</w:t>
            </w:r>
          </w:p>
          <w:p w14:paraId="1AACBFA8"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6"/>
              </w:rPr>
              <w:object w:dxaOrig="636" w:dyaOrig="288" w14:anchorId="1F7199FA">
                <v:shape id="_x0000_i1051" type="#_x0000_t75" style="width:30.1pt;height:11.85pt" o:ole="">
                  <v:imagedata r:id="rId46" o:title=""/>
                </v:shape>
                <o:OLEObject Type="Embed" ProgID="Equation.3" ShapeID="_x0000_i1051" DrawAspect="Content" ObjectID="_1813331044" r:id="rId61"/>
              </w:object>
            </w:r>
            <w:r w:rsidRPr="0044437C">
              <w:rPr>
                <w:rFonts w:cs="Arial"/>
              </w:rPr>
              <w:t xml:space="preserve"> is the limit specified in Table 6.5.2.1.1-1 for the modulation format used in the allocated RBs.</w:t>
            </w:r>
          </w:p>
          <w:p w14:paraId="70414D65"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0"/>
              </w:rPr>
              <w:object w:dxaOrig="396" w:dyaOrig="300" w14:anchorId="642CDDDD">
                <v:shape id="_x0000_i1052" type="#_x0000_t75" style="width:17.75pt;height:18.25pt" o:ole="">
                  <v:imagedata r:id="rId48" o:title=""/>
                </v:shape>
                <o:OLEObject Type="Embed" ProgID="Equation.3" ShapeID="_x0000_i1052" DrawAspect="Content" ObjectID="_1813331045" r:id="rId62"/>
              </w:object>
            </w:r>
            <w:r w:rsidRPr="0044437C">
              <w:rPr>
                <w:rFonts w:cs="Arial"/>
              </w:rPr>
              <w:t xml:space="preserve"> is the starting frequency offset between the allocated RB and the measured non-allocated RB (e.g. </w:t>
            </w:r>
            <w:r w:rsidRPr="0044437C">
              <w:rPr>
                <w:rFonts w:cs="Arial"/>
                <w:position w:val="-10"/>
              </w:rPr>
              <w:object w:dxaOrig="756" w:dyaOrig="348" w14:anchorId="28486385">
                <v:shape id="_x0000_i1053" type="#_x0000_t75" style="width:36pt;height:17.75pt" o:ole="">
                  <v:imagedata r:id="rId50" o:title=""/>
                </v:shape>
                <o:OLEObject Type="Embed" ProgID="Equation.3" ShapeID="_x0000_i1053" DrawAspect="Content" ObjectID="_1813331046" r:id="rId63"/>
              </w:object>
            </w:r>
            <w:r w:rsidRPr="0044437C">
              <w:rPr>
                <w:rFonts w:cs="Arial"/>
              </w:rPr>
              <w:t xml:space="preserve"> or </w:t>
            </w:r>
            <w:r w:rsidRPr="0044437C">
              <w:rPr>
                <w:rFonts w:cs="Arial"/>
                <w:position w:val="-10"/>
              </w:rPr>
              <w:object w:dxaOrig="948" w:dyaOrig="348" w14:anchorId="7C1E9EEF">
                <v:shape id="_x0000_i1054" type="#_x0000_t75" style="width:47.85pt;height:17.75pt" o:ole="">
                  <v:imagedata r:id="rId52" o:title=""/>
                </v:shape>
                <o:OLEObject Type="Embed" ProgID="Equation.3" ShapeID="_x0000_i1054" DrawAspect="Content" ObjectID="_1813331047" r:id="rId64"/>
              </w:object>
            </w:r>
            <w:r w:rsidRPr="0044437C">
              <w:rPr>
                <w:rFonts w:cs="Arial"/>
              </w:rPr>
              <w:t xml:space="preserve"> for the first adjacent RB outside of the allocated bandwidth.</w:t>
            </w:r>
          </w:p>
          <w:p w14:paraId="144312D5" w14:textId="77777777" w:rsidR="00524A5D" w:rsidRPr="0044437C" w:rsidRDefault="00000000">
            <w:pPr>
              <w:pStyle w:val="TAN"/>
              <w:rPr>
                <w:rFonts w:cs="Arial"/>
              </w:rPr>
            </w:pPr>
            <w:r w:rsidRPr="0044437C">
              <w:rPr>
                <w:rFonts w:cs="Arial"/>
              </w:rPr>
              <w:t>NOTE 10:</w:t>
            </w:r>
            <w:r w:rsidRPr="0044437C">
              <w:rPr>
                <w:rFonts w:cs="Arial"/>
              </w:rPr>
              <w:tab/>
            </w:r>
            <w:r w:rsidRPr="0044437C">
              <w:rPr>
                <w:rFonts w:cs="Arial"/>
                <w:position w:val="-10"/>
              </w:rPr>
              <w:object w:dxaOrig="384" w:dyaOrig="348" w14:anchorId="3DC42AD0">
                <v:shape id="_x0000_i1055" type="#_x0000_t75" style="width:18.25pt;height:17.75pt" o:ole="">
                  <v:imagedata r:id="rId54" o:title=""/>
                </v:shape>
                <o:OLEObject Type="Embed" ProgID="Equation.3" ShapeID="_x0000_i1055" DrawAspect="Content" ObjectID="_1813331048" r:id="rId65"/>
              </w:object>
            </w:r>
            <w:r w:rsidRPr="0044437C">
              <w:rPr>
                <w:rFonts w:cs="Arial"/>
              </w:rPr>
              <w:t xml:space="preserve"> is the transmitted power per 180 kHz in allocated RBs, measured in dBm.</w:t>
            </w:r>
          </w:p>
          <w:p w14:paraId="6C3621A9" w14:textId="77777777" w:rsidR="00524A5D" w:rsidRPr="0044437C" w:rsidRDefault="00000000">
            <w:pPr>
              <w:keepNext/>
              <w:keepLines/>
              <w:spacing w:after="0"/>
              <w:ind w:left="851" w:hanging="851"/>
              <w:rPr>
                <w:rFonts w:ascii="Arial" w:hAnsi="Arial" w:cs="Arial"/>
                <w:sz w:val="18"/>
              </w:rPr>
            </w:pPr>
            <w:r w:rsidRPr="0044437C">
              <w:rPr>
                <w:rFonts w:ascii="Arial" w:hAnsi="Arial" w:cs="Arial"/>
                <w:sz w:val="18"/>
              </w:rPr>
              <w:t>NOTE 11:</w:t>
            </w:r>
            <w:r w:rsidRPr="0044437C">
              <w:rPr>
                <w:rFonts w:cs="Arial"/>
              </w:rPr>
              <w:tab/>
            </w:r>
            <w:r w:rsidRPr="0044437C">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Pr="0044437C" w:rsidRDefault="00000000">
            <w:pPr>
              <w:keepNext/>
              <w:keepLines/>
              <w:spacing w:after="0"/>
              <w:ind w:left="851" w:hanging="851"/>
              <w:rPr>
                <w:rFonts w:ascii="Arial" w:hAnsi="Arial" w:cs="Arial"/>
                <w:sz w:val="18"/>
              </w:rPr>
            </w:pPr>
            <w:r w:rsidRPr="0044437C">
              <w:rPr>
                <w:rFonts w:ascii="Arial" w:hAnsi="Arial" w:cs="Arial"/>
                <w:sz w:val="18"/>
              </w:rPr>
              <w:t>NOTE 12:</w:t>
            </w:r>
            <w:r w:rsidRPr="0044437C">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=-1 for the first adjacent subcarrier group outside the allocated subcarrier group.)</w:t>
            </w:r>
          </w:p>
          <w:p w14:paraId="30819A78" w14:textId="77777777" w:rsidR="00524A5D" w:rsidRPr="0044437C" w:rsidRDefault="00000000">
            <w:pPr>
              <w:pStyle w:val="TAN"/>
              <w:rPr>
                <w:rFonts w:cs="Arial"/>
              </w:rPr>
            </w:pPr>
            <w:r w:rsidRPr="0044437C">
              <w:rPr>
                <w:rFonts w:cs="Arial"/>
              </w:rPr>
              <w:t>NOTE 13:</w:t>
            </w:r>
            <w:r w:rsidRPr="0044437C">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sidRPr="0044437C">
              <w:rPr>
                <w:rFonts w:cs="Arial"/>
              </w:rPr>
              <w:t xml:space="preserve"> is the Transmission bandwidth (number of subcarrier group).</w:t>
            </w:r>
          </w:p>
        </w:tc>
      </w:tr>
      <w:bookmarkEnd w:id="948"/>
    </w:tbl>
    <w:p w14:paraId="341AB6B8" w14:textId="77777777" w:rsidR="00524A5D" w:rsidRPr="0044437C" w:rsidRDefault="00524A5D"/>
    <w:p w14:paraId="7FE08F2D" w14:textId="77777777" w:rsidR="00524A5D" w:rsidRPr="0044437C" w:rsidRDefault="00000000">
      <w:pPr>
        <w:pStyle w:val="Heading4"/>
      </w:pPr>
      <w:bookmarkStart w:id="949" w:name="_Toc5853"/>
      <w:bookmarkStart w:id="950" w:name="_Toc7138"/>
      <w:bookmarkStart w:id="951" w:name="_Toc30799"/>
      <w:bookmarkStart w:id="952" w:name="_Toc444"/>
      <w:bookmarkStart w:id="953" w:name="_Toc194571834"/>
      <w:r w:rsidRPr="0044437C">
        <w:t>6.4A.2.4</w:t>
      </w:r>
      <w:r w:rsidRPr="0044437C">
        <w:tab/>
        <w:t>EVM equalizer spectrum flatness for category M1</w:t>
      </w:r>
      <w:bookmarkEnd w:id="949"/>
      <w:bookmarkEnd w:id="950"/>
      <w:bookmarkEnd w:id="951"/>
      <w:bookmarkEnd w:id="952"/>
      <w:bookmarkEnd w:id="953"/>
    </w:p>
    <w:p w14:paraId="3F9674DE" w14:textId="77777777" w:rsidR="00524A5D" w:rsidRPr="0044437C" w:rsidRDefault="00000000">
      <w:pPr>
        <w:pStyle w:val="H6"/>
      </w:pPr>
      <w:bookmarkStart w:id="954" w:name="MCCQCTEMPBM_00000210"/>
      <w:r w:rsidRPr="0044437C">
        <w:t>6.4A.2.4.1</w:t>
      </w:r>
      <w:r w:rsidRPr="0044437C">
        <w:tab/>
        <w:t>Test purpose</w:t>
      </w:r>
    </w:p>
    <w:bookmarkEnd w:id="954"/>
    <w:p w14:paraId="0A0E34EE" w14:textId="77777777" w:rsidR="00524A5D" w:rsidRPr="0044437C" w:rsidRDefault="00000000">
      <w:r w:rsidRPr="0044437C">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sidRPr="0044437C">
        <w:rPr>
          <w:rFonts w:eastAsia="×–¾’©‘Ì" w:cs="v5.0.0"/>
        </w:rPr>
        <w:t xml:space="preserve">peak-to-peak ripple of the equalizer coefficients (dB) across the allocated uplink block </w:t>
      </w:r>
      <w:r w:rsidRPr="0044437C">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Pr="0044437C" w:rsidRDefault="00000000">
      <w:pPr>
        <w:pStyle w:val="H6"/>
      </w:pPr>
      <w:bookmarkStart w:id="955" w:name="MCCQCTEMPBM_00000211"/>
      <w:r w:rsidRPr="0044437C">
        <w:t>6.4A.2.4.2</w:t>
      </w:r>
      <w:r w:rsidRPr="0044437C">
        <w:tab/>
        <w:t>Test applicability</w:t>
      </w:r>
    </w:p>
    <w:bookmarkEnd w:id="955"/>
    <w:p w14:paraId="56972BCF"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00787B58" w14:textId="77777777" w:rsidR="00524A5D" w:rsidRPr="0044437C" w:rsidRDefault="00000000">
      <w:pPr>
        <w:pStyle w:val="H6"/>
      </w:pPr>
      <w:bookmarkStart w:id="956" w:name="MCCQCTEMPBM_00000212"/>
      <w:r w:rsidRPr="0044437C">
        <w:t>6.4A.2.4.3</w:t>
      </w:r>
      <w:r w:rsidRPr="0044437C">
        <w:tab/>
        <w:t>Minimum conformance requirements</w:t>
      </w:r>
    </w:p>
    <w:bookmarkEnd w:id="956"/>
    <w:p w14:paraId="29209BF6" w14:textId="77777777" w:rsidR="00524A5D" w:rsidRPr="0044437C" w:rsidRDefault="00000000">
      <w:pPr>
        <w:rPr>
          <w:rFonts w:cs="v5.0.0"/>
        </w:rPr>
      </w:pPr>
      <w:r w:rsidRPr="0044437C">
        <w:t xml:space="preserve">Same minimum conformance requirements as in TS 36.521-1[14] clause 6.5.2.4.3 </w:t>
      </w:r>
    </w:p>
    <w:p w14:paraId="630C00A9" w14:textId="77777777" w:rsidR="00524A5D" w:rsidRPr="0044437C" w:rsidRDefault="00000000">
      <w:pPr>
        <w:pStyle w:val="H6"/>
      </w:pPr>
      <w:bookmarkStart w:id="957" w:name="MCCQCTEMPBM_00000213"/>
      <w:r w:rsidRPr="0044437C">
        <w:t>6.4A.2.4.4</w:t>
      </w:r>
      <w:r w:rsidRPr="0044437C">
        <w:tab/>
        <w:t>Test description</w:t>
      </w:r>
    </w:p>
    <w:bookmarkEnd w:id="957"/>
    <w:p w14:paraId="5E8245FF" w14:textId="77777777" w:rsidR="00524A5D" w:rsidRPr="0044437C" w:rsidRDefault="00000000">
      <w:pPr>
        <w:pStyle w:val="H6"/>
      </w:pPr>
      <w:r w:rsidRPr="0044437C">
        <w:t>6.4A.2.4.4.1</w:t>
      </w:r>
      <w:r w:rsidRPr="0044437C">
        <w:tab/>
        <w:t>Initial conditions</w:t>
      </w:r>
    </w:p>
    <w:p w14:paraId="46C42DB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F19A1E9"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w:t>
      </w:r>
      <w:r w:rsidRPr="0044437C">
        <w:lastRenderedPageBreak/>
        <w:t xml:space="preserve">shown in table 6.4A.2.4.4.1-1. The details of the uplink reference measurement channels (RMCs) are specified in TS Annex A.2. </w:t>
      </w:r>
      <w:r w:rsidRPr="0044437C">
        <w:rPr>
          <w:rFonts w:cs="v5.0.0"/>
        </w:rPr>
        <w:t>Configurations of PDSCH and PDCCH before measurement are specified in</w:t>
      </w:r>
      <w:r w:rsidRPr="0044437C">
        <w:t xml:space="preserve"> </w:t>
      </w:r>
      <w:r w:rsidRPr="0044437C">
        <w:rPr>
          <w:rFonts w:cs="v5.0.0"/>
        </w:rPr>
        <w:t>Annex C.2.</w:t>
      </w:r>
    </w:p>
    <w:p w14:paraId="456553D7" w14:textId="77777777" w:rsidR="00524A5D" w:rsidRPr="0044437C" w:rsidRDefault="00000000">
      <w:pPr>
        <w:pStyle w:val="TH"/>
      </w:pPr>
      <w:r w:rsidRPr="0044437C">
        <w:t>Table 6.4A.2.4.</w:t>
      </w:r>
      <w:r w:rsidRPr="0044437C">
        <w:rPr>
          <w:rFonts w:eastAsia="MS Mincho"/>
        </w:rPr>
        <w:t>4.</w:t>
      </w:r>
      <w:r w:rsidRPr="0044437C">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Pr="0044437C" w:rsidRDefault="00000000">
            <w:pPr>
              <w:pStyle w:val="TAH"/>
            </w:pPr>
            <w:bookmarkStart w:id="958" w:name="MCCQCTEMPBM_00000503"/>
            <w:r w:rsidRPr="0044437C">
              <w:t>Initial Conditions</w:t>
            </w:r>
          </w:p>
        </w:tc>
      </w:tr>
      <w:tr w:rsidR="00524A5D" w:rsidRPr="0044437C"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Pr="0044437C" w:rsidRDefault="00000000">
            <w:pPr>
              <w:pStyle w:val="TAL"/>
            </w:pPr>
            <w:r w:rsidRPr="0044437C">
              <w:t>Test Environment</w:t>
            </w:r>
          </w:p>
          <w:p w14:paraId="6AC5C655" w14:textId="77777777" w:rsidR="00524A5D" w:rsidRPr="0044437C" w:rsidRDefault="00000000">
            <w:pPr>
              <w:pStyle w:val="TAL"/>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Pr="0044437C" w:rsidRDefault="00000000">
            <w:pPr>
              <w:pStyle w:val="TAL"/>
              <w:rPr>
                <w:bCs/>
              </w:rPr>
            </w:pPr>
            <w:r w:rsidRPr="0044437C">
              <w:t>NC, TL/VL, TL/VH, TH/VL, TH/VH</w:t>
            </w:r>
          </w:p>
        </w:tc>
      </w:tr>
      <w:tr w:rsidR="00524A5D" w:rsidRPr="0044437C"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Pr="0044437C" w:rsidRDefault="00000000">
            <w:pPr>
              <w:pStyle w:val="TAL"/>
            </w:pPr>
            <w:r w:rsidRPr="0044437C">
              <w:rPr>
                <w:bCs/>
              </w:rPr>
              <w:t>Test Frequencies</w:t>
            </w:r>
          </w:p>
          <w:p w14:paraId="0943E9C5" w14:textId="77777777" w:rsidR="00524A5D" w:rsidRPr="0044437C" w:rsidRDefault="00000000">
            <w:pPr>
              <w:pStyle w:val="TAL"/>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Pr="0044437C" w:rsidRDefault="00000000">
            <w:pPr>
              <w:pStyle w:val="TAL"/>
              <w:rPr>
                <w:bCs/>
              </w:rPr>
            </w:pPr>
            <w:r w:rsidRPr="0044437C">
              <w:t>Low range, Mid range, High range</w:t>
            </w:r>
          </w:p>
        </w:tc>
      </w:tr>
      <w:tr w:rsidR="00524A5D" w:rsidRPr="0044437C"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Pr="0044437C" w:rsidRDefault="00000000">
            <w:pPr>
              <w:pStyle w:val="TAL"/>
            </w:pPr>
            <w:r w:rsidRPr="0044437C">
              <w:rPr>
                <w:bCs/>
              </w:rPr>
              <w:t>Test Channel Bandwidths</w:t>
            </w:r>
          </w:p>
          <w:p w14:paraId="4BE4A770" w14:textId="77777777" w:rsidR="00524A5D" w:rsidRPr="0044437C" w:rsidRDefault="00000000">
            <w:pPr>
              <w:pStyle w:val="TAL"/>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Pr="0044437C" w:rsidRDefault="00000000">
            <w:pPr>
              <w:pStyle w:val="TAL"/>
              <w:rPr>
                <w:bCs/>
              </w:rPr>
            </w:pPr>
            <w:r w:rsidRPr="0044437C">
              <w:t>1.4MHz</w:t>
            </w:r>
          </w:p>
        </w:tc>
      </w:tr>
      <w:tr w:rsidR="00524A5D" w:rsidRPr="0044437C"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Pr="0044437C" w:rsidRDefault="00000000">
            <w:pPr>
              <w:pStyle w:val="TAH"/>
            </w:pPr>
            <w:r w:rsidRPr="0044437C">
              <w:t>Test Parameters for Channel Bandwidths and Narrowband positions</w:t>
            </w:r>
          </w:p>
        </w:tc>
      </w:tr>
      <w:tr w:rsidR="00524A5D" w:rsidRPr="0044437C"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Pr="0044437C" w:rsidRDefault="00000000">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Pr="0044437C" w:rsidRDefault="00000000">
            <w:pPr>
              <w:pStyle w:val="TAH"/>
            </w:pPr>
            <w:r w:rsidRPr="0044437C">
              <w:t>Uplink Configuration</w:t>
            </w:r>
          </w:p>
        </w:tc>
      </w:tr>
      <w:tr w:rsidR="00524A5D" w:rsidRPr="0044437C"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Pr="0044437C" w:rsidRDefault="00000000">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Pr="0044437C" w:rsidRDefault="00000000">
            <w:pPr>
              <w:pStyle w:val="TAC"/>
            </w:pPr>
            <w:r w:rsidRPr="0044437C">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Pr="0044437C" w:rsidRDefault="00000000">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Pr="0044437C" w:rsidRDefault="00000000">
            <w:pPr>
              <w:pStyle w:val="TAC"/>
            </w:pPr>
            <w:r w:rsidRPr="0044437C">
              <w:t>RB allocation</w:t>
            </w:r>
          </w:p>
        </w:tc>
      </w:tr>
      <w:tr w:rsidR="00524A5D" w:rsidRPr="0044437C"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Pr="0044437C" w:rsidRDefault="00000000">
            <w:pPr>
              <w:pStyle w:val="TAC"/>
            </w:pPr>
            <w:r w:rsidRPr="0044437C">
              <w:t>FDD and HD-FDD</w:t>
            </w:r>
          </w:p>
        </w:tc>
      </w:tr>
      <w:tr w:rsidR="00524A5D" w:rsidRPr="0044437C"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Pr="0044437C" w:rsidRDefault="00000000">
            <w:pPr>
              <w:pStyle w:val="TAC"/>
            </w:pPr>
            <w:r w:rsidRPr="0044437C">
              <w:t>1.4MHz</w:t>
            </w:r>
          </w:p>
        </w:tc>
        <w:tc>
          <w:tcPr>
            <w:tcW w:w="2931" w:type="dxa"/>
            <w:vMerge/>
            <w:tcBorders>
              <w:left w:val="single" w:sz="4" w:space="0" w:color="auto"/>
              <w:right w:val="single" w:sz="4" w:space="0" w:color="auto"/>
            </w:tcBorders>
          </w:tcPr>
          <w:p w14:paraId="5FCBAAB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Pr="0044437C" w:rsidRDefault="00000000">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Pr="0044437C" w:rsidRDefault="00000000">
            <w:pPr>
              <w:pStyle w:val="TAC"/>
            </w:pPr>
            <w:r w:rsidRPr="0044437C">
              <w:t>6</w:t>
            </w:r>
          </w:p>
        </w:tc>
      </w:tr>
      <w:bookmarkEnd w:id="958"/>
    </w:tbl>
    <w:p w14:paraId="483ABD8E" w14:textId="77777777" w:rsidR="00524A5D" w:rsidRPr="0044437C" w:rsidRDefault="00524A5D">
      <w:pPr>
        <w:rPr>
          <w:rFonts w:cs="v5.0.0"/>
        </w:rPr>
      </w:pPr>
    </w:p>
    <w:p w14:paraId="1086BE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1C41BE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1265D1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7CCE71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6.4A.2.4.4.1-1.</w:t>
      </w:r>
    </w:p>
    <w:p w14:paraId="6AC9FA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19353FA"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w:t>
      </w:r>
      <w:r w:rsidRPr="0044437C">
        <w:rPr>
          <w:color w:val="000000" w:themeColor="text1"/>
          <w:lang w:eastAsia="en-GB"/>
        </w:rPr>
        <w:t xml:space="preserve"> to TS 36.508 [12] clause 5.6.1 is provided to the UE through any preconfigured means.</w:t>
      </w:r>
    </w:p>
    <w:p w14:paraId="6C098418"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p>
    <w:p w14:paraId="441D8A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C5AEF6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6.4A.2.4.4.3.</w:t>
      </w:r>
    </w:p>
    <w:p w14:paraId="079F9B90" w14:textId="77777777" w:rsidR="00524A5D" w:rsidRPr="0044437C" w:rsidRDefault="00000000">
      <w:pPr>
        <w:pStyle w:val="H6"/>
      </w:pPr>
      <w:r w:rsidRPr="0044437C">
        <w:t>6.4A.2.4.4.2</w:t>
      </w:r>
      <w:r w:rsidRPr="0044437C">
        <w:tab/>
        <w:t>Test procedure</w:t>
      </w:r>
    </w:p>
    <w:p w14:paraId="111FA5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03AA16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3.</w:t>
      </w:r>
      <w:r w:rsidRPr="0044437C">
        <w:rPr>
          <w:lang w:eastAsia="en-GB"/>
        </w:rPr>
        <w:tab/>
        <w:t>Measure spectrum flatness using Global In-Channel Tx-Test (Annex E). For HD-FDD slots with transient periods are not under test. Half-duplex guard sub frame is not under test.</w:t>
      </w:r>
    </w:p>
    <w:p w14:paraId="344E4681" w14:textId="77777777" w:rsidR="00524A5D" w:rsidRPr="0044437C" w:rsidRDefault="00000000">
      <w:pPr>
        <w:pStyle w:val="H6"/>
      </w:pPr>
      <w:r w:rsidRPr="0044437C">
        <w:t>6.4A.2.4.4.3</w:t>
      </w:r>
      <w:r w:rsidRPr="0044437C">
        <w:tab/>
        <w:t>Message contents</w:t>
      </w:r>
    </w:p>
    <w:p w14:paraId="39F3A026" w14:textId="77777777" w:rsidR="00524A5D" w:rsidRPr="0044437C" w:rsidRDefault="00000000">
      <w:r w:rsidRPr="0044437C">
        <w:t>Message contents are according to TS 36.508 [12] subclause 4.6 with the condition CEModeA.</w:t>
      </w:r>
    </w:p>
    <w:p w14:paraId="5253B11D" w14:textId="77777777" w:rsidR="00524A5D" w:rsidRPr="0044437C" w:rsidRDefault="00000000">
      <w:pPr>
        <w:pStyle w:val="H6"/>
      </w:pPr>
      <w:bookmarkStart w:id="959" w:name="MCCQCTEMPBM_00000214"/>
      <w:r w:rsidRPr="0044437C">
        <w:t>6.4A.2.4.5</w:t>
      </w:r>
      <w:r w:rsidRPr="0044437C">
        <w:tab/>
        <w:t>Test requirement</w:t>
      </w:r>
    </w:p>
    <w:bookmarkEnd w:id="959"/>
    <w:p w14:paraId="6FBE812B" w14:textId="77777777" w:rsidR="00524A5D" w:rsidRPr="0044437C" w:rsidRDefault="00000000">
      <w:r w:rsidRPr="0044437C">
        <w:t>Each of the 20 spectrum flatness functions, shall derive four ripple results in Annex E.4.4, The derived results shall not exceed the values in Figure 6.4A.2.4.5-1:</w:t>
      </w:r>
    </w:p>
    <w:p w14:paraId="7A6E5471" w14:textId="77777777" w:rsidR="00524A5D" w:rsidRPr="0044437C" w:rsidRDefault="00000000">
      <w:r w:rsidRPr="0044437C">
        <w:t xml:space="preserve">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w:t>
      </w:r>
      <w:r w:rsidRPr="0044437C">
        <w:lastRenderedPageBreak/>
        <w:t>maximum coefficient in Range 2 and the minimum coefficient in Range 1 must not be larger than 8.4 dB (see Figure 6.4A.2.4.5-1).</w:t>
      </w:r>
    </w:p>
    <w:p w14:paraId="75AA5CC6" w14:textId="77777777" w:rsidR="00524A5D" w:rsidRPr="0044437C" w:rsidRDefault="00000000">
      <w:r w:rsidRPr="0044437C">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Pr="0044437C" w:rsidRDefault="00000000">
      <w:pPr>
        <w:pStyle w:val="TH"/>
      </w:pPr>
      <w:r w:rsidRPr="0044437C">
        <w:rPr>
          <w:rFonts w:eastAsia="Osaka"/>
        </w:rPr>
        <w:t>Table 6.4A.2.4.</w:t>
      </w:r>
      <w:r w:rsidRPr="0044437C">
        <w:t>5</w:t>
      </w:r>
      <w:r w:rsidRPr="0044437C">
        <w:rPr>
          <w:rFonts w:eastAsia="Osaka"/>
        </w:rPr>
        <w:t>-1: Test requirements for</w:t>
      </w:r>
      <w:r w:rsidRPr="0044437C">
        <w:t xml:space="preserve"> </w:t>
      </w:r>
      <w:r w:rsidRPr="0044437C">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1291E529" w14:textId="77777777">
        <w:trPr>
          <w:jc w:val="center"/>
        </w:trPr>
        <w:tc>
          <w:tcPr>
            <w:tcW w:w="5123" w:type="dxa"/>
          </w:tcPr>
          <w:p w14:paraId="17BDD0A9" w14:textId="77777777" w:rsidR="00524A5D" w:rsidRPr="0044437C" w:rsidRDefault="00000000">
            <w:pPr>
              <w:pStyle w:val="TAH"/>
            </w:pPr>
            <w:r w:rsidRPr="0044437C">
              <w:rPr>
                <w:rFonts w:cs="v5.0.0"/>
              </w:rPr>
              <w:br w:type="page"/>
              <w:t>Frequency Range</w:t>
            </w:r>
          </w:p>
        </w:tc>
        <w:tc>
          <w:tcPr>
            <w:tcW w:w="2268" w:type="dxa"/>
          </w:tcPr>
          <w:p w14:paraId="67FA90CD" w14:textId="77777777" w:rsidR="00524A5D" w:rsidRPr="0044437C" w:rsidRDefault="00000000">
            <w:pPr>
              <w:pStyle w:val="TAH"/>
            </w:pPr>
            <w:r w:rsidRPr="0044437C">
              <w:rPr>
                <w:rFonts w:cs="v5.0.0"/>
              </w:rPr>
              <w:t>Maximum Ripple [dB]</w:t>
            </w:r>
          </w:p>
        </w:tc>
      </w:tr>
      <w:tr w:rsidR="00524A5D" w:rsidRPr="0044437C" w14:paraId="695C5108" w14:textId="77777777">
        <w:trPr>
          <w:jc w:val="center"/>
        </w:trPr>
        <w:tc>
          <w:tcPr>
            <w:tcW w:w="5123" w:type="dxa"/>
          </w:tcPr>
          <w:p w14:paraId="021123D3"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3 MHz and F</w:t>
            </w:r>
            <w:r w:rsidRPr="0044437C">
              <w:rPr>
                <w:vertAlign w:val="subscript"/>
              </w:rPr>
              <w:t xml:space="preserve">UL_High </w:t>
            </w:r>
            <w:r w:rsidRPr="0044437C">
              <w:t>– F</w:t>
            </w:r>
            <w:r w:rsidRPr="0044437C">
              <w:rPr>
                <w:vertAlign w:val="subscript"/>
              </w:rPr>
              <w:t xml:space="preserve">UL_Meas </w:t>
            </w:r>
            <w:r w:rsidRPr="0044437C">
              <w:t>≥ 3 MHz</w:t>
            </w:r>
          </w:p>
          <w:p w14:paraId="66980588" w14:textId="77777777" w:rsidR="00524A5D" w:rsidRPr="0044437C" w:rsidRDefault="00000000">
            <w:pPr>
              <w:pStyle w:val="TAC"/>
            </w:pPr>
            <w:r w:rsidRPr="0044437C">
              <w:t>(Range 1)</w:t>
            </w:r>
          </w:p>
        </w:tc>
        <w:tc>
          <w:tcPr>
            <w:tcW w:w="2268" w:type="dxa"/>
          </w:tcPr>
          <w:p w14:paraId="71190EDE" w14:textId="77777777" w:rsidR="00524A5D" w:rsidRPr="0044437C" w:rsidRDefault="00000000">
            <w:pPr>
              <w:pStyle w:val="TAC"/>
            </w:pPr>
            <w:r w:rsidRPr="0044437C">
              <w:rPr>
                <w:rFonts w:cs="v5.0.0"/>
              </w:rPr>
              <w:t>5.4 (p-p)</w:t>
            </w:r>
          </w:p>
        </w:tc>
      </w:tr>
      <w:tr w:rsidR="00524A5D" w:rsidRPr="0044437C" w14:paraId="2139FB57" w14:textId="77777777">
        <w:trPr>
          <w:jc w:val="center"/>
        </w:trPr>
        <w:tc>
          <w:tcPr>
            <w:tcW w:w="5123" w:type="dxa"/>
          </w:tcPr>
          <w:p w14:paraId="159D9FD0"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3 MHz or F</w:t>
            </w:r>
            <w:r w:rsidRPr="0044437C">
              <w:rPr>
                <w:vertAlign w:val="subscript"/>
              </w:rPr>
              <w:t>UL_High</w:t>
            </w:r>
            <w:r w:rsidRPr="0044437C">
              <w:t xml:space="preserve"> – F</w:t>
            </w:r>
            <w:r w:rsidRPr="0044437C">
              <w:rPr>
                <w:vertAlign w:val="subscript"/>
              </w:rPr>
              <w:t xml:space="preserve">UL_Meas </w:t>
            </w:r>
            <w:r w:rsidRPr="0044437C">
              <w:t>&lt; 3 MHz</w:t>
            </w:r>
          </w:p>
          <w:p w14:paraId="5B08A45C" w14:textId="77777777" w:rsidR="00524A5D" w:rsidRPr="0044437C" w:rsidRDefault="00000000">
            <w:pPr>
              <w:pStyle w:val="TAC"/>
            </w:pPr>
            <w:r w:rsidRPr="0044437C">
              <w:t>(Range 2)</w:t>
            </w:r>
          </w:p>
        </w:tc>
        <w:tc>
          <w:tcPr>
            <w:tcW w:w="2268" w:type="dxa"/>
          </w:tcPr>
          <w:p w14:paraId="7596474B" w14:textId="77777777" w:rsidR="00524A5D" w:rsidRPr="0044437C" w:rsidRDefault="00000000">
            <w:pPr>
              <w:pStyle w:val="TAC"/>
            </w:pPr>
            <w:r w:rsidRPr="0044437C">
              <w:rPr>
                <w:rFonts w:cs="v5.0.0"/>
              </w:rPr>
              <w:t>9.4 (p-p)</w:t>
            </w:r>
          </w:p>
        </w:tc>
      </w:tr>
      <w:tr w:rsidR="00524A5D" w:rsidRPr="0044437C" w14:paraId="6C876A5C" w14:textId="77777777">
        <w:trPr>
          <w:jc w:val="center"/>
        </w:trPr>
        <w:tc>
          <w:tcPr>
            <w:tcW w:w="7391" w:type="dxa"/>
            <w:gridSpan w:val="2"/>
          </w:tcPr>
          <w:p w14:paraId="486BEC15" w14:textId="77777777" w:rsidR="00524A5D" w:rsidRPr="0044437C" w:rsidRDefault="00000000">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6F4CB34C" w14:textId="77777777" w:rsidR="00524A5D" w:rsidRPr="0044437C" w:rsidRDefault="00000000">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22084016" w14:textId="77777777" w:rsidR="00524A5D" w:rsidRPr="0044437C" w:rsidRDefault="00524A5D"/>
    <w:p w14:paraId="318F5ECA" w14:textId="77777777" w:rsidR="00524A5D" w:rsidRPr="0044437C" w:rsidRDefault="00000000">
      <w:pPr>
        <w:pStyle w:val="TH"/>
      </w:pPr>
      <w:r w:rsidRPr="0044437C">
        <w:rPr>
          <w:rFonts w:eastAsia="Osaka"/>
        </w:rPr>
        <w:t>Table 6.4A.2.4.</w:t>
      </w:r>
      <w:r w:rsidRPr="0044437C">
        <w:t>5</w:t>
      </w:r>
      <w:r w:rsidRPr="0044437C">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0A122DB4" w14:textId="77777777">
        <w:trPr>
          <w:jc w:val="center"/>
        </w:trPr>
        <w:tc>
          <w:tcPr>
            <w:tcW w:w="5123" w:type="dxa"/>
          </w:tcPr>
          <w:p w14:paraId="64343A35" w14:textId="77777777" w:rsidR="00524A5D" w:rsidRPr="0044437C" w:rsidRDefault="00000000">
            <w:pPr>
              <w:pStyle w:val="TAH"/>
            </w:pPr>
            <w:r w:rsidRPr="0044437C">
              <w:rPr>
                <w:rFonts w:cs="v5.0.0"/>
              </w:rPr>
              <w:br w:type="page"/>
              <w:t>Frequency Range</w:t>
            </w:r>
          </w:p>
        </w:tc>
        <w:tc>
          <w:tcPr>
            <w:tcW w:w="2268" w:type="dxa"/>
          </w:tcPr>
          <w:p w14:paraId="42A9E064" w14:textId="77777777" w:rsidR="00524A5D" w:rsidRPr="0044437C" w:rsidRDefault="00000000">
            <w:pPr>
              <w:pStyle w:val="TAH"/>
            </w:pPr>
            <w:r w:rsidRPr="0044437C">
              <w:rPr>
                <w:rFonts w:cs="v5.0.0"/>
              </w:rPr>
              <w:t>Maximum Ripple [dB]</w:t>
            </w:r>
          </w:p>
        </w:tc>
      </w:tr>
      <w:tr w:rsidR="00524A5D" w:rsidRPr="0044437C" w14:paraId="22DEC41C" w14:textId="77777777">
        <w:trPr>
          <w:jc w:val="center"/>
        </w:trPr>
        <w:tc>
          <w:tcPr>
            <w:tcW w:w="5123" w:type="dxa"/>
          </w:tcPr>
          <w:p w14:paraId="76700FE7"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5 MHz and F</w:t>
            </w:r>
            <w:r w:rsidRPr="0044437C">
              <w:rPr>
                <w:vertAlign w:val="subscript"/>
              </w:rPr>
              <w:t xml:space="preserve">UL_High </w:t>
            </w:r>
            <w:r w:rsidRPr="0044437C">
              <w:t>– F</w:t>
            </w:r>
            <w:r w:rsidRPr="0044437C">
              <w:rPr>
                <w:vertAlign w:val="subscript"/>
              </w:rPr>
              <w:t xml:space="preserve">UL_Meas </w:t>
            </w:r>
            <w:r w:rsidRPr="0044437C">
              <w:t>≥ 5 MHz</w:t>
            </w:r>
          </w:p>
          <w:p w14:paraId="441F15FE" w14:textId="77777777" w:rsidR="00524A5D" w:rsidRPr="0044437C" w:rsidRDefault="00000000">
            <w:pPr>
              <w:pStyle w:val="TAC"/>
            </w:pPr>
            <w:r w:rsidRPr="0044437C">
              <w:t>(Range 1)</w:t>
            </w:r>
          </w:p>
        </w:tc>
        <w:tc>
          <w:tcPr>
            <w:tcW w:w="2268" w:type="dxa"/>
          </w:tcPr>
          <w:p w14:paraId="779B7B86" w14:textId="77777777" w:rsidR="00524A5D" w:rsidRPr="0044437C" w:rsidRDefault="00000000">
            <w:pPr>
              <w:pStyle w:val="TAC"/>
            </w:pPr>
            <w:r w:rsidRPr="0044437C">
              <w:rPr>
                <w:rFonts w:cs="v5.0.0"/>
              </w:rPr>
              <w:t>5.4 (p-p)</w:t>
            </w:r>
          </w:p>
        </w:tc>
      </w:tr>
      <w:tr w:rsidR="00524A5D" w:rsidRPr="0044437C" w14:paraId="70BD4EB7" w14:textId="77777777">
        <w:trPr>
          <w:jc w:val="center"/>
        </w:trPr>
        <w:tc>
          <w:tcPr>
            <w:tcW w:w="5123" w:type="dxa"/>
          </w:tcPr>
          <w:p w14:paraId="57162689"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5 MHz or F</w:t>
            </w:r>
            <w:r w:rsidRPr="0044437C">
              <w:rPr>
                <w:vertAlign w:val="subscript"/>
              </w:rPr>
              <w:t>UL_High</w:t>
            </w:r>
            <w:r w:rsidRPr="0044437C">
              <w:t xml:space="preserve"> – F</w:t>
            </w:r>
            <w:r w:rsidRPr="0044437C">
              <w:rPr>
                <w:vertAlign w:val="subscript"/>
              </w:rPr>
              <w:t xml:space="preserve">UL_Meas </w:t>
            </w:r>
            <w:r w:rsidRPr="0044437C">
              <w:t>&lt; 5 MHz</w:t>
            </w:r>
          </w:p>
          <w:p w14:paraId="07D130BC" w14:textId="77777777" w:rsidR="00524A5D" w:rsidRPr="0044437C" w:rsidRDefault="00000000">
            <w:pPr>
              <w:pStyle w:val="TAC"/>
            </w:pPr>
            <w:r w:rsidRPr="0044437C">
              <w:t>(Range 2)</w:t>
            </w:r>
          </w:p>
        </w:tc>
        <w:tc>
          <w:tcPr>
            <w:tcW w:w="2268" w:type="dxa"/>
          </w:tcPr>
          <w:p w14:paraId="7F476366" w14:textId="77777777" w:rsidR="00524A5D" w:rsidRPr="0044437C" w:rsidRDefault="00000000">
            <w:pPr>
              <w:pStyle w:val="TAC"/>
            </w:pPr>
            <w:r w:rsidRPr="0044437C">
              <w:rPr>
                <w:rFonts w:cs="v5.0.0"/>
              </w:rPr>
              <w:t>13.4 (p-p)</w:t>
            </w:r>
          </w:p>
        </w:tc>
      </w:tr>
      <w:tr w:rsidR="00524A5D" w:rsidRPr="0044437C" w14:paraId="6F0463E4" w14:textId="77777777">
        <w:trPr>
          <w:jc w:val="center"/>
        </w:trPr>
        <w:tc>
          <w:tcPr>
            <w:tcW w:w="7391" w:type="dxa"/>
            <w:gridSpan w:val="2"/>
          </w:tcPr>
          <w:p w14:paraId="2981BCB1" w14:textId="77777777" w:rsidR="00524A5D" w:rsidRPr="0044437C" w:rsidRDefault="00000000">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71308FAA" w14:textId="77777777" w:rsidR="00524A5D" w:rsidRPr="0044437C" w:rsidRDefault="00000000">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16791AD7" w14:textId="77777777" w:rsidR="00524A5D" w:rsidRPr="0044437C" w:rsidRDefault="00524A5D"/>
    <w:p w14:paraId="3F076B12" w14:textId="77777777" w:rsidR="00524A5D" w:rsidRPr="0044437C" w:rsidRDefault="00000000">
      <w:pPr>
        <w:pStyle w:val="TH"/>
      </w:pPr>
      <w:r w:rsidRPr="0044437C">
        <w:object w:dxaOrig="9072" w:dyaOrig="3096" w14:anchorId="29AB4E4C">
          <v:shape id="_x0000_i1056" type="#_x0000_t75" style="width:455.7pt;height:155.85pt" o:ole="">
            <v:imagedata r:id="rId66" o:title=""/>
          </v:shape>
          <o:OLEObject Type="Embed" ProgID="Word.Picture.8" ShapeID="_x0000_i1056" DrawAspect="Content" ObjectID="_1813331049" r:id="rId67"/>
        </w:object>
      </w:r>
    </w:p>
    <w:p w14:paraId="1AA35786" w14:textId="77777777" w:rsidR="00524A5D" w:rsidRPr="0044437C" w:rsidRDefault="00000000">
      <w:pPr>
        <w:pStyle w:val="TF"/>
      </w:pPr>
      <w:r w:rsidRPr="0044437C">
        <w:t>Figure 6.4A.2.4.5-1: The limits for EVM equalizer spectrum flatness with the maximum allowed variation of the coefficients indicated (the ETC minimum requirement within brackets)</w:t>
      </w:r>
    </w:p>
    <w:p w14:paraId="07617C2F" w14:textId="77777777" w:rsidR="00524A5D" w:rsidRPr="0044437C" w:rsidRDefault="00524A5D"/>
    <w:p w14:paraId="41E5DC02" w14:textId="77777777" w:rsidR="00524A5D" w:rsidRPr="0044437C" w:rsidRDefault="00000000">
      <w:pPr>
        <w:pStyle w:val="Heading2"/>
        <w:rPr>
          <w:rFonts w:eastAsia="SimSun"/>
          <w:color w:val="000000" w:themeColor="text1"/>
        </w:rPr>
      </w:pPr>
      <w:bookmarkStart w:id="960" w:name="_Toc121162841"/>
      <w:bookmarkStart w:id="961" w:name="_Toc29451"/>
      <w:bookmarkStart w:id="962" w:name="_Toc120570049"/>
      <w:bookmarkStart w:id="963" w:name="_Toc22091"/>
      <w:bookmarkStart w:id="964" w:name="_Toc8715"/>
      <w:bookmarkStart w:id="965" w:name="_Toc15483"/>
      <w:bookmarkStart w:id="966" w:name="_Toc21139"/>
      <w:bookmarkStart w:id="967" w:name="_Toc31699"/>
      <w:bookmarkStart w:id="968" w:name="_Toc194571835"/>
      <w:r w:rsidRPr="0044437C">
        <w:t>6.4B</w:t>
      </w:r>
      <w:r w:rsidRPr="0044437C">
        <w:tab/>
        <w:t>Transmit signal quality for category NB1 and NB2</w:t>
      </w:r>
      <w:bookmarkEnd w:id="960"/>
      <w:bookmarkEnd w:id="961"/>
      <w:bookmarkEnd w:id="962"/>
      <w:bookmarkEnd w:id="963"/>
      <w:bookmarkEnd w:id="964"/>
      <w:bookmarkEnd w:id="965"/>
      <w:bookmarkEnd w:id="966"/>
      <w:bookmarkEnd w:id="967"/>
      <w:bookmarkEnd w:id="968"/>
    </w:p>
    <w:p w14:paraId="2A3616C3" w14:textId="77777777" w:rsidR="00524A5D" w:rsidRPr="0044437C" w:rsidRDefault="00000000">
      <w:pPr>
        <w:pStyle w:val="Heading3"/>
      </w:pPr>
      <w:bookmarkStart w:id="969" w:name="_Toc31446"/>
      <w:bookmarkStart w:id="970" w:name="_Toc121162842"/>
      <w:bookmarkStart w:id="971" w:name="_Toc6878"/>
      <w:bookmarkStart w:id="972" w:name="_Toc25968"/>
      <w:bookmarkStart w:id="973" w:name="_Toc23267"/>
      <w:bookmarkStart w:id="974" w:name="_Toc120570050"/>
      <w:bookmarkStart w:id="975" w:name="_Toc15886"/>
      <w:bookmarkStart w:id="976" w:name="_Toc21064"/>
      <w:bookmarkStart w:id="977" w:name="_Toc194571836"/>
      <w:r w:rsidRPr="0044437C">
        <w:t>6.4B.1</w:t>
      </w:r>
      <w:r w:rsidRPr="0044437C">
        <w:tab/>
        <w:t>Frequency error for UE category NB1 and NB2</w:t>
      </w:r>
      <w:bookmarkEnd w:id="881"/>
      <w:bookmarkEnd w:id="969"/>
      <w:bookmarkEnd w:id="970"/>
      <w:bookmarkEnd w:id="971"/>
      <w:bookmarkEnd w:id="972"/>
      <w:bookmarkEnd w:id="973"/>
      <w:bookmarkEnd w:id="974"/>
      <w:bookmarkEnd w:id="975"/>
      <w:bookmarkEnd w:id="976"/>
      <w:bookmarkEnd w:id="977"/>
    </w:p>
    <w:p w14:paraId="6406F5E9" w14:textId="77777777" w:rsidR="00A11489" w:rsidRPr="0044437C" w:rsidRDefault="00A11489" w:rsidP="00A11489">
      <w:pPr>
        <w:pStyle w:val="Heading3"/>
      </w:pPr>
      <w:bookmarkStart w:id="978" w:name="_Toc194571837"/>
      <w:r w:rsidRPr="0044437C">
        <w:t>6.4B.1_1</w:t>
      </w:r>
      <w:r w:rsidRPr="0044437C">
        <w:tab/>
        <w:t>Frequency error with GSO ephemeris for UE category NB1 and NB2</w:t>
      </w:r>
      <w:bookmarkEnd w:id="978"/>
    </w:p>
    <w:p w14:paraId="3494579A" w14:textId="5E6980AF" w:rsidR="00524A5D" w:rsidRPr="0044437C" w:rsidRDefault="00000000">
      <w:pPr>
        <w:pStyle w:val="H6"/>
      </w:pPr>
      <w:bookmarkStart w:id="979" w:name="MCCQCTEMPBM_00000215"/>
      <w:r w:rsidRPr="0044437C">
        <w:t>6.4B.1</w:t>
      </w:r>
      <w:r w:rsidR="008A2268" w:rsidRPr="0044437C">
        <w:t>_1</w:t>
      </w:r>
      <w:r w:rsidRPr="0044437C">
        <w:t>.1</w:t>
      </w:r>
      <w:r w:rsidRPr="0044437C">
        <w:tab/>
        <w:t>Test purpose</w:t>
      </w:r>
    </w:p>
    <w:bookmarkEnd w:id="979"/>
    <w:p w14:paraId="39F16BDD" w14:textId="77777777" w:rsidR="00524A5D" w:rsidRPr="0044437C" w:rsidRDefault="00000000">
      <w:r w:rsidRPr="0044437C">
        <w:t>This test verifies the ability of both, the receiver and the transmitter, to process frequency correctly.</w:t>
      </w:r>
    </w:p>
    <w:p w14:paraId="7DC3CA9C" w14:textId="77777777" w:rsidR="00524A5D" w:rsidRPr="0044437C" w:rsidRDefault="00000000">
      <w:r w:rsidRPr="0044437C">
        <w:lastRenderedPageBreak/>
        <w:t>Receiver: to extract the correct frequency from the stimulus signal, offered by the System simulator, under ideal propagation conditions and low level.</w:t>
      </w:r>
    </w:p>
    <w:p w14:paraId="5B5C0155" w14:textId="1B27C939" w:rsidR="00524A5D" w:rsidRPr="0044437C" w:rsidRDefault="00000000">
      <w:r w:rsidRPr="0044437C">
        <w:t>Transmitter: to derive the correct modulated carrier frequency from the results, gained by the receiver.</w:t>
      </w:r>
    </w:p>
    <w:p w14:paraId="73ABFD3B" w14:textId="7FC44A5B" w:rsidR="00524A5D" w:rsidRPr="0044437C" w:rsidRDefault="00000000">
      <w:pPr>
        <w:pStyle w:val="H6"/>
      </w:pPr>
      <w:bookmarkStart w:id="980" w:name="MCCQCTEMPBM_00000216"/>
      <w:r w:rsidRPr="0044437C">
        <w:t>6.4B.1</w:t>
      </w:r>
      <w:r w:rsidR="008A2268" w:rsidRPr="0044437C">
        <w:t>_1</w:t>
      </w:r>
      <w:r w:rsidRPr="0044437C">
        <w:t>.2</w:t>
      </w:r>
      <w:r w:rsidRPr="0044437C">
        <w:tab/>
        <w:t>Test applicability</w:t>
      </w:r>
    </w:p>
    <w:bookmarkEnd w:id="980"/>
    <w:p w14:paraId="281EBB18" w14:textId="7B36853A"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r w:rsidR="008A2268" w:rsidRPr="0044437C">
        <w:t xml:space="preserve"> and </w:t>
      </w:r>
      <w:r w:rsidR="004B1B68" w:rsidRPr="0044437C">
        <w:t xml:space="preserve">only </w:t>
      </w:r>
      <w:r w:rsidR="008A2268" w:rsidRPr="0044437C">
        <w:t>GSO</w:t>
      </w:r>
      <w:r w:rsidR="004B1B68" w:rsidRPr="0044437C">
        <w:t xml:space="preserve"> or both GSO and NGSO</w:t>
      </w:r>
      <w:r w:rsidRPr="0044437C">
        <w:t>.</w:t>
      </w:r>
    </w:p>
    <w:p w14:paraId="3DFC4888" w14:textId="335E19D6" w:rsidR="00524A5D" w:rsidRPr="0044437C" w:rsidRDefault="00000000">
      <w:pPr>
        <w:pStyle w:val="H6"/>
      </w:pPr>
      <w:bookmarkStart w:id="981" w:name="MCCQCTEMPBM_00000217"/>
      <w:r w:rsidRPr="0044437C">
        <w:t>6.4B.1</w:t>
      </w:r>
      <w:r w:rsidR="008A2268" w:rsidRPr="0044437C">
        <w:t>_1</w:t>
      </w:r>
      <w:r w:rsidRPr="0044437C">
        <w:t>.3</w:t>
      </w:r>
      <w:r w:rsidRPr="0044437C">
        <w:tab/>
        <w:t>Minimum conformance requirements</w:t>
      </w:r>
    </w:p>
    <w:bookmarkEnd w:id="981"/>
    <w:p w14:paraId="127767D2" w14:textId="77777777" w:rsidR="00524A5D" w:rsidRPr="0044437C" w:rsidRDefault="00000000">
      <w:r w:rsidRPr="0044437C">
        <w:t xml:space="preserve">For UE category NB1 and NB2, the UE pre-compensates the uplink modulated carrier frequency by the estimated Doppler shift based on received ephemeris information of the SAN in IE </w:t>
      </w:r>
      <w:r w:rsidRPr="0044437C">
        <w:rPr>
          <w:i/>
          <w:iCs/>
        </w:rPr>
        <w:t>EphemerisInfo</w:t>
      </w:r>
      <w:r w:rsidRPr="0044437C">
        <w:t xml:space="preserve"> (TS 36.331 [6]), its own location and UL carrier frequency signalled to the UE by the SAN (according to TS36.300 [8] clause 23.21.2.2).</w:t>
      </w:r>
    </w:p>
    <w:p w14:paraId="09D691AC" w14:textId="77777777" w:rsidR="00524A5D" w:rsidRPr="0044437C" w:rsidRDefault="00000000">
      <w:r w:rsidRPr="0044437C">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sidRPr="0044437C">
        <w:rPr>
          <w:vertAlign w:val="subscript"/>
        </w:rPr>
        <w:t>Ctone</w:t>
      </w:r>
      <w:r w:rsidRPr="0044437C">
        <w:t xml:space="preserve"> slots (where L</w:t>
      </w:r>
      <w:r w:rsidRPr="0044437C">
        <w:rPr>
          <w:vertAlign w:val="subscript"/>
        </w:rPr>
        <w:t>Ctone</w:t>
      </w:r>
      <w:r w:rsidRPr="0044437C">
        <w:t xml:space="preserve"> = {1, 3, 6, 12} is the number of sub-carriers used for the transmission), compared to the ideally pre-compensated reference uplink carrier frequency.</w:t>
      </w:r>
    </w:p>
    <w:p w14:paraId="079F37AC" w14:textId="77777777" w:rsidR="00524A5D" w:rsidRPr="0044437C" w:rsidRDefault="00000000">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Pr="0044437C" w:rsidRDefault="00000000" w:rsidP="00137BC1">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56F50B9F" w14:textId="18DD5E28" w:rsidR="00524A5D" w:rsidRPr="0044437C" w:rsidRDefault="00000000">
      <w:pPr>
        <w:pStyle w:val="TH"/>
        <w:rPr>
          <w:color w:val="000000" w:themeColor="text1"/>
        </w:rPr>
      </w:pPr>
      <w:r w:rsidRPr="0044437C">
        <w:rPr>
          <w:snapToGrid w:val="0"/>
          <w:color w:val="000000" w:themeColor="text1"/>
        </w:rPr>
        <w:t>Table 6.4B.1</w:t>
      </w:r>
      <w:r w:rsidR="008A2268"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Pr="0044437C" w:rsidRDefault="00000000">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Pr="0044437C" w:rsidRDefault="00000000">
            <w:pPr>
              <w:pStyle w:val="TAH"/>
              <w:rPr>
                <w:lang w:eastAsia="ja-JP"/>
              </w:rPr>
            </w:pPr>
            <w:r w:rsidRPr="0044437C">
              <w:rPr>
                <w:lang w:eastAsia="ja-JP"/>
              </w:rPr>
              <w:t>Frequency error [ppm]</w:t>
            </w:r>
          </w:p>
        </w:tc>
      </w:tr>
      <w:tr w:rsidR="00524A5D" w:rsidRPr="0044437C"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Pr="0044437C" w:rsidRDefault="00000000">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Pr="0044437C" w:rsidRDefault="00000000">
            <w:pPr>
              <w:pStyle w:val="TAC"/>
              <w:rPr>
                <w:lang w:eastAsia="ja-JP"/>
              </w:rPr>
            </w:pPr>
            <w:r w:rsidRPr="0044437C">
              <w:t>±0.2</w:t>
            </w:r>
          </w:p>
        </w:tc>
      </w:tr>
      <w:tr w:rsidR="00524A5D" w:rsidRPr="0044437C"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Pr="0044437C" w:rsidRDefault="00000000">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Pr="0044437C" w:rsidRDefault="00000000">
            <w:pPr>
              <w:pStyle w:val="TAC"/>
              <w:rPr>
                <w:lang w:eastAsia="ja-JP"/>
              </w:rPr>
            </w:pPr>
            <w:r w:rsidRPr="0044437C">
              <w:t>±0.1</w:t>
            </w:r>
          </w:p>
        </w:tc>
      </w:tr>
    </w:tbl>
    <w:p w14:paraId="26D11319" w14:textId="77777777" w:rsidR="00524A5D" w:rsidRPr="0044437C" w:rsidRDefault="00524A5D">
      <w:pPr>
        <w:rPr>
          <w:rFonts w:eastAsia="PMingLiU"/>
          <w:lang w:eastAsia="zh-TW"/>
        </w:rPr>
      </w:pPr>
    </w:p>
    <w:p w14:paraId="3DD6682B"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6.4B.1.</w:t>
      </w:r>
    </w:p>
    <w:p w14:paraId="65671B67" w14:textId="68204B4B" w:rsidR="00524A5D" w:rsidRPr="0044437C" w:rsidRDefault="00000000">
      <w:pPr>
        <w:pStyle w:val="H6"/>
      </w:pPr>
      <w:bookmarkStart w:id="982" w:name="MCCQCTEMPBM_00000218"/>
      <w:r w:rsidRPr="0044437C">
        <w:t>6.4B.1</w:t>
      </w:r>
      <w:r w:rsidR="008A2268" w:rsidRPr="0044437C">
        <w:rPr>
          <w:snapToGrid w:val="0"/>
          <w:color w:val="000000" w:themeColor="text1"/>
        </w:rPr>
        <w:t>_1</w:t>
      </w:r>
      <w:r w:rsidRPr="0044437C">
        <w:t>.4</w:t>
      </w:r>
      <w:r w:rsidRPr="0044437C">
        <w:tab/>
        <w:t>Test description</w:t>
      </w:r>
    </w:p>
    <w:p w14:paraId="3F9319D5" w14:textId="2713A1A2" w:rsidR="00524A5D" w:rsidRPr="0044437C" w:rsidRDefault="00000000">
      <w:pPr>
        <w:pStyle w:val="H6"/>
      </w:pPr>
      <w:bookmarkStart w:id="983" w:name="MCCQCTEMPBM_00000219"/>
      <w:bookmarkEnd w:id="982"/>
      <w:r w:rsidRPr="0044437C">
        <w:t>6.4B.1</w:t>
      </w:r>
      <w:r w:rsidR="008A2268" w:rsidRPr="0044437C">
        <w:rPr>
          <w:snapToGrid w:val="0"/>
          <w:color w:val="000000" w:themeColor="text1"/>
        </w:rPr>
        <w:t>_1</w:t>
      </w:r>
      <w:r w:rsidRPr="0044437C">
        <w:t>.4.1</w:t>
      </w:r>
      <w:r w:rsidRPr="0044437C">
        <w:tab/>
        <w:t>Initial conditions</w:t>
      </w:r>
    </w:p>
    <w:bookmarkEnd w:id="983"/>
    <w:p w14:paraId="0952CAF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AA8D925" w14:textId="6B61D3EE" w:rsidR="00524A5D" w:rsidRPr="0044437C" w:rsidRDefault="00000000">
      <w:r w:rsidRPr="0044437C">
        <w:t>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w:t>
      </w:r>
      <w:r w:rsidR="008A2268" w:rsidRPr="0044437C">
        <w:rPr>
          <w:snapToGrid w:val="0"/>
          <w:color w:val="000000" w:themeColor="text1"/>
        </w:rPr>
        <w:t>_1</w:t>
      </w:r>
      <w:r w:rsidRPr="0044437C">
        <w:t xml:space="preserve">.4.1-1. The details of the uplink reference measurement channels (RMCs) are specified in Annex A.2.4. </w:t>
      </w:r>
      <w:r w:rsidRPr="0044437C">
        <w:rPr>
          <w:rFonts w:cs="v5.0.0"/>
        </w:rPr>
        <w:t>Configurations of NPDSCH and NPDCCH before measurement are specified in Annex C.2.</w:t>
      </w:r>
    </w:p>
    <w:p w14:paraId="1A9F5555" w14:textId="41A3A393" w:rsidR="00524A5D" w:rsidRPr="0044437C" w:rsidRDefault="00000000">
      <w:pPr>
        <w:pStyle w:val="TH"/>
      </w:pPr>
      <w:r w:rsidRPr="0044437C">
        <w:lastRenderedPageBreak/>
        <w:t>Table 6.4B.1</w:t>
      </w:r>
      <w:r w:rsidR="008A2268" w:rsidRPr="0044437C">
        <w:rPr>
          <w:snapToGrid w:val="0"/>
          <w:color w:val="000000" w:themeColor="text1"/>
        </w:rPr>
        <w:t>_1</w:t>
      </w:r>
      <w:r w:rsidRPr="0044437C">
        <w:t>.4.1-1: Test Configuration Table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rsidRPr="0044437C"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Pr="0044437C" w:rsidRDefault="00524A5D">
            <w:pPr>
              <w:pStyle w:val="TAH"/>
              <w:rPr>
                <w:b w:val="0"/>
                <w:bCs/>
              </w:rPr>
            </w:pPr>
            <w:bookmarkStart w:id="984"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Pr="0044437C" w:rsidRDefault="00000000">
            <w:pPr>
              <w:pStyle w:val="TAH"/>
              <w:rPr>
                <w:b w:val="0"/>
                <w:bCs/>
              </w:rPr>
            </w:pPr>
            <w:r w:rsidRPr="0044437C">
              <w:rPr>
                <w:b w:val="0"/>
                <w:bCs/>
              </w:rPr>
              <w:t>Initial Conditions</w:t>
            </w:r>
          </w:p>
        </w:tc>
      </w:tr>
      <w:tr w:rsidR="00524A5D" w:rsidRPr="0044437C" w14:paraId="3E5B9529" w14:textId="77777777">
        <w:trPr>
          <w:cantSplit/>
          <w:jc w:val="center"/>
        </w:trPr>
        <w:tc>
          <w:tcPr>
            <w:tcW w:w="3545" w:type="dxa"/>
            <w:gridSpan w:val="2"/>
          </w:tcPr>
          <w:p w14:paraId="729B4F6D" w14:textId="77777777" w:rsidR="00524A5D" w:rsidRPr="0044437C" w:rsidRDefault="00000000">
            <w:pPr>
              <w:pStyle w:val="TAL"/>
            </w:pPr>
            <w:r w:rsidRPr="0044437C">
              <w:t>Test Environment as specified in</w:t>
            </w:r>
          </w:p>
          <w:p w14:paraId="4B42F6AB" w14:textId="77777777" w:rsidR="00524A5D" w:rsidRPr="0044437C" w:rsidRDefault="00000000">
            <w:pPr>
              <w:pStyle w:val="TAL"/>
            </w:pPr>
            <w:r w:rsidRPr="0044437C">
              <w:t>TS 36.508[12] subclause 8.1.1</w:t>
            </w:r>
          </w:p>
        </w:tc>
        <w:tc>
          <w:tcPr>
            <w:tcW w:w="4751" w:type="dxa"/>
            <w:gridSpan w:val="3"/>
          </w:tcPr>
          <w:p w14:paraId="62FDD184" w14:textId="77777777" w:rsidR="00524A5D" w:rsidRPr="0044437C" w:rsidRDefault="00000000">
            <w:pPr>
              <w:pStyle w:val="TAL"/>
            </w:pPr>
            <w:r w:rsidRPr="0044437C">
              <w:t>NC, TL/VL, TL/VH, TH/VL, TH/VH</w:t>
            </w:r>
          </w:p>
        </w:tc>
      </w:tr>
      <w:tr w:rsidR="00524A5D" w:rsidRPr="0044437C" w14:paraId="59CF11CB" w14:textId="77777777">
        <w:trPr>
          <w:cantSplit/>
          <w:jc w:val="center"/>
        </w:trPr>
        <w:tc>
          <w:tcPr>
            <w:tcW w:w="3545" w:type="dxa"/>
            <w:gridSpan w:val="2"/>
          </w:tcPr>
          <w:p w14:paraId="5A76286D" w14:textId="77777777" w:rsidR="00524A5D" w:rsidRPr="0044437C" w:rsidRDefault="00000000">
            <w:pPr>
              <w:pStyle w:val="TAL"/>
            </w:pPr>
            <w:r w:rsidRPr="0044437C">
              <w:t>Test Frequencies as specified in</w:t>
            </w:r>
          </w:p>
          <w:p w14:paraId="01F9B1F9" w14:textId="77777777" w:rsidR="00524A5D" w:rsidRPr="0044437C" w:rsidRDefault="00000000">
            <w:pPr>
              <w:pStyle w:val="TAL"/>
            </w:pPr>
            <w:r w:rsidRPr="0044437C">
              <w:t>TS36.508 [12] subclause 8.1.3.1</w:t>
            </w:r>
          </w:p>
        </w:tc>
        <w:tc>
          <w:tcPr>
            <w:tcW w:w="4751" w:type="dxa"/>
            <w:gridSpan w:val="3"/>
          </w:tcPr>
          <w:p w14:paraId="632D3ECC" w14:textId="3DDAF5FF" w:rsidR="00524A5D" w:rsidRPr="0044437C" w:rsidRDefault="008B5ECB">
            <w:pPr>
              <w:pStyle w:val="TAL"/>
              <w:rPr>
                <w:lang w:eastAsia="zh-TW"/>
              </w:rPr>
            </w:pPr>
            <w:r w:rsidRPr="0044437C">
              <w:t>Low range, Mid range, High range</w:t>
            </w:r>
          </w:p>
        </w:tc>
      </w:tr>
      <w:tr w:rsidR="00524A5D" w:rsidRPr="0044437C" w14:paraId="4BA8F008" w14:textId="77777777">
        <w:trPr>
          <w:cantSplit/>
          <w:jc w:val="center"/>
        </w:trPr>
        <w:tc>
          <w:tcPr>
            <w:tcW w:w="3545" w:type="dxa"/>
            <w:gridSpan w:val="2"/>
          </w:tcPr>
          <w:p w14:paraId="77EA88FC" w14:textId="77777777" w:rsidR="00524A5D" w:rsidRPr="0044437C" w:rsidRDefault="00524A5D">
            <w:pPr>
              <w:pStyle w:val="TAH"/>
            </w:pPr>
          </w:p>
        </w:tc>
        <w:tc>
          <w:tcPr>
            <w:tcW w:w="4751" w:type="dxa"/>
            <w:gridSpan w:val="3"/>
          </w:tcPr>
          <w:p w14:paraId="7B962F7E" w14:textId="77777777" w:rsidR="00524A5D" w:rsidRPr="0044437C" w:rsidRDefault="00000000">
            <w:pPr>
              <w:pStyle w:val="TAH"/>
            </w:pPr>
            <w:r w:rsidRPr="0044437C">
              <w:t>Test Parameters</w:t>
            </w:r>
          </w:p>
        </w:tc>
      </w:tr>
      <w:tr w:rsidR="00524A5D" w:rsidRPr="0044437C" w14:paraId="39E9AEA6" w14:textId="77777777">
        <w:trPr>
          <w:jc w:val="center"/>
        </w:trPr>
        <w:tc>
          <w:tcPr>
            <w:tcW w:w="1969" w:type="dxa"/>
          </w:tcPr>
          <w:p w14:paraId="2B0D351B" w14:textId="77777777" w:rsidR="00524A5D" w:rsidRPr="0044437C" w:rsidRDefault="00000000">
            <w:pPr>
              <w:pStyle w:val="TAH"/>
            </w:pPr>
            <w:r w:rsidRPr="0044437C">
              <w:rPr>
                <w:lang w:eastAsia="zh-TW"/>
              </w:rPr>
              <w:t>Configuration ID</w:t>
            </w:r>
          </w:p>
        </w:tc>
        <w:tc>
          <w:tcPr>
            <w:tcW w:w="1576" w:type="dxa"/>
          </w:tcPr>
          <w:p w14:paraId="34BB0A40" w14:textId="77777777" w:rsidR="00524A5D" w:rsidRPr="0044437C" w:rsidRDefault="00000000">
            <w:pPr>
              <w:pStyle w:val="TAH"/>
            </w:pPr>
            <w:r w:rsidRPr="0044437C">
              <w:t>Downlink Configuration</w:t>
            </w:r>
          </w:p>
        </w:tc>
        <w:tc>
          <w:tcPr>
            <w:tcW w:w="4751" w:type="dxa"/>
            <w:gridSpan w:val="3"/>
          </w:tcPr>
          <w:p w14:paraId="068510FF" w14:textId="77777777" w:rsidR="00524A5D" w:rsidRPr="0044437C" w:rsidRDefault="00000000">
            <w:pPr>
              <w:pStyle w:val="TAH"/>
            </w:pPr>
            <w:r w:rsidRPr="0044437C">
              <w:t>Uplink Configuration</w:t>
            </w:r>
          </w:p>
        </w:tc>
      </w:tr>
      <w:tr w:rsidR="00524A5D" w:rsidRPr="0044437C" w14:paraId="7887ED71" w14:textId="77777777">
        <w:trPr>
          <w:cantSplit/>
          <w:jc w:val="center"/>
        </w:trPr>
        <w:tc>
          <w:tcPr>
            <w:tcW w:w="1969" w:type="dxa"/>
          </w:tcPr>
          <w:p w14:paraId="54DDEFFE" w14:textId="77777777" w:rsidR="00524A5D" w:rsidRPr="0044437C" w:rsidRDefault="00524A5D">
            <w:pPr>
              <w:pStyle w:val="TAC"/>
              <w:rPr>
                <w:lang w:eastAsia="zh-TW"/>
              </w:rPr>
            </w:pPr>
          </w:p>
        </w:tc>
        <w:tc>
          <w:tcPr>
            <w:tcW w:w="1576" w:type="dxa"/>
            <w:vMerge w:val="restart"/>
          </w:tcPr>
          <w:p w14:paraId="614CCD5F" w14:textId="77777777" w:rsidR="00524A5D" w:rsidRPr="0044437C" w:rsidRDefault="00524A5D">
            <w:pPr>
              <w:pStyle w:val="TAC"/>
              <w:ind w:firstLineChars="400" w:firstLine="720"/>
              <w:jc w:val="left"/>
              <w:rPr>
                <w:rFonts w:eastAsia="PMingLiU"/>
                <w:lang w:eastAsia="zh-TW"/>
              </w:rPr>
            </w:pPr>
          </w:p>
        </w:tc>
        <w:tc>
          <w:tcPr>
            <w:tcW w:w="2051" w:type="dxa"/>
          </w:tcPr>
          <w:p w14:paraId="5A6F9724" w14:textId="77777777" w:rsidR="00524A5D" w:rsidRPr="0044437C" w:rsidRDefault="00000000">
            <w:pPr>
              <w:pStyle w:val="TAC"/>
              <w:rPr>
                <w:lang w:eastAsia="zh-TW"/>
              </w:rPr>
            </w:pPr>
            <w:r w:rsidRPr="0044437C">
              <w:t>Mod</w:t>
            </w:r>
            <w:r w:rsidRPr="0044437C">
              <w:rPr>
                <w:lang w:eastAsia="zh-TW"/>
              </w:rPr>
              <w:t>ulation</w:t>
            </w:r>
          </w:p>
        </w:tc>
        <w:tc>
          <w:tcPr>
            <w:tcW w:w="880" w:type="dxa"/>
          </w:tcPr>
          <w:p w14:paraId="060633EC" w14:textId="77777777" w:rsidR="00524A5D" w:rsidRPr="0044437C" w:rsidRDefault="00000000">
            <w:pPr>
              <w:pStyle w:val="TAC"/>
              <w:rPr>
                <w:lang w:eastAsia="zh-TW"/>
              </w:rPr>
            </w:pPr>
            <w:r w:rsidRPr="0044437C">
              <w:t>N</w:t>
            </w:r>
            <w:r w:rsidRPr="0044437C">
              <w:rPr>
                <w:vertAlign w:val="subscript"/>
              </w:rPr>
              <w:t>tones</w:t>
            </w:r>
          </w:p>
        </w:tc>
        <w:tc>
          <w:tcPr>
            <w:tcW w:w="1820" w:type="dxa"/>
          </w:tcPr>
          <w:p w14:paraId="3702912B" w14:textId="77777777" w:rsidR="00524A5D" w:rsidRPr="0044437C" w:rsidRDefault="00000000">
            <w:pPr>
              <w:pStyle w:val="TAC"/>
              <w:rPr>
                <w:lang w:eastAsia="zh-TW"/>
              </w:rPr>
            </w:pPr>
            <w:r w:rsidRPr="0044437C">
              <w:t>Subcarrier spacing</w:t>
            </w:r>
          </w:p>
        </w:tc>
      </w:tr>
      <w:tr w:rsidR="00524A5D" w:rsidRPr="0044437C" w14:paraId="61FEAC6E" w14:textId="77777777">
        <w:trPr>
          <w:jc w:val="center"/>
        </w:trPr>
        <w:tc>
          <w:tcPr>
            <w:tcW w:w="1969" w:type="dxa"/>
          </w:tcPr>
          <w:p w14:paraId="11AD0B8E" w14:textId="77777777" w:rsidR="00524A5D" w:rsidRPr="0044437C" w:rsidRDefault="00000000">
            <w:pPr>
              <w:pStyle w:val="TAC"/>
              <w:rPr>
                <w:lang w:eastAsia="zh-TW"/>
              </w:rPr>
            </w:pPr>
            <w:r w:rsidRPr="0044437C">
              <w:rPr>
                <w:lang w:eastAsia="zh-TW"/>
              </w:rPr>
              <w:t>1</w:t>
            </w:r>
          </w:p>
        </w:tc>
        <w:tc>
          <w:tcPr>
            <w:tcW w:w="1576" w:type="dxa"/>
            <w:vMerge/>
          </w:tcPr>
          <w:p w14:paraId="36A0F1AC" w14:textId="77777777" w:rsidR="00524A5D" w:rsidRPr="0044437C" w:rsidRDefault="00524A5D">
            <w:pPr>
              <w:pStyle w:val="TAC"/>
              <w:rPr>
                <w:lang w:eastAsia="zh-TW"/>
              </w:rPr>
            </w:pPr>
          </w:p>
        </w:tc>
        <w:tc>
          <w:tcPr>
            <w:tcW w:w="2051" w:type="dxa"/>
          </w:tcPr>
          <w:p w14:paraId="576417F8" w14:textId="77777777" w:rsidR="00524A5D" w:rsidRPr="0044437C" w:rsidRDefault="00000000">
            <w:pPr>
              <w:pStyle w:val="TAC"/>
            </w:pPr>
            <w:r w:rsidRPr="0044437C">
              <w:t>QPSK</w:t>
            </w:r>
          </w:p>
        </w:tc>
        <w:tc>
          <w:tcPr>
            <w:tcW w:w="880" w:type="dxa"/>
          </w:tcPr>
          <w:p w14:paraId="35F85FAF" w14:textId="77777777" w:rsidR="00524A5D" w:rsidRPr="0044437C" w:rsidRDefault="00000000">
            <w:pPr>
              <w:pStyle w:val="TAC"/>
              <w:rPr>
                <w:lang w:eastAsia="zh-TW"/>
              </w:rPr>
            </w:pPr>
            <w:r w:rsidRPr="0044437C">
              <w:rPr>
                <w:lang w:eastAsia="zh-TW"/>
              </w:rPr>
              <w:t>1@0</w:t>
            </w:r>
          </w:p>
        </w:tc>
        <w:tc>
          <w:tcPr>
            <w:tcW w:w="1820" w:type="dxa"/>
          </w:tcPr>
          <w:p w14:paraId="147B8735" w14:textId="77777777" w:rsidR="00524A5D" w:rsidRPr="0044437C" w:rsidRDefault="00000000">
            <w:pPr>
              <w:pStyle w:val="TAC"/>
              <w:rPr>
                <w:lang w:eastAsia="zh-TW"/>
              </w:rPr>
            </w:pPr>
            <w:r w:rsidRPr="0044437C">
              <w:rPr>
                <w:lang w:eastAsia="zh-TW"/>
              </w:rPr>
              <w:t>3.75</w:t>
            </w:r>
          </w:p>
        </w:tc>
      </w:tr>
      <w:tr w:rsidR="00524A5D" w:rsidRPr="0044437C" w14:paraId="13811726" w14:textId="77777777">
        <w:trPr>
          <w:jc w:val="center"/>
        </w:trPr>
        <w:tc>
          <w:tcPr>
            <w:tcW w:w="1969" w:type="dxa"/>
          </w:tcPr>
          <w:p w14:paraId="0229F04D" w14:textId="77777777" w:rsidR="00524A5D" w:rsidRPr="0044437C" w:rsidRDefault="00000000">
            <w:pPr>
              <w:pStyle w:val="TAC"/>
              <w:rPr>
                <w:lang w:eastAsia="zh-TW"/>
              </w:rPr>
            </w:pPr>
            <w:r w:rsidRPr="0044437C">
              <w:rPr>
                <w:lang w:eastAsia="zh-TW"/>
              </w:rPr>
              <w:t>2</w:t>
            </w:r>
          </w:p>
        </w:tc>
        <w:tc>
          <w:tcPr>
            <w:tcW w:w="1576" w:type="dxa"/>
            <w:vMerge/>
          </w:tcPr>
          <w:p w14:paraId="1DF46283" w14:textId="77777777" w:rsidR="00524A5D" w:rsidRPr="0044437C" w:rsidRDefault="00524A5D">
            <w:pPr>
              <w:pStyle w:val="TAC"/>
              <w:rPr>
                <w:lang w:eastAsia="zh-TW"/>
              </w:rPr>
            </w:pPr>
          </w:p>
        </w:tc>
        <w:tc>
          <w:tcPr>
            <w:tcW w:w="2051" w:type="dxa"/>
          </w:tcPr>
          <w:p w14:paraId="4373F955" w14:textId="77777777" w:rsidR="00524A5D" w:rsidRPr="0044437C" w:rsidRDefault="00000000">
            <w:pPr>
              <w:pStyle w:val="TAC"/>
            </w:pPr>
            <w:r w:rsidRPr="0044437C">
              <w:t>QPSK</w:t>
            </w:r>
          </w:p>
        </w:tc>
        <w:tc>
          <w:tcPr>
            <w:tcW w:w="880" w:type="dxa"/>
          </w:tcPr>
          <w:p w14:paraId="53311622" w14:textId="77777777" w:rsidR="00524A5D" w:rsidRPr="0044437C" w:rsidRDefault="00000000">
            <w:pPr>
              <w:pStyle w:val="TAC"/>
              <w:rPr>
                <w:lang w:eastAsia="zh-TW"/>
              </w:rPr>
            </w:pPr>
            <w:r w:rsidRPr="0044437C">
              <w:rPr>
                <w:lang w:eastAsia="zh-TW"/>
              </w:rPr>
              <w:t>1@0</w:t>
            </w:r>
          </w:p>
        </w:tc>
        <w:tc>
          <w:tcPr>
            <w:tcW w:w="1820" w:type="dxa"/>
          </w:tcPr>
          <w:p w14:paraId="1D2AF18B" w14:textId="77777777" w:rsidR="00524A5D" w:rsidRPr="0044437C" w:rsidRDefault="00000000">
            <w:pPr>
              <w:pStyle w:val="TAC"/>
              <w:rPr>
                <w:lang w:eastAsia="zh-TW"/>
              </w:rPr>
            </w:pPr>
            <w:r w:rsidRPr="0044437C">
              <w:rPr>
                <w:lang w:eastAsia="zh-TW"/>
              </w:rPr>
              <w:t>15</w:t>
            </w:r>
          </w:p>
        </w:tc>
      </w:tr>
      <w:tr w:rsidR="00524A5D" w:rsidRPr="0044437C" w14:paraId="257592EF" w14:textId="77777777">
        <w:trPr>
          <w:jc w:val="center"/>
        </w:trPr>
        <w:tc>
          <w:tcPr>
            <w:tcW w:w="1969" w:type="dxa"/>
          </w:tcPr>
          <w:p w14:paraId="5A61C261" w14:textId="77777777" w:rsidR="00524A5D" w:rsidRPr="0044437C" w:rsidRDefault="00000000">
            <w:pPr>
              <w:pStyle w:val="TAC"/>
              <w:rPr>
                <w:lang w:eastAsia="zh-TW"/>
              </w:rPr>
            </w:pPr>
            <w:r w:rsidRPr="0044437C">
              <w:rPr>
                <w:lang w:eastAsia="zh-TW"/>
              </w:rPr>
              <w:t>3 (Note 1)</w:t>
            </w:r>
          </w:p>
        </w:tc>
        <w:tc>
          <w:tcPr>
            <w:tcW w:w="1576" w:type="dxa"/>
            <w:vMerge/>
          </w:tcPr>
          <w:p w14:paraId="736AD834" w14:textId="77777777" w:rsidR="00524A5D" w:rsidRPr="0044437C" w:rsidRDefault="00524A5D">
            <w:pPr>
              <w:pStyle w:val="TAC"/>
              <w:rPr>
                <w:lang w:eastAsia="zh-TW"/>
              </w:rPr>
            </w:pPr>
          </w:p>
        </w:tc>
        <w:tc>
          <w:tcPr>
            <w:tcW w:w="2051" w:type="dxa"/>
          </w:tcPr>
          <w:p w14:paraId="64F54257" w14:textId="77777777" w:rsidR="00524A5D" w:rsidRPr="0044437C" w:rsidRDefault="00000000">
            <w:pPr>
              <w:pStyle w:val="TAC"/>
            </w:pPr>
            <w:r w:rsidRPr="0044437C">
              <w:t>QPSK</w:t>
            </w:r>
          </w:p>
        </w:tc>
        <w:tc>
          <w:tcPr>
            <w:tcW w:w="880" w:type="dxa"/>
          </w:tcPr>
          <w:p w14:paraId="2FFF02C3" w14:textId="77777777" w:rsidR="00524A5D" w:rsidRPr="0044437C" w:rsidRDefault="00000000">
            <w:pPr>
              <w:pStyle w:val="TAC"/>
              <w:rPr>
                <w:lang w:eastAsia="zh-TW"/>
              </w:rPr>
            </w:pPr>
            <w:r w:rsidRPr="0044437C">
              <w:rPr>
                <w:lang w:eastAsia="zh-TW"/>
              </w:rPr>
              <w:t>3@0</w:t>
            </w:r>
          </w:p>
        </w:tc>
        <w:tc>
          <w:tcPr>
            <w:tcW w:w="1820" w:type="dxa"/>
          </w:tcPr>
          <w:p w14:paraId="6519AFAE" w14:textId="77777777" w:rsidR="00524A5D" w:rsidRPr="0044437C" w:rsidRDefault="00000000">
            <w:pPr>
              <w:pStyle w:val="TAC"/>
              <w:rPr>
                <w:lang w:eastAsia="zh-TW"/>
              </w:rPr>
            </w:pPr>
            <w:r w:rsidRPr="0044437C">
              <w:rPr>
                <w:lang w:eastAsia="zh-TW"/>
              </w:rPr>
              <w:t>15</w:t>
            </w:r>
          </w:p>
        </w:tc>
      </w:tr>
      <w:tr w:rsidR="00524A5D" w:rsidRPr="0044437C" w14:paraId="57854070" w14:textId="77777777">
        <w:trPr>
          <w:jc w:val="center"/>
        </w:trPr>
        <w:tc>
          <w:tcPr>
            <w:tcW w:w="1969" w:type="dxa"/>
          </w:tcPr>
          <w:p w14:paraId="2A92A3CE" w14:textId="77777777" w:rsidR="00524A5D" w:rsidRPr="0044437C" w:rsidRDefault="00000000">
            <w:pPr>
              <w:pStyle w:val="TAC"/>
              <w:rPr>
                <w:lang w:eastAsia="zh-TW"/>
              </w:rPr>
            </w:pPr>
            <w:r w:rsidRPr="0044437C">
              <w:rPr>
                <w:lang w:eastAsia="zh-TW"/>
              </w:rPr>
              <w:t>4 (Note 1)</w:t>
            </w:r>
          </w:p>
        </w:tc>
        <w:tc>
          <w:tcPr>
            <w:tcW w:w="1576" w:type="dxa"/>
            <w:vMerge/>
          </w:tcPr>
          <w:p w14:paraId="56A2EC87" w14:textId="77777777" w:rsidR="00524A5D" w:rsidRPr="0044437C" w:rsidRDefault="00524A5D">
            <w:pPr>
              <w:pStyle w:val="TAC"/>
              <w:rPr>
                <w:lang w:eastAsia="zh-TW"/>
              </w:rPr>
            </w:pPr>
          </w:p>
        </w:tc>
        <w:tc>
          <w:tcPr>
            <w:tcW w:w="2051" w:type="dxa"/>
          </w:tcPr>
          <w:p w14:paraId="4358D6F4" w14:textId="77777777" w:rsidR="00524A5D" w:rsidRPr="0044437C" w:rsidRDefault="00000000">
            <w:pPr>
              <w:pStyle w:val="TAC"/>
            </w:pPr>
            <w:r w:rsidRPr="0044437C">
              <w:t>QPSK</w:t>
            </w:r>
          </w:p>
        </w:tc>
        <w:tc>
          <w:tcPr>
            <w:tcW w:w="880" w:type="dxa"/>
          </w:tcPr>
          <w:p w14:paraId="423B154C" w14:textId="77777777" w:rsidR="00524A5D" w:rsidRPr="0044437C" w:rsidRDefault="00000000">
            <w:pPr>
              <w:pStyle w:val="TAC"/>
              <w:rPr>
                <w:lang w:eastAsia="zh-TW"/>
              </w:rPr>
            </w:pPr>
            <w:r w:rsidRPr="0044437C">
              <w:rPr>
                <w:lang w:eastAsia="zh-TW"/>
              </w:rPr>
              <w:t>6@0</w:t>
            </w:r>
          </w:p>
        </w:tc>
        <w:tc>
          <w:tcPr>
            <w:tcW w:w="1820" w:type="dxa"/>
          </w:tcPr>
          <w:p w14:paraId="6FACE976" w14:textId="77777777" w:rsidR="00524A5D" w:rsidRPr="0044437C" w:rsidRDefault="00000000">
            <w:pPr>
              <w:pStyle w:val="TAC"/>
              <w:rPr>
                <w:lang w:eastAsia="zh-TW"/>
              </w:rPr>
            </w:pPr>
            <w:r w:rsidRPr="0044437C">
              <w:rPr>
                <w:lang w:eastAsia="zh-TW"/>
              </w:rPr>
              <w:t>15</w:t>
            </w:r>
          </w:p>
        </w:tc>
      </w:tr>
      <w:tr w:rsidR="00524A5D" w:rsidRPr="0044437C" w14:paraId="62AA7871" w14:textId="77777777">
        <w:trPr>
          <w:jc w:val="center"/>
        </w:trPr>
        <w:tc>
          <w:tcPr>
            <w:tcW w:w="1969" w:type="dxa"/>
          </w:tcPr>
          <w:p w14:paraId="2E05EA2C" w14:textId="77777777" w:rsidR="00524A5D" w:rsidRPr="0044437C" w:rsidRDefault="00000000">
            <w:pPr>
              <w:pStyle w:val="TAC"/>
              <w:rPr>
                <w:lang w:eastAsia="zh-TW"/>
              </w:rPr>
            </w:pPr>
            <w:r w:rsidRPr="0044437C">
              <w:rPr>
                <w:lang w:eastAsia="zh-TW"/>
              </w:rPr>
              <w:t>5 (Note 1)</w:t>
            </w:r>
          </w:p>
        </w:tc>
        <w:tc>
          <w:tcPr>
            <w:tcW w:w="1576" w:type="dxa"/>
            <w:vMerge/>
          </w:tcPr>
          <w:p w14:paraId="33F55986" w14:textId="77777777" w:rsidR="00524A5D" w:rsidRPr="0044437C" w:rsidRDefault="00524A5D">
            <w:pPr>
              <w:pStyle w:val="TAC"/>
              <w:rPr>
                <w:lang w:eastAsia="zh-TW"/>
              </w:rPr>
            </w:pPr>
          </w:p>
        </w:tc>
        <w:tc>
          <w:tcPr>
            <w:tcW w:w="2051" w:type="dxa"/>
          </w:tcPr>
          <w:p w14:paraId="667844B7" w14:textId="77777777" w:rsidR="00524A5D" w:rsidRPr="0044437C" w:rsidRDefault="00000000">
            <w:pPr>
              <w:pStyle w:val="TAC"/>
            </w:pPr>
            <w:r w:rsidRPr="0044437C">
              <w:t>QPSK</w:t>
            </w:r>
          </w:p>
        </w:tc>
        <w:tc>
          <w:tcPr>
            <w:tcW w:w="880" w:type="dxa"/>
          </w:tcPr>
          <w:p w14:paraId="2EF114EC" w14:textId="77777777" w:rsidR="00524A5D" w:rsidRPr="0044437C" w:rsidRDefault="00000000">
            <w:pPr>
              <w:pStyle w:val="TAC"/>
              <w:rPr>
                <w:lang w:eastAsia="zh-TW"/>
              </w:rPr>
            </w:pPr>
            <w:r w:rsidRPr="0044437C">
              <w:rPr>
                <w:lang w:eastAsia="zh-TW"/>
              </w:rPr>
              <w:t>12@0</w:t>
            </w:r>
          </w:p>
        </w:tc>
        <w:tc>
          <w:tcPr>
            <w:tcW w:w="1820" w:type="dxa"/>
          </w:tcPr>
          <w:p w14:paraId="71BC5F8C" w14:textId="77777777" w:rsidR="00524A5D" w:rsidRPr="0044437C" w:rsidRDefault="00000000">
            <w:pPr>
              <w:pStyle w:val="TAC"/>
              <w:rPr>
                <w:lang w:eastAsia="zh-TW"/>
              </w:rPr>
            </w:pPr>
            <w:r w:rsidRPr="0044437C">
              <w:rPr>
                <w:lang w:eastAsia="zh-TW"/>
              </w:rPr>
              <w:t>15</w:t>
            </w:r>
          </w:p>
        </w:tc>
      </w:tr>
      <w:tr w:rsidR="00524A5D" w:rsidRPr="0044437C" w14:paraId="3C1251A3" w14:textId="77777777">
        <w:trPr>
          <w:jc w:val="center"/>
        </w:trPr>
        <w:tc>
          <w:tcPr>
            <w:tcW w:w="8296" w:type="dxa"/>
            <w:gridSpan w:val="5"/>
          </w:tcPr>
          <w:p w14:paraId="40DB672F" w14:textId="77777777" w:rsidR="00524A5D" w:rsidRPr="0044437C" w:rsidRDefault="00000000">
            <w:pPr>
              <w:pStyle w:val="TAN"/>
              <w:rPr>
                <w:rFonts w:eastAsia="SimSun"/>
                <w:lang w:eastAsia="zh-TW"/>
              </w:rPr>
            </w:pPr>
            <w:r w:rsidRPr="0044437C">
              <w:t>Note 1:</w:t>
            </w:r>
            <w:r w:rsidRPr="0044437C">
              <w:tab/>
              <w:t>Applicable to UE supporting UL multi-tone transmissions</w:t>
            </w:r>
          </w:p>
        </w:tc>
      </w:tr>
      <w:bookmarkEnd w:id="984"/>
    </w:tbl>
    <w:p w14:paraId="25D2B2B5" w14:textId="77777777" w:rsidR="00524A5D" w:rsidRPr="0044437C" w:rsidRDefault="00524A5D"/>
    <w:p w14:paraId="1F1E911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2B0CFD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4220C3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93BCBA3" w14:textId="430A7EC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6.4B.1</w:t>
      </w:r>
      <w:r w:rsidR="00137BC1" w:rsidRPr="0044437C">
        <w:rPr>
          <w:lang w:eastAsia="en-GB"/>
        </w:rPr>
        <w:t>_1</w:t>
      </w:r>
      <w:r w:rsidRPr="0044437C">
        <w:rPr>
          <w:lang w:eastAsia="en-GB"/>
        </w:rPr>
        <w:t>.4.1-1.</w:t>
      </w:r>
    </w:p>
    <w:p w14:paraId="75FFF96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E600694" w14:textId="77777777" w:rsidR="000748BC" w:rsidRPr="0044437C" w:rsidRDefault="000748BC" w:rsidP="000748BC">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for GSO satellite according to TS 36.508 [12] clause 8.2.6.1 is provided to the UE through any preconfigured means.</w:t>
      </w:r>
    </w:p>
    <w:p w14:paraId="2D900A5E" w14:textId="4092262B" w:rsidR="000748BC" w:rsidRPr="0044437C" w:rsidRDefault="000748BC" w:rsidP="00137BC1">
      <w:pPr>
        <w:pStyle w:val="B1"/>
        <w:rPr>
          <w:lang w:eastAsia="en-GB"/>
        </w:rPr>
      </w:pPr>
      <w:r w:rsidRPr="0044437C">
        <w:rPr>
          <w:lang w:eastAsia="en-GB"/>
        </w:rPr>
        <w:t>7.</w:t>
      </w:r>
      <w:r w:rsidRPr="0044437C">
        <w:rPr>
          <w:lang w:eastAsia="en-GB"/>
        </w:rPr>
        <w:tab/>
        <w:t>Deactivate UE prediction of satellite trajectory by any preconfigured means</w:t>
      </w:r>
      <w:r w:rsidR="00137BC1" w:rsidRPr="0044437C">
        <w:rPr>
          <w:lang w:eastAsia="en-GB"/>
        </w:rPr>
        <w:t>.</w:t>
      </w:r>
    </w:p>
    <w:p w14:paraId="780F4E9C" w14:textId="18E9BE17" w:rsidR="00524A5D" w:rsidRPr="0044437C" w:rsidRDefault="00000000">
      <w:pPr>
        <w:pStyle w:val="H6"/>
      </w:pPr>
      <w:bookmarkStart w:id="985" w:name="MCCQCTEMPBM_00000220"/>
      <w:r w:rsidRPr="0044437C">
        <w:t>6.4B.1</w:t>
      </w:r>
      <w:r w:rsidR="00FE34B5" w:rsidRPr="0044437C">
        <w:t>_1</w:t>
      </w:r>
      <w:r w:rsidRPr="0044437C">
        <w:t>.4.2</w:t>
      </w:r>
      <w:r w:rsidRPr="0044437C">
        <w:tab/>
        <w:t>Test procedure</w:t>
      </w:r>
    </w:p>
    <w:bookmarkEnd w:id="985"/>
    <w:p w14:paraId="2114378E" w14:textId="0DA593A1" w:rsidR="00524A5D" w:rsidRPr="0044437C" w:rsidRDefault="00FE34B5">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8.2.6.2.1-1</w:t>
      </w:r>
      <w:r w:rsidR="00137BC1" w:rsidRPr="0044437C">
        <w:rPr>
          <w:lang w:eastAsia="en-GB"/>
        </w:rPr>
        <w:t>.</w:t>
      </w:r>
      <w:r w:rsidRPr="0044437C">
        <w:rPr>
          <w:lang w:eastAsia="en-GB"/>
        </w:rPr>
        <w:t xml:space="preserve"> Test system shall send same SIB31-NB information during the duration of this frequency error measurement as defined in TS 36.508 [12] clause 8.2.6.3.1.</w:t>
      </w:r>
    </w:p>
    <w:p w14:paraId="716B46BD" w14:textId="2F0F6E2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2A-NB with CP CIoT Optimisation according to TS 36.508 [</w:t>
      </w:r>
      <w:r w:rsidR="002F4E1B" w:rsidRPr="0044437C">
        <w:rPr>
          <w:lang w:eastAsia="en-GB"/>
        </w:rPr>
        <w:t>12</w:t>
      </w:r>
      <w:r w:rsidRPr="0044437C">
        <w:rPr>
          <w:lang w:eastAsia="en-GB"/>
        </w:rPr>
        <w:t>] clause 8.1.5. Message contents are defined in clause 6.4B.1</w:t>
      </w:r>
      <w:r w:rsidRPr="0044437C">
        <w:t>_1</w:t>
      </w:r>
      <w:r w:rsidRPr="0044437C">
        <w:rPr>
          <w:lang w:eastAsia="en-GB"/>
        </w:rPr>
        <w:t>.4.3.</w:t>
      </w:r>
    </w:p>
    <w:p w14:paraId="3B85B6F9" w14:textId="7E00989D"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sends uplink scheduling information for each UL HARQ process via NPDCCH DCI format N0 for C_RNTI to schedule the UL RMC according to Table 6.4B.1</w:t>
      </w:r>
      <w:r w:rsidRPr="0044437C">
        <w:t>_1</w:t>
      </w:r>
      <w:r w:rsidRPr="0044437C">
        <w:rPr>
          <w:lang w:eastAsia="en-GB"/>
        </w:rPr>
        <w:t>.4.1-1, since the UE has no payload data to send, the UE transmit uplink MAC padding bits on the UL RMC. (UE should be already transmitting PUMAX after Initial Conditions setting).</w:t>
      </w:r>
    </w:p>
    <w:p w14:paraId="13C9411B" w14:textId="77EBBAD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Downlink signal level to the appropriate REFSENS value defined in Table 7.3B.5-1. For the DL signal, Narrowband IoT OCNG pattern 1 in Annex A.5.3.1 is used.</w:t>
      </w:r>
    </w:p>
    <w:p w14:paraId="2AD369B3" w14:textId="552B54D6"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Frequency Error using Global In-Channel Tx-Test (Annex E).</w:t>
      </w:r>
    </w:p>
    <w:p w14:paraId="0B8AB70C" w14:textId="3DC71F5C"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Repeat from test procedure steps 1-5 with ephemeris values for maximum positive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.4.3-1a. Test system shall send same SIB31-NB information during the duration of this frequency error measurement</w:t>
      </w:r>
    </w:p>
    <w:p w14:paraId="639CF19E" w14:textId="102421A4" w:rsidR="00524A5D" w:rsidRPr="0044437C" w:rsidRDefault="00525E89">
      <w:pPr>
        <w:pStyle w:val="B1"/>
        <w:overflowPunct w:val="0"/>
        <w:autoSpaceDE w:val="0"/>
        <w:autoSpaceDN w:val="0"/>
        <w:adjustRightInd w:val="0"/>
        <w:contextualSpacing w:val="0"/>
        <w:textAlignment w:val="baseline"/>
        <w:rPr>
          <w:lang w:eastAsia="en-GB"/>
        </w:rPr>
      </w:pPr>
      <w:r w:rsidRPr="0044437C">
        <w:rPr>
          <w:lang w:eastAsia="en-GB"/>
        </w:rPr>
        <w:t>7.</w:t>
      </w:r>
      <w:r w:rsidR="00137BC1" w:rsidRPr="0044437C">
        <w:rPr>
          <w:lang w:eastAsia="en-GB"/>
        </w:rPr>
        <w:tab/>
      </w:r>
      <w:r w:rsidRPr="0044437C">
        <w:rPr>
          <w:lang w:eastAsia="en-GB"/>
        </w:rPr>
        <w:t>Repeat from test procedure steps 1-5 with ephemeris values for maximum negative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.4.3-2a. Test system shall send same SIB31-NB information during the duration of this frequency error measurement.</w:t>
      </w:r>
    </w:p>
    <w:p w14:paraId="16EE2553" w14:textId="7A6281C9" w:rsidR="00524A5D" w:rsidRPr="0044437C" w:rsidRDefault="00B8154E">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from test procedure steps 1-5 with ephemeris values for half of maximum positive Doppler</w:t>
      </w:r>
      <w:r w:rsidR="00137BC1" w:rsidRPr="0044437C">
        <w:rPr>
          <w:lang w:eastAsia="en-GB"/>
        </w:rPr>
        <w:t xml:space="preserve"> </w:t>
      </w:r>
      <w:r w:rsidR="005745B7" w:rsidRPr="0044437C">
        <w:rPr>
          <w:lang w:eastAsia="en-GB"/>
        </w:rPr>
        <w:t>replacing ephemeris in step 1 by Table 6.4B.1</w:t>
      </w:r>
      <w:r w:rsidR="005745B7" w:rsidRPr="0044437C">
        <w:t>_1</w:t>
      </w:r>
      <w:r w:rsidR="005745B7" w:rsidRPr="0044437C">
        <w:rPr>
          <w:lang w:eastAsia="en-GB"/>
        </w:rPr>
        <w:t>.4.3-3a</w:t>
      </w:r>
      <w:r w:rsidRPr="0044437C">
        <w:rPr>
          <w:lang w:eastAsia="en-GB"/>
        </w:rPr>
        <w:t xml:space="preserve">. Test system shall send same SIB31-NB information during </w:t>
      </w:r>
      <w:r w:rsidR="005745B7" w:rsidRPr="0044437C">
        <w:rPr>
          <w:lang w:eastAsia="en-GB"/>
        </w:rPr>
        <w:t xml:space="preserve">the </w:t>
      </w:r>
      <w:r w:rsidRPr="0044437C">
        <w:rPr>
          <w:lang w:eastAsia="en-GB"/>
        </w:rPr>
        <w:t xml:space="preserve">duration of </w:t>
      </w:r>
      <w:r w:rsidR="005745B7" w:rsidRPr="0044437C">
        <w:rPr>
          <w:lang w:eastAsia="en-GB"/>
        </w:rPr>
        <w:t xml:space="preserve">this </w:t>
      </w:r>
      <w:r w:rsidRPr="0044437C">
        <w:rPr>
          <w:lang w:eastAsia="en-GB"/>
        </w:rPr>
        <w:t>frequency error measurement</w:t>
      </w:r>
      <w:r w:rsidR="00137BC1" w:rsidRPr="0044437C">
        <w:rPr>
          <w:lang w:eastAsia="en-GB"/>
        </w:rPr>
        <w:t>.</w:t>
      </w:r>
    </w:p>
    <w:p w14:paraId="1CECC8D8" w14:textId="77777777" w:rsidR="00524A5D" w:rsidRPr="0044437C" w:rsidRDefault="00000000">
      <w:pPr>
        <w:pStyle w:val="NO"/>
        <w:rPr>
          <w:lang w:eastAsia="zh-TW"/>
        </w:rPr>
      </w:pPr>
      <w:r w:rsidRPr="0044437C">
        <w:lastRenderedPageBreak/>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8372FA1" w14:textId="2F14218A" w:rsidR="00524A5D" w:rsidRPr="0044437C" w:rsidRDefault="00000000">
      <w:pPr>
        <w:pStyle w:val="H6"/>
      </w:pPr>
      <w:bookmarkStart w:id="986" w:name="MCCQCTEMPBM_00000221"/>
      <w:r w:rsidRPr="0044437C">
        <w:t>6.4B.1</w:t>
      </w:r>
      <w:r w:rsidR="0056452A" w:rsidRPr="0044437C">
        <w:t>_1</w:t>
      </w:r>
      <w:r w:rsidRPr="0044437C">
        <w:t>.4.3</w:t>
      </w:r>
      <w:r w:rsidRPr="0044437C">
        <w:tab/>
        <w:t>Message contents</w:t>
      </w:r>
    </w:p>
    <w:bookmarkEnd w:id="986"/>
    <w:p w14:paraId="282B1426" w14:textId="77777777" w:rsidR="00524A5D" w:rsidRPr="0044437C" w:rsidRDefault="00000000">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7B0B56C" w14:textId="2250F47C" w:rsidR="00524A5D" w:rsidRPr="0044437C" w:rsidRDefault="00000000">
      <w:pPr>
        <w:pStyle w:val="TH"/>
        <w:rPr>
          <w:color w:val="000000" w:themeColor="text1"/>
        </w:rPr>
      </w:pPr>
      <w:r w:rsidRPr="0044437C">
        <w:rPr>
          <w:color w:val="000000" w:themeColor="text1"/>
          <w:lang w:eastAsia="en-GB"/>
        </w:rPr>
        <w:t>Table 6.4B.1</w:t>
      </w:r>
      <w:r w:rsidR="0056452A" w:rsidRPr="0044437C">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 for NB-IoT NTN</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59CAA0B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Pr="0044437C" w:rsidRDefault="00000000">
            <w:pPr>
              <w:pStyle w:val="TAH"/>
              <w:jc w:val="left"/>
              <w:rPr>
                <w:b w:val="0"/>
                <w:color w:val="000000" w:themeColor="text1"/>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02378D3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2609472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Pr="0044437C" w:rsidRDefault="00524A5D">
            <w:pPr>
              <w:pStyle w:val="TAL"/>
              <w:rPr>
                <w:color w:val="000000" w:themeColor="text1"/>
                <w:lang w:eastAsia="en-GB"/>
              </w:rPr>
            </w:pPr>
          </w:p>
        </w:tc>
      </w:tr>
      <w:tr w:rsidR="00524A5D" w:rsidRPr="0044437C" w14:paraId="08595D3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Pr="0044437C" w:rsidRDefault="00524A5D">
            <w:pPr>
              <w:pStyle w:val="TAL"/>
              <w:rPr>
                <w:color w:val="000000" w:themeColor="text1"/>
              </w:rPr>
            </w:pPr>
          </w:p>
        </w:tc>
      </w:tr>
      <w:tr w:rsidR="00524A5D" w:rsidRPr="0044437C" w14:paraId="77EF95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Pr="0044437C" w:rsidRDefault="00524A5D">
            <w:pPr>
              <w:pStyle w:val="TAL"/>
              <w:rPr>
                <w:color w:val="000000" w:themeColor="text1"/>
                <w:lang w:eastAsia="en-GB"/>
              </w:rPr>
            </w:pPr>
          </w:p>
        </w:tc>
      </w:tr>
      <w:tr w:rsidR="00524A5D" w:rsidRPr="0044437C" w14:paraId="18D40D7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Pr="0044437C" w:rsidRDefault="00524A5D">
            <w:pPr>
              <w:rPr>
                <w:i/>
                <w:iCs/>
                <w:color w:val="000000" w:themeColor="text1"/>
                <w:lang w:eastAsia="en-GB"/>
              </w:rPr>
            </w:pPr>
          </w:p>
        </w:tc>
      </w:tr>
      <w:tr w:rsidR="00524A5D" w:rsidRPr="0044437C" w14:paraId="6740C4E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Pr="0044437C" w:rsidRDefault="00000000">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Pr="0044437C" w:rsidRDefault="00524A5D">
            <w:pPr>
              <w:pStyle w:val="TAL"/>
              <w:rPr>
                <w:color w:val="000000" w:themeColor="text1"/>
                <w:lang w:eastAsia="en-GB"/>
              </w:rPr>
            </w:pPr>
          </w:p>
        </w:tc>
      </w:tr>
      <w:tr w:rsidR="00524A5D" w:rsidRPr="0044437C" w14:paraId="34088ED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Pr="0044437C" w:rsidRDefault="00000000">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Pr="0044437C" w:rsidRDefault="00524A5D">
            <w:pPr>
              <w:pStyle w:val="TAL"/>
              <w:rPr>
                <w:color w:val="000000" w:themeColor="text1"/>
                <w:lang w:eastAsia="en-GB"/>
              </w:rPr>
            </w:pPr>
          </w:p>
        </w:tc>
      </w:tr>
      <w:tr w:rsidR="00524A5D" w:rsidRPr="0044437C" w14:paraId="4BBFB27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Pr="0044437C" w:rsidRDefault="00000000">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Pr="0044437C" w:rsidRDefault="00524A5D">
            <w:pPr>
              <w:pStyle w:val="TAL"/>
              <w:rPr>
                <w:color w:val="000000" w:themeColor="text1"/>
                <w:lang w:eastAsia="en-GB"/>
              </w:rPr>
            </w:pPr>
          </w:p>
        </w:tc>
      </w:tr>
      <w:tr w:rsidR="00524A5D" w:rsidRPr="0044437C" w14:paraId="6E04E1A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Pr="0044437C" w:rsidRDefault="00000000">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Pr="0044437C" w:rsidRDefault="00524A5D">
            <w:pPr>
              <w:pStyle w:val="TAL"/>
              <w:rPr>
                <w:color w:val="000000" w:themeColor="text1"/>
                <w:lang w:eastAsia="en-GB"/>
              </w:rPr>
            </w:pPr>
          </w:p>
        </w:tc>
      </w:tr>
      <w:tr w:rsidR="00524A5D" w:rsidRPr="0044437C" w14:paraId="0966804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Pr="0044437C" w:rsidRDefault="00000000">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Pr="0044437C" w:rsidRDefault="00524A5D">
            <w:pPr>
              <w:pStyle w:val="TAL"/>
              <w:rPr>
                <w:color w:val="000000" w:themeColor="text1"/>
                <w:lang w:eastAsia="en-GB"/>
              </w:rPr>
            </w:pPr>
          </w:p>
        </w:tc>
      </w:tr>
      <w:tr w:rsidR="00524A5D" w:rsidRPr="0044437C" w14:paraId="619980A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Pr="0044437C" w:rsidRDefault="00000000">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Pr="0044437C" w:rsidRDefault="00524A5D">
            <w:pPr>
              <w:pStyle w:val="TAL"/>
              <w:rPr>
                <w:color w:val="000000" w:themeColor="text1"/>
                <w:lang w:eastAsia="en-GB"/>
              </w:rPr>
            </w:pPr>
          </w:p>
        </w:tc>
      </w:tr>
      <w:tr w:rsidR="00524A5D" w:rsidRPr="0044437C" w14:paraId="4535E29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Pr="0044437C" w:rsidRDefault="00524A5D">
            <w:pPr>
              <w:pStyle w:val="TAL"/>
              <w:rPr>
                <w:color w:val="000000" w:themeColor="text1"/>
                <w:lang w:eastAsia="en-GB"/>
              </w:rPr>
            </w:pPr>
          </w:p>
        </w:tc>
      </w:tr>
      <w:tr w:rsidR="0056452A" w:rsidRPr="0044437C" w14:paraId="0E5F798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Pr="0044437C" w:rsidRDefault="0056452A" w:rsidP="0056452A">
            <w:pPr>
              <w:pStyle w:val="TAL"/>
              <w:rPr>
                <w:color w:val="000000" w:themeColor="text1"/>
                <w:lang w:eastAsia="en-GB"/>
              </w:rPr>
            </w:pPr>
          </w:p>
        </w:tc>
      </w:tr>
      <w:tr w:rsidR="0056452A" w:rsidRPr="0044437C" w14:paraId="07D9FB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Pr="0044437C" w:rsidRDefault="0056452A" w:rsidP="0056452A">
            <w:pPr>
              <w:pStyle w:val="TAL"/>
              <w:rPr>
                <w:color w:val="000000" w:themeColor="text1"/>
                <w:lang w:eastAsia="en-GB"/>
              </w:rPr>
            </w:pPr>
          </w:p>
        </w:tc>
      </w:tr>
      <w:tr w:rsidR="0056452A" w:rsidRPr="0044437C" w14:paraId="3EE3C15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Pr="0044437C" w:rsidRDefault="0056452A" w:rsidP="0056452A">
            <w:pPr>
              <w:pStyle w:val="TAL"/>
              <w:rPr>
                <w:color w:val="000000" w:themeColor="text1"/>
                <w:lang w:eastAsia="en-GB"/>
              </w:rPr>
            </w:pPr>
          </w:p>
        </w:tc>
      </w:tr>
      <w:tr w:rsidR="0056452A" w:rsidRPr="0044437C" w14:paraId="0665539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Pr="0044437C" w:rsidRDefault="0056452A" w:rsidP="0056452A">
            <w:pPr>
              <w:pStyle w:val="TAL"/>
              <w:rPr>
                <w:color w:val="000000" w:themeColor="text1"/>
                <w:lang w:eastAsia="en-GB"/>
              </w:rPr>
            </w:pPr>
          </w:p>
        </w:tc>
      </w:tr>
      <w:tr w:rsidR="00524A5D" w:rsidRPr="0044437C" w14:paraId="1CB09F53"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77777777" w:rsidR="00524A5D" w:rsidRPr="0044437C" w:rsidRDefault="00000000">
            <w:pPr>
              <w:pStyle w:val="TAN"/>
              <w:rPr>
                <w:color w:val="000000" w:themeColor="text1"/>
                <w:lang w:eastAsia="en-GB"/>
              </w:rPr>
            </w:pPr>
            <w:r w:rsidRPr="0044437C">
              <w:rPr>
                <w:color w:val="000000" w:themeColor="text1"/>
                <w:lang w:eastAsia="fr-FR"/>
              </w:rPr>
              <w:t>NOTE 1: Satellite-UE elevation angle equal to 26.15 degrees, one-way delay equal to 129.93 ms and Doppler equal to 0.17 ppm</w:t>
            </w:r>
          </w:p>
        </w:tc>
      </w:tr>
    </w:tbl>
    <w:p w14:paraId="3EDCE461" w14:textId="77777777" w:rsidR="00524A5D" w:rsidRPr="0044437C" w:rsidRDefault="00524A5D">
      <w:pPr>
        <w:rPr>
          <w:color w:val="000000" w:themeColor="text1"/>
          <w:lang w:eastAsia="en-GB"/>
        </w:rPr>
      </w:pPr>
    </w:p>
    <w:p w14:paraId="3B32440A" w14:textId="5C4556BB" w:rsidR="00524A5D" w:rsidRPr="0044437C" w:rsidRDefault="00000000">
      <w:pPr>
        <w:pStyle w:val="TH"/>
        <w:rPr>
          <w:color w:val="000000" w:themeColor="text1"/>
          <w:sz w:val="22"/>
          <w:szCs w:val="22"/>
        </w:rPr>
      </w:pPr>
      <w:r w:rsidRPr="0044437C">
        <w:rPr>
          <w:color w:val="000000" w:themeColor="text1"/>
          <w:lang w:eastAsia="en-GB"/>
        </w:rPr>
        <w:t>Table 6.4</w:t>
      </w:r>
      <w:r w:rsidRPr="0044437C">
        <w:rPr>
          <w:b w:val="0"/>
          <w:bCs/>
          <w:color w:val="000000" w:themeColor="text1"/>
          <w:lang w:eastAsia="en-GB"/>
        </w:rPr>
        <w:t>B</w:t>
      </w:r>
      <w:r w:rsidRPr="0044437C">
        <w:rPr>
          <w:color w:val="000000" w:themeColor="text1"/>
          <w:lang w:eastAsia="en-GB"/>
        </w:rPr>
        <w:t>.1</w:t>
      </w:r>
      <w:r w:rsidR="0056452A"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56452A" w:rsidRPr="0044437C">
        <w:rPr>
          <w:bCs/>
        </w:rPr>
        <w:t>Void</w:t>
      </w:r>
    </w:p>
    <w:p w14:paraId="3AB0CDE8" w14:textId="77777777" w:rsidR="00524A5D" w:rsidRPr="0044437C" w:rsidRDefault="00524A5D">
      <w:pPr>
        <w:ind w:left="720"/>
      </w:pPr>
    </w:p>
    <w:p w14:paraId="2BD82343" w14:textId="6214806D" w:rsidR="00524A5D" w:rsidRPr="0044437C" w:rsidRDefault="00000000">
      <w:pPr>
        <w:pStyle w:val="TH"/>
        <w:rPr>
          <w:color w:val="000000" w:themeColor="text1"/>
          <w:sz w:val="22"/>
          <w:szCs w:val="22"/>
        </w:rPr>
      </w:pPr>
      <w:r w:rsidRPr="0044437C">
        <w:rPr>
          <w:color w:val="000000" w:themeColor="text1"/>
          <w:lang w:eastAsia="en-GB"/>
        </w:rPr>
        <w:t>Table 6.4B.1</w:t>
      </w:r>
      <w:r w:rsidR="0056452A"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Pr="0044437C" w:rsidRDefault="00000000">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Pr="0044437C" w:rsidRDefault="00524A5D">
            <w:pPr>
              <w:pStyle w:val="TAL"/>
              <w:rPr>
                <w:color w:val="000000" w:themeColor="text1"/>
                <w:lang w:eastAsia="en-GB"/>
              </w:rPr>
            </w:pPr>
          </w:p>
        </w:tc>
      </w:tr>
      <w:tr w:rsidR="00524A5D" w:rsidRPr="0044437C"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Pr="0044437C" w:rsidRDefault="00524A5D">
            <w:pPr>
              <w:pStyle w:val="TAL"/>
              <w:rPr>
                <w:color w:val="000000" w:themeColor="text1"/>
              </w:rPr>
            </w:pPr>
          </w:p>
        </w:tc>
      </w:tr>
      <w:tr w:rsidR="00524A5D" w:rsidRPr="0044437C"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Pr="0044437C" w:rsidRDefault="00524A5D">
            <w:pPr>
              <w:pStyle w:val="TAL"/>
              <w:rPr>
                <w:color w:val="000000" w:themeColor="text1"/>
                <w:lang w:eastAsia="en-GB"/>
              </w:rPr>
            </w:pPr>
          </w:p>
        </w:tc>
      </w:tr>
      <w:tr w:rsidR="00524A5D" w:rsidRPr="0044437C"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Pr="0044437C" w:rsidRDefault="00524A5D">
            <w:pPr>
              <w:rPr>
                <w:i/>
                <w:iCs/>
                <w:color w:val="000000" w:themeColor="text1"/>
                <w:lang w:eastAsia="en-GB"/>
              </w:rPr>
            </w:pPr>
          </w:p>
        </w:tc>
      </w:tr>
      <w:tr w:rsidR="00524A5D" w:rsidRPr="0044437C"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Pr="0044437C" w:rsidRDefault="00000000">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Pr="0044437C" w:rsidRDefault="00524A5D">
            <w:pPr>
              <w:pStyle w:val="TAL"/>
              <w:rPr>
                <w:color w:val="000000" w:themeColor="text1"/>
                <w:lang w:eastAsia="en-GB"/>
              </w:rPr>
            </w:pPr>
          </w:p>
        </w:tc>
      </w:tr>
      <w:tr w:rsidR="00524A5D" w:rsidRPr="0044437C"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Pr="0044437C" w:rsidRDefault="00000000">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Pr="0044437C" w:rsidRDefault="00524A5D">
            <w:pPr>
              <w:pStyle w:val="TAL"/>
              <w:rPr>
                <w:color w:val="000000" w:themeColor="text1"/>
                <w:lang w:eastAsia="en-GB"/>
              </w:rPr>
            </w:pPr>
          </w:p>
        </w:tc>
      </w:tr>
      <w:tr w:rsidR="00524A5D" w:rsidRPr="0044437C"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Pr="0044437C" w:rsidRDefault="00000000">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Pr="0044437C" w:rsidRDefault="00524A5D">
            <w:pPr>
              <w:pStyle w:val="TAL"/>
              <w:rPr>
                <w:color w:val="000000" w:themeColor="text1"/>
                <w:lang w:eastAsia="en-GB"/>
              </w:rPr>
            </w:pPr>
          </w:p>
        </w:tc>
      </w:tr>
      <w:tr w:rsidR="00524A5D" w:rsidRPr="0044437C"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Pr="0044437C" w:rsidRDefault="00000000">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Pr="0044437C" w:rsidRDefault="00524A5D">
            <w:pPr>
              <w:pStyle w:val="TAL"/>
              <w:rPr>
                <w:color w:val="000000" w:themeColor="text1"/>
                <w:lang w:eastAsia="en-GB"/>
              </w:rPr>
            </w:pPr>
          </w:p>
        </w:tc>
      </w:tr>
      <w:tr w:rsidR="00524A5D" w:rsidRPr="0044437C"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Pr="0044437C" w:rsidRDefault="00000000">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Pr="0044437C" w:rsidRDefault="00524A5D">
            <w:pPr>
              <w:pStyle w:val="TAL"/>
              <w:rPr>
                <w:color w:val="000000" w:themeColor="text1"/>
                <w:lang w:eastAsia="en-GB"/>
              </w:rPr>
            </w:pPr>
          </w:p>
        </w:tc>
      </w:tr>
      <w:tr w:rsidR="00524A5D" w:rsidRPr="0044437C"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Pr="0044437C" w:rsidRDefault="00000000">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Pr="0044437C" w:rsidRDefault="00524A5D">
            <w:pPr>
              <w:pStyle w:val="TAL"/>
              <w:rPr>
                <w:color w:val="000000" w:themeColor="text1"/>
                <w:lang w:eastAsia="en-GB"/>
              </w:rPr>
            </w:pPr>
          </w:p>
        </w:tc>
      </w:tr>
      <w:tr w:rsidR="00524A5D" w:rsidRPr="0044437C"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Pr="0044437C" w:rsidRDefault="00524A5D">
            <w:pPr>
              <w:pStyle w:val="TAL"/>
              <w:rPr>
                <w:color w:val="000000" w:themeColor="text1"/>
                <w:lang w:eastAsia="en-GB"/>
              </w:rPr>
            </w:pPr>
          </w:p>
        </w:tc>
      </w:tr>
      <w:tr w:rsidR="0056452A" w:rsidRPr="0044437C"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Pr="0044437C" w:rsidRDefault="0056452A" w:rsidP="0056452A">
            <w:pPr>
              <w:pStyle w:val="TAL"/>
              <w:rPr>
                <w:color w:val="000000" w:themeColor="text1"/>
                <w:lang w:eastAsia="en-GB"/>
              </w:rPr>
            </w:pPr>
          </w:p>
        </w:tc>
      </w:tr>
      <w:tr w:rsidR="0056452A" w:rsidRPr="0044437C"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Pr="0044437C" w:rsidRDefault="0056452A" w:rsidP="0056452A">
            <w:pPr>
              <w:pStyle w:val="TAL"/>
              <w:rPr>
                <w:color w:val="000000" w:themeColor="text1"/>
                <w:lang w:eastAsia="en-GB"/>
              </w:rPr>
            </w:pPr>
          </w:p>
        </w:tc>
      </w:tr>
      <w:tr w:rsidR="0056452A" w:rsidRPr="0044437C"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Pr="0044437C" w:rsidRDefault="0056452A" w:rsidP="0056452A">
            <w:pPr>
              <w:pStyle w:val="TAL"/>
              <w:rPr>
                <w:color w:val="000000" w:themeColor="text1"/>
                <w:lang w:eastAsia="en-GB"/>
              </w:rPr>
            </w:pPr>
          </w:p>
        </w:tc>
      </w:tr>
      <w:tr w:rsidR="0056452A" w:rsidRPr="0044437C"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Pr="0044437C" w:rsidRDefault="0056452A" w:rsidP="0056452A">
            <w:pPr>
              <w:pStyle w:val="TAL"/>
              <w:rPr>
                <w:color w:val="000000" w:themeColor="text1"/>
                <w:lang w:eastAsia="en-GB"/>
              </w:rPr>
            </w:pPr>
          </w:p>
        </w:tc>
      </w:tr>
      <w:tr w:rsidR="00524A5D" w:rsidRPr="0044437C"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77777777" w:rsidR="00524A5D" w:rsidRPr="0044437C" w:rsidRDefault="00000000">
            <w:pPr>
              <w:pStyle w:val="TAN"/>
              <w:rPr>
                <w:color w:val="000000" w:themeColor="text1"/>
              </w:rPr>
            </w:pPr>
            <w:r w:rsidRPr="0044437C">
              <w:rPr>
                <w:color w:val="000000" w:themeColor="text1"/>
              </w:rPr>
              <w:t>NOTE 1: Satellite-UE elevation angle equal to 26.78 degrees, one-way delay equal to 129.74 ms and Doppler equal to -0.17 ppm.</w:t>
            </w:r>
          </w:p>
        </w:tc>
      </w:tr>
    </w:tbl>
    <w:p w14:paraId="70FEA734" w14:textId="77777777" w:rsidR="00524A5D" w:rsidRPr="0044437C" w:rsidRDefault="00524A5D">
      <w:pPr>
        <w:ind w:left="720"/>
      </w:pPr>
    </w:p>
    <w:p w14:paraId="74617989" w14:textId="582E598A" w:rsidR="00524A5D" w:rsidRPr="0044437C" w:rsidRDefault="00000000">
      <w:pPr>
        <w:pStyle w:val="TH"/>
        <w:rPr>
          <w:color w:val="000000" w:themeColor="text1"/>
          <w:sz w:val="22"/>
          <w:szCs w:val="22"/>
        </w:rPr>
      </w:pPr>
      <w:r w:rsidRPr="0044437C">
        <w:rPr>
          <w:color w:val="000000" w:themeColor="text1"/>
          <w:lang w:eastAsia="en-GB"/>
        </w:rPr>
        <w:lastRenderedPageBreak/>
        <w:t>Table 6.4B.1</w:t>
      </w:r>
      <w:r w:rsidR="00156D71" w:rsidRPr="0044437C">
        <w:rPr>
          <w:color w:val="000000" w:themeColor="text1"/>
          <w:lang w:eastAsia="en-GB"/>
        </w:rPr>
        <w:t>_</w:t>
      </w:r>
      <w:r w:rsidR="00137BC1" w:rsidRPr="0044437C">
        <w:rPr>
          <w:color w:val="000000" w:themeColor="text1"/>
          <w:lang w:eastAsia="en-GB"/>
        </w:rPr>
        <w:t>1</w:t>
      </w:r>
      <w:r w:rsidRPr="0044437C">
        <w:rPr>
          <w:color w:val="000000" w:themeColor="text1"/>
          <w:lang w:eastAsia="en-GB"/>
        </w:rPr>
        <w:t>.4.3-2b:</w:t>
      </w:r>
      <w:r w:rsidRPr="0044437C">
        <w:rPr>
          <w:b w:val="0"/>
          <w:bCs/>
          <w:color w:val="000000" w:themeColor="text1"/>
          <w:lang w:eastAsia="en-GB"/>
        </w:rPr>
        <w:t xml:space="preserve"> </w:t>
      </w:r>
      <w:r w:rsidR="00156D71" w:rsidRPr="0044437C">
        <w:rPr>
          <w:bCs/>
        </w:rPr>
        <w:t>Void</w:t>
      </w:r>
    </w:p>
    <w:p w14:paraId="225B9E88" w14:textId="77777777" w:rsidR="00524A5D" w:rsidRPr="0044437C" w:rsidRDefault="00524A5D">
      <w:pPr>
        <w:ind w:left="720"/>
      </w:pPr>
    </w:p>
    <w:p w14:paraId="2FDD8021" w14:textId="7F7158E7" w:rsidR="00524A5D" w:rsidRPr="0044437C" w:rsidRDefault="00000000">
      <w:pPr>
        <w:pStyle w:val="TH"/>
        <w:rPr>
          <w:color w:val="000000" w:themeColor="text1"/>
          <w:sz w:val="22"/>
          <w:szCs w:val="22"/>
        </w:rPr>
      </w:pPr>
      <w:r w:rsidRPr="0044437C">
        <w:rPr>
          <w:color w:val="000000" w:themeColor="text1"/>
          <w:lang w:eastAsia="en-GB"/>
        </w:rPr>
        <w:t>Table 6.4B.1</w:t>
      </w:r>
      <w:r w:rsidR="009665C7"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Pr="0044437C" w:rsidRDefault="00000000">
            <w:pPr>
              <w:pStyle w:val="TAH"/>
              <w:jc w:val="left"/>
              <w:rPr>
                <w:b w:val="0"/>
                <w:color w:val="000000" w:themeColor="text1"/>
                <w:szCs w:val="18"/>
                <w:lang w:eastAsia="en-GB"/>
              </w:rPr>
            </w:pPr>
            <w:r w:rsidRPr="0044437C">
              <w:rPr>
                <w:b w:val="0"/>
                <w:bCs/>
                <w:color w:val="000000" w:themeColor="text1"/>
                <w:lang w:eastAsia="en-GB"/>
              </w:rPr>
              <w:t xml:space="preserve">Derivation Path: TS 36.508 </w:t>
            </w:r>
            <w:r w:rsidR="009665C7" w:rsidRPr="0044437C">
              <w:rPr>
                <w:b w:val="0"/>
                <w:bCs/>
                <w:color w:val="000000" w:themeColor="text1"/>
                <w:lang w:eastAsia="en-GB"/>
              </w:rPr>
              <w:t>[12</w:t>
            </w:r>
            <w:r w:rsidR="00137BC1" w:rsidRPr="0044437C">
              <w:rPr>
                <w:b w:val="0"/>
                <w:bCs/>
                <w:color w:val="000000" w:themeColor="text1"/>
                <w:lang w:eastAsia="en-GB"/>
              </w:rPr>
              <w:t>]</w:t>
            </w:r>
            <w:r w:rsidR="009665C7" w:rsidRPr="0044437C">
              <w:rPr>
                <w:b w:val="0"/>
                <w:bCs/>
                <w:color w:val="000000" w:themeColor="text1"/>
                <w:lang w:eastAsia="en-GB"/>
              </w:rPr>
              <w:t xml:space="preserve">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Pr="0044437C" w:rsidRDefault="00000000">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Pr="0044437C" w:rsidRDefault="00524A5D">
            <w:pPr>
              <w:pStyle w:val="TAL"/>
              <w:rPr>
                <w:color w:val="000000" w:themeColor="text1"/>
                <w:lang w:eastAsia="en-GB"/>
              </w:rPr>
            </w:pPr>
          </w:p>
        </w:tc>
      </w:tr>
      <w:tr w:rsidR="00524A5D" w:rsidRPr="0044437C"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Pr="0044437C" w:rsidRDefault="00524A5D">
            <w:pPr>
              <w:pStyle w:val="TAL"/>
              <w:rPr>
                <w:color w:val="000000" w:themeColor="text1"/>
              </w:rPr>
            </w:pPr>
          </w:p>
        </w:tc>
      </w:tr>
      <w:tr w:rsidR="00524A5D" w:rsidRPr="0044437C"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Pr="0044437C" w:rsidRDefault="00524A5D">
            <w:pPr>
              <w:pStyle w:val="TAL"/>
              <w:rPr>
                <w:color w:val="000000" w:themeColor="text1"/>
                <w:lang w:eastAsia="en-GB"/>
              </w:rPr>
            </w:pPr>
          </w:p>
        </w:tc>
      </w:tr>
      <w:tr w:rsidR="00524A5D" w:rsidRPr="0044437C"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Pr="0044437C" w:rsidRDefault="00524A5D">
            <w:pPr>
              <w:rPr>
                <w:i/>
                <w:iCs/>
                <w:color w:val="000000" w:themeColor="text1"/>
                <w:lang w:eastAsia="en-GB"/>
              </w:rPr>
            </w:pPr>
          </w:p>
        </w:tc>
      </w:tr>
      <w:tr w:rsidR="00524A5D" w:rsidRPr="0044437C"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Pr="0044437C" w:rsidRDefault="00000000">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Pr="0044437C" w:rsidRDefault="00524A5D">
            <w:pPr>
              <w:pStyle w:val="TAL"/>
              <w:rPr>
                <w:color w:val="000000" w:themeColor="text1"/>
                <w:lang w:eastAsia="en-GB"/>
              </w:rPr>
            </w:pPr>
          </w:p>
        </w:tc>
      </w:tr>
      <w:tr w:rsidR="00524A5D" w:rsidRPr="0044437C"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Pr="0044437C" w:rsidRDefault="00000000">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Pr="0044437C" w:rsidRDefault="00524A5D">
            <w:pPr>
              <w:pStyle w:val="TAL"/>
              <w:rPr>
                <w:color w:val="000000" w:themeColor="text1"/>
                <w:lang w:eastAsia="en-GB"/>
              </w:rPr>
            </w:pPr>
          </w:p>
        </w:tc>
      </w:tr>
      <w:tr w:rsidR="00524A5D" w:rsidRPr="0044437C"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Pr="0044437C" w:rsidRDefault="00000000">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Pr="0044437C" w:rsidRDefault="00524A5D">
            <w:pPr>
              <w:pStyle w:val="TAL"/>
              <w:rPr>
                <w:color w:val="000000" w:themeColor="text1"/>
                <w:lang w:eastAsia="en-GB"/>
              </w:rPr>
            </w:pPr>
          </w:p>
        </w:tc>
      </w:tr>
      <w:tr w:rsidR="00524A5D" w:rsidRPr="0044437C"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Pr="0044437C" w:rsidRDefault="00000000">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Pr="0044437C" w:rsidRDefault="00524A5D">
            <w:pPr>
              <w:pStyle w:val="TAL"/>
              <w:rPr>
                <w:color w:val="000000" w:themeColor="text1"/>
                <w:lang w:eastAsia="en-GB"/>
              </w:rPr>
            </w:pPr>
          </w:p>
        </w:tc>
      </w:tr>
      <w:tr w:rsidR="00524A5D" w:rsidRPr="0044437C"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Pr="0044437C" w:rsidRDefault="00000000">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Pr="0044437C" w:rsidRDefault="00524A5D">
            <w:pPr>
              <w:pStyle w:val="TAL"/>
              <w:rPr>
                <w:color w:val="000000" w:themeColor="text1"/>
                <w:lang w:eastAsia="en-GB"/>
              </w:rPr>
            </w:pPr>
          </w:p>
        </w:tc>
      </w:tr>
      <w:tr w:rsidR="00524A5D" w:rsidRPr="0044437C"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Pr="0044437C" w:rsidRDefault="00000000">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Pr="0044437C" w:rsidRDefault="00524A5D">
            <w:pPr>
              <w:pStyle w:val="TAL"/>
              <w:rPr>
                <w:color w:val="000000" w:themeColor="text1"/>
                <w:lang w:eastAsia="en-GB"/>
              </w:rPr>
            </w:pPr>
          </w:p>
        </w:tc>
      </w:tr>
      <w:tr w:rsidR="00524A5D" w:rsidRPr="0044437C"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Pr="0044437C" w:rsidRDefault="00524A5D">
            <w:pPr>
              <w:pStyle w:val="TAL"/>
              <w:rPr>
                <w:color w:val="000000" w:themeColor="text1"/>
                <w:lang w:eastAsia="en-GB"/>
              </w:rPr>
            </w:pPr>
          </w:p>
        </w:tc>
      </w:tr>
      <w:tr w:rsidR="009665C7" w:rsidRPr="0044437C"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Pr="0044437C" w:rsidRDefault="009665C7" w:rsidP="009665C7">
            <w:pPr>
              <w:pStyle w:val="TAL"/>
              <w:rPr>
                <w:color w:val="000000" w:themeColor="text1"/>
                <w:lang w:eastAsia="en-GB"/>
              </w:rPr>
            </w:pPr>
          </w:p>
        </w:tc>
      </w:tr>
      <w:tr w:rsidR="009665C7" w:rsidRPr="0044437C"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Pr="0044437C" w:rsidRDefault="009665C7" w:rsidP="009665C7">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Pr="0044437C" w:rsidRDefault="009665C7" w:rsidP="009665C7">
            <w:pPr>
              <w:pStyle w:val="TAL"/>
              <w:rPr>
                <w:color w:val="000000" w:themeColor="text1"/>
                <w:lang w:eastAsia="en-GB"/>
              </w:rPr>
            </w:pPr>
          </w:p>
        </w:tc>
      </w:tr>
      <w:tr w:rsidR="009665C7" w:rsidRPr="0044437C"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Pr="0044437C" w:rsidRDefault="009665C7" w:rsidP="009665C7">
            <w:pPr>
              <w:pStyle w:val="TAL"/>
              <w:rPr>
                <w:color w:val="000000" w:themeColor="text1"/>
                <w:lang w:eastAsia="en-GB"/>
              </w:rPr>
            </w:pPr>
          </w:p>
        </w:tc>
      </w:tr>
      <w:tr w:rsidR="009665C7" w:rsidRPr="0044437C"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Pr="0044437C" w:rsidRDefault="009665C7" w:rsidP="009665C7">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Pr="0044437C" w:rsidRDefault="009665C7" w:rsidP="009665C7">
            <w:pPr>
              <w:pStyle w:val="TAL"/>
              <w:rPr>
                <w:color w:val="000000" w:themeColor="text1"/>
                <w:lang w:eastAsia="en-GB"/>
              </w:rPr>
            </w:pPr>
          </w:p>
        </w:tc>
      </w:tr>
      <w:tr w:rsidR="00524A5D" w:rsidRPr="0044437C"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605F498D" w:rsidR="00524A5D" w:rsidRPr="0044437C" w:rsidRDefault="00000000">
            <w:pPr>
              <w:pStyle w:val="TAN"/>
              <w:rPr>
                <w:color w:val="000000" w:themeColor="text1"/>
              </w:rPr>
            </w:pPr>
            <w:r w:rsidRPr="0044437C">
              <w:rPr>
                <w:color w:val="000000" w:themeColor="text1"/>
              </w:rPr>
              <w:t>NOTE 1: Satellite-UE elevation angle equal to 20.61 degrees, one-way delay equal to 131.70 ms and Doppler equal to 0.085 ppm.</w:t>
            </w:r>
          </w:p>
        </w:tc>
      </w:tr>
    </w:tbl>
    <w:p w14:paraId="724CD28C" w14:textId="77777777" w:rsidR="00524A5D" w:rsidRPr="0044437C" w:rsidRDefault="00524A5D">
      <w:pPr>
        <w:ind w:left="720"/>
      </w:pPr>
    </w:p>
    <w:p w14:paraId="08364777" w14:textId="44F59E94" w:rsidR="00524A5D" w:rsidRPr="0044437C" w:rsidRDefault="00000000">
      <w:pPr>
        <w:pStyle w:val="TH"/>
        <w:rPr>
          <w:b w:val="0"/>
          <w:color w:val="000000" w:themeColor="text1"/>
          <w:sz w:val="22"/>
          <w:szCs w:val="22"/>
        </w:rPr>
      </w:pPr>
      <w:r w:rsidRPr="0044437C">
        <w:rPr>
          <w:color w:val="000000" w:themeColor="text1"/>
          <w:lang w:eastAsia="en-GB"/>
        </w:rPr>
        <w:t>Table 6.4B.1</w:t>
      </w:r>
      <w:r w:rsidR="00FB6205"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FB6205" w:rsidRPr="0044437C">
        <w:rPr>
          <w:bCs/>
        </w:rPr>
        <w:t>Void</w:t>
      </w:r>
    </w:p>
    <w:p w14:paraId="62A276F2" w14:textId="77777777" w:rsidR="00524A5D" w:rsidRPr="0044437C" w:rsidRDefault="00524A5D"/>
    <w:p w14:paraId="0DBA1CBA" w14:textId="4D18AC7B" w:rsidR="00524A5D" w:rsidRPr="0044437C" w:rsidRDefault="00000000">
      <w:pPr>
        <w:pStyle w:val="H6"/>
      </w:pPr>
      <w:bookmarkStart w:id="987" w:name="MCCQCTEMPBM_00000222"/>
      <w:r w:rsidRPr="0044437C">
        <w:t>6.4B.1</w:t>
      </w:r>
      <w:r w:rsidR="000A74D0" w:rsidRPr="0044437C">
        <w:t>_1</w:t>
      </w:r>
      <w:r w:rsidRPr="0044437C">
        <w:t>.5</w:t>
      </w:r>
      <w:r w:rsidRPr="0044437C">
        <w:tab/>
        <w:t>Test requirement</w:t>
      </w:r>
    </w:p>
    <w:bookmarkEnd w:id="987"/>
    <w:p w14:paraId="37ECB3E2" w14:textId="77777777" w:rsidR="00524A5D" w:rsidRPr="0044437C" w:rsidRDefault="00000000">
      <w:r w:rsidRPr="0044437C">
        <w:t>The 20 frequency error Δf results must fulfil the test requirement:</w:t>
      </w:r>
    </w:p>
    <w:p w14:paraId="0EBDB44E" w14:textId="77777777" w:rsidR="00524A5D" w:rsidRPr="0044437C" w:rsidRDefault="00000000">
      <w:pPr>
        <w:pStyle w:val="EQ"/>
        <w:jc w:val="center"/>
      </w:pPr>
      <w:r w:rsidRPr="0044437C">
        <w:t>|Δf| ≤ (0.1 PPM + 15 Hz) (Carrier frequency &gt;1 GHz)</w:t>
      </w:r>
    </w:p>
    <w:p w14:paraId="1EBAC797" w14:textId="77777777" w:rsidR="00524A5D" w:rsidRPr="0044437C" w:rsidRDefault="00000000">
      <w:pPr>
        <w:pStyle w:val="EQ"/>
        <w:jc w:val="center"/>
      </w:pPr>
      <w:r w:rsidRPr="0044437C">
        <w:t>|Δf| ≤ (0.2 PPM + 15 Hz) (Carrier frequency ≤1 GHz)</w:t>
      </w:r>
    </w:p>
    <w:p w14:paraId="65E5B340" w14:textId="77777777" w:rsidR="000A74D0" w:rsidRPr="0044437C" w:rsidRDefault="000A74D0" w:rsidP="000A74D0">
      <w:pPr>
        <w:pStyle w:val="Heading3"/>
      </w:pPr>
      <w:bookmarkStart w:id="988" w:name="_Toc194571838"/>
      <w:r w:rsidRPr="0044437C">
        <w:t>6.4B.1_2</w:t>
      </w:r>
      <w:r w:rsidRPr="0044437C">
        <w:tab/>
        <w:t>Frequency error with NGSO ephemeris for UE category NB1 and NB2</w:t>
      </w:r>
      <w:bookmarkEnd w:id="988"/>
    </w:p>
    <w:p w14:paraId="381A7B29" w14:textId="77777777" w:rsidR="000A74D0" w:rsidRPr="0044437C" w:rsidRDefault="000A74D0" w:rsidP="000A74D0">
      <w:pPr>
        <w:pStyle w:val="H6"/>
      </w:pPr>
      <w:bookmarkStart w:id="989" w:name="MCCQCTEMPBM_00000223"/>
      <w:r w:rsidRPr="0044437C">
        <w:t>6.4B.1_2.1</w:t>
      </w:r>
      <w:r w:rsidRPr="0044437C">
        <w:tab/>
        <w:t>Test purpose</w:t>
      </w:r>
    </w:p>
    <w:bookmarkEnd w:id="989"/>
    <w:p w14:paraId="6AF3B6B9" w14:textId="77777777" w:rsidR="000A74D0" w:rsidRPr="0044437C" w:rsidRDefault="000A74D0" w:rsidP="000A74D0">
      <w:r w:rsidRPr="0044437C">
        <w:t>Same test purpose as in clause 6.4B.1_1.1.</w:t>
      </w:r>
    </w:p>
    <w:p w14:paraId="22B5C774" w14:textId="77777777" w:rsidR="000A74D0" w:rsidRPr="0044437C" w:rsidRDefault="000A74D0" w:rsidP="000A74D0">
      <w:pPr>
        <w:pStyle w:val="H6"/>
      </w:pPr>
      <w:bookmarkStart w:id="990" w:name="MCCQCTEMPBM_00000224"/>
      <w:r w:rsidRPr="0044437C">
        <w:t>6.4B.1_2.2</w:t>
      </w:r>
      <w:r w:rsidRPr="0044437C">
        <w:tab/>
        <w:t>Test applicability</w:t>
      </w:r>
    </w:p>
    <w:bookmarkEnd w:id="990"/>
    <w:p w14:paraId="32B16484" w14:textId="0D05F355" w:rsidR="000A74D0" w:rsidRPr="0044437C" w:rsidRDefault="000A74D0" w:rsidP="000A74D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 and </w:t>
      </w:r>
      <w:r w:rsidR="004B1B68" w:rsidRPr="0044437C">
        <w:t xml:space="preserve">only </w:t>
      </w:r>
      <w:r w:rsidRPr="0044437C">
        <w:t>NGSO</w:t>
      </w:r>
      <w:r w:rsidR="004B1B68" w:rsidRPr="0044437C">
        <w:t xml:space="preserve"> or both GSO and NGSO</w:t>
      </w:r>
      <w:r w:rsidRPr="0044437C">
        <w:t>.</w:t>
      </w:r>
    </w:p>
    <w:p w14:paraId="5A69D858" w14:textId="77777777" w:rsidR="000A74D0" w:rsidRPr="0044437C" w:rsidRDefault="000A74D0" w:rsidP="000A74D0">
      <w:pPr>
        <w:pStyle w:val="H6"/>
      </w:pPr>
      <w:bookmarkStart w:id="991" w:name="MCCQCTEMPBM_00000225"/>
      <w:r w:rsidRPr="0044437C">
        <w:t>6.4B.1_2.3</w:t>
      </w:r>
      <w:r w:rsidRPr="0044437C">
        <w:tab/>
        <w:t>Minimum conformance requirements</w:t>
      </w:r>
    </w:p>
    <w:p w14:paraId="299D913F" w14:textId="77777777" w:rsidR="000A74D0" w:rsidRPr="0044437C" w:rsidRDefault="000A74D0" w:rsidP="000A74D0">
      <w:bookmarkStart w:id="992" w:name="_Hlk159258078"/>
      <w:bookmarkEnd w:id="991"/>
      <w:r w:rsidRPr="0044437C">
        <w:t xml:space="preserve">Same minimum conformance requirements as in clause </w:t>
      </w:r>
      <w:bookmarkEnd w:id="992"/>
      <w:r w:rsidRPr="0044437C">
        <w:t>6.4B.1_1.3.</w:t>
      </w:r>
    </w:p>
    <w:p w14:paraId="1CD9D93B" w14:textId="77777777" w:rsidR="000A74D0" w:rsidRPr="0044437C" w:rsidRDefault="000A74D0" w:rsidP="000A74D0">
      <w:pPr>
        <w:pStyle w:val="H6"/>
      </w:pPr>
      <w:bookmarkStart w:id="993" w:name="MCCQCTEMPBM_00000226"/>
      <w:r w:rsidRPr="0044437C">
        <w:t>6.4B.1_2.4</w:t>
      </w:r>
      <w:r w:rsidRPr="0044437C">
        <w:tab/>
        <w:t>Test description</w:t>
      </w:r>
    </w:p>
    <w:p w14:paraId="6C6F80E0" w14:textId="77777777" w:rsidR="000A74D0" w:rsidRPr="0044437C" w:rsidRDefault="000A74D0" w:rsidP="000A74D0">
      <w:pPr>
        <w:pStyle w:val="H6"/>
      </w:pPr>
      <w:bookmarkStart w:id="994" w:name="MCCQCTEMPBM_00000227"/>
      <w:bookmarkEnd w:id="993"/>
      <w:r w:rsidRPr="0044437C">
        <w:t>6.4B.1_2.4.1</w:t>
      </w:r>
      <w:r w:rsidRPr="0044437C">
        <w:tab/>
        <w:t>Initial conditions</w:t>
      </w:r>
    </w:p>
    <w:p w14:paraId="0CB0066B" w14:textId="77777777" w:rsidR="000A74D0" w:rsidRPr="0044437C" w:rsidRDefault="000A74D0" w:rsidP="000A74D0">
      <w:bookmarkStart w:id="995" w:name="_Hlk159258128"/>
      <w:bookmarkEnd w:id="994"/>
      <w:r w:rsidRPr="0044437C">
        <w:t>Same initial conditions as in clause 6.4B.1_1.4.1 with the following exception:</w:t>
      </w:r>
    </w:p>
    <w:p w14:paraId="57F2DFDB" w14:textId="77777777" w:rsidR="000A74D0" w:rsidRPr="0044437C" w:rsidRDefault="000A74D0" w:rsidP="000A74D0">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1B82BC1D" w14:textId="77777777" w:rsidR="000A74D0" w:rsidRPr="0044437C" w:rsidRDefault="000A74D0" w:rsidP="000A74D0">
      <w:pPr>
        <w:pStyle w:val="H6"/>
      </w:pPr>
      <w:bookmarkStart w:id="996" w:name="MCCQCTEMPBM_00000228"/>
      <w:bookmarkEnd w:id="995"/>
      <w:r w:rsidRPr="0044437C">
        <w:lastRenderedPageBreak/>
        <w:t>6.4B.1_2.4.2</w:t>
      </w:r>
      <w:r w:rsidRPr="0044437C">
        <w:tab/>
        <w:t>Test procedure</w:t>
      </w:r>
    </w:p>
    <w:p w14:paraId="01775910" w14:textId="77777777" w:rsidR="000A74D0" w:rsidRPr="0044437C" w:rsidRDefault="000A74D0" w:rsidP="000A74D0">
      <w:bookmarkStart w:id="997" w:name="_Hlk159258195"/>
      <w:bookmarkEnd w:id="996"/>
      <w:r w:rsidRPr="0044437C">
        <w:t>Same test procedure as in clause 6.4B.1_1.4.2 with the following exceptions:</w:t>
      </w:r>
    </w:p>
    <w:p w14:paraId="5AA07AF3" w14:textId="77777777" w:rsidR="000A74D0" w:rsidRPr="0044437C" w:rsidRDefault="000A74D0" w:rsidP="001C7B98">
      <w:pPr>
        <w:pStyle w:val="B1"/>
      </w:pPr>
      <w:r w:rsidRPr="0044437C">
        <w:t>-</w:t>
      </w:r>
      <w:r w:rsidRPr="0044437C">
        <w:tab/>
        <w:t xml:space="preserve">In step 1, instead of </w:t>
      </w:r>
      <w:r w:rsidRPr="0044437C">
        <w:rPr>
          <w:lang w:eastAsia="en-GB"/>
        </w:rPr>
        <w:t xml:space="preserve">TS 36.508 [12] </w:t>
      </w:r>
      <w:r w:rsidRPr="0044437C">
        <w:t xml:space="preserve">Table </w:t>
      </w:r>
      <w:r w:rsidRPr="0044437C">
        <w:rPr>
          <w:lang w:eastAsia="en-GB"/>
        </w:rPr>
        <w:t xml:space="preserve">8.2.6.2.1-1 of </w:t>
      </w:r>
      <w:r w:rsidRPr="0044437C">
        <w:sym w:font="Wingdings" w:char="F0E0"/>
      </w:r>
      <w:r w:rsidRPr="0044437C">
        <w:t xml:space="preserve"> use </w:t>
      </w:r>
      <w:r w:rsidRPr="0044437C">
        <w:rPr>
          <w:lang w:eastAsia="en-GB"/>
        </w:rPr>
        <w:t xml:space="preserve">TS 36.508 [12] </w:t>
      </w:r>
      <w:r w:rsidRPr="0044437C">
        <w:t xml:space="preserve">Table </w:t>
      </w:r>
      <w:r w:rsidRPr="0044437C">
        <w:rPr>
          <w:lang w:eastAsia="en-GB"/>
        </w:rPr>
        <w:t>8.2.6.2.1-</w:t>
      </w:r>
      <w:r w:rsidRPr="0044437C">
        <w:t xml:space="preserve">3 (ephemeris for NGSO LEO 1200). </w:t>
      </w:r>
    </w:p>
    <w:p w14:paraId="5999A8B3" w14:textId="77777777" w:rsidR="000A74D0" w:rsidRPr="0044437C" w:rsidRDefault="000A74D0" w:rsidP="000A74D0">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6.4B.1_1.4.3-1a, 6.4B.1_1.4.3-2a, and 6.4B.1_1.4.3-3a </w:t>
      </w:r>
      <w:r w:rsidRPr="0044437C">
        <w:rPr>
          <w:lang w:eastAsia="en-GB"/>
        </w:rPr>
        <w:sym w:font="Wingdings" w:char="F0E0"/>
      </w:r>
      <w:r w:rsidRPr="0044437C">
        <w:rPr>
          <w:lang w:eastAsia="en-GB"/>
        </w:rPr>
        <w:t xml:space="preserve"> use Tables 6.4B.1_2.4.3-1, 6.4B.1_2.4.3-2, and 6.4B.1_2.4.3-3, respectively.</w:t>
      </w:r>
    </w:p>
    <w:p w14:paraId="76E9B9F5" w14:textId="77777777" w:rsidR="000A74D0" w:rsidRPr="0044437C" w:rsidRDefault="000A74D0" w:rsidP="000A74D0">
      <w:pPr>
        <w:pStyle w:val="B1"/>
      </w:pPr>
      <w:r w:rsidRPr="0044437C">
        <w:t>-</w:t>
      </w:r>
      <w:r w:rsidRPr="0044437C">
        <w:tab/>
        <w:t>If the UE supports GSO and NGSO, skip steps 1 to 5 of the test procedure and start with step 6.</w:t>
      </w:r>
    </w:p>
    <w:p w14:paraId="7F8FF186" w14:textId="77777777" w:rsidR="000A74D0" w:rsidRPr="0044437C" w:rsidRDefault="000A74D0" w:rsidP="000A74D0">
      <w:pPr>
        <w:pStyle w:val="H6"/>
      </w:pPr>
      <w:bookmarkStart w:id="998" w:name="MCCQCTEMPBM_00000229"/>
      <w:bookmarkEnd w:id="997"/>
      <w:r w:rsidRPr="0044437C">
        <w:t>6.4B.1_2.4.3</w:t>
      </w:r>
      <w:r w:rsidRPr="0044437C">
        <w:tab/>
        <w:t>Message contents</w:t>
      </w:r>
    </w:p>
    <w:bookmarkEnd w:id="998"/>
    <w:p w14:paraId="503195E5" w14:textId="77777777" w:rsidR="000A74D0" w:rsidRPr="0044437C" w:rsidRDefault="000A74D0" w:rsidP="000A74D0">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950418B"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6.4B.1_2.4.3-1:</w:t>
      </w:r>
      <w:r w:rsidRPr="0044437C">
        <w:rPr>
          <w:b w:val="0"/>
          <w:bCs/>
          <w:color w:val="000000" w:themeColor="text1"/>
          <w:lang w:eastAsia="en-GB"/>
        </w:rPr>
        <w:t xml:space="preserve"> </w:t>
      </w:r>
      <w:r w:rsidRPr="0044437C">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1783E77"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44437C" w:rsidRDefault="000A74D0" w:rsidP="00C6674A">
            <w:pPr>
              <w:pStyle w:val="TAH"/>
              <w:jc w:val="left"/>
              <w:rPr>
                <w:b w:val="0"/>
                <w:bCs/>
                <w:color w:val="000000" w:themeColor="text1"/>
                <w:sz w:val="20"/>
                <w:lang w:eastAsia="en-GB"/>
              </w:rPr>
            </w:pPr>
            <w:r w:rsidRPr="0044437C">
              <w:rPr>
                <w:b w:val="0"/>
                <w:bCs/>
                <w:color w:val="000000" w:themeColor="text1"/>
                <w:lang w:eastAsia="en-GB"/>
              </w:rPr>
              <w:t xml:space="preserve">Derivation Path: TS 36.508 [12] Table </w:t>
            </w:r>
            <w:r w:rsidRPr="0044437C">
              <w:rPr>
                <w:b w:val="0"/>
                <w:bCs/>
                <w:color w:val="000000" w:themeColor="text1"/>
              </w:rPr>
              <w:t>8.2.2.1.3-1</w:t>
            </w:r>
          </w:p>
        </w:tc>
      </w:tr>
      <w:tr w:rsidR="000A74D0" w:rsidRPr="0044437C" w14:paraId="746A50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44437C" w:rsidRDefault="000A74D0" w:rsidP="00C6674A">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0E4B479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44437C" w:rsidRDefault="000A74D0" w:rsidP="00C6674A">
            <w:pPr>
              <w:pStyle w:val="TAL"/>
              <w:rPr>
                <w:color w:val="000000" w:themeColor="text1"/>
                <w:lang w:eastAsia="en-GB"/>
              </w:rPr>
            </w:pPr>
          </w:p>
        </w:tc>
      </w:tr>
      <w:tr w:rsidR="000A74D0" w:rsidRPr="0044437C" w14:paraId="43F526D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44437C" w:rsidRDefault="000A74D0" w:rsidP="00C6674A">
            <w:pPr>
              <w:pStyle w:val="TAL"/>
              <w:rPr>
                <w:color w:val="000000" w:themeColor="text1"/>
              </w:rPr>
            </w:pPr>
          </w:p>
        </w:tc>
      </w:tr>
      <w:tr w:rsidR="000A74D0" w:rsidRPr="0044437C" w14:paraId="2D8EC18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44437C" w:rsidRDefault="000A74D0" w:rsidP="00C6674A">
            <w:pPr>
              <w:pStyle w:val="TAL"/>
              <w:rPr>
                <w:color w:val="000000" w:themeColor="text1"/>
                <w:lang w:eastAsia="en-GB"/>
              </w:rPr>
            </w:pPr>
          </w:p>
        </w:tc>
      </w:tr>
      <w:tr w:rsidR="000A74D0" w:rsidRPr="0044437C" w14:paraId="1E1D752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44437C" w:rsidRDefault="000A74D0" w:rsidP="00C6674A">
            <w:pPr>
              <w:rPr>
                <w:i/>
                <w:iCs/>
                <w:color w:val="000000" w:themeColor="text1"/>
                <w:lang w:eastAsia="en-GB"/>
              </w:rPr>
            </w:pPr>
          </w:p>
        </w:tc>
      </w:tr>
      <w:tr w:rsidR="000A74D0" w:rsidRPr="0044437C" w14:paraId="155D67D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44437C" w:rsidRDefault="000A74D0" w:rsidP="00C6674A">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44437C" w:rsidRDefault="000A74D0" w:rsidP="00C6674A">
            <w:pPr>
              <w:pStyle w:val="TAL"/>
              <w:rPr>
                <w:color w:val="000000" w:themeColor="text1"/>
                <w:lang w:eastAsia="en-GB"/>
              </w:rPr>
            </w:pPr>
          </w:p>
        </w:tc>
      </w:tr>
      <w:tr w:rsidR="000A74D0" w:rsidRPr="0044437C" w14:paraId="5F881FB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44437C" w:rsidRDefault="000A74D0" w:rsidP="00C6674A">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44437C" w:rsidRDefault="000A74D0" w:rsidP="00C6674A">
            <w:pPr>
              <w:pStyle w:val="TAL"/>
              <w:rPr>
                <w:color w:val="000000" w:themeColor="text1"/>
                <w:lang w:eastAsia="en-GB"/>
              </w:rPr>
            </w:pPr>
          </w:p>
        </w:tc>
      </w:tr>
      <w:tr w:rsidR="000A74D0" w:rsidRPr="0044437C" w14:paraId="27A3377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44437C" w:rsidRDefault="000A74D0" w:rsidP="00C6674A">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44437C" w:rsidRDefault="000A74D0" w:rsidP="00C6674A">
            <w:pPr>
              <w:pStyle w:val="TAL"/>
              <w:rPr>
                <w:color w:val="000000" w:themeColor="text1"/>
                <w:lang w:eastAsia="en-GB"/>
              </w:rPr>
            </w:pPr>
          </w:p>
        </w:tc>
      </w:tr>
      <w:tr w:rsidR="000A74D0" w:rsidRPr="0044437C" w14:paraId="1C62078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44437C" w:rsidRDefault="000A74D0" w:rsidP="00C6674A">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44437C" w:rsidRDefault="000A74D0" w:rsidP="00C6674A">
            <w:pPr>
              <w:pStyle w:val="TAL"/>
              <w:rPr>
                <w:color w:val="000000" w:themeColor="text1"/>
                <w:lang w:eastAsia="en-GB"/>
              </w:rPr>
            </w:pPr>
          </w:p>
        </w:tc>
      </w:tr>
      <w:tr w:rsidR="000A74D0" w:rsidRPr="0044437C" w14:paraId="53970B0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44437C" w:rsidRDefault="000A74D0" w:rsidP="00C6674A">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44437C" w:rsidRDefault="000A74D0" w:rsidP="00C6674A">
            <w:pPr>
              <w:pStyle w:val="TAL"/>
              <w:rPr>
                <w:color w:val="000000" w:themeColor="text1"/>
                <w:lang w:eastAsia="en-GB"/>
              </w:rPr>
            </w:pPr>
          </w:p>
        </w:tc>
      </w:tr>
      <w:tr w:rsidR="000A74D0" w:rsidRPr="0044437C" w14:paraId="7A33C0B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44437C" w:rsidRDefault="000A74D0" w:rsidP="00C6674A">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44437C" w:rsidRDefault="000A74D0" w:rsidP="00C6674A">
            <w:pPr>
              <w:pStyle w:val="TAL"/>
              <w:rPr>
                <w:color w:val="000000" w:themeColor="text1"/>
                <w:lang w:eastAsia="en-GB"/>
              </w:rPr>
            </w:pPr>
          </w:p>
        </w:tc>
      </w:tr>
      <w:tr w:rsidR="000A74D0" w:rsidRPr="0044437C" w14:paraId="11259F6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44437C" w:rsidRDefault="000A74D0" w:rsidP="00C6674A">
            <w:pPr>
              <w:pStyle w:val="TAL"/>
              <w:rPr>
                <w:color w:val="000000" w:themeColor="text1"/>
                <w:lang w:eastAsia="en-GB"/>
              </w:rPr>
            </w:pPr>
          </w:p>
        </w:tc>
      </w:tr>
      <w:tr w:rsidR="000A74D0" w:rsidRPr="0044437C" w14:paraId="54A015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44437C" w:rsidRDefault="000A74D0" w:rsidP="00C6674A">
            <w:pPr>
              <w:pStyle w:val="TAL"/>
              <w:rPr>
                <w:color w:val="000000" w:themeColor="text1"/>
                <w:lang w:eastAsia="en-GB"/>
              </w:rPr>
            </w:pPr>
          </w:p>
        </w:tc>
      </w:tr>
      <w:tr w:rsidR="000A74D0" w:rsidRPr="0044437C" w14:paraId="3BA5863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44437C" w:rsidRDefault="000A74D0" w:rsidP="00C6674A">
            <w:pPr>
              <w:pStyle w:val="TAL"/>
              <w:rPr>
                <w:color w:val="000000" w:themeColor="text1"/>
                <w:lang w:eastAsia="en-GB"/>
              </w:rPr>
            </w:pPr>
          </w:p>
        </w:tc>
      </w:tr>
      <w:tr w:rsidR="000A74D0" w:rsidRPr="0044437C" w14:paraId="44FD54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44437C" w:rsidRDefault="000A74D0" w:rsidP="00C6674A">
            <w:pPr>
              <w:pStyle w:val="TAL"/>
              <w:rPr>
                <w:color w:val="000000" w:themeColor="text1"/>
                <w:lang w:eastAsia="en-GB"/>
              </w:rPr>
            </w:pPr>
          </w:p>
        </w:tc>
      </w:tr>
      <w:tr w:rsidR="000A74D0" w:rsidRPr="0044437C" w14:paraId="5CF55AEE"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77777777" w:rsidR="000A74D0" w:rsidRPr="0044437C" w:rsidRDefault="000A74D0" w:rsidP="00C6674A">
            <w:pPr>
              <w:pStyle w:val="TAN"/>
              <w:rPr>
                <w:color w:val="000000" w:themeColor="text1"/>
                <w:lang w:eastAsia="en-GB"/>
              </w:rPr>
            </w:pPr>
            <w:r w:rsidRPr="0044437C">
              <w:rPr>
                <w:color w:val="000000" w:themeColor="text1"/>
              </w:rPr>
              <w:t>NOTE 1: Satellite-UE elevation angle equal to 10 degrees, one-way delay equal to 6.44 ms and Doppler equal to 22.65 ppm.</w:t>
            </w:r>
          </w:p>
        </w:tc>
      </w:tr>
    </w:tbl>
    <w:p w14:paraId="4BAE4E5A" w14:textId="77777777" w:rsidR="000A74D0" w:rsidRPr="0044437C" w:rsidRDefault="000A74D0" w:rsidP="000A74D0">
      <w:pPr>
        <w:ind w:left="720"/>
      </w:pPr>
    </w:p>
    <w:p w14:paraId="2A3C8BC3"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6.4B.1_2.4.3-2:</w:t>
      </w:r>
      <w:r w:rsidRPr="0044437C">
        <w:rPr>
          <w:b w:val="0"/>
          <w:bCs/>
          <w:color w:val="000000" w:themeColor="text1"/>
          <w:lang w:eastAsia="en-GB"/>
        </w:rPr>
        <w:t xml:space="preserve"> </w:t>
      </w:r>
      <w:r w:rsidRPr="0044437C">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46863170"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44437C" w:rsidRDefault="000A74D0" w:rsidP="00C6674A">
            <w:pPr>
              <w:pStyle w:val="TAH"/>
              <w:jc w:val="left"/>
              <w:rPr>
                <w:b w:val="0"/>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41D92B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44437C" w:rsidRDefault="000A74D0"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6AFC030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44437C" w:rsidRDefault="000A74D0" w:rsidP="00C6674A">
            <w:pPr>
              <w:pStyle w:val="TAL"/>
              <w:rPr>
                <w:color w:val="000000" w:themeColor="text1"/>
                <w:lang w:eastAsia="en-GB"/>
              </w:rPr>
            </w:pPr>
          </w:p>
        </w:tc>
      </w:tr>
      <w:tr w:rsidR="000A74D0" w:rsidRPr="0044437C" w14:paraId="109A687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44437C" w:rsidRDefault="000A74D0" w:rsidP="00C6674A">
            <w:pPr>
              <w:pStyle w:val="TAL"/>
              <w:rPr>
                <w:color w:val="000000" w:themeColor="text1"/>
              </w:rPr>
            </w:pPr>
          </w:p>
        </w:tc>
      </w:tr>
      <w:tr w:rsidR="000A74D0" w:rsidRPr="0044437C" w14:paraId="5E22D2F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44437C" w:rsidRDefault="000A74D0" w:rsidP="00C6674A">
            <w:pPr>
              <w:pStyle w:val="TAL"/>
              <w:rPr>
                <w:color w:val="000000" w:themeColor="text1"/>
                <w:lang w:eastAsia="en-GB"/>
              </w:rPr>
            </w:pPr>
          </w:p>
        </w:tc>
      </w:tr>
      <w:tr w:rsidR="000A74D0" w:rsidRPr="0044437C" w14:paraId="6BFAB8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44437C" w:rsidRDefault="000A74D0" w:rsidP="00C6674A">
            <w:pPr>
              <w:rPr>
                <w:i/>
                <w:iCs/>
                <w:color w:val="000000" w:themeColor="text1"/>
                <w:lang w:eastAsia="en-GB"/>
              </w:rPr>
            </w:pPr>
          </w:p>
        </w:tc>
      </w:tr>
      <w:tr w:rsidR="000A74D0" w:rsidRPr="0044437C" w14:paraId="666A8AF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44437C" w:rsidRDefault="000A74D0" w:rsidP="00C6674A">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44437C" w:rsidRDefault="000A74D0" w:rsidP="00C6674A">
            <w:pPr>
              <w:pStyle w:val="TAL"/>
              <w:rPr>
                <w:color w:val="000000" w:themeColor="text1"/>
                <w:lang w:eastAsia="en-GB"/>
              </w:rPr>
            </w:pPr>
          </w:p>
        </w:tc>
      </w:tr>
      <w:tr w:rsidR="000A74D0" w:rsidRPr="0044437C" w14:paraId="6D2E1F7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44437C" w:rsidRDefault="000A74D0" w:rsidP="00C6674A">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44437C" w:rsidRDefault="000A74D0" w:rsidP="00C6674A">
            <w:pPr>
              <w:pStyle w:val="TAL"/>
              <w:rPr>
                <w:color w:val="000000" w:themeColor="text1"/>
                <w:lang w:eastAsia="en-GB"/>
              </w:rPr>
            </w:pPr>
          </w:p>
        </w:tc>
      </w:tr>
      <w:tr w:rsidR="000A74D0" w:rsidRPr="0044437C" w14:paraId="604DDC0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44437C" w:rsidRDefault="000A74D0" w:rsidP="00C6674A">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44437C" w:rsidRDefault="000A74D0" w:rsidP="00C6674A">
            <w:pPr>
              <w:pStyle w:val="TAL"/>
              <w:rPr>
                <w:color w:val="000000" w:themeColor="text1"/>
                <w:lang w:eastAsia="en-GB"/>
              </w:rPr>
            </w:pPr>
          </w:p>
        </w:tc>
      </w:tr>
      <w:tr w:rsidR="000A74D0" w:rsidRPr="0044437C" w14:paraId="3680114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44437C" w:rsidRDefault="000A74D0" w:rsidP="00C6674A">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44437C" w:rsidRDefault="000A74D0" w:rsidP="00C6674A">
            <w:pPr>
              <w:pStyle w:val="TAL"/>
              <w:rPr>
                <w:color w:val="000000" w:themeColor="text1"/>
                <w:lang w:eastAsia="en-GB"/>
              </w:rPr>
            </w:pPr>
          </w:p>
        </w:tc>
      </w:tr>
      <w:tr w:rsidR="000A74D0" w:rsidRPr="0044437C" w14:paraId="43FCC0C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44437C" w:rsidRDefault="000A74D0" w:rsidP="00C6674A">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44437C" w:rsidRDefault="000A74D0" w:rsidP="00C6674A">
            <w:pPr>
              <w:pStyle w:val="TAL"/>
              <w:rPr>
                <w:color w:val="000000" w:themeColor="text1"/>
                <w:lang w:eastAsia="en-GB"/>
              </w:rPr>
            </w:pPr>
          </w:p>
        </w:tc>
      </w:tr>
      <w:tr w:rsidR="000A74D0" w:rsidRPr="0044437C" w14:paraId="76202E2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44437C" w:rsidRDefault="000A74D0" w:rsidP="00C6674A">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44437C" w:rsidRDefault="000A74D0" w:rsidP="00C6674A">
            <w:pPr>
              <w:pStyle w:val="TAL"/>
              <w:rPr>
                <w:color w:val="000000" w:themeColor="text1"/>
                <w:lang w:eastAsia="en-GB"/>
              </w:rPr>
            </w:pPr>
          </w:p>
        </w:tc>
      </w:tr>
      <w:tr w:rsidR="000A74D0" w:rsidRPr="0044437C" w14:paraId="071D607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44437C" w:rsidRDefault="000A74D0" w:rsidP="00C6674A">
            <w:pPr>
              <w:pStyle w:val="TAL"/>
              <w:rPr>
                <w:color w:val="000000" w:themeColor="text1"/>
                <w:lang w:eastAsia="en-GB"/>
              </w:rPr>
            </w:pPr>
          </w:p>
        </w:tc>
      </w:tr>
      <w:tr w:rsidR="000A74D0" w:rsidRPr="0044437C" w14:paraId="46DA68F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44437C" w:rsidRDefault="000A74D0" w:rsidP="00C6674A">
            <w:pPr>
              <w:pStyle w:val="TAL"/>
              <w:rPr>
                <w:color w:val="000000" w:themeColor="text1"/>
                <w:lang w:eastAsia="en-GB"/>
              </w:rPr>
            </w:pPr>
          </w:p>
        </w:tc>
      </w:tr>
      <w:tr w:rsidR="000A74D0" w:rsidRPr="0044437C" w14:paraId="12198E5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44437C" w:rsidRDefault="000A74D0" w:rsidP="00C6674A">
            <w:pPr>
              <w:pStyle w:val="TAL"/>
              <w:rPr>
                <w:color w:val="000000" w:themeColor="text1"/>
                <w:lang w:eastAsia="en-GB"/>
              </w:rPr>
            </w:pPr>
          </w:p>
        </w:tc>
      </w:tr>
      <w:tr w:rsidR="000A74D0" w:rsidRPr="0044437C" w14:paraId="52868B1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44437C" w:rsidRDefault="000A74D0" w:rsidP="00C6674A">
            <w:pPr>
              <w:pStyle w:val="TAL"/>
              <w:rPr>
                <w:color w:val="000000" w:themeColor="text1"/>
                <w:lang w:eastAsia="en-GB"/>
              </w:rPr>
            </w:pPr>
          </w:p>
        </w:tc>
      </w:tr>
      <w:tr w:rsidR="000A74D0" w:rsidRPr="0044437C" w14:paraId="3EE0C9B0"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77777777" w:rsidR="000A74D0" w:rsidRPr="0044437C" w:rsidRDefault="000A74D0" w:rsidP="00C6674A">
            <w:pPr>
              <w:pStyle w:val="TAN"/>
              <w:rPr>
                <w:color w:val="000000" w:themeColor="text1"/>
              </w:rPr>
            </w:pPr>
            <w:r w:rsidRPr="0044437C">
              <w:rPr>
                <w:color w:val="000000" w:themeColor="text1"/>
              </w:rPr>
              <w:t>NOTE 1: Satellite-UE elevation angle equal to 169.97 degrees, one-way delay equal to 6.60 ms and Doppler equal to -22.62 ppm.</w:t>
            </w:r>
          </w:p>
        </w:tc>
      </w:tr>
    </w:tbl>
    <w:p w14:paraId="50A63782" w14:textId="77777777" w:rsidR="000A74D0" w:rsidRPr="0044437C" w:rsidRDefault="000A74D0" w:rsidP="000A74D0">
      <w:pPr>
        <w:ind w:left="720"/>
      </w:pPr>
    </w:p>
    <w:p w14:paraId="13AC5683" w14:textId="77777777" w:rsidR="000A74D0" w:rsidRPr="0044437C" w:rsidRDefault="000A74D0" w:rsidP="000A74D0">
      <w:pPr>
        <w:pStyle w:val="TH"/>
        <w:rPr>
          <w:b w:val="0"/>
          <w:color w:val="000000" w:themeColor="text1"/>
          <w:sz w:val="22"/>
          <w:szCs w:val="22"/>
        </w:rPr>
      </w:pPr>
      <w:r w:rsidRPr="0044437C">
        <w:rPr>
          <w:color w:val="000000" w:themeColor="text1"/>
          <w:lang w:eastAsia="en-GB"/>
        </w:rPr>
        <w:lastRenderedPageBreak/>
        <w:t>Table 6.4B.1_2.4.3-3:</w:t>
      </w:r>
      <w:r w:rsidRPr="0044437C">
        <w:rPr>
          <w:b w:val="0"/>
          <w:bCs/>
          <w:color w:val="000000" w:themeColor="text1"/>
          <w:lang w:eastAsia="en-GB"/>
        </w:rPr>
        <w:t xml:space="preserve"> </w:t>
      </w:r>
      <w:r w:rsidRPr="0044437C">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C9289D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44437C" w:rsidRDefault="000A74D0" w:rsidP="00C6674A">
            <w:pPr>
              <w:pStyle w:val="TAH"/>
              <w:jc w:val="left"/>
              <w:rPr>
                <w:b w:val="0"/>
                <w:bCs/>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1C8C153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44437C" w:rsidRDefault="000A74D0"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325CCAF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44437C" w:rsidRDefault="000A74D0" w:rsidP="00C6674A">
            <w:pPr>
              <w:pStyle w:val="TAL"/>
              <w:rPr>
                <w:color w:val="000000" w:themeColor="text1"/>
                <w:lang w:eastAsia="en-GB"/>
              </w:rPr>
            </w:pPr>
          </w:p>
        </w:tc>
      </w:tr>
      <w:tr w:rsidR="000A74D0" w:rsidRPr="0044437C" w14:paraId="2571BA6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44437C" w:rsidRDefault="000A74D0" w:rsidP="00C6674A">
            <w:pPr>
              <w:pStyle w:val="TAL"/>
              <w:rPr>
                <w:color w:val="000000" w:themeColor="text1"/>
              </w:rPr>
            </w:pPr>
          </w:p>
        </w:tc>
      </w:tr>
      <w:tr w:rsidR="000A74D0" w:rsidRPr="0044437C" w14:paraId="3F6A43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44437C" w:rsidRDefault="000A74D0" w:rsidP="00C6674A">
            <w:pPr>
              <w:pStyle w:val="TAL"/>
              <w:rPr>
                <w:color w:val="000000" w:themeColor="text1"/>
                <w:lang w:eastAsia="en-GB"/>
              </w:rPr>
            </w:pPr>
          </w:p>
        </w:tc>
      </w:tr>
      <w:tr w:rsidR="000A74D0" w:rsidRPr="0044437C" w14:paraId="2100367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44437C" w:rsidRDefault="000A74D0" w:rsidP="00C6674A">
            <w:pPr>
              <w:rPr>
                <w:i/>
                <w:iCs/>
                <w:color w:val="000000" w:themeColor="text1"/>
                <w:lang w:eastAsia="en-GB"/>
              </w:rPr>
            </w:pPr>
          </w:p>
        </w:tc>
      </w:tr>
      <w:tr w:rsidR="000A74D0" w:rsidRPr="0044437C" w14:paraId="6F57674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44437C" w:rsidRDefault="000A74D0" w:rsidP="00C6674A">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44437C" w:rsidRDefault="000A74D0" w:rsidP="00C6674A">
            <w:pPr>
              <w:pStyle w:val="TAL"/>
              <w:rPr>
                <w:color w:val="000000" w:themeColor="text1"/>
                <w:lang w:eastAsia="en-GB"/>
              </w:rPr>
            </w:pPr>
          </w:p>
        </w:tc>
      </w:tr>
      <w:tr w:rsidR="000A74D0" w:rsidRPr="0044437C" w14:paraId="103BE43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44437C" w:rsidRDefault="000A74D0" w:rsidP="00C6674A">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44437C" w:rsidRDefault="000A74D0" w:rsidP="00C6674A">
            <w:pPr>
              <w:pStyle w:val="TAL"/>
              <w:rPr>
                <w:color w:val="000000" w:themeColor="text1"/>
                <w:lang w:eastAsia="en-GB"/>
              </w:rPr>
            </w:pPr>
          </w:p>
        </w:tc>
      </w:tr>
      <w:tr w:rsidR="000A74D0" w:rsidRPr="0044437C" w14:paraId="36220F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44437C" w:rsidRDefault="000A74D0" w:rsidP="00C6674A">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44437C" w:rsidRDefault="000A74D0" w:rsidP="00C6674A">
            <w:pPr>
              <w:pStyle w:val="TAL"/>
              <w:rPr>
                <w:color w:val="000000" w:themeColor="text1"/>
                <w:lang w:eastAsia="en-GB"/>
              </w:rPr>
            </w:pPr>
          </w:p>
        </w:tc>
      </w:tr>
      <w:tr w:rsidR="000A74D0" w:rsidRPr="0044437C" w14:paraId="25CBFCB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44437C" w:rsidRDefault="000A74D0" w:rsidP="00C6674A">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44437C" w:rsidRDefault="000A74D0" w:rsidP="00C6674A">
            <w:pPr>
              <w:pStyle w:val="TAL"/>
              <w:rPr>
                <w:color w:val="000000" w:themeColor="text1"/>
                <w:lang w:eastAsia="en-GB"/>
              </w:rPr>
            </w:pPr>
          </w:p>
        </w:tc>
      </w:tr>
      <w:tr w:rsidR="000A74D0" w:rsidRPr="0044437C" w14:paraId="1079555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44437C" w:rsidRDefault="000A74D0" w:rsidP="00C6674A">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44437C" w:rsidRDefault="000A74D0" w:rsidP="00C6674A">
            <w:pPr>
              <w:pStyle w:val="TAL"/>
              <w:rPr>
                <w:color w:val="000000" w:themeColor="text1"/>
                <w:lang w:eastAsia="en-GB"/>
              </w:rPr>
            </w:pPr>
          </w:p>
        </w:tc>
      </w:tr>
      <w:tr w:rsidR="000A74D0" w:rsidRPr="0044437C" w14:paraId="72649D8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44437C" w:rsidRDefault="000A74D0" w:rsidP="00C6674A">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44437C" w:rsidRDefault="000A74D0" w:rsidP="00C6674A">
            <w:pPr>
              <w:pStyle w:val="TAL"/>
              <w:rPr>
                <w:color w:val="000000" w:themeColor="text1"/>
                <w:lang w:eastAsia="en-GB"/>
              </w:rPr>
            </w:pPr>
          </w:p>
        </w:tc>
      </w:tr>
      <w:tr w:rsidR="000A74D0" w:rsidRPr="0044437C" w14:paraId="18899E1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44437C" w:rsidRDefault="000A74D0" w:rsidP="00C6674A">
            <w:pPr>
              <w:pStyle w:val="TAL"/>
              <w:rPr>
                <w:color w:val="000000" w:themeColor="text1"/>
                <w:lang w:eastAsia="en-GB"/>
              </w:rPr>
            </w:pPr>
          </w:p>
        </w:tc>
      </w:tr>
      <w:tr w:rsidR="000A74D0" w:rsidRPr="0044437C" w14:paraId="494D57A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44437C" w:rsidRDefault="000A74D0" w:rsidP="00C6674A">
            <w:pPr>
              <w:pStyle w:val="TAL"/>
              <w:rPr>
                <w:color w:val="000000" w:themeColor="text1"/>
                <w:lang w:eastAsia="en-GB"/>
              </w:rPr>
            </w:pPr>
          </w:p>
        </w:tc>
      </w:tr>
      <w:tr w:rsidR="000A74D0" w:rsidRPr="0044437C" w14:paraId="542F1C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44437C" w:rsidRDefault="000A74D0" w:rsidP="00C6674A">
            <w:pPr>
              <w:pStyle w:val="TAL"/>
              <w:rPr>
                <w:color w:val="000000" w:themeColor="text1"/>
                <w:lang w:eastAsia="en-GB"/>
              </w:rPr>
            </w:pPr>
          </w:p>
        </w:tc>
      </w:tr>
      <w:tr w:rsidR="000A74D0" w:rsidRPr="0044437C" w14:paraId="0103937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44437C" w:rsidRDefault="000A74D0" w:rsidP="00C6674A">
            <w:pPr>
              <w:pStyle w:val="TAL"/>
              <w:rPr>
                <w:color w:val="000000" w:themeColor="text1"/>
                <w:lang w:eastAsia="en-GB"/>
              </w:rPr>
            </w:pPr>
          </w:p>
        </w:tc>
      </w:tr>
      <w:tr w:rsidR="000A74D0" w:rsidRPr="0044437C" w14:paraId="6EAF54A6"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77777777" w:rsidR="000A74D0" w:rsidRPr="0044437C" w:rsidRDefault="000A74D0" w:rsidP="00C6674A">
            <w:pPr>
              <w:pStyle w:val="TAN"/>
              <w:rPr>
                <w:color w:val="000000" w:themeColor="text1"/>
              </w:rPr>
            </w:pPr>
            <w:r w:rsidRPr="0044437C">
              <w:rPr>
                <w:color w:val="000000" w:themeColor="text1"/>
              </w:rPr>
              <w:t>NOTE 1: Satellite-UE elevation angle equal to 60.25 degrees, one-way delay equal to 2.30 ms and Doppler equal to 11.29 ppm</w:t>
            </w:r>
          </w:p>
        </w:tc>
      </w:tr>
    </w:tbl>
    <w:p w14:paraId="574F5003" w14:textId="77777777" w:rsidR="000A74D0" w:rsidRPr="0044437C" w:rsidRDefault="000A74D0" w:rsidP="000A74D0"/>
    <w:p w14:paraId="18BD5D62" w14:textId="77777777" w:rsidR="000A74D0" w:rsidRPr="0044437C" w:rsidRDefault="000A74D0" w:rsidP="000A74D0">
      <w:pPr>
        <w:pStyle w:val="H6"/>
      </w:pPr>
      <w:bookmarkStart w:id="999" w:name="MCCQCTEMPBM_00000230"/>
      <w:r w:rsidRPr="0044437C">
        <w:t>6.4B.1_2.5</w:t>
      </w:r>
      <w:r w:rsidRPr="0044437C">
        <w:tab/>
        <w:t>Test requirement</w:t>
      </w:r>
    </w:p>
    <w:bookmarkEnd w:id="999"/>
    <w:p w14:paraId="33B4275C" w14:textId="77777777" w:rsidR="000A74D0" w:rsidRPr="0044437C" w:rsidRDefault="000A74D0" w:rsidP="000A74D0">
      <w:r w:rsidRPr="0044437C">
        <w:t>The 20 frequency error Δf results must fulfil the test requirement:</w:t>
      </w:r>
    </w:p>
    <w:p w14:paraId="2156B516" w14:textId="77777777" w:rsidR="000A74D0" w:rsidRPr="0044437C" w:rsidRDefault="000A74D0" w:rsidP="000A74D0">
      <w:pPr>
        <w:pStyle w:val="EQ"/>
        <w:jc w:val="center"/>
      </w:pPr>
      <w:r w:rsidRPr="0044437C">
        <w:t>|Δf| ≤ (0.1 PPM + 15 Hz) (Carrier frequency &gt;1 GHz)</w:t>
      </w:r>
    </w:p>
    <w:p w14:paraId="166DDD78" w14:textId="77777777" w:rsidR="000A74D0" w:rsidRPr="0044437C" w:rsidRDefault="000A74D0" w:rsidP="000A74D0">
      <w:pPr>
        <w:pStyle w:val="EQ"/>
        <w:jc w:val="center"/>
      </w:pPr>
      <w:r w:rsidRPr="0044437C">
        <w:t>|Δf| ≤ (0.2 PPM + 15 Hz) (Carrier frequency ≤1 GHz)</w:t>
      </w:r>
    </w:p>
    <w:p w14:paraId="7E87A89E" w14:textId="77777777" w:rsidR="00524A5D" w:rsidRPr="0044437C" w:rsidRDefault="00524A5D">
      <w:pPr>
        <w:rPr>
          <w:color w:val="000000" w:themeColor="text1"/>
          <w:lang w:eastAsia="zh-CN"/>
        </w:rPr>
      </w:pPr>
    </w:p>
    <w:p w14:paraId="355CC184" w14:textId="77777777" w:rsidR="00524A5D" w:rsidRPr="0044437C" w:rsidRDefault="00000000">
      <w:pPr>
        <w:pStyle w:val="Heading3"/>
      </w:pPr>
      <w:bookmarkStart w:id="1000" w:name="_Toc2703"/>
      <w:bookmarkStart w:id="1001" w:name="_Toc8837"/>
      <w:bookmarkStart w:id="1002" w:name="_Toc120570051"/>
      <w:bookmarkStart w:id="1003" w:name="_Toc4155"/>
      <w:bookmarkStart w:id="1004" w:name="_Toc26824"/>
      <w:bookmarkStart w:id="1005" w:name="_Toc121162843"/>
      <w:bookmarkStart w:id="1006" w:name="_Toc4646"/>
      <w:bookmarkStart w:id="1007" w:name="_Toc6152"/>
      <w:bookmarkStart w:id="1008" w:name="_Toc111062055"/>
      <w:bookmarkStart w:id="1009" w:name="_Toc194571839"/>
      <w:bookmarkEnd w:id="882"/>
      <w:r w:rsidRPr="0044437C">
        <w:t>6.4B.2</w:t>
      </w:r>
      <w:r w:rsidRPr="0044437C">
        <w:tab/>
        <w:t>Transmit modulation quality for Category NB1 and NB2</w:t>
      </w:r>
      <w:bookmarkEnd w:id="1000"/>
      <w:bookmarkEnd w:id="1001"/>
      <w:bookmarkEnd w:id="1002"/>
      <w:bookmarkEnd w:id="1003"/>
      <w:bookmarkEnd w:id="1004"/>
      <w:bookmarkEnd w:id="1005"/>
      <w:bookmarkEnd w:id="1006"/>
      <w:bookmarkEnd w:id="1007"/>
      <w:bookmarkEnd w:id="1008"/>
      <w:bookmarkEnd w:id="1009"/>
    </w:p>
    <w:p w14:paraId="4278B234" w14:textId="77777777" w:rsidR="00524A5D" w:rsidRPr="0044437C" w:rsidRDefault="00000000">
      <w:pPr>
        <w:pStyle w:val="Heading4"/>
      </w:pPr>
      <w:bookmarkStart w:id="1010" w:name="_Toc30274"/>
      <w:bookmarkStart w:id="1011" w:name="_Toc2387"/>
      <w:bookmarkStart w:id="1012" w:name="_Toc31758"/>
      <w:bookmarkStart w:id="1013" w:name="_Toc14528"/>
      <w:bookmarkStart w:id="1014" w:name="_Toc194571840"/>
      <w:r w:rsidRPr="0044437C">
        <w:t>6.4B.2.1</w:t>
      </w:r>
      <w:r w:rsidRPr="0044437C">
        <w:tab/>
        <w:t>Error Vector Magnitude (EVM) for Category NB1 and NB2</w:t>
      </w:r>
      <w:bookmarkEnd w:id="1010"/>
      <w:bookmarkEnd w:id="1011"/>
      <w:bookmarkEnd w:id="1012"/>
      <w:bookmarkEnd w:id="1013"/>
      <w:bookmarkEnd w:id="1014"/>
    </w:p>
    <w:p w14:paraId="1DBDBBA2" w14:textId="77777777" w:rsidR="00524A5D" w:rsidRPr="0044437C" w:rsidRDefault="00000000">
      <w:pPr>
        <w:pStyle w:val="H6"/>
      </w:pPr>
      <w:bookmarkStart w:id="1015" w:name="MCCQCTEMPBM_00000231"/>
      <w:r w:rsidRPr="0044437C">
        <w:t>6.4B.2.1.1</w:t>
      </w:r>
      <w:r w:rsidRPr="0044437C">
        <w:tab/>
        <w:t>Test purpose</w:t>
      </w:r>
    </w:p>
    <w:bookmarkEnd w:id="1015"/>
    <w:p w14:paraId="12D3EB81" w14:textId="77777777" w:rsidR="00524A5D" w:rsidRPr="0044437C" w:rsidRDefault="00000000">
      <w:pPr>
        <w:rPr>
          <w:rFonts w:eastAsia="MS Mincho" w:cs="v5.0.0"/>
        </w:rPr>
      </w:pPr>
      <w:r w:rsidRPr="0044437C">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44437C" w:rsidRDefault="00000000">
      <w:r w:rsidRPr="0044437C">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44437C" w:rsidRDefault="00000000">
      <w:pPr>
        <w:pStyle w:val="H6"/>
      </w:pPr>
      <w:bookmarkStart w:id="1016" w:name="MCCQCTEMPBM_00000232"/>
      <w:r w:rsidRPr="0044437C">
        <w:t>6.4B.2.1.2</w:t>
      </w:r>
      <w:r w:rsidRPr="0044437C">
        <w:tab/>
        <w:t>Test applicability</w:t>
      </w:r>
    </w:p>
    <w:bookmarkEnd w:id="1016"/>
    <w:p w14:paraId="627B801F"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36EEFDFA" w14:textId="77777777" w:rsidR="00524A5D" w:rsidRPr="0044437C" w:rsidRDefault="00000000">
      <w:pPr>
        <w:pStyle w:val="H6"/>
      </w:pPr>
      <w:bookmarkStart w:id="1017" w:name="MCCQCTEMPBM_00000233"/>
      <w:r w:rsidRPr="0044437C">
        <w:t>6.4B.2.1.3</w:t>
      </w:r>
      <w:r w:rsidRPr="0044437C">
        <w:tab/>
        <w:t>Minimum conformance requirements</w:t>
      </w:r>
    </w:p>
    <w:bookmarkEnd w:id="1017"/>
    <w:p w14:paraId="09923C10" w14:textId="77777777" w:rsidR="00524A5D" w:rsidRPr="0044437C" w:rsidRDefault="00000000">
      <w:r w:rsidRPr="0044437C">
        <w:t>The RMS average of the basic EVM measurements for 240/</w:t>
      </w:r>
      <w:r w:rsidRPr="0044437C">
        <w:rPr>
          <w:i/>
        </w:rPr>
        <w:t>L</w:t>
      </w:r>
      <w:r w:rsidRPr="0044437C">
        <w:rPr>
          <w:i/>
          <w:vertAlign w:val="subscript"/>
        </w:rPr>
        <w:t>Ctone</w:t>
      </w:r>
      <w:r w:rsidRPr="0044437C">
        <w:t xml:space="preserve"> slots excluding any transient period for the average EVM case, where </w:t>
      </w:r>
      <w:r w:rsidRPr="0044437C">
        <w:rPr>
          <w:i/>
        </w:rPr>
        <w:t>L</w:t>
      </w:r>
      <w:r w:rsidRPr="0044437C">
        <w:rPr>
          <w:i/>
          <w:vertAlign w:val="subscript"/>
        </w:rPr>
        <w:t>Ctone</w:t>
      </w:r>
      <w:r w:rsidRPr="0044437C">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44437C" w:rsidRDefault="00000000">
      <w:pPr>
        <w:pStyle w:val="TH"/>
      </w:pPr>
      <w:r w:rsidRPr="0044437C">
        <w:lastRenderedPageBreak/>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6D58FED7" w14:textId="77777777">
        <w:trPr>
          <w:jc w:val="center"/>
        </w:trPr>
        <w:tc>
          <w:tcPr>
            <w:tcW w:w="3256" w:type="dxa"/>
          </w:tcPr>
          <w:p w14:paraId="6919D410" w14:textId="77777777" w:rsidR="00524A5D" w:rsidRPr="0044437C" w:rsidRDefault="00000000">
            <w:pPr>
              <w:pStyle w:val="TAH"/>
            </w:pPr>
            <w:r w:rsidRPr="0044437C">
              <w:rPr>
                <w:rFonts w:cs="v5.0.0"/>
              </w:rPr>
              <w:br w:type="page"/>
              <w:t>Parameter</w:t>
            </w:r>
          </w:p>
        </w:tc>
        <w:tc>
          <w:tcPr>
            <w:tcW w:w="1135" w:type="dxa"/>
          </w:tcPr>
          <w:p w14:paraId="1EE96A64" w14:textId="77777777" w:rsidR="00524A5D" w:rsidRPr="0044437C" w:rsidRDefault="00000000">
            <w:pPr>
              <w:pStyle w:val="TAH"/>
            </w:pPr>
            <w:r w:rsidRPr="0044437C">
              <w:rPr>
                <w:rFonts w:cs="v5.0.0"/>
              </w:rPr>
              <w:t>Unit</w:t>
            </w:r>
          </w:p>
        </w:tc>
        <w:tc>
          <w:tcPr>
            <w:tcW w:w="2406" w:type="dxa"/>
          </w:tcPr>
          <w:p w14:paraId="7BA34C7A" w14:textId="77777777" w:rsidR="00524A5D" w:rsidRPr="0044437C" w:rsidRDefault="00000000">
            <w:pPr>
              <w:pStyle w:val="TAH"/>
            </w:pPr>
            <w:r w:rsidRPr="0044437C">
              <w:rPr>
                <w:rFonts w:cs="v5.0.0"/>
              </w:rPr>
              <w:t>Average EVM Level</w:t>
            </w:r>
          </w:p>
        </w:tc>
        <w:tc>
          <w:tcPr>
            <w:tcW w:w="2406" w:type="dxa"/>
          </w:tcPr>
          <w:p w14:paraId="42B9CF78" w14:textId="77777777" w:rsidR="00524A5D" w:rsidRPr="0044437C" w:rsidRDefault="00000000">
            <w:pPr>
              <w:pStyle w:val="TAH"/>
            </w:pPr>
            <w:r w:rsidRPr="0044437C">
              <w:rPr>
                <w:rFonts w:cs="v5.0.0"/>
              </w:rPr>
              <w:t>Reference Signal EVM Level</w:t>
            </w:r>
          </w:p>
        </w:tc>
      </w:tr>
      <w:tr w:rsidR="00524A5D" w:rsidRPr="0044437C" w14:paraId="38E37426" w14:textId="77777777">
        <w:trPr>
          <w:jc w:val="center"/>
        </w:trPr>
        <w:tc>
          <w:tcPr>
            <w:tcW w:w="3256" w:type="dxa"/>
          </w:tcPr>
          <w:p w14:paraId="0A356C8E" w14:textId="77777777" w:rsidR="00524A5D" w:rsidRPr="0044437C" w:rsidRDefault="00000000">
            <w:pPr>
              <w:pStyle w:val="TAL"/>
            </w:pPr>
            <w:r w:rsidRPr="0044437C">
              <w:t xml:space="preserve">BPSK </w:t>
            </w:r>
            <w:r w:rsidRPr="0044437C">
              <w:rPr>
                <w:rFonts w:cs="v5.0.0"/>
              </w:rPr>
              <w:t xml:space="preserve">or QPSK </w:t>
            </w:r>
          </w:p>
        </w:tc>
        <w:tc>
          <w:tcPr>
            <w:tcW w:w="1135" w:type="dxa"/>
          </w:tcPr>
          <w:p w14:paraId="3E922D2C" w14:textId="77777777" w:rsidR="00524A5D" w:rsidRPr="0044437C" w:rsidRDefault="00000000">
            <w:pPr>
              <w:pStyle w:val="TAC"/>
            </w:pPr>
            <w:r w:rsidRPr="0044437C">
              <w:rPr>
                <w:rFonts w:cs="v5.0.0"/>
              </w:rPr>
              <w:t>%</w:t>
            </w:r>
          </w:p>
        </w:tc>
        <w:tc>
          <w:tcPr>
            <w:tcW w:w="2406" w:type="dxa"/>
          </w:tcPr>
          <w:p w14:paraId="08DBC38F" w14:textId="77777777" w:rsidR="00524A5D" w:rsidRPr="0044437C" w:rsidRDefault="00000000">
            <w:pPr>
              <w:pStyle w:val="TAC"/>
            </w:pPr>
            <w:r w:rsidRPr="0044437C">
              <w:rPr>
                <w:rFonts w:cs="v5.0.0"/>
              </w:rPr>
              <w:t>17.5</w:t>
            </w:r>
          </w:p>
        </w:tc>
        <w:tc>
          <w:tcPr>
            <w:tcW w:w="2406" w:type="dxa"/>
          </w:tcPr>
          <w:p w14:paraId="71E9FEDE" w14:textId="77777777" w:rsidR="00524A5D" w:rsidRPr="0044437C" w:rsidRDefault="00000000">
            <w:pPr>
              <w:pStyle w:val="TAC"/>
            </w:pPr>
            <w:r w:rsidRPr="0044437C">
              <w:rPr>
                <w:rFonts w:cs="v5.0.0"/>
              </w:rPr>
              <w:t>17.5</w:t>
            </w:r>
          </w:p>
        </w:tc>
      </w:tr>
    </w:tbl>
    <w:p w14:paraId="08EBA60E" w14:textId="77777777" w:rsidR="00524A5D" w:rsidRPr="0044437C" w:rsidRDefault="00524A5D"/>
    <w:p w14:paraId="534E2F2B" w14:textId="77777777" w:rsidR="00524A5D" w:rsidRPr="0044437C" w:rsidRDefault="00000000">
      <w:pPr>
        <w:pStyle w:val="TH"/>
      </w:pPr>
      <w:r w:rsidRPr="0044437C">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488F48CF" w14:textId="77777777">
        <w:trPr>
          <w:jc w:val="center"/>
        </w:trPr>
        <w:tc>
          <w:tcPr>
            <w:tcW w:w="3166" w:type="dxa"/>
          </w:tcPr>
          <w:p w14:paraId="7974546B" w14:textId="77777777" w:rsidR="00524A5D" w:rsidRPr="0044437C" w:rsidRDefault="00000000">
            <w:pPr>
              <w:pStyle w:val="TAH"/>
            </w:pPr>
            <w:r w:rsidRPr="0044437C">
              <w:br w:type="page"/>
              <w:t>Parameter</w:t>
            </w:r>
          </w:p>
        </w:tc>
        <w:tc>
          <w:tcPr>
            <w:tcW w:w="1135" w:type="dxa"/>
          </w:tcPr>
          <w:p w14:paraId="7ED777DD" w14:textId="77777777" w:rsidR="00524A5D" w:rsidRPr="0044437C" w:rsidRDefault="00000000">
            <w:pPr>
              <w:pStyle w:val="TAH"/>
            </w:pPr>
            <w:r w:rsidRPr="0044437C">
              <w:t>Unit</w:t>
            </w:r>
          </w:p>
        </w:tc>
        <w:tc>
          <w:tcPr>
            <w:tcW w:w="2630" w:type="dxa"/>
          </w:tcPr>
          <w:p w14:paraId="2B1E682D" w14:textId="77777777" w:rsidR="00524A5D" w:rsidRPr="0044437C" w:rsidRDefault="00000000">
            <w:pPr>
              <w:pStyle w:val="TAH"/>
            </w:pPr>
            <w:r w:rsidRPr="0044437C">
              <w:t>Level</w:t>
            </w:r>
          </w:p>
        </w:tc>
      </w:tr>
      <w:tr w:rsidR="00524A5D" w:rsidRPr="0044437C" w14:paraId="170EAAC3" w14:textId="77777777">
        <w:trPr>
          <w:jc w:val="center"/>
        </w:trPr>
        <w:tc>
          <w:tcPr>
            <w:tcW w:w="3166" w:type="dxa"/>
          </w:tcPr>
          <w:p w14:paraId="3BE90B76" w14:textId="77777777" w:rsidR="00524A5D" w:rsidRPr="0044437C" w:rsidRDefault="00000000">
            <w:pPr>
              <w:pStyle w:val="TAL"/>
            </w:pPr>
            <w:r w:rsidRPr="0044437C">
              <w:rPr>
                <w:rFonts w:cs="v5.0.0"/>
              </w:rPr>
              <w:t>UE Output Power</w:t>
            </w:r>
          </w:p>
        </w:tc>
        <w:tc>
          <w:tcPr>
            <w:tcW w:w="1135" w:type="dxa"/>
          </w:tcPr>
          <w:p w14:paraId="766974AC" w14:textId="77777777" w:rsidR="00524A5D" w:rsidRPr="0044437C" w:rsidRDefault="00000000">
            <w:pPr>
              <w:pStyle w:val="TAC"/>
            </w:pPr>
            <w:r w:rsidRPr="0044437C">
              <w:t>dBm</w:t>
            </w:r>
          </w:p>
        </w:tc>
        <w:tc>
          <w:tcPr>
            <w:tcW w:w="2630" w:type="dxa"/>
          </w:tcPr>
          <w:p w14:paraId="46ADDD46" w14:textId="77777777" w:rsidR="00524A5D" w:rsidRPr="0044437C" w:rsidRDefault="00000000">
            <w:pPr>
              <w:pStyle w:val="TAC"/>
            </w:pPr>
            <w:r w:rsidRPr="0044437C">
              <w:sym w:font="Symbol" w:char="F0B3"/>
            </w:r>
            <w:r w:rsidRPr="0044437C">
              <w:t xml:space="preserve"> -40</w:t>
            </w:r>
          </w:p>
        </w:tc>
      </w:tr>
      <w:tr w:rsidR="00524A5D" w:rsidRPr="0044437C" w14:paraId="18D6B1B1" w14:textId="77777777">
        <w:trPr>
          <w:jc w:val="center"/>
        </w:trPr>
        <w:tc>
          <w:tcPr>
            <w:tcW w:w="3166" w:type="dxa"/>
          </w:tcPr>
          <w:p w14:paraId="28B9B6A2" w14:textId="77777777" w:rsidR="00524A5D" w:rsidRPr="0044437C" w:rsidRDefault="00000000">
            <w:pPr>
              <w:pStyle w:val="TAL"/>
            </w:pPr>
            <w:r w:rsidRPr="0044437C">
              <w:rPr>
                <w:rFonts w:cs="v5.0.0"/>
              </w:rPr>
              <w:t>Operating conditions</w:t>
            </w:r>
          </w:p>
        </w:tc>
        <w:tc>
          <w:tcPr>
            <w:tcW w:w="1135" w:type="dxa"/>
          </w:tcPr>
          <w:p w14:paraId="77A03CBD" w14:textId="77777777" w:rsidR="00524A5D" w:rsidRPr="0044437C" w:rsidRDefault="00524A5D">
            <w:pPr>
              <w:pStyle w:val="TAC"/>
            </w:pPr>
          </w:p>
        </w:tc>
        <w:tc>
          <w:tcPr>
            <w:tcW w:w="2630" w:type="dxa"/>
          </w:tcPr>
          <w:p w14:paraId="59472155" w14:textId="77777777" w:rsidR="00524A5D" w:rsidRPr="0044437C" w:rsidRDefault="00000000">
            <w:pPr>
              <w:pStyle w:val="TAC"/>
            </w:pPr>
            <w:r w:rsidRPr="0044437C">
              <w:t>Normal conditions</w:t>
            </w:r>
          </w:p>
        </w:tc>
      </w:tr>
    </w:tbl>
    <w:p w14:paraId="7F6B97C8" w14:textId="77777777" w:rsidR="00524A5D" w:rsidRPr="0044437C" w:rsidRDefault="00524A5D"/>
    <w:p w14:paraId="5DAAD49B"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7DAB2F5F" w14:textId="77777777" w:rsidR="00524A5D" w:rsidRPr="0044437C" w:rsidRDefault="00000000">
      <w:pPr>
        <w:pStyle w:val="H6"/>
      </w:pPr>
      <w:bookmarkStart w:id="1018" w:name="MCCQCTEMPBM_00000234"/>
      <w:r w:rsidRPr="0044437C">
        <w:t>6.4B.2.1.4</w:t>
      </w:r>
      <w:r w:rsidRPr="0044437C">
        <w:tab/>
        <w:t>Test description</w:t>
      </w:r>
    </w:p>
    <w:bookmarkEnd w:id="1018"/>
    <w:p w14:paraId="2B455363" w14:textId="77777777" w:rsidR="00524A5D" w:rsidRPr="0044437C" w:rsidRDefault="00000000">
      <w:pPr>
        <w:pStyle w:val="H6"/>
      </w:pPr>
      <w:r w:rsidRPr="0044437C">
        <w:t>6.4B.2.1.4.1</w:t>
      </w:r>
      <w:r w:rsidRPr="0044437C">
        <w:tab/>
        <w:t>Initial conditions</w:t>
      </w:r>
    </w:p>
    <w:p w14:paraId="1D9CCAD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31D8334" w14:textId="77777777" w:rsidR="00524A5D" w:rsidRPr="0044437C" w:rsidRDefault="00000000">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44437C">
        <w:rPr>
          <w:rFonts w:cs="v5.0.0"/>
        </w:rPr>
        <w:t>Configurations of NPDSCH and NPDCCH before measurement are specified in</w:t>
      </w:r>
      <w:r w:rsidRPr="0044437C">
        <w:t xml:space="preserve"> </w:t>
      </w:r>
      <w:r w:rsidRPr="0044437C">
        <w:rPr>
          <w:rFonts w:cs="v5.0.0"/>
        </w:rPr>
        <w:t>Annex C.2.</w:t>
      </w:r>
    </w:p>
    <w:p w14:paraId="3E3F1C1C" w14:textId="77777777" w:rsidR="00524A5D" w:rsidRPr="0044437C" w:rsidRDefault="00000000">
      <w:pPr>
        <w:pStyle w:val="TH"/>
      </w:pPr>
      <w:r w:rsidRPr="0044437C">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405F3D6" w14:textId="77777777">
        <w:trPr>
          <w:cantSplit/>
          <w:jc w:val="center"/>
        </w:trPr>
        <w:tc>
          <w:tcPr>
            <w:tcW w:w="9006" w:type="dxa"/>
            <w:gridSpan w:val="5"/>
          </w:tcPr>
          <w:p w14:paraId="16263D2F" w14:textId="77777777" w:rsidR="00524A5D" w:rsidRPr="0044437C" w:rsidRDefault="00000000">
            <w:pPr>
              <w:pStyle w:val="TAH"/>
            </w:pPr>
            <w:bookmarkStart w:id="1019" w:name="MCCQCTEMPBM_00000505"/>
            <w:r w:rsidRPr="0044437C">
              <w:t>Initial Conditions</w:t>
            </w:r>
          </w:p>
        </w:tc>
      </w:tr>
      <w:tr w:rsidR="00524A5D" w:rsidRPr="0044437C" w14:paraId="487A0C54" w14:textId="77777777">
        <w:trPr>
          <w:cantSplit/>
          <w:jc w:val="center"/>
        </w:trPr>
        <w:tc>
          <w:tcPr>
            <w:tcW w:w="3512" w:type="dxa"/>
            <w:gridSpan w:val="2"/>
          </w:tcPr>
          <w:p w14:paraId="036848B0"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2B949A6" w14:textId="77777777" w:rsidR="00524A5D" w:rsidRPr="0044437C" w:rsidRDefault="00000000">
            <w:pPr>
              <w:pStyle w:val="TAL"/>
            </w:pPr>
            <w:r w:rsidRPr="0044437C">
              <w:rPr>
                <w:rFonts w:eastAsia="Microsoft YaHei" w:cs="Arial"/>
              </w:rPr>
              <w:t>TS 36.508[12] subclause 8.1.1</w:t>
            </w:r>
          </w:p>
        </w:tc>
        <w:tc>
          <w:tcPr>
            <w:tcW w:w="5494" w:type="dxa"/>
            <w:gridSpan w:val="3"/>
          </w:tcPr>
          <w:p w14:paraId="294B4A9C" w14:textId="77777777" w:rsidR="00524A5D" w:rsidRPr="0044437C" w:rsidRDefault="00000000">
            <w:pPr>
              <w:pStyle w:val="TAL"/>
            </w:pPr>
            <w:r w:rsidRPr="0044437C">
              <w:t>Normal</w:t>
            </w:r>
          </w:p>
        </w:tc>
      </w:tr>
      <w:tr w:rsidR="00524A5D" w:rsidRPr="0044437C" w14:paraId="6FA892F1" w14:textId="77777777">
        <w:trPr>
          <w:cantSplit/>
          <w:jc w:val="center"/>
        </w:trPr>
        <w:tc>
          <w:tcPr>
            <w:tcW w:w="3512" w:type="dxa"/>
            <w:gridSpan w:val="2"/>
          </w:tcPr>
          <w:p w14:paraId="0D37BB33"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2E154E59" w14:textId="77777777" w:rsidR="00524A5D" w:rsidRPr="0044437C" w:rsidRDefault="00000000">
            <w:pPr>
              <w:pStyle w:val="TAL"/>
            </w:pPr>
            <w:r w:rsidRPr="0044437C">
              <w:rPr>
                <w:rFonts w:eastAsia="Microsoft YaHei" w:cs="Arial"/>
              </w:rPr>
              <w:t>TS 36.508 [12] subclause 8.1.3.1</w:t>
            </w:r>
          </w:p>
        </w:tc>
        <w:tc>
          <w:tcPr>
            <w:tcW w:w="5494" w:type="dxa"/>
            <w:gridSpan w:val="3"/>
          </w:tcPr>
          <w:p w14:paraId="026B765E" w14:textId="78EF1AF7" w:rsidR="00524A5D" w:rsidRPr="0044437C" w:rsidRDefault="008B5ECB">
            <w:pPr>
              <w:pStyle w:val="TAL"/>
            </w:pPr>
            <w:r w:rsidRPr="0044437C">
              <w:rPr>
                <w:rFonts w:eastAsia="Microsoft YaHei" w:cs="Arial"/>
              </w:rPr>
              <w:t xml:space="preserve">See </w:t>
            </w:r>
            <w:r w:rsidRPr="0044437C">
              <w:t>Table 6.4B.1</w:t>
            </w:r>
            <w:r w:rsidRPr="0044437C">
              <w:rPr>
                <w:snapToGrid w:val="0"/>
                <w:color w:val="000000" w:themeColor="text1"/>
              </w:rPr>
              <w:t>_1</w:t>
            </w:r>
            <w:r w:rsidRPr="0044437C">
              <w:t>.4.1-1</w:t>
            </w:r>
          </w:p>
        </w:tc>
      </w:tr>
      <w:tr w:rsidR="00524A5D" w:rsidRPr="0044437C" w14:paraId="517736C1" w14:textId="77777777">
        <w:trPr>
          <w:cantSplit/>
          <w:jc w:val="center"/>
        </w:trPr>
        <w:tc>
          <w:tcPr>
            <w:tcW w:w="9006" w:type="dxa"/>
            <w:gridSpan w:val="5"/>
          </w:tcPr>
          <w:p w14:paraId="311A1A7F" w14:textId="77777777" w:rsidR="00524A5D" w:rsidRPr="0044437C" w:rsidRDefault="00000000">
            <w:pPr>
              <w:pStyle w:val="TAL"/>
              <w:jc w:val="center"/>
              <w:rPr>
                <w:b/>
              </w:rPr>
            </w:pPr>
            <w:r w:rsidRPr="0044437C">
              <w:rPr>
                <w:b/>
              </w:rPr>
              <w:t>Test Parameters</w:t>
            </w:r>
          </w:p>
        </w:tc>
      </w:tr>
      <w:tr w:rsidR="00524A5D" w:rsidRPr="0044437C" w14:paraId="78C15A0A" w14:textId="77777777">
        <w:trPr>
          <w:cantSplit/>
          <w:jc w:val="center"/>
        </w:trPr>
        <w:tc>
          <w:tcPr>
            <w:tcW w:w="1102" w:type="dxa"/>
          </w:tcPr>
          <w:p w14:paraId="657C61ED" w14:textId="77777777" w:rsidR="00524A5D" w:rsidRPr="0044437C" w:rsidRDefault="00000000">
            <w:pPr>
              <w:pStyle w:val="TAL"/>
              <w:jc w:val="center"/>
              <w:rPr>
                <w:b/>
              </w:rPr>
            </w:pPr>
            <w:r w:rsidRPr="0044437C">
              <w:rPr>
                <w:rFonts w:eastAsia="Microsoft YaHei" w:cs="Arial"/>
                <w:b/>
                <w:bCs/>
              </w:rPr>
              <w:t>Configuration ID</w:t>
            </w:r>
          </w:p>
        </w:tc>
        <w:tc>
          <w:tcPr>
            <w:tcW w:w="2410" w:type="dxa"/>
          </w:tcPr>
          <w:p w14:paraId="6FC5BCCD" w14:textId="77777777" w:rsidR="00524A5D" w:rsidRPr="0044437C" w:rsidRDefault="00000000">
            <w:pPr>
              <w:pStyle w:val="TAL"/>
              <w:jc w:val="center"/>
              <w:rPr>
                <w:b/>
              </w:rPr>
            </w:pPr>
            <w:r w:rsidRPr="0044437C">
              <w:rPr>
                <w:b/>
              </w:rPr>
              <w:t>Downlink Configuration</w:t>
            </w:r>
          </w:p>
        </w:tc>
        <w:tc>
          <w:tcPr>
            <w:tcW w:w="5494" w:type="dxa"/>
            <w:gridSpan w:val="3"/>
          </w:tcPr>
          <w:p w14:paraId="0FE90068" w14:textId="77777777" w:rsidR="00524A5D" w:rsidRPr="0044437C" w:rsidRDefault="00000000">
            <w:pPr>
              <w:pStyle w:val="TAL"/>
              <w:jc w:val="center"/>
              <w:rPr>
                <w:b/>
              </w:rPr>
            </w:pPr>
            <w:r w:rsidRPr="0044437C">
              <w:rPr>
                <w:b/>
              </w:rPr>
              <w:t>Uplink Configuration</w:t>
            </w:r>
          </w:p>
        </w:tc>
      </w:tr>
      <w:tr w:rsidR="00524A5D" w:rsidRPr="0044437C" w14:paraId="68ECA106" w14:textId="77777777">
        <w:trPr>
          <w:cantSplit/>
          <w:jc w:val="center"/>
        </w:trPr>
        <w:tc>
          <w:tcPr>
            <w:tcW w:w="1102" w:type="dxa"/>
          </w:tcPr>
          <w:p w14:paraId="2CA81DAE" w14:textId="77777777" w:rsidR="00524A5D" w:rsidRPr="0044437C" w:rsidRDefault="00524A5D">
            <w:pPr>
              <w:pStyle w:val="TAL"/>
              <w:jc w:val="center"/>
            </w:pPr>
          </w:p>
        </w:tc>
        <w:tc>
          <w:tcPr>
            <w:tcW w:w="2410" w:type="dxa"/>
            <w:vMerge w:val="restart"/>
          </w:tcPr>
          <w:p w14:paraId="4887735A" w14:textId="77777777" w:rsidR="00524A5D" w:rsidRPr="0044437C" w:rsidRDefault="00000000">
            <w:pPr>
              <w:pStyle w:val="TAL"/>
              <w:jc w:val="center"/>
            </w:pPr>
            <w:r w:rsidRPr="0044437C">
              <w:t>N/A</w:t>
            </w:r>
          </w:p>
        </w:tc>
        <w:tc>
          <w:tcPr>
            <w:tcW w:w="1275" w:type="dxa"/>
          </w:tcPr>
          <w:p w14:paraId="0F61270E" w14:textId="77777777" w:rsidR="00524A5D" w:rsidRPr="0044437C" w:rsidRDefault="00000000">
            <w:pPr>
              <w:pStyle w:val="TAL"/>
              <w:jc w:val="center"/>
            </w:pPr>
            <w:r w:rsidRPr="0044437C">
              <w:rPr>
                <w:rFonts w:eastAsia="Microsoft YaHei" w:cs="Arial"/>
              </w:rPr>
              <w:t>Modulation</w:t>
            </w:r>
          </w:p>
        </w:tc>
        <w:tc>
          <w:tcPr>
            <w:tcW w:w="1843" w:type="dxa"/>
          </w:tcPr>
          <w:p w14:paraId="1D23F205" w14:textId="77777777" w:rsidR="00524A5D" w:rsidRPr="0044437C" w:rsidRDefault="00000000">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07086A8F" w14:textId="77777777" w:rsidR="00524A5D" w:rsidRPr="0044437C" w:rsidRDefault="00000000">
            <w:pPr>
              <w:pStyle w:val="TAL"/>
              <w:jc w:val="center"/>
            </w:pPr>
            <w:r w:rsidRPr="0044437C">
              <w:rPr>
                <w:rFonts w:eastAsia="Microsoft YaHei" w:cs="Arial"/>
              </w:rPr>
              <w:t>Sub-carrier spacing (kHz)</w:t>
            </w:r>
          </w:p>
        </w:tc>
      </w:tr>
      <w:tr w:rsidR="00524A5D" w:rsidRPr="0044437C" w14:paraId="10C088F3" w14:textId="77777777">
        <w:trPr>
          <w:cantSplit/>
          <w:jc w:val="center"/>
        </w:trPr>
        <w:tc>
          <w:tcPr>
            <w:tcW w:w="1102" w:type="dxa"/>
          </w:tcPr>
          <w:p w14:paraId="58EA6268" w14:textId="77777777" w:rsidR="00524A5D" w:rsidRPr="0044437C" w:rsidRDefault="00000000">
            <w:pPr>
              <w:pStyle w:val="TAL"/>
              <w:jc w:val="center"/>
            </w:pPr>
            <w:r w:rsidRPr="0044437C">
              <w:t>1</w:t>
            </w:r>
          </w:p>
        </w:tc>
        <w:tc>
          <w:tcPr>
            <w:tcW w:w="2410" w:type="dxa"/>
            <w:vMerge/>
          </w:tcPr>
          <w:p w14:paraId="32CE19F5" w14:textId="77777777" w:rsidR="00524A5D" w:rsidRPr="0044437C" w:rsidRDefault="00524A5D">
            <w:pPr>
              <w:pStyle w:val="TAL"/>
              <w:jc w:val="center"/>
            </w:pPr>
          </w:p>
        </w:tc>
        <w:tc>
          <w:tcPr>
            <w:tcW w:w="1275" w:type="dxa"/>
          </w:tcPr>
          <w:p w14:paraId="27C68E3E" w14:textId="77777777" w:rsidR="00524A5D" w:rsidRPr="0044437C" w:rsidRDefault="00000000">
            <w:pPr>
              <w:pStyle w:val="TAL"/>
              <w:jc w:val="center"/>
            </w:pPr>
            <w:r w:rsidRPr="0044437C">
              <w:t>QPSK</w:t>
            </w:r>
          </w:p>
        </w:tc>
        <w:tc>
          <w:tcPr>
            <w:tcW w:w="1843" w:type="dxa"/>
          </w:tcPr>
          <w:p w14:paraId="074BA9E2" w14:textId="77777777" w:rsidR="00524A5D" w:rsidRPr="0044437C" w:rsidRDefault="00000000">
            <w:pPr>
              <w:pStyle w:val="TAL"/>
              <w:jc w:val="center"/>
            </w:pPr>
            <w:r w:rsidRPr="0044437C">
              <w:rPr>
                <w:rFonts w:eastAsia="Microsoft YaHei" w:cs="Arial"/>
              </w:rPr>
              <w:t>1@0</w:t>
            </w:r>
          </w:p>
        </w:tc>
        <w:tc>
          <w:tcPr>
            <w:tcW w:w="2376" w:type="dxa"/>
          </w:tcPr>
          <w:p w14:paraId="7CC0EFE8" w14:textId="77777777" w:rsidR="00524A5D" w:rsidRPr="0044437C" w:rsidRDefault="00000000">
            <w:pPr>
              <w:pStyle w:val="TAL"/>
              <w:jc w:val="center"/>
            </w:pPr>
            <w:r w:rsidRPr="0044437C">
              <w:t>3.75</w:t>
            </w:r>
          </w:p>
        </w:tc>
      </w:tr>
      <w:tr w:rsidR="00524A5D" w:rsidRPr="0044437C" w14:paraId="4FCF384C" w14:textId="77777777">
        <w:trPr>
          <w:cantSplit/>
          <w:jc w:val="center"/>
        </w:trPr>
        <w:tc>
          <w:tcPr>
            <w:tcW w:w="1102" w:type="dxa"/>
          </w:tcPr>
          <w:p w14:paraId="45529AE2" w14:textId="77777777" w:rsidR="00524A5D" w:rsidRPr="0044437C" w:rsidRDefault="00000000">
            <w:pPr>
              <w:pStyle w:val="TAL"/>
              <w:jc w:val="center"/>
            </w:pPr>
            <w:r w:rsidRPr="0044437C">
              <w:t>2</w:t>
            </w:r>
          </w:p>
        </w:tc>
        <w:tc>
          <w:tcPr>
            <w:tcW w:w="2410" w:type="dxa"/>
            <w:vMerge/>
          </w:tcPr>
          <w:p w14:paraId="0D0CAA52" w14:textId="77777777" w:rsidR="00524A5D" w:rsidRPr="0044437C" w:rsidRDefault="00524A5D">
            <w:pPr>
              <w:pStyle w:val="TAL"/>
              <w:jc w:val="center"/>
            </w:pPr>
          </w:p>
        </w:tc>
        <w:tc>
          <w:tcPr>
            <w:tcW w:w="1275" w:type="dxa"/>
          </w:tcPr>
          <w:p w14:paraId="39EEB394" w14:textId="77777777" w:rsidR="00524A5D" w:rsidRPr="0044437C" w:rsidRDefault="00000000">
            <w:pPr>
              <w:pStyle w:val="TAL"/>
              <w:jc w:val="center"/>
            </w:pPr>
            <w:r w:rsidRPr="0044437C">
              <w:t>QPSK</w:t>
            </w:r>
          </w:p>
        </w:tc>
        <w:tc>
          <w:tcPr>
            <w:tcW w:w="1843" w:type="dxa"/>
          </w:tcPr>
          <w:p w14:paraId="156BF98D" w14:textId="77777777" w:rsidR="00524A5D" w:rsidRPr="0044437C" w:rsidRDefault="00000000">
            <w:pPr>
              <w:pStyle w:val="TAL"/>
              <w:jc w:val="center"/>
            </w:pPr>
            <w:r w:rsidRPr="0044437C">
              <w:rPr>
                <w:rFonts w:ascii="Calibri" w:hAnsi="Calibri" w:cs="Calibri"/>
                <w:sz w:val="22"/>
                <w:szCs w:val="22"/>
              </w:rPr>
              <w:t>1@47</w:t>
            </w:r>
          </w:p>
        </w:tc>
        <w:tc>
          <w:tcPr>
            <w:tcW w:w="2376" w:type="dxa"/>
          </w:tcPr>
          <w:p w14:paraId="6A516652" w14:textId="77777777" w:rsidR="00524A5D" w:rsidRPr="0044437C" w:rsidRDefault="00000000">
            <w:pPr>
              <w:pStyle w:val="TAL"/>
              <w:jc w:val="center"/>
            </w:pPr>
            <w:r w:rsidRPr="0044437C">
              <w:t>3.75</w:t>
            </w:r>
          </w:p>
        </w:tc>
      </w:tr>
      <w:tr w:rsidR="00524A5D" w:rsidRPr="0044437C" w14:paraId="1C83E89C" w14:textId="77777777">
        <w:trPr>
          <w:cantSplit/>
          <w:jc w:val="center"/>
        </w:trPr>
        <w:tc>
          <w:tcPr>
            <w:tcW w:w="1102" w:type="dxa"/>
          </w:tcPr>
          <w:p w14:paraId="5BAF93A6" w14:textId="77777777" w:rsidR="00524A5D" w:rsidRPr="0044437C" w:rsidRDefault="00000000">
            <w:pPr>
              <w:pStyle w:val="TAL"/>
              <w:jc w:val="center"/>
            </w:pPr>
            <w:r w:rsidRPr="0044437C">
              <w:t>3</w:t>
            </w:r>
          </w:p>
        </w:tc>
        <w:tc>
          <w:tcPr>
            <w:tcW w:w="2410" w:type="dxa"/>
            <w:vMerge/>
          </w:tcPr>
          <w:p w14:paraId="79C0318D" w14:textId="77777777" w:rsidR="00524A5D" w:rsidRPr="0044437C" w:rsidRDefault="00524A5D">
            <w:pPr>
              <w:pStyle w:val="TAL"/>
              <w:jc w:val="center"/>
            </w:pPr>
          </w:p>
        </w:tc>
        <w:tc>
          <w:tcPr>
            <w:tcW w:w="1275" w:type="dxa"/>
          </w:tcPr>
          <w:p w14:paraId="5D39DDCA" w14:textId="77777777" w:rsidR="00524A5D" w:rsidRPr="0044437C" w:rsidRDefault="00000000">
            <w:pPr>
              <w:pStyle w:val="TAL"/>
              <w:jc w:val="center"/>
            </w:pPr>
            <w:r w:rsidRPr="0044437C">
              <w:t>QPSK</w:t>
            </w:r>
          </w:p>
        </w:tc>
        <w:tc>
          <w:tcPr>
            <w:tcW w:w="1843" w:type="dxa"/>
          </w:tcPr>
          <w:p w14:paraId="0FFE7A0F" w14:textId="77777777" w:rsidR="00524A5D" w:rsidRPr="0044437C" w:rsidRDefault="00000000">
            <w:pPr>
              <w:pStyle w:val="TAL"/>
              <w:jc w:val="center"/>
            </w:pPr>
            <w:r w:rsidRPr="0044437C">
              <w:rPr>
                <w:rFonts w:eastAsia="Microsoft YaHei" w:cs="Arial"/>
              </w:rPr>
              <w:t>1@0</w:t>
            </w:r>
          </w:p>
        </w:tc>
        <w:tc>
          <w:tcPr>
            <w:tcW w:w="2376" w:type="dxa"/>
          </w:tcPr>
          <w:p w14:paraId="309D459A" w14:textId="77777777" w:rsidR="00524A5D" w:rsidRPr="0044437C" w:rsidRDefault="00000000">
            <w:pPr>
              <w:pStyle w:val="TAL"/>
              <w:jc w:val="center"/>
            </w:pPr>
            <w:r w:rsidRPr="0044437C">
              <w:t>15</w:t>
            </w:r>
          </w:p>
        </w:tc>
      </w:tr>
      <w:tr w:rsidR="00524A5D" w:rsidRPr="0044437C" w14:paraId="6E290C4D" w14:textId="77777777">
        <w:trPr>
          <w:cantSplit/>
          <w:jc w:val="center"/>
        </w:trPr>
        <w:tc>
          <w:tcPr>
            <w:tcW w:w="1102" w:type="dxa"/>
          </w:tcPr>
          <w:p w14:paraId="0B7F5CFA" w14:textId="77777777" w:rsidR="00524A5D" w:rsidRPr="0044437C" w:rsidRDefault="00000000">
            <w:pPr>
              <w:pStyle w:val="TAL"/>
              <w:jc w:val="center"/>
            </w:pPr>
            <w:r w:rsidRPr="0044437C">
              <w:t>4</w:t>
            </w:r>
          </w:p>
        </w:tc>
        <w:tc>
          <w:tcPr>
            <w:tcW w:w="2410" w:type="dxa"/>
            <w:vMerge/>
          </w:tcPr>
          <w:p w14:paraId="301E8E0E" w14:textId="77777777" w:rsidR="00524A5D" w:rsidRPr="0044437C" w:rsidRDefault="00524A5D">
            <w:pPr>
              <w:pStyle w:val="TAL"/>
              <w:jc w:val="center"/>
            </w:pPr>
          </w:p>
        </w:tc>
        <w:tc>
          <w:tcPr>
            <w:tcW w:w="1275" w:type="dxa"/>
          </w:tcPr>
          <w:p w14:paraId="1F3C8182" w14:textId="77777777" w:rsidR="00524A5D" w:rsidRPr="0044437C" w:rsidRDefault="00000000">
            <w:pPr>
              <w:pStyle w:val="TAL"/>
              <w:jc w:val="center"/>
            </w:pPr>
            <w:r w:rsidRPr="0044437C">
              <w:t>QPSK</w:t>
            </w:r>
          </w:p>
        </w:tc>
        <w:tc>
          <w:tcPr>
            <w:tcW w:w="1843" w:type="dxa"/>
          </w:tcPr>
          <w:p w14:paraId="6F412A92" w14:textId="77777777" w:rsidR="00524A5D" w:rsidRPr="0044437C" w:rsidRDefault="00000000">
            <w:pPr>
              <w:pStyle w:val="TAL"/>
              <w:jc w:val="center"/>
            </w:pPr>
            <w:r w:rsidRPr="0044437C">
              <w:rPr>
                <w:rFonts w:ascii="Calibri" w:hAnsi="Calibri" w:cs="Calibri"/>
                <w:sz w:val="22"/>
                <w:szCs w:val="22"/>
              </w:rPr>
              <w:t>1@11</w:t>
            </w:r>
          </w:p>
        </w:tc>
        <w:tc>
          <w:tcPr>
            <w:tcW w:w="2376" w:type="dxa"/>
          </w:tcPr>
          <w:p w14:paraId="320B14C8" w14:textId="77777777" w:rsidR="00524A5D" w:rsidRPr="0044437C" w:rsidRDefault="00000000">
            <w:pPr>
              <w:pStyle w:val="TAL"/>
              <w:jc w:val="center"/>
            </w:pPr>
            <w:r w:rsidRPr="0044437C">
              <w:t>15</w:t>
            </w:r>
          </w:p>
        </w:tc>
      </w:tr>
      <w:tr w:rsidR="00524A5D" w:rsidRPr="0044437C" w14:paraId="5E540461" w14:textId="77777777">
        <w:trPr>
          <w:cantSplit/>
          <w:jc w:val="center"/>
        </w:trPr>
        <w:tc>
          <w:tcPr>
            <w:tcW w:w="1102" w:type="dxa"/>
          </w:tcPr>
          <w:p w14:paraId="37C9E966" w14:textId="77777777" w:rsidR="00524A5D" w:rsidRPr="0044437C" w:rsidRDefault="00000000">
            <w:pPr>
              <w:pStyle w:val="TAL"/>
              <w:jc w:val="center"/>
            </w:pPr>
            <w:r w:rsidRPr="0044437C">
              <w:t xml:space="preserve">5 </w:t>
            </w:r>
            <w:r w:rsidRPr="0044437C">
              <w:rPr>
                <w:rFonts w:cs="Arial"/>
              </w:rPr>
              <w:t>(</w:t>
            </w:r>
            <w:r w:rsidRPr="0044437C">
              <w:rPr>
                <w:rFonts w:eastAsia="Microsoft YaHei" w:cs="Arial"/>
              </w:rPr>
              <w:t>Note 1</w:t>
            </w:r>
            <w:r w:rsidRPr="0044437C">
              <w:rPr>
                <w:rFonts w:cs="Arial"/>
              </w:rPr>
              <w:t>)</w:t>
            </w:r>
          </w:p>
        </w:tc>
        <w:tc>
          <w:tcPr>
            <w:tcW w:w="2410" w:type="dxa"/>
            <w:vMerge/>
          </w:tcPr>
          <w:p w14:paraId="580BB89B" w14:textId="77777777" w:rsidR="00524A5D" w:rsidRPr="0044437C" w:rsidRDefault="00524A5D">
            <w:pPr>
              <w:pStyle w:val="TAL"/>
              <w:jc w:val="center"/>
            </w:pPr>
          </w:p>
        </w:tc>
        <w:tc>
          <w:tcPr>
            <w:tcW w:w="1275" w:type="dxa"/>
          </w:tcPr>
          <w:p w14:paraId="54B6083F" w14:textId="77777777" w:rsidR="00524A5D" w:rsidRPr="0044437C" w:rsidRDefault="00000000">
            <w:pPr>
              <w:pStyle w:val="TAL"/>
              <w:jc w:val="center"/>
            </w:pPr>
            <w:r w:rsidRPr="0044437C">
              <w:t>QPSK</w:t>
            </w:r>
          </w:p>
        </w:tc>
        <w:tc>
          <w:tcPr>
            <w:tcW w:w="1843" w:type="dxa"/>
          </w:tcPr>
          <w:p w14:paraId="66672EFA" w14:textId="77777777" w:rsidR="00524A5D" w:rsidRPr="0044437C" w:rsidRDefault="00000000">
            <w:pPr>
              <w:pStyle w:val="TAL"/>
              <w:jc w:val="center"/>
            </w:pPr>
            <w:r w:rsidRPr="0044437C">
              <w:rPr>
                <w:rFonts w:ascii="Calibri" w:hAnsi="Calibri" w:cs="Calibri"/>
                <w:sz w:val="22"/>
                <w:szCs w:val="22"/>
              </w:rPr>
              <w:t>12@0</w:t>
            </w:r>
          </w:p>
        </w:tc>
        <w:tc>
          <w:tcPr>
            <w:tcW w:w="2376" w:type="dxa"/>
          </w:tcPr>
          <w:p w14:paraId="1F8221B6" w14:textId="77777777" w:rsidR="00524A5D" w:rsidRPr="0044437C" w:rsidRDefault="00000000">
            <w:pPr>
              <w:pStyle w:val="TAL"/>
              <w:jc w:val="center"/>
            </w:pPr>
            <w:r w:rsidRPr="0044437C">
              <w:t>15</w:t>
            </w:r>
          </w:p>
        </w:tc>
      </w:tr>
      <w:tr w:rsidR="00524A5D" w:rsidRPr="0044437C" w14:paraId="18D37E1A" w14:textId="77777777">
        <w:trPr>
          <w:cantSplit/>
          <w:jc w:val="center"/>
        </w:trPr>
        <w:tc>
          <w:tcPr>
            <w:tcW w:w="9006" w:type="dxa"/>
            <w:gridSpan w:val="5"/>
          </w:tcPr>
          <w:p w14:paraId="5838DF18" w14:textId="77777777" w:rsidR="00524A5D" w:rsidRPr="0044437C" w:rsidRDefault="00000000">
            <w:pPr>
              <w:pStyle w:val="TAN"/>
            </w:pPr>
            <w:r w:rsidRPr="0044437C">
              <w:rPr>
                <w:rFonts w:eastAsia="Microsoft YaHei"/>
              </w:rPr>
              <w:t>Note 1: Applicable to UE supporting UL multi-tone transmissions</w:t>
            </w:r>
          </w:p>
        </w:tc>
      </w:tr>
      <w:bookmarkEnd w:id="1019"/>
    </w:tbl>
    <w:p w14:paraId="049971E2" w14:textId="77777777" w:rsidR="00524A5D" w:rsidRPr="0044437C" w:rsidRDefault="00524A5D"/>
    <w:p w14:paraId="0DB294B1" w14:textId="77777777" w:rsidR="00524A5D" w:rsidRPr="0044437C" w:rsidRDefault="00000000">
      <w:pPr>
        <w:pStyle w:val="TH"/>
      </w:pPr>
      <w:r w:rsidRPr="0044437C">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4E43B982" w14:textId="77777777">
        <w:trPr>
          <w:cantSplit/>
          <w:jc w:val="center"/>
        </w:trPr>
        <w:tc>
          <w:tcPr>
            <w:tcW w:w="8156" w:type="dxa"/>
            <w:gridSpan w:val="2"/>
          </w:tcPr>
          <w:p w14:paraId="16FEF683" w14:textId="77777777" w:rsidR="00524A5D" w:rsidRPr="0044437C" w:rsidRDefault="00000000">
            <w:pPr>
              <w:keepNext/>
              <w:keepLines/>
              <w:spacing w:after="0"/>
              <w:jc w:val="center"/>
              <w:rPr>
                <w:rFonts w:ascii="Arial" w:hAnsi="Arial"/>
                <w:b/>
                <w:sz w:val="18"/>
              </w:rPr>
            </w:pPr>
            <w:r w:rsidRPr="0044437C">
              <w:rPr>
                <w:rFonts w:ascii="Arial" w:hAnsi="Arial" w:cs="v5.0.0"/>
                <w:b/>
                <w:bCs/>
                <w:sz w:val="18"/>
              </w:rPr>
              <w:t>Initial Conditions</w:t>
            </w:r>
          </w:p>
        </w:tc>
      </w:tr>
      <w:tr w:rsidR="00524A5D" w:rsidRPr="0044437C" w14:paraId="7F4DB04F" w14:textId="77777777">
        <w:trPr>
          <w:cantSplit/>
          <w:jc w:val="center"/>
        </w:trPr>
        <w:tc>
          <w:tcPr>
            <w:tcW w:w="4661" w:type="dxa"/>
          </w:tcPr>
          <w:p w14:paraId="173099BA" w14:textId="77777777" w:rsidR="00524A5D" w:rsidRPr="0044437C" w:rsidRDefault="00000000">
            <w:pPr>
              <w:keepNext/>
              <w:keepLines/>
              <w:spacing w:after="0"/>
              <w:rPr>
                <w:rFonts w:ascii="Arial" w:hAnsi="Arial"/>
                <w:sz w:val="18"/>
              </w:rPr>
            </w:pPr>
            <w:r w:rsidRPr="0044437C">
              <w:rPr>
                <w:rFonts w:ascii="Arial" w:hAnsi="Arial"/>
                <w:sz w:val="18"/>
              </w:rPr>
              <w:t>Test Environment</w:t>
            </w:r>
          </w:p>
          <w:p w14:paraId="3E8644D2" w14:textId="77777777" w:rsidR="00524A5D" w:rsidRPr="0044437C" w:rsidRDefault="00000000">
            <w:pPr>
              <w:keepNext/>
              <w:keepLines/>
              <w:spacing w:after="0"/>
              <w:rPr>
                <w:rFonts w:ascii="Arial" w:hAnsi="Arial"/>
                <w:bCs/>
                <w:sz w:val="18"/>
              </w:rPr>
            </w:pPr>
            <w:r w:rsidRPr="0044437C">
              <w:rPr>
                <w:rFonts w:ascii="Arial" w:hAnsi="Arial"/>
                <w:sz w:val="18"/>
              </w:rPr>
              <w:t>(as specified in TS 36.508 [12] subclause 8.1.1)</w:t>
            </w:r>
          </w:p>
        </w:tc>
        <w:tc>
          <w:tcPr>
            <w:tcW w:w="3495" w:type="dxa"/>
            <w:vAlign w:val="center"/>
          </w:tcPr>
          <w:p w14:paraId="400AF45F"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4D2ECBB" w14:textId="77777777">
        <w:trPr>
          <w:cantSplit/>
          <w:jc w:val="center"/>
        </w:trPr>
        <w:tc>
          <w:tcPr>
            <w:tcW w:w="4661" w:type="dxa"/>
          </w:tcPr>
          <w:p w14:paraId="6271B1B2" w14:textId="77777777" w:rsidR="00524A5D" w:rsidRPr="0044437C" w:rsidRDefault="00000000">
            <w:pPr>
              <w:keepNext/>
              <w:keepLines/>
              <w:spacing w:after="0"/>
              <w:rPr>
                <w:rFonts w:ascii="Arial" w:hAnsi="Arial"/>
                <w:sz w:val="18"/>
              </w:rPr>
            </w:pPr>
            <w:r w:rsidRPr="0044437C">
              <w:rPr>
                <w:rFonts w:ascii="Arial" w:hAnsi="Arial"/>
                <w:bCs/>
                <w:sz w:val="18"/>
              </w:rPr>
              <w:t>Test Frequencies</w:t>
            </w:r>
          </w:p>
          <w:p w14:paraId="3EBAE230" w14:textId="77777777" w:rsidR="00524A5D" w:rsidRPr="0044437C" w:rsidRDefault="00000000">
            <w:pPr>
              <w:keepNext/>
              <w:keepLines/>
              <w:spacing w:after="0"/>
              <w:rPr>
                <w:rFonts w:ascii="Arial" w:hAnsi="Arial"/>
                <w:sz w:val="18"/>
              </w:rPr>
            </w:pPr>
            <w:r w:rsidRPr="0044437C">
              <w:rPr>
                <w:rFonts w:ascii="Arial" w:hAnsi="Arial"/>
                <w:sz w:val="18"/>
              </w:rPr>
              <w:t>(as specified in TS36.508 [12] subclause 8.1.3.1)</w:t>
            </w:r>
          </w:p>
        </w:tc>
        <w:tc>
          <w:tcPr>
            <w:tcW w:w="3495" w:type="dxa"/>
            <w:vAlign w:val="center"/>
          </w:tcPr>
          <w:p w14:paraId="22843430" w14:textId="4DD41782" w:rsidR="00524A5D" w:rsidRPr="0044437C" w:rsidRDefault="008B5ECB">
            <w:pPr>
              <w:keepNext/>
              <w:keepLines/>
              <w:spacing w:after="0"/>
              <w:rPr>
                <w:rFonts w:ascii="Arial" w:hAnsi="Arial"/>
                <w:sz w:val="18"/>
              </w:rPr>
            </w:pPr>
            <w:r w:rsidRPr="0044437C">
              <w:rPr>
                <w:rFonts w:ascii="Arial" w:hAnsi="Arial"/>
                <w:sz w:val="18"/>
              </w:rPr>
              <w:t>See Table 6.4B.1_1.4.1-1</w:t>
            </w:r>
          </w:p>
        </w:tc>
      </w:tr>
      <w:tr w:rsidR="00524A5D" w:rsidRPr="0044437C" w14:paraId="149DB92C" w14:textId="77777777">
        <w:trPr>
          <w:cantSplit/>
          <w:jc w:val="center"/>
        </w:trPr>
        <w:tc>
          <w:tcPr>
            <w:tcW w:w="4661" w:type="dxa"/>
          </w:tcPr>
          <w:p w14:paraId="6AD08CDC" w14:textId="77777777" w:rsidR="00524A5D" w:rsidRPr="0044437C" w:rsidRDefault="00000000">
            <w:pPr>
              <w:keepNext/>
              <w:keepLines/>
              <w:spacing w:after="0"/>
              <w:rPr>
                <w:rFonts w:ascii="Arial" w:hAnsi="Arial"/>
                <w:sz w:val="18"/>
              </w:rPr>
            </w:pPr>
            <w:r w:rsidRPr="0044437C">
              <w:rPr>
                <w:rFonts w:ascii="Arial" w:hAnsi="Arial"/>
                <w:bCs/>
                <w:sz w:val="18"/>
              </w:rPr>
              <w:t>NPRACH preamble format</w:t>
            </w:r>
          </w:p>
        </w:tc>
        <w:tc>
          <w:tcPr>
            <w:tcW w:w="3495" w:type="dxa"/>
            <w:vAlign w:val="center"/>
          </w:tcPr>
          <w:p w14:paraId="5DB8C656" w14:textId="77777777" w:rsidR="00524A5D" w:rsidRPr="0044437C" w:rsidRDefault="00000000">
            <w:pPr>
              <w:keepNext/>
              <w:keepLines/>
              <w:spacing w:after="0"/>
              <w:rPr>
                <w:rFonts w:ascii="Arial" w:hAnsi="Arial"/>
                <w:sz w:val="18"/>
              </w:rPr>
            </w:pPr>
            <w:r w:rsidRPr="0044437C">
              <w:rPr>
                <w:rFonts w:ascii="Arial" w:hAnsi="Arial"/>
                <w:sz w:val="18"/>
              </w:rPr>
              <w:t>1</w:t>
            </w:r>
          </w:p>
        </w:tc>
      </w:tr>
      <w:tr w:rsidR="00524A5D" w:rsidRPr="0044437C" w14:paraId="5543E122" w14:textId="77777777">
        <w:trPr>
          <w:cantSplit/>
          <w:jc w:val="center"/>
        </w:trPr>
        <w:tc>
          <w:tcPr>
            <w:tcW w:w="4661" w:type="dxa"/>
          </w:tcPr>
          <w:p w14:paraId="01D57DFE" w14:textId="77777777" w:rsidR="00524A5D" w:rsidRPr="0044437C" w:rsidRDefault="00000000">
            <w:pPr>
              <w:keepNext/>
              <w:keepLines/>
              <w:spacing w:after="0"/>
              <w:rPr>
                <w:rFonts w:ascii="Arial" w:hAnsi="Arial"/>
                <w:sz w:val="18"/>
              </w:rPr>
            </w:pPr>
            <w:r w:rsidRPr="0044437C">
              <w:rPr>
                <w:rFonts w:ascii="Arial" w:hAnsi="Arial"/>
                <w:sz w:val="18"/>
              </w:rPr>
              <w:t>NRS EPRE setting for test point (dBm/15kHz)</w:t>
            </w:r>
          </w:p>
        </w:tc>
        <w:tc>
          <w:tcPr>
            <w:tcW w:w="3495" w:type="dxa"/>
            <w:vAlign w:val="center"/>
          </w:tcPr>
          <w:p w14:paraId="764F24CE" w14:textId="77777777" w:rsidR="00524A5D" w:rsidRPr="0044437C" w:rsidRDefault="00000000">
            <w:pPr>
              <w:keepNext/>
              <w:keepLines/>
              <w:spacing w:after="0"/>
              <w:rPr>
                <w:rFonts w:ascii="Arial" w:hAnsi="Arial"/>
                <w:sz w:val="18"/>
              </w:rPr>
            </w:pPr>
            <w:r w:rsidRPr="0044437C">
              <w:rPr>
                <w:rFonts w:ascii="Arial" w:hAnsi="Arial"/>
                <w:sz w:val="18"/>
              </w:rPr>
              <w:t>-110</w:t>
            </w:r>
          </w:p>
        </w:tc>
      </w:tr>
    </w:tbl>
    <w:p w14:paraId="2820AE4B" w14:textId="77777777" w:rsidR="00524A5D" w:rsidRPr="0044437C" w:rsidRDefault="00524A5D"/>
    <w:p w14:paraId="08CB3E0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81750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317E2D2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95F4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4.</w:t>
      </w:r>
      <w:r w:rsidRPr="0044437C">
        <w:rPr>
          <w:lang w:eastAsia="en-GB"/>
        </w:rPr>
        <w:tab/>
        <w:t>The UL Reference Measurement channels are set according to in Table 6.4B.2.1.4.1-1.</w:t>
      </w:r>
    </w:p>
    <w:p w14:paraId="23C8FE7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0D7F22D"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2772905A"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w:t>
      </w:r>
      <w:r w:rsidRPr="0044437C">
        <w:t>ring the duration of the test as define in TS 36.508[12] clause 8.2.6.3.1</w:t>
      </w:r>
    </w:p>
    <w:p w14:paraId="711884A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4A661E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6.4B.2.1.4.3.</w:t>
      </w:r>
    </w:p>
    <w:p w14:paraId="0E067D04" w14:textId="77777777" w:rsidR="00524A5D" w:rsidRPr="0044437C" w:rsidRDefault="00000000">
      <w:pPr>
        <w:pStyle w:val="H6"/>
      </w:pPr>
      <w:r w:rsidRPr="0044437C">
        <w:t>6.4B.2.1.4.2</w:t>
      </w:r>
      <w:r w:rsidRPr="0044437C">
        <w:tab/>
        <w:t>Test procedure</w:t>
      </w:r>
    </w:p>
    <w:p w14:paraId="29F6A85E" w14:textId="77777777" w:rsidR="00524A5D" w:rsidRPr="0044437C" w:rsidRDefault="00000000">
      <w:r w:rsidRPr="0044437C">
        <w:t>Test procedure for NPUSCH:</w:t>
      </w:r>
    </w:p>
    <w:p w14:paraId="76A5F4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Configure the UE to transmit at PUMAX level.</w:t>
      </w:r>
    </w:p>
    <w:p w14:paraId="2C56048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BE78032">
          <v:shape id="_x0000_i1057" type="#_x0000_t75" style="width:47.85pt;height:17.75pt" o:ole="">
            <v:imagedata r:id="rId32" o:title=""/>
          </v:shape>
          <o:OLEObject Type="Embed" ProgID="Equation.3" ShapeID="_x0000_i1057" DrawAspect="Content" ObjectID="_1813331050" r:id="rId68"/>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1.4 Release the connection through State 3A-NB.</w:t>
      </w:r>
    </w:p>
    <w:p w14:paraId="49D3DC46"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1.5 Modify system information elements according to Table 6.4B.2.1.4.3-1 and Table 6.4B.2.1.4.3-2 and notify the UE via paging message with SystemInformationModification included (test point 2).</w:t>
      </w:r>
    </w:p>
    <w:p w14:paraId="5FB6509B"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1.6 Ensure the UE is in State 2A-NB with CP CIoT Optimisation according to TS 36.508 [12] clause 8.1.5 using the new UL power control setting.</w:t>
      </w:r>
    </w:p>
    <w:p w14:paraId="703F28B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 xml:space="preserve">Measure the EVM and </w:t>
      </w:r>
      <w:r w:rsidRPr="0044437C">
        <w:rPr>
          <w:lang w:eastAsia="en-GB"/>
        </w:rPr>
        <w:object w:dxaOrig="1008" w:dyaOrig="348" w14:anchorId="6B2DB5AF">
          <v:shape id="_x0000_i1058" type="#_x0000_t75" style="width:47.85pt;height:17.75pt" o:ole="">
            <v:imagedata r:id="rId32" o:title=""/>
          </v:shape>
          <o:OLEObject Type="Embed" ProgID="Equation.3" ShapeID="_x0000_i1058" DrawAspect="Content" ObjectID="_1813331051" r:id="rId69"/>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44437C" w:rsidRDefault="00000000">
      <w:r w:rsidRPr="0044437C">
        <w:t>Test procedure for NPRACH:</w:t>
      </w:r>
    </w:p>
    <w:p w14:paraId="382A9C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shall set RS EPRE according to Table 6.4B.2.1.4.1-2.</w:t>
      </w:r>
    </w:p>
    <w:p w14:paraId="55C5D71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NPRACH is set according to Table 6.4B.2.1.4.1-2.</w:t>
      </w:r>
    </w:p>
    <w:p w14:paraId="21DA95A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The UE shall send a preamble to the SS.</w:t>
      </w:r>
    </w:p>
    <w:p w14:paraId="59AD10B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In response to the preamble, the SS shall transmit a random access response not corresponding to the transmitted random access preamble, or send no response.</w:t>
      </w:r>
    </w:p>
    <w:p w14:paraId="5F6855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The UE shall consider the random access response reception not successful then re-transmit the preamble with the calculated NPRACH transmission power.</w:t>
      </w:r>
    </w:p>
    <w:p w14:paraId="40AE122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Repeat step 4 and 5 until the SS collect enough NPRACH preambles (64 preambles). Measure the EVM in NPRACH channel using Global In-Channel Tx-Test (Annex E).</w:t>
      </w:r>
    </w:p>
    <w:p w14:paraId="70FAF127"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44437C" w:rsidRDefault="00524A5D"/>
    <w:p w14:paraId="011AEBC0" w14:textId="77777777" w:rsidR="00524A5D" w:rsidRPr="0044437C" w:rsidRDefault="00000000">
      <w:pPr>
        <w:pStyle w:val="H6"/>
      </w:pPr>
      <w:r w:rsidRPr="0044437C">
        <w:t>6.4B.2.1.4.3</w:t>
      </w:r>
      <w:r w:rsidRPr="0044437C">
        <w:tab/>
        <w:t>Message contents</w:t>
      </w:r>
    </w:p>
    <w:p w14:paraId="00D2DCF3" w14:textId="77777777" w:rsidR="00524A5D" w:rsidRPr="0044437C" w:rsidRDefault="00000000">
      <w:r w:rsidRPr="0044437C">
        <w:t>Message contents are according to TS 36.508 [12] subclause 8.1.6 with the following exceptions:</w:t>
      </w:r>
    </w:p>
    <w:p w14:paraId="34731299" w14:textId="77777777" w:rsidR="00524A5D" w:rsidRPr="0044437C" w:rsidRDefault="00000000">
      <w:pPr>
        <w:pStyle w:val="TH"/>
      </w:pPr>
      <w:r w:rsidRPr="0044437C">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44437C" w:rsidRDefault="00000000">
            <w:pPr>
              <w:keepNext/>
              <w:keepLines/>
              <w:spacing w:after="0"/>
              <w:rPr>
                <w:rFonts w:ascii="Arial" w:hAnsi="Arial"/>
                <w:sz w:val="18"/>
              </w:rPr>
            </w:pPr>
            <w:r w:rsidRPr="0044437C">
              <w:rPr>
                <w:rFonts w:ascii="Arial" w:hAnsi="Arial"/>
                <w:sz w:val="18"/>
              </w:rPr>
              <w:t>Derivation Path: TS 36.508 [12] clause 8.1.6.3 Table 8.1.6.3-14: UplinkPowerControlCommon-NB-DEFAULT</w:t>
            </w:r>
          </w:p>
        </w:tc>
      </w:tr>
      <w:tr w:rsidR="00524A5D" w:rsidRPr="0044437C"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44437C" w:rsidRDefault="00524A5D">
            <w:pPr>
              <w:keepNext/>
              <w:keepLines/>
              <w:spacing w:after="0"/>
              <w:rPr>
                <w:rFonts w:ascii="Arial" w:hAnsi="Arial"/>
                <w:sz w:val="18"/>
              </w:rPr>
            </w:pPr>
          </w:p>
        </w:tc>
      </w:tr>
      <w:tr w:rsidR="00524A5D" w:rsidRPr="0044437C"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44437C" w:rsidRDefault="00524A5D">
            <w:pPr>
              <w:keepNext/>
              <w:keepLines/>
              <w:spacing w:after="0"/>
              <w:rPr>
                <w:rFonts w:ascii="Arial" w:hAnsi="Arial"/>
                <w:sz w:val="18"/>
              </w:rPr>
            </w:pPr>
          </w:p>
        </w:tc>
      </w:tr>
      <w:tr w:rsidR="00524A5D" w:rsidRPr="0044437C"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44437C" w:rsidRDefault="00524A5D">
            <w:pPr>
              <w:keepNext/>
              <w:keepLines/>
              <w:spacing w:after="0"/>
              <w:rPr>
                <w:rFonts w:ascii="Arial" w:hAnsi="Arial"/>
                <w:sz w:val="18"/>
              </w:rPr>
            </w:pPr>
          </w:p>
        </w:tc>
      </w:tr>
      <w:tr w:rsidR="00524A5D" w:rsidRPr="0044437C"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44437C" w:rsidRDefault="00524A5D">
            <w:pPr>
              <w:keepNext/>
              <w:keepLines/>
              <w:spacing w:after="0"/>
              <w:rPr>
                <w:rFonts w:ascii="Arial" w:hAnsi="Arial"/>
                <w:sz w:val="18"/>
              </w:rPr>
            </w:pPr>
          </w:p>
        </w:tc>
      </w:tr>
      <w:tr w:rsidR="00524A5D" w:rsidRPr="0044437C"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44437C" w:rsidRDefault="00524A5D">
            <w:pPr>
              <w:keepNext/>
              <w:keepLines/>
              <w:spacing w:after="0"/>
              <w:rPr>
                <w:rFonts w:ascii="Arial" w:hAnsi="Arial"/>
                <w:sz w:val="18"/>
              </w:rPr>
            </w:pPr>
          </w:p>
        </w:tc>
      </w:tr>
    </w:tbl>
    <w:p w14:paraId="38B8CB94" w14:textId="77777777" w:rsidR="00524A5D" w:rsidRPr="0044437C" w:rsidRDefault="00524A5D"/>
    <w:p w14:paraId="2466CA6E" w14:textId="77777777" w:rsidR="00524A5D" w:rsidRPr="0044437C" w:rsidRDefault="00000000">
      <w:pPr>
        <w:pStyle w:val="TH"/>
      </w:pPr>
      <w:r w:rsidRPr="0044437C">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44437C" w:rsidRDefault="00000000">
            <w:pPr>
              <w:keepNext/>
              <w:keepLines/>
              <w:spacing w:after="0"/>
              <w:rPr>
                <w:rFonts w:ascii="Arial" w:hAnsi="Arial"/>
                <w:sz w:val="18"/>
              </w:rPr>
            </w:pPr>
            <w:r w:rsidRPr="0044437C">
              <w:rPr>
                <w:rFonts w:ascii="Arial" w:hAnsi="Arial"/>
                <w:sz w:val="18"/>
              </w:rPr>
              <w:t>Derivation Path: TS 36.508 [12] clause 8.1.6.3 Table 8.1.6.3-4: NPDSCH-ConfigCommon-NB-DEFAULT</w:t>
            </w:r>
          </w:p>
        </w:tc>
      </w:tr>
      <w:tr w:rsidR="00524A5D" w:rsidRPr="0044437C"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44437C" w:rsidRDefault="00524A5D">
            <w:pPr>
              <w:keepNext/>
              <w:keepLines/>
              <w:spacing w:after="0"/>
              <w:rPr>
                <w:rFonts w:ascii="Arial" w:hAnsi="Arial"/>
                <w:sz w:val="18"/>
              </w:rPr>
            </w:pPr>
          </w:p>
        </w:tc>
      </w:tr>
      <w:tr w:rsidR="00524A5D" w:rsidRPr="0044437C"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44437C" w:rsidRDefault="00524A5D">
            <w:pPr>
              <w:keepNext/>
              <w:keepLines/>
              <w:spacing w:after="0"/>
              <w:rPr>
                <w:rFonts w:ascii="Arial" w:hAnsi="Arial"/>
                <w:sz w:val="18"/>
              </w:rPr>
            </w:pPr>
          </w:p>
        </w:tc>
      </w:tr>
      <w:tr w:rsidR="00524A5D" w:rsidRPr="0044437C"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44437C" w:rsidRDefault="00524A5D">
            <w:pPr>
              <w:keepNext/>
              <w:keepLines/>
              <w:spacing w:after="0"/>
              <w:rPr>
                <w:rFonts w:ascii="Arial" w:hAnsi="Arial"/>
                <w:sz w:val="18"/>
              </w:rPr>
            </w:pPr>
          </w:p>
        </w:tc>
      </w:tr>
    </w:tbl>
    <w:p w14:paraId="34588088" w14:textId="77777777" w:rsidR="00524A5D" w:rsidRPr="0044437C" w:rsidRDefault="00524A5D"/>
    <w:p w14:paraId="4247B819" w14:textId="77777777" w:rsidR="00524A5D" w:rsidRPr="0044437C" w:rsidRDefault="00000000">
      <w:pPr>
        <w:pStyle w:val="TH"/>
      </w:pPr>
      <w:r w:rsidRPr="0044437C">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D7B4EF" w14:textId="77777777">
        <w:trPr>
          <w:jc w:val="center"/>
        </w:trPr>
        <w:tc>
          <w:tcPr>
            <w:tcW w:w="9781" w:type="dxa"/>
            <w:gridSpan w:val="4"/>
          </w:tcPr>
          <w:p w14:paraId="546E76FD" w14:textId="77777777" w:rsidR="00524A5D" w:rsidRPr="0044437C" w:rsidRDefault="00000000">
            <w:pPr>
              <w:pStyle w:val="TAL"/>
            </w:pPr>
            <w:r w:rsidRPr="0044437C">
              <w:t xml:space="preserve">Derivation Path: TS 36.508 [12] clause </w:t>
            </w:r>
            <w:r w:rsidRPr="0044437C">
              <w:rPr>
                <w:rFonts w:eastAsia="PMingLiU"/>
                <w:lang w:eastAsia="zh-TW"/>
              </w:rPr>
              <w:t>8.1.6.3</w:t>
            </w:r>
            <w:r w:rsidRPr="0044437C">
              <w:t>, Table 8.1.6.3-8 RACH-ConfigCommon-NB-DEFAULT</w:t>
            </w:r>
          </w:p>
        </w:tc>
      </w:tr>
      <w:tr w:rsidR="00524A5D" w:rsidRPr="0044437C" w14:paraId="52889BCD" w14:textId="77777777">
        <w:tblPrEx>
          <w:tblCellMar>
            <w:left w:w="108" w:type="dxa"/>
            <w:right w:w="108" w:type="dxa"/>
          </w:tblCellMar>
        </w:tblPrEx>
        <w:trPr>
          <w:jc w:val="center"/>
        </w:trPr>
        <w:tc>
          <w:tcPr>
            <w:tcW w:w="4537" w:type="dxa"/>
          </w:tcPr>
          <w:p w14:paraId="6A44F350" w14:textId="77777777" w:rsidR="00524A5D" w:rsidRPr="0044437C" w:rsidRDefault="00000000">
            <w:pPr>
              <w:pStyle w:val="TAH"/>
            </w:pPr>
            <w:r w:rsidRPr="0044437C">
              <w:t>Information Element</w:t>
            </w:r>
          </w:p>
        </w:tc>
        <w:tc>
          <w:tcPr>
            <w:tcW w:w="2268" w:type="dxa"/>
          </w:tcPr>
          <w:p w14:paraId="723730A1" w14:textId="77777777" w:rsidR="00524A5D" w:rsidRPr="0044437C" w:rsidRDefault="00000000">
            <w:pPr>
              <w:pStyle w:val="TAH"/>
            </w:pPr>
            <w:r w:rsidRPr="0044437C">
              <w:t>Value/remark</w:t>
            </w:r>
          </w:p>
        </w:tc>
        <w:tc>
          <w:tcPr>
            <w:tcW w:w="1701" w:type="dxa"/>
          </w:tcPr>
          <w:p w14:paraId="4A519842" w14:textId="77777777" w:rsidR="00524A5D" w:rsidRPr="0044437C" w:rsidRDefault="00000000">
            <w:pPr>
              <w:pStyle w:val="TAH"/>
            </w:pPr>
            <w:r w:rsidRPr="0044437C">
              <w:t>Comment</w:t>
            </w:r>
          </w:p>
        </w:tc>
        <w:tc>
          <w:tcPr>
            <w:tcW w:w="1275" w:type="dxa"/>
          </w:tcPr>
          <w:p w14:paraId="374AFAE9" w14:textId="77777777" w:rsidR="00524A5D" w:rsidRPr="0044437C" w:rsidRDefault="00000000">
            <w:pPr>
              <w:pStyle w:val="TAH"/>
            </w:pPr>
            <w:r w:rsidRPr="0044437C">
              <w:t>Condition</w:t>
            </w:r>
          </w:p>
        </w:tc>
      </w:tr>
      <w:tr w:rsidR="00524A5D" w:rsidRPr="0044437C"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44437C" w:rsidRDefault="00000000">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44437C" w:rsidRDefault="00524A5D">
            <w:pPr>
              <w:pStyle w:val="TAL"/>
            </w:pPr>
          </w:p>
        </w:tc>
      </w:tr>
      <w:tr w:rsidR="004C3757" w:rsidRPr="0044437C" w14:paraId="1B46194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798E3E" w14:textId="69F0F731" w:rsidR="004C3757" w:rsidRPr="0044437C" w:rsidRDefault="004C3757" w:rsidP="004C3757">
            <w:pPr>
              <w:pStyle w:val="TAL"/>
            </w:pPr>
            <w:r w:rsidRPr="0044437C">
              <w:rPr>
                <w:rFonts w:cs="Arial"/>
              </w:rPr>
              <w:t xml:space="preserve">  preambleTransMax-CE-r13</w:t>
            </w:r>
          </w:p>
        </w:tc>
        <w:tc>
          <w:tcPr>
            <w:tcW w:w="2268" w:type="dxa"/>
            <w:tcBorders>
              <w:top w:val="single" w:sz="4" w:space="0" w:color="auto"/>
              <w:left w:val="single" w:sz="4" w:space="0" w:color="auto"/>
              <w:bottom w:val="single" w:sz="4" w:space="0" w:color="auto"/>
              <w:right w:val="single" w:sz="4" w:space="0" w:color="auto"/>
            </w:tcBorders>
          </w:tcPr>
          <w:p w14:paraId="3552C0F5" w14:textId="5C480B5C" w:rsidR="004C3757" w:rsidRPr="0044437C" w:rsidRDefault="004C3757" w:rsidP="004C3757">
            <w:pPr>
              <w:pStyle w:val="TAL"/>
            </w:pPr>
            <w:r w:rsidRPr="0044437C">
              <w:rPr>
                <w:rFonts w:cs="Arial"/>
              </w:rPr>
              <w:t>n100</w:t>
            </w:r>
          </w:p>
        </w:tc>
        <w:tc>
          <w:tcPr>
            <w:tcW w:w="1701" w:type="dxa"/>
            <w:tcBorders>
              <w:top w:val="single" w:sz="4" w:space="0" w:color="auto"/>
              <w:left w:val="single" w:sz="4" w:space="0" w:color="auto"/>
              <w:bottom w:val="single" w:sz="4" w:space="0" w:color="auto"/>
              <w:right w:val="single" w:sz="4" w:space="0" w:color="auto"/>
            </w:tcBorders>
          </w:tcPr>
          <w:p w14:paraId="42C14814" w14:textId="77777777" w:rsidR="004C3757" w:rsidRPr="0044437C" w:rsidRDefault="004C3757" w:rsidP="004C3757">
            <w:pPr>
              <w:pStyle w:val="TAL"/>
            </w:pPr>
          </w:p>
        </w:tc>
        <w:tc>
          <w:tcPr>
            <w:tcW w:w="1275" w:type="dxa"/>
            <w:tcBorders>
              <w:top w:val="single" w:sz="4" w:space="0" w:color="auto"/>
              <w:left w:val="single" w:sz="4" w:space="0" w:color="auto"/>
              <w:bottom w:val="single" w:sz="4" w:space="0" w:color="auto"/>
              <w:right w:val="single" w:sz="4" w:space="0" w:color="auto"/>
            </w:tcBorders>
          </w:tcPr>
          <w:p w14:paraId="0BF6EF46" w14:textId="77777777" w:rsidR="004C3757" w:rsidRPr="0044437C" w:rsidRDefault="004C3757" w:rsidP="004C3757">
            <w:pPr>
              <w:pStyle w:val="TAL"/>
            </w:pPr>
          </w:p>
        </w:tc>
      </w:tr>
      <w:tr w:rsidR="00524A5D" w:rsidRPr="0044437C"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56A18523" w14:textId="77777777" w:rsidR="00524A5D" w:rsidRPr="0044437C" w:rsidRDefault="00000000">
            <w:pPr>
              <w:pStyle w:val="TAL"/>
            </w:pPr>
            <w:r w:rsidRPr="0044437C">
              <w:t xml:space="preserve">  powerRampingParameters-r13 SEQUENCE {</w:t>
            </w:r>
          </w:p>
        </w:tc>
        <w:tc>
          <w:tcPr>
            <w:tcW w:w="2268" w:type="dxa"/>
            <w:shd w:val="clear" w:color="auto" w:fill="auto"/>
          </w:tcPr>
          <w:p w14:paraId="0D7D72D9" w14:textId="77777777" w:rsidR="00524A5D" w:rsidRPr="0044437C" w:rsidRDefault="00524A5D">
            <w:pPr>
              <w:pStyle w:val="TAL"/>
            </w:pPr>
          </w:p>
        </w:tc>
        <w:tc>
          <w:tcPr>
            <w:tcW w:w="1701" w:type="dxa"/>
            <w:shd w:val="clear" w:color="auto" w:fill="auto"/>
          </w:tcPr>
          <w:p w14:paraId="20ABAE39" w14:textId="77777777" w:rsidR="00524A5D" w:rsidRPr="0044437C" w:rsidRDefault="00524A5D">
            <w:pPr>
              <w:pStyle w:val="TAL"/>
            </w:pPr>
          </w:p>
        </w:tc>
        <w:tc>
          <w:tcPr>
            <w:tcW w:w="1275" w:type="dxa"/>
            <w:shd w:val="clear" w:color="auto" w:fill="auto"/>
          </w:tcPr>
          <w:p w14:paraId="75478DCE" w14:textId="77777777" w:rsidR="00524A5D" w:rsidRPr="0044437C" w:rsidRDefault="00524A5D">
            <w:pPr>
              <w:pStyle w:val="TAL"/>
            </w:pPr>
          </w:p>
        </w:tc>
      </w:tr>
      <w:tr w:rsidR="00524A5D" w:rsidRPr="0044437C"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7D7EF63" w14:textId="77777777" w:rsidR="00524A5D" w:rsidRPr="0044437C" w:rsidRDefault="00000000">
            <w:pPr>
              <w:pStyle w:val="TAL"/>
            </w:pPr>
            <w:r w:rsidRPr="0044437C">
              <w:t xml:space="preserve">    powerRampingStep</w:t>
            </w:r>
          </w:p>
        </w:tc>
        <w:tc>
          <w:tcPr>
            <w:tcW w:w="2268" w:type="dxa"/>
            <w:shd w:val="clear" w:color="auto" w:fill="auto"/>
          </w:tcPr>
          <w:p w14:paraId="52075DDD" w14:textId="77777777" w:rsidR="00524A5D" w:rsidRPr="0044437C" w:rsidRDefault="00000000">
            <w:pPr>
              <w:pStyle w:val="TAL"/>
              <w:rPr>
                <w:rFonts w:eastAsia="PMingLiU"/>
                <w:lang w:eastAsia="zh-TW"/>
              </w:rPr>
            </w:pPr>
            <w:r w:rsidRPr="0044437C">
              <w:rPr>
                <w:rFonts w:eastAsia="PMingLiU"/>
                <w:lang w:eastAsia="zh-TW"/>
              </w:rPr>
              <w:t>dB0</w:t>
            </w:r>
          </w:p>
        </w:tc>
        <w:tc>
          <w:tcPr>
            <w:tcW w:w="1701" w:type="dxa"/>
            <w:shd w:val="clear" w:color="auto" w:fill="auto"/>
          </w:tcPr>
          <w:p w14:paraId="7FA8CA43" w14:textId="77777777" w:rsidR="00524A5D" w:rsidRPr="0044437C" w:rsidRDefault="00000000">
            <w:pPr>
              <w:pStyle w:val="TAL"/>
            </w:pPr>
            <w:r w:rsidRPr="0044437C">
              <w:t>0 dB</w:t>
            </w:r>
          </w:p>
        </w:tc>
        <w:tc>
          <w:tcPr>
            <w:tcW w:w="1275" w:type="dxa"/>
            <w:shd w:val="clear" w:color="auto" w:fill="auto"/>
          </w:tcPr>
          <w:p w14:paraId="09646A86" w14:textId="77777777" w:rsidR="00524A5D" w:rsidRPr="0044437C" w:rsidRDefault="00524A5D">
            <w:pPr>
              <w:pStyle w:val="TAL"/>
            </w:pPr>
          </w:p>
        </w:tc>
      </w:tr>
      <w:tr w:rsidR="00524A5D" w:rsidRPr="0044437C"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B1839F6" w14:textId="77777777" w:rsidR="00524A5D" w:rsidRPr="0044437C" w:rsidRDefault="00000000">
            <w:pPr>
              <w:pStyle w:val="TAL"/>
            </w:pPr>
            <w:r w:rsidRPr="0044437C">
              <w:t xml:space="preserve">  }</w:t>
            </w:r>
          </w:p>
        </w:tc>
        <w:tc>
          <w:tcPr>
            <w:tcW w:w="2268" w:type="dxa"/>
            <w:shd w:val="clear" w:color="auto" w:fill="auto"/>
          </w:tcPr>
          <w:p w14:paraId="1B747CFE" w14:textId="77777777" w:rsidR="00524A5D" w:rsidRPr="0044437C" w:rsidRDefault="00524A5D">
            <w:pPr>
              <w:pStyle w:val="TAL"/>
            </w:pPr>
          </w:p>
        </w:tc>
        <w:tc>
          <w:tcPr>
            <w:tcW w:w="1701" w:type="dxa"/>
            <w:shd w:val="clear" w:color="auto" w:fill="auto"/>
          </w:tcPr>
          <w:p w14:paraId="5EEBE208" w14:textId="77777777" w:rsidR="00524A5D" w:rsidRPr="0044437C" w:rsidRDefault="00524A5D">
            <w:pPr>
              <w:pStyle w:val="TAL"/>
            </w:pPr>
          </w:p>
        </w:tc>
        <w:tc>
          <w:tcPr>
            <w:tcW w:w="1275" w:type="dxa"/>
            <w:shd w:val="clear" w:color="auto" w:fill="auto"/>
          </w:tcPr>
          <w:p w14:paraId="1A4B2ADE" w14:textId="77777777" w:rsidR="00524A5D" w:rsidRPr="0044437C" w:rsidRDefault="00524A5D">
            <w:pPr>
              <w:pStyle w:val="TAL"/>
            </w:pPr>
          </w:p>
        </w:tc>
      </w:tr>
      <w:tr w:rsidR="00524A5D" w:rsidRPr="0044437C"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2BBD3" w14:textId="77777777" w:rsidR="00524A5D" w:rsidRPr="0044437C" w:rsidRDefault="00000000">
            <w:pPr>
              <w:pStyle w:val="TAL"/>
            </w:pPr>
            <w:r w:rsidRPr="0044437C">
              <w:t>)</w:t>
            </w:r>
          </w:p>
        </w:tc>
        <w:tc>
          <w:tcPr>
            <w:tcW w:w="2268" w:type="dxa"/>
            <w:shd w:val="clear" w:color="auto" w:fill="auto"/>
          </w:tcPr>
          <w:p w14:paraId="28BC707C" w14:textId="77777777" w:rsidR="00524A5D" w:rsidRPr="0044437C" w:rsidRDefault="00524A5D">
            <w:pPr>
              <w:pStyle w:val="TAL"/>
            </w:pPr>
          </w:p>
        </w:tc>
        <w:tc>
          <w:tcPr>
            <w:tcW w:w="1701" w:type="dxa"/>
            <w:shd w:val="clear" w:color="auto" w:fill="auto"/>
          </w:tcPr>
          <w:p w14:paraId="60340EED" w14:textId="77777777" w:rsidR="00524A5D" w:rsidRPr="0044437C" w:rsidRDefault="00524A5D">
            <w:pPr>
              <w:pStyle w:val="TAL"/>
            </w:pPr>
          </w:p>
        </w:tc>
        <w:tc>
          <w:tcPr>
            <w:tcW w:w="1275" w:type="dxa"/>
            <w:shd w:val="clear" w:color="auto" w:fill="auto"/>
          </w:tcPr>
          <w:p w14:paraId="482D77AF" w14:textId="77777777" w:rsidR="00524A5D" w:rsidRPr="0044437C" w:rsidRDefault="00524A5D">
            <w:pPr>
              <w:pStyle w:val="TAL"/>
            </w:pPr>
          </w:p>
        </w:tc>
      </w:tr>
    </w:tbl>
    <w:p w14:paraId="49ED72D8" w14:textId="77777777" w:rsidR="00524A5D" w:rsidRPr="0044437C" w:rsidRDefault="00524A5D"/>
    <w:p w14:paraId="355BA96D" w14:textId="77777777" w:rsidR="00524A5D" w:rsidRPr="0044437C" w:rsidRDefault="00000000">
      <w:pPr>
        <w:pStyle w:val="TH"/>
      </w:pPr>
      <w:r w:rsidRPr="0044437C">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44437C"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44437C" w:rsidRDefault="00000000">
            <w:pPr>
              <w:pStyle w:val="TAH"/>
            </w:pPr>
            <w:r w:rsidRPr="0044437C">
              <w:t>Condition</w:t>
            </w:r>
          </w:p>
        </w:tc>
      </w:tr>
      <w:tr w:rsidR="00524A5D" w:rsidRPr="0044437C"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44437C" w:rsidRDefault="00000000">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44437C" w:rsidRDefault="00524A5D">
            <w:pPr>
              <w:pStyle w:val="TAL"/>
            </w:pPr>
          </w:p>
        </w:tc>
      </w:tr>
      <w:tr w:rsidR="00524A5D" w:rsidRPr="0044437C"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44437C" w:rsidRDefault="00000000">
            <w:pPr>
              <w:pStyle w:val="TAL"/>
            </w:pPr>
            <w:r w:rsidRPr="0044437C">
              <w:t xml:space="preserve">  n</w:t>
            </w:r>
            <w:r w:rsidRPr="0044437C">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44437C" w:rsidRDefault="00000000">
            <w:pPr>
              <w:pStyle w:val="TAL"/>
            </w:pPr>
            <w:r w:rsidRPr="0044437C">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44437C" w:rsidRDefault="00000000">
            <w:pPr>
              <w:pStyle w:val="TAL"/>
            </w:pPr>
            <w:r w:rsidRPr="0044437C">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44437C" w:rsidRDefault="00524A5D">
            <w:pPr>
              <w:pStyle w:val="TAL"/>
            </w:pPr>
          </w:p>
        </w:tc>
      </w:tr>
      <w:tr w:rsidR="00524A5D" w:rsidRPr="0044437C"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44437C" w:rsidRDefault="00000000">
            <w:pPr>
              <w:pStyle w:val="TAL"/>
              <w:rPr>
                <w:rFonts w:eastAsia="MS Mincho"/>
              </w:rPr>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44437C" w:rsidRDefault="00524A5D">
            <w:pPr>
              <w:pStyle w:val="TAL"/>
            </w:pPr>
          </w:p>
        </w:tc>
      </w:tr>
    </w:tbl>
    <w:p w14:paraId="2496B0A6" w14:textId="77777777" w:rsidR="00524A5D" w:rsidRPr="0044437C" w:rsidRDefault="00524A5D"/>
    <w:p w14:paraId="4403A37A" w14:textId="77777777" w:rsidR="00524A5D" w:rsidRPr="0044437C" w:rsidRDefault="00000000">
      <w:pPr>
        <w:pStyle w:val="H6"/>
      </w:pPr>
      <w:bookmarkStart w:id="1020" w:name="MCCQCTEMPBM_00000235"/>
      <w:r w:rsidRPr="0044437C">
        <w:t>6.4B.2.1.5</w:t>
      </w:r>
      <w:r w:rsidRPr="0044437C">
        <w:tab/>
        <w:t>Test requirement</w:t>
      </w:r>
    </w:p>
    <w:bookmarkEnd w:id="1020"/>
    <w:p w14:paraId="5AA34A9F" w14:textId="77777777" w:rsidR="00524A5D" w:rsidRPr="0044437C" w:rsidRDefault="00000000">
      <w:r w:rsidRPr="0044437C">
        <w:t>The NPUSCH EVM derived in E.8.1 shall not exceed 17,5% for BPSK</w:t>
      </w:r>
      <w:r w:rsidRPr="0044437C">
        <w:rPr>
          <w:rFonts w:cs="v5.0.0"/>
        </w:rPr>
        <w:t xml:space="preserve"> and QPSK</w:t>
      </w:r>
      <w:r w:rsidRPr="0044437C">
        <w:t>.</w:t>
      </w:r>
    </w:p>
    <w:p w14:paraId="4572A4A8" w14:textId="77777777" w:rsidR="00524A5D" w:rsidRPr="0044437C" w:rsidRDefault="00000000">
      <w:r w:rsidRPr="0044437C">
        <w:t>The NPUSCH</w:t>
      </w:r>
      <w:r w:rsidRPr="0044437C">
        <w:rPr>
          <w:position w:val="-6"/>
        </w:rPr>
        <w:object w:dxaOrig="1008" w:dyaOrig="348" w14:anchorId="539FEB44">
          <v:shape id="_x0000_i1059" type="#_x0000_t75" style="width:47.85pt;height:17.75pt" o:ole="">
            <v:imagedata r:id="rId32" o:title=""/>
          </v:shape>
          <o:OLEObject Type="Embed" ProgID="Equation.3" ShapeID="_x0000_i1059" DrawAspect="Content" ObjectID="_1813331052" r:id="rId70"/>
        </w:object>
      </w:r>
      <w:r w:rsidRPr="0044437C">
        <w:t xml:space="preserve"> derived in E.8.2 shall not exceed 17,5 % when embedded with data symbols of BPSK</w:t>
      </w:r>
      <w:r w:rsidRPr="0044437C">
        <w:rPr>
          <w:rFonts w:cs="v5.0.0"/>
        </w:rPr>
        <w:t xml:space="preserve"> and QPSK</w:t>
      </w:r>
      <w:r w:rsidRPr="0044437C">
        <w:t>.</w:t>
      </w:r>
    </w:p>
    <w:p w14:paraId="5A239446" w14:textId="77777777" w:rsidR="00524A5D" w:rsidRPr="0044437C" w:rsidRDefault="00000000">
      <w:r w:rsidRPr="0044437C">
        <w:t>The NPRACH EVM derived in E.8.3 shall not exceed 17.5%.</w:t>
      </w:r>
    </w:p>
    <w:p w14:paraId="21FC3A11" w14:textId="77777777" w:rsidR="00524A5D" w:rsidRPr="0044437C" w:rsidRDefault="00000000">
      <w:pPr>
        <w:pStyle w:val="Heading4"/>
      </w:pPr>
      <w:bookmarkStart w:id="1021" w:name="_Toc3324"/>
      <w:bookmarkStart w:id="1022" w:name="_Toc24872"/>
      <w:bookmarkStart w:id="1023" w:name="_Toc28054"/>
      <w:bookmarkStart w:id="1024" w:name="_Toc1709"/>
      <w:bookmarkStart w:id="1025" w:name="_Toc194571841"/>
      <w:r w:rsidRPr="0044437C">
        <w:t>6.4B.2.2</w:t>
      </w:r>
      <w:r w:rsidRPr="0044437C">
        <w:tab/>
        <w:t>Carrier leakage for Category NB1 and NB2</w:t>
      </w:r>
      <w:bookmarkEnd w:id="1021"/>
      <w:bookmarkEnd w:id="1022"/>
      <w:bookmarkEnd w:id="1023"/>
      <w:bookmarkEnd w:id="1024"/>
      <w:bookmarkEnd w:id="1025"/>
    </w:p>
    <w:p w14:paraId="616EE81C" w14:textId="77777777" w:rsidR="00524A5D" w:rsidRPr="0044437C" w:rsidRDefault="00000000">
      <w:pPr>
        <w:pStyle w:val="H6"/>
      </w:pPr>
      <w:bookmarkStart w:id="1026" w:name="MCCQCTEMPBM_00000236"/>
      <w:r w:rsidRPr="0044437C">
        <w:t>6.4B.2.2.1</w:t>
      </w:r>
      <w:r w:rsidRPr="0044437C">
        <w:tab/>
        <w:t>Test purpose</w:t>
      </w:r>
    </w:p>
    <w:bookmarkEnd w:id="1026"/>
    <w:p w14:paraId="76CB6F48" w14:textId="77777777" w:rsidR="00524A5D" w:rsidRPr="0044437C" w:rsidRDefault="00000000">
      <w:r w:rsidRPr="0044437C">
        <w:t xml:space="preserve">Carrier leakage expresses itself as unmodulated sine wave with the carrier frequency or centre frequency of aggregated transmission bandwidth configuration. It is an interference of approximately constant amplitude and independent of the </w:t>
      </w:r>
      <w:r w:rsidRPr="0044437C">
        <w:lastRenderedPageBreak/>
        <w:t>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44437C" w:rsidRDefault="00000000">
      <w:pPr>
        <w:rPr>
          <w:rFonts w:cs="v5.0.0"/>
        </w:rPr>
      </w:pPr>
      <w:r w:rsidRPr="0044437C">
        <w:rPr>
          <w:rFonts w:cs="v5.0.0"/>
        </w:rPr>
        <w:t>The purpose of this test is to exercise the UE transmitter to verify its modulation quality in terms of carrier leakage.</w:t>
      </w:r>
    </w:p>
    <w:p w14:paraId="41DB4A95" w14:textId="77777777" w:rsidR="00524A5D" w:rsidRPr="0044437C" w:rsidRDefault="00000000">
      <w:pPr>
        <w:pStyle w:val="H6"/>
      </w:pPr>
      <w:bookmarkStart w:id="1027" w:name="MCCQCTEMPBM_00000237"/>
      <w:r w:rsidRPr="0044437C">
        <w:t>6.4B.2.2.2</w:t>
      </w:r>
      <w:r w:rsidRPr="0044437C">
        <w:tab/>
        <w:t>Test applicability</w:t>
      </w:r>
    </w:p>
    <w:bookmarkEnd w:id="1027"/>
    <w:p w14:paraId="14C90149"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7E43081C" w14:textId="77777777" w:rsidR="00524A5D" w:rsidRPr="0044437C" w:rsidRDefault="00000000">
      <w:pPr>
        <w:pStyle w:val="H6"/>
      </w:pPr>
      <w:bookmarkStart w:id="1028" w:name="MCCQCTEMPBM_00000238"/>
      <w:r w:rsidRPr="0044437C">
        <w:t>6.4B.2.2.3</w:t>
      </w:r>
      <w:r w:rsidRPr="0044437C">
        <w:tab/>
        <w:t>Minimum conformance requirements</w:t>
      </w:r>
    </w:p>
    <w:bookmarkEnd w:id="1028"/>
    <w:p w14:paraId="6C9B1C05" w14:textId="77777777" w:rsidR="00524A5D" w:rsidRPr="0044437C" w:rsidRDefault="00000000">
      <w:pPr>
        <w:rPr>
          <w:rFonts w:cs="v5.0.0"/>
        </w:rPr>
      </w:pPr>
      <w:r w:rsidRPr="0044437C">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44437C">
        <w:rPr>
          <w:rFonts w:cs="v5.0.0"/>
        </w:rPr>
        <w:t>.</w:t>
      </w:r>
    </w:p>
    <w:p w14:paraId="158EE3C8" w14:textId="77777777" w:rsidR="00524A5D" w:rsidRPr="0044437C" w:rsidRDefault="00000000">
      <w:pPr>
        <w:pStyle w:val="TH"/>
      </w:pPr>
      <w:r w:rsidRPr="0044437C">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44437C" w14:paraId="31F6B349" w14:textId="77777777">
        <w:trPr>
          <w:jc w:val="center"/>
        </w:trPr>
        <w:tc>
          <w:tcPr>
            <w:tcW w:w="3118" w:type="dxa"/>
          </w:tcPr>
          <w:p w14:paraId="25C51BCA" w14:textId="77777777" w:rsidR="00524A5D" w:rsidRPr="0044437C" w:rsidRDefault="00000000">
            <w:pPr>
              <w:pStyle w:val="TAH"/>
              <w:rPr>
                <w:rFonts w:cs="Arial"/>
              </w:rPr>
            </w:pPr>
            <w:r w:rsidRPr="0044437C">
              <w:rPr>
                <w:rFonts w:cs="Arial"/>
              </w:rPr>
              <w:t>Parameters</w:t>
            </w:r>
          </w:p>
        </w:tc>
        <w:tc>
          <w:tcPr>
            <w:tcW w:w="1843" w:type="dxa"/>
            <w:shd w:val="clear" w:color="auto" w:fill="auto"/>
          </w:tcPr>
          <w:p w14:paraId="15C7EDB3" w14:textId="77777777" w:rsidR="00524A5D" w:rsidRPr="0044437C" w:rsidRDefault="00000000">
            <w:pPr>
              <w:pStyle w:val="TAH"/>
              <w:rPr>
                <w:rFonts w:cs="Arial"/>
              </w:rPr>
            </w:pPr>
            <w:r w:rsidRPr="0044437C">
              <w:rPr>
                <w:rFonts w:cs="Arial"/>
              </w:rPr>
              <w:t>Relative limit (dBc)</w:t>
            </w:r>
          </w:p>
        </w:tc>
      </w:tr>
      <w:tr w:rsidR="00524A5D" w:rsidRPr="0044437C" w14:paraId="66A0D6A6" w14:textId="77777777">
        <w:trPr>
          <w:jc w:val="center"/>
        </w:trPr>
        <w:tc>
          <w:tcPr>
            <w:tcW w:w="3118" w:type="dxa"/>
          </w:tcPr>
          <w:p w14:paraId="6048C764" w14:textId="77777777" w:rsidR="00524A5D" w:rsidRPr="0044437C" w:rsidRDefault="00000000">
            <w:pPr>
              <w:pStyle w:val="TAC"/>
              <w:rPr>
                <w:rFonts w:cs="Arial"/>
              </w:rPr>
            </w:pPr>
            <w:r w:rsidRPr="0044437C">
              <w:rPr>
                <w:rFonts w:cs="Arial"/>
              </w:rPr>
              <w:t>0 dBm ≤ Output power</w:t>
            </w:r>
          </w:p>
        </w:tc>
        <w:tc>
          <w:tcPr>
            <w:tcW w:w="1843" w:type="dxa"/>
            <w:shd w:val="clear" w:color="auto" w:fill="auto"/>
          </w:tcPr>
          <w:p w14:paraId="6316394B" w14:textId="77777777" w:rsidR="00524A5D" w:rsidRPr="0044437C" w:rsidRDefault="00000000">
            <w:pPr>
              <w:pStyle w:val="TAC"/>
              <w:rPr>
                <w:rFonts w:cs="Arial"/>
              </w:rPr>
            </w:pPr>
            <w:r w:rsidRPr="0044437C">
              <w:rPr>
                <w:rFonts w:cs="Arial"/>
              </w:rPr>
              <w:t>-25</w:t>
            </w:r>
          </w:p>
        </w:tc>
      </w:tr>
      <w:tr w:rsidR="00524A5D" w:rsidRPr="0044437C" w14:paraId="05EC94A0" w14:textId="77777777">
        <w:trPr>
          <w:jc w:val="center"/>
        </w:trPr>
        <w:tc>
          <w:tcPr>
            <w:tcW w:w="3118" w:type="dxa"/>
          </w:tcPr>
          <w:p w14:paraId="4357876E" w14:textId="77777777" w:rsidR="00524A5D" w:rsidRPr="0044437C" w:rsidRDefault="00000000">
            <w:pPr>
              <w:pStyle w:val="TAC"/>
              <w:rPr>
                <w:rFonts w:cs="Arial"/>
              </w:rPr>
            </w:pPr>
            <w:r w:rsidRPr="0044437C">
              <w:rPr>
                <w:rFonts w:cs="Arial"/>
              </w:rPr>
              <w:t>-30 dBm ≤ Output power ≤ 0 dBm</w:t>
            </w:r>
          </w:p>
        </w:tc>
        <w:tc>
          <w:tcPr>
            <w:tcW w:w="1843" w:type="dxa"/>
            <w:shd w:val="clear" w:color="auto" w:fill="auto"/>
          </w:tcPr>
          <w:p w14:paraId="0FF35ABC" w14:textId="77777777" w:rsidR="00524A5D" w:rsidRPr="0044437C" w:rsidRDefault="00000000">
            <w:pPr>
              <w:pStyle w:val="TAC"/>
              <w:rPr>
                <w:rFonts w:cs="Arial"/>
              </w:rPr>
            </w:pPr>
            <w:r w:rsidRPr="0044437C">
              <w:rPr>
                <w:rFonts w:cs="Arial"/>
              </w:rPr>
              <w:t>-20</w:t>
            </w:r>
          </w:p>
        </w:tc>
      </w:tr>
      <w:tr w:rsidR="00524A5D" w:rsidRPr="0044437C" w14:paraId="3134AC2C" w14:textId="77777777">
        <w:trPr>
          <w:jc w:val="center"/>
        </w:trPr>
        <w:tc>
          <w:tcPr>
            <w:tcW w:w="3118" w:type="dxa"/>
          </w:tcPr>
          <w:p w14:paraId="600E65AF"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shd w:val="clear" w:color="auto" w:fill="auto"/>
          </w:tcPr>
          <w:p w14:paraId="235FE72F" w14:textId="77777777" w:rsidR="00524A5D" w:rsidRPr="0044437C" w:rsidRDefault="00000000">
            <w:pPr>
              <w:pStyle w:val="TAC"/>
              <w:rPr>
                <w:rFonts w:cs="Arial"/>
              </w:rPr>
            </w:pPr>
            <w:r w:rsidRPr="0044437C">
              <w:rPr>
                <w:rFonts w:cs="Arial"/>
              </w:rPr>
              <w:t>-10</w:t>
            </w:r>
          </w:p>
        </w:tc>
      </w:tr>
    </w:tbl>
    <w:p w14:paraId="4CBDF35E" w14:textId="77777777" w:rsidR="00524A5D" w:rsidRPr="0044437C" w:rsidRDefault="00524A5D"/>
    <w:p w14:paraId="2E2E3FC1"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3F50AA74" w14:textId="77777777" w:rsidR="00524A5D" w:rsidRPr="0044437C" w:rsidRDefault="00000000">
      <w:pPr>
        <w:pStyle w:val="H6"/>
      </w:pPr>
      <w:bookmarkStart w:id="1029" w:name="MCCQCTEMPBM_00000239"/>
      <w:r w:rsidRPr="0044437C">
        <w:t>6.4B.2.2.4</w:t>
      </w:r>
      <w:r w:rsidRPr="0044437C">
        <w:tab/>
        <w:t>Test description</w:t>
      </w:r>
    </w:p>
    <w:bookmarkEnd w:id="1029"/>
    <w:p w14:paraId="14A7E7BB" w14:textId="77777777" w:rsidR="00524A5D" w:rsidRPr="0044437C" w:rsidRDefault="00000000">
      <w:pPr>
        <w:pStyle w:val="H6"/>
      </w:pPr>
      <w:r w:rsidRPr="0044437C">
        <w:t>6.4B.2.2.4.1</w:t>
      </w:r>
      <w:r w:rsidRPr="0044437C">
        <w:tab/>
        <w:t>Initial conditions</w:t>
      </w:r>
    </w:p>
    <w:p w14:paraId="08719E4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9D16C6D"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6.4B.2.2.4.1-1. The details of the uplink reference measurement channels (RMCs) are specified in Annex A.2.4. </w:t>
      </w:r>
      <w:r w:rsidRPr="0044437C">
        <w:rPr>
          <w:rFonts w:cs="v5.0.0"/>
        </w:rPr>
        <w:t>Configurations of NPDSCH and NPDCCH before measurement are specified in Annex TBD.</w:t>
      </w:r>
    </w:p>
    <w:p w14:paraId="42393D48" w14:textId="77777777" w:rsidR="00524A5D" w:rsidRPr="0044437C" w:rsidRDefault="00524A5D"/>
    <w:p w14:paraId="28F0C907" w14:textId="77777777" w:rsidR="00524A5D" w:rsidRPr="0044437C" w:rsidRDefault="00000000">
      <w:pPr>
        <w:pStyle w:val="TH"/>
      </w:pPr>
      <w:r w:rsidRPr="0044437C">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AEAD7E2" w14:textId="77777777">
        <w:trPr>
          <w:cantSplit/>
          <w:jc w:val="center"/>
        </w:trPr>
        <w:tc>
          <w:tcPr>
            <w:tcW w:w="9006" w:type="dxa"/>
            <w:gridSpan w:val="5"/>
          </w:tcPr>
          <w:p w14:paraId="385CCB2A" w14:textId="77777777" w:rsidR="00524A5D" w:rsidRPr="0044437C" w:rsidRDefault="00000000">
            <w:pPr>
              <w:pStyle w:val="TAH"/>
            </w:pPr>
            <w:bookmarkStart w:id="1030" w:name="MCCQCTEMPBM_00000506"/>
            <w:r w:rsidRPr="0044437C">
              <w:t>Initial Conditions</w:t>
            </w:r>
          </w:p>
        </w:tc>
      </w:tr>
      <w:tr w:rsidR="00524A5D" w:rsidRPr="0044437C" w14:paraId="0B1B34B5" w14:textId="77777777">
        <w:trPr>
          <w:cantSplit/>
          <w:jc w:val="center"/>
        </w:trPr>
        <w:tc>
          <w:tcPr>
            <w:tcW w:w="3512" w:type="dxa"/>
            <w:gridSpan w:val="2"/>
          </w:tcPr>
          <w:p w14:paraId="7E68D9D5"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1779AD54" w14:textId="77777777" w:rsidR="00524A5D" w:rsidRPr="0044437C" w:rsidRDefault="00000000">
            <w:pPr>
              <w:pStyle w:val="TAL"/>
            </w:pPr>
            <w:r w:rsidRPr="0044437C">
              <w:rPr>
                <w:rFonts w:eastAsia="Microsoft YaHei" w:cs="Arial"/>
              </w:rPr>
              <w:t>TS 36.508[12] subclause 8.1.1</w:t>
            </w:r>
          </w:p>
        </w:tc>
        <w:tc>
          <w:tcPr>
            <w:tcW w:w="5494" w:type="dxa"/>
            <w:gridSpan w:val="3"/>
          </w:tcPr>
          <w:p w14:paraId="31FB2730" w14:textId="77777777" w:rsidR="00524A5D" w:rsidRPr="0044437C" w:rsidRDefault="00000000">
            <w:pPr>
              <w:pStyle w:val="TAL"/>
            </w:pPr>
            <w:r w:rsidRPr="0044437C">
              <w:t>Normal</w:t>
            </w:r>
          </w:p>
        </w:tc>
      </w:tr>
      <w:tr w:rsidR="00524A5D" w:rsidRPr="0044437C" w14:paraId="2D9084FD" w14:textId="77777777">
        <w:trPr>
          <w:cantSplit/>
          <w:jc w:val="center"/>
        </w:trPr>
        <w:tc>
          <w:tcPr>
            <w:tcW w:w="3512" w:type="dxa"/>
            <w:gridSpan w:val="2"/>
          </w:tcPr>
          <w:p w14:paraId="2DC1B62F"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B76E5EA" w14:textId="77777777" w:rsidR="00524A5D" w:rsidRPr="0044437C" w:rsidRDefault="00000000">
            <w:pPr>
              <w:pStyle w:val="TAL"/>
            </w:pPr>
            <w:r w:rsidRPr="0044437C">
              <w:rPr>
                <w:rFonts w:eastAsia="Microsoft YaHei" w:cs="Arial"/>
              </w:rPr>
              <w:t>TS 36.508 [12] subclause 8.1.3.1</w:t>
            </w:r>
          </w:p>
        </w:tc>
        <w:tc>
          <w:tcPr>
            <w:tcW w:w="5494" w:type="dxa"/>
            <w:gridSpan w:val="3"/>
          </w:tcPr>
          <w:p w14:paraId="1B5F2EBB" w14:textId="19D0E62A" w:rsidR="00524A5D" w:rsidRPr="0044437C" w:rsidRDefault="008B5ECB">
            <w:pPr>
              <w:pStyle w:val="TAL"/>
            </w:pPr>
            <w:r w:rsidRPr="0044437C">
              <w:rPr>
                <w:rFonts w:eastAsia="Microsoft YaHei" w:cs="Arial"/>
              </w:rPr>
              <w:t>See Table 6.4B.1_1.4.1-1</w:t>
            </w:r>
          </w:p>
        </w:tc>
      </w:tr>
      <w:tr w:rsidR="00524A5D" w:rsidRPr="0044437C" w14:paraId="7A0AABD3" w14:textId="77777777">
        <w:trPr>
          <w:cantSplit/>
          <w:jc w:val="center"/>
        </w:trPr>
        <w:tc>
          <w:tcPr>
            <w:tcW w:w="9006" w:type="dxa"/>
            <w:gridSpan w:val="5"/>
          </w:tcPr>
          <w:p w14:paraId="1C4ABB93" w14:textId="77777777" w:rsidR="00524A5D" w:rsidRPr="0044437C" w:rsidRDefault="00000000">
            <w:pPr>
              <w:pStyle w:val="TAL"/>
              <w:jc w:val="center"/>
              <w:rPr>
                <w:b/>
              </w:rPr>
            </w:pPr>
            <w:r w:rsidRPr="0044437C">
              <w:rPr>
                <w:b/>
              </w:rPr>
              <w:t>Test Parameters</w:t>
            </w:r>
          </w:p>
        </w:tc>
      </w:tr>
      <w:tr w:rsidR="00524A5D" w:rsidRPr="0044437C" w14:paraId="7E5865FB" w14:textId="77777777">
        <w:trPr>
          <w:cantSplit/>
          <w:jc w:val="center"/>
        </w:trPr>
        <w:tc>
          <w:tcPr>
            <w:tcW w:w="1102" w:type="dxa"/>
          </w:tcPr>
          <w:p w14:paraId="066EAB0D" w14:textId="77777777" w:rsidR="00524A5D" w:rsidRPr="0044437C" w:rsidRDefault="00000000">
            <w:pPr>
              <w:pStyle w:val="TAL"/>
              <w:jc w:val="center"/>
              <w:rPr>
                <w:b/>
              </w:rPr>
            </w:pPr>
            <w:r w:rsidRPr="0044437C">
              <w:rPr>
                <w:rFonts w:eastAsia="Microsoft YaHei" w:cs="Arial"/>
                <w:b/>
                <w:bCs/>
              </w:rPr>
              <w:t>Configuration ID</w:t>
            </w:r>
          </w:p>
        </w:tc>
        <w:tc>
          <w:tcPr>
            <w:tcW w:w="2410" w:type="dxa"/>
          </w:tcPr>
          <w:p w14:paraId="5EA4CCB1" w14:textId="77777777" w:rsidR="00524A5D" w:rsidRPr="0044437C" w:rsidRDefault="00000000">
            <w:pPr>
              <w:pStyle w:val="TAL"/>
              <w:jc w:val="center"/>
              <w:rPr>
                <w:b/>
              </w:rPr>
            </w:pPr>
            <w:r w:rsidRPr="0044437C">
              <w:rPr>
                <w:b/>
              </w:rPr>
              <w:t>Downlink Configuration</w:t>
            </w:r>
          </w:p>
        </w:tc>
        <w:tc>
          <w:tcPr>
            <w:tcW w:w="5494" w:type="dxa"/>
            <w:gridSpan w:val="3"/>
          </w:tcPr>
          <w:p w14:paraId="734D7A44" w14:textId="77777777" w:rsidR="00524A5D" w:rsidRPr="0044437C" w:rsidRDefault="00000000">
            <w:pPr>
              <w:pStyle w:val="TAL"/>
              <w:jc w:val="center"/>
              <w:rPr>
                <w:b/>
              </w:rPr>
            </w:pPr>
            <w:r w:rsidRPr="0044437C">
              <w:rPr>
                <w:b/>
              </w:rPr>
              <w:t>Uplink Configuration</w:t>
            </w:r>
          </w:p>
        </w:tc>
      </w:tr>
      <w:tr w:rsidR="00524A5D" w:rsidRPr="0044437C" w14:paraId="0919AF8F" w14:textId="77777777">
        <w:trPr>
          <w:cantSplit/>
          <w:jc w:val="center"/>
        </w:trPr>
        <w:tc>
          <w:tcPr>
            <w:tcW w:w="1102" w:type="dxa"/>
          </w:tcPr>
          <w:p w14:paraId="204D41F3" w14:textId="77777777" w:rsidR="00524A5D" w:rsidRPr="0044437C" w:rsidRDefault="00524A5D">
            <w:pPr>
              <w:pStyle w:val="TAL"/>
              <w:jc w:val="center"/>
            </w:pPr>
          </w:p>
        </w:tc>
        <w:tc>
          <w:tcPr>
            <w:tcW w:w="2410" w:type="dxa"/>
            <w:vMerge w:val="restart"/>
          </w:tcPr>
          <w:p w14:paraId="4EE7D32E" w14:textId="77777777" w:rsidR="00524A5D" w:rsidRPr="0044437C" w:rsidRDefault="00000000">
            <w:pPr>
              <w:pStyle w:val="TAL"/>
              <w:jc w:val="center"/>
            </w:pPr>
            <w:r w:rsidRPr="0044437C">
              <w:t>N/A</w:t>
            </w:r>
          </w:p>
        </w:tc>
        <w:tc>
          <w:tcPr>
            <w:tcW w:w="1275" w:type="dxa"/>
          </w:tcPr>
          <w:p w14:paraId="2E9D65A0" w14:textId="77777777" w:rsidR="00524A5D" w:rsidRPr="0044437C" w:rsidRDefault="00000000">
            <w:pPr>
              <w:pStyle w:val="TAL"/>
              <w:jc w:val="center"/>
            </w:pPr>
            <w:r w:rsidRPr="0044437C">
              <w:rPr>
                <w:rFonts w:eastAsia="Microsoft YaHei" w:cs="Arial"/>
              </w:rPr>
              <w:t>Modulation</w:t>
            </w:r>
          </w:p>
        </w:tc>
        <w:tc>
          <w:tcPr>
            <w:tcW w:w="1843" w:type="dxa"/>
          </w:tcPr>
          <w:p w14:paraId="675083C3" w14:textId="77777777" w:rsidR="00524A5D" w:rsidRPr="0044437C" w:rsidRDefault="00000000">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16DBCB79" w14:textId="77777777" w:rsidR="00524A5D" w:rsidRPr="0044437C" w:rsidRDefault="00000000">
            <w:pPr>
              <w:pStyle w:val="TAL"/>
              <w:jc w:val="center"/>
            </w:pPr>
            <w:r w:rsidRPr="0044437C">
              <w:rPr>
                <w:rFonts w:eastAsia="Microsoft YaHei" w:cs="Arial"/>
              </w:rPr>
              <w:t>Sub-carrier spacing (kHz)</w:t>
            </w:r>
          </w:p>
        </w:tc>
      </w:tr>
      <w:tr w:rsidR="00524A5D" w:rsidRPr="0044437C" w14:paraId="74EF6EFF" w14:textId="77777777">
        <w:trPr>
          <w:cantSplit/>
          <w:jc w:val="center"/>
        </w:trPr>
        <w:tc>
          <w:tcPr>
            <w:tcW w:w="1102" w:type="dxa"/>
          </w:tcPr>
          <w:p w14:paraId="3970C92E" w14:textId="77777777" w:rsidR="00524A5D" w:rsidRPr="0044437C" w:rsidRDefault="00000000">
            <w:pPr>
              <w:pStyle w:val="TAL"/>
              <w:jc w:val="center"/>
            </w:pPr>
            <w:r w:rsidRPr="0044437C">
              <w:t>1</w:t>
            </w:r>
          </w:p>
        </w:tc>
        <w:tc>
          <w:tcPr>
            <w:tcW w:w="2410" w:type="dxa"/>
            <w:vMerge/>
          </w:tcPr>
          <w:p w14:paraId="36E2C772" w14:textId="77777777" w:rsidR="00524A5D" w:rsidRPr="0044437C" w:rsidRDefault="00524A5D">
            <w:pPr>
              <w:pStyle w:val="TAL"/>
              <w:jc w:val="center"/>
            </w:pPr>
          </w:p>
        </w:tc>
        <w:tc>
          <w:tcPr>
            <w:tcW w:w="1275" w:type="dxa"/>
          </w:tcPr>
          <w:p w14:paraId="350A432C" w14:textId="77777777" w:rsidR="00524A5D" w:rsidRPr="0044437C" w:rsidRDefault="00000000">
            <w:pPr>
              <w:pStyle w:val="TAL"/>
              <w:jc w:val="center"/>
            </w:pPr>
            <w:r w:rsidRPr="0044437C">
              <w:t>QPSK</w:t>
            </w:r>
          </w:p>
        </w:tc>
        <w:tc>
          <w:tcPr>
            <w:tcW w:w="1843" w:type="dxa"/>
          </w:tcPr>
          <w:p w14:paraId="65BFB1E5" w14:textId="77777777" w:rsidR="00524A5D" w:rsidRPr="0044437C" w:rsidRDefault="00000000">
            <w:pPr>
              <w:pStyle w:val="TAL"/>
              <w:jc w:val="center"/>
            </w:pPr>
            <w:r w:rsidRPr="0044437C">
              <w:rPr>
                <w:rFonts w:eastAsia="Microsoft YaHei" w:cs="Arial"/>
              </w:rPr>
              <w:t>1@0</w:t>
            </w:r>
          </w:p>
        </w:tc>
        <w:tc>
          <w:tcPr>
            <w:tcW w:w="2376" w:type="dxa"/>
          </w:tcPr>
          <w:p w14:paraId="06187FE7" w14:textId="77777777" w:rsidR="00524A5D" w:rsidRPr="0044437C" w:rsidRDefault="00000000">
            <w:pPr>
              <w:pStyle w:val="TAL"/>
              <w:jc w:val="center"/>
            </w:pPr>
            <w:r w:rsidRPr="0044437C">
              <w:t>3.75</w:t>
            </w:r>
          </w:p>
        </w:tc>
      </w:tr>
      <w:tr w:rsidR="00524A5D" w:rsidRPr="0044437C" w14:paraId="09AEF99A" w14:textId="77777777">
        <w:trPr>
          <w:cantSplit/>
          <w:jc w:val="center"/>
        </w:trPr>
        <w:tc>
          <w:tcPr>
            <w:tcW w:w="1102" w:type="dxa"/>
          </w:tcPr>
          <w:p w14:paraId="208221AD" w14:textId="77777777" w:rsidR="00524A5D" w:rsidRPr="0044437C" w:rsidRDefault="00000000">
            <w:pPr>
              <w:pStyle w:val="TAL"/>
              <w:jc w:val="center"/>
            </w:pPr>
            <w:r w:rsidRPr="0044437C">
              <w:t>2</w:t>
            </w:r>
          </w:p>
        </w:tc>
        <w:tc>
          <w:tcPr>
            <w:tcW w:w="2410" w:type="dxa"/>
            <w:vMerge/>
          </w:tcPr>
          <w:p w14:paraId="3B52B933" w14:textId="77777777" w:rsidR="00524A5D" w:rsidRPr="0044437C" w:rsidRDefault="00524A5D">
            <w:pPr>
              <w:pStyle w:val="TAL"/>
              <w:jc w:val="center"/>
            </w:pPr>
          </w:p>
        </w:tc>
        <w:tc>
          <w:tcPr>
            <w:tcW w:w="1275" w:type="dxa"/>
          </w:tcPr>
          <w:p w14:paraId="6F979AB6" w14:textId="77777777" w:rsidR="00524A5D" w:rsidRPr="0044437C" w:rsidRDefault="00000000">
            <w:pPr>
              <w:pStyle w:val="TAL"/>
              <w:jc w:val="center"/>
            </w:pPr>
            <w:r w:rsidRPr="0044437C">
              <w:t>QPSK</w:t>
            </w:r>
          </w:p>
        </w:tc>
        <w:tc>
          <w:tcPr>
            <w:tcW w:w="1843" w:type="dxa"/>
          </w:tcPr>
          <w:p w14:paraId="2617395F" w14:textId="77777777" w:rsidR="00524A5D" w:rsidRPr="0044437C" w:rsidRDefault="00000000">
            <w:pPr>
              <w:pStyle w:val="TAL"/>
              <w:jc w:val="center"/>
            </w:pPr>
            <w:r w:rsidRPr="0044437C">
              <w:rPr>
                <w:rFonts w:ascii="Calibri" w:hAnsi="Calibri" w:cs="Calibri"/>
                <w:sz w:val="22"/>
                <w:szCs w:val="22"/>
              </w:rPr>
              <w:t>1@47</w:t>
            </w:r>
          </w:p>
        </w:tc>
        <w:tc>
          <w:tcPr>
            <w:tcW w:w="2376" w:type="dxa"/>
          </w:tcPr>
          <w:p w14:paraId="6400B1B9" w14:textId="77777777" w:rsidR="00524A5D" w:rsidRPr="0044437C" w:rsidRDefault="00000000">
            <w:pPr>
              <w:pStyle w:val="TAL"/>
              <w:jc w:val="center"/>
            </w:pPr>
            <w:r w:rsidRPr="0044437C">
              <w:t>3.75</w:t>
            </w:r>
          </w:p>
        </w:tc>
      </w:tr>
      <w:tr w:rsidR="00524A5D" w:rsidRPr="0044437C" w14:paraId="1CD09E17" w14:textId="77777777">
        <w:trPr>
          <w:cantSplit/>
          <w:jc w:val="center"/>
        </w:trPr>
        <w:tc>
          <w:tcPr>
            <w:tcW w:w="1102" w:type="dxa"/>
          </w:tcPr>
          <w:p w14:paraId="18AA31EF" w14:textId="77777777" w:rsidR="00524A5D" w:rsidRPr="0044437C" w:rsidRDefault="00000000">
            <w:pPr>
              <w:pStyle w:val="TAL"/>
              <w:jc w:val="center"/>
            </w:pPr>
            <w:r w:rsidRPr="0044437C">
              <w:t>3</w:t>
            </w:r>
          </w:p>
        </w:tc>
        <w:tc>
          <w:tcPr>
            <w:tcW w:w="2410" w:type="dxa"/>
            <w:vMerge/>
          </w:tcPr>
          <w:p w14:paraId="544A5F03" w14:textId="77777777" w:rsidR="00524A5D" w:rsidRPr="0044437C" w:rsidRDefault="00524A5D">
            <w:pPr>
              <w:pStyle w:val="TAL"/>
              <w:jc w:val="center"/>
            </w:pPr>
          </w:p>
        </w:tc>
        <w:tc>
          <w:tcPr>
            <w:tcW w:w="1275" w:type="dxa"/>
          </w:tcPr>
          <w:p w14:paraId="442BD0FA" w14:textId="77777777" w:rsidR="00524A5D" w:rsidRPr="0044437C" w:rsidRDefault="00000000">
            <w:pPr>
              <w:pStyle w:val="TAL"/>
              <w:jc w:val="center"/>
            </w:pPr>
            <w:r w:rsidRPr="0044437C">
              <w:t>QPSK</w:t>
            </w:r>
          </w:p>
        </w:tc>
        <w:tc>
          <w:tcPr>
            <w:tcW w:w="1843" w:type="dxa"/>
          </w:tcPr>
          <w:p w14:paraId="5FFCED52" w14:textId="77777777" w:rsidR="00524A5D" w:rsidRPr="0044437C" w:rsidRDefault="00000000">
            <w:pPr>
              <w:pStyle w:val="TAL"/>
              <w:jc w:val="center"/>
            </w:pPr>
            <w:r w:rsidRPr="0044437C">
              <w:rPr>
                <w:rFonts w:eastAsia="Microsoft YaHei" w:cs="Arial"/>
              </w:rPr>
              <w:t>1@0</w:t>
            </w:r>
          </w:p>
        </w:tc>
        <w:tc>
          <w:tcPr>
            <w:tcW w:w="2376" w:type="dxa"/>
          </w:tcPr>
          <w:p w14:paraId="05294F37" w14:textId="77777777" w:rsidR="00524A5D" w:rsidRPr="0044437C" w:rsidRDefault="00000000">
            <w:pPr>
              <w:pStyle w:val="TAL"/>
              <w:jc w:val="center"/>
            </w:pPr>
            <w:r w:rsidRPr="0044437C">
              <w:t>15</w:t>
            </w:r>
          </w:p>
        </w:tc>
      </w:tr>
      <w:tr w:rsidR="00524A5D" w:rsidRPr="0044437C" w14:paraId="50B75A8B" w14:textId="77777777">
        <w:trPr>
          <w:cantSplit/>
          <w:jc w:val="center"/>
        </w:trPr>
        <w:tc>
          <w:tcPr>
            <w:tcW w:w="1102" w:type="dxa"/>
          </w:tcPr>
          <w:p w14:paraId="0A4D992C" w14:textId="77777777" w:rsidR="00524A5D" w:rsidRPr="0044437C" w:rsidRDefault="00000000">
            <w:pPr>
              <w:pStyle w:val="TAL"/>
              <w:jc w:val="center"/>
            </w:pPr>
            <w:r w:rsidRPr="0044437C">
              <w:t>4</w:t>
            </w:r>
          </w:p>
        </w:tc>
        <w:tc>
          <w:tcPr>
            <w:tcW w:w="2410" w:type="dxa"/>
            <w:vMerge/>
          </w:tcPr>
          <w:p w14:paraId="5DF9E507" w14:textId="77777777" w:rsidR="00524A5D" w:rsidRPr="0044437C" w:rsidRDefault="00524A5D">
            <w:pPr>
              <w:pStyle w:val="TAL"/>
              <w:jc w:val="center"/>
            </w:pPr>
          </w:p>
        </w:tc>
        <w:tc>
          <w:tcPr>
            <w:tcW w:w="1275" w:type="dxa"/>
          </w:tcPr>
          <w:p w14:paraId="56D438A6" w14:textId="77777777" w:rsidR="00524A5D" w:rsidRPr="0044437C" w:rsidRDefault="00000000">
            <w:pPr>
              <w:pStyle w:val="TAL"/>
              <w:jc w:val="center"/>
            </w:pPr>
            <w:r w:rsidRPr="0044437C">
              <w:t>QPSK</w:t>
            </w:r>
          </w:p>
        </w:tc>
        <w:tc>
          <w:tcPr>
            <w:tcW w:w="1843" w:type="dxa"/>
          </w:tcPr>
          <w:p w14:paraId="268E22DB" w14:textId="77777777" w:rsidR="00524A5D" w:rsidRPr="0044437C" w:rsidRDefault="00000000">
            <w:pPr>
              <w:pStyle w:val="TAL"/>
              <w:jc w:val="center"/>
            </w:pPr>
            <w:r w:rsidRPr="0044437C">
              <w:rPr>
                <w:rFonts w:ascii="Calibri" w:hAnsi="Calibri" w:cs="Calibri"/>
                <w:sz w:val="22"/>
                <w:szCs w:val="22"/>
              </w:rPr>
              <w:t>1@11</w:t>
            </w:r>
          </w:p>
        </w:tc>
        <w:tc>
          <w:tcPr>
            <w:tcW w:w="2376" w:type="dxa"/>
          </w:tcPr>
          <w:p w14:paraId="35DBEA46" w14:textId="77777777" w:rsidR="00524A5D" w:rsidRPr="0044437C" w:rsidRDefault="00000000">
            <w:pPr>
              <w:pStyle w:val="TAL"/>
              <w:jc w:val="center"/>
            </w:pPr>
            <w:r w:rsidRPr="0044437C">
              <w:t>15</w:t>
            </w:r>
          </w:p>
        </w:tc>
      </w:tr>
      <w:bookmarkEnd w:id="1030"/>
    </w:tbl>
    <w:p w14:paraId="25195B8B" w14:textId="77777777" w:rsidR="00524A5D" w:rsidRPr="0044437C" w:rsidRDefault="00524A5D"/>
    <w:p w14:paraId="58D99D3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2F70356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7EBD40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3D58B74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4.</w:t>
      </w:r>
      <w:r w:rsidRPr="0044437C">
        <w:rPr>
          <w:lang w:eastAsia="en-GB"/>
        </w:rPr>
        <w:tab/>
        <w:t>The UL Reference Measurement channels are set according to in Table 6.4B.2.2.4.1-1.</w:t>
      </w:r>
    </w:p>
    <w:p w14:paraId="0F7C92B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91426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51ACD4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p>
    <w:p w14:paraId="0041C7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69527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531D72A0" w14:textId="77777777" w:rsidR="00524A5D" w:rsidRPr="0044437C" w:rsidRDefault="00000000">
      <w:pPr>
        <w:pStyle w:val="H6"/>
      </w:pPr>
      <w:r w:rsidRPr="0044437C">
        <w:t>6.4B.2.2.4.2</w:t>
      </w:r>
      <w:r w:rsidRPr="0044437C">
        <w:tab/>
        <w:t>Test procedure</w:t>
      </w:r>
    </w:p>
    <w:p w14:paraId="2BC33C0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Configure UE to transmit at PUMAX level.</w:t>
      </w:r>
    </w:p>
    <w:p w14:paraId="3201CDA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carrier leakage using Global In-Channel Tx-Test (Annex E). </w:t>
      </w:r>
    </w:p>
    <w:p w14:paraId="0A3B443B"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4. Release the connection through State 3A-NB.</w:t>
      </w:r>
    </w:p>
    <w:p w14:paraId="1EB546A1"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5. Modify system information elements according to Table 6.4B.2.2.4.3-1 and Table 6.4B.2.2.4.3-2 and notify the UE via paging message with SystemInformationModification included (test point 2).</w:t>
      </w:r>
    </w:p>
    <w:p w14:paraId="2B6354FF"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6. Ensure the UE is in State 2A-NB with CP CIoT Optimisation according to TS 36.508 [12] clause 8.1.5 using the new UL power control setting.</w:t>
      </w:r>
    </w:p>
    <w:p w14:paraId="1CC0918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Measure carrier leakage using Global In-Channel Tx-Test (Annex E). </w:t>
      </w:r>
    </w:p>
    <w:p w14:paraId="72F310ED"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44437C" w:rsidRDefault="00524A5D"/>
    <w:p w14:paraId="4F09CCFC" w14:textId="77777777" w:rsidR="00524A5D" w:rsidRPr="0044437C" w:rsidRDefault="00000000">
      <w:pPr>
        <w:pStyle w:val="H6"/>
      </w:pPr>
      <w:r w:rsidRPr="0044437C">
        <w:t>6.4B.2.2.4.3</w:t>
      </w:r>
      <w:r w:rsidRPr="0044437C">
        <w:tab/>
        <w:t>Message contents</w:t>
      </w:r>
    </w:p>
    <w:p w14:paraId="4609B08B" w14:textId="77777777" w:rsidR="00524A5D" w:rsidRPr="0044437C" w:rsidRDefault="00000000">
      <w:r w:rsidRPr="0044437C">
        <w:t>Message contents are according to TS 36.508 [12] subclause 8.1.6 with the following exceptions:</w:t>
      </w:r>
    </w:p>
    <w:p w14:paraId="7CC6ABE5" w14:textId="77777777" w:rsidR="00524A5D" w:rsidRPr="0044437C" w:rsidRDefault="00000000">
      <w:pPr>
        <w:pStyle w:val="TH"/>
      </w:pPr>
      <w:r w:rsidRPr="0044437C">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89F3AAF" w14:textId="77777777">
        <w:trPr>
          <w:jc w:val="center"/>
        </w:trPr>
        <w:tc>
          <w:tcPr>
            <w:tcW w:w="9781" w:type="dxa"/>
            <w:gridSpan w:val="4"/>
          </w:tcPr>
          <w:p w14:paraId="6CBD6381"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333411D2" w14:textId="77777777">
        <w:tblPrEx>
          <w:tblCellMar>
            <w:left w:w="108" w:type="dxa"/>
            <w:right w:w="108" w:type="dxa"/>
          </w:tblCellMar>
        </w:tblPrEx>
        <w:trPr>
          <w:jc w:val="center"/>
        </w:trPr>
        <w:tc>
          <w:tcPr>
            <w:tcW w:w="4537" w:type="dxa"/>
          </w:tcPr>
          <w:p w14:paraId="4F9B17ED"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0BF1BC76"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53D7BAC8"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1625622D"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44437C" w:rsidRDefault="00524A5D">
            <w:pPr>
              <w:keepNext/>
              <w:keepLines/>
              <w:spacing w:after="0"/>
              <w:rPr>
                <w:rFonts w:ascii="Arial" w:hAnsi="Arial"/>
                <w:sz w:val="18"/>
              </w:rPr>
            </w:pPr>
          </w:p>
        </w:tc>
      </w:tr>
      <w:tr w:rsidR="00524A5D" w:rsidRPr="0044437C"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44437C" w:rsidRDefault="00524A5D">
            <w:pPr>
              <w:keepNext/>
              <w:keepLines/>
              <w:spacing w:after="0"/>
              <w:rPr>
                <w:rFonts w:ascii="Arial" w:hAnsi="Arial"/>
                <w:sz w:val="18"/>
              </w:rPr>
            </w:pPr>
          </w:p>
        </w:tc>
      </w:tr>
      <w:tr w:rsidR="00524A5D" w:rsidRPr="0044437C"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44437C" w:rsidRDefault="00524A5D">
            <w:pPr>
              <w:keepNext/>
              <w:keepLines/>
              <w:spacing w:after="0"/>
              <w:rPr>
                <w:rFonts w:ascii="Arial" w:hAnsi="Arial"/>
                <w:sz w:val="18"/>
              </w:rPr>
            </w:pPr>
          </w:p>
        </w:tc>
      </w:tr>
      <w:tr w:rsidR="00524A5D" w:rsidRPr="0044437C"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44437C" w:rsidRDefault="00524A5D">
            <w:pPr>
              <w:keepNext/>
              <w:keepLines/>
              <w:spacing w:after="0"/>
              <w:rPr>
                <w:rFonts w:ascii="Arial" w:hAnsi="Arial"/>
                <w:sz w:val="18"/>
              </w:rPr>
            </w:pPr>
          </w:p>
        </w:tc>
      </w:tr>
      <w:tr w:rsidR="00524A5D" w:rsidRPr="0044437C"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44437C" w:rsidRDefault="00524A5D">
            <w:pPr>
              <w:keepNext/>
              <w:keepLines/>
              <w:spacing w:after="0"/>
              <w:rPr>
                <w:rFonts w:ascii="Arial" w:hAnsi="Arial"/>
                <w:sz w:val="18"/>
              </w:rPr>
            </w:pPr>
          </w:p>
        </w:tc>
      </w:tr>
    </w:tbl>
    <w:p w14:paraId="0AFAF757" w14:textId="77777777" w:rsidR="00524A5D" w:rsidRPr="0044437C" w:rsidRDefault="00524A5D"/>
    <w:p w14:paraId="58EF7C0D" w14:textId="77777777" w:rsidR="00524A5D" w:rsidRPr="0044437C" w:rsidRDefault="00000000">
      <w:pPr>
        <w:pStyle w:val="TH"/>
      </w:pPr>
      <w:r w:rsidRPr="0044437C">
        <w:lastRenderedPageBreak/>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AC04291" w14:textId="77777777">
        <w:trPr>
          <w:jc w:val="center"/>
        </w:trPr>
        <w:tc>
          <w:tcPr>
            <w:tcW w:w="9781" w:type="dxa"/>
            <w:gridSpan w:val="4"/>
          </w:tcPr>
          <w:p w14:paraId="7676E872"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0AA6DDAA" w14:textId="77777777">
        <w:tblPrEx>
          <w:tblCellMar>
            <w:left w:w="108" w:type="dxa"/>
            <w:right w:w="108" w:type="dxa"/>
          </w:tblCellMar>
        </w:tblPrEx>
        <w:trPr>
          <w:jc w:val="center"/>
        </w:trPr>
        <w:tc>
          <w:tcPr>
            <w:tcW w:w="4537" w:type="dxa"/>
          </w:tcPr>
          <w:p w14:paraId="4CC696E8"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79982123"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5C3C3A44"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0D943AF7"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44437C" w:rsidRDefault="00524A5D">
            <w:pPr>
              <w:keepNext/>
              <w:keepLines/>
              <w:spacing w:after="0"/>
              <w:rPr>
                <w:rFonts w:ascii="Arial" w:hAnsi="Arial"/>
                <w:sz w:val="18"/>
              </w:rPr>
            </w:pPr>
          </w:p>
        </w:tc>
      </w:tr>
      <w:tr w:rsidR="00524A5D" w:rsidRPr="0044437C"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Pr>
          <w:p w14:paraId="54ED71C2"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Pr>
          <w:p w14:paraId="34321591" w14:textId="77777777" w:rsidR="00524A5D" w:rsidRPr="0044437C" w:rsidRDefault="00524A5D">
            <w:pPr>
              <w:keepNext/>
              <w:keepLines/>
              <w:spacing w:after="0"/>
              <w:rPr>
                <w:rFonts w:ascii="Arial" w:hAnsi="Arial"/>
                <w:sz w:val="18"/>
              </w:rPr>
            </w:pPr>
          </w:p>
        </w:tc>
        <w:tc>
          <w:tcPr>
            <w:tcW w:w="1275" w:type="dxa"/>
          </w:tcPr>
          <w:p w14:paraId="00721959" w14:textId="77777777" w:rsidR="00524A5D" w:rsidRPr="0044437C" w:rsidRDefault="00524A5D">
            <w:pPr>
              <w:keepNext/>
              <w:keepLines/>
              <w:spacing w:after="0"/>
              <w:rPr>
                <w:rFonts w:ascii="Arial" w:hAnsi="Arial"/>
                <w:sz w:val="18"/>
              </w:rPr>
            </w:pPr>
          </w:p>
        </w:tc>
      </w:tr>
      <w:tr w:rsidR="00524A5D" w:rsidRPr="0044437C" w14:paraId="73D15F2F" w14:textId="77777777">
        <w:tblPrEx>
          <w:tblCellMar>
            <w:left w:w="108" w:type="dxa"/>
            <w:right w:w="108" w:type="dxa"/>
          </w:tblCellMar>
        </w:tblPrEx>
        <w:trPr>
          <w:jc w:val="center"/>
        </w:trPr>
        <w:tc>
          <w:tcPr>
            <w:tcW w:w="4537" w:type="dxa"/>
          </w:tcPr>
          <w:p w14:paraId="0B137EA1"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Pr>
          <w:p w14:paraId="05EDA672" w14:textId="77777777" w:rsidR="00524A5D" w:rsidRPr="0044437C" w:rsidRDefault="00524A5D">
            <w:pPr>
              <w:keepNext/>
              <w:keepLines/>
              <w:spacing w:after="0"/>
              <w:rPr>
                <w:rFonts w:ascii="Arial" w:hAnsi="Arial"/>
                <w:sz w:val="18"/>
              </w:rPr>
            </w:pPr>
          </w:p>
        </w:tc>
        <w:tc>
          <w:tcPr>
            <w:tcW w:w="1701" w:type="dxa"/>
          </w:tcPr>
          <w:p w14:paraId="091704E0" w14:textId="77777777" w:rsidR="00524A5D" w:rsidRPr="0044437C" w:rsidRDefault="00524A5D">
            <w:pPr>
              <w:keepNext/>
              <w:keepLines/>
              <w:spacing w:after="0"/>
              <w:rPr>
                <w:rFonts w:ascii="Arial" w:hAnsi="Arial"/>
                <w:sz w:val="18"/>
              </w:rPr>
            </w:pPr>
          </w:p>
        </w:tc>
        <w:tc>
          <w:tcPr>
            <w:tcW w:w="1275" w:type="dxa"/>
          </w:tcPr>
          <w:p w14:paraId="5322A99A" w14:textId="77777777" w:rsidR="00524A5D" w:rsidRPr="0044437C" w:rsidRDefault="00524A5D">
            <w:pPr>
              <w:keepNext/>
              <w:keepLines/>
              <w:spacing w:after="0"/>
              <w:rPr>
                <w:rFonts w:ascii="Arial" w:hAnsi="Arial"/>
                <w:sz w:val="18"/>
              </w:rPr>
            </w:pPr>
          </w:p>
        </w:tc>
      </w:tr>
    </w:tbl>
    <w:p w14:paraId="423D7553" w14:textId="77777777" w:rsidR="00524A5D" w:rsidRPr="0044437C" w:rsidRDefault="00524A5D"/>
    <w:p w14:paraId="4ACAD6AE" w14:textId="77777777" w:rsidR="00524A5D" w:rsidRPr="0044437C" w:rsidRDefault="00000000">
      <w:pPr>
        <w:pStyle w:val="H6"/>
      </w:pPr>
      <w:bookmarkStart w:id="1031" w:name="MCCQCTEMPBM_00000240"/>
      <w:r w:rsidRPr="0044437C">
        <w:t>6.4B.2.2.5</w:t>
      </w:r>
      <w:r w:rsidRPr="0044437C">
        <w:tab/>
        <w:t>Test requirement</w:t>
      </w:r>
    </w:p>
    <w:bookmarkEnd w:id="1031"/>
    <w:p w14:paraId="629AAFC5" w14:textId="77777777" w:rsidR="00524A5D" w:rsidRPr="0044437C" w:rsidRDefault="00000000">
      <w:pPr>
        <w:tabs>
          <w:tab w:val="left" w:pos="3450"/>
        </w:tabs>
      </w:pPr>
      <w:r w:rsidRPr="0044437C">
        <w:t>Each of the carrier leakage results, derived in Annex E.3.1, shall not exceed the values in table 6.4A.2.2.5-1</w:t>
      </w:r>
    </w:p>
    <w:p w14:paraId="6355FB3F" w14:textId="77777777" w:rsidR="00524A5D" w:rsidRPr="0044437C" w:rsidRDefault="00000000">
      <w:pPr>
        <w:pStyle w:val="TH"/>
        <w:rPr>
          <w:rFonts w:eastAsia="Osaka"/>
        </w:rPr>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44437C" w14:paraId="1D2D3305" w14:textId="77777777">
        <w:trPr>
          <w:jc w:val="center"/>
        </w:trPr>
        <w:tc>
          <w:tcPr>
            <w:tcW w:w="1342" w:type="dxa"/>
            <w:vMerge w:val="restart"/>
            <w:shd w:val="clear" w:color="auto" w:fill="auto"/>
          </w:tcPr>
          <w:p w14:paraId="74948231" w14:textId="77777777" w:rsidR="00524A5D" w:rsidRPr="0044437C" w:rsidRDefault="00000000">
            <w:pPr>
              <w:keepNext/>
              <w:keepLines/>
              <w:spacing w:after="0"/>
              <w:jc w:val="center"/>
              <w:rPr>
                <w:rFonts w:ascii="Arial" w:hAnsi="Arial"/>
                <w:b/>
                <w:sz w:val="18"/>
              </w:rPr>
            </w:pPr>
            <w:bookmarkStart w:id="1032" w:name="MCCQCTEMPBM_00000507"/>
            <w:r w:rsidRPr="0044437C">
              <w:rPr>
                <w:rFonts w:ascii="Arial" w:hAnsi="Arial"/>
                <w:b/>
                <w:sz w:val="18"/>
              </w:rPr>
              <w:t>LO Leakage</w:t>
            </w:r>
          </w:p>
        </w:tc>
        <w:tc>
          <w:tcPr>
            <w:tcW w:w="3195" w:type="dxa"/>
          </w:tcPr>
          <w:p w14:paraId="005377A2" w14:textId="77777777" w:rsidR="00524A5D" w:rsidRPr="0044437C" w:rsidRDefault="00000000">
            <w:pPr>
              <w:keepNext/>
              <w:keepLines/>
              <w:spacing w:after="0"/>
              <w:jc w:val="center"/>
              <w:rPr>
                <w:rFonts w:ascii="Arial" w:hAnsi="Arial"/>
                <w:b/>
                <w:sz w:val="18"/>
              </w:rPr>
            </w:pPr>
            <w:r w:rsidRPr="0044437C">
              <w:rPr>
                <w:rFonts w:ascii="Arial" w:hAnsi="Arial"/>
                <w:b/>
                <w:sz w:val="18"/>
              </w:rPr>
              <w:t>Parameters</w:t>
            </w:r>
          </w:p>
        </w:tc>
        <w:tc>
          <w:tcPr>
            <w:tcW w:w="2002" w:type="dxa"/>
            <w:shd w:val="clear" w:color="auto" w:fill="auto"/>
          </w:tcPr>
          <w:p w14:paraId="1D212FA3" w14:textId="77777777" w:rsidR="00524A5D" w:rsidRPr="0044437C" w:rsidRDefault="00000000">
            <w:pPr>
              <w:keepNext/>
              <w:keepLines/>
              <w:spacing w:after="0"/>
              <w:jc w:val="center"/>
              <w:rPr>
                <w:rFonts w:ascii="Arial" w:hAnsi="Arial"/>
                <w:b/>
                <w:sz w:val="18"/>
              </w:rPr>
            </w:pPr>
            <w:r w:rsidRPr="0044437C">
              <w:rPr>
                <w:rFonts w:ascii="Arial" w:hAnsi="Arial"/>
                <w:b/>
                <w:sz w:val="18"/>
              </w:rPr>
              <w:t>Relative Limit (dBc)</w:t>
            </w:r>
          </w:p>
        </w:tc>
      </w:tr>
      <w:tr w:rsidR="00524A5D" w:rsidRPr="0044437C" w14:paraId="463C4DD0" w14:textId="77777777">
        <w:trPr>
          <w:jc w:val="center"/>
        </w:trPr>
        <w:tc>
          <w:tcPr>
            <w:tcW w:w="1342" w:type="dxa"/>
            <w:vMerge/>
            <w:shd w:val="clear" w:color="auto" w:fill="auto"/>
          </w:tcPr>
          <w:p w14:paraId="6A0B0E85" w14:textId="77777777" w:rsidR="00524A5D" w:rsidRPr="0044437C" w:rsidRDefault="00524A5D">
            <w:pPr>
              <w:jc w:val="center"/>
              <w:rPr>
                <w:rFonts w:ascii="Arial" w:hAnsi="Arial" w:cs="Arial"/>
                <w:sz w:val="18"/>
                <w:szCs w:val="18"/>
              </w:rPr>
            </w:pPr>
          </w:p>
        </w:tc>
        <w:tc>
          <w:tcPr>
            <w:tcW w:w="3195" w:type="dxa"/>
          </w:tcPr>
          <w:p w14:paraId="4538FE00" w14:textId="77777777" w:rsidR="00524A5D" w:rsidRPr="0044437C" w:rsidRDefault="00000000">
            <w:pPr>
              <w:keepNext/>
              <w:keepLines/>
              <w:spacing w:after="0"/>
              <w:jc w:val="center"/>
              <w:rPr>
                <w:rFonts w:ascii="Arial" w:hAnsi="Arial"/>
                <w:sz w:val="18"/>
              </w:rPr>
            </w:pPr>
            <w:r w:rsidRPr="0044437C">
              <w:rPr>
                <w:rFonts w:ascii="Arial" w:hAnsi="Arial"/>
                <w:sz w:val="18"/>
              </w:rPr>
              <w:t>Test point 1</w:t>
            </w:r>
          </w:p>
        </w:tc>
        <w:tc>
          <w:tcPr>
            <w:tcW w:w="2002" w:type="dxa"/>
            <w:shd w:val="clear" w:color="auto" w:fill="auto"/>
          </w:tcPr>
          <w:p w14:paraId="36751F3E" w14:textId="77777777" w:rsidR="00524A5D" w:rsidRPr="0044437C" w:rsidRDefault="00000000">
            <w:pPr>
              <w:keepNext/>
              <w:keepLines/>
              <w:spacing w:after="0"/>
              <w:jc w:val="center"/>
              <w:rPr>
                <w:rFonts w:ascii="Arial" w:hAnsi="Arial"/>
                <w:sz w:val="18"/>
              </w:rPr>
            </w:pPr>
            <w:r w:rsidRPr="0044437C">
              <w:rPr>
                <w:rFonts w:ascii="Arial" w:hAnsi="Arial"/>
                <w:sz w:val="18"/>
              </w:rPr>
              <w:t>-24.2</w:t>
            </w:r>
          </w:p>
        </w:tc>
      </w:tr>
      <w:tr w:rsidR="00524A5D" w:rsidRPr="0044437C" w14:paraId="431C3BCC" w14:textId="77777777">
        <w:trPr>
          <w:jc w:val="center"/>
        </w:trPr>
        <w:tc>
          <w:tcPr>
            <w:tcW w:w="1342" w:type="dxa"/>
            <w:vMerge/>
            <w:shd w:val="clear" w:color="auto" w:fill="auto"/>
          </w:tcPr>
          <w:p w14:paraId="1281F88F" w14:textId="77777777" w:rsidR="00524A5D" w:rsidRPr="0044437C" w:rsidRDefault="00524A5D">
            <w:pPr>
              <w:jc w:val="center"/>
              <w:rPr>
                <w:rFonts w:ascii="Arial" w:hAnsi="Arial" w:cs="Arial"/>
                <w:sz w:val="18"/>
                <w:szCs w:val="18"/>
              </w:rPr>
            </w:pPr>
          </w:p>
        </w:tc>
        <w:tc>
          <w:tcPr>
            <w:tcW w:w="3195" w:type="dxa"/>
          </w:tcPr>
          <w:p w14:paraId="1F29512E" w14:textId="77777777" w:rsidR="00524A5D" w:rsidRPr="0044437C" w:rsidRDefault="00000000">
            <w:pPr>
              <w:keepNext/>
              <w:keepLines/>
              <w:spacing w:after="0"/>
              <w:jc w:val="center"/>
              <w:rPr>
                <w:rFonts w:ascii="Arial" w:hAnsi="Arial"/>
                <w:sz w:val="18"/>
              </w:rPr>
            </w:pPr>
            <w:r w:rsidRPr="0044437C">
              <w:rPr>
                <w:rFonts w:ascii="Arial" w:hAnsi="Arial"/>
                <w:sz w:val="18"/>
              </w:rPr>
              <w:t>Test point 2</w:t>
            </w:r>
          </w:p>
        </w:tc>
        <w:tc>
          <w:tcPr>
            <w:tcW w:w="2002" w:type="dxa"/>
            <w:shd w:val="clear" w:color="auto" w:fill="auto"/>
          </w:tcPr>
          <w:p w14:paraId="0F1C1347" w14:textId="77777777" w:rsidR="00524A5D" w:rsidRPr="0044437C" w:rsidRDefault="00000000">
            <w:pPr>
              <w:keepNext/>
              <w:keepLines/>
              <w:spacing w:after="0"/>
              <w:jc w:val="center"/>
              <w:rPr>
                <w:rFonts w:ascii="Arial" w:hAnsi="Arial"/>
                <w:sz w:val="18"/>
              </w:rPr>
            </w:pPr>
            <w:r w:rsidRPr="0044437C">
              <w:rPr>
                <w:rFonts w:ascii="Arial" w:hAnsi="Arial"/>
                <w:sz w:val="18"/>
              </w:rPr>
              <w:t>-19.2</w:t>
            </w:r>
          </w:p>
        </w:tc>
      </w:tr>
      <w:bookmarkEnd w:id="1032"/>
    </w:tbl>
    <w:p w14:paraId="2D2ED302" w14:textId="77777777" w:rsidR="00524A5D" w:rsidRPr="0044437C" w:rsidRDefault="00524A5D"/>
    <w:p w14:paraId="7861BBA8" w14:textId="77777777" w:rsidR="00524A5D" w:rsidRPr="0044437C" w:rsidRDefault="00000000">
      <w:pPr>
        <w:pStyle w:val="Heading4"/>
      </w:pPr>
      <w:bookmarkStart w:id="1033" w:name="_Toc6393"/>
      <w:bookmarkStart w:id="1034" w:name="_Toc3810"/>
      <w:bookmarkStart w:id="1035" w:name="_Toc27569"/>
      <w:bookmarkStart w:id="1036" w:name="_Toc14378"/>
      <w:bookmarkStart w:id="1037" w:name="_Toc194571842"/>
      <w:r w:rsidRPr="0044437C">
        <w:t>6.4B.2.3</w:t>
      </w:r>
      <w:r w:rsidRPr="0044437C">
        <w:tab/>
        <w:t>In-band emissions for Category NB1 and NB2</w:t>
      </w:r>
      <w:bookmarkEnd w:id="1033"/>
      <w:bookmarkEnd w:id="1034"/>
      <w:bookmarkEnd w:id="1035"/>
      <w:bookmarkEnd w:id="1036"/>
      <w:bookmarkEnd w:id="1037"/>
    </w:p>
    <w:p w14:paraId="4FD524ED" w14:textId="77777777" w:rsidR="00524A5D" w:rsidRPr="0044437C" w:rsidRDefault="00000000">
      <w:pPr>
        <w:pStyle w:val="H6"/>
      </w:pPr>
      <w:bookmarkStart w:id="1038" w:name="MCCQCTEMPBM_00000241"/>
      <w:r w:rsidRPr="0044437C">
        <w:t>6.4B.2.3.1</w:t>
      </w:r>
      <w:r w:rsidRPr="0044437C">
        <w:tab/>
        <w:t>Test purpose</w:t>
      </w:r>
    </w:p>
    <w:bookmarkEnd w:id="1038"/>
    <w:p w14:paraId="3EF686D8" w14:textId="77777777" w:rsidR="00524A5D" w:rsidRPr="0044437C" w:rsidRDefault="00000000">
      <w:r w:rsidRPr="0044437C">
        <w:t>The in-band emissions are a measure of the interference falling into the non-allocated tones.</w:t>
      </w:r>
    </w:p>
    <w:p w14:paraId="129FD1C8" w14:textId="77777777" w:rsidR="00524A5D" w:rsidRPr="0044437C" w:rsidRDefault="00000000">
      <w:r w:rsidRPr="0044437C">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44437C" w:rsidRDefault="00000000">
      <w:pPr>
        <w:pStyle w:val="H6"/>
      </w:pPr>
      <w:bookmarkStart w:id="1039" w:name="MCCQCTEMPBM_00000242"/>
      <w:r w:rsidRPr="0044437C">
        <w:t>6.4B.2.3.2</w:t>
      </w:r>
      <w:r w:rsidRPr="0044437C">
        <w:tab/>
        <w:t>Test applicability</w:t>
      </w:r>
    </w:p>
    <w:bookmarkEnd w:id="1039"/>
    <w:p w14:paraId="5AFC5DDC"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1EA99B96" w14:textId="77777777" w:rsidR="00524A5D" w:rsidRPr="0044437C" w:rsidRDefault="00000000">
      <w:pPr>
        <w:pStyle w:val="H6"/>
      </w:pPr>
      <w:bookmarkStart w:id="1040" w:name="MCCQCTEMPBM_00000243"/>
      <w:r w:rsidRPr="0044437C">
        <w:t>6.4B.2.3.3</w:t>
      </w:r>
      <w:r w:rsidRPr="0044437C">
        <w:tab/>
        <w:t>Minimum conformance requirements</w:t>
      </w:r>
    </w:p>
    <w:bookmarkEnd w:id="1040"/>
    <w:p w14:paraId="6BC29B16" w14:textId="77777777" w:rsidR="00524A5D" w:rsidRPr="0044437C" w:rsidRDefault="00000000">
      <w:pPr>
        <w:rPr>
          <w:rFonts w:cs="v5.0.0"/>
        </w:rPr>
      </w:pPr>
      <w:r w:rsidRPr="0044437C">
        <w:t>The category NB1 and NB2 UE relative in-band emission shall not exceed the values specified in Table 6.4B.2.3.3-1</w:t>
      </w:r>
      <w:r w:rsidRPr="0044437C">
        <w:rPr>
          <w:rFonts w:cs="v5.0.0"/>
        </w:rPr>
        <w:t>.</w:t>
      </w:r>
    </w:p>
    <w:p w14:paraId="23C493C7" w14:textId="77777777" w:rsidR="00524A5D" w:rsidRPr="0044437C" w:rsidRDefault="00000000">
      <w:pPr>
        <w:pStyle w:val="TH"/>
      </w:pPr>
      <w:r w:rsidRPr="0044437C">
        <w:lastRenderedPageBreak/>
        <w:t>Table 6.4B.2.3.3-1: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44437C" w14:paraId="0AC87A8F" w14:textId="77777777">
        <w:trPr>
          <w:jc w:val="center"/>
        </w:trPr>
        <w:tc>
          <w:tcPr>
            <w:tcW w:w="1414" w:type="dxa"/>
            <w:tcBorders>
              <w:bottom w:val="single" w:sz="4" w:space="0" w:color="auto"/>
              <w:right w:val="single" w:sz="4" w:space="0" w:color="auto"/>
            </w:tcBorders>
            <w:shd w:val="clear" w:color="auto" w:fill="auto"/>
            <w:vAlign w:val="center"/>
          </w:tcPr>
          <w:p w14:paraId="47660BA4" w14:textId="77777777" w:rsidR="00524A5D" w:rsidRPr="0044437C" w:rsidRDefault="00000000">
            <w:pPr>
              <w:pStyle w:val="TAH"/>
              <w:rPr>
                <w:rFonts w:cs="Arial"/>
                <w:i/>
                <w:iCs/>
              </w:rPr>
            </w:pPr>
            <w:bookmarkStart w:id="1041" w:name="MCCQCTEMPBM_00000508"/>
            <w:r w:rsidRPr="0044437C">
              <w:rPr>
                <w:rFonts w:cs="Arial"/>
              </w:rPr>
              <w:t>Parameter description</w:t>
            </w:r>
          </w:p>
        </w:tc>
        <w:tc>
          <w:tcPr>
            <w:tcW w:w="1828" w:type="dxa"/>
            <w:tcBorders>
              <w:left w:val="single" w:sz="4" w:space="0" w:color="auto"/>
              <w:bottom w:val="single" w:sz="4" w:space="0" w:color="auto"/>
              <w:right w:val="single" w:sz="4" w:space="0" w:color="auto"/>
            </w:tcBorders>
            <w:shd w:val="clear" w:color="auto" w:fill="auto"/>
            <w:vAlign w:val="center"/>
          </w:tcPr>
          <w:p w14:paraId="30D95DF5" w14:textId="77777777" w:rsidR="00524A5D" w:rsidRPr="0044437C" w:rsidRDefault="00000000">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1DF64F81" w14:textId="77777777" w:rsidR="00524A5D" w:rsidRPr="0044437C" w:rsidRDefault="00000000">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0D54D6FE" w14:textId="77777777" w:rsidR="00524A5D" w:rsidRPr="0044437C" w:rsidRDefault="00000000">
            <w:pPr>
              <w:pStyle w:val="TAH"/>
              <w:rPr>
                <w:rFonts w:cs="Arial"/>
              </w:rPr>
            </w:pPr>
            <w:r w:rsidRPr="0044437C">
              <w:rPr>
                <w:rFonts w:cs="Arial"/>
              </w:rPr>
              <w:t>Applicable Frequencies</w:t>
            </w:r>
          </w:p>
        </w:tc>
      </w:tr>
      <w:tr w:rsidR="00524A5D" w:rsidRPr="0044437C" w14:paraId="626BFCBC"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481280D6" w14:textId="77777777" w:rsidR="00524A5D" w:rsidRPr="0044437C" w:rsidRDefault="00000000">
            <w:pPr>
              <w:pStyle w:val="TAH"/>
              <w:rPr>
                <w:rFonts w:cs="Arial"/>
              </w:rPr>
            </w:pPr>
            <w:r w:rsidRPr="0044437C">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44437C" w:rsidRDefault="00000000">
            <w:pPr>
              <w:pStyle w:val="TAC"/>
              <w:rPr>
                <w:rFonts w:cs="Arial"/>
              </w:rPr>
            </w:pPr>
            <w:r w:rsidRPr="0044437C">
              <w:rPr>
                <w:rFonts w:cs="Arial"/>
                <w:position w:val="-50"/>
              </w:rPr>
              <w:object w:dxaOrig="3228" w:dyaOrig="948" w14:anchorId="391170BC">
                <v:shape id="_x0000_i1060" type="#_x0000_t75" style="width:162.25pt;height:47.85pt" o:ole="">
                  <v:imagedata r:id="rId71" o:title=""/>
                </v:shape>
                <o:OLEObject Type="Embed" ProgID="Equation.3" ShapeID="_x0000_i1060" DrawAspect="Content" ObjectID="_1813331053"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44437C" w:rsidRDefault="00000000">
            <w:pPr>
              <w:pStyle w:val="TAC"/>
              <w:rPr>
                <w:rFonts w:cs="Arial"/>
              </w:rPr>
            </w:pPr>
            <w:r w:rsidRPr="0044437C">
              <w:rPr>
                <w:rFonts w:cs="Arial"/>
              </w:rPr>
              <w:t>Any non-allocated (NOTE 2)</w:t>
            </w:r>
          </w:p>
        </w:tc>
      </w:tr>
      <w:tr w:rsidR="00524A5D" w:rsidRPr="0044437C" w14:paraId="32C86200" w14:textId="77777777">
        <w:trPr>
          <w:trHeight w:val="593"/>
          <w:jc w:val="center"/>
        </w:trPr>
        <w:tc>
          <w:tcPr>
            <w:tcW w:w="1414" w:type="dxa"/>
            <w:tcBorders>
              <w:top w:val="single" w:sz="4" w:space="0" w:color="auto"/>
              <w:right w:val="single" w:sz="4" w:space="0" w:color="auto"/>
            </w:tcBorders>
            <w:shd w:val="clear" w:color="auto" w:fill="auto"/>
            <w:vAlign w:val="center"/>
          </w:tcPr>
          <w:p w14:paraId="63CBA52A" w14:textId="77777777" w:rsidR="00524A5D" w:rsidRPr="0044437C" w:rsidRDefault="00000000">
            <w:pPr>
              <w:pStyle w:val="TAH"/>
              <w:rPr>
                <w:rFonts w:cs="Arial"/>
              </w:rPr>
            </w:pPr>
            <w:r w:rsidRPr="0044437C">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44437C" w:rsidRDefault="00000000">
            <w:pPr>
              <w:pStyle w:val="TAC"/>
              <w:rPr>
                <w:rFonts w:cs="Arial"/>
              </w:rPr>
            </w:pPr>
            <w:r w:rsidRPr="0044437C">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44437C" w:rsidRDefault="00000000">
            <w:pPr>
              <w:pStyle w:val="TAC"/>
              <w:rPr>
                <w:rFonts w:cs="Arial"/>
              </w:rPr>
            </w:pPr>
            <w:r w:rsidRPr="0044437C">
              <w:rPr>
                <w:rFonts w:cs="Arial"/>
              </w:rPr>
              <w:t>Image frequencies (NOTES 2, 3)</w:t>
            </w:r>
          </w:p>
        </w:tc>
      </w:tr>
      <w:tr w:rsidR="00524A5D" w:rsidRPr="0044437C" w14:paraId="3593DAC2"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C6455A4" w14:textId="77777777" w:rsidR="00524A5D" w:rsidRPr="0044437C" w:rsidRDefault="00000000">
            <w:pPr>
              <w:pStyle w:val="TAH"/>
              <w:rPr>
                <w:rFonts w:cs="Arial"/>
              </w:rPr>
            </w:pPr>
            <w:r w:rsidRPr="0044437C">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44437C" w:rsidRDefault="00000000">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44437C" w:rsidRDefault="00000000">
            <w:pPr>
              <w:pStyle w:val="TAC"/>
              <w:rPr>
                <w:rFonts w:cs="Arial"/>
              </w:rPr>
            </w:pPr>
            <w:r w:rsidRPr="0044437C">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44437C" w:rsidRDefault="00000000">
            <w:pPr>
              <w:pStyle w:val="TAC"/>
              <w:rPr>
                <w:rFonts w:cs="Arial"/>
              </w:rPr>
            </w:pPr>
            <w:r w:rsidRPr="0044437C">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44437C" w:rsidRDefault="00000000">
            <w:pPr>
              <w:pStyle w:val="TAC"/>
              <w:rPr>
                <w:rFonts w:cs="Arial"/>
              </w:rPr>
            </w:pPr>
            <w:r w:rsidRPr="0044437C">
              <w:rPr>
                <w:rFonts w:cs="Arial"/>
              </w:rPr>
              <w:t>Carrier frequency (NOTES 4, 5)</w:t>
            </w:r>
          </w:p>
        </w:tc>
      </w:tr>
      <w:tr w:rsidR="00524A5D" w:rsidRPr="0044437C" w14:paraId="55EFC2FC" w14:textId="77777777">
        <w:trPr>
          <w:trHeight w:val="176"/>
          <w:jc w:val="center"/>
        </w:trPr>
        <w:tc>
          <w:tcPr>
            <w:tcW w:w="1414" w:type="dxa"/>
            <w:vMerge/>
            <w:tcBorders>
              <w:right w:val="single" w:sz="4" w:space="0" w:color="auto"/>
            </w:tcBorders>
            <w:shd w:val="clear" w:color="auto" w:fill="auto"/>
            <w:vAlign w:val="center"/>
          </w:tcPr>
          <w:p w14:paraId="043C024C"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44437C" w:rsidRDefault="00000000">
            <w:pPr>
              <w:pStyle w:val="TAC"/>
              <w:rPr>
                <w:rFonts w:cs="Arial"/>
              </w:rPr>
            </w:pPr>
            <w:r w:rsidRPr="0044437C">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44437C" w:rsidRDefault="00000000">
            <w:pPr>
              <w:pStyle w:val="TAC"/>
              <w:rPr>
                <w:rFonts w:cs="Arial"/>
              </w:rPr>
            </w:pPr>
            <w:r w:rsidRPr="0044437C">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44437C" w:rsidRDefault="00524A5D">
            <w:pPr>
              <w:pStyle w:val="TAC"/>
              <w:rPr>
                <w:rFonts w:cs="Arial"/>
              </w:rPr>
            </w:pPr>
          </w:p>
        </w:tc>
      </w:tr>
      <w:tr w:rsidR="00524A5D" w:rsidRPr="0044437C" w14:paraId="7F25DB65" w14:textId="77777777">
        <w:trPr>
          <w:trHeight w:val="176"/>
          <w:jc w:val="center"/>
        </w:trPr>
        <w:tc>
          <w:tcPr>
            <w:tcW w:w="1414" w:type="dxa"/>
            <w:vMerge/>
            <w:tcBorders>
              <w:right w:val="single" w:sz="4" w:space="0" w:color="auto"/>
            </w:tcBorders>
            <w:shd w:val="clear" w:color="auto" w:fill="auto"/>
            <w:vAlign w:val="center"/>
          </w:tcPr>
          <w:p w14:paraId="6A181463"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44437C" w:rsidRDefault="00000000">
            <w:pPr>
              <w:pStyle w:val="TAC"/>
              <w:rPr>
                <w:rFonts w:cs="Arial"/>
              </w:rPr>
            </w:pPr>
            <w:r w:rsidRPr="0044437C">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44437C" w:rsidRDefault="00524A5D">
            <w:pPr>
              <w:pStyle w:val="TAC"/>
              <w:rPr>
                <w:rFonts w:cs="Arial"/>
              </w:rPr>
            </w:pPr>
          </w:p>
        </w:tc>
      </w:tr>
      <w:tr w:rsidR="00524A5D" w:rsidRPr="0044437C" w14:paraId="05422F44" w14:textId="77777777">
        <w:trPr>
          <w:trHeight w:val="424"/>
          <w:jc w:val="center"/>
        </w:trPr>
        <w:tc>
          <w:tcPr>
            <w:tcW w:w="9600" w:type="dxa"/>
            <w:gridSpan w:val="5"/>
            <w:tcBorders>
              <w:right w:val="single" w:sz="4" w:space="0" w:color="auto"/>
            </w:tcBorders>
            <w:shd w:val="clear" w:color="auto" w:fill="auto"/>
            <w:vAlign w:val="center"/>
          </w:tcPr>
          <w:p w14:paraId="6A5EBABC" w14:textId="77777777"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F2EA0AD" w14:textId="77777777" w:rsidR="00524A5D" w:rsidRPr="0044437C" w:rsidRDefault="00000000">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44437C" w:rsidRDefault="00000000">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49C64366"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6D1EBEC0">
                <v:shape id="_x0000_i1061" type="#_x0000_t75" style="width:24.15pt;height:18.25pt" o:ole="">
                  <v:imagedata r:id="rId73" o:title=""/>
                </v:shape>
                <o:OLEObject Type="Embed" ProgID="Equation.3" ShapeID="_x0000_i1061" DrawAspect="Content" ObjectID="_1813331054" r:id="rId74"/>
              </w:object>
            </w:r>
            <w:r w:rsidRPr="0044437C">
              <w:rPr>
                <w:rFonts w:cs="Arial"/>
              </w:rPr>
              <w:t xml:space="preserve"> is odd, or in the two tones immediately adjacent to the DC frequency if </w:t>
            </w:r>
            <w:r w:rsidRPr="0044437C">
              <w:rPr>
                <w:rFonts w:cs="Arial"/>
                <w:position w:val="-12"/>
              </w:rPr>
              <w:object w:dxaOrig="492" w:dyaOrig="384" w14:anchorId="4F88BF83">
                <v:shape id="_x0000_i1062" type="#_x0000_t75" style="width:24.15pt;height:18.25pt" o:ole="">
                  <v:imagedata r:id="rId75" o:title=""/>
                </v:shape>
                <o:OLEObject Type="Embed" ProgID="Equation.3" ShapeID="_x0000_i1062" DrawAspect="Content" ObjectID="_1813331055" r:id="rId76"/>
              </w:object>
            </w:r>
            <w:r w:rsidRPr="0044437C">
              <w:rPr>
                <w:rFonts w:cs="Arial"/>
              </w:rPr>
              <w:t xml:space="preserve"> is even, but excluding any allocated tone.</w:t>
            </w:r>
          </w:p>
          <w:p w14:paraId="56148056"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552" w:dyaOrig="384" w14:anchorId="4C27F6DB">
                <v:shape id="_x0000_i1063" type="#_x0000_t75" style="width:30.1pt;height:18.25pt" o:ole="">
                  <v:imagedata r:id="rId77" o:title=""/>
                </v:shape>
                <o:OLEObject Type="Embed" ProgID="Equation.3" ShapeID="_x0000_i1063" DrawAspect="Content" ObjectID="_1813331056" r:id="rId78"/>
              </w:object>
            </w:r>
            <w:r w:rsidRPr="0044437C">
              <w:rPr>
                <w:rFonts w:cs="Arial"/>
              </w:rPr>
              <w:t xml:space="preserve"> is the Transmission Bandwidth (tones).</w:t>
            </w:r>
          </w:p>
          <w:p w14:paraId="6B8C4CBD"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2"/>
              </w:rPr>
              <w:object w:dxaOrig="492" w:dyaOrig="384" w14:anchorId="34360979">
                <v:shape id="_x0000_i1064" type="#_x0000_t75" style="width:24.15pt;height:18.25pt" o:ole="">
                  <v:imagedata r:id="rId79" o:title=""/>
                </v:shape>
                <o:OLEObject Type="Embed" ProgID="Equation.3" ShapeID="_x0000_i1064" DrawAspect="Content" ObjectID="_1813331057" r:id="rId80"/>
              </w:object>
            </w:r>
            <w:r w:rsidRPr="0044437C">
              <w:rPr>
                <w:rFonts w:cs="Arial"/>
              </w:rPr>
              <w:t xml:space="preserve"> is the Transmission Bandwidth Configuration (tones).</w:t>
            </w:r>
          </w:p>
          <w:p w14:paraId="0068E547"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12"/>
              </w:rPr>
              <w:object w:dxaOrig="492" w:dyaOrig="384" w14:anchorId="18163F9A">
                <v:shape id="_x0000_i1065" type="#_x0000_t75" style="width:24.15pt;height:18.25pt" o:ole="">
                  <v:imagedata r:id="rId81" o:title=""/>
                </v:shape>
                <o:OLEObject Type="Embed" ProgID="Equation.3" ShapeID="_x0000_i1065" DrawAspect="Content" ObjectID="_1813331058" r:id="rId82"/>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2892A5DA">
                <v:shape id="_x0000_i1066" type="#_x0000_t75" style="width:41.9pt;height:18.25pt" o:ole="">
                  <v:imagedata r:id="rId83" o:title=""/>
                </v:shape>
                <o:OLEObject Type="Embed" ProgID="Equation.3" ShapeID="_x0000_i1066" DrawAspect="Content" ObjectID="_1813331059" r:id="rId84"/>
              </w:object>
            </w:r>
            <w:r w:rsidRPr="0044437C">
              <w:rPr>
                <w:rFonts w:cs="Arial"/>
              </w:rPr>
              <w:t xml:space="preserve"> or </w:t>
            </w:r>
            <w:r w:rsidRPr="0044437C">
              <w:rPr>
                <w:rFonts w:cs="Arial"/>
                <w:position w:val="-12"/>
              </w:rPr>
              <w:object w:dxaOrig="948" w:dyaOrig="384" w14:anchorId="1CF16ACC">
                <v:shape id="_x0000_i1067" type="#_x0000_t75" style="width:47.85pt;height:18.25pt" o:ole="">
                  <v:imagedata r:id="rId85" o:title=""/>
                </v:shape>
                <o:OLEObject Type="Embed" ProgID="Equation.3" ShapeID="_x0000_i1067" DrawAspect="Content" ObjectID="_1813331060" r:id="rId86"/>
              </w:object>
            </w:r>
            <w:r w:rsidRPr="0044437C">
              <w:rPr>
                <w:rFonts w:cs="Arial"/>
              </w:rPr>
              <w:t xml:space="preserve"> for the first adjacent tone outside of the allocated bandwidth.</w:t>
            </w:r>
          </w:p>
          <w:p w14:paraId="53307696"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2"/>
              </w:rPr>
              <w:object w:dxaOrig="444" w:dyaOrig="384" w14:anchorId="749ADC56">
                <v:shape id="_x0000_i1068" type="#_x0000_t75" style="width:24.15pt;height:18.25pt" o:ole="">
                  <v:imagedata r:id="rId87" o:title=""/>
                </v:shape>
                <o:OLEObject Type="Embed" ProgID="Equation.3" ShapeID="_x0000_i1068" DrawAspect="Content" ObjectID="_1813331061" r:id="rId88"/>
              </w:object>
            </w:r>
            <w:r w:rsidRPr="0044437C">
              <w:rPr>
                <w:rFonts w:cs="Arial"/>
              </w:rPr>
              <w:t xml:space="preserve"> is the transmitted power per 3.75 kHz or 15 kHz in allocated tones, measured in dBm.</w:t>
            </w:r>
          </w:p>
        </w:tc>
      </w:tr>
      <w:bookmarkEnd w:id="1041"/>
    </w:tbl>
    <w:p w14:paraId="571BEC3D" w14:textId="77777777" w:rsidR="00524A5D" w:rsidRPr="0044437C" w:rsidRDefault="00524A5D"/>
    <w:p w14:paraId="6542C443"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4D7031F4" w14:textId="77777777" w:rsidR="00524A5D" w:rsidRPr="0044437C" w:rsidRDefault="00000000">
      <w:pPr>
        <w:pStyle w:val="H6"/>
      </w:pPr>
      <w:bookmarkStart w:id="1042" w:name="MCCQCTEMPBM_00000244"/>
      <w:r w:rsidRPr="0044437C">
        <w:t>6.4B.2.3.4</w:t>
      </w:r>
      <w:r w:rsidRPr="0044437C">
        <w:tab/>
        <w:t>Test description</w:t>
      </w:r>
    </w:p>
    <w:bookmarkEnd w:id="1042"/>
    <w:p w14:paraId="643941E5" w14:textId="77777777" w:rsidR="00524A5D" w:rsidRPr="0044437C" w:rsidRDefault="00000000">
      <w:pPr>
        <w:pStyle w:val="H6"/>
      </w:pPr>
      <w:r w:rsidRPr="0044437C">
        <w:t>6.4B.2.3.4.1</w:t>
      </w:r>
      <w:r w:rsidRPr="0044437C">
        <w:tab/>
        <w:t>Initial conditions</w:t>
      </w:r>
    </w:p>
    <w:p w14:paraId="03A1C962"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0B76A3F" w14:textId="77777777" w:rsidR="00524A5D" w:rsidRPr="0044437C" w:rsidRDefault="00000000">
      <w:r w:rsidRPr="0044437C">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44437C" w:rsidRDefault="00524A5D">
      <w:pPr>
        <w:rPr>
          <w:rFonts w:cs="v5.0.0"/>
        </w:rPr>
      </w:pPr>
    </w:p>
    <w:p w14:paraId="4692077B" w14:textId="77777777" w:rsidR="00524A5D" w:rsidRPr="0044437C" w:rsidRDefault="00000000">
      <w:pPr>
        <w:pStyle w:val="TH"/>
      </w:pPr>
      <w:r w:rsidRPr="0044437C">
        <w:lastRenderedPageBreak/>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44437C" w:rsidRDefault="00000000">
            <w:pPr>
              <w:pStyle w:val="TAH"/>
            </w:pPr>
            <w:bookmarkStart w:id="1043" w:name="MCCQCTEMPBM_00000509"/>
            <w:r w:rsidRPr="0044437C">
              <w:t>Initial Conditions</w:t>
            </w:r>
          </w:p>
        </w:tc>
      </w:tr>
      <w:tr w:rsidR="00524A5D" w:rsidRPr="0044437C"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44437C" w:rsidRDefault="00000000">
            <w:pPr>
              <w:pStyle w:val="TAC"/>
            </w:pPr>
            <w:r w:rsidRPr="0044437C">
              <w:t>Test Environment as specified in</w:t>
            </w:r>
          </w:p>
          <w:p w14:paraId="2CADEDEB" w14:textId="19EDD254" w:rsidR="00524A5D" w:rsidRPr="0044437C" w:rsidRDefault="00000000">
            <w:pPr>
              <w:pStyle w:val="TAC"/>
            </w:pPr>
            <w:r w:rsidRPr="0044437C">
              <w:t>TS 36.508[</w:t>
            </w:r>
            <w:r w:rsidR="002F4E1B" w:rsidRPr="0044437C">
              <w:t>12</w:t>
            </w:r>
            <w:r w:rsidRPr="0044437C">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44437C" w:rsidRDefault="00000000">
            <w:pPr>
              <w:pStyle w:val="TAC"/>
              <w:jc w:val="left"/>
            </w:pPr>
            <w:r w:rsidRPr="0044437C">
              <w:rPr>
                <w:bCs/>
              </w:rPr>
              <w:t>Normal</w:t>
            </w:r>
          </w:p>
        </w:tc>
      </w:tr>
      <w:tr w:rsidR="00524A5D" w:rsidRPr="0044437C"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44437C" w:rsidRDefault="00000000">
            <w:pPr>
              <w:pStyle w:val="TAC"/>
            </w:pPr>
            <w:r w:rsidRPr="0044437C">
              <w:t>Test Frequencies as specified in</w:t>
            </w:r>
          </w:p>
          <w:p w14:paraId="191C3500" w14:textId="53AAA539" w:rsidR="00524A5D" w:rsidRPr="0044437C" w:rsidRDefault="00000000">
            <w:pPr>
              <w:pStyle w:val="TAC"/>
            </w:pPr>
            <w:r w:rsidRPr="0044437C">
              <w:t>TS 36.508 [</w:t>
            </w:r>
            <w:r w:rsidR="002F4E1B" w:rsidRPr="0044437C">
              <w:t>12</w:t>
            </w:r>
            <w:r w:rsidRPr="0044437C">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149EE043" w:rsidR="00524A5D" w:rsidRPr="0044437C" w:rsidRDefault="008B5ECB">
            <w:pPr>
              <w:pStyle w:val="TAC"/>
              <w:jc w:val="left"/>
            </w:pPr>
            <w:r w:rsidRPr="0044437C">
              <w:rPr>
                <w:rFonts w:eastAsia="Microsoft YaHei" w:cs="Arial"/>
              </w:rPr>
              <w:t>See Table 6.4B.1_1.4.1-1</w:t>
            </w:r>
          </w:p>
        </w:tc>
      </w:tr>
      <w:tr w:rsidR="00524A5D" w:rsidRPr="0044437C"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44437C" w:rsidRDefault="00000000">
            <w:pPr>
              <w:pStyle w:val="TAH"/>
            </w:pPr>
            <w:r w:rsidRPr="0044437C">
              <w:t>Test Parameters</w:t>
            </w:r>
          </w:p>
        </w:tc>
      </w:tr>
      <w:tr w:rsidR="00524A5D" w:rsidRPr="0044437C"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44437C" w:rsidRDefault="00000000">
            <w:pPr>
              <w:pStyle w:val="TAH"/>
            </w:pPr>
            <w:r w:rsidRPr="0044437C">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44437C" w:rsidRDefault="00000000">
            <w:pPr>
              <w:pStyle w:val="TAH"/>
            </w:pPr>
            <w:r w:rsidRPr="0044437C">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44437C" w:rsidRDefault="00000000">
            <w:pPr>
              <w:pStyle w:val="TAH"/>
            </w:pPr>
            <w:r w:rsidRPr="0044437C">
              <w:t>Uplink Configuration</w:t>
            </w:r>
          </w:p>
        </w:tc>
      </w:tr>
      <w:tr w:rsidR="00524A5D" w:rsidRPr="0044437C"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44437C"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44437C" w:rsidRDefault="00000000">
            <w:pPr>
              <w:pStyle w:val="TAC"/>
            </w:pPr>
            <w:r w:rsidRPr="0044437C">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44437C" w:rsidRDefault="00000000">
            <w:pPr>
              <w:pStyle w:val="TAC"/>
            </w:pPr>
            <w:r w:rsidRPr="0044437C">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44437C" w:rsidRDefault="00000000">
            <w:pPr>
              <w:pStyle w:val="TAC"/>
            </w:pPr>
            <w:r w:rsidRPr="0044437C">
              <w:t>N</w:t>
            </w:r>
            <w:r w:rsidRPr="0044437C">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44437C" w:rsidRDefault="00000000">
            <w:pPr>
              <w:pStyle w:val="TAC"/>
            </w:pPr>
            <w:r w:rsidRPr="0044437C">
              <w:t>Sub-carrier spacing (kHz)</w:t>
            </w:r>
          </w:p>
        </w:tc>
      </w:tr>
      <w:tr w:rsidR="00524A5D" w:rsidRPr="0044437C"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44437C" w:rsidRDefault="00000000">
            <w:pPr>
              <w:pStyle w:val="TAC"/>
            </w:pPr>
            <w:r w:rsidRPr="0044437C">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44437C" w:rsidRDefault="00000000">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44437C" w:rsidRDefault="00000000">
            <w:pPr>
              <w:pStyle w:val="TAC"/>
            </w:pPr>
            <w:r w:rsidRPr="0044437C">
              <w:t>3.75kHz</w:t>
            </w:r>
          </w:p>
        </w:tc>
      </w:tr>
      <w:tr w:rsidR="00524A5D" w:rsidRPr="0044437C"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44437C" w:rsidRDefault="00000000">
            <w:pPr>
              <w:pStyle w:val="TAC"/>
            </w:pPr>
            <w:r w:rsidRPr="0044437C">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44437C" w:rsidRDefault="00000000">
            <w:pPr>
              <w:pStyle w:val="TAC"/>
            </w:pPr>
            <w:r w:rsidRPr="0044437C">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44437C" w:rsidRDefault="00000000">
            <w:pPr>
              <w:pStyle w:val="TAC"/>
            </w:pPr>
            <w:r w:rsidRPr="0044437C">
              <w:t>3.75kHz</w:t>
            </w:r>
          </w:p>
        </w:tc>
      </w:tr>
      <w:tr w:rsidR="00524A5D" w:rsidRPr="0044437C"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44437C" w:rsidRDefault="00000000">
            <w:pPr>
              <w:pStyle w:val="TAC"/>
              <w:rPr>
                <w:rFonts w:cs="Arial"/>
              </w:rPr>
            </w:pPr>
            <w:r w:rsidRPr="0044437C">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44437C" w:rsidRDefault="00000000">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44437C" w:rsidRDefault="00000000">
            <w:pPr>
              <w:pStyle w:val="TAC"/>
            </w:pPr>
            <w:r w:rsidRPr="0044437C">
              <w:t>15kHz</w:t>
            </w:r>
          </w:p>
        </w:tc>
      </w:tr>
      <w:tr w:rsidR="00524A5D" w:rsidRPr="0044437C"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44437C" w:rsidRDefault="00000000">
            <w:pPr>
              <w:pStyle w:val="TAC"/>
              <w:rPr>
                <w:rFonts w:cs="Arial"/>
              </w:rPr>
            </w:pPr>
            <w:r w:rsidRPr="0044437C">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44437C" w:rsidRDefault="00000000">
            <w:pPr>
              <w:pStyle w:val="TAC"/>
            </w:pPr>
            <w:r w:rsidRPr="0044437C">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44437C" w:rsidRDefault="00000000">
            <w:pPr>
              <w:pStyle w:val="TAC"/>
            </w:pPr>
            <w:r w:rsidRPr="0044437C">
              <w:t>15kHz</w:t>
            </w:r>
          </w:p>
        </w:tc>
      </w:tr>
      <w:bookmarkEnd w:id="1043"/>
    </w:tbl>
    <w:p w14:paraId="519D441B" w14:textId="77777777" w:rsidR="00524A5D" w:rsidRPr="0044437C" w:rsidRDefault="00524A5D"/>
    <w:p w14:paraId="194AAA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608789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4AAD77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H.1 and H.4.0.</w:t>
      </w:r>
    </w:p>
    <w:p w14:paraId="7BC1AA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6.4B.2.3.4.1-1.</w:t>
      </w:r>
    </w:p>
    <w:p w14:paraId="4FAE30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88FF542"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75C0CCD3"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p>
    <w:p w14:paraId="007EB16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176905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3308B379" w14:textId="77777777" w:rsidR="00524A5D" w:rsidRPr="0044437C" w:rsidRDefault="00000000">
      <w:pPr>
        <w:pStyle w:val="H6"/>
      </w:pPr>
      <w:r w:rsidRPr="0044437C">
        <w:t>6.4B.2.3.4.2</w:t>
      </w:r>
      <w:r w:rsidRPr="0044437C">
        <w:tab/>
        <w:t>Test procedure</w:t>
      </w:r>
    </w:p>
    <w:p w14:paraId="6FD9F5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 xml:space="preserve">1. </w:t>
      </w:r>
      <w:r w:rsidRPr="0044437C">
        <w:rPr>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In-band emission using Global In-Channel Tx-Test (Annex E). </w:t>
      </w:r>
    </w:p>
    <w:p w14:paraId="03462D2B"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Release the connection through State 3A-NB.</w:t>
      </w:r>
    </w:p>
    <w:p w14:paraId="363F6E23"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Modify system information elements according to Table 6.4B.2.3.4.3-1 and Table 6.4B.2.3.4.3-2 and notify the UE via paging message with SystemInformationModification included.</w:t>
      </w:r>
    </w:p>
    <w:p w14:paraId="3A71124E"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Ensure the UE is in State 2A-NB with CP CIoT Optimisation according to TS 36.508 [12] clause 8.1.5 using the new UL power control setting.</w:t>
      </w:r>
    </w:p>
    <w:p w14:paraId="1ED7FF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In-band emission using Global In-Channel Tx-Test (Annex E). </w:t>
      </w:r>
    </w:p>
    <w:p w14:paraId="58241AF2"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44437C" w:rsidRDefault="00524A5D"/>
    <w:p w14:paraId="08160E13" w14:textId="77777777" w:rsidR="00524A5D" w:rsidRPr="0044437C" w:rsidRDefault="00000000">
      <w:pPr>
        <w:pStyle w:val="H6"/>
      </w:pPr>
      <w:r w:rsidRPr="0044437C">
        <w:t>6.4B.2.3.4.3</w:t>
      </w:r>
      <w:r w:rsidRPr="0044437C">
        <w:tab/>
        <w:t>Message contents</w:t>
      </w:r>
    </w:p>
    <w:p w14:paraId="51269830" w14:textId="77777777" w:rsidR="00524A5D" w:rsidRPr="0044437C" w:rsidRDefault="00000000">
      <w:r w:rsidRPr="0044437C">
        <w:t>Message contents are according to TS 36.508 [12] subclause 8.1.6 with the following exceptions:</w:t>
      </w:r>
    </w:p>
    <w:p w14:paraId="50A9467F" w14:textId="77777777" w:rsidR="00524A5D" w:rsidRPr="0044437C" w:rsidRDefault="00000000">
      <w:pPr>
        <w:pStyle w:val="TH"/>
      </w:pPr>
      <w:r w:rsidRPr="0044437C">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C3293EB" w14:textId="77777777">
        <w:trPr>
          <w:jc w:val="center"/>
        </w:trPr>
        <w:tc>
          <w:tcPr>
            <w:tcW w:w="9781" w:type="dxa"/>
            <w:gridSpan w:val="4"/>
          </w:tcPr>
          <w:p w14:paraId="090266E8"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2E447AB5" w14:textId="77777777">
        <w:tblPrEx>
          <w:tblCellMar>
            <w:left w:w="108" w:type="dxa"/>
            <w:right w:w="108" w:type="dxa"/>
          </w:tblCellMar>
        </w:tblPrEx>
        <w:trPr>
          <w:jc w:val="center"/>
        </w:trPr>
        <w:tc>
          <w:tcPr>
            <w:tcW w:w="4537" w:type="dxa"/>
          </w:tcPr>
          <w:p w14:paraId="7B617CB4"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5F9F987"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41E69EDD"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47695090"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44437C" w:rsidRDefault="00524A5D">
            <w:pPr>
              <w:keepNext/>
              <w:keepLines/>
              <w:spacing w:after="0"/>
              <w:rPr>
                <w:rFonts w:ascii="Arial" w:hAnsi="Arial"/>
                <w:sz w:val="18"/>
              </w:rPr>
            </w:pPr>
          </w:p>
        </w:tc>
      </w:tr>
      <w:tr w:rsidR="00524A5D" w:rsidRPr="0044437C"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44437C" w:rsidRDefault="00524A5D">
            <w:pPr>
              <w:keepNext/>
              <w:keepLines/>
              <w:spacing w:after="0"/>
              <w:rPr>
                <w:rFonts w:ascii="Arial" w:hAnsi="Arial"/>
                <w:sz w:val="18"/>
              </w:rPr>
            </w:pPr>
          </w:p>
        </w:tc>
      </w:tr>
      <w:tr w:rsidR="00524A5D" w:rsidRPr="0044437C"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44437C" w:rsidRDefault="00524A5D">
            <w:pPr>
              <w:keepNext/>
              <w:keepLines/>
              <w:spacing w:after="0"/>
              <w:rPr>
                <w:rFonts w:ascii="Arial" w:hAnsi="Arial"/>
                <w:sz w:val="18"/>
              </w:rPr>
            </w:pPr>
          </w:p>
        </w:tc>
      </w:tr>
      <w:tr w:rsidR="00524A5D" w:rsidRPr="0044437C"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44437C" w:rsidRDefault="00524A5D">
            <w:pPr>
              <w:keepNext/>
              <w:keepLines/>
              <w:spacing w:after="0"/>
              <w:rPr>
                <w:rFonts w:ascii="Arial" w:hAnsi="Arial"/>
                <w:sz w:val="18"/>
              </w:rPr>
            </w:pPr>
          </w:p>
        </w:tc>
      </w:tr>
      <w:tr w:rsidR="00524A5D" w:rsidRPr="0044437C"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44437C" w:rsidRDefault="00524A5D">
            <w:pPr>
              <w:keepNext/>
              <w:keepLines/>
              <w:spacing w:after="0"/>
              <w:rPr>
                <w:rFonts w:ascii="Arial" w:hAnsi="Arial"/>
                <w:sz w:val="18"/>
              </w:rPr>
            </w:pPr>
          </w:p>
        </w:tc>
      </w:tr>
    </w:tbl>
    <w:p w14:paraId="00D86386" w14:textId="77777777" w:rsidR="00524A5D" w:rsidRPr="0044437C" w:rsidRDefault="00524A5D"/>
    <w:p w14:paraId="086EBEDC" w14:textId="77777777" w:rsidR="00524A5D" w:rsidRPr="0044437C" w:rsidRDefault="00000000">
      <w:pPr>
        <w:pStyle w:val="TH"/>
      </w:pPr>
      <w:r w:rsidRPr="0044437C">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5A78F38" w14:textId="77777777">
        <w:trPr>
          <w:jc w:val="center"/>
        </w:trPr>
        <w:tc>
          <w:tcPr>
            <w:tcW w:w="9781" w:type="dxa"/>
            <w:gridSpan w:val="4"/>
          </w:tcPr>
          <w:p w14:paraId="1B9CB3B9"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2F6F7609" w14:textId="77777777">
        <w:tblPrEx>
          <w:tblCellMar>
            <w:left w:w="108" w:type="dxa"/>
            <w:right w:w="108" w:type="dxa"/>
          </w:tblCellMar>
        </w:tblPrEx>
        <w:trPr>
          <w:jc w:val="center"/>
        </w:trPr>
        <w:tc>
          <w:tcPr>
            <w:tcW w:w="4537" w:type="dxa"/>
          </w:tcPr>
          <w:p w14:paraId="682E32B7"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4F5C970F"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2E1BE89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7FB720BA"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44437C" w:rsidRDefault="00524A5D">
            <w:pPr>
              <w:keepNext/>
              <w:keepLines/>
              <w:spacing w:after="0"/>
              <w:rPr>
                <w:rFonts w:ascii="Arial" w:hAnsi="Arial"/>
                <w:sz w:val="18"/>
              </w:rPr>
            </w:pPr>
          </w:p>
        </w:tc>
      </w:tr>
      <w:tr w:rsidR="00524A5D" w:rsidRPr="0044437C"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Pr>
          <w:p w14:paraId="1CA2B2CD"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Pr>
          <w:p w14:paraId="28B22B28" w14:textId="77777777" w:rsidR="00524A5D" w:rsidRPr="0044437C" w:rsidRDefault="00524A5D">
            <w:pPr>
              <w:keepNext/>
              <w:keepLines/>
              <w:spacing w:after="0"/>
              <w:rPr>
                <w:rFonts w:ascii="Arial" w:hAnsi="Arial"/>
                <w:sz w:val="18"/>
              </w:rPr>
            </w:pPr>
          </w:p>
        </w:tc>
        <w:tc>
          <w:tcPr>
            <w:tcW w:w="1275" w:type="dxa"/>
          </w:tcPr>
          <w:p w14:paraId="562E5859" w14:textId="77777777" w:rsidR="00524A5D" w:rsidRPr="0044437C" w:rsidRDefault="00524A5D">
            <w:pPr>
              <w:keepNext/>
              <w:keepLines/>
              <w:spacing w:after="0"/>
              <w:rPr>
                <w:rFonts w:ascii="Arial" w:hAnsi="Arial"/>
                <w:sz w:val="18"/>
              </w:rPr>
            </w:pPr>
          </w:p>
        </w:tc>
      </w:tr>
      <w:tr w:rsidR="00524A5D" w:rsidRPr="0044437C" w14:paraId="04262095" w14:textId="77777777">
        <w:tblPrEx>
          <w:tblCellMar>
            <w:left w:w="108" w:type="dxa"/>
            <w:right w:w="108" w:type="dxa"/>
          </w:tblCellMar>
        </w:tblPrEx>
        <w:trPr>
          <w:jc w:val="center"/>
        </w:trPr>
        <w:tc>
          <w:tcPr>
            <w:tcW w:w="4537" w:type="dxa"/>
          </w:tcPr>
          <w:p w14:paraId="63732ABA"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Pr>
          <w:p w14:paraId="543B1482" w14:textId="77777777" w:rsidR="00524A5D" w:rsidRPr="0044437C" w:rsidRDefault="00524A5D">
            <w:pPr>
              <w:keepNext/>
              <w:keepLines/>
              <w:spacing w:after="0"/>
              <w:rPr>
                <w:rFonts w:ascii="Arial" w:hAnsi="Arial"/>
                <w:sz w:val="18"/>
              </w:rPr>
            </w:pPr>
          </w:p>
        </w:tc>
        <w:tc>
          <w:tcPr>
            <w:tcW w:w="1701" w:type="dxa"/>
          </w:tcPr>
          <w:p w14:paraId="798EB17D" w14:textId="77777777" w:rsidR="00524A5D" w:rsidRPr="0044437C" w:rsidRDefault="00524A5D">
            <w:pPr>
              <w:keepNext/>
              <w:keepLines/>
              <w:spacing w:after="0"/>
              <w:rPr>
                <w:rFonts w:ascii="Arial" w:hAnsi="Arial"/>
                <w:sz w:val="18"/>
              </w:rPr>
            </w:pPr>
          </w:p>
        </w:tc>
        <w:tc>
          <w:tcPr>
            <w:tcW w:w="1275" w:type="dxa"/>
          </w:tcPr>
          <w:p w14:paraId="723C08AF" w14:textId="77777777" w:rsidR="00524A5D" w:rsidRPr="0044437C" w:rsidRDefault="00524A5D">
            <w:pPr>
              <w:keepNext/>
              <w:keepLines/>
              <w:spacing w:after="0"/>
              <w:rPr>
                <w:rFonts w:ascii="Arial" w:hAnsi="Arial"/>
                <w:sz w:val="18"/>
              </w:rPr>
            </w:pPr>
          </w:p>
        </w:tc>
      </w:tr>
    </w:tbl>
    <w:p w14:paraId="45BCA31C" w14:textId="77777777" w:rsidR="00524A5D" w:rsidRPr="0044437C" w:rsidRDefault="00524A5D"/>
    <w:p w14:paraId="70CA3EBD" w14:textId="77777777" w:rsidR="00524A5D" w:rsidRPr="0044437C" w:rsidRDefault="00000000">
      <w:pPr>
        <w:pStyle w:val="H6"/>
      </w:pPr>
      <w:bookmarkStart w:id="1044" w:name="MCCQCTEMPBM_00000245"/>
      <w:r w:rsidRPr="0044437C">
        <w:t>6.4B.2.3.5</w:t>
      </w:r>
      <w:r w:rsidRPr="0044437C">
        <w:tab/>
        <w:t>Test requirement</w:t>
      </w:r>
    </w:p>
    <w:bookmarkEnd w:id="1044"/>
    <w:p w14:paraId="19D5C323" w14:textId="77777777" w:rsidR="00524A5D" w:rsidRPr="0044437C" w:rsidRDefault="00000000">
      <w:r w:rsidRPr="0044437C">
        <w:t>Each of the 20 In-band emissions results, derived in [Annex E.4.3] shall not exceed the corresponding values in Table 6.4B.2.3.5-1 based on supported UE release version.</w:t>
      </w:r>
    </w:p>
    <w:p w14:paraId="38ABCD8A" w14:textId="77777777" w:rsidR="00524A5D" w:rsidRPr="0044437C" w:rsidRDefault="00000000">
      <w:pPr>
        <w:pStyle w:val="TH"/>
      </w:pPr>
      <w:r w:rsidRPr="0044437C">
        <w:rPr>
          <w:rFonts w:eastAsia="Osaka"/>
        </w:rPr>
        <w:lastRenderedPageBreak/>
        <w:t xml:space="preserve">Table 6.4B.2.3.5-1: Test requirements for in-band emissions for UE </w:t>
      </w:r>
      <w:r w:rsidRPr="0044437C">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44437C" w14:paraId="3D3A06FD" w14:textId="77777777">
        <w:trPr>
          <w:jc w:val="center"/>
        </w:trPr>
        <w:tc>
          <w:tcPr>
            <w:tcW w:w="1414" w:type="dxa"/>
            <w:tcBorders>
              <w:bottom w:val="single" w:sz="4" w:space="0" w:color="auto"/>
              <w:right w:val="single" w:sz="4" w:space="0" w:color="auto"/>
            </w:tcBorders>
            <w:shd w:val="clear" w:color="auto" w:fill="auto"/>
            <w:vAlign w:val="center"/>
          </w:tcPr>
          <w:p w14:paraId="31F8E6F9" w14:textId="77777777" w:rsidR="00524A5D" w:rsidRPr="0044437C" w:rsidRDefault="00000000">
            <w:pPr>
              <w:pStyle w:val="TAH"/>
              <w:rPr>
                <w:rFonts w:cs="Arial"/>
                <w:i/>
                <w:iCs/>
              </w:rPr>
            </w:pPr>
            <w:bookmarkStart w:id="1045" w:name="MCCQCTEMPBM_00000510"/>
            <w:r w:rsidRPr="0044437C">
              <w:rPr>
                <w:rFonts w:cs="Arial"/>
              </w:rPr>
              <w:t>Parameter description</w:t>
            </w:r>
          </w:p>
        </w:tc>
        <w:tc>
          <w:tcPr>
            <w:tcW w:w="914" w:type="dxa"/>
            <w:tcBorders>
              <w:left w:val="single" w:sz="4" w:space="0" w:color="auto"/>
              <w:bottom w:val="single" w:sz="4" w:space="0" w:color="auto"/>
              <w:right w:val="single" w:sz="4" w:space="0" w:color="auto"/>
            </w:tcBorders>
            <w:shd w:val="clear" w:color="auto" w:fill="auto"/>
            <w:vAlign w:val="center"/>
          </w:tcPr>
          <w:p w14:paraId="34C1AF02" w14:textId="77777777" w:rsidR="00524A5D" w:rsidRPr="0044437C" w:rsidRDefault="00000000">
            <w:pPr>
              <w:pStyle w:val="TAH"/>
              <w:rPr>
                <w:rFonts w:cs="Arial"/>
              </w:rPr>
            </w:pPr>
            <w:r w:rsidRPr="0044437C">
              <w:rPr>
                <w:rFonts w:cs="Arial"/>
              </w:rPr>
              <w:t>Test point</w:t>
            </w:r>
          </w:p>
        </w:tc>
        <w:tc>
          <w:tcPr>
            <w:tcW w:w="914" w:type="dxa"/>
            <w:tcBorders>
              <w:left w:val="single" w:sz="4" w:space="0" w:color="auto"/>
              <w:bottom w:val="single" w:sz="4" w:space="0" w:color="auto"/>
              <w:right w:val="single" w:sz="4" w:space="0" w:color="auto"/>
            </w:tcBorders>
            <w:shd w:val="clear" w:color="auto" w:fill="auto"/>
            <w:vAlign w:val="center"/>
          </w:tcPr>
          <w:p w14:paraId="05639D52" w14:textId="77777777" w:rsidR="00524A5D" w:rsidRPr="0044437C" w:rsidRDefault="00000000">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5997121A" w14:textId="77777777" w:rsidR="00524A5D" w:rsidRPr="0044437C" w:rsidRDefault="00000000">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139E5BF2" w14:textId="77777777" w:rsidR="00524A5D" w:rsidRPr="0044437C" w:rsidRDefault="00000000">
            <w:pPr>
              <w:pStyle w:val="TAH"/>
              <w:rPr>
                <w:rFonts w:cs="Arial"/>
              </w:rPr>
            </w:pPr>
            <w:r w:rsidRPr="0044437C">
              <w:rPr>
                <w:rFonts w:cs="Arial"/>
              </w:rPr>
              <w:t>Applicable Frequencies</w:t>
            </w:r>
          </w:p>
        </w:tc>
      </w:tr>
      <w:tr w:rsidR="00524A5D" w:rsidRPr="0044437C" w14:paraId="29953974"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762AFAF6" w14:textId="77777777" w:rsidR="00524A5D" w:rsidRPr="0044437C" w:rsidRDefault="00000000">
            <w:pPr>
              <w:pStyle w:val="TAH"/>
              <w:rPr>
                <w:rFonts w:cs="Arial"/>
              </w:rPr>
            </w:pPr>
            <w:r w:rsidRPr="0044437C">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44437C" w:rsidRDefault="00000000">
            <w:pPr>
              <w:pStyle w:val="TAC"/>
              <w:rPr>
                <w:rFonts w:cs="Arial"/>
              </w:rPr>
            </w:pPr>
            <w:r w:rsidRPr="0044437C">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44437C" w:rsidRDefault="00000000">
            <w:pPr>
              <w:pStyle w:val="TAC"/>
              <w:rPr>
                <w:rFonts w:cs="Arial"/>
              </w:rPr>
            </w:pPr>
            <w:r w:rsidRPr="0044437C">
              <w:rPr>
                <w:rFonts w:cs="Arial"/>
                <w:position w:val="-50"/>
              </w:rPr>
              <w:object w:dxaOrig="3228" w:dyaOrig="948" w14:anchorId="7403D357">
                <v:shape id="_x0000_i1069" type="#_x0000_t75" style="width:162.25pt;height:47.85pt" o:ole="">
                  <v:imagedata r:id="rId71" o:title=""/>
                </v:shape>
                <o:OLEObject Type="Embed" ProgID="Equation.3" ShapeID="_x0000_i1069" DrawAspect="Content" ObjectID="_1813331062" r:id="rId89"/>
              </w:object>
            </w:r>
            <w:r w:rsidRPr="0044437C">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44437C" w:rsidRDefault="00000000">
            <w:pPr>
              <w:pStyle w:val="TAC"/>
              <w:rPr>
                <w:rFonts w:cs="Arial"/>
              </w:rPr>
            </w:pPr>
            <w:r w:rsidRPr="0044437C">
              <w:rPr>
                <w:rFonts w:cs="Arial"/>
              </w:rPr>
              <w:t>Any non-allocated (NOTE 2)</w:t>
            </w:r>
          </w:p>
        </w:tc>
      </w:tr>
      <w:tr w:rsidR="00524A5D" w:rsidRPr="0044437C" w14:paraId="6E5B6257" w14:textId="77777777">
        <w:trPr>
          <w:trHeight w:val="593"/>
          <w:jc w:val="center"/>
        </w:trPr>
        <w:tc>
          <w:tcPr>
            <w:tcW w:w="1414" w:type="dxa"/>
            <w:tcBorders>
              <w:top w:val="single" w:sz="4" w:space="0" w:color="auto"/>
              <w:right w:val="single" w:sz="4" w:space="0" w:color="auto"/>
            </w:tcBorders>
            <w:shd w:val="clear" w:color="auto" w:fill="auto"/>
            <w:vAlign w:val="center"/>
          </w:tcPr>
          <w:p w14:paraId="5CC9CE5D" w14:textId="77777777" w:rsidR="00524A5D" w:rsidRPr="0044437C" w:rsidRDefault="00000000">
            <w:pPr>
              <w:pStyle w:val="TAH"/>
              <w:rPr>
                <w:rFonts w:cs="Arial"/>
              </w:rPr>
            </w:pPr>
            <w:r w:rsidRPr="0044437C">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44437C"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44437C" w:rsidRDefault="00000000">
            <w:pPr>
              <w:pStyle w:val="TAC"/>
              <w:rPr>
                <w:rFonts w:cs="Arial"/>
              </w:rPr>
            </w:pPr>
            <w:r w:rsidRPr="0044437C">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44437C" w:rsidRDefault="00000000">
            <w:pPr>
              <w:pStyle w:val="TAC"/>
              <w:rPr>
                <w:rFonts w:cs="Arial"/>
              </w:rPr>
            </w:pPr>
            <w:r w:rsidRPr="0044437C">
              <w:rPr>
                <w:rFonts w:cs="Arial"/>
              </w:rPr>
              <w:t>Image frequencies (NOTES 2, 3)</w:t>
            </w:r>
          </w:p>
        </w:tc>
      </w:tr>
      <w:tr w:rsidR="00524A5D" w:rsidRPr="0044437C" w14:paraId="30A58FF8"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2D88D2E" w14:textId="77777777" w:rsidR="00524A5D" w:rsidRPr="0044437C" w:rsidRDefault="00000000">
            <w:pPr>
              <w:pStyle w:val="TAH"/>
              <w:rPr>
                <w:rFonts w:cs="Arial"/>
              </w:rPr>
            </w:pPr>
            <w:r w:rsidRPr="0044437C">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44437C" w:rsidRDefault="00000000">
            <w:pPr>
              <w:pStyle w:val="TAC"/>
              <w:rPr>
                <w:rFonts w:cs="Arial"/>
              </w:rPr>
            </w:pPr>
            <w:r w:rsidRPr="0044437C">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44437C" w:rsidRDefault="00000000">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44437C" w:rsidRDefault="00000000">
            <w:pPr>
              <w:pStyle w:val="TAC"/>
              <w:rPr>
                <w:rFonts w:cs="Arial"/>
              </w:rPr>
            </w:pPr>
            <w:r w:rsidRPr="0044437C">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44437C" w:rsidRDefault="00000000">
            <w:pPr>
              <w:pStyle w:val="TAC"/>
              <w:rPr>
                <w:rFonts w:cs="Arial"/>
              </w:rPr>
            </w:pPr>
            <w:r w:rsidRPr="0044437C">
              <w:rPr>
                <w:rFonts w:cs="Arial"/>
              </w:rPr>
              <w:t>0 dBm ≤ Output power</w:t>
            </w:r>
          </w:p>
          <w:p w14:paraId="5BEA6922" w14:textId="77777777" w:rsidR="00524A5D" w:rsidRPr="0044437C" w:rsidRDefault="00000000">
            <w:pPr>
              <w:pStyle w:val="TAC"/>
              <w:rPr>
                <w:rFonts w:cs="Arial"/>
              </w:rPr>
            </w:pPr>
            <w:r w:rsidRPr="0044437C">
              <w:t xml:space="preserve">f </w:t>
            </w:r>
            <w:r w:rsidRPr="0044437C">
              <w:rPr>
                <w:rFonts w:cs="Arial"/>
              </w:rPr>
              <w:t>≤</w:t>
            </w:r>
            <w:r w:rsidRPr="0044437C">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44437C" w:rsidRDefault="00000000">
            <w:pPr>
              <w:pStyle w:val="TAC"/>
              <w:rPr>
                <w:rFonts w:cs="Arial"/>
              </w:rPr>
            </w:pPr>
            <w:r w:rsidRPr="0044437C">
              <w:rPr>
                <w:rFonts w:cs="Arial"/>
              </w:rPr>
              <w:t>Carrier frequency (NOTES 4, 5)</w:t>
            </w:r>
          </w:p>
        </w:tc>
      </w:tr>
      <w:tr w:rsidR="00524A5D" w:rsidRPr="0044437C" w14:paraId="463D18EA" w14:textId="77777777">
        <w:trPr>
          <w:trHeight w:val="176"/>
          <w:jc w:val="center"/>
        </w:trPr>
        <w:tc>
          <w:tcPr>
            <w:tcW w:w="1414" w:type="dxa"/>
            <w:vMerge/>
            <w:tcBorders>
              <w:right w:val="single" w:sz="4" w:space="0" w:color="auto"/>
            </w:tcBorders>
            <w:shd w:val="clear" w:color="auto" w:fill="auto"/>
            <w:vAlign w:val="center"/>
          </w:tcPr>
          <w:p w14:paraId="5A90DEF4" w14:textId="77777777" w:rsidR="00524A5D" w:rsidRPr="0044437C"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44437C" w:rsidRDefault="00000000">
            <w:pPr>
              <w:pStyle w:val="TAC"/>
              <w:rPr>
                <w:rFonts w:cs="Arial"/>
              </w:rPr>
            </w:pPr>
            <w:r w:rsidRPr="0044437C">
              <w:rPr>
                <w:rFonts w:cs="Arial"/>
              </w:rPr>
              <w:t>2</w:t>
            </w:r>
          </w:p>
        </w:tc>
        <w:tc>
          <w:tcPr>
            <w:tcW w:w="914" w:type="dxa"/>
            <w:vMerge/>
            <w:tcBorders>
              <w:left w:val="single" w:sz="4" w:space="0" w:color="auto"/>
              <w:right w:val="single" w:sz="4" w:space="0" w:color="auto"/>
            </w:tcBorders>
            <w:vAlign w:val="center"/>
          </w:tcPr>
          <w:p w14:paraId="07418485"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44437C" w:rsidRDefault="00000000">
            <w:pPr>
              <w:pStyle w:val="TAC"/>
              <w:rPr>
                <w:rFonts w:cs="Arial"/>
              </w:rPr>
            </w:pPr>
            <w:r w:rsidRPr="0044437C">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44437C" w:rsidRDefault="00000000">
            <w:pPr>
              <w:pStyle w:val="TAC"/>
              <w:rPr>
                <w:rFonts w:cs="Arial"/>
              </w:rPr>
            </w:pPr>
            <w:r w:rsidRPr="0044437C">
              <w:rPr>
                <w:rFonts w:cs="Arial"/>
              </w:rPr>
              <w:t>-30 dBm ≤ Output power ≤ 0 dBm</w:t>
            </w:r>
          </w:p>
          <w:p w14:paraId="33F88EA4" w14:textId="77777777" w:rsidR="00524A5D" w:rsidRPr="0044437C" w:rsidRDefault="00000000">
            <w:pPr>
              <w:pStyle w:val="TAC"/>
              <w:rPr>
                <w:rFonts w:cs="Arial"/>
              </w:rPr>
            </w:pPr>
            <w:r w:rsidRPr="0044437C">
              <w:rPr>
                <w:rFonts w:cs="v4.2.0"/>
              </w:rPr>
              <w:t xml:space="preserve">f </w:t>
            </w:r>
            <w:r w:rsidRPr="0044437C">
              <w:rPr>
                <w:rFonts w:cs="Arial"/>
              </w:rPr>
              <w:t>≤</w:t>
            </w:r>
            <w:r w:rsidRPr="0044437C">
              <w:rPr>
                <w:rFonts w:cs="v4.2.0"/>
              </w:rPr>
              <w:t xml:space="preserve"> 3.0GHz: </w:t>
            </w:r>
            <w:r w:rsidRPr="0044437C">
              <w:t>-26.8 dBm ±3.</w:t>
            </w:r>
            <w:r w:rsidRPr="0044437C">
              <w:rPr>
                <w:rFonts w:cs="v4.2.0"/>
              </w:rPr>
              <w:t>2dB</w:t>
            </w:r>
          </w:p>
        </w:tc>
        <w:tc>
          <w:tcPr>
            <w:tcW w:w="1964" w:type="dxa"/>
            <w:vMerge/>
            <w:tcBorders>
              <w:left w:val="single" w:sz="4" w:space="0" w:color="auto"/>
              <w:right w:val="single" w:sz="4" w:space="0" w:color="auto"/>
            </w:tcBorders>
            <w:vAlign w:val="center"/>
          </w:tcPr>
          <w:p w14:paraId="6184FF25" w14:textId="77777777" w:rsidR="00524A5D" w:rsidRPr="0044437C" w:rsidRDefault="00524A5D">
            <w:pPr>
              <w:pStyle w:val="TAC"/>
              <w:rPr>
                <w:rFonts w:cs="Arial"/>
              </w:rPr>
            </w:pPr>
          </w:p>
        </w:tc>
      </w:tr>
      <w:tr w:rsidR="00524A5D" w:rsidRPr="0044437C" w14:paraId="44357AA3" w14:textId="77777777">
        <w:trPr>
          <w:trHeight w:val="424"/>
          <w:jc w:val="center"/>
        </w:trPr>
        <w:tc>
          <w:tcPr>
            <w:tcW w:w="9600" w:type="dxa"/>
            <w:gridSpan w:val="6"/>
            <w:tcBorders>
              <w:right w:val="single" w:sz="4" w:space="0" w:color="auto"/>
            </w:tcBorders>
            <w:shd w:val="clear" w:color="auto" w:fill="auto"/>
            <w:vAlign w:val="center"/>
          </w:tcPr>
          <w:p w14:paraId="30F1A71E" w14:textId="219B0665"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w:t>
            </w:r>
            <w:r w:rsidR="002272C4" w:rsidRPr="0044437C">
              <w:rPr>
                <w:rFonts w:cs="Arial"/>
                <w:lang w:eastAsia="ja-JP"/>
              </w:rPr>
              <w:t>29.2</w:t>
            </w:r>
            <w:r w:rsidRPr="0044437C">
              <w:rPr>
                <w:rFonts w:cs="Arial"/>
              </w:rPr>
              <w:t xml:space="preserve">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1A50922" w14:textId="77777777" w:rsidR="00524A5D" w:rsidRPr="0044437C" w:rsidRDefault="00000000">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44437C" w:rsidRDefault="00000000">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678F84F7"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51CF936F">
                <v:shape id="_x0000_i1070" type="#_x0000_t75" style="width:24.15pt;height:18.25pt" o:ole="">
                  <v:imagedata r:id="rId73" o:title=""/>
                </v:shape>
                <o:OLEObject Type="Embed" ProgID="Equation.3" ShapeID="_x0000_i1070" DrawAspect="Content" ObjectID="_1813331063" r:id="rId90"/>
              </w:object>
            </w:r>
            <w:r w:rsidRPr="0044437C">
              <w:rPr>
                <w:rFonts w:cs="Arial"/>
              </w:rPr>
              <w:t xml:space="preserve"> is odd, or in the two tones immediately adjacent to the DC frequency if </w:t>
            </w:r>
            <w:r w:rsidRPr="0044437C">
              <w:rPr>
                <w:rFonts w:cs="Arial"/>
                <w:position w:val="-12"/>
              </w:rPr>
              <w:object w:dxaOrig="492" w:dyaOrig="384" w14:anchorId="2357F9A5">
                <v:shape id="_x0000_i1071" type="#_x0000_t75" style="width:24.15pt;height:18.25pt" o:ole="">
                  <v:imagedata r:id="rId75" o:title=""/>
                </v:shape>
                <o:OLEObject Type="Embed" ProgID="Equation.3" ShapeID="_x0000_i1071" DrawAspect="Content" ObjectID="_1813331064" r:id="rId91"/>
              </w:object>
            </w:r>
            <w:r w:rsidRPr="0044437C">
              <w:rPr>
                <w:rFonts w:cs="Arial"/>
              </w:rPr>
              <w:t xml:space="preserve"> is even, but excluding any allocated tone.</w:t>
            </w:r>
          </w:p>
          <w:p w14:paraId="07ECD971"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552" w:dyaOrig="384" w14:anchorId="0110ED23">
                <v:shape id="_x0000_i1072" type="#_x0000_t75" style="width:30.1pt;height:18.25pt" o:ole="">
                  <v:imagedata r:id="rId77" o:title=""/>
                </v:shape>
                <o:OLEObject Type="Embed" ProgID="Equation.3" ShapeID="_x0000_i1072" DrawAspect="Content" ObjectID="_1813331065" r:id="rId92"/>
              </w:object>
            </w:r>
            <w:r w:rsidRPr="0044437C">
              <w:rPr>
                <w:rFonts w:cs="Arial"/>
              </w:rPr>
              <w:t xml:space="preserve"> is the Transmission Bandwidth (tones).</w:t>
            </w:r>
          </w:p>
          <w:p w14:paraId="245E7222"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2"/>
              </w:rPr>
              <w:object w:dxaOrig="492" w:dyaOrig="384" w14:anchorId="0166020E">
                <v:shape id="_x0000_i1073" type="#_x0000_t75" style="width:24.15pt;height:18.25pt" o:ole="">
                  <v:imagedata r:id="rId79" o:title=""/>
                </v:shape>
                <o:OLEObject Type="Embed" ProgID="Equation.3" ShapeID="_x0000_i1073" DrawAspect="Content" ObjectID="_1813331066" r:id="rId93"/>
              </w:object>
            </w:r>
            <w:r w:rsidRPr="0044437C">
              <w:rPr>
                <w:rFonts w:cs="Arial"/>
              </w:rPr>
              <w:t xml:space="preserve"> is the Transmission Bandwidth Configuration (tones).</w:t>
            </w:r>
          </w:p>
          <w:p w14:paraId="564D5106"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12"/>
              </w:rPr>
              <w:object w:dxaOrig="492" w:dyaOrig="384" w14:anchorId="41697840">
                <v:shape id="_x0000_i1074" type="#_x0000_t75" style="width:24.15pt;height:18.25pt" o:ole="">
                  <v:imagedata r:id="rId81" o:title=""/>
                </v:shape>
                <o:OLEObject Type="Embed" ProgID="Equation.3" ShapeID="_x0000_i1074" DrawAspect="Content" ObjectID="_1813331067" r:id="rId94"/>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06371830">
                <v:shape id="_x0000_i1075" type="#_x0000_t75" style="width:41.9pt;height:18.25pt" o:ole="">
                  <v:imagedata r:id="rId83" o:title=""/>
                </v:shape>
                <o:OLEObject Type="Embed" ProgID="Equation.3" ShapeID="_x0000_i1075" DrawAspect="Content" ObjectID="_1813331068" r:id="rId95"/>
              </w:object>
            </w:r>
            <w:r w:rsidRPr="0044437C">
              <w:rPr>
                <w:rFonts w:cs="Arial"/>
              </w:rPr>
              <w:t xml:space="preserve"> or </w:t>
            </w:r>
            <w:r w:rsidRPr="0044437C">
              <w:rPr>
                <w:rFonts w:cs="Arial"/>
                <w:position w:val="-12"/>
              </w:rPr>
              <w:object w:dxaOrig="948" w:dyaOrig="384" w14:anchorId="0AA7A802">
                <v:shape id="_x0000_i1076" type="#_x0000_t75" style="width:47.85pt;height:18.25pt" o:ole="">
                  <v:imagedata r:id="rId85" o:title=""/>
                </v:shape>
                <o:OLEObject Type="Embed" ProgID="Equation.3" ShapeID="_x0000_i1076" DrawAspect="Content" ObjectID="_1813331069" r:id="rId96"/>
              </w:object>
            </w:r>
            <w:r w:rsidRPr="0044437C">
              <w:rPr>
                <w:rFonts w:cs="Arial"/>
              </w:rPr>
              <w:t xml:space="preserve"> for the first adjacent tone outside of the allocated bandwidth.</w:t>
            </w:r>
          </w:p>
          <w:p w14:paraId="6F2A48BD"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2"/>
              </w:rPr>
              <w:object w:dxaOrig="444" w:dyaOrig="384" w14:anchorId="5CE4FB8A">
                <v:shape id="_x0000_i1077" type="#_x0000_t75" style="width:24.15pt;height:18.25pt" o:ole="">
                  <v:imagedata r:id="rId87" o:title=""/>
                </v:shape>
                <o:OLEObject Type="Embed" ProgID="Equation.3" ShapeID="_x0000_i1077" DrawAspect="Content" ObjectID="_1813331070" r:id="rId97"/>
              </w:object>
            </w:r>
            <w:r w:rsidRPr="0044437C">
              <w:rPr>
                <w:rFonts w:cs="Arial"/>
              </w:rPr>
              <w:t xml:space="preserve"> is the transmitted power per 3.75 kHz or 15 kHz in allocated tones, measured in dBm.</w:t>
            </w:r>
          </w:p>
        </w:tc>
      </w:tr>
      <w:bookmarkEnd w:id="1045"/>
    </w:tbl>
    <w:p w14:paraId="52AEA258" w14:textId="77777777" w:rsidR="00524A5D" w:rsidRPr="0044437C" w:rsidRDefault="00524A5D"/>
    <w:p w14:paraId="1096EFB9" w14:textId="77777777" w:rsidR="00524A5D" w:rsidRPr="0044437C" w:rsidRDefault="00000000">
      <w:pPr>
        <w:pStyle w:val="Heading2"/>
      </w:pPr>
      <w:bookmarkStart w:id="1046" w:name="_Toc15558"/>
      <w:bookmarkStart w:id="1047" w:name="_Toc120570052"/>
      <w:bookmarkStart w:id="1048" w:name="_Toc27731"/>
      <w:bookmarkStart w:id="1049" w:name="_Toc3436"/>
      <w:bookmarkStart w:id="1050" w:name="_Toc368026297"/>
      <w:bookmarkStart w:id="1051" w:name="_Toc121162844"/>
      <w:bookmarkStart w:id="1052" w:name="_Toc20766"/>
      <w:bookmarkStart w:id="1053" w:name="_Toc15241"/>
      <w:bookmarkStart w:id="1054" w:name="_Toc20991"/>
      <w:bookmarkStart w:id="1055" w:name="_Toc111062056"/>
      <w:bookmarkStart w:id="1056" w:name="_Toc194571843"/>
      <w:r w:rsidRPr="0044437C">
        <w:t>6.5</w:t>
      </w:r>
      <w:r w:rsidRPr="0044437C">
        <w:tab/>
        <w:t>Output RF spectrum emissions</w:t>
      </w:r>
      <w:bookmarkEnd w:id="1046"/>
      <w:bookmarkEnd w:id="1047"/>
      <w:bookmarkEnd w:id="1048"/>
      <w:bookmarkEnd w:id="1049"/>
      <w:bookmarkEnd w:id="1050"/>
      <w:bookmarkEnd w:id="1051"/>
      <w:bookmarkEnd w:id="1052"/>
      <w:bookmarkEnd w:id="1053"/>
      <w:bookmarkEnd w:id="1054"/>
      <w:bookmarkEnd w:id="1055"/>
      <w:bookmarkEnd w:id="1056"/>
    </w:p>
    <w:p w14:paraId="09775950" w14:textId="77777777" w:rsidR="00524A5D" w:rsidRPr="0044437C" w:rsidRDefault="00000000">
      <w:pPr>
        <w:rPr>
          <w:rFonts w:cs="v5.0.0"/>
        </w:rPr>
      </w:pPr>
      <w:bookmarkStart w:id="1057" w:name="_Toc121162845"/>
      <w:bookmarkStart w:id="1058" w:name="_Toc120570053"/>
      <w:r w:rsidRPr="0044437C">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44437C" w:rsidRDefault="00000000">
      <w:pPr>
        <w:pStyle w:val="TH"/>
      </w:pPr>
      <w:r w:rsidRPr="0044437C">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44437C" w:rsidRDefault="00000000">
      <w:pPr>
        <w:pStyle w:val="TF"/>
      </w:pPr>
      <w:r w:rsidRPr="0044437C">
        <w:t>Figure 6.5-1: Transmitter RF spectrum</w:t>
      </w:r>
    </w:p>
    <w:p w14:paraId="4872575D" w14:textId="77777777" w:rsidR="00524A5D" w:rsidRPr="0044437C" w:rsidRDefault="00000000">
      <w:pPr>
        <w:pStyle w:val="Heading2"/>
      </w:pPr>
      <w:bookmarkStart w:id="1059" w:name="_Toc18588"/>
      <w:bookmarkStart w:id="1060" w:name="_Toc25256"/>
      <w:bookmarkStart w:id="1061" w:name="_Toc6629"/>
      <w:bookmarkStart w:id="1062" w:name="_Toc15578"/>
      <w:bookmarkStart w:id="1063" w:name="_Toc3082"/>
      <w:bookmarkStart w:id="1064" w:name="_Toc5575"/>
      <w:bookmarkStart w:id="1065" w:name="_Toc194571844"/>
      <w:r w:rsidRPr="0044437C">
        <w:lastRenderedPageBreak/>
        <w:t>6.5A</w:t>
      </w:r>
      <w:r w:rsidRPr="0044437C">
        <w:tab/>
        <w:t>Output RF spectrum emissions for category M1</w:t>
      </w:r>
      <w:bookmarkEnd w:id="1057"/>
      <w:bookmarkEnd w:id="1058"/>
      <w:bookmarkEnd w:id="1059"/>
      <w:bookmarkEnd w:id="1060"/>
      <w:bookmarkEnd w:id="1061"/>
      <w:bookmarkEnd w:id="1062"/>
      <w:bookmarkEnd w:id="1063"/>
      <w:bookmarkEnd w:id="1064"/>
      <w:bookmarkEnd w:id="1065"/>
    </w:p>
    <w:p w14:paraId="658E6DC3" w14:textId="77777777" w:rsidR="00524A5D" w:rsidRPr="0044437C" w:rsidRDefault="00000000">
      <w:pPr>
        <w:pStyle w:val="Heading3"/>
      </w:pPr>
      <w:bookmarkStart w:id="1066" w:name="_Toc20171"/>
      <w:bookmarkStart w:id="1067" w:name="_Toc6414"/>
      <w:bookmarkStart w:id="1068" w:name="_Toc11578"/>
      <w:bookmarkStart w:id="1069" w:name="_Toc15279"/>
      <w:bookmarkStart w:id="1070" w:name="_Toc2875"/>
      <w:bookmarkStart w:id="1071" w:name="_Toc120570054"/>
      <w:bookmarkStart w:id="1072" w:name="_Toc121162846"/>
      <w:bookmarkStart w:id="1073" w:name="_Toc7704"/>
      <w:bookmarkStart w:id="1074" w:name="_Toc194571845"/>
      <w:r w:rsidRPr="0044437C">
        <w:t>6.5A.1</w:t>
      </w:r>
      <w:r w:rsidRPr="0044437C">
        <w:tab/>
        <w:t>General</w:t>
      </w:r>
      <w:bookmarkEnd w:id="1066"/>
      <w:bookmarkEnd w:id="1067"/>
      <w:bookmarkEnd w:id="1068"/>
      <w:bookmarkEnd w:id="1069"/>
      <w:bookmarkEnd w:id="1070"/>
      <w:bookmarkEnd w:id="1071"/>
      <w:bookmarkEnd w:id="1072"/>
      <w:bookmarkEnd w:id="1073"/>
      <w:bookmarkEnd w:id="1074"/>
    </w:p>
    <w:p w14:paraId="2415D005" w14:textId="77777777" w:rsidR="00524A5D" w:rsidRPr="0044437C" w:rsidRDefault="00000000">
      <w:r w:rsidRPr="0044437C">
        <w:t>The definitions in clause 6.5 shall apply.</w:t>
      </w:r>
    </w:p>
    <w:p w14:paraId="6783A466" w14:textId="77777777" w:rsidR="001B4FDB" w:rsidRPr="0044437C" w:rsidRDefault="001B4FDB" w:rsidP="001B4FDB">
      <w:bookmarkStart w:id="1075" w:name="_Toc26371"/>
      <w:bookmarkStart w:id="1076" w:name="_Toc8125"/>
      <w:bookmarkStart w:id="1077" w:name="_Toc9469"/>
      <w:bookmarkStart w:id="1078" w:name="_Toc7038"/>
      <w:bookmarkStart w:id="1079" w:name="_Toc27665"/>
      <w:bookmarkStart w:id="1080" w:name="_Toc120570055"/>
      <w:bookmarkStart w:id="1081" w:name="_Toc29738"/>
      <w:bookmarkStart w:id="1082" w:name="_Toc121162847"/>
      <w:r w:rsidRPr="0044437C">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3DA2528" w14:textId="77777777" w:rsidR="00524A5D" w:rsidRPr="0044437C" w:rsidRDefault="00000000">
      <w:pPr>
        <w:pStyle w:val="Heading3"/>
      </w:pPr>
      <w:bookmarkStart w:id="1083" w:name="_Toc194571846"/>
      <w:r w:rsidRPr="0044437C">
        <w:t>6.5A.2</w:t>
      </w:r>
      <w:r w:rsidRPr="0044437C">
        <w:tab/>
        <w:t>Occupied bandwidth for category M1</w:t>
      </w:r>
      <w:bookmarkEnd w:id="1075"/>
      <w:bookmarkEnd w:id="1076"/>
      <w:bookmarkEnd w:id="1077"/>
      <w:bookmarkEnd w:id="1078"/>
      <w:bookmarkEnd w:id="1079"/>
      <w:bookmarkEnd w:id="1080"/>
      <w:bookmarkEnd w:id="1081"/>
      <w:bookmarkEnd w:id="1082"/>
      <w:bookmarkEnd w:id="1083"/>
    </w:p>
    <w:p w14:paraId="60B7787D" w14:textId="77777777" w:rsidR="00524A5D" w:rsidRPr="0044437C" w:rsidRDefault="00000000">
      <w:pPr>
        <w:pStyle w:val="H6"/>
        <w:rPr>
          <w:rFonts w:eastAsiaTheme="minorEastAsia"/>
        </w:rPr>
      </w:pPr>
      <w:bookmarkStart w:id="1084" w:name="MCCQCTEMPBM_00000246"/>
      <w:r w:rsidRPr="0044437C">
        <w:rPr>
          <w:rFonts w:eastAsiaTheme="minorEastAsia"/>
        </w:rPr>
        <w:t>6.5A.2.1</w:t>
      </w:r>
      <w:r w:rsidRPr="0044437C">
        <w:rPr>
          <w:rFonts w:eastAsiaTheme="minorEastAsia"/>
        </w:rPr>
        <w:tab/>
        <w:t>Test purpose</w:t>
      </w:r>
    </w:p>
    <w:bookmarkEnd w:id="1084"/>
    <w:p w14:paraId="79963F74" w14:textId="77777777" w:rsidR="00524A5D" w:rsidRPr="0044437C" w:rsidRDefault="00000000">
      <w:pPr>
        <w:rPr>
          <w:rFonts w:eastAsiaTheme="minorEastAsia"/>
        </w:rPr>
      </w:pPr>
      <w:r w:rsidRPr="0044437C">
        <w:rPr>
          <w:rFonts w:eastAsiaTheme="minorEastAsia"/>
        </w:rPr>
        <w:t>To verify that the UE occupied bandwidth for all transmission bandwidth configurations supported by the UE are less than their specific limits.</w:t>
      </w:r>
    </w:p>
    <w:p w14:paraId="140D4280" w14:textId="77777777" w:rsidR="00524A5D" w:rsidRPr="0044437C" w:rsidRDefault="00000000">
      <w:pPr>
        <w:pStyle w:val="H6"/>
        <w:rPr>
          <w:rFonts w:eastAsiaTheme="minorEastAsia"/>
        </w:rPr>
      </w:pPr>
      <w:bookmarkStart w:id="1085" w:name="MCCQCTEMPBM_00000247"/>
      <w:r w:rsidRPr="0044437C">
        <w:rPr>
          <w:rFonts w:eastAsiaTheme="minorEastAsia"/>
        </w:rPr>
        <w:t>6.5A.2.2</w:t>
      </w:r>
      <w:r w:rsidRPr="0044437C">
        <w:rPr>
          <w:rFonts w:eastAsiaTheme="minorEastAsia"/>
        </w:rPr>
        <w:tab/>
        <w:t>Test applicability</w:t>
      </w:r>
    </w:p>
    <w:bookmarkEnd w:id="1085"/>
    <w:p w14:paraId="5BBCD7A1"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76A91EFD" w14:textId="77777777" w:rsidR="00524A5D" w:rsidRPr="0044437C" w:rsidRDefault="00000000">
      <w:pPr>
        <w:pStyle w:val="H6"/>
        <w:rPr>
          <w:rFonts w:eastAsiaTheme="minorEastAsia"/>
        </w:rPr>
      </w:pPr>
      <w:bookmarkStart w:id="1086" w:name="MCCQCTEMPBM_00000248"/>
      <w:r w:rsidRPr="0044437C">
        <w:rPr>
          <w:rFonts w:eastAsiaTheme="minorEastAsia"/>
        </w:rPr>
        <w:t>6.5A.2.3</w:t>
      </w:r>
      <w:r w:rsidRPr="0044437C">
        <w:rPr>
          <w:rFonts w:eastAsiaTheme="minorEastAsia"/>
        </w:rPr>
        <w:tab/>
        <w:t>Minimum conformance requirements</w:t>
      </w:r>
    </w:p>
    <w:bookmarkEnd w:id="1086"/>
    <w:p w14:paraId="5116D881" w14:textId="77777777" w:rsidR="00524A5D" w:rsidRPr="0044437C" w:rsidRDefault="00000000">
      <w:pPr>
        <w:rPr>
          <w:lang w:eastAsia="en-GB"/>
        </w:rPr>
      </w:pPr>
      <w:r w:rsidRPr="0044437C">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44437C" w:rsidRDefault="00000000" w:rsidP="00E36978">
      <w:pPr>
        <w:pStyle w:val="TH"/>
        <w:rPr>
          <w:lang w:eastAsia="en-GB"/>
        </w:rPr>
      </w:pPr>
      <w:r w:rsidRPr="0044437C">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44437C" w14:paraId="35802AB9" w14:textId="77777777">
        <w:trPr>
          <w:jc w:val="center"/>
        </w:trPr>
        <w:tc>
          <w:tcPr>
            <w:tcW w:w="1869" w:type="dxa"/>
            <w:vMerge w:val="restart"/>
            <w:vAlign w:val="center"/>
          </w:tcPr>
          <w:p w14:paraId="6DD79044" w14:textId="77777777" w:rsidR="00524A5D" w:rsidRPr="0044437C" w:rsidRDefault="00524A5D">
            <w:pPr>
              <w:spacing w:after="0"/>
              <w:rPr>
                <w:rFonts w:ascii="Arial" w:hAnsi="Arial"/>
                <w:sz w:val="18"/>
                <w:lang w:eastAsia="en-GB"/>
              </w:rPr>
            </w:pPr>
            <w:bookmarkStart w:id="1087" w:name="MCCQCTEMPBM_00000511"/>
          </w:p>
        </w:tc>
        <w:tc>
          <w:tcPr>
            <w:tcW w:w="3371" w:type="dxa"/>
          </w:tcPr>
          <w:p w14:paraId="01C674EC" w14:textId="77777777" w:rsidR="00524A5D" w:rsidRPr="0044437C" w:rsidRDefault="00000000">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24791191" w14:textId="77777777">
        <w:trPr>
          <w:jc w:val="center"/>
        </w:trPr>
        <w:tc>
          <w:tcPr>
            <w:tcW w:w="1869" w:type="dxa"/>
            <w:vMerge/>
            <w:vAlign w:val="center"/>
          </w:tcPr>
          <w:p w14:paraId="10F3BC66" w14:textId="77777777" w:rsidR="00524A5D" w:rsidRPr="0044437C" w:rsidRDefault="00524A5D">
            <w:pPr>
              <w:spacing w:after="0"/>
              <w:rPr>
                <w:rFonts w:ascii="Arial" w:hAnsi="Arial"/>
                <w:sz w:val="18"/>
                <w:lang w:eastAsia="en-GB"/>
              </w:rPr>
            </w:pPr>
          </w:p>
        </w:tc>
        <w:tc>
          <w:tcPr>
            <w:tcW w:w="3371" w:type="dxa"/>
          </w:tcPr>
          <w:p w14:paraId="718F6094"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4F71B511" w14:textId="77777777">
        <w:trPr>
          <w:jc w:val="center"/>
        </w:trPr>
        <w:tc>
          <w:tcPr>
            <w:tcW w:w="1869" w:type="dxa"/>
            <w:vAlign w:val="center"/>
          </w:tcPr>
          <w:p w14:paraId="53A3AEA2"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[MHz]</w:t>
            </w:r>
          </w:p>
        </w:tc>
        <w:tc>
          <w:tcPr>
            <w:tcW w:w="3371" w:type="dxa"/>
            <w:vAlign w:val="center"/>
          </w:tcPr>
          <w:p w14:paraId="496F5737" w14:textId="77777777" w:rsidR="00524A5D" w:rsidRPr="0044437C" w:rsidRDefault="00000000">
            <w:pPr>
              <w:keepNext/>
              <w:keepLines/>
              <w:spacing w:after="0"/>
              <w:jc w:val="center"/>
              <w:rPr>
                <w:rFonts w:ascii="Arial" w:hAnsi="Arial"/>
                <w:sz w:val="18"/>
              </w:rPr>
            </w:pPr>
            <w:r w:rsidRPr="0044437C">
              <w:rPr>
                <w:rFonts w:ascii="Arial" w:hAnsi="Arial"/>
                <w:sz w:val="18"/>
              </w:rPr>
              <w:t>1.4</w:t>
            </w:r>
          </w:p>
        </w:tc>
      </w:tr>
      <w:bookmarkEnd w:id="1087"/>
    </w:tbl>
    <w:p w14:paraId="583C3014" w14:textId="77777777" w:rsidR="00524A5D" w:rsidRPr="0044437C" w:rsidRDefault="00524A5D">
      <w:pPr>
        <w:spacing w:after="0"/>
        <w:rPr>
          <w:lang w:eastAsia="en-GB"/>
        </w:rPr>
      </w:pPr>
    </w:p>
    <w:p w14:paraId="180D667B" w14:textId="77777777" w:rsidR="00524A5D" w:rsidRPr="0044437C" w:rsidRDefault="00000000">
      <w:pPr>
        <w:rPr>
          <w:lang w:eastAsia="en-GB"/>
        </w:rPr>
      </w:pPr>
      <w:r w:rsidRPr="0044437C">
        <w:rPr>
          <w:lang w:eastAsia="en-GB"/>
        </w:rPr>
        <w:t>The normative reference for this requirement is TS 36.102 [11] clause 6.5A.2.</w:t>
      </w:r>
    </w:p>
    <w:p w14:paraId="55212FC9" w14:textId="77777777" w:rsidR="00524A5D" w:rsidRPr="0044437C" w:rsidRDefault="00000000">
      <w:pPr>
        <w:pStyle w:val="H6"/>
        <w:rPr>
          <w:rFonts w:eastAsiaTheme="minorEastAsia"/>
        </w:rPr>
      </w:pPr>
      <w:bookmarkStart w:id="1088" w:name="MCCQCTEMPBM_00000249"/>
      <w:r w:rsidRPr="0044437C">
        <w:rPr>
          <w:rFonts w:eastAsiaTheme="minorEastAsia"/>
        </w:rPr>
        <w:t>6.5A.2.4</w:t>
      </w:r>
      <w:r w:rsidRPr="0044437C">
        <w:rPr>
          <w:rFonts w:eastAsiaTheme="minorEastAsia"/>
        </w:rPr>
        <w:tab/>
        <w:t>Test description</w:t>
      </w:r>
    </w:p>
    <w:p w14:paraId="75330736" w14:textId="77777777" w:rsidR="00524A5D" w:rsidRPr="0044437C" w:rsidRDefault="00000000">
      <w:pPr>
        <w:pStyle w:val="H6"/>
        <w:rPr>
          <w:rFonts w:eastAsiaTheme="minorEastAsia"/>
        </w:rPr>
      </w:pPr>
      <w:bookmarkStart w:id="1089" w:name="MCCQCTEMPBM_00000250"/>
      <w:bookmarkEnd w:id="1088"/>
      <w:r w:rsidRPr="0044437C">
        <w:rPr>
          <w:rFonts w:eastAsiaTheme="minorEastAsia"/>
        </w:rPr>
        <w:t>6.5A.2.4.1</w:t>
      </w:r>
      <w:r w:rsidRPr="0044437C">
        <w:rPr>
          <w:rFonts w:eastAsiaTheme="minorEastAsia"/>
        </w:rPr>
        <w:tab/>
        <w:t>Initial conditions</w:t>
      </w:r>
    </w:p>
    <w:bookmarkEnd w:id="1089"/>
    <w:p w14:paraId="41A8909D"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7AC0A362"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44437C" w:rsidRDefault="00000000" w:rsidP="00E36978">
      <w:pPr>
        <w:pStyle w:val="TH"/>
        <w:rPr>
          <w:lang w:eastAsia="en-GB"/>
        </w:rPr>
      </w:pPr>
      <w:r w:rsidRPr="0044437C">
        <w:rPr>
          <w:lang w:eastAsia="en-GB"/>
        </w:rPr>
        <w:lastRenderedPageBreak/>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44437C" w14:paraId="3D1D0B38" w14:textId="77777777">
        <w:trPr>
          <w:cantSplit/>
          <w:jc w:val="center"/>
        </w:trPr>
        <w:tc>
          <w:tcPr>
            <w:tcW w:w="8217" w:type="dxa"/>
            <w:gridSpan w:val="5"/>
          </w:tcPr>
          <w:p w14:paraId="47525894" w14:textId="77777777" w:rsidR="00524A5D" w:rsidRPr="0044437C" w:rsidRDefault="00000000">
            <w:pPr>
              <w:keepNext/>
              <w:keepLines/>
              <w:spacing w:after="0"/>
              <w:jc w:val="center"/>
              <w:rPr>
                <w:rFonts w:ascii="Arial" w:hAnsi="Arial" w:cs="v5.0.0"/>
                <w:b/>
                <w:sz w:val="18"/>
              </w:rPr>
            </w:pPr>
            <w:bookmarkStart w:id="1090" w:name="MCCQCTEMPBM_00000512"/>
            <w:r w:rsidRPr="0044437C">
              <w:rPr>
                <w:rFonts w:ascii="Arial" w:hAnsi="Arial" w:cs="v5.0.0"/>
                <w:b/>
                <w:sz w:val="18"/>
              </w:rPr>
              <w:t>Initial Conditions</w:t>
            </w:r>
          </w:p>
        </w:tc>
      </w:tr>
      <w:tr w:rsidR="00524A5D" w:rsidRPr="0044437C" w14:paraId="7C1ABF6F" w14:textId="77777777">
        <w:trPr>
          <w:cantSplit/>
          <w:jc w:val="center"/>
        </w:trPr>
        <w:tc>
          <w:tcPr>
            <w:tcW w:w="3496" w:type="dxa"/>
            <w:gridSpan w:val="2"/>
          </w:tcPr>
          <w:p w14:paraId="1E443AF0" w14:textId="77777777" w:rsidR="00524A5D" w:rsidRPr="0044437C" w:rsidRDefault="00000000">
            <w:pPr>
              <w:keepNext/>
              <w:keepLines/>
              <w:spacing w:after="0"/>
              <w:jc w:val="center"/>
              <w:rPr>
                <w:rFonts w:ascii="Arial" w:hAnsi="Arial"/>
                <w:sz w:val="18"/>
              </w:rPr>
            </w:pPr>
            <w:r w:rsidRPr="0044437C">
              <w:rPr>
                <w:rFonts w:ascii="Arial" w:hAnsi="Arial" w:cs="v5.0.0"/>
                <w:sz w:val="18"/>
              </w:rPr>
              <w:t>Test Environment as specified in</w:t>
            </w:r>
          </w:p>
          <w:p w14:paraId="3A95C9A0"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4.1</w:t>
            </w:r>
          </w:p>
        </w:tc>
        <w:tc>
          <w:tcPr>
            <w:tcW w:w="4721" w:type="dxa"/>
            <w:gridSpan w:val="3"/>
          </w:tcPr>
          <w:p w14:paraId="1F64E10F"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Normal</w:t>
            </w:r>
          </w:p>
        </w:tc>
      </w:tr>
      <w:tr w:rsidR="00524A5D" w:rsidRPr="0044437C" w14:paraId="255AD976" w14:textId="77777777">
        <w:trPr>
          <w:cantSplit/>
          <w:jc w:val="center"/>
        </w:trPr>
        <w:tc>
          <w:tcPr>
            <w:tcW w:w="3496" w:type="dxa"/>
            <w:gridSpan w:val="2"/>
          </w:tcPr>
          <w:p w14:paraId="292EEE00" w14:textId="77777777" w:rsidR="00524A5D" w:rsidRPr="0044437C" w:rsidRDefault="00000000">
            <w:pPr>
              <w:keepNext/>
              <w:keepLines/>
              <w:spacing w:after="0"/>
              <w:jc w:val="center"/>
              <w:rPr>
                <w:rFonts w:ascii="Arial" w:hAnsi="Arial"/>
                <w:b/>
                <w:sz w:val="18"/>
              </w:rPr>
            </w:pPr>
            <w:r w:rsidRPr="0044437C">
              <w:rPr>
                <w:rFonts w:ascii="Arial" w:hAnsi="Arial" w:cs="v5.0.0"/>
                <w:sz w:val="18"/>
              </w:rPr>
              <w:t>Test Frequencies as specified in</w:t>
            </w:r>
          </w:p>
          <w:p w14:paraId="086D4667" w14:textId="77777777" w:rsidR="00524A5D" w:rsidRPr="0044437C" w:rsidRDefault="00000000">
            <w:pPr>
              <w:keepNext/>
              <w:keepLines/>
              <w:spacing w:after="0"/>
              <w:jc w:val="center"/>
              <w:rPr>
                <w:rFonts w:ascii="Arial" w:hAnsi="Arial"/>
                <w:sz w:val="18"/>
              </w:rPr>
            </w:pPr>
            <w:r w:rsidRPr="0044437C">
              <w:rPr>
                <w:rFonts w:ascii="Arial" w:hAnsi="Arial"/>
                <w:sz w:val="18"/>
              </w:rPr>
              <w:t>TS36.508 [12] subclause 4.3.1</w:t>
            </w:r>
          </w:p>
        </w:tc>
        <w:tc>
          <w:tcPr>
            <w:tcW w:w="4721" w:type="dxa"/>
            <w:gridSpan w:val="3"/>
          </w:tcPr>
          <w:p w14:paraId="63328D12"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Mid range</w:t>
            </w:r>
          </w:p>
        </w:tc>
      </w:tr>
      <w:tr w:rsidR="00524A5D" w:rsidRPr="0044437C" w14:paraId="09DAF0C9" w14:textId="77777777">
        <w:trPr>
          <w:cantSplit/>
          <w:jc w:val="center"/>
        </w:trPr>
        <w:tc>
          <w:tcPr>
            <w:tcW w:w="3496" w:type="dxa"/>
            <w:gridSpan w:val="2"/>
          </w:tcPr>
          <w:p w14:paraId="29554941" w14:textId="77777777" w:rsidR="00524A5D" w:rsidRPr="0044437C" w:rsidRDefault="00000000">
            <w:pPr>
              <w:keepNext/>
              <w:keepLines/>
              <w:spacing w:after="0"/>
              <w:jc w:val="center"/>
              <w:rPr>
                <w:rFonts w:ascii="Arial" w:hAnsi="Arial"/>
                <w:b/>
                <w:sz w:val="18"/>
              </w:rPr>
            </w:pPr>
            <w:r w:rsidRPr="0044437C">
              <w:rPr>
                <w:rFonts w:ascii="Arial" w:hAnsi="Arial" w:cs="v5.0.0"/>
                <w:sz w:val="18"/>
              </w:rPr>
              <w:t>Test Channel Bandwidths</w:t>
            </w:r>
            <w:r w:rsidRPr="0044437C">
              <w:rPr>
                <w:rFonts w:ascii="Arial" w:hAnsi="Arial" w:cs="v5.0.0"/>
                <w:b/>
                <w:sz w:val="18"/>
              </w:rPr>
              <w:t xml:space="preserve"> </w:t>
            </w:r>
            <w:r w:rsidRPr="0044437C">
              <w:rPr>
                <w:rFonts w:ascii="Arial" w:hAnsi="Arial" w:cs="v5.0.0"/>
                <w:sz w:val="18"/>
              </w:rPr>
              <w:t>as specified in</w:t>
            </w:r>
          </w:p>
          <w:p w14:paraId="47E7FDBB"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21" w:type="dxa"/>
            <w:gridSpan w:val="3"/>
          </w:tcPr>
          <w:p w14:paraId="29FDD4D6"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1.4 MHz</w:t>
            </w:r>
          </w:p>
        </w:tc>
      </w:tr>
      <w:tr w:rsidR="00524A5D" w:rsidRPr="0044437C" w14:paraId="432D481D" w14:textId="77777777">
        <w:trPr>
          <w:cantSplit/>
          <w:jc w:val="center"/>
        </w:trPr>
        <w:tc>
          <w:tcPr>
            <w:tcW w:w="8217" w:type="dxa"/>
            <w:gridSpan w:val="5"/>
          </w:tcPr>
          <w:p w14:paraId="2F53F6BC"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6A928044" w14:textId="77777777">
        <w:trPr>
          <w:jc w:val="center"/>
        </w:trPr>
        <w:tc>
          <w:tcPr>
            <w:tcW w:w="1166" w:type="dxa"/>
          </w:tcPr>
          <w:p w14:paraId="3B3454C1" w14:textId="77777777" w:rsidR="00524A5D" w:rsidRPr="0044437C" w:rsidRDefault="00524A5D">
            <w:pPr>
              <w:keepNext/>
              <w:keepLines/>
              <w:spacing w:after="0"/>
              <w:jc w:val="center"/>
              <w:rPr>
                <w:rFonts w:ascii="Arial" w:hAnsi="Arial"/>
                <w:sz w:val="18"/>
              </w:rPr>
            </w:pPr>
          </w:p>
        </w:tc>
        <w:tc>
          <w:tcPr>
            <w:tcW w:w="3495" w:type="dxa"/>
            <w:gridSpan w:val="2"/>
          </w:tcPr>
          <w:p w14:paraId="61A4503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556" w:type="dxa"/>
            <w:gridSpan w:val="2"/>
          </w:tcPr>
          <w:p w14:paraId="77A75C72"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5021F55" w14:textId="77777777">
        <w:trPr>
          <w:cantSplit/>
          <w:jc w:val="center"/>
        </w:trPr>
        <w:tc>
          <w:tcPr>
            <w:tcW w:w="1166" w:type="dxa"/>
          </w:tcPr>
          <w:p w14:paraId="114F9E7A" w14:textId="77777777" w:rsidR="00524A5D" w:rsidRPr="0044437C" w:rsidRDefault="00000000">
            <w:pPr>
              <w:keepNext/>
              <w:keepLines/>
              <w:spacing w:after="0"/>
              <w:jc w:val="center"/>
              <w:rPr>
                <w:rFonts w:ascii="Arial" w:hAnsi="Arial"/>
                <w:sz w:val="18"/>
              </w:rPr>
            </w:pPr>
            <w:r w:rsidRPr="0044437C">
              <w:rPr>
                <w:rFonts w:ascii="Arial" w:hAnsi="Arial" w:cs="v5.0.0"/>
                <w:sz w:val="18"/>
              </w:rPr>
              <w:t>Ch BW</w:t>
            </w:r>
          </w:p>
        </w:tc>
        <w:tc>
          <w:tcPr>
            <w:tcW w:w="3495" w:type="dxa"/>
            <w:gridSpan w:val="2"/>
            <w:vMerge w:val="restart"/>
          </w:tcPr>
          <w:p w14:paraId="367F65C5" w14:textId="77777777" w:rsidR="00524A5D" w:rsidRPr="0044437C" w:rsidRDefault="00000000">
            <w:pPr>
              <w:keepNext/>
              <w:keepLines/>
              <w:spacing w:after="0"/>
              <w:jc w:val="center"/>
              <w:rPr>
                <w:rFonts w:ascii="Arial" w:hAnsi="Arial"/>
                <w:sz w:val="18"/>
              </w:rPr>
            </w:pPr>
            <w:r w:rsidRPr="0044437C">
              <w:rPr>
                <w:rFonts w:ascii="Arial" w:hAnsi="Arial" w:cs="Arial"/>
                <w:sz w:val="18"/>
              </w:rPr>
              <w:t xml:space="preserve">N/A for </w:t>
            </w:r>
            <w:r w:rsidRPr="0044437C">
              <w:rPr>
                <w:rFonts w:ascii="Arial" w:hAnsi="Arial"/>
                <w:sz w:val="18"/>
              </w:rPr>
              <w:t>Occupied bandwidth</w:t>
            </w:r>
          </w:p>
        </w:tc>
        <w:tc>
          <w:tcPr>
            <w:tcW w:w="1165" w:type="dxa"/>
          </w:tcPr>
          <w:p w14:paraId="506FF9ED" w14:textId="77777777" w:rsidR="00524A5D" w:rsidRPr="0044437C" w:rsidRDefault="00000000">
            <w:pPr>
              <w:keepNext/>
              <w:keepLines/>
              <w:spacing w:after="0"/>
              <w:jc w:val="center"/>
              <w:rPr>
                <w:rFonts w:ascii="Arial" w:hAnsi="Arial"/>
                <w:sz w:val="18"/>
              </w:rPr>
            </w:pPr>
            <w:r w:rsidRPr="0044437C">
              <w:rPr>
                <w:rFonts w:ascii="Arial" w:hAnsi="Arial" w:cs="v5.0.0"/>
                <w:sz w:val="18"/>
              </w:rPr>
              <w:t>Mod'n</w:t>
            </w:r>
          </w:p>
        </w:tc>
        <w:tc>
          <w:tcPr>
            <w:tcW w:w="2391" w:type="dxa"/>
          </w:tcPr>
          <w:p w14:paraId="72D3DE40"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RB allocation</w:t>
            </w:r>
          </w:p>
        </w:tc>
      </w:tr>
      <w:tr w:rsidR="00524A5D" w:rsidRPr="0044437C" w14:paraId="7473D05F" w14:textId="77777777">
        <w:trPr>
          <w:cantSplit/>
          <w:jc w:val="center"/>
        </w:trPr>
        <w:tc>
          <w:tcPr>
            <w:tcW w:w="1166" w:type="dxa"/>
          </w:tcPr>
          <w:p w14:paraId="7D78D0DF" w14:textId="77777777" w:rsidR="00524A5D" w:rsidRPr="0044437C" w:rsidRDefault="00524A5D">
            <w:pPr>
              <w:keepNext/>
              <w:keepLines/>
              <w:spacing w:after="0"/>
              <w:jc w:val="center"/>
              <w:rPr>
                <w:rFonts w:ascii="Arial" w:hAnsi="Arial"/>
                <w:sz w:val="18"/>
              </w:rPr>
            </w:pPr>
          </w:p>
        </w:tc>
        <w:tc>
          <w:tcPr>
            <w:tcW w:w="3495" w:type="dxa"/>
            <w:gridSpan w:val="2"/>
            <w:vMerge/>
          </w:tcPr>
          <w:p w14:paraId="1EF208C7" w14:textId="77777777" w:rsidR="00524A5D" w:rsidRPr="0044437C" w:rsidRDefault="00524A5D">
            <w:pPr>
              <w:rPr>
                <w:lang w:eastAsia="en-GB"/>
              </w:rPr>
            </w:pPr>
          </w:p>
        </w:tc>
        <w:tc>
          <w:tcPr>
            <w:tcW w:w="1165" w:type="dxa"/>
          </w:tcPr>
          <w:p w14:paraId="4647873F" w14:textId="77777777" w:rsidR="00524A5D" w:rsidRPr="0044437C" w:rsidRDefault="00524A5D">
            <w:pPr>
              <w:keepNext/>
              <w:keepLines/>
              <w:spacing w:after="0"/>
              <w:jc w:val="center"/>
              <w:rPr>
                <w:rFonts w:ascii="Arial" w:hAnsi="Arial"/>
                <w:sz w:val="18"/>
              </w:rPr>
            </w:pPr>
          </w:p>
        </w:tc>
        <w:tc>
          <w:tcPr>
            <w:tcW w:w="2391" w:type="dxa"/>
          </w:tcPr>
          <w:p w14:paraId="411C4445" w14:textId="77777777" w:rsidR="00524A5D" w:rsidRPr="0044437C" w:rsidRDefault="00000000">
            <w:pPr>
              <w:keepNext/>
              <w:keepLines/>
              <w:spacing w:after="0"/>
              <w:jc w:val="center"/>
              <w:rPr>
                <w:rFonts w:ascii="Arial" w:hAnsi="Arial"/>
                <w:sz w:val="18"/>
              </w:rPr>
            </w:pPr>
            <w:r w:rsidRPr="0044437C">
              <w:rPr>
                <w:rFonts w:ascii="Arial" w:hAnsi="Arial" w:cs="v5.0.0"/>
                <w:sz w:val="18"/>
              </w:rPr>
              <w:t>FDD and HD-FDD</w:t>
            </w:r>
          </w:p>
        </w:tc>
      </w:tr>
      <w:tr w:rsidR="00524A5D" w:rsidRPr="0044437C" w14:paraId="48FDA36C" w14:textId="77777777">
        <w:trPr>
          <w:cantSplit/>
          <w:jc w:val="center"/>
        </w:trPr>
        <w:tc>
          <w:tcPr>
            <w:tcW w:w="1166" w:type="dxa"/>
          </w:tcPr>
          <w:p w14:paraId="1A0DCD64"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3495" w:type="dxa"/>
            <w:gridSpan w:val="2"/>
            <w:vMerge/>
          </w:tcPr>
          <w:p w14:paraId="1E8D38FE" w14:textId="77777777" w:rsidR="00524A5D" w:rsidRPr="0044437C" w:rsidRDefault="00524A5D">
            <w:pPr>
              <w:rPr>
                <w:rFonts w:cs="v5.0.0"/>
                <w:lang w:eastAsia="en-GB"/>
              </w:rPr>
            </w:pPr>
          </w:p>
        </w:tc>
        <w:tc>
          <w:tcPr>
            <w:tcW w:w="1165" w:type="dxa"/>
          </w:tcPr>
          <w:p w14:paraId="2AD01C9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91" w:type="dxa"/>
          </w:tcPr>
          <w:p w14:paraId="0CE50501"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6</w:t>
            </w:r>
          </w:p>
        </w:tc>
      </w:tr>
      <w:bookmarkEnd w:id="1090"/>
    </w:tbl>
    <w:p w14:paraId="45733895" w14:textId="77777777" w:rsidR="00524A5D" w:rsidRPr="0044437C" w:rsidRDefault="00524A5D">
      <w:pPr>
        <w:rPr>
          <w:lang w:eastAsia="en-GB"/>
        </w:rPr>
      </w:pPr>
    </w:p>
    <w:p w14:paraId="704E7781" w14:textId="77777777" w:rsidR="00524A5D" w:rsidRPr="0044437C" w:rsidRDefault="00000000">
      <w:pPr>
        <w:ind w:left="568" w:hanging="284"/>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D4B85BB" w14:textId="77777777" w:rsidR="00524A5D" w:rsidRPr="0044437C" w:rsidRDefault="00000000">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55FFC5" w14:textId="77777777" w:rsidR="00524A5D" w:rsidRPr="0044437C" w:rsidRDefault="00000000">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6F42022E" w14:textId="77777777" w:rsidR="00524A5D" w:rsidRPr="0044437C" w:rsidRDefault="00000000">
      <w:pPr>
        <w:ind w:left="568" w:hanging="284"/>
        <w:rPr>
          <w:lang w:eastAsia="en-GB"/>
        </w:rPr>
      </w:pPr>
      <w:r w:rsidRPr="0044437C">
        <w:rPr>
          <w:lang w:eastAsia="en-GB"/>
        </w:rPr>
        <w:t>4.</w:t>
      </w:r>
      <w:r w:rsidRPr="0044437C">
        <w:rPr>
          <w:lang w:eastAsia="en-GB"/>
        </w:rPr>
        <w:tab/>
        <w:t>The UL Reference Measurement channels are set according to Table 6.5A.2.4.1-1.</w:t>
      </w:r>
    </w:p>
    <w:p w14:paraId="525A81D7" w14:textId="77777777" w:rsidR="00524A5D" w:rsidRPr="0044437C" w:rsidRDefault="00000000">
      <w:pPr>
        <w:ind w:left="568" w:hanging="284"/>
        <w:rPr>
          <w:lang w:eastAsia="en-GB"/>
        </w:rPr>
      </w:pPr>
      <w:r w:rsidRPr="0044437C">
        <w:rPr>
          <w:lang w:eastAsia="en-GB"/>
        </w:rPr>
        <w:t>5.</w:t>
      </w:r>
      <w:r w:rsidRPr="0044437C">
        <w:rPr>
          <w:lang w:eastAsia="en-GB"/>
        </w:rPr>
        <w:tab/>
        <w:t>Propagation conditions are set according to Annex B.0.</w:t>
      </w:r>
    </w:p>
    <w:p w14:paraId="7533FAEE" w14:textId="77777777" w:rsidR="00524A5D" w:rsidRPr="0044437C" w:rsidRDefault="00000000">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662E76E4" w14:textId="77777777" w:rsidR="00524A5D" w:rsidRPr="0044437C" w:rsidRDefault="00000000">
      <w:pPr>
        <w:ind w:left="568" w:hanging="284"/>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p>
    <w:p w14:paraId="1F94018A" w14:textId="77777777" w:rsidR="00524A5D" w:rsidRPr="0044437C" w:rsidRDefault="00000000">
      <w:pPr>
        <w:ind w:left="568" w:hanging="284"/>
        <w:rPr>
          <w:lang w:eastAsia="en-GB"/>
        </w:rPr>
      </w:pPr>
      <w:r w:rsidRPr="0044437C">
        <w:t>8.</w:t>
      </w:r>
      <w:r w:rsidRPr="0044437C">
        <w:tab/>
        <w:t>Deactivate UE prediction of satellite trajectory by any preconfigured means</w:t>
      </w:r>
    </w:p>
    <w:p w14:paraId="0C0BD684" w14:textId="77777777" w:rsidR="00524A5D" w:rsidRPr="0044437C" w:rsidRDefault="00000000">
      <w:pPr>
        <w:ind w:left="568" w:hanging="284"/>
        <w:rPr>
          <w:lang w:eastAsia="en-GB"/>
        </w:rPr>
      </w:pPr>
      <w:r w:rsidRPr="0044437C">
        <w:rPr>
          <w:lang w:eastAsia="en-GB"/>
        </w:rPr>
        <w:t>9.</w:t>
      </w:r>
      <w:r w:rsidRPr="0044437C">
        <w:rPr>
          <w:lang w:eastAsia="en-GB"/>
        </w:rPr>
        <w:tab/>
        <w:t>Ensure the UE is in State 3A-RF-CE according to TS 36.508 [12] clause 5.2A.2AA. Message contents are defined in clause 6.5A.2.4.3.</w:t>
      </w:r>
    </w:p>
    <w:p w14:paraId="3D312F17" w14:textId="77777777" w:rsidR="00524A5D" w:rsidRPr="0044437C" w:rsidRDefault="00000000">
      <w:pPr>
        <w:pStyle w:val="H6"/>
        <w:rPr>
          <w:rFonts w:eastAsiaTheme="minorEastAsia"/>
        </w:rPr>
      </w:pPr>
      <w:bookmarkStart w:id="1091" w:name="MCCQCTEMPBM_00000251"/>
      <w:r w:rsidRPr="0044437C">
        <w:rPr>
          <w:rFonts w:eastAsiaTheme="minorEastAsia"/>
        </w:rPr>
        <w:t>6.5A.2.4.2</w:t>
      </w:r>
      <w:r w:rsidRPr="0044437C">
        <w:rPr>
          <w:rFonts w:eastAsiaTheme="minorEastAsia"/>
        </w:rPr>
        <w:tab/>
        <w:t>Test procedure</w:t>
      </w:r>
    </w:p>
    <w:bookmarkEnd w:id="1091"/>
    <w:p w14:paraId="22E8547B" w14:textId="77777777" w:rsidR="00524A5D" w:rsidRPr="0044437C" w:rsidRDefault="00000000">
      <w:pPr>
        <w:ind w:left="568" w:hanging="284"/>
        <w:rPr>
          <w:lang w:eastAsia="en-GB"/>
        </w:rPr>
      </w:pPr>
      <w:r w:rsidRPr="0044437C">
        <w:rPr>
          <w:lang w:eastAsia="en-GB"/>
        </w:rPr>
        <w:t>1.</w:t>
      </w:r>
      <w:r w:rsidRPr="0044437C">
        <w:rPr>
          <w:lang w:eastAsia="en-GB"/>
        </w:rPr>
        <w:tab/>
        <w:t xml:space="preserve">The SS sends uplink scheduling information </w:t>
      </w:r>
      <w:r w:rsidRPr="0044437C">
        <w:rPr>
          <w:rFonts w:eastAsia="MS Mincho"/>
          <w:lang w:eastAsia="en-GB"/>
        </w:rPr>
        <w:t>for each UL HARQ process</w:t>
      </w:r>
      <w:r w:rsidRPr="0044437C">
        <w:rPr>
          <w:lang w:eastAsia="en-GB"/>
        </w:rPr>
        <w:t xml:space="preserve"> via MPDCCH DCI format 6-0A for C_RNTI to schedule the UL RMC according to Table 6.5A.2.4.1-1. Since the UE has no payload and no loopback data to send the UE sends uplink MAC padding bits on the UL RMC</w:t>
      </w:r>
      <w:r w:rsidRPr="0044437C">
        <w:rPr>
          <w:rFonts w:eastAsia="MS Mincho"/>
          <w:lang w:eastAsia="en-GB"/>
        </w:rPr>
        <w:t>.</w:t>
      </w:r>
    </w:p>
    <w:p w14:paraId="45FDC554" w14:textId="77777777" w:rsidR="00524A5D" w:rsidRPr="0044437C" w:rsidRDefault="00000000">
      <w:pPr>
        <w:ind w:left="568" w:hanging="284"/>
        <w:rPr>
          <w:lang w:eastAsia="en-GB"/>
        </w:rPr>
      </w:pPr>
      <w:r w:rsidRPr="0044437C">
        <w:rPr>
          <w:lang w:eastAsia="en-GB"/>
        </w:rPr>
        <w:t>2.</w:t>
      </w:r>
      <w:r w:rsidRPr="0044437C">
        <w:rPr>
          <w:lang w:eastAsia="en-GB"/>
        </w:rPr>
        <w:tab/>
        <w:t xml:space="preserve">Send continuously power control "up" commands to the UE until the UE transmits at </w:t>
      </w:r>
      <w:r w:rsidRPr="0044437C">
        <w:rPr>
          <w:shd w:val="clear" w:color="auto" w:fill="FFFFFF"/>
          <w:lang w:eastAsia="en-GB"/>
        </w:rPr>
        <w:t>P</w:t>
      </w:r>
      <w:r w:rsidRPr="0044437C">
        <w:rPr>
          <w:shd w:val="clear" w:color="auto" w:fill="FFFFFF"/>
          <w:vertAlign w:val="subscript"/>
          <w:lang w:eastAsia="en-GB"/>
        </w:rPr>
        <w:t>UMAX</w:t>
      </w:r>
      <w:r w:rsidRPr="0044437C">
        <w:rPr>
          <w:shd w:val="clear" w:color="auto" w:fill="FFFFFF"/>
          <w:lang w:eastAsia="en-GB"/>
        </w:rPr>
        <w:t xml:space="preserve"> level</w:t>
      </w:r>
      <w:r w:rsidRPr="0044437C">
        <w:rPr>
          <w:rFonts w:eastAsia="MS Mincho"/>
          <w:shd w:val="clear" w:color="auto" w:fill="FFFFFF"/>
          <w:lang w:eastAsia="en-GB"/>
        </w:rPr>
        <w:t>.</w:t>
      </w:r>
    </w:p>
    <w:p w14:paraId="33880EC5" w14:textId="77777777" w:rsidR="00524A5D" w:rsidRPr="0044437C" w:rsidRDefault="00000000">
      <w:pPr>
        <w:ind w:left="568" w:hanging="284"/>
        <w:rPr>
          <w:lang w:eastAsia="en-GB"/>
        </w:rPr>
      </w:pPr>
      <w:r w:rsidRPr="0044437C">
        <w:rPr>
          <w:lang w:eastAsia="en-GB"/>
        </w:rPr>
        <w:t>3.</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44437C" w:rsidRDefault="00000000">
      <w:pPr>
        <w:ind w:left="568" w:hanging="284"/>
        <w:rPr>
          <w:lang w:eastAsia="en-GB"/>
        </w:rPr>
      </w:pPr>
      <w:r w:rsidRPr="0044437C">
        <w:rPr>
          <w:lang w:eastAsia="en-GB"/>
        </w:rPr>
        <w:t>4.</w:t>
      </w:r>
      <w:r w:rsidRPr="0044437C">
        <w:rPr>
          <w:lang w:eastAsia="en-GB"/>
        </w:rPr>
        <w:tab/>
        <w:t>Calculate the total power within the range of all frequencies measured in '3)' and save this value as "Total Power".</w:t>
      </w:r>
    </w:p>
    <w:p w14:paraId="19BED6C1" w14:textId="77777777" w:rsidR="00524A5D" w:rsidRPr="0044437C" w:rsidRDefault="00000000">
      <w:pPr>
        <w:ind w:left="568" w:hanging="284"/>
        <w:rPr>
          <w:lang w:eastAsia="en-GB"/>
        </w:rPr>
      </w:pPr>
      <w:r w:rsidRPr="0044437C">
        <w:rPr>
          <w:lang w:eastAsia="en-GB"/>
        </w:rPr>
        <w:t>5.</w:t>
      </w:r>
      <w:r w:rsidRPr="0044437C">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44437C" w:rsidRDefault="00000000">
      <w:pPr>
        <w:ind w:left="568" w:hanging="284"/>
        <w:rPr>
          <w:lang w:eastAsia="en-GB"/>
        </w:rPr>
      </w:pPr>
      <w:r w:rsidRPr="0044437C">
        <w:rPr>
          <w:lang w:eastAsia="en-GB"/>
        </w:rPr>
        <w:t>6.</w:t>
      </w:r>
      <w:r w:rsidRPr="0044437C">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44437C" w:rsidRDefault="00000000">
      <w:pPr>
        <w:ind w:left="568" w:hanging="284"/>
        <w:rPr>
          <w:lang w:eastAsia="en-GB"/>
        </w:rPr>
      </w:pPr>
      <w:r w:rsidRPr="0044437C">
        <w:rPr>
          <w:lang w:eastAsia="en-GB"/>
        </w:rPr>
        <w:t>7.</w:t>
      </w:r>
      <w:r w:rsidRPr="0044437C">
        <w:rPr>
          <w:lang w:eastAsia="en-GB"/>
        </w:rPr>
        <w:tab/>
        <w:t xml:space="preserve">Calculate the difference ("Upper Frequency"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between two limit frequencies obtained in '5)' and '6)'.</w:t>
      </w:r>
    </w:p>
    <w:p w14:paraId="199ED282" w14:textId="77777777" w:rsidR="00524A5D" w:rsidRPr="0044437C" w:rsidRDefault="00524A5D">
      <w:pPr>
        <w:rPr>
          <w:rFonts w:eastAsiaTheme="minorEastAsia"/>
        </w:rPr>
      </w:pPr>
    </w:p>
    <w:p w14:paraId="7CFE75DA" w14:textId="77777777" w:rsidR="00524A5D" w:rsidRPr="0044437C" w:rsidRDefault="00000000">
      <w:pPr>
        <w:pStyle w:val="H6"/>
        <w:rPr>
          <w:rFonts w:eastAsiaTheme="minorEastAsia"/>
        </w:rPr>
      </w:pPr>
      <w:bookmarkStart w:id="1092" w:name="MCCQCTEMPBM_00000252"/>
      <w:r w:rsidRPr="0044437C">
        <w:rPr>
          <w:rFonts w:eastAsiaTheme="minorEastAsia"/>
        </w:rPr>
        <w:t>6.5A.2.4.3</w:t>
      </w:r>
      <w:r w:rsidRPr="0044437C">
        <w:rPr>
          <w:rFonts w:eastAsiaTheme="minorEastAsia"/>
        </w:rPr>
        <w:tab/>
        <w:t>Message contents</w:t>
      </w:r>
    </w:p>
    <w:bookmarkEnd w:id="1092"/>
    <w:p w14:paraId="48FC27FA" w14:textId="77777777" w:rsidR="00524A5D" w:rsidRPr="0044437C" w:rsidRDefault="00000000">
      <w:pPr>
        <w:rPr>
          <w:lang w:eastAsia="en-GB"/>
        </w:rPr>
      </w:pPr>
      <w:r w:rsidRPr="0044437C">
        <w:rPr>
          <w:lang w:eastAsia="en-GB"/>
        </w:rPr>
        <w:t>Message contents are according to TS 36.508 [12] subclause 4.6 with the condition CEModeA.</w:t>
      </w:r>
      <w:r w:rsidRPr="0044437C">
        <w:rPr>
          <w:rFonts w:eastAsiaTheme="minorEastAsia"/>
        </w:rPr>
        <w:t xml:space="preserve"> </w:t>
      </w:r>
    </w:p>
    <w:p w14:paraId="0C967E5C" w14:textId="77777777" w:rsidR="00524A5D" w:rsidRPr="0044437C" w:rsidRDefault="00000000">
      <w:pPr>
        <w:pStyle w:val="H6"/>
        <w:rPr>
          <w:rFonts w:eastAsiaTheme="minorEastAsia"/>
        </w:rPr>
      </w:pPr>
      <w:bookmarkStart w:id="1093" w:name="MCCQCTEMPBM_00000253"/>
      <w:r w:rsidRPr="0044437C">
        <w:rPr>
          <w:rFonts w:eastAsiaTheme="minorEastAsia"/>
        </w:rPr>
        <w:t>6.5A.2.5</w:t>
      </w:r>
      <w:r w:rsidRPr="0044437C">
        <w:rPr>
          <w:rFonts w:eastAsiaTheme="minorEastAsia"/>
        </w:rPr>
        <w:tab/>
        <w:t>Test requirement</w:t>
      </w:r>
    </w:p>
    <w:bookmarkEnd w:id="1093"/>
    <w:p w14:paraId="047A4F6A" w14:textId="77777777" w:rsidR="00524A5D" w:rsidRPr="0044437C" w:rsidRDefault="00000000">
      <w:pPr>
        <w:rPr>
          <w:lang w:eastAsia="en-GB"/>
        </w:rPr>
      </w:pPr>
      <w:r w:rsidRPr="0044437C">
        <w:rPr>
          <w:lang w:eastAsia="en-GB"/>
        </w:rPr>
        <w:t>The measured Occupied Bandwidth shall not exceed values in Table 6.5A.2.5-1.</w:t>
      </w:r>
    </w:p>
    <w:p w14:paraId="63454DA1" w14:textId="77777777" w:rsidR="00524A5D" w:rsidRPr="0044437C" w:rsidRDefault="00000000" w:rsidP="00E36978">
      <w:pPr>
        <w:pStyle w:val="TH"/>
        <w:rPr>
          <w:lang w:eastAsia="en-GB"/>
        </w:rPr>
      </w:pPr>
      <w:r w:rsidRPr="0044437C">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44437C" w14:paraId="2BBBF52C" w14:textId="77777777">
        <w:trPr>
          <w:jc w:val="center"/>
        </w:trPr>
        <w:tc>
          <w:tcPr>
            <w:tcW w:w="1869" w:type="dxa"/>
            <w:vMerge w:val="restart"/>
            <w:vAlign w:val="center"/>
          </w:tcPr>
          <w:p w14:paraId="74BFF533" w14:textId="77777777" w:rsidR="00524A5D" w:rsidRPr="0044437C" w:rsidRDefault="00524A5D">
            <w:pPr>
              <w:spacing w:after="0"/>
              <w:rPr>
                <w:rFonts w:ascii="Arial" w:hAnsi="Arial"/>
                <w:sz w:val="18"/>
                <w:lang w:eastAsia="en-GB"/>
              </w:rPr>
            </w:pPr>
            <w:bookmarkStart w:id="1094" w:name="MCCQCTEMPBM_00000513"/>
          </w:p>
        </w:tc>
        <w:tc>
          <w:tcPr>
            <w:tcW w:w="3088" w:type="dxa"/>
          </w:tcPr>
          <w:p w14:paraId="032E8BF5" w14:textId="77777777" w:rsidR="00524A5D" w:rsidRPr="0044437C" w:rsidRDefault="00000000">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39953AEF" w14:textId="77777777">
        <w:trPr>
          <w:jc w:val="center"/>
        </w:trPr>
        <w:tc>
          <w:tcPr>
            <w:tcW w:w="1869" w:type="dxa"/>
            <w:vMerge/>
            <w:vAlign w:val="center"/>
          </w:tcPr>
          <w:p w14:paraId="64B9512E" w14:textId="77777777" w:rsidR="00524A5D" w:rsidRPr="0044437C" w:rsidRDefault="00524A5D">
            <w:pPr>
              <w:spacing w:after="0"/>
              <w:rPr>
                <w:rFonts w:ascii="Arial" w:hAnsi="Arial"/>
                <w:sz w:val="18"/>
                <w:lang w:eastAsia="en-GB"/>
              </w:rPr>
            </w:pPr>
          </w:p>
        </w:tc>
        <w:tc>
          <w:tcPr>
            <w:tcW w:w="3088" w:type="dxa"/>
          </w:tcPr>
          <w:p w14:paraId="346C4B65"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634F23A2" w14:textId="77777777">
        <w:trPr>
          <w:jc w:val="center"/>
        </w:trPr>
        <w:tc>
          <w:tcPr>
            <w:tcW w:w="1869" w:type="dxa"/>
            <w:vAlign w:val="center"/>
          </w:tcPr>
          <w:p w14:paraId="2D02A31D"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[MHz]</w:t>
            </w:r>
          </w:p>
        </w:tc>
        <w:tc>
          <w:tcPr>
            <w:tcW w:w="3088" w:type="dxa"/>
            <w:vAlign w:val="center"/>
          </w:tcPr>
          <w:p w14:paraId="59386387"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r>
      <w:bookmarkEnd w:id="1094"/>
    </w:tbl>
    <w:p w14:paraId="6E16E5C6" w14:textId="77777777" w:rsidR="00524A5D" w:rsidRPr="0044437C" w:rsidRDefault="00524A5D">
      <w:pPr>
        <w:rPr>
          <w:rFonts w:eastAsiaTheme="minorEastAsia"/>
        </w:rPr>
      </w:pPr>
    </w:p>
    <w:p w14:paraId="7F79DAA8" w14:textId="77777777" w:rsidR="00524A5D" w:rsidRPr="0044437C" w:rsidRDefault="00000000">
      <w:pPr>
        <w:pStyle w:val="Heading3"/>
      </w:pPr>
      <w:bookmarkStart w:id="1095" w:name="_Toc32364"/>
      <w:bookmarkStart w:id="1096" w:name="_Toc14097"/>
      <w:bookmarkStart w:id="1097" w:name="_Toc19442"/>
      <w:bookmarkStart w:id="1098" w:name="_Toc120570056"/>
      <w:bookmarkStart w:id="1099" w:name="_Toc121162848"/>
      <w:bookmarkStart w:id="1100" w:name="_Toc17561"/>
      <w:bookmarkStart w:id="1101" w:name="_Toc16868"/>
      <w:bookmarkStart w:id="1102" w:name="_Toc21276"/>
      <w:bookmarkStart w:id="1103" w:name="_Toc194571847"/>
      <w:bookmarkStart w:id="1104" w:name="_Toc111062058"/>
      <w:r w:rsidRPr="0044437C">
        <w:t>6.5A.3</w:t>
      </w:r>
      <w:r w:rsidRPr="0044437C">
        <w:tab/>
        <w:t>Out of band emission for category M1</w:t>
      </w:r>
      <w:bookmarkEnd w:id="1095"/>
      <w:bookmarkEnd w:id="1096"/>
      <w:bookmarkEnd w:id="1097"/>
      <w:bookmarkEnd w:id="1098"/>
      <w:bookmarkEnd w:id="1099"/>
      <w:bookmarkEnd w:id="1100"/>
      <w:bookmarkEnd w:id="1101"/>
      <w:bookmarkEnd w:id="1102"/>
      <w:bookmarkEnd w:id="1103"/>
    </w:p>
    <w:p w14:paraId="00C65772" w14:textId="77777777" w:rsidR="00524A5D" w:rsidRPr="0044437C" w:rsidRDefault="00000000">
      <w:pPr>
        <w:pStyle w:val="Heading4"/>
      </w:pPr>
      <w:bookmarkStart w:id="1105" w:name="_Toc22519"/>
      <w:bookmarkStart w:id="1106" w:name="_Toc16643"/>
      <w:bookmarkStart w:id="1107" w:name="_Toc28227"/>
      <w:bookmarkStart w:id="1108" w:name="_Toc18712"/>
      <w:bookmarkStart w:id="1109" w:name="_Toc120570057"/>
      <w:bookmarkStart w:id="1110" w:name="_Toc22125"/>
      <w:bookmarkStart w:id="1111" w:name="_Toc537"/>
      <w:bookmarkStart w:id="1112" w:name="_Toc121162849"/>
      <w:bookmarkStart w:id="1113" w:name="_Toc194571848"/>
      <w:r w:rsidRPr="0044437C">
        <w:t>6.5A.3.1</w:t>
      </w:r>
      <w:r w:rsidRPr="0044437C">
        <w:tab/>
        <w:t>General</w:t>
      </w:r>
      <w:bookmarkEnd w:id="1105"/>
      <w:bookmarkEnd w:id="1106"/>
      <w:bookmarkEnd w:id="1107"/>
      <w:bookmarkEnd w:id="1108"/>
      <w:bookmarkEnd w:id="1109"/>
      <w:bookmarkEnd w:id="1110"/>
      <w:bookmarkEnd w:id="1111"/>
      <w:bookmarkEnd w:id="1112"/>
      <w:bookmarkEnd w:id="1113"/>
    </w:p>
    <w:p w14:paraId="54155FFE" w14:textId="77777777" w:rsidR="00524A5D" w:rsidRPr="0044437C" w:rsidRDefault="00000000">
      <w:pPr>
        <w:rPr>
          <w:rFonts w:cs="v5.0.0"/>
        </w:rPr>
      </w:pPr>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107A3A" w14:textId="77777777" w:rsidR="00524A5D" w:rsidRPr="0044437C" w:rsidRDefault="00000000">
      <w:pPr>
        <w:pStyle w:val="Heading4"/>
      </w:pPr>
      <w:bookmarkStart w:id="1114" w:name="_Toc10272"/>
      <w:bookmarkStart w:id="1115" w:name="_Toc9764"/>
      <w:bookmarkStart w:id="1116" w:name="_Toc111062060"/>
      <w:bookmarkStart w:id="1117" w:name="_Toc14764"/>
      <w:bookmarkStart w:id="1118" w:name="_Toc121162850"/>
      <w:bookmarkStart w:id="1119" w:name="_Toc120570058"/>
      <w:bookmarkStart w:id="1120" w:name="_Toc21003"/>
      <w:bookmarkStart w:id="1121" w:name="_Toc28206"/>
      <w:bookmarkStart w:id="1122" w:name="_Toc27326"/>
      <w:bookmarkStart w:id="1123" w:name="_Toc194571849"/>
      <w:r w:rsidRPr="0044437C">
        <w:t>6.5A.3.2</w:t>
      </w:r>
      <w:r w:rsidRPr="0044437C">
        <w:tab/>
        <w:t>Spectrum emission mask</w:t>
      </w:r>
      <w:bookmarkEnd w:id="1114"/>
      <w:bookmarkEnd w:id="1115"/>
      <w:bookmarkEnd w:id="1116"/>
      <w:bookmarkEnd w:id="1117"/>
      <w:bookmarkEnd w:id="1118"/>
      <w:bookmarkEnd w:id="1119"/>
      <w:r w:rsidRPr="0044437C">
        <w:t xml:space="preserve"> for category M1</w:t>
      </w:r>
      <w:bookmarkEnd w:id="1120"/>
      <w:bookmarkEnd w:id="1121"/>
      <w:bookmarkEnd w:id="1122"/>
      <w:bookmarkEnd w:id="1123"/>
    </w:p>
    <w:p w14:paraId="0BC5D0BA"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6.5A.3.2.1</w:t>
      </w:r>
      <w:r w:rsidRPr="0044437C">
        <w:rPr>
          <w:rFonts w:ascii="Arial" w:eastAsia="DengXian" w:hAnsi="Arial" w:cs="Arial"/>
        </w:rPr>
        <w:tab/>
        <w:t>Test purpose</w:t>
      </w:r>
    </w:p>
    <w:p w14:paraId="3EE521EC" w14:textId="77777777" w:rsidR="00524A5D" w:rsidRPr="0044437C" w:rsidRDefault="00000000">
      <w:pPr>
        <w:rPr>
          <w:lang w:eastAsia="en-GB"/>
        </w:rPr>
      </w:pPr>
      <w:r w:rsidRPr="0044437C">
        <w:rPr>
          <w:lang w:eastAsia="en-GB"/>
        </w:rPr>
        <w:t>To verify that the power of any UE emission shall not exceed specified lever for the specified channel bandwidth.</w:t>
      </w:r>
    </w:p>
    <w:p w14:paraId="775336F8"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6.5A.3.2.2</w:t>
      </w:r>
      <w:r w:rsidRPr="0044437C">
        <w:rPr>
          <w:rFonts w:ascii="Arial" w:eastAsia="DengXian" w:hAnsi="Arial" w:cs="Arial"/>
        </w:rPr>
        <w:tab/>
        <w:t>Test applicability</w:t>
      </w:r>
    </w:p>
    <w:p w14:paraId="4E70B8EF"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557397F1"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6.5A.3.2.3</w:t>
      </w:r>
      <w:r w:rsidRPr="0044437C">
        <w:rPr>
          <w:rFonts w:ascii="Arial" w:eastAsia="DengXian" w:hAnsi="Arial" w:cs="Arial"/>
        </w:rPr>
        <w:tab/>
        <w:t>Minimum conformance requirements</w:t>
      </w:r>
    </w:p>
    <w:p w14:paraId="4E98E0B3" w14:textId="77777777" w:rsidR="00524A5D" w:rsidRPr="0044437C" w:rsidRDefault="00000000">
      <w:pPr>
        <w:rPr>
          <w:rFonts w:cs="v5.0.0"/>
          <w:lang w:eastAsia="en-GB"/>
        </w:rPr>
      </w:pPr>
      <w:r w:rsidRPr="0044437C">
        <w:rPr>
          <w:rFonts w:cs="v5.0.0"/>
          <w:lang w:eastAsia="en-GB"/>
        </w:rPr>
        <w:t>The spectrum emission mask of the UE applies to frequencies (</w:t>
      </w:r>
      <w:r w:rsidRPr="0044437C">
        <w:rPr>
          <w:rFonts w:ascii="Arial" w:hAnsi="Arial"/>
          <w:sz w:val="18"/>
          <w:lang w:eastAsia="en-GB"/>
        </w:rPr>
        <w:t>Δf</w:t>
      </w:r>
      <w:r w:rsidRPr="0044437C">
        <w:rPr>
          <w:rFonts w:ascii="Arial" w:hAnsi="Arial"/>
          <w:sz w:val="18"/>
          <w:vertAlign w:val="subscript"/>
          <w:lang w:eastAsia="en-GB"/>
        </w:rPr>
        <w:t>OOB</w:t>
      </w:r>
      <w:r w:rsidRPr="0044437C">
        <w:rPr>
          <w:rFonts w:cs="v5.0.0"/>
          <w:snapToGrid w:val="0"/>
          <w:lang w:eastAsia="en-GB"/>
        </w:rPr>
        <w:t>)</w:t>
      </w:r>
      <w:r w:rsidRPr="0044437C">
        <w:rPr>
          <w:rFonts w:ascii="Arial" w:hAnsi="Arial" w:cs="Arial"/>
          <w:sz w:val="18"/>
          <w:szCs w:val="18"/>
          <w:lang w:eastAsia="en-GB"/>
        </w:rPr>
        <w:t xml:space="preserve"> </w:t>
      </w:r>
      <w:r w:rsidRPr="0044437C">
        <w:rPr>
          <w:sz w:val="18"/>
          <w:szCs w:val="18"/>
          <w:lang w:eastAsia="en-GB"/>
        </w:rPr>
        <w:t>starting</w:t>
      </w:r>
      <w:r w:rsidRPr="0044437C">
        <w:rPr>
          <w:rFonts w:ascii="Arial" w:hAnsi="Arial" w:cs="Arial"/>
          <w:sz w:val="18"/>
          <w:szCs w:val="18"/>
          <w:lang w:eastAsia="en-GB"/>
        </w:rPr>
        <w:t xml:space="preserve"> </w:t>
      </w:r>
      <w:r w:rsidRPr="0044437C">
        <w:rPr>
          <w:rFonts w:cs="v5.0.0"/>
          <w:lang w:eastAsia="en-GB"/>
        </w:rPr>
        <w:t xml:space="preserve">from the edge of the assigned E-UTRA channel bandwidth. </w:t>
      </w:r>
      <w:r w:rsidRPr="0044437C">
        <w:rPr>
          <w:lang w:eastAsia="en-GB"/>
        </w:rPr>
        <w:t>For frequencies greater than (</w:t>
      </w:r>
      <w:r w:rsidRPr="0044437C">
        <w:rPr>
          <w:sz w:val="18"/>
          <w:lang w:eastAsia="en-GB"/>
        </w:rPr>
        <w:t>Δf</w:t>
      </w:r>
      <w:r w:rsidRPr="0044437C">
        <w:rPr>
          <w:sz w:val="18"/>
          <w:vertAlign w:val="subscript"/>
          <w:lang w:eastAsia="en-GB"/>
        </w:rPr>
        <w:t>OOB</w:t>
      </w:r>
      <w:r w:rsidRPr="0044437C">
        <w:rPr>
          <w:snapToGrid w:val="0"/>
          <w:lang w:eastAsia="en-GB"/>
        </w:rPr>
        <w:t>) as specified in Table 6.5A.3.2.3-1 the spurious requirements in clause 6.5A.4 are applicable.</w:t>
      </w:r>
    </w:p>
    <w:p w14:paraId="59F11F4C" w14:textId="77777777" w:rsidR="00524A5D" w:rsidRPr="0044437C" w:rsidRDefault="00000000">
      <w:pPr>
        <w:rPr>
          <w:lang w:eastAsia="en-GB"/>
        </w:rPr>
      </w:pPr>
      <w:r w:rsidRPr="0044437C">
        <w:rPr>
          <w:lang w:eastAsia="en-GB"/>
        </w:rPr>
        <w:t xml:space="preserve">The power of any UE emission shall not exceed the levels specified in Table </w:t>
      </w:r>
      <w:r w:rsidRPr="0044437C">
        <w:rPr>
          <w:snapToGrid w:val="0"/>
          <w:lang w:eastAsia="en-GB"/>
        </w:rPr>
        <w:t>6.5A.3.2.3-1</w:t>
      </w:r>
      <w:r w:rsidRPr="0044437C">
        <w:rPr>
          <w:lang w:eastAsia="en-GB"/>
        </w:rPr>
        <w:t xml:space="preserve"> for the specified channel bandwidth.</w:t>
      </w:r>
    </w:p>
    <w:p w14:paraId="124A9282" w14:textId="77777777" w:rsidR="00524A5D" w:rsidRPr="0044437C" w:rsidRDefault="00000000">
      <w:pPr>
        <w:pStyle w:val="TH"/>
        <w:rPr>
          <w:lang w:eastAsia="en-GB"/>
        </w:rPr>
      </w:pPr>
      <w:r w:rsidRPr="0044437C">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44437C"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44437C" w:rsidRDefault="00000000">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56203183"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44437C" w:rsidRDefault="00000000">
            <w:pPr>
              <w:keepNext/>
              <w:keepLines/>
              <w:spacing w:after="0"/>
              <w:jc w:val="center"/>
              <w:rPr>
                <w:rFonts w:ascii="Arial" w:hAnsi="Arial"/>
                <w:b/>
                <w:sz w:val="18"/>
              </w:rPr>
            </w:pPr>
            <w:r w:rsidRPr="0044437C">
              <w:rPr>
                <w:rFonts w:ascii="Arial" w:hAnsi="Arial"/>
                <w:b/>
                <w:sz w:val="18"/>
              </w:rPr>
              <w:t>1.4</w:t>
            </w:r>
          </w:p>
          <w:p w14:paraId="3BBEE8B3"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44437C" w:rsidRDefault="00000000">
            <w:pPr>
              <w:keepNext/>
              <w:keepLines/>
              <w:spacing w:after="0"/>
              <w:jc w:val="center"/>
              <w:rPr>
                <w:rFonts w:ascii="Arial" w:hAnsi="Arial"/>
                <w:sz w:val="18"/>
              </w:rPr>
            </w:pPr>
            <w:r w:rsidRPr="0044437C">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bl>
    <w:p w14:paraId="66E67BCE" w14:textId="77777777" w:rsidR="00524A5D" w:rsidRPr="0044437C" w:rsidRDefault="00524A5D">
      <w:pPr>
        <w:rPr>
          <w:lang w:eastAsia="en-GB"/>
        </w:rPr>
      </w:pPr>
    </w:p>
    <w:p w14:paraId="3328892B" w14:textId="77777777" w:rsidR="00524A5D" w:rsidRPr="0044437C" w:rsidRDefault="00000000">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44437C" w:rsidRDefault="00000000">
      <w:pPr>
        <w:rPr>
          <w:lang w:eastAsia="en-GB"/>
        </w:rPr>
      </w:pPr>
      <w:r w:rsidRPr="0044437C">
        <w:rPr>
          <w:lang w:eastAsia="en-GB"/>
        </w:rPr>
        <w:t>The normative reference for this requirement is TS 36.102 [11] clause 6.5A.3.2.</w:t>
      </w:r>
    </w:p>
    <w:p w14:paraId="1D1E91D6"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lastRenderedPageBreak/>
        <w:t>6.5A.3.2.4</w:t>
      </w:r>
      <w:r w:rsidRPr="0044437C">
        <w:rPr>
          <w:rFonts w:ascii="Arial" w:eastAsia="DengXian" w:hAnsi="Arial" w:cs="Arial"/>
        </w:rPr>
        <w:tab/>
        <w:t>Test description</w:t>
      </w:r>
    </w:p>
    <w:p w14:paraId="38CD749E"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6.5A.3.2.4.1</w:t>
      </w:r>
      <w:r w:rsidRPr="0044437C">
        <w:rPr>
          <w:rFonts w:ascii="Arial" w:eastAsia="DengXian" w:hAnsi="Arial" w:cs="Arial"/>
        </w:rPr>
        <w:tab/>
        <w:t>Initial conditions</w:t>
      </w:r>
    </w:p>
    <w:p w14:paraId="3CFF9BE1"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BCF58" w14:textId="77777777" w:rsidR="00524A5D" w:rsidRPr="0044437C" w:rsidRDefault="00000000">
      <w:pPr>
        <w:rPr>
          <w:rFonts w:cs="v5.0.0"/>
          <w:lang w:eastAsia="en-GB"/>
        </w:rPr>
      </w:pPr>
      <w:r w:rsidRPr="0044437C">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44437C">
        <w:rPr>
          <w:rFonts w:cs="v5.0.0"/>
          <w:lang w:eastAsia="en-GB"/>
        </w:rPr>
        <w:t>Configurations of PDSCH and MPDCCH before measurement are specified in Annex C.2.</w:t>
      </w:r>
    </w:p>
    <w:p w14:paraId="211E3D2F" w14:textId="77777777" w:rsidR="00524A5D" w:rsidRPr="0044437C" w:rsidRDefault="00000000">
      <w:pPr>
        <w:pStyle w:val="TH"/>
        <w:rPr>
          <w:lang w:eastAsia="en-GB"/>
        </w:rPr>
      </w:pPr>
      <w:r w:rsidRPr="0044437C">
        <w:rPr>
          <w:lang w:eastAsia="en-GB"/>
        </w:rPr>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44437C"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44437C" w:rsidRDefault="00000000">
            <w:pPr>
              <w:keepNext/>
              <w:keepLines/>
              <w:spacing w:after="0"/>
              <w:jc w:val="center"/>
              <w:rPr>
                <w:rFonts w:ascii="Arial" w:hAnsi="Arial"/>
                <w:sz w:val="18"/>
              </w:rPr>
            </w:pPr>
            <w:r w:rsidRPr="0044437C">
              <w:rPr>
                <w:rFonts w:ascii="Arial" w:hAnsi="Arial"/>
                <w:sz w:val="18"/>
              </w:rPr>
              <w:t>Test Environment as specified in</w:t>
            </w:r>
          </w:p>
          <w:p w14:paraId="5EFF718A"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44437C" w:rsidRDefault="00000000">
            <w:pPr>
              <w:keepNext/>
              <w:keepLines/>
              <w:spacing w:after="0"/>
              <w:jc w:val="center"/>
              <w:rPr>
                <w:rFonts w:ascii="Arial" w:hAnsi="Arial"/>
                <w:bCs/>
                <w:sz w:val="18"/>
              </w:rPr>
            </w:pPr>
            <w:r w:rsidRPr="0044437C">
              <w:rPr>
                <w:rFonts w:ascii="Arial" w:hAnsi="Arial"/>
                <w:bCs/>
                <w:sz w:val="18"/>
              </w:rPr>
              <w:t>NC</w:t>
            </w:r>
          </w:p>
        </w:tc>
      </w:tr>
      <w:tr w:rsidR="00524A5D" w:rsidRPr="0044437C"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44437C" w:rsidRDefault="00000000">
            <w:pPr>
              <w:keepNext/>
              <w:keepLines/>
              <w:spacing w:after="0"/>
              <w:jc w:val="center"/>
              <w:rPr>
                <w:rFonts w:ascii="Arial" w:hAnsi="Arial"/>
                <w:sz w:val="18"/>
              </w:rPr>
            </w:pPr>
            <w:r w:rsidRPr="0044437C">
              <w:rPr>
                <w:rFonts w:ascii="Arial" w:hAnsi="Arial"/>
                <w:bCs/>
                <w:sz w:val="18"/>
              </w:rPr>
              <w:t>Test Frequencies as specified in</w:t>
            </w:r>
          </w:p>
          <w:p w14:paraId="742527AB"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44437C" w:rsidRDefault="00000000">
            <w:pPr>
              <w:keepNext/>
              <w:keepLines/>
              <w:spacing w:after="0"/>
              <w:jc w:val="center"/>
              <w:rPr>
                <w:rFonts w:ascii="Arial" w:hAnsi="Arial"/>
                <w:bCs/>
                <w:sz w:val="18"/>
              </w:rPr>
            </w:pPr>
            <w:r w:rsidRPr="0044437C">
              <w:rPr>
                <w:rFonts w:ascii="Arial" w:hAnsi="Arial"/>
                <w:bCs/>
                <w:sz w:val="18"/>
              </w:rPr>
              <w:t>Low range, Mid range, High range</w:t>
            </w:r>
          </w:p>
        </w:tc>
      </w:tr>
      <w:tr w:rsidR="00524A5D" w:rsidRPr="0044437C"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44437C" w:rsidRDefault="00000000">
            <w:pPr>
              <w:keepNext/>
              <w:keepLines/>
              <w:spacing w:after="0"/>
              <w:jc w:val="center"/>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47DF9824"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44437C" w:rsidRDefault="00000000">
            <w:pPr>
              <w:keepNext/>
              <w:keepLines/>
              <w:spacing w:after="0"/>
              <w:jc w:val="center"/>
              <w:rPr>
                <w:rFonts w:ascii="Arial" w:hAnsi="Arial"/>
                <w:bCs/>
                <w:sz w:val="18"/>
              </w:rPr>
            </w:pPr>
            <w:r w:rsidRPr="0044437C">
              <w:rPr>
                <w:rFonts w:ascii="Arial" w:hAnsi="Arial"/>
                <w:bCs/>
                <w:sz w:val="18"/>
              </w:rPr>
              <w:t>1.4MHz</w:t>
            </w:r>
          </w:p>
        </w:tc>
      </w:tr>
      <w:tr w:rsidR="00524A5D" w:rsidRPr="0044437C"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44437C"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44437C" w:rsidRDefault="00000000">
            <w:pPr>
              <w:keepNext/>
              <w:keepLines/>
              <w:spacing w:after="0"/>
              <w:jc w:val="center"/>
              <w:rPr>
                <w:rFonts w:ascii="Arial" w:hAnsi="Arial"/>
                <w:sz w:val="18"/>
              </w:rPr>
            </w:pPr>
            <w:r w:rsidRPr="0044437C">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r>
      <w:tr w:rsidR="00524A5D" w:rsidRPr="0044437C"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44437C" w:rsidRDefault="00000000">
            <w:pPr>
              <w:keepNext/>
              <w:keepLines/>
              <w:spacing w:after="0"/>
              <w:jc w:val="center"/>
              <w:rPr>
                <w:rFonts w:ascii="Arial" w:hAnsi="Arial"/>
                <w:sz w:val="18"/>
              </w:rPr>
            </w:pPr>
            <w:r w:rsidRPr="0044437C">
              <w:rPr>
                <w:rFonts w:ascii="Arial" w:hAnsi="Arial"/>
                <w:sz w:val="18"/>
              </w:rPr>
              <w:t>5</w:t>
            </w:r>
          </w:p>
        </w:tc>
      </w:tr>
      <w:tr w:rsidR="00524A5D" w:rsidRPr="0044437C"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44437C" w:rsidRDefault="00000000">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44437C" w:rsidRDefault="00000000">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44437C" w:rsidRDefault="00000000">
            <w:pPr>
              <w:keepNext/>
              <w:keepLines/>
              <w:spacing w:after="0"/>
              <w:jc w:val="center"/>
              <w:rPr>
                <w:rFonts w:ascii="Arial" w:hAnsi="Arial"/>
                <w:sz w:val="18"/>
              </w:rPr>
            </w:pPr>
            <w:r w:rsidRPr="0044437C">
              <w:rPr>
                <w:rFonts w:ascii="Arial" w:hAnsi="Arial"/>
                <w:sz w:val="18"/>
              </w:rPr>
              <w:t>5</w:t>
            </w:r>
          </w:p>
        </w:tc>
      </w:tr>
      <w:tr w:rsidR="00524A5D" w:rsidRPr="0044437C"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44437C" w:rsidRDefault="00000000">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r>
            <w:r w:rsidRPr="0044437C">
              <w:rPr>
                <w:rFonts w:ascii="Arial" w:hAnsi="Arial"/>
                <w:sz w:val="18"/>
              </w:rPr>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tc>
      </w:tr>
    </w:tbl>
    <w:p w14:paraId="5F54FB88" w14:textId="77777777" w:rsidR="00524A5D" w:rsidRPr="0044437C" w:rsidRDefault="00524A5D" w:rsidP="00E36978">
      <w:pPr>
        <w:rPr>
          <w:lang w:eastAsia="en-GB"/>
        </w:rPr>
      </w:pPr>
    </w:p>
    <w:p w14:paraId="5A42837F" w14:textId="3FD40335" w:rsidR="00524A5D" w:rsidRPr="0044437C" w:rsidRDefault="00E36978" w:rsidP="00E36978">
      <w:pPr>
        <w:tabs>
          <w:tab w:val="left" w:pos="643"/>
        </w:tabs>
        <w:ind w:left="283"/>
        <w:rPr>
          <w:lang w:eastAsia="en-GB"/>
        </w:rPr>
      </w:pPr>
      <w:r w:rsidRPr="0044437C">
        <w:rPr>
          <w:lang w:eastAsia="en-GB"/>
        </w:rPr>
        <w:t>1.</w:t>
      </w:r>
      <w:r w:rsidRPr="0044437C">
        <w:rPr>
          <w:lang w:eastAsia="en-GB"/>
        </w:rPr>
        <w:tab/>
        <w:t>Connect the SS to the UE antenna connectors as shown in Figure TS 36.508 [12] Annex A, Figure A.3 using only main UE Tx/Rx antenna.</w:t>
      </w:r>
    </w:p>
    <w:p w14:paraId="44BB78FA" w14:textId="43544F0D" w:rsidR="00524A5D" w:rsidRPr="0044437C" w:rsidRDefault="00E36978" w:rsidP="00E36978">
      <w:pPr>
        <w:tabs>
          <w:tab w:val="left" w:pos="643"/>
        </w:tabs>
        <w:ind w:left="283"/>
        <w:rPr>
          <w:lang w:eastAsia="en-GB"/>
        </w:rPr>
      </w:pPr>
      <w:r w:rsidRPr="0044437C">
        <w:rPr>
          <w:lang w:eastAsia="en-GB"/>
        </w:rPr>
        <w:t>2.</w:t>
      </w:r>
      <w:r w:rsidRPr="0044437C">
        <w:rPr>
          <w:lang w:eastAsia="en-GB"/>
        </w:rPr>
        <w:tab/>
        <w:t>The parameter settings for the cell are set up according to TS 36.508 [12] subclause 4.4.3.</w:t>
      </w:r>
    </w:p>
    <w:p w14:paraId="671CE07D" w14:textId="7F10BA4E" w:rsidR="00524A5D" w:rsidRPr="0044437C" w:rsidRDefault="00E36978" w:rsidP="00E36978">
      <w:pPr>
        <w:tabs>
          <w:tab w:val="left" w:pos="643"/>
        </w:tabs>
        <w:ind w:left="283"/>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59DD1B29" w14:textId="0321820E" w:rsidR="00524A5D" w:rsidRPr="0044437C" w:rsidRDefault="00E36978" w:rsidP="00E36978">
      <w:pPr>
        <w:tabs>
          <w:tab w:val="left" w:pos="643"/>
        </w:tabs>
        <w:ind w:left="283"/>
        <w:rPr>
          <w:lang w:eastAsia="en-GB"/>
        </w:rPr>
      </w:pPr>
      <w:r w:rsidRPr="0044437C">
        <w:rPr>
          <w:lang w:eastAsia="en-GB"/>
        </w:rPr>
        <w:t>4.</w:t>
      </w:r>
      <w:r w:rsidRPr="0044437C">
        <w:rPr>
          <w:lang w:eastAsia="en-GB"/>
        </w:rPr>
        <w:tab/>
        <w:t>The UL Reference Measurement channels are set according to Table 6.5A.3.2.4.1-1.</w:t>
      </w:r>
    </w:p>
    <w:p w14:paraId="1267E87C" w14:textId="5305EE27" w:rsidR="00524A5D" w:rsidRPr="0044437C" w:rsidRDefault="00E36978" w:rsidP="00E36978">
      <w:pPr>
        <w:tabs>
          <w:tab w:val="left" w:pos="643"/>
        </w:tabs>
        <w:ind w:left="283"/>
        <w:rPr>
          <w:lang w:eastAsia="en-GB"/>
        </w:rPr>
      </w:pPr>
      <w:r w:rsidRPr="0044437C">
        <w:rPr>
          <w:lang w:eastAsia="en-GB"/>
        </w:rPr>
        <w:t>5.</w:t>
      </w:r>
      <w:r w:rsidRPr="0044437C">
        <w:rPr>
          <w:lang w:eastAsia="en-GB"/>
        </w:rPr>
        <w:tab/>
        <w:t>Propagation conditions are set according to Annex B.0.</w:t>
      </w:r>
    </w:p>
    <w:p w14:paraId="374EA8CD" w14:textId="76416D0E" w:rsidR="00524A5D" w:rsidRPr="0044437C" w:rsidRDefault="00E36978" w:rsidP="00E36978">
      <w:pPr>
        <w:tabs>
          <w:tab w:val="left" w:pos="643"/>
        </w:tabs>
        <w:ind w:left="283"/>
        <w:rPr>
          <w:lang w:eastAsia="en-GB"/>
        </w:rPr>
      </w:pPr>
      <w:r w:rsidRPr="0044437C">
        <w:rPr>
          <w:lang w:eastAsia="en-GB"/>
        </w:rPr>
        <w:t>6.</w:t>
      </w:r>
      <w:r w:rsidRPr="0044437C">
        <w:rPr>
          <w:lang w:eastAsia="en-GB"/>
        </w:rPr>
        <w:tab/>
        <w:t>UE location according to TS 36.508 [12] clause 5.6.1 is provided to the UE through any preconfigured means</w:t>
      </w:r>
    </w:p>
    <w:p w14:paraId="5FAE8C73" w14:textId="7C2E6B34" w:rsidR="00524A5D" w:rsidRPr="0044437C" w:rsidRDefault="00E36978" w:rsidP="00E36978">
      <w:pPr>
        <w:tabs>
          <w:tab w:val="left" w:pos="643"/>
        </w:tabs>
        <w:ind w:left="283"/>
        <w:rPr>
          <w:lang w:eastAsia="en-GB"/>
        </w:rPr>
      </w:pPr>
      <w:r w:rsidRPr="0044437C">
        <w:t>7.</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464EF8A9" w14:textId="0B6F3BD0" w:rsidR="00524A5D" w:rsidRPr="0044437C" w:rsidRDefault="00E36978" w:rsidP="00E36978">
      <w:pPr>
        <w:tabs>
          <w:tab w:val="left" w:pos="643"/>
        </w:tabs>
        <w:ind w:left="283"/>
        <w:rPr>
          <w:lang w:eastAsia="en-GB"/>
        </w:rPr>
      </w:pPr>
      <w:r w:rsidRPr="0044437C">
        <w:t>8.</w:t>
      </w:r>
      <w:r w:rsidRPr="0044437C">
        <w:tab/>
        <w:t>Deactivate UE prediction of satellite trajectory by any preconfigured means</w:t>
      </w:r>
    </w:p>
    <w:p w14:paraId="5EA63FE9" w14:textId="077D3D66" w:rsidR="00524A5D" w:rsidRPr="0044437C" w:rsidRDefault="00E36978" w:rsidP="00E36978">
      <w:pPr>
        <w:tabs>
          <w:tab w:val="left" w:pos="643"/>
        </w:tabs>
        <w:ind w:left="283"/>
        <w:rPr>
          <w:lang w:eastAsia="en-GB"/>
        </w:rPr>
      </w:pPr>
      <w:r w:rsidRPr="0044437C">
        <w:rPr>
          <w:lang w:eastAsia="en-GB"/>
        </w:rPr>
        <w:t>9.</w:t>
      </w:r>
      <w:r w:rsidRPr="0044437C">
        <w:rPr>
          <w:lang w:eastAsia="en-GB"/>
        </w:rPr>
        <w:tab/>
        <w:t>Ensure the UE is in State 3A-RF-CE according to TS 36.508[12] clause 5.2A.2AA. Message contents are defined in clause 6.5A.3.2.4.3.</w:t>
      </w:r>
    </w:p>
    <w:p w14:paraId="2AEEC9A7"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6.5A.3.2.4.2</w:t>
      </w:r>
      <w:r w:rsidRPr="0044437C">
        <w:rPr>
          <w:rFonts w:ascii="Arial" w:eastAsia="DengXian" w:hAnsi="Arial" w:cs="Arial"/>
        </w:rPr>
        <w:tab/>
        <w:t>Test procedure</w:t>
      </w:r>
    </w:p>
    <w:p w14:paraId="25BAD6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PDCCH DCI format 6-0A for C_RNTI to schedule the UL RMC according to Table 6.5A.3.2.4.1-1. Since the UE has no payload data</w:t>
      </w:r>
      <w:r w:rsidRPr="0044437C">
        <w:rPr>
          <w:color w:val="FFFF00"/>
          <w:lang w:eastAsia="en-GB"/>
        </w:rPr>
        <w:t xml:space="preserve"> </w:t>
      </w:r>
      <w:r w:rsidRPr="0044437C">
        <w:rPr>
          <w:lang w:eastAsia="en-GB"/>
        </w:rPr>
        <w:t>to send, the UE transmits uplink MAC padding bits on the UL RMC.</w:t>
      </w:r>
    </w:p>
    <w:p w14:paraId="0BCD37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2.</w:t>
      </w:r>
      <w:r w:rsidRPr="0044437C">
        <w:rPr>
          <w:lang w:eastAsia="en-GB"/>
        </w:rPr>
        <w:tab/>
        <w:t>Send continuously uplink power control "up" commands in the uplink scheduling information to the UE until the UE transmits at P</w:t>
      </w:r>
      <w:r w:rsidRPr="0044437C">
        <w:rPr>
          <w:vertAlign w:val="subscript"/>
          <w:lang w:eastAsia="en-GB"/>
        </w:rPr>
        <w:t xml:space="preserve">UMAX </w:t>
      </w:r>
      <w:r w:rsidRPr="0044437C">
        <w:rPr>
          <w:lang w:eastAsia="en-GB"/>
        </w:rPr>
        <w:t>level.</w:t>
      </w:r>
    </w:p>
    <w:p w14:paraId="5AD23D7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6.5A.3.2.4.3</w:t>
      </w:r>
      <w:r w:rsidRPr="0044437C">
        <w:rPr>
          <w:rFonts w:ascii="Arial" w:eastAsia="DengXian" w:hAnsi="Arial" w:cs="Arial"/>
        </w:rPr>
        <w:tab/>
        <w:t>Message contents</w:t>
      </w:r>
    </w:p>
    <w:p w14:paraId="559869C9" w14:textId="77777777" w:rsidR="00524A5D" w:rsidRPr="0044437C" w:rsidRDefault="00000000">
      <w:pPr>
        <w:rPr>
          <w:lang w:eastAsia="en-GB"/>
        </w:rPr>
      </w:pPr>
      <w:r w:rsidRPr="0044437C">
        <w:rPr>
          <w:lang w:eastAsia="en-GB"/>
        </w:rPr>
        <w:t>Message contents are according to TS 36.508 [12] subclause 4.6 with the condition CEModeA.</w:t>
      </w:r>
    </w:p>
    <w:p w14:paraId="531F3383"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6.5A.3.2.5</w:t>
      </w:r>
      <w:r w:rsidRPr="0044437C">
        <w:rPr>
          <w:rFonts w:ascii="Arial" w:eastAsia="DengXian" w:hAnsi="Arial" w:cs="Arial"/>
        </w:rPr>
        <w:tab/>
        <w:t>Test requirements</w:t>
      </w:r>
    </w:p>
    <w:p w14:paraId="6F080D37" w14:textId="77777777" w:rsidR="00524A5D" w:rsidRPr="0044437C" w:rsidRDefault="00000000">
      <w:pPr>
        <w:rPr>
          <w:lang w:eastAsia="en-GB"/>
        </w:rPr>
      </w:pPr>
      <w:r w:rsidRPr="0044437C">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44437C" w:rsidRDefault="00000000">
      <w:pPr>
        <w:pStyle w:val="TH"/>
        <w:rPr>
          <w:lang w:eastAsia="en-GB"/>
        </w:rPr>
      </w:pPr>
      <w:r w:rsidRPr="0044437C">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44437C"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44437C"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44437C" w:rsidRDefault="00000000">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39A869F8"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44437C" w:rsidRDefault="00000000">
            <w:pPr>
              <w:keepNext/>
              <w:keepLines/>
              <w:spacing w:after="0"/>
              <w:jc w:val="center"/>
              <w:rPr>
                <w:rFonts w:ascii="Arial" w:hAnsi="Arial"/>
                <w:b/>
                <w:sz w:val="18"/>
              </w:rPr>
            </w:pPr>
            <w:r w:rsidRPr="0044437C">
              <w:rPr>
                <w:rFonts w:ascii="Arial" w:hAnsi="Arial"/>
                <w:b/>
                <w:sz w:val="18"/>
              </w:rPr>
              <w:t>1.4</w:t>
            </w:r>
          </w:p>
          <w:p w14:paraId="58C9DECD"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Measurement </w:t>
            </w:r>
          </w:p>
          <w:p w14:paraId="5226906F" w14:textId="77777777" w:rsidR="00524A5D" w:rsidRPr="0044437C" w:rsidRDefault="00000000">
            <w:pPr>
              <w:keepNext/>
              <w:keepLines/>
              <w:spacing w:after="0"/>
              <w:jc w:val="center"/>
              <w:rPr>
                <w:rFonts w:ascii="Arial" w:hAnsi="Arial"/>
                <w:b/>
                <w:sz w:val="18"/>
              </w:rPr>
            </w:pPr>
            <w:r w:rsidRPr="0044437C">
              <w:rPr>
                <w:rFonts w:ascii="Arial" w:hAnsi="Arial"/>
                <w:b/>
                <w:sz w:val="18"/>
              </w:rPr>
              <w:t>bandwidth</w:t>
            </w:r>
          </w:p>
        </w:tc>
      </w:tr>
      <w:tr w:rsidR="00524A5D" w:rsidRPr="0044437C"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44437C" w:rsidRDefault="00000000">
            <w:pPr>
              <w:keepNext/>
              <w:keepLines/>
              <w:spacing w:after="0"/>
              <w:jc w:val="center"/>
              <w:rPr>
                <w:rFonts w:ascii="Arial" w:hAnsi="Arial"/>
                <w:sz w:val="18"/>
              </w:rPr>
            </w:pPr>
            <w:r w:rsidRPr="0044437C">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44437C" w:rsidRDefault="00000000">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44437C" w:rsidRDefault="00000000">
            <w:pPr>
              <w:keepNext/>
              <w:keepLines/>
              <w:spacing w:after="0"/>
              <w:jc w:val="center"/>
              <w:rPr>
                <w:rFonts w:ascii="Arial" w:hAnsi="Arial"/>
                <w:sz w:val="18"/>
              </w:rPr>
            </w:pPr>
            <w:r w:rsidRPr="0044437C">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44437C" w:rsidRDefault="00000000">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44437C" w:rsidRDefault="00000000">
            <w:pPr>
              <w:keepNext/>
              <w:keepLines/>
              <w:spacing w:after="0"/>
              <w:jc w:val="center"/>
              <w:rPr>
                <w:rFonts w:ascii="Arial" w:hAnsi="Arial"/>
                <w:sz w:val="18"/>
              </w:rPr>
            </w:pPr>
            <w:r w:rsidRPr="0044437C">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44437C" w:rsidRDefault="00000000">
            <w:pPr>
              <w:keepNext/>
              <w:keepLines/>
              <w:spacing w:after="0"/>
              <w:jc w:val="center"/>
              <w:rPr>
                <w:rFonts w:ascii="Arial" w:hAnsi="Arial"/>
                <w:sz w:val="18"/>
              </w:rPr>
            </w:pPr>
            <w:r w:rsidRPr="0044437C">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first and last measurement position with a 30 kHz filter is at Δf</w:t>
            </w:r>
            <w:r w:rsidRPr="0044437C">
              <w:rPr>
                <w:rFonts w:ascii="Arial" w:hAnsi="Arial"/>
                <w:sz w:val="18"/>
                <w:vertAlign w:val="subscript"/>
              </w:rPr>
              <w:t>OOB</w:t>
            </w:r>
            <w:r w:rsidRPr="0044437C">
              <w:rPr>
                <w:rFonts w:ascii="Arial" w:hAnsi="Arial" w:cs="v5.0.0"/>
                <w:sz w:val="18"/>
              </w:rPr>
              <w:t xml:space="preserve"> equals to 0.015 MHz and 0.985 MHz.</w:t>
            </w:r>
          </w:p>
          <w:p w14:paraId="5EA99C5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The measurements are to be performed above the upper edge of the channel and below the lower edge of the channel</w:t>
            </w:r>
          </w:p>
          <w:p w14:paraId="5CB710A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4:</w:t>
            </w:r>
            <w:r w:rsidRPr="0044437C">
              <w:rPr>
                <w:rFonts w:ascii="Arial" w:hAnsi="Arial"/>
                <w:sz w:val="18"/>
              </w:rPr>
              <w:tab/>
              <w:t>For the 2.5-2.8 MHz offset range with 1.4 MHz channel bandwidth, the measurement position is at Δf</w:t>
            </w:r>
            <w:r w:rsidRPr="0044437C">
              <w:rPr>
                <w:rFonts w:ascii="Arial" w:hAnsi="Arial"/>
                <w:sz w:val="18"/>
                <w:vertAlign w:val="subscript"/>
              </w:rPr>
              <w:t>OOB</w:t>
            </w:r>
            <w:r w:rsidRPr="0044437C">
              <w:rPr>
                <w:rFonts w:ascii="Arial" w:hAnsi="Arial"/>
                <w:sz w:val="18"/>
              </w:rPr>
              <w:t xml:space="preserve"> equals to 3 MHz.</w:t>
            </w:r>
          </w:p>
        </w:tc>
      </w:tr>
    </w:tbl>
    <w:p w14:paraId="1D6321A5" w14:textId="77777777" w:rsidR="00524A5D" w:rsidRPr="0044437C" w:rsidRDefault="00524A5D">
      <w:pPr>
        <w:rPr>
          <w:lang w:eastAsia="en-GB"/>
        </w:rPr>
      </w:pPr>
    </w:p>
    <w:p w14:paraId="7F0E7966" w14:textId="77777777" w:rsidR="00524A5D" w:rsidRPr="0044437C" w:rsidRDefault="00000000">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44437C" w:rsidRDefault="00000000">
      <w:pPr>
        <w:pStyle w:val="Heading4"/>
        <w:rPr>
          <w:snapToGrid w:val="0"/>
        </w:rPr>
      </w:pPr>
      <w:bookmarkStart w:id="1124" w:name="_Toc111062061"/>
      <w:bookmarkStart w:id="1125" w:name="_Toc121162851"/>
      <w:bookmarkStart w:id="1126" w:name="_Toc11127"/>
      <w:bookmarkStart w:id="1127" w:name="_Toc21282"/>
      <w:bookmarkStart w:id="1128" w:name="_Toc13200"/>
      <w:bookmarkStart w:id="1129" w:name="_Toc11308"/>
      <w:bookmarkStart w:id="1130" w:name="_Toc5069"/>
      <w:bookmarkStart w:id="1131" w:name="_Toc120570059"/>
      <w:bookmarkStart w:id="1132" w:name="_Toc16562"/>
      <w:bookmarkStart w:id="1133" w:name="_Toc194571850"/>
      <w:r w:rsidRPr="0044437C">
        <w:t>6.5A.3.3</w:t>
      </w:r>
      <w:r w:rsidRPr="0044437C">
        <w:tab/>
      </w:r>
      <w:r w:rsidRPr="0044437C">
        <w:rPr>
          <w:snapToGrid w:val="0"/>
        </w:rPr>
        <w:t>Additional Spectrum Emission Mask</w:t>
      </w:r>
      <w:bookmarkEnd w:id="1124"/>
      <w:r w:rsidRPr="0044437C">
        <w:rPr>
          <w:snapToGrid w:val="0"/>
        </w:rPr>
        <w:t xml:space="preserve"> for category M1</w:t>
      </w:r>
      <w:bookmarkEnd w:id="1125"/>
      <w:bookmarkEnd w:id="1126"/>
      <w:bookmarkEnd w:id="1127"/>
      <w:bookmarkEnd w:id="1128"/>
      <w:bookmarkEnd w:id="1129"/>
      <w:bookmarkEnd w:id="1130"/>
      <w:bookmarkEnd w:id="1131"/>
      <w:bookmarkEnd w:id="1132"/>
      <w:bookmarkEnd w:id="1133"/>
    </w:p>
    <w:p w14:paraId="608ED42B" w14:textId="75F0F49A" w:rsidR="00524A5D" w:rsidRPr="0044437C" w:rsidRDefault="00524A5D"/>
    <w:p w14:paraId="0A1979EF" w14:textId="77777777" w:rsidR="007C46AD" w:rsidRPr="0044437C" w:rsidRDefault="007C46AD" w:rsidP="007C46AD">
      <w:pPr>
        <w:keepNext/>
        <w:keepLines/>
        <w:spacing w:before="120"/>
        <w:ind w:left="1985" w:hanging="1985"/>
        <w:rPr>
          <w:rFonts w:ascii="Arial" w:eastAsia="DengXian" w:hAnsi="Arial" w:cs="Arial"/>
        </w:rPr>
      </w:pPr>
      <w:bookmarkStart w:id="1134" w:name="_Toc111062062"/>
      <w:bookmarkStart w:id="1135" w:name="_Toc8496"/>
      <w:bookmarkStart w:id="1136" w:name="_Toc9086"/>
      <w:bookmarkStart w:id="1137" w:name="_Toc120570060"/>
      <w:bookmarkStart w:id="1138" w:name="_Toc12747"/>
      <w:bookmarkStart w:id="1139" w:name="_Toc14270"/>
      <w:bookmarkStart w:id="1140" w:name="_Toc14413"/>
      <w:bookmarkStart w:id="1141" w:name="_Toc121162852"/>
      <w:bookmarkStart w:id="1142" w:name="_Toc2169"/>
      <w:r w:rsidRPr="0044437C">
        <w:rPr>
          <w:rFonts w:ascii="Arial" w:eastAsia="DengXian" w:hAnsi="Arial" w:cs="Arial"/>
        </w:rPr>
        <w:t>6.5A.3.3.1</w:t>
      </w:r>
      <w:r w:rsidRPr="0044437C">
        <w:rPr>
          <w:rFonts w:ascii="Arial" w:eastAsia="DengXian" w:hAnsi="Arial" w:cs="Arial"/>
        </w:rPr>
        <w:tab/>
        <w:t>Test purpose</w:t>
      </w:r>
    </w:p>
    <w:p w14:paraId="0E677CC0" w14:textId="77777777" w:rsidR="007C46AD" w:rsidRPr="0044437C" w:rsidRDefault="007C46AD" w:rsidP="007C46AD">
      <w:pPr>
        <w:rPr>
          <w:lang w:eastAsia="en-GB"/>
        </w:rPr>
      </w:pPr>
      <w:r w:rsidRPr="0044437C">
        <w:rPr>
          <w:lang w:eastAsia="en-GB"/>
        </w:rPr>
        <w:t>To verify that the power of any UE emission shall not exceed specified lever for the specified channel bandwidth.</w:t>
      </w:r>
    </w:p>
    <w:p w14:paraId="33298AB2"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6.5A.3.3.2</w:t>
      </w:r>
      <w:r w:rsidRPr="0044437C">
        <w:rPr>
          <w:rFonts w:ascii="Arial" w:eastAsia="DengXian" w:hAnsi="Arial" w:cs="Arial"/>
        </w:rPr>
        <w:tab/>
        <w:t>Test applicability</w:t>
      </w:r>
    </w:p>
    <w:p w14:paraId="5BBAAA4D" w14:textId="77777777" w:rsidR="007C46AD" w:rsidRPr="0044437C" w:rsidRDefault="007C46AD" w:rsidP="007C46AD">
      <w:pPr>
        <w:rPr>
          <w:lang w:eastAsia="en-GB"/>
        </w:rPr>
      </w:pPr>
      <w:r w:rsidRPr="0044437C">
        <w:rPr>
          <w:lang w:eastAsia="en-GB"/>
        </w:rPr>
        <w:t>This test case applies to all types of E-UTRA UE release 13 and forward of UE category M1 that support satellite access operation.</w:t>
      </w:r>
    </w:p>
    <w:p w14:paraId="23242B6F"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6.5A.3.3.3</w:t>
      </w:r>
      <w:r w:rsidRPr="0044437C">
        <w:rPr>
          <w:rFonts w:ascii="Arial" w:eastAsia="DengXian" w:hAnsi="Arial" w:cs="Arial"/>
        </w:rPr>
        <w:tab/>
        <w:t>Minimum conformance requirements</w:t>
      </w:r>
    </w:p>
    <w:p w14:paraId="3DA30489" w14:textId="77777777" w:rsidR="007C46AD" w:rsidRPr="0044437C" w:rsidRDefault="007C46AD" w:rsidP="007C46AD">
      <w:pPr>
        <w:rPr>
          <w:lang w:eastAsia="en-GB"/>
        </w:rPr>
      </w:pPr>
      <w:bookmarkStart w:id="1143" w:name="OLE_LINK114"/>
      <w:r w:rsidRPr="0044437C">
        <w:rPr>
          <w:lang w:eastAsia="en-GB"/>
        </w:rPr>
        <w:t>When "NS_02N" or "NS_03N" is indicated in the cell, the power of any UE emission shall not exceed the levels specified in Table 6.5A.3.3.3-1.</w:t>
      </w:r>
    </w:p>
    <w:bookmarkEnd w:id="1143"/>
    <w:p w14:paraId="31F1D2FD" w14:textId="77777777" w:rsidR="007C46AD" w:rsidRPr="0044437C" w:rsidRDefault="007C46AD" w:rsidP="007C46AD">
      <w:pPr>
        <w:pStyle w:val="TH"/>
        <w:rPr>
          <w:lang w:eastAsia="zh-CN"/>
        </w:rPr>
      </w:pPr>
      <w:r w:rsidRPr="0044437C">
        <w:lastRenderedPageBreak/>
        <w:t>Table 6.5A.</w:t>
      </w:r>
      <w:r w:rsidRPr="0044437C">
        <w:rPr>
          <w:lang w:eastAsia="zh-CN"/>
        </w:rPr>
        <w:t>3</w:t>
      </w:r>
      <w:r w:rsidRPr="0044437C">
        <w:t>.</w:t>
      </w:r>
      <w:r w:rsidRPr="0044437C">
        <w:rPr>
          <w:lang w:eastAsia="zh-CN"/>
        </w:rPr>
        <w:t>3</w:t>
      </w:r>
      <w:r w:rsidRPr="0044437C">
        <w:t>.3-</w:t>
      </w:r>
      <w:r w:rsidRPr="0044437C">
        <w:rPr>
          <w:lang w:eastAsia="zh-CN"/>
        </w:rPr>
        <w:t>1</w:t>
      </w:r>
      <w:r w:rsidRPr="0044437C">
        <w:t>: Additional requirements</w:t>
      </w:r>
      <w:r w:rsidRPr="0044437C">
        <w:rPr>
          <w:lang w:eastAsia="zh-TW"/>
        </w:rPr>
        <w:t xml:space="preserve"> for </w:t>
      </w:r>
      <w:r w:rsidRPr="0044437C">
        <w:rPr>
          <w:rFonts w:eastAsia="Yu Mincho"/>
        </w:rPr>
        <w:t>"</w:t>
      </w:r>
      <w:r w:rsidRPr="0044437C">
        <w:t>NS_</w:t>
      </w:r>
      <w:r w:rsidRPr="0044437C">
        <w:rPr>
          <w:lang w:eastAsia="zh-CN"/>
        </w:rPr>
        <w:t>02</w:t>
      </w:r>
      <w:r w:rsidRPr="0044437C">
        <w:t>N</w:t>
      </w:r>
      <w:r w:rsidRPr="0044437C">
        <w:rPr>
          <w:rFonts w:eastAsia="Yu Mincho"/>
        </w:rPr>
        <w:t>"</w:t>
      </w:r>
      <w:r w:rsidRPr="0044437C">
        <w:rPr>
          <w:lang w:eastAsia="zh-CN"/>
        </w:rPr>
        <w:t xml:space="preserve"> and </w:t>
      </w:r>
      <w:r w:rsidRPr="0044437C">
        <w:rPr>
          <w:rFonts w:eastAsia="Yu Mincho"/>
        </w:rPr>
        <w:t>"</w:t>
      </w:r>
      <w:r w:rsidRPr="0044437C">
        <w:t>NS_</w:t>
      </w:r>
      <w:r w:rsidRPr="0044437C">
        <w:rPr>
          <w:lang w:eastAsia="zh-CN"/>
        </w:rPr>
        <w:t>03</w:t>
      </w:r>
      <w:r w:rsidRPr="0044437C">
        <w:t>N</w:t>
      </w:r>
      <w:r w:rsidRPr="0044437C">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7C46AD" w:rsidRPr="0044437C" w14:paraId="192D0093" w14:textId="77777777" w:rsidTr="009A6A79">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7F7DF" w14:textId="77777777" w:rsidR="007C46AD" w:rsidRPr="0044437C" w:rsidRDefault="007C46AD" w:rsidP="009A6A79">
            <w:pPr>
              <w:pStyle w:val="TAH"/>
            </w:pPr>
            <w:r w:rsidRPr="0044437C">
              <w:t>Δf</w:t>
            </w:r>
            <w:r w:rsidRPr="0044437C">
              <w:rPr>
                <w:vertAlign w:val="subscript"/>
              </w:rPr>
              <w:t>OOB</w:t>
            </w:r>
          </w:p>
          <w:p w14:paraId="6F2CF62F" w14:textId="77777777" w:rsidR="007C46AD" w:rsidRPr="0044437C" w:rsidRDefault="007C46AD"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D508D" w14:textId="77777777" w:rsidR="007C46AD" w:rsidRPr="0044437C" w:rsidRDefault="007C46AD"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0537" w14:textId="77777777" w:rsidR="007C46AD" w:rsidRPr="0044437C" w:rsidRDefault="007C46AD" w:rsidP="009A6A79">
            <w:pPr>
              <w:pStyle w:val="TAH"/>
            </w:pPr>
            <w:r w:rsidRPr="0044437C">
              <w:t>Measurement bandwidth</w:t>
            </w:r>
          </w:p>
        </w:tc>
      </w:tr>
      <w:tr w:rsidR="007C46AD" w:rsidRPr="0044437C" w14:paraId="3AD3648B"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C8F6" w14:textId="77777777" w:rsidR="007C46AD" w:rsidRPr="0044437C" w:rsidRDefault="007C46AD" w:rsidP="009A6A79">
            <w:pPr>
              <w:pStyle w:val="TAC"/>
            </w:pPr>
            <w:r w:rsidRPr="0044437C">
              <w:rPr>
                <w:rFonts w:ascii="Symbol" w:hAnsi="Symbol"/>
              </w:rPr>
              <w:t>±</w:t>
            </w:r>
            <w:r w:rsidRPr="0044437C">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98319" w14:textId="77777777" w:rsidR="007C46AD" w:rsidRPr="0044437C" w:rsidRDefault="007C46AD" w:rsidP="009A6A79">
            <w:pPr>
              <w:pStyle w:val="TAC"/>
            </w:pPr>
            <w:r w:rsidRPr="0044437C">
              <w:t>-2 for PC3</w:t>
            </w:r>
          </w:p>
          <w:p w14:paraId="3C872821" w14:textId="77777777" w:rsidR="007C46AD" w:rsidRPr="0044437C" w:rsidRDefault="007C46AD"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B4FDC" w14:textId="77777777" w:rsidR="007C46AD" w:rsidRPr="0044437C" w:rsidRDefault="007C46AD" w:rsidP="009A6A79">
            <w:pPr>
              <w:pStyle w:val="TAC"/>
            </w:pPr>
            <w:r w:rsidRPr="0044437C">
              <w:t>4 kHz</w:t>
            </w:r>
          </w:p>
        </w:tc>
      </w:tr>
      <w:tr w:rsidR="007C46AD" w:rsidRPr="0044437C" w14:paraId="4C72AFC3"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4F61F" w14:textId="77777777" w:rsidR="007C46AD" w:rsidRPr="0044437C" w:rsidRDefault="007C46AD" w:rsidP="009A6A79">
            <w:pPr>
              <w:pStyle w:val="TAC"/>
            </w:pPr>
            <w:r w:rsidRPr="0044437C">
              <w:rPr>
                <w:rFonts w:ascii="Symbol" w:hAnsi="Symbol"/>
              </w:rPr>
              <w:t>±</w:t>
            </w:r>
            <w:r w:rsidRPr="0044437C">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2E3FE" w14:textId="77777777" w:rsidR="007C46AD" w:rsidRPr="0044437C" w:rsidRDefault="007C46AD" w:rsidP="009A6A79">
            <w:pPr>
              <w:pStyle w:val="TAC"/>
            </w:pPr>
            <w:r w:rsidRPr="0044437C">
              <w:t>-12 for PC3</w:t>
            </w:r>
          </w:p>
          <w:p w14:paraId="42917438" w14:textId="77777777" w:rsidR="007C46AD" w:rsidRPr="0044437C" w:rsidRDefault="007C46AD"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4663A" w14:textId="77777777" w:rsidR="007C46AD" w:rsidRPr="0044437C" w:rsidRDefault="007C46AD" w:rsidP="009A6A79">
            <w:pPr>
              <w:pStyle w:val="TAC"/>
            </w:pPr>
            <w:r w:rsidRPr="0044437C">
              <w:t>4 kHz</w:t>
            </w:r>
          </w:p>
        </w:tc>
      </w:tr>
      <w:tr w:rsidR="007C46AD" w:rsidRPr="0044437C" w14:paraId="74A97B89"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DACDF" w14:textId="77777777" w:rsidR="007C46AD" w:rsidRPr="0044437C" w:rsidRDefault="007C46AD" w:rsidP="009A6A79">
            <w:pPr>
              <w:pStyle w:val="TAC"/>
            </w:pPr>
            <w:r w:rsidRPr="0044437C">
              <w:rPr>
                <w:rFonts w:ascii="Symbol" w:hAnsi="Symbol"/>
              </w:rPr>
              <w:t>±</w:t>
            </w:r>
            <w:r w:rsidRPr="0044437C">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C977" w14:textId="77777777" w:rsidR="007C46AD" w:rsidRPr="0044437C" w:rsidRDefault="007C46AD"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6CDFF" w14:textId="77777777" w:rsidR="007C46AD" w:rsidRPr="0044437C" w:rsidRDefault="007C46AD" w:rsidP="009A6A79">
            <w:pPr>
              <w:pStyle w:val="TAC"/>
            </w:pPr>
            <w:r w:rsidRPr="0044437C">
              <w:t>4 kHz</w:t>
            </w:r>
          </w:p>
        </w:tc>
      </w:tr>
    </w:tbl>
    <w:p w14:paraId="24F5370C" w14:textId="77777777" w:rsidR="007C46AD" w:rsidRPr="0044437C" w:rsidRDefault="007C46AD" w:rsidP="007C46AD">
      <w:pPr>
        <w:rPr>
          <w:lang w:eastAsia="zh-CN"/>
        </w:rPr>
      </w:pPr>
    </w:p>
    <w:p w14:paraId="6E4D9FFF" w14:textId="77777777" w:rsidR="007C46AD" w:rsidRPr="0044437C" w:rsidRDefault="007C46AD" w:rsidP="007C46AD">
      <w:pPr>
        <w:rPr>
          <w:lang w:eastAsia="en-GB"/>
        </w:rPr>
      </w:pPr>
      <w:r w:rsidRPr="0044437C">
        <w:rPr>
          <w:lang w:eastAsia="en-GB"/>
        </w:rPr>
        <w:t>When "NS_04N" is indicated in the cell, the power of any UE emission shall not exceed the levels specified in Table 6.5A.3.3.3-2 for any channel bandwidth configured within 1610-1618.25MHz.</w:t>
      </w:r>
    </w:p>
    <w:p w14:paraId="32FFF545" w14:textId="77777777" w:rsidR="007C46AD" w:rsidRPr="0044437C" w:rsidRDefault="007C46AD" w:rsidP="007C46AD">
      <w:pPr>
        <w:pStyle w:val="TH"/>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.3.3</w:t>
      </w:r>
      <w:r w:rsidRPr="0044437C">
        <w:t xml:space="preserve">-2: Additional requirements for </w:t>
      </w:r>
      <w:r w:rsidRPr="0044437C">
        <w:rPr>
          <w:rFonts w:eastAsia="Yu Mincho"/>
        </w:rPr>
        <w:t>"</w:t>
      </w:r>
      <w:r w:rsidRPr="0044437C">
        <w:t>NS_04N</w:t>
      </w:r>
      <w:r w:rsidRPr="0044437C">
        <w:rPr>
          <w:rFonts w:eastAsia="Yu Mincho"/>
        </w:rPr>
        <w:t>"</w:t>
      </w:r>
    </w:p>
    <w:tbl>
      <w:tblPr>
        <w:tblStyle w:val="TableGrid"/>
        <w:tblW w:w="0" w:type="auto"/>
        <w:tblLook w:val="04A0" w:firstRow="1" w:lastRow="0" w:firstColumn="1" w:lastColumn="0" w:noHBand="0" w:noVBand="1"/>
      </w:tblPr>
      <w:tblGrid>
        <w:gridCol w:w="2407"/>
        <w:gridCol w:w="4814"/>
        <w:gridCol w:w="2408"/>
      </w:tblGrid>
      <w:tr w:rsidR="007C46AD" w:rsidRPr="0044437C" w14:paraId="017A1720"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207126D1" w14:textId="77777777" w:rsidR="007C46AD" w:rsidRPr="0044437C" w:rsidRDefault="007C46AD" w:rsidP="009A6A79">
            <w:pPr>
              <w:pStyle w:val="TAH"/>
            </w:pPr>
            <w:r w:rsidRPr="0044437C">
              <w:t>Δf</w:t>
            </w:r>
            <w:r w:rsidRPr="0044437C">
              <w:rPr>
                <w:vertAlign w:val="subscript"/>
              </w:rPr>
              <w:t xml:space="preserve">OOB </w:t>
            </w:r>
            <w:r w:rsidRPr="0044437C">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FEAF618" w14:textId="77777777" w:rsidR="007C46AD" w:rsidRPr="0044437C" w:rsidRDefault="007C46AD" w:rsidP="009A6A79">
            <w:pPr>
              <w:pStyle w:val="TAH"/>
            </w:pPr>
            <w:r w:rsidRPr="0044437C">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63EFCC36" w14:textId="77777777" w:rsidR="007C46AD" w:rsidRPr="0044437C" w:rsidRDefault="007C46AD" w:rsidP="009A6A79">
            <w:pPr>
              <w:pStyle w:val="TAH"/>
            </w:pPr>
            <w:r w:rsidRPr="0044437C">
              <w:t>Measurement bandwidth</w:t>
            </w:r>
          </w:p>
        </w:tc>
      </w:tr>
      <w:tr w:rsidR="007C46AD" w:rsidRPr="0044437C" w14:paraId="2A47B12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43D5E27E" w14:textId="77777777" w:rsidR="007C46AD" w:rsidRPr="0044437C" w:rsidRDefault="007C46AD" w:rsidP="009A6A79">
            <w:pPr>
              <w:pStyle w:val="TAC"/>
            </w:pPr>
            <w:r w:rsidRPr="0044437C">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7F5EDAA1" w14:textId="77777777" w:rsidR="007C46AD" w:rsidRPr="0044437C" w:rsidRDefault="007C46AD" w:rsidP="009A6A79">
            <w:pPr>
              <w:pStyle w:val="TAC"/>
            </w:pPr>
            <w:r w:rsidRPr="0044437C">
              <w:t>-2</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74F65C81" w14:textId="77777777" w:rsidR="007C46AD" w:rsidRPr="0044437C" w:rsidRDefault="007C46AD" w:rsidP="009A6A79">
            <w:pPr>
              <w:pStyle w:val="TAC"/>
            </w:pPr>
            <w:r w:rsidRPr="0044437C">
              <w:t>30kHz</w:t>
            </w:r>
          </w:p>
        </w:tc>
      </w:tr>
      <w:tr w:rsidR="007C46AD" w:rsidRPr="0044437C" w14:paraId="4C50BA8D"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1B651658" w14:textId="77777777" w:rsidR="007C46AD" w:rsidRPr="0044437C" w:rsidRDefault="007C46AD" w:rsidP="009A6A79">
            <w:pPr>
              <w:pStyle w:val="TAC"/>
            </w:pPr>
            <w:r w:rsidRPr="0044437C">
              <w:t>± 160-2300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1016DF46" w14:textId="77777777" w:rsidR="007C46AD" w:rsidRPr="0044437C" w:rsidRDefault="007C46AD" w:rsidP="009A6A79">
            <w:pPr>
              <w:pStyle w:val="TAC"/>
            </w:pPr>
            <w:r w:rsidRPr="0044437C">
              <w:t>-2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8047D6" w14:textId="77777777" w:rsidR="007C46AD" w:rsidRPr="0044437C" w:rsidRDefault="007C46AD" w:rsidP="009A6A79">
            <w:pPr>
              <w:spacing w:after="0"/>
              <w:rPr>
                <w:rFonts w:ascii="Arial" w:hAnsi="Arial"/>
                <w:sz w:val="18"/>
              </w:rPr>
            </w:pPr>
          </w:p>
        </w:tc>
      </w:tr>
      <w:tr w:rsidR="007C46AD" w:rsidRPr="0044437C" w14:paraId="5C1BE7E6"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50119CF2" w14:textId="77777777" w:rsidR="007C46AD" w:rsidRPr="0044437C" w:rsidRDefault="007C46AD" w:rsidP="009A6A79">
            <w:pPr>
              <w:pStyle w:val="TAC"/>
            </w:pPr>
            <w:r w:rsidRPr="0044437C">
              <w:t>± 2300-18500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EBED511" w14:textId="77777777" w:rsidR="007C46AD" w:rsidRPr="0044437C" w:rsidRDefault="007C46AD" w:rsidP="009A6A79">
            <w:pPr>
              <w:pStyle w:val="TAC"/>
            </w:pPr>
            <w:r w:rsidRPr="0044437C">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00CF43" w14:textId="77777777" w:rsidR="007C46AD" w:rsidRPr="0044437C" w:rsidRDefault="007C46AD" w:rsidP="009A6A79">
            <w:pPr>
              <w:spacing w:after="0"/>
              <w:rPr>
                <w:rFonts w:ascii="Arial" w:hAnsi="Arial"/>
                <w:sz w:val="18"/>
              </w:rPr>
            </w:pPr>
          </w:p>
        </w:tc>
      </w:tr>
      <w:tr w:rsidR="007C46AD" w:rsidRPr="0044437C" w14:paraId="36A5EF8E"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359C42FD" w14:textId="77777777" w:rsidR="007C46AD" w:rsidRPr="0044437C" w:rsidRDefault="007C46AD" w:rsidP="009A6A79">
            <w:pPr>
              <w:pStyle w:val="TAN"/>
            </w:pPr>
            <w:r w:rsidRPr="0044437C">
              <w:t>NOTE 1:</w:t>
            </w:r>
            <w:r w:rsidRPr="0044437C">
              <w:tab/>
              <w:t>Spectrum emissions are linearly interpolated in dBm versus frequency offset.</w:t>
            </w:r>
          </w:p>
          <w:p w14:paraId="46C2B4FC" w14:textId="77777777" w:rsidR="007C46AD" w:rsidRPr="0044437C" w:rsidRDefault="007C46AD" w:rsidP="009A6A79">
            <w:pPr>
              <w:pStyle w:val="TAN"/>
            </w:pPr>
            <w:r w:rsidRPr="0044437C">
              <w:rPr>
                <w:rFonts w:cs="Arial"/>
              </w:rPr>
              <w:t>NOTE 2:</w:t>
            </w:r>
            <w:r w:rsidRPr="0044437C">
              <w:tab/>
              <w:t>The EIRP requirement in regulation is converted to conducted requirement using a 0dBi antenna.</w:t>
            </w:r>
          </w:p>
        </w:tc>
      </w:tr>
    </w:tbl>
    <w:p w14:paraId="16E3E36B" w14:textId="77777777" w:rsidR="007C46AD" w:rsidRPr="0044437C" w:rsidRDefault="007C46AD" w:rsidP="007C46AD"/>
    <w:p w14:paraId="3F9848A0" w14:textId="77777777" w:rsidR="007C46AD" w:rsidRPr="0044437C" w:rsidRDefault="007C46AD" w:rsidP="007C46AD">
      <w:r w:rsidRPr="0044437C">
        <w:t xml:space="preserve">When "NS_05N" is indicated in the cell, the power of any UE emission shall not exceed the levels specified in 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Pr="0044437C">
        <w:t>-3 for any channel bandwidth configured within 1618.25-1626.5MHz.</w:t>
      </w:r>
    </w:p>
    <w:p w14:paraId="50270A46" w14:textId="77777777" w:rsidR="007C46AD" w:rsidRPr="0044437C" w:rsidRDefault="007C46AD" w:rsidP="007C46AD">
      <w:pPr>
        <w:pStyle w:val="TH"/>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Pr="0044437C">
        <w:t xml:space="preserve">-3: Additional requirements for </w:t>
      </w:r>
      <w:r w:rsidRPr="0044437C">
        <w:rPr>
          <w:rFonts w:eastAsia="Yu Mincho"/>
        </w:rPr>
        <w:t>"</w:t>
      </w:r>
      <w:r w:rsidRPr="0044437C">
        <w:t>NS_05N</w:t>
      </w:r>
      <w:r w:rsidRPr="0044437C">
        <w:rPr>
          <w:rFonts w:eastAsia="Yu Mincho"/>
        </w:rPr>
        <w:t>"</w:t>
      </w:r>
    </w:p>
    <w:tbl>
      <w:tblPr>
        <w:tblStyle w:val="TableGrid"/>
        <w:tblW w:w="0" w:type="auto"/>
        <w:tblLook w:val="04A0" w:firstRow="1" w:lastRow="0" w:firstColumn="1" w:lastColumn="0" w:noHBand="0" w:noVBand="1"/>
      </w:tblPr>
      <w:tblGrid>
        <w:gridCol w:w="2407"/>
        <w:gridCol w:w="4814"/>
        <w:gridCol w:w="2408"/>
      </w:tblGrid>
      <w:tr w:rsidR="007C46AD" w:rsidRPr="0044437C" w14:paraId="53E913D4"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04C20BB4" w14:textId="77777777" w:rsidR="007C46AD" w:rsidRPr="0044437C" w:rsidRDefault="007C46AD" w:rsidP="009A6A79">
            <w:pPr>
              <w:pStyle w:val="TAH"/>
            </w:pPr>
            <w:r w:rsidRPr="0044437C">
              <w:t>Δf</w:t>
            </w:r>
            <w:r w:rsidRPr="0044437C">
              <w:rPr>
                <w:vertAlign w:val="subscript"/>
              </w:rPr>
              <w:t xml:space="preserve">OOB </w:t>
            </w:r>
            <w:r w:rsidRPr="0044437C">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347BDED" w14:textId="77777777" w:rsidR="007C46AD" w:rsidRPr="0044437C" w:rsidRDefault="007C46AD" w:rsidP="009A6A79">
            <w:pPr>
              <w:pStyle w:val="TAH"/>
            </w:pPr>
            <w:r w:rsidRPr="0044437C">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124DF628" w14:textId="77777777" w:rsidR="007C46AD" w:rsidRPr="0044437C" w:rsidRDefault="007C46AD" w:rsidP="009A6A79">
            <w:pPr>
              <w:pStyle w:val="TAH"/>
            </w:pPr>
            <w:r w:rsidRPr="0044437C">
              <w:t>Measurement bandwidth</w:t>
            </w:r>
          </w:p>
        </w:tc>
      </w:tr>
      <w:tr w:rsidR="007C46AD" w:rsidRPr="0044437C" w14:paraId="6A561626"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2FAA87CE" w14:textId="77777777" w:rsidR="007C46AD" w:rsidRPr="0044437C" w:rsidRDefault="007C46AD" w:rsidP="009A6A79">
            <w:pPr>
              <w:pStyle w:val="TAC"/>
            </w:pPr>
            <w:r w:rsidRPr="0044437C">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3C28B0DE" w14:textId="77777777" w:rsidR="007C46AD" w:rsidRPr="0044437C" w:rsidRDefault="007C46AD" w:rsidP="009A6A79">
            <w:pPr>
              <w:pStyle w:val="TAC"/>
            </w:pPr>
            <w:r w:rsidRPr="0044437C">
              <w:t>-5</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001615FC" w14:textId="77777777" w:rsidR="007C46AD" w:rsidRPr="0044437C" w:rsidRDefault="007C46AD" w:rsidP="009A6A79">
            <w:pPr>
              <w:pStyle w:val="TAC"/>
            </w:pPr>
            <w:r w:rsidRPr="0044437C">
              <w:t>30kHz</w:t>
            </w:r>
          </w:p>
        </w:tc>
      </w:tr>
      <w:tr w:rsidR="007C46AD" w:rsidRPr="0044437C" w14:paraId="68629578"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39C9317" w14:textId="77777777" w:rsidR="007C46AD" w:rsidRPr="0044437C" w:rsidRDefault="007C46AD" w:rsidP="009A6A79">
            <w:pPr>
              <w:pStyle w:val="TAC"/>
            </w:pPr>
            <w:r w:rsidRPr="0044437C">
              <w:t>± 160-225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8C38DF5" w14:textId="77777777" w:rsidR="007C46AD" w:rsidRPr="0044437C" w:rsidRDefault="007C46AD" w:rsidP="009A6A79">
            <w:pPr>
              <w:pStyle w:val="TAC"/>
            </w:pPr>
            <w:r w:rsidRPr="0044437C">
              <w:t>-5 to -8.5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9B71C" w14:textId="77777777" w:rsidR="007C46AD" w:rsidRPr="0044437C" w:rsidRDefault="007C46AD" w:rsidP="009A6A79">
            <w:pPr>
              <w:spacing w:after="0"/>
              <w:rPr>
                <w:rFonts w:ascii="Arial" w:hAnsi="Arial"/>
                <w:sz w:val="18"/>
              </w:rPr>
            </w:pPr>
          </w:p>
        </w:tc>
      </w:tr>
      <w:tr w:rsidR="007C46AD" w:rsidRPr="0044437C" w14:paraId="26391B71"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290D16CE" w14:textId="77777777" w:rsidR="007C46AD" w:rsidRPr="0044437C" w:rsidRDefault="007C46AD" w:rsidP="009A6A79">
            <w:pPr>
              <w:pStyle w:val="TAC"/>
            </w:pPr>
            <w:r w:rsidRPr="0044437C">
              <w:t>± 225-650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76309A20" w14:textId="77777777" w:rsidR="007C46AD" w:rsidRPr="0044437C" w:rsidRDefault="007C46AD" w:rsidP="009A6A79">
            <w:pPr>
              <w:pStyle w:val="TAC"/>
            </w:pPr>
            <w:r w:rsidRPr="0044437C">
              <w:t>-8.5 to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5ADCB" w14:textId="77777777" w:rsidR="007C46AD" w:rsidRPr="0044437C" w:rsidRDefault="007C46AD" w:rsidP="009A6A79">
            <w:pPr>
              <w:spacing w:after="0"/>
              <w:rPr>
                <w:rFonts w:ascii="Arial" w:hAnsi="Arial"/>
                <w:sz w:val="18"/>
              </w:rPr>
            </w:pPr>
          </w:p>
        </w:tc>
      </w:tr>
      <w:tr w:rsidR="007C46AD" w:rsidRPr="0044437C" w14:paraId="67A42B88"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77DE7798" w14:textId="77777777" w:rsidR="007C46AD" w:rsidRPr="0044437C" w:rsidRDefault="007C46AD" w:rsidP="009A6A79">
            <w:pPr>
              <w:pStyle w:val="TAC"/>
            </w:pPr>
            <w:r w:rsidRPr="0044437C">
              <w:t>± 650-1365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C9EEF3E" w14:textId="77777777" w:rsidR="007C46AD" w:rsidRPr="0044437C" w:rsidRDefault="007C46AD" w:rsidP="009A6A79">
            <w:pPr>
              <w:pStyle w:val="TAC"/>
            </w:pPr>
            <w:r w:rsidRPr="0044437C">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DC16" w14:textId="77777777" w:rsidR="007C46AD" w:rsidRPr="0044437C" w:rsidRDefault="007C46AD" w:rsidP="009A6A79">
            <w:pPr>
              <w:spacing w:after="0"/>
              <w:rPr>
                <w:rFonts w:ascii="Arial" w:hAnsi="Arial"/>
                <w:sz w:val="18"/>
              </w:rPr>
            </w:pPr>
          </w:p>
        </w:tc>
      </w:tr>
      <w:tr w:rsidR="007C46AD" w:rsidRPr="0044437C" w14:paraId="3F142029"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2026DDB2" w14:textId="77777777" w:rsidR="007C46AD" w:rsidRPr="0044437C" w:rsidRDefault="007C46AD" w:rsidP="009A6A79">
            <w:pPr>
              <w:pStyle w:val="TAC"/>
            </w:pPr>
            <w:r w:rsidRPr="0044437C">
              <w:t>± 1365-1800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E13AE9D" w14:textId="77777777" w:rsidR="007C46AD" w:rsidRPr="0044437C" w:rsidRDefault="007C46AD" w:rsidP="009A6A79">
            <w:pPr>
              <w:pStyle w:val="TAC"/>
            </w:pPr>
            <w:r w:rsidRPr="0044437C">
              <w:t>-23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E7250" w14:textId="77777777" w:rsidR="007C46AD" w:rsidRPr="0044437C" w:rsidRDefault="007C46AD" w:rsidP="009A6A79">
            <w:pPr>
              <w:spacing w:after="0"/>
              <w:rPr>
                <w:rFonts w:ascii="Arial" w:hAnsi="Arial"/>
                <w:sz w:val="18"/>
              </w:rPr>
            </w:pPr>
          </w:p>
        </w:tc>
      </w:tr>
      <w:tr w:rsidR="007C46AD" w:rsidRPr="0044437C" w14:paraId="2DCAAF09"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222881C" w14:textId="77777777" w:rsidR="007C46AD" w:rsidRPr="0044437C" w:rsidRDefault="007C46AD" w:rsidP="009A6A79">
            <w:pPr>
              <w:pStyle w:val="TAC"/>
            </w:pPr>
            <w:r w:rsidRPr="0044437C">
              <w:t>± 1800-16500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1CC4B07" w14:textId="77777777" w:rsidR="007C46AD" w:rsidRPr="0044437C" w:rsidRDefault="007C46AD" w:rsidP="009A6A79">
            <w:pPr>
              <w:pStyle w:val="TAC"/>
            </w:pPr>
            <w:r w:rsidRPr="0044437C">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70F82" w14:textId="77777777" w:rsidR="007C46AD" w:rsidRPr="0044437C" w:rsidRDefault="007C46AD" w:rsidP="009A6A79">
            <w:pPr>
              <w:spacing w:after="0"/>
              <w:rPr>
                <w:rFonts w:ascii="Arial" w:hAnsi="Arial"/>
                <w:sz w:val="18"/>
              </w:rPr>
            </w:pPr>
          </w:p>
        </w:tc>
      </w:tr>
      <w:tr w:rsidR="007C46AD" w:rsidRPr="0044437C" w14:paraId="2A91B1D9"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53A9C30E" w14:textId="77777777" w:rsidR="007C46AD" w:rsidRPr="0044437C" w:rsidRDefault="007C46AD" w:rsidP="009A6A79">
            <w:pPr>
              <w:pStyle w:val="TAN"/>
            </w:pPr>
            <w:r w:rsidRPr="0044437C">
              <w:t>NOTE 1:</w:t>
            </w:r>
            <w:r w:rsidRPr="0044437C">
              <w:tab/>
              <w:t>Spectrum emissions are linearly interpolated in dBm versus frequency offset.</w:t>
            </w:r>
          </w:p>
          <w:p w14:paraId="32ACCF19" w14:textId="77777777" w:rsidR="007C46AD" w:rsidRPr="0044437C" w:rsidRDefault="007C46AD" w:rsidP="009A6A79">
            <w:pPr>
              <w:pStyle w:val="TAN"/>
            </w:pPr>
            <w:r w:rsidRPr="0044437C">
              <w:rPr>
                <w:rFonts w:cs="Arial"/>
              </w:rPr>
              <w:t>NOTE 2:</w:t>
            </w:r>
            <w:r w:rsidRPr="0044437C">
              <w:tab/>
              <w:t>The EIRP requirement in regulation is converted to conducted requirement using a 0dBi antenna.</w:t>
            </w:r>
          </w:p>
        </w:tc>
      </w:tr>
    </w:tbl>
    <w:p w14:paraId="120499B0" w14:textId="77777777" w:rsidR="007C46AD" w:rsidRPr="0044437C" w:rsidRDefault="007C46AD" w:rsidP="007C46AD">
      <w:pPr>
        <w:rPr>
          <w:lang w:eastAsia="en-GB"/>
        </w:rPr>
      </w:pPr>
    </w:p>
    <w:p w14:paraId="32609B6A" w14:textId="37069165" w:rsidR="007C46AD" w:rsidRPr="0044437C" w:rsidRDefault="007C46AD" w:rsidP="007C46AD">
      <w:pPr>
        <w:rPr>
          <w:lang w:eastAsia="en-GB"/>
        </w:rPr>
      </w:pPr>
      <w:r w:rsidRPr="0044437C">
        <w:rPr>
          <w:lang w:eastAsia="en-GB"/>
        </w:rPr>
        <w:t>The normative reference for this requirement is TS 36.102 [11] clause 6.5A.3.3.</w:t>
      </w:r>
    </w:p>
    <w:p w14:paraId="3F36F338" w14:textId="77777777" w:rsidR="007C46AD" w:rsidRPr="0044437C" w:rsidRDefault="007C46AD" w:rsidP="007C46AD">
      <w:pPr>
        <w:pStyle w:val="H6"/>
      </w:pPr>
      <w:r w:rsidRPr="0044437C">
        <w:t>6.5A.3.3.4</w:t>
      </w:r>
      <w:r w:rsidRPr="0044437C">
        <w:tab/>
        <w:t>Test description</w:t>
      </w:r>
    </w:p>
    <w:p w14:paraId="3A1D90A6" w14:textId="77777777" w:rsidR="007C46AD" w:rsidRPr="0044437C" w:rsidRDefault="007C46AD" w:rsidP="007C46AD">
      <w:pPr>
        <w:pStyle w:val="H6"/>
      </w:pPr>
      <w:r w:rsidRPr="0044437C">
        <w:t>6.5A.3.3.4.1</w:t>
      </w:r>
      <w:r w:rsidRPr="0044437C">
        <w:tab/>
        <w:t>Initial conditions</w:t>
      </w:r>
    </w:p>
    <w:p w14:paraId="1B42F9F6" w14:textId="77777777" w:rsidR="007C46AD" w:rsidRPr="0044437C" w:rsidRDefault="007C46AD" w:rsidP="007C46A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7C1B0B" w14:textId="77777777" w:rsidR="007C46AD" w:rsidRPr="0044437C" w:rsidRDefault="007C46AD" w:rsidP="007C46AD">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6.5A.3.3.4.1-1 to Table 6.5A.3.3.4.1-1a. The details of the uplink reference measurement channels (RMCs) are specified in Annexe A.2. </w:t>
      </w:r>
      <w:r w:rsidRPr="0044437C">
        <w:rPr>
          <w:rFonts w:cs="v5.0.0"/>
          <w:lang w:eastAsia="en-GB"/>
        </w:rPr>
        <w:t>Configurations of PDSCH and MPDCCH before measurement are specified in Annex C.2.</w:t>
      </w:r>
    </w:p>
    <w:p w14:paraId="7B267C8A" w14:textId="77777777" w:rsidR="007C46AD" w:rsidRPr="0044437C" w:rsidRDefault="007C46AD" w:rsidP="007C46AD">
      <w:pPr>
        <w:pStyle w:val="TH"/>
        <w:rPr>
          <w:lang w:eastAsia="en-GB"/>
        </w:rPr>
      </w:pPr>
      <w:r w:rsidRPr="0044437C">
        <w:rPr>
          <w:lang w:eastAsia="en-GB"/>
        </w:rPr>
        <w:lastRenderedPageBreak/>
        <w:t>Table 6.5A.3.3.4.1-1: Test Configuration Table (network signalled value "NS_02N, NS_03N, NS_04N, NS_05N")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7C46AD" w:rsidRPr="0044437C" w14:paraId="1291A227" w14:textId="77777777" w:rsidTr="009A6A79">
        <w:trPr>
          <w:jc w:val="center"/>
        </w:trPr>
        <w:tc>
          <w:tcPr>
            <w:tcW w:w="9554" w:type="dxa"/>
            <w:gridSpan w:val="5"/>
            <w:shd w:val="clear" w:color="auto" w:fill="auto"/>
            <w:vAlign w:val="center"/>
          </w:tcPr>
          <w:p w14:paraId="0E84AA9B"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Initial Conditions</w:t>
            </w:r>
          </w:p>
        </w:tc>
      </w:tr>
      <w:tr w:rsidR="007C46AD" w:rsidRPr="0044437C" w14:paraId="66487382" w14:textId="77777777" w:rsidTr="009A6A79">
        <w:trPr>
          <w:jc w:val="center"/>
        </w:trPr>
        <w:tc>
          <w:tcPr>
            <w:tcW w:w="5080" w:type="dxa"/>
            <w:gridSpan w:val="3"/>
            <w:shd w:val="clear" w:color="auto" w:fill="auto"/>
            <w:vAlign w:val="center"/>
          </w:tcPr>
          <w:p w14:paraId="78065B3A" w14:textId="77777777" w:rsidR="007C46AD" w:rsidRPr="0044437C" w:rsidRDefault="007C46AD" w:rsidP="009A6A79">
            <w:pPr>
              <w:keepNext/>
              <w:keepLines/>
              <w:spacing w:after="0"/>
              <w:rPr>
                <w:rFonts w:ascii="Arial" w:hAnsi="Arial"/>
                <w:sz w:val="18"/>
              </w:rPr>
            </w:pPr>
            <w:r w:rsidRPr="0044437C">
              <w:rPr>
                <w:rFonts w:ascii="Arial" w:hAnsi="Arial"/>
                <w:sz w:val="18"/>
              </w:rPr>
              <w:t>Test Environment as specified in</w:t>
            </w:r>
          </w:p>
          <w:p w14:paraId="26E6AE97" w14:textId="77777777" w:rsidR="007C46AD" w:rsidRPr="0044437C" w:rsidRDefault="007C46AD" w:rsidP="009A6A79">
            <w:pPr>
              <w:keepNext/>
              <w:keepLines/>
              <w:spacing w:after="0"/>
              <w:rPr>
                <w:rFonts w:ascii="Arial" w:hAnsi="Arial"/>
                <w:sz w:val="18"/>
              </w:rPr>
            </w:pPr>
            <w:r w:rsidRPr="0044437C">
              <w:rPr>
                <w:rFonts w:ascii="Arial" w:hAnsi="Arial"/>
                <w:sz w:val="18"/>
              </w:rPr>
              <w:t>TS 36.508[12] subclause 4.1</w:t>
            </w:r>
          </w:p>
        </w:tc>
        <w:tc>
          <w:tcPr>
            <w:tcW w:w="4474" w:type="dxa"/>
            <w:gridSpan w:val="2"/>
            <w:shd w:val="clear" w:color="auto" w:fill="auto"/>
            <w:vAlign w:val="center"/>
          </w:tcPr>
          <w:p w14:paraId="7AC4ADB2" w14:textId="77777777" w:rsidR="007C46AD" w:rsidRPr="0044437C" w:rsidRDefault="007C46AD" w:rsidP="009A6A79">
            <w:pPr>
              <w:keepNext/>
              <w:keepLines/>
              <w:spacing w:after="0"/>
              <w:rPr>
                <w:rFonts w:ascii="Arial" w:hAnsi="Arial"/>
                <w:sz w:val="18"/>
              </w:rPr>
            </w:pPr>
            <w:r w:rsidRPr="0044437C">
              <w:rPr>
                <w:rFonts w:ascii="Arial" w:hAnsi="Arial"/>
                <w:sz w:val="18"/>
              </w:rPr>
              <w:t>Normal</w:t>
            </w:r>
          </w:p>
        </w:tc>
      </w:tr>
      <w:tr w:rsidR="007C46AD" w:rsidRPr="0044437C" w14:paraId="78D06DF0" w14:textId="77777777" w:rsidTr="009A6A79">
        <w:trPr>
          <w:jc w:val="center"/>
        </w:trPr>
        <w:tc>
          <w:tcPr>
            <w:tcW w:w="5080" w:type="dxa"/>
            <w:gridSpan w:val="3"/>
            <w:shd w:val="clear" w:color="auto" w:fill="auto"/>
            <w:vAlign w:val="center"/>
          </w:tcPr>
          <w:p w14:paraId="04842729" w14:textId="77777777" w:rsidR="007C46AD" w:rsidRPr="0044437C" w:rsidRDefault="007C46AD" w:rsidP="009A6A79">
            <w:pPr>
              <w:keepNext/>
              <w:keepLines/>
              <w:spacing w:after="0"/>
              <w:rPr>
                <w:rFonts w:ascii="Arial" w:hAnsi="Arial"/>
                <w:sz w:val="18"/>
              </w:rPr>
            </w:pPr>
            <w:r w:rsidRPr="0044437C">
              <w:rPr>
                <w:rFonts w:ascii="Arial" w:hAnsi="Arial"/>
                <w:bCs/>
                <w:sz w:val="18"/>
              </w:rPr>
              <w:t>Test Frequencies as specified in</w:t>
            </w:r>
          </w:p>
          <w:p w14:paraId="5CDEF6B5" w14:textId="77777777" w:rsidR="007C46AD" w:rsidRPr="0044437C" w:rsidRDefault="007C46AD" w:rsidP="009A6A79">
            <w:pPr>
              <w:keepNext/>
              <w:keepLines/>
              <w:spacing w:after="0"/>
              <w:rPr>
                <w:rFonts w:ascii="Arial" w:hAnsi="Arial"/>
                <w:sz w:val="18"/>
              </w:rPr>
            </w:pPr>
            <w:r w:rsidRPr="0044437C">
              <w:rPr>
                <w:rFonts w:ascii="Arial" w:hAnsi="Arial"/>
                <w:sz w:val="18"/>
              </w:rPr>
              <w:t>TS 36.508 [12] subclause 4.3.1</w:t>
            </w:r>
          </w:p>
        </w:tc>
        <w:tc>
          <w:tcPr>
            <w:tcW w:w="4474" w:type="dxa"/>
            <w:gridSpan w:val="2"/>
            <w:shd w:val="clear" w:color="auto" w:fill="auto"/>
            <w:vAlign w:val="center"/>
          </w:tcPr>
          <w:p w14:paraId="70AB5B09" w14:textId="77777777" w:rsidR="007C46AD" w:rsidRPr="0044437C" w:rsidRDefault="007C46AD" w:rsidP="009A6A79">
            <w:pPr>
              <w:keepNext/>
              <w:keepLines/>
              <w:spacing w:after="0"/>
              <w:rPr>
                <w:rFonts w:ascii="Arial" w:hAnsi="Arial"/>
                <w:sz w:val="18"/>
              </w:rPr>
            </w:pPr>
            <w:r w:rsidRPr="0044437C">
              <w:rPr>
                <w:rFonts w:ascii="Arial" w:hAnsi="Arial"/>
                <w:sz w:val="18"/>
                <w:lang w:eastAsia="en-GB"/>
              </w:rPr>
              <w:t>Low range, Mid range, High range</w:t>
            </w:r>
          </w:p>
        </w:tc>
      </w:tr>
      <w:tr w:rsidR="007C46AD" w:rsidRPr="0044437C" w14:paraId="1248FC2F" w14:textId="77777777" w:rsidTr="009A6A79">
        <w:trPr>
          <w:jc w:val="center"/>
        </w:trPr>
        <w:tc>
          <w:tcPr>
            <w:tcW w:w="5080" w:type="dxa"/>
            <w:gridSpan w:val="3"/>
            <w:shd w:val="clear" w:color="auto" w:fill="auto"/>
            <w:vAlign w:val="center"/>
          </w:tcPr>
          <w:p w14:paraId="6F16922F" w14:textId="77777777" w:rsidR="007C46AD" w:rsidRPr="0044437C" w:rsidRDefault="007C46AD" w:rsidP="009A6A79">
            <w:pPr>
              <w:keepNext/>
              <w:keepLines/>
              <w:spacing w:after="0"/>
              <w:rPr>
                <w:rFonts w:ascii="Arial" w:hAnsi="Arial"/>
                <w:sz w:val="18"/>
              </w:rPr>
            </w:pPr>
            <w:r w:rsidRPr="0044437C">
              <w:rPr>
                <w:rFonts w:ascii="Arial" w:hAnsi="Arial"/>
                <w:bCs/>
                <w:sz w:val="18"/>
              </w:rPr>
              <w:t>Test Channel Bandwidths as specified in</w:t>
            </w:r>
          </w:p>
          <w:p w14:paraId="4FF31AF8" w14:textId="77777777" w:rsidR="007C46AD" w:rsidRPr="0044437C" w:rsidRDefault="007C46AD" w:rsidP="009A6A79">
            <w:pPr>
              <w:keepNext/>
              <w:keepLines/>
              <w:spacing w:after="0"/>
              <w:rPr>
                <w:rFonts w:ascii="Arial" w:hAnsi="Arial"/>
                <w:sz w:val="18"/>
              </w:rPr>
            </w:pPr>
            <w:r w:rsidRPr="0044437C">
              <w:rPr>
                <w:rFonts w:ascii="Arial" w:hAnsi="Arial"/>
                <w:sz w:val="18"/>
              </w:rPr>
              <w:t>TS 36.508 [12] subclause 4.3.1</w:t>
            </w:r>
          </w:p>
        </w:tc>
        <w:tc>
          <w:tcPr>
            <w:tcW w:w="4474" w:type="dxa"/>
            <w:gridSpan w:val="2"/>
            <w:shd w:val="clear" w:color="auto" w:fill="auto"/>
            <w:vAlign w:val="center"/>
          </w:tcPr>
          <w:p w14:paraId="3C5E8CB6" w14:textId="77777777" w:rsidR="007C46AD" w:rsidRPr="0044437C" w:rsidRDefault="007C46AD" w:rsidP="009A6A79">
            <w:pPr>
              <w:keepNext/>
              <w:keepLines/>
              <w:spacing w:after="0"/>
              <w:rPr>
                <w:rFonts w:ascii="Arial" w:hAnsi="Arial"/>
                <w:sz w:val="18"/>
              </w:rPr>
            </w:pPr>
            <w:r w:rsidRPr="0044437C">
              <w:rPr>
                <w:rFonts w:ascii="Arial" w:hAnsi="Arial"/>
                <w:sz w:val="18"/>
              </w:rPr>
              <w:t>1.4 MHz</w:t>
            </w:r>
          </w:p>
        </w:tc>
      </w:tr>
      <w:tr w:rsidR="007C46AD" w:rsidRPr="0044437C" w14:paraId="22C47EE9" w14:textId="77777777" w:rsidTr="009A6A79">
        <w:trPr>
          <w:jc w:val="center"/>
        </w:trPr>
        <w:tc>
          <w:tcPr>
            <w:tcW w:w="9554" w:type="dxa"/>
            <w:gridSpan w:val="5"/>
            <w:shd w:val="clear" w:color="auto" w:fill="auto"/>
            <w:vAlign w:val="center"/>
          </w:tcPr>
          <w:p w14:paraId="14FF574A"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Test Parameters for Channel Bandwidths</w:t>
            </w:r>
          </w:p>
        </w:tc>
      </w:tr>
      <w:tr w:rsidR="007C46AD" w:rsidRPr="0044437C" w14:paraId="785F5A24" w14:textId="77777777" w:rsidTr="009A6A79">
        <w:trPr>
          <w:jc w:val="center"/>
        </w:trPr>
        <w:tc>
          <w:tcPr>
            <w:tcW w:w="1354" w:type="dxa"/>
            <w:shd w:val="clear" w:color="auto" w:fill="auto"/>
            <w:vAlign w:val="center"/>
          </w:tcPr>
          <w:p w14:paraId="67457FFE" w14:textId="77777777" w:rsidR="007C46AD" w:rsidRPr="0044437C" w:rsidRDefault="007C46AD" w:rsidP="009A6A79">
            <w:pPr>
              <w:keepNext/>
              <w:keepLines/>
              <w:spacing w:after="0"/>
              <w:jc w:val="center"/>
              <w:rPr>
                <w:rFonts w:ascii="Arial" w:hAnsi="Arial"/>
                <w:b/>
                <w:sz w:val="18"/>
              </w:rPr>
            </w:pPr>
          </w:p>
        </w:tc>
        <w:tc>
          <w:tcPr>
            <w:tcW w:w="992" w:type="dxa"/>
            <w:shd w:val="clear" w:color="auto" w:fill="auto"/>
            <w:vAlign w:val="center"/>
          </w:tcPr>
          <w:p w14:paraId="704C1AD2" w14:textId="77777777" w:rsidR="007C46AD" w:rsidRPr="0044437C" w:rsidRDefault="007C46AD" w:rsidP="009A6A79">
            <w:pPr>
              <w:keepNext/>
              <w:keepLines/>
              <w:spacing w:after="0"/>
              <w:jc w:val="center"/>
              <w:rPr>
                <w:rFonts w:ascii="Arial" w:hAnsi="Arial"/>
                <w:b/>
                <w:sz w:val="18"/>
              </w:rPr>
            </w:pPr>
          </w:p>
        </w:tc>
        <w:tc>
          <w:tcPr>
            <w:tcW w:w="2734" w:type="dxa"/>
            <w:shd w:val="clear" w:color="auto" w:fill="auto"/>
            <w:vAlign w:val="center"/>
          </w:tcPr>
          <w:p w14:paraId="32ADEB8B"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shd w:val="clear" w:color="auto" w:fill="auto"/>
            <w:vAlign w:val="center"/>
          </w:tcPr>
          <w:p w14:paraId="5531F3B5"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Uplink Configuration</w:t>
            </w:r>
          </w:p>
        </w:tc>
      </w:tr>
      <w:tr w:rsidR="007C46AD" w:rsidRPr="0044437C" w14:paraId="7D24F354" w14:textId="77777777" w:rsidTr="009A6A79">
        <w:trPr>
          <w:jc w:val="center"/>
        </w:trPr>
        <w:tc>
          <w:tcPr>
            <w:tcW w:w="1354" w:type="dxa"/>
            <w:vMerge w:val="restart"/>
            <w:shd w:val="clear" w:color="auto" w:fill="auto"/>
            <w:vAlign w:val="center"/>
          </w:tcPr>
          <w:p w14:paraId="7D120CC9"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shd w:val="clear" w:color="auto" w:fill="auto"/>
            <w:vAlign w:val="center"/>
          </w:tcPr>
          <w:p w14:paraId="38818902"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Ch BW</w:t>
            </w:r>
          </w:p>
        </w:tc>
        <w:tc>
          <w:tcPr>
            <w:tcW w:w="2734" w:type="dxa"/>
            <w:vMerge w:val="restart"/>
            <w:shd w:val="clear" w:color="auto" w:fill="auto"/>
            <w:vAlign w:val="center"/>
          </w:tcPr>
          <w:p w14:paraId="5C71F3A8" w14:textId="77777777" w:rsidR="007C46AD" w:rsidRPr="0044437C" w:rsidRDefault="007C46AD" w:rsidP="009A6A79">
            <w:pPr>
              <w:keepNext/>
              <w:keepLines/>
              <w:spacing w:after="0"/>
              <w:jc w:val="center"/>
              <w:rPr>
                <w:rFonts w:ascii="Arial" w:hAnsi="Arial"/>
                <w:sz w:val="18"/>
              </w:rPr>
            </w:pPr>
            <w:r w:rsidRPr="0044437C">
              <w:rPr>
                <w:rFonts w:ascii="Arial" w:hAnsi="Arial"/>
                <w:sz w:val="18"/>
              </w:rPr>
              <w:t>N/A</w:t>
            </w:r>
          </w:p>
        </w:tc>
        <w:tc>
          <w:tcPr>
            <w:tcW w:w="1304" w:type="dxa"/>
            <w:vMerge w:val="restart"/>
            <w:shd w:val="clear" w:color="auto" w:fill="auto"/>
            <w:vAlign w:val="center"/>
          </w:tcPr>
          <w:p w14:paraId="1A9D5D62"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Mod'n</w:t>
            </w:r>
          </w:p>
        </w:tc>
        <w:tc>
          <w:tcPr>
            <w:tcW w:w="3170" w:type="dxa"/>
            <w:shd w:val="clear" w:color="auto" w:fill="auto"/>
            <w:vAlign w:val="center"/>
          </w:tcPr>
          <w:p w14:paraId="22143AEA"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RB allocation</w:t>
            </w:r>
          </w:p>
        </w:tc>
      </w:tr>
      <w:tr w:rsidR="007C46AD" w:rsidRPr="0044437C" w14:paraId="31F28D31" w14:textId="77777777" w:rsidTr="009A6A79">
        <w:trPr>
          <w:trHeight w:val="470"/>
          <w:jc w:val="center"/>
        </w:trPr>
        <w:tc>
          <w:tcPr>
            <w:tcW w:w="1354" w:type="dxa"/>
            <w:vMerge/>
            <w:tcBorders>
              <w:bottom w:val="single" w:sz="4" w:space="0" w:color="auto"/>
            </w:tcBorders>
            <w:shd w:val="clear" w:color="auto" w:fill="auto"/>
            <w:vAlign w:val="center"/>
          </w:tcPr>
          <w:p w14:paraId="0D97D2EF" w14:textId="77777777" w:rsidR="007C46AD" w:rsidRPr="0044437C" w:rsidRDefault="007C46AD" w:rsidP="009A6A79">
            <w:pPr>
              <w:keepNext/>
              <w:keepLines/>
              <w:spacing w:after="0"/>
              <w:jc w:val="center"/>
              <w:rPr>
                <w:rFonts w:ascii="Arial" w:hAnsi="Arial"/>
                <w:sz w:val="18"/>
              </w:rPr>
            </w:pPr>
          </w:p>
        </w:tc>
        <w:tc>
          <w:tcPr>
            <w:tcW w:w="992" w:type="dxa"/>
            <w:vMerge/>
            <w:tcBorders>
              <w:bottom w:val="single" w:sz="4" w:space="0" w:color="auto"/>
            </w:tcBorders>
            <w:shd w:val="clear" w:color="auto" w:fill="auto"/>
            <w:vAlign w:val="center"/>
          </w:tcPr>
          <w:p w14:paraId="1483C037" w14:textId="77777777" w:rsidR="007C46AD" w:rsidRPr="0044437C" w:rsidRDefault="007C46AD" w:rsidP="009A6A79">
            <w:pPr>
              <w:keepNext/>
              <w:keepLines/>
              <w:spacing w:after="0"/>
              <w:jc w:val="center"/>
              <w:rPr>
                <w:rFonts w:ascii="Arial" w:hAnsi="Arial"/>
                <w:sz w:val="18"/>
              </w:rPr>
            </w:pPr>
          </w:p>
        </w:tc>
        <w:tc>
          <w:tcPr>
            <w:tcW w:w="2734" w:type="dxa"/>
            <w:vMerge/>
            <w:tcBorders>
              <w:bottom w:val="single" w:sz="4" w:space="0" w:color="auto"/>
            </w:tcBorders>
            <w:vAlign w:val="center"/>
          </w:tcPr>
          <w:p w14:paraId="1D71C9F6" w14:textId="77777777" w:rsidR="007C46AD" w:rsidRPr="0044437C" w:rsidRDefault="007C46AD" w:rsidP="009A6A79">
            <w:pPr>
              <w:keepNext/>
              <w:keepLines/>
              <w:spacing w:after="0"/>
              <w:jc w:val="center"/>
              <w:rPr>
                <w:rFonts w:ascii="Arial" w:hAnsi="Arial"/>
                <w:sz w:val="18"/>
              </w:rPr>
            </w:pPr>
          </w:p>
        </w:tc>
        <w:tc>
          <w:tcPr>
            <w:tcW w:w="1304" w:type="dxa"/>
            <w:vMerge/>
            <w:tcBorders>
              <w:bottom w:val="single" w:sz="4" w:space="0" w:color="auto"/>
            </w:tcBorders>
            <w:shd w:val="clear" w:color="auto" w:fill="auto"/>
            <w:vAlign w:val="center"/>
          </w:tcPr>
          <w:p w14:paraId="315D9CE3" w14:textId="77777777" w:rsidR="007C46AD" w:rsidRPr="0044437C" w:rsidRDefault="007C46AD" w:rsidP="009A6A79">
            <w:pPr>
              <w:keepNext/>
              <w:keepLines/>
              <w:spacing w:after="0"/>
              <w:jc w:val="center"/>
              <w:rPr>
                <w:rFonts w:ascii="Arial" w:hAnsi="Arial"/>
                <w:b/>
                <w:bCs/>
                <w:sz w:val="18"/>
              </w:rPr>
            </w:pPr>
          </w:p>
        </w:tc>
        <w:tc>
          <w:tcPr>
            <w:tcW w:w="3170" w:type="dxa"/>
            <w:tcBorders>
              <w:bottom w:val="single" w:sz="4" w:space="0" w:color="auto"/>
            </w:tcBorders>
            <w:shd w:val="clear" w:color="auto" w:fill="auto"/>
            <w:vAlign w:val="center"/>
          </w:tcPr>
          <w:p w14:paraId="6F5884FB"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FDD and HD-FDD</w:t>
            </w:r>
          </w:p>
        </w:tc>
      </w:tr>
      <w:tr w:rsidR="007C46AD" w:rsidRPr="0044437C" w14:paraId="59382EEE" w14:textId="77777777" w:rsidTr="009A6A79">
        <w:trPr>
          <w:jc w:val="center"/>
        </w:trPr>
        <w:tc>
          <w:tcPr>
            <w:tcW w:w="1354" w:type="dxa"/>
            <w:shd w:val="clear" w:color="auto" w:fill="auto"/>
            <w:vAlign w:val="center"/>
          </w:tcPr>
          <w:p w14:paraId="411F5BF4"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w:t>
            </w:r>
          </w:p>
        </w:tc>
        <w:tc>
          <w:tcPr>
            <w:tcW w:w="992" w:type="dxa"/>
            <w:shd w:val="clear" w:color="auto" w:fill="auto"/>
            <w:vAlign w:val="center"/>
          </w:tcPr>
          <w:p w14:paraId="6B178098"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1.4 MHz</w:t>
            </w:r>
          </w:p>
        </w:tc>
        <w:tc>
          <w:tcPr>
            <w:tcW w:w="2734" w:type="dxa"/>
            <w:vMerge/>
            <w:shd w:val="clear" w:color="auto" w:fill="auto"/>
            <w:vAlign w:val="center"/>
          </w:tcPr>
          <w:p w14:paraId="7FAD4911" w14:textId="77777777" w:rsidR="007C46AD" w:rsidRPr="0044437C" w:rsidRDefault="007C46AD" w:rsidP="009A6A79">
            <w:pPr>
              <w:keepNext/>
              <w:keepLines/>
              <w:spacing w:after="0"/>
              <w:jc w:val="center"/>
              <w:rPr>
                <w:rFonts w:ascii="Arial" w:hAnsi="Arial"/>
                <w:sz w:val="18"/>
              </w:rPr>
            </w:pPr>
          </w:p>
        </w:tc>
        <w:tc>
          <w:tcPr>
            <w:tcW w:w="1304" w:type="dxa"/>
            <w:shd w:val="clear" w:color="auto" w:fill="auto"/>
            <w:vAlign w:val="center"/>
          </w:tcPr>
          <w:p w14:paraId="35D90923" w14:textId="77777777" w:rsidR="007C46AD" w:rsidRPr="0044437C" w:rsidRDefault="007C46AD" w:rsidP="009A6A79">
            <w:pPr>
              <w:keepNext/>
              <w:keepLines/>
              <w:spacing w:after="0"/>
              <w:jc w:val="center"/>
              <w:rPr>
                <w:rFonts w:ascii="Arial" w:hAnsi="Arial"/>
                <w:sz w:val="18"/>
              </w:rPr>
            </w:pPr>
            <w:r w:rsidRPr="0044437C">
              <w:rPr>
                <w:rFonts w:ascii="Arial" w:hAnsi="Arial"/>
                <w:sz w:val="18"/>
              </w:rPr>
              <w:t>QPSK</w:t>
            </w:r>
          </w:p>
        </w:tc>
        <w:tc>
          <w:tcPr>
            <w:tcW w:w="3170" w:type="dxa"/>
            <w:shd w:val="clear" w:color="auto" w:fill="auto"/>
            <w:vAlign w:val="center"/>
          </w:tcPr>
          <w:p w14:paraId="62405636" w14:textId="77777777" w:rsidR="007C46AD" w:rsidRPr="0044437C" w:rsidRDefault="007C46AD" w:rsidP="009A6A79">
            <w:pPr>
              <w:keepNext/>
              <w:keepLines/>
              <w:spacing w:after="0"/>
              <w:jc w:val="center"/>
              <w:rPr>
                <w:rFonts w:ascii="Arial" w:hAnsi="Arial"/>
                <w:sz w:val="18"/>
              </w:rPr>
            </w:pPr>
            <w:r w:rsidRPr="0044437C">
              <w:rPr>
                <w:rFonts w:ascii="Arial" w:hAnsi="Arial"/>
                <w:sz w:val="18"/>
              </w:rPr>
              <w:t>2</w:t>
            </w:r>
          </w:p>
        </w:tc>
      </w:tr>
      <w:tr w:rsidR="007C46AD" w:rsidRPr="0044437C" w14:paraId="0F167998" w14:textId="77777777" w:rsidTr="009A6A79">
        <w:trPr>
          <w:jc w:val="center"/>
        </w:trPr>
        <w:tc>
          <w:tcPr>
            <w:tcW w:w="1354" w:type="dxa"/>
            <w:shd w:val="clear" w:color="auto" w:fill="auto"/>
            <w:vAlign w:val="center"/>
          </w:tcPr>
          <w:p w14:paraId="5B6D4E14"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shd w:val="clear" w:color="auto" w:fill="auto"/>
            <w:vAlign w:val="center"/>
          </w:tcPr>
          <w:p w14:paraId="0B594B82"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shd w:val="clear" w:color="auto" w:fill="auto"/>
            <w:vAlign w:val="center"/>
          </w:tcPr>
          <w:p w14:paraId="7BB25F76" w14:textId="77777777" w:rsidR="007C46AD" w:rsidRPr="0044437C" w:rsidRDefault="007C46AD" w:rsidP="009A6A79">
            <w:pPr>
              <w:keepNext/>
              <w:keepLines/>
              <w:spacing w:after="0"/>
              <w:jc w:val="center"/>
              <w:rPr>
                <w:rFonts w:ascii="Arial" w:hAnsi="Arial"/>
                <w:sz w:val="18"/>
              </w:rPr>
            </w:pPr>
          </w:p>
        </w:tc>
        <w:tc>
          <w:tcPr>
            <w:tcW w:w="1304" w:type="dxa"/>
            <w:shd w:val="clear" w:color="auto" w:fill="auto"/>
            <w:vAlign w:val="center"/>
          </w:tcPr>
          <w:p w14:paraId="05053CA3"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shd w:val="clear" w:color="auto" w:fill="auto"/>
            <w:vAlign w:val="center"/>
          </w:tcPr>
          <w:p w14:paraId="34F3FBFA"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5</w:t>
            </w:r>
          </w:p>
        </w:tc>
      </w:tr>
      <w:tr w:rsidR="007C46AD" w:rsidRPr="0044437C" w14:paraId="68416D21" w14:textId="77777777" w:rsidTr="009A6A79">
        <w:trPr>
          <w:jc w:val="center"/>
        </w:trPr>
        <w:tc>
          <w:tcPr>
            <w:tcW w:w="1354" w:type="dxa"/>
            <w:shd w:val="clear" w:color="auto" w:fill="auto"/>
            <w:vAlign w:val="center"/>
          </w:tcPr>
          <w:p w14:paraId="6C43728A" w14:textId="77777777" w:rsidR="007C46AD" w:rsidRPr="0044437C" w:rsidRDefault="007C46AD" w:rsidP="009A6A79">
            <w:pPr>
              <w:keepNext/>
              <w:keepLines/>
              <w:spacing w:after="0"/>
              <w:jc w:val="center"/>
              <w:rPr>
                <w:rFonts w:ascii="Arial" w:hAnsi="Arial"/>
                <w:sz w:val="18"/>
              </w:rPr>
            </w:pPr>
            <w:r w:rsidRPr="0044437C">
              <w:rPr>
                <w:rFonts w:ascii="Arial" w:hAnsi="Arial"/>
                <w:sz w:val="18"/>
              </w:rPr>
              <w:t>3</w:t>
            </w:r>
          </w:p>
        </w:tc>
        <w:tc>
          <w:tcPr>
            <w:tcW w:w="992" w:type="dxa"/>
            <w:shd w:val="clear" w:color="auto" w:fill="auto"/>
            <w:vAlign w:val="center"/>
          </w:tcPr>
          <w:p w14:paraId="728E0C6B"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1.4 MHz</w:t>
            </w:r>
          </w:p>
        </w:tc>
        <w:tc>
          <w:tcPr>
            <w:tcW w:w="2734" w:type="dxa"/>
            <w:vMerge/>
            <w:shd w:val="clear" w:color="auto" w:fill="auto"/>
            <w:vAlign w:val="center"/>
          </w:tcPr>
          <w:p w14:paraId="4E7F617A" w14:textId="77777777" w:rsidR="007C46AD" w:rsidRPr="0044437C" w:rsidRDefault="007C46AD" w:rsidP="009A6A79">
            <w:pPr>
              <w:keepNext/>
              <w:keepLines/>
              <w:spacing w:after="0"/>
              <w:jc w:val="center"/>
              <w:rPr>
                <w:rFonts w:ascii="Arial" w:hAnsi="Arial"/>
                <w:sz w:val="18"/>
              </w:rPr>
            </w:pPr>
          </w:p>
        </w:tc>
        <w:tc>
          <w:tcPr>
            <w:tcW w:w="1304" w:type="dxa"/>
            <w:shd w:val="clear" w:color="auto" w:fill="auto"/>
            <w:vAlign w:val="center"/>
          </w:tcPr>
          <w:p w14:paraId="07CB61DC" w14:textId="77777777" w:rsidR="007C46AD" w:rsidRPr="0044437C" w:rsidRDefault="007C46AD" w:rsidP="009A6A79">
            <w:pPr>
              <w:keepNext/>
              <w:keepLines/>
              <w:spacing w:after="0"/>
              <w:jc w:val="center"/>
              <w:rPr>
                <w:rFonts w:ascii="Arial" w:hAnsi="Arial"/>
                <w:sz w:val="18"/>
              </w:rPr>
            </w:pPr>
            <w:r w:rsidRPr="0044437C">
              <w:rPr>
                <w:rFonts w:ascii="Arial" w:hAnsi="Arial"/>
                <w:sz w:val="18"/>
              </w:rPr>
              <w:t>QPSK</w:t>
            </w:r>
          </w:p>
        </w:tc>
        <w:tc>
          <w:tcPr>
            <w:tcW w:w="3170" w:type="dxa"/>
            <w:shd w:val="clear" w:color="auto" w:fill="auto"/>
            <w:vAlign w:val="center"/>
          </w:tcPr>
          <w:p w14:paraId="2075F4EA" w14:textId="77777777" w:rsidR="007C46AD" w:rsidRPr="0044437C" w:rsidRDefault="007C46AD" w:rsidP="009A6A79">
            <w:pPr>
              <w:keepNext/>
              <w:keepLines/>
              <w:spacing w:after="0"/>
              <w:jc w:val="center"/>
              <w:rPr>
                <w:rFonts w:ascii="Arial" w:hAnsi="Arial"/>
                <w:sz w:val="18"/>
              </w:rPr>
            </w:pPr>
            <w:r w:rsidRPr="0044437C">
              <w:rPr>
                <w:rFonts w:ascii="Arial" w:hAnsi="Arial"/>
                <w:sz w:val="18"/>
              </w:rPr>
              <w:t>6</w:t>
            </w:r>
          </w:p>
        </w:tc>
      </w:tr>
      <w:tr w:rsidR="007C46AD" w:rsidRPr="0044437C" w14:paraId="10E4C775" w14:textId="77777777" w:rsidTr="009A6A79">
        <w:trPr>
          <w:jc w:val="center"/>
        </w:trPr>
        <w:tc>
          <w:tcPr>
            <w:tcW w:w="9554" w:type="dxa"/>
            <w:gridSpan w:val="5"/>
            <w:shd w:val="clear" w:color="auto" w:fill="auto"/>
            <w:vAlign w:val="center"/>
          </w:tcPr>
          <w:p w14:paraId="310466B4" w14:textId="77777777" w:rsidR="007C46AD" w:rsidRPr="0044437C" w:rsidRDefault="007C46AD" w:rsidP="009A6A79">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tbl>
    <w:p w14:paraId="33C49298" w14:textId="77777777" w:rsidR="007C46AD" w:rsidRPr="0044437C" w:rsidRDefault="007C46AD" w:rsidP="007C46AD">
      <w:pPr>
        <w:rPr>
          <w:lang w:eastAsia="en-GB"/>
        </w:rPr>
      </w:pPr>
    </w:p>
    <w:p w14:paraId="1738A8D0" w14:textId="77777777" w:rsidR="007C46AD" w:rsidRPr="0044437C" w:rsidRDefault="007C46AD" w:rsidP="007C46AD">
      <w:pPr>
        <w:pStyle w:val="TH"/>
      </w:pPr>
      <w:r w:rsidRPr="0044437C">
        <w:rPr>
          <w:bCs/>
          <w:lang w:eastAsia="en-GB"/>
        </w:rPr>
        <w:t xml:space="preserve">Table 6.5A.3.3.4.1-1a: </w:t>
      </w:r>
      <w:r w:rsidRPr="0044437C">
        <w:t>Test Configuration Table, subPRB allocation (network signalled value “NS_02N, NS_03N, NS_04N, NS_05N”)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7C46AD" w:rsidRPr="0044437C" w14:paraId="668D85EE"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3B0F3FF" w14:textId="77777777" w:rsidR="007C46AD" w:rsidRPr="0044437C" w:rsidRDefault="007C46AD" w:rsidP="009A6A79">
            <w:pPr>
              <w:pStyle w:val="TAH"/>
            </w:pPr>
            <w:r w:rsidRPr="0044437C">
              <w:t>Initial Conditions</w:t>
            </w:r>
          </w:p>
        </w:tc>
      </w:tr>
      <w:tr w:rsidR="007C46AD" w:rsidRPr="0044437C" w14:paraId="6500B85A"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E57E4E2" w14:textId="77777777" w:rsidR="007C46AD" w:rsidRPr="0044437C" w:rsidRDefault="007C46AD" w:rsidP="009A6A79">
            <w:pPr>
              <w:pStyle w:val="TAL"/>
            </w:pPr>
            <w:r w:rsidRPr="0044437C">
              <w:t>Test Environment as specified in</w:t>
            </w:r>
          </w:p>
          <w:p w14:paraId="6CF4A1BE" w14:textId="77777777" w:rsidR="007C46AD" w:rsidRPr="0044437C" w:rsidRDefault="007C46AD" w:rsidP="009A6A79">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FEDE896" w14:textId="77777777" w:rsidR="007C46AD" w:rsidRPr="0044437C" w:rsidRDefault="007C46AD" w:rsidP="009A6A79">
            <w:pPr>
              <w:pStyle w:val="TAL"/>
            </w:pPr>
            <w:r w:rsidRPr="0044437C">
              <w:t>Normal</w:t>
            </w:r>
          </w:p>
        </w:tc>
      </w:tr>
      <w:tr w:rsidR="007C46AD" w:rsidRPr="0044437C" w14:paraId="34211760"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7AD4A41" w14:textId="77777777" w:rsidR="007C46AD" w:rsidRPr="0044437C" w:rsidRDefault="007C46AD" w:rsidP="009A6A79">
            <w:pPr>
              <w:pStyle w:val="TAL"/>
            </w:pPr>
            <w:r w:rsidRPr="0044437C">
              <w:rPr>
                <w:bCs/>
              </w:rPr>
              <w:t>Test Frequencies as specified in</w:t>
            </w:r>
          </w:p>
          <w:p w14:paraId="7E069F96" w14:textId="77777777" w:rsidR="007C46AD" w:rsidRPr="0044437C" w:rsidRDefault="007C46AD" w:rsidP="009A6A79">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F2546FC" w14:textId="77777777" w:rsidR="007C46AD" w:rsidRPr="0044437C" w:rsidRDefault="007C46AD" w:rsidP="009A6A79">
            <w:pPr>
              <w:pStyle w:val="TAL"/>
            </w:pPr>
            <w:r w:rsidRPr="0044437C">
              <w:t>Low Range, Mid range, High Range</w:t>
            </w:r>
          </w:p>
        </w:tc>
      </w:tr>
      <w:tr w:rsidR="007C46AD" w:rsidRPr="0044437C" w14:paraId="054CEA70"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48A91F1" w14:textId="77777777" w:rsidR="007C46AD" w:rsidRPr="0044437C" w:rsidRDefault="007C46AD" w:rsidP="009A6A79">
            <w:pPr>
              <w:pStyle w:val="TAL"/>
            </w:pPr>
            <w:r w:rsidRPr="0044437C">
              <w:rPr>
                <w:bCs/>
              </w:rPr>
              <w:t>Test Channel Bandwidths as specified in</w:t>
            </w:r>
          </w:p>
          <w:p w14:paraId="030DC31D" w14:textId="77777777" w:rsidR="007C46AD" w:rsidRPr="0044437C" w:rsidRDefault="007C46AD" w:rsidP="009A6A79">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202ED0D" w14:textId="77777777" w:rsidR="007C46AD" w:rsidRPr="0044437C" w:rsidRDefault="007C46AD" w:rsidP="009A6A79">
            <w:pPr>
              <w:pStyle w:val="TAL"/>
            </w:pPr>
            <w:r w:rsidRPr="0044437C">
              <w:t>1.4MHz</w:t>
            </w:r>
          </w:p>
        </w:tc>
      </w:tr>
      <w:tr w:rsidR="007C46AD" w:rsidRPr="0044437C" w14:paraId="5E737620"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2CA8594" w14:textId="77777777" w:rsidR="007C46AD" w:rsidRPr="0044437C" w:rsidRDefault="007C46AD" w:rsidP="009A6A79">
            <w:pPr>
              <w:pStyle w:val="TAH"/>
            </w:pPr>
            <w:r w:rsidRPr="0044437C">
              <w:t xml:space="preserve">Test Parameters for Channel Bandwidths </w:t>
            </w:r>
          </w:p>
        </w:tc>
      </w:tr>
      <w:tr w:rsidR="007C46AD" w:rsidRPr="0044437C" w14:paraId="0B94B804"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E87911B" w14:textId="77777777" w:rsidR="007C46AD" w:rsidRPr="0044437C" w:rsidRDefault="007C46AD" w:rsidP="009A6A79">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D6665E" w14:textId="77777777" w:rsidR="007C46AD" w:rsidRPr="0044437C" w:rsidRDefault="007C46AD" w:rsidP="009A6A79">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921E869" w14:textId="77777777" w:rsidR="007C46AD" w:rsidRPr="0044437C" w:rsidRDefault="007C46AD" w:rsidP="009A6A79">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4DDC9D5" w14:textId="77777777" w:rsidR="007C46AD" w:rsidRPr="0044437C" w:rsidRDefault="007C46AD" w:rsidP="009A6A79">
            <w:pPr>
              <w:pStyle w:val="TAH"/>
            </w:pPr>
            <w:r w:rsidRPr="0044437C">
              <w:t>Uplink Configuration</w:t>
            </w:r>
          </w:p>
        </w:tc>
      </w:tr>
      <w:tr w:rsidR="007C46AD" w:rsidRPr="0044437C" w14:paraId="0C0DE22F"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3641771" w14:textId="77777777" w:rsidR="007C46AD" w:rsidRPr="0044437C" w:rsidRDefault="007C46AD" w:rsidP="009A6A79">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1E4276A" w14:textId="77777777" w:rsidR="007C46AD" w:rsidRPr="0044437C" w:rsidRDefault="007C46AD" w:rsidP="009A6A79">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78C8CD6B" w14:textId="77777777" w:rsidR="007C46AD" w:rsidRPr="0044437C" w:rsidRDefault="007C46AD" w:rsidP="009A6A79">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4A7D7FC0" w14:textId="77777777" w:rsidR="007C46AD" w:rsidRPr="0044437C" w:rsidRDefault="007C46AD" w:rsidP="009A6A79">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B9AC895" w14:textId="77777777" w:rsidR="007C46AD" w:rsidRPr="0044437C" w:rsidRDefault="007C46AD" w:rsidP="009A6A79">
            <w:pPr>
              <w:pStyle w:val="TAH"/>
            </w:pPr>
            <w:r w:rsidRPr="0044437C">
              <w:t>RB allocation</w:t>
            </w:r>
          </w:p>
        </w:tc>
      </w:tr>
      <w:tr w:rsidR="007C46AD" w:rsidRPr="0044437C" w14:paraId="3F1A8662" w14:textId="77777777" w:rsidTr="009A6A79">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BAAE7B0" w14:textId="77777777" w:rsidR="007C46AD" w:rsidRPr="0044437C" w:rsidRDefault="007C46AD" w:rsidP="009A6A79">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368710C6" w14:textId="77777777" w:rsidR="007C46AD" w:rsidRPr="0044437C" w:rsidRDefault="007C46AD" w:rsidP="009A6A79">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9B3A7E" w14:textId="77777777" w:rsidR="007C46AD" w:rsidRPr="0044437C" w:rsidRDefault="007C46AD" w:rsidP="009A6A79">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3C1FE750" w14:textId="77777777" w:rsidR="007C46AD" w:rsidRPr="0044437C" w:rsidRDefault="007C46AD" w:rsidP="009A6A79">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2EF9C580" w14:textId="77777777" w:rsidR="007C46AD" w:rsidRPr="0044437C" w:rsidRDefault="007C46AD" w:rsidP="009A6A79">
            <w:pPr>
              <w:pStyle w:val="TAH"/>
            </w:pPr>
            <w:r w:rsidRPr="0044437C">
              <w:t>FDD and HD-FDD</w:t>
            </w:r>
          </w:p>
        </w:tc>
      </w:tr>
      <w:tr w:rsidR="007C46AD" w:rsidRPr="0044437C" w14:paraId="4CB3CAAA" w14:textId="77777777" w:rsidTr="009A6A79">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77A230FE" w14:textId="77777777" w:rsidR="007C46AD" w:rsidRPr="0044437C" w:rsidRDefault="007C46AD" w:rsidP="009A6A79">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243E86D9" w14:textId="77777777" w:rsidR="007C46AD" w:rsidRPr="0044437C" w:rsidRDefault="007C46AD" w:rsidP="009A6A79">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0DC7EF01" w14:textId="77777777" w:rsidR="007C46AD" w:rsidRPr="0044437C" w:rsidRDefault="007C46AD" w:rsidP="009A6A79">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4A28A75E" w14:textId="77777777" w:rsidR="007C46AD" w:rsidRPr="0044437C" w:rsidRDefault="007C46AD" w:rsidP="009A6A79">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14A9AF39" w14:textId="77777777" w:rsidR="007C46AD" w:rsidRPr="0044437C" w:rsidRDefault="007C46AD" w:rsidP="009A6A79">
            <w:pPr>
              <w:pStyle w:val="TAH"/>
            </w:pPr>
          </w:p>
        </w:tc>
      </w:tr>
      <w:tr w:rsidR="007C46AD" w:rsidRPr="0044437C" w14:paraId="10B6587A"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872B500" w14:textId="77777777" w:rsidR="007C46AD" w:rsidRPr="0044437C" w:rsidRDefault="007C46AD" w:rsidP="009A6A79">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396814A" w14:textId="77777777" w:rsidR="007C46AD" w:rsidRPr="0044437C" w:rsidRDefault="007C46AD" w:rsidP="009A6A79">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4FEAC7E0" w14:textId="77777777" w:rsidR="007C46AD" w:rsidRPr="0044437C" w:rsidRDefault="007C46AD" w:rsidP="009A6A79">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D02CDF6" w14:textId="77777777" w:rsidR="007C46AD" w:rsidRPr="0044437C" w:rsidRDefault="007C46AD" w:rsidP="009A6A79">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6FA464A7" w14:textId="77777777" w:rsidR="007C46AD" w:rsidRPr="0044437C" w:rsidRDefault="007C46AD" w:rsidP="009A6A79">
            <w:pPr>
              <w:pStyle w:val="TAC"/>
            </w:pPr>
            <w:r w:rsidRPr="0044437C">
              <w:t>½</w:t>
            </w:r>
          </w:p>
        </w:tc>
      </w:tr>
      <w:tr w:rsidR="007C46AD" w:rsidRPr="0044437C" w14:paraId="74AF2C55"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E6CF2E6" w14:textId="77777777" w:rsidR="007C46AD" w:rsidRPr="0044437C" w:rsidRDefault="007C46AD" w:rsidP="009A6A79">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tbl>
    <w:p w14:paraId="7F449D5B" w14:textId="77777777" w:rsidR="007C46AD" w:rsidRPr="0044437C" w:rsidRDefault="007C46AD" w:rsidP="007C46AD">
      <w:pPr>
        <w:rPr>
          <w:lang w:eastAsia="en-GB"/>
        </w:rPr>
      </w:pPr>
    </w:p>
    <w:p w14:paraId="06559C3B"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D5733C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699F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0224F69"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The UL Reference Measurement channels are set according to Table 6.5A.3.3.4.1-1 to Table 6.5A.3.3.4.1-1a.</w:t>
      </w:r>
    </w:p>
    <w:p w14:paraId="2F4D2DA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5.</w:t>
      </w:r>
      <w:r w:rsidRPr="0044437C">
        <w:rPr>
          <w:lang w:eastAsia="en-GB"/>
        </w:rPr>
        <w:tab/>
        <w:t>Propagation conditions are set according to Annex B.0.</w:t>
      </w:r>
    </w:p>
    <w:p w14:paraId="3EDC8C6C"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E03ECA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79A2E8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0F736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6.5A.3.3.4.3.</w:t>
      </w:r>
    </w:p>
    <w:p w14:paraId="46FC3173" w14:textId="77777777" w:rsidR="007C46AD" w:rsidRPr="0044437C" w:rsidRDefault="007C46AD" w:rsidP="007C46AD">
      <w:pPr>
        <w:pStyle w:val="H6"/>
      </w:pPr>
      <w:r w:rsidRPr="0044437C">
        <w:t>6.5A.3.3.4.2</w:t>
      </w:r>
      <w:r w:rsidRPr="0044437C">
        <w:tab/>
        <w:t>Test procedure</w:t>
      </w:r>
    </w:p>
    <w:p w14:paraId="5401F07A"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6.5A.3.3.4.1-1 to Table 6.5A.3.3.4.1-1a depending on NS-value. Since the UE has no payload and no loopback data to send the UE sends uplink MAC padding bits on the UL RMC</w:t>
      </w:r>
    </w:p>
    <w:p w14:paraId="69736125"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0A62A6B4"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lastRenderedPageBreak/>
        <w:t>3.</w:t>
      </w:r>
      <w:r w:rsidRPr="0044437C">
        <w:rPr>
          <w:lang w:eastAsia="en-GB"/>
        </w:rPr>
        <w:tab/>
        <w:t>Measure the mean power of the UE in the channel bandwidth of the radio access mode according to the test configuration, which shall meet the requirements described in Tables 6.2A.3.5-1 to 6.2A.3.5-1a as appropriate. The period of measurement shall be at least the continuous duration one sub-frame (1ms). For HD-FDD slots with transient periods and Half-duplex guard subframe are not under test.</w:t>
      </w:r>
    </w:p>
    <w:p w14:paraId="05A20E3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6.5A.3.3.3-1 to 6.5A.3.3.3-3 as appropriate. The centre frequency of the filter shall be stepped in contiguous steps according to the same table. The measured power shall be recorded for each step. The measurement period shall capture the active time slots.</w:t>
      </w:r>
    </w:p>
    <w:p w14:paraId="350786F5" w14:textId="77777777" w:rsidR="007C46AD" w:rsidRPr="0044437C" w:rsidRDefault="007C46AD" w:rsidP="007C46AD">
      <w:pPr>
        <w:pStyle w:val="H6"/>
      </w:pPr>
      <w:r w:rsidRPr="0044437C">
        <w:t>6.5A.3.3.4.3</w:t>
      </w:r>
      <w:r w:rsidRPr="0044437C">
        <w:tab/>
        <w:t>Message contents</w:t>
      </w:r>
    </w:p>
    <w:p w14:paraId="7CD122F7" w14:textId="77777777" w:rsidR="007C46AD" w:rsidRPr="0044437C" w:rsidRDefault="007C46AD" w:rsidP="007C46AD">
      <w:r w:rsidRPr="0044437C">
        <w:t>Message contents are same as in clause 6.2A.3.4.3.</w:t>
      </w:r>
    </w:p>
    <w:p w14:paraId="7E37663F" w14:textId="77777777" w:rsidR="007C46AD" w:rsidRPr="0044437C" w:rsidRDefault="007C46AD" w:rsidP="007C46AD">
      <w:pPr>
        <w:pStyle w:val="H6"/>
      </w:pPr>
      <w:r w:rsidRPr="0044437C">
        <w:t>6.5A.3.3.5</w:t>
      </w:r>
      <w:r w:rsidRPr="0044437C">
        <w:tab/>
        <w:t>Test requirement</w:t>
      </w:r>
    </w:p>
    <w:p w14:paraId="2E5A7D4B" w14:textId="77777777" w:rsidR="007C46AD" w:rsidRPr="0044437C" w:rsidRDefault="007C46AD" w:rsidP="007C46AD">
      <w:pPr>
        <w:rPr>
          <w:lang w:eastAsia="en-GB"/>
        </w:rPr>
      </w:pPr>
      <w:r w:rsidRPr="0044437C">
        <w:t>The measured UE mean power in the channel bandwidth, derived in step 3, shall fulfil requirements in Tables 6.2A.3.5-1 to 6.2A.3.5-1a as appropriate,</w:t>
      </w:r>
      <w:r w:rsidRPr="0044437C">
        <w:rPr>
          <w:lang w:eastAsia="en-GB"/>
        </w:rPr>
        <w:t xml:space="preserve"> and the power of any UE emission shall fulfil requirements in Table.6.5A.3.3.3-1 to Table 6.5A.3.3.3-3, as applicable.</w:t>
      </w:r>
    </w:p>
    <w:p w14:paraId="626E4FFC" w14:textId="77777777" w:rsidR="00524A5D" w:rsidRPr="0044437C" w:rsidRDefault="00000000">
      <w:pPr>
        <w:pStyle w:val="Heading4"/>
      </w:pPr>
      <w:bookmarkStart w:id="1144" w:name="_Toc194571851"/>
      <w:r w:rsidRPr="0044437C">
        <w:t>6.5A.3.4</w:t>
      </w:r>
      <w:r w:rsidRPr="0044437C">
        <w:tab/>
      </w:r>
      <w:r w:rsidRPr="0044437C">
        <w:rPr>
          <w:snapToGrid w:val="0"/>
        </w:rPr>
        <w:t>Adjacent Channel Leakage Ratio</w:t>
      </w:r>
      <w:bookmarkEnd w:id="1134"/>
      <w:r w:rsidRPr="0044437C">
        <w:rPr>
          <w:snapToGrid w:val="0"/>
        </w:rPr>
        <w:t xml:space="preserve"> for category M1</w:t>
      </w:r>
      <w:bookmarkEnd w:id="1135"/>
      <w:bookmarkEnd w:id="1136"/>
      <w:bookmarkEnd w:id="1137"/>
      <w:bookmarkEnd w:id="1138"/>
      <w:bookmarkEnd w:id="1139"/>
      <w:bookmarkEnd w:id="1140"/>
      <w:bookmarkEnd w:id="1141"/>
      <w:bookmarkEnd w:id="1142"/>
      <w:bookmarkEnd w:id="1144"/>
    </w:p>
    <w:p w14:paraId="2A11F3C2" w14:textId="77777777" w:rsidR="00524A5D" w:rsidRPr="0044437C" w:rsidRDefault="00000000">
      <w:pPr>
        <w:pStyle w:val="H6"/>
      </w:pPr>
      <w:bookmarkStart w:id="1145" w:name="MCCQCTEMPBM_00000254"/>
      <w:r w:rsidRPr="0044437C">
        <w:t>6.5A.3.4.1</w:t>
      </w:r>
      <w:r w:rsidRPr="0044437C">
        <w:tab/>
        <w:t>Test purpose</w:t>
      </w:r>
    </w:p>
    <w:bookmarkEnd w:id="1145"/>
    <w:p w14:paraId="0DC12A54" w14:textId="77777777" w:rsidR="00524A5D" w:rsidRPr="0044437C" w:rsidRDefault="00000000">
      <w:r w:rsidRPr="0044437C">
        <w:t>To verify that UE transmitter does not cause unacceptable interference to adjacent channels in terms of Adjacent Channel Leakage power Ratio (ACLR).</w:t>
      </w:r>
    </w:p>
    <w:p w14:paraId="46818B9E" w14:textId="77777777" w:rsidR="00524A5D" w:rsidRPr="0044437C" w:rsidRDefault="00000000">
      <w:pPr>
        <w:pStyle w:val="H6"/>
      </w:pPr>
      <w:bookmarkStart w:id="1146" w:name="MCCQCTEMPBM_00000255"/>
      <w:r w:rsidRPr="0044437C">
        <w:t>6.5A.3.4.2</w:t>
      </w:r>
      <w:r w:rsidRPr="0044437C">
        <w:tab/>
        <w:t>Test applicability</w:t>
      </w:r>
    </w:p>
    <w:bookmarkEnd w:id="1146"/>
    <w:p w14:paraId="72D60197" w14:textId="77777777" w:rsidR="00524A5D" w:rsidRPr="0044437C" w:rsidRDefault="00000000">
      <w:r w:rsidRPr="0044437C">
        <w:t>This test case applies to all types of E-UTRA UE release 13 and forward of UE category M1 that supports satellite access operation.</w:t>
      </w:r>
    </w:p>
    <w:p w14:paraId="1707EBDA" w14:textId="77777777" w:rsidR="00524A5D" w:rsidRPr="0044437C" w:rsidRDefault="00000000">
      <w:pPr>
        <w:pStyle w:val="H6"/>
      </w:pPr>
      <w:bookmarkStart w:id="1147" w:name="MCCQCTEMPBM_00000256"/>
      <w:r w:rsidRPr="0044437C">
        <w:t>6.5A.3.4.3</w:t>
      </w:r>
      <w:r w:rsidRPr="0044437C">
        <w:tab/>
        <w:t>Minimum conformance requirements</w:t>
      </w:r>
    </w:p>
    <w:bookmarkEnd w:id="1147"/>
    <w:p w14:paraId="25EFD68D" w14:textId="77777777" w:rsidR="00524A5D" w:rsidRPr="0044437C" w:rsidRDefault="00000000">
      <w:pPr>
        <w:rPr>
          <w:bCs/>
        </w:rPr>
      </w:pPr>
      <w:r w:rsidRPr="0044437C">
        <w:t>ACLR requirements are specified for two scenarios for an adjacent E -UTRA</w:t>
      </w:r>
      <w:r w:rsidRPr="0044437C">
        <w:rPr>
          <w:vertAlign w:val="subscript"/>
        </w:rPr>
        <w:t xml:space="preserve">ACLR </w:t>
      </w:r>
      <w:r w:rsidRPr="0044437C">
        <w:t>and UTRA</w:t>
      </w:r>
      <w:r w:rsidRPr="0044437C">
        <w:rPr>
          <w:vertAlign w:val="subscript"/>
        </w:rPr>
        <w:t xml:space="preserve">ACLR1/2 </w:t>
      </w:r>
      <w:r w:rsidRPr="0044437C">
        <w:t xml:space="preserve">as shown in </w:t>
      </w:r>
      <w:r w:rsidRPr="0044437C">
        <w:rPr>
          <w:bCs/>
        </w:rPr>
        <w:t>Figure 6.5A.3.4.3-1.</w:t>
      </w:r>
    </w:p>
    <w:p w14:paraId="7D069637" w14:textId="77777777" w:rsidR="00524A5D" w:rsidRPr="0044437C" w:rsidRDefault="00000000">
      <w:pPr>
        <w:pStyle w:val="TH"/>
      </w:pPr>
      <w:r w:rsidRPr="0044437C">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Pr="0044437C" w:rsidRDefault="00000000">
      <w:pPr>
        <w:pStyle w:val="TF"/>
      </w:pPr>
      <w:r w:rsidRPr="0044437C">
        <w:t>Figure 6.5A.3.4.3-1: Adjacent Channel Leakage Power Ratio requirements</w:t>
      </w:r>
    </w:p>
    <w:p w14:paraId="406CAAA1" w14:textId="77777777" w:rsidR="006053C2" w:rsidRPr="0044437C" w:rsidRDefault="006053C2" w:rsidP="006053C2"/>
    <w:p w14:paraId="0BC6535B" w14:textId="77777777" w:rsidR="00524A5D" w:rsidRPr="0044437C" w:rsidRDefault="00000000">
      <w:pPr>
        <w:pStyle w:val="H6"/>
      </w:pPr>
      <w:r w:rsidRPr="0044437C">
        <w:t>6.5A.3.4.3.1</w:t>
      </w:r>
      <w:r w:rsidRPr="0044437C">
        <w:tab/>
        <w:t>Minimum conformance requirements for E-UTRA</w:t>
      </w:r>
    </w:p>
    <w:p w14:paraId="52788A7F" w14:textId="77777777" w:rsidR="00524A5D" w:rsidRPr="0044437C" w:rsidRDefault="00000000">
      <w:r w:rsidRPr="0044437C">
        <w:t>E-UTRA category M1 Adjacent Channel Leakage power Ratio (E-UTRA</w:t>
      </w:r>
      <w:r w:rsidRPr="0044437C">
        <w:rPr>
          <w:vertAlign w:val="subscript"/>
        </w:rPr>
        <w:t>ACLR</w:t>
      </w:r>
      <w:r w:rsidRPr="0044437C">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44437C">
        <w:rPr>
          <w:rFonts w:cs="v5.0.0"/>
        </w:rPr>
        <w:t>If the measured adjacent channel power is greater than –50dBm then</w:t>
      </w:r>
      <w:r w:rsidRPr="0044437C">
        <w:t xml:space="preserve"> the E-UTRA</w:t>
      </w:r>
      <w:r w:rsidRPr="0044437C">
        <w:rPr>
          <w:vertAlign w:val="subscript"/>
        </w:rPr>
        <w:t>ACLR</w:t>
      </w:r>
      <w:r w:rsidRPr="0044437C">
        <w:t xml:space="preserve"> shall be higher than the valued specified in Table6.5A.3.4.3.1-1.</w:t>
      </w:r>
    </w:p>
    <w:p w14:paraId="2F625F13" w14:textId="77777777" w:rsidR="001B4FDB" w:rsidRPr="0044437C" w:rsidRDefault="001B4FDB" w:rsidP="001B4FDB">
      <w:pPr>
        <w:pStyle w:val="TH"/>
      </w:pPr>
      <w:r w:rsidRPr="0044437C">
        <w:lastRenderedPageBreak/>
        <w:t>Table 6.5A.3.4.3.1-1: General requirements for E-UTRA</w:t>
      </w:r>
      <w:r w:rsidRPr="0044437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1B4FDB" w:rsidRPr="0044437C" w14:paraId="4CCBCD70" w14:textId="77777777" w:rsidTr="0070746B">
        <w:trPr>
          <w:jc w:val="center"/>
        </w:trPr>
        <w:tc>
          <w:tcPr>
            <w:tcW w:w="3550" w:type="dxa"/>
            <w:vMerge w:val="restart"/>
          </w:tcPr>
          <w:p w14:paraId="6BE61A2A" w14:textId="77777777" w:rsidR="001B4FDB" w:rsidRPr="0044437C" w:rsidRDefault="001B4FDB" w:rsidP="0070746B">
            <w:pPr>
              <w:pStyle w:val="TAC"/>
            </w:pPr>
            <w:bookmarkStart w:id="1148" w:name="MCCQCTEMPBM_00000514"/>
          </w:p>
        </w:tc>
        <w:tc>
          <w:tcPr>
            <w:tcW w:w="3249" w:type="dxa"/>
          </w:tcPr>
          <w:p w14:paraId="7586BB49" w14:textId="77777777" w:rsidR="001B4FDB" w:rsidRPr="0044437C" w:rsidRDefault="001B4FDB" w:rsidP="0070746B">
            <w:pPr>
              <w:pStyle w:val="TAH"/>
            </w:pPr>
            <w:r w:rsidRPr="0044437C">
              <w:t>Channel bandwidth / E-UTRA</w:t>
            </w:r>
            <w:r w:rsidRPr="0044437C">
              <w:rPr>
                <w:vertAlign w:val="subscript"/>
              </w:rPr>
              <w:t>ACLR1</w:t>
            </w:r>
            <w:r w:rsidRPr="0044437C">
              <w:t xml:space="preserve"> / measurement bandwidth </w:t>
            </w:r>
          </w:p>
        </w:tc>
      </w:tr>
      <w:tr w:rsidR="001B4FDB" w:rsidRPr="0044437C" w14:paraId="77F61AA0" w14:textId="77777777" w:rsidTr="0070746B">
        <w:trPr>
          <w:jc w:val="center"/>
        </w:trPr>
        <w:tc>
          <w:tcPr>
            <w:tcW w:w="3550" w:type="dxa"/>
            <w:vMerge/>
          </w:tcPr>
          <w:p w14:paraId="41952D82" w14:textId="77777777" w:rsidR="001B4FDB" w:rsidRPr="0044437C" w:rsidRDefault="001B4FDB" w:rsidP="0070746B">
            <w:pPr>
              <w:rPr>
                <w:rFonts w:ascii="Arial" w:hAnsi="Arial" w:cs="Arial"/>
                <w:b/>
                <w:sz w:val="18"/>
                <w:szCs w:val="18"/>
              </w:rPr>
            </w:pPr>
          </w:p>
        </w:tc>
        <w:tc>
          <w:tcPr>
            <w:tcW w:w="3249" w:type="dxa"/>
          </w:tcPr>
          <w:p w14:paraId="12FFBCAE" w14:textId="77777777" w:rsidR="001B4FDB" w:rsidRPr="0044437C" w:rsidRDefault="001B4FDB" w:rsidP="0070746B">
            <w:pPr>
              <w:pStyle w:val="TAH"/>
            </w:pPr>
            <w:r w:rsidRPr="0044437C">
              <w:t>1.4MHz</w:t>
            </w:r>
          </w:p>
        </w:tc>
      </w:tr>
      <w:tr w:rsidR="001B4FDB" w:rsidRPr="0044437C" w14:paraId="713E4E87" w14:textId="77777777" w:rsidTr="0070746B">
        <w:trPr>
          <w:jc w:val="center"/>
        </w:trPr>
        <w:tc>
          <w:tcPr>
            <w:tcW w:w="3550" w:type="dxa"/>
          </w:tcPr>
          <w:p w14:paraId="37686DE7" w14:textId="77777777" w:rsidR="001B4FDB" w:rsidRPr="0044437C" w:rsidRDefault="001B4FDB" w:rsidP="0070746B">
            <w:pPr>
              <w:pStyle w:val="TAH"/>
            </w:pPr>
            <w:r w:rsidRPr="0044437C">
              <w:t>E-UTRA</w:t>
            </w:r>
            <w:r w:rsidRPr="0044437C">
              <w:rPr>
                <w:vertAlign w:val="subscript"/>
              </w:rPr>
              <w:t>ACLR1</w:t>
            </w:r>
          </w:p>
        </w:tc>
        <w:tc>
          <w:tcPr>
            <w:tcW w:w="3249" w:type="dxa"/>
          </w:tcPr>
          <w:p w14:paraId="3C4D0179" w14:textId="77777777" w:rsidR="001B4FDB" w:rsidRPr="0044437C" w:rsidRDefault="001B4FDB" w:rsidP="0070746B">
            <w:pPr>
              <w:pStyle w:val="TAC"/>
            </w:pPr>
            <w:r w:rsidRPr="0044437C">
              <w:t>30 dB</w:t>
            </w:r>
          </w:p>
        </w:tc>
      </w:tr>
      <w:tr w:rsidR="001B4FDB" w:rsidRPr="0044437C" w14:paraId="3E144BC0" w14:textId="77777777" w:rsidTr="0070746B">
        <w:trPr>
          <w:jc w:val="center"/>
        </w:trPr>
        <w:tc>
          <w:tcPr>
            <w:tcW w:w="3550" w:type="dxa"/>
          </w:tcPr>
          <w:p w14:paraId="7E578D7F" w14:textId="77777777" w:rsidR="001B4FDB" w:rsidRPr="0044437C" w:rsidRDefault="001B4FDB" w:rsidP="0070746B">
            <w:pPr>
              <w:pStyle w:val="TAH"/>
            </w:pPr>
            <w:r w:rsidRPr="0044437C">
              <w:t>E-UTRA channel Measurement bandwidth</w:t>
            </w:r>
          </w:p>
        </w:tc>
        <w:tc>
          <w:tcPr>
            <w:tcW w:w="3249" w:type="dxa"/>
            <w:vAlign w:val="center"/>
          </w:tcPr>
          <w:p w14:paraId="7FDC3619" w14:textId="77777777" w:rsidR="001B4FDB" w:rsidRPr="0044437C" w:rsidRDefault="001B4FDB" w:rsidP="0070746B">
            <w:pPr>
              <w:pStyle w:val="TAC"/>
            </w:pPr>
            <w:r w:rsidRPr="0044437C">
              <w:t>1.08 MHz</w:t>
            </w:r>
          </w:p>
        </w:tc>
      </w:tr>
      <w:tr w:rsidR="001B4FDB" w:rsidRPr="0044437C" w14:paraId="2F243078" w14:textId="77777777" w:rsidTr="0070746B">
        <w:trPr>
          <w:jc w:val="center"/>
        </w:trPr>
        <w:tc>
          <w:tcPr>
            <w:tcW w:w="3550" w:type="dxa"/>
          </w:tcPr>
          <w:p w14:paraId="2BAAE988" w14:textId="77777777" w:rsidR="001B4FDB" w:rsidRPr="0044437C" w:rsidRDefault="001B4FDB" w:rsidP="0070746B">
            <w:pPr>
              <w:pStyle w:val="TAH"/>
            </w:pPr>
            <w:r w:rsidRPr="0044437C">
              <w:rPr>
                <w:rFonts w:cs="Arial"/>
              </w:rPr>
              <w:t>Adjacent channel centre frequency offset [MHz]</w:t>
            </w:r>
          </w:p>
        </w:tc>
        <w:tc>
          <w:tcPr>
            <w:tcW w:w="3249" w:type="dxa"/>
            <w:vAlign w:val="center"/>
          </w:tcPr>
          <w:p w14:paraId="56CDC5A5" w14:textId="77777777" w:rsidR="001B4FDB" w:rsidRPr="0044437C" w:rsidRDefault="001B4FDB" w:rsidP="0070746B">
            <w:pPr>
              <w:pStyle w:val="TAC"/>
            </w:pPr>
            <w:r w:rsidRPr="0044437C">
              <w:rPr>
                <w:rFonts w:cs="Arial"/>
              </w:rPr>
              <w:t>+1.4/-1.4</w:t>
            </w:r>
          </w:p>
        </w:tc>
      </w:tr>
      <w:bookmarkEnd w:id="1148"/>
    </w:tbl>
    <w:p w14:paraId="5FC3883C" w14:textId="77777777" w:rsidR="00524A5D" w:rsidRPr="0044437C" w:rsidRDefault="00524A5D"/>
    <w:p w14:paraId="6B4E3EB2" w14:textId="77777777" w:rsidR="00524A5D" w:rsidRPr="0044437C" w:rsidRDefault="00000000">
      <w:r w:rsidRPr="0044437C">
        <w:t>The normative reference for this requirement is TS 36.102 [11] subclause 6.5A.3.4.</w:t>
      </w:r>
    </w:p>
    <w:p w14:paraId="33C8338B" w14:textId="77777777" w:rsidR="00524A5D" w:rsidRPr="0044437C" w:rsidRDefault="00000000">
      <w:pPr>
        <w:pStyle w:val="H6"/>
      </w:pPr>
      <w:bookmarkStart w:id="1149" w:name="MCCQCTEMPBM_00000257"/>
      <w:r w:rsidRPr="0044437C">
        <w:t>6.5A.3.4.4</w:t>
      </w:r>
      <w:r w:rsidRPr="0044437C">
        <w:tab/>
        <w:t>Test description</w:t>
      </w:r>
    </w:p>
    <w:bookmarkEnd w:id="1149"/>
    <w:p w14:paraId="226E1F29" w14:textId="77777777" w:rsidR="00524A5D" w:rsidRPr="0044437C" w:rsidRDefault="00000000">
      <w:pPr>
        <w:pStyle w:val="H6"/>
      </w:pPr>
      <w:r w:rsidRPr="0044437C">
        <w:t>6.5A.3.4.4.1</w:t>
      </w:r>
      <w:r w:rsidRPr="0044437C">
        <w:tab/>
        <w:t>Initial conditions</w:t>
      </w:r>
    </w:p>
    <w:p w14:paraId="75AE1C3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7C7BC3" w14:textId="77777777" w:rsidR="00524A5D" w:rsidRPr="0044437C" w:rsidRDefault="00000000">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44437C">
        <w:rPr>
          <w:rFonts w:cs="v5.0.0"/>
        </w:rPr>
        <w:t>Configurations of PDSCH and MPDCCH before measurement are specified in Annex C.2.</w:t>
      </w:r>
    </w:p>
    <w:p w14:paraId="49A4BA56" w14:textId="77777777" w:rsidR="00524A5D" w:rsidRPr="0044437C" w:rsidRDefault="00000000">
      <w:pPr>
        <w:pStyle w:val="TH"/>
      </w:pPr>
      <w:r w:rsidRPr="0044437C">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44437C"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8D4E8E" w14:textId="77777777" w:rsidR="00524A5D" w:rsidRPr="0044437C" w:rsidRDefault="00000000">
            <w:pPr>
              <w:pStyle w:val="TAL"/>
            </w:pPr>
            <w:bookmarkStart w:id="1150" w:name="MCCQCTEMPBM_00000515"/>
            <w:r w:rsidRPr="0044437C">
              <w:t>Test Environment</w:t>
            </w:r>
          </w:p>
          <w:p w14:paraId="7B0B8B34" w14:textId="77777777" w:rsidR="00524A5D" w:rsidRPr="0044437C" w:rsidRDefault="00000000">
            <w:pPr>
              <w:pStyle w:val="TAL"/>
            </w:pPr>
            <w:r w:rsidRPr="0044437C">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84022" w14:textId="77777777" w:rsidR="00524A5D" w:rsidRPr="0044437C" w:rsidRDefault="00000000">
            <w:pPr>
              <w:pStyle w:val="TAL"/>
            </w:pPr>
            <w:r w:rsidRPr="0044437C">
              <w:rPr>
                <w:bCs/>
              </w:rPr>
              <w:t>NC, TL/VL, TL/VH, TH/VL, TH/VH</w:t>
            </w:r>
          </w:p>
        </w:tc>
      </w:tr>
      <w:tr w:rsidR="00524A5D" w:rsidRPr="0044437C"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432E01" w14:textId="77777777" w:rsidR="00524A5D" w:rsidRPr="0044437C" w:rsidRDefault="00000000">
            <w:pPr>
              <w:pStyle w:val="TAL"/>
            </w:pPr>
            <w:r w:rsidRPr="0044437C">
              <w:rPr>
                <w:bCs/>
              </w:rPr>
              <w:t>Test Frequencies</w:t>
            </w:r>
          </w:p>
          <w:p w14:paraId="404896E2" w14:textId="77777777" w:rsidR="00524A5D" w:rsidRPr="0044437C" w:rsidRDefault="00000000">
            <w:pPr>
              <w:pStyle w:val="TAL"/>
            </w:pPr>
            <w:r w:rsidRPr="0044437C">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D1309F" w14:textId="77777777" w:rsidR="00524A5D" w:rsidRPr="0044437C" w:rsidRDefault="00000000">
            <w:pPr>
              <w:pStyle w:val="TAL"/>
            </w:pPr>
            <w:r w:rsidRPr="0044437C">
              <w:t>Low range, Mid range, High range</w:t>
            </w:r>
          </w:p>
        </w:tc>
      </w:tr>
      <w:tr w:rsidR="00524A5D" w:rsidRPr="0044437C"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3275DD" w14:textId="77777777" w:rsidR="00524A5D" w:rsidRPr="0044437C" w:rsidRDefault="00000000">
            <w:pPr>
              <w:pStyle w:val="TAL"/>
            </w:pPr>
            <w:r w:rsidRPr="0044437C">
              <w:rPr>
                <w:bCs/>
              </w:rPr>
              <w:t>Test Channel Bandwidths</w:t>
            </w:r>
          </w:p>
          <w:p w14:paraId="4AE052E9" w14:textId="77777777" w:rsidR="00524A5D" w:rsidRPr="0044437C" w:rsidRDefault="00000000">
            <w:pPr>
              <w:pStyle w:val="TAL"/>
            </w:pPr>
            <w:r w:rsidRPr="0044437C">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99441" w14:textId="77777777" w:rsidR="00524A5D" w:rsidRPr="0044437C" w:rsidRDefault="00000000">
            <w:pPr>
              <w:pStyle w:val="TAL"/>
              <w:jc w:val="center"/>
            </w:pPr>
            <w:r w:rsidRPr="0044437C">
              <w:t>1.4MHz</w:t>
            </w:r>
          </w:p>
        </w:tc>
      </w:tr>
      <w:tr w:rsidR="00524A5D" w:rsidRPr="0044437C"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88D1D0" w14:textId="77777777" w:rsidR="00524A5D" w:rsidRPr="0044437C" w:rsidRDefault="00000000">
            <w:pPr>
              <w:pStyle w:val="TAH"/>
            </w:pPr>
            <w:r w:rsidRPr="0044437C">
              <w:t>Test Parameters for Channel Bandwidths</w:t>
            </w:r>
          </w:p>
        </w:tc>
      </w:tr>
      <w:tr w:rsidR="00524A5D" w:rsidRPr="0044437C"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264D6C"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74ED7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8C6E823" w14:textId="77777777" w:rsidR="00524A5D" w:rsidRPr="0044437C" w:rsidRDefault="00000000">
            <w:pPr>
              <w:pStyle w:val="TAH"/>
            </w:pPr>
            <w:r w:rsidRPr="0044437C">
              <w:t>Downlink Configuration</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474DC" w14:textId="77777777" w:rsidR="00524A5D" w:rsidRPr="0044437C" w:rsidRDefault="00000000">
            <w:pPr>
              <w:pStyle w:val="TAH"/>
            </w:pPr>
            <w:r w:rsidRPr="0044437C">
              <w:t>Uplink Configuration</w:t>
            </w:r>
          </w:p>
        </w:tc>
      </w:tr>
      <w:tr w:rsidR="00524A5D" w:rsidRPr="0044437C" w14:paraId="736FF936"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20C94ABD" w14:textId="77777777" w:rsidR="00524A5D" w:rsidRPr="0044437C" w:rsidRDefault="00000000">
            <w:pPr>
              <w:pStyle w:val="TAC"/>
            </w:pPr>
            <w:r w:rsidRPr="0044437C">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544F552" w14:textId="77777777" w:rsidR="00524A5D" w:rsidRPr="0044437C" w:rsidRDefault="00000000">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8441A1" w14:textId="77777777" w:rsidR="00524A5D" w:rsidRPr="0044437C" w:rsidRDefault="00000000">
            <w:pPr>
              <w:pStyle w:val="TAC"/>
            </w:pPr>
            <w:r w:rsidRPr="0044437C">
              <w:t>N/A for ACLR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69D6741C" w14:textId="77777777" w:rsidR="00524A5D" w:rsidRPr="0044437C" w:rsidRDefault="00000000">
            <w:pPr>
              <w:pStyle w:val="TAC"/>
            </w:pPr>
            <w:r w:rsidRPr="0044437C">
              <w:t>Mod'n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63313FF8" w14:textId="77777777" w:rsidR="00524A5D" w:rsidRPr="0044437C" w:rsidRDefault="00000000">
            <w:pPr>
              <w:pStyle w:val="TAC"/>
            </w:pPr>
            <w:r w:rsidRPr="0044437C">
              <w:t>RB allocation</w:t>
            </w:r>
          </w:p>
        </w:tc>
      </w:tr>
      <w:tr w:rsidR="00524A5D" w:rsidRPr="0044437C" w14:paraId="28969A03"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B890F1"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289D3F00"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4FD41AA2" w14:textId="77777777" w:rsidR="00524A5D" w:rsidRPr="0044437C" w:rsidRDefault="00524A5D">
            <w:pPr>
              <w:pStyle w:val="TAC"/>
            </w:pP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70EA9D9" w14:textId="77777777" w:rsidR="00524A5D" w:rsidRPr="0044437C" w:rsidRDefault="00000000">
            <w:pPr>
              <w:pStyle w:val="TAC"/>
            </w:pPr>
            <w:r w:rsidRPr="0044437C">
              <w:t>FDD and HD-FDD</w:t>
            </w:r>
          </w:p>
        </w:tc>
      </w:tr>
      <w:tr w:rsidR="00524A5D" w:rsidRPr="0044437C"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349F3710"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102FB6" w14:textId="77777777" w:rsidR="00524A5D" w:rsidRPr="0044437C" w:rsidRDefault="00000000">
            <w:pPr>
              <w:pStyle w:val="TAC"/>
            </w:pPr>
            <w:r w:rsidRPr="0044437C">
              <w:t>1.4MHz</w:t>
            </w:r>
          </w:p>
        </w:tc>
        <w:tc>
          <w:tcPr>
            <w:tcW w:w="2734" w:type="dxa"/>
            <w:vMerge w:val="restart"/>
            <w:tcBorders>
              <w:top w:val="single" w:sz="4" w:space="0" w:color="auto"/>
              <w:left w:val="single" w:sz="4" w:space="0" w:color="auto"/>
              <w:right w:val="single" w:sz="4" w:space="0" w:color="auto"/>
            </w:tcBorders>
            <w:shd w:val="clear" w:color="auto" w:fill="auto"/>
            <w:vAlign w:val="center"/>
          </w:tcPr>
          <w:p w14:paraId="17033D39"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725080F5"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5701B43" w14:textId="77777777" w:rsidR="00524A5D" w:rsidRPr="0044437C" w:rsidRDefault="00000000">
            <w:pPr>
              <w:pStyle w:val="TAC"/>
            </w:pPr>
            <w:r w:rsidRPr="0044437C">
              <w:t>2</w:t>
            </w:r>
          </w:p>
        </w:tc>
      </w:tr>
      <w:tr w:rsidR="00524A5D" w:rsidRPr="0044437C"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10AA7D04" w14:textId="77777777" w:rsidR="00524A5D" w:rsidRPr="0044437C" w:rsidRDefault="00000000">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8AAFC8"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shd w:val="clear" w:color="auto" w:fill="auto"/>
            <w:vAlign w:val="center"/>
          </w:tcPr>
          <w:p w14:paraId="1E8687B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A122FB5"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6BD08A0" w14:textId="77777777" w:rsidR="00524A5D" w:rsidRPr="0044437C" w:rsidRDefault="00000000">
            <w:pPr>
              <w:pStyle w:val="TAC"/>
            </w:pPr>
            <w:r w:rsidRPr="0044437C">
              <w:t>5</w:t>
            </w:r>
          </w:p>
        </w:tc>
      </w:tr>
      <w:tr w:rsidR="00524A5D" w:rsidRPr="0044437C"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B63BC03" w14:textId="77777777" w:rsidR="00524A5D" w:rsidRPr="0044437C" w:rsidRDefault="00000000">
            <w:pPr>
              <w:pStyle w:val="TAC"/>
            </w:pPr>
            <w:r w:rsidRPr="0044437C">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309FD2"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shd w:val="clear" w:color="auto" w:fill="auto"/>
            <w:vAlign w:val="center"/>
          </w:tcPr>
          <w:p w14:paraId="0070283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69C463AE"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E30FAE8" w14:textId="77777777" w:rsidR="00524A5D" w:rsidRPr="0044437C" w:rsidRDefault="00000000">
            <w:pPr>
              <w:pStyle w:val="TAC"/>
            </w:pPr>
            <w:r w:rsidRPr="0044437C">
              <w:t>6</w:t>
            </w:r>
          </w:p>
        </w:tc>
      </w:tr>
      <w:tr w:rsidR="00524A5D" w:rsidRPr="0044437C"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CE428F1" w14:textId="77777777" w:rsidR="00524A5D" w:rsidRPr="0044437C" w:rsidRDefault="00000000">
            <w:pPr>
              <w:pStyle w:val="TAC"/>
            </w:pPr>
            <w:r w:rsidRPr="0044437C">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803AEF8"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shd w:val="clear" w:color="auto" w:fill="auto"/>
            <w:vAlign w:val="center"/>
          </w:tcPr>
          <w:p w14:paraId="205C3F0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0DEACEB5" w14:textId="77777777" w:rsidR="00524A5D" w:rsidRPr="0044437C" w:rsidRDefault="00000000">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04089D18" w14:textId="77777777" w:rsidR="00524A5D" w:rsidRPr="0044437C" w:rsidRDefault="00000000">
            <w:pPr>
              <w:pStyle w:val="TAC"/>
            </w:pPr>
            <w:r w:rsidRPr="0044437C">
              <w:t>2</w:t>
            </w:r>
          </w:p>
        </w:tc>
      </w:tr>
      <w:tr w:rsidR="00524A5D" w:rsidRPr="0044437C"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707F8EA" w14:textId="77777777" w:rsidR="00524A5D" w:rsidRPr="0044437C" w:rsidRDefault="00000000">
            <w:pPr>
              <w:pStyle w:val="TAC"/>
            </w:pPr>
            <w:r w:rsidRPr="0044437C">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E4E0E7" w14:textId="77777777" w:rsidR="00524A5D" w:rsidRPr="0044437C" w:rsidRDefault="00000000">
            <w:pPr>
              <w:pStyle w:val="TAC"/>
            </w:pPr>
            <w:r w:rsidRPr="0044437C">
              <w:t>1.4MHz</w:t>
            </w:r>
          </w:p>
        </w:tc>
        <w:tc>
          <w:tcPr>
            <w:tcW w:w="2734" w:type="dxa"/>
            <w:vMerge/>
            <w:tcBorders>
              <w:left w:val="single" w:sz="4" w:space="0" w:color="auto"/>
              <w:bottom w:val="single" w:sz="4" w:space="0" w:color="auto"/>
              <w:right w:val="single" w:sz="4" w:space="0" w:color="auto"/>
            </w:tcBorders>
            <w:shd w:val="clear" w:color="auto" w:fill="auto"/>
            <w:vAlign w:val="center"/>
          </w:tcPr>
          <w:p w14:paraId="0294EB1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60B9DC9" w14:textId="77777777" w:rsidR="00524A5D" w:rsidRPr="0044437C" w:rsidRDefault="00000000">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6B0E5FD" w14:textId="77777777" w:rsidR="00524A5D" w:rsidRPr="0044437C" w:rsidRDefault="00000000">
            <w:pPr>
              <w:pStyle w:val="TAC"/>
            </w:pPr>
            <w:r w:rsidRPr="0044437C">
              <w:t>5</w:t>
            </w:r>
          </w:p>
        </w:tc>
      </w:tr>
      <w:tr w:rsidR="00524A5D" w:rsidRPr="0044437C"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730794" w14:textId="77777777" w:rsidR="00524A5D" w:rsidRPr="0044437C" w:rsidRDefault="00000000">
            <w:pPr>
              <w:pStyle w:val="TAN"/>
            </w:pPr>
            <w:r w:rsidRPr="0044437C">
              <w:t>Note1:</w:t>
            </w:r>
            <w:r w:rsidRPr="0044437C">
              <w:tab/>
              <w:t>The RBstart of partial RB allocation shall be RB#0 and RB# (6 - RB allocation) of the narrowband.</w:t>
            </w:r>
          </w:p>
        </w:tc>
      </w:tr>
      <w:bookmarkEnd w:id="1150"/>
    </w:tbl>
    <w:p w14:paraId="0AE1904B" w14:textId="77777777" w:rsidR="00524A5D" w:rsidRPr="0044437C" w:rsidRDefault="00524A5D"/>
    <w:p w14:paraId="0A694AC4" w14:textId="77777777" w:rsidR="00524A5D" w:rsidRPr="0044437C" w:rsidRDefault="00000000">
      <w:pPr>
        <w:pStyle w:val="TH"/>
      </w:pPr>
      <w:r w:rsidRPr="0044437C">
        <w:lastRenderedPageBreak/>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465F98E" w14:textId="77777777" w:rsidR="00524A5D" w:rsidRPr="0044437C" w:rsidRDefault="00000000">
            <w:pPr>
              <w:pStyle w:val="TAH"/>
            </w:pPr>
            <w:bookmarkStart w:id="1151" w:name="MCCQCTEMPBM_00000516"/>
            <w:r w:rsidRPr="0044437C">
              <w:t>Initial Conditions</w:t>
            </w:r>
          </w:p>
        </w:tc>
      </w:tr>
      <w:tr w:rsidR="00524A5D" w:rsidRPr="0044437C"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390263" w14:textId="77777777" w:rsidR="00524A5D" w:rsidRPr="0044437C" w:rsidRDefault="00000000">
            <w:pPr>
              <w:pStyle w:val="TAL"/>
            </w:pPr>
            <w:r w:rsidRPr="0044437C">
              <w:t>Test Environment as specified in</w:t>
            </w:r>
          </w:p>
          <w:p w14:paraId="3D1D502E" w14:textId="77777777" w:rsidR="00524A5D" w:rsidRPr="0044437C" w:rsidRDefault="00000000">
            <w:pPr>
              <w:pStyle w:val="TAL"/>
            </w:pPr>
            <w:r w:rsidRPr="0044437C">
              <w:t>TS 36.508 [12] subclause 4.1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99C1BE" w14:textId="77777777" w:rsidR="00524A5D" w:rsidRPr="0044437C" w:rsidRDefault="00000000">
            <w:pPr>
              <w:pStyle w:val="TAL"/>
            </w:pPr>
            <w:r w:rsidRPr="0044437C">
              <w:t>Normal</w:t>
            </w:r>
          </w:p>
        </w:tc>
      </w:tr>
      <w:tr w:rsidR="00524A5D" w:rsidRPr="0044437C"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B28F92" w14:textId="77777777" w:rsidR="00524A5D" w:rsidRPr="0044437C" w:rsidRDefault="00000000">
            <w:pPr>
              <w:pStyle w:val="TAL"/>
            </w:pPr>
            <w:r w:rsidRPr="0044437C">
              <w:rPr>
                <w:bCs/>
              </w:rPr>
              <w:t>Test Frequencies as specified in</w:t>
            </w:r>
          </w:p>
          <w:p w14:paraId="2F3AD61E" w14:textId="77777777" w:rsidR="00524A5D" w:rsidRPr="0044437C" w:rsidRDefault="00000000">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34FCF5" w14:textId="77777777" w:rsidR="00524A5D" w:rsidRPr="0044437C" w:rsidRDefault="00000000">
            <w:pPr>
              <w:pStyle w:val="TAL"/>
            </w:pPr>
            <w:r w:rsidRPr="0044437C">
              <w:t>Low range, Mid range, High range</w:t>
            </w:r>
          </w:p>
        </w:tc>
      </w:tr>
      <w:tr w:rsidR="00524A5D" w:rsidRPr="0044437C"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B1A607" w14:textId="77777777" w:rsidR="00524A5D" w:rsidRPr="0044437C" w:rsidRDefault="00000000">
            <w:pPr>
              <w:pStyle w:val="TAL"/>
            </w:pPr>
            <w:r w:rsidRPr="0044437C">
              <w:rPr>
                <w:bCs/>
              </w:rPr>
              <w:t>Test Channel Bandwidths as specified in</w:t>
            </w:r>
          </w:p>
          <w:p w14:paraId="773B4F47" w14:textId="77777777" w:rsidR="00524A5D" w:rsidRPr="0044437C" w:rsidRDefault="00000000">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5D56D9" w14:textId="77777777" w:rsidR="00524A5D" w:rsidRPr="0044437C" w:rsidRDefault="00000000">
            <w:pPr>
              <w:pStyle w:val="TAL"/>
            </w:pPr>
            <w:r w:rsidRPr="0044437C">
              <w:t>1.4MHz</w:t>
            </w:r>
          </w:p>
        </w:tc>
      </w:tr>
      <w:tr w:rsidR="00524A5D" w:rsidRPr="0044437C"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00F2A2D" w14:textId="77777777" w:rsidR="00524A5D" w:rsidRPr="0044437C" w:rsidRDefault="00000000">
            <w:pPr>
              <w:pStyle w:val="TAH"/>
            </w:pPr>
            <w:r w:rsidRPr="0044437C">
              <w:t>Test Parameters for Channel Bandwidths</w:t>
            </w:r>
          </w:p>
        </w:tc>
      </w:tr>
      <w:tr w:rsidR="00524A5D" w:rsidRPr="0044437C"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F38F59"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CF14C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55D397C" w14:textId="77777777" w:rsidR="00524A5D" w:rsidRPr="0044437C" w:rsidRDefault="00000000">
            <w:pPr>
              <w:pStyle w:val="TAH"/>
            </w:pPr>
            <w:r w:rsidRPr="0044437C">
              <w:t>Downlink Configuration</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33B69" w14:textId="77777777" w:rsidR="00524A5D" w:rsidRPr="0044437C" w:rsidRDefault="00000000">
            <w:pPr>
              <w:pStyle w:val="TAH"/>
            </w:pPr>
            <w:r w:rsidRPr="0044437C">
              <w:t>Uplink Configuration</w:t>
            </w:r>
          </w:p>
        </w:tc>
      </w:tr>
      <w:tr w:rsidR="00524A5D" w:rsidRPr="0044437C" w14:paraId="4D2F45E2"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3D7532C6" w14:textId="77777777" w:rsidR="00524A5D" w:rsidRPr="0044437C" w:rsidRDefault="00000000">
            <w:pPr>
              <w:pStyle w:val="TAC"/>
            </w:pPr>
            <w:r w:rsidRPr="0044437C">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5429A6B4" w14:textId="77777777" w:rsidR="00524A5D" w:rsidRPr="0044437C" w:rsidRDefault="00000000">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ED19E3" w14:textId="77777777" w:rsidR="00524A5D" w:rsidRPr="0044437C" w:rsidRDefault="00000000">
            <w:pPr>
              <w:pStyle w:val="TAC"/>
            </w:pPr>
            <w:r w:rsidRPr="0044437C">
              <w:t>N/A for Maximum Power Reduction (MPR)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0F06F2C8" w14:textId="77777777" w:rsidR="00524A5D" w:rsidRPr="0044437C" w:rsidRDefault="00000000">
            <w:pPr>
              <w:pStyle w:val="TAC"/>
            </w:pPr>
            <w:r w:rsidRPr="0044437C">
              <w:t>Mod'n</w:t>
            </w: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189CA9EA" w14:textId="77777777" w:rsidR="00524A5D" w:rsidRPr="0044437C" w:rsidRDefault="00000000">
            <w:pPr>
              <w:pStyle w:val="TAC"/>
            </w:pPr>
            <w:r w:rsidRPr="0044437C">
              <w:t>RB allocation</w:t>
            </w:r>
          </w:p>
        </w:tc>
      </w:tr>
      <w:tr w:rsidR="00524A5D" w:rsidRPr="0044437C" w14:paraId="1C474FF9"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98BAB5"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633F6FCB"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7B24E9C7" w14:textId="77777777" w:rsidR="00524A5D" w:rsidRPr="0044437C" w:rsidRDefault="00524A5D">
            <w:pPr>
              <w:pStyle w:val="TAC"/>
            </w:pP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52297A57" w14:textId="77777777" w:rsidR="00524A5D" w:rsidRPr="0044437C" w:rsidRDefault="00000000">
            <w:pPr>
              <w:pStyle w:val="TAC"/>
            </w:pPr>
            <w:r w:rsidRPr="0044437C">
              <w:t>FDD and HD-FDD</w:t>
            </w:r>
          </w:p>
        </w:tc>
      </w:tr>
      <w:tr w:rsidR="00524A5D" w:rsidRPr="0044437C"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6D3BA4D"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F1AAD" w14:textId="77777777" w:rsidR="00524A5D" w:rsidRPr="0044437C" w:rsidRDefault="00000000">
            <w:pPr>
              <w:pStyle w:val="TAC"/>
            </w:pPr>
            <w:r w:rsidRPr="0044437C">
              <w:t>1.4MHz</w:t>
            </w: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79CF3EAE"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1EA47F44" w14:textId="77777777" w:rsidR="00524A5D" w:rsidRPr="0044437C" w:rsidRDefault="00000000">
            <w:pPr>
              <w:pStyle w:val="TAC"/>
            </w:pPr>
            <w:r w:rsidRPr="0044437C">
              <w:t>QPSK</w:t>
            </w:r>
          </w:p>
        </w:tc>
        <w:tc>
          <w:tcPr>
            <w:tcW w:w="3170" w:type="dxa"/>
            <w:tcBorders>
              <w:top w:val="single" w:sz="4" w:space="0" w:color="auto"/>
              <w:left w:val="single" w:sz="4" w:space="0" w:color="auto"/>
              <w:bottom w:val="single" w:sz="4" w:space="0" w:color="auto"/>
              <w:right w:val="single" w:sz="4" w:space="0" w:color="auto"/>
            </w:tcBorders>
            <w:shd w:val="clear" w:color="auto" w:fill="auto"/>
          </w:tcPr>
          <w:p w14:paraId="27B31677" w14:textId="77777777" w:rsidR="00524A5D" w:rsidRPr="0044437C" w:rsidRDefault="00000000">
            <w:pPr>
              <w:pStyle w:val="TAC"/>
            </w:pPr>
            <w:r w:rsidRPr="0044437C">
              <w:t>½ (6 SCs)</w:t>
            </w:r>
          </w:p>
        </w:tc>
      </w:tr>
      <w:tr w:rsidR="00524A5D" w:rsidRPr="0044437C"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2087B0" w14:textId="77777777" w:rsidR="00524A5D" w:rsidRPr="0044437C" w:rsidRDefault="00000000">
            <w:pPr>
              <w:pStyle w:val="TAN"/>
            </w:pPr>
            <w:r w:rsidRPr="0044437C">
              <w:t>Note 1:</w:t>
            </w:r>
            <w:r w:rsidRPr="0044437C">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44437C" w:rsidRDefault="00000000">
            <w:pPr>
              <w:pStyle w:val="TAN"/>
            </w:pPr>
            <w:r w:rsidRPr="0044437C">
              <w:t>Note 2:</w:t>
            </w:r>
            <w:r w:rsidRPr="0044437C">
              <w:tab/>
              <w:t>Test Channel Bandwidths are checked separately for each E-UTRA band, the applicable channel bandwidths are specified in Table 5.4.2.1-1.</w:t>
            </w:r>
          </w:p>
          <w:p w14:paraId="264C4C88" w14:textId="77777777" w:rsidR="00524A5D" w:rsidRPr="0044437C" w:rsidRDefault="00000000">
            <w:pPr>
              <w:pStyle w:val="TAN"/>
              <w:rPr>
                <w:lang w:eastAsia="sv-SE"/>
              </w:rPr>
            </w:pPr>
            <w:r w:rsidRPr="0044437C">
              <w:rPr>
                <w:lang w:eastAsia="sv-SE"/>
              </w:rPr>
              <w:t>Note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bookmarkEnd w:id="1151"/>
    </w:tbl>
    <w:p w14:paraId="79933B3E" w14:textId="77777777" w:rsidR="00524A5D" w:rsidRPr="0044437C" w:rsidRDefault="00524A5D" w:rsidP="006053C2">
      <w:pPr>
        <w:rPr>
          <w:lang w:eastAsia="en-GB"/>
        </w:rPr>
      </w:pPr>
    </w:p>
    <w:p w14:paraId="2054C2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A.3 using only main UE Tx/Rx antenna.</w:t>
      </w:r>
    </w:p>
    <w:p w14:paraId="6EB637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5F6D17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771CD41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6.5A3.4.4.1-1.</w:t>
      </w:r>
    </w:p>
    <w:p w14:paraId="2801F37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DE5E6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7BC7DA1"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052C5A5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 xml:space="preserve">Deactivate UE prediction of satellite trajectory by any preconfigured means </w:t>
      </w:r>
    </w:p>
    <w:p w14:paraId="11926E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6.5A.3.4.4.3.</w:t>
      </w:r>
    </w:p>
    <w:p w14:paraId="39ADEAF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10.</w:t>
      </w:r>
      <w:r w:rsidRPr="0044437C">
        <w:rPr>
          <w:lang w:eastAsia="en-GB"/>
        </w:rPr>
        <w:tab/>
        <w:t>For UE supporting subPRB allocation, repeat step 1-6 with UL RMC according to Table 6.5A3.4.4.1-2.</w:t>
      </w:r>
    </w:p>
    <w:p w14:paraId="601B33E8" w14:textId="77777777" w:rsidR="00524A5D" w:rsidRPr="0044437C" w:rsidRDefault="00000000">
      <w:pPr>
        <w:pStyle w:val="H6"/>
      </w:pPr>
      <w:r w:rsidRPr="0044437C">
        <w:t>6.5A.3.4.4.2</w:t>
      </w:r>
      <w:r w:rsidRPr="0044437C">
        <w:tab/>
        <w:t>Test procedure</w:t>
      </w:r>
    </w:p>
    <w:p w14:paraId="0EA33E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6C6E8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for E-UTRA.</w:t>
      </w:r>
    </w:p>
    <w:p w14:paraId="6B6C64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5.</w:t>
      </w:r>
      <w:r w:rsidRPr="0044437C">
        <w:rPr>
          <w:lang w:eastAsia="en-GB"/>
        </w:rPr>
        <w:tab/>
        <w:t>Measure the rectangular filtered mean power of the first E-UTRA adjacent channel on both lower and upper side of the E-UTRA channel, respectively.</w:t>
      </w:r>
    </w:p>
    <w:p w14:paraId="3858DBA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RRC filtered mean power of the first and the second UTRA adjacent channel on both lower and upper side of the E-UTRA channel, respectively.</w:t>
      </w:r>
    </w:p>
    <w:p w14:paraId="43EF0BB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Calculate the ratios of the power between the values measured in step 4 overstep 5 for lower and upper E-UTRAACLR, respectively.</w:t>
      </w:r>
    </w:p>
    <w:p w14:paraId="44A0CC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Calculated the ratios of the power between the values measured in step 4 overstep 6 for lower and upper UTRAACLR1, UTRAACLR2, respectively.</w:t>
      </w:r>
    </w:p>
    <w:p w14:paraId="67C51D94" w14:textId="77777777" w:rsidR="00524A5D" w:rsidRPr="0044437C" w:rsidRDefault="00000000">
      <w:pPr>
        <w:pStyle w:val="H6"/>
      </w:pPr>
      <w:r w:rsidRPr="0044437C">
        <w:t>6.5A.3.4.4.3</w:t>
      </w:r>
      <w:r w:rsidRPr="0044437C">
        <w:tab/>
        <w:t>Message contents</w:t>
      </w:r>
    </w:p>
    <w:p w14:paraId="100CAB0F" w14:textId="77777777" w:rsidR="00524A5D" w:rsidRPr="0044437C" w:rsidRDefault="00000000">
      <w:pPr>
        <w:rPr>
          <w:lang w:eastAsia="en-GB"/>
        </w:rPr>
      </w:pPr>
      <w:r w:rsidRPr="0044437C">
        <w:rPr>
          <w:lang w:eastAsia="en-GB"/>
        </w:rPr>
        <w:t>Message contents are according to TS 36.508 [12] subclause 4.6.</w:t>
      </w:r>
    </w:p>
    <w:p w14:paraId="510B0E54" w14:textId="77777777" w:rsidR="00524A5D" w:rsidRPr="0044437C" w:rsidRDefault="00000000">
      <w:pPr>
        <w:pStyle w:val="H6"/>
      </w:pPr>
      <w:bookmarkStart w:id="1152" w:name="MCCQCTEMPBM_00000258"/>
      <w:r w:rsidRPr="0044437C">
        <w:t>6.5A.3.4.5</w:t>
      </w:r>
      <w:r w:rsidRPr="0044437C">
        <w:tab/>
        <w:t>Test requirement</w:t>
      </w:r>
    </w:p>
    <w:p w14:paraId="303188FA" w14:textId="77777777" w:rsidR="00524A5D" w:rsidRPr="0044437C" w:rsidRDefault="00000000">
      <w:pPr>
        <w:pStyle w:val="H6"/>
      </w:pPr>
      <w:bookmarkStart w:id="1153" w:name="_Hlk141102488"/>
      <w:bookmarkEnd w:id="1152"/>
      <w:r w:rsidRPr="0044437C">
        <w:t>6.5A.3.4.5.1</w:t>
      </w:r>
      <w:bookmarkEnd w:id="1153"/>
      <w:r w:rsidRPr="0044437C">
        <w:tab/>
        <w:t>Test requirements E-UTRA</w:t>
      </w:r>
    </w:p>
    <w:p w14:paraId="7760BE33"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r>
      <w:r w:rsidRPr="0044437C">
        <w:rPr>
          <w:lang w:eastAsia="en-GB"/>
        </w:rPr>
        <w:t xml:space="preserve">The measured UE mean power in the channel bandwidth, derived in step 3, shall fulfil requirements in Table </w:t>
      </w:r>
      <w:r w:rsidRPr="0044437C">
        <w:t>6.2A.2.4.4-1 to 6.2A.2.4.4-1a</w:t>
      </w:r>
      <w:r w:rsidRPr="0044437C">
        <w:rPr>
          <w:lang w:eastAsia="en-GB"/>
        </w:rPr>
        <w:t>, as appropriate,</w:t>
      </w:r>
    </w:p>
    <w:p w14:paraId="556DB37F" w14:textId="77777777" w:rsidR="00524A5D" w:rsidRPr="0044437C" w:rsidRDefault="00000000">
      <w:pPr>
        <w:ind w:left="568" w:hanging="284"/>
        <w:rPr>
          <w:lang w:eastAsia="en-GB"/>
        </w:rPr>
      </w:pPr>
      <w:r w:rsidRPr="0044437C">
        <w:rPr>
          <w:lang w:eastAsia="en-GB"/>
        </w:rPr>
        <w:t>and</w:t>
      </w:r>
    </w:p>
    <w:p w14:paraId="6C8BEA79"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E-UTRA</w:t>
      </w:r>
      <w:r w:rsidRPr="0044437C">
        <w:rPr>
          <w:vertAlign w:val="subscript"/>
          <w:lang w:eastAsia="en-GB"/>
        </w:rPr>
        <w:t>ACLR</w:t>
      </w:r>
      <w:r w:rsidRPr="0044437C">
        <w:rPr>
          <w:lang w:eastAsia="en-GB"/>
        </w:rPr>
        <w:t>, derived in step 7, shall be higher than the limits in table 6.5A.3.4.5.1-1.</w:t>
      </w:r>
    </w:p>
    <w:p w14:paraId="4EAF0DE8" w14:textId="77777777" w:rsidR="00524A5D" w:rsidRPr="0044437C" w:rsidRDefault="00000000" w:rsidP="002F349B">
      <w:pPr>
        <w:pStyle w:val="TH"/>
        <w:rPr>
          <w:lang w:eastAsia="en-GB"/>
        </w:rPr>
      </w:pPr>
      <w:bookmarkStart w:id="1154" w:name="MCCQCTEMPBM_00000440"/>
      <w:r w:rsidRPr="0044437C">
        <w:rPr>
          <w:lang w:eastAsia="en-GB"/>
        </w:rPr>
        <w:t>Table 6.5A.3.4.5.1-1: E-UTRA UE ACLR</w:t>
      </w:r>
    </w:p>
    <w:bookmarkEnd w:id="11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44437C" w14:paraId="76A7BFF5" w14:textId="77777777">
        <w:trPr>
          <w:jc w:val="center"/>
        </w:trPr>
        <w:tc>
          <w:tcPr>
            <w:tcW w:w="1963" w:type="dxa"/>
          </w:tcPr>
          <w:p w14:paraId="2CB55121" w14:textId="77777777" w:rsidR="00524A5D" w:rsidRPr="0044437C" w:rsidRDefault="00524A5D">
            <w:pPr>
              <w:rPr>
                <w:rFonts w:ascii="Arial" w:hAnsi="Arial" w:cs="Arial"/>
                <w:sz w:val="18"/>
                <w:szCs w:val="18"/>
                <w:lang w:eastAsia="en-GB"/>
              </w:rPr>
            </w:pPr>
          </w:p>
        </w:tc>
        <w:tc>
          <w:tcPr>
            <w:tcW w:w="5403" w:type="dxa"/>
            <w:vAlign w:val="center"/>
          </w:tcPr>
          <w:p w14:paraId="42F61C48"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 E-UTRA</w:t>
            </w:r>
            <w:r w:rsidRPr="0044437C">
              <w:rPr>
                <w:rFonts w:ascii="Arial" w:hAnsi="Arial"/>
                <w:b/>
                <w:sz w:val="18"/>
                <w:vertAlign w:val="subscript"/>
              </w:rPr>
              <w:t>ACLR1</w:t>
            </w:r>
            <w:r w:rsidRPr="0044437C">
              <w:rPr>
                <w:rFonts w:ascii="Arial" w:hAnsi="Arial"/>
                <w:b/>
                <w:sz w:val="18"/>
              </w:rPr>
              <w:t xml:space="preserve"> / measurement bandwidth</w:t>
            </w:r>
          </w:p>
        </w:tc>
      </w:tr>
      <w:tr w:rsidR="00524A5D" w:rsidRPr="0044437C" w14:paraId="63557830" w14:textId="77777777">
        <w:trPr>
          <w:jc w:val="center"/>
        </w:trPr>
        <w:tc>
          <w:tcPr>
            <w:tcW w:w="1963" w:type="dxa"/>
          </w:tcPr>
          <w:p w14:paraId="1C7C16FD" w14:textId="77777777" w:rsidR="00524A5D" w:rsidRPr="0044437C" w:rsidRDefault="00524A5D">
            <w:pPr>
              <w:rPr>
                <w:rFonts w:ascii="Arial" w:hAnsi="Arial" w:cs="Arial"/>
                <w:b/>
                <w:sz w:val="18"/>
                <w:szCs w:val="18"/>
                <w:lang w:eastAsia="en-GB"/>
              </w:rPr>
            </w:pPr>
          </w:p>
        </w:tc>
        <w:tc>
          <w:tcPr>
            <w:tcW w:w="5403" w:type="dxa"/>
            <w:vAlign w:val="center"/>
          </w:tcPr>
          <w:p w14:paraId="5F8A9A7C"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7B57E717" w14:textId="77777777">
        <w:trPr>
          <w:jc w:val="center"/>
        </w:trPr>
        <w:tc>
          <w:tcPr>
            <w:tcW w:w="1963" w:type="dxa"/>
          </w:tcPr>
          <w:p w14:paraId="60F0ADEA" w14:textId="77777777" w:rsidR="00524A5D" w:rsidRPr="0044437C" w:rsidRDefault="00000000">
            <w:pPr>
              <w:keepNext/>
              <w:keepLines/>
              <w:spacing w:after="0"/>
              <w:jc w:val="center"/>
              <w:rPr>
                <w:rFonts w:ascii="Arial" w:hAnsi="Arial"/>
                <w:b/>
                <w:sz w:val="18"/>
              </w:rPr>
            </w:pPr>
            <w:r w:rsidRPr="0044437C">
              <w:rPr>
                <w:rFonts w:ascii="Arial" w:hAnsi="Arial"/>
                <w:b/>
                <w:sz w:val="18"/>
              </w:rPr>
              <w:t>E-UTRA</w:t>
            </w:r>
            <w:r w:rsidRPr="0044437C">
              <w:rPr>
                <w:rFonts w:ascii="Arial" w:hAnsi="Arial"/>
                <w:b/>
                <w:sz w:val="18"/>
                <w:vertAlign w:val="subscript"/>
              </w:rPr>
              <w:t>ACLR1</w:t>
            </w:r>
          </w:p>
        </w:tc>
        <w:tc>
          <w:tcPr>
            <w:tcW w:w="5403" w:type="dxa"/>
            <w:vAlign w:val="center"/>
          </w:tcPr>
          <w:p w14:paraId="0C4CDA1B" w14:textId="77777777" w:rsidR="00524A5D" w:rsidRPr="0044437C" w:rsidRDefault="00000000">
            <w:pPr>
              <w:keepNext/>
              <w:keepLines/>
              <w:spacing w:after="0"/>
              <w:jc w:val="center"/>
              <w:rPr>
                <w:rFonts w:ascii="Arial" w:hAnsi="Arial"/>
                <w:sz w:val="18"/>
              </w:rPr>
            </w:pPr>
            <w:r w:rsidRPr="0044437C">
              <w:rPr>
                <w:rFonts w:ascii="Arial" w:hAnsi="Arial"/>
                <w:sz w:val="18"/>
              </w:rPr>
              <w:t>29.2 dB</w:t>
            </w:r>
          </w:p>
        </w:tc>
      </w:tr>
      <w:tr w:rsidR="00524A5D" w:rsidRPr="0044437C" w14:paraId="7E0C1E43" w14:textId="77777777">
        <w:trPr>
          <w:jc w:val="center"/>
        </w:trPr>
        <w:tc>
          <w:tcPr>
            <w:tcW w:w="1963" w:type="dxa"/>
          </w:tcPr>
          <w:p w14:paraId="764960C7" w14:textId="77777777" w:rsidR="00524A5D" w:rsidRPr="0044437C" w:rsidRDefault="00000000">
            <w:pPr>
              <w:keepNext/>
              <w:keepLines/>
              <w:spacing w:after="0"/>
              <w:jc w:val="center"/>
              <w:rPr>
                <w:rFonts w:ascii="Arial" w:hAnsi="Arial"/>
                <w:b/>
                <w:sz w:val="18"/>
              </w:rPr>
            </w:pPr>
            <w:r w:rsidRPr="0044437C">
              <w:rPr>
                <w:rFonts w:ascii="Arial" w:hAnsi="Arial"/>
                <w:b/>
                <w:sz w:val="18"/>
              </w:rPr>
              <w:t>E-UTRA channel Measurement bandwidth</w:t>
            </w:r>
          </w:p>
        </w:tc>
        <w:tc>
          <w:tcPr>
            <w:tcW w:w="5403" w:type="dxa"/>
            <w:vAlign w:val="center"/>
          </w:tcPr>
          <w:p w14:paraId="7812A335" w14:textId="77777777" w:rsidR="00524A5D" w:rsidRPr="0044437C" w:rsidRDefault="00000000">
            <w:pPr>
              <w:keepNext/>
              <w:keepLines/>
              <w:spacing w:after="0"/>
              <w:jc w:val="center"/>
              <w:rPr>
                <w:rFonts w:ascii="Arial" w:hAnsi="Arial"/>
                <w:sz w:val="18"/>
              </w:rPr>
            </w:pPr>
            <w:r w:rsidRPr="0044437C">
              <w:rPr>
                <w:rFonts w:ascii="Arial" w:hAnsi="Arial"/>
                <w:sz w:val="18"/>
              </w:rPr>
              <w:t>1.08 MHz</w:t>
            </w:r>
          </w:p>
        </w:tc>
      </w:tr>
      <w:tr w:rsidR="00524A5D" w:rsidRPr="0044437C" w14:paraId="4E331C12" w14:textId="77777777">
        <w:trPr>
          <w:jc w:val="center"/>
        </w:trPr>
        <w:tc>
          <w:tcPr>
            <w:tcW w:w="1963" w:type="dxa"/>
          </w:tcPr>
          <w:p w14:paraId="31F1F3D7" w14:textId="77777777" w:rsidR="00524A5D" w:rsidRPr="0044437C" w:rsidRDefault="00000000">
            <w:pPr>
              <w:keepNext/>
              <w:keepLines/>
              <w:spacing w:after="0"/>
              <w:jc w:val="center"/>
              <w:rPr>
                <w:rFonts w:ascii="Arial" w:hAnsi="Arial"/>
                <w:b/>
                <w:sz w:val="18"/>
              </w:rPr>
            </w:pPr>
            <w:r w:rsidRPr="0044437C">
              <w:rPr>
                <w:rFonts w:ascii="Arial" w:hAnsi="Arial"/>
                <w:b/>
                <w:sz w:val="18"/>
              </w:rPr>
              <w:t>UE channel</w:t>
            </w:r>
          </w:p>
        </w:tc>
        <w:tc>
          <w:tcPr>
            <w:tcW w:w="5403" w:type="dxa"/>
            <w:vAlign w:val="center"/>
          </w:tcPr>
          <w:p w14:paraId="2A24508E" w14:textId="77777777" w:rsidR="00524A5D" w:rsidRPr="0044437C" w:rsidRDefault="00000000">
            <w:pPr>
              <w:keepNext/>
              <w:keepLines/>
              <w:spacing w:after="0"/>
              <w:jc w:val="center"/>
              <w:rPr>
                <w:rFonts w:ascii="Arial" w:hAnsi="Arial"/>
                <w:sz w:val="18"/>
              </w:rPr>
            </w:pPr>
            <w:r w:rsidRPr="0044437C">
              <w:rPr>
                <w:rFonts w:ascii="Arial" w:hAnsi="Arial"/>
                <w:sz w:val="18"/>
              </w:rPr>
              <w:t>+1.4 MHz or -1.4 MHz</w:t>
            </w:r>
          </w:p>
        </w:tc>
      </w:tr>
    </w:tbl>
    <w:p w14:paraId="19C8B921" w14:textId="77777777" w:rsidR="00524A5D" w:rsidRPr="0044437C" w:rsidRDefault="00524A5D">
      <w:pPr>
        <w:rPr>
          <w:lang w:eastAsia="zh-TW"/>
        </w:rPr>
      </w:pPr>
    </w:p>
    <w:p w14:paraId="4472F19E" w14:textId="77777777" w:rsidR="00524A5D" w:rsidRPr="0044437C" w:rsidRDefault="00000000">
      <w:pPr>
        <w:pStyle w:val="Heading3"/>
      </w:pPr>
      <w:bookmarkStart w:id="1155" w:name="_Toc5295"/>
      <w:bookmarkStart w:id="1156" w:name="_Toc121162853"/>
      <w:bookmarkStart w:id="1157" w:name="_Toc15149"/>
      <w:bookmarkStart w:id="1158" w:name="_Toc27722"/>
      <w:bookmarkStart w:id="1159" w:name="_Toc4171"/>
      <w:bookmarkStart w:id="1160" w:name="_Toc20711"/>
      <w:bookmarkStart w:id="1161" w:name="_Toc9971"/>
      <w:bookmarkStart w:id="1162" w:name="_Toc120570061"/>
      <w:bookmarkStart w:id="1163" w:name="_Toc194571852"/>
      <w:r w:rsidRPr="0044437C">
        <w:t>6.5A.4</w:t>
      </w:r>
      <w:r w:rsidRPr="0044437C">
        <w:tab/>
        <w:t>Spurious emission for category M1</w:t>
      </w:r>
      <w:bookmarkEnd w:id="1155"/>
      <w:bookmarkEnd w:id="1156"/>
      <w:bookmarkEnd w:id="1157"/>
      <w:bookmarkEnd w:id="1158"/>
      <w:bookmarkEnd w:id="1159"/>
      <w:bookmarkEnd w:id="1160"/>
      <w:bookmarkEnd w:id="1161"/>
      <w:bookmarkEnd w:id="1162"/>
      <w:bookmarkEnd w:id="1163"/>
    </w:p>
    <w:p w14:paraId="08AC10F2" w14:textId="77777777" w:rsidR="00524A5D" w:rsidRPr="0044437C" w:rsidRDefault="00000000">
      <w:pPr>
        <w:pStyle w:val="Heading4"/>
      </w:pPr>
      <w:bookmarkStart w:id="1164" w:name="_Toc5930"/>
      <w:bookmarkStart w:id="1165" w:name="_Toc17640"/>
      <w:bookmarkStart w:id="1166" w:name="_Toc121162854"/>
      <w:bookmarkStart w:id="1167" w:name="_Toc19974"/>
      <w:bookmarkStart w:id="1168" w:name="_Toc9576"/>
      <w:bookmarkStart w:id="1169" w:name="_Toc1180"/>
      <w:bookmarkStart w:id="1170" w:name="_Toc120570062"/>
      <w:bookmarkStart w:id="1171" w:name="_Toc6668"/>
      <w:bookmarkStart w:id="1172" w:name="_Toc194571853"/>
      <w:r w:rsidRPr="0044437C">
        <w:t>6.5A.4.1</w:t>
      </w:r>
      <w:r w:rsidRPr="0044437C">
        <w:tab/>
        <w:t>General</w:t>
      </w:r>
      <w:bookmarkEnd w:id="1164"/>
      <w:bookmarkEnd w:id="1165"/>
      <w:bookmarkEnd w:id="1166"/>
      <w:bookmarkEnd w:id="1167"/>
      <w:bookmarkEnd w:id="1168"/>
      <w:bookmarkEnd w:id="1169"/>
      <w:bookmarkEnd w:id="1170"/>
      <w:bookmarkEnd w:id="1171"/>
      <w:bookmarkEnd w:id="1172"/>
    </w:p>
    <w:p w14:paraId="4C12BF86" w14:textId="77777777" w:rsidR="00524A5D" w:rsidRPr="0044437C" w:rsidRDefault="00000000">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44437C" w:rsidRDefault="00000000">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827FDE" w14:textId="77777777" w:rsidR="00524A5D" w:rsidRPr="0044437C" w:rsidRDefault="00000000">
      <w:pPr>
        <w:pStyle w:val="Heading4"/>
      </w:pPr>
      <w:bookmarkStart w:id="1173" w:name="_Toc121162855"/>
      <w:bookmarkStart w:id="1174" w:name="_Toc659"/>
      <w:bookmarkStart w:id="1175" w:name="_Toc8248"/>
      <w:bookmarkStart w:id="1176" w:name="_Toc120570063"/>
      <w:bookmarkStart w:id="1177" w:name="_Toc16423"/>
      <w:bookmarkStart w:id="1178" w:name="_Toc3363"/>
      <w:bookmarkStart w:id="1179" w:name="_Toc23833"/>
      <w:bookmarkStart w:id="1180" w:name="_Toc20646"/>
      <w:bookmarkStart w:id="1181" w:name="_Toc194571854"/>
      <w:r w:rsidRPr="0044437C">
        <w:t>6.5A.4.2</w:t>
      </w:r>
      <w:r w:rsidRPr="0044437C">
        <w:tab/>
        <w:t>Transmitter Spurious emissions</w:t>
      </w:r>
      <w:bookmarkEnd w:id="1173"/>
      <w:bookmarkEnd w:id="1174"/>
      <w:bookmarkEnd w:id="1175"/>
      <w:bookmarkEnd w:id="1176"/>
      <w:bookmarkEnd w:id="1177"/>
      <w:r w:rsidRPr="0044437C">
        <w:t xml:space="preserve"> for category M1</w:t>
      </w:r>
      <w:bookmarkEnd w:id="1178"/>
      <w:bookmarkEnd w:id="1179"/>
      <w:bookmarkEnd w:id="1180"/>
      <w:bookmarkEnd w:id="1181"/>
    </w:p>
    <w:p w14:paraId="1069FD99" w14:textId="77777777" w:rsidR="00524A5D" w:rsidRPr="0044437C" w:rsidRDefault="00000000">
      <w:pPr>
        <w:pStyle w:val="H6"/>
        <w:rPr>
          <w:sz w:val="22"/>
          <w:lang w:eastAsia="en-GB"/>
        </w:rPr>
      </w:pPr>
      <w:bookmarkStart w:id="1182" w:name="MCCQCTEMPBM_00000259"/>
      <w:r w:rsidRPr="0044437C">
        <w:rPr>
          <w:sz w:val="22"/>
          <w:lang w:eastAsia="en-GB"/>
        </w:rPr>
        <w:t>6.5A.4.2.1</w:t>
      </w:r>
      <w:r w:rsidRPr="0044437C">
        <w:rPr>
          <w:sz w:val="22"/>
          <w:lang w:eastAsia="en-GB"/>
        </w:rPr>
        <w:tab/>
        <w:t>Test purpose</w:t>
      </w:r>
    </w:p>
    <w:bookmarkEnd w:id="1182"/>
    <w:p w14:paraId="4D328B68"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w:t>
      </w:r>
    </w:p>
    <w:p w14:paraId="271AF0CC" w14:textId="77777777" w:rsidR="00524A5D" w:rsidRPr="0044437C" w:rsidRDefault="00000000">
      <w:pPr>
        <w:pStyle w:val="H6"/>
        <w:rPr>
          <w:sz w:val="22"/>
          <w:lang w:eastAsia="en-GB"/>
        </w:rPr>
      </w:pPr>
      <w:bookmarkStart w:id="1183" w:name="MCCQCTEMPBM_00000260"/>
      <w:r w:rsidRPr="0044437C">
        <w:rPr>
          <w:sz w:val="22"/>
          <w:lang w:eastAsia="en-GB"/>
        </w:rPr>
        <w:t>6.5A.4.2.2</w:t>
      </w:r>
      <w:r w:rsidRPr="0044437C">
        <w:rPr>
          <w:sz w:val="22"/>
          <w:lang w:eastAsia="en-GB"/>
        </w:rPr>
        <w:tab/>
        <w:t>Test applicability</w:t>
      </w:r>
    </w:p>
    <w:bookmarkEnd w:id="1183"/>
    <w:p w14:paraId="4F9477AF"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0DC0498C" w14:textId="77777777" w:rsidR="00524A5D" w:rsidRPr="0044437C" w:rsidRDefault="00000000">
      <w:pPr>
        <w:pStyle w:val="H6"/>
        <w:rPr>
          <w:sz w:val="22"/>
          <w:lang w:eastAsia="en-GB"/>
        </w:rPr>
      </w:pPr>
      <w:bookmarkStart w:id="1184" w:name="MCCQCTEMPBM_00000261"/>
      <w:r w:rsidRPr="0044437C">
        <w:rPr>
          <w:sz w:val="22"/>
          <w:lang w:eastAsia="en-GB"/>
        </w:rPr>
        <w:lastRenderedPageBreak/>
        <w:t>6.5A.4.2.3</w:t>
      </w:r>
      <w:r w:rsidRPr="0044437C">
        <w:rPr>
          <w:sz w:val="22"/>
          <w:lang w:eastAsia="en-GB"/>
        </w:rPr>
        <w:tab/>
        <w:t>Minimum conformance requirements</w:t>
      </w:r>
    </w:p>
    <w:bookmarkEnd w:id="1184"/>
    <w:p w14:paraId="24D23296"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 xml:space="preserve">in </w:t>
      </w:r>
      <w:r w:rsidRPr="0044437C">
        <w:rPr>
          <w:lang w:eastAsia="en-GB"/>
        </w:rPr>
        <w:t>table 6.5A.4.2.3-2</w:t>
      </w:r>
      <w:r w:rsidRPr="0044437C">
        <w:rPr>
          <w:rFonts w:eastAsia="MS Mincho"/>
          <w:lang w:eastAsia="en-GB"/>
        </w:rPr>
        <w:t>.</w:t>
      </w:r>
    </w:p>
    <w:p w14:paraId="2EEB7D35"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1B2F367E" w14:textId="77777777" w:rsidR="00524A5D" w:rsidRPr="0044437C" w:rsidRDefault="00000000">
      <w:pPr>
        <w:pStyle w:val="NO"/>
        <w:ind w:left="900" w:hangingChars="450" w:hanging="900"/>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44437C" w:rsidRDefault="00000000">
      <w:pPr>
        <w:pStyle w:val="TH"/>
        <w:rPr>
          <w:lang w:eastAsia="en-GB"/>
        </w:rPr>
      </w:pPr>
      <w:r w:rsidRPr="0044437C">
        <w:rPr>
          <w:lang w:eastAsia="en-GB"/>
        </w:rPr>
        <w:t>Table 6.5A.4.2.3-1: Δf</w:t>
      </w:r>
      <w:r w:rsidRPr="0044437C">
        <w:rPr>
          <w:vertAlign w:val="subscript"/>
          <w:lang w:eastAsia="en-GB"/>
        </w:rPr>
        <w:t>OOB</w:t>
      </w:r>
      <w:r w:rsidRPr="0044437C">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44437C" w14:paraId="72F149F8" w14:textId="77777777">
        <w:trPr>
          <w:jc w:val="center"/>
        </w:trPr>
        <w:tc>
          <w:tcPr>
            <w:tcW w:w="2059" w:type="dxa"/>
          </w:tcPr>
          <w:p w14:paraId="260F6839"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Channel bandwidth </w:t>
            </w:r>
          </w:p>
        </w:tc>
        <w:tc>
          <w:tcPr>
            <w:tcW w:w="1911" w:type="dxa"/>
          </w:tcPr>
          <w:p w14:paraId="381E06A2"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1.4 MHz </w:t>
            </w:r>
          </w:p>
        </w:tc>
      </w:tr>
      <w:tr w:rsidR="00524A5D" w:rsidRPr="0044437C" w14:paraId="727C3027" w14:textId="77777777">
        <w:trPr>
          <w:jc w:val="center"/>
        </w:trPr>
        <w:tc>
          <w:tcPr>
            <w:tcW w:w="2059" w:type="dxa"/>
          </w:tcPr>
          <w:p w14:paraId="2DAF961F"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rPr>
              <w:t xml:space="preserve"> (MHz)</w:t>
            </w:r>
          </w:p>
        </w:tc>
        <w:tc>
          <w:tcPr>
            <w:tcW w:w="1911" w:type="dxa"/>
          </w:tcPr>
          <w:p w14:paraId="441EF3CF" w14:textId="77777777" w:rsidR="00524A5D" w:rsidRPr="0044437C" w:rsidRDefault="00000000">
            <w:pPr>
              <w:keepNext/>
              <w:keepLines/>
              <w:spacing w:after="0"/>
              <w:jc w:val="center"/>
              <w:rPr>
                <w:rFonts w:ascii="Arial" w:hAnsi="Arial"/>
                <w:sz w:val="18"/>
              </w:rPr>
            </w:pPr>
            <w:r w:rsidRPr="0044437C">
              <w:rPr>
                <w:rFonts w:ascii="Arial" w:hAnsi="Arial"/>
                <w:sz w:val="18"/>
              </w:rPr>
              <w:t>2.8</w:t>
            </w:r>
          </w:p>
        </w:tc>
      </w:tr>
    </w:tbl>
    <w:p w14:paraId="21502DD9" w14:textId="77777777" w:rsidR="00524A5D" w:rsidRPr="0044437C" w:rsidRDefault="00524A5D">
      <w:pPr>
        <w:rPr>
          <w:lang w:eastAsia="en-GB"/>
        </w:rPr>
      </w:pPr>
    </w:p>
    <w:p w14:paraId="1BFBA40B" w14:textId="77777777" w:rsidR="00524A5D" w:rsidRPr="0044437C" w:rsidRDefault="00000000">
      <w:pPr>
        <w:rPr>
          <w:rFonts w:eastAsia="MS Mincho"/>
          <w:lang w:eastAsia="en-GB"/>
        </w:rPr>
      </w:pPr>
      <w:r w:rsidRPr="0044437C">
        <w:rPr>
          <w:rFonts w:cs="v5.0.0"/>
          <w:snapToGrid w:val="0"/>
          <w:lang w:eastAsia="en-GB"/>
        </w:rPr>
        <w:t>The spurious emission limits in</w:t>
      </w:r>
      <w:r w:rsidRPr="0044437C">
        <w:rPr>
          <w:rFonts w:cs="v5.0.0"/>
          <w:lang w:eastAsia="en-GB"/>
        </w:rPr>
        <w:t xml:space="preserve"> Table 6.5A.4.2.3-2</w:t>
      </w:r>
      <w:r w:rsidRPr="0044437C">
        <w:rPr>
          <w:rFonts w:cs="v5.0.0"/>
          <w:snapToGrid w:val="0"/>
          <w:lang w:eastAsia="en-GB"/>
        </w:rPr>
        <w:t xml:space="preserve"> </w:t>
      </w:r>
      <w:r w:rsidRPr="0044437C">
        <w:rPr>
          <w:lang w:eastAsia="en-GB"/>
        </w:rPr>
        <w:t>apply for all transmitter band configurations (RB) and channel bandwidths.</w:t>
      </w:r>
    </w:p>
    <w:p w14:paraId="1FD0F50B" w14:textId="77777777" w:rsidR="00524A5D" w:rsidRPr="0044437C" w:rsidRDefault="00000000">
      <w:pPr>
        <w:pStyle w:val="TH"/>
        <w:rPr>
          <w:lang w:eastAsia="en-GB"/>
        </w:rPr>
      </w:pPr>
      <w:r w:rsidRPr="0044437C">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44437C" w14:paraId="0A86D5C1" w14:textId="77777777">
        <w:trPr>
          <w:jc w:val="center"/>
        </w:trPr>
        <w:tc>
          <w:tcPr>
            <w:tcW w:w="2152" w:type="dxa"/>
          </w:tcPr>
          <w:p w14:paraId="2E555F92"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1C401CD6"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629F0B71"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Measurement bandwidth</w:t>
            </w:r>
          </w:p>
        </w:tc>
      </w:tr>
      <w:tr w:rsidR="00524A5D" w:rsidRPr="0044437C" w14:paraId="0B8B9ED9" w14:textId="77777777">
        <w:trPr>
          <w:jc w:val="center"/>
        </w:trPr>
        <w:tc>
          <w:tcPr>
            <w:tcW w:w="2152" w:type="dxa"/>
          </w:tcPr>
          <w:p w14:paraId="71C30F9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633958A9"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2A0B38B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kHz </w:t>
            </w:r>
          </w:p>
        </w:tc>
      </w:tr>
      <w:tr w:rsidR="00524A5D" w:rsidRPr="0044437C" w14:paraId="0BA9713B" w14:textId="77777777">
        <w:trPr>
          <w:jc w:val="center"/>
        </w:trPr>
        <w:tc>
          <w:tcPr>
            <w:tcW w:w="2152" w:type="dxa"/>
          </w:tcPr>
          <w:p w14:paraId="0659A08F"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37714A7E"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104394A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10 kHz </w:t>
            </w:r>
          </w:p>
        </w:tc>
      </w:tr>
      <w:tr w:rsidR="00524A5D" w:rsidRPr="0044437C" w14:paraId="217ACE95" w14:textId="77777777">
        <w:trPr>
          <w:jc w:val="center"/>
        </w:trPr>
        <w:tc>
          <w:tcPr>
            <w:tcW w:w="2152" w:type="dxa"/>
          </w:tcPr>
          <w:p w14:paraId="7E69934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33435F5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3AAD3298"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100 kHz</w:t>
            </w:r>
          </w:p>
        </w:tc>
      </w:tr>
      <w:tr w:rsidR="00524A5D" w:rsidRPr="0044437C" w14:paraId="662EA949" w14:textId="77777777">
        <w:trPr>
          <w:jc w:val="center"/>
        </w:trPr>
        <w:tc>
          <w:tcPr>
            <w:tcW w:w="2152" w:type="dxa"/>
          </w:tcPr>
          <w:p w14:paraId="7F53EA0A"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51467F8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-30 dBm</w:t>
            </w:r>
          </w:p>
        </w:tc>
        <w:tc>
          <w:tcPr>
            <w:tcW w:w="2262" w:type="dxa"/>
          </w:tcPr>
          <w:p w14:paraId="1896A46D"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 MHz</w:t>
            </w:r>
          </w:p>
        </w:tc>
      </w:tr>
    </w:tbl>
    <w:p w14:paraId="27213E7F" w14:textId="77777777" w:rsidR="00524A5D" w:rsidRPr="0044437C" w:rsidRDefault="00524A5D">
      <w:pPr>
        <w:rPr>
          <w:lang w:eastAsia="en-GB"/>
        </w:rPr>
      </w:pPr>
    </w:p>
    <w:p w14:paraId="416753F8" w14:textId="77777777" w:rsidR="00524A5D" w:rsidRPr="0044437C" w:rsidRDefault="00000000">
      <w:pPr>
        <w:rPr>
          <w:lang w:eastAsia="en-GB"/>
        </w:rPr>
      </w:pPr>
      <w:r w:rsidRPr="0044437C">
        <w:rPr>
          <w:lang w:eastAsia="en-GB"/>
        </w:rPr>
        <w:t>The normative reference for this requirement is TS 36.102 [11] subclause 6.5A.4.2.</w:t>
      </w:r>
    </w:p>
    <w:p w14:paraId="340D3606" w14:textId="77777777" w:rsidR="00524A5D" w:rsidRPr="0044437C" w:rsidRDefault="00000000">
      <w:pPr>
        <w:pStyle w:val="H6"/>
        <w:rPr>
          <w:sz w:val="22"/>
          <w:lang w:eastAsia="en-GB"/>
        </w:rPr>
      </w:pPr>
      <w:bookmarkStart w:id="1185" w:name="MCCQCTEMPBM_00000262"/>
      <w:r w:rsidRPr="0044437C">
        <w:rPr>
          <w:sz w:val="22"/>
          <w:lang w:eastAsia="en-GB"/>
        </w:rPr>
        <w:t>6.5A.4.2.4</w:t>
      </w:r>
      <w:r w:rsidRPr="0044437C">
        <w:rPr>
          <w:sz w:val="22"/>
          <w:lang w:eastAsia="en-GB"/>
        </w:rPr>
        <w:tab/>
        <w:t>Test description</w:t>
      </w:r>
    </w:p>
    <w:bookmarkEnd w:id="1185"/>
    <w:p w14:paraId="79DE515A"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6.5A.4.2.4.1</w:t>
      </w:r>
      <w:r w:rsidRPr="0044437C">
        <w:rPr>
          <w:rFonts w:ascii="Arial" w:hAnsi="Arial"/>
          <w:lang w:eastAsia="en-GB"/>
        </w:rPr>
        <w:tab/>
      </w:r>
      <w:r w:rsidRPr="0044437C">
        <w:rPr>
          <w:rFonts w:ascii="Arial" w:hAnsi="Arial"/>
          <w:snapToGrid w:val="0"/>
          <w:lang w:eastAsia="en-GB"/>
        </w:rPr>
        <w:t>Initial conditions</w:t>
      </w:r>
    </w:p>
    <w:p w14:paraId="60E3ED58"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2315285B"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44437C">
        <w:rPr>
          <w:rFonts w:cs="v5.0.0"/>
          <w:lang w:eastAsia="en-GB"/>
        </w:rPr>
        <w:t>Configurations of PDSCH and MPDCCH before measurement are specified in Annex C.2.</w:t>
      </w:r>
    </w:p>
    <w:p w14:paraId="7DB9E74C" w14:textId="77777777" w:rsidR="00524A5D" w:rsidRPr="0044437C" w:rsidRDefault="00000000" w:rsidP="00E36978">
      <w:pPr>
        <w:pStyle w:val="TH"/>
        <w:rPr>
          <w:lang w:eastAsia="en-GB"/>
        </w:rPr>
      </w:pPr>
      <w:r w:rsidRPr="0044437C">
        <w:rPr>
          <w:lang w:eastAsia="en-GB"/>
        </w:rPr>
        <w:lastRenderedPageBreak/>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44437C"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44437C" w:rsidRDefault="00000000">
            <w:pPr>
              <w:keepNext/>
              <w:keepLines/>
              <w:spacing w:after="0"/>
              <w:jc w:val="center"/>
              <w:rPr>
                <w:rFonts w:ascii="Arial" w:hAnsi="Arial"/>
                <w:b/>
                <w:sz w:val="18"/>
              </w:rPr>
            </w:pPr>
            <w:bookmarkStart w:id="1186" w:name="MCCQCTEMPBM_00000517"/>
            <w:r w:rsidRPr="0044437C">
              <w:rPr>
                <w:rFonts w:ascii="Arial" w:hAnsi="Arial"/>
                <w:b/>
                <w:sz w:val="18"/>
              </w:rPr>
              <w:t>Initial Conditions</w:t>
            </w:r>
          </w:p>
        </w:tc>
      </w:tr>
      <w:tr w:rsidR="00524A5D" w:rsidRPr="0044437C"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7104F39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44437C" w:rsidRDefault="00000000">
            <w:pPr>
              <w:keepNext/>
              <w:keepLines/>
              <w:spacing w:after="0"/>
              <w:rPr>
                <w:rFonts w:ascii="Arial" w:hAnsi="Arial"/>
                <w:bCs/>
                <w:sz w:val="18"/>
              </w:rPr>
            </w:pPr>
            <w:r w:rsidRPr="0044437C">
              <w:rPr>
                <w:rFonts w:ascii="Arial" w:hAnsi="Arial"/>
                <w:bCs/>
                <w:sz w:val="18"/>
              </w:rPr>
              <w:t>NC</w:t>
            </w:r>
          </w:p>
        </w:tc>
      </w:tr>
      <w:tr w:rsidR="00524A5D" w:rsidRPr="0044437C"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65DE1715"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44437C" w:rsidRDefault="00000000">
            <w:pPr>
              <w:keepNext/>
              <w:keepLines/>
              <w:spacing w:after="0"/>
              <w:rPr>
                <w:rFonts w:ascii="Arial" w:hAnsi="Arial"/>
                <w:bCs/>
                <w:sz w:val="18"/>
              </w:rPr>
            </w:pPr>
            <w:r w:rsidRPr="0044437C">
              <w:rPr>
                <w:rFonts w:ascii="Arial" w:hAnsi="Arial"/>
                <w:bCs/>
                <w:sz w:val="18"/>
              </w:rPr>
              <w:t>Low range, Mid range, High range</w:t>
            </w:r>
          </w:p>
        </w:tc>
      </w:tr>
      <w:tr w:rsidR="00524A5D" w:rsidRPr="0044437C"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44437C" w:rsidRDefault="00000000">
            <w:pPr>
              <w:keepNext/>
              <w:keepLines/>
              <w:spacing w:after="0"/>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338C5AEA"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44437C" w:rsidRDefault="00000000">
            <w:pPr>
              <w:keepNext/>
              <w:keepLines/>
              <w:spacing w:after="0"/>
              <w:rPr>
                <w:rFonts w:ascii="Arial" w:hAnsi="Arial"/>
                <w:bCs/>
                <w:sz w:val="18"/>
              </w:rPr>
            </w:pPr>
            <w:r w:rsidRPr="0044437C">
              <w:rPr>
                <w:rFonts w:ascii="Arial" w:hAnsi="Arial"/>
                <w:bCs/>
                <w:sz w:val="18"/>
              </w:rPr>
              <w:t>1.4MHz</w:t>
            </w:r>
          </w:p>
        </w:tc>
      </w:tr>
      <w:tr w:rsidR="00524A5D" w:rsidRPr="0044437C"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 and Narrowband positions</w:t>
            </w:r>
          </w:p>
        </w:tc>
      </w:tr>
      <w:tr w:rsidR="00524A5D" w:rsidRPr="0044437C"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44437C"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44437C" w:rsidRDefault="00000000">
            <w:pPr>
              <w:keepNext/>
              <w:keepLines/>
              <w:spacing w:after="0"/>
              <w:jc w:val="center"/>
              <w:rPr>
                <w:rFonts w:ascii="Arial" w:hAnsi="Arial"/>
                <w:sz w:val="18"/>
              </w:rPr>
            </w:pPr>
            <w:r w:rsidRPr="0044437C">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r>
      <w:tr w:rsidR="00524A5D" w:rsidRPr="0044437C"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44437C"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44437C"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44437C"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44437C" w:rsidRDefault="00000000">
            <w:pPr>
              <w:keepNext/>
              <w:keepLines/>
              <w:spacing w:after="0"/>
              <w:jc w:val="center"/>
              <w:rPr>
                <w:rFonts w:ascii="Arial" w:hAnsi="Arial"/>
                <w:sz w:val="18"/>
              </w:rPr>
            </w:pPr>
            <w:r w:rsidRPr="0044437C">
              <w:rPr>
                <w:rFonts w:ascii="Arial" w:hAnsi="Arial"/>
                <w:sz w:val="18"/>
              </w:rPr>
              <w:t>FDD and HD-FDD</w:t>
            </w:r>
          </w:p>
        </w:tc>
      </w:tr>
      <w:tr w:rsidR="00524A5D" w:rsidRPr="0044437C"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44437C" w:rsidRDefault="00000000">
            <w:pPr>
              <w:keepNext/>
              <w:keepLines/>
              <w:spacing w:after="0"/>
              <w:jc w:val="center"/>
              <w:rPr>
                <w:rFonts w:ascii="Arial" w:hAnsi="Arial"/>
                <w:b/>
                <w:sz w:val="18"/>
              </w:rPr>
            </w:pPr>
            <w:r w:rsidRPr="0044437C">
              <w:rPr>
                <w:rFonts w:ascii="Arial" w:hAnsi="Arial"/>
                <w:b/>
                <w:sz w:val="18"/>
              </w:rPr>
              <w:t>Low range, Mid range, High range</w:t>
            </w:r>
          </w:p>
        </w:tc>
      </w:tr>
      <w:tr w:rsidR="00524A5D" w:rsidRPr="0044437C"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44437C"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¼ (Note 3)</w:t>
            </w:r>
          </w:p>
        </w:tc>
      </w:tr>
      <w:tr w:rsidR="00524A5D" w:rsidRPr="0044437C"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r>
      <w:tr w:rsidR="00524A5D" w:rsidRPr="0044437C"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44437C"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44437C" w:rsidRDefault="00000000">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p w14:paraId="59CDBFDE"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Only applicable for UE supporting subPRB allocation.</w:t>
            </w:r>
          </w:p>
        </w:tc>
      </w:tr>
      <w:bookmarkEnd w:id="1186"/>
    </w:tbl>
    <w:p w14:paraId="3FAE29E1" w14:textId="77777777" w:rsidR="00524A5D" w:rsidRPr="0044437C" w:rsidRDefault="00524A5D">
      <w:pPr>
        <w:rPr>
          <w:lang w:eastAsia="en-GB"/>
        </w:rPr>
      </w:pPr>
    </w:p>
    <w:p w14:paraId="17897FCC" w14:textId="77777777" w:rsidR="00524A5D" w:rsidRPr="0044437C" w:rsidRDefault="00000000">
      <w:pPr>
        <w:ind w:left="568" w:hanging="284"/>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0F86D89" w14:textId="77777777" w:rsidR="00524A5D" w:rsidRPr="0044437C" w:rsidRDefault="00000000">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8ECBA1" w14:textId="77777777" w:rsidR="00524A5D" w:rsidRPr="0044437C" w:rsidRDefault="00000000">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7226B56E" w14:textId="77777777" w:rsidR="00524A5D" w:rsidRPr="0044437C" w:rsidRDefault="00000000">
      <w:pPr>
        <w:ind w:left="568" w:hanging="284"/>
        <w:rPr>
          <w:lang w:eastAsia="en-GB"/>
        </w:rPr>
      </w:pPr>
      <w:r w:rsidRPr="0044437C">
        <w:rPr>
          <w:lang w:eastAsia="en-GB"/>
        </w:rPr>
        <w:t>4.</w:t>
      </w:r>
      <w:r w:rsidRPr="0044437C">
        <w:rPr>
          <w:lang w:eastAsia="en-GB"/>
        </w:rPr>
        <w:tab/>
        <w:t>The UL Reference Measurement channels are set according to Table 6.5A.4.2.4.1-1.</w:t>
      </w:r>
    </w:p>
    <w:p w14:paraId="520B23E9" w14:textId="77777777" w:rsidR="00524A5D" w:rsidRPr="0044437C" w:rsidRDefault="00000000">
      <w:pPr>
        <w:ind w:left="568" w:hanging="284"/>
        <w:rPr>
          <w:lang w:eastAsia="en-GB"/>
        </w:rPr>
      </w:pPr>
      <w:r w:rsidRPr="0044437C">
        <w:rPr>
          <w:lang w:eastAsia="en-GB"/>
        </w:rPr>
        <w:t>5.</w:t>
      </w:r>
      <w:r w:rsidRPr="0044437C">
        <w:rPr>
          <w:lang w:eastAsia="en-GB"/>
        </w:rPr>
        <w:tab/>
        <w:t>Propagation conditions are set according to Annex B.0.</w:t>
      </w:r>
    </w:p>
    <w:p w14:paraId="106D91AA" w14:textId="77777777" w:rsidR="00524A5D" w:rsidRPr="0044437C" w:rsidRDefault="00000000">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5679EF70" w14:textId="77777777" w:rsidR="00524A5D" w:rsidRPr="0044437C" w:rsidRDefault="00000000">
      <w:pPr>
        <w:ind w:left="568" w:hanging="284"/>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1EE37CDF" w14:textId="77777777" w:rsidR="00524A5D" w:rsidRPr="0044437C" w:rsidRDefault="00000000">
      <w:pPr>
        <w:ind w:left="568" w:hanging="284"/>
        <w:rPr>
          <w:lang w:eastAsia="en-GB"/>
        </w:rPr>
      </w:pPr>
      <w:r w:rsidRPr="0044437C">
        <w:t>8.</w:t>
      </w:r>
      <w:r w:rsidRPr="0044437C">
        <w:tab/>
        <w:t>Deactivate UE prediction of satellite trajectory by any preconfigured means</w:t>
      </w:r>
    </w:p>
    <w:p w14:paraId="183A410B" w14:textId="77777777" w:rsidR="00524A5D" w:rsidRPr="0044437C" w:rsidRDefault="00000000">
      <w:pPr>
        <w:ind w:left="568" w:hanging="284"/>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6.5A.4.2.4.3.</w:t>
      </w:r>
    </w:p>
    <w:p w14:paraId="0DDE0829"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6.5A.4.2.4.2</w:t>
      </w:r>
      <w:r w:rsidRPr="0044437C">
        <w:rPr>
          <w:rFonts w:ascii="Arial" w:hAnsi="Arial"/>
          <w:lang w:eastAsia="en-GB"/>
        </w:rPr>
        <w:tab/>
      </w:r>
      <w:r w:rsidRPr="0044437C">
        <w:rPr>
          <w:rFonts w:ascii="Arial" w:hAnsi="Arial"/>
          <w:snapToGrid w:val="0"/>
          <w:lang w:eastAsia="en-GB"/>
        </w:rPr>
        <w:t>Test procedure</w:t>
      </w:r>
    </w:p>
    <w:p w14:paraId="19EBB31C" w14:textId="77777777" w:rsidR="00524A5D" w:rsidRPr="0044437C" w:rsidRDefault="00000000">
      <w:pPr>
        <w:ind w:left="568" w:hanging="284"/>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6.5A.4.2.4.1-1. Since the UE has no payload data</w:t>
      </w:r>
      <w:r w:rsidRPr="0044437C">
        <w:rPr>
          <w:color w:val="FFFF00"/>
          <w:lang w:eastAsia="en-GB"/>
        </w:rPr>
        <w:t xml:space="preserve"> </w:t>
      </w:r>
      <w:r w:rsidRPr="0044437C">
        <w:rPr>
          <w:lang w:eastAsia="en-GB"/>
        </w:rPr>
        <w:t>to send, the UE transmits uplink MAC padding bits on the UL RMC.</w:t>
      </w:r>
    </w:p>
    <w:p w14:paraId="02430514" w14:textId="77777777" w:rsidR="00524A5D" w:rsidRPr="0044437C" w:rsidRDefault="00000000">
      <w:pPr>
        <w:ind w:left="568" w:hanging="284"/>
        <w:rPr>
          <w:lang w:eastAsia="en-GB"/>
        </w:rPr>
      </w:pPr>
      <w:r w:rsidRPr="0044437C">
        <w:rPr>
          <w:lang w:eastAsia="en-GB"/>
        </w:rPr>
        <w:t>2.</w:t>
      </w:r>
      <w:r w:rsidRPr="0044437C">
        <w:rPr>
          <w:lang w:eastAsia="en-GB"/>
        </w:rPr>
        <w:tab/>
        <w:t xml:space="preserve">Send continuously uplink power control "up" commands </w:t>
      </w:r>
      <w:r w:rsidRPr="0044437C">
        <w:rPr>
          <w:rFonts w:eastAsia="MS Mincho"/>
          <w:lang w:eastAsia="en-GB"/>
        </w:rPr>
        <w:t xml:space="preserve">in the uplink scheduling information </w:t>
      </w:r>
      <w:r w:rsidRPr="0044437C">
        <w:rPr>
          <w:lang w:eastAsia="en-GB"/>
        </w:rPr>
        <w:t>to the UE until the UE transmits at P</w:t>
      </w:r>
      <w:r w:rsidRPr="0044437C">
        <w:rPr>
          <w:vertAlign w:val="subscript"/>
          <w:lang w:eastAsia="en-GB"/>
        </w:rPr>
        <w:t>UMAX</w:t>
      </w:r>
      <w:r w:rsidRPr="0044437C">
        <w:rPr>
          <w:lang w:eastAsia="en-GB"/>
        </w:rPr>
        <w:t xml:space="preserve"> level.</w:t>
      </w:r>
    </w:p>
    <w:p w14:paraId="602683D1" w14:textId="77777777" w:rsidR="00524A5D" w:rsidRPr="0044437C" w:rsidRDefault="00000000">
      <w:pPr>
        <w:ind w:left="568" w:hanging="284"/>
        <w:rPr>
          <w:lang w:eastAsia="en-GB"/>
        </w:rPr>
      </w:pPr>
      <w:r w:rsidRPr="0044437C">
        <w:rPr>
          <w:lang w:eastAsia="en-GB"/>
        </w:rPr>
        <w:t>3.</w:t>
      </w:r>
      <w:r w:rsidRPr="0044437C">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409BC192"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6.5A.4.2.4.3</w:t>
      </w:r>
      <w:r w:rsidRPr="0044437C">
        <w:rPr>
          <w:rFonts w:ascii="Arial" w:hAnsi="Arial"/>
          <w:lang w:eastAsia="en-GB"/>
        </w:rPr>
        <w:tab/>
      </w:r>
      <w:r w:rsidRPr="0044437C">
        <w:rPr>
          <w:rFonts w:ascii="Arial" w:hAnsi="Arial"/>
          <w:snapToGrid w:val="0"/>
          <w:lang w:eastAsia="en-GB"/>
        </w:rPr>
        <w:t>Message contents</w:t>
      </w:r>
    </w:p>
    <w:p w14:paraId="325DC3F3" w14:textId="77777777" w:rsidR="00524A5D" w:rsidRPr="0044437C" w:rsidRDefault="00000000">
      <w:pPr>
        <w:rPr>
          <w:lang w:eastAsia="en-GB"/>
        </w:rPr>
      </w:pPr>
      <w:r w:rsidRPr="0044437C">
        <w:rPr>
          <w:lang w:eastAsia="en-GB"/>
        </w:rPr>
        <w:t>Message contents are according to TS 36.508 [12] subclause 4.6 with the condition CEmodeA.</w:t>
      </w:r>
    </w:p>
    <w:p w14:paraId="523306CF" w14:textId="77777777" w:rsidR="00524A5D" w:rsidRPr="0044437C" w:rsidRDefault="00000000">
      <w:pPr>
        <w:pStyle w:val="H6"/>
        <w:rPr>
          <w:sz w:val="22"/>
          <w:lang w:eastAsia="en-GB"/>
        </w:rPr>
      </w:pPr>
      <w:bookmarkStart w:id="1187" w:name="MCCQCTEMPBM_00000263"/>
      <w:r w:rsidRPr="0044437C">
        <w:rPr>
          <w:snapToGrid w:val="0"/>
          <w:sz w:val="22"/>
          <w:lang w:eastAsia="en-GB"/>
        </w:rPr>
        <w:lastRenderedPageBreak/>
        <w:t>6.5A.4.2.5</w:t>
      </w:r>
      <w:r w:rsidRPr="0044437C">
        <w:rPr>
          <w:snapToGrid w:val="0"/>
          <w:sz w:val="22"/>
          <w:lang w:eastAsia="en-GB"/>
        </w:rPr>
        <w:tab/>
      </w:r>
      <w:r w:rsidRPr="0044437C">
        <w:rPr>
          <w:sz w:val="22"/>
          <w:lang w:eastAsia="en-GB"/>
        </w:rPr>
        <w:t>Test requirement</w:t>
      </w:r>
    </w:p>
    <w:bookmarkEnd w:id="1187"/>
    <w:p w14:paraId="0A99229F"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6.5A.4.2.5-1</w:t>
      </w:r>
      <w:r w:rsidRPr="0044437C">
        <w:rPr>
          <w:rFonts w:eastAsia="MS Mincho"/>
          <w:lang w:eastAsia="en-GB"/>
        </w:rPr>
        <w:t>.</w:t>
      </w:r>
    </w:p>
    <w:p w14:paraId="2FD1E50F" w14:textId="77777777" w:rsidR="00524A5D" w:rsidRPr="0044437C" w:rsidRDefault="00000000">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6.5A.4.2.5-1.</w:t>
      </w:r>
    </w:p>
    <w:p w14:paraId="224D4C3D"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 shown in Table 6.5A.4.2.3-1.</w:t>
      </w:r>
    </w:p>
    <w:p w14:paraId="0A728732"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44437C" w:rsidRDefault="00000000">
      <w:pPr>
        <w:pStyle w:val="TH"/>
        <w:rPr>
          <w:lang w:eastAsia="en-GB"/>
        </w:rPr>
      </w:pPr>
      <w:r w:rsidRPr="0044437C">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1112155F" w14:textId="77777777">
        <w:trPr>
          <w:jc w:val="center"/>
        </w:trPr>
        <w:tc>
          <w:tcPr>
            <w:tcW w:w="2155" w:type="dxa"/>
          </w:tcPr>
          <w:p w14:paraId="6C77A451" w14:textId="77777777" w:rsidR="00524A5D" w:rsidRPr="0044437C" w:rsidRDefault="00000000">
            <w:pPr>
              <w:keepNext/>
              <w:keepLines/>
              <w:spacing w:after="0"/>
              <w:jc w:val="center"/>
              <w:rPr>
                <w:rFonts w:ascii="Arial" w:hAnsi="Arial"/>
                <w:b/>
                <w:sz w:val="18"/>
              </w:rPr>
            </w:pPr>
            <w:r w:rsidRPr="0044437C">
              <w:rPr>
                <w:rFonts w:ascii="Arial" w:hAnsi="Arial"/>
                <w:b/>
                <w:sz w:val="18"/>
              </w:rPr>
              <w:t>Frequency Range</w:t>
            </w:r>
          </w:p>
        </w:tc>
        <w:tc>
          <w:tcPr>
            <w:tcW w:w="2009" w:type="dxa"/>
          </w:tcPr>
          <w:p w14:paraId="44E79AB5" w14:textId="77777777" w:rsidR="00524A5D" w:rsidRPr="0044437C" w:rsidRDefault="00000000">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0426DF29"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624BCD5B" w14:textId="77777777" w:rsidR="00524A5D" w:rsidRPr="0044437C" w:rsidRDefault="00000000">
            <w:pPr>
              <w:keepNext/>
              <w:keepLines/>
              <w:spacing w:after="0"/>
              <w:jc w:val="center"/>
              <w:rPr>
                <w:rFonts w:ascii="Arial" w:hAnsi="Arial"/>
                <w:b/>
                <w:sz w:val="18"/>
              </w:rPr>
            </w:pPr>
            <w:r w:rsidRPr="0044437C">
              <w:rPr>
                <w:rFonts w:ascii="Arial" w:hAnsi="Arial"/>
                <w:b/>
                <w:sz w:val="18"/>
              </w:rPr>
              <w:t>Notes</w:t>
            </w:r>
          </w:p>
        </w:tc>
      </w:tr>
      <w:tr w:rsidR="00524A5D" w:rsidRPr="0044437C" w14:paraId="19F1B188" w14:textId="77777777">
        <w:trPr>
          <w:jc w:val="center"/>
        </w:trPr>
        <w:tc>
          <w:tcPr>
            <w:tcW w:w="2155" w:type="dxa"/>
          </w:tcPr>
          <w:p w14:paraId="7DCA93E8"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5F992689"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11684E55"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kHz </w:t>
            </w:r>
          </w:p>
        </w:tc>
        <w:tc>
          <w:tcPr>
            <w:tcW w:w="1314" w:type="dxa"/>
          </w:tcPr>
          <w:p w14:paraId="6991D051" w14:textId="77777777" w:rsidR="00524A5D" w:rsidRPr="0044437C" w:rsidRDefault="00524A5D">
            <w:pPr>
              <w:keepNext/>
              <w:keepLines/>
              <w:spacing w:after="0"/>
              <w:jc w:val="center"/>
              <w:rPr>
                <w:rFonts w:ascii="Arial" w:hAnsi="Arial"/>
                <w:sz w:val="18"/>
              </w:rPr>
            </w:pPr>
          </w:p>
        </w:tc>
      </w:tr>
      <w:tr w:rsidR="00524A5D" w:rsidRPr="0044437C" w14:paraId="6F482BAC" w14:textId="77777777">
        <w:trPr>
          <w:jc w:val="center"/>
        </w:trPr>
        <w:tc>
          <w:tcPr>
            <w:tcW w:w="2155" w:type="dxa"/>
          </w:tcPr>
          <w:p w14:paraId="68347CC7"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40A3DE58"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6995C011"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10 kHz </w:t>
            </w:r>
          </w:p>
        </w:tc>
        <w:tc>
          <w:tcPr>
            <w:tcW w:w="1314" w:type="dxa"/>
          </w:tcPr>
          <w:p w14:paraId="30F62DCF" w14:textId="77777777" w:rsidR="00524A5D" w:rsidRPr="0044437C" w:rsidRDefault="00524A5D">
            <w:pPr>
              <w:keepNext/>
              <w:keepLines/>
              <w:spacing w:after="0"/>
              <w:jc w:val="center"/>
              <w:rPr>
                <w:rFonts w:ascii="Arial" w:hAnsi="Arial"/>
                <w:sz w:val="18"/>
              </w:rPr>
            </w:pPr>
          </w:p>
        </w:tc>
      </w:tr>
      <w:tr w:rsidR="00524A5D" w:rsidRPr="0044437C" w14:paraId="668E5EFA" w14:textId="77777777">
        <w:trPr>
          <w:jc w:val="center"/>
        </w:trPr>
        <w:tc>
          <w:tcPr>
            <w:tcW w:w="2155" w:type="dxa"/>
          </w:tcPr>
          <w:p w14:paraId="3EC05EA5"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74FBAED7"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766F5235" w14:textId="77777777" w:rsidR="00524A5D" w:rsidRPr="0044437C" w:rsidRDefault="00000000">
            <w:pPr>
              <w:keepNext/>
              <w:keepLines/>
              <w:spacing w:after="0"/>
              <w:jc w:val="center"/>
              <w:rPr>
                <w:rFonts w:ascii="Arial" w:hAnsi="Arial"/>
                <w:sz w:val="18"/>
              </w:rPr>
            </w:pPr>
            <w:r w:rsidRPr="0044437C">
              <w:rPr>
                <w:rFonts w:ascii="Arial" w:hAnsi="Arial"/>
                <w:sz w:val="18"/>
              </w:rPr>
              <w:t>100 kHz</w:t>
            </w:r>
          </w:p>
        </w:tc>
        <w:tc>
          <w:tcPr>
            <w:tcW w:w="1314" w:type="dxa"/>
          </w:tcPr>
          <w:p w14:paraId="27B1AEDF" w14:textId="77777777" w:rsidR="00524A5D" w:rsidRPr="0044437C" w:rsidRDefault="00524A5D">
            <w:pPr>
              <w:keepNext/>
              <w:keepLines/>
              <w:spacing w:after="0"/>
              <w:jc w:val="center"/>
              <w:rPr>
                <w:rFonts w:ascii="Arial" w:hAnsi="Arial"/>
                <w:sz w:val="18"/>
              </w:rPr>
            </w:pPr>
          </w:p>
        </w:tc>
      </w:tr>
      <w:tr w:rsidR="00524A5D" w:rsidRPr="0044437C" w14:paraId="0554F986" w14:textId="77777777">
        <w:trPr>
          <w:jc w:val="center"/>
        </w:trPr>
        <w:tc>
          <w:tcPr>
            <w:tcW w:w="2155" w:type="dxa"/>
          </w:tcPr>
          <w:p w14:paraId="7EDE7EF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38BA14B6" w14:textId="77777777" w:rsidR="00524A5D" w:rsidRPr="0044437C" w:rsidRDefault="00000000">
            <w:pPr>
              <w:keepNext/>
              <w:keepLines/>
              <w:spacing w:after="0"/>
              <w:jc w:val="center"/>
              <w:rPr>
                <w:rFonts w:ascii="Arial" w:hAnsi="Arial"/>
                <w:sz w:val="18"/>
              </w:rPr>
            </w:pPr>
            <w:r w:rsidRPr="0044437C">
              <w:rPr>
                <w:rFonts w:ascii="Arial" w:hAnsi="Arial"/>
                <w:sz w:val="18"/>
              </w:rPr>
              <w:t>-30 dBm</w:t>
            </w:r>
          </w:p>
        </w:tc>
        <w:tc>
          <w:tcPr>
            <w:tcW w:w="2318" w:type="dxa"/>
          </w:tcPr>
          <w:p w14:paraId="55B96681"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c>
          <w:tcPr>
            <w:tcW w:w="1314" w:type="dxa"/>
          </w:tcPr>
          <w:p w14:paraId="449E3B47" w14:textId="77777777" w:rsidR="00524A5D" w:rsidRPr="0044437C" w:rsidRDefault="00524A5D">
            <w:pPr>
              <w:keepNext/>
              <w:keepLines/>
              <w:spacing w:after="0"/>
              <w:jc w:val="center"/>
              <w:rPr>
                <w:rFonts w:ascii="Arial" w:hAnsi="Arial"/>
                <w:sz w:val="18"/>
              </w:rPr>
            </w:pPr>
          </w:p>
        </w:tc>
      </w:tr>
    </w:tbl>
    <w:p w14:paraId="27F53E48" w14:textId="77777777" w:rsidR="00524A5D" w:rsidRPr="0044437C" w:rsidRDefault="00524A5D">
      <w:pPr>
        <w:rPr>
          <w:rFonts w:eastAsia="SimSun"/>
        </w:rPr>
      </w:pPr>
    </w:p>
    <w:p w14:paraId="06631744" w14:textId="77777777" w:rsidR="00524A5D" w:rsidRPr="0044437C" w:rsidRDefault="00000000">
      <w:pPr>
        <w:pStyle w:val="Heading4"/>
      </w:pPr>
      <w:bookmarkStart w:id="1188" w:name="_Toc12921"/>
      <w:bookmarkStart w:id="1189" w:name="_Toc28471"/>
      <w:bookmarkStart w:id="1190" w:name="_Toc121162856"/>
      <w:bookmarkStart w:id="1191" w:name="_Toc120570064"/>
      <w:bookmarkStart w:id="1192" w:name="_Toc9260"/>
      <w:bookmarkStart w:id="1193" w:name="_Toc10298"/>
      <w:bookmarkStart w:id="1194" w:name="_Toc25448"/>
      <w:bookmarkStart w:id="1195" w:name="_Toc13738"/>
      <w:bookmarkStart w:id="1196" w:name="_Toc194571855"/>
      <w:r w:rsidRPr="0044437C">
        <w:t>6.5A.4.3</w:t>
      </w:r>
      <w:r w:rsidRPr="0044437C">
        <w:tab/>
        <w:t>Spurious emission band UE co-existence</w:t>
      </w:r>
      <w:bookmarkEnd w:id="1188"/>
      <w:bookmarkEnd w:id="1189"/>
      <w:bookmarkEnd w:id="1190"/>
      <w:bookmarkEnd w:id="1191"/>
      <w:bookmarkEnd w:id="1192"/>
      <w:r w:rsidRPr="0044437C">
        <w:t xml:space="preserve"> for category M1</w:t>
      </w:r>
      <w:bookmarkEnd w:id="1193"/>
      <w:bookmarkEnd w:id="1194"/>
      <w:bookmarkEnd w:id="1195"/>
      <w:bookmarkEnd w:id="1196"/>
    </w:p>
    <w:p w14:paraId="2F2F606D" w14:textId="77777777" w:rsidR="00524A5D" w:rsidRPr="0044437C" w:rsidRDefault="00000000">
      <w:pPr>
        <w:pStyle w:val="H6"/>
      </w:pPr>
      <w:bookmarkStart w:id="1197" w:name="MCCQCTEMPBM_00000264"/>
      <w:r w:rsidRPr="0044437C">
        <w:t>6.5A.4.3.1</w:t>
      </w:r>
      <w:r w:rsidRPr="0044437C">
        <w:tab/>
        <w:t>Test purpose</w:t>
      </w:r>
    </w:p>
    <w:bookmarkEnd w:id="1197"/>
    <w:p w14:paraId="4792F2E4" w14:textId="77777777" w:rsidR="00524A5D" w:rsidRPr="0044437C" w:rsidRDefault="00000000">
      <w:r w:rsidRPr="0044437C">
        <w:t>To verify that UE transmitter does not cause unacceptable interference to co-existing systems for the specified bands which has specific requirements in terms of transmitter spurious emissions.</w:t>
      </w:r>
    </w:p>
    <w:p w14:paraId="6B7CDEA1" w14:textId="77777777" w:rsidR="00524A5D" w:rsidRPr="0044437C" w:rsidRDefault="00000000">
      <w:pPr>
        <w:pStyle w:val="H6"/>
      </w:pPr>
      <w:bookmarkStart w:id="1198" w:name="MCCQCTEMPBM_00000265"/>
      <w:r w:rsidRPr="0044437C">
        <w:t>6.5A.4.3.2</w:t>
      </w:r>
      <w:r w:rsidRPr="0044437C">
        <w:tab/>
        <w:t>Test applicability</w:t>
      </w:r>
    </w:p>
    <w:bookmarkEnd w:id="1198"/>
    <w:p w14:paraId="3075C378" w14:textId="77777777" w:rsidR="00524A5D" w:rsidRPr="0044437C" w:rsidRDefault="00000000">
      <w:r w:rsidRPr="0044437C">
        <w:t>This test case applies to all types of E-UTRA UE release 17 and forward of UE category M1 that support satellite access operation.</w:t>
      </w:r>
    </w:p>
    <w:p w14:paraId="30D8AB89" w14:textId="77777777" w:rsidR="00524A5D" w:rsidRPr="0044437C" w:rsidRDefault="00000000">
      <w:pPr>
        <w:pStyle w:val="H6"/>
      </w:pPr>
      <w:bookmarkStart w:id="1199" w:name="MCCQCTEMPBM_00000266"/>
      <w:r w:rsidRPr="0044437C">
        <w:t>6.5A.4.3.3</w:t>
      </w:r>
      <w:r w:rsidRPr="0044437C">
        <w:tab/>
        <w:t>Minimum conformance requirements</w:t>
      </w:r>
    </w:p>
    <w:bookmarkEnd w:id="1199"/>
    <w:p w14:paraId="0339718D" w14:textId="77777777" w:rsidR="00524A5D" w:rsidRPr="0044437C" w:rsidRDefault="00000000">
      <w:r w:rsidRPr="0044437C">
        <w:t>This clause specifies the requirements for E-UTRA satellite bands for UE coexistence with protected bands.</w:t>
      </w:r>
    </w:p>
    <w:p w14:paraId="52292FE1" w14:textId="77777777" w:rsidR="002D2054" w:rsidRPr="0044437C" w:rsidRDefault="002D2054" w:rsidP="002D2054">
      <w:pPr>
        <w:pStyle w:val="TH"/>
      </w:pPr>
      <w:r w:rsidRPr="0044437C">
        <w:t>Table 6.5A.4.3.3-1: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2D2054" w:rsidRPr="0044437C" w14:paraId="6B2CBC3D"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111EB01F" w14:textId="77777777" w:rsidR="002D2054" w:rsidRPr="0044437C" w:rsidRDefault="002D2054" w:rsidP="0070746B">
            <w:pPr>
              <w:pStyle w:val="TAH"/>
              <w:rPr>
                <w:rFonts w:cs="Arial"/>
              </w:rPr>
            </w:pPr>
            <w:bookmarkStart w:id="1200" w:name="MCCQCTEMPBM_00000518"/>
            <w:r w:rsidRPr="0044437C">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61573F85" w14:textId="77777777" w:rsidR="002D2054" w:rsidRPr="0044437C" w:rsidRDefault="002D2054" w:rsidP="0070746B">
            <w:pPr>
              <w:pStyle w:val="TAH"/>
              <w:rPr>
                <w:rFonts w:cs="Arial"/>
              </w:rPr>
            </w:pPr>
            <w:r w:rsidRPr="0044437C">
              <w:rPr>
                <w:rFonts w:cs="Arial"/>
              </w:rPr>
              <w:t xml:space="preserve">Spurious emission </w:t>
            </w:r>
          </w:p>
        </w:tc>
      </w:tr>
      <w:tr w:rsidR="002D2054" w:rsidRPr="0044437C" w14:paraId="542E17F7"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2E3E51B8" w14:textId="77777777" w:rsidR="002D2054" w:rsidRPr="0044437C" w:rsidRDefault="002D2054" w:rsidP="0070746B">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27D1C681" w14:textId="77777777" w:rsidR="002D2054" w:rsidRPr="0044437C" w:rsidRDefault="002D2054" w:rsidP="0070746B">
            <w:pPr>
              <w:pStyle w:val="TAH"/>
              <w:rPr>
                <w:rFonts w:cs="Arial"/>
              </w:rPr>
            </w:pPr>
            <w:r w:rsidRPr="0044437C">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35B9015B" w14:textId="77777777" w:rsidR="002D2054" w:rsidRPr="0044437C" w:rsidRDefault="002D2054" w:rsidP="0070746B">
            <w:pPr>
              <w:pStyle w:val="TAH"/>
              <w:rPr>
                <w:rFonts w:cs="Arial"/>
              </w:rPr>
            </w:pPr>
            <w:r w:rsidRPr="0044437C">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1575C645" w14:textId="77777777" w:rsidR="002D2054" w:rsidRPr="0044437C" w:rsidRDefault="002D2054" w:rsidP="0070746B">
            <w:pPr>
              <w:pStyle w:val="TAH"/>
              <w:rPr>
                <w:rFonts w:cs="Arial"/>
              </w:rPr>
            </w:pPr>
            <w:r w:rsidRPr="0044437C">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6244001C" w14:textId="77777777" w:rsidR="002D2054" w:rsidRPr="0044437C" w:rsidRDefault="002D2054" w:rsidP="0070746B">
            <w:pPr>
              <w:pStyle w:val="TAH"/>
              <w:rPr>
                <w:rFonts w:cs="Arial"/>
              </w:rPr>
            </w:pPr>
            <w:r w:rsidRPr="0044437C">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65C5111B" w14:textId="77777777" w:rsidR="002D2054" w:rsidRPr="0044437C" w:rsidRDefault="002D2054" w:rsidP="0070746B">
            <w:pPr>
              <w:pStyle w:val="TAH"/>
              <w:rPr>
                <w:rFonts w:cs="Arial"/>
              </w:rPr>
            </w:pPr>
            <w:r w:rsidRPr="0044437C">
              <w:rPr>
                <w:rFonts w:cs="Arial"/>
              </w:rPr>
              <w:t>NOTE</w:t>
            </w:r>
          </w:p>
        </w:tc>
      </w:tr>
      <w:tr w:rsidR="00FF2E92" w:rsidRPr="0044437C" w14:paraId="4A4D5AD1" w14:textId="77777777" w:rsidTr="00F617FE">
        <w:trPr>
          <w:trHeight w:val="225"/>
          <w:jc w:val="center"/>
        </w:trPr>
        <w:tc>
          <w:tcPr>
            <w:tcW w:w="959" w:type="dxa"/>
            <w:tcBorders>
              <w:left w:val="single" w:sz="4" w:space="0" w:color="auto"/>
              <w:bottom w:val="nil"/>
              <w:right w:val="single" w:sz="6" w:space="0" w:color="auto"/>
            </w:tcBorders>
          </w:tcPr>
          <w:p w14:paraId="5C4884DB" w14:textId="453D096E" w:rsidR="00FF2E92" w:rsidRPr="0044437C" w:rsidRDefault="00FF2E92" w:rsidP="00FF2E92">
            <w:pPr>
              <w:pStyle w:val="TAC"/>
              <w:rPr>
                <w:rFonts w:cs="Arial"/>
                <w:sz w:val="16"/>
                <w:szCs w:val="16"/>
              </w:rPr>
            </w:pPr>
            <w:r w:rsidRPr="0044437C">
              <w:rPr>
                <w:rFonts w:cs="Arial"/>
                <w:sz w:val="16"/>
                <w:szCs w:val="16"/>
              </w:rPr>
              <w:lastRenderedPageBreak/>
              <w:t>253</w:t>
            </w:r>
          </w:p>
        </w:tc>
        <w:tc>
          <w:tcPr>
            <w:tcW w:w="3164" w:type="dxa"/>
            <w:tcBorders>
              <w:top w:val="single" w:sz="6" w:space="0" w:color="auto"/>
              <w:left w:val="single" w:sz="6" w:space="0" w:color="auto"/>
              <w:bottom w:val="single" w:sz="6" w:space="0" w:color="auto"/>
              <w:right w:val="single" w:sz="6" w:space="0" w:color="auto"/>
            </w:tcBorders>
            <w:vAlign w:val="center"/>
          </w:tcPr>
          <w:p w14:paraId="519FA7D6" w14:textId="77777777" w:rsidR="00FF2E92" w:rsidRPr="0044437C" w:rsidRDefault="00FF2E92" w:rsidP="00FF2E92">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651DA132" w14:textId="74F6A5A4" w:rsidR="00FF2E92" w:rsidRPr="0044437C" w:rsidRDefault="00FF2E92" w:rsidP="00FF2E92">
            <w:pPr>
              <w:pStyle w:val="TAL"/>
              <w:rPr>
                <w:rFonts w:cs="Arial"/>
                <w:sz w:val="16"/>
                <w:szCs w:val="16"/>
              </w:rPr>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3CBDDAA0" w14:textId="353D69CF"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78EF56" w14:textId="1010ECF7"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6C828D75" w14:textId="745F6D22"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779ABD3" w14:textId="0BEAB468"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1C1B444" w14:textId="4617A16B"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F2D5CC9" w14:textId="77777777" w:rsidR="00FF2E92" w:rsidRPr="0044437C" w:rsidRDefault="00FF2E92" w:rsidP="00FF2E92">
            <w:pPr>
              <w:pStyle w:val="TAC"/>
              <w:rPr>
                <w:rFonts w:cs="Arial"/>
                <w:sz w:val="16"/>
                <w:szCs w:val="16"/>
                <w:lang w:eastAsia="zh-CN"/>
              </w:rPr>
            </w:pPr>
          </w:p>
        </w:tc>
      </w:tr>
      <w:tr w:rsidR="00FF2E92" w:rsidRPr="0044437C" w14:paraId="424EBD74"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0229985" w14:textId="77777777" w:rsidR="00FF2E92" w:rsidRPr="0044437C" w:rsidRDefault="00FF2E92" w:rsidP="00FF2E92">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3A68598F" w14:textId="13986316" w:rsidR="00FF2E92" w:rsidRPr="0044437C" w:rsidRDefault="00FF2E92" w:rsidP="00FF2E92">
            <w:pPr>
              <w:pStyle w:val="TAL"/>
              <w:rPr>
                <w:rFonts w:cs="Arial"/>
                <w:sz w:val="16"/>
                <w:szCs w:val="16"/>
              </w:rPr>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50409F69" w14:textId="581DF4F8"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305E87" w14:textId="104BADDB"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A743A7" w14:textId="42596348"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7DB12A5" w14:textId="7A4287E3"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670786" w14:textId="6563FB49"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D9899BD" w14:textId="47AC080B" w:rsidR="00FF2E92" w:rsidRPr="0044437C" w:rsidRDefault="00FF2E92" w:rsidP="00FF2E92">
            <w:pPr>
              <w:pStyle w:val="TAC"/>
              <w:rPr>
                <w:rFonts w:cs="Arial"/>
                <w:sz w:val="16"/>
                <w:szCs w:val="16"/>
                <w:lang w:eastAsia="zh-CN"/>
              </w:rPr>
            </w:pPr>
            <w:r w:rsidRPr="0044437C">
              <w:rPr>
                <w:rFonts w:cs="Arial"/>
                <w:sz w:val="16"/>
                <w:szCs w:val="16"/>
                <w:lang w:eastAsia="zh-CN"/>
              </w:rPr>
              <w:t>2</w:t>
            </w:r>
          </w:p>
        </w:tc>
      </w:tr>
      <w:tr w:rsidR="00FF2E92" w:rsidRPr="0044437C" w14:paraId="0C452A56" w14:textId="77777777" w:rsidTr="00F617FE">
        <w:trPr>
          <w:trHeight w:val="225"/>
          <w:jc w:val="center"/>
        </w:trPr>
        <w:tc>
          <w:tcPr>
            <w:tcW w:w="959" w:type="dxa"/>
            <w:tcBorders>
              <w:left w:val="single" w:sz="4" w:space="0" w:color="auto"/>
              <w:bottom w:val="nil"/>
              <w:right w:val="single" w:sz="6" w:space="0" w:color="auto"/>
            </w:tcBorders>
          </w:tcPr>
          <w:p w14:paraId="215AB299" w14:textId="2DBD76BF" w:rsidR="00FF2E92" w:rsidRPr="0044437C" w:rsidRDefault="00FF2E92" w:rsidP="00FF2E92">
            <w:pPr>
              <w:pStyle w:val="TAC"/>
              <w:rPr>
                <w:rFonts w:cs="Arial"/>
                <w:sz w:val="16"/>
                <w:szCs w:val="16"/>
              </w:rPr>
            </w:pPr>
            <w:r w:rsidRPr="0044437C">
              <w:rPr>
                <w:rFonts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588154AD" w14:textId="77777777" w:rsidR="00FF2E92" w:rsidRPr="0044437C" w:rsidRDefault="00FF2E92" w:rsidP="00FF2E92">
            <w:pPr>
              <w:pStyle w:val="TAL"/>
              <w:rPr>
                <w:rFonts w:cs="Arial"/>
                <w:sz w:val="16"/>
                <w:szCs w:val="16"/>
                <w:lang w:eastAsia="ja-JP"/>
              </w:rPr>
            </w:pPr>
            <w:r w:rsidRPr="0044437C">
              <w:rPr>
                <w:rFonts w:cs="Arial"/>
                <w:sz w:val="16"/>
                <w:szCs w:val="16"/>
              </w:rPr>
              <w:t>E-UTRA Band 2, 4, 5, 12, 13, 14, 17, 24, 25, 26, 29, 30,</w:t>
            </w:r>
            <w:r w:rsidRPr="0044437C">
              <w:rPr>
                <w:rFonts w:cs="Arial"/>
                <w:sz w:val="16"/>
                <w:szCs w:val="16"/>
                <w:lang w:eastAsia="zh-CN"/>
              </w:rPr>
              <w:t xml:space="preserve"> 31,</w:t>
            </w:r>
            <w:r w:rsidRPr="0044437C">
              <w:rPr>
                <w:rFonts w:cs="Arial"/>
                <w:sz w:val="16"/>
                <w:szCs w:val="16"/>
              </w:rPr>
              <w:t xml:space="preserve"> 41, </w:t>
            </w:r>
            <w:r w:rsidRPr="0044437C">
              <w:rPr>
                <w:rFonts w:cs="Arial"/>
                <w:sz w:val="16"/>
                <w:szCs w:val="16"/>
                <w:lang w:eastAsia="ja-JP"/>
              </w:rPr>
              <w:t>48,</w:t>
            </w:r>
            <w:r w:rsidRPr="0044437C">
              <w:rPr>
                <w:rFonts w:cs="Arial"/>
                <w:sz w:val="16"/>
                <w:szCs w:val="16"/>
                <w:lang w:eastAsia="zh-CN"/>
              </w:rPr>
              <w:t xml:space="preserve"> 54,</w:t>
            </w:r>
            <w:r w:rsidRPr="0044437C">
              <w:rPr>
                <w:rFonts w:cs="Arial"/>
                <w:sz w:val="16"/>
                <w:szCs w:val="16"/>
                <w:lang w:eastAsia="ja-JP"/>
              </w:rPr>
              <w:t xml:space="preserve"> </w:t>
            </w:r>
            <w:r w:rsidRPr="0044437C">
              <w:rPr>
                <w:rFonts w:cs="Arial"/>
                <w:sz w:val="16"/>
                <w:szCs w:val="16"/>
              </w:rPr>
              <w:t>66, 70</w:t>
            </w:r>
            <w:r w:rsidRPr="0044437C">
              <w:rPr>
                <w:rFonts w:cs="Arial"/>
                <w:sz w:val="16"/>
                <w:szCs w:val="16"/>
                <w:lang w:eastAsia="zh-CN"/>
              </w:rPr>
              <w:t>, 71, 72, 85</w:t>
            </w:r>
            <w:r w:rsidRPr="0044437C">
              <w:rPr>
                <w:rFonts w:cs="Arial"/>
                <w:sz w:val="16"/>
                <w:szCs w:val="16"/>
                <w:lang w:eastAsia="ja-JP"/>
              </w:rPr>
              <w:t>,</w:t>
            </w:r>
            <w:r w:rsidRPr="0044437C">
              <w:rPr>
                <w:rFonts w:cs="Arial"/>
                <w:sz w:val="16"/>
                <w:szCs w:val="16"/>
                <w:lang w:eastAsia="zh-CN"/>
              </w:rPr>
              <w:t xml:space="preserve"> 87, 88,</w:t>
            </w:r>
            <w:r w:rsidRPr="0044437C">
              <w:rPr>
                <w:rFonts w:cs="Arial"/>
                <w:sz w:val="16"/>
                <w:szCs w:val="16"/>
                <w:lang w:eastAsia="ja-JP"/>
              </w:rPr>
              <w:t xml:space="preserve"> 103</w:t>
            </w:r>
          </w:p>
          <w:p w14:paraId="2F825AF2" w14:textId="749A6223" w:rsidR="00FF2E92" w:rsidRPr="0044437C" w:rsidRDefault="00FF2E92" w:rsidP="00FF2E92">
            <w:pPr>
              <w:pStyle w:val="TAL"/>
              <w:rPr>
                <w:rFonts w:cs="Arial"/>
                <w:sz w:val="16"/>
                <w:szCs w:val="16"/>
              </w:rPr>
            </w:pPr>
            <w:r w:rsidRPr="0044437C">
              <w:rPr>
                <w:rFonts w:cs="Arial"/>
                <w:sz w:val="16"/>
                <w:szCs w:val="16"/>
              </w:rPr>
              <w:t>NR Band n1, n3, n7, n8, n18, n20, n28, n34, n38, n39, n40, n50, n51, n53,</w:t>
            </w:r>
            <w:r w:rsidRPr="0044437C">
              <w:rPr>
                <w:rFonts w:cs="Arial"/>
                <w:sz w:val="16"/>
                <w:szCs w:val="16"/>
                <w:lang w:eastAsia="zh-CN"/>
              </w:rPr>
              <w:t xml:space="preserve"> </w:t>
            </w:r>
            <w:r w:rsidRPr="0044437C">
              <w:rPr>
                <w:rFonts w:cs="Arial"/>
                <w:sz w:val="16"/>
                <w:szCs w:val="16"/>
              </w:rPr>
              <w:t>n65, n67, n74, n75, n76, n77, n78</w:t>
            </w:r>
            <w:r w:rsidRPr="0044437C">
              <w:rPr>
                <w:rFonts w:cs="Arial"/>
                <w:sz w:val="16"/>
                <w:szCs w:val="16"/>
                <w:lang w:eastAsia="zh-CN"/>
              </w:rPr>
              <w:t xml:space="preserve">, </w:t>
            </w:r>
            <w:r w:rsidRPr="0044437C">
              <w:rPr>
                <w:rFonts w:cs="Arial"/>
                <w:sz w:val="16"/>
                <w:szCs w:val="16"/>
              </w:rPr>
              <w:t>n90, n91, n92, n93, n94</w:t>
            </w:r>
            <w:r w:rsidRPr="0044437C">
              <w:rPr>
                <w:rFonts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6E7B4B4" w14:textId="61B3CB21"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20C3F78" w14:textId="498498EA"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AEBD5E1" w14:textId="7EEB205F"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2478F92C" w14:textId="1D45D4C6"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FFBDE0E" w14:textId="1B0077F0"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C82AD75" w14:textId="77777777" w:rsidR="00FF2E92" w:rsidRPr="0044437C" w:rsidRDefault="00FF2E92" w:rsidP="00FF2E92">
            <w:pPr>
              <w:pStyle w:val="TAC"/>
              <w:rPr>
                <w:rFonts w:cs="Arial"/>
                <w:sz w:val="16"/>
                <w:szCs w:val="16"/>
                <w:lang w:eastAsia="zh-CN"/>
              </w:rPr>
            </w:pPr>
          </w:p>
        </w:tc>
      </w:tr>
      <w:tr w:rsidR="00FF2E92" w:rsidRPr="0044437C" w14:paraId="682E4B6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5358C00E" w14:textId="77777777" w:rsidR="00FF2E92" w:rsidRPr="0044437C" w:rsidRDefault="00FF2E92" w:rsidP="00FF2E92">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ECCBB2C" w14:textId="7C05FB04" w:rsidR="00FF2E92" w:rsidRPr="0044437C" w:rsidRDefault="00FF2E92" w:rsidP="00FF2E92">
            <w:pPr>
              <w:pStyle w:val="TAL"/>
              <w:rPr>
                <w:rFonts w:cs="Arial"/>
                <w:sz w:val="16"/>
                <w:szCs w:val="16"/>
              </w:rPr>
            </w:pPr>
            <w:r w:rsidRPr="0044437C">
              <w:rPr>
                <w:rFonts w:cs="Arial"/>
                <w:sz w:val="16"/>
                <w:szCs w:val="16"/>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5F35318B" w14:textId="0C7BB793"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6BA81EF" w14:textId="013E4445"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175889" w14:textId="4CCDB194"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76AC47C6" w14:textId="0A22628C"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A4A661F" w14:textId="642B4363"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3CA262" w14:textId="6AC52572" w:rsidR="00FF2E92" w:rsidRPr="0044437C" w:rsidRDefault="00FF2E92" w:rsidP="00FF2E92">
            <w:pPr>
              <w:pStyle w:val="TAC"/>
              <w:rPr>
                <w:rFonts w:cs="Arial"/>
                <w:sz w:val="16"/>
                <w:szCs w:val="16"/>
                <w:lang w:eastAsia="zh-CN"/>
              </w:rPr>
            </w:pPr>
            <w:r w:rsidRPr="0044437C">
              <w:rPr>
                <w:rFonts w:cs="Arial"/>
                <w:sz w:val="16"/>
                <w:szCs w:val="16"/>
                <w:lang w:eastAsia="zh-CN"/>
              </w:rPr>
              <w:t>2</w:t>
            </w:r>
          </w:p>
        </w:tc>
      </w:tr>
      <w:tr w:rsidR="00FF2E92" w:rsidRPr="0044437C" w14:paraId="11BD02A1"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2B17F986" w14:textId="77777777" w:rsidR="00FF2E92" w:rsidRPr="0044437C" w:rsidRDefault="00FF2E92" w:rsidP="00FF2E92">
            <w:pPr>
              <w:pStyle w:val="TAC"/>
              <w:rPr>
                <w:rFonts w:cs="Arial"/>
                <w:sz w:val="16"/>
                <w:szCs w:val="16"/>
              </w:rPr>
            </w:pPr>
            <w:r w:rsidRPr="0044437C">
              <w:rPr>
                <w:rFonts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51CC42E3" w14:textId="77777777" w:rsidR="00FF2E92" w:rsidRPr="0044437C" w:rsidRDefault="00FF2E92" w:rsidP="00FF2E92">
            <w:pPr>
              <w:pStyle w:val="TAL"/>
              <w:rPr>
                <w:rFonts w:cs="Arial"/>
                <w:sz w:val="16"/>
                <w:szCs w:val="16"/>
                <w:lang w:eastAsia="ja-JP"/>
              </w:rPr>
            </w:pPr>
            <w:r w:rsidRPr="0044437C">
              <w:rPr>
                <w:rFonts w:cs="Arial"/>
                <w:sz w:val="16"/>
                <w:szCs w:val="16"/>
              </w:rPr>
              <w:t xml:space="preserve">E-UTRA Band 2, 4, 5, 12, 13, 14, 17, 24, 25, 26, 29, 30, 41, </w:t>
            </w:r>
            <w:r w:rsidRPr="0044437C">
              <w:rPr>
                <w:rFonts w:cs="Arial"/>
                <w:sz w:val="16"/>
                <w:szCs w:val="16"/>
                <w:lang w:eastAsia="ja-JP"/>
              </w:rPr>
              <w:t xml:space="preserve">48, </w:t>
            </w:r>
            <w:r w:rsidRPr="0044437C">
              <w:rPr>
                <w:rFonts w:cs="Arial"/>
                <w:sz w:val="16"/>
                <w:szCs w:val="16"/>
              </w:rPr>
              <w:t>66, 70, 71, 85</w:t>
            </w:r>
            <w:r w:rsidRPr="0044437C">
              <w:rPr>
                <w:rFonts w:cs="Arial"/>
                <w:sz w:val="16"/>
                <w:szCs w:val="16"/>
                <w:lang w:eastAsia="ja-JP"/>
              </w:rPr>
              <w:t>, 103</w:t>
            </w:r>
          </w:p>
          <w:p w14:paraId="242EDF50" w14:textId="2B8D5FDF" w:rsidR="00FF2E92" w:rsidRPr="0044437C" w:rsidRDefault="00FF2E92" w:rsidP="00FF2E92">
            <w:pPr>
              <w:pStyle w:val="TAL"/>
              <w:rPr>
                <w:rFonts w:cs="Arial"/>
                <w:sz w:val="16"/>
                <w:szCs w:val="16"/>
              </w:rPr>
            </w:pPr>
            <w:r w:rsidRPr="0044437C">
              <w:rPr>
                <w:rFonts w:cs="Arial"/>
                <w:sz w:val="16"/>
                <w:szCs w:val="16"/>
              </w:rPr>
              <w:t>NR Band n1, n3, n7, n8, n18, n20, n28, n34, n38, n39, n40, n50, n51, n53, n65, n67, n74, n75, n76, n90, n91, n92, n93, n94</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539BDF4" w14:textId="77777777"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033914D5" w14:textId="77777777"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3FE0E507" w14:textId="77777777"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1BF197C" w14:textId="77777777"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416FA9" w14:textId="77777777"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865500D" w14:textId="77777777" w:rsidR="00FF2E92" w:rsidRPr="0044437C" w:rsidRDefault="00FF2E92" w:rsidP="00FF2E92">
            <w:pPr>
              <w:pStyle w:val="TAC"/>
              <w:rPr>
                <w:rFonts w:cs="Arial"/>
                <w:sz w:val="16"/>
                <w:szCs w:val="16"/>
              </w:rPr>
            </w:pPr>
          </w:p>
        </w:tc>
      </w:tr>
      <w:tr w:rsidR="00FF2E92" w:rsidRPr="0044437C" w14:paraId="18A54880"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B1A904A"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51E2A64" w14:textId="77777777" w:rsidR="00FF2E92" w:rsidRPr="0044437C" w:rsidRDefault="00FF2E92" w:rsidP="00FF2E92">
            <w:pPr>
              <w:pStyle w:val="TAL"/>
              <w:rPr>
                <w:rFonts w:cs="Arial"/>
                <w:sz w:val="16"/>
                <w:szCs w:val="16"/>
              </w:rPr>
            </w:pPr>
            <w:r w:rsidRPr="0044437C">
              <w:rPr>
                <w:rFonts w:cs="Arial"/>
                <w:sz w:val="16"/>
                <w:szCs w:val="16"/>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514D316B" w14:textId="77777777"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196DAFB6" w14:textId="77777777"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AAACB" w14:textId="77777777"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E76E0C5" w14:textId="77777777"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99DA27" w14:textId="77777777"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652FC48" w14:textId="77777777" w:rsidR="00FF2E92" w:rsidRPr="0044437C" w:rsidRDefault="00FF2E92" w:rsidP="00FF2E92">
            <w:pPr>
              <w:pStyle w:val="TAC"/>
              <w:rPr>
                <w:rFonts w:cs="Arial"/>
                <w:sz w:val="16"/>
                <w:szCs w:val="16"/>
              </w:rPr>
            </w:pPr>
            <w:r w:rsidRPr="0044437C">
              <w:rPr>
                <w:rFonts w:cs="Arial"/>
                <w:sz w:val="16"/>
                <w:szCs w:val="16"/>
              </w:rPr>
              <w:t>2</w:t>
            </w:r>
          </w:p>
        </w:tc>
      </w:tr>
      <w:tr w:rsidR="00FF2E92" w:rsidRPr="0044437C" w14:paraId="1FF1B883"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17DB1106" w14:textId="6815390C" w:rsidR="00FF2E92" w:rsidRPr="0044437C" w:rsidRDefault="00FF2E92" w:rsidP="00FF2E92">
            <w:pPr>
              <w:pStyle w:val="TAC"/>
              <w:rPr>
                <w:rFonts w:cs="Arial"/>
                <w:sz w:val="16"/>
                <w:szCs w:val="16"/>
              </w:rPr>
            </w:pPr>
            <w:r w:rsidRPr="0044437C">
              <w:rPr>
                <w:rFonts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0C8942FD" w14:textId="77777777" w:rsidR="00FF2E92" w:rsidRPr="0044437C" w:rsidRDefault="00FF2E92" w:rsidP="00FF2E92">
            <w:pPr>
              <w:pStyle w:val="TAL"/>
              <w:rPr>
                <w:rFonts w:cs="Arial"/>
                <w:sz w:val="16"/>
                <w:szCs w:val="16"/>
              </w:rPr>
            </w:pPr>
            <w:r w:rsidRPr="0044437C">
              <w:rPr>
                <w:rFonts w:cs="Arial"/>
                <w:sz w:val="16"/>
                <w:szCs w:val="16"/>
              </w:rPr>
              <w:t>E-UTRA Band 1, 3, 5,7, 8, 11, 18, 19, 20, 21, 22, 26, 27, 28, 31, 33, 32, 35, 38, 40, 41, 42, 43, 50, 51, 54, 65, 68, 69, 72</w:t>
            </w:r>
            <w:r w:rsidRPr="0044437C">
              <w:rPr>
                <w:rFonts w:cs="Arial"/>
                <w:sz w:val="16"/>
                <w:szCs w:val="16"/>
                <w:lang w:eastAsia="ja-JP"/>
              </w:rPr>
              <w:t>, 74</w:t>
            </w:r>
            <w:r w:rsidRPr="0044437C">
              <w:rPr>
                <w:rFonts w:cs="Arial"/>
                <w:sz w:val="16"/>
                <w:szCs w:val="16"/>
              </w:rPr>
              <w:t>, 75, 76, 87, 88</w:t>
            </w:r>
          </w:p>
          <w:p w14:paraId="188DD5E3" w14:textId="08DB96F1" w:rsidR="00FF2E92" w:rsidRPr="0044437C" w:rsidRDefault="00FF2E92" w:rsidP="00FF2E92">
            <w:pPr>
              <w:pStyle w:val="TAL"/>
              <w:rPr>
                <w:rFonts w:cs="Arial"/>
                <w:sz w:val="16"/>
                <w:szCs w:val="16"/>
              </w:rPr>
            </w:pPr>
            <w:r w:rsidRPr="0044437C">
              <w:rPr>
                <w:rFonts w:cs="Arial"/>
                <w:sz w:val="16"/>
                <w:szCs w:val="16"/>
              </w:rPr>
              <w:t>NR Band n12, n13, n14, n24, n29, n30,  n39, n48, n53, n66, n67, n71, n78, n79, n85, n90, n91, n92, n93, n94, n101</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1453308C" w14:textId="35390543"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567A1E7C" w14:textId="73A18F2D"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5F05AA8" w14:textId="1F841044"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0D2B02F" w14:textId="0ACACBB3"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DBDA3AF" w14:textId="7DABC9B2"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F3D5BA5" w14:textId="77777777" w:rsidR="00FF2E92" w:rsidRPr="0044437C" w:rsidRDefault="00FF2E92" w:rsidP="00FF2E92">
            <w:pPr>
              <w:pStyle w:val="TAC"/>
              <w:rPr>
                <w:rFonts w:cs="Arial"/>
                <w:sz w:val="16"/>
                <w:szCs w:val="16"/>
              </w:rPr>
            </w:pPr>
          </w:p>
        </w:tc>
      </w:tr>
      <w:tr w:rsidR="00FF2E92" w:rsidRPr="0044437C" w14:paraId="244216F1"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7403EE7"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6B9D812" w14:textId="4F7CE4D1" w:rsidR="00FF2E92" w:rsidRPr="0044437C" w:rsidRDefault="00FF2E92" w:rsidP="00FF2E92">
            <w:pPr>
              <w:pStyle w:val="TAL"/>
              <w:rPr>
                <w:rFonts w:cs="Arial"/>
                <w:sz w:val="16"/>
                <w:szCs w:val="16"/>
              </w:rPr>
            </w:pPr>
            <w:r w:rsidRPr="0044437C">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72A2EE32" w14:textId="40E4006B"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6F98F530" w14:textId="078EF6C4" w:rsidR="00FF2E92" w:rsidRPr="0044437C" w:rsidRDefault="00FF2E92" w:rsidP="00FF2E92">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5A032A8C" w14:textId="3A4F5389"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6841D4B" w14:textId="2D0C1EF2"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5649751" w14:textId="75751D43"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0DECCC" w14:textId="2E1D06E8" w:rsidR="00FF2E92" w:rsidRPr="0044437C" w:rsidRDefault="00FF2E92" w:rsidP="00FF2E92">
            <w:pPr>
              <w:pStyle w:val="TAC"/>
              <w:rPr>
                <w:rFonts w:cs="Arial"/>
                <w:sz w:val="16"/>
                <w:szCs w:val="16"/>
              </w:rPr>
            </w:pPr>
            <w:r w:rsidRPr="0044437C">
              <w:rPr>
                <w:rFonts w:cs="Arial"/>
                <w:sz w:val="16"/>
                <w:szCs w:val="16"/>
              </w:rPr>
              <w:t>2</w:t>
            </w:r>
          </w:p>
        </w:tc>
      </w:tr>
      <w:tr w:rsidR="00FF2E92" w:rsidRPr="0044437C" w14:paraId="26EECE6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676E44F"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6A216C7C" w14:textId="25635CF7" w:rsidR="00FF2E92" w:rsidRPr="0044437C" w:rsidRDefault="00FF2E92" w:rsidP="00FF2E92">
            <w:pPr>
              <w:pStyle w:val="TAL"/>
              <w:rPr>
                <w:rFonts w:cs="Arial"/>
                <w:sz w:val="16"/>
                <w:szCs w:val="16"/>
                <w:lang w:eastAsia="ja-JP"/>
              </w:rPr>
            </w:pPr>
            <w:r w:rsidRPr="0044437C">
              <w:rPr>
                <w:rFonts w:cs="Arial"/>
                <w:sz w:val="16"/>
                <w:szCs w:val="16"/>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1F4BBD52" w14:textId="3C6A9E4F" w:rsidR="00FF2E92" w:rsidRPr="0044437C" w:rsidRDefault="00FF2E92" w:rsidP="00FF2E92">
            <w:pPr>
              <w:pStyle w:val="TAR"/>
              <w:rPr>
                <w:rFonts w:cs="Arial"/>
                <w:sz w:val="16"/>
                <w:szCs w:val="16"/>
              </w:rPr>
            </w:pPr>
            <w:r w:rsidRPr="0044437C">
              <w:rPr>
                <w:sz w:val="16"/>
                <w:szCs w:val="16"/>
              </w:rPr>
              <w:t>F</w:t>
            </w:r>
            <w:r w:rsidRPr="0044437C">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37AAB853" w14:textId="2287A0FC" w:rsidR="00FF2E92" w:rsidRPr="0044437C" w:rsidRDefault="00FF2E92" w:rsidP="00FF2E92">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2B6E1136" w14:textId="18DA4525" w:rsidR="00FF2E92" w:rsidRPr="0044437C" w:rsidRDefault="00FF2E92" w:rsidP="00FF2E92">
            <w:pPr>
              <w:pStyle w:val="TAL"/>
              <w:rPr>
                <w:rFonts w:cs="Arial"/>
                <w:sz w:val="16"/>
                <w:szCs w:val="16"/>
              </w:rPr>
            </w:pPr>
            <w:r w:rsidRPr="0044437C">
              <w:rPr>
                <w:sz w:val="16"/>
                <w:szCs w:val="16"/>
              </w:rPr>
              <w:t>F</w:t>
            </w:r>
            <w:r w:rsidRPr="0044437C">
              <w:rPr>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896FBEA" w14:textId="4CCB1436" w:rsidR="00FF2E92" w:rsidRPr="0044437C" w:rsidRDefault="00FF2E92" w:rsidP="00FF2E92">
            <w:pPr>
              <w:pStyle w:val="TAC"/>
              <w:rPr>
                <w:rFonts w:cs="Arial"/>
                <w:sz w:val="16"/>
                <w:szCs w:val="16"/>
              </w:rPr>
            </w:pPr>
            <w:r w:rsidRPr="0044437C">
              <w:rPr>
                <w:sz w:val="16"/>
                <w:szCs w:val="16"/>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134B1BCC" w14:textId="3226E1A5" w:rsidR="00FF2E92" w:rsidRPr="0044437C" w:rsidRDefault="00FF2E92" w:rsidP="00FF2E92">
            <w:pPr>
              <w:pStyle w:val="TAC"/>
              <w:rPr>
                <w:rFonts w:cs="Arial"/>
                <w:sz w:val="16"/>
                <w:szCs w:val="16"/>
              </w:rPr>
            </w:pPr>
            <w:r w:rsidRPr="0044437C">
              <w:rPr>
                <w:sz w:val="16"/>
                <w:szCs w:val="16"/>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3762824" w14:textId="7B9804BE" w:rsidR="00FF2E92" w:rsidRPr="0044437C" w:rsidRDefault="00FF2E92" w:rsidP="00FF2E92">
            <w:pPr>
              <w:pStyle w:val="TAC"/>
              <w:rPr>
                <w:rFonts w:cs="Arial"/>
                <w:sz w:val="16"/>
                <w:szCs w:val="16"/>
                <w:lang w:eastAsia="ja-JP"/>
              </w:rPr>
            </w:pPr>
            <w:r w:rsidRPr="0044437C">
              <w:rPr>
                <w:sz w:val="16"/>
                <w:szCs w:val="16"/>
              </w:rPr>
              <w:t>3</w:t>
            </w:r>
          </w:p>
        </w:tc>
      </w:tr>
      <w:tr w:rsidR="00FF2E92" w:rsidRPr="0044437C" w14:paraId="6D016273" w14:textId="77777777" w:rsidTr="00FF2E92">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2716A1D" w14:textId="77777777" w:rsidR="00FF2E92" w:rsidRPr="0044437C" w:rsidRDefault="00FF2E92" w:rsidP="00FF2E92">
            <w:pPr>
              <w:pStyle w:val="TAN"/>
            </w:pPr>
            <w:r w:rsidRPr="0044437C">
              <w:t>NOTE 1:</w:t>
            </w:r>
            <w:r w:rsidRPr="0044437C">
              <w:tab/>
              <w:t>F</w:t>
            </w:r>
            <w:r w:rsidRPr="0044437C">
              <w:rPr>
                <w:vertAlign w:val="subscript"/>
              </w:rPr>
              <w:t>DL_low</w:t>
            </w:r>
            <w:r w:rsidRPr="0044437C">
              <w:t xml:space="preserve"> and F</w:t>
            </w:r>
            <w:r w:rsidRPr="0044437C">
              <w:rPr>
                <w:vertAlign w:val="subscript"/>
              </w:rPr>
              <w:t>DL_high</w:t>
            </w:r>
            <w:r w:rsidRPr="0044437C">
              <w:t xml:space="preserve"> refer to each E-UTRA frequency band specified in Table 5.4A.2-1</w:t>
            </w:r>
          </w:p>
          <w:p w14:paraId="44009774" w14:textId="77777777" w:rsidR="00FF2E92" w:rsidRPr="0044437C" w:rsidRDefault="00FF2E92" w:rsidP="00FF2E92">
            <w:pPr>
              <w:pStyle w:val="TAN"/>
            </w:pPr>
            <w:r w:rsidRPr="0044437C">
              <w:t>NOTE 2:</w:t>
            </w:r>
            <w:r w:rsidRPr="0044437C">
              <w:tab/>
              <w:t>As exceptions, measurements with a level up to the applicable requirements defined in Table 6.5A.4.2-2 are permitted for each assigned E-UTRA carrier used in the measurement due to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rPr>
              <w:t>CRB</w:t>
            </w:r>
            <w:r w:rsidRPr="0044437C">
              <w:t xml:space="preserve"> x 180kHz), where N is 2, 3, 4, [5] for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respectively. The exception is allowed if the measurement bandwidth (MBW) totally or partially overlaps the overall exception interval.</w:t>
            </w:r>
          </w:p>
          <w:p w14:paraId="65BF0A77" w14:textId="77777777" w:rsidR="00FF2E92" w:rsidRPr="0044437C" w:rsidRDefault="00FF2E92" w:rsidP="00FF2E92">
            <w:pPr>
              <w:pStyle w:val="TAN"/>
            </w:pPr>
            <w:r w:rsidRPr="0044437C">
              <w:t>NOTE 3:</w:t>
            </w:r>
            <w:r w:rsidRPr="0044437C">
              <w:tab/>
              <w:t>The co-existence between 256 and band 2, 25 and 70 is subject to regional/national regulation.</w:t>
            </w:r>
          </w:p>
        </w:tc>
      </w:tr>
      <w:bookmarkEnd w:id="1200"/>
    </w:tbl>
    <w:p w14:paraId="5D409806" w14:textId="77777777" w:rsidR="00524A5D" w:rsidRPr="0044437C" w:rsidRDefault="00524A5D"/>
    <w:p w14:paraId="0367843C" w14:textId="77777777" w:rsidR="00A160F7" w:rsidRPr="0044437C" w:rsidRDefault="00A160F7" w:rsidP="00A160F7">
      <w:pPr>
        <w:pStyle w:val="NO"/>
      </w:pPr>
      <w:r w:rsidRPr="0044437C">
        <w:t>NOTE:</w:t>
      </w:r>
      <w:r w:rsidRPr="0044437C">
        <w:tab/>
        <w:t>To simplify Table 6.5A.4.3-1, E-UTRA band numbers are listed for bands which are specified only for E-UTRA operation or both E-UTRA and NR operation. NR band numbers are listed for bands which are specified only for NR operation.</w:t>
      </w:r>
    </w:p>
    <w:p w14:paraId="1214F7DF" w14:textId="77777777" w:rsidR="00524A5D" w:rsidRPr="0044437C" w:rsidRDefault="00000000">
      <w:r w:rsidRPr="0044437C">
        <w:t>The normative reference for this requirement is TS 36.102 [11] subclause 6.5A.4.3.</w:t>
      </w:r>
    </w:p>
    <w:p w14:paraId="4975E9BF" w14:textId="77777777" w:rsidR="00524A5D" w:rsidRPr="0044437C" w:rsidRDefault="00000000">
      <w:pPr>
        <w:pStyle w:val="H6"/>
      </w:pPr>
      <w:bookmarkStart w:id="1201" w:name="MCCQCTEMPBM_00000267"/>
      <w:r w:rsidRPr="0044437C">
        <w:t>6.5A.4.3.4</w:t>
      </w:r>
      <w:r w:rsidRPr="0044437C">
        <w:tab/>
        <w:t>Test description</w:t>
      </w:r>
    </w:p>
    <w:bookmarkEnd w:id="1201"/>
    <w:p w14:paraId="4B952605" w14:textId="77777777" w:rsidR="00524A5D" w:rsidRPr="0044437C" w:rsidRDefault="00000000">
      <w:pPr>
        <w:pStyle w:val="H6"/>
      </w:pPr>
      <w:r w:rsidRPr="0044437C">
        <w:t>6.5A.4.3.4.1</w:t>
      </w:r>
      <w:r w:rsidRPr="0044437C">
        <w:tab/>
      </w:r>
      <w:r w:rsidRPr="0044437C">
        <w:rPr>
          <w:snapToGrid w:val="0"/>
        </w:rPr>
        <w:t>Initial conditions</w:t>
      </w:r>
    </w:p>
    <w:p w14:paraId="33E05B4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11B1F0B" w14:textId="77777777" w:rsidR="00524A5D" w:rsidRPr="0044437C" w:rsidRDefault="00000000">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44437C">
        <w:rPr>
          <w:rFonts w:cs="v5.0.0"/>
        </w:rPr>
        <w:t>Configurations of PDSCH and MPDCCH before measurement are specified in Annex C.2.</w:t>
      </w:r>
    </w:p>
    <w:p w14:paraId="4882B7D2" w14:textId="77777777" w:rsidR="00524A5D" w:rsidRPr="0044437C" w:rsidRDefault="00000000">
      <w:pPr>
        <w:pStyle w:val="TH"/>
      </w:pPr>
      <w:r w:rsidRPr="0044437C">
        <w:lastRenderedPageBreak/>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44437C"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44437C" w:rsidRDefault="00000000">
            <w:pPr>
              <w:pStyle w:val="TAN"/>
              <w:jc w:val="center"/>
            </w:pPr>
            <w:bookmarkStart w:id="1202" w:name="MCCQCTEMPBM_00000519"/>
            <w:r w:rsidRPr="0044437C">
              <w:t>Initial Conditions</w:t>
            </w:r>
          </w:p>
        </w:tc>
      </w:tr>
      <w:tr w:rsidR="00524A5D" w:rsidRPr="0044437C" w14:paraId="13299884" w14:textId="77777777">
        <w:trPr>
          <w:cantSplit/>
          <w:jc w:val="center"/>
        </w:trPr>
        <w:tc>
          <w:tcPr>
            <w:tcW w:w="4660" w:type="dxa"/>
            <w:gridSpan w:val="3"/>
          </w:tcPr>
          <w:p w14:paraId="22822BFA" w14:textId="77777777" w:rsidR="00524A5D" w:rsidRPr="0044437C" w:rsidRDefault="00000000">
            <w:pPr>
              <w:pStyle w:val="TAL"/>
            </w:pPr>
            <w:r w:rsidRPr="0044437C">
              <w:t>Test Environment</w:t>
            </w:r>
          </w:p>
          <w:p w14:paraId="76DDCE2A" w14:textId="77777777" w:rsidR="00524A5D" w:rsidRPr="0044437C" w:rsidRDefault="00000000">
            <w:pPr>
              <w:pStyle w:val="TAL"/>
              <w:rPr>
                <w:bCs/>
              </w:rPr>
            </w:pPr>
            <w:r w:rsidRPr="0044437C">
              <w:t>(as specified in TS 36.508 [12] subclause 4.1)</w:t>
            </w:r>
          </w:p>
        </w:tc>
        <w:tc>
          <w:tcPr>
            <w:tcW w:w="4696" w:type="dxa"/>
            <w:gridSpan w:val="2"/>
            <w:vAlign w:val="center"/>
          </w:tcPr>
          <w:p w14:paraId="363B11E0" w14:textId="77777777" w:rsidR="00524A5D" w:rsidRPr="0044437C" w:rsidRDefault="00000000">
            <w:pPr>
              <w:pStyle w:val="TAL"/>
              <w:jc w:val="both"/>
            </w:pPr>
            <w:r w:rsidRPr="0044437C">
              <w:rPr>
                <w:bCs/>
              </w:rPr>
              <w:t>NC</w:t>
            </w:r>
          </w:p>
        </w:tc>
      </w:tr>
      <w:tr w:rsidR="00524A5D" w:rsidRPr="0044437C" w14:paraId="666B1213" w14:textId="77777777">
        <w:trPr>
          <w:cantSplit/>
          <w:jc w:val="center"/>
        </w:trPr>
        <w:tc>
          <w:tcPr>
            <w:tcW w:w="4660" w:type="dxa"/>
            <w:gridSpan w:val="3"/>
          </w:tcPr>
          <w:p w14:paraId="3DCCC723" w14:textId="77777777" w:rsidR="00524A5D" w:rsidRPr="0044437C" w:rsidRDefault="00000000">
            <w:pPr>
              <w:pStyle w:val="TAL"/>
            </w:pPr>
            <w:r w:rsidRPr="0044437C">
              <w:rPr>
                <w:bCs/>
              </w:rPr>
              <w:t>Test Frequencies</w:t>
            </w:r>
          </w:p>
          <w:p w14:paraId="7400529E" w14:textId="77777777" w:rsidR="00524A5D" w:rsidRPr="0044437C" w:rsidRDefault="00000000">
            <w:pPr>
              <w:pStyle w:val="TAL"/>
            </w:pPr>
            <w:r w:rsidRPr="0044437C">
              <w:t>(as specified in TS36.508 [12] subclause 4.3.1)</w:t>
            </w:r>
            <w:r w:rsidRPr="0044437C">
              <w:br/>
              <w:t>(Note 6, Note 7)</w:t>
            </w:r>
          </w:p>
        </w:tc>
        <w:tc>
          <w:tcPr>
            <w:tcW w:w="4696" w:type="dxa"/>
            <w:gridSpan w:val="2"/>
            <w:vAlign w:val="center"/>
          </w:tcPr>
          <w:p w14:paraId="4B6E6D7C" w14:textId="77777777" w:rsidR="00524A5D" w:rsidRPr="0044437C" w:rsidRDefault="00000000">
            <w:pPr>
              <w:pStyle w:val="TAL"/>
              <w:jc w:val="both"/>
            </w:pPr>
            <w:r w:rsidRPr="0044437C">
              <w:rPr>
                <w:bCs/>
              </w:rPr>
              <w:t>Low range, Mid range, High range</w:t>
            </w:r>
          </w:p>
        </w:tc>
      </w:tr>
      <w:tr w:rsidR="00524A5D" w:rsidRPr="0044437C" w14:paraId="09347E36" w14:textId="77777777">
        <w:trPr>
          <w:cantSplit/>
          <w:jc w:val="center"/>
        </w:trPr>
        <w:tc>
          <w:tcPr>
            <w:tcW w:w="4660" w:type="dxa"/>
            <w:gridSpan w:val="3"/>
          </w:tcPr>
          <w:p w14:paraId="34A14F8D" w14:textId="77777777" w:rsidR="00524A5D" w:rsidRPr="0044437C" w:rsidRDefault="00000000">
            <w:pPr>
              <w:pStyle w:val="TAL"/>
            </w:pPr>
            <w:r w:rsidRPr="0044437C">
              <w:rPr>
                <w:bCs/>
              </w:rPr>
              <w:t>Test Channel Bandwidths</w:t>
            </w:r>
          </w:p>
          <w:p w14:paraId="2B75963C" w14:textId="77777777" w:rsidR="00524A5D" w:rsidRPr="0044437C" w:rsidRDefault="00000000">
            <w:pPr>
              <w:pStyle w:val="TAL"/>
            </w:pPr>
            <w:r w:rsidRPr="0044437C">
              <w:t>(as specified in TS 36.508 [12] subclause 4.3.1)</w:t>
            </w:r>
          </w:p>
        </w:tc>
        <w:tc>
          <w:tcPr>
            <w:tcW w:w="4696" w:type="dxa"/>
            <w:gridSpan w:val="2"/>
            <w:vAlign w:val="center"/>
          </w:tcPr>
          <w:p w14:paraId="5911569C" w14:textId="77777777" w:rsidR="00524A5D" w:rsidRPr="0044437C" w:rsidRDefault="00000000">
            <w:pPr>
              <w:pStyle w:val="TAL"/>
              <w:jc w:val="both"/>
            </w:pPr>
            <w:r w:rsidRPr="0044437C">
              <w:rPr>
                <w:bCs/>
              </w:rPr>
              <w:t>1.4MHz</w:t>
            </w:r>
          </w:p>
        </w:tc>
      </w:tr>
      <w:tr w:rsidR="00524A5D" w:rsidRPr="0044437C" w14:paraId="02A4526C" w14:textId="77777777">
        <w:trPr>
          <w:cantSplit/>
          <w:jc w:val="center"/>
        </w:trPr>
        <w:tc>
          <w:tcPr>
            <w:tcW w:w="9356" w:type="dxa"/>
            <w:gridSpan w:val="5"/>
          </w:tcPr>
          <w:p w14:paraId="3DDA816F" w14:textId="77777777" w:rsidR="00524A5D" w:rsidRPr="0044437C" w:rsidRDefault="00000000">
            <w:pPr>
              <w:pStyle w:val="TAH"/>
            </w:pPr>
            <w:r w:rsidRPr="0044437C">
              <w:t>Test Parameters for Channel Bandwidths</w:t>
            </w:r>
          </w:p>
        </w:tc>
      </w:tr>
      <w:tr w:rsidR="00524A5D" w:rsidRPr="0044437C" w14:paraId="4187C113" w14:textId="77777777">
        <w:trPr>
          <w:jc w:val="center"/>
        </w:trPr>
        <w:tc>
          <w:tcPr>
            <w:tcW w:w="1165" w:type="dxa"/>
          </w:tcPr>
          <w:p w14:paraId="74FABD91" w14:textId="77777777" w:rsidR="00524A5D" w:rsidRPr="0044437C" w:rsidRDefault="00524A5D">
            <w:pPr>
              <w:pStyle w:val="TAC"/>
            </w:pPr>
          </w:p>
        </w:tc>
        <w:tc>
          <w:tcPr>
            <w:tcW w:w="3495" w:type="dxa"/>
            <w:gridSpan w:val="2"/>
          </w:tcPr>
          <w:p w14:paraId="524756B1" w14:textId="77777777" w:rsidR="00524A5D" w:rsidRPr="0044437C" w:rsidRDefault="00000000">
            <w:pPr>
              <w:pStyle w:val="TAH"/>
            </w:pPr>
            <w:r w:rsidRPr="0044437C">
              <w:t>Downlink Configuration</w:t>
            </w:r>
          </w:p>
        </w:tc>
        <w:tc>
          <w:tcPr>
            <w:tcW w:w="4696" w:type="dxa"/>
            <w:gridSpan w:val="2"/>
          </w:tcPr>
          <w:p w14:paraId="15D5AE2D" w14:textId="77777777" w:rsidR="00524A5D" w:rsidRPr="0044437C" w:rsidRDefault="00000000">
            <w:pPr>
              <w:pStyle w:val="TAH"/>
            </w:pPr>
            <w:r w:rsidRPr="0044437C">
              <w:t>Uplink Configuration</w:t>
            </w:r>
          </w:p>
        </w:tc>
      </w:tr>
      <w:tr w:rsidR="00524A5D" w:rsidRPr="0044437C" w14:paraId="13A439CC" w14:textId="77777777">
        <w:trPr>
          <w:cantSplit/>
          <w:jc w:val="center"/>
        </w:trPr>
        <w:tc>
          <w:tcPr>
            <w:tcW w:w="1165" w:type="dxa"/>
          </w:tcPr>
          <w:p w14:paraId="1006CFBF" w14:textId="77777777" w:rsidR="00524A5D" w:rsidRPr="0044437C" w:rsidRDefault="00000000">
            <w:pPr>
              <w:pStyle w:val="TAC"/>
            </w:pPr>
            <w:r w:rsidRPr="0044437C">
              <w:t>Ch BW</w:t>
            </w:r>
          </w:p>
        </w:tc>
        <w:tc>
          <w:tcPr>
            <w:tcW w:w="1165" w:type="dxa"/>
          </w:tcPr>
          <w:p w14:paraId="705C7DB1" w14:textId="77777777" w:rsidR="00524A5D" w:rsidRPr="0044437C" w:rsidRDefault="00000000">
            <w:pPr>
              <w:pStyle w:val="TAC"/>
            </w:pPr>
            <w:r w:rsidRPr="0044437C">
              <w:t>Mod'n</w:t>
            </w:r>
          </w:p>
        </w:tc>
        <w:tc>
          <w:tcPr>
            <w:tcW w:w="2330" w:type="dxa"/>
          </w:tcPr>
          <w:p w14:paraId="274EEF0E" w14:textId="77777777" w:rsidR="00524A5D" w:rsidRPr="0044437C" w:rsidRDefault="00000000">
            <w:pPr>
              <w:pStyle w:val="TAC"/>
            </w:pPr>
            <w:r w:rsidRPr="0044437C">
              <w:t>RB allocation</w:t>
            </w:r>
          </w:p>
        </w:tc>
        <w:tc>
          <w:tcPr>
            <w:tcW w:w="1165" w:type="dxa"/>
          </w:tcPr>
          <w:p w14:paraId="1A35BA63" w14:textId="77777777" w:rsidR="00524A5D" w:rsidRPr="0044437C" w:rsidRDefault="00000000">
            <w:pPr>
              <w:pStyle w:val="TAC"/>
            </w:pPr>
            <w:r w:rsidRPr="0044437C">
              <w:t>Mod'n</w:t>
            </w:r>
          </w:p>
        </w:tc>
        <w:tc>
          <w:tcPr>
            <w:tcW w:w="3531" w:type="dxa"/>
          </w:tcPr>
          <w:p w14:paraId="1A3C3AB0" w14:textId="77777777" w:rsidR="00524A5D" w:rsidRPr="0044437C" w:rsidRDefault="00000000">
            <w:pPr>
              <w:pStyle w:val="TAC"/>
            </w:pPr>
            <w:r w:rsidRPr="0044437C">
              <w:t>RB allocation</w:t>
            </w:r>
          </w:p>
        </w:tc>
      </w:tr>
      <w:tr w:rsidR="00524A5D" w:rsidRPr="0044437C" w14:paraId="235EF99D" w14:textId="77777777" w:rsidTr="0061630B">
        <w:trPr>
          <w:jc w:val="center"/>
        </w:trPr>
        <w:tc>
          <w:tcPr>
            <w:tcW w:w="1165" w:type="dxa"/>
          </w:tcPr>
          <w:p w14:paraId="1E4A0201" w14:textId="77777777" w:rsidR="00524A5D" w:rsidRPr="0044437C" w:rsidRDefault="00524A5D">
            <w:pPr>
              <w:pStyle w:val="TAC"/>
            </w:pPr>
          </w:p>
        </w:tc>
        <w:tc>
          <w:tcPr>
            <w:tcW w:w="1165" w:type="dxa"/>
            <w:tcBorders>
              <w:bottom w:val="single" w:sz="4" w:space="0" w:color="auto"/>
            </w:tcBorders>
          </w:tcPr>
          <w:p w14:paraId="183BB15D" w14:textId="77777777" w:rsidR="00524A5D" w:rsidRPr="0044437C" w:rsidRDefault="00524A5D">
            <w:pPr>
              <w:pStyle w:val="TAC"/>
            </w:pPr>
          </w:p>
        </w:tc>
        <w:tc>
          <w:tcPr>
            <w:tcW w:w="2330" w:type="dxa"/>
            <w:tcBorders>
              <w:bottom w:val="single" w:sz="4" w:space="0" w:color="auto"/>
            </w:tcBorders>
          </w:tcPr>
          <w:p w14:paraId="450FFDD3" w14:textId="77777777" w:rsidR="00524A5D" w:rsidRPr="0044437C" w:rsidRDefault="00000000">
            <w:pPr>
              <w:pStyle w:val="TAC"/>
            </w:pPr>
            <w:r w:rsidRPr="0044437C">
              <w:t>FDD</w:t>
            </w:r>
          </w:p>
        </w:tc>
        <w:tc>
          <w:tcPr>
            <w:tcW w:w="1165" w:type="dxa"/>
          </w:tcPr>
          <w:p w14:paraId="1189549B" w14:textId="77777777" w:rsidR="00524A5D" w:rsidRPr="0044437C" w:rsidRDefault="00524A5D">
            <w:pPr>
              <w:pStyle w:val="TAC"/>
            </w:pPr>
          </w:p>
        </w:tc>
        <w:tc>
          <w:tcPr>
            <w:tcW w:w="3531" w:type="dxa"/>
          </w:tcPr>
          <w:p w14:paraId="5C7F86B0" w14:textId="77777777" w:rsidR="00524A5D" w:rsidRPr="0044437C" w:rsidRDefault="00000000">
            <w:pPr>
              <w:pStyle w:val="TAC"/>
            </w:pPr>
            <w:r w:rsidRPr="0044437C">
              <w:t>FDD</w:t>
            </w:r>
          </w:p>
        </w:tc>
      </w:tr>
      <w:tr w:rsidR="00524A5D" w:rsidRPr="0044437C" w14:paraId="2DC2F6F9" w14:textId="77777777">
        <w:trPr>
          <w:jc w:val="center"/>
        </w:trPr>
        <w:tc>
          <w:tcPr>
            <w:tcW w:w="1165" w:type="dxa"/>
            <w:tcBorders>
              <w:right w:val="single" w:sz="4" w:space="0" w:color="auto"/>
            </w:tcBorders>
          </w:tcPr>
          <w:p w14:paraId="0D9AB030" w14:textId="77777777" w:rsidR="00524A5D" w:rsidRPr="0044437C" w:rsidRDefault="00000000">
            <w:pPr>
              <w:pStyle w:val="TAC"/>
            </w:pPr>
            <w:r w:rsidRPr="0044437C">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44437C" w:rsidRDefault="00000000">
            <w:pPr>
              <w:pStyle w:val="TAC"/>
            </w:pPr>
            <w:r w:rsidRPr="0044437C">
              <w:t>N/A for Spurious Emissions testing</w:t>
            </w:r>
          </w:p>
        </w:tc>
        <w:tc>
          <w:tcPr>
            <w:tcW w:w="1165" w:type="dxa"/>
            <w:tcBorders>
              <w:left w:val="single" w:sz="4" w:space="0" w:color="auto"/>
            </w:tcBorders>
          </w:tcPr>
          <w:p w14:paraId="1A12CABF" w14:textId="77777777" w:rsidR="00524A5D" w:rsidRPr="0044437C" w:rsidRDefault="00000000">
            <w:pPr>
              <w:pStyle w:val="TAC"/>
            </w:pPr>
            <w:r w:rsidRPr="0044437C">
              <w:t>QPSK</w:t>
            </w:r>
          </w:p>
        </w:tc>
        <w:tc>
          <w:tcPr>
            <w:tcW w:w="3531" w:type="dxa"/>
          </w:tcPr>
          <w:p w14:paraId="5DF8D2FC" w14:textId="77777777" w:rsidR="00524A5D" w:rsidRPr="0044437C" w:rsidRDefault="00000000">
            <w:pPr>
              <w:pStyle w:val="TAC"/>
            </w:pPr>
            <w:r w:rsidRPr="0044437C">
              <w:t>6@0</w:t>
            </w:r>
          </w:p>
        </w:tc>
      </w:tr>
      <w:tr w:rsidR="00524A5D" w:rsidRPr="0044437C" w14:paraId="18193C33" w14:textId="77777777">
        <w:trPr>
          <w:jc w:val="center"/>
        </w:trPr>
        <w:tc>
          <w:tcPr>
            <w:tcW w:w="1165" w:type="dxa"/>
            <w:tcBorders>
              <w:left w:val="single" w:sz="4" w:space="0" w:color="auto"/>
              <w:right w:val="single" w:sz="4" w:space="0" w:color="auto"/>
            </w:tcBorders>
          </w:tcPr>
          <w:p w14:paraId="2B8977BD" w14:textId="77777777" w:rsidR="00524A5D" w:rsidRPr="0044437C" w:rsidRDefault="00000000">
            <w:pPr>
              <w:pStyle w:val="TAC"/>
            </w:pPr>
            <w:r w:rsidRPr="0044437C">
              <w:t>1.4MHz</w:t>
            </w:r>
          </w:p>
        </w:tc>
        <w:tc>
          <w:tcPr>
            <w:tcW w:w="3495" w:type="dxa"/>
            <w:gridSpan w:val="2"/>
            <w:vMerge/>
            <w:tcBorders>
              <w:left w:val="single" w:sz="4" w:space="0" w:color="auto"/>
              <w:right w:val="single" w:sz="4" w:space="0" w:color="auto"/>
            </w:tcBorders>
          </w:tcPr>
          <w:p w14:paraId="53C359DD" w14:textId="77777777" w:rsidR="00524A5D" w:rsidRPr="0044437C" w:rsidRDefault="00524A5D">
            <w:pPr>
              <w:pStyle w:val="TAC"/>
              <w:rPr>
                <w:rFonts w:cs="v5.0.0"/>
              </w:rPr>
            </w:pPr>
          </w:p>
        </w:tc>
        <w:tc>
          <w:tcPr>
            <w:tcW w:w="1165" w:type="dxa"/>
            <w:tcBorders>
              <w:left w:val="single" w:sz="4" w:space="0" w:color="auto"/>
            </w:tcBorders>
          </w:tcPr>
          <w:p w14:paraId="085B42B6" w14:textId="77777777" w:rsidR="00524A5D" w:rsidRPr="0044437C" w:rsidRDefault="00000000">
            <w:pPr>
              <w:pStyle w:val="TAC"/>
            </w:pPr>
            <w:r w:rsidRPr="0044437C">
              <w:t>QPSK</w:t>
            </w:r>
          </w:p>
        </w:tc>
        <w:tc>
          <w:tcPr>
            <w:tcW w:w="3531" w:type="dxa"/>
          </w:tcPr>
          <w:p w14:paraId="301B0846" w14:textId="77777777" w:rsidR="00524A5D" w:rsidRPr="0044437C" w:rsidRDefault="00000000">
            <w:pPr>
              <w:pStyle w:val="TAC"/>
            </w:pPr>
            <w:r w:rsidRPr="0044437C">
              <w:t>1@0</w:t>
            </w:r>
          </w:p>
        </w:tc>
      </w:tr>
      <w:tr w:rsidR="00524A5D" w:rsidRPr="0044437C"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44437C" w:rsidRDefault="00000000">
            <w:pPr>
              <w:pStyle w:val="TAC"/>
            </w:pPr>
            <w:r w:rsidRPr="0044437C">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44437C" w:rsidRDefault="00524A5D">
            <w:pPr>
              <w:pStyle w:val="TAC"/>
              <w:rPr>
                <w:rFonts w:cs="v5.0.0"/>
              </w:rPr>
            </w:pPr>
          </w:p>
        </w:tc>
        <w:tc>
          <w:tcPr>
            <w:tcW w:w="1165" w:type="dxa"/>
            <w:tcBorders>
              <w:left w:val="single" w:sz="4" w:space="0" w:color="auto"/>
            </w:tcBorders>
          </w:tcPr>
          <w:p w14:paraId="62BF87A2" w14:textId="77777777" w:rsidR="00524A5D" w:rsidRPr="0044437C" w:rsidRDefault="00000000">
            <w:pPr>
              <w:pStyle w:val="TAC"/>
            </w:pPr>
            <w:r w:rsidRPr="0044437C">
              <w:t>QPSK</w:t>
            </w:r>
          </w:p>
        </w:tc>
        <w:tc>
          <w:tcPr>
            <w:tcW w:w="3531" w:type="dxa"/>
          </w:tcPr>
          <w:p w14:paraId="68C33AE6" w14:textId="77777777" w:rsidR="00524A5D" w:rsidRPr="0044437C" w:rsidRDefault="00000000">
            <w:pPr>
              <w:pStyle w:val="TAC"/>
            </w:pPr>
            <w:r w:rsidRPr="0044437C">
              <w:t>1@5</w:t>
            </w:r>
          </w:p>
        </w:tc>
      </w:tr>
      <w:bookmarkEnd w:id="1202"/>
    </w:tbl>
    <w:p w14:paraId="2E387FA7" w14:textId="77777777" w:rsidR="00524A5D" w:rsidRPr="0044437C" w:rsidRDefault="00524A5D"/>
    <w:p w14:paraId="4885F7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5669F91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A8671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2CB7BE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6.5A.4.3.4.1-1.</w:t>
      </w:r>
    </w:p>
    <w:p w14:paraId="635C815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ED9CFB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3501E69C"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24F8CD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7FA523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6.5A.4.3.4.3.</w:t>
      </w:r>
    </w:p>
    <w:p w14:paraId="5930A713" w14:textId="77777777" w:rsidR="00524A5D" w:rsidRPr="0044437C" w:rsidRDefault="00000000">
      <w:pPr>
        <w:pStyle w:val="H6"/>
        <w:rPr>
          <w:snapToGrid w:val="0"/>
        </w:rPr>
      </w:pPr>
      <w:r w:rsidRPr="0044437C">
        <w:t>6.5A.4.3.4.2</w:t>
      </w:r>
      <w:r w:rsidRPr="0044437C">
        <w:tab/>
      </w:r>
      <w:r w:rsidRPr="0044437C">
        <w:rPr>
          <w:snapToGrid w:val="0"/>
        </w:rPr>
        <w:t>Test procedure</w:t>
      </w:r>
    </w:p>
    <w:p w14:paraId="3A866C6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1347F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power of the transmitted signal with a measurement filter of bandwidths according to table 6.5A.4.3.3-1.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44437C" w:rsidRDefault="00000000">
      <w:pPr>
        <w:pStyle w:val="H6"/>
        <w:rPr>
          <w:snapToGrid w:val="0"/>
        </w:rPr>
      </w:pPr>
      <w:r w:rsidRPr="0044437C">
        <w:t>6.5A.4.3.4.3</w:t>
      </w:r>
      <w:r w:rsidRPr="0044437C">
        <w:tab/>
      </w:r>
      <w:r w:rsidRPr="0044437C">
        <w:rPr>
          <w:snapToGrid w:val="0"/>
        </w:rPr>
        <w:t>Message contents</w:t>
      </w:r>
    </w:p>
    <w:p w14:paraId="71A32D23" w14:textId="77777777" w:rsidR="00524A5D" w:rsidRPr="0044437C" w:rsidRDefault="00000000">
      <w:r w:rsidRPr="0044437C">
        <w:t>Message contents are according to TS 36.508 [12] subclause 4.6 with the condition CEModeA.</w:t>
      </w:r>
    </w:p>
    <w:p w14:paraId="1C077F91" w14:textId="11201589" w:rsidR="00524A5D" w:rsidRPr="0044437C" w:rsidRDefault="00000000">
      <w:pPr>
        <w:pStyle w:val="H6"/>
      </w:pPr>
      <w:bookmarkStart w:id="1203" w:name="MCCQCTEMPBM_00000268"/>
      <w:r w:rsidRPr="0044437C">
        <w:rPr>
          <w:snapToGrid w:val="0"/>
        </w:rPr>
        <w:t>6.5A.4.3.5</w:t>
      </w:r>
      <w:r w:rsidRPr="0044437C">
        <w:rPr>
          <w:snapToGrid w:val="0"/>
        </w:rPr>
        <w:tab/>
      </w:r>
      <w:r w:rsidRPr="0044437C">
        <w:t>Test requirement</w:t>
      </w:r>
    </w:p>
    <w:bookmarkEnd w:id="1203"/>
    <w:p w14:paraId="66B5AE39" w14:textId="77777777" w:rsidR="00524A5D" w:rsidRPr="0044437C" w:rsidRDefault="00000000">
      <w:r w:rsidRPr="0044437C">
        <w:t>Test requirements for Spurious Emissions UE Co-existence are the same as the minimum requirements and are not repeated in this section.</w:t>
      </w:r>
    </w:p>
    <w:p w14:paraId="62E9A4A9" w14:textId="77777777" w:rsidR="00524A5D" w:rsidRPr="0044437C" w:rsidRDefault="00000000">
      <w:r w:rsidRPr="0044437C">
        <w:lastRenderedPageBreak/>
        <w:t xml:space="preserve">The measured average power of spurious emission, derived in step </w:t>
      </w:r>
      <w:r w:rsidRPr="0044437C">
        <w:rPr>
          <w:rFonts w:eastAsia="MS Mincho"/>
        </w:rPr>
        <w:t>3</w:t>
      </w:r>
      <w:r w:rsidRPr="0044437C">
        <w:t>, shall not exceed the described value in table 6.5A.4.3.3-1</w:t>
      </w:r>
    </w:p>
    <w:p w14:paraId="385ECD13" w14:textId="77777777" w:rsidR="00524A5D" w:rsidRPr="0044437C" w:rsidRDefault="00000000">
      <w:pPr>
        <w:pStyle w:val="Heading4"/>
      </w:pPr>
      <w:bookmarkStart w:id="1204" w:name="_Toc120570065"/>
      <w:bookmarkStart w:id="1205" w:name="_Toc24911"/>
      <w:bookmarkStart w:id="1206" w:name="_Toc18015"/>
      <w:bookmarkStart w:id="1207" w:name="_Toc30291"/>
      <w:bookmarkStart w:id="1208" w:name="_Toc121162857"/>
      <w:bookmarkStart w:id="1209" w:name="_Toc15957"/>
      <w:bookmarkStart w:id="1210" w:name="_Toc11932"/>
      <w:bookmarkStart w:id="1211" w:name="_Toc22217"/>
      <w:bookmarkStart w:id="1212" w:name="_Toc194571856"/>
      <w:r w:rsidRPr="0044437C">
        <w:t>6.5A.4.4</w:t>
      </w:r>
      <w:r w:rsidRPr="0044437C">
        <w:tab/>
        <w:t>Additional spurious emissions</w:t>
      </w:r>
      <w:bookmarkEnd w:id="1204"/>
      <w:bookmarkEnd w:id="1205"/>
      <w:bookmarkEnd w:id="1206"/>
      <w:bookmarkEnd w:id="1207"/>
      <w:bookmarkEnd w:id="1208"/>
      <w:r w:rsidRPr="0044437C">
        <w:t xml:space="preserve"> for category M1</w:t>
      </w:r>
      <w:bookmarkEnd w:id="1209"/>
      <w:bookmarkEnd w:id="1210"/>
      <w:bookmarkEnd w:id="1211"/>
      <w:bookmarkEnd w:id="1212"/>
    </w:p>
    <w:p w14:paraId="741CEBB5" w14:textId="77777777" w:rsidR="00524A5D" w:rsidRPr="0044437C" w:rsidRDefault="00000000">
      <w:pPr>
        <w:pStyle w:val="H6"/>
      </w:pPr>
      <w:bookmarkStart w:id="1213" w:name="_Toc11774"/>
      <w:bookmarkStart w:id="1214" w:name="_Toc104503654"/>
      <w:bookmarkStart w:id="1215" w:name="_Toc104206694"/>
      <w:bookmarkStart w:id="1216" w:name="_Toc106127585"/>
      <w:bookmarkStart w:id="1217" w:name="_Toc104205487"/>
      <w:bookmarkStart w:id="1218" w:name="_Toc4013"/>
      <w:bookmarkStart w:id="1219" w:name="_Toc120570066"/>
      <w:bookmarkStart w:id="1220" w:name="_Toc104122536"/>
      <w:bookmarkStart w:id="1221" w:name="_Toc121162858"/>
      <w:bookmarkStart w:id="1222" w:name="_Toc30129"/>
      <w:bookmarkStart w:id="1223" w:name="_Toc18117"/>
      <w:bookmarkStart w:id="1224" w:name="_Toc19366"/>
      <w:bookmarkStart w:id="1225" w:name="MCCQCTEMPBM_00000269"/>
      <w:r w:rsidRPr="0044437C">
        <w:t>6.5A.4.4.0</w:t>
      </w:r>
      <w:r w:rsidRPr="0044437C">
        <w:tab/>
        <w:t>General</w:t>
      </w:r>
      <w:bookmarkEnd w:id="1213"/>
      <w:bookmarkEnd w:id="1214"/>
      <w:bookmarkEnd w:id="1215"/>
      <w:bookmarkEnd w:id="1216"/>
      <w:bookmarkEnd w:id="1217"/>
      <w:bookmarkEnd w:id="1218"/>
      <w:bookmarkEnd w:id="1219"/>
      <w:bookmarkEnd w:id="1220"/>
      <w:bookmarkEnd w:id="1221"/>
      <w:bookmarkEnd w:id="1222"/>
      <w:bookmarkEnd w:id="1223"/>
      <w:bookmarkEnd w:id="1224"/>
    </w:p>
    <w:bookmarkEnd w:id="1225"/>
    <w:p w14:paraId="148B61D0" w14:textId="77777777" w:rsidR="00524A5D" w:rsidRPr="0044437C" w:rsidRDefault="00000000">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44437C" w:rsidRDefault="00000000">
      <w:pPr>
        <w:pStyle w:val="NO"/>
        <w:rPr>
          <w:lang w:eastAsia="zh-CN"/>
        </w:rPr>
      </w:pPr>
      <w:r w:rsidRPr="0044437C">
        <w:t>NOTE: In addition to the requirements below, additional UE region-specific emissions requirements for European are expected to be added once more information becomes available.</w:t>
      </w:r>
    </w:p>
    <w:p w14:paraId="64E7F482" w14:textId="77777777" w:rsidR="00524A5D" w:rsidRPr="0044437C" w:rsidRDefault="00000000">
      <w:pPr>
        <w:pStyle w:val="H6"/>
      </w:pPr>
      <w:bookmarkStart w:id="1226" w:name="MCCQCTEMPBM_00000270"/>
      <w:bookmarkStart w:id="1227" w:name="_Toc84413808"/>
      <w:bookmarkStart w:id="1228" w:name="_Toc104122537"/>
      <w:bookmarkStart w:id="1229" w:name="_Toc26632"/>
      <w:bookmarkStart w:id="1230" w:name="_Toc106127586"/>
      <w:bookmarkStart w:id="1231" w:name="_Toc37251412"/>
      <w:bookmarkStart w:id="1232" w:name="_Toc29801855"/>
      <w:bookmarkStart w:id="1233" w:name="_Toc120570067"/>
      <w:bookmarkStart w:id="1234" w:name="_Toc61372968"/>
      <w:bookmarkStart w:id="1235" w:name="_Toc121162859"/>
      <w:bookmarkStart w:id="1236" w:name="_Toc104503655"/>
      <w:bookmarkStart w:id="1237" w:name="_Toc61367585"/>
      <w:bookmarkStart w:id="1238" w:name="_Toc29802904"/>
      <w:bookmarkStart w:id="1239" w:name="_Toc104205488"/>
      <w:bookmarkStart w:id="1240" w:name="_Toc68230916"/>
      <w:bookmarkStart w:id="1241" w:name="_Toc45888891"/>
      <w:bookmarkStart w:id="1242" w:name="_Toc84405199"/>
      <w:bookmarkStart w:id="1243" w:name="_Toc97562303"/>
      <w:bookmarkStart w:id="1244" w:name="_Toc5179"/>
      <w:bookmarkStart w:id="1245" w:name="_Toc83580690"/>
      <w:bookmarkStart w:id="1246" w:name="_Toc104206695"/>
      <w:bookmarkStart w:id="1247" w:name="_Toc45888292"/>
      <w:bookmarkStart w:id="1248" w:name="_Toc75467339"/>
      <w:bookmarkStart w:id="1249" w:name="_Toc69084329"/>
      <w:bookmarkStart w:id="1250" w:name="_Toc29802279"/>
      <w:bookmarkStart w:id="1251" w:name="_Toc76718351"/>
      <w:bookmarkStart w:id="1252" w:name="_Toc76509361"/>
      <w:bookmarkStart w:id="1253" w:name="_Toc21344369"/>
      <w:r w:rsidRPr="0044437C">
        <w:t>6.5A.4.4.1</w:t>
      </w:r>
      <w:r w:rsidRPr="0044437C">
        <w:tab/>
        <w:t>Test purpose</w:t>
      </w:r>
    </w:p>
    <w:bookmarkEnd w:id="1226"/>
    <w:p w14:paraId="319C134B"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44437C" w:rsidRDefault="00000000">
      <w:pPr>
        <w:pStyle w:val="H6"/>
      </w:pPr>
      <w:bookmarkStart w:id="1254" w:name="MCCQCTEMPBM_00000271"/>
      <w:r w:rsidRPr="0044437C">
        <w:t>6.5A.4.4.2</w:t>
      </w:r>
      <w:r w:rsidRPr="0044437C">
        <w:tab/>
        <w:t>Test applicability</w:t>
      </w:r>
    </w:p>
    <w:bookmarkEnd w:id="1254"/>
    <w:p w14:paraId="5D206DF4"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402707E7" w14:textId="77777777" w:rsidR="00524A5D" w:rsidRPr="0044437C" w:rsidRDefault="00000000">
      <w:pPr>
        <w:pStyle w:val="H6"/>
      </w:pPr>
      <w:bookmarkStart w:id="1255" w:name="MCCQCTEMPBM_00000272"/>
      <w:r w:rsidRPr="0044437C">
        <w:t>6.5A.4.4.3</w:t>
      </w:r>
      <w:r w:rsidRPr="0044437C">
        <w:tab/>
        <w:t>Minimum conformance requirements</w:t>
      </w:r>
    </w:p>
    <w:bookmarkEnd w:id="1255"/>
    <w:p w14:paraId="3466EFBA" w14:textId="77777777" w:rsidR="00524A5D" w:rsidRPr="0044437C" w:rsidRDefault="00000000">
      <w:pPr>
        <w:rPr>
          <w:rFonts w:eastAsia="MS Mincho"/>
          <w:lang w:eastAsia="en-GB"/>
        </w:rPr>
      </w:pPr>
      <w:r w:rsidRPr="0044437C">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34B33CF" w14:textId="77777777" w:rsidR="00572AC1" w:rsidRPr="0044437C" w:rsidRDefault="00572AC1" w:rsidP="00572AC1">
      <w:pPr>
        <w:pStyle w:val="H6"/>
      </w:pPr>
      <w:bookmarkStart w:id="1256" w:name="_Hlk141196889"/>
      <w:r w:rsidRPr="0044437C">
        <w:t>6.5A.4.4.3.1</w:t>
      </w:r>
      <w:r w:rsidRPr="0044437C">
        <w:tab/>
        <w:t>Minimum requirement (network signalled value "NS_02N"</w:t>
      </w:r>
      <w:bookmarkEnd w:id="1256"/>
      <w:r w:rsidRPr="0044437C">
        <w:t>)</w:t>
      </w:r>
    </w:p>
    <w:p w14:paraId="670F54BA" w14:textId="66B18BED" w:rsidR="00572AC1" w:rsidRPr="0044437C" w:rsidRDefault="00572AC1" w:rsidP="00572AC1">
      <w:pPr>
        <w:rPr>
          <w:lang w:eastAsia="zh-TW"/>
        </w:rPr>
      </w:pPr>
      <w:r w:rsidRPr="0044437C">
        <w:rPr>
          <w:lang w:eastAsia="en-GB"/>
        </w:rPr>
        <w:t>When "NS</w:t>
      </w:r>
      <w:r w:rsidRPr="0044437C">
        <w:t>_02</w:t>
      </w:r>
      <w:r w:rsidRPr="0044437C">
        <w:rPr>
          <w:lang w:eastAsia="en-GB"/>
        </w:rPr>
        <w:t>N" is indicated in the cell, the power of any UE emission shall not exceed the levels specified in Table 6.5A.</w:t>
      </w:r>
      <w:r w:rsidRPr="0044437C">
        <w:t>4</w:t>
      </w:r>
      <w:r w:rsidRPr="0044437C">
        <w:rPr>
          <w:lang w:eastAsia="en-GB"/>
        </w:rPr>
        <w:t>.4.3.1-1. This requirement also applies for the frequency ranges that are less than F</w:t>
      </w:r>
      <w:r w:rsidRPr="0044437C">
        <w:rPr>
          <w:vertAlign w:val="subscript"/>
          <w:lang w:eastAsia="en-GB"/>
        </w:rPr>
        <w:t>OOB</w:t>
      </w:r>
      <w:r w:rsidRPr="0044437C">
        <w:rPr>
          <w:lang w:eastAsia="en-GB"/>
        </w:rPr>
        <w:t xml:space="preserve"> (MHz) in Table 6.5A.4.2.3-1 from the edge of the channel bandwidth. Network signalling remark NS_02N applies integer-value 2. </w:t>
      </w:r>
    </w:p>
    <w:p w14:paraId="3036CD4D" w14:textId="77777777" w:rsidR="00524A5D" w:rsidRPr="0044437C" w:rsidRDefault="00000000" w:rsidP="00E36978">
      <w:pPr>
        <w:pStyle w:val="TH"/>
        <w:rPr>
          <w:lang w:eastAsia="en-GB"/>
        </w:rPr>
      </w:pPr>
      <w:r w:rsidRPr="0044437C">
        <w:rPr>
          <w:lang w:eastAsia="en-GB"/>
        </w:rPr>
        <w:t>Table 6.5A.</w:t>
      </w:r>
      <w:r w:rsidRPr="0044437C">
        <w:t>4</w:t>
      </w:r>
      <w:r w:rsidRPr="0044437C">
        <w:rPr>
          <w:lang w:eastAsia="en-GB"/>
        </w:rPr>
        <w:t xml:space="preserve">.4.3.1-1: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44437C" w14:paraId="1D49F2D5" w14:textId="77777777">
        <w:trPr>
          <w:cantSplit/>
          <w:trHeight w:val="375"/>
          <w:jc w:val="center"/>
        </w:trPr>
        <w:tc>
          <w:tcPr>
            <w:tcW w:w="1848" w:type="dxa"/>
            <w:vMerge w:val="restart"/>
          </w:tcPr>
          <w:p w14:paraId="416EE235" w14:textId="77777777" w:rsidR="00524A5D" w:rsidRPr="0044437C" w:rsidRDefault="00000000">
            <w:pPr>
              <w:keepNext/>
              <w:keepLines/>
              <w:spacing w:after="0"/>
              <w:jc w:val="center"/>
              <w:rPr>
                <w:rFonts w:ascii="Arial" w:hAnsi="Arial" w:cs="Arial"/>
                <w:b/>
                <w:bCs/>
                <w:sz w:val="18"/>
                <w:lang w:eastAsia="en-GB"/>
              </w:rPr>
            </w:pPr>
            <w:bookmarkStart w:id="1257" w:name="MCCQCTEMPBM_00000520"/>
            <w:r w:rsidRPr="0044437C">
              <w:rPr>
                <w:rFonts w:ascii="Arial" w:hAnsi="Arial" w:cs="Arial"/>
                <w:b/>
                <w:bCs/>
                <w:sz w:val="18"/>
                <w:lang w:eastAsia="en-GB"/>
              </w:rPr>
              <w:t>Frequency band</w:t>
            </w:r>
          </w:p>
          <w:p w14:paraId="55E8DFEC"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61E34450"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66C09A43"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3003" w:type="dxa"/>
            <w:vMerge w:val="restart"/>
          </w:tcPr>
          <w:p w14:paraId="05EAD715"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40A654BE" w14:textId="77777777">
        <w:trPr>
          <w:cantSplit/>
          <w:trHeight w:val="181"/>
          <w:jc w:val="center"/>
        </w:trPr>
        <w:tc>
          <w:tcPr>
            <w:tcW w:w="1848" w:type="dxa"/>
            <w:vMerge/>
          </w:tcPr>
          <w:p w14:paraId="38F5A3AE" w14:textId="77777777" w:rsidR="00524A5D" w:rsidRPr="0044437C" w:rsidRDefault="00524A5D">
            <w:pPr>
              <w:keepNext/>
              <w:keepLines/>
              <w:spacing w:after="0"/>
              <w:jc w:val="center"/>
              <w:rPr>
                <w:rFonts w:ascii="Arial" w:hAnsi="Arial" w:cs="Arial"/>
                <w:sz w:val="18"/>
                <w:lang w:eastAsia="en-GB"/>
              </w:rPr>
            </w:pPr>
          </w:p>
        </w:tc>
        <w:tc>
          <w:tcPr>
            <w:tcW w:w="2065" w:type="dxa"/>
          </w:tcPr>
          <w:p w14:paraId="42951CEF"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1.4MHz</w:t>
            </w:r>
          </w:p>
        </w:tc>
        <w:tc>
          <w:tcPr>
            <w:tcW w:w="1377" w:type="dxa"/>
            <w:vMerge/>
          </w:tcPr>
          <w:p w14:paraId="6D83C4AE"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4CBA7EFD" w14:textId="77777777">
        <w:trPr>
          <w:jc w:val="center"/>
        </w:trPr>
        <w:tc>
          <w:tcPr>
            <w:tcW w:w="1848" w:type="dxa"/>
          </w:tcPr>
          <w:p w14:paraId="480DCC1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545AC094"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9AD92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3003" w:type="dxa"/>
            <w:tcBorders>
              <w:bottom w:val="nil"/>
            </w:tcBorders>
            <w:shd w:val="clear" w:color="auto" w:fill="auto"/>
          </w:tcPr>
          <w:p w14:paraId="2788F8B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F0F7220" w14:textId="77777777">
        <w:trPr>
          <w:jc w:val="center"/>
        </w:trPr>
        <w:tc>
          <w:tcPr>
            <w:tcW w:w="1848" w:type="dxa"/>
          </w:tcPr>
          <w:p w14:paraId="29A68914"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4E57D95"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30FBB9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3003" w:type="dxa"/>
            <w:tcBorders>
              <w:top w:val="nil"/>
              <w:bottom w:val="nil"/>
            </w:tcBorders>
            <w:shd w:val="clear" w:color="auto" w:fill="auto"/>
          </w:tcPr>
          <w:p w14:paraId="2D9D1A87"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20BB75A" w14:textId="77777777">
        <w:trPr>
          <w:jc w:val="center"/>
        </w:trPr>
        <w:tc>
          <w:tcPr>
            <w:tcW w:w="1848" w:type="dxa"/>
          </w:tcPr>
          <w:p w14:paraId="0E9A219A"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4A07BAAE"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59185B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3003" w:type="dxa"/>
            <w:tcBorders>
              <w:bottom w:val="nil"/>
            </w:tcBorders>
            <w:shd w:val="clear" w:color="auto" w:fill="auto"/>
          </w:tcPr>
          <w:p w14:paraId="5AC3BBE2"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0907BAA2" w14:textId="77777777">
        <w:trPr>
          <w:jc w:val="center"/>
        </w:trPr>
        <w:tc>
          <w:tcPr>
            <w:tcW w:w="1848" w:type="dxa"/>
          </w:tcPr>
          <w:p w14:paraId="3685C0E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4446232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51BF62B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3003" w:type="dxa"/>
            <w:tcBorders>
              <w:top w:val="nil"/>
              <w:bottom w:val="nil"/>
            </w:tcBorders>
            <w:shd w:val="clear" w:color="auto" w:fill="auto"/>
          </w:tcPr>
          <w:p w14:paraId="363ACE43" w14:textId="77777777" w:rsidR="00524A5D" w:rsidRPr="0044437C" w:rsidRDefault="00524A5D">
            <w:pPr>
              <w:keepNext/>
              <w:keepLines/>
              <w:spacing w:after="0"/>
              <w:jc w:val="center"/>
              <w:rPr>
                <w:sz w:val="18"/>
                <w:lang w:eastAsia="en-GB"/>
              </w:rPr>
            </w:pPr>
          </w:p>
        </w:tc>
      </w:tr>
      <w:tr w:rsidR="00524A5D" w:rsidRPr="0044437C" w14:paraId="05522C57" w14:textId="77777777">
        <w:trPr>
          <w:jc w:val="center"/>
        </w:trPr>
        <w:tc>
          <w:tcPr>
            <w:tcW w:w="8293" w:type="dxa"/>
            <w:gridSpan w:val="4"/>
          </w:tcPr>
          <w:p w14:paraId="088F879C" w14:textId="77777777" w:rsidR="00524A5D" w:rsidRPr="0044437C" w:rsidRDefault="00000000">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257"/>
    </w:tbl>
    <w:p w14:paraId="3C7BAFB7" w14:textId="77777777" w:rsidR="00524A5D" w:rsidRPr="0044437C" w:rsidRDefault="00524A5D">
      <w:pPr>
        <w:rPr>
          <w:lang w:eastAsia="en-GB"/>
        </w:rPr>
      </w:pPr>
    </w:p>
    <w:p w14:paraId="0FCE52C9" w14:textId="4A69165B" w:rsidR="005D3096" w:rsidRPr="0044437C" w:rsidRDefault="005D3096">
      <w:pPr>
        <w:rPr>
          <w:lang w:eastAsia="en-GB"/>
        </w:rPr>
      </w:pPr>
      <w:r w:rsidRPr="0044437C">
        <w:rPr>
          <w:color w:val="000000" w:themeColor="text1"/>
        </w:rPr>
        <w:t>Table 6.5A.</w:t>
      </w:r>
      <w:r w:rsidRPr="0044437C">
        <w:rPr>
          <w:rFonts w:eastAsia="SimSun"/>
          <w:color w:val="000000" w:themeColor="text1"/>
          <w:lang w:eastAsia="zh-CN"/>
        </w:rPr>
        <w:t>4</w:t>
      </w:r>
      <w:r w:rsidRPr="0044437C">
        <w:rPr>
          <w:color w:val="000000" w:themeColor="text1"/>
        </w:rPr>
        <w:t>.4.3.1-</w:t>
      </w:r>
      <w:r w:rsidRPr="0044437C">
        <w:rPr>
          <w:rFonts w:eastAsia="SimSun"/>
          <w:color w:val="000000" w:themeColor="text1"/>
          <w:lang w:eastAsia="zh-CN"/>
        </w:rPr>
        <w:t>2</w:t>
      </w:r>
      <w:r w:rsidRPr="0044437C">
        <w:rPr>
          <w:color w:val="000000" w:themeColor="text1"/>
        </w:rPr>
        <w:t xml:space="preserve">: </w:t>
      </w:r>
      <w:r w:rsidR="00C30EF7" w:rsidRPr="0044437C">
        <w:rPr>
          <w:color w:val="000000" w:themeColor="text1"/>
        </w:rPr>
        <w:t>Void</w:t>
      </w:r>
    </w:p>
    <w:p w14:paraId="7010DC77" w14:textId="77777777" w:rsidR="00524A5D" w:rsidRPr="0044437C" w:rsidRDefault="00000000">
      <w:pPr>
        <w:rPr>
          <w:lang w:eastAsia="en-GB"/>
        </w:rPr>
      </w:pPr>
      <w:r w:rsidRPr="0044437C">
        <w:rPr>
          <w:lang w:eastAsia="en-GB"/>
        </w:rPr>
        <w:t>The normative reference for this requirement is TS 36.102[11] subclause 6.5A.4.4.2.</w:t>
      </w:r>
    </w:p>
    <w:p w14:paraId="51E6AB07" w14:textId="77777777" w:rsidR="00524A5D" w:rsidRPr="0044437C" w:rsidRDefault="00000000">
      <w:pPr>
        <w:pStyle w:val="H6"/>
      </w:pPr>
      <w:r w:rsidRPr="0044437C">
        <w:t>6.5A.4.4.3.2</w:t>
      </w:r>
      <w:r w:rsidRPr="0044437C">
        <w:tab/>
        <w:t>Minimum requirement (network signalled value "NS_24")</w:t>
      </w:r>
    </w:p>
    <w:p w14:paraId="193C17AB" w14:textId="77777777" w:rsidR="00524A5D" w:rsidRPr="0044437C" w:rsidRDefault="00000000">
      <w:pPr>
        <w:rPr>
          <w:lang w:eastAsia="en-GB"/>
        </w:rPr>
      </w:pPr>
      <w:r w:rsidRPr="0044437C">
        <w:rPr>
          <w:lang w:eastAsia="en-GB"/>
        </w:rPr>
        <w:t>When "NS_24" is indicated in the cell, the power of any UE emission shall not exceed the levels specified in Table 6.5A.</w:t>
      </w:r>
      <w:r w:rsidRPr="0044437C">
        <w:t>4</w:t>
      </w:r>
      <w:r w:rsidRPr="0044437C">
        <w:rPr>
          <w:lang w:eastAsia="en-GB"/>
        </w:rPr>
        <w:t>.</w:t>
      </w:r>
      <w:r w:rsidRPr="0044437C">
        <w:t>4.3.2</w:t>
      </w:r>
      <w:r w:rsidRPr="0044437C">
        <w:rPr>
          <w:lang w:eastAsia="en-GB"/>
        </w:rPr>
        <w:t xml:space="preserve">-1. </w:t>
      </w:r>
    </w:p>
    <w:p w14:paraId="3164B2B8" w14:textId="77777777" w:rsidR="00524A5D" w:rsidRPr="0044437C" w:rsidRDefault="00000000" w:rsidP="00E36978">
      <w:pPr>
        <w:pStyle w:val="TH"/>
        <w:rPr>
          <w:lang w:eastAsia="en-GB"/>
        </w:rPr>
      </w:pPr>
      <w:r w:rsidRPr="0044437C">
        <w:rPr>
          <w:lang w:eastAsia="en-GB"/>
        </w:rPr>
        <w:lastRenderedPageBreak/>
        <w:t>Table 6.5A.</w:t>
      </w:r>
      <w:r w:rsidRPr="0044437C">
        <w:t>4</w:t>
      </w:r>
      <w:r w:rsidRPr="0044437C">
        <w:rPr>
          <w:lang w:eastAsia="en-GB"/>
        </w:rPr>
        <w:t>.</w:t>
      </w:r>
      <w:r w:rsidRPr="0044437C">
        <w:t>4.3.2</w:t>
      </w:r>
      <w:r w:rsidRPr="0044437C">
        <w:rPr>
          <w:lang w:eastAsia="en-GB"/>
        </w:rPr>
        <w:t>-1: Additional requirements</w:t>
      </w:r>
      <w:r w:rsidRPr="0044437C">
        <w:rPr>
          <w:color w:val="000000"/>
          <w:lang w:eastAsia="zh-TW"/>
        </w:rPr>
        <w:t xml:space="preserve">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66F1DDBA" w14:textId="77777777">
        <w:trPr>
          <w:jc w:val="center"/>
        </w:trPr>
        <w:tc>
          <w:tcPr>
            <w:tcW w:w="2120" w:type="dxa"/>
            <w:vMerge w:val="restart"/>
          </w:tcPr>
          <w:p w14:paraId="7F290E23" w14:textId="77777777" w:rsidR="00524A5D" w:rsidRPr="0044437C" w:rsidRDefault="00000000">
            <w:pPr>
              <w:keepNext/>
              <w:keepLines/>
              <w:spacing w:after="0"/>
              <w:jc w:val="center"/>
              <w:rPr>
                <w:rFonts w:ascii="Arial" w:hAnsi="Arial" w:cs="Arial"/>
                <w:b/>
                <w:sz w:val="18"/>
                <w:lang w:eastAsia="en-GB"/>
              </w:rPr>
            </w:pPr>
            <w:bookmarkStart w:id="1258" w:name="MCCQCTEMPBM_00000521"/>
            <w:r w:rsidRPr="0044437C">
              <w:rPr>
                <w:rFonts w:ascii="Arial" w:hAnsi="Arial" w:cs="Arial"/>
                <w:b/>
                <w:sz w:val="18"/>
                <w:lang w:eastAsia="en-GB"/>
              </w:rPr>
              <w:t>Frequency band</w:t>
            </w:r>
          </w:p>
          <w:p w14:paraId="651057FD"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3F0C67BE"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59F4ADE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1AC05482"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5F76ADAE"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11012EA" w14:textId="77777777">
        <w:trPr>
          <w:jc w:val="center"/>
        </w:trPr>
        <w:tc>
          <w:tcPr>
            <w:tcW w:w="2120" w:type="dxa"/>
            <w:vMerge/>
          </w:tcPr>
          <w:p w14:paraId="67D40987" w14:textId="77777777" w:rsidR="00524A5D" w:rsidRPr="0044437C" w:rsidRDefault="00524A5D">
            <w:pPr>
              <w:keepNext/>
              <w:keepLines/>
              <w:spacing w:after="0"/>
              <w:jc w:val="center"/>
              <w:rPr>
                <w:rFonts w:ascii="Arial" w:hAnsi="Arial" w:cs="Arial"/>
                <w:b/>
                <w:sz w:val="18"/>
                <w:lang w:eastAsia="en-GB"/>
              </w:rPr>
            </w:pPr>
          </w:p>
        </w:tc>
        <w:tc>
          <w:tcPr>
            <w:tcW w:w="3686" w:type="dxa"/>
          </w:tcPr>
          <w:p w14:paraId="4C7E5B88"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1.4MHz</w:t>
            </w:r>
          </w:p>
        </w:tc>
        <w:tc>
          <w:tcPr>
            <w:tcW w:w="1701" w:type="dxa"/>
            <w:vMerge/>
          </w:tcPr>
          <w:p w14:paraId="268A41EE"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B63FE2E" w14:textId="77777777">
        <w:trPr>
          <w:jc w:val="center"/>
        </w:trPr>
        <w:tc>
          <w:tcPr>
            <w:tcW w:w="2120" w:type="dxa"/>
          </w:tcPr>
          <w:p w14:paraId="00B2717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8B8205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2ABCE32D"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42FB0462" w14:textId="77777777">
        <w:trPr>
          <w:jc w:val="center"/>
        </w:trPr>
        <w:tc>
          <w:tcPr>
            <w:tcW w:w="7507" w:type="dxa"/>
            <w:gridSpan w:val="3"/>
          </w:tcPr>
          <w:p w14:paraId="361AF378" w14:textId="77777777" w:rsidR="00524A5D" w:rsidRPr="0044437C" w:rsidRDefault="00000000">
            <w:pPr>
              <w:keepNext/>
              <w:keepLines/>
              <w:spacing w:after="0"/>
              <w:ind w:left="851" w:hanging="851"/>
              <w:rPr>
                <w:rFonts w:ascii="Arial" w:hAnsi="Arial" w:cs="Arial"/>
                <w:sz w:val="18"/>
                <w:lang w:eastAsia="ja-JP"/>
              </w:rPr>
            </w:pPr>
            <w:r w:rsidRPr="0044437C">
              <w:rPr>
                <w:rFonts w:ascii="Arial" w:hAnsi="Arial" w:cs="Arial"/>
                <w:sz w:val="18"/>
                <w:lang w:eastAsia="en-GB"/>
              </w:rPr>
              <w:t>NOTE 1:</w:t>
            </w:r>
            <w:r w:rsidRPr="0044437C">
              <w:rPr>
                <w:rFonts w:ascii="Arial" w:hAnsi="Arial"/>
                <w:sz w:val="18"/>
                <w:lang w:eastAsia="en-GB"/>
              </w:rPr>
              <w:tab/>
            </w:r>
            <w:r w:rsidRPr="0044437C">
              <w:rPr>
                <w:rFonts w:ascii="Arial" w:hAnsi="Arial" w:cs="Arial"/>
                <w:sz w:val="18"/>
                <w:lang w:eastAsia="ja-JP"/>
              </w:rPr>
              <w:t>This requirement applies at a frequency offset equal or larger than 5 MHz from the upper edge of the channel bandwidth, whenever these frequencies overlap with the specified frequency band.</w:t>
            </w:r>
          </w:p>
        </w:tc>
      </w:tr>
      <w:bookmarkEnd w:id="1258"/>
    </w:tbl>
    <w:p w14:paraId="32E3E983" w14:textId="77777777" w:rsidR="00524A5D" w:rsidRPr="0044437C" w:rsidRDefault="00524A5D"/>
    <w:p w14:paraId="6C820C1F" w14:textId="77777777" w:rsidR="00524A5D" w:rsidRPr="0044437C" w:rsidRDefault="00000000">
      <w:pPr>
        <w:rPr>
          <w:lang w:eastAsia="en-GB"/>
        </w:rPr>
      </w:pPr>
      <w:r w:rsidRPr="0044437C">
        <w:rPr>
          <w:lang w:eastAsia="en-GB"/>
        </w:rPr>
        <w:t>The normative reference for this requirement is TS 36.102[11] subclause 6.5A.4.4.3.</w:t>
      </w:r>
    </w:p>
    <w:p w14:paraId="36FED2DD" w14:textId="77777777" w:rsidR="00572AC1" w:rsidRPr="0044437C" w:rsidRDefault="00572AC1" w:rsidP="00572AC1">
      <w:pPr>
        <w:pStyle w:val="H6"/>
      </w:pPr>
      <w:bookmarkStart w:id="1259" w:name="_Toc153138257"/>
      <w:bookmarkStart w:id="1260" w:name="_Toc161928672"/>
      <w:bookmarkStart w:id="1261" w:name="_Toc163213894"/>
      <w:bookmarkStart w:id="1262" w:name="_Toc163214371"/>
      <w:bookmarkStart w:id="1263" w:name="MCCQCTEMPBM_00000273"/>
      <w:r w:rsidRPr="0044437C">
        <w:t>6.5A.4.4.3.3</w:t>
      </w:r>
      <w:r w:rsidRPr="0044437C">
        <w:tab/>
        <w:t>Minimum requirement (network signalled value "NS_03N")</w:t>
      </w:r>
      <w:bookmarkEnd w:id="1259"/>
      <w:bookmarkEnd w:id="1260"/>
      <w:bookmarkEnd w:id="1261"/>
      <w:bookmarkEnd w:id="1262"/>
    </w:p>
    <w:p w14:paraId="68EC2EF1" w14:textId="77777777" w:rsidR="00572AC1" w:rsidRPr="0044437C" w:rsidRDefault="00572AC1" w:rsidP="00572AC1">
      <w:r w:rsidRPr="0044437C">
        <w:t>When "NS_03N" is indicated in the cell, the power of any UE emission shall not exceed the levels specified in Table 6.5A.4.4.3.3-1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7D1B867" w14:textId="77777777" w:rsidR="00572AC1" w:rsidRPr="0044437C" w:rsidRDefault="00572AC1" w:rsidP="00572AC1">
      <w:pPr>
        <w:pStyle w:val="TH"/>
      </w:pPr>
      <w:r w:rsidRPr="0044437C">
        <w:t xml:space="preserve">Table 6.5.4.4.3.3-1: Additional out-of-band requirements for </w:t>
      </w:r>
      <w:r w:rsidRPr="0044437C">
        <w:rPr>
          <w:rFonts w:eastAsia="Yu Mincho"/>
        </w:rPr>
        <w:t>"</w:t>
      </w:r>
      <w:r w:rsidRPr="0044437C">
        <w:t>NS_03N</w:t>
      </w:r>
      <w:r w:rsidRPr="0044437C">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7E0C8DB7" w14:textId="77777777" w:rsidTr="0070746B">
        <w:trPr>
          <w:cantSplit/>
          <w:trHeight w:val="375"/>
          <w:jc w:val="center"/>
        </w:trPr>
        <w:tc>
          <w:tcPr>
            <w:tcW w:w="1799" w:type="dxa"/>
            <w:vMerge w:val="restart"/>
          </w:tcPr>
          <w:p w14:paraId="539C33FD" w14:textId="77777777" w:rsidR="00572AC1" w:rsidRPr="0044437C" w:rsidRDefault="00572AC1" w:rsidP="0070746B">
            <w:pPr>
              <w:pStyle w:val="TAH"/>
              <w:rPr>
                <w:rFonts w:cs="Arial"/>
                <w:bCs/>
              </w:rPr>
            </w:pPr>
            <w:r w:rsidRPr="0044437C">
              <w:rPr>
                <w:rFonts w:cs="Arial"/>
                <w:bCs/>
              </w:rPr>
              <w:t>Frequency band</w:t>
            </w:r>
          </w:p>
          <w:p w14:paraId="2A835252" w14:textId="77777777" w:rsidR="00572AC1" w:rsidRPr="0044437C" w:rsidRDefault="00572AC1" w:rsidP="0070746B">
            <w:pPr>
              <w:pStyle w:val="TAH"/>
              <w:rPr>
                <w:rFonts w:cs="Arial"/>
                <w:bCs/>
              </w:rPr>
            </w:pPr>
            <w:r w:rsidRPr="0044437C">
              <w:rPr>
                <w:rFonts w:cs="Arial"/>
                <w:bCs/>
              </w:rPr>
              <w:t>(MHz)</w:t>
            </w:r>
          </w:p>
        </w:tc>
        <w:tc>
          <w:tcPr>
            <w:tcW w:w="2181" w:type="dxa"/>
          </w:tcPr>
          <w:p w14:paraId="0AF9CC5D" w14:textId="77777777" w:rsidR="00572AC1" w:rsidRPr="0044437C" w:rsidRDefault="00572AC1" w:rsidP="0070746B">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2C21C495" w14:textId="77777777" w:rsidR="00572AC1" w:rsidRPr="0044437C" w:rsidRDefault="00572AC1" w:rsidP="0070746B">
            <w:pPr>
              <w:pStyle w:val="TAH"/>
              <w:rPr>
                <w:rFonts w:cs="Arial"/>
                <w:bCs/>
              </w:rPr>
            </w:pPr>
            <w:r w:rsidRPr="0044437C">
              <w:rPr>
                <w:rFonts w:cs="Arial"/>
                <w:bCs/>
              </w:rPr>
              <w:t xml:space="preserve">Measurement bandwidth </w:t>
            </w:r>
          </w:p>
        </w:tc>
        <w:tc>
          <w:tcPr>
            <w:tcW w:w="2155" w:type="dxa"/>
            <w:vMerge w:val="restart"/>
          </w:tcPr>
          <w:p w14:paraId="267F55D5" w14:textId="77777777" w:rsidR="00572AC1" w:rsidRPr="0044437C" w:rsidRDefault="00572AC1" w:rsidP="0070746B">
            <w:pPr>
              <w:pStyle w:val="TAH"/>
              <w:rPr>
                <w:rFonts w:cs="Arial"/>
                <w:bCs/>
              </w:rPr>
            </w:pPr>
            <w:r w:rsidRPr="0044437C">
              <w:rPr>
                <w:rFonts w:cs="Arial"/>
                <w:bCs/>
              </w:rPr>
              <w:t>NOTE</w:t>
            </w:r>
          </w:p>
        </w:tc>
      </w:tr>
      <w:tr w:rsidR="00572AC1" w:rsidRPr="0044437C" w14:paraId="13DFD0A6" w14:textId="77777777" w:rsidTr="0070746B">
        <w:trPr>
          <w:cantSplit/>
          <w:trHeight w:val="181"/>
          <w:jc w:val="center"/>
        </w:trPr>
        <w:tc>
          <w:tcPr>
            <w:tcW w:w="1799" w:type="dxa"/>
            <w:vMerge/>
          </w:tcPr>
          <w:p w14:paraId="42A58E4E" w14:textId="77777777" w:rsidR="00572AC1" w:rsidRPr="0044437C" w:rsidRDefault="00572AC1" w:rsidP="0070746B">
            <w:pPr>
              <w:pStyle w:val="TAH"/>
              <w:rPr>
                <w:rFonts w:cs="Arial"/>
                <w:b w:val="0"/>
              </w:rPr>
            </w:pPr>
          </w:p>
        </w:tc>
        <w:tc>
          <w:tcPr>
            <w:tcW w:w="2181" w:type="dxa"/>
          </w:tcPr>
          <w:p w14:paraId="645124AB" w14:textId="77777777" w:rsidR="00572AC1" w:rsidRPr="0044437C" w:rsidRDefault="00572AC1" w:rsidP="0070746B">
            <w:pPr>
              <w:pStyle w:val="TAH"/>
              <w:rPr>
                <w:rFonts w:cs="Arial"/>
                <w:b w:val="0"/>
              </w:rPr>
            </w:pPr>
            <w:r w:rsidRPr="0044437C">
              <w:rPr>
                <w:rFonts w:cs="Arial"/>
                <w:b w:val="0"/>
              </w:rPr>
              <w:t>BWchannel</w:t>
            </w:r>
          </w:p>
        </w:tc>
        <w:tc>
          <w:tcPr>
            <w:tcW w:w="1377" w:type="dxa"/>
            <w:vMerge/>
          </w:tcPr>
          <w:p w14:paraId="17F8A843" w14:textId="77777777" w:rsidR="00572AC1" w:rsidRPr="0044437C"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395BDAA5" w14:textId="77777777" w:rsidR="00572AC1" w:rsidRPr="0044437C" w:rsidRDefault="00572AC1" w:rsidP="0070746B">
            <w:pPr>
              <w:pStyle w:val="TableText"/>
              <w:ind w:left="800"/>
              <w:rPr>
                <w:rFonts w:ascii="Arial" w:eastAsia="Times New Roman" w:hAnsi="Arial" w:cs="Arial"/>
                <w:sz w:val="18"/>
                <w:szCs w:val="18"/>
              </w:rPr>
            </w:pPr>
          </w:p>
        </w:tc>
      </w:tr>
      <w:tr w:rsidR="00572AC1" w:rsidRPr="0044437C" w14:paraId="50A0D498" w14:textId="77777777" w:rsidTr="0070746B">
        <w:trPr>
          <w:jc w:val="center"/>
        </w:trPr>
        <w:tc>
          <w:tcPr>
            <w:tcW w:w="1799" w:type="dxa"/>
          </w:tcPr>
          <w:p w14:paraId="0C542894"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13A5790E" w14:textId="77777777" w:rsidR="00572AC1" w:rsidRPr="0044437C" w:rsidRDefault="00572AC1" w:rsidP="0070746B">
            <w:pPr>
              <w:pStyle w:val="TAC"/>
              <w:rPr>
                <w:rFonts w:cs="Arial"/>
                <w:szCs w:val="18"/>
              </w:rPr>
            </w:pPr>
            <w:r w:rsidRPr="0044437C">
              <w:rPr>
                <w:rFonts w:cs="Arial"/>
                <w:szCs w:val="18"/>
              </w:rPr>
              <w:t>-50</w:t>
            </w:r>
          </w:p>
        </w:tc>
        <w:tc>
          <w:tcPr>
            <w:tcW w:w="1377" w:type="dxa"/>
          </w:tcPr>
          <w:p w14:paraId="4E21C5E8" w14:textId="77777777" w:rsidR="00572AC1" w:rsidRPr="0044437C" w:rsidRDefault="00572AC1" w:rsidP="0070746B">
            <w:pPr>
              <w:pStyle w:val="TAC"/>
              <w:rPr>
                <w:rFonts w:cs="Arial"/>
                <w:szCs w:val="18"/>
              </w:rPr>
            </w:pPr>
            <w:r w:rsidRPr="0044437C">
              <w:rPr>
                <w:rFonts w:cs="Arial"/>
                <w:szCs w:val="18"/>
              </w:rPr>
              <w:t>700 Hz</w:t>
            </w:r>
          </w:p>
        </w:tc>
        <w:tc>
          <w:tcPr>
            <w:tcW w:w="2155" w:type="dxa"/>
            <w:vMerge w:val="restart"/>
            <w:shd w:val="clear" w:color="auto" w:fill="auto"/>
          </w:tcPr>
          <w:p w14:paraId="00B23B7D" w14:textId="77777777" w:rsidR="00572AC1" w:rsidRPr="0044437C" w:rsidRDefault="00572AC1" w:rsidP="0070746B">
            <w:pPr>
              <w:pStyle w:val="TAC"/>
              <w:rPr>
                <w:rFonts w:cs="Arial"/>
                <w:szCs w:val="18"/>
              </w:rPr>
            </w:pPr>
            <w:r w:rsidRPr="0044437C">
              <w:rPr>
                <w:rFonts w:cs="Arial"/>
                <w:szCs w:val="18"/>
              </w:rPr>
              <w:t>Discreet emissions averaged over any 2 millisecond active transmission interval</w:t>
            </w:r>
          </w:p>
        </w:tc>
      </w:tr>
      <w:tr w:rsidR="00572AC1" w:rsidRPr="0044437C" w14:paraId="7F9C7AA6" w14:textId="77777777" w:rsidTr="0070746B">
        <w:trPr>
          <w:jc w:val="center"/>
        </w:trPr>
        <w:tc>
          <w:tcPr>
            <w:tcW w:w="1799" w:type="dxa"/>
          </w:tcPr>
          <w:p w14:paraId="4508AF2D" w14:textId="77777777" w:rsidR="00572AC1" w:rsidRPr="0044437C" w:rsidRDefault="00572AC1" w:rsidP="0070746B">
            <w:pPr>
              <w:pStyle w:val="TAC"/>
              <w:rPr>
                <w:rFonts w:cs="Arial"/>
                <w:szCs w:val="18"/>
              </w:rPr>
            </w:pPr>
            <w:r w:rsidRPr="0044437C">
              <w:rPr>
                <w:rFonts w:cs="Arial"/>
                <w:szCs w:val="18"/>
              </w:rPr>
              <w:t>1605 ≤ f ≤ 1610</w:t>
            </w:r>
          </w:p>
        </w:tc>
        <w:tc>
          <w:tcPr>
            <w:tcW w:w="2181" w:type="dxa"/>
          </w:tcPr>
          <w:p w14:paraId="79351C1F" w14:textId="77777777" w:rsidR="00572AC1" w:rsidRPr="0044437C" w:rsidRDefault="00572AC1" w:rsidP="0070746B">
            <w:pPr>
              <w:pStyle w:val="TAC"/>
              <w:rPr>
                <w:rFonts w:cs="Arial"/>
                <w:szCs w:val="18"/>
              </w:rPr>
            </w:pPr>
            <w:r w:rsidRPr="0044437C">
              <w:rPr>
                <w:rFonts w:cs="Arial"/>
                <w:szCs w:val="18"/>
              </w:rPr>
              <w:t xml:space="preserve">-50 </w:t>
            </w:r>
            <w:r w:rsidRPr="0044437C">
              <w:rPr>
                <w:rFonts w:cs="Arial"/>
              </w:rPr>
              <w:t>+ 60/5 (f-1605)</w:t>
            </w:r>
          </w:p>
        </w:tc>
        <w:tc>
          <w:tcPr>
            <w:tcW w:w="1377" w:type="dxa"/>
          </w:tcPr>
          <w:p w14:paraId="0584DC1C" w14:textId="77777777" w:rsidR="00572AC1" w:rsidRPr="0044437C" w:rsidRDefault="00572AC1" w:rsidP="0070746B">
            <w:pPr>
              <w:pStyle w:val="TAC"/>
              <w:rPr>
                <w:rFonts w:cs="Arial"/>
                <w:szCs w:val="18"/>
              </w:rPr>
            </w:pPr>
            <w:r w:rsidRPr="0044437C">
              <w:rPr>
                <w:rFonts w:cs="Arial"/>
                <w:szCs w:val="18"/>
              </w:rPr>
              <w:t>700 Hz</w:t>
            </w:r>
          </w:p>
        </w:tc>
        <w:tc>
          <w:tcPr>
            <w:tcW w:w="2155" w:type="dxa"/>
            <w:vMerge/>
            <w:tcBorders>
              <w:bottom w:val="single" w:sz="4" w:space="0" w:color="auto"/>
            </w:tcBorders>
            <w:shd w:val="clear" w:color="auto" w:fill="auto"/>
          </w:tcPr>
          <w:p w14:paraId="54FCC19D" w14:textId="77777777" w:rsidR="00572AC1" w:rsidRPr="0044437C" w:rsidRDefault="00572AC1" w:rsidP="0070746B">
            <w:pPr>
              <w:pStyle w:val="TAC"/>
              <w:rPr>
                <w:rFonts w:cs="Arial"/>
                <w:szCs w:val="18"/>
              </w:rPr>
            </w:pPr>
          </w:p>
        </w:tc>
      </w:tr>
      <w:tr w:rsidR="00572AC1" w:rsidRPr="0044437C" w14:paraId="360C109B" w14:textId="77777777" w:rsidTr="0070746B">
        <w:trPr>
          <w:jc w:val="center"/>
        </w:trPr>
        <w:tc>
          <w:tcPr>
            <w:tcW w:w="1799" w:type="dxa"/>
          </w:tcPr>
          <w:p w14:paraId="311A319C"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54EDF886" w14:textId="77777777" w:rsidR="00572AC1" w:rsidRPr="0044437C" w:rsidRDefault="00572AC1" w:rsidP="0070746B">
            <w:pPr>
              <w:pStyle w:val="TAC"/>
              <w:rPr>
                <w:rFonts w:cs="Arial"/>
                <w:szCs w:val="18"/>
              </w:rPr>
            </w:pPr>
            <w:r w:rsidRPr="0044437C">
              <w:rPr>
                <w:rFonts w:cs="Arial"/>
                <w:szCs w:val="18"/>
              </w:rPr>
              <w:t>-40</w:t>
            </w:r>
          </w:p>
        </w:tc>
        <w:tc>
          <w:tcPr>
            <w:tcW w:w="1377" w:type="dxa"/>
          </w:tcPr>
          <w:p w14:paraId="48641820" w14:textId="77777777" w:rsidR="00572AC1" w:rsidRPr="0044437C" w:rsidRDefault="00572AC1" w:rsidP="0070746B">
            <w:pPr>
              <w:pStyle w:val="TAC"/>
              <w:rPr>
                <w:rFonts w:cs="Arial"/>
                <w:szCs w:val="18"/>
              </w:rPr>
            </w:pPr>
            <w:r w:rsidRPr="0044437C">
              <w:rPr>
                <w:rFonts w:cs="Arial"/>
                <w:szCs w:val="18"/>
              </w:rPr>
              <w:t>1MHz</w:t>
            </w:r>
          </w:p>
        </w:tc>
        <w:tc>
          <w:tcPr>
            <w:tcW w:w="2155" w:type="dxa"/>
            <w:vMerge w:val="restart"/>
            <w:shd w:val="clear" w:color="auto" w:fill="auto"/>
          </w:tcPr>
          <w:p w14:paraId="42FE6F99" w14:textId="77777777" w:rsidR="00572AC1" w:rsidRPr="0044437C" w:rsidRDefault="00572AC1" w:rsidP="0070746B">
            <w:pPr>
              <w:pStyle w:val="TAC"/>
              <w:rPr>
                <w:rFonts w:cs="Arial"/>
                <w:szCs w:val="18"/>
              </w:rPr>
            </w:pPr>
            <w:r w:rsidRPr="0044437C">
              <w:rPr>
                <w:rFonts w:cs="Arial"/>
                <w:szCs w:val="18"/>
              </w:rPr>
              <w:t>Averaged over any 2 millisecond active transmission interval</w:t>
            </w:r>
          </w:p>
        </w:tc>
      </w:tr>
      <w:tr w:rsidR="00572AC1" w:rsidRPr="0044437C" w14:paraId="1F0B7E40" w14:textId="77777777" w:rsidTr="0070746B">
        <w:trPr>
          <w:jc w:val="center"/>
        </w:trPr>
        <w:tc>
          <w:tcPr>
            <w:tcW w:w="1799" w:type="dxa"/>
          </w:tcPr>
          <w:p w14:paraId="07E5E3DA" w14:textId="77777777" w:rsidR="00572AC1" w:rsidRPr="0044437C" w:rsidRDefault="00572AC1" w:rsidP="0070746B">
            <w:pPr>
              <w:pStyle w:val="TAC"/>
              <w:rPr>
                <w:rFonts w:cs="Arial"/>
              </w:rPr>
            </w:pPr>
            <w:r w:rsidRPr="0044437C">
              <w:rPr>
                <w:rFonts w:cs="Arial"/>
              </w:rPr>
              <w:t>1605 ≤ f ≤ 1610</w:t>
            </w:r>
          </w:p>
        </w:tc>
        <w:tc>
          <w:tcPr>
            <w:tcW w:w="2181" w:type="dxa"/>
          </w:tcPr>
          <w:p w14:paraId="1962D7FF" w14:textId="77777777" w:rsidR="00572AC1" w:rsidRPr="0044437C" w:rsidRDefault="00572AC1" w:rsidP="0070746B">
            <w:pPr>
              <w:pStyle w:val="TAC"/>
              <w:rPr>
                <w:rFonts w:cs="Arial"/>
              </w:rPr>
            </w:pPr>
            <w:r w:rsidRPr="0044437C">
              <w:rPr>
                <w:rFonts w:cs="Arial"/>
              </w:rPr>
              <w:t>-40 + 60/5 (f-1605)</w:t>
            </w:r>
          </w:p>
        </w:tc>
        <w:tc>
          <w:tcPr>
            <w:tcW w:w="1377" w:type="dxa"/>
          </w:tcPr>
          <w:p w14:paraId="00051527" w14:textId="77777777" w:rsidR="00572AC1" w:rsidRPr="0044437C" w:rsidRDefault="00572AC1" w:rsidP="0070746B">
            <w:pPr>
              <w:pStyle w:val="TAC"/>
              <w:rPr>
                <w:rFonts w:cs="Arial"/>
              </w:rPr>
            </w:pPr>
            <w:r w:rsidRPr="0044437C">
              <w:rPr>
                <w:rFonts w:cs="Arial"/>
              </w:rPr>
              <w:t>1MHz</w:t>
            </w:r>
          </w:p>
        </w:tc>
        <w:tc>
          <w:tcPr>
            <w:tcW w:w="2155" w:type="dxa"/>
            <w:vMerge/>
            <w:tcBorders>
              <w:bottom w:val="single" w:sz="4" w:space="0" w:color="auto"/>
            </w:tcBorders>
            <w:shd w:val="clear" w:color="auto" w:fill="auto"/>
          </w:tcPr>
          <w:p w14:paraId="5E091F88" w14:textId="77777777" w:rsidR="00572AC1" w:rsidRPr="0044437C" w:rsidRDefault="00572AC1" w:rsidP="0070746B">
            <w:pPr>
              <w:pStyle w:val="TAC"/>
              <w:rPr>
                <w:rFonts w:ascii="Times New Roman" w:hAnsi="Times New Roman"/>
              </w:rPr>
            </w:pPr>
          </w:p>
        </w:tc>
      </w:tr>
      <w:tr w:rsidR="00572AC1" w:rsidRPr="0044437C" w14:paraId="2023F76A" w14:textId="77777777" w:rsidTr="0070746B">
        <w:trPr>
          <w:jc w:val="center"/>
        </w:trPr>
        <w:tc>
          <w:tcPr>
            <w:tcW w:w="7512" w:type="dxa"/>
            <w:gridSpan w:val="4"/>
          </w:tcPr>
          <w:p w14:paraId="16F7166C" w14:textId="77777777" w:rsidR="00572AC1" w:rsidRPr="0044437C" w:rsidRDefault="00572AC1" w:rsidP="0070746B">
            <w:pPr>
              <w:pStyle w:val="TAN"/>
              <w:rPr>
                <w:rFonts w:ascii="Times New Roman" w:hAnsi="Times New Roman"/>
              </w:rPr>
            </w:pPr>
            <w:r w:rsidRPr="0044437C">
              <w:rPr>
                <w:rFonts w:cs="Arial"/>
              </w:rPr>
              <w:t>NOTE:</w:t>
            </w:r>
            <w:r w:rsidRPr="0044437C">
              <w:tab/>
              <w:t>The EIRP requirement in regulation is converted to conducted requirement using a 0dBi antenna.</w:t>
            </w:r>
          </w:p>
        </w:tc>
      </w:tr>
    </w:tbl>
    <w:p w14:paraId="1ED7709B" w14:textId="77777777" w:rsidR="00572AC1" w:rsidRPr="0044437C" w:rsidRDefault="00572AC1" w:rsidP="00572AC1"/>
    <w:p w14:paraId="1832EBD9" w14:textId="51A7D232" w:rsidR="00572AC1" w:rsidRPr="0044437C" w:rsidRDefault="00572AC1" w:rsidP="00572AC1">
      <w:r w:rsidRPr="0044437C">
        <w:t>Table 6.5A.</w:t>
      </w:r>
      <w:r w:rsidRPr="0044437C">
        <w:rPr>
          <w:lang w:eastAsia="zh-CN"/>
        </w:rPr>
        <w:t>4</w:t>
      </w:r>
      <w:r w:rsidRPr="0044437C">
        <w:t>.4.3.3-</w:t>
      </w:r>
      <w:r w:rsidRPr="0044437C">
        <w:rPr>
          <w:lang w:eastAsia="zh-CN"/>
        </w:rPr>
        <w:t>2</w:t>
      </w:r>
      <w:r w:rsidRPr="0044437C">
        <w:t xml:space="preserve">: </w:t>
      </w:r>
      <w:r w:rsidR="00E9764E" w:rsidRPr="0044437C">
        <w:t>Void</w:t>
      </w:r>
    </w:p>
    <w:p w14:paraId="748EA4F1" w14:textId="77777777" w:rsidR="00572AC1" w:rsidRPr="0044437C" w:rsidRDefault="00572AC1" w:rsidP="00572AC1">
      <w:pPr>
        <w:rPr>
          <w:lang w:eastAsia="en-GB"/>
        </w:rPr>
      </w:pPr>
      <w:r w:rsidRPr="0044437C">
        <w:rPr>
          <w:lang w:eastAsia="en-GB"/>
        </w:rPr>
        <w:t>The normative reference for this requirement is TS 36.102[11] subclause 6.5A.4.4.4.</w:t>
      </w:r>
    </w:p>
    <w:p w14:paraId="1F5AABD6" w14:textId="27E92E95" w:rsidR="00572AC1" w:rsidRPr="0044437C" w:rsidRDefault="00572AC1" w:rsidP="00572AC1">
      <w:pPr>
        <w:pStyle w:val="H6"/>
      </w:pPr>
      <w:bookmarkStart w:id="1264" w:name="_Toc153138258"/>
      <w:bookmarkStart w:id="1265" w:name="_Toc161928673"/>
      <w:bookmarkStart w:id="1266" w:name="_Toc163213895"/>
      <w:bookmarkStart w:id="1267" w:name="_Toc163214372"/>
      <w:r w:rsidRPr="0044437C">
        <w:t>6.5A.4.4.3.4</w:t>
      </w:r>
      <w:r w:rsidRPr="0044437C">
        <w:tab/>
        <w:t>Minimum requirement (network signalled value "NS_04N</w:t>
      </w:r>
      <w:r w:rsidR="00C30EF7" w:rsidRPr="0044437C">
        <w:t>, NS_05N</w:t>
      </w:r>
      <w:r w:rsidRPr="0044437C">
        <w:t>")</w:t>
      </w:r>
      <w:bookmarkEnd w:id="1264"/>
      <w:bookmarkEnd w:id="1265"/>
      <w:bookmarkEnd w:id="1266"/>
      <w:bookmarkEnd w:id="1267"/>
    </w:p>
    <w:p w14:paraId="747EF500" w14:textId="3F382069" w:rsidR="00572AC1" w:rsidRPr="0044437C" w:rsidRDefault="00572AC1" w:rsidP="00572AC1">
      <w:r w:rsidRPr="0044437C">
        <w:t>When "NS_04N</w:t>
      </w:r>
      <w:r w:rsidR="00C30EF7" w:rsidRPr="0044437C">
        <w:t xml:space="preserve"> or NS_05N</w:t>
      </w:r>
      <w:r w:rsidRPr="0044437C">
        <w:t>" is indicated in the cell, the power of any UE emission shall not exceed the levels specified in Table 6.5A.4.4.3.4-1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589ED0C" w14:textId="3D87A13B" w:rsidR="00572AC1" w:rsidRPr="0044437C" w:rsidRDefault="00572AC1" w:rsidP="00572AC1">
      <w:pPr>
        <w:pStyle w:val="TH"/>
      </w:pPr>
      <w:r w:rsidRPr="0044437C">
        <w:t xml:space="preserve">Table 6.5A.4.4.3.4-1: Additional out-of-band requirements for </w:t>
      </w:r>
      <w:r w:rsidRPr="0044437C">
        <w:rPr>
          <w:rFonts w:eastAsia="Yu Mincho"/>
        </w:rPr>
        <w:t>"</w:t>
      </w:r>
      <w:r w:rsidRPr="0044437C">
        <w:t>NS_04N</w:t>
      </w:r>
      <w:r w:rsidR="00C30EF7" w:rsidRPr="0044437C">
        <w:t>, NS_05N</w:t>
      </w:r>
      <w:r w:rsidRPr="0044437C">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634A0296" w14:textId="77777777" w:rsidTr="0070746B">
        <w:trPr>
          <w:cantSplit/>
          <w:trHeight w:val="375"/>
          <w:jc w:val="center"/>
        </w:trPr>
        <w:tc>
          <w:tcPr>
            <w:tcW w:w="1799" w:type="dxa"/>
            <w:vMerge w:val="restart"/>
          </w:tcPr>
          <w:p w14:paraId="5757BC80" w14:textId="77777777" w:rsidR="00572AC1" w:rsidRPr="0044437C" w:rsidRDefault="00572AC1" w:rsidP="0070746B">
            <w:pPr>
              <w:pStyle w:val="TAH"/>
              <w:rPr>
                <w:rFonts w:cs="Arial"/>
                <w:bCs/>
              </w:rPr>
            </w:pPr>
            <w:r w:rsidRPr="0044437C">
              <w:rPr>
                <w:rFonts w:cs="Arial"/>
                <w:bCs/>
              </w:rPr>
              <w:t>Frequency band</w:t>
            </w:r>
          </w:p>
          <w:p w14:paraId="5BE75DDB" w14:textId="77777777" w:rsidR="00572AC1" w:rsidRPr="0044437C" w:rsidRDefault="00572AC1" w:rsidP="0070746B">
            <w:pPr>
              <w:pStyle w:val="TAH"/>
              <w:rPr>
                <w:rFonts w:cs="Arial"/>
                <w:bCs/>
              </w:rPr>
            </w:pPr>
            <w:r w:rsidRPr="0044437C">
              <w:rPr>
                <w:rFonts w:cs="Arial"/>
                <w:bCs/>
              </w:rPr>
              <w:t>(MHz)</w:t>
            </w:r>
          </w:p>
        </w:tc>
        <w:tc>
          <w:tcPr>
            <w:tcW w:w="2181" w:type="dxa"/>
          </w:tcPr>
          <w:p w14:paraId="56086EDA" w14:textId="77777777" w:rsidR="00572AC1" w:rsidRPr="0044437C" w:rsidRDefault="00572AC1" w:rsidP="0070746B">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1C91884D" w14:textId="77777777" w:rsidR="00572AC1" w:rsidRPr="0044437C" w:rsidRDefault="00572AC1" w:rsidP="0070746B">
            <w:pPr>
              <w:pStyle w:val="TAH"/>
              <w:rPr>
                <w:rFonts w:cs="Arial"/>
                <w:bCs/>
              </w:rPr>
            </w:pPr>
            <w:r w:rsidRPr="0044437C">
              <w:rPr>
                <w:rFonts w:cs="Arial"/>
                <w:bCs/>
              </w:rPr>
              <w:t xml:space="preserve">Measurement bandwidth </w:t>
            </w:r>
          </w:p>
        </w:tc>
        <w:tc>
          <w:tcPr>
            <w:tcW w:w="2155" w:type="dxa"/>
            <w:vMerge w:val="restart"/>
          </w:tcPr>
          <w:p w14:paraId="1626A30E" w14:textId="77777777" w:rsidR="00572AC1" w:rsidRPr="0044437C" w:rsidRDefault="00572AC1" w:rsidP="0070746B">
            <w:pPr>
              <w:pStyle w:val="TAH"/>
              <w:rPr>
                <w:rFonts w:cs="Arial"/>
                <w:bCs/>
              </w:rPr>
            </w:pPr>
            <w:r w:rsidRPr="0044437C">
              <w:rPr>
                <w:rFonts w:cs="Arial"/>
                <w:bCs/>
              </w:rPr>
              <w:t>NOTE</w:t>
            </w:r>
          </w:p>
        </w:tc>
      </w:tr>
      <w:tr w:rsidR="00572AC1" w:rsidRPr="0044437C" w14:paraId="722D9B88" w14:textId="77777777" w:rsidTr="0070746B">
        <w:trPr>
          <w:cantSplit/>
          <w:trHeight w:val="181"/>
          <w:jc w:val="center"/>
        </w:trPr>
        <w:tc>
          <w:tcPr>
            <w:tcW w:w="1799" w:type="dxa"/>
            <w:vMerge/>
          </w:tcPr>
          <w:p w14:paraId="29521EAB" w14:textId="77777777" w:rsidR="00572AC1" w:rsidRPr="0044437C" w:rsidRDefault="00572AC1" w:rsidP="0070746B">
            <w:pPr>
              <w:pStyle w:val="TAH"/>
              <w:rPr>
                <w:rFonts w:cs="Arial"/>
                <w:b w:val="0"/>
              </w:rPr>
            </w:pPr>
          </w:p>
        </w:tc>
        <w:tc>
          <w:tcPr>
            <w:tcW w:w="2181" w:type="dxa"/>
          </w:tcPr>
          <w:p w14:paraId="4E6F485B" w14:textId="77777777" w:rsidR="00572AC1" w:rsidRPr="0044437C" w:rsidRDefault="00572AC1" w:rsidP="0070746B">
            <w:pPr>
              <w:pStyle w:val="TAH"/>
              <w:rPr>
                <w:rFonts w:cs="Arial"/>
                <w:b w:val="0"/>
              </w:rPr>
            </w:pPr>
            <w:r w:rsidRPr="0044437C">
              <w:rPr>
                <w:rFonts w:cs="Arial"/>
                <w:b w:val="0"/>
              </w:rPr>
              <w:t>BWchannel</w:t>
            </w:r>
          </w:p>
        </w:tc>
        <w:tc>
          <w:tcPr>
            <w:tcW w:w="1377" w:type="dxa"/>
            <w:vMerge/>
          </w:tcPr>
          <w:p w14:paraId="1E37BAC7" w14:textId="77777777" w:rsidR="00572AC1" w:rsidRPr="0044437C"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5B053776" w14:textId="77777777" w:rsidR="00572AC1" w:rsidRPr="0044437C" w:rsidRDefault="00572AC1" w:rsidP="0070746B">
            <w:pPr>
              <w:pStyle w:val="TableText"/>
              <w:ind w:left="800"/>
              <w:rPr>
                <w:rFonts w:ascii="Arial" w:eastAsia="Times New Roman" w:hAnsi="Arial" w:cs="Arial"/>
                <w:sz w:val="18"/>
                <w:szCs w:val="18"/>
              </w:rPr>
            </w:pPr>
          </w:p>
        </w:tc>
      </w:tr>
      <w:tr w:rsidR="00572AC1" w:rsidRPr="0044437C" w14:paraId="6744EBD1" w14:textId="77777777" w:rsidTr="0070746B">
        <w:trPr>
          <w:jc w:val="center"/>
        </w:trPr>
        <w:tc>
          <w:tcPr>
            <w:tcW w:w="1799" w:type="dxa"/>
          </w:tcPr>
          <w:p w14:paraId="5AB49F4C"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5E502037" w14:textId="77777777" w:rsidR="00572AC1" w:rsidRPr="0044437C" w:rsidRDefault="00572AC1" w:rsidP="0070746B">
            <w:pPr>
              <w:pStyle w:val="TAC"/>
              <w:rPr>
                <w:rFonts w:cs="Arial"/>
                <w:szCs w:val="18"/>
              </w:rPr>
            </w:pPr>
            <w:r w:rsidRPr="0044437C">
              <w:rPr>
                <w:rFonts w:cs="Arial"/>
                <w:szCs w:val="18"/>
              </w:rPr>
              <w:t>-40</w:t>
            </w:r>
          </w:p>
        </w:tc>
        <w:tc>
          <w:tcPr>
            <w:tcW w:w="1377" w:type="dxa"/>
          </w:tcPr>
          <w:p w14:paraId="42F0D69D" w14:textId="77777777" w:rsidR="00572AC1" w:rsidRPr="0044437C" w:rsidRDefault="00572AC1" w:rsidP="0070746B">
            <w:pPr>
              <w:pStyle w:val="TAC"/>
              <w:rPr>
                <w:rFonts w:cs="Arial"/>
                <w:szCs w:val="18"/>
              </w:rPr>
            </w:pPr>
            <w:r w:rsidRPr="0044437C">
              <w:rPr>
                <w:rFonts w:cs="Arial"/>
                <w:szCs w:val="18"/>
              </w:rPr>
              <w:t>1MHz</w:t>
            </w:r>
          </w:p>
        </w:tc>
        <w:tc>
          <w:tcPr>
            <w:tcW w:w="2155" w:type="dxa"/>
            <w:vMerge w:val="restart"/>
            <w:shd w:val="clear" w:color="auto" w:fill="auto"/>
          </w:tcPr>
          <w:p w14:paraId="2C662FCF" w14:textId="77777777" w:rsidR="00572AC1" w:rsidRPr="0044437C" w:rsidRDefault="00572AC1" w:rsidP="0070746B">
            <w:pPr>
              <w:pStyle w:val="TAC"/>
              <w:rPr>
                <w:rFonts w:cs="Arial"/>
                <w:szCs w:val="18"/>
              </w:rPr>
            </w:pPr>
            <w:r w:rsidRPr="0044437C">
              <w:rPr>
                <w:rFonts w:cs="Arial"/>
                <w:szCs w:val="18"/>
              </w:rPr>
              <w:t>Averaged over any 2 millisecond active transmission interval</w:t>
            </w:r>
          </w:p>
        </w:tc>
      </w:tr>
      <w:tr w:rsidR="00572AC1" w:rsidRPr="0044437C" w14:paraId="2D93AF08" w14:textId="77777777" w:rsidTr="0070746B">
        <w:trPr>
          <w:jc w:val="center"/>
        </w:trPr>
        <w:tc>
          <w:tcPr>
            <w:tcW w:w="1799" w:type="dxa"/>
          </w:tcPr>
          <w:p w14:paraId="5A17A60A" w14:textId="77777777" w:rsidR="00572AC1" w:rsidRPr="0044437C" w:rsidRDefault="00572AC1" w:rsidP="0070746B">
            <w:pPr>
              <w:pStyle w:val="TAC"/>
              <w:rPr>
                <w:rFonts w:cs="Arial"/>
              </w:rPr>
            </w:pPr>
            <w:r w:rsidRPr="0044437C">
              <w:rPr>
                <w:rFonts w:cs="Arial"/>
              </w:rPr>
              <w:t>1605 ≤ f ≤ 1610</w:t>
            </w:r>
          </w:p>
        </w:tc>
        <w:tc>
          <w:tcPr>
            <w:tcW w:w="2181" w:type="dxa"/>
          </w:tcPr>
          <w:p w14:paraId="5849A3CD" w14:textId="77777777" w:rsidR="00572AC1" w:rsidRPr="0044437C" w:rsidRDefault="00572AC1" w:rsidP="0070746B">
            <w:pPr>
              <w:pStyle w:val="TAC"/>
              <w:rPr>
                <w:rFonts w:cs="Arial"/>
              </w:rPr>
            </w:pPr>
            <w:r w:rsidRPr="0044437C">
              <w:rPr>
                <w:rFonts w:cs="Arial"/>
              </w:rPr>
              <w:t>-40 + 60/5 (f-1605)</w:t>
            </w:r>
          </w:p>
        </w:tc>
        <w:tc>
          <w:tcPr>
            <w:tcW w:w="1377" w:type="dxa"/>
          </w:tcPr>
          <w:p w14:paraId="1C1DC4F8" w14:textId="77777777" w:rsidR="00572AC1" w:rsidRPr="0044437C" w:rsidRDefault="00572AC1" w:rsidP="0070746B">
            <w:pPr>
              <w:pStyle w:val="TAC"/>
              <w:rPr>
                <w:rFonts w:cs="Arial"/>
              </w:rPr>
            </w:pPr>
            <w:r w:rsidRPr="0044437C">
              <w:rPr>
                <w:rFonts w:cs="Arial"/>
              </w:rPr>
              <w:t>1MHz</w:t>
            </w:r>
          </w:p>
        </w:tc>
        <w:tc>
          <w:tcPr>
            <w:tcW w:w="2155" w:type="dxa"/>
            <w:vMerge/>
            <w:tcBorders>
              <w:bottom w:val="single" w:sz="4" w:space="0" w:color="auto"/>
            </w:tcBorders>
            <w:shd w:val="clear" w:color="auto" w:fill="auto"/>
          </w:tcPr>
          <w:p w14:paraId="3D1A1B3C" w14:textId="77777777" w:rsidR="00572AC1" w:rsidRPr="0044437C" w:rsidRDefault="00572AC1" w:rsidP="0070746B">
            <w:pPr>
              <w:pStyle w:val="TAC"/>
              <w:rPr>
                <w:rFonts w:ascii="Times New Roman" w:hAnsi="Times New Roman"/>
              </w:rPr>
            </w:pPr>
          </w:p>
        </w:tc>
      </w:tr>
      <w:tr w:rsidR="00572AC1" w:rsidRPr="0044437C" w14:paraId="4FF4336E" w14:textId="77777777" w:rsidTr="0070746B">
        <w:trPr>
          <w:jc w:val="center"/>
        </w:trPr>
        <w:tc>
          <w:tcPr>
            <w:tcW w:w="1799" w:type="dxa"/>
          </w:tcPr>
          <w:p w14:paraId="15AE7E68" w14:textId="77777777" w:rsidR="00572AC1" w:rsidRPr="0044437C" w:rsidRDefault="00572AC1" w:rsidP="0070746B">
            <w:pPr>
              <w:pStyle w:val="TAC"/>
              <w:rPr>
                <w:rFonts w:cs="Arial"/>
              </w:rPr>
            </w:pPr>
            <w:r w:rsidRPr="0044437C">
              <w:rPr>
                <w:rFonts w:cs="Arial"/>
              </w:rPr>
              <w:t>1628.5 ≤ f ≤ 1631.5</w:t>
            </w:r>
          </w:p>
        </w:tc>
        <w:tc>
          <w:tcPr>
            <w:tcW w:w="2181" w:type="dxa"/>
          </w:tcPr>
          <w:p w14:paraId="62340D9B" w14:textId="77777777" w:rsidR="00572AC1" w:rsidRPr="0044437C" w:rsidRDefault="00572AC1" w:rsidP="0070746B">
            <w:pPr>
              <w:pStyle w:val="TAC"/>
              <w:rPr>
                <w:rFonts w:cs="Arial"/>
              </w:rPr>
            </w:pPr>
            <w:r w:rsidRPr="0044437C">
              <w:rPr>
                <w:rFonts w:cs="Arial"/>
              </w:rPr>
              <w:t>-30</w:t>
            </w:r>
          </w:p>
        </w:tc>
        <w:tc>
          <w:tcPr>
            <w:tcW w:w="1377" w:type="dxa"/>
          </w:tcPr>
          <w:p w14:paraId="01FAEB7F" w14:textId="77777777" w:rsidR="00572AC1" w:rsidRPr="0044437C" w:rsidRDefault="00572AC1" w:rsidP="0070746B">
            <w:pPr>
              <w:pStyle w:val="TAC"/>
              <w:rPr>
                <w:rFonts w:cs="Arial"/>
              </w:rPr>
            </w:pPr>
            <w:r w:rsidRPr="0044437C">
              <w:rPr>
                <w:rFonts w:cs="Arial"/>
              </w:rPr>
              <w:t>30kHz</w:t>
            </w:r>
          </w:p>
        </w:tc>
        <w:tc>
          <w:tcPr>
            <w:tcW w:w="2155" w:type="dxa"/>
            <w:tcBorders>
              <w:top w:val="nil"/>
              <w:bottom w:val="nil"/>
            </w:tcBorders>
            <w:shd w:val="clear" w:color="auto" w:fill="auto"/>
          </w:tcPr>
          <w:p w14:paraId="1229281A" w14:textId="77777777" w:rsidR="00572AC1" w:rsidRPr="0044437C" w:rsidRDefault="00572AC1" w:rsidP="0070746B">
            <w:pPr>
              <w:pStyle w:val="TAC"/>
              <w:rPr>
                <w:rFonts w:ascii="Times New Roman" w:hAnsi="Times New Roman"/>
              </w:rPr>
            </w:pPr>
          </w:p>
        </w:tc>
      </w:tr>
      <w:tr w:rsidR="00572AC1" w:rsidRPr="0044437C" w14:paraId="44865367" w14:textId="77777777" w:rsidTr="0070746B">
        <w:trPr>
          <w:jc w:val="center"/>
        </w:trPr>
        <w:tc>
          <w:tcPr>
            <w:tcW w:w="1799" w:type="dxa"/>
          </w:tcPr>
          <w:p w14:paraId="6665E677" w14:textId="77777777" w:rsidR="00572AC1" w:rsidRPr="0044437C" w:rsidRDefault="00572AC1" w:rsidP="0070746B">
            <w:pPr>
              <w:pStyle w:val="TAC"/>
              <w:rPr>
                <w:rFonts w:cs="Arial"/>
              </w:rPr>
            </w:pPr>
            <w:r w:rsidRPr="0044437C">
              <w:rPr>
                <w:rFonts w:cs="Arial"/>
              </w:rPr>
              <w:t>1631.5 ≤ f ≤ 1636.5</w:t>
            </w:r>
          </w:p>
        </w:tc>
        <w:tc>
          <w:tcPr>
            <w:tcW w:w="2181" w:type="dxa"/>
          </w:tcPr>
          <w:p w14:paraId="6E474575" w14:textId="77777777" w:rsidR="00572AC1" w:rsidRPr="0044437C" w:rsidRDefault="00572AC1" w:rsidP="0070746B">
            <w:pPr>
              <w:pStyle w:val="TAC"/>
              <w:rPr>
                <w:rFonts w:cs="Arial"/>
              </w:rPr>
            </w:pPr>
            <w:r w:rsidRPr="0044437C">
              <w:rPr>
                <w:rFonts w:cs="Arial"/>
              </w:rPr>
              <w:t>-30</w:t>
            </w:r>
          </w:p>
        </w:tc>
        <w:tc>
          <w:tcPr>
            <w:tcW w:w="1377" w:type="dxa"/>
          </w:tcPr>
          <w:p w14:paraId="3F409EBA" w14:textId="77777777" w:rsidR="00572AC1" w:rsidRPr="0044437C" w:rsidRDefault="00572AC1" w:rsidP="0070746B">
            <w:pPr>
              <w:pStyle w:val="TAC"/>
              <w:rPr>
                <w:rFonts w:cs="Arial"/>
              </w:rPr>
            </w:pPr>
            <w:r w:rsidRPr="0044437C">
              <w:rPr>
                <w:rFonts w:cs="Arial"/>
              </w:rPr>
              <w:t>100kHz</w:t>
            </w:r>
          </w:p>
        </w:tc>
        <w:tc>
          <w:tcPr>
            <w:tcW w:w="2155" w:type="dxa"/>
            <w:tcBorders>
              <w:top w:val="nil"/>
              <w:bottom w:val="nil"/>
            </w:tcBorders>
            <w:shd w:val="clear" w:color="auto" w:fill="auto"/>
          </w:tcPr>
          <w:p w14:paraId="2D161DEA" w14:textId="77777777" w:rsidR="00572AC1" w:rsidRPr="0044437C" w:rsidRDefault="00572AC1" w:rsidP="0070746B">
            <w:pPr>
              <w:pStyle w:val="TAC"/>
              <w:rPr>
                <w:rFonts w:ascii="Times New Roman" w:hAnsi="Times New Roman"/>
              </w:rPr>
            </w:pPr>
          </w:p>
        </w:tc>
      </w:tr>
      <w:tr w:rsidR="00572AC1" w:rsidRPr="0044437C" w14:paraId="6C6F6668" w14:textId="77777777" w:rsidTr="0070746B">
        <w:trPr>
          <w:jc w:val="center"/>
        </w:trPr>
        <w:tc>
          <w:tcPr>
            <w:tcW w:w="1799" w:type="dxa"/>
          </w:tcPr>
          <w:p w14:paraId="703A7580" w14:textId="77777777" w:rsidR="00572AC1" w:rsidRPr="0044437C" w:rsidRDefault="00572AC1" w:rsidP="0070746B">
            <w:pPr>
              <w:pStyle w:val="TAC"/>
              <w:rPr>
                <w:rFonts w:cs="Arial"/>
              </w:rPr>
            </w:pPr>
            <w:r w:rsidRPr="0044437C">
              <w:rPr>
                <w:rFonts w:cs="Arial"/>
              </w:rPr>
              <w:t>1636.5 ≤ f ≤ 1646.5</w:t>
            </w:r>
          </w:p>
        </w:tc>
        <w:tc>
          <w:tcPr>
            <w:tcW w:w="2181" w:type="dxa"/>
          </w:tcPr>
          <w:p w14:paraId="0DBA9C99" w14:textId="77777777" w:rsidR="00572AC1" w:rsidRPr="0044437C" w:rsidRDefault="00572AC1" w:rsidP="0070746B">
            <w:pPr>
              <w:pStyle w:val="TAC"/>
              <w:rPr>
                <w:rFonts w:cs="Arial"/>
              </w:rPr>
            </w:pPr>
            <w:r w:rsidRPr="0044437C">
              <w:rPr>
                <w:rFonts w:cs="Arial"/>
              </w:rPr>
              <w:t>-30</w:t>
            </w:r>
          </w:p>
        </w:tc>
        <w:tc>
          <w:tcPr>
            <w:tcW w:w="1377" w:type="dxa"/>
          </w:tcPr>
          <w:p w14:paraId="4B165F0A" w14:textId="77777777" w:rsidR="00572AC1" w:rsidRPr="0044437C" w:rsidRDefault="00572AC1" w:rsidP="0070746B">
            <w:pPr>
              <w:pStyle w:val="TAC"/>
              <w:rPr>
                <w:rFonts w:cs="Arial"/>
              </w:rPr>
            </w:pPr>
            <w:r w:rsidRPr="0044437C">
              <w:rPr>
                <w:rFonts w:cs="Arial"/>
              </w:rPr>
              <w:t>300kHz</w:t>
            </w:r>
          </w:p>
        </w:tc>
        <w:tc>
          <w:tcPr>
            <w:tcW w:w="2155" w:type="dxa"/>
            <w:tcBorders>
              <w:top w:val="nil"/>
              <w:bottom w:val="nil"/>
            </w:tcBorders>
            <w:shd w:val="clear" w:color="auto" w:fill="auto"/>
          </w:tcPr>
          <w:p w14:paraId="3448EB15" w14:textId="77777777" w:rsidR="00572AC1" w:rsidRPr="0044437C" w:rsidRDefault="00572AC1" w:rsidP="0070746B">
            <w:pPr>
              <w:pStyle w:val="TAC"/>
              <w:rPr>
                <w:rFonts w:ascii="Times New Roman" w:hAnsi="Times New Roman"/>
              </w:rPr>
            </w:pPr>
          </w:p>
        </w:tc>
      </w:tr>
      <w:tr w:rsidR="00572AC1" w:rsidRPr="0044437C" w14:paraId="31BE3E2F" w14:textId="77777777" w:rsidTr="0070746B">
        <w:trPr>
          <w:jc w:val="center"/>
        </w:trPr>
        <w:tc>
          <w:tcPr>
            <w:tcW w:w="1799" w:type="dxa"/>
          </w:tcPr>
          <w:p w14:paraId="08B8A590" w14:textId="77777777" w:rsidR="00572AC1" w:rsidRPr="0044437C" w:rsidRDefault="00572AC1" w:rsidP="0070746B">
            <w:pPr>
              <w:pStyle w:val="TAC"/>
              <w:rPr>
                <w:rFonts w:cs="Arial"/>
              </w:rPr>
            </w:pPr>
            <w:r w:rsidRPr="0044437C">
              <w:rPr>
                <w:rFonts w:cs="Arial"/>
              </w:rPr>
              <w:t>1646.5 ≤ f ≤ 1666.5</w:t>
            </w:r>
          </w:p>
        </w:tc>
        <w:tc>
          <w:tcPr>
            <w:tcW w:w="2181" w:type="dxa"/>
          </w:tcPr>
          <w:p w14:paraId="2EB42981" w14:textId="77777777" w:rsidR="00572AC1" w:rsidRPr="0044437C" w:rsidRDefault="00572AC1" w:rsidP="0070746B">
            <w:pPr>
              <w:pStyle w:val="TAC"/>
              <w:rPr>
                <w:rFonts w:cs="Arial"/>
              </w:rPr>
            </w:pPr>
            <w:r w:rsidRPr="0044437C">
              <w:rPr>
                <w:rFonts w:cs="Arial"/>
              </w:rPr>
              <w:t>-30</w:t>
            </w:r>
          </w:p>
        </w:tc>
        <w:tc>
          <w:tcPr>
            <w:tcW w:w="1377" w:type="dxa"/>
          </w:tcPr>
          <w:p w14:paraId="50A90970" w14:textId="77777777" w:rsidR="00572AC1" w:rsidRPr="0044437C" w:rsidRDefault="00572AC1" w:rsidP="0070746B">
            <w:pPr>
              <w:pStyle w:val="TAC"/>
              <w:rPr>
                <w:rFonts w:cs="Arial"/>
              </w:rPr>
            </w:pPr>
            <w:r w:rsidRPr="0044437C">
              <w:rPr>
                <w:rFonts w:cs="Arial"/>
              </w:rPr>
              <w:t>1MHz</w:t>
            </w:r>
          </w:p>
        </w:tc>
        <w:tc>
          <w:tcPr>
            <w:tcW w:w="2155" w:type="dxa"/>
            <w:tcBorders>
              <w:top w:val="nil"/>
              <w:bottom w:val="nil"/>
            </w:tcBorders>
            <w:shd w:val="clear" w:color="auto" w:fill="auto"/>
          </w:tcPr>
          <w:p w14:paraId="7FDBE3C7" w14:textId="77777777" w:rsidR="00572AC1" w:rsidRPr="0044437C" w:rsidRDefault="00572AC1" w:rsidP="0070746B">
            <w:pPr>
              <w:pStyle w:val="TAC"/>
              <w:rPr>
                <w:rFonts w:ascii="Times New Roman" w:hAnsi="Times New Roman"/>
              </w:rPr>
            </w:pPr>
          </w:p>
        </w:tc>
      </w:tr>
      <w:tr w:rsidR="00572AC1" w:rsidRPr="0044437C" w14:paraId="277FCCB5" w14:textId="77777777" w:rsidTr="0070746B">
        <w:trPr>
          <w:jc w:val="center"/>
        </w:trPr>
        <w:tc>
          <w:tcPr>
            <w:tcW w:w="1799" w:type="dxa"/>
          </w:tcPr>
          <w:p w14:paraId="6A645256" w14:textId="77777777" w:rsidR="00572AC1" w:rsidRPr="0044437C" w:rsidRDefault="00572AC1" w:rsidP="0070746B">
            <w:pPr>
              <w:pStyle w:val="TAC"/>
              <w:rPr>
                <w:rFonts w:cs="Arial"/>
              </w:rPr>
            </w:pPr>
            <w:r w:rsidRPr="0044437C">
              <w:rPr>
                <w:rFonts w:cs="Arial"/>
              </w:rPr>
              <w:t>1666.5 ≤ f ≤ 2200</w:t>
            </w:r>
          </w:p>
        </w:tc>
        <w:tc>
          <w:tcPr>
            <w:tcW w:w="2181" w:type="dxa"/>
          </w:tcPr>
          <w:p w14:paraId="25B78F1A" w14:textId="77777777" w:rsidR="00572AC1" w:rsidRPr="0044437C" w:rsidRDefault="00572AC1" w:rsidP="0070746B">
            <w:pPr>
              <w:pStyle w:val="TAC"/>
              <w:rPr>
                <w:rFonts w:cs="Arial"/>
              </w:rPr>
            </w:pPr>
            <w:r w:rsidRPr="0044437C">
              <w:rPr>
                <w:rFonts w:cs="Arial"/>
              </w:rPr>
              <w:t>-30</w:t>
            </w:r>
          </w:p>
        </w:tc>
        <w:tc>
          <w:tcPr>
            <w:tcW w:w="1377" w:type="dxa"/>
          </w:tcPr>
          <w:p w14:paraId="0DF99477" w14:textId="77777777" w:rsidR="00572AC1" w:rsidRPr="0044437C" w:rsidRDefault="00572AC1" w:rsidP="0070746B">
            <w:pPr>
              <w:pStyle w:val="TAC"/>
              <w:rPr>
                <w:rFonts w:cs="Arial"/>
              </w:rPr>
            </w:pPr>
            <w:r w:rsidRPr="0044437C">
              <w:rPr>
                <w:rFonts w:cs="Arial"/>
              </w:rPr>
              <w:t>3MHz</w:t>
            </w:r>
          </w:p>
        </w:tc>
        <w:tc>
          <w:tcPr>
            <w:tcW w:w="2155" w:type="dxa"/>
            <w:tcBorders>
              <w:top w:val="nil"/>
              <w:bottom w:val="nil"/>
            </w:tcBorders>
            <w:shd w:val="clear" w:color="auto" w:fill="auto"/>
          </w:tcPr>
          <w:p w14:paraId="3AC15FAA" w14:textId="77777777" w:rsidR="00572AC1" w:rsidRPr="0044437C" w:rsidRDefault="00572AC1" w:rsidP="0070746B">
            <w:pPr>
              <w:pStyle w:val="TAC"/>
              <w:rPr>
                <w:rFonts w:ascii="Times New Roman" w:hAnsi="Times New Roman"/>
              </w:rPr>
            </w:pPr>
          </w:p>
        </w:tc>
      </w:tr>
      <w:tr w:rsidR="00572AC1" w:rsidRPr="0044437C" w14:paraId="777B666F" w14:textId="77777777" w:rsidTr="0070746B">
        <w:trPr>
          <w:jc w:val="center"/>
        </w:trPr>
        <w:tc>
          <w:tcPr>
            <w:tcW w:w="7512" w:type="dxa"/>
            <w:gridSpan w:val="4"/>
          </w:tcPr>
          <w:p w14:paraId="6CDD0E53" w14:textId="77777777" w:rsidR="00572AC1" w:rsidRPr="0044437C" w:rsidRDefault="00572AC1" w:rsidP="0070746B">
            <w:pPr>
              <w:pStyle w:val="TAN"/>
              <w:rPr>
                <w:rFonts w:ascii="Times New Roman" w:hAnsi="Times New Roman"/>
              </w:rPr>
            </w:pPr>
            <w:r w:rsidRPr="0044437C">
              <w:rPr>
                <w:rFonts w:cs="Arial"/>
              </w:rPr>
              <w:t>NOTE:</w:t>
            </w:r>
            <w:r w:rsidRPr="0044437C">
              <w:tab/>
              <w:t>The EIRP requirement in regulation is converted to conducted requirement using a 0dBi antenna.</w:t>
            </w:r>
          </w:p>
        </w:tc>
      </w:tr>
    </w:tbl>
    <w:p w14:paraId="541599E6" w14:textId="77777777" w:rsidR="00572AC1" w:rsidRPr="0044437C" w:rsidRDefault="00572AC1" w:rsidP="00572AC1"/>
    <w:p w14:paraId="16CA75FF" w14:textId="77777777" w:rsidR="00615D8A" w:rsidRPr="0044437C" w:rsidRDefault="00572AC1" w:rsidP="0044437C">
      <w:pPr>
        <w:pStyle w:val="TH"/>
      </w:pPr>
      <w:bookmarkStart w:id="1268" w:name="_Hlk194066023"/>
      <w:r w:rsidRPr="0044437C">
        <w:lastRenderedPageBreak/>
        <w:t>Table 6.5A.4.4.3.4-2</w:t>
      </w:r>
      <w:bookmarkEnd w:id="1268"/>
      <w:r w:rsidRPr="0044437C">
        <w:t xml:space="preserve">: </w:t>
      </w:r>
      <w:r w:rsidR="00C620C2" w:rsidRPr="0044437C">
        <w:t>Void</w:t>
      </w:r>
    </w:p>
    <w:p w14:paraId="43EA2357" w14:textId="77777777" w:rsidR="00615D8A" w:rsidRPr="0044437C" w:rsidRDefault="00615D8A" w:rsidP="00572AC1"/>
    <w:p w14:paraId="38D06215" w14:textId="4622E64E" w:rsidR="00572AC1" w:rsidRPr="0044437C" w:rsidRDefault="00572AC1" w:rsidP="00572AC1">
      <w:pPr>
        <w:rPr>
          <w:lang w:eastAsia="en-GB"/>
        </w:rPr>
      </w:pPr>
      <w:r w:rsidRPr="0044437C">
        <w:rPr>
          <w:lang w:eastAsia="en-GB"/>
        </w:rPr>
        <w:t>The normative reference for this requirement is TS 36.102[11] subclause 6.5A.4.4.5.</w:t>
      </w:r>
    </w:p>
    <w:p w14:paraId="2D4F7ECC" w14:textId="7C7D0D03" w:rsidR="00572AC1" w:rsidRPr="0044437C" w:rsidRDefault="00572AC1" w:rsidP="00572AC1">
      <w:pPr>
        <w:pStyle w:val="H6"/>
      </w:pPr>
      <w:bookmarkStart w:id="1269" w:name="_Toc153138259"/>
      <w:bookmarkStart w:id="1270" w:name="_Toc161928674"/>
      <w:bookmarkStart w:id="1271" w:name="_Toc163213896"/>
      <w:bookmarkStart w:id="1272" w:name="_Toc163214373"/>
      <w:r w:rsidRPr="0044437C">
        <w:t>6.5A.4.4.3.5</w:t>
      </w:r>
      <w:r w:rsidRPr="0044437C">
        <w:tab/>
      </w:r>
      <w:r w:rsidR="00A06B55" w:rsidRPr="0044437C">
        <w:t>Void</w:t>
      </w:r>
      <w:bookmarkEnd w:id="1269"/>
      <w:bookmarkEnd w:id="1270"/>
      <w:bookmarkEnd w:id="1271"/>
      <w:bookmarkEnd w:id="1272"/>
    </w:p>
    <w:p w14:paraId="5417F0AE" w14:textId="6CF83DA3" w:rsidR="00524A5D" w:rsidRPr="0044437C" w:rsidRDefault="00572AC1" w:rsidP="00572AC1">
      <w:pPr>
        <w:pStyle w:val="H6"/>
      </w:pPr>
      <w:r w:rsidRPr="0044437C">
        <w:t>6.5A.4.4.4</w:t>
      </w:r>
      <w:r w:rsidRPr="0044437C">
        <w:tab/>
        <w:t>Test description</w:t>
      </w:r>
    </w:p>
    <w:bookmarkEnd w:id="1263"/>
    <w:p w14:paraId="357920F2" w14:textId="77777777" w:rsidR="00524A5D" w:rsidRPr="0044437C" w:rsidRDefault="00000000">
      <w:pPr>
        <w:pStyle w:val="H6"/>
      </w:pPr>
      <w:r w:rsidRPr="0044437C">
        <w:t>6.5A.4.4.4.1</w:t>
      </w:r>
      <w:r w:rsidRPr="0044437C">
        <w:tab/>
        <w:t>Initial conditions</w:t>
      </w:r>
    </w:p>
    <w:p w14:paraId="02F1C6AC"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105F7766"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44437C">
        <w:rPr>
          <w:rFonts w:cs="v5.0.0"/>
          <w:lang w:eastAsia="en-GB"/>
        </w:rPr>
        <w:t>Configurations of PDSCH and MPDCCH before measurement are specified in Annex C.2.</w:t>
      </w:r>
    </w:p>
    <w:p w14:paraId="57A0F9DC" w14:textId="77777777" w:rsidR="00572AC1" w:rsidRPr="0044437C" w:rsidRDefault="00572AC1" w:rsidP="00572AC1">
      <w:pPr>
        <w:pStyle w:val="TH"/>
        <w:rPr>
          <w:lang w:eastAsia="en-GB"/>
        </w:rPr>
      </w:pPr>
      <w:r w:rsidRPr="0044437C">
        <w:rPr>
          <w:lang w:eastAsia="en-GB"/>
        </w:rPr>
        <w:t>Table 6.5A.4.4.4.1-1: Test Configuration Table (network signalled value "NS_02N, NS_03N, NS_04N, NS_05N")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44437C" w14:paraId="13DF757A" w14:textId="77777777">
        <w:trPr>
          <w:jc w:val="center"/>
        </w:trPr>
        <w:tc>
          <w:tcPr>
            <w:tcW w:w="9554" w:type="dxa"/>
            <w:gridSpan w:val="5"/>
            <w:shd w:val="clear" w:color="auto" w:fill="auto"/>
            <w:vAlign w:val="center"/>
          </w:tcPr>
          <w:p w14:paraId="3BB11781" w14:textId="77777777" w:rsidR="00524A5D" w:rsidRPr="0044437C" w:rsidRDefault="00000000">
            <w:pPr>
              <w:keepNext/>
              <w:keepLines/>
              <w:spacing w:after="0"/>
              <w:jc w:val="center"/>
              <w:rPr>
                <w:rFonts w:ascii="Arial" w:hAnsi="Arial"/>
                <w:b/>
                <w:sz w:val="18"/>
              </w:rPr>
            </w:pPr>
            <w:bookmarkStart w:id="1273" w:name="MCCQCTEMPBM_00000522"/>
            <w:r w:rsidRPr="0044437C">
              <w:rPr>
                <w:rFonts w:ascii="Arial" w:hAnsi="Arial"/>
                <w:b/>
                <w:sz w:val="18"/>
              </w:rPr>
              <w:t>Initial Conditions</w:t>
            </w:r>
          </w:p>
        </w:tc>
      </w:tr>
      <w:tr w:rsidR="00524A5D" w:rsidRPr="0044437C" w14:paraId="3D1AE0F8" w14:textId="77777777">
        <w:trPr>
          <w:jc w:val="center"/>
        </w:trPr>
        <w:tc>
          <w:tcPr>
            <w:tcW w:w="5080" w:type="dxa"/>
            <w:gridSpan w:val="3"/>
            <w:shd w:val="clear" w:color="auto" w:fill="auto"/>
            <w:vAlign w:val="center"/>
          </w:tcPr>
          <w:p w14:paraId="7EAA72FA"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C09E0B8"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4474" w:type="dxa"/>
            <w:gridSpan w:val="2"/>
            <w:shd w:val="clear" w:color="auto" w:fill="auto"/>
            <w:vAlign w:val="center"/>
          </w:tcPr>
          <w:p w14:paraId="51FEF571"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5270FB7D" w14:textId="77777777">
        <w:trPr>
          <w:jc w:val="center"/>
        </w:trPr>
        <w:tc>
          <w:tcPr>
            <w:tcW w:w="5080" w:type="dxa"/>
            <w:gridSpan w:val="3"/>
            <w:shd w:val="clear" w:color="auto" w:fill="auto"/>
            <w:vAlign w:val="center"/>
          </w:tcPr>
          <w:p w14:paraId="4B3559AB"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58BDCB36"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shd w:val="clear" w:color="auto" w:fill="auto"/>
            <w:vAlign w:val="center"/>
          </w:tcPr>
          <w:p w14:paraId="0429CB82" w14:textId="77777777" w:rsidR="00524A5D" w:rsidRPr="0044437C" w:rsidRDefault="00000000">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1244968D" w14:textId="77777777">
        <w:trPr>
          <w:jc w:val="center"/>
        </w:trPr>
        <w:tc>
          <w:tcPr>
            <w:tcW w:w="5080" w:type="dxa"/>
            <w:gridSpan w:val="3"/>
            <w:shd w:val="clear" w:color="auto" w:fill="auto"/>
            <w:vAlign w:val="center"/>
          </w:tcPr>
          <w:p w14:paraId="536CCC44" w14:textId="77777777" w:rsidR="00524A5D" w:rsidRPr="0044437C" w:rsidRDefault="00000000">
            <w:pPr>
              <w:keepNext/>
              <w:keepLines/>
              <w:spacing w:after="0"/>
              <w:rPr>
                <w:rFonts w:ascii="Arial" w:hAnsi="Arial"/>
                <w:sz w:val="18"/>
              </w:rPr>
            </w:pPr>
            <w:r w:rsidRPr="0044437C">
              <w:rPr>
                <w:rFonts w:ascii="Arial" w:hAnsi="Arial"/>
                <w:bCs/>
                <w:sz w:val="18"/>
              </w:rPr>
              <w:t>Test Channel Bandwidths as specified in</w:t>
            </w:r>
          </w:p>
          <w:p w14:paraId="0FE52F16"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shd w:val="clear" w:color="auto" w:fill="auto"/>
            <w:vAlign w:val="center"/>
          </w:tcPr>
          <w:p w14:paraId="664C256C" w14:textId="77777777" w:rsidR="00524A5D" w:rsidRPr="0044437C" w:rsidRDefault="00000000">
            <w:pPr>
              <w:keepNext/>
              <w:keepLines/>
              <w:spacing w:after="0"/>
              <w:rPr>
                <w:rFonts w:ascii="Arial" w:hAnsi="Arial"/>
                <w:sz w:val="18"/>
              </w:rPr>
            </w:pPr>
            <w:r w:rsidRPr="0044437C">
              <w:rPr>
                <w:rFonts w:ascii="Arial" w:hAnsi="Arial"/>
                <w:sz w:val="18"/>
              </w:rPr>
              <w:t>1.4 MHz</w:t>
            </w:r>
          </w:p>
        </w:tc>
      </w:tr>
      <w:tr w:rsidR="00524A5D" w:rsidRPr="0044437C" w14:paraId="5F6A9B3E" w14:textId="77777777">
        <w:trPr>
          <w:jc w:val="center"/>
        </w:trPr>
        <w:tc>
          <w:tcPr>
            <w:tcW w:w="9554" w:type="dxa"/>
            <w:gridSpan w:val="5"/>
            <w:shd w:val="clear" w:color="auto" w:fill="auto"/>
            <w:vAlign w:val="center"/>
          </w:tcPr>
          <w:p w14:paraId="6C504B6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019FAB1F" w14:textId="77777777">
        <w:trPr>
          <w:jc w:val="center"/>
        </w:trPr>
        <w:tc>
          <w:tcPr>
            <w:tcW w:w="1354" w:type="dxa"/>
            <w:shd w:val="clear" w:color="auto" w:fill="auto"/>
            <w:vAlign w:val="center"/>
          </w:tcPr>
          <w:p w14:paraId="17D2831A" w14:textId="77777777" w:rsidR="00524A5D" w:rsidRPr="0044437C" w:rsidRDefault="00524A5D">
            <w:pPr>
              <w:keepNext/>
              <w:keepLines/>
              <w:spacing w:after="0"/>
              <w:jc w:val="center"/>
              <w:rPr>
                <w:rFonts w:ascii="Arial" w:hAnsi="Arial"/>
                <w:b/>
                <w:sz w:val="18"/>
              </w:rPr>
            </w:pPr>
          </w:p>
        </w:tc>
        <w:tc>
          <w:tcPr>
            <w:tcW w:w="992" w:type="dxa"/>
            <w:shd w:val="clear" w:color="auto" w:fill="auto"/>
            <w:vAlign w:val="center"/>
          </w:tcPr>
          <w:p w14:paraId="01FC2D4D" w14:textId="77777777" w:rsidR="00524A5D" w:rsidRPr="0044437C" w:rsidRDefault="00524A5D">
            <w:pPr>
              <w:keepNext/>
              <w:keepLines/>
              <w:spacing w:after="0"/>
              <w:jc w:val="center"/>
              <w:rPr>
                <w:rFonts w:ascii="Arial" w:hAnsi="Arial"/>
                <w:b/>
                <w:sz w:val="18"/>
              </w:rPr>
            </w:pPr>
          </w:p>
        </w:tc>
        <w:tc>
          <w:tcPr>
            <w:tcW w:w="2734" w:type="dxa"/>
            <w:shd w:val="clear" w:color="auto" w:fill="auto"/>
            <w:vAlign w:val="center"/>
          </w:tcPr>
          <w:p w14:paraId="4262A6E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shd w:val="clear" w:color="auto" w:fill="auto"/>
            <w:vAlign w:val="center"/>
          </w:tcPr>
          <w:p w14:paraId="5DAAEF00"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1A4B44B7" w14:textId="77777777">
        <w:trPr>
          <w:jc w:val="center"/>
        </w:trPr>
        <w:tc>
          <w:tcPr>
            <w:tcW w:w="1354" w:type="dxa"/>
            <w:vMerge w:val="restart"/>
            <w:shd w:val="clear" w:color="auto" w:fill="auto"/>
            <w:vAlign w:val="center"/>
          </w:tcPr>
          <w:p w14:paraId="657468C0"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shd w:val="clear" w:color="auto" w:fill="auto"/>
            <w:vAlign w:val="center"/>
          </w:tcPr>
          <w:p w14:paraId="3DE37933"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Ch BW</w:t>
            </w:r>
          </w:p>
        </w:tc>
        <w:tc>
          <w:tcPr>
            <w:tcW w:w="2734" w:type="dxa"/>
            <w:vMerge w:val="restart"/>
            <w:shd w:val="clear" w:color="auto" w:fill="auto"/>
            <w:vAlign w:val="center"/>
          </w:tcPr>
          <w:p w14:paraId="5AAD6A99"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304" w:type="dxa"/>
            <w:vMerge w:val="restart"/>
            <w:shd w:val="clear" w:color="auto" w:fill="auto"/>
            <w:vAlign w:val="center"/>
          </w:tcPr>
          <w:p w14:paraId="49DF5DF3"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Mod'n</w:t>
            </w:r>
          </w:p>
        </w:tc>
        <w:tc>
          <w:tcPr>
            <w:tcW w:w="3170" w:type="dxa"/>
            <w:shd w:val="clear" w:color="auto" w:fill="auto"/>
            <w:vAlign w:val="center"/>
          </w:tcPr>
          <w:p w14:paraId="19242279"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776505F3" w14:textId="77777777">
        <w:trPr>
          <w:trHeight w:val="470"/>
          <w:jc w:val="center"/>
        </w:trPr>
        <w:tc>
          <w:tcPr>
            <w:tcW w:w="1354" w:type="dxa"/>
            <w:vMerge/>
            <w:tcBorders>
              <w:bottom w:val="single" w:sz="4" w:space="0" w:color="auto"/>
            </w:tcBorders>
            <w:shd w:val="clear" w:color="auto" w:fill="auto"/>
            <w:vAlign w:val="center"/>
          </w:tcPr>
          <w:p w14:paraId="5497E244" w14:textId="77777777" w:rsidR="00524A5D" w:rsidRPr="0044437C" w:rsidRDefault="00524A5D">
            <w:pPr>
              <w:keepNext/>
              <w:keepLines/>
              <w:spacing w:after="0"/>
              <w:jc w:val="center"/>
              <w:rPr>
                <w:rFonts w:ascii="Arial" w:hAnsi="Arial"/>
                <w:sz w:val="18"/>
              </w:rPr>
            </w:pPr>
          </w:p>
        </w:tc>
        <w:tc>
          <w:tcPr>
            <w:tcW w:w="992" w:type="dxa"/>
            <w:vMerge/>
            <w:tcBorders>
              <w:bottom w:val="single" w:sz="4" w:space="0" w:color="auto"/>
            </w:tcBorders>
            <w:shd w:val="clear" w:color="auto" w:fill="auto"/>
            <w:vAlign w:val="center"/>
          </w:tcPr>
          <w:p w14:paraId="61D036F9"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44437C" w:rsidRDefault="00524A5D">
            <w:pPr>
              <w:keepNext/>
              <w:keepLines/>
              <w:spacing w:after="0"/>
              <w:jc w:val="center"/>
              <w:rPr>
                <w:rFonts w:ascii="Arial" w:hAnsi="Arial"/>
                <w:sz w:val="18"/>
              </w:rPr>
            </w:pPr>
          </w:p>
        </w:tc>
        <w:tc>
          <w:tcPr>
            <w:tcW w:w="1304" w:type="dxa"/>
            <w:vMerge/>
            <w:tcBorders>
              <w:bottom w:val="single" w:sz="4" w:space="0" w:color="auto"/>
            </w:tcBorders>
            <w:shd w:val="clear" w:color="auto" w:fill="auto"/>
            <w:vAlign w:val="center"/>
          </w:tcPr>
          <w:p w14:paraId="3F9A9E1D" w14:textId="77777777" w:rsidR="00524A5D" w:rsidRPr="0044437C" w:rsidRDefault="00524A5D">
            <w:pPr>
              <w:keepNext/>
              <w:keepLines/>
              <w:spacing w:after="0"/>
              <w:jc w:val="center"/>
              <w:rPr>
                <w:rFonts w:ascii="Arial" w:hAnsi="Arial"/>
                <w:b/>
                <w:bCs/>
                <w:sz w:val="18"/>
              </w:rPr>
            </w:pPr>
          </w:p>
        </w:tc>
        <w:tc>
          <w:tcPr>
            <w:tcW w:w="3170" w:type="dxa"/>
            <w:tcBorders>
              <w:bottom w:val="single" w:sz="4" w:space="0" w:color="auto"/>
            </w:tcBorders>
            <w:shd w:val="clear" w:color="auto" w:fill="auto"/>
            <w:vAlign w:val="center"/>
          </w:tcPr>
          <w:p w14:paraId="29B09C32"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4BDE1090" w14:textId="77777777">
        <w:trPr>
          <w:jc w:val="center"/>
        </w:trPr>
        <w:tc>
          <w:tcPr>
            <w:tcW w:w="1354" w:type="dxa"/>
            <w:shd w:val="clear" w:color="auto" w:fill="auto"/>
            <w:vAlign w:val="center"/>
          </w:tcPr>
          <w:p w14:paraId="79A228AB"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992" w:type="dxa"/>
            <w:shd w:val="clear" w:color="auto" w:fill="auto"/>
            <w:vAlign w:val="center"/>
          </w:tcPr>
          <w:p w14:paraId="5CFF2FD1"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shd w:val="clear" w:color="auto" w:fill="auto"/>
            <w:vAlign w:val="center"/>
          </w:tcPr>
          <w:p w14:paraId="44DA3CF7" w14:textId="77777777" w:rsidR="00524A5D" w:rsidRPr="0044437C" w:rsidRDefault="00524A5D">
            <w:pPr>
              <w:keepNext/>
              <w:keepLines/>
              <w:spacing w:after="0"/>
              <w:jc w:val="center"/>
              <w:rPr>
                <w:rFonts w:ascii="Arial" w:hAnsi="Arial"/>
                <w:sz w:val="18"/>
              </w:rPr>
            </w:pPr>
          </w:p>
        </w:tc>
        <w:tc>
          <w:tcPr>
            <w:tcW w:w="1304" w:type="dxa"/>
            <w:shd w:val="clear" w:color="auto" w:fill="auto"/>
            <w:vAlign w:val="center"/>
          </w:tcPr>
          <w:p w14:paraId="0361B9F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170" w:type="dxa"/>
            <w:shd w:val="clear" w:color="auto" w:fill="auto"/>
            <w:vAlign w:val="center"/>
          </w:tcPr>
          <w:p w14:paraId="57289B6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6EC42EF7" w14:textId="77777777">
        <w:trPr>
          <w:jc w:val="center"/>
        </w:trPr>
        <w:tc>
          <w:tcPr>
            <w:tcW w:w="1354" w:type="dxa"/>
            <w:shd w:val="clear" w:color="auto" w:fill="auto"/>
            <w:vAlign w:val="center"/>
          </w:tcPr>
          <w:p w14:paraId="212E37DC"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shd w:val="clear" w:color="auto" w:fill="auto"/>
            <w:vAlign w:val="center"/>
          </w:tcPr>
          <w:p w14:paraId="0521BAB5"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shd w:val="clear" w:color="auto" w:fill="auto"/>
            <w:vAlign w:val="center"/>
          </w:tcPr>
          <w:p w14:paraId="7A0465AD" w14:textId="77777777" w:rsidR="00524A5D" w:rsidRPr="0044437C" w:rsidRDefault="00524A5D">
            <w:pPr>
              <w:keepNext/>
              <w:keepLines/>
              <w:spacing w:after="0"/>
              <w:jc w:val="center"/>
              <w:rPr>
                <w:rFonts w:ascii="Arial" w:hAnsi="Arial"/>
                <w:sz w:val="18"/>
              </w:rPr>
            </w:pPr>
          </w:p>
        </w:tc>
        <w:tc>
          <w:tcPr>
            <w:tcW w:w="1304" w:type="dxa"/>
            <w:shd w:val="clear" w:color="auto" w:fill="auto"/>
            <w:vAlign w:val="center"/>
          </w:tcPr>
          <w:p w14:paraId="15BD9955"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shd w:val="clear" w:color="auto" w:fill="auto"/>
            <w:vAlign w:val="center"/>
          </w:tcPr>
          <w:p w14:paraId="25B0128B"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283BBCFC" w14:textId="77777777">
        <w:trPr>
          <w:jc w:val="center"/>
        </w:trPr>
        <w:tc>
          <w:tcPr>
            <w:tcW w:w="1354" w:type="dxa"/>
            <w:shd w:val="clear" w:color="auto" w:fill="auto"/>
            <w:vAlign w:val="center"/>
          </w:tcPr>
          <w:p w14:paraId="774ABD14"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992" w:type="dxa"/>
            <w:shd w:val="clear" w:color="auto" w:fill="auto"/>
            <w:vAlign w:val="center"/>
          </w:tcPr>
          <w:p w14:paraId="09449225"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shd w:val="clear" w:color="auto" w:fill="auto"/>
            <w:vAlign w:val="center"/>
          </w:tcPr>
          <w:p w14:paraId="26A73BE2" w14:textId="77777777" w:rsidR="00524A5D" w:rsidRPr="0044437C" w:rsidRDefault="00524A5D">
            <w:pPr>
              <w:keepNext/>
              <w:keepLines/>
              <w:spacing w:after="0"/>
              <w:jc w:val="center"/>
              <w:rPr>
                <w:rFonts w:ascii="Arial" w:hAnsi="Arial"/>
                <w:sz w:val="18"/>
              </w:rPr>
            </w:pPr>
          </w:p>
        </w:tc>
        <w:tc>
          <w:tcPr>
            <w:tcW w:w="1304" w:type="dxa"/>
            <w:shd w:val="clear" w:color="auto" w:fill="auto"/>
            <w:vAlign w:val="center"/>
          </w:tcPr>
          <w:p w14:paraId="78B1078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170" w:type="dxa"/>
            <w:shd w:val="clear" w:color="auto" w:fill="auto"/>
            <w:vAlign w:val="center"/>
          </w:tcPr>
          <w:p w14:paraId="3A7B5369"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7345FABB" w14:textId="77777777">
        <w:trPr>
          <w:jc w:val="center"/>
        </w:trPr>
        <w:tc>
          <w:tcPr>
            <w:tcW w:w="9554" w:type="dxa"/>
            <w:gridSpan w:val="5"/>
            <w:shd w:val="clear" w:color="auto" w:fill="auto"/>
            <w:vAlign w:val="center"/>
          </w:tcPr>
          <w:p w14:paraId="16CDE139" w14:textId="77777777" w:rsidR="00524A5D" w:rsidRPr="0044437C" w:rsidRDefault="00000000">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bookmarkEnd w:id="1273"/>
    </w:tbl>
    <w:p w14:paraId="5EB0CC85" w14:textId="77777777" w:rsidR="00524A5D" w:rsidRPr="0044437C" w:rsidRDefault="00524A5D">
      <w:pPr>
        <w:rPr>
          <w:lang w:eastAsia="en-GB"/>
        </w:rPr>
      </w:pPr>
    </w:p>
    <w:p w14:paraId="2F88A8D2" w14:textId="77777777" w:rsidR="00572AC1" w:rsidRPr="0044437C" w:rsidRDefault="00572AC1" w:rsidP="00572AC1">
      <w:pPr>
        <w:pStyle w:val="TH"/>
      </w:pPr>
      <w:r w:rsidRPr="0044437C">
        <w:rPr>
          <w:bCs/>
          <w:lang w:eastAsia="en-GB"/>
        </w:rPr>
        <w:t xml:space="preserve">Table 6.5A.4.4.4.1-1a: </w:t>
      </w:r>
      <w:r w:rsidRPr="0044437C">
        <w:t>Test Configuration Table, subPRB allocation (network signalled value “NS_02N, NS_03N, NS_04N, NS_05N”)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44437C" w:rsidRDefault="00000000">
            <w:pPr>
              <w:pStyle w:val="TAH"/>
            </w:pPr>
            <w:bookmarkStart w:id="1274" w:name="MCCQCTEMPBM_00000523"/>
            <w:r w:rsidRPr="0044437C">
              <w:t>Initial Conditions</w:t>
            </w:r>
          </w:p>
        </w:tc>
      </w:tr>
      <w:tr w:rsidR="00524A5D" w:rsidRPr="0044437C"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44437C" w:rsidRDefault="00000000">
            <w:pPr>
              <w:pStyle w:val="TAL"/>
            </w:pPr>
            <w:r w:rsidRPr="0044437C">
              <w:t>Test Environment as specified in</w:t>
            </w:r>
          </w:p>
          <w:p w14:paraId="5AAD3EE8"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44437C" w:rsidRDefault="00000000">
            <w:pPr>
              <w:pStyle w:val="TAL"/>
            </w:pPr>
            <w:r w:rsidRPr="0044437C">
              <w:t>Normal</w:t>
            </w:r>
          </w:p>
        </w:tc>
      </w:tr>
      <w:tr w:rsidR="00524A5D" w:rsidRPr="0044437C"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44437C" w:rsidRDefault="00000000">
            <w:pPr>
              <w:pStyle w:val="TAL"/>
            </w:pPr>
            <w:r w:rsidRPr="0044437C">
              <w:rPr>
                <w:bCs/>
              </w:rPr>
              <w:t>Test Frequencies as specified in</w:t>
            </w:r>
          </w:p>
          <w:p w14:paraId="66C5285A"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44437C" w:rsidRDefault="00000000">
            <w:pPr>
              <w:pStyle w:val="TAL"/>
            </w:pPr>
            <w:r w:rsidRPr="0044437C">
              <w:t>Low Range, Mid range, High Range</w:t>
            </w:r>
          </w:p>
        </w:tc>
      </w:tr>
      <w:tr w:rsidR="00524A5D" w:rsidRPr="0044437C"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44437C" w:rsidRDefault="00000000">
            <w:pPr>
              <w:pStyle w:val="TAL"/>
            </w:pPr>
            <w:r w:rsidRPr="0044437C">
              <w:rPr>
                <w:bCs/>
              </w:rPr>
              <w:t>Test Channel Bandwidths as specified in</w:t>
            </w:r>
          </w:p>
          <w:p w14:paraId="3C62002B"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44437C" w:rsidRDefault="00000000">
            <w:pPr>
              <w:pStyle w:val="TAL"/>
            </w:pPr>
            <w:r w:rsidRPr="0044437C">
              <w:t>1.4MHz</w:t>
            </w:r>
          </w:p>
        </w:tc>
      </w:tr>
      <w:tr w:rsidR="00524A5D" w:rsidRPr="0044437C"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44437C" w:rsidRDefault="00000000">
            <w:pPr>
              <w:pStyle w:val="TAH"/>
            </w:pPr>
            <w:r w:rsidRPr="0044437C">
              <w:t xml:space="preserve">Test Parameters for Channel Bandwidths </w:t>
            </w:r>
          </w:p>
        </w:tc>
      </w:tr>
      <w:tr w:rsidR="00524A5D" w:rsidRPr="0044437C"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44437C" w:rsidRDefault="00000000">
            <w:pPr>
              <w:pStyle w:val="TAH"/>
            </w:pPr>
            <w:r w:rsidRPr="0044437C">
              <w:t>Uplink Configuration</w:t>
            </w:r>
          </w:p>
        </w:tc>
      </w:tr>
      <w:tr w:rsidR="00524A5D" w:rsidRPr="0044437C"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44437C" w:rsidRDefault="00000000">
            <w:pPr>
              <w:pStyle w:val="TAH"/>
            </w:pPr>
            <w:r w:rsidRPr="0044437C">
              <w:t>RB allocation</w:t>
            </w:r>
          </w:p>
        </w:tc>
      </w:tr>
      <w:tr w:rsidR="00524A5D" w:rsidRPr="0044437C"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44437C" w:rsidRDefault="00000000">
            <w:pPr>
              <w:pStyle w:val="TAH"/>
            </w:pPr>
            <w:r w:rsidRPr="0044437C">
              <w:t>FDD and HD-FDD</w:t>
            </w:r>
          </w:p>
        </w:tc>
      </w:tr>
      <w:tr w:rsidR="00524A5D" w:rsidRPr="0044437C"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44437C" w:rsidRDefault="00524A5D">
            <w:pPr>
              <w:pStyle w:val="TAH"/>
            </w:pPr>
          </w:p>
        </w:tc>
      </w:tr>
      <w:tr w:rsidR="00524A5D" w:rsidRPr="0044437C"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44437C" w:rsidRDefault="00000000">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44437C" w:rsidRDefault="00000000">
            <w:pPr>
              <w:pStyle w:val="TAC"/>
            </w:pPr>
            <w:r w:rsidRPr="0044437C">
              <w:t>½</w:t>
            </w:r>
          </w:p>
        </w:tc>
      </w:tr>
      <w:tr w:rsidR="00524A5D" w:rsidRPr="0044437C"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74"/>
    </w:tbl>
    <w:p w14:paraId="2F38B29F" w14:textId="77777777" w:rsidR="00524A5D" w:rsidRPr="0044437C" w:rsidRDefault="00524A5D">
      <w:pPr>
        <w:rPr>
          <w:lang w:eastAsia="en-GB"/>
        </w:rPr>
      </w:pPr>
    </w:p>
    <w:p w14:paraId="2D295235" w14:textId="77777777" w:rsidR="00524A5D" w:rsidRPr="0044437C" w:rsidRDefault="00000000">
      <w:pPr>
        <w:pStyle w:val="TH"/>
        <w:rPr>
          <w:lang w:eastAsia="en-GB"/>
        </w:rPr>
      </w:pPr>
      <w:r w:rsidRPr="0044437C">
        <w:rPr>
          <w:lang w:eastAsia="en-GB"/>
        </w:rPr>
        <w:lastRenderedPageBreak/>
        <w:t>Table 6.5A.4.4.4.1-2: Test Configuration Table (network signalled value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44437C" w14:paraId="2B0F3EA9" w14:textId="77777777">
        <w:trPr>
          <w:jc w:val="center"/>
        </w:trPr>
        <w:tc>
          <w:tcPr>
            <w:tcW w:w="9554" w:type="dxa"/>
            <w:gridSpan w:val="5"/>
            <w:shd w:val="clear" w:color="auto" w:fill="auto"/>
            <w:vAlign w:val="center"/>
          </w:tcPr>
          <w:p w14:paraId="254389EE" w14:textId="77777777" w:rsidR="00524A5D" w:rsidRPr="0044437C" w:rsidRDefault="00000000">
            <w:pPr>
              <w:keepNext/>
              <w:keepLines/>
              <w:spacing w:after="0"/>
              <w:jc w:val="center"/>
              <w:rPr>
                <w:rFonts w:ascii="Arial" w:hAnsi="Arial"/>
                <w:b/>
                <w:sz w:val="18"/>
              </w:rPr>
            </w:pPr>
            <w:bookmarkStart w:id="1275" w:name="MCCQCTEMPBM_00000524"/>
            <w:r w:rsidRPr="0044437C">
              <w:rPr>
                <w:rFonts w:ascii="Arial" w:hAnsi="Arial"/>
                <w:b/>
                <w:sz w:val="18"/>
              </w:rPr>
              <w:t>Initial Conditions</w:t>
            </w:r>
          </w:p>
        </w:tc>
      </w:tr>
      <w:tr w:rsidR="00524A5D" w:rsidRPr="0044437C" w14:paraId="4935C23E" w14:textId="77777777">
        <w:trPr>
          <w:jc w:val="center"/>
        </w:trPr>
        <w:tc>
          <w:tcPr>
            <w:tcW w:w="5080" w:type="dxa"/>
            <w:gridSpan w:val="3"/>
            <w:shd w:val="clear" w:color="auto" w:fill="auto"/>
            <w:vAlign w:val="center"/>
          </w:tcPr>
          <w:p w14:paraId="02E3B303"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745736D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4474" w:type="dxa"/>
            <w:gridSpan w:val="2"/>
            <w:shd w:val="clear" w:color="auto" w:fill="auto"/>
            <w:vAlign w:val="center"/>
          </w:tcPr>
          <w:p w14:paraId="50E05550"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2D417C36" w14:textId="77777777">
        <w:trPr>
          <w:jc w:val="center"/>
        </w:trPr>
        <w:tc>
          <w:tcPr>
            <w:tcW w:w="5080" w:type="dxa"/>
            <w:gridSpan w:val="3"/>
            <w:shd w:val="clear" w:color="auto" w:fill="auto"/>
            <w:vAlign w:val="center"/>
          </w:tcPr>
          <w:p w14:paraId="2E6998BF"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24159129"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shd w:val="clear" w:color="auto" w:fill="auto"/>
            <w:vAlign w:val="center"/>
          </w:tcPr>
          <w:p w14:paraId="6A6E8717" w14:textId="77777777" w:rsidR="00524A5D" w:rsidRPr="0044437C" w:rsidRDefault="00000000">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566134F3" w14:textId="77777777">
        <w:trPr>
          <w:jc w:val="center"/>
        </w:trPr>
        <w:tc>
          <w:tcPr>
            <w:tcW w:w="5080" w:type="dxa"/>
            <w:gridSpan w:val="3"/>
            <w:shd w:val="clear" w:color="auto" w:fill="auto"/>
            <w:vAlign w:val="center"/>
          </w:tcPr>
          <w:p w14:paraId="4446EAF3" w14:textId="77777777" w:rsidR="00524A5D" w:rsidRPr="0044437C" w:rsidRDefault="00000000">
            <w:pPr>
              <w:keepNext/>
              <w:keepLines/>
              <w:spacing w:after="0"/>
              <w:rPr>
                <w:rFonts w:ascii="Arial" w:hAnsi="Arial"/>
                <w:sz w:val="18"/>
              </w:rPr>
            </w:pPr>
            <w:r w:rsidRPr="0044437C">
              <w:rPr>
                <w:rFonts w:ascii="Arial" w:hAnsi="Arial"/>
                <w:bCs/>
                <w:sz w:val="18"/>
              </w:rPr>
              <w:t>Test Channel Bandwidths as specified in</w:t>
            </w:r>
          </w:p>
          <w:p w14:paraId="6FB0431E"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shd w:val="clear" w:color="auto" w:fill="auto"/>
            <w:vAlign w:val="center"/>
          </w:tcPr>
          <w:p w14:paraId="580BC3BE" w14:textId="77777777" w:rsidR="00524A5D" w:rsidRPr="0044437C" w:rsidRDefault="00000000">
            <w:pPr>
              <w:keepNext/>
              <w:keepLines/>
              <w:spacing w:after="0"/>
              <w:rPr>
                <w:rFonts w:ascii="Arial" w:hAnsi="Arial"/>
                <w:sz w:val="18"/>
              </w:rPr>
            </w:pPr>
            <w:r w:rsidRPr="0044437C">
              <w:rPr>
                <w:rFonts w:ascii="Arial" w:hAnsi="Arial"/>
                <w:sz w:val="18"/>
              </w:rPr>
              <w:t>1.4 MHz</w:t>
            </w:r>
          </w:p>
        </w:tc>
      </w:tr>
      <w:tr w:rsidR="00524A5D" w:rsidRPr="0044437C" w14:paraId="319ECC36" w14:textId="77777777">
        <w:trPr>
          <w:jc w:val="center"/>
        </w:trPr>
        <w:tc>
          <w:tcPr>
            <w:tcW w:w="9554" w:type="dxa"/>
            <w:gridSpan w:val="5"/>
            <w:shd w:val="clear" w:color="auto" w:fill="auto"/>
            <w:vAlign w:val="center"/>
          </w:tcPr>
          <w:p w14:paraId="6A3941D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46987E6" w14:textId="77777777">
        <w:trPr>
          <w:jc w:val="center"/>
        </w:trPr>
        <w:tc>
          <w:tcPr>
            <w:tcW w:w="1212" w:type="dxa"/>
            <w:shd w:val="clear" w:color="auto" w:fill="auto"/>
            <w:vAlign w:val="center"/>
          </w:tcPr>
          <w:p w14:paraId="340D12ED" w14:textId="77777777" w:rsidR="00524A5D" w:rsidRPr="0044437C" w:rsidRDefault="00524A5D">
            <w:pPr>
              <w:keepNext/>
              <w:keepLines/>
              <w:spacing w:after="0"/>
              <w:jc w:val="center"/>
              <w:rPr>
                <w:rFonts w:ascii="Arial" w:hAnsi="Arial"/>
                <w:b/>
                <w:sz w:val="18"/>
              </w:rPr>
            </w:pPr>
          </w:p>
        </w:tc>
        <w:tc>
          <w:tcPr>
            <w:tcW w:w="1134" w:type="dxa"/>
            <w:shd w:val="clear" w:color="auto" w:fill="auto"/>
            <w:vAlign w:val="center"/>
          </w:tcPr>
          <w:p w14:paraId="749BE9BB" w14:textId="77777777" w:rsidR="00524A5D" w:rsidRPr="0044437C" w:rsidRDefault="00524A5D">
            <w:pPr>
              <w:keepNext/>
              <w:keepLines/>
              <w:spacing w:after="0"/>
              <w:jc w:val="center"/>
              <w:rPr>
                <w:rFonts w:ascii="Arial" w:hAnsi="Arial"/>
                <w:b/>
                <w:sz w:val="18"/>
              </w:rPr>
            </w:pPr>
          </w:p>
        </w:tc>
        <w:tc>
          <w:tcPr>
            <w:tcW w:w="2734" w:type="dxa"/>
            <w:shd w:val="clear" w:color="auto" w:fill="auto"/>
            <w:vAlign w:val="center"/>
          </w:tcPr>
          <w:p w14:paraId="1C62B0C2"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shd w:val="clear" w:color="auto" w:fill="auto"/>
            <w:vAlign w:val="center"/>
          </w:tcPr>
          <w:p w14:paraId="1123C5D7"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DFF9A1E" w14:textId="77777777">
        <w:trPr>
          <w:jc w:val="center"/>
        </w:trPr>
        <w:tc>
          <w:tcPr>
            <w:tcW w:w="1212" w:type="dxa"/>
            <w:vMerge w:val="restart"/>
            <w:shd w:val="clear" w:color="auto" w:fill="auto"/>
            <w:vAlign w:val="center"/>
          </w:tcPr>
          <w:p w14:paraId="7F8F3E45"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Configuration ID</w:t>
            </w:r>
          </w:p>
        </w:tc>
        <w:tc>
          <w:tcPr>
            <w:tcW w:w="1134" w:type="dxa"/>
            <w:vMerge w:val="restart"/>
            <w:shd w:val="clear" w:color="auto" w:fill="auto"/>
            <w:vAlign w:val="center"/>
          </w:tcPr>
          <w:p w14:paraId="3554D45A"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Ch BW</w:t>
            </w:r>
          </w:p>
        </w:tc>
        <w:tc>
          <w:tcPr>
            <w:tcW w:w="2734" w:type="dxa"/>
            <w:vMerge w:val="restart"/>
            <w:shd w:val="clear" w:color="auto" w:fill="auto"/>
            <w:vAlign w:val="center"/>
          </w:tcPr>
          <w:p w14:paraId="12636122"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2153" w:type="dxa"/>
            <w:vMerge w:val="restart"/>
            <w:shd w:val="clear" w:color="auto" w:fill="auto"/>
            <w:vAlign w:val="center"/>
          </w:tcPr>
          <w:p w14:paraId="09920010"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Mod'n</w:t>
            </w:r>
          </w:p>
        </w:tc>
        <w:tc>
          <w:tcPr>
            <w:tcW w:w="2321" w:type="dxa"/>
            <w:shd w:val="clear" w:color="auto" w:fill="auto"/>
            <w:vAlign w:val="center"/>
          </w:tcPr>
          <w:p w14:paraId="41192DD2"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4C3502C6" w14:textId="77777777">
        <w:trPr>
          <w:trHeight w:val="470"/>
          <w:jc w:val="center"/>
        </w:trPr>
        <w:tc>
          <w:tcPr>
            <w:tcW w:w="1212" w:type="dxa"/>
            <w:vMerge/>
            <w:tcBorders>
              <w:bottom w:val="single" w:sz="4" w:space="0" w:color="auto"/>
            </w:tcBorders>
            <w:shd w:val="clear" w:color="auto" w:fill="auto"/>
            <w:vAlign w:val="center"/>
          </w:tcPr>
          <w:p w14:paraId="51C86004" w14:textId="77777777" w:rsidR="00524A5D" w:rsidRPr="0044437C" w:rsidRDefault="00524A5D">
            <w:pPr>
              <w:keepNext/>
              <w:keepLines/>
              <w:spacing w:after="0"/>
              <w:jc w:val="center"/>
              <w:rPr>
                <w:rFonts w:ascii="Arial" w:hAnsi="Arial"/>
                <w:sz w:val="18"/>
              </w:rPr>
            </w:pPr>
          </w:p>
        </w:tc>
        <w:tc>
          <w:tcPr>
            <w:tcW w:w="1134" w:type="dxa"/>
            <w:vMerge/>
            <w:tcBorders>
              <w:bottom w:val="single" w:sz="4" w:space="0" w:color="auto"/>
            </w:tcBorders>
            <w:shd w:val="clear" w:color="auto" w:fill="auto"/>
            <w:vAlign w:val="center"/>
          </w:tcPr>
          <w:p w14:paraId="0F1861AF"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44437C" w:rsidRDefault="00524A5D">
            <w:pPr>
              <w:keepNext/>
              <w:keepLines/>
              <w:spacing w:after="0"/>
              <w:jc w:val="center"/>
              <w:rPr>
                <w:rFonts w:ascii="Arial" w:hAnsi="Arial"/>
                <w:sz w:val="18"/>
              </w:rPr>
            </w:pPr>
          </w:p>
        </w:tc>
        <w:tc>
          <w:tcPr>
            <w:tcW w:w="2153" w:type="dxa"/>
            <w:vMerge/>
            <w:tcBorders>
              <w:bottom w:val="single" w:sz="4" w:space="0" w:color="auto"/>
            </w:tcBorders>
            <w:shd w:val="clear" w:color="auto" w:fill="auto"/>
            <w:vAlign w:val="center"/>
          </w:tcPr>
          <w:p w14:paraId="7630BCC4" w14:textId="77777777" w:rsidR="00524A5D" w:rsidRPr="0044437C" w:rsidRDefault="00524A5D">
            <w:pPr>
              <w:keepNext/>
              <w:keepLines/>
              <w:spacing w:after="0"/>
              <w:jc w:val="center"/>
              <w:rPr>
                <w:rFonts w:ascii="Arial" w:hAnsi="Arial"/>
                <w:b/>
                <w:bCs/>
                <w:sz w:val="18"/>
              </w:rPr>
            </w:pPr>
          </w:p>
        </w:tc>
        <w:tc>
          <w:tcPr>
            <w:tcW w:w="2321" w:type="dxa"/>
            <w:tcBorders>
              <w:bottom w:val="single" w:sz="4" w:space="0" w:color="auto"/>
            </w:tcBorders>
            <w:shd w:val="clear" w:color="auto" w:fill="auto"/>
            <w:vAlign w:val="center"/>
          </w:tcPr>
          <w:p w14:paraId="46C69AFF"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1CB866C8" w14:textId="77777777">
        <w:trPr>
          <w:jc w:val="center"/>
        </w:trPr>
        <w:tc>
          <w:tcPr>
            <w:tcW w:w="1212" w:type="dxa"/>
            <w:shd w:val="clear" w:color="auto" w:fill="auto"/>
            <w:vAlign w:val="center"/>
          </w:tcPr>
          <w:p w14:paraId="28B8537A"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34" w:type="dxa"/>
            <w:shd w:val="clear" w:color="auto" w:fill="auto"/>
            <w:vAlign w:val="center"/>
          </w:tcPr>
          <w:p w14:paraId="4267383A"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shd w:val="clear" w:color="auto" w:fill="auto"/>
            <w:vAlign w:val="center"/>
          </w:tcPr>
          <w:p w14:paraId="0CE4D8CC" w14:textId="77777777" w:rsidR="00524A5D" w:rsidRPr="0044437C" w:rsidRDefault="00524A5D">
            <w:pPr>
              <w:keepNext/>
              <w:keepLines/>
              <w:spacing w:after="0"/>
              <w:jc w:val="center"/>
              <w:rPr>
                <w:rFonts w:ascii="Arial" w:hAnsi="Arial"/>
                <w:sz w:val="18"/>
              </w:rPr>
            </w:pPr>
          </w:p>
        </w:tc>
        <w:tc>
          <w:tcPr>
            <w:tcW w:w="2153" w:type="dxa"/>
            <w:shd w:val="clear" w:color="auto" w:fill="auto"/>
            <w:vAlign w:val="center"/>
          </w:tcPr>
          <w:p w14:paraId="425DC7C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21" w:type="dxa"/>
            <w:shd w:val="clear" w:color="auto" w:fill="auto"/>
            <w:vAlign w:val="center"/>
          </w:tcPr>
          <w:p w14:paraId="22C5E394"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775A444" w14:textId="77777777">
        <w:trPr>
          <w:jc w:val="center"/>
        </w:trPr>
        <w:tc>
          <w:tcPr>
            <w:tcW w:w="1212" w:type="dxa"/>
            <w:shd w:val="clear" w:color="auto" w:fill="auto"/>
            <w:vAlign w:val="center"/>
          </w:tcPr>
          <w:p w14:paraId="694BBB1B"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1134" w:type="dxa"/>
            <w:shd w:val="clear" w:color="auto" w:fill="auto"/>
            <w:vAlign w:val="center"/>
          </w:tcPr>
          <w:p w14:paraId="1955DA58" w14:textId="77777777" w:rsidR="00524A5D" w:rsidRPr="0044437C" w:rsidRDefault="00000000">
            <w:pPr>
              <w:keepNext/>
              <w:keepLines/>
              <w:spacing w:after="0"/>
              <w:jc w:val="center"/>
              <w:rPr>
                <w:rFonts w:ascii="Arial" w:eastAsiaTheme="minorEastAsia" w:hAnsi="Arial"/>
                <w:sz w:val="18"/>
              </w:rPr>
            </w:pPr>
            <w:r w:rsidRPr="0044437C">
              <w:rPr>
                <w:rFonts w:ascii="Arial" w:hAnsi="Arial"/>
                <w:sz w:val="18"/>
              </w:rPr>
              <w:t>1.4 MHz</w:t>
            </w:r>
          </w:p>
        </w:tc>
        <w:tc>
          <w:tcPr>
            <w:tcW w:w="2734" w:type="dxa"/>
            <w:vMerge/>
            <w:shd w:val="clear" w:color="auto" w:fill="auto"/>
            <w:vAlign w:val="center"/>
          </w:tcPr>
          <w:p w14:paraId="0DA62C27" w14:textId="77777777" w:rsidR="00524A5D" w:rsidRPr="0044437C" w:rsidRDefault="00524A5D">
            <w:pPr>
              <w:keepNext/>
              <w:keepLines/>
              <w:spacing w:after="0"/>
              <w:jc w:val="center"/>
              <w:rPr>
                <w:rFonts w:ascii="Arial" w:hAnsi="Arial"/>
                <w:sz w:val="18"/>
              </w:rPr>
            </w:pPr>
          </w:p>
        </w:tc>
        <w:tc>
          <w:tcPr>
            <w:tcW w:w="2153" w:type="dxa"/>
            <w:shd w:val="clear" w:color="auto" w:fill="auto"/>
            <w:vAlign w:val="center"/>
          </w:tcPr>
          <w:p w14:paraId="3AF880E7"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2321" w:type="dxa"/>
            <w:shd w:val="clear" w:color="auto" w:fill="auto"/>
            <w:vAlign w:val="center"/>
          </w:tcPr>
          <w:p w14:paraId="6A75E240"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497F8164" w14:textId="77777777">
        <w:trPr>
          <w:jc w:val="center"/>
        </w:trPr>
        <w:tc>
          <w:tcPr>
            <w:tcW w:w="1212" w:type="dxa"/>
            <w:shd w:val="clear" w:color="auto" w:fill="auto"/>
            <w:vAlign w:val="center"/>
          </w:tcPr>
          <w:p w14:paraId="072B9794"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1134" w:type="dxa"/>
            <w:shd w:val="clear" w:color="auto" w:fill="auto"/>
            <w:vAlign w:val="center"/>
          </w:tcPr>
          <w:p w14:paraId="2E62B832"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shd w:val="clear" w:color="auto" w:fill="auto"/>
            <w:vAlign w:val="center"/>
          </w:tcPr>
          <w:p w14:paraId="1C412F2E" w14:textId="77777777" w:rsidR="00524A5D" w:rsidRPr="0044437C" w:rsidRDefault="00524A5D">
            <w:pPr>
              <w:keepNext/>
              <w:keepLines/>
              <w:spacing w:after="0"/>
              <w:jc w:val="center"/>
              <w:rPr>
                <w:rFonts w:ascii="Arial" w:hAnsi="Arial"/>
                <w:sz w:val="18"/>
              </w:rPr>
            </w:pPr>
          </w:p>
        </w:tc>
        <w:tc>
          <w:tcPr>
            <w:tcW w:w="2153" w:type="dxa"/>
            <w:shd w:val="clear" w:color="auto" w:fill="auto"/>
            <w:vAlign w:val="center"/>
          </w:tcPr>
          <w:p w14:paraId="0BBBC97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21" w:type="dxa"/>
            <w:shd w:val="clear" w:color="auto" w:fill="auto"/>
            <w:vAlign w:val="center"/>
          </w:tcPr>
          <w:p w14:paraId="3E2C6DDD"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2A3F41F6" w14:textId="77777777">
        <w:trPr>
          <w:jc w:val="center"/>
        </w:trPr>
        <w:tc>
          <w:tcPr>
            <w:tcW w:w="9554" w:type="dxa"/>
            <w:gridSpan w:val="5"/>
            <w:shd w:val="clear" w:color="auto" w:fill="auto"/>
            <w:vAlign w:val="center"/>
          </w:tcPr>
          <w:p w14:paraId="3B93A575" w14:textId="77777777" w:rsidR="00524A5D" w:rsidRPr="0044437C" w:rsidRDefault="00000000">
            <w:pPr>
              <w:keepNext/>
              <w:keepLines/>
              <w:spacing w:after="0"/>
              <w:ind w:left="578" w:hanging="578"/>
              <w:rPr>
                <w:rFonts w:ascii="Arial" w:hAnsi="Arial"/>
                <w:sz w:val="18"/>
                <w:lang w:eastAsia="sv-SE"/>
              </w:rPr>
            </w:pPr>
            <w:r w:rsidRPr="0044437C">
              <w:rPr>
                <w:rFonts w:ascii="Arial" w:hAnsi="Arial"/>
                <w:sz w:val="18"/>
              </w:rPr>
              <w:t xml:space="preserve">Note 1: </w:t>
            </w:r>
            <w:r w:rsidRPr="0044437C">
              <w:rPr>
                <w:lang w:eastAsia="sv-SE"/>
              </w:rPr>
              <w:t>The RB</w:t>
            </w:r>
            <w:r w:rsidRPr="0044437C">
              <w:rPr>
                <w:vertAlign w:val="subscript"/>
                <w:lang w:eastAsia="sv-SE"/>
              </w:rPr>
              <w:t>start</w:t>
            </w:r>
            <w:r w:rsidRPr="0044437C">
              <w:rPr>
                <w:lang w:eastAsia="sv-SE"/>
              </w:rPr>
              <w:t xml:space="preserve"> of partial RB allocation shall be RB#0</w:t>
            </w:r>
            <w:r w:rsidRPr="0044437C">
              <w:rPr>
                <w:rFonts w:ascii="Arial" w:hAnsi="Arial"/>
                <w:sz w:val="18"/>
                <w:lang w:eastAsia="sv-SE"/>
              </w:rPr>
              <w:t>.</w:t>
            </w:r>
          </w:p>
        </w:tc>
      </w:tr>
      <w:bookmarkEnd w:id="1275"/>
    </w:tbl>
    <w:p w14:paraId="57D246A5" w14:textId="77777777" w:rsidR="00524A5D" w:rsidRPr="0044437C" w:rsidRDefault="00524A5D">
      <w:pPr>
        <w:rPr>
          <w:lang w:eastAsia="en-GB"/>
        </w:rPr>
      </w:pPr>
    </w:p>
    <w:p w14:paraId="38ECFE56" w14:textId="77777777" w:rsidR="00524A5D" w:rsidRPr="0044437C" w:rsidRDefault="00000000">
      <w:pPr>
        <w:pStyle w:val="TH"/>
      </w:pPr>
      <w:r w:rsidRPr="0044437C">
        <w:t>Table 6.5A.4.4.4.1-2a: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44437C" w:rsidRDefault="00000000">
            <w:pPr>
              <w:pStyle w:val="TAH"/>
            </w:pPr>
            <w:bookmarkStart w:id="1276" w:name="MCCQCTEMPBM_00000525"/>
            <w:r w:rsidRPr="0044437C">
              <w:t>Initial Conditions</w:t>
            </w:r>
          </w:p>
        </w:tc>
      </w:tr>
      <w:tr w:rsidR="00524A5D" w:rsidRPr="0044437C"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44437C" w:rsidRDefault="00000000">
            <w:pPr>
              <w:pStyle w:val="TAL"/>
            </w:pPr>
            <w:r w:rsidRPr="0044437C">
              <w:t>Test Environment as specified in</w:t>
            </w:r>
          </w:p>
          <w:p w14:paraId="21A667F4"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44437C" w:rsidRDefault="00000000">
            <w:pPr>
              <w:pStyle w:val="TAL"/>
            </w:pPr>
            <w:r w:rsidRPr="0044437C">
              <w:t>Normal</w:t>
            </w:r>
          </w:p>
        </w:tc>
      </w:tr>
      <w:tr w:rsidR="00524A5D" w:rsidRPr="0044437C"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44437C" w:rsidRDefault="00000000">
            <w:pPr>
              <w:pStyle w:val="TAL"/>
            </w:pPr>
            <w:r w:rsidRPr="0044437C">
              <w:rPr>
                <w:bCs/>
              </w:rPr>
              <w:t>Test Frequencies as specified in</w:t>
            </w:r>
          </w:p>
          <w:p w14:paraId="797772C7"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44437C" w:rsidRDefault="00000000">
            <w:pPr>
              <w:pStyle w:val="TAL"/>
            </w:pPr>
            <w:r w:rsidRPr="0044437C">
              <w:t>Low Range, Mid range, High Range</w:t>
            </w:r>
          </w:p>
        </w:tc>
      </w:tr>
      <w:tr w:rsidR="00524A5D" w:rsidRPr="0044437C"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44437C" w:rsidRDefault="00000000">
            <w:pPr>
              <w:pStyle w:val="TAL"/>
            </w:pPr>
            <w:r w:rsidRPr="0044437C">
              <w:rPr>
                <w:bCs/>
              </w:rPr>
              <w:t>Test Channel Bandwidths as specified in</w:t>
            </w:r>
          </w:p>
          <w:p w14:paraId="6C48BB0F"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44437C" w:rsidRDefault="00000000">
            <w:pPr>
              <w:pStyle w:val="TAL"/>
            </w:pPr>
            <w:r w:rsidRPr="0044437C">
              <w:t>1.4MHz</w:t>
            </w:r>
          </w:p>
        </w:tc>
      </w:tr>
      <w:tr w:rsidR="00524A5D" w:rsidRPr="0044437C"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44437C" w:rsidRDefault="00000000">
            <w:pPr>
              <w:pStyle w:val="TAH"/>
            </w:pPr>
            <w:r w:rsidRPr="0044437C">
              <w:t xml:space="preserve">Test Parameters for Channel Bandwidths </w:t>
            </w:r>
          </w:p>
        </w:tc>
      </w:tr>
      <w:tr w:rsidR="00524A5D" w:rsidRPr="0044437C"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44437C" w:rsidRDefault="00000000">
            <w:pPr>
              <w:pStyle w:val="TAH"/>
            </w:pPr>
            <w:r w:rsidRPr="0044437C">
              <w:t>Uplink Configuration</w:t>
            </w:r>
          </w:p>
        </w:tc>
      </w:tr>
      <w:tr w:rsidR="00524A5D" w:rsidRPr="0044437C"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44437C" w:rsidRDefault="00000000">
            <w:pPr>
              <w:pStyle w:val="TAH"/>
            </w:pPr>
            <w:r w:rsidRPr="0044437C">
              <w:t>RB allocation</w:t>
            </w:r>
          </w:p>
        </w:tc>
      </w:tr>
      <w:tr w:rsidR="00524A5D" w:rsidRPr="0044437C"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44437C" w:rsidRDefault="00000000">
            <w:pPr>
              <w:pStyle w:val="TAH"/>
            </w:pPr>
            <w:r w:rsidRPr="0044437C">
              <w:t>FDD and HD-FDD</w:t>
            </w:r>
          </w:p>
        </w:tc>
      </w:tr>
      <w:tr w:rsidR="00524A5D" w:rsidRPr="0044437C"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44437C" w:rsidRDefault="00524A5D">
            <w:pPr>
              <w:pStyle w:val="TAH"/>
            </w:pPr>
          </w:p>
        </w:tc>
      </w:tr>
      <w:tr w:rsidR="00524A5D" w:rsidRPr="0044437C"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44437C" w:rsidRDefault="00000000">
            <w:pPr>
              <w:pStyle w:val="TAC"/>
            </w:pPr>
            <w:r w:rsidRPr="0044437C">
              <w:t>½</w:t>
            </w:r>
          </w:p>
        </w:tc>
      </w:tr>
      <w:tr w:rsidR="00524A5D" w:rsidRPr="0044437C"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76"/>
    </w:tbl>
    <w:p w14:paraId="362271BA" w14:textId="77777777" w:rsidR="00524A5D" w:rsidRPr="0044437C" w:rsidRDefault="00524A5D">
      <w:pPr>
        <w:rPr>
          <w:lang w:eastAsia="en-GB"/>
        </w:rPr>
      </w:pPr>
    </w:p>
    <w:p w14:paraId="6271C3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4176A01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EE833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D1CCCF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6.5A.4.4.4.1-1 to Table 6.5A.4.4.4.1-2a.</w:t>
      </w:r>
    </w:p>
    <w:p w14:paraId="44EFC65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D9800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B4B5D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546E0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B295C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6.5A.4.4.4.3.</w:t>
      </w:r>
    </w:p>
    <w:p w14:paraId="2CCE752A" w14:textId="77777777" w:rsidR="00524A5D" w:rsidRPr="0044437C" w:rsidRDefault="00000000">
      <w:pPr>
        <w:pStyle w:val="H6"/>
      </w:pPr>
      <w:r w:rsidRPr="0044437C">
        <w:lastRenderedPageBreak/>
        <w:t>6.5A.4.4.4.2</w:t>
      </w:r>
      <w:r w:rsidRPr="0044437C">
        <w:tab/>
        <w:t>Test procedure</w:t>
      </w:r>
    </w:p>
    <w:p w14:paraId="07719E02"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79A2BF4F"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09B1A9C"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6.5A.4.4.3.1-1 to 6.5A.4.4.3.</w:t>
      </w:r>
      <w:r w:rsidR="00A06B55" w:rsidRPr="0044437C">
        <w:rPr>
          <w:lang w:eastAsia="en-GB"/>
        </w:rPr>
        <w:t>4</w:t>
      </w:r>
      <w:r w:rsidRPr="0044437C">
        <w:rPr>
          <w:lang w:eastAsia="en-GB"/>
        </w:rPr>
        <w:t>-1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44437C" w:rsidRDefault="00000000">
      <w:pPr>
        <w:pStyle w:val="H6"/>
      </w:pPr>
      <w:r w:rsidRPr="0044437C">
        <w:t>6.5A.4.4.4.3</w:t>
      </w:r>
      <w:r w:rsidRPr="0044437C">
        <w:tab/>
        <w:t>Message contents</w:t>
      </w:r>
    </w:p>
    <w:p w14:paraId="6A66DC54" w14:textId="77777777" w:rsidR="00524A5D" w:rsidRPr="0044437C" w:rsidRDefault="00000000">
      <w:r w:rsidRPr="0044437C">
        <w:t>Message contents are same as in clause 6.2A.3.4.3.</w:t>
      </w:r>
    </w:p>
    <w:p w14:paraId="071F5FE1" w14:textId="77777777" w:rsidR="00524A5D" w:rsidRPr="0044437C" w:rsidRDefault="00000000">
      <w:pPr>
        <w:pStyle w:val="H6"/>
      </w:pPr>
      <w:bookmarkStart w:id="1277" w:name="MCCQCTEMPBM_00000274"/>
      <w:r w:rsidRPr="0044437C">
        <w:t>6.5A.4.4.5</w:t>
      </w:r>
      <w:r w:rsidRPr="0044437C">
        <w:tab/>
        <w:t>Test requirement</w:t>
      </w:r>
    </w:p>
    <w:bookmarkEnd w:id="1277"/>
    <w:p w14:paraId="59ADFAA7" w14:textId="77777777" w:rsidR="00524A5D" w:rsidRPr="0044437C" w:rsidRDefault="00000000">
      <w:r w:rsidRPr="0044437C">
        <w:t>The measured UE mean power in the channel bandwidth, derived in step 3, shall fulfil requirements in Tables 6.2A.3.5-1 to 6.2A.3.5-2a as appropriate,</w:t>
      </w:r>
    </w:p>
    <w:p w14:paraId="0275B030" w14:textId="77777777" w:rsidR="00524A5D" w:rsidRPr="0044437C" w:rsidRDefault="00000000">
      <w:r w:rsidRPr="0044437C">
        <w:t>Test requirements for Additional Spurious Emissions are the same as the minimum requirements and are not repeated in this section.</w:t>
      </w:r>
    </w:p>
    <w:p w14:paraId="77F4DAE8" w14:textId="77777777" w:rsidR="00524A5D" w:rsidRPr="0044437C" w:rsidRDefault="00000000">
      <w:pPr>
        <w:pStyle w:val="Heading2"/>
      </w:pPr>
      <w:bookmarkStart w:id="1278" w:name="_Toc7662"/>
      <w:bookmarkStart w:id="1279" w:name="_Toc12805"/>
      <w:bookmarkStart w:id="1280" w:name="_Toc6983"/>
      <w:bookmarkStart w:id="1281" w:name="_Toc120570069"/>
      <w:bookmarkStart w:id="1282" w:name="_Toc30499"/>
      <w:bookmarkStart w:id="1283" w:name="_Toc3003"/>
      <w:bookmarkStart w:id="1284" w:name="_Toc6717"/>
      <w:bookmarkStart w:id="1285" w:name="_Toc121162861"/>
      <w:bookmarkStart w:id="1286" w:name="_Toc194571857"/>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r w:rsidRPr="0044437C">
        <w:t>6.5B</w:t>
      </w:r>
      <w:r w:rsidRPr="0044437C">
        <w:tab/>
        <w:t>Output RF spectrum emissions for category NB1 and NB2</w:t>
      </w:r>
      <w:bookmarkEnd w:id="1278"/>
      <w:bookmarkEnd w:id="1279"/>
      <w:bookmarkEnd w:id="1280"/>
      <w:bookmarkEnd w:id="1281"/>
      <w:bookmarkEnd w:id="1282"/>
      <w:bookmarkEnd w:id="1283"/>
      <w:bookmarkEnd w:id="1284"/>
      <w:bookmarkEnd w:id="1285"/>
      <w:bookmarkEnd w:id="1286"/>
    </w:p>
    <w:p w14:paraId="077EDC57" w14:textId="77777777" w:rsidR="00524A5D" w:rsidRPr="0044437C" w:rsidRDefault="00000000">
      <w:pPr>
        <w:pStyle w:val="Heading3"/>
      </w:pPr>
      <w:bookmarkStart w:id="1287" w:name="_Toc6239"/>
      <w:bookmarkStart w:id="1288" w:name="_Toc7942"/>
      <w:bookmarkStart w:id="1289" w:name="_Toc22870"/>
      <w:bookmarkStart w:id="1290" w:name="_Toc10112"/>
      <w:bookmarkStart w:id="1291" w:name="_Toc10084"/>
      <w:bookmarkStart w:id="1292" w:name="_Toc121162862"/>
      <w:bookmarkStart w:id="1293" w:name="_Toc120570070"/>
      <w:bookmarkStart w:id="1294" w:name="_Toc8868"/>
      <w:bookmarkStart w:id="1295" w:name="_Toc194571858"/>
      <w:r w:rsidRPr="0044437C">
        <w:t>6.5B.1</w:t>
      </w:r>
      <w:r w:rsidRPr="0044437C">
        <w:tab/>
        <w:t>General</w:t>
      </w:r>
      <w:bookmarkEnd w:id="1287"/>
      <w:bookmarkEnd w:id="1288"/>
      <w:bookmarkEnd w:id="1289"/>
      <w:bookmarkEnd w:id="1290"/>
      <w:bookmarkEnd w:id="1291"/>
      <w:bookmarkEnd w:id="1292"/>
      <w:bookmarkEnd w:id="1293"/>
      <w:bookmarkEnd w:id="1294"/>
      <w:bookmarkEnd w:id="1295"/>
    </w:p>
    <w:p w14:paraId="28D7A8EF" w14:textId="77777777" w:rsidR="00524A5D" w:rsidRPr="0044437C" w:rsidRDefault="00000000">
      <w:r w:rsidRPr="0044437C">
        <w:t>The definitions in clause 6.5 shall apply.</w:t>
      </w:r>
    </w:p>
    <w:p w14:paraId="74789C8E" w14:textId="77777777" w:rsidR="00524A5D" w:rsidRPr="0044437C" w:rsidRDefault="00000000">
      <w:pPr>
        <w:pStyle w:val="Heading3"/>
      </w:pPr>
      <w:bookmarkStart w:id="1296" w:name="_Toc6613"/>
      <w:bookmarkStart w:id="1297" w:name="_Toc120570071"/>
      <w:bookmarkStart w:id="1298" w:name="_Toc29521"/>
      <w:bookmarkStart w:id="1299" w:name="_Toc25821"/>
      <w:bookmarkStart w:id="1300" w:name="_Toc4766"/>
      <w:bookmarkStart w:id="1301" w:name="_Toc31308"/>
      <w:bookmarkStart w:id="1302" w:name="_Toc121162863"/>
      <w:bookmarkStart w:id="1303" w:name="_Toc19444"/>
      <w:bookmarkStart w:id="1304" w:name="_Toc194571859"/>
      <w:r w:rsidRPr="0044437C">
        <w:t>6.5B.</w:t>
      </w:r>
      <w:r w:rsidRPr="0044437C">
        <w:rPr>
          <w:lang w:eastAsia="zh-TW"/>
        </w:rPr>
        <w:t>2</w:t>
      </w:r>
      <w:r w:rsidRPr="0044437C">
        <w:tab/>
        <w:t>Occupied bandwidth for category NB1 and NB2</w:t>
      </w:r>
      <w:bookmarkEnd w:id="1104"/>
      <w:bookmarkEnd w:id="1296"/>
      <w:bookmarkEnd w:id="1297"/>
      <w:bookmarkEnd w:id="1298"/>
      <w:bookmarkEnd w:id="1299"/>
      <w:bookmarkEnd w:id="1300"/>
      <w:bookmarkEnd w:id="1301"/>
      <w:bookmarkEnd w:id="1302"/>
      <w:bookmarkEnd w:id="1303"/>
      <w:bookmarkEnd w:id="1304"/>
    </w:p>
    <w:p w14:paraId="703250AD" w14:textId="77777777" w:rsidR="00524A5D" w:rsidRPr="0044437C" w:rsidRDefault="00000000">
      <w:pPr>
        <w:pStyle w:val="H6"/>
        <w:rPr>
          <w:lang w:eastAsia="en-GB"/>
        </w:rPr>
      </w:pPr>
      <w:bookmarkStart w:id="1305" w:name="MCCQCTEMPBM_00000275"/>
      <w:bookmarkStart w:id="1306" w:name="_Hlk140755284"/>
      <w:r w:rsidRPr="0044437C">
        <w:rPr>
          <w:lang w:eastAsia="en-GB"/>
        </w:rPr>
        <w:t>6.</w:t>
      </w:r>
      <w:bookmarkStart w:id="1307" w:name="_Hlk140754848"/>
      <w:r w:rsidRPr="0044437C">
        <w:rPr>
          <w:lang w:eastAsia="en-GB"/>
        </w:rPr>
        <w:t>5B.2</w:t>
      </w:r>
      <w:bookmarkEnd w:id="1307"/>
      <w:r w:rsidRPr="0044437C">
        <w:rPr>
          <w:lang w:eastAsia="en-GB"/>
        </w:rPr>
        <w:t>.1</w:t>
      </w:r>
      <w:r w:rsidRPr="0044437C">
        <w:rPr>
          <w:lang w:eastAsia="en-GB"/>
        </w:rPr>
        <w:tab/>
        <w:t>Test purpose</w:t>
      </w:r>
    </w:p>
    <w:bookmarkEnd w:id="1305"/>
    <w:p w14:paraId="554DFCF9" w14:textId="77777777" w:rsidR="00524A5D" w:rsidRPr="0044437C" w:rsidRDefault="00000000">
      <w:pPr>
        <w:rPr>
          <w:lang w:eastAsia="en-GB"/>
        </w:rPr>
      </w:pPr>
      <w:r w:rsidRPr="0044437C">
        <w:rPr>
          <w:lang w:eastAsia="en-GB"/>
        </w:rPr>
        <w:t>To verify that the UE occupied bandwidth for all transmission bandwidth configurations supported by the UE are less than their specific limits.</w:t>
      </w:r>
    </w:p>
    <w:p w14:paraId="2BEECDAD" w14:textId="77777777" w:rsidR="00524A5D" w:rsidRPr="0044437C" w:rsidRDefault="00000000">
      <w:pPr>
        <w:pStyle w:val="H6"/>
        <w:rPr>
          <w:lang w:eastAsia="en-GB"/>
        </w:rPr>
      </w:pPr>
      <w:bookmarkStart w:id="1308" w:name="MCCQCTEMPBM_00000276"/>
      <w:bookmarkEnd w:id="1306"/>
      <w:r w:rsidRPr="0044437C">
        <w:rPr>
          <w:lang w:eastAsia="en-GB"/>
        </w:rPr>
        <w:t>6.5B.2.2</w:t>
      </w:r>
      <w:r w:rsidRPr="0044437C">
        <w:rPr>
          <w:lang w:eastAsia="en-GB"/>
        </w:rPr>
        <w:tab/>
        <w:t>Test applicability</w:t>
      </w:r>
    </w:p>
    <w:bookmarkEnd w:id="1308"/>
    <w:p w14:paraId="03552AF0"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55CD86E" w14:textId="77777777" w:rsidR="00524A5D" w:rsidRPr="0044437C" w:rsidRDefault="00000000">
      <w:pPr>
        <w:pStyle w:val="H6"/>
        <w:rPr>
          <w:lang w:eastAsia="en-GB"/>
        </w:rPr>
      </w:pPr>
      <w:bookmarkStart w:id="1309" w:name="MCCQCTEMPBM_00000277"/>
      <w:r w:rsidRPr="0044437C">
        <w:rPr>
          <w:lang w:eastAsia="en-GB"/>
        </w:rPr>
        <w:t>6.5B.2.3</w:t>
      </w:r>
      <w:r w:rsidRPr="0044437C">
        <w:rPr>
          <w:lang w:eastAsia="en-GB"/>
        </w:rPr>
        <w:tab/>
        <w:t>Minimum conformance requirements</w:t>
      </w:r>
    </w:p>
    <w:bookmarkEnd w:id="1309"/>
    <w:p w14:paraId="05E7EA5B" w14:textId="77777777" w:rsidR="00524A5D" w:rsidRPr="0044437C" w:rsidRDefault="00000000">
      <w:pPr>
        <w:rPr>
          <w:kern w:val="24"/>
          <w:lang w:eastAsia="en-GB"/>
        </w:rPr>
      </w:pPr>
      <w:r w:rsidRPr="0044437C">
        <w:rPr>
          <w:lang w:eastAsia="en-GB"/>
        </w:rPr>
        <w:t xml:space="preserve">The occupied bandwidth is defined as the bandwidth containing 99 % of the total integrated mean power of the transmitted spectrum on the assigned channel at the transmit antenna connector. </w:t>
      </w:r>
      <w:r w:rsidRPr="0044437C">
        <w:rPr>
          <w:rFonts w:eastAsia="ヒラギノ角ゴ Pro W3"/>
          <w:kern w:val="24"/>
          <w:lang w:eastAsia="en-GB"/>
        </w:rPr>
        <w:t>Occupied bandwidth shall be less than the channel bandwidth of category NB1</w:t>
      </w:r>
      <w:r w:rsidRPr="0044437C">
        <w:rPr>
          <w:kern w:val="24"/>
          <w:lang w:eastAsia="en-GB"/>
        </w:rPr>
        <w:t xml:space="preserve"> and NB2 that is 200 kHz. </w:t>
      </w:r>
    </w:p>
    <w:p w14:paraId="2D1648F3" w14:textId="77777777" w:rsidR="00524A5D" w:rsidRPr="0044437C" w:rsidRDefault="00000000">
      <w:pPr>
        <w:rPr>
          <w:lang w:eastAsia="en-GB"/>
        </w:rPr>
      </w:pPr>
      <w:r w:rsidRPr="0044437C">
        <w:rPr>
          <w:lang w:eastAsia="en-GB"/>
        </w:rPr>
        <w:t>The normative reference for this requirement is TS 36.102[11] clause 6.5B.2.</w:t>
      </w:r>
    </w:p>
    <w:p w14:paraId="4AF96C57" w14:textId="77777777" w:rsidR="00524A5D" w:rsidRPr="0044437C" w:rsidRDefault="00000000">
      <w:pPr>
        <w:pStyle w:val="H6"/>
        <w:rPr>
          <w:lang w:eastAsia="en-GB"/>
        </w:rPr>
      </w:pPr>
      <w:bookmarkStart w:id="1310" w:name="MCCQCTEMPBM_00000278"/>
      <w:r w:rsidRPr="0044437C">
        <w:rPr>
          <w:lang w:eastAsia="en-GB"/>
        </w:rPr>
        <w:t>6.5B.2.4</w:t>
      </w:r>
      <w:r w:rsidRPr="0044437C">
        <w:rPr>
          <w:lang w:eastAsia="en-GB"/>
        </w:rPr>
        <w:tab/>
        <w:t>Test description</w:t>
      </w:r>
    </w:p>
    <w:p w14:paraId="5DBE2C2E" w14:textId="77777777" w:rsidR="00524A5D" w:rsidRPr="0044437C" w:rsidRDefault="00000000">
      <w:pPr>
        <w:pStyle w:val="H6"/>
        <w:rPr>
          <w:lang w:eastAsia="en-GB"/>
        </w:rPr>
      </w:pPr>
      <w:bookmarkStart w:id="1311" w:name="MCCQCTEMPBM_00000279"/>
      <w:bookmarkEnd w:id="1310"/>
      <w:r w:rsidRPr="0044437C">
        <w:rPr>
          <w:lang w:eastAsia="en-GB"/>
        </w:rPr>
        <w:t>6.5B.2.4.1</w:t>
      </w:r>
      <w:r w:rsidRPr="0044437C">
        <w:rPr>
          <w:lang w:eastAsia="en-GB"/>
        </w:rPr>
        <w:tab/>
        <w:t>Initial conditions</w:t>
      </w:r>
    </w:p>
    <w:bookmarkEnd w:id="1311"/>
    <w:p w14:paraId="63B1D419"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822B8CC" w14:textId="77777777" w:rsidR="00524A5D" w:rsidRPr="0044437C" w:rsidRDefault="00000000">
      <w:pPr>
        <w:rPr>
          <w:lang w:eastAsia="en-GB"/>
        </w:rPr>
      </w:pPr>
      <w:r w:rsidRPr="0044437C">
        <w:rPr>
          <w:lang w:eastAsia="en-GB"/>
        </w:rPr>
        <w:lastRenderedPageBreak/>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CAFA1BD" w:rsidR="00524A5D" w:rsidRPr="0044437C" w:rsidRDefault="00000000" w:rsidP="00E36978">
      <w:pPr>
        <w:pStyle w:val="TH"/>
        <w:rPr>
          <w:lang w:eastAsia="en-GB"/>
        </w:rPr>
      </w:pPr>
      <w:r w:rsidRPr="0044437C">
        <w:rPr>
          <w:lang w:eastAsia="en-GB"/>
        </w:rPr>
        <w:t>Table 6.5B.2.4.1-1: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ADB37A4" w14:textId="77777777">
        <w:trPr>
          <w:cantSplit/>
          <w:jc w:val="center"/>
        </w:trPr>
        <w:tc>
          <w:tcPr>
            <w:tcW w:w="9340" w:type="dxa"/>
            <w:gridSpan w:val="5"/>
            <w:shd w:val="clear" w:color="auto" w:fill="FFFFFF"/>
          </w:tcPr>
          <w:p w14:paraId="6541DD7F" w14:textId="77777777" w:rsidR="00524A5D" w:rsidRPr="0044437C" w:rsidRDefault="00000000">
            <w:pPr>
              <w:keepNext/>
              <w:keepLines/>
              <w:spacing w:after="0"/>
              <w:jc w:val="center"/>
              <w:rPr>
                <w:rFonts w:ascii="Arial" w:hAnsi="Arial"/>
                <w:b/>
                <w:sz w:val="18"/>
                <w:lang w:eastAsia="en-GB"/>
              </w:rPr>
            </w:pPr>
            <w:bookmarkStart w:id="1312" w:name="MCCQCTEMPBM_00000526"/>
            <w:r w:rsidRPr="0044437C">
              <w:rPr>
                <w:rFonts w:ascii="Arial" w:hAnsi="Arial"/>
                <w:b/>
                <w:sz w:val="18"/>
              </w:rPr>
              <w:t>Initial Conditions</w:t>
            </w:r>
          </w:p>
        </w:tc>
      </w:tr>
      <w:tr w:rsidR="00524A5D" w:rsidRPr="0044437C" w14:paraId="77FB2828" w14:textId="77777777">
        <w:trPr>
          <w:cantSplit/>
          <w:jc w:val="center"/>
        </w:trPr>
        <w:tc>
          <w:tcPr>
            <w:tcW w:w="4138" w:type="dxa"/>
            <w:gridSpan w:val="2"/>
            <w:shd w:val="clear" w:color="auto" w:fill="FFFFFF"/>
          </w:tcPr>
          <w:p w14:paraId="36F254A3"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9A5C4B0" w14:textId="77777777" w:rsidR="00524A5D" w:rsidRPr="0044437C" w:rsidRDefault="00000000">
            <w:pPr>
              <w:keepNext/>
              <w:keepLines/>
              <w:spacing w:after="0"/>
              <w:rPr>
                <w:rFonts w:ascii="Arial" w:hAnsi="Arial"/>
                <w:sz w:val="18"/>
              </w:rPr>
            </w:pPr>
            <w:r w:rsidRPr="0044437C">
              <w:rPr>
                <w:rFonts w:ascii="Arial" w:hAnsi="Arial"/>
                <w:sz w:val="18"/>
              </w:rPr>
              <w:t>TS 36.508</w:t>
            </w:r>
            <w:r w:rsidRPr="0044437C">
              <w:t xml:space="preserve">[12] </w:t>
            </w:r>
            <w:r w:rsidRPr="0044437C">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44437C" w:rsidRDefault="00000000">
            <w:pPr>
              <w:keepNext/>
              <w:keepLines/>
              <w:spacing w:after="0"/>
              <w:rPr>
                <w:rFonts w:ascii="Arial" w:hAnsi="Arial"/>
                <w:sz w:val="18"/>
              </w:rPr>
            </w:pPr>
            <w:r w:rsidRPr="0044437C">
              <w:rPr>
                <w:rFonts w:ascii="Arial" w:hAnsi="Arial" w:cs="v5.0.0"/>
                <w:bCs/>
                <w:sz w:val="18"/>
              </w:rPr>
              <w:t>Normal</w:t>
            </w:r>
          </w:p>
        </w:tc>
      </w:tr>
      <w:tr w:rsidR="00524A5D" w:rsidRPr="0044437C" w14:paraId="08AAB940" w14:textId="77777777">
        <w:trPr>
          <w:cantSplit/>
          <w:jc w:val="center"/>
        </w:trPr>
        <w:tc>
          <w:tcPr>
            <w:tcW w:w="4138" w:type="dxa"/>
            <w:gridSpan w:val="2"/>
            <w:shd w:val="clear" w:color="auto" w:fill="FFFFFF"/>
          </w:tcPr>
          <w:p w14:paraId="794081A3"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ABA34D7" w14:textId="77777777" w:rsidR="00524A5D" w:rsidRPr="0044437C" w:rsidRDefault="00000000">
            <w:pPr>
              <w:keepNext/>
              <w:keepLines/>
              <w:spacing w:after="0"/>
              <w:rPr>
                <w:rFonts w:ascii="Arial" w:hAnsi="Arial"/>
                <w:sz w:val="18"/>
              </w:rPr>
            </w:pPr>
            <w:r w:rsidRPr="0044437C">
              <w:rPr>
                <w:rFonts w:ascii="Arial" w:hAnsi="Arial"/>
                <w:sz w:val="18"/>
              </w:rPr>
              <w:t>TS 36.508</w:t>
            </w:r>
            <w:r w:rsidRPr="0044437C">
              <w:t>[12]</w:t>
            </w:r>
            <w:r w:rsidRPr="0044437C">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8DCC094" w:rsidR="00524A5D" w:rsidRPr="0044437C" w:rsidRDefault="00A24B1D">
            <w:pPr>
              <w:keepNext/>
              <w:keepLines/>
              <w:spacing w:after="0"/>
              <w:rPr>
                <w:rFonts w:ascii="Arial" w:hAnsi="Arial"/>
                <w:sz w:val="18"/>
              </w:rPr>
            </w:pPr>
            <w:r w:rsidRPr="0044437C">
              <w:rPr>
                <w:rFonts w:ascii="Arial" w:eastAsia="Microsoft YaHei" w:hAnsi="Arial" w:cs="Arial"/>
                <w:sz w:val="18"/>
                <w:lang w:eastAsia="en-GB"/>
              </w:rPr>
              <w:t>Mid range</w:t>
            </w:r>
          </w:p>
        </w:tc>
      </w:tr>
      <w:tr w:rsidR="00524A5D" w:rsidRPr="0044437C" w14:paraId="1F9622FD" w14:textId="77777777">
        <w:trPr>
          <w:cantSplit/>
          <w:jc w:val="center"/>
        </w:trPr>
        <w:tc>
          <w:tcPr>
            <w:tcW w:w="9340" w:type="dxa"/>
            <w:gridSpan w:val="5"/>
            <w:shd w:val="clear" w:color="auto" w:fill="FFFFFF"/>
          </w:tcPr>
          <w:p w14:paraId="18917730"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42BE00DE" w14:textId="77777777">
        <w:trPr>
          <w:jc w:val="center"/>
        </w:trPr>
        <w:tc>
          <w:tcPr>
            <w:tcW w:w="1522" w:type="dxa"/>
            <w:shd w:val="clear" w:color="auto" w:fill="FFFFFF"/>
          </w:tcPr>
          <w:p w14:paraId="5DC90060"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365C83" w14:textId="77777777">
        <w:trPr>
          <w:cantSplit/>
          <w:jc w:val="center"/>
        </w:trPr>
        <w:tc>
          <w:tcPr>
            <w:tcW w:w="1522" w:type="dxa"/>
            <w:shd w:val="clear" w:color="auto" w:fill="FFFFFF"/>
          </w:tcPr>
          <w:p w14:paraId="0E3426CC"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561E8A60" w14:textId="77777777">
        <w:trPr>
          <w:cantSplit/>
          <w:jc w:val="center"/>
        </w:trPr>
        <w:tc>
          <w:tcPr>
            <w:tcW w:w="1522" w:type="dxa"/>
            <w:shd w:val="clear" w:color="auto" w:fill="FFFFFF"/>
          </w:tcPr>
          <w:p w14:paraId="2C87EEEC"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75E5ABB2"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278789FA" w14:textId="77777777">
        <w:trPr>
          <w:cantSplit/>
          <w:jc w:val="center"/>
        </w:trPr>
        <w:tc>
          <w:tcPr>
            <w:tcW w:w="1522" w:type="dxa"/>
            <w:shd w:val="clear" w:color="auto" w:fill="FFFFFF"/>
          </w:tcPr>
          <w:p w14:paraId="6CAF61A2"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1F417F1C"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15kHz</w:t>
            </w:r>
          </w:p>
        </w:tc>
      </w:tr>
      <w:tr w:rsidR="00524A5D" w:rsidRPr="0044437C" w14:paraId="51CA98B9" w14:textId="77777777">
        <w:trPr>
          <w:cantSplit/>
          <w:jc w:val="center"/>
        </w:trPr>
        <w:tc>
          <w:tcPr>
            <w:tcW w:w="1522" w:type="dxa"/>
            <w:shd w:val="clear" w:color="auto" w:fill="FFFFFF"/>
          </w:tcPr>
          <w:p w14:paraId="15C51583" w14:textId="77777777" w:rsidR="00524A5D" w:rsidRPr="0044437C" w:rsidRDefault="00000000">
            <w:pPr>
              <w:keepNext/>
              <w:keepLines/>
              <w:spacing w:after="0"/>
              <w:jc w:val="center"/>
              <w:rPr>
                <w:rFonts w:ascii="Arial" w:hAnsi="Arial" w:cs="Arial"/>
                <w:sz w:val="18"/>
                <w:vertAlign w:val="superscript"/>
                <w:lang w:eastAsia="en-GB"/>
              </w:rPr>
            </w:pPr>
            <w:r w:rsidRPr="0044437C">
              <w:rPr>
                <w:rFonts w:ascii="Arial" w:hAnsi="Arial" w:cs="Arial"/>
                <w:sz w:val="18"/>
                <w:lang w:eastAsia="en-GB"/>
              </w:rPr>
              <w:t>3 (Note 1)</w:t>
            </w:r>
          </w:p>
        </w:tc>
        <w:tc>
          <w:tcPr>
            <w:tcW w:w="0" w:type="auto"/>
            <w:vMerge/>
            <w:shd w:val="clear" w:color="auto" w:fill="FFFFFF"/>
            <w:vAlign w:val="center"/>
          </w:tcPr>
          <w:p w14:paraId="44D70653" w14:textId="77777777" w:rsidR="00524A5D" w:rsidRPr="0044437C"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712B51" w14:textId="77777777">
        <w:trPr>
          <w:cantSplit/>
          <w:jc w:val="center"/>
        </w:trPr>
        <w:tc>
          <w:tcPr>
            <w:tcW w:w="9340" w:type="dxa"/>
            <w:gridSpan w:val="5"/>
            <w:shd w:val="clear" w:color="auto" w:fill="FFFFFF"/>
          </w:tcPr>
          <w:p w14:paraId="6451D54F"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 Applicable to UE supporting UL multi-tone transmissions</w:t>
            </w:r>
          </w:p>
        </w:tc>
      </w:tr>
      <w:bookmarkEnd w:id="1312"/>
    </w:tbl>
    <w:p w14:paraId="3A978051" w14:textId="77777777" w:rsidR="00524A5D" w:rsidRPr="0044437C" w:rsidRDefault="00524A5D">
      <w:pPr>
        <w:rPr>
          <w:lang w:eastAsia="en-GB"/>
        </w:rPr>
      </w:pPr>
    </w:p>
    <w:p w14:paraId="61227E9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w:t>
      </w:r>
      <w:bookmarkStart w:id="1313" w:name="_Hlk140762136"/>
      <w:r w:rsidRPr="0044437C">
        <w:rPr>
          <w:lang w:eastAsia="en-GB"/>
        </w:rPr>
        <w:t>36.508 [12]</w:t>
      </w:r>
      <w:bookmarkEnd w:id="1313"/>
      <w:r w:rsidRPr="0044437C">
        <w:rPr>
          <w:lang w:eastAsia="en-GB"/>
        </w:rPr>
        <w:t>Annex A, Figure A.3 using only main Tx/Rx antenna.</w:t>
      </w:r>
    </w:p>
    <w:p w14:paraId="0360290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B138D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Downlink signals are initially set up according to Annex C0, C.1 and C.3.0, and uplink signals according to Annex H.1 and H.4.0 </w:t>
      </w:r>
    </w:p>
    <w:p w14:paraId="5820719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6.5B.2.4.1-1.</w:t>
      </w:r>
    </w:p>
    <w:p w14:paraId="6FB213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B09147" w14:textId="357CEBEE"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19C206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38698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1D99148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w:t>
      </w:r>
      <w:bookmarkStart w:id="1314" w:name="_Hlk140762463"/>
      <w:r w:rsidRPr="0044437C">
        <w:rPr>
          <w:lang w:eastAsia="en-GB"/>
        </w:rPr>
        <w:t>TS 36.508 [12]</w:t>
      </w:r>
      <w:bookmarkEnd w:id="1314"/>
      <w:r w:rsidRPr="0044437C">
        <w:rPr>
          <w:lang w:eastAsia="en-GB"/>
        </w:rPr>
        <w:t xml:space="preserve"> clause 8.1.5. Message contents are defined in clause 6.5B.2.4.3.</w:t>
      </w:r>
    </w:p>
    <w:p w14:paraId="14B63F70" w14:textId="77777777" w:rsidR="00524A5D" w:rsidRPr="0044437C" w:rsidRDefault="00000000">
      <w:pPr>
        <w:pStyle w:val="H6"/>
        <w:rPr>
          <w:lang w:eastAsia="en-GB"/>
        </w:rPr>
      </w:pPr>
      <w:bookmarkStart w:id="1315" w:name="MCCQCTEMPBM_00000280"/>
      <w:r w:rsidRPr="0044437C">
        <w:rPr>
          <w:lang w:eastAsia="en-GB"/>
        </w:rPr>
        <w:t>6.5B.2.4.2</w:t>
      </w:r>
      <w:r w:rsidRPr="0044437C">
        <w:rPr>
          <w:lang w:eastAsia="en-GB"/>
        </w:rPr>
        <w:tab/>
        <w:t>Test procedure</w:t>
      </w:r>
    </w:p>
    <w:bookmarkEnd w:id="1315"/>
    <w:p w14:paraId="2EAC79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44437C">
        <w:rPr>
          <w:rFonts w:eastAsia="MS Mincho"/>
          <w:lang w:eastAsia="en-GB"/>
        </w:rPr>
        <w:t>.</w:t>
      </w:r>
      <w:r w:rsidRPr="0044437C">
        <w:rPr>
          <w:lang w:eastAsia="en-GB"/>
        </w:rPr>
        <w:t xml:space="preserve"> (UE should be already transmitting P</w:t>
      </w:r>
      <w:r w:rsidRPr="0044437C">
        <w:rPr>
          <w:vertAlign w:val="subscript"/>
          <w:lang w:eastAsia="en-GB"/>
        </w:rPr>
        <w:t>UMAX</w:t>
      </w:r>
      <w:r w:rsidRPr="0044437C">
        <w:rPr>
          <w:lang w:eastAsia="en-GB"/>
        </w:rPr>
        <w:t xml:space="preserve"> after Initial Conditions setting).</w:t>
      </w:r>
    </w:p>
    <w:p w14:paraId="29CAF1E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p>
    <w:p w14:paraId="69AE87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Calculate the total power within the range of all frequencies measured in '2)' and save this value as "Total Power".</w:t>
      </w:r>
    </w:p>
    <w:p w14:paraId="67A16F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5.</w:t>
      </w:r>
      <w:r w:rsidRPr="0044437C">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difference ("Upper Frequency "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using the limit frequencies obtained in '4)' or '5)'.</w:t>
      </w:r>
    </w:p>
    <w:p w14:paraId="59A7AA55" w14:textId="77777777" w:rsidR="00524A5D" w:rsidRPr="0044437C" w:rsidRDefault="00000000">
      <w:pPr>
        <w:pStyle w:val="B1"/>
        <w:keepLines/>
        <w:overflowPunct w:val="0"/>
        <w:autoSpaceDE w:val="0"/>
        <w:autoSpaceDN w:val="0"/>
        <w:adjustRightInd w:val="0"/>
        <w:ind w:left="1135"/>
        <w:contextualSpacing w:val="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44437C" w:rsidRDefault="00000000">
      <w:pPr>
        <w:pStyle w:val="H6"/>
        <w:rPr>
          <w:lang w:eastAsia="en-GB"/>
        </w:rPr>
      </w:pPr>
      <w:bookmarkStart w:id="1316" w:name="MCCQCTEMPBM_00000281"/>
      <w:r w:rsidRPr="0044437C">
        <w:rPr>
          <w:lang w:eastAsia="en-GB"/>
        </w:rPr>
        <w:t>6.5B.2.4.3</w:t>
      </w:r>
      <w:r w:rsidRPr="0044437C">
        <w:rPr>
          <w:lang w:eastAsia="en-GB"/>
        </w:rPr>
        <w:tab/>
        <w:t>Message contents</w:t>
      </w:r>
    </w:p>
    <w:bookmarkEnd w:id="1316"/>
    <w:p w14:paraId="45879DDE" w14:textId="77777777" w:rsidR="00524A5D" w:rsidRPr="0044437C" w:rsidRDefault="00000000">
      <w:pPr>
        <w:rPr>
          <w:lang w:eastAsia="en-GB"/>
        </w:rPr>
      </w:pPr>
      <w:r w:rsidRPr="0044437C">
        <w:rPr>
          <w:lang w:eastAsia="en-GB"/>
        </w:rPr>
        <w:t>Message contents are according to TS 36.508 [12] subclause 8.1.6.</w:t>
      </w:r>
    </w:p>
    <w:p w14:paraId="7EC0156D" w14:textId="77777777" w:rsidR="00524A5D" w:rsidRPr="0044437C" w:rsidRDefault="00000000">
      <w:pPr>
        <w:pStyle w:val="H6"/>
        <w:rPr>
          <w:lang w:eastAsia="en-GB"/>
        </w:rPr>
      </w:pPr>
      <w:bookmarkStart w:id="1317" w:name="MCCQCTEMPBM_00000282"/>
      <w:r w:rsidRPr="0044437C">
        <w:rPr>
          <w:lang w:eastAsia="en-GB"/>
        </w:rPr>
        <w:t>6.5B.2.5</w:t>
      </w:r>
      <w:r w:rsidRPr="0044437C">
        <w:rPr>
          <w:lang w:eastAsia="en-GB"/>
        </w:rPr>
        <w:tab/>
        <w:t>Test requirement</w:t>
      </w:r>
    </w:p>
    <w:bookmarkEnd w:id="1317"/>
    <w:p w14:paraId="2A02F740" w14:textId="77777777" w:rsidR="00524A5D" w:rsidRPr="0044437C" w:rsidRDefault="00000000">
      <w:pPr>
        <w:rPr>
          <w:lang w:eastAsia="en-GB"/>
        </w:rPr>
      </w:pPr>
      <w:r w:rsidRPr="0044437C">
        <w:rPr>
          <w:lang w:eastAsia="en-GB"/>
        </w:rPr>
        <w:t>The measured Occupied Bandwidth shall not exceed 200kHz.</w:t>
      </w:r>
    </w:p>
    <w:p w14:paraId="4ED42771" w14:textId="77777777" w:rsidR="00524A5D" w:rsidRPr="0044437C" w:rsidRDefault="00000000">
      <w:pPr>
        <w:pStyle w:val="Heading3"/>
      </w:pPr>
      <w:bookmarkStart w:id="1318" w:name="_Toc18726"/>
      <w:bookmarkStart w:id="1319" w:name="_Toc111062063"/>
      <w:bookmarkStart w:id="1320" w:name="_Toc9270"/>
      <w:bookmarkStart w:id="1321" w:name="_Toc19156"/>
      <w:bookmarkStart w:id="1322" w:name="_Toc121162864"/>
      <w:bookmarkStart w:id="1323" w:name="_Toc120570072"/>
      <w:bookmarkStart w:id="1324" w:name="_Toc28992"/>
      <w:bookmarkStart w:id="1325" w:name="_Toc8301"/>
      <w:bookmarkStart w:id="1326" w:name="_Toc5945"/>
      <w:bookmarkStart w:id="1327" w:name="_Toc194571860"/>
      <w:r w:rsidRPr="0044437C">
        <w:t>6.5B.3</w:t>
      </w:r>
      <w:r w:rsidRPr="0044437C">
        <w:tab/>
        <w:t>Out of band emission for category NB1 and NB2</w:t>
      </w:r>
      <w:bookmarkEnd w:id="1318"/>
      <w:bookmarkEnd w:id="1319"/>
      <w:bookmarkEnd w:id="1320"/>
      <w:bookmarkEnd w:id="1321"/>
      <w:bookmarkEnd w:id="1322"/>
      <w:bookmarkEnd w:id="1323"/>
      <w:bookmarkEnd w:id="1324"/>
      <w:bookmarkEnd w:id="1325"/>
      <w:bookmarkEnd w:id="1326"/>
      <w:bookmarkEnd w:id="1327"/>
    </w:p>
    <w:p w14:paraId="3BFA080C" w14:textId="77777777" w:rsidR="00524A5D" w:rsidRPr="0044437C" w:rsidRDefault="00000000">
      <w:pPr>
        <w:pStyle w:val="Heading4"/>
      </w:pPr>
      <w:bookmarkStart w:id="1328" w:name="_Toc121162865"/>
      <w:bookmarkStart w:id="1329" w:name="_Toc2974"/>
      <w:bookmarkStart w:id="1330" w:name="_Toc17786"/>
      <w:bookmarkStart w:id="1331" w:name="_Toc120570073"/>
      <w:bookmarkStart w:id="1332" w:name="_Toc12700"/>
      <w:bookmarkStart w:id="1333" w:name="_Toc10663"/>
      <w:bookmarkStart w:id="1334" w:name="_Toc10530"/>
      <w:bookmarkStart w:id="1335" w:name="_Toc31227"/>
      <w:bookmarkStart w:id="1336" w:name="_Toc194571861"/>
      <w:r w:rsidRPr="0044437C">
        <w:t>6.5B.3.1</w:t>
      </w:r>
      <w:r w:rsidRPr="0044437C">
        <w:tab/>
        <w:t>General</w:t>
      </w:r>
      <w:bookmarkEnd w:id="1328"/>
      <w:bookmarkEnd w:id="1329"/>
      <w:bookmarkEnd w:id="1330"/>
      <w:bookmarkEnd w:id="1331"/>
      <w:bookmarkEnd w:id="1332"/>
      <w:bookmarkEnd w:id="1333"/>
      <w:bookmarkEnd w:id="1334"/>
      <w:bookmarkEnd w:id="1335"/>
      <w:bookmarkEnd w:id="1336"/>
    </w:p>
    <w:p w14:paraId="021380B7" w14:textId="77777777" w:rsidR="00524A5D" w:rsidRPr="0044437C" w:rsidRDefault="00000000">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13DA37A" w14:textId="77777777" w:rsidR="00524A5D" w:rsidRPr="0044437C" w:rsidRDefault="00000000">
      <w:pPr>
        <w:pStyle w:val="Heading4"/>
      </w:pPr>
      <w:bookmarkStart w:id="1337" w:name="_Toc21715"/>
      <w:bookmarkStart w:id="1338" w:name="_Toc120570074"/>
      <w:bookmarkStart w:id="1339" w:name="_Toc111062064"/>
      <w:bookmarkStart w:id="1340" w:name="_Toc5743"/>
      <w:bookmarkStart w:id="1341" w:name="_Toc2510"/>
      <w:bookmarkStart w:id="1342" w:name="_Toc121162866"/>
      <w:bookmarkStart w:id="1343" w:name="_Toc18657"/>
      <w:bookmarkStart w:id="1344" w:name="_Toc4795"/>
      <w:bookmarkStart w:id="1345" w:name="_Toc26955"/>
      <w:bookmarkStart w:id="1346" w:name="_Toc194571862"/>
      <w:r w:rsidRPr="0044437C">
        <w:t>6.5B.3.2</w:t>
      </w:r>
      <w:r w:rsidRPr="0044437C">
        <w:tab/>
        <w:t>Spectrum emission mask</w:t>
      </w:r>
      <w:bookmarkEnd w:id="1337"/>
      <w:bookmarkEnd w:id="1338"/>
      <w:bookmarkEnd w:id="1339"/>
      <w:bookmarkEnd w:id="1340"/>
      <w:bookmarkEnd w:id="1341"/>
      <w:bookmarkEnd w:id="1342"/>
      <w:r w:rsidRPr="0044437C">
        <w:t xml:space="preserve"> for category NB1 and NB2</w:t>
      </w:r>
      <w:bookmarkEnd w:id="1343"/>
      <w:bookmarkEnd w:id="1344"/>
      <w:bookmarkEnd w:id="1345"/>
      <w:bookmarkEnd w:id="1346"/>
    </w:p>
    <w:p w14:paraId="6E078D19"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w:t>
      </w:r>
      <w:bookmarkStart w:id="1347" w:name="_Hlk140766567"/>
      <w:r w:rsidRPr="0044437C">
        <w:rPr>
          <w:rFonts w:ascii="Arial" w:hAnsi="Arial"/>
          <w:lang w:eastAsia="en-GB"/>
        </w:rPr>
        <w:t>5B.3.2</w:t>
      </w:r>
      <w:bookmarkEnd w:id="1347"/>
      <w:r w:rsidRPr="0044437C">
        <w:rPr>
          <w:rFonts w:ascii="Arial" w:hAnsi="Arial"/>
          <w:lang w:eastAsia="en-GB"/>
        </w:rPr>
        <w:t>.1</w:t>
      </w:r>
      <w:r w:rsidRPr="0044437C">
        <w:rPr>
          <w:rFonts w:ascii="Arial" w:hAnsi="Arial"/>
          <w:lang w:eastAsia="en-GB"/>
        </w:rPr>
        <w:tab/>
        <w:t>Test purpose</w:t>
      </w:r>
    </w:p>
    <w:p w14:paraId="32BCF54A" w14:textId="77777777" w:rsidR="00524A5D" w:rsidRPr="0044437C" w:rsidRDefault="00000000">
      <w:pPr>
        <w:rPr>
          <w:lang w:eastAsia="en-GB"/>
        </w:rPr>
      </w:pPr>
      <w:r w:rsidRPr="0044437C">
        <w:rPr>
          <w:lang w:eastAsia="en-GB"/>
        </w:rPr>
        <w:t>To verify that the power of the category NB1 and NB2 UE emission shall not exceed specified level for the specified channel bandwidth.</w:t>
      </w:r>
    </w:p>
    <w:p w14:paraId="161ADF71"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6.5B.3.2.2</w:t>
      </w:r>
      <w:r w:rsidRPr="0044437C">
        <w:rPr>
          <w:rFonts w:ascii="Arial" w:hAnsi="Arial"/>
          <w:lang w:eastAsia="en-GB"/>
        </w:rPr>
        <w:tab/>
        <w:t>Test applicability</w:t>
      </w:r>
    </w:p>
    <w:p w14:paraId="1FFAB770"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05BFECE"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w:t>
      </w:r>
      <w:bookmarkStart w:id="1348" w:name="_Hlk140766713"/>
      <w:r w:rsidRPr="0044437C">
        <w:rPr>
          <w:rFonts w:ascii="Arial" w:hAnsi="Arial"/>
          <w:lang w:eastAsia="en-GB"/>
        </w:rPr>
        <w:t>5B.3.2</w:t>
      </w:r>
      <w:bookmarkEnd w:id="1348"/>
      <w:r w:rsidRPr="0044437C">
        <w:rPr>
          <w:rFonts w:ascii="Arial" w:hAnsi="Arial"/>
          <w:lang w:eastAsia="en-GB"/>
        </w:rPr>
        <w:t>.3</w:t>
      </w:r>
      <w:r w:rsidRPr="0044437C">
        <w:rPr>
          <w:rFonts w:ascii="Arial" w:hAnsi="Arial"/>
          <w:lang w:eastAsia="en-GB"/>
        </w:rPr>
        <w:tab/>
        <w:t>Minimum conformance requirements</w:t>
      </w:r>
    </w:p>
    <w:p w14:paraId="144B0ABE" w14:textId="77777777" w:rsidR="00524A5D" w:rsidRPr="0044437C" w:rsidRDefault="00000000">
      <w:pPr>
        <w:rPr>
          <w:snapToGrid w:val="0"/>
          <w:lang w:eastAsia="en-GB"/>
        </w:rPr>
      </w:pPr>
      <w:r w:rsidRPr="0044437C">
        <w:rPr>
          <w:lang w:eastAsia="en-GB"/>
        </w:rPr>
        <w:t>The spectrum emission mask of the category NB1 and NB2 UE applies to frequencies (Δf</w:t>
      </w:r>
      <w:r w:rsidRPr="0044437C">
        <w:rPr>
          <w:vertAlign w:val="subscript"/>
          <w:lang w:eastAsia="en-GB"/>
        </w:rPr>
        <w:t>OOB</w:t>
      </w:r>
      <w:r w:rsidRPr="0044437C">
        <w:rPr>
          <w:snapToGrid w:val="0"/>
          <w:lang w:eastAsia="en-GB"/>
        </w:rPr>
        <w:t>)</w:t>
      </w:r>
      <w:r w:rsidRPr="0044437C">
        <w:rPr>
          <w:lang w:eastAsia="en-GB"/>
        </w:rPr>
        <w:t xml:space="preserve"> starting from the </w:t>
      </w:r>
      <w:r w:rsidRPr="0044437C">
        <w:rPr>
          <w:lang w:eastAsia="en-GB"/>
        </w:rPr>
        <w:sym w:font="Symbol" w:char="F0B1"/>
      </w:r>
      <w:r w:rsidRPr="0044437C">
        <w:rPr>
          <w:lang w:eastAsia="en-GB"/>
        </w:rPr>
        <w:t xml:space="preserve"> edge of the assigned category NB1 or NB2 channel bandwidth. For frequencies greater than (Δf</w:t>
      </w:r>
      <w:r w:rsidRPr="0044437C">
        <w:rPr>
          <w:vertAlign w:val="subscript"/>
          <w:lang w:eastAsia="en-GB"/>
        </w:rPr>
        <w:t>OOB</w:t>
      </w:r>
      <w:r w:rsidRPr="0044437C">
        <w:rPr>
          <w:snapToGrid w:val="0"/>
          <w:lang w:eastAsia="en-GB"/>
        </w:rPr>
        <w:t xml:space="preserve">) as specified in Table </w:t>
      </w:r>
      <w:r w:rsidRPr="0044437C">
        <w:rPr>
          <w:lang w:eastAsia="en-GB"/>
        </w:rPr>
        <w:t>6.</w:t>
      </w:r>
      <w:r w:rsidRPr="0044437C">
        <w:t xml:space="preserve"> </w:t>
      </w:r>
      <w:r w:rsidRPr="0044437C">
        <w:rPr>
          <w:lang w:eastAsia="en-GB"/>
        </w:rPr>
        <w:t>5B.3.2.3</w:t>
      </w:r>
      <w:r w:rsidRPr="0044437C">
        <w:rPr>
          <w:snapToGrid w:val="0"/>
          <w:lang w:eastAsia="en-GB"/>
        </w:rPr>
        <w:t xml:space="preserve">-1 the spurious requirements in </w:t>
      </w:r>
      <w:bookmarkStart w:id="1349" w:name="_Hlk140767242"/>
      <w:r w:rsidRPr="0044437C">
        <w:rPr>
          <w:snapToGrid w:val="0"/>
          <w:lang w:eastAsia="en-GB"/>
        </w:rPr>
        <w:t>TS 36.521-1[14] sub-clause 6.6.3</w:t>
      </w:r>
      <w:bookmarkEnd w:id="1349"/>
      <w:r w:rsidRPr="0044437C">
        <w:rPr>
          <w:snapToGrid w:val="0"/>
          <w:lang w:eastAsia="en-GB"/>
        </w:rPr>
        <w:t xml:space="preserve"> are applicable.</w:t>
      </w:r>
    </w:p>
    <w:p w14:paraId="3B60D44E" w14:textId="77777777" w:rsidR="0056634C" w:rsidRPr="0044437C" w:rsidRDefault="0056634C" w:rsidP="0056634C">
      <w:pPr>
        <w:rPr>
          <w:rFonts w:cs="v5.0.0"/>
          <w:lang w:eastAsia="en-GB"/>
        </w:rPr>
      </w:pPr>
      <w:r w:rsidRPr="0044437C">
        <w:rPr>
          <w:rFonts w:cs="v5.0.0"/>
          <w:lang w:eastAsia="en-GB"/>
        </w:rPr>
        <w:t xml:space="preserve">The power of any </w:t>
      </w:r>
      <w:r w:rsidRPr="0044437C">
        <w:rPr>
          <w:lang w:eastAsia="en-GB"/>
        </w:rPr>
        <w:t xml:space="preserve">category NB1 or NB2 </w:t>
      </w:r>
      <w:r w:rsidRPr="0044437C">
        <w:rPr>
          <w:rFonts w:cs="v5.0.0"/>
          <w:lang w:eastAsia="en-GB"/>
        </w:rPr>
        <w:t xml:space="preserve">UE emission shall not exceed the levels specified in Table </w:t>
      </w:r>
      <w:r w:rsidRPr="0044437C">
        <w:rPr>
          <w:lang w:eastAsia="en-GB"/>
        </w:rPr>
        <w:t>6.5B.3.2.3</w:t>
      </w:r>
      <w:r w:rsidRPr="0044437C">
        <w:rPr>
          <w:rFonts w:cs="v5.0.0"/>
          <w:lang w:eastAsia="en-GB"/>
        </w:rPr>
        <w:t>-1.</w:t>
      </w:r>
      <w:r w:rsidRPr="0044437C">
        <w:rPr>
          <w:rFonts w:eastAsia="MS Mincho" w:cs="v5.0.0"/>
          <w:lang w:eastAsia="ja-JP"/>
        </w:rPr>
        <w:t xml:space="preserve"> The spectrum emission limit between each </w:t>
      </w:r>
      <w:r w:rsidRPr="0044437C">
        <w:rPr>
          <w:rFonts w:cs="Arial"/>
          <w:lang w:eastAsia="ja-JP"/>
        </w:rPr>
        <w:t>Δf</w:t>
      </w:r>
      <w:r w:rsidRPr="0044437C">
        <w:rPr>
          <w:rFonts w:cs="Arial"/>
          <w:vertAlign w:val="subscript"/>
          <w:lang w:eastAsia="ja-JP"/>
        </w:rPr>
        <w:t>OOB</w:t>
      </w:r>
      <w:r w:rsidRPr="0044437C">
        <w:rPr>
          <w:rFonts w:eastAsia="MS Mincho" w:cs="v5.0.0"/>
          <w:lang w:eastAsia="ja-JP"/>
        </w:rPr>
        <w:t xml:space="preserve"> is linearly interpolated.</w:t>
      </w:r>
    </w:p>
    <w:p w14:paraId="6117D41A" w14:textId="77777777" w:rsidR="00524A5D" w:rsidRPr="0044437C" w:rsidRDefault="00000000" w:rsidP="00591F55">
      <w:pPr>
        <w:pStyle w:val="TH"/>
        <w:rPr>
          <w:lang w:eastAsia="en-GB"/>
        </w:rPr>
      </w:pPr>
      <w:r w:rsidRPr="0044437C">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44437C" w14:paraId="2A005016" w14:textId="77777777">
        <w:trPr>
          <w:cantSplit/>
          <w:jc w:val="center"/>
        </w:trPr>
        <w:tc>
          <w:tcPr>
            <w:tcW w:w="1512" w:type="dxa"/>
          </w:tcPr>
          <w:p w14:paraId="6A30CD9F"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1182" w:type="dxa"/>
          </w:tcPr>
          <w:p w14:paraId="6D4D4758"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Emission limit (dBm)</w:t>
            </w:r>
          </w:p>
        </w:tc>
        <w:tc>
          <w:tcPr>
            <w:tcW w:w="1417" w:type="dxa"/>
          </w:tcPr>
          <w:p w14:paraId="48B6DB1A"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6EC7C826" w14:textId="77777777">
        <w:trPr>
          <w:jc w:val="center"/>
        </w:trPr>
        <w:tc>
          <w:tcPr>
            <w:tcW w:w="1512" w:type="dxa"/>
          </w:tcPr>
          <w:p w14:paraId="690D1516" w14:textId="77777777" w:rsidR="00524A5D" w:rsidRPr="0044437C" w:rsidRDefault="00000000">
            <w:pPr>
              <w:keepNext/>
              <w:keepLines/>
              <w:spacing w:after="0"/>
              <w:jc w:val="center"/>
              <w:rPr>
                <w:rFonts w:ascii="Arial" w:hAnsi="Arial"/>
                <w:b/>
                <w:sz w:val="18"/>
                <w:lang w:eastAsia="en-GB"/>
              </w:rPr>
            </w:pPr>
            <w:r w:rsidRPr="0044437C">
              <w:rPr>
                <w:rFonts w:ascii="Arial" w:hAnsi="Arial"/>
                <w:sz w:val="18"/>
              </w:rPr>
              <w:sym w:font="Symbol" w:char="F0B1"/>
            </w:r>
            <w:r w:rsidRPr="0044437C">
              <w:rPr>
                <w:rFonts w:ascii="Arial" w:hAnsi="Arial"/>
                <w:sz w:val="18"/>
              </w:rPr>
              <w:t xml:space="preserve"> 0</w:t>
            </w:r>
          </w:p>
        </w:tc>
        <w:tc>
          <w:tcPr>
            <w:tcW w:w="1182" w:type="dxa"/>
          </w:tcPr>
          <w:p w14:paraId="35EED691"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26</w:t>
            </w:r>
          </w:p>
        </w:tc>
        <w:tc>
          <w:tcPr>
            <w:tcW w:w="1417" w:type="dxa"/>
          </w:tcPr>
          <w:p w14:paraId="26AA4FE5" w14:textId="77777777" w:rsidR="00524A5D" w:rsidRPr="0044437C" w:rsidRDefault="00000000">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4DED02BA" w14:textId="77777777">
        <w:trPr>
          <w:jc w:val="center"/>
        </w:trPr>
        <w:tc>
          <w:tcPr>
            <w:tcW w:w="1512" w:type="dxa"/>
          </w:tcPr>
          <w:p w14:paraId="0156505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00</w:t>
            </w:r>
          </w:p>
        </w:tc>
        <w:tc>
          <w:tcPr>
            <w:tcW w:w="1182" w:type="dxa"/>
          </w:tcPr>
          <w:p w14:paraId="6755013B"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w:t>
            </w:r>
          </w:p>
        </w:tc>
        <w:tc>
          <w:tcPr>
            <w:tcW w:w="1417" w:type="dxa"/>
          </w:tcPr>
          <w:p w14:paraId="431D164B"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08304242" w14:textId="77777777">
        <w:trPr>
          <w:jc w:val="center"/>
        </w:trPr>
        <w:tc>
          <w:tcPr>
            <w:tcW w:w="1512" w:type="dxa"/>
          </w:tcPr>
          <w:p w14:paraId="188E7E5A"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50</w:t>
            </w:r>
          </w:p>
        </w:tc>
        <w:tc>
          <w:tcPr>
            <w:tcW w:w="1182" w:type="dxa"/>
          </w:tcPr>
          <w:p w14:paraId="2D9201F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-8</w:t>
            </w:r>
          </w:p>
        </w:tc>
        <w:tc>
          <w:tcPr>
            <w:tcW w:w="1417" w:type="dxa"/>
          </w:tcPr>
          <w:p w14:paraId="5561135A"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7ADAACB" w14:textId="77777777">
        <w:trPr>
          <w:jc w:val="center"/>
        </w:trPr>
        <w:tc>
          <w:tcPr>
            <w:tcW w:w="1512" w:type="dxa"/>
          </w:tcPr>
          <w:p w14:paraId="3E6A9A4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300</w:t>
            </w:r>
          </w:p>
        </w:tc>
        <w:tc>
          <w:tcPr>
            <w:tcW w:w="1182" w:type="dxa"/>
          </w:tcPr>
          <w:p w14:paraId="1AAE118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-29</w:t>
            </w:r>
          </w:p>
        </w:tc>
        <w:tc>
          <w:tcPr>
            <w:tcW w:w="1417" w:type="dxa"/>
          </w:tcPr>
          <w:p w14:paraId="22E4340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42CA9CD9" w14:textId="77777777">
        <w:trPr>
          <w:jc w:val="center"/>
        </w:trPr>
        <w:tc>
          <w:tcPr>
            <w:tcW w:w="1512" w:type="dxa"/>
          </w:tcPr>
          <w:p w14:paraId="4C7DFFF1"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500-1700</w:t>
            </w:r>
          </w:p>
        </w:tc>
        <w:tc>
          <w:tcPr>
            <w:tcW w:w="1182" w:type="dxa"/>
          </w:tcPr>
          <w:p w14:paraId="18D0A45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-35</w:t>
            </w:r>
          </w:p>
        </w:tc>
        <w:tc>
          <w:tcPr>
            <w:tcW w:w="1417" w:type="dxa"/>
          </w:tcPr>
          <w:p w14:paraId="173E0EC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bl>
    <w:p w14:paraId="71F00A85" w14:textId="77777777" w:rsidR="00524A5D" w:rsidRPr="0044437C" w:rsidRDefault="00524A5D">
      <w:pPr>
        <w:rPr>
          <w:snapToGrid w:val="0"/>
          <w:lang w:eastAsia="en-GB"/>
        </w:rPr>
      </w:pPr>
    </w:p>
    <w:p w14:paraId="20D07A6B" w14:textId="77777777" w:rsidR="00524A5D" w:rsidRPr="0044437C" w:rsidRDefault="00000000">
      <w:pPr>
        <w:rPr>
          <w:snapToGrid w:val="0"/>
          <w:lang w:eastAsia="en-GB"/>
        </w:rPr>
      </w:pPr>
      <w:r w:rsidRPr="0044437C">
        <w:rPr>
          <w:snapToGrid w:val="0"/>
          <w:lang w:eastAsia="en-GB"/>
        </w:rPr>
        <w:t>In addition to the spectrum emission mask requirement in</w:t>
      </w:r>
      <w:r w:rsidRPr="0044437C">
        <w:rPr>
          <w:lang w:eastAsia="en-GB"/>
        </w:rPr>
        <w:t xml:space="preserve"> Table 6.5B.3.2.3-1</w:t>
      </w:r>
      <w:r w:rsidRPr="0044437C">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44437C">
        <w:rPr>
          <w:lang w:eastAsia="en-GB"/>
        </w:rPr>
        <w:t xml:space="preserve">Table </w:t>
      </w:r>
      <w:bookmarkStart w:id="1350" w:name="_Hlk140767369"/>
      <w:r w:rsidRPr="0044437C">
        <w:rPr>
          <w:lang w:eastAsia="en-GB"/>
        </w:rPr>
        <w:t>6.5B.3.2.3-2</w:t>
      </w:r>
      <w:bookmarkEnd w:id="1350"/>
      <w:r w:rsidRPr="0044437C">
        <w:rPr>
          <w:snapToGrid w:val="0"/>
          <w:lang w:eastAsia="en-GB"/>
        </w:rPr>
        <w:t>.</w:t>
      </w:r>
    </w:p>
    <w:p w14:paraId="78F51623" w14:textId="77777777" w:rsidR="00524A5D" w:rsidRPr="0044437C" w:rsidRDefault="00000000" w:rsidP="00E36978">
      <w:pPr>
        <w:pStyle w:val="TH"/>
        <w:rPr>
          <w:lang w:eastAsia="en-GB"/>
        </w:rPr>
      </w:pPr>
      <w:r w:rsidRPr="0044437C">
        <w:rPr>
          <w:lang w:eastAsia="en-GB"/>
        </w:rPr>
        <w:lastRenderedPageBreak/>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44437C" w14:paraId="56B20676" w14:textId="77777777">
        <w:trPr>
          <w:cantSplit/>
          <w:jc w:val="center"/>
        </w:trPr>
        <w:tc>
          <w:tcPr>
            <w:tcW w:w="1512" w:type="dxa"/>
          </w:tcPr>
          <w:p w14:paraId="6D5F308D" w14:textId="77777777" w:rsidR="00524A5D" w:rsidRPr="0044437C" w:rsidRDefault="00000000">
            <w:pPr>
              <w:keepNext/>
              <w:keepLines/>
              <w:spacing w:after="0"/>
              <w:jc w:val="center"/>
              <w:rPr>
                <w:rFonts w:ascii="Arial" w:hAnsi="Arial"/>
                <w:b/>
                <w:sz w:val="18"/>
              </w:rPr>
            </w:pPr>
            <w:r w:rsidRPr="0044437C">
              <w:rPr>
                <w:rFonts w:ascii="Arial" w:hAnsi="Arial"/>
                <w:b/>
                <w:sz w:val="18"/>
              </w:rPr>
              <w:t>Channel BW</w:t>
            </w:r>
            <w:r w:rsidRPr="0044437C">
              <w:rPr>
                <w:rFonts w:ascii="Arial" w:hAnsi="Arial"/>
                <w:b/>
                <w:sz w:val="18"/>
                <w:lang w:eastAsia="en-GB"/>
              </w:rPr>
              <w:t xml:space="preserve"> </w:t>
            </w:r>
            <w:r w:rsidRPr="0044437C">
              <w:rPr>
                <w:rFonts w:ascii="Arial" w:hAnsi="Arial"/>
                <w:b/>
                <w:sz w:val="18"/>
              </w:rPr>
              <w:t>(MHz)</w:t>
            </w:r>
          </w:p>
        </w:tc>
        <w:tc>
          <w:tcPr>
            <w:tcW w:w="2463" w:type="dxa"/>
          </w:tcPr>
          <w:p w14:paraId="77D68A87"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Foffset</w:t>
            </w:r>
          </w:p>
          <w:p w14:paraId="7C8D603D"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[kHz]</w:t>
            </w:r>
          </w:p>
        </w:tc>
      </w:tr>
      <w:tr w:rsidR="00524A5D" w:rsidRPr="0044437C" w14:paraId="5A5628FC" w14:textId="77777777">
        <w:trPr>
          <w:jc w:val="center"/>
        </w:trPr>
        <w:tc>
          <w:tcPr>
            <w:tcW w:w="1512" w:type="dxa"/>
          </w:tcPr>
          <w:p w14:paraId="06AEB1EA"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1.4</w:t>
            </w:r>
          </w:p>
        </w:tc>
        <w:tc>
          <w:tcPr>
            <w:tcW w:w="2463" w:type="dxa"/>
          </w:tcPr>
          <w:p w14:paraId="76EC17B3"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165</w:t>
            </w:r>
          </w:p>
        </w:tc>
      </w:tr>
      <w:tr w:rsidR="00524A5D" w:rsidRPr="0044437C" w14:paraId="5403B673" w14:textId="77777777">
        <w:trPr>
          <w:jc w:val="center"/>
        </w:trPr>
        <w:tc>
          <w:tcPr>
            <w:tcW w:w="1512" w:type="dxa"/>
          </w:tcPr>
          <w:p w14:paraId="366F283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w:t>
            </w:r>
          </w:p>
        </w:tc>
        <w:tc>
          <w:tcPr>
            <w:tcW w:w="2463" w:type="dxa"/>
          </w:tcPr>
          <w:p w14:paraId="616753B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190</w:t>
            </w:r>
          </w:p>
        </w:tc>
      </w:tr>
      <w:tr w:rsidR="00524A5D" w:rsidRPr="0044437C" w14:paraId="2D2E341A" w14:textId="77777777">
        <w:trPr>
          <w:jc w:val="center"/>
        </w:trPr>
        <w:tc>
          <w:tcPr>
            <w:tcW w:w="1512" w:type="dxa"/>
          </w:tcPr>
          <w:p w14:paraId="2D7B363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w:t>
            </w:r>
          </w:p>
        </w:tc>
        <w:tc>
          <w:tcPr>
            <w:tcW w:w="2463" w:type="dxa"/>
          </w:tcPr>
          <w:p w14:paraId="6ADCA18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200</w:t>
            </w:r>
          </w:p>
        </w:tc>
      </w:tr>
      <w:tr w:rsidR="00524A5D" w:rsidRPr="0044437C" w14:paraId="0BB1EC02" w14:textId="77777777">
        <w:trPr>
          <w:jc w:val="center"/>
        </w:trPr>
        <w:tc>
          <w:tcPr>
            <w:tcW w:w="1512" w:type="dxa"/>
          </w:tcPr>
          <w:p w14:paraId="6091A4C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10</w:t>
            </w:r>
          </w:p>
        </w:tc>
        <w:tc>
          <w:tcPr>
            <w:tcW w:w="2463" w:type="dxa"/>
          </w:tcPr>
          <w:p w14:paraId="4E6B769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225</w:t>
            </w:r>
          </w:p>
        </w:tc>
      </w:tr>
      <w:tr w:rsidR="00524A5D" w:rsidRPr="0044437C" w14:paraId="64B4F5B7" w14:textId="77777777">
        <w:trPr>
          <w:jc w:val="center"/>
        </w:trPr>
        <w:tc>
          <w:tcPr>
            <w:tcW w:w="1512" w:type="dxa"/>
          </w:tcPr>
          <w:p w14:paraId="43B7B815"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w:t>
            </w:r>
          </w:p>
        </w:tc>
        <w:tc>
          <w:tcPr>
            <w:tcW w:w="2463" w:type="dxa"/>
          </w:tcPr>
          <w:p w14:paraId="7A1DCF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240</w:t>
            </w:r>
          </w:p>
        </w:tc>
      </w:tr>
      <w:tr w:rsidR="00524A5D" w:rsidRPr="0044437C" w14:paraId="6A97D512" w14:textId="77777777">
        <w:trPr>
          <w:jc w:val="center"/>
        </w:trPr>
        <w:tc>
          <w:tcPr>
            <w:tcW w:w="1512" w:type="dxa"/>
          </w:tcPr>
          <w:p w14:paraId="0D434D9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20</w:t>
            </w:r>
          </w:p>
        </w:tc>
        <w:tc>
          <w:tcPr>
            <w:tcW w:w="2463" w:type="dxa"/>
          </w:tcPr>
          <w:p w14:paraId="6A055B9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245</w:t>
            </w:r>
          </w:p>
        </w:tc>
      </w:tr>
    </w:tbl>
    <w:p w14:paraId="5DD6013C" w14:textId="77777777" w:rsidR="00524A5D" w:rsidRPr="0044437C" w:rsidRDefault="00524A5D">
      <w:pPr>
        <w:rPr>
          <w:snapToGrid w:val="0"/>
          <w:lang w:eastAsia="en-GB"/>
        </w:rPr>
      </w:pPr>
    </w:p>
    <w:p w14:paraId="75FA31A3" w14:textId="77777777" w:rsidR="00524A5D" w:rsidRPr="0044437C" w:rsidRDefault="00000000">
      <w:pPr>
        <w:pStyle w:val="NO"/>
        <w:rPr>
          <w:snapToGrid w:val="0"/>
          <w:lang w:eastAsia="en-GB"/>
        </w:rPr>
      </w:pPr>
      <w:r w:rsidRPr="0044437C">
        <w:rPr>
          <w:snapToGrid w:val="0"/>
          <w:lang w:eastAsia="en-GB"/>
        </w:rPr>
        <w:t xml:space="preserve">NOTE: Foffset in Table </w:t>
      </w:r>
      <w:bookmarkStart w:id="1351" w:name="_Hlk140767619"/>
      <w:r w:rsidRPr="0044437C">
        <w:rPr>
          <w:lang w:eastAsia="en-GB"/>
        </w:rPr>
        <w:t>6.5B.3.2</w:t>
      </w:r>
      <w:bookmarkEnd w:id="1351"/>
      <w:r w:rsidRPr="0044437C">
        <w:rPr>
          <w:lang w:eastAsia="en-GB"/>
        </w:rPr>
        <w:t>.3-2</w:t>
      </w:r>
      <w:r w:rsidRPr="0044437C">
        <w:rPr>
          <w:snapToGrid w:val="0"/>
          <w:lang w:eastAsia="en-GB"/>
        </w:rPr>
        <w:t xml:space="preserve"> is used to guarantee co-existence for guard-band operation.</w:t>
      </w:r>
    </w:p>
    <w:p w14:paraId="1A4F2810" w14:textId="77777777" w:rsidR="00524A5D" w:rsidRPr="0044437C" w:rsidRDefault="00000000">
      <w:pPr>
        <w:rPr>
          <w:lang w:eastAsia="en-GB"/>
        </w:rPr>
      </w:pPr>
      <w:r w:rsidRPr="0044437C">
        <w:rPr>
          <w:lang w:eastAsia="en-GB"/>
        </w:rPr>
        <w:t>The normative reference for this requirement is TS 36.102[11] clause 6.5B.3.2.</w:t>
      </w:r>
    </w:p>
    <w:p w14:paraId="69C0AC60" w14:textId="77777777" w:rsidR="00524A5D" w:rsidRPr="0044437C" w:rsidRDefault="00000000">
      <w:pPr>
        <w:pStyle w:val="H6"/>
        <w:rPr>
          <w:lang w:eastAsia="en-GB"/>
        </w:rPr>
      </w:pPr>
      <w:bookmarkStart w:id="1352" w:name="MCCQCTEMPBM_00000283"/>
      <w:r w:rsidRPr="0044437C">
        <w:rPr>
          <w:lang w:eastAsia="en-GB"/>
        </w:rPr>
        <w:t>6.</w:t>
      </w:r>
      <w:bookmarkStart w:id="1353" w:name="_Hlk140767700"/>
      <w:r w:rsidRPr="0044437C">
        <w:rPr>
          <w:lang w:eastAsia="en-GB"/>
        </w:rPr>
        <w:t>5B.3.2</w:t>
      </w:r>
      <w:bookmarkEnd w:id="1353"/>
      <w:r w:rsidRPr="0044437C">
        <w:rPr>
          <w:lang w:eastAsia="en-GB"/>
        </w:rPr>
        <w:t>.4</w:t>
      </w:r>
      <w:r w:rsidRPr="0044437C">
        <w:rPr>
          <w:lang w:eastAsia="en-GB"/>
        </w:rPr>
        <w:tab/>
        <w:t>Test description</w:t>
      </w:r>
    </w:p>
    <w:bookmarkEnd w:id="1352"/>
    <w:p w14:paraId="1FA1D26B"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6.5B.3.2.4.1</w:t>
      </w:r>
      <w:r w:rsidRPr="0044437C">
        <w:rPr>
          <w:rFonts w:ascii="Arial" w:hAnsi="Arial"/>
          <w:lang w:eastAsia="en-GB"/>
        </w:rPr>
        <w:tab/>
        <w:t>Initial conditions</w:t>
      </w:r>
    </w:p>
    <w:p w14:paraId="1E1209CC"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E900E"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0AB944BA" w14:textId="1455F62E" w:rsidR="00524A5D" w:rsidRPr="0044437C" w:rsidRDefault="00000000" w:rsidP="00591F55">
      <w:pPr>
        <w:pStyle w:val="TH"/>
        <w:rPr>
          <w:lang w:eastAsia="en-GB"/>
        </w:rPr>
      </w:pPr>
      <w:r w:rsidRPr="0044437C">
        <w:rPr>
          <w:lang w:eastAsia="en-GB"/>
        </w:rPr>
        <w:t>Table 6.5B.3.2.4.1-1: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E1FFF54" w14:textId="77777777">
        <w:trPr>
          <w:cantSplit/>
          <w:jc w:val="center"/>
        </w:trPr>
        <w:tc>
          <w:tcPr>
            <w:tcW w:w="9340" w:type="dxa"/>
            <w:gridSpan w:val="5"/>
            <w:shd w:val="clear" w:color="auto" w:fill="FFFFFF"/>
          </w:tcPr>
          <w:p w14:paraId="008E4CAB" w14:textId="77777777" w:rsidR="00524A5D" w:rsidRPr="0044437C" w:rsidRDefault="00000000">
            <w:pPr>
              <w:keepNext/>
              <w:keepLines/>
              <w:spacing w:after="0"/>
              <w:jc w:val="center"/>
              <w:rPr>
                <w:rFonts w:ascii="Arial" w:hAnsi="Arial"/>
                <w:b/>
                <w:sz w:val="18"/>
              </w:rPr>
            </w:pPr>
            <w:bookmarkStart w:id="1354" w:name="MCCQCTEMPBM_00000527"/>
            <w:r w:rsidRPr="0044437C">
              <w:rPr>
                <w:rFonts w:ascii="Arial" w:hAnsi="Arial"/>
                <w:b/>
                <w:sz w:val="18"/>
              </w:rPr>
              <w:t>Initial Conditions</w:t>
            </w:r>
          </w:p>
        </w:tc>
      </w:tr>
      <w:tr w:rsidR="00524A5D" w:rsidRPr="0044437C" w14:paraId="3FB9D842" w14:textId="77777777">
        <w:trPr>
          <w:cantSplit/>
          <w:jc w:val="center"/>
        </w:trPr>
        <w:tc>
          <w:tcPr>
            <w:tcW w:w="4138" w:type="dxa"/>
            <w:gridSpan w:val="2"/>
            <w:shd w:val="clear" w:color="auto" w:fill="FFFFFF"/>
          </w:tcPr>
          <w:p w14:paraId="5C933718"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6B58995" w14:textId="77777777" w:rsidR="00524A5D" w:rsidRPr="0044437C" w:rsidRDefault="00000000">
            <w:pPr>
              <w:keepNext/>
              <w:keepLines/>
              <w:spacing w:after="0"/>
              <w:rPr>
                <w:rFonts w:ascii="Arial" w:hAnsi="Arial"/>
                <w:sz w:val="18"/>
              </w:rPr>
            </w:pPr>
            <w:r w:rsidRPr="0044437C">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44437C" w:rsidRDefault="00000000">
            <w:pPr>
              <w:keepNext/>
              <w:keepLines/>
              <w:spacing w:after="0"/>
              <w:rPr>
                <w:rFonts w:ascii="Arial" w:hAnsi="Arial"/>
                <w:sz w:val="18"/>
              </w:rPr>
            </w:pPr>
            <w:r w:rsidRPr="0044437C">
              <w:rPr>
                <w:rFonts w:ascii="Arial" w:hAnsi="Arial" w:cs="v5.0.0"/>
                <w:bCs/>
                <w:sz w:val="18"/>
              </w:rPr>
              <w:t>Normal</w:t>
            </w:r>
          </w:p>
        </w:tc>
      </w:tr>
      <w:tr w:rsidR="00524A5D" w:rsidRPr="0044437C" w14:paraId="7C2AA4F9" w14:textId="77777777">
        <w:trPr>
          <w:cantSplit/>
          <w:jc w:val="center"/>
        </w:trPr>
        <w:tc>
          <w:tcPr>
            <w:tcW w:w="4138" w:type="dxa"/>
            <w:gridSpan w:val="2"/>
            <w:shd w:val="clear" w:color="auto" w:fill="FFFFFF"/>
          </w:tcPr>
          <w:p w14:paraId="57AA433A"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9E1ED73" w14:textId="77777777" w:rsidR="00524A5D" w:rsidRPr="0044437C" w:rsidRDefault="00000000">
            <w:pPr>
              <w:keepNext/>
              <w:keepLines/>
              <w:spacing w:after="0"/>
              <w:rPr>
                <w:rFonts w:ascii="Arial" w:hAnsi="Arial"/>
                <w:sz w:val="18"/>
              </w:rPr>
            </w:pPr>
            <w:r w:rsidRPr="0044437C">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40D1EFF8" w:rsidR="00524A5D" w:rsidRPr="0044437C" w:rsidRDefault="00A24B1D">
            <w:pPr>
              <w:keepNext/>
              <w:keepLines/>
              <w:spacing w:after="0"/>
              <w:rPr>
                <w:rFonts w:ascii="Arial" w:hAnsi="Arial"/>
                <w:sz w:val="18"/>
              </w:rPr>
            </w:pPr>
            <w:r w:rsidRPr="0044437C">
              <w:rPr>
                <w:bCs/>
              </w:rPr>
              <w:t>Low range, Mid range, High range</w:t>
            </w:r>
          </w:p>
        </w:tc>
      </w:tr>
      <w:tr w:rsidR="00524A5D" w:rsidRPr="0044437C" w14:paraId="4A040BE5" w14:textId="77777777">
        <w:trPr>
          <w:cantSplit/>
          <w:jc w:val="center"/>
        </w:trPr>
        <w:tc>
          <w:tcPr>
            <w:tcW w:w="9340" w:type="dxa"/>
            <w:gridSpan w:val="5"/>
            <w:shd w:val="clear" w:color="auto" w:fill="FFFFFF"/>
          </w:tcPr>
          <w:p w14:paraId="0B07EC6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61DB5B90" w14:textId="77777777">
        <w:trPr>
          <w:jc w:val="center"/>
        </w:trPr>
        <w:tc>
          <w:tcPr>
            <w:tcW w:w="1522" w:type="dxa"/>
            <w:shd w:val="clear" w:color="auto" w:fill="FFFFFF"/>
          </w:tcPr>
          <w:p w14:paraId="1849350C"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E5B0478" w14:textId="77777777">
        <w:trPr>
          <w:cantSplit/>
          <w:jc w:val="center"/>
        </w:trPr>
        <w:tc>
          <w:tcPr>
            <w:tcW w:w="1522" w:type="dxa"/>
            <w:shd w:val="clear" w:color="auto" w:fill="FFFFFF"/>
          </w:tcPr>
          <w:p w14:paraId="37548279"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0B1D5EF7" w14:textId="77777777">
        <w:trPr>
          <w:cantSplit/>
          <w:jc w:val="center"/>
        </w:trPr>
        <w:tc>
          <w:tcPr>
            <w:tcW w:w="1522" w:type="dxa"/>
            <w:shd w:val="clear" w:color="auto" w:fill="FFFFFF"/>
          </w:tcPr>
          <w:p w14:paraId="74C73C05"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1A567BA6"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09716B74" w14:textId="77777777">
        <w:trPr>
          <w:cantSplit/>
          <w:jc w:val="center"/>
        </w:trPr>
        <w:tc>
          <w:tcPr>
            <w:tcW w:w="1522" w:type="dxa"/>
            <w:shd w:val="clear" w:color="auto" w:fill="FFFFFF"/>
          </w:tcPr>
          <w:p w14:paraId="00D0E1EE"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687823C7"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67288511" w14:textId="77777777">
        <w:trPr>
          <w:cantSplit/>
          <w:jc w:val="center"/>
        </w:trPr>
        <w:tc>
          <w:tcPr>
            <w:tcW w:w="1522" w:type="dxa"/>
            <w:shd w:val="clear" w:color="auto" w:fill="FFFFFF"/>
          </w:tcPr>
          <w:p w14:paraId="5F33EB2C"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shd w:val="clear" w:color="auto" w:fill="FFFFFF"/>
            <w:vAlign w:val="center"/>
          </w:tcPr>
          <w:p w14:paraId="65D1F35D"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A98236" w14:textId="77777777">
        <w:trPr>
          <w:cantSplit/>
          <w:jc w:val="center"/>
        </w:trPr>
        <w:tc>
          <w:tcPr>
            <w:tcW w:w="1522" w:type="dxa"/>
            <w:shd w:val="clear" w:color="auto" w:fill="FFFFFF"/>
          </w:tcPr>
          <w:p w14:paraId="1885B83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shd w:val="clear" w:color="auto" w:fill="FFFFFF"/>
            <w:vAlign w:val="center"/>
          </w:tcPr>
          <w:p w14:paraId="5CF8E40E"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0DAD1E6" w14:textId="77777777">
        <w:trPr>
          <w:cantSplit/>
          <w:jc w:val="center"/>
        </w:trPr>
        <w:tc>
          <w:tcPr>
            <w:tcW w:w="1522" w:type="dxa"/>
            <w:shd w:val="clear" w:color="auto" w:fill="FFFFFF"/>
          </w:tcPr>
          <w:p w14:paraId="2BF52A1C"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shd w:val="clear" w:color="auto" w:fill="FFFFFF"/>
            <w:vAlign w:val="center"/>
          </w:tcPr>
          <w:p w14:paraId="775D3B8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F8F285A" w14:textId="77777777">
        <w:trPr>
          <w:cantSplit/>
          <w:jc w:val="center"/>
        </w:trPr>
        <w:tc>
          <w:tcPr>
            <w:tcW w:w="1522" w:type="dxa"/>
            <w:shd w:val="clear" w:color="auto" w:fill="FFFFFF"/>
          </w:tcPr>
          <w:p w14:paraId="55B32418"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shd w:val="clear" w:color="auto" w:fill="FFFFFF"/>
            <w:vAlign w:val="center"/>
          </w:tcPr>
          <w:p w14:paraId="547C87C1"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488DC896" w14:textId="77777777">
        <w:trPr>
          <w:cantSplit/>
          <w:jc w:val="center"/>
        </w:trPr>
        <w:tc>
          <w:tcPr>
            <w:tcW w:w="1522" w:type="dxa"/>
            <w:shd w:val="clear" w:color="auto" w:fill="FFFFFF"/>
          </w:tcPr>
          <w:p w14:paraId="520BB9E5"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 xml:space="preserve">7 </w:t>
            </w:r>
            <w:r w:rsidRPr="0044437C">
              <w:rPr>
                <w:rFonts w:ascii="Arial" w:hAnsi="Arial"/>
                <w:sz w:val="18"/>
                <w:lang w:eastAsia="en-GB"/>
              </w:rPr>
              <w:t>(Note 1)</w:t>
            </w:r>
          </w:p>
        </w:tc>
        <w:tc>
          <w:tcPr>
            <w:tcW w:w="0" w:type="auto"/>
            <w:vMerge/>
            <w:shd w:val="clear" w:color="auto" w:fill="FFFFFF"/>
            <w:vAlign w:val="center"/>
          </w:tcPr>
          <w:p w14:paraId="26E75EAF"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B460071" w14:textId="77777777">
        <w:trPr>
          <w:cantSplit/>
          <w:jc w:val="center"/>
        </w:trPr>
        <w:tc>
          <w:tcPr>
            <w:tcW w:w="1522" w:type="dxa"/>
            <w:shd w:val="clear" w:color="auto" w:fill="FFFFFF"/>
          </w:tcPr>
          <w:p w14:paraId="02550819"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 xml:space="preserve">8 </w:t>
            </w:r>
            <w:r w:rsidRPr="0044437C">
              <w:rPr>
                <w:rFonts w:ascii="Arial" w:hAnsi="Arial"/>
                <w:sz w:val="18"/>
                <w:lang w:eastAsia="en-GB"/>
              </w:rPr>
              <w:t>(Note 1)</w:t>
            </w:r>
          </w:p>
        </w:tc>
        <w:tc>
          <w:tcPr>
            <w:tcW w:w="0" w:type="auto"/>
            <w:vMerge/>
            <w:shd w:val="clear" w:color="auto" w:fill="FFFFFF"/>
            <w:vAlign w:val="center"/>
          </w:tcPr>
          <w:p w14:paraId="1324664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61E88331" w14:textId="77777777">
        <w:trPr>
          <w:cantSplit/>
          <w:jc w:val="center"/>
        </w:trPr>
        <w:tc>
          <w:tcPr>
            <w:tcW w:w="1522" w:type="dxa"/>
            <w:shd w:val="clear" w:color="auto" w:fill="FFFFFF"/>
          </w:tcPr>
          <w:p w14:paraId="378BC332"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shd w:val="clear" w:color="auto" w:fill="FFFFFF"/>
            <w:vAlign w:val="center"/>
          </w:tcPr>
          <w:p w14:paraId="07CC2E55"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ECA6432" w14:textId="77777777">
        <w:trPr>
          <w:cantSplit/>
          <w:jc w:val="center"/>
        </w:trPr>
        <w:tc>
          <w:tcPr>
            <w:tcW w:w="1522" w:type="dxa"/>
            <w:shd w:val="clear" w:color="auto" w:fill="FFFFFF"/>
          </w:tcPr>
          <w:p w14:paraId="2FFDDAC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shd w:val="clear" w:color="auto" w:fill="FFFFFF"/>
            <w:vAlign w:val="center"/>
          </w:tcPr>
          <w:p w14:paraId="38BEADF4"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57DB640" w14:textId="77777777">
        <w:trPr>
          <w:cantSplit/>
          <w:jc w:val="center"/>
        </w:trPr>
        <w:tc>
          <w:tcPr>
            <w:tcW w:w="9340" w:type="dxa"/>
            <w:gridSpan w:val="5"/>
            <w:shd w:val="clear" w:color="auto" w:fill="FFFFFF"/>
          </w:tcPr>
          <w:p w14:paraId="557285A4" w14:textId="77777777" w:rsidR="00524A5D" w:rsidRPr="0044437C" w:rsidRDefault="00000000">
            <w:pPr>
              <w:keepNext/>
              <w:keepLines/>
              <w:spacing w:after="0"/>
              <w:ind w:left="851" w:hanging="851"/>
              <w:rPr>
                <w:rFonts w:ascii="Arial" w:hAnsi="Arial"/>
                <w:sz w:val="18"/>
              </w:rPr>
            </w:pPr>
            <w:r w:rsidRPr="0044437C">
              <w:rPr>
                <w:rFonts w:ascii="Arial" w:hAnsi="Arial"/>
                <w:sz w:val="18"/>
              </w:rPr>
              <w:t xml:space="preserve">Note </w:t>
            </w:r>
            <w:r w:rsidRPr="0044437C">
              <w:rPr>
                <w:rFonts w:ascii="Arial" w:hAnsi="Arial"/>
                <w:sz w:val="18"/>
                <w:lang w:eastAsia="en-GB"/>
              </w:rPr>
              <w:t>1</w:t>
            </w:r>
            <w:r w:rsidRPr="0044437C">
              <w:rPr>
                <w:rFonts w:ascii="Arial" w:hAnsi="Arial"/>
                <w:sz w:val="18"/>
              </w:rPr>
              <w:t>:</w:t>
            </w:r>
            <w:r w:rsidRPr="0044437C">
              <w:rPr>
                <w:rFonts w:ascii="Arial" w:hAnsi="Arial"/>
                <w:sz w:val="18"/>
              </w:rPr>
              <w:tab/>
              <w:t xml:space="preserve">The allowed MPR for maximum output power UE might apply is described in clause </w:t>
            </w:r>
            <w:r w:rsidRPr="0044437C">
              <w:rPr>
                <w:rFonts w:ascii="Arial" w:hAnsi="Arial"/>
                <w:sz w:val="18"/>
                <w:lang w:eastAsia="en-GB"/>
              </w:rPr>
              <w:t>[</w:t>
            </w:r>
            <w:r w:rsidRPr="0044437C">
              <w:rPr>
                <w:rFonts w:ascii="Arial" w:hAnsi="Arial"/>
                <w:sz w:val="18"/>
              </w:rPr>
              <w:t>6.2B.2.3</w:t>
            </w:r>
            <w:r w:rsidRPr="0044437C">
              <w:rPr>
                <w:rFonts w:ascii="Arial" w:hAnsi="Arial"/>
                <w:sz w:val="18"/>
                <w:lang w:eastAsia="en-GB"/>
              </w:rPr>
              <w:t>]</w:t>
            </w:r>
            <w:r w:rsidRPr="0044437C">
              <w:rPr>
                <w:rFonts w:ascii="Arial" w:hAnsi="Arial"/>
                <w:sz w:val="18"/>
              </w:rPr>
              <w:t>.</w:t>
            </w:r>
          </w:p>
        </w:tc>
      </w:tr>
      <w:bookmarkEnd w:id="1354"/>
    </w:tbl>
    <w:p w14:paraId="62C58EA3" w14:textId="77777777" w:rsidR="00524A5D" w:rsidRPr="0044437C" w:rsidRDefault="00524A5D">
      <w:pPr>
        <w:rPr>
          <w:lang w:eastAsia="en-GB"/>
        </w:rPr>
      </w:pPr>
    </w:p>
    <w:p w14:paraId="4FFDF7C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5D1865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BFE1DD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CB554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6.5B.3.2.4.1-1.</w:t>
      </w:r>
    </w:p>
    <w:p w14:paraId="4992BFD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D730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36EF5C1" w14:textId="77777777" w:rsidR="00524A5D" w:rsidRPr="0044437C" w:rsidRDefault="00000000" w:rsidP="006053C2">
      <w:pPr>
        <w:pStyle w:val="B1"/>
        <w:rPr>
          <w:lang w:eastAsia="en-GB"/>
        </w:rPr>
      </w:pPr>
      <w:r w:rsidRPr="0044437C">
        <w:rPr>
          <w:lang w:eastAsia="en-GB"/>
        </w:rPr>
        <w:lastRenderedPageBreak/>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D6C71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4A1100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6.5B.3.2.4.3.</w:t>
      </w:r>
    </w:p>
    <w:p w14:paraId="61F1BA3B"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6.5B.3.2.4.2</w:t>
      </w:r>
      <w:r w:rsidRPr="0044437C">
        <w:rPr>
          <w:rFonts w:ascii="Arial" w:hAnsi="Arial"/>
          <w:lang w:eastAsia="en-GB"/>
        </w:rPr>
        <w:tab/>
        <w:t>Test procedure</w:t>
      </w:r>
    </w:p>
    <w:p w14:paraId="11825E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517D76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according to the test configuration, which shall meet the requirements described in Table </w:t>
      </w:r>
      <w:bookmarkStart w:id="1355" w:name="_Hlk140825833"/>
      <w:r w:rsidRPr="0044437C">
        <w:rPr>
          <w:lang w:eastAsia="en-GB"/>
        </w:rPr>
        <w:t>6.2B.2.4-1</w:t>
      </w:r>
      <w:bookmarkEnd w:id="1355"/>
      <w:r w:rsidRPr="0044437C">
        <w:rPr>
          <w:lang w:eastAsia="en-GB"/>
        </w:rPr>
        <w:t>.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p>
    <w:p w14:paraId="553844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w:t>
      </w:r>
      <w:bookmarkStart w:id="1356" w:name="_Hlk140825522"/>
      <w:r w:rsidRPr="0044437C">
        <w:rPr>
          <w:lang w:eastAsia="en-GB"/>
        </w:rPr>
        <w:t>6.5B.3.2.5-1</w:t>
      </w:r>
      <w:bookmarkEnd w:id="1356"/>
      <w:r w:rsidRPr="0044437C">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6.5B.3.2.4.3</w:t>
      </w:r>
      <w:r w:rsidRPr="0044437C">
        <w:rPr>
          <w:rFonts w:ascii="Arial" w:hAnsi="Arial"/>
          <w:lang w:eastAsia="en-GB"/>
        </w:rPr>
        <w:tab/>
        <w:t>Message contents</w:t>
      </w:r>
    </w:p>
    <w:p w14:paraId="4EEFD261" w14:textId="77777777" w:rsidR="00524A5D" w:rsidRPr="0044437C" w:rsidRDefault="00000000">
      <w:pPr>
        <w:rPr>
          <w:lang w:eastAsia="en-GB"/>
        </w:rPr>
      </w:pPr>
      <w:r w:rsidRPr="0044437C">
        <w:rPr>
          <w:lang w:eastAsia="en-GB"/>
        </w:rPr>
        <w:t>Message contents are according to TS 36.508 [12] subclause 8.1.6.</w:t>
      </w:r>
    </w:p>
    <w:p w14:paraId="6166B312" w14:textId="77777777" w:rsidR="00524A5D" w:rsidRPr="0044437C" w:rsidRDefault="00000000">
      <w:pPr>
        <w:pStyle w:val="H6"/>
        <w:rPr>
          <w:lang w:eastAsia="en-GB"/>
        </w:rPr>
      </w:pPr>
      <w:bookmarkStart w:id="1357" w:name="MCCQCTEMPBM_00000284"/>
      <w:r w:rsidRPr="0044437C">
        <w:rPr>
          <w:lang w:eastAsia="en-GB"/>
        </w:rPr>
        <w:t>6.5B.3.2.5</w:t>
      </w:r>
      <w:r w:rsidRPr="0044437C">
        <w:rPr>
          <w:lang w:eastAsia="en-GB"/>
        </w:rPr>
        <w:tab/>
        <w:t>Test requirements</w:t>
      </w:r>
    </w:p>
    <w:bookmarkEnd w:id="1357"/>
    <w:p w14:paraId="3BF09F98" w14:textId="77777777" w:rsidR="00524A5D" w:rsidRPr="0044437C" w:rsidRDefault="00000000">
      <w:pPr>
        <w:ind w:right="334"/>
        <w:rPr>
          <w:lang w:eastAsia="en-GB"/>
        </w:rPr>
      </w:pPr>
      <w:r w:rsidRPr="0044437C">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44437C" w:rsidRDefault="00000000" w:rsidP="00591F55">
      <w:pPr>
        <w:pStyle w:val="TH"/>
        <w:rPr>
          <w:lang w:eastAsia="en-GB"/>
        </w:rPr>
      </w:pPr>
      <w:r w:rsidRPr="0044437C">
        <w:rPr>
          <w:lang w:eastAsia="en-GB"/>
        </w:rPr>
        <w:t xml:space="preserve">Table </w:t>
      </w:r>
      <w:bookmarkStart w:id="1358" w:name="_Hlk140825864"/>
      <w:r w:rsidRPr="0044437C">
        <w:rPr>
          <w:lang w:eastAsia="en-GB"/>
        </w:rPr>
        <w:t>6.5B.3.2.5-1</w:t>
      </w:r>
      <w:bookmarkEnd w:id="1358"/>
      <w:r w:rsidRPr="0044437C">
        <w:rPr>
          <w:lang w:eastAsia="en-GB"/>
        </w:rPr>
        <w:t xml:space="preserve">: category NB1 and NB2 UE spectrum emission mask, category NB1/NB2 bands </w:t>
      </w:r>
      <w:r w:rsidRPr="0044437C">
        <w:rPr>
          <w:rFonts w:cs="Arial"/>
          <w:lang w:eastAsia="en-GB"/>
        </w:rPr>
        <w:t>≤</w:t>
      </w:r>
      <w:r w:rsidRPr="0044437C">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44437C" w14:paraId="6D5A3B8E" w14:textId="77777777">
        <w:trPr>
          <w:cantSplit/>
          <w:jc w:val="center"/>
        </w:trPr>
        <w:tc>
          <w:tcPr>
            <w:tcW w:w="3063" w:type="dxa"/>
          </w:tcPr>
          <w:p w14:paraId="13BB4D37"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3739" w:type="dxa"/>
          </w:tcPr>
          <w:p w14:paraId="138DF58C"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rPr>
              <w:t>Spectrum emission limit (dBm)</w:t>
            </w:r>
          </w:p>
        </w:tc>
        <w:tc>
          <w:tcPr>
            <w:tcW w:w="1982" w:type="dxa"/>
          </w:tcPr>
          <w:p w14:paraId="4811C909"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5F61489" w14:textId="77777777">
        <w:trPr>
          <w:jc w:val="center"/>
        </w:trPr>
        <w:tc>
          <w:tcPr>
            <w:tcW w:w="3063" w:type="dxa"/>
          </w:tcPr>
          <w:p w14:paraId="39AB95E5" w14:textId="77777777" w:rsidR="00524A5D" w:rsidRPr="0044437C" w:rsidRDefault="00000000">
            <w:pPr>
              <w:keepNext/>
              <w:keepLines/>
              <w:spacing w:after="0"/>
              <w:jc w:val="center"/>
              <w:rPr>
                <w:rFonts w:ascii="Arial" w:hAnsi="Arial"/>
                <w:b/>
                <w:sz w:val="18"/>
                <w:lang w:eastAsia="en-GB"/>
              </w:rPr>
            </w:pPr>
            <w:r w:rsidRPr="0044437C">
              <w:rPr>
                <w:rFonts w:ascii="Arial" w:hAnsi="Arial"/>
                <w:sz w:val="18"/>
              </w:rPr>
              <w:t>0 -100</w:t>
            </w:r>
          </w:p>
        </w:tc>
        <w:tc>
          <w:tcPr>
            <w:tcW w:w="3739" w:type="dxa"/>
          </w:tcPr>
          <w:p w14:paraId="06A24DD5"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44437C" w:rsidRDefault="00000000">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198CF8BD" w14:textId="77777777">
        <w:trPr>
          <w:trHeight w:val="537"/>
          <w:jc w:val="center"/>
        </w:trPr>
        <w:tc>
          <w:tcPr>
            <w:tcW w:w="3063" w:type="dxa"/>
          </w:tcPr>
          <w:p w14:paraId="1C7E7CA0"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00 - 150</w:t>
            </w:r>
          </w:p>
        </w:tc>
        <w:tc>
          <w:tcPr>
            <w:tcW w:w="3739" w:type="dxa"/>
          </w:tcPr>
          <w:p w14:paraId="3B7FCA16"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CF06A44" w14:textId="77777777">
        <w:trPr>
          <w:trHeight w:val="573"/>
          <w:jc w:val="center"/>
        </w:trPr>
        <w:tc>
          <w:tcPr>
            <w:tcW w:w="3063" w:type="dxa"/>
          </w:tcPr>
          <w:p w14:paraId="502F1837"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50 - 300</w:t>
            </w:r>
          </w:p>
        </w:tc>
        <w:tc>
          <w:tcPr>
            <w:tcW w:w="3739" w:type="dxa"/>
          </w:tcPr>
          <w:p w14:paraId="39C0E09B"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7AC41659" w14:textId="77777777">
        <w:trPr>
          <w:trHeight w:val="521"/>
          <w:jc w:val="center"/>
        </w:trPr>
        <w:tc>
          <w:tcPr>
            <w:tcW w:w="3063" w:type="dxa"/>
          </w:tcPr>
          <w:p w14:paraId="1E29882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300 - 500</w:t>
            </w:r>
          </w:p>
        </w:tc>
        <w:tc>
          <w:tcPr>
            <w:tcW w:w="3739" w:type="dxa"/>
          </w:tcPr>
          <w:p w14:paraId="3A57E9CD"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619ABF7E" w14:textId="77777777">
        <w:trPr>
          <w:jc w:val="center"/>
        </w:trPr>
        <w:tc>
          <w:tcPr>
            <w:tcW w:w="3063" w:type="dxa"/>
          </w:tcPr>
          <w:p w14:paraId="4F9A566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500 - 1700</w:t>
            </w:r>
          </w:p>
        </w:tc>
        <w:tc>
          <w:tcPr>
            <w:tcW w:w="3739" w:type="dxa"/>
          </w:tcPr>
          <w:p w14:paraId="6EF1BA35"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-33.5</w:t>
            </w:r>
          </w:p>
        </w:tc>
        <w:tc>
          <w:tcPr>
            <w:tcW w:w="1982" w:type="dxa"/>
          </w:tcPr>
          <w:p w14:paraId="4A8168B5"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7960FDE3" w14:textId="77777777">
        <w:trPr>
          <w:jc w:val="center"/>
        </w:trPr>
        <w:tc>
          <w:tcPr>
            <w:tcW w:w="8784" w:type="dxa"/>
            <w:gridSpan w:val="3"/>
          </w:tcPr>
          <w:p w14:paraId="08B13984"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limit shall be calculated for the measurement frequency F given in kHz, cantered in the measurement bandwidth.</w:t>
            </w:r>
          </w:p>
          <w:p w14:paraId="11F83048" w14:textId="77777777" w:rsidR="00524A5D" w:rsidRPr="0044437C" w:rsidRDefault="00000000">
            <w:pPr>
              <w:keepNext/>
              <w:keepLines/>
              <w:spacing w:after="0"/>
              <w:ind w:left="851" w:hanging="851"/>
              <w:rPr>
                <w:rFonts w:ascii="Arial" w:hAnsi="Arial"/>
                <w:sz w:val="18"/>
                <w:lang w:eastAsia="en-GB"/>
              </w:rPr>
            </w:pPr>
            <w:r w:rsidRPr="0044437C">
              <w:rPr>
                <w:rFonts w:ascii="Arial" w:hAnsi="Arial"/>
                <w:sz w:val="18"/>
              </w:rPr>
              <w:t>Note 2:</w:t>
            </w:r>
            <w:r w:rsidRPr="0044437C">
              <w:rPr>
                <w:rFonts w:ascii="Arial" w:hAnsi="Arial"/>
                <w:sz w:val="18"/>
              </w:rPr>
              <w:tab/>
              <w:t>At the boundary of spectrum emission limit, the first and last measurement position with a 30 kHz filter is the inside of +</w:t>
            </w:r>
            <w:r w:rsidRPr="0044437C">
              <w:rPr>
                <w:rFonts w:ascii="Arial" w:hAnsi="Arial"/>
                <w:sz w:val="18"/>
                <w:lang w:eastAsia="en-GB"/>
              </w:rPr>
              <w:t>15 kHz</w:t>
            </w:r>
            <w:r w:rsidRPr="0044437C">
              <w:rPr>
                <w:rFonts w:ascii="Arial" w:hAnsi="Arial"/>
                <w:sz w:val="18"/>
              </w:rPr>
              <w:t xml:space="preserve"> and -</w:t>
            </w:r>
            <w:r w:rsidRPr="0044437C">
              <w:rPr>
                <w:rFonts w:ascii="Arial" w:hAnsi="Arial"/>
                <w:sz w:val="18"/>
                <w:lang w:eastAsia="en-GB"/>
              </w:rPr>
              <w:t>15 k</w:t>
            </w:r>
            <w:r w:rsidRPr="0044437C">
              <w:rPr>
                <w:rFonts w:ascii="Arial" w:hAnsi="Arial"/>
                <w:sz w:val="18"/>
              </w:rPr>
              <w:t>Hz, respectively. The filter shall be stepped to cover the whole range.</w:t>
            </w:r>
          </w:p>
        </w:tc>
      </w:tr>
    </w:tbl>
    <w:p w14:paraId="18F8F576" w14:textId="77777777" w:rsidR="00524A5D" w:rsidRPr="0044437C" w:rsidRDefault="00524A5D">
      <w:pPr>
        <w:rPr>
          <w:lang w:eastAsia="en-GB"/>
        </w:rPr>
      </w:pPr>
    </w:p>
    <w:p w14:paraId="21ED7D6C" w14:textId="77777777" w:rsidR="00524A5D" w:rsidRPr="0044437C" w:rsidRDefault="00000000">
      <w:pPr>
        <w:pStyle w:val="NO"/>
        <w:rPr>
          <w:lang w:eastAsia="en-GB"/>
        </w:rPr>
      </w:pPr>
      <w:r w:rsidRPr="0044437C">
        <w:rPr>
          <w:lang w:eastAsia="en-GB"/>
        </w:rPr>
        <w:lastRenderedPageBreak/>
        <w:t>NOTE 1:</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44437C" w:rsidRDefault="00000000">
      <w:pPr>
        <w:pStyle w:val="NO"/>
        <w:rPr>
          <w:lang w:eastAsia="en-GB"/>
        </w:rPr>
      </w:pPr>
      <w:r w:rsidRPr="0044437C">
        <w:rPr>
          <w:lang w:eastAsia="en-GB"/>
        </w:rPr>
        <w:t>NOTE 2:</w:t>
      </w:r>
      <w:r w:rsidRPr="0044437C">
        <w:rPr>
          <w:lang w:eastAsia="en-GB"/>
        </w:rPr>
        <w:tab/>
        <w:t>The minimum requirements in clause 6.5B.3.2.3 have been combined into table 6.5B.3.2.5-1 to reduce testing complexity and test time.</w:t>
      </w:r>
    </w:p>
    <w:p w14:paraId="5D0DB5D7" w14:textId="77777777" w:rsidR="00A87595" w:rsidRPr="0044437C" w:rsidRDefault="00000000" w:rsidP="00A87595">
      <w:pPr>
        <w:pStyle w:val="Heading4"/>
        <w:rPr>
          <w:snapToGrid w:val="0"/>
        </w:rPr>
      </w:pPr>
      <w:bookmarkStart w:id="1359" w:name="_Toc120570075"/>
      <w:bookmarkStart w:id="1360" w:name="_Toc111062065"/>
      <w:bookmarkStart w:id="1361" w:name="_Toc22222"/>
      <w:bookmarkStart w:id="1362" w:name="_Toc10053"/>
      <w:bookmarkStart w:id="1363" w:name="_Toc10519"/>
      <w:bookmarkStart w:id="1364" w:name="_Toc1229"/>
      <w:bookmarkStart w:id="1365" w:name="_Toc121162867"/>
      <w:bookmarkStart w:id="1366" w:name="_Toc18624"/>
      <w:bookmarkStart w:id="1367" w:name="_Toc18551"/>
      <w:bookmarkStart w:id="1368" w:name="_Toc194571863"/>
      <w:r w:rsidRPr="0044437C">
        <w:t>6.5B.3.3</w:t>
      </w:r>
      <w:r w:rsidRPr="0044437C">
        <w:tab/>
      </w:r>
      <w:r w:rsidRPr="0044437C">
        <w:rPr>
          <w:snapToGrid w:val="0"/>
        </w:rPr>
        <w:t>Additional Spectrum Emission Mask for category NB1 and NB2</w:t>
      </w:r>
      <w:bookmarkEnd w:id="1359"/>
      <w:bookmarkEnd w:id="1360"/>
      <w:bookmarkEnd w:id="1361"/>
      <w:bookmarkEnd w:id="1362"/>
      <w:bookmarkEnd w:id="1363"/>
      <w:bookmarkEnd w:id="1364"/>
      <w:bookmarkEnd w:id="1365"/>
      <w:bookmarkEnd w:id="1366"/>
      <w:bookmarkEnd w:id="1367"/>
      <w:bookmarkEnd w:id="1368"/>
    </w:p>
    <w:p w14:paraId="1052D443" w14:textId="77777777" w:rsidR="00A87595" w:rsidRPr="0044437C" w:rsidRDefault="00A87595" w:rsidP="00A87595">
      <w:pPr>
        <w:pStyle w:val="EditorsNote"/>
      </w:pPr>
      <w:r w:rsidRPr="0044437C">
        <w:t>Editor’s note: The following aspects are either missing or not yet determined</w:t>
      </w:r>
    </w:p>
    <w:p w14:paraId="79EF76EA" w14:textId="2BEF245D" w:rsidR="00524A5D" w:rsidRPr="0044437C" w:rsidRDefault="00A87595" w:rsidP="0044437C">
      <w:pPr>
        <w:pStyle w:val="EditorsNote"/>
        <w:rPr>
          <w:snapToGrid w:val="0"/>
        </w:rPr>
      </w:pPr>
      <w:r w:rsidRPr="0044437C">
        <w:t>-</w:t>
      </w:r>
      <w:r w:rsidRPr="0044437C">
        <w:tab/>
        <w:t>Tests for network signalling values NS_03N, NS_04N, NS_05 are not complete.</w:t>
      </w:r>
    </w:p>
    <w:p w14:paraId="430E42D0" w14:textId="77777777" w:rsidR="00DD2255" w:rsidRPr="0044437C" w:rsidRDefault="00DD2255" w:rsidP="00DD2255">
      <w:pPr>
        <w:keepNext/>
        <w:keepLines/>
        <w:spacing w:before="120"/>
        <w:ind w:left="1985" w:hanging="1985"/>
        <w:rPr>
          <w:rFonts w:ascii="Arial" w:eastAsia="DengXian" w:hAnsi="Arial" w:cs="Arial"/>
        </w:rPr>
      </w:pPr>
      <w:bookmarkStart w:id="1369" w:name="_Toc120570076"/>
      <w:bookmarkStart w:id="1370" w:name="_Toc4418"/>
      <w:bookmarkStart w:id="1371" w:name="_Toc30913"/>
      <w:bookmarkStart w:id="1372" w:name="_Toc121162868"/>
      <w:bookmarkStart w:id="1373" w:name="_Toc9203"/>
      <w:bookmarkStart w:id="1374" w:name="_Toc111062066"/>
      <w:bookmarkStart w:id="1375" w:name="_Toc25813"/>
      <w:bookmarkStart w:id="1376" w:name="_Toc28739"/>
      <w:bookmarkStart w:id="1377" w:name="_Toc15743"/>
      <w:r w:rsidRPr="0044437C">
        <w:rPr>
          <w:rFonts w:ascii="Arial" w:eastAsia="DengXian" w:hAnsi="Arial" w:cs="Arial"/>
        </w:rPr>
        <w:t>6.5B.3.3.1</w:t>
      </w:r>
      <w:r w:rsidRPr="0044437C">
        <w:rPr>
          <w:rFonts w:ascii="Arial" w:eastAsia="DengXian" w:hAnsi="Arial" w:cs="Arial"/>
        </w:rPr>
        <w:tab/>
        <w:t>Test purpose</w:t>
      </w:r>
    </w:p>
    <w:p w14:paraId="152606F9" w14:textId="77777777" w:rsidR="00DD2255" w:rsidRPr="0044437C" w:rsidRDefault="00DD2255" w:rsidP="00DD2255">
      <w:pPr>
        <w:rPr>
          <w:lang w:eastAsia="en-GB"/>
        </w:rPr>
      </w:pPr>
      <w:r w:rsidRPr="0044437C">
        <w:rPr>
          <w:lang w:eastAsia="en-GB"/>
        </w:rPr>
        <w:t>To verify that the power of any UE emission shall not exceed specified lever for the specified channel bandwidth.</w:t>
      </w:r>
    </w:p>
    <w:p w14:paraId="6EE63706" w14:textId="77777777" w:rsidR="00DD2255" w:rsidRPr="0044437C" w:rsidRDefault="00DD2255" w:rsidP="00DD2255">
      <w:pPr>
        <w:keepNext/>
        <w:keepLines/>
        <w:spacing w:before="120"/>
        <w:ind w:left="1985" w:hanging="1985"/>
        <w:rPr>
          <w:rFonts w:ascii="Arial" w:eastAsia="DengXian" w:hAnsi="Arial" w:cs="Arial"/>
        </w:rPr>
      </w:pPr>
      <w:r w:rsidRPr="0044437C">
        <w:rPr>
          <w:rFonts w:ascii="Arial" w:eastAsia="DengXian" w:hAnsi="Arial" w:cs="Arial"/>
        </w:rPr>
        <w:t>6.5B.3.3.2</w:t>
      </w:r>
      <w:r w:rsidRPr="0044437C">
        <w:rPr>
          <w:rFonts w:ascii="Arial" w:eastAsia="DengXian" w:hAnsi="Arial" w:cs="Arial"/>
        </w:rPr>
        <w:tab/>
        <w:t>Test applicability</w:t>
      </w:r>
    </w:p>
    <w:p w14:paraId="10D9E6B5" w14:textId="74FF4624" w:rsidR="00DD2255" w:rsidRPr="0044437C" w:rsidRDefault="00DD2255" w:rsidP="00DD2255">
      <w:pPr>
        <w:rPr>
          <w:lang w:eastAsia="en-GB"/>
        </w:rPr>
      </w:pPr>
      <w:r w:rsidRPr="0044437C">
        <w:rPr>
          <w:lang w:eastAsia="en-GB"/>
        </w:rPr>
        <w:t xml:space="preserve">This test case applies to all types of </w:t>
      </w:r>
      <w:r w:rsidR="00A87595" w:rsidRPr="0044437C">
        <w:rPr>
          <w:lang w:eastAsia="en-GB"/>
        </w:rPr>
        <w:t>NB-IoT</w:t>
      </w:r>
      <w:r w:rsidRPr="0044437C">
        <w:rPr>
          <w:lang w:eastAsia="en-GB"/>
        </w:rPr>
        <w:t xml:space="preserve"> UE release </w:t>
      </w:r>
      <w:r w:rsidR="00A87595" w:rsidRPr="0044437C">
        <w:rPr>
          <w:lang w:eastAsia="en-GB"/>
        </w:rPr>
        <w:t xml:space="preserve">17 </w:t>
      </w:r>
      <w:r w:rsidRPr="0044437C">
        <w:rPr>
          <w:lang w:eastAsia="en-GB"/>
        </w:rPr>
        <w:t>and forward of category NB1 and NB2 that support satellite access operation.</w:t>
      </w:r>
    </w:p>
    <w:p w14:paraId="1274553F" w14:textId="77777777" w:rsidR="00DD2255" w:rsidRPr="0044437C" w:rsidRDefault="00DD2255" w:rsidP="00DD2255">
      <w:pPr>
        <w:keepNext/>
        <w:keepLines/>
        <w:spacing w:before="120"/>
        <w:ind w:left="1985" w:hanging="1985"/>
        <w:rPr>
          <w:rFonts w:ascii="Arial" w:eastAsia="DengXian" w:hAnsi="Arial" w:cs="Arial"/>
        </w:rPr>
      </w:pPr>
      <w:r w:rsidRPr="0044437C">
        <w:rPr>
          <w:rFonts w:ascii="Arial" w:eastAsia="DengXian" w:hAnsi="Arial" w:cs="Arial"/>
        </w:rPr>
        <w:t>6.5B.3.3.3</w:t>
      </w:r>
      <w:r w:rsidRPr="0044437C">
        <w:rPr>
          <w:rFonts w:ascii="Arial" w:eastAsia="DengXian" w:hAnsi="Arial" w:cs="Arial"/>
        </w:rPr>
        <w:tab/>
        <w:t>Minimum conformance requirements</w:t>
      </w:r>
    </w:p>
    <w:p w14:paraId="13F6FACD" w14:textId="77777777" w:rsidR="00DD2255" w:rsidRPr="0044437C" w:rsidRDefault="00DD2255" w:rsidP="00DD2255">
      <w:bookmarkStart w:id="1378" w:name="OLE_LINK115"/>
      <w:r w:rsidRPr="0044437C">
        <w:t>When "NS_0</w:t>
      </w:r>
      <w:r w:rsidRPr="0044437C">
        <w:rPr>
          <w:lang w:eastAsia="zh-CN"/>
        </w:rPr>
        <w:t>2N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Pr="0044437C">
        <w:t>-1.</w:t>
      </w:r>
    </w:p>
    <w:bookmarkEnd w:id="1378"/>
    <w:p w14:paraId="050044B2" w14:textId="77777777" w:rsidR="00DD2255" w:rsidRPr="0044437C" w:rsidRDefault="00DD2255" w:rsidP="00DD2255">
      <w:pPr>
        <w:pStyle w:val="TH"/>
      </w:pPr>
      <w:r w:rsidRPr="0044437C">
        <w:t>Table 6.5B.3.3.3-1: Additional requirements for "NS_02N"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DD2255" w:rsidRPr="0044437C" w14:paraId="5C77B270" w14:textId="77777777" w:rsidTr="009A6A79">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194F" w14:textId="77777777" w:rsidR="00DD2255" w:rsidRPr="0044437C" w:rsidRDefault="00DD2255" w:rsidP="009A6A79">
            <w:pPr>
              <w:pStyle w:val="TAH"/>
            </w:pPr>
            <w:r w:rsidRPr="0044437C">
              <w:t>Δf</w:t>
            </w:r>
            <w:r w:rsidRPr="0044437C">
              <w:rPr>
                <w:vertAlign w:val="subscript"/>
              </w:rPr>
              <w:t>OOB</w:t>
            </w:r>
          </w:p>
          <w:p w14:paraId="2CCFD1D4" w14:textId="77777777" w:rsidR="00DD2255" w:rsidRPr="0044437C" w:rsidRDefault="00DD2255"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17BAC" w14:textId="77777777" w:rsidR="00DD2255" w:rsidRPr="0044437C" w:rsidRDefault="00DD2255"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23E2B" w14:textId="77777777" w:rsidR="00DD2255" w:rsidRPr="0044437C" w:rsidRDefault="00DD2255" w:rsidP="009A6A79">
            <w:pPr>
              <w:pStyle w:val="TAH"/>
            </w:pPr>
            <w:r w:rsidRPr="0044437C">
              <w:t>Measurement bandwidth</w:t>
            </w:r>
          </w:p>
        </w:tc>
      </w:tr>
      <w:tr w:rsidR="00DD2255" w:rsidRPr="0044437C" w14:paraId="2335BDE0"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56314" w14:textId="77777777" w:rsidR="00DD2255" w:rsidRPr="0044437C" w:rsidRDefault="00DD2255" w:rsidP="009A6A79">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6E1CA" w14:textId="77777777" w:rsidR="00DD2255" w:rsidRPr="0044437C" w:rsidRDefault="00DD2255" w:rsidP="009A6A79">
            <w:pPr>
              <w:pStyle w:val="TAC"/>
            </w:pPr>
            <w:r w:rsidRPr="0044437C">
              <w:t>-2 for PC3</w:t>
            </w:r>
          </w:p>
          <w:p w14:paraId="1700CF0A" w14:textId="77777777" w:rsidR="00DD2255" w:rsidRPr="0044437C" w:rsidRDefault="00DD2255"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35F25" w14:textId="77777777" w:rsidR="00DD2255" w:rsidRPr="0044437C" w:rsidRDefault="00DD2255" w:rsidP="009A6A79">
            <w:pPr>
              <w:pStyle w:val="TAC"/>
            </w:pPr>
            <w:r w:rsidRPr="0044437C">
              <w:t>4 kHz</w:t>
            </w:r>
          </w:p>
        </w:tc>
      </w:tr>
      <w:tr w:rsidR="00DD2255" w:rsidRPr="0044437C" w14:paraId="23B0F29E"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1ED06" w14:textId="77777777" w:rsidR="00DD2255" w:rsidRPr="0044437C" w:rsidRDefault="00DD2255" w:rsidP="009A6A79">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EF74B" w14:textId="77777777" w:rsidR="00DD2255" w:rsidRPr="0044437C" w:rsidRDefault="00DD2255" w:rsidP="009A6A79">
            <w:pPr>
              <w:pStyle w:val="TAC"/>
            </w:pPr>
            <w:r w:rsidRPr="0044437C">
              <w:t>-12 for PC3</w:t>
            </w:r>
          </w:p>
          <w:p w14:paraId="2C51B23E" w14:textId="77777777" w:rsidR="00DD2255" w:rsidRPr="0044437C" w:rsidRDefault="00DD2255"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FBEA0" w14:textId="77777777" w:rsidR="00DD2255" w:rsidRPr="0044437C" w:rsidRDefault="00DD2255" w:rsidP="009A6A79">
            <w:pPr>
              <w:pStyle w:val="TAC"/>
            </w:pPr>
            <w:r w:rsidRPr="0044437C">
              <w:t>4 kHz</w:t>
            </w:r>
          </w:p>
        </w:tc>
      </w:tr>
      <w:tr w:rsidR="00DD2255" w:rsidRPr="0044437C" w14:paraId="527D6AC0"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85FDA" w14:textId="77777777" w:rsidR="00DD2255" w:rsidRPr="0044437C" w:rsidRDefault="00DD2255" w:rsidP="009A6A79">
            <w:pPr>
              <w:pStyle w:val="TAC"/>
            </w:pPr>
            <w:r w:rsidRPr="0044437C">
              <w:rPr>
                <w:rFonts w:ascii="Symbol" w:hAnsi="Symbol"/>
              </w:rPr>
              <w:t>±</w:t>
            </w:r>
            <w:r w:rsidRPr="0044437C">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20D7" w14:textId="77777777" w:rsidR="00DD2255" w:rsidRPr="0044437C" w:rsidRDefault="00DD2255"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8823" w14:textId="77777777" w:rsidR="00DD2255" w:rsidRPr="0044437C" w:rsidRDefault="00DD2255" w:rsidP="009A6A79">
            <w:pPr>
              <w:pStyle w:val="TAC"/>
            </w:pPr>
            <w:r w:rsidRPr="0044437C">
              <w:t>4 kHz</w:t>
            </w:r>
          </w:p>
        </w:tc>
      </w:tr>
    </w:tbl>
    <w:p w14:paraId="30751EE5" w14:textId="77777777" w:rsidR="00DD2255" w:rsidRPr="0044437C" w:rsidRDefault="00DD2255" w:rsidP="00DD2255"/>
    <w:p w14:paraId="182EF430" w14:textId="77777777" w:rsidR="00DD2255" w:rsidRPr="0044437C" w:rsidRDefault="00DD2255" w:rsidP="00DD2255">
      <w:pPr>
        <w:pStyle w:val="NO"/>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[22]</w:t>
      </w:r>
      <w:r w:rsidRPr="0044437C">
        <w:t xml:space="preserve">, of </w:t>
      </w:r>
      <w:r w:rsidRPr="0044437C">
        <w:rPr>
          <w:lang w:eastAsia="zh-CN"/>
        </w:rPr>
        <w:t>0</w:t>
      </w:r>
      <w:r w:rsidRPr="0044437C">
        <w:t>.38 MHz.</w:t>
      </w:r>
    </w:p>
    <w:p w14:paraId="5C5A835E" w14:textId="77777777" w:rsidR="00DD2255" w:rsidRPr="0044437C" w:rsidRDefault="00DD2255" w:rsidP="00DD2255">
      <w:r w:rsidRPr="0044437C">
        <w:t>When "NS_0</w:t>
      </w:r>
      <w:r w:rsidRPr="0044437C">
        <w:rPr>
          <w:lang w:eastAsia="zh-CN"/>
        </w:rPr>
        <w:t>3N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Pr="0044437C">
        <w:t>-2.</w:t>
      </w:r>
    </w:p>
    <w:p w14:paraId="176E9441" w14:textId="77777777" w:rsidR="00DD2255" w:rsidRPr="0044437C" w:rsidRDefault="00DD2255" w:rsidP="00DD2255">
      <w:pPr>
        <w:pStyle w:val="TH"/>
      </w:pPr>
      <w:r w:rsidRPr="0044437C">
        <w:t>Table 6.5B.3.3.3-2: Additional requirements for "NS_03N"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DD2255" w:rsidRPr="0044437C" w14:paraId="457AFBAB" w14:textId="77777777" w:rsidTr="009A6A79">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A32B2" w14:textId="77777777" w:rsidR="00DD2255" w:rsidRPr="0044437C" w:rsidRDefault="00DD2255" w:rsidP="009A6A79">
            <w:pPr>
              <w:pStyle w:val="TAH"/>
            </w:pPr>
            <w:r w:rsidRPr="0044437C">
              <w:t>Δf</w:t>
            </w:r>
            <w:r w:rsidRPr="0044437C">
              <w:rPr>
                <w:vertAlign w:val="subscript"/>
              </w:rPr>
              <w:t>OOB</w:t>
            </w:r>
          </w:p>
          <w:p w14:paraId="3BB7892B" w14:textId="77777777" w:rsidR="00DD2255" w:rsidRPr="0044437C" w:rsidRDefault="00DD2255"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5FA6F" w14:textId="77777777" w:rsidR="00DD2255" w:rsidRPr="0044437C" w:rsidRDefault="00DD2255"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5368F" w14:textId="77777777" w:rsidR="00DD2255" w:rsidRPr="0044437C" w:rsidRDefault="00DD2255" w:rsidP="009A6A79">
            <w:pPr>
              <w:pStyle w:val="TAH"/>
            </w:pPr>
            <w:r w:rsidRPr="0044437C">
              <w:t>Measurement bandwidth</w:t>
            </w:r>
          </w:p>
        </w:tc>
      </w:tr>
      <w:tr w:rsidR="00DD2255" w:rsidRPr="0044437C" w14:paraId="7ED359B1"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5A24B" w14:textId="77777777" w:rsidR="00DD2255" w:rsidRPr="0044437C" w:rsidRDefault="00DD2255" w:rsidP="009A6A79">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FE28C" w14:textId="77777777" w:rsidR="00DD2255" w:rsidRPr="0044437C" w:rsidRDefault="00DD2255" w:rsidP="009A6A79">
            <w:pPr>
              <w:pStyle w:val="TAC"/>
            </w:pPr>
            <w:r w:rsidRPr="0044437C">
              <w:t>-2 for PC3</w:t>
            </w:r>
          </w:p>
          <w:p w14:paraId="55A303C1" w14:textId="77777777" w:rsidR="00DD2255" w:rsidRPr="0044437C" w:rsidRDefault="00DD2255"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3D65B" w14:textId="77777777" w:rsidR="00DD2255" w:rsidRPr="0044437C" w:rsidRDefault="00DD2255" w:rsidP="009A6A79">
            <w:pPr>
              <w:pStyle w:val="TAC"/>
            </w:pPr>
            <w:r w:rsidRPr="0044437C">
              <w:t>4 kHz</w:t>
            </w:r>
          </w:p>
        </w:tc>
      </w:tr>
      <w:tr w:rsidR="00DD2255" w:rsidRPr="0044437C" w14:paraId="13F81EC3"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C614" w14:textId="77777777" w:rsidR="00DD2255" w:rsidRPr="0044437C" w:rsidRDefault="00DD2255" w:rsidP="009A6A79">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F9A99" w14:textId="77777777" w:rsidR="00DD2255" w:rsidRPr="0044437C" w:rsidRDefault="00DD2255" w:rsidP="009A6A79">
            <w:pPr>
              <w:pStyle w:val="TAC"/>
            </w:pPr>
            <w:r w:rsidRPr="0044437C">
              <w:t>-12 for PC3</w:t>
            </w:r>
          </w:p>
          <w:p w14:paraId="756AB54C" w14:textId="77777777" w:rsidR="00DD2255" w:rsidRPr="0044437C" w:rsidRDefault="00DD2255"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A1D06" w14:textId="77777777" w:rsidR="00DD2255" w:rsidRPr="0044437C" w:rsidRDefault="00DD2255" w:rsidP="009A6A79">
            <w:pPr>
              <w:pStyle w:val="TAC"/>
            </w:pPr>
            <w:r w:rsidRPr="0044437C">
              <w:t>4 kHz</w:t>
            </w:r>
          </w:p>
        </w:tc>
      </w:tr>
      <w:tr w:rsidR="00DD2255" w:rsidRPr="0044437C" w14:paraId="542E72AA"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0DF6E" w14:textId="77777777" w:rsidR="00DD2255" w:rsidRPr="0044437C" w:rsidRDefault="00DD2255" w:rsidP="009A6A79">
            <w:pPr>
              <w:pStyle w:val="TAC"/>
            </w:pPr>
            <w:r w:rsidRPr="0044437C">
              <w:rPr>
                <w:rFonts w:ascii="Symbol" w:hAnsi="Symbol"/>
              </w:rPr>
              <w:t>±</w:t>
            </w:r>
            <w:r w:rsidRPr="0044437C">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484876" w14:textId="77777777" w:rsidR="00DD2255" w:rsidRPr="0044437C" w:rsidRDefault="00DD2255"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0DE56" w14:textId="77777777" w:rsidR="00DD2255" w:rsidRPr="0044437C" w:rsidRDefault="00DD2255" w:rsidP="009A6A79">
            <w:pPr>
              <w:pStyle w:val="TAC"/>
            </w:pPr>
            <w:r w:rsidRPr="0044437C">
              <w:t>4 kHz</w:t>
            </w:r>
          </w:p>
        </w:tc>
      </w:tr>
    </w:tbl>
    <w:p w14:paraId="14F1D367" w14:textId="77777777" w:rsidR="00DD2255" w:rsidRPr="0044437C" w:rsidRDefault="00DD2255" w:rsidP="00DD2255"/>
    <w:p w14:paraId="1C47E29F" w14:textId="77777777" w:rsidR="00DD2255" w:rsidRPr="0044437C" w:rsidRDefault="00DD2255" w:rsidP="00DD2255">
      <w:pPr>
        <w:pStyle w:val="NO"/>
        <w:rPr>
          <w:rFonts w:eastAsia="??"/>
        </w:rPr>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[22]</w:t>
      </w:r>
      <w:r w:rsidRPr="0044437C">
        <w:t xml:space="preserve">, of </w:t>
      </w:r>
      <w:r w:rsidRPr="0044437C">
        <w:rPr>
          <w:lang w:eastAsia="zh-CN"/>
        </w:rPr>
        <w:t>0</w:t>
      </w:r>
      <w:r w:rsidRPr="0044437C">
        <w:t>.38 MHz.</w:t>
      </w:r>
    </w:p>
    <w:p w14:paraId="0CCDBD30" w14:textId="77777777" w:rsidR="00DD2255" w:rsidRPr="0044437C" w:rsidRDefault="00DD2255" w:rsidP="00DD2255">
      <w:pPr>
        <w:rPr>
          <w:lang w:eastAsia="en-GB"/>
        </w:rPr>
      </w:pPr>
      <w:r w:rsidRPr="0044437C">
        <w:rPr>
          <w:lang w:eastAsia="en-GB"/>
        </w:rPr>
        <w:t xml:space="preserve">When "NS_04N" is indicated in the cell, </w:t>
      </w:r>
      <w:r w:rsidRPr="0044437C">
        <w:t>the power of any UE emission shall not exceed the levels</w:t>
      </w:r>
      <w:r w:rsidRPr="0044437C">
        <w:rPr>
          <w:lang w:eastAsia="en-GB"/>
        </w:rPr>
        <w:t xml:space="preserve"> </w:t>
      </w:r>
      <w:r w:rsidRPr="0044437C">
        <w:t xml:space="preserve">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Pr="0044437C">
        <w:t>-3 for any channel bandwidth configured within 1610-1618.25MHz.</w:t>
      </w:r>
    </w:p>
    <w:p w14:paraId="4BDFA298" w14:textId="77777777" w:rsidR="00DD2255" w:rsidRPr="0044437C" w:rsidRDefault="00DD2255" w:rsidP="00DD2255">
      <w:pPr>
        <w:pStyle w:val="TH"/>
      </w:pPr>
      <w:r w:rsidRPr="0044437C">
        <w:lastRenderedPageBreak/>
        <w:t>Table 6.5B.3.3.3-3: Additional requirements for "NS_04N"</w:t>
      </w:r>
    </w:p>
    <w:tbl>
      <w:tblPr>
        <w:tblStyle w:val="TableGrid"/>
        <w:tblW w:w="0" w:type="auto"/>
        <w:tblLook w:val="04A0" w:firstRow="1" w:lastRow="0" w:firstColumn="1" w:lastColumn="0" w:noHBand="0" w:noVBand="1"/>
      </w:tblPr>
      <w:tblGrid>
        <w:gridCol w:w="2407"/>
        <w:gridCol w:w="4814"/>
        <w:gridCol w:w="2408"/>
      </w:tblGrid>
      <w:tr w:rsidR="00DD2255" w:rsidRPr="0044437C" w14:paraId="4B988294"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5D6D77FC" w14:textId="77777777" w:rsidR="00DD2255" w:rsidRPr="0044437C" w:rsidRDefault="00DD2255" w:rsidP="009A6A79">
            <w:pPr>
              <w:pStyle w:val="TAH"/>
            </w:pPr>
            <w:r w:rsidRPr="0044437C">
              <w:t>Δf</w:t>
            </w:r>
            <w:r w:rsidRPr="0044437C">
              <w:rPr>
                <w:vertAlign w:val="subscript"/>
              </w:rPr>
              <w:t xml:space="preserve">OOB </w:t>
            </w:r>
            <w:r w:rsidRPr="0044437C">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BA0E56C" w14:textId="77777777" w:rsidR="00DD2255" w:rsidRPr="0044437C" w:rsidRDefault="00DD2255" w:rsidP="009A6A79">
            <w:pPr>
              <w:pStyle w:val="TAH"/>
            </w:pPr>
            <w:r w:rsidRPr="0044437C">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768E4922" w14:textId="77777777" w:rsidR="00DD2255" w:rsidRPr="0044437C" w:rsidRDefault="00DD2255" w:rsidP="009A6A79">
            <w:pPr>
              <w:pStyle w:val="TAH"/>
            </w:pPr>
            <w:r w:rsidRPr="0044437C">
              <w:t>Measurement bandwidth</w:t>
            </w:r>
          </w:p>
        </w:tc>
      </w:tr>
      <w:tr w:rsidR="00DD2255" w:rsidRPr="0044437C" w14:paraId="392E84FE"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34D650E4" w14:textId="77777777" w:rsidR="00DD2255" w:rsidRPr="0044437C" w:rsidRDefault="00DD2255" w:rsidP="009A6A79">
            <w:pPr>
              <w:pStyle w:val="TAC"/>
            </w:pPr>
            <w:r w:rsidRPr="0044437C">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1CEA0E9A" w14:textId="77777777" w:rsidR="00DD2255" w:rsidRPr="0044437C" w:rsidRDefault="00DD2255" w:rsidP="009A6A79">
            <w:pPr>
              <w:pStyle w:val="TAC"/>
            </w:pPr>
            <w:r w:rsidRPr="0044437C">
              <w:t>-2</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5A3EE044" w14:textId="77777777" w:rsidR="00DD2255" w:rsidRPr="0044437C" w:rsidRDefault="00DD2255" w:rsidP="009A6A79">
            <w:pPr>
              <w:pStyle w:val="TAC"/>
            </w:pPr>
            <w:r w:rsidRPr="0044437C">
              <w:t>30kHz</w:t>
            </w:r>
          </w:p>
        </w:tc>
      </w:tr>
      <w:tr w:rsidR="00DD2255" w:rsidRPr="0044437C" w14:paraId="3EC0306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48B0DA84" w14:textId="77777777" w:rsidR="00DD2255" w:rsidRPr="0044437C" w:rsidRDefault="00DD2255" w:rsidP="009A6A79">
            <w:pPr>
              <w:pStyle w:val="TAC"/>
            </w:pPr>
            <w:r w:rsidRPr="0044437C">
              <w:t>± 160-2300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3BBD66A" w14:textId="77777777" w:rsidR="00DD2255" w:rsidRPr="0044437C" w:rsidRDefault="00DD2255" w:rsidP="009A6A79">
            <w:pPr>
              <w:pStyle w:val="TAC"/>
            </w:pPr>
            <w:r w:rsidRPr="0044437C">
              <w:t>-2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7FE5" w14:textId="77777777" w:rsidR="00DD2255" w:rsidRPr="0044437C" w:rsidRDefault="00DD2255" w:rsidP="009A6A79">
            <w:pPr>
              <w:spacing w:after="0"/>
              <w:rPr>
                <w:rFonts w:ascii="Arial" w:hAnsi="Arial"/>
                <w:sz w:val="18"/>
              </w:rPr>
            </w:pPr>
          </w:p>
        </w:tc>
      </w:tr>
      <w:tr w:rsidR="00DD2255" w:rsidRPr="0044437C" w14:paraId="0592AC39"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6E0EEDA9" w14:textId="77777777" w:rsidR="00DD2255" w:rsidRPr="0044437C" w:rsidRDefault="00DD2255" w:rsidP="009A6A79">
            <w:pPr>
              <w:pStyle w:val="TAC"/>
            </w:pPr>
            <w:r w:rsidRPr="0044437C">
              <w:t>± 2300-18500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DC05658" w14:textId="77777777" w:rsidR="00DD2255" w:rsidRPr="0044437C" w:rsidRDefault="00DD2255" w:rsidP="009A6A79">
            <w:pPr>
              <w:pStyle w:val="TAC"/>
            </w:pPr>
            <w:r w:rsidRPr="0044437C">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BD41D0" w14:textId="77777777" w:rsidR="00DD2255" w:rsidRPr="0044437C" w:rsidRDefault="00DD2255" w:rsidP="009A6A79">
            <w:pPr>
              <w:spacing w:after="0"/>
              <w:rPr>
                <w:rFonts w:ascii="Arial" w:hAnsi="Arial"/>
                <w:sz w:val="18"/>
              </w:rPr>
            </w:pPr>
          </w:p>
        </w:tc>
      </w:tr>
      <w:tr w:rsidR="00DD2255" w:rsidRPr="0044437C" w14:paraId="5FDCEA2C"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66E5AA25" w14:textId="77777777" w:rsidR="00DD2255" w:rsidRPr="0044437C" w:rsidRDefault="00DD2255" w:rsidP="009A6A79">
            <w:pPr>
              <w:pStyle w:val="TAN"/>
            </w:pPr>
            <w:r w:rsidRPr="0044437C">
              <w:t>NOTE 1:</w:t>
            </w:r>
            <w:r w:rsidRPr="0044437C">
              <w:tab/>
              <w:t>Spectrum emissions are linearly interpolated in dBm versus frequency offset.</w:t>
            </w:r>
          </w:p>
          <w:p w14:paraId="13BD4A6D" w14:textId="77777777" w:rsidR="00DD2255" w:rsidRPr="0044437C" w:rsidRDefault="00DD2255" w:rsidP="009A6A79">
            <w:pPr>
              <w:pStyle w:val="TAN"/>
            </w:pPr>
            <w:r w:rsidRPr="0044437C">
              <w:rPr>
                <w:rFonts w:cs="Arial"/>
              </w:rPr>
              <w:t>NOTE 2:</w:t>
            </w:r>
            <w:r w:rsidRPr="0044437C">
              <w:tab/>
              <w:t>The EIRP requirement in regulation is converted to conducted requirement using a 0dBi antenna.</w:t>
            </w:r>
          </w:p>
        </w:tc>
      </w:tr>
    </w:tbl>
    <w:p w14:paraId="39108B20" w14:textId="77777777" w:rsidR="00DD2255" w:rsidRPr="0044437C" w:rsidRDefault="00DD2255" w:rsidP="00DD2255">
      <w:pPr>
        <w:rPr>
          <w:lang w:eastAsia="en-GB"/>
        </w:rPr>
      </w:pPr>
    </w:p>
    <w:p w14:paraId="4AB62F1A" w14:textId="77777777" w:rsidR="00DD2255" w:rsidRPr="0044437C" w:rsidRDefault="00DD2255" w:rsidP="00DD2255">
      <w:r w:rsidRPr="0044437C">
        <w:t xml:space="preserve">When "NS_05N" is indicated in the cell, the power of any UE emission shall not exceed the levels 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Pr="0044437C">
        <w:t>-4 for any channel bandwidth configured within 1618.25-1626.5MHz.</w:t>
      </w:r>
    </w:p>
    <w:p w14:paraId="4A39E88A" w14:textId="77777777" w:rsidR="00DD2255" w:rsidRPr="0044437C" w:rsidRDefault="00DD2255" w:rsidP="00DD2255">
      <w:pPr>
        <w:pStyle w:val="TH"/>
      </w:pPr>
      <w:r w:rsidRPr="0044437C">
        <w:t>Table 6.5B.3.3.3-4: Additional requirements for "NS_05N"</w:t>
      </w:r>
    </w:p>
    <w:tbl>
      <w:tblPr>
        <w:tblStyle w:val="TableGrid"/>
        <w:tblW w:w="0" w:type="auto"/>
        <w:tblLook w:val="04A0" w:firstRow="1" w:lastRow="0" w:firstColumn="1" w:lastColumn="0" w:noHBand="0" w:noVBand="1"/>
      </w:tblPr>
      <w:tblGrid>
        <w:gridCol w:w="2407"/>
        <w:gridCol w:w="4814"/>
        <w:gridCol w:w="2408"/>
      </w:tblGrid>
      <w:tr w:rsidR="00DD2255" w:rsidRPr="0044437C" w14:paraId="735E37E2" w14:textId="77777777" w:rsidTr="009A6A79">
        <w:trPr>
          <w:trHeight w:val="518"/>
        </w:trPr>
        <w:tc>
          <w:tcPr>
            <w:tcW w:w="2407" w:type="dxa"/>
            <w:tcBorders>
              <w:top w:val="single" w:sz="4" w:space="0" w:color="auto"/>
              <w:left w:val="single" w:sz="4" w:space="0" w:color="auto"/>
              <w:bottom w:val="single" w:sz="4" w:space="0" w:color="auto"/>
              <w:right w:val="single" w:sz="4" w:space="0" w:color="auto"/>
            </w:tcBorders>
            <w:vAlign w:val="center"/>
            <w:hideMark/>
          </w:tcPr>
          <w:p w14:paraId="2A9AC5C9" w14:textId="77777777" w:rsidR="00DD2255" w:rsidRPr="0044437C" w:rsidRDefault="00DD2255" w:rsidP="009A6A79">
            <w:pPr>
              <w:pStyle w:val="TAH"/>
            </w:pPr>
            <w:r w:rsidRPr="0044437C">
              <w:t>Δf</w:t>
            </w:r>
            <w:r w:rsidRPr="0044437C">
              <w:rPr>
                <w:vertAlign w:val="subscript"/>
              </w:rPr>
              <w:t xml:space="preserve">OOB </w:t>
            </w:r>
            <w:r w:rsidRPr="0044437C">
              <w:t>(kHz)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EA266B8" w14:textId="77777777" w:rsidR="00DD2255" w:rsidRPr="0044437C" w:rsidRDefault="00DD2255" w:rsidP="009A6A79">
            <w:pPr>
              <w:pStyle w:val="TAH"/>
            </w:pPr>
            <w:r w:rsidRPr="0044437C">
              <w:t>Spectrum emission limit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074B6B40" w14:textId="77777777" w:rsidR="00DD2255" w:rsidRPr="0044437C" w:rsidRDefault="00DD2255" w:rsidP="009A6A79">
            <w:pPr>
              <w:pStyle w:val="TAH"/>
            </w:pPr>
            <w:r w:rsidRPr="0044437C">
              <w:t>Measurement bandwidth</w:t>
            </w:r>
          </w:p>
        </w:tc>
      </w:tr>
      <w:tr w:rsidR="00DD2255" w:rsidRPr="0044437C" w14:paraId="0A43ABA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092DDCE" w14:textId="77777777" w:rsidR="00DD2255" w:rsidRPr="0044437C" w:rsidRDefault="00DD2255" w:rsidP="009A6A79">
            <w:pPr>
              <w:pStyle w:val="TAC"/>
            </w:pPr>
            <w:r w:rsidRPr="0044437C">
              <w:t>± 0-160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1D53CF53" w14:textId="77777777" w:rsidR="00DD2255" w:rsidRPr="0044437C" w:rsidRDefault="00DD2255" w:rsidP="009A6A79">
            <w:pPr>
              <w:pStyle w:val="TAC"/>
            </w:pPr>
            <w:r w:rsidRPr="0044437C">
              <w:t>-5</w:t>
            </w:r>
          </w:p>
        </w:tc>
        <w:tc>
          <w:tcPr>
            <w:tcW w:w="2408" w:type="dxa"/>
            <w:vMerge w:val="restart"/>
            <w:tcBorders>
              <w:top w:val="single" w:sz="4" w:space="0" w:color="auto"/>
              <w:left w:val="single" w:sz="4" w:space="0" w:color="auto"/>
              <w:bottom w:val="single" w:sz="4" w:space="0" w:color="auto"/>
              <w:right w:val="single" w:sz="4" w:space="0" w:color="auto"/>
            </w:tcBorders>
            <w:vAlign w:val="center"/>
            <w:hideMark/>
          </w:tcPr>
          <w:p w14:paraId="3345726E" w14:textId="77777777" w:rsidR="00DD2255" w:rsidRPr="0044437C" w:rsidRDefault="00DD2255" w:rsidP="009A6A79">
            <w:pPr>
              <w:pStyle w:val="TAC"/>
            </w:pPr>
            <w:r w:rsidRPr="0044437C">
              <w:t>30kHz</w:t>
            </w:r>
          </w:p>
        </w:tc>
      </w:tr>
      <w:tr w:rsidR="00DD2255" w:rsidRPr="0044437C" w14:paraId="683EED6B"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611E1FDE" w14:textId="77777777" w:rsidR="00DD2255" w:rsidRPr="0044437C" w:rsidRDefault="00DD2255" w:rsidP="009A6A79">
            <w:pPr>
              <w:pStyle w:val="TAC"/>
            </w:pPr>
            <w:r w:rsidRPr="0044437C">
              <w:t>± 160-225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5BB96E30" w14:textId="77777777" w:rsidR="00DD2255" w:rsidRPr="0044437C" w:rsidRDefault="00DD2255" w:rsidP="009A6A79">
            <w:pPr>
              <w:pStyle w:val="TAC"/>
            </w:pPr>
            <w:r w:rsidRPr="0044437C">
              <w:t>-5 to -8.5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C50432" w14:textId="77777777" w:rsidR="00DD2255" w:rsidRPr="0044437C" w:rsidRDefault="00DD2255" w:rsidP="009A6A79">
            <w:pPr>
              <w:spacing w:after="0"/>
              <w:rPr>
                <w:rFonts w:ascii="Arial" w:hAnsi="Arial"/>
                <w:sz w:val="18"/>
              </w:rPr>
            </w:pPr>
          </w:p>
        </w:tc>
      </w:tr>
      <w:tr w:rsidR="00DD2255" w:rsidRPr="0044437C" w14:paraId="27D0C94A"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51271A6E" w14:textId="77777777" w:rsidR="00DD2255" w:rsidRPr="0044437C" w:rsidRDefault="00DD2255" w:rsidP="009A6A79">
            <w:pPr>
              <w:pStyle w:val="TAC"/>
            </w:pPr>
            <w:r w:rsidRPr="0044437C">
              <w:t>± 225-650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642DD1C3" w14:textId="77777777" w:rsidR="00DD2255" w:rsidRPr="0044437C" w:rsidRDefault="00DD2255" w:rsidP="009A6A79">
            <w:pPr>
              <w:pStyle w:val="TAC"/>
            </w:pPr>
            <w:r w:rsidRPr="0044437C">
              <w:t>-8.5 to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523F2" w14:textId="77777777" w:rsidR="00DD2255" w:rsidRPr="0044437C" w:rsidRDefault="00DD2255" w:rsidP="009A6A79">
            <w:pPr>
              <w:spacing w:after="0"/>
              <w:rPr>
                <w:rFonts w:ascii="Arial" w:hAnsi="Arial"/>
                <w:sz w:val="18"/>
              </w:rPr>
            </w:pPr>
          </w:p>
        </w:tc>
      </w:tr>
      <w:tr w:rsidR="00DD2255" w:rsidRPr="0044437C" w14:paraId="41EAEFCF"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0FC6F593" w14:textId="77777777" w:rsidR="00DD2255" w:rsidRPr="0044437C" w:rsidRDefault="00DD2255" w:rsidP="009A6A79">
            <w:pPr>
              <w:pStyle w:val="TAC"/>
            </w:pPr>
            <w:r w:rsidRPr="0044437C">
              <w:t>± 650-1365</w:t>
            </w:r>
          </w:p>
        </w:tc>
        <w:tc>
          <w:tcPr>
            <w:tcW w:w="4814" w:type="dxa"/>
            <w:tcBorders>
              <w:top w:val="single" w:sz="4" w:space="0" w:color="auto"/>
              <w:left w:val="single" w:sz="4" w:space="0" w:color="auto"/>
              <w:bottom w:val="single" w:sz="4" w:space="0" w:color="auto"/>
              <w:right w:val="single" w:sz="4" w:space="0" w:color="auto"/>
            </w:tcBorders>
            <w:vAlign w:val="center"/>
            <w:hideMark/>
          </w:tcPr>
          <w:p w14:paraId="5EC7CC23" w14:textId="77777777" w:rsidR="00DD2255" w:rsidRPr="0044437C" w:rsidRDefault="00DD2255" w:rsidP="009A6A79">
            <w:pPr>
              <w:pStyle w:val="TAC"/>
            </w:pPr>
            <w:r w:rsidRPr="0044437C">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F3C59" w14:textId="77777777" w:rsidR="00DD2255" w:rsidRPr="0044437C" w:rsidRDefault="00DD2255" w:rsidP="009A6A79">
            <w:pPr>
              <w:spacing w:after="0"/>
              <w:rPr>
                <w:rFonts w:ascii="Arial" w:hAnsi="Arial"/>
                <w:sz w:val="18"/>
              </w:rPr>
            </w:pPr>
          </w:p>
        </w:tc>
      </w:tr>
      <w:tr w:rsidR="00DD2255" w:rsidRPr="0044437C" w14:paraId="727712BC"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6CFEAAFE" w14:textId="77777777" w:rsidR="00DD2255" w:rsidRPr="0044437C" w:rsidRDefault="00DD2255" w:rsidP="009A6A79">
            <w:pPr>
              <w:pStyle w:val="TAC"/>
            </w:pPr>
            <w:r w:rsidRPr="0044437C">
              <w:t>± 1365-1800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0F2C777" w14:textId="77777777" w:rsidR="00DD2255" w:rsidRPr="0044437C" w:rsidRDefault="00DD2255" w:rsidP="009A6A79">
            <w:pPr>
              <w:pStyle w:val="TAC"/>
            </w:pPr>
            <w:r w:rsidRPr="0044437C">
              <w:t>-23 to -26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DAD700" w14:textId="77777777" w:rsidR="00DD2255" w:rsidRPr="0044437C" w:rsidRDefault="00DD2255" w:rsidP="009A6A79">
            <w:pPr>
              <w:spacing w:after="0"/>
              <w:rPr>
                <w:rFonts w:ascii="Arial" w:hAnsi="Arial"/>
                <w:sz w:val="18"/>
              </w:rPr>
            </w:pPr>
          </w:p>
        </w:tc>
      </w:tr>
      <w:tr w:rsidR="00DD2255" w:rsidRPr="0044437C" w14:paraId="5D330892" w14:textId="77777777" w:rsidTr="009A6A79">
        <w:tc>
          <w:tcPr>
            <w:tcW w:w="2407" w:type="dxa"/>
            <w:tcBorders>
              <w:top w:val="single" w:sz="4" w:space="0" w:color="auto"/>
              <w:left w:val="single" w:sz="4" w:space="0" w:color="auto"/>
              <w:bottom w:val="single" w:sz="4" w:space="0" w:color="auto"/>
              <w:right w:val="single" w:sz="4" w:space="0" w:color="auto"/>
            </w:tcBorders>
            <w:vAlign w:val="center"/>
            <w:hideMark/>
          </w:tcPr>
          <w:p w14:paraId="5D16A5B7" w14:textId="77777777" w:rsidR="00DD2255" w:rsidRPr="0044437C" w:rsidRDefault="00DD2255" w:rsidP="009A6A79">
            <w:pPr>
              <w:pStyle w:val="TAC"/>
            </w:pPr>
            <w:r w:rsidRPr="0044437C">
              <w:t>± 1800-16500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8E03B37" w14:textId="77777777" w:rsidR="00DD2255" w:rsidRPr="0044437C" w:rsidRDefault="00DD2255" w:rsidP="009A6A79">
            <w:pPr>
              <w:pStyle w:val="TAC"/>
            </w:pPr>
            <w:r w:rsidRPr="0044437C">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4C8FBC" w14:textId="77777777" w:rsidR="00DD2255" w:rsidRPr="0044437C" w:rsidRDefault="00DD2255" w:rsidP="009A6A79">
            <w:pPr>
              <w:spacing w:after="0"/>
              <w:rPr>
                <w:rFonts w:ascii="Arial" w:hAnsi="Arial"/>
                <w:sz w:val="18"/>
              </w:rPr>
            </w:pPr>
          </w:p>
        </w:tc>
      </w:tr>
      <w:tr w:rsidR="00DD2255" w:rsidRPr="0044437C" w14:paraId="1E10FB0E" w14:textId="77777777" w:rsidTr="009A6A79">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09DCAAC0" w14:textId="77777777" w:rsidR="00DD2255" w:rsidRPr="0044437C" w:rsidRDefault="00DD2255" w:rsidP="009A6A79">
            <w:pPr>
              <w:pStyle w:val="TAN"/>
            </w:pPr>
            <w:r w:rsidRPr="0044437C">
              <w:t>NOTE 1:</w:t>
            </w:r>
            <w:r w:rsidRPr="0044437C">
              <w:tab/>
              <w:t>Spectrum emissions are linearly interpolated in dBm versus frequency offset.</w:t>
            </w:r>
          </w:p>
          <w:p w14:paraId="718F35D4" w14:textId="77777777" w:rsidR="00DD2255" w:rsidRPr="0044437C" w:rsidRDefault="00DD2255" w:rsidP="009A6A79">
            <w:pPr>
              <w:pStyle w:val="TAN"/>
            </w:pPr>
            <w:r w:rsidRPr="0044437C">
              <w:rPr>
                <w:rFonts w:cs="Arial"/>
              </w:rPr>
              <w:t>NOTE 2:</w:t>
            </w:r>
            <w:r w:rsidRPr="0044437C">
              <w:tab/>
              <w:t>The EIRP requirement in regulation is converted to conducted requirement using a 0dBi antenna.</w:t>
            </w:r>
          </w:p>
        </w:tc>
      </w:tr>
    </w:tbl>
    <w:p w14:paraId="0C7C1770" w14:textId="77777777" w:rsidR="00DD2255" w:rsidRPr="0044437C" w:rsidRDefault="00DD2255" w:rsidP="00DD2255"/>
    <w:p w14:paraId="0F9BE4E1" w14:textId="77777777" w:rsidR="00DD2255" w:rsidRPr="0044437C" w:rsidRDefault="00DD2255" w:rsidP="00DD2255">
      <w:pPr>
        <w:pStyle w:val="H6"/>
      </w:pPr>
      <w:r w:rsidRPr="0044437C">
        <w:t>6.5B.3.3.4</w:t>
      </w:r>
      <w:r w:rsidRPr="0044437C">
        <w:tab/>
        <w:t>Test description</w:t>
      </w:r>
    </w:p>
    <w:p w14:paraId="6AA84043" w14:textId="77777777" w:rsidR="00DD2255" w:rsidRPr="0044437C" w:rsidRDefault="00DD2255" w:rsidP="00DD2255">
      <w:pPr>
        <w:pStyle w:val="H6"/>
      </w:pPr>
      <w:r w:rsidRPr="0044437C">
        <w:t>6.5B.3.3.4.1</w:t>
      </w:r>
      <w:r w:rsidRPr="0044437C">
        <w:tab/>
        <w:t>Initial conditions</w:t>
      </w:r>
    </w:p>
    <w:p w14:paraId="53B630D7" w14:textId="77777777" w:rsidR="00DD2255" w:rsidRPr="0044437C" w:rsidRDefault="00DD2255" w:rsidP="00DD2255">
      <w:pPr>
        <w:rPr>
          <w:lang w:eastAsia="en-GB"/>
        </w:rPr>
      </w:pPr>
      <w:r w:rsidRPr="0044437C">
        <w:rPr>
          <w:lang w:eastAsia="en-GB"/>
        </w:rPr>
        <w:t>Initial conditions are a set of test configurations the UE needs to be tested in and the steps for the SS to take with the UE to reach the correct measurement state.</w:t>
      </w:r>
    </w:p>
    <w:p w14:paraId="0F7C9488" w14:textId="77777777" w:rsidR="00DD2255" w:rsidRPr="0044437C" w:rsidRDefault="00DD2255" w:rsidP="00DD2255">
      <w:pPr>
        <w:rPr>
          <w:lang w:eastAsia="en-GB"/>
        </w:rPr>
      </w:pPr>
      <w:r w:rsidRPr="0044437C">
        <w:rPr>
          <w:lang w:eastAsia="en-GB"/>
        </w:rPr>
        <w:t>The initial test configurations consist of environmental conditions, test frequencies, and channel bandwidths based on NB-IoT NTN operating bands specified in sub-clause 5.2B. All these configurations shall be tested with applicable test parameters shown in table 6.5B.3.3.4.1-1.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395AD284" w14:textId="363701A1" w:rsidR="00DD2255" w:rsidRPr="0044437C" w:rsidRDefault="00DD2255" w:rsidP="00DD2255">
      <w:pPr>
        <w:pStyle w:val="TH"/>
      </w:pPr>
      <w:r w:rsidRPr="0044437C">
        <w:rPr>
          <w:lang w:eastAsia="en-GB"/>
        </w:rPr>
        <w:t xml:space="preserve">Table 6.5B.3.3.4.1-1: </w:t>
      </w:r>
      <w:r w:rsidR="00A87595" w:rsidRPr="0044437C">
        <w:t>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A87595" w:rsidRPr="0044437C" w14:paraId="5766018D"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4CF468D1"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Initial Conditions</w:t>
            </w:r>
          </w:p>
        </w:tc>
      </w:tr>
      <w:tr w:rsidR="00A87595" w:rsidRPr="0044437C" w14:paraId="7DC1D97A" w14:textId="77777777" w:rsidTr="00C15C82">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7F566013" w14:textId="77777777" w:rsidR="00A87595" w:rsidRPr="0044437C" w:rsidRDefault="00A87595" w:rsidP="00C15C82">
            <w:pPr>
              <w:keepNext/>
              <w:keepLines/>
              <w:spacing w:after="0"/>
              <w:rPr>
                <w:rFonts w:ascii="Arial" w:hAnsi="Arial"/>
                <w:sz w:val="18"/>
              </w:rPr>
            </w:pPr>
            <w:r w:rsidRPr="0044437C">
              <w:rPr>
                <w:rFonts w:ascii="Arial" w:hAnsi="Arial"/>
                <w:sz w:val="18"/>
              </w:rPr>
              <w:t>Test Environment as specified in</w:t>
            </w:r>
          </w:p>
          <w:p w14:paraId="2FB0C1A6"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2B01C3D0" w14:textId="77777777" w:rsidR="00A87595" w:rsidRPr="0044437C" w:rsidRDefault="00A87595" w:rsidP="00C15C82">
            <w:pPr>
              <w:keepNext/>
              <w:keepLines/>
              <w:spacing w:after="0"/>
              <w:jc w:val="center"/>
              <w:rPr>
                <w:rFonts w:ascii="Arial" w:hAnsi="Arial"/>
                <w:b/>
                <w:sz w:val="18"/>
              </w:rPr>
            </w:pPr>
            <w:r w:rsidRPr="0044437C">
              <w:rPr>
                <w:rFonts w:ascii="Arial" w:hAnsi="Arial"/>
                <w:bCs/>
                <w:sz w:val="18"/>
              </w:rPr>
              <w:t>NC</w:t>
            </w:r>
          </w:p>
        </w:tc>
      </w:tr>
      <w:tr w:rsidR="00A87595" w:rsidRPr="0044437C" w14:paraId="1F6C4A4A" w14:textId="77777777" w:rsidTr="00C15C82">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0C11223" w14:textId="77777777" w:rsidR="00A87595" w:rsidRPr="0044437C" w:rsidRDefault="00A87595" w:rsidP="00C15C82">
            <w:pPr>
              <w:keepNext/>
              <w:keepLines/>
              <w:spacing w:after="0"/>
              <w:rPr>
                <w:rFonts w:ascii="Arial" w:hAnsi="Arial"/>
                <w:sz w:val="18"/>
              </w:rPr>
            </w:pPr>
            <w:r w:rsidRPr="0044437C">
              <w:rPr>
                <w:rFonts w:ascii="Arial" w:hAnsi="Arial"/>
                <w:bCs/>
                <w:sz w:val="18"/>
              </w:rPr>
              <w:t>Test Frequencies as specified in</w:t>
            </w:r>
          </w:p>
          <w:p w14:paraId="59E18315"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B6EA993" w14:textId="77777777" w:rsidR="00A87595" w:rsidRPr="0044437C" w:rsidRDefault="00A87595" w:rsidP="00C15C82">
            <w:pPr>
              <w:keepNext/>
              <w:keepLines/>
              <w:spacing w:after="0"/>
              <w:jc w:val="center"/>
              <w:rPr>
                <w:rFonts w:ascii="Arial" w:hAnsi="Arial"/>
                <w:b/>
                <w:sz w:val="18"/>
              </w:rPr>
            </w:pPr>
            <w:r w:rsidRPr="0044437C">
              <w:rPr>
                <w:rFonts w:ascii="Arial" w:hAnsi="Arial"/>
                <w:bCs/>
                <w:sz w:val="18"/>
              </w:rPr>
              <w:t>Low range, Mid range, High range</w:t>
            </w:r>
          </w:p>
        </w:tc>
      </w:tr>
      <w:tr w:rsidR="00A87595" w:rsidRPr="0044437C" w14:paraId="52CFCFA6"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86AC337"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Test Parameters</w:t>
            </w:r>
          </w:p>
        </w:tc>
      </w:tr>
      <w:tr w:rsidR="00A87595" w:rsidRPr="0044437C" w14:paraId="130ECCA5" w14:textId="77777777" w:rsidTr="00C15C82">
        <w:trPr>
          <w:jc w:val="center"/>
        </w:trPr>
        <w:tc>
          <w:tcPr>
            <w:tcW w:w="1165" w:type="dxa"/>
            <w:vMerge w:val="restart"/>
            <w:tcBorders>
              <w:top w:val="single" w:sz="4" w:space="0" w:color="auto"/>
              <w:left w:val="single" w:sz="4" w:space="0" w:color="auto"/>
              <w:right w:val="single" w:sz="4" w:space="0" w:color="auto"/>
            </w:tcBorders>
          </w:tcPr>
          <w:p w14:paraId="095DF5C4"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4AA073D"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39E4A15A"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Uplink Configuration</w:t>
            </w:r>
          </w:p>
        </w:tc>
      </w:tr>
      <w:tr w:rsidR="00A87595" w:rsidRPr="0044437C" w14:paraId="6ADCF26A" w14:textId="77777777" w:rsidTr="00C15C82">
        <w:trPr>
          <w:cantSplit/>
          <w:jc w:val="center"/>
        </w:trPr>
        <w:tc>
          <w:tcPr>
            <w:tcW w:w="1165" w:type="dxa"/>
            <w:vMerge/>
            <w:tcBorders>
              <w:left w:val="single" w:sz="4" w:space="0" w:color="auto"/>
              <w:bottom w:val="single" w:sz="4" w:space="0" w:color="auto"/>
              <w:right w:val="single" w:sz="4" w:space="0" w:color="auto"/>
            </w:tcBorders>
          </w:tcPr>
          <w:p w14:paraId="39CD8C57" w14:textId="77777777" w:rsidR="00A87595" w:rsidRPr="0044437C" w:rsidRDefault="00A87595" w:rsidP="00C15C82">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1D8DBA80" w14:textId="77777777" w:rsidR="00A87595" w:rsidRPr="0044437C" w:rsidRDefault="00A87595" w:rsidP="00C15C82">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138929F" w14:textId="77777777" w:rsidR="00A87595" w:rsidRPr="0044437C" w:rsidRDefault="00A87595" w:rsidP="00C15C82">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25DBA99" w14:textId="77777777" w:rsidR="00A87595" w:rsidRPr="0044437C" w:rsidRDefault="00A87595" w:rsidP="00C15C82">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0CC5B71" w14:textId="77777777" w:rsidR="00A87595" w:rsidRPr="0044437C" w:rsidRDefault="00A87595" w:rsidP="00C15C82">
            <w:pPr>
              <w:keepNext/>
              <w:keepLines/>
              <w:spacing w:after="0"/>
              <w:jc w:val="center"/>
              <w:rPr>
                <w:rFonts w:ascii="Arial" w:hAnsi="Arial"/>
                <w:sz w:val="18"/>
              </w:rPr>
            </w:pPr>
            <w:r w:rsidRPr="0044437C">
              <w:rPr>
                <w:rFonts w:ascii="Arial" w:hAnsi="Arial"/>
                <w:sz w:val="18"/>
              </w:rPr>
              <w:t>Sub-carrier spacing (kHz)</w:t>
            </w:r>
          </w:p>
        </w:tc>
      </w:tr>
      <w:tr w:rsidR="00A87595" w:rsidRPr="0044437C" w14:paraId="65FA2E76"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394CA9CB" w14:textId="77777777" w:rsidR="00A87595" w:rsidRPr="0044437C" w:rsidRDefault="00A87595" w:rsidP="00C15C82">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4D1AB02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3C499"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23F9D68F" w14:textId="77777777" w:rsidR="00A87595" w:rsidRPr="0044437C" w:rsidRDefault="00A87595" w:rsidP="00C15C82">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42A8EF89" w14:textId="77777777" w:rsidR="00A87595" w:rsidRPr="0044437C" w:rsidRDefault="00A87595" w:rsidP="00C15C82">
            <w:pPr>
              <w:pStyle w:val="TAC"/>
            </w:pPr>
            <w:r w:rsidRPr="0044437C">
              <w:t>15</w:t>
            </w:r>
          </w:p>
        </w:tc>
      </w:tr>
      <w:tr w:rsidR="00A87595" w:rsidRPr="0044437C" w14:paraId="246A3EC3"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49D560F3" w14:textId="77777777" w:rsidR="00A87595" w:rsidRPr="0044437C" w:rsidRDefault="00A87595" w:rsidP="00C15C82">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9F51C54"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B4C7205"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6EBF09CC" w14:textId="77777777" w:rsidR="00A87595" w:rsidRPr="0044437C" w:rsidRDefault="00A87595" w:rsidP="00C15C82">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1E7CB2D" w14:textId="77777777" w:rsidR="00A87595" w:rsidRPr="0044437C" w:rsidRDefault="00A87595" w:rsidP="00C15C82">
            <w:pPr>
              <w:pStyle w:val="TAC"/>
            </w:pPr>
            <w:r w:rsidRPr="0044437C">
              <w:t>15</w:t>
            </w:r>
          </w:p>
        </w:tc>
      </w:tr>
      <w:tr w:rsidR="00A87595" w:rsidRPr="0044437C" w14:paraId="4D1CAD5C"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1AF68846" w14:textId="77777777" w:rsidR="00A87595" w:rsidRPr="0044437C" w:rsidRDefault="00A87595" w:rsidP="00C15C82">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ED69934"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9C04D70"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31678ABE" w14:textId="77777777" w:rsidR="00A87595" w:rsidRPr="0044437C" w:rsidRDefault="00A87595" w:rsidP="00C15C82">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6C4278AE" w14:textId="77777777" w:rsidR="00A87595" w:rsidRPr="0044437C" w:rsidRDefault="00A87595" w:rsidP="00C15C82">
            <w:pPr>
              <w:pStyle w:val="TAC"/>
            </w:pPr>
            <w:r w:rsidRPr="0044437C">
              <w:t>15</w:t>
            </w:r>
          </w:p>
        </w:tc>
      </w:tr>
      <w:tr w:rsidR="00A87595" w:rsidRPr="0044437C" w14:paraId="4D79AC85"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60338FE4" w14:textId="77777777" w:rsidR="00A87595" w:rsidRPr="0044437C" w:rsidRDefault="00A87595" w:rsidP="00C15C82">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24062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20BF3D5"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5F961608" w14:textId="77777777" w:rsidR="00A87595" w:rsidRPr="0044437C" w:rsidRDefault="00A87595" w:rsidP="00C15C82">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1BD82114" w14:textId="77777777" w:rsidR="00A87595" w:rsidRPr="0044437C" w:rsidRDefault="00A87595" w:rsidP="00C15C82">
            <w:pPr>
              <w:pStyle w:val="TAC"/>
            </w:pPr>
            <w:r w:rsidRPr="0044437C">
              <w:t>15</w:t>
            </w:r>
          </w:p>
        </w:tc>
      </w:tr>
      <w:tr w:rsidR="00A87595" w:rsidRPr="0044437C" w14:paraId="24B94B29"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4FDC4341" w14:textId="77777777" w:rsidR="00A87595" w:rsidRPr="0044437C" w:rsidRDefault="00A87595" w:rsidP="00C15C82">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00D05C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EA2A198"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601E0DF2" w14:textId="77777777" w:rsidR="00A87595" w:rsidRPr="0044437C" w:rsidRDefault="00A87595" w:rsidP="00C15C82">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7C09F2EC" w14:textId="77777777" w:rsidR="00A87595" w:rsidRPr="0044437C" w:rsidRDefault="00A87595" w:rsidP="00C15C82">
            <w:pPr>
              <w:pStyle w:val="TAC"/>
            </w:pPr>
            <w:r w:rsidRPr="0044437C">
              <w:t>15</w:t>
            </w:r>
          </w:p>
        </w:tc>
      </w:tr>
      <w:tr w:rsidR="00A87595" w:rsidRPr="0044437C" w14:paraId="2FEF7B8B"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73852E72" w14:textId="77777777" w:rsidR="00A87595" w:rsidRPr="0044437C" w:rsidRDefault="00A87595" w:rsidP="00C15C82">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753C15A"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32D6FF0"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412C26A6" w14:textId="77777777" w:rsidR="00A87595" w:rsidRPr="0044437C" w:rsidRDefault="00A87595" w:rsidP="00C15C82">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55D38DB0" w14:textId="77777777" w:rsidR="00A87595" w:rsidRPr="0044437C" w:rsidRDefault="00A87595" w:rsidP="00C15C82">
            <w:pPr>
              <w:pStyle w:val="TAC"/>
            </w:pPr>
            <w:r w:rsidRPr="0044437C">
              <w:t>15</w:t>
            </w:r>
          </w:p>
        </w:tc>
      </w:tr>
      <w:tr w:rsidR="00A87595" w:rsidRPr="0044437C" w14:paraId="2C39FB54"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1635ED6" w14:textId="77777777" w:rsidR="00A87595" w:rsidRPr="0044437C" w:rsidRDefault="00A87595" w:rsidP="00C15C82">
            <w:pPr>
              <w:pStyle w:val="TAN"/>
            </w:pPr>
            <w:r w:rsidRPr="0044437C">
              <w:t>Note 1:</w:t>
            </w:r>
            <w:r w:rsidRPr="0044437C">
              <w:tab/>
              <w:t>Applicable to UE supporting UL multi-tone transmissions</w:t>
            </w:r>
          </w:p>
        </w:tc>
      </w:tr>
    </w:tbl>
    <w:p w14:paraId="476B9936" w14:textId="77777777" w:rsidR="00A87595" w:rsidRPr="0044437C" w:rsidRDefault="00A87595" w:rsidP="00A87595">
      <w:pPr>
        <w:rPr>
          <w:lang w:eastAsia="en-GB"/>
        </w:rPr>
      </w:pPr>
    </w:p>
    <w:p w14:paraId="6EAA80C0" w14:textId="77777777" w:rsidR="00DD2255" w:rsidRPr="0044437C" w:rsidRDefault="00DD2255" w:rsidP="00F673AE">
      <w:pPr>
        <w:pStyle w:val="B1"/>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1E1A39AB" w14:textId="77777777" w:rsidR="00DD2255" w:rsidRPr="0044437C" w:rsidRDefault="00DD2255" w:rsidP="00F673AE">
      <w:pPr>
        <w:pStyle w:val="B1"/>
        <w:rPr>
          <w:lang w:eastAsia="en-GB"/>
        </w:rPr>
      </w:pPr>
      <w:r w:rsidRPr="0044437C">
        <w:rPr>
          <w:lang w:eastAsia="en-GB"/>
        </w:rPr>
        <w:t>2.</w:t>
      </w:r>
      <w:r w:rsidRPr="0044437C">
        <w:rPr>
          <w:lang w:eastAsia="en-GB"/>
        </w:rPr>
        <w:tab/>
        <w:t>The parameter settings for the cell are set up according to TS 36.508 [12] subclause 8.1.4.3.</w:t>
      </w:r>
    </w:p>
    <w:p w14:paraId="6F230898" w14:textId="77777777" w:rsidR="00DD2255" w:rsidRPr="0044437C" w:rsidRDefault="00DD2255" w:rsidP="00F673AE">
      <w:pPr>
        <w:pStyle w:val="B1"/>
        <w:rPr>
          <w:lang w:eastAsia="en-GB"/>
        </w:rPr>
      </w:pPr>
      <w:r w:rsidRPr="0044437C">
        <w:rPr>
          <w:lang w:eastAsia="en-GB"/>
        </w:rPr>
        <w:lastRenderedPageBreak/>
        <w:t>3.</w:t>
      </w:r>
      <w:r w:rsidRPr="0044437C">
        <w:rPr>
          <w:lang w:eastAsia="en-GB"/>
        </w:rPr>
        <w:tab/>
        <w:t>Downlink signals are initially set up according to Annex C0, C.1 and C.3.0, and uplink signals according to Annex H.1.1 and H.4.0.</w:t>
      </w:r>
    </w:p>
    <w:p w14:paraId="2E0DA741" w14:textId="77777777" w:rsidR="00DD2255" w:rsidRPr="0044437C" w:rsidRDefault="00DD2255" w:rsidP="00F673AE">
      <w:pPr>
        <w:pStyle w:val="B1"/>
        <w:rPr>
          <w:lang w:eastAsia="en-GB"/>
        </w:rPr>
      </w:pPr>
      <w:r w:rsidRPr="0044437C">
        <w:rPr>
          <w:lang w:eastAsia="en-GB"/>
        </w:rPr>
        <w:t>4.</w:t>
      </w:r>
      <w:r w:rsidRPr="0044437C">
        <w:rPr>
          <w:lang w:eastAsia="en-GB"/>
        </w:rPr>
        <w:tab/>
        <w:t>The UL Reference Measurement channels are set according to Table 6.5B.3.3.4.1-1.</w:t>
      </w:r>
    </w:p>
    <w:p w14:paraId="5CD64227" w14:textId="77777777" w:rsidR="00DD2255" w:rsidRPr="0044437C" w:rsidRDefault="00DD2255" w:rsidP="00F673AE">
      <w:pPr>
        <w:pStyle w:val="B1"/>
        <w:rPr>
          <w:lang w:eastAsia="en-GB"/>
        </w:rPr>
      </w:pPr>
      <w:r w:rsidRPr="0044437C">
        <w:rPr>
          <w:lang w:eastAsia="en-GB"/>
        </w:rPr>
        <w:t>5.</w:t>
      </w:r>
      <w:r w:rsidRPr="0044437C">
        <w:rPr>
          <w:lang w:eastAsia="en-GB"/>
        </w:rPr>
        <w:tab/>
        <w:t>Propagation conditions are set according to Annex B.0.</w:t>
      </w:r>
    </w:p>
    <w:p w14:paraId="22B4AE55" w14:textId="77777777" w:rsidR="00DD2255" w:rsidRPr="0044437C" w:rsidRDefault="00DD2255" w:rsidP="00F673AE">
      <w:pPr>
        <w:pStyle w:val="B1"/>
        <w:rPr>
          <w:lang w:eastAsia="en-GB"/>
        </w:rPr>
      </w:pPr>
      <w:r w:rsidRPr="0044437C">
        <w:rPr>
          <w:lang w:eastAsia="en-GB"/>
        </w:rPr>
        <w:t>6.</w:t>
      </w:r>
      <w:r w:rsidRPr="0044437C">
        <w:rPr>
          <w:lang w:eastAsia="en-GB"/>
        </w:rPr>
        <w:tab/>
        <w:t>UE location according to TS 36.508 [12] clause 8.2.6.1 is provided to the UE through any preconfigured means.</w:t>
      </w:r>
    </w:p>
    <w:p w14:paraId="0890B665" w14:textId="77777777" w:rsidR="00DD2255" w:rsidRPr="0044437C" w:rsidRDefault="00DD2255" w:rsidP="00F673AE">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B1E70E" w14:textId="77777777" w:rsidR="00DD2255" w:rsidRPr="0044437C" w:rsidRDefault="00DD2255" w:rsidP="00F673AE">
      <w:pPr>
        <w:pStyle w:val="B1"/>
        <w:rPr>
          <w:lang w:eastAsia="en-GB"/>
        </w:rPr>
      </w:pPr>
      <w:r w:rsidRPr="0044437C">
        <w:rPr>
          <w:lang w:eastAsia="en-GB"/>
        </w:rPr>
        <w:t>8.</w:t>
      </w:r>
      <w:r w:rsidRPr="0044437C">
        <w:rPr>
          <w:lang w:eastAsia="en-GB"/>
        </w:rPr>
        <w:tab/>
        <w:t>Deactivate UE prediction of satellite trajectory by any preconfigured means</w:t>
      </w:r>
    </w:p>
    <w:p w14:paraId="25C39EC5" w14:textId="4115192D" w:rsidR="00DD2255" w:rsidRPr="0044437C" w:rsidRDefault="00DD2255" w:rsidP="00F673AE">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6.5B.3.3.4.3.</w:t>
      </w:r>
    </w:p>
    <w:p w14:paraId="5CAEC51B" w14:textId="77777777" w:rsidR="00DD2255" w:rsidRPr="0044437C" w:rsidRDefault="00DD2255" w:rsidP="00DD2255">
      <w:pPr>
        <w:pStyle w:val="H6"/>
      </w:pPr>
      <w:r w:rsidRPr="0044437C">
        <w:t>6.5B.3.3.4.2</w:t>
      </w:r>
      <w:r w:rsidRPr="0044437C">
        <w:tab/>
        <w:t>Test procedure</w:t>
      </w:r>
    </w:p>
    <w:p w14:paraId="37CC78F9"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6.5B.3.3.4.1-1.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3A49ABF8" w14:textId="7746500F"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6.2B.3.</w:t>
      </w:r>
      <w:r w:rsidR="00A87595" w:rsidRPr="0044437C">
        <w:rPr>
          <w:lang w:eastAsia="en-GB"/>
        </w:rPr>
        <w:t>5</w:t>
      </w:r>
      <w:r w:rsidRPr="0044437C">
        <w:rPr>
          <w:lang w:eastAsia="en-GB"/>
        </w:rPr>
        <w:t>-1.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p>
    <w:p w14:paraId="375715D2"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6.5B.3.3.3-1 to 6.5B.3.3.3-4 as applicable. The centre frequency of the filter shall be stepped in continuous steps according to the same table. The measured power shall be recorded for each step. The measurement period shall capture the active TSs. </w:t>
      </w:r>
    </w:p>
    <w:p w14:paraId="77380AA8" w14:textId="1BB28817" w:rsidR="00DD2255" w:rsidRPr="0044437C" w:rsidRDefault="00DD2255" w:rsidP="00F673AE">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DCEC9" w14:textId="77777777" w:rsidR="00DD2255" w:rsidRPr="0044437C" w:rsidRDefault="00DD2255" w:rsidP="00DD2255">
      <w:pPr>
        <w:pStyle w:val="H6"/>
      </w:pPr>
      <w:r w:rsidRPr="0044437C">
        <w:t>6.5B.3.3.4.3</w:t>
      </w:r>
      <w:r w:rsidRPr="0044437C">
        <w:tab/>
        <w:t>Message contents</w:t>
      </w:r>
    </w:p>
    <w:p w14:paraId="12F2C353" w14:textId="77777777" w:rsidR="00DD2255" w:rsidRPr="0044437C" w:rsidRDefault="00DD2255" w:rsidP="00DD2255">
      <w:r w:rsidRPr="0044437C">
        <w:t>Message contents are same as in clause 6.2B.3.4.3.</w:t>
      </w:r>
    </w:p>
    <w:p w14:paraId="063BF384" w14:textId="77777777" w:rsidR="00DD2255" w:rsidRPr="0044437C" w:rsidRDefault="00DD2255" w:rsidP="00DD2255">
      <w:pPr>
        <w:pStyle w:val="H6"/>
      </w:pPr>
      <w:r w:rsidRPr="0044437C">
        <w:t>6.5B.3.3.5</w:t>
      </w:r>
      <w:r w:rsidRPr="0044437C">
        <w:tab/>
        <w:t>Test requirement</w:t>
      </w:r>
    </w:p>
    <w:p w14:paraId="44F9B072" w14:textId="26F55C4F" w:rsidR="00DD2255" w:rsidRPr="0044437C" w:rsidRDefault="00DD2255" w:rsidP="00DD2255">
      <w:pPr>
        <w:rPr>
          <w:lang w:eastAsia="en-GB"/>
        </w:rPr>
      </w:pPr>
      <w:r w:rsidRPr="0044437C">
        <w:t>The measured UE mean power in the channel bandwidth, derived in step 3, shall fulfil requirements in Table 6.2B.3.5-1as appropriate,</w:t>
      </w:r>
      <w:r w:rsidRPr="0044437C">
        <w:rPr>
          <w:lang w:eastAsia="en-GB"/>
        </w:rPr>
        <w:t xml:space="preserve"> and the power of any UE emission shall fulfil requirements in Table</w:t>
      </w:r>
      <w:r w:rsidR="00A87595" w:rsidRPr="0044437C">
        <w:rPr>
          <w:lang w:eastAsia="en-GB"/>
        </w:rPr>
        <w:t xml:space="preserve"> </w:t>
      </w:r>
      <w:r w:rsidRPr="0044437C">
        <w:rPr>
          <w:lang w:eastAsia="en-GB"/>
        </w:rPr>
        <w:t>6.5B.3.3.3-1 as applicable.</w:t>
      </w:r>
    </w:p>
    <w:p w14:paraId="2FBF95F4" w14:textId="77777777" w:rsidR="00524A5D" w:rsidRPr="0044437C" w:rsidRDefault="00000000">
      <w:pPr>
        <w:pStyle w:val="Heading4"/>
      </w:pPr>
      <w:bookmarkStart w:id="1379" w:name="_Toc194571864"/>
      <w:r w:rsidRPr="0044437C">
        <w:t>6.5B.3.4</w:t>
      </w:r>
      <w:r w:rsidRPr="0044437C">
        <w:tab/>
      </w:r>
      <w:r w:rsidRPr="0044437C">
        <w:rPr>
          <w:snapToGrid w:val="0"/>
        </w:rPr>
        <w:t>Adjacent Channel Leakage Ratio for category NB1 and NB2</w:t>
      </w:r>
      <w:bookmarkEnd w:id="1369"/>
      <w:bookmarkEnd w:id="1370"/>
      <w:bookmarkEnd w:id="1371"/>
      <w:bookmarkEnd w:id="1372"/>
      <w:bookmarkEnd w:id="1373"/>
      <w:bookmarkEnd w:id="1374"/>
      <w:bookmarkEnd w:id="1375"/>
      <w:bookmarkEnd w:id="1376"/>
      <w:bookmarkEnd w:id="1377"/>
      <w:bookmarkEnd w:id="1379"/>
    </w:p>
    <w:p w14:paraId="69A95175"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w:t>
      </w:r>
      <w:bookmarkStart w:id="1380" w:name="_Hlk140828933"/>
      <w:r w:rsidRPr="0044437C">
        <w:rPr>
          <w:rFonts w:ascii="Arial" w:hAnsi="Arial"/>
          <w:lang w:eastAsia="en-GB"/>
        </w:rPr>
        <w:t>5B.3.4</w:t>
      </w:r>
      <w:bookmarkEnd w:id="1380"/>
      <w:r w:rsidRPr="0044437C">
        <w:rPr>
          <w:rFonts w:ascii="Arial" w:hAnsi="Arial"/>
          <w:lang w:eastAsia="en-GB"/>
        </w:rPr>
        <w:t>.1</w:t>
      </w:r>
      <w:r w:rsidRPr="0044437C">
        <w:rPr>
          <w:rFonts w:ascii="Arial" w:hAnsi="Arial"/>
          <w:lang w:eastAsia="en-GB"/>
        </w:rPr>
        <w:tab/>
        <w:t>Test purpose</w:t>
      </w:r>
    </w:p>
    <w:p w14:paraId="1FA6F6C2" w14:textId="77777777" w:rsidR="00524A5D" w:rsidRPr="0044437C" w:rsidRDefault="00000000">
      <w:pPr>
        <w:rPr>
          <w:lang w:eastAsia="en-GB"/>
        </w:rPr>
      </w:pPr>
      <w:r w:rsidRPr="0044437C">
        <w:rPr>
          <w:lang w:eastAsia="en-GB"/>
        </w:rPr>
        <w:t>To verify that UE transmitter does not cause unacceptable interference to adjacent channels in terms of Adjacent Channel Leakage power Ratio (ACLR).</w:t>
      </w:r>
    </w:p>
    <w:p w14:paraId="6355309D"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6.5B.3.4.2</w:t>
      </w:r>
      <w:r w:rsidRPr="0044437C">
        <w:rPr>
          <w:rFonts w:ascii="Arial" w:hAnsi="Arial"/>
          <w:lang w:eastAsia="en-GB"/>
        </w:rPr>
        <w:tab/>
        <w:t>Test applicability</w:t>
      </w:r>
    </w:p>
    <w:p w14:paraId="5636E375"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12C0D2FA"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6.5B.3.4.3</w:t>
      </w:r>
      <w:r w:rsidRPr="0044437C">
        <w:rPr>
          <w:rFonts w:ascii="Arial" w:hAnsi="Arial"/>
          <w:lang w:eastAsia="en-GB"/>
        </w:rPr>
        <w:tab/>
        <w:t>Minimum conformance requirements</w:t>
      </w:r>
    </w:p>
    <w:p w14:paraId="0A6A81A3" w14:textId="77777777" w:rsidR="00524A5D" w:rsidRPr="0044437C" w:rsidRDefault="00000000">
      <w:pPr>
        <w:rPr>
          <w:rFonts w:cs="v5.0.0"/>
          <w:lang w:eastAsia="en-GB"/>
        </w:rPr>
      </w:pPr>
      <w:r w:rsidRPr="0044437C">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44437C">
        <w:rPr>
          <w:rFonts w:cs="v5.0.0"/>
          <w:lang w:eastAsia="en-GB"/>
        </w:rPr>
        <w:t xml:space="preserve">Table 6.5B.3.4-1. If the measured adjacent channel power is greater than –50dBm then the category NB1 or NB2 UE </w:t>
      </w:r>
      <w:r w:rsidRPr="0044437C">
        <w:rPr>
          <w:lang w:eastAsia="en-GB"/>
        </w:rPr>
        <w:t xml:space="preserve">ACLR </w:t>
      </w:r>
      <w:r w:rsidRPr="0044437C">
        <w:rPr>
          <w:rFonts w:cs="v5.0.0"/>
          <w:lang w:eastAsia="en-GB"/>
        </w:rPr>
        <w:t>shall be higher than the value specified in Table 6.5B.3.4-1.</w:t>
      </w:r>
      <w:r w:rsidRPr="0044437C">
        <w:rPr>
          <w:lang w:eastAsia="en-GB"/>
        </w:rPr>
        <w:t xml:space="preserve"> GSM</w:t>
      </w:r>
      <w:r w:rsidRPr="0044437C">
        <w:rPr>
          <w:vertAlign w:val="subscript"/>
          <w:lang w:eastAsia="en-GB"/>
        </w:rPr>
        <w:t xml:space="preserve">ACLR </w:t>
      </w:r>
      <w:r w:rsidRPr="0044437C">
        <w:rPr>
          <w:lang w:eastAsia="en-GB"/>
        </w:rPr>
        <w:t>requirement is intended for protection of GSM system. UTRA</w:t>
      </w:r>
      <w:r w:rsidRPr="0044437C">
        <w:rPr>
          <w:vertAlign w:val="subscript"/>
          <w:lang w:eastAsia="en-GB"/>
        </w:rPr>
        <w:t xml:space="preserve">ACLR </w:t>
      </w:r>
      <w:r w:rsidRPr="0044437C">
        <w:rPr>
          <w:lang w:eastAsia="en-GB"/>
        </w:rPr>
        <w:t>requirement is intended for protection of UTRA and E-UTRA systems.</w:t>
      </w:r>
    </w:p>
    <w:p w14:paraId="32FC0243" w14:textId="77777777" w:rsidR="00524A5D" w:rsidRPr="0044437C" w:rsidRDefault="00000000" w:rsidP="00E36978">
      <w:pPr>
        <w:pStyle w:val="TH"/>
        <w:rPr>
          <w:lang w:eastAsia="en-GB"/>
        </w:rPr>
      </w:pPr>
      <w:r w:rsidRPr="0044437C">
        <w:rPr>
          <w:lang w:eastAsia="en-GB"/>
        </w:rPr>
        <w:lastRenderedPageBreak/>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44437C"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F9916"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AD0A52D" w14:textId="77777777" w:rsidR="00524A5D" w:rsidRPr="0044437C" w:rsidRDefault="00000000">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15D946D" w14:textId="77777777" w:rsidR="00524A5D" w:rsidRPr="0044437C" w:rsidRDefault="00000000">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12DF41E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3EA29F08" w14:textId="77777777" w:rsidR="00524A5D" w:rsidRPr="0044437C" w:rsidRDefault="00000000">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FBBD1D7" w14:textId="77777777" w:rsidR="00524A5D" w:rsidRPr="0044437C" w:rsidRDefault="00000000">
            <w:pPr>
              <w:keepNext/>
              <w:keepLines/>
              <w:spacing w:after="0"/>
              <w:jc w:val="center"/>
              <w:rPr>
                <w:rFonts w:ascii="Arial" w:hAnsi="Arial"/>
                <w:sz w:val="18"/>
              </w:rPr>
            </w:pPr>
            <w:r w:rsidRPr="0044437C">
              <w:rPr>
                <w:rFonts w:ascii="Arial" w:hAnsi="Arial"/>
                <w:sz w:val="18"/>
              </w:rPr>
              <w:t>20 dB</w:t>
            </w:r>
          </w:p>
        </w:tc>
        <w:tc>
          <w:tcPr>
            <w:tcW w:w="1309" w:type="dxa"/>
            <w:tcBorders>
              <w:top w:val="nil"/>
              <w:left w:val="nil"/>
              <w:bottom w:val="single" w:sz="4" w:space="0" w:color="auto"/>
              <w:right w:val="single" w:sz="4" w:space="0" w:color="auto"/>
            </w:tcBorders>
            <w:shd w:val="clear" w:color="auto" w:fill="auto"/>
            <w:noWrap/>
            <w:vAlign w:val="center"/>
          </w:tcPr>
          <w:p w14:paraId="636E2070" w14:textId="77777777" w:rsidR="00524A5D" w:rsidRPr="0044437C" w:rsidRDefault="00000000">
            <w:pPr>
              <w:keepNext/>
              <w:keepLines/>
              <w:spacing w:after="0"/>
              <w:jc w:val="center"/>
              <w:rPr>
                <w:rFonts w:ascii="Arial" w:hAnsi="Arial"/>
                <w:sz w:val="18"/>
              </w:rPr>
            </w:pPr>
            <w:r w:rsidRPr="0044437C">
              <w:rPr>
                <w:rFonts w:ascii="Arial" w:hAnsi="Arial"/>
                <w:sz w:val="18"/>
              </w:rPr>
              <w:t>37 dB</w:t>
            </w:r>
          </w:p>
        </w:tc>
      </w:tr>
      <w:tr w:rsidR="00524A5D" w:rsidRPr="0044437C" w14:paraId="63B734F5"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19F107C1"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4EC324BE" w14:textId="77777777" w:rsidR="00524A5D" w:rsidRPr="0044437C" w:rsidRDefault="00000000">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2F657E9E" w14:textId="77777777" w:rsidR="00524A5D" w:rsidRPr="0044437C" w:rsidRDefault="00000000">
            <w:pPr>
              <w:keepNext/>
              <w:keepLines/>
              <w:spacing w:after="0"/>
              <w:jc w:val="center"/>
              <w:rPr>
                <w:rFonts w:ascii="Arial" w:hAnsi="Arial"/>
                <w:sz w:val="18"/>
              </w:rPr>
            </w:pPr>
            <w:r w:rsidRPr="0044437C">
              <w:rPr>
                <w:rFonts w:ascii="Arial" w:hAnsi="Arial"/>
                <w:sz w:val="18"/>
              </w:rPr>
              <w:t>±2.5 MHz</w:t>
            </w:r>
          </w:p>
        </w:tc>
      </w:tr>
      <w:tr w:rsidR="00524A5D" w:rsidRPr="0044437C" w14:paraId="639D54F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067798BD"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352B363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55CAE418" w14:textId="77777777" w:rsidR="00524A5D" w:rsidRPr="0044437C" w:rsidRDefault="00000000">
            <w:pPr>
              <w:keepNext/>
              <w:keepLines/>
              <w:spacing w:after="0"/>
              <w:jc w:val="center"/>
              <w:rPr>
                <w:rFonts w:ascii="Arial" w:hAnsi="Arial"/>
                <w:sz w:val="18"/>
              </w:rPr>
            </w:pPr>
            <w:r w:rsidRPr="0044437C">
              <w:rPr>
                <w:rFonts w:ascii="Arial" w:hAnsi="Arial"/>
                <w:sz w:val="18"/>
              </w:rPr>
              <w:t>3.84 MHz</w:t>
            </w:r>
          </w:p>
        </w:tc>
      </w:tr>
      <w:tr w:rsidR="00524A5D" w:rsidRPr="0044437C" w14:paraId="351FF94B"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5D094CB"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4DE8F128"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7C787B52" w14:textId="77777777" w:rsidR="00524A5D" w:rsidRPr="0044437C" w:rsidRDefault="00000000">
            <w:pPr>
              <w:keepNext/>
              <w:keepLines/>
              <w:spacing w:after="0"/>
              <w:jc w:val="center"/>
              <w:rPr>
                <w:rFonts w:ascii="Arial" w:hAnsi="Arial"/>
                <w:sz w:val="18"/>
              </w:rPr>
            </w:pPr>
            <w:r w:rsidRPr="0044437C">
              <w:rPr>
                <w:rFonts w:ascii="Arial" w:hAnsi="Arial"/>
                <w:sz w:val="18"/>
              </w:rPr>
              <w:t>RRC-filter α=0.22</w:t>
            </w:r>
          </w:p>
        </w:tc>
      </w:tr>
      <w:tr w:rsidR="00524A5D" w:rsidRPr="0044437C"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26AB7981"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B6119BD"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7725334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r>
      <w:tr w:rsidR="00524A5D" w:rsidRPr="0044437C"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69ADE325"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EEFFC93"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7B97016"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r>
    </w:tbl>
    <w:p w14:paraId="41C7D066" w14:textId="77777777" w:rsidR="00524A5D" w:rsidRPr="0044437C" w:rsidRDefault="00524A5D">
      <w:pPr>
        <w:rPr>
          <w:lang w:eastAsia="en-GB"/>
        </w:rPr>
      </w:pPr>
    </w:p>
    <w:p w14:paraId="2992B585" w14:textId="77777777" w:rsidR="00524A5D" w:rsidRPr="0044437C" w:rsidRDefault="00000000">
      <w:pPr>
        <w:rPr>
          <w:lang w:eastAsia="en-GB"/>
        </w:rPr>
      </w:pPr>
      <w:r w:rsidRPr="0044437C">
        <w:rPr>
          <w:lang w:eastAsia="en-GB"/>
        </w:rPr>
        <w:t>The normative reference for this requirement is TS 36.102[11] subclause 6.5B.3.4.</w:t>
      </w:r>
    </w:p>
    <w:p w14:paraId="7C4A6855" w14:textId="77777777" w:rsidR="00524A5D" w:rsidRPr="0044437C" w:rsidRDefault="00000000">
      <w:pPr>
        <w:pStyle w:val="H6"/>
        <w:rPr>
          <w:lang w:eastAsia="en-GB"/>
        </w:rPr>
      </w:pPr>
      <w:bookmarkStart w:id="1381" w:name="MCCQCTEMPBM_00000285"/>
      <w:r w:rsidRPr="0044437C">
        <w:rPr>
          <w:lang w:eastAsia="en-GB"/>
        </w:rPr>
        <w:t>6.5B.3.4.4</w:t>
      </w:r>
      <w:r w:rsidRPr="0044437C">
        <w:rPr>
          <w:lang w:eastAsia="en-GB"/>
        </w:rPr>
        <w:tab/>
        <w:t>Test description</w:t>
      </w:r>
    </w:p>
    <w:bookmarkEnd w:id="1381"/>
    <w:p w14:paraId="4D918DD9"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6.5B.3.4.4.1</w:t>
      </w:r>
      <w:r w:rsidRPr="0044437C">
        <w:rPr>
          <w:rFonts w:ascii="Arial" w:hAnsi="Arial"/>
          <w:lang w:eastAsia="en-GB"/>
        </w:rPr>
        <w:tab/>
      </w:r>
      <w:r w:rsidRPr="0044437C">
        <w:rPr>
          <w:rFonts w:ascii="Arial" w:hAnsi="Arial"/>
          <w:snapToGrid w:val="0"/>
          <w:lang w:eastAsia="en-GB"/>
        </w:rPr>
        <w:t>Initial conditions</w:t>
      </w:r>
    </w:p>
    <w:p w14:paraId="63FB992B"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462FF092"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44437C">
        <w:rPr>
          <w:rFonts w:cs="v5.0.0"/>
          <w:lang w:eastAsia="en-GB"/>
        </w:rPr>
        <w:t>Configurations of NPDSCH and NPDCCH before measurement are specified in Annex C.2.</w:t>
      </w:r>
    </w:p>
    <w:p w14:paraId="382CE4BC" w14:textId="77777777" w:rsidR="00524A5D" w:rsidRPr="0044437C" w:rsidRDefault="00000000" w:rsidP="00591F55">
      <w:pPr>
        <w:pStyle w:val="TH"/>
        <w:rPr>
          <w:lang w:eastAsia="en-GB"/>
        </w:rPr>
      </w:pPr>
      <w:r w:rsidRPr="0044437C">
        <w:rPr>
          <w:lang w:eastAsia="en-GB"/>
        </w:rPr>
        <w:t>Table 6.5B.3.4.4.1-1: Test Configuration Table</w:t>
      </w:r>
      <w:r w:rsidRPr="0044437C">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44437C" w:rsidRDefault="00000000">
            <w:pPr>
              <w:keepNext/>
              <w:keepLines/>
              <w:spacing w:after="0"/>
              <w:jc w:val="center"/>
              <w:rPr>
                <w:rFonts w:ascii="Arial" w:hAnsi="Arial"/>
                <w:b/>
                <w:sz w:val="18"/>
              </w:rPr>
            </w:pPr>
            <w:bookmarkStart w:id="1382" w:name="MCCQCTEMPBM_00000528"/>
            <w:r w:rsidRPr="0044437C">
              <w:rPr>
                <w:rFonts w:ascii="Arial" w:hAnsi="Arial"/>
                <w:b/>
                <w:sz w:val="18"/>
              </w:rPr>
              <w:t>Initial Conditions</w:t>
            </w:r>
          </w:p>
        </w:tc>
      </w:tr>
      <w:tr w:rsidR="00524A5D" w:rsidRPr="0044437C"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44437C" w:rsidRDefault="00000000">
            <w:pPr>
              <w:keepNext/>
              <w:keepLines/>
              <w:spacing w:after="0"/>
              <w:jc w:val="center"/>
              <w:rPr>
                <w:rFonts w:ascii="Arial" w:hAnsi="Arial"/>
                <w:sz w:val="18"/>
              </w:rPr>
            </w:pPr>
            <w:r w:rsidRPr="0044437C">
              <w:rPr>
                <w:rFonts w:ascii="Arial" w:hAnsi="Arial"/>
                <w:sz w:val="18"/>
              </w:rPr>
              <w:t>Test Environment as specified in</w:t>
            </w:r>
          </w:p>
          <w:p w14:paraId="549B9B48"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44437C" w:rsidRDefault="00000000">
            <w:pPr>
              <w:keepNext/>
              <w:keepLines/>
              <w:spacing w:after="0"/>
              <w:jc w:val="center"/>
              <w:rPr>
                <w:rFonts w:ascii="Arial" w:hAnsi="Arial"/>
                <w:sz w:val="18"/>
              </w:rPr>
            </w:pPr>
            <w:r w:rsidRPr="0044437C">
              <w:rPr>
                <w:rFonts w:ascii="Arial" w:hAnsi="Arial"/>
                <w:bCs/>
                <w:sz w:val="18"/>
              </w:rPr>
              <w:t xml:space="preserve">NC, </w:t>
            </w:r>
            <w:r w:rsidRPr="0044437C">
              <w:rPr>
                <w:rFonts w:ascii="Arial" w:hAnsi="Arial"/>
                <w:sz w:val="18"/>
              </w:rPr>
              <w:t>TL/VL, TL/VH, TH/VL, TH/VH</w:t>
            </w:r>
          </w:p>
        </w:tc>
      </w:tr>
      <w:tr w:rsidR="00524A5D" w:rsidRPr="0044437C"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44437C" w:rsidRDefault="00000000">
            <w:pPr>
              <w:keepNext/>
              <w:keepLines/>
              <w:spacing w:after="0"/>
              <w:jc w:val="center"/>
              <w:rPr>
                <w:rFonts w:ascii="Arial" w:hAnsi="Arial"/>
                <w:sz w:val="18"/>
              </w:rPr>
            </w:pPr>
            <w:r w:rsidRPr="0044437C">
              <w:rPr>
                <w:rFonts w:ascii="Arial" w:hAnsi="Arial"/>
                <w:sz w:val="18"/>
              </w:rPr>
              <w:t>Test Frequencies as specified in</w:t>
            </w:r>
          </w:p>
          <w:p w14:paraId="4F34471D"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064AF905" w:rsidR="00524A5D" w:rsidRPr="0044437C" w:rsidRDefault="00A24B1D">
            <w:pPr>
              <w:keepNext/>
              <w:keepLines/>
              <w:spacing w:after="0"/>
              <w:jc w:val="center"/>
              <w:rPr>
                <w:rFonts w:ascii="Arial" w:hAnsi="Arial"/>
                <w:sz w:val="18"/>
              </w:rPr>
            </w:pPr>
            <w:r w:rsidRPr="0044437C">
              <w:rPr>
                <w:rFonts w:ascii="Arial" w:eastAsia="Microsoft YaHei" w:hAnsi="Arial" w:cs="Arial"/>
                <w:sz w:val="18"/>
                <w:lang w:eastAsia="en-GB"/>
              </w:rPr>
              <w:t>Low range, Mid range, High range</w:t>
            </w:r>
          </w:p>
        </w:tc>
      </w:tr>
      <w:tr w:rsidR="00524A5D" w:rsidRPr="0044437C"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44437C"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44437C" w:rsidRDefault="00000000">
            <w:pPr>
              <w:keepNext/>
              <w:keepLines/>
              <w:spacing w:after="0"/>
              <w:jc w:val="center"/>
              <w:rPr>
                <w:rFonts w:ascii="Arial" w:hAnsi="Arial"/>
                <w:sz w:val="18"/>
              </w:rPr>
            </w:pPr>
            <w:r w:rsidRPr="0044437C">
              <w:rPr>
                <w:rFonts w:ascii="Arial" w:hAnsi="Arial"/>
                <w:sz w:val="18"/>
              </w:rPr>
              <w:t>3.75kHz</w:t>
            </w:r>
          </w:p>
        </w:tc>
      </w:tr>
      <w:tr w:rsidR="00524A5D" w:rsidRPr="0044437C"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44437C" w:rsidRDefault="00000000">
            <w:pPr>
              <w:keepNext/>
              <w:keepLines/>
              <w:spacing w:after="0"/>
              <w:jc w:val="center"/>
              <w:rPr>
                <w:rFonts w:ascii="Arial" w:hAnsi="Arial"/>
                <w:sz w:val="18"/>
              </w:rPr>
            </w:pPr>
            <w:r w:rsidRPr="0044437C">
              <w:rPr>
                <w:rFonts w:ascii="Arial" w:hAnsi="Arial"/>
                <w:sz w:val="18"/>
              </w:rPr>
              <w:t>3.75kHz</w:t>
            </w:r>
          </w:p>
        </w:tc>
      </w:tr>
      <w:tr w:rsidR="00524A5D" w:rsidRPr="0044437C"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7</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8</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382"/>
    </w:tbl>
    <w:p w14:paraId="647342C2" w14:textId="77777777" w:rsidR="00524A5D" w:rsidRPr="0044437C" w:rsidRDefault="00524A5D">
      <w:pPr>
        <w:rPr>
          <w:lang w:eastAsia="en-GB"/>
        </w:rPr>
      </w:pPr>
    </w:p>
    <w:p w14:paraId="34D4EF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67F8F30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2.</w:t>
      </w:r>
      <w:r w:rsidRPr="0044437C">
        <w:rPr>
          <w:lang w:eastAsia="en-GB"/>
        </w:rPr>
        <w:tab/>
        <w:t>The parameter settings for the cell are set up according to TS 36.508 [12] subclause 8.1.4.3.</w:t>
      </w:r>
    </w:p>
    <w:p w14:paraId="549179E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6BFEDC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6.5B.3.4.4.1-1.</w:t>
      </w:r>
    </w:p>
    <w:p w14:paraId="2B573F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D2F127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1E4492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DD83D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BB894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6.5B.3.4.4.3.</w:t>
      </w:r>
    </w:p>
    <w:p w14:paraId="7325C48B"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snapToGrid w:val="0"/>
          <w:lang w:eastAsia="en-GB"/>
        </w:rPr>
        <w:t>6.5B.3.4.4.2</w:t>
      </w:r>
      <w:r w:rsidRPr="0044437C">
        <w:rPr>
          <w:rFonts w:ascii="Arial" w:hAnsi="Arial"/>
          <w:snapToGrid w:val="0"/>
          <w:lang w:eastAsia="en-GB"/>
        </w:rPr>
        <w:tab/>
        <w:t>Test procedure</w:t>
      </w:r>
    </w:p>
    <w:p w14:paraId="0AF204C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6.5B.3.4.4.1-1. Since the UE has no payload data</w:t>
      </w:r>
      <w:r w:rsidRPr="0044437C">
        <w:rPr>
          <w:color w:val="FFFF00"/>
          <w:lang w:eastAsia="en-GB"/>
        </w:rPr>
        <w:t xml:space="preserve"> </w:t>
      </w:r>
      <w:r w:rsidRPr="0044437C">
        <w:rPr>
          <w:lang w:eastAsia="en-GB"/>
        </w:rPr>
        <w:t>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1AF13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p>
    <w:p w14:paraId="348BE5F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rectangular filtered mean power for category NB1 or NB2 UE channel.</w:t>
      </w:r>
    </w:p>
    <w:p w14:paraId="76025E7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of the GSM adjacent channel on both lower and upper side of the category NB1 or NB2 UE channel, respectively.</w:t>
      </w:r>
    </w:p>
    <w:p w14:paraId="53EE15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RRC filtered mean power of UTRA adjacent channel on both lower and upper side of the category NB1 or NB2 UE channel, respectively.</w:t>
      </w:r>
    </w:p>
    <w:p w14:paraId="6FC92F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ratios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4</w:t>
      </w:r>
      <w:r w:rsidRPr="0044437C">
        <w:rPr>
          <w:lang w:eastAsia="en-GB"/>
        </w:rPr>
        <w:t xml:space="preserve"> for lower and upper GSM</w:t>
      </w:r>
      <w:r w:rsidRPr="0044437C">
        <w:rPr>
          <w:vertAlign w:val="subscript"/>
          <w:lang w:eastAsia="en-GB"/>
        </w:rPr>
        <w:t>ACLR</w:t>
      </w:r>
      <w:r w:rsidRPr="0044437C">
        <w:rPr>
          <w:lang w:eastAsia="en-GB"/>
        </w:rPr>
        <w:t>.</w:t>
      </w:r>
    </w:p>
    <w:p w14:paraId="142968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Calculated the ratio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 xml:space="preserve">5 </w:t>
      </w:r>
      <w:r w:rsidRPr="0044437C">
        <w:rPr>
          <w:lang w:eastAsia="en-GB"/>
        </w:rPr>
        <w:t>for lower and upper UTRA</w:t>
      </w:r>
      <w:r w:rsidRPr="0044437C">
        <w:rPr>
          <w:vertAlign w:val="subscript"/>
          <w:lang w:eastAsia="en-GB"/>
        </w:rPr>
        <w:t>ACLR</w:t>
      </w:r>
      <w:r w:rsidRPr="0044437C">
        <w:rPr>
          <w:lang w:eastAsia="en-GB"/>
        </w:rPr>
        <w:t>.</w:t>
      </w:r>
    </w:p>
    <w:p w14:paraId="13AA5989"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snapToGrid w:val="0"/>
          <w:lang w:eastAsia="en-GB"/>
        </w:rPr>
        <w:t>6.5B.3.4.4.3</w:t>
      </w:r>
      <w:r w:rsidRPr="0044437C">
        <w:rPr>
          <w:rFonts w:ascii="Arial" w:hAnsi="Arial"/>
          <w:snapToGrid w:val="0"/>
          <w:lang w:eastAsia="en-GB"/>
        </w:rPr>
        <w:tab/>
        <w:t>Message contents</w:t>
      </w:r>
    </w:p>
    <w:p w14:paraId="01EF2096" w14:textId="77777777" w:rsidR="00524A5D" w:rsidRPr="0044437C" w:rsidRDefault="00000000">
      <w:pPr>
        <w:rPr>
          <w:lang w:eastAsia="en-GB"/>
        </w:rPr>
      </w:pPr>
      <w:r w:rsidRPr="0044437C">
        <w:rPr>
          <w:lang w:eastAsia="en-GB"/>
        </w:rPr>
        <w:t>Message contents are according to TS 36.508 [12] subclause 8.1.6.</w:t>
      </w:r>
    </w:p>
    <w:p w14:paraId="4DC1D024" w14:textId="77777777" w:rsidR="00524A5D" w:rsidRPr="0044437C" w:rsidRDefault="00000000">
      <w:pPr>
        <w:pStyle w:val="H6"/>
        <w:rPr>
          <w:lang w:eastAsia="en-GB"/>
        </w:rPr>
      </w:pPr>
      <w:bookmarkStart w:id="1383" w:name="MCCQCTEMPBM_00000286"/>
      <w:r w:rsidRPr="0044437C">
        <w:rPr>
          <w:lang w:eastAsia="en-GB"/>
        </w:rPr>
        <w:t>6.5B.3.4.5</w:t>
      </w:r>
      <w:r w:rsidRPr="0044437C">
        <w:rPr>
          <w:lang w:eastAsia="en-GB"/>
        </w:rPr>
        <w:tab/>
        <w:t>Test requirement</w:t>
      </w:r>
    </w:p>
    <w:bookmarkEnd w:id="1383"/>
    <w:p w14:paraId="1F5AD105" w14:textId="77777777" w:rsidR="00524A5D" w:rsidRPr="0044437C" w:rsidRDefault="00000000">
      <w:pPr>
        <w:ind w:left="568" w:hanging="284"/>
        <w:rPr>
          <w:lang w:eastAsia="en-GB"/>
        </w:rPr>
      </w:pPr>
      <w:r w:rsidRPr="0044437C">
        <w:rPr>
          <w:lang w:eastAsia="en-GB"/>
        </w:rPr>
        <w:t>-</w:t>
      </w:r>
      <w:r w:rsidRPr="0044437C">
        <w:rPr>
          <w:lang w:eastAsia="en-GB"/>
        </w:rPr>
        <w:tab/>
        <w:t>The measured UE mean power in the channel bandwidth, derived in step 3, shall fulfil requirements in Table 6.2B.2.4-1 as appropriate,</w:t>
      </w:r>
    </w:p>
    <w:p w14:paraId="7A11726C" w14:textId="77777777" w:rsidR="00524A5D" w:rsidRPr="0044437C" w:rsidRDefault="00000000">
      <w:pPr>
        <w:ind w:left="568" w:hanging="284"/>
        <w:rPr>
          <w:lang w:eastAsia="en-GB"/>
        </w:rPr>
      </w:pPr>
      <w:r w:rsidRPr="0044437C">
        <w:rPr>
          <w:lang w:eastAsia="en-GB"/>
        </w:rPr>
        <w:t>and</w:t>
      </w:r>
    </w:p>
    <w:p w14:paraId="0A5F8FA0"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GSM</w:t>
      </w:r>
      <w:r w:rsidRPr="0044437C">
        <w:rPr>
          <w:vertAlign w:val="subscript"/>
          <w:lang w:eastAsia="en-GB"/>
        </w:rPr>
        <w:t>ACLR</w:t>
      </w:r>
      <w:r w:rsidRPr="0044437C">
        <w:rPr>
          <w:lang w:eastAsia="en-GB"/>
        </w:rPr>
        <w:t xml:space="preserve"> derived in step </w:t>
      </w:r>
      <w:r w:rsidRPr="0044437C">
        <w:rPr>
          <w:rFonts w:eastAsia="MS Mincho"/>
          <w:lang w:eastAsia="en-GB"/>
        </w:rPr>
        <w:t>7</w:t>
      </w:r>
      <w:r w:rsidRPr="0044437C">
        <w:rPr>
          <w:lang w:eastAsia="en-GB"/>
        </w:rPr>
        <w:t xml:space="preserve"> and UTRA</w:t>
      </w:r>
      <w:r w:rsidRPr="0044437C">
        <w:rPr>
          <w:vertAlign w:val="subscript"/>
          <w:lang w:eastAsia="en-GB"/>
        </w:rPr>
        <w:t>ACLR</w:t>
      </w:r>
      <w:r w:rsidRPr="0044437C">
        <w:rPr>
          <w:lang w:eastAsia="en-GB"/>
        </w:rPr>
        <w:t xml:space="preserve"> derived in step </w:t>
      </w:r>
      <w:r w:rsidRPr="0044437C">
        <w:rPr>
          <w:rFonts w:eastAsia="MS Mincho"/>
          <w:lang w:eastAsia="en-GB"/>
        </w:rPr>
        <w:t>8</w:t>
      </w:r>
      <w:r w:rsidRPr="0044437C">
        <w:rPr>
          <w:lang w:eastAsia="en-GB"/>
        </w:rPr>
        <w:t xml:space="preserve"> shall be higher than the limits in table 6.5B.3.4.5-1.</w:t>
      </w:r>
    </w:p>
    <w:p w14:paraId="0F15A04E" w14:textId="77777777" w:rsidR="00524A5D" w:rsidRPr="0044437C" w:rsidRDefault="00000000" w:rsidP="00E36978">
      <w:pPr>
        <w:pStyle w:val="TH"/>
        <w:rPr>
          <w:lang w:eastAsia="en-GB"/>
        </w:rPr>
      </w:pPr>
      <w:r w:rsidRPr="0044437C">
        <w:rPr>
          <w:lang w:eastAsia="en-GB"/>
        </w:rPr>
        <w:lastRenderedPageBreak/>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44437C"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38622"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12DB03A" w14:textId="77777777" w:rsidR="00524A5D" w:rsidRPr="0044437C" w:rsidRDefault="00000000">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0CE6DCD" w14:textId="77777777" w:rsidR="00524A5D" w:rsidRPr="0044437C" w:rsidRDefault="00000000">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443D1E16"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5765AFF3" w14:textId="77777777" w:rsidR="00524A5D" w:rsidRPr="0044437C" w:rsidRDefault="00000000">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31BD6AA"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19.2</w:t>
            </w:r>
            <w:r w:rsidRPr="0044437C">
              <w:rPr>
                <w:rFonts w:ascii="Arial" w:hAnsi="Arial"/>
                <w:sz w:val="18"/>
              </w:rPr>
              <w:t xml:space="preserve"> dB</w:t>
            </w:r>
          </w:p>
        </w:tc>
        <w:tc>
          <w:tcPr>
            <w:tcW w:w="1309" w:type="dxa"/>
            <w:tcBorders>
              <w:top w:val="nil"/>
              <w:left w:val="nil"/>
              <w:bottom w:val="single" w:sz="4" w:space="0" w:color="auto"/>
              <w:right w:val="single" w:sz="4" w:space="0" w:color="auto"/>
            </w:tcBorders>
            <w:shd w:val="clear" w:color="auto" w:fill="auto"/>
            <w:noWrap/>
            <w:vAlign w:val="center"/>
          </w:tcPr>
          <w:p w14:paraId="0E072C59"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36.2</w:t>
            </w:r>
            <w:r w:rsidRPr="0044437C">
              <w:rPr>
                <w:rFonts w:ascii="Arial" w:hAnsi="Arial"/>
                <w:sz w:val="18"/>
              </w:rPr>
              <w:t xml:space="preserve"> dB</w:t>
            </w:r>
          </w:p>
        </w:tc>
      </w:tr>
      <w:tr w:rsidR="00524A5D" w:rsidRPr="0044437C" w14:paraId="506FC91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77B7FDF7"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6896F3F9" w14:textId="77777777" w:rsidR="00524A5D" w:rsidRPr="0044437C" w:rsidRDefault="00000000">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021A926B" w14:textId="77777777" w:rsidR="00524A5D" w:rsidRPr="0044437C" w:rsidRDefault="00000000">
            <w:pPr>
              <w:keepNext/>
              <w:keepLines/>
              <w:spacing w:after="0"/>
              <w:jc w:val="center"/>
              <w:rPr>
                <w:rFonts w:ascii="Arial" w:hAnsi="Arial"/>
                <w:sz w:val="18"/>
              </w:rPr>
            </w:pPr>
            <w:r w:rsidRPr="0044437C">
              <w:rPr>
                <w:rFonts w:ascii="Arial" w:hAnsi="Arial"/>
                <w:sz w:val="18"/>
              </w:rPr>
              <w:t>±2.5 MHz</w:t>
            </w:r>
          </w:p>
        </w:tc>
      </w:tr>
      <w:tr w:rsidR="00524A5D" w:rsidRPr="0044437C" w14:paraId="47B6095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6B837138"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2C9B62B6"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6026B336" w14:textId="77777777" w:rsidR="00524A5D" w:rsidRPr="0044437C" w:rsidRDefault="00000000">
            <w:pPr>
              <w:keepNext/>
              <w:keepLines/>
              <w:spacing w:after="0"/>
              <w:jc w:val="center"/>
              <w:rPr>
                <w:rFonts w:ascii="Arial" w:hAnsi="Arial"/>
                <w:sz w:val="18"/>
              </w:rPr>
            </w:pPr>
            <w:r w:rsidRPr="0044437C">
              <w:rPr>
                <w:rFonts w:ascii="Arial" w:hAnsi="Arial"/>
                <w:sz w:val="18"/>
              </w:rPr>
              <w:t>3.84 MHz</w:t>
            </w:r>
          </w:p>
        </w:tc>
      </w:tr>
      <w:tr w:rsidR="00524A5D" w:rsidRPr="0044437C" w14:paraId="7758833D"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D903514"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10511324"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1157FB83" w14:textId="77777777" w:rsidR="00524A5D" w:rsidRPr="0044437C" w:rsidRDefault="00000000">
            <w:pPr>
              <w:keepNext/>
              <w:keepLines/>
              <w:spacing w:after="0"/>
              <w:jc w:val="center"/>
              <w:rPr>
                <w:rFonts w:ascii="Arial" w:hAnsi="Arial"/>
                <w:sz w:val="18"/>
              </w:rPr>
            </w:pPr>
            <w:r w:rsidRPr="0044437C">
              <w:rPr>
                <w:rFonts w:ascii="Arial" w:hAnsi="Arial"/>
                <w:sz w:val="18"/>
              </w:rPr>
              <w:t>RRC-filter α=0.22</w:t>
            </w:r>
          </w:p>
        </w:tc>
      </w:tr>
      <w:tr w:rsidR="00524A5D" w:rsidRPr="0044437C"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19AFB346"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047D3E81"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53D3859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r>
      <w:tr w:rsidR="00524A5D" w:rsidRPr="0044437C"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56C024F9"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24575394"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52E168D"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r>
    </w:tbl>
    <w:p w14:paraId="45D9CCAC" w14:textId="77777777" w:rsidR="00524A5D" w:rsidRPr="0044437C" w:rsidRDefault="00524A5D"/>
    <w:p w14:paraId="4F8DAB8A" w14:textId="77777777" w:rsidR="00524A5D" w:rsidRPr="0044437C" w:rsidRDefault="00000000">
      <w:pPr>
        <w:pStyle w:val="Heading3"/>
      </w:pPr>
      <w:bookmarkStart w:id="1384" w:name="_Toc16726"/>
      <w:bookmarkStart w:id="1385" w:name="_Toc111062071"/>
      <w:bookmarkStart w:id="1386" w:name="_Toc2087"/>
      <w:bookmarkStart w:id="1387" w:name="_Toc13494"/>
      <w:bookmarkStart w:id="1388" w:name="_Toc3980"/>
      <w:bookmarkStart w:id="1389" w:name="_Toc28427"/>
      <w:bookmarkStart w:id="1390" w:name="_Toc120570077"/>
      <w:bookmarkStart w:id="1391" w:name="_Toc121162869"/>
      <w:bookmarkStart w:id="1392" w:name="_Toc4911"/>
      <w:bookmarkStart w:id="1393" w:name="_Toc194571865"/>
      <w:r w:rsidRPr="0044437C">
        <w:t>6.5B.4</w:t>
      </w:r>
      <w:r w:rsidRPr="0044437C">
        <w:tab/>
        <w:t>Spurious emission for category NB1 and NB2</w:t>
      </w:r>
      <w:bookmarkEnd w:id="1384"/>
      <w:bookmarkEnd w:id="1385"/>
      <w:bookmarkEnd w:id="1386"/>
      <w:bookmarkEnd w:id="1387"/>
      <w:bookmarkEnd w:id="1388"/>
      <w:bookmarkEnd w:id="1389"/>
      <w:bookmarkEnd w:id="1390"/>
      <w:bookmarkEnd w:id="1391"/>
      <w:bookmarkEnd w:id="1392"/>
      <w:bookmarkEnd w:id="1393"/>
    </w:p>
    <w:p w14:paraId="08FAAACC" w14:textId="77777777" w:rsidR="00524A5D" w:rsidRPr="0044437C" w:rsidRDefault="00000000">
      <w:pPr>
        <w:pStyle w:val="Heading4"/>
      </w:pPr>
      <w:bookmarkStart w:id="1394" w:name="_Toc20619"/>
      <w:bookmarkStart w:id="1395" w:name="_Toc121162870"/>
      <w:bookmarkStart w:id="1396" w:name="_Toc466"/>
      <w:bookmarkStart w:id="1397" w:name="_Toc24289"/>
      <w:bookmarkStart w:id="1398" w:name="_Toc31076"/>
      <w:bookmarkStart w:id="1399" w:name="_Toc120570078"/>
      <w:bookmarkStart w:id="1400" w:name="_Toc10218"/>
      <w:bookmarkStart w:id="1401" w:name="_Toc6120"/>
      <w:bookmarkStart w:id="1402" w:name="_Toc194571866"/>
      <w:r w:rsidRPr="0044437C">
        <w:t>6.5B.4.1</w:t>
      </w:r>
      <w:r w:rsidRPr="0044437C">
        <w:tab/>
        <w:t>General</w:t>
      </w:r>
      <w:bookmarkEnd w:id="1394"/>
      <w:bookmarkEnd w:id="1395"/>
      <w:bookmarkEnd w:id="1396"/>
      <w:bookmarkEnd w:id="1397"/>
      <w:bookmarkEnd w:id="1398"/>
      <w:bookmarkEnd w:id="1399"/>
      <w:bookmarkEnd w:id="1400"/>
      <w:bookmarkEnd w:id="1401"/>
      <w:bookmarkEnd w:id="1402"/>
    </w:p>
    <w:p w14:paraId="13770989" w14:textId="77777777" w:rsidR="00524A5D" w:rsidRPr="0044437C" w:rsidRDefault="00000000">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44437C" w:rsidRDefault="00000000">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8F400CE" w14:textId="77777777" w:rsidR="00524A5D" w:rsidRPr="0044437C" w:rsidRDefault="00000000">
      <w:pPr>
        <w:pStyle w:val="Heading4"/>
      </w:pPr>
      <w:bookmarkStart w:id="1403" w:name="_Toc120570079"/>
      <w:bookmarkStart w:id="1404" w:name="_Toc11652"/>
      <w:bookmarkStart w:id="1405" w:name="_Toc14308"/>
      <w:bookmarkStart w:id="1406" w:name="_Toc121162871"/>
      <w:bookmarkStart w:id="1407" w:name="_Toc404"/>
      <w:bookmarkStart w:id="1408" w:name="_Toc17971"/>
      <w:bookmarkStart w:id="1409" w:name="_Toc4203"/>
      <w:bookmarkStart w:id="1410" w:name="_Toc11056"/>
      <w:bookmarkStart w:id="1411" w:name="_Toc194571867"/>
      <w:r w:rsidRPr="0044437C">
        <w:t>6.5B.</w:t>
      </w:r>
      <w:r w:rsidRPr="0044437C">
        <w:rPr>
          <w:rFonts w:eastAsia="SimSun"/>
          <w:lang w:eastAsia="zh-CN"/>
        </w:rPr>
        <w:t>4</w:t>
      </w:r>
      <w:r w:rsidRPr="0044437C">
        <w:t>.</w:t>
      </w:r>
      <w:r w:rsidRPr="0044437C">
        <w:rPr>
          <w:rFonts w:eastAsia="SimSun"/>
          <w:lang w:eastAsia="zh-CN"/>
        </w:rPr>
        <w:t>2</w:t>
      </w:r>
      <w:r w:rsidRPr="0044437C">
        <w:tab/>
        <w:t>Transmitter Spurious emissions</w:t>
      </w:r>
      <w:bookmarkEnd w:id="1403"/>
      <w:bookmarkEnd w:id="1404"/>
      <w:bookmarkEnd w:id="1405"/>
      <w:bookmarkEnd w:id="1406"/>
      <w:bookmarkEnd w:id="1407"/>
      <w:r w:rsidRPr="0044437C">
        <w:t xml:space="preserve"> for category NB1 and NB2</w:t>
      </w:r>
      <w:bookmarkEnd w:id="1408"/>
      <w:bookmarkEnd w:id="1409"/>
      <w:bookmarkEnd w:id="1410"/>
      <w:bookmarkEnd w:id="1411"/>
    </w:p>
    <w:p w14:paraId="62A4B9C0"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6.5B.4.2.1</w:t>
      </w:r>
      <w:r w:rsidRPr="0044437C">
        <w:rPr>
          <w:rFonts w:ascii="Arial" w:hAnsi="Arial"/>
          <w:lang w:eastAsia="en-GB"/>
        </w:rPr>
        <w:tab/>
        <w:t>Test purpose</w:t>
      </w:r>
    </w:p>
    <w:p w14:paraId="6476EE70"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w:t>
      </w:r>
    </w:p>
    <w:p w14:paraId="41A629E9"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6.5B.4.2.2</w:t>
      </w:r>
      <w:r w:rsidRPr="0044437C">
        <w:rPr>
          <w:rFonts w:ascii="Arial" w:hAnsi="Arial"/>
          <w:lang w:eastAsia="en-GB"/>
        </w:rPr>
        <w:tab/>
        <w:t>Test applicability</w:t>
      </w:r>
    </w:p>
    <w:p w14:paraId="1EA2A6B7"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0E27081"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6.5B.4.2.3</w:t>
      </w:r>
      <w:r w:rsidRPr="0044437C">
        <w:rPr>
          <w:rFonts w:ascii="Arial" w:hAnsi="Arial"/>
          <w:lang w:eastAsia="en-GB"/>
        </w:rPr>
        <w:tab/>
        <w:t>Minimum conformance requirements</w:t>
      </w:r>
    </w:p>
    <w:p w14:paraId="6A02DD47" w14:textId="77777777" w:rsidR="00524A5D" w:rsidRPr="0044437C" w:rsidRDefault="00000000">
      <w:pPr>
        <w:rPr>
          <w:lang w:eastAsia="en-GB"/>
        </w:rPr>
      </w:pPr>
      <w:r w:rsidRPr="0044437C">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44437C" w:rsidRDefault="00000000" w:rsidP="002F349B">
      <w:pPr>
        <w:pStyle w:val="TH"/>
        <w:rPr>
          <w:lang w:eastAsia="en-GB"/>
        </w:rPr>
      </w:pPr>
      <w:bookmarkStart w:id="1412" w:name="MCCQCTEMPBM_00000441"/>
      <w:r w:rsidRPr="0044437C">
        <w:rPr>
          <w:lang w:eastAsia="en-GB"/>
        </w:rPr>
        <w:lastRenderedPageBreak/>
        <w:t xml:space="preserve">Table </w:t>
      </w:r>
      <w:bookmarkStart w:id="1413" w:name="_Hlk141109469"/>
      <w:r w:rsidRPr="0044437C">
        <w:rPr>
          <w:lang w:eastAsia="en-GB"/>
        </w:rPr>
        <w:t>6.5B.4.2</w:t>
      </w:r>
      <w:bookmarkEnd w:id="1413"/>
      <w:r w:rsidRPr="0044437C">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44437C" w14:paraId="0ABC28A3" w14:textId="77777777">
        <w:trPr>
          <w:jc w:val="center"/>
        </w:trPr>
        <w:tc>
          <w:tcPr>
            <w:tcW w:w="2152" w:type="dxa"/>
          </w:tcPr>
          <w:bookmarkEnd w:id="1412"/>
          <w:p w14:paraId="65EA4143"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66D68FA3"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50515A6C"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Measurement bandwidth</w:t>
            </w:r>
          </w:p>
        </w:tc>
        <w:tc>
          <w:tcPr>
            <w:tcW w:w="868" w:type="dxa"/>
          </w:tcPr>
          <w:p w14:paraId="5C06C4E3"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NOTE</w:t>
            </w:r>
          </w:p>
        </w:tc>
      </w:tr>
      <w:tr w:rsidR="00524A5D" w:rsidRPr="0044437C" w14:paraId="5F3E7B39" w14:textId="77777777">
        <w:trPr>
          <w:jc w:val="center"/>
        </w:trPr>
        <w:tc>
          <w:tcPr>
            <w:tcW w:w="2152" w:type="dxa"/>
          </w:tcPr>
          <w:p w14:paraId="6F6FA57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292BC589"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0F45E3A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kHz </w:t>
            </w:r>
          </w:p>
        </w:tc>
        <w:tc>
          <w:tcPr>
            <w:tcW w:w="868" w:type="dxa"/>
          </w:tcPr>
          <w:p w14:paraId="073A3636" w14:textId="77777777" w:rsidR="00524A5D" w:rsidRPr="0044437C" w:rsidRDefault="00524A5D">
            <w:pPr>
              <w:keepNext/>
              <w:keepLines/>
              <w:spacing w:after="0"/>
              <w:jc w:val="center"/>
              <w:rPr>
                <w:rFonts w:ascii="Arial" w:hAnsi="Arial" w:cs="Arial"/>
                <w:sz w:val="18"/>
              </w:rPr>
            </w:pPr>
          </w:p>
        </w:tc>
      </w:tr>
      <w:tr w:rsidR="00524A5D" w:rsidRPr="0044437C" w14:paraId="44928979" w14:textId="77777777">
        <w:trPr>
          <w:jc w:val="center"/>
        </w:trPr>
        <w:tc>
          <w:tcPr>
            <w:tcW w:w="2152" w:type="dxa"/>
          </w:tcPr>
          <w:p w14:paraId="7B0A301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50E3E24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516BDA3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10 kHz </w:t>
            </w:r>
          </w:p>
        </w:tc>
        <w:tc>
          <w:tcPr>
            <w:tcW w:w="868" w:type="dxa"/>
          </w:tcPr>
          <w:p w14:paraId="319F3A76" w14:textId="77777777" w:rsidR="00524A5D" w:rsidRPr="0044437C" w:rsidRDefault="00524A5D">
            <w:pPr>
              <w:keepNext/>
              <w:keepLines/>
              <w:spacing w:after="0"/>
              <w:jc w:val="center"/>
              <w:rPr>
                <w:rFonts w:ascii="Arial" w:hAnsi="Arial" w:cs="Arial"/>
                <w:sz w:val="18"/>
              </w:rPr>
            </w:pPr>
          </w:p>
        </w:tc>
      </w:tr>
      <w:tr w:rsidR="00524A5D" w:rsidRPr="0044437C" w14:paraId="12D7FE18" w14:textId="77777777">
        <w:trPr>
          <w:jc w:val="center"/>
        </w:trPr>
        <w:tc>
          <w:tcPr>
            <w:tcW w:w="2152" w:type="dxa"/>
          </w:tcPr>
          <w:p w14:paraId="44B0C12C"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4BEF832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3E869A8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100 kHz</w:t>
            </w:r>
          </w:p>
        </w:tc>
        <w:tc>
          <w:tcPr>
            <w:tcW w:w="868" w:type="dxa"/>
          </w:tcPr>
          <w:p w14:paraId="4CE1F099" w14:textId="77777777" w:rsidR="00524A5D" w:rsidRPr="0044437C" w:rsidRDefault="00524A5D">
            <w:pPr>
              <w:keepNext/>
              <w:keepLines/>
              <w:spacing w:after="0"/>
              <w:jc w:val="center"/>
              <w:rPr>
                <w:rFonts w:ascii="Arial" w:hAnsi="Arial" w:cs="Arial"/>
                <w:sz w:val="18"/>
              </w:rPr>
            </w:pPr>
          </w:p>
        </w:tc>
      </w:tr>
      <w:tr w:rsidR="00524A5D" w:rsidRPr="0044437C" w14:paraId="2F670EF6" w14:textId="77777777">
        <w:trPr>
          <w:jc w:val="center"/>
        </w:trPr>
        <w:tc>
          <w:tcPr>
            <w:tcW w:w="2152" w:type="dxa"/>
          </w:tcPr>
          <w:p w14:paraId="033B906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1F1F5CF1"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-30 dBm</w:t>
            </w:r>
          </w:p>
        </w:tc>
        <w:tc>
          <w:tcPr>
            <w:tcW w:w="2262" w:type="dxa"/>
          </w:tcPr>
          <w:p w14:paraId="113D52C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 MHz</w:t>
            </w:r>
          </w:p>
        </w:tc>
        <w:tc>
          <w:tcPr>
            <w:tcW w:w="868" w:type="dxa"/>
          </w:tcPr>
          <w:p w14:paraId="789CB8B6" w14:textId="77777777" w:rsidR="00524A5D" w:rsidRPr="0044437C" w:rsidRDefault="00524A5D">
            <w:pPr>
              <w:keepNext/>
              <w:keepLines/>
              <w:spacing w:after="0"/>
              <w:jc w:val="center"/>
              <w:rPr>
                <w:rFonts w:ascii="Arial" w:hAnsi="Arial" w:cs="Arial"/>
                <w:sz w:val="18"/>
              </w:rPr>
            </w:pPr>
          </w:p>
        </w:tc>
      </w:tr>
    </w:tbl>
    <w:p w14:paraId="1FB5BC20" w14:textId="77777777" w:rsidR="00524A5D" w:rsidRPr="0044437C" w:rsidRDefault="00524A5D">
      <w:pPr>
        <w:rPr>
          <w:rFonts w:eastAsia="Malgun Gothic"/>
          <w:lang w:eastAsia="en-GB"/>
        </w:rPr>
      </w:pPr>
    </w:p>
    <w:p w14:paraId="19FED96A" w14:textId="77777777" w:rsidR="00524A5D" w:rsidRPr="0044437C" w:rsidRDefault="00000000">
      <w:pPr>
        <w:rPr>
          <w:lang w:eastAsia="en-GB"/>
        </w:rPr>
      </w:pPr>
      <w:r w:rsidRPr="0044437C">
        <w:rPr>
          <w:lang w:eastAsia="en-GB"/>
        </w:rPr>
        <w:t>When UE is configured for category NB1 or NB2 uplink transmissions the boundary between category NB1 or NB2 out of band and spurious emission domain shall be FOOB = 1.7 MHz.</w:t>
      </w:r>
    </w:p>
    <w:p w14:paraId="60E77D6A" w14:textId="77777777" w:rsidR="00524A5D" w:rsidRPr="0044437C" w:rsidRDefault="00000000">
      <w:pPr>
        <w:rPr>
          <w:lang w:eastAsia="en-GB"/>
        </w:rPr>
      </w:pPr>
      <w:r w:rsidRPr="0044437C">
        <w:rPr>
          <w:lang w:eastAsia="en-GB"/>
        </w:rPr>
        <w:t>The normative reference for this requirement is TS 36.102 [11] subclauses 6.5B.4.</w:t>
      </w:r>
    </w:p>
    <w:p w14:paraId="2BC33768" w14:textId="77777777" w:rsidR="00524A5D" w:rsidRPr="0044437C" w:rsidRDefault="00000000">
      <w:pPr>
        <w:pStyle w:val="H6"/>
        <w:rPr>
          <w:lang w:eastAsia="en-GB"/>
        </w:rPr>
      </w:pPr>
      <w:bookmarkStart w:id="1414" w:name="_Hlk141109615"/>
      <w:bookmarkStart w:id="1415" w:name="MCCQCTEMPBM_00000287"/>
      <w:r w:rsidRPr="0044437C">
        <w:rPr>
          <w:lang w:eastAsia="en-GB"/>
        </w:rPr>
        <w:t>6.5B.4</w:t>
      </w:r>
      <w:bookmarkEnd w:id="1414"/>
      <w:r w:rsidRPr="0044437C">
        <w:rPr>
          <w:lang w:eastAsia="en-GB"/>
        </w:rPr>
        <w:t>.2.4</w:t>
      </w:r>
      <w:r w:rsidRPr="0044437C">
        <w:rPr>
          <w:lang w:eastAsia="en-GB"/>
        </w:rPr>
        <w:tab/>
        <w:t>Test description</w:t>
      </w:r>
    </w:p>
    <w:bookmarkEnd w:id="1415"/>
    <w:p w14:paraId="7B3159D5"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6.5B.4.2.4.1</w:t>
      </w:r>
      <w:r w:rsidRPr="0044437C">
        <w:rPr>
          <w:rFonts w:ascii="Arial" w:hAnsi="Arial"/>
          <w:lang w:eastAsia="en-GB"/>
        </w:rPr>
        <w:tab/>
      </w:r>
      <w:r w:rsidRPr="0044437C">
        <w:rPr>
          <w:rFonts w:ascii="Arial" w:hAnsi="Arial"/>
          <w:snapToGrid w:val="0"/>
          <w:lang w:eastAsia="en-GB"/>
        </w:rPr>
        <w:t>Initial conditions</w:t>
      </w:r>
    </w:p>
    <w:p w14:paraId="2F504467"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5CFF5B"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4BBD1B07" w14:textId="3B04411E" w:rsidR="00524A5D" w:rsidRPr="0044437C" w:rsidRDefault="00000000" w:rsidP="00591F55">
      <w:pPr>
        <w:pStyle w:val="TH"/>
        <w:rPr>
          <w:lang w:eastAsia="en-GB"/>
        </w:rPr>
      </w:pPr>
      <w:r w:rsidRPr="0044437C">
        <w:rPr>
          <w:lang w:eastAsia="en-GB"/>
        </w:rPr>
        <w:t>Table 6.5B.4.2.4.1-1: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44437C"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44437C" w:rsidRDefault="00000000">
            <w:pPr>
              <w:keepNext/>
              <w:keepLines/>
              <w:spacing w:after="0"/>
              <w:jc w:val="center"/>
              <w:rPr>
                <w:rFonts w:ascii="Arial" w:hAnsi="Arial"/>
                <w:b/>
                <w:sz w:val="18"/>
              </w:rPr>
            </w:pPr>
            <w:bookmarkStart w:id="1416" w:name="MCCQCTEMPBM_00000529"/>
            <w:r w:rsidRPr="0044437C">
              <w:rPr>
                <w:rFonts w:ascii="Arial" w:hAnsi="Arial"/>
                <w:b/>
                <w:sz w:val="18"/>
              </w:rPr>
              <w:t>Initial Conditions</w:t>
            </w:r>
          </w:p>
        </w:tc>
      </w:tr>
      <w:tr w:rsidR="00524A5D" w:rsidRPr="0044437C"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5E7A347C" w14:textId="77777777" w:rsidR="00524A5D" w:rsidRPr="0044437C" w:rsidRDefault="00000000">
            <w:pPr>
              <w:keepNext/>
              <w:keepLines/>
              <w:spacing w:after="0"/>
              <w:rPr>
                <w:rFonts w:ascii="Arial" w:hAnsi="Arial"/>
                <w:b/>
                <w:sz w:val="18"/>
              </w:rPr>
            </w:pPr>
            <w:r w:rsidRPr="0044437C">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44437C" w:rsidRDefault="00000000">
            <w:pPr>
              <w:keepNext/>
              <w:keepLines/>
              <w:spacing w:after="0"/>
              <w:jc w:val="center"/>
              <w:rPr>
                <w:rFonts w:ascii="Arial" w:hAnsi="Arial"/>
                <w:b/>
                <w:sz w:val="18"/>
              </w:rPr>
            </w:pPr>
            <w:r w:rsidRPr="0044437C">
              <w:rPr>
                <w:rFonts w:ascii="Arial" w:hAnsi="Arial"/>
                <w:sz w:val="18"/>
              </w:rPr>
              <w:t>NC</w:t>
            </w:r>
          </w:p>
        </w:tc>
      </w:tr>
      <w:tr w:rsidR="00524A5D" w:rsidRPr="0044437C"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64458B36" w14:textId="77777777" w:rsidR="00524A5D" w:rsidRPr="0044437C" w:rsidRDefault="00000000">
            <w:pPr>
              <w:keepNext/>
              <w:keepLines/>
              <w:spacing w:after="0"/>
              <w:rPr>
                <w:rFonts w:ascii="Arial" w:hAnsi="Arial"/>
                <w:b/>
                <w:sz w:val="18"/>
              </w:rPr>
            </w:pPr>
            <w:r w:rsidRPr="0044437C">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2D42FAFC"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44437C"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44437C" w:rsidRDefault="00000000">
            <w:pPr>
              <w:keepNext/>
              <w:keepLines/>
              <w:spacing w:after="0"/>
              <w:jc w:val="center"/>
              <w:rPr>
                <w:rFonts w:ascii="Arial" w:hAnsi="Arial"/>
                <w:b/>
                <w:sz w:val="18"/>
              </w:rPr>
            </w:pPr>
            <w:r w:rsidRPr="0044437C">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44437C" w:rsidRDefault="00000000">
            <w:pPr>
              <w:keepNext/>
              <w:keepLines/>
              <w:spacing w:after="0"/>
              <w:jc w:val="center"/>
              <w:rPr>
                <w:rFonts w:ascii="Arial" w:hAnsi="Arial"/>
                <w:b/>
                <w:sz w:val="18"/>
              </w:rPr>
            </w:pPr>
            <w:r w:rsidRPr="0044437C">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44437C" w:rsidRDefault="00000000">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44437C" w:rsidRDefault="00000000">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C33ABE9"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EBEEC66"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2C2C5D39"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01867B43"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4D85A95C"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16"/>
    </w:tbl>
    <w:p w14:paraId="77BB33BE" w14:textId="77777777" w:rsidR="00524A5D" w:rsidRPr="0044437C" w:rsidRDefault="00524A5D">
      <w:pPr>
        <w:rPr>
          <w:lang w:eastAsia="en-GB"/>
        </w:rPr>
      </w:pPr>
    </w:p>
    <w:p w14:paraId="63BD02F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6528E97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6D92867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93CD7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6.5B.4.2.4.1-1.</w:t>
      </w:r>
    </w:p>
    <w:p w14:paraId="1E2034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5477DC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15639D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Deactivate UE prediction of satellite trajectory by any preconfigured means</w:t>
      </w:r>
    </w:p>
    <w:p w14:paraId="298EFE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8.</w:t>
      </w:r>
      <w:r w:rsidRPr="0044437C">
        <w:rPr>
          <w:lang w:eastAsia="en-GB"/>
        </w:rPr>
        <w:tab/>
        <w:t>Ensure the UE is in State 2A-NB with CP CIoT Optimisation according to TS 36.508 [12] clause 8.1.5. Message contents are defined in clause 6.5B.4.2.4.3.</w:t>
      </w:r>
    </w:p>
    <w:p w14:paraId="6DBEECF2" w14:textId="77777777" w:rsidR="00524A5D" w:rsidRPr="0044437C" w:rsidRDefault="00000000">
      <w:pPr>
        <w:keepNext/>
        <w:keepLines/>
        <w:spacing w:before="120"/>
        <w:ind w:left="1985" w:hanging="1985"/>
        <w:rPr>
          <w:rFonts w:ascii="Arial" w:hAnsi="Arial"/>
          <w:snapToGrid w:val="0"/>
          <w:lang w:eastAsia="en-GB"/>
        </w:rPr>
      </w:pPr>
      <w:bookmarkStart w:id="1417" w:name="_Hlk141110242"/>
      <w:bookmarkStart w:id="1418" w:name="_Hlk124435417"/>
      <w:r w:rsidRPr="0044437C">
        <w:rPr>
          <w:rFonts w:ascii="Arial" w:hAnsi="Arial"/>
          <w:lang w:eastAsia="en-GB"/>
        </w:rPr>
        <w:t>6.5B.4.2</w:t>
      </w:r>
      <w:bookmarkEnd w:id="1417"/>
      <w:r w:rsidRPr="0044437C">
        <w:rPr>
          <w:rFonts w:ascii="Arial" w:hAnsi="Arial"/>
          <w:lang w:eastAsia="en-GB"/>
        </w:rPr>
        <w:t>.4.2</w:t>
      </w:r>
      <w:bookmarkEnd w:id="1418"/>
      <w:r w:rsidRPr="0044437C">
        <w:rPr>
          <w:rFonts w:ascii="Arial" w:hAnsi="Arial"/>
          <w:lang w:eastAsia="en-GB"/>
        </w:rPr>
        <w:tab/>
      </w:r>
      <w:r w:rsidRPr="0044437C">
        <w:rPr>
          <w:rFonts w:ascii="Arial" w:hAnsi="Arial"/>
          <w:snapToGrid w:val="0"/>
          <w:lang w:eastAsia="en-GB"/>
        </w:rPr>
        <w:t>Test procedure</w:t>
      </w:r>
    </w:p>
    <w:p w14:paraId="5094EE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44437C">
        <w:rPr>
          <w:rFonts w:eastAsia="MS Mincho"/>
          <w:lang w:eastAsia="en-GB"/>
        </w:rPr>
        <w:t>time slot</w:t>
      </w:r>
      <w:r w:rsidRPr="0044437C">
        <w:rPr>
          <w:lang w:eastAsia="en-GB"/>
        </w:rPr>
        <w:t xml:space="preserve">s. During measurement the spectrum analyser shall be set to 'Detector' = RMS. </w:t>
      </w:r>
    </w:p>
    <w:p w14:paraId="311F8215"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6.5B.4.2.4.3</w:t>
      </w:r>
      <w:r w:rsidRPr="0044437C">
        <w:rPr>
          <w:rFonts w:ascii="Arial" w:hAnsi="Arial"/>
          <w:lang w:eastAsia="en-GB"/>
        </w:rPr>
        <w:tab/>
      </w:r>
      <w:r w:rsidRPr="0044437C">
        <w:rPr>
          <w:rFonts w:ascii="Arial" w:hAnsi="Arial"/>
          <w:snapToGrid w:val="0"/>
          <w:lang w:eastAsia="en-GB"/>
        </w:rPr>
        <w:t>Message contents</w:t>
      </w:r>
    </w:p>
    <w:p w14:paraId="237C76E3" w14:textId="77777777" w:rsidR="00524A5D" w:rsidRPr="0044437C" w:rsidRDefault="00000000">
      <w:pPr>
        <w:rPr>
          <w:lang w:eastAsia="en-GB"/>
        </w:rPr>
      </w:pPr>
      <w:r w:rsidRPr="0044437C">
        <w:rPr>
          <w:lang w:eastAsia="en-GB"/>
        </w:rPr>
        <w:t>Message contents are according to TS 36.508 [12] subclause 8.1.6.</w:t>
      </w:r>
    </w:p>
    <w:p w14:paraId="78E9AA78" w14:textId="77777777" w:rsidR="00524A5D" w:rsidRPr="0044437C" w:rsidRDefault="00000000">
      <w:pPr>
        <w:pStyle w:val="H6"/>
        <w:rPr>
          <w:lang w:eastAsia="en-GB"/>
        </w:rPr>
      </w:pPr>
      <w:bookmarkStart w:id="1419" w:name="MCCQCTEMPBM_00000288"/>
      <w:r w:rsidRPr="0044437C">
        <w:rPr>
          <w:snapToGrid w:val="0"/>
          <w:lang w:eastAsia="en-GB"/>
        </w:rPr>
        <w:t>6.5B.4.2.5</w:t>
      </w:r>
      <w:r w:rsidRPr="0044437C">
        <w:rPr>
          <w:snapToGrid w:val="0"/>
          <w:lang w:eastAsia="en-GB"/>
        </w:rPr>
        <w:tab/>
      </w:r>
      <w:r w:rsidRPr="0044437C">
        <w:rPr>
          <w:lang w:eastAsia="en-GB"/>
        </w:rPr>
        <w:t>Test requirement</w:t>
      </w:r>
    </w:p>
    <w:bookmarkEnd w:id="1419"/>
    <w:p w14:paraId="373DACCA"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6.5B.4.2.5-1</w:t>
      </w:r>
      <w:r w:rsidRPr="0044437C">
        <w:rPr>
          <w:rFonts w:eastAsia="MS Mincho"/>
          <w:lang w:eastAsia="en-GB"/>
        </w:rPr>
        <w:t>.</w:t>
      </w:r>
    </w:p>
    <w:p w14:paraId="541A8A23" w14:textId="77777777" w:rsidR="00524A5D" w:rsidRPr="0044437C" w:rsidRDefault="00000000">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6.5B.4.2.5-1.</w:t>
      </w:r>
    </w:p>
    <w:p w14:paraId="193248DE"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3922328F"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44437C" w:rsidRDefault="00000000" w:rsidP="00E36978">
      <w:pPr>
        <w:pStyle w:val="TH"/>
        <w:rPr>
          <w:lang w:eastAsia="en-GB"/>
        </w:rPr>
      </w:pPr>
      <w:r w:rsidRPr="0044437C">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62658B9C" w14:textId="77777777">
        <w:trPr>
          <w:jc w:val="center"/>
        </w:trPr>
        <w:tc>
          <w:tcPr>
            <w:tcW w:w="2155" w:type="dxa"/>
          </w:tcPr>
          <w:p w14:paraId="72E12719" w14:textId="77777777" w:rsidR="00524A5D" w:rsidRPr="0044437C" w:rsidRDefault="00000000">
            <w:pPr>
              <w:keepNext/>
              <w:keepLines/>
              <w:spacing w:after="0"/>
              <w:jc w:val="center"/>
              <w:rPr>
                <w:rFonts w:ascii="Arial" w:hAnsi="Arial"/>
                <w:b/>
                <w:sz w:val="18"/>
              </w:rPr>
            </w:pPr>
            <w:r w:rsidRPr="0044437C">
              <w:rPr>
                <w:rFonts w:ascii="Arial" w:hAnsi="Arial"/>
                <w:b/>
                <w:sz w:val="18"/>
              </w:rPr>
              <w:t>Frequency Range</w:t>
            </w:r>
          </w:p>
        </w:tc>
        <w:tc>
          <w:tcPr>
            <w:tcW w:w="2009" w:type="dxa"/>
          </w:tcPr>
          <w:p w14:paraId="42A5EE2E" w14:textId="77777777" w:rsidR="00524A5D" w:rsidRPr="0044437C" w:rsidRDefault="00000000">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72AF3D8A"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47D8C760" w14:textId="77777777" w:rsidR="00524A5D" w:rsidRPr="0044437C" w:rsidRDefault="00000000">
            <w:pPr>
              <w:keepNext/>
              <w:keepLines/>
              <w:spacing w:after="0"/>
              <w:jc w:val="center"/>
              <w:rPr>
                <w:rFonts w:ascii="Arial" w:hAnsi="Arial"/>
                <w:b/>
                <w:sz w:val="18"/>
              </w:rPr>
            </w:pPr>
            <w:r w:rsidRPr="0044437C">
              <w:rPr>
                <w:rFonts w:ascii="Arial" w:hAnsi="Arial"/>
                <w:b/>
                <w:sz w:val="18"/>
              </w:rPr>
              <w:t>Notes</w:t>
            </w:r>
          </w:p>
        </w:tc>
      </w:tr>
      <w:tr w:rsidR="00524A5D" w:rsidRPr="0044437C" w14:paraId="5D72FE72" w14:textId="77777777">
        <w:trPr>
          <w:jc w:val="center"/>
        </w:trPr>
        <w:tc>
          <w:tcPr>
            <w:tcW w:w="2155" w:type="dxa"/>
          </w:tcPr>
          <w:p w14:paraId="6CA9C26D"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4794B8DF"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2F8524CB"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kHz </w:t>
            </w:r>
          </w:p>
        </w:tc>
        <w:tc>
          <w:tcPr>
            <w:tcW w:w="1314" w:type="dxa"/>
          </w:tcPr>
          <w:p w14:paraId="21E15B29" w14:textId="77777777" w:rsidR="00524A5D" w:rsidRPr="0044437C" w:rsidRDefault="00524A5D">
            <w:pPr>
              <w:keepNext/>
              <w:keepLines/>
              <w:spacing w:after="0"/>
              <w:jc w:val="center"/>
              <w:rPr>
                <w:rFonts w:ascii="Arial" w:hAnsi="Arial"/>
                <w:sz w:val="18"/>
              </w:rPr>
            </w:pPr>
          </w:p>
        </w:tc>
      </w:tr>
      <w:tr w:rsidR="00524A5D" w:rsidRPr="0044437C" w14:paraId="3F406B23" w14:textId="77777777">
        <w:trPr>
          <w:jc w:val="center"/>
        </w:trPr>
        <w:tc>
          <w:tcPr>
            <w:tcW w:w="2155" w:type="dxa"/>
          </w:tcPr>
          <w:p w14:paraId="1F98515A"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3175BFCA"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0D4B76E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10 kHz </w:t>
            </w:r>
          </w:p>
        </w:tc>
        <w:tc>
          <w:tcPr>
            <w:tcW w:w="1314" w:type="dxa"/>
          </w:tcPr>
          <w:p w14:paraId="231D89E9" w14:textId="77777777" w:rsidR="00524A5D" w:rsidRPr="0044437C" w:rsidRDefault="00524A5D">
            <w:pPr>
              <w:keepNext/>
              <w:keepLines/>
              <w:spacing w:after="0"/>
              <w:jc w:val="center"/>
              <w:rPr>
                <w:rFonts w:ascii="Arial" w:hAnsi="Arial"/>
                <w:sz w:val="18"/>
              </w:rPr>
            </w:pPr>
          </w:p>
        </w:tc>
      </w:tr>
      <w:tr w:rsidR="00524A5D" w:rsidRPr="0044437C" w14:paraId="359273B2" w14:textId="77777777">
        <w:trPr>
          <w:jc w:val="center"/>
        </w:trPr>
        <w:tc>
          <w:tcPr>
            <w:tcW w:w="2155" w:type="dxa"/>
          </w:tcPr>
          <w:p w14:paraId="255B001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2F1F8584"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6751E8E6" w14:textId="77777777" w:rsidR="00524A5D" w:rsidRPr="0044437C" w:rsidRDefault="00000000">
            <w:pPr>
              <w:keepNext/>
              <w:keepLines/>
              <w:spacing w:after="0"/>
              <w:jc w:val="center"/>
              <w:rPr>
                <w:rFonts w:ascii="Arial" w:hAnsi="Arial"/>
                <w:sz w:val="18"/>
              </w:rPr>
            </w:pPr>
            <w:r w:rsidRPr="0044437C">
              <w:rPr>
                <w:rFonts w:ascii="Arial" w:hAnsi="Arial"/>
                <w:sz w:val="18"/>
              </w:rPr>
              <w:t>100 kHz</w:t>
            </w:r>
          </w:p>
        </w:tc>
        <w:tc>
          <w:tcPr>
            <w:tcW w:w="1314" w:type="dxa"/>
          </w:tcPr>
          <w:p w14:paraId="4C60B87D" w14:textId="77777777" w:rsidR="00524A5D" w:rsidRPr="0044437C" w:rsidRDefault="00524A5D">
            <w:pPr>
              <w:keepNext/>
              <w:keepLines/>
              <w:spacing w:after="0"/>
              <w:jc w:val="center"/>
              <w:rPr>
                <w:rFonts w:ascii="Arial" w:hAnsi="Arial"/>
                <w:sz w:val="18"/>
              </w:rPr>
            </w:pPr>
          </w:p>
        </w:tc>
      </w:tr>
      <w:tr w:rsidR="00524A5D" w:rsidRPr="0044437C" w14:paraId="52009348" w14:textId="77777777">
        <w:trPr>
          <w:jc w:val="center"/>
        </w:trPr>
        <w:tc>
          <w:tcPr>
            <w:tcW w:w="2155" w:type="dxa"/>
          </w:tcPr>
          <w:p w14:paraId="4E6D36CD"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4EDC26B8" w14:textId="77777777" w:rsidR="00524A5D" w:rsidRPr="0044437C" w:rsidRDefault="00000000">
            <w:pPr>
              <w:keepNext/>
              <w:keepLines/>
              <w:spacing w:after="0"/>
              <w:jc w:val="center"/>
              <w:rPr>
                <w:rFonts w:ascii="Arial" w:hAnsi="Arial"/>
                <w:sz w:val="18"/>
              </w:rPr>
            </w:pPr>
            <w:r w:rsidRPr="0044437C">
              <w:rPr>
                <w:rFonts w:ascii="Arial" w:hAnsi="Arial"/>
                <w:sz w:val="18"/>
              </w:rPr>
              <w:t>-30 dBm</w:t>
            </w:r>
          </w:p>
        </w:tc>
        <w:tc>
          <w:tcPr>
            <w:tcW w:w="2318" w:type="dxa"/>
          </w:tcPr>
          <w:p w14:paraId="6EC64F49"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c>
          <w:tcPr>
            <w:tcW w:w="1314" w:type="dxa"/>
          </w:tcPr>
          <w:p w14:paraId="48DC99AE" w14:textId="77777777" w:rsidR="00524A5D" w:rsidRPr="0044437C" w:rsidRDefault="00524A5D">
            <w:pPr>
              <w:keepNext/>
              <w:keepLines/>
              <w:spacing w:after="0"/>
              <w:jc w:val="center"/>
              <w:rPr>
                <w:rFonts w:ascii="Arial" w:hAnsi="Arial"/>
                <w:sz w:val="18"/>
              </w:rPr>
            </w:pPr>
          </w:p>
        </w:tc>
      </w:tr>
    </w:tbl>
    <w:p w14:paraId="7B1F20A5" w14:textId="77777777" w:rsidR="00524A5D" w:rsidRPr="0044437C" w:rsidRDefault="00524A5D">
      <w:pPr>
        <w:rPr>
          <w:rFonts w:cs="v5.0.0"/>
        </w:rPr>
      </w:pPr>
    </w:p>
    <w:p w14:paraId="743464EE" w14:textId="77777777" w:rsidR="00524A5D" w:rsidRPr="0044437C" w:rsidRDefault="00000000">
      <w:pPr>
        <w:pStyle w:val="Heading4"/>
      </w:pPr>
      <w:bookmarkStart w:id="1420" w:name="_Toc120570080"/>
      <w:bookmarkStart w:id="1421" w:name="_Toc121162872"/>
      <w:bookmarkStart w:id="1422" w:name="_Toc21900"/>
      <w:bookmarkStart w:id="1423" w:name="_Toc4471"/>
      <w:bookmarkStart w:id="1424" w:name="_Toc9935"/>
      <w:bookmarkStart w:id="1425" w:name="_Toc5689"/>
      <w:bookmarkStart w:id="1426" w:name="_Toc5060"/>
      <w:bookmarkStart w:id="1427" w:name="_Toc14558"/>
      <w:bookmarkStart w:id="1428" w:name="_Toc194571868"/>
      <w:r w:rsidRPr="0044437C">
        <w:t>6.5B.</w:t>
      </w:r>
      <w:r w:rsidRPr="0044437C">
        <w:rPr>
          <w:rFonts w:eastAsia="SimSun"/>
          <w:lang w:eastAsia="zh-CN"/>
        </w:rPr>
        <w:t>4</w:t>
      </w:r>
      <w:r w:rsidRPr="0044437C">
        <w:t>.</w:t>
      </w:r>
      <w:r w:rsidRPr="0044437C">
        <w:rPr>
          <w:rFonts w:eastAsia="SimSun"/>
          <w:lang w:eastAsia="zh-CN"/>
        </w:rPr>
        <w:t>3</w:t>
      </w:r>
      <w:r w:rsidRPr="0044437C">
        <w:tab/>
        <w:t>Spurious emission band UE co-existence</w:t>
      </w:r>
      <w:bookmarkEnd w:id="1420"/>
      <w:bookmarkEnd w:id="1421"/>
      <w:bookmarkEnd w:id="1422"/>
      <w:bookmarkEnd w:id="1423"/>
      <w:bookmarkEnd w:id="1424"/>
      <w:r w:rsidRPr="0044437C">
        <w:t xml:space="preserve"> for category NB1 and NB2</w:t>
      </w:r>
      <w:bookmarkEnd w:id="1425"/>
      <w:bookmarkEnd w:id="1426"/>
      <w:bookmarkEnd w:id="1427"/>
      <w:bookmarkEnd w:id="1428"/>
    </w:p>
    <w:p w14:paraId="3BB61520" w14:textId="77777777" w:rsidR="00524A5D" w:rsidRPr="0044437C" w:rsidRDefault="00000000">
      <w:pPr>
        <w:keepNext/>
        <w:keepLines/>
        <w:spacing w:before="120"/>
        <w:ind w:left="1985" w:hanging="1985"/>
        <w:rPr>
          <w:rFonts w:ascii="Arial" w:eastAsia="MS Mincho" w:hAnsi="Arial"/>
          <w:lang w:eastAsia="en-GB"/>
        </w:rPr>
      </w:pPr>
      <w:r w:rsidRPr="0044437C">
        <w:rPr>
          <w:rFonts w:ascii="Arial" w:eastAsia="MS Mincho" w:hAnsi="Arial"/>
          <w:lang w:eastAsia="en-GB"/>
        </w:rPr>
        <w:t>6.5B.4.3.1</w:t>
      </w:r>
      <w:r w:rsidRPr="0044437C">
        <w:rPr>
          <w:rFonts w:ascii="Arial" w:eastAsia="MS Mincho" w:hAnsi="Arial"/>
          <w:lang w:eastAsia="en-GB"/>
        </w:rPr>
        <w:tab/>
        <w:t>Test purpose</w:t>
      </w:r>
    </w:p>
    <w:p w14:paraId="53554D48" w14:textId="77777777" w:rsidR="00524A5D" w:rsidRPr="0044437C" w:rsidRDefault="00000000">
      <w:pPr>
        <w:rPr>
          <w:rFonts w:eastAsia="MS Mincho"/>
          <w:lang w:eastAsia="en-GB"/>
        </w:rPr>
      </w:pPr>
      <w:r w:rsidRPr="0044437C">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44437C" w:rsidRDefault="00000000">
      <w:pPr>
        <w:keepNext/>
        <w:keepLines/>
        <w:spacing w:before="120"/>
        <w:ind w:left="1985" w:hanging="1985"/>
        <w:rPr>
          <w:rFonts w:ascii="Arial" w:eastAsia="MS Mincho" w:hAnsi="Arial"/>
          <w:lang w:eastAsia="en-GB"/>
        </w:rPr>
      </w:pPr>
      <w:r w:rsidRPr="0044437C">
        <w:rPr>
          <w:rFonts w:ascii="Arial" w:eastAsia="MS Mincho" w:hAnsi="Arial"/>
          <w:lang w:eastAsia="en-GB"/>
        </w:rPr>
        <w:t>6.5B.4.3.2</w:t>
      </w:r>
      <w:r w:rsidRPr="0044437C">
        <w:rPr>
          <w:rFonts w:ascii="Arial" w:eastAsia="MS Mincho" w:hAnsi="Arial"/>
          <w:lang w:eastAsia="en-GB"/>
        </w:rPr>
        <w:tab/>
        <w:t>Test applicability</w:t>
      </w:r>
    </w:p>
    <w:p w14:paraId="519F5F5B"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A1A1660" w14:textId="77777777" w:rsidR="00524A5D" w:rsidRPr="0044437C" w:rsidRDefault="00000000">
      <w:pPr>
        <w:keepNext/>
        <w:keepLines/>
        <w:spacing w:before="120"/>
        <w:ind w:left="1985" w:hanging="1985"/>
        <w:rPr>
          <w:rFonts w:ascii="Arial" w:eastAsia="MS Mincho" w:hAnsi="Arial"/>
          <w:lang w:eastAsia="en-GB"/>
        </w:rPr>
      </w:pPr>
      <w:r w:rsidRPr="0044437C">
        <w:rPr>
          <w:rFonts w:ascii="Arial" w:eastAsia="MS Mincho" w:hAnsi="Arial"/>
          <w:lang w:eastAsia="en-GB"/>
        </w:rPr>
        <w:lastRenderedPageBreak/>
        <w:t>6.5B.4.3.3</w:t>
      </w:r>
      <w:r w:rsidRPr="0044437C">
        <w:rPr>
          <w:rFonts w:ascii="Arial" w:eastAsia="MS Mincho" w:hAnsi="Arial"/>
          <w:lang w:eastAsia="en-GB"/>
        </w:rPr>
        <w:tab/>
        <w:t>Minimum conformance requirements</w:t>
      </w:r>
    </w:p>
    <w:p w14:paraId="05D9456F" w14:textId="77777777" w:rsidR="00524A5D" w:rsidRPr="0044437C" w:rsidRDefault="00000000">
      <w:pPr>
        <w:rPr>
          <w:lang w:eastAsia="en-GB"/>
        </w:rPr>
      </w:pPr>
      <w:r w:rsidRPr="0044437C">
        <w:rPr>
          <w:lang w:eastAsia="en-GB"/>
        </w:rPr>
        <w:t xml:space="preserve">This clause specifies the requirements for </w:t>
      </w:r>
      <w:r w:rsidRPr="0044437C">
        <w:t>E-UTRA</w:t>
      </w:r>
      <w:r w:rsidRPr="0044437C">
        <w:rPr>
          <w:lang w:eastAsia="en-GB"/>
        </w:rPr>
        <w:t xml:space="preserve"> satellite bands for UE coexistence with protected bands.</w:t>
      </w:r>
    </w:p>
    <w:p w14:paraId="7B495DA8"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79CB0C" w14:textId="77777777" w:rsidR="00890985" w:rsidRPr="0044437C" w:rsidRDefault="00890985" w:rsidP="00890985">
      <w:pPr>
        <w:pStyle w:val="TH"/>
        <w:rPr>
          <w:lang w:eastAsia="en-GB"/>
        </w:rPr>
      </w:pPr>
      <w:bookmarkStart w:id="1429" w:name="MCCQCTEMPBM_00000442"/>
      <w:r w:rsidRPr="0044437C">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42"/>
        <w:gridCol w:w="991"/>
        <w:gridCol w:w="850"/>
        <w:gridCol w:w="928"/>
      </w:tblGrid>
      <w:tr w:rsidR="00890985" w:rsidRPr="0044437C" w14:paraId="084AB4A1"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416F4F78" w14:textId="77777777" w:rsidR="00890985" w:rsidRPr="0044437C" w:rsidRDefault="00890985" w:rsidP="0070746B">
            <w:pPr>
              <w:keepNext/>
              <w:keepLines/>
              <w:spacing w:after="0"/>
              <w:jc w:val="center"/>
              <w:rPr>
                <w:rFonts w:ascii="Arial" w:hAnsi="Arial" w:cs="Arial"/>
                <w:b/>
                <w:sz w:val="18"/>
                <w:lang w:eastAsia="en-GB"/>
              </w:rPr>
            </w:pPr>
            <w:bookmarkStart w:id="1430" w:name="MCCQCTEMPBM_00000530"/>
            <w:bookmarkEnd w:id="1429"/>
            <w:r w:rsidRPr="0044437C">
              <w:rPr>
                <w:rFonts w:ascii="Arial" w:hAnsi="Arial" w:cs="Arial"/>
                <w:b/>
                <w:sz w:val="18"/>
                <w:lang w:eastAsia="en-GB"/>
              </w:rPr>
              <w:t>E-UTRA Band</w:t>
            </w:r>
          </w:p>
        </w:tc>
        <w:tc>
          <w:tcPr>
            <w:tcW w:w="7981" w:type="dxa"/>
            <w:gridSpan w:val="8"/>
            <w:tcBorders>
              <w:top w:val="single" w:sz="4" w:space="0" w:color="auto"/>
              <w:left w:val="single" w:sz="6" w:space="0" w:color="auto"/>
              <w:bottom w:val="single" w:sz="6" w:space="0" w:color="auto"/>
              <w:right w:val="single" w:sz="4" w:space="0" w:color="auto"/>
            </w:tcBorders>
          </w:tcPr>
          <w:p w14:paraId="66488CB4"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 xml:space="preserve">Spurious emission </w:t>
            </w:r>
          </w:p>
        </w:tc>
      </w:tr>
      <w:tr w:rsidR="00890985" w:rsidRPr="0044437C" w14:paraId="2F52CE9A"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350032CC" w14:textId="77777777" w:rsidR="00890985" w:rsidRPr="0044437C" w:rsidRDefault="00890985" w:rsidP="0070746B">
            <w:pPr>
              <w:spacing w:after="0"/>
              <w:rPr>
                <w:rFonts w:ascii="Arial" w:hAnsi="Arial" w:cs="Arial"/>
                <w:b/>
                <w:sz w:val="18"/>
                <w:lang w:eastAsia="en-GB"/>
              </w:rPr>
            </w:pPr>
          </w:p>
        </w:tc>
        <w:tc>
          <w:tcPr>
            <w:tcW w:w="3164" w:type="dxa"/>
            <w:tcBorders>
              <w:top w:val="single" w:sz="6" w:space="0" w:color="auto"/>
              <w:left w:val="single" w:sz="6" w:space="0" w:color="auto"/>
              <w:bottom w:val="single" w:sz="6" w:space="0" w:color="auto"/>
              <w:right w:val="single" w:sz="6" w:space="0" w:color="auto"/>
            </w:tcBorders>
          </w:tcPr>
          <w:p w14:paraId="63A97953"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7A04E59"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Frequency range (MHz)</w:t>
            </w:r>
          </w:p>
        </w:tc>
        <w:tc>
          <w:tcPr>
            <w:tcW w:w="1133" w:type="dxa"/>
            <w:gridSpan w:val="2"/>
            <w:tcBorders>
              <w:top w:val="single" w:sz="6" w:space="0" w:color="auto"/>
              <w:left w:val="single" w:sz="6" w:space="0" w:color="auto"/>
              <w:bottom w:val="single" w:sz="6" w:space="0" w:color="auto"/>
              <w:right w:val="single" w:sz="6" w:space="0" w:color="auto"/>
            </w:tcBorders>
          </w:tcPr>
          <w:p w14:paraId="5BEAAD6F"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Maximum Level (dBm)</w:t>
            </w:r>
          </w:p>
        </w:tc>
        <w:tc>
          <w:tcPr>
            <w:tcW w:w="850" w:type="dxa"/>
            <w:tcBorders>
              <w:top w:val="single" w:sz="6" w:space="0" w:color="auto"/>
              <w:left w:val="single" w:sz="6" w:space="0" w:color="auto"/>
              <w:bottom w:val="single" w:sz="6" w:space="0" w:color="auto"/>
              <w:right w:val="single" w:sz="6" w:space="0" w:color="auto"/>
            </w:tcBorders>
          </w:tcPr>
          <w:p w14:paraId="550C53F7"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MBW (MHz)</w:t>
            </w:r>
          </w:p>
        </w:tc>
        <w:tc>
          <w:tcPr>
            <w:tcW w:w="928" w:type="dxa"/>
            <w:tcBorders>
              <w:top w:val="single" w:sz="6" w:space="0" w:color="auto"/>
              <w:left w:val="single" w:sz="6" w:space="0" w:color="auto"/>
              <w:bottom w:val="single" w:sz="6" w:space="0" w:color="auto"/>
              <w:right w:val="single" w:sz="4" w:space="0" w:color="auto"/>
            </w:tcBorders>
            <w:noWrap/>
          </w:tcPr>
          <w:p w14:paraId="54FDFFFF"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NOTE</w:t>
            </w:r>
          </w:p>
        </w:tc>
      </w:tr>
      <w:bookmarkEnd w:id="1430"/>
      <w:tr w:rsidR="00FF2E92" w:rsidRPr="0044437C" w14:paraId="78365540" w14:textId="77777777" w:rsidTr="00F617FE">
        <w:trPr>
          <w:trHeight w:val="225"/>
          <w:jc w:val="center"/>
        </w:trPr>
        <w:tc>
          <w:tcPr>
            <w:tcW w:w="959" w:type="dxa"/>
            <w:tcBorders>
              <w:left w:val="single" w:sz="4" w:space="0" w:color="auto"/>
              <w:bottom w:val="nil"/>
              <w:right w:val="single" w:sz="6" w:space="0" w:color="auto"/>
            </w:tcBorders>
          </w:tcPr>
          <w:p w14:paraId="04AC26A5" w14:textId="7744B0CA"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213F1F8F" w14:textId="77777777" w:rsidR="00FF2E92" w:rsidRPr="0044437C" w:rsidRDefault="00FF2E92" w:rsidP="00FF2E92">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5B5329CF" w14:textId="0DAA7344" w:rsidR="00FF2E92" w:rsidRPr="0044437C" w:rsidRDefault="00FF2E92" w:rsidP="00FF2E92">
            <w:pPr>
              <w:pStyle w:val="TAL"/>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2077C7F0" w14:textId="5F14A1A9" w:rsidR="00FF2E92" w:rsidRPr="0044437C" w:rsidRDefault="00FF2E92" w:rsidP="00FF2E92">
            <w:pPr>
              <w:pStyle w:val="TAC"/>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2E3DFE95" w14:textId="358AC5CF" w:rsidR="00FF2E92" w:rsidRPr="0044437C" w:rsidRDefault="00FF2E92" w:rsidP="00FF2E92">
            <w:pPr>
              <w:pStyle w:val="TAC"/>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B5C5D0B" w14:textId="27D361E1" w:rsidR="00FF2E92" w:rsidRPr="0044437C" w:rsidRDefault="00FF2E92" w:rsidP="00FF2E92">
            <w:pPr>
              <w:pStyle w:val="TAC"/>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416A2A57" w14:textId="735EB9BF" w:rsidR="00FF2E92" w:rsidRPr="0044437C" w:rsidRDefault="00FF2E92" w:rsidP="00FF2E92">
            <w:pPr>
              <w:pStyle w:val="TAC"/>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0E7200D" w14:textId="1408B965" w:rsidR="00FF2E92" w:rsidRPr="0044437C" w:rsidRDefault="00FF2E92" w:rsidP="00FF2E92">
            <w:pPr>
              <w:pStyle w:val="TAC"/>
              <w:rPr>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DC56165" w14:textId="77777777" w:rsidR="00FF2E92" w:rsidRPr="0044437C" w:rsidRDefault="00FF2E92" w:rsidP="00FF2E92">
            <w:pPr>
              <w:pStyle w:val="TAC"/>
              <w:rPr>
                <w:lang w:eastAsia="zh-CN"/>
              </w:rPr>
            </w:pPr>
          </w:p>
        </w:tc>
      </w:tr>
      <w:tr w:rsidR="00FF2E92" w:rsidRPr="0044437C" w14:paraId="59C191EB"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0A69DCD4" w14:textId="77777777" w:rsidR="00FF2E92" w:rsidRPr="0044437C" w:rsidRDefault="00FF2E92" w:rsidP="00FF2E92">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A495F53" w14:textId="2DBD0579" w:rsidR="00FF2E92" w:rsidRPr="0044437C" w:rsidRDefault="00FF2E92" w:rsidP="00FF2E92">
            <w:pPr>
              <w:pStyle w:val="TAL"/>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0BDAB05F" w14:textId="4787CC1F" w:rsidR="00FF2E92" w:rsidRPr="0044437C" w:rsidRDefault="00FF2E92" w:rsidP="00FF2E92">
            <w:pPr>
              <w:pStyle w:val="TAC"/>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FACEF59" w14:textId="3FAEA0F2" w:rsidR="00FF2E92" w:rsidRPr="0044437C" w:rsidRDefault="00FF2E92" w:rsidP="00FF2E92">
            <w:pPr>
              <w:pStyle w:val="TAC"/>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08670413" w14:textId="29613C08" w:rsidR="00FF2E92" w:rsidRPr="0044437C" w:rsidRDefault="00FF2E92" w:rsidP="00FF2E92">
            <w:pPr>
              <w:pStyle w:val="TAC"/>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313FF1A" w14:textId="1248C9C3" w:rsidR="00FF2E92" w:rsidRPr="0044437C" w:rsidRDefault="00FF2E92" w:rsidP="00FF2E92">
            <w:pPr>
              <w:pStyle w:val="TAC"/>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2E7D1B" w14:textId="0D7102ED" w:rsidR="00FF2E92" w:rsidRPr="0044437C" w:rsidRDefault="00FF2E92" w:rsidP="00FF2E92">
            <w:pPr>
              <w:pStyle w:val="TAC"/>
              <w:rPr>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F826DF8" w14:textId="438A03B5" w:rsidR="00FF2E92" w:rsidRPr="0044437C" w:rsidRDefault="00FF2E92" w:rsidP="00FF2E92">
            <w:pPr>
              <w:pStyle w:val="TAC"/>
              <w:rPr>
                <w:lang w:eastAsia="zh-CN"/>
              </w:rPr>
            </w:pPr>
            <w:r w:rsidRPr="0044437C">
              <w:rPr>
                <w:rFonts w:cs="Arial"/>
                <w:sz w:val="16"/>
                <w:szCs w:val="16"/>
                <w:lang w:eastAsia="zh-CN"/>
              </w:rPr>
              <w:t>2</w:t>
            </w:r>
          </w:p>
        </w:tc>
      </w:tr>
      <w:tr w:rsidR="00FF2E92" w:rsidRPr="0044437C" w14:paraId="2C3A64BA" w14:textId="77777777" w:rsidTr="00F617FE">
        <w:trPr>
          <w:trHeight w:val="225"/>
          <w:jc w:val="center"/>
        </w:trPr>
        <w:tc>
          <w:tcPr>
            <w:tcW w:w="959" w:type="dxa"/>
            <w:tcBorders>
              <w:left w:val="single" w:sz="4" w:space="0" w:color="auto"/>
              <w:bottom w:val="nil"/>
              <w:right w:val="single" w:sz="6" w:space="0" w:color="auto"/>
            </w:tcBorders>
          </w:tcPr>
          <w:p w14:paraId="728CDAD9" w14:textId="2A0C740C"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3ACCAC27" w14:textId="77777777" w:rsidR="00FF2E92" w:rsidRPr="0044437C" w:rsidRDefault="00FF2E92" w:rsidP="00FF2E92">
            <w:pPr>
              <w:pStyle w:val="TAL"/>
              <w:rPr>
                <w:lang w:eastAsia="ja-JP"/>
              </w:rPr>
            </w:pPr>
            <w:r w:rsidRPr="0044437C">
              <w:t>E-UTRA Band 2, 4, 5, 12, 13, 14, 17, 24, 25, 26, 29, 30,</w:t>
            </w:r>
            <w:r w:rsidRPr="0044437C">
              <w:rPr>
                <w:lang w:eastAsia="zh-CN"/>
              </w:rPr>
              <w:t xml:space="preserve"> 31,</w:t>
            </w:r>
            <w:r w:rsidRPr="0044437C">
              <w:t xml:space="preserve"> 41, </w:t>
            </w:r>
            <w:r w:rsidRPr="0044437C">
              <w:rPr>
                <w:lang w:eastAsia="ja-JP"/>
              </w:rPr>
              <w:t>48,</w:t>
            </w:r>
            <w:r w:rsidRPr="0044437C">
              <w:rPr>
                <w:lang w:eastAsia="zh-CN"/>
              </w:rPr>
              <w:t xml:space="preserve"> 54,</w:t>
            </w:r>
            <w:r w:rsidRPr="0044437C">
              <w:rPr>
                <w:lang w:eastAsia="ja-JP"/>
              </w:rPr>
              <w:t xml:space="preserve"> </w:t>
            </w:r>
            <w:r w:rsidRPr="0044437C">
              <w:t>66, 70</w:t>
            </w:r>
            <w:r w:rsidRPr="0044437C">
              <w:rPr>
                <w:lang w:eastAsia="zh-CN"/>
              </w:rPr>
              <w:t>, 71, 72, 85</w:t>
            </w:r>
            <w:r w:rsidRPr="0044437C">
              <w:rPr>
                <w:lang w:eastAsia="ja-JP"/>
              </w:rPr>
              <w:t>,</w:t>
            </w:r>
            <w:r w:rsidRPr="0044437C">
              <w:rPr>
                <w:lang w:eastAsia="zh-CN"/>
              </w:rPr>
              <w:t xml:space="preserve"> 87, 88,</w:t>
            </w:r>
            <w:r w:rsidRPr="0044437C">
              <w:rPr>
                <w:lang w:eastAsia="ja-JP"/>
              </w:rPr>
              <w:t xml:space="preserve"> 103</w:t>
            </w:r>
          </w:p>
          <w:p w14:paraId="20B4BA7C" w14:textId="58F52C0F" w:rsidR="00FF2E92" w:rsidRPr="0044437C" w:rsidRDefault="00FF2E92" w:rsidP="00FF2E92">
            <w:pPr>
              <w:pStyle w:val="TAL"/>
            </w:pPr>
            <w:r w:rsidRPr="0044437C">
              <w:t>NR Band n1, n3, n7, n8, n18, n20, n28, n34, n38, n39, n40, n50, n51, n53,</w:t>
            </w:r>
            <w:r w:rsidRPr="0044437C">
              <w:rPr>
                <w:lang w:eastAsia="zh-CN"/>
              </w:rPr>
              <w:t xml:space="preserve"> </w:t>
            </w:r>
            <w:r w:rsidRPr="0044437C">
              <w:t>n65, n67, n74, n75, n76, n77, n78</w:t>
            </w:r>
            <w:r w:rsidRPr="0044437C">
              <w:rPr>
                <w:lang w:eastAsia="zh-CN"/>
              </w:rPr>
              <w:t xml:space="preserve">, </w:t>
            </w:r>
            <w:r w:rsidRPr="0044437C">
              <w:t>n90, n91, n92, n93, n94</w:t>
            </w:r>
            <w:r w:rsidRPr="0044437C">
              <w:rPr>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5062E011" w14:textId="50A817C3" w:rsidR="00FF2E92" w:rsidRPr="0044437C" w:rsidRDefault="00FF2E92" w:rsidP="00FF2E92">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C3ACEC7" w14:textId="5BA46549" w:rsidR="00FF2E92" w:rsidRPr="0044437C" w:rsidRDefault="00FF2E92" w:rsidP="00FF2E92">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771BA9FE" w14:textId="4CCE8C5E" w:rsidR="00FF2E92" w:rsidRPr="0044437C" w:rsidRDefault="00FF2E92" w:rsidP="00FF2E92">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B555F4B" w14:textId="2AEBCCBD" w:rsidR="00FF2E92" w:rsidRPr="0044437C" w:rsidRDefault="00FF2E92" w:rsidP="00FF2E92">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535C15A" w14:textId="331A394A" w:rsidR="00FF2E92" w:rsidRPr="0044437C" w:rsidRDefault="00FF2E92" w:rsidP="00FF2E92">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474BF9" w14:textId="77777777" w:rsidR="00FF2E92" w:rsidRPr="0044437C" w:rsidRDefault="00FF2E92" w:rsidP="00FF2E92">
            <w:pPr>
              <w:pStyle w:val="TAC"/>
              <w:rPr>
                <w:lang w:eastAsia="zh-CN"/>
              </w:rPr>
            </w:pPr>
          </w:p>
        </w:tc>
      </w:tr>
      <w:tr w:rsidR="00FF2E92" w:rsidRPr="0044437C" w14:paraId="2A0ECEC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AA359EB" w14:textId="77777777" w:rsidR="00FF2E92" w:rsidRPr="0044437C" w:rsidRDefault="00FF2E92" w:rsidP="00FF2E92">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27BD6B28" w14:textId="1014A26E" w:rsidR="00FF2E92" w:rsidRPr="0044437C" w:rsidRDefault="00FF2E92" w:rsidP="00FF2E92">
            <w:pPr>
              <w:pStyle w:val="TAL"/>
            </w:pPr>
            <w:r w:rsidRPr="0044437C">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28C4AEC1" w14:textId="02A80193" w:rsidR="00FF2E92" w:rsidRPr="0044437C" w:rsidRDefault="00FF2E92" w:rsidP="00FF2E92">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C70F80F" w14:textId="02510CF1" w:rsidR="00FF2E92" w:rsidRPr="0044437C" w:rsidRDefault="00FF2E92" w:rsidP="00FF2E92">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34E9180A" w14:textId="7A6A374A" w:rsidR="00FF2E92" w:rsidRPr="0044437C" w:rsidRDefault="00FF2E92" w:rsidP="00FF2E92">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6D4C0123" w14:textId="57D81C7F" w:rsidR="00FF2E92" w:rsidRPr="0044437C" w:rsidRDefault="00FF2E92" w:rsidP="00FF2E92">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7D47CD3" w14:textId="18CA07D6" w:rsidR="00FF2E92" w:rsidRPr="0044437C" w:rsidRDefault="00FF2E92" w:rsidP="00FF2E92">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DC56DB6" w14:textId="199B4C19" w:rsidR="00FF2E92" w:rsidRPr="0044437C" w:rsidRDefault="00FF2E92" w:rsidP="00FF2E92">
            <w:pPr>
              <w:pStyle w:val="TAC"/>
              <w:rPr>
                <w:lang w:eastAsia="zh-CN"/>
              </w:rPr>
            </w:pPr>
            <w:r w:rsidRPr="0044437C">
              <w:rPr>
                <w:lang w:eastAsia="zh-CN"/>
              </w:rPr>
              <w:t>2</w:t>
            </w:r>
          </w:p>
        </w:tc>
      </w:tr>
      <w:tr w:rsidR="00FF2E92" w:rsidRPr="0044437C" w14:paraId="63D547BE"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33EDB349" w14:textId="77777777"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4103D794" w14:textId="77777777" w:rsidR="00FF2E92" w:rsidRPr="0044437C" w:rsidRDefault="00FF2E92" w:rsidP="00FF2E92">
            <w:pPr>
              <w:pStyle w:val="TAL"/>
              <w:rPr>
                <w:lang w:eastAsia="ja-JP"/>
              </w:rPr>
            </w:pPr>
            <w:r w:rsidRPr="0044437C">
              <w:rPr>
                <w:lang w:eastAsia="en-GB"/>
              </w:rPr>
              <w:t xml:space="preserve">E-UTRA Band 2, 4, 5, 12, 13, 14, 17, 24, 25, 26, 29, 30, 41, </w:t>
            </w:r>
            <w:r w:rsidRPr="0044437C">
              <w:rPr>
                <w:lang w:eastAsia="ja-JP"/>
              </w:rPr>
              <w:t xml:space="preserve">48, </w:t>
            </w:r>
            <w:r w:rsidRPr="0044437C">
              <w:rPr>
                <w:lang w:eastAsia="en-GB"/>
              </w:rPr>
              <w:t>66, 70</w:t>
            </w:r>
            <w:r w:rsidRPr="0044437C">
              <w:t>, 71, 85</w:t>
            </w:r>
            <w:r w:rsidRPr="0044437C">
              <w:rPr>
                <w:lang w:eastAsia="ja-JP"/>
              </w:rPr>
              <w:t>, 103</w:t>
            </w:r>
          </w:p>
          <w:p w14:paraId="4B721D5C" w14:textId="77777777" w:rsidR="00FF2E92" w:rsidRPr="0044437C" w:rsidRDefault="00FF2E92" w:rsidP="00FF2E92">
            <w:pPr>
              <w:pStyle w:val="TAL"/>
              <w:rPr>
                <w:lang w:eastAsia="en-GB"/>
              </w:rPr>
            </w:pPr>
            <w:r w:rsidRPr="0044437C">
              <w:rPr>
                <w:lang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73DD2F08" w14:textId="640C6C8A"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762333B" w14:textId="77777777"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D541282"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D56E847"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A19F0F2"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03D1EDA" w14:textId="77777777" w:rsidR="00FF2E92" w:rsidRPr="0044437C" w:rsidRDefault="00FF2E92" w:rsidP="00FF2E92">
            <w:pPr>
              <w:pStyle w:val="TAC"/>
              <w:rPr>
                <w:lang w:eastAsia="en-GB"/>
              </w:rPr>
            </w:pPr>
          </w:p>
        </w:tc>
      </w:tr>
      <w:tr w:rsidR="00FF2E92" w:rsidRPr="0044437C" w14:paraId="5504FF0F"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82E26DC"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D95696F" w14:textId="77777777" w:rsidR="00FF2E92" w:rsidRPr="0044437C" w:rsidRDefault="00FF2E92" w:rsidP="00FF2E92">
            <w:pPr>
              <w:pStyle w:val="TAL"/>
              <w:rPr>
                <w:lang w:eastAsia="en-GB"/>
              </w:rPr>
            </w:pPr>
            <w:r w:rsidRPr="0044437C">
              <w:rPr>
                <w:lang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17FACB47" w14:textId="588AE8A8"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551154" w14:textId="77777777"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9866F46"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567AD45"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56EE591"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69B9AD" w14:textId="77777777" w:rsidR="00FF2E92" w:rsidRPr="0044437C" w:rsidRDefault="00FF2E92" w:rsidP="00FF2E92">
            <w:pPr>
              <w:pStyle w:val="TAC"/>
              <w:rPr>
                <w:lang w:eastAsia="en-GB"/>
              </w:rPr>
            </w:pPr>
            <w:r w:rsidRPr="0044437C">
              <w:rPr>
                <w:lang w:eastAsia="en-GB"/>
              </w:rPr>
              <w:t>2</w:t>
            </w:r>
          </w:p>
        </w:tc>
      </w:tr>
      <w:tr w:rsidR="00FF2E92" w:rsidRPr="0044437C" w14:paraId="0FA1698E"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3BB9BACA" w14:textId="77777777"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5F3FB724" w14:textId="77777777" w:rsidR="00FF2E92" w:rsidRPr="0044437C" w:rsidRDefault="00FF2E92" w:rsidP="00FF2E92">
            <w:pPr>
              <w:pStyle w:val="TAL"/>
            </w:pPr>
            <w:r w:rsidRPr="0044437C">
              <w:rPr>
                <w:lang w:eastAsia="en-GB"/>
              </w:rPr>
              <w:t xml:space="preserve">E-UTRA Band 1, 3, </w:t>
            </w:r>
            <w:r w:rsidRPr="0044437C">
              <w:t>5,</w:t>
            </w:r>
            <w:r w:rsidRPr="0044437C">
              <w:rPr>
                <w:lang w:eastAsia="en-GB"/>
              </w:rPr>
              <w:t>7, 8,</w:t>
            </w:r>
            <w:r w:rsidRPr="0044437C">
              <w:t xml:space="preserve"> 11, 18, 19,</w:t>
            </w:r>
            <w:r w:rsidRPr="0044437C">
              <w:rPr>
                <w:lang w:eastAsia="en-GB"/>
              </w:rPr>
              <w:t xml:space="preserve"> 20, </w:t>
            </w:r>
            <w:r w:rsidRPr="0044437C">
              <w:t xml:space="preserve">21, </w:t>
            </w:r>
            <w:r w:rsidRPr="0044437C">
              <w:rPr>
                <w:lang w:eastAsia="en-GB"/>
              </w:rPr>
              <w:t xml:space="preserve">22, </w:t>
            </w:r>
            <w:r w:rsidRPr="0044437C">
              <w:t xml:space="preserve">26, 27, </w:t>
            </w:r>
            <w:r w:rsidRPr="0044437C">
              <w:rPr>
                <w:lang w:eastAsia="en-GB"/>
              </w:rPr>
              <w:t xml:space="preserve">28, 31, </w:t>
            </w:r>
            <w:r w:rsidRPr="0044437C">
              <w:t xml:space="preserve">33, </w:t>
            </w:r>
            <w:r w:rsidRPr="0044437C">
              <w:rPr>
                <w:lang w:eastAsia="en-GB"/>
              </w:rPr>
              <w:t xml:space="preserve">32, </w:t>
            </w:r>
            <w:r w:rsidRPr="0044437C">
              <w:t xml:space="preserve">35, </w:t>
            </w:r>
            <w:r w:rsidRPr="0044437C">
              <w:rPr>
                <w:lang w:eastAsia="en-GB"/>
              </w:rPr>
              <w:t>38, 40,</w:t>
            </w:r>
            <w:r w:rsidRPr="0044437C">
              <w:t xml:space="preserve"> 41,</w:t>
            </w:r>
            <w:r w:rsidRPr="0044437C">
              <w:rPr>
                <w:lang w:eastAsia="en-GB"/>
              </w:rPr>
              <w:t xml:space="preserve"> 42, 43, 50, 51</w:t>
            </w:r>
            <w:r w:rsidRPr="0044437C">
              <w:t xml:space="preserve">, 54, </w:t>
            </w:r>
            <w:r w:rsidRPr="0044437C">
              <w:rPr>
                <w:lang w:eastAsia="en-GB"/>
              </w:rPr>
              <w:t>65, 68, 69, 72</w:t>
            </w:r>
            <w:r w:rsidRPr="0044437C">
              <w:rPr>
                <w:lang w:eastAsia="ja-JP"/>
              </w:rPr>
              <w:t>, 74</w:t>
            </w:r>
            <w:r w:rsidRPr="0044437C">
              <w:rPr>
                <w:lang w:eastAsia="en-GB"/>
              </w:rPr>
              <w:t>, 75, 76</w:t>
            </w:r>
            <w:r w:rsidRPr="0044437C">
              <w:t>, 87, 88</w:t>
            </w:r>
          </w:p>
          <w:p w14:paraId="2A61BF2A" w14:textId="77777777" w:rsidR="00FF2E92" w:rsidRPr="0044437C" w:rsidRDefault="00FF2E92" w:rsidP="00FF2E92">
            <w:pPr>
              <w:pStyle w:val="TAL"/>
              <w:rPr>
                <w:lang w:eastAsia="en-GB"/>
              </w:rPr>
            </w:pPr>
            <w:r w:rsidRPr="0044437C">
              <w:rPr>
                <w:lang w:eastAsia="en-GB"/>
              </w:rPr>
              <w:t>NR Band n12, n13, n14, n24, n29, n30,  n39,</w:t>
            </w:r>
            <w:r w:rsidRPr="0044437C">
              <w:t xml:space="preserve"> </w:t>
            </w:r>
            <w:r w:rsidRPr="0044437C">
              <w:rPr>
                <w:lang w:eastAsia="en-GB"/>
              </w:rPr>
              <w:t>n48, n53</w:t>
            </w:r>
            <w:r w:rsidRPr="0044437C">
              <w:t>,</w:t>
            </w:r>
            <w:r w:rsidRPr="0044437C">
              <w:rPr>
                <w:lang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02EF74FF" w14:textId="52DBE271"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3767F9BC" w14:textId="77777777"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2AE46363"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6C59F64"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6806B50"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7A1A770" w14:textId="77777777" w:rsidR="00FF2E92" w:rsidRPr="0044437C" w:rsidRDefault="00FF2E92" w:rsidP="00FF2E92">
            <w:pPr>
              <w:pStyle w:val="TAC"/>
              <w:rPr>
                <w:lang w:eastAsia="en-GB"/>
              </w:rPr>
            </w:pPr>
          </w:p>
        </w:tc>
      </w:tr>
      <w:tr w:rsidR="00FF2E92" w:rsidRPr="0044437C" w14:paraId="1A6FF75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3E5B156C"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4751A9D9" w14:textId="77777777" w:rsidR="00FF2E92" w:rsidRPr="0044437C" w:rsidRDefault="00FF2E92" w:rsidP="00FF2E92">
            <w:pPr>
              <w:pStyle w:val="TAL"/>
              <w:rPr>
                <w:lang w:eastAsia="en-GB"/>
              </w:rPr>
            </w:pPr>
            <w:r w:rsidRPr="0044437C">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22EDCCF7" w14:textId="2D633B04"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17DCDF1F" w14:textId="7B0FA56C"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0F68755E"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356B471B"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F9393DF"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B9CD3A4" w14:textId="77777777" w:rsidR="00FF2E92" w:rsidRPr="0044437C" w:rsidRDefault="00FF2E92" w:rsidP="00FF2E92">
            <w:pPr>
              <w:pStyle w:val="TAC"/>
              <w:rPr>
                <w:lang w:eastAsia="en-GB"/>
              </w:rPr>
            </w:pPr>
            <w:r w:rsidRPr="0044437C">
              <w:rPr>
                <w:lang w:eastAsia="en-GB"/>
              </w:rPr>
              <w:t>2</w:t>
            </w:r>
          </w:p>
        </w:tc>
      </w:tr>
      <w:tr w:rsidR="00FF2E92" w:rsidRPr="0044437C" w14:paraId="3BF5565B"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5470D0B8"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07041650" w14:textId="77777777" w:rsidR="00FF2E92" w:rsidRPr="0044437C" w:rsidRDefault="00FF2E92" w:rsidP="00FF2E92">
            <w:pPr>
              <w:pStyle w:val="TAL"/>
              <w:rPr>
                <w:lang w:eastAsia="ja-JP"/>
              </w:rPr>
            </w:pPr>
            <w:r w:rsidRPr="0044437C">
              <w:rPr>
                <w:lang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42D8AB04"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0D259BE3" w14:textId="4BACDF78"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76DA085C"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257FBAC4" w14:textId="77777777" w:rsidR="00FF2E92" w:rsidRPr="0044437C" w:rsidRDefault="00FF2E92" w:rsidP="00FF2E92">
            <w:pPr>
              <w:pStyle w:val="TAC"/>
              <w:rPr>
                <w:lang w:eastAsia="en-GB"/>
              </w:rPr>
            </w:pPr>
            <w:r w:rsidRPr="0044437C">
              <w:rPr>
                <w:lang w:eastAsia="en-GB"/>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302CC918" w14:textId="77777777" w:rsidR="00FF2E92" w:rsidRPr="0044437C" w:rsidRDefault="00FF2E92" w:rsidP="00FF2E92">
            <w:pPr>
              <w:pStyle w:val="TAC"/>
              <w:rPr>
                <w:lang w:eastAsia="en-GB"/>
              </w:rPr>
            </w:pPr>
            <w:r w:rsidRPr="0044437C">
              <w:rPr>
                <w:lang w:eastAsia="en-GB"/>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12B7A08" w14:textId="77777777" w:rsidR="00FF2E92" w:rsidRPr="0044437C" w:rsidRDefault="00FF2E92" w:rsidP="00FF2E92">
            <w:pPr>
              <w:pStyle w:val="TAC"/>
              <w:rPr>
                <w:lang w:eastAsia="ja-JP"/>
              </w:rPr>
            </w:pPr>
            <w:r w:rsidRPr="0044437C">
              <w:rPr>
                <w:lang w:eastAsia="en-GB"/>
              </w:rPr>
              <w:t>3</w:t>
            </w:r>
          </w:p>
        </w:tc>
      </w:tr>
      <w:tr w:rsidR="00FF2E92" w:rsidRPr="0044437C" w14:paraId="05C7484F" w14:textId="77777777" w:rsidTr="00FF2E92">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4DFEA58B" w14:textId="77777777" w:rsidR="00FF2E92" w:rsidRPr="0044437C" w:rsidRDefault="00FF2E92" w:rsidP="00FF2E92">
            <w:pPr>
              <w:pStyle w:val="TAN"/>
              <w:rPr>
                <w:lang w:eastAsia="en-GB"/>
              </w:rPr>
            </w:pPr>
            <w:r w:rsidRPr="0044437C">
              <w:rPr>
                <w:lang w:eastAsia="en-GB"/>
              </w:rPr>
              <w:t>NOTE 1:</w:t>
            </w:r>
            <w:r w:rsidRPr="0044437C">
              <w:rPr>
                <w:lang w:eastAsia="en-GB"/>
              </w:rPr>
              <w:tab/>
              <w:t>F</w:t>
            </w:r>
            <w:r w:rsidRPr="0044437C">
              <w:rPr>
                <w:vertAlign w:val="subscript"/>
                <w:lang w:eastAsia="en-GB"/>
              </w:rPr>
              <w:t>DL_low</w:t>
            </w:r>
            <w:r w:rsidRPr="0044437C">
              <w:rPr>
                <w:lang w:eastAsia="en-GB"/>
              </w:rPr>
              <w:t xml:space="preserve"> and F</w:t>
            </w:r>
            <w:r w:rsidRPr="0044437C">
              <w:rPr>
                <w:vertAlign w:val="subscript"/>
                <w:lang w:eastAsia="en-GB"/>
              </w:rPr>
              <w:t>DL_high</w:t>
            </w:r>
            <w:r w:rsidRPr="0044437C">
              <w:rPr>
                <w:lang w:eastAsia="en-GB"/>
              </w:rPr>
              <w:t xml:space="preserve"> refer to each E-UTRA frequency band specified in Table 5.4A.2-1</w:t>
            </w:r>
          </w:p>
          <w:p w14:paraId="3D21A016" w14:textId="77777777" w:rsidR="00FF2E92" w:rsidRPr="0044437C" w:rsidRDefault="00FF2E92" w:rsidP="00FF2E92">
            <w:pPr>
              <w:pStyle w:val="TAN"/>
              <w:rPr>
                <w:lang w:eastAsia="en-GB"/>
              </w:rPr>
            </w:pPr>
            <w:r w:rsidRPr="0044437C">
              <w:rPr>
                <w:lang w:eastAsia="en-GB"/>
              </w:rPr>
              <w:t>NOTE 2:</w:t>
            </w:r>
            <w:r w:rsidRPr="0044437C">
              <w:rPr>
                <w:lang w:eastAsia="en-GB"/>
              </w:rPr>
              <w:tab/>
              <w:t>As exceptions, measurements with a level up to the applicable requirements defined in Table 6.5A.4.2-2 are permitted for each assigned E-UTRA carrier used in the measurement due to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lang w:eastAsia="en-GB"/>
              </w:rPr>
              <w:t>CRB</w:t>
            </w:r>
            <w:r w:rsidRPr="0044437C">
              <w:rPr>
                <w:lang w:eastAsia="en-GB"/>
              </w:rPr>
              <w:t xml:space="preserve"> x 180kHz), where N is 2, 3, 4, [5] for the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respectively. The exception is allowed if the measurement bandwidth (MBW) totally or partially overlaps the overall exception interval.</w:t>
            </w:r>
          </w:p>
          <w:p w14:paraId="4E07369F" w14:textId="77777777" w:rsidR="00FF2E92" w:rsidRPr="0044437C" w:rsidRDefault="00FF2E92" w:rsidP="00FF2E92">
            <w:pPr>
              <w:pStyle w:val="TAN"/>
              <w:rPr>
                <w:lang w:eastAsia="en-GB"/>
              </w:rPr>
            </w:pPr>
            <w:r w:rsidRPr="0044437C">
              <w:rPr>
                <w:lang w:eastAsia="en-GB"/>
              </w:rPr>
              <w:t>NOTE 3:</w:t>
            </w:r>
            <w:r w:rsidRPr="0044437C">
              <w:rPr>
                <w:lang w:eastAsia="en-GB"/>
              </w:rPr>
              <w:tab/>
              <w:t>The co-existence between 256 and band 2, 25 and 70 is subject to regional/national regulation.</w:t>
            </w:r>
          </w:p>
        </w:tc>
      </w:tr>
    </w:tbl>
    <w:p w14:paraId="2D149800" w14:textId="77777777" w:rsidR="00524A5D" w:rsidRPr="0044437C" w:rsidRDefault="00524A5D">
      <w:pPr>
        <w:rPr>
          <w:lang w:eastAsia="en-GB"/>
        </w:rPr>
      </w:pPr>
    </w:p>
    <w:p w14:paraId="0A18087A" w14:textId="77777777" w:rsidR="00524A5D" w:rsidRPr="0044437C" w:rsidRDefault="00000000">
      <w:pPr>
        <w:pStyle w:val="NO"/>
        <w:rPr>
          <w:lang w:eastAsia="en-GB"/>
        </w:rPr>
      </w:pPr>
      <w:r w:rsidRPr="0044437C">
        <w:rPr>
          <w:lang w:eastAsia="en-GB"/>
        </w:rPr>
        <w:t>NOTE:</w:t>
      </w:r>
      <w:r w:rsidRPr="0044437C">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44437C" w:rsidRDefault="00000000">
      <w:pPr>
        <w:rPr>
          <w:lang w:eastAsia="en-GB"/>
        </w:rPr>
      </w:pPr>
      <w:r w:rsidRPr="0044437C">
        <w:rPr>
          <w:lang w:eastAsia="en-GB"/>
        </w:rPr>
        <w:t>The normative reference for this requirement is TS 36.102 [11] subclause 6.5B.4.3.</w:t>
      </w:r>
    </w:p>
    <w:p w14:paraId="31ED955A" w14:textId="77777777" w:rsidR="00524A5D" w:rsidRPr="0044437C" w:rsidRDefault="00000000">
      <w:pPr>
        <w:pStyle w:val="H6"/>
        <w:rPr>
          <w:rFonts w:eastAsia="MS Mincho"/>
          <w:lang w:eastAsia="en-GB"/>
        </w:rPr>
      </w:pPr>
      <w:bookmarkStart w:id="1431" w:name="MCCQCTEMPBM_00000289"/>
      <w:r w:rsidRPr="0044437C">
        <w:rPr>
          <w:rFonts w:eastAsia="MS Mincho"/>
          <w:lang w:eastAsia="en-GB"/>
        </w:rPr>
        <w:lastRenderedPageBreak/>
        <w:t>6.5B.4.3.4</w:t>
      </w:r>
      <w:r w:rsidRPr="0044437C">
        <w:rPr>
          <w:rFonts w:eastAsia="MS Mincho"/>
          <w:lang w:eastAsia="en-GB"/>
        </w:rPr>
        <w:tab/>
        <w:t>Test description</w:t>
      </w:r>
    </w:p>
    <w:bookmarkEnd w:id="1431"/>
    <w:p w14:paraId="02876375" w14:textId="77777777" w:rsidR="00524A5D" w:rsidRPr="0044437C" w:rsidRDefault="00000000">
      <w:pPr>
        <w:keepNext/>
        <w:keepLines/>
        <w:spacing w:before="120"/>
        <w:ind w:left="1985" w:hanging="1985"/>
        <w:rPr>
          <w:rFonts w:ascii="Arial" w:eastAsia="MS Mincho" w:hAnsi="Arial"/>
          <w:lang w:eastAsia="en-GB"/>
        </w:rPr>
      </w:pPr>
      <w:r w:rsidRPr="0044437C">
        <w:rPr>
          <w:rFonts w:ascii="Arial" w:hAnsi="Arial"/>
          <w:lang w:eastAsia="en-GB"/>
        </w:rPr>
        <w:t>6.5B.4.3.4.1</w:t>
      </w:r>
      <w:r w:rsidRPr="0044437C">
        <w:rPr>
          <w:rFonts w:ascii="Arial" w:hAnsi="Arial"/>
          <w:lang w:eastAsia="en-GB"/>
        </w:rPr>
        <w:tab/>
      </w:r>
      <w:r w:rsidRPr="0044437C">
        <w:rPr>
          <w:rFonts w:ascii="Arial" w:hAnsi="Arial"/>
          <w:snapToGrid w:val="0"/>
          <w:lang w:eastAsia="en-GB"/>
        </w:rPr>
        <w:t>Initial conditions</w:t>
      </w:r>
    </w:p>
    <w:p w14:paraId="1EFF371A"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FF1B1BF"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2E85D631" w:rsidR="00524A5D" w:rsidRPr="0044437C" w:rsidRDefault="00000000" w:rsidP="00591F55">
      <w:pPr>
        <w:pStyle w:val="TH"/>
        <w:rPr>
          <w:lang w:eastAsia="en-GB"/>
        </w:rPr>
      </w:pPr>
      <w:r w:rsidRPr="0044437C">
        <w:rPr>
          <w:lang w:eastAsia="en-GB"/>
        </w:rPr>
        <w:t>Table 6.5B.4.3.4.1-1: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44437C"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44437C" w:rsidRDefault="00000000">
            <w:pPr>
              <w:keepNext/>
              <w:keepLines/>
              <w:spacing w:after="0"/>
              <w:jc w:val="center"/>
              <w:rPr>
                <w:rFonts w:ascii="Arial" w:hAnsi="Arial"/>
                <w:b/>
                <w:sz w:val="18"/>
              </w:rPr>
            </w:pPr>
            <w:bookmarkStart w:id="1432" w:name="MCCQCTEMPBM_00000531"/>
            <w:r w:rsidRPr="0044437C">
              <w:rPr>
                <w:rFonts w:ascii="Arial" w:hAnsi="Arial"/>
                <w:b/>
                <w:sz w:val="18"/>
              </w:rPr>
              <w:t>Initial Conditions</w:t>
            </w:r>
          </w:p>
        </w:tc>
      </w:tr>
      <w:tr w:rsidR="00524A5D" w:rsidRPr="0044437C"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44437C" w:rsidRDefault="00000000">
            <w:pPr>
              <w:keepNext/>
              <w:keepLines/>
              <w:spacing w:after="0"/>
              <w:rPr>
                <w:rFonts w:ascii="Arial" w:eastAsia="MS Mincho" w:hAnsi="Arial"/>
                <w:sz w:val="18"/>
              </w:rPr>
            </w:pPr>
            <w:r w:rsidRPr="0044437C">
              <w:rPr>
                <w:rFonts w:ascii="Arial" w:hAnsi="Arial"/>
                <w:sz w:val="18"/>
              </w:rPr>
              <w:t>Test Environment as specified in</w:t>
            </w:r>
          </w:p>
          <w:p w14:paraId="70E98188" w14:textId="77777777" w:rsidR="00524A5D" w:rsidRPr="0044437C" w:rsidRDefault="00000000">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44437C" w:rsidRDefault="00000000">
            <w:pPr>
              <w:keepNext/>
              <w:keepLines/>
              <w:spacing w:after="0"/>
              <w:jc w:val="both"/>
              <w:rPr>
                <w:rFonts w:ascii="Arial" w:hAnsi="Arial"/>
                <w:b/>
                <w:sz w:val="18"/>
              </w:rPr>
            </w:pPr>
            <w:r w:rsidRPr="0044437C">
              <w:rPr>
                <w:rFonts w:ascii="Arial" w:hAnsi="Arial"/>
                <w:sz w:val="18"/>
              </w:rPr>
              <w:t>NC</w:t>
            </w:r>
          </w:p>
        </w:tc>
      </w:tr>
      <w:tr w:rsidR="00524A5D" w:rsidRPr="0044437C"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44437C" w:rsidRDefault="00000000">
            <w:pPr>
              <w:keepNext/>
              <w:keepLines/>
              <w:spacing w:after="0"/>
              <w:rPr>
                <w:rFonts w:ascii="Arial" w:eastAsia="MS Mincho" w:hAnsi="Arial"/>
                <w:sz w:val="18"/>
              </w:rPr>
            </w:pPr>
            <w:r w:rsidRPr="0044437C">
              <w:rPr>
                <w:rFonts w:ascii="Arial" w:hAnsi="Arial"/>
                <w:bCs/>
                <w:sz w:val="18"/>
              </w:rPr>
              <w:t>Test Frequencies as specified in</w:t>
            </w:r>
          </w:p>
          <w:p w14:paraId="02B7FBD8" w14:textId="77777777" w:rsidR="00524A5D" w:rsidRPr="0044437C" w:rsidRDefault="00000000">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6DFA1919" w:rsidR="00524A5D" w:rsidRPr="0044437C" w:rsidRDefault="00A24B1D">
            <w:pPr>
              <w:keepNext/>
              <w:keepLines/>
              <w:spacing w:after="0"/>
              <w:jc w:val="both"/>
              <w:rPr>
                <w:rFonts w:ascii="Arial" w:eastAsia="MS Mincho" w:hAnsi="Arial"/>
                <w:sz w:val="18"/>
                <w:lang w:eastAsia="en-GB"/>
              </w:rPr>
            </w:pPr>
            <w:r w:rsidRPr="0044437C">
              <w:rPr>
                <w:rFonts w:ascii="Arial" w:hAnsi="Arial"/>
                <w:sz w:val="18"/>
                <w:lang w:eastAsia="en-GB"/>
              </w:rPr>
              <w:t>Low range, Mid range, High range</w:t>
            </w:r>
          </w:p>
        </w:tc>
      </w:tr>
      <w:tr w:rsidR="00524A5D" w:rsidRPr="0044437C"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44437C"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44437C" w:rsidRDefault="00000000">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44437C" w:rsidRDefault="00000000">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3.75</w:t>
            </w:r>
          </w:p>
        </w:tc>
      </w:tr>
      <w:tr w:rsidR="00524A5D" w:rsidRPr="0044437C"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44437C" w:rsidRDefault="00000000">
            <w:pPr>
              <w:keepNext/>
              <w:keepLines/>
              <w:spacing w:after="0"/>
              <w:ind w:left="851" w:hanging="851"/>
              <w:rPr>
                <w:rFonts w:ascii="Arial" w:eastAsia="MS Mincho" w:hAnsi="Arial"/>
                <w:sz w:val="18"/>
                <w:lang w:eastAsia="en-GB"/>
              </w:rPr>
            </w:pPr>
            <w:r w:rsidRPr="0044437C">
              <w:rPr>
                <w:rFonts w:ascii="Arial" w:hAnsi="Arial"/>
                <w:sz w:val="18"/>
              </w:rPr>
              <w:t>Note 1:</w:t>
            </w:r>
            <w:r w:rsidRPr="0044437C">
              <w:rPr>
                <w:rFonts w:ascii="Arial" w:hAnsi="Arial"/>
                <w:sz w:val="18"/>
              </w:rPr>
              <w:tab/>
              <w:t>Applicable to UE supporting UL multi-tone transmissions</w:t>
            </w:r>
          </w:p>
        </w:tc>
      </w:tr>
      <w:bookmarkEnd w:id="1432"/>
    </w:tbl>
    <w:p w14:paraId="03DF3C2A" w14:textId="77777777" w:rsidR="00524A5D" w:rsidRPr="0044437C" w:rsidRDefault="00524A5D">
      <w:pPr>
        <w:rPr>
          <w:lang w:eastAsia="en-GB"/>
        </w:rPr>
      </w:pPr>
    </w:p>
    <w:p w14:paraId="2613D2F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Figure TS 36.508 [12] Annex A, Figure A.7 using only main Tx/Rx antenna.</w:t>
      </w:r>
    </w:p>
    <w:p w14:paraId="619191B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89106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EB1879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6.5B.4.3.4.1-1.</w:t>
      </w:r>
    </w:p>
    <w:p w14:paraId="5BAB00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A4974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F112597" w14:textId="77777777" w:rsidR="00524A5D" w:rsidRPr="0044437C" w:rsidRDefault="00000000"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FDC205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4AD2A29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6.5B.4.3.4.3.</w:t>
      </w:r>
    </w:p>
    <w:p w14:paraId="0DB38E83"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6.5B.4.3.4.2</w:t>
      </w:r>
      <w:r w:rsidRPr="0044437C">
        <w:rPr>
          <w:rFonts w:ascii="Arial" w:hAnsi="Arial"/>
          <w:lang w:eastAsia="en-GB"/>
        </w:rPr>
        <w:tab/>
      </w:r>
      <w:r w:rsidRPr="0044437C">
        <w:rPr>
          <w:rFonts w:ascii="Arial" w:hAnsi="Arial"/>
          <w:snapToGrid w:val="0"/>
          <w:lang w:eastAsia="en-GB"/>
        </w:rPr>
        <w:t>Test procedure</w:t>
      </w:r>
    </w:p>
    <w:p w14:paraId="3C6EF86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83C65D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tables </w:t>
      </w:r>
      <w:bookmarkStart w:id="1433" w:name="_Hlk140843364"/>
      <w:r w:rsidRPr="0044437C">
        <w:rPr>
          <w:lang w:eastAsia="en-GB"/>
        </w:rPr>
        <w:t>6.5B.4.3</w:t>
      </w:r>
      <w:bookmarkEnd w:id="1433"/>
      <w:r w:rsidRPr="0044437C">
        <w:rPr>
          <w:lang w:eastAsia="en-GB"/>
        </w:rPr>
        <w:t xml:space="preserve">.3-1. The centre frequency of the filter shall be stepped in contiguous steps according to table </w:t>
      </w:r>
      <w:r w:rsidRPr="0044437C">
        <w:rPr>
          <w:lang w:eastAsia="en-GB"/>
        </w:rPr>
        <w:lastRenderedPageBreak/>
        <w:t>6.5B.4.3.3-1. The measured power shall be verified for each step. The measurement period shall capture the active time slots. During measurement the spectrum analyser shall be set to 'Detector' = RMS.</w:t>
      </w:r>
    </w:p>
    <w:p w14:paraId="101B4AC3" w14:textId="77777777" w:rsidR="00524A5D" w:rsidRPr="0044437C" w:rsidRDefault="00000000">
      <w:pPr>
        <w:pStyle w:val="NO"/>
        <w:ind w:left="1134"/>
        <w:rPr>
          <w:rFonts w:eastAsia="??"/>
          <w:lang w:eastAsia="en-GB"/>
        </w:rPr>
      </w:pPr>
      <w:r w:rsidRPr="0044437C">
        <w:rPr>
          <w:rFonts w:eastAsia="??"/>
          <w:lang w:eastAsia="en-GB"/>
        </w:rPr>
        <w:t>NOTE 1:</w:t>
      </w:r>
      <w:r w:rsidRPr="0044437C">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44437C" w:rsidRDefault="00000000">
      <w:pPr>
        <w:keepNext/>
        <w:keepLines/>
        <w:spacing w:before="120"/>
        <w:ind w:left="1985" w:hanging="1985"/>
        <w:rPr>
          <w:rFonts w:ascii="Arial" w:eastAsia="MS Mincho" w:hAnsi="Arial"/>
          <w:snapToGrid w:val="0"/>
          <w:lang w:eastAsia="en-GB"/>
        </w:rPr>
      </w:pPr>
      <w:r w:rsidRPr="0044437C">
        <w:rPr>
          <w:rFonts w:ascii="Arial" w:hAnsi="Arial"/>
          <w:lang w:eastAsia="en-GB"/>
        </w:rPr>
        <w:t>6.5B.4.3.4.3</w:t>
      </w:r>
      <w:r w:rsidRPr="0044437C">
        <w:rPr>
          <w:rFonts w:ascii="Arial" w:hAnsi="Arial"/>
          <w:lang w:eastAsia="en-GB"/>
        </w:rPr>
        <w:tab/>
      </w:r>
      <w:r w:rsidRPr="0044437C">
        <w:rPr>
          <w:rFonts w:ascii="Arial" w:hAnsi="Arial"/>
          <w:snapToGrid w:val="0"/>
          <w:lang w:eastAsia="en-GB"/>
        </w:rPr>
        <w:t>Message contents</w:t>
      </w:r>
    </w:p>
    <w:p w14:paraId="35EBCE42" w14:textId="77777777" w:rsidR="00524A5D" w:rsidRPr="0044437C" w:rsidRDefault="00000000">
      <w:pPr>
        <w:rPr>
          <w:lang w:eastAsia="en-GB"/>
        </w:rPr>
      </w:pPr>
      <w:r w:rsidRPr="0044437C">
        <w:rPr>
          <w:lang w:eastAsia="en-GB"/>
        </w:rPr>
        <w:t>Message contents are according to TS 36.508 [12] subclause 8.1.6.</w:t>
      </w:r>
    </w:p>
    <w:p w14:paraId="32549518" w14:textId="77777777" w:rsidR="00524A5D" w:rsidRPr="0044437C" w:rsidRDefault="00000000">
      <w:pPr>
        <w:pStyle w:val="H6"/>
        <w:rPr>
          <w:rFonts w:eastAsia="MS Mincho"/>
          <w:lang w:eastAsia="en-GB"/>
        </w:rPr>
      </w:pPr>
      <w:bookmarkStart w:id="1434" w:name="MCCQCTEMPBM_00000290"/>
      <w:r w:rsidRPr="0044437C">
        <w:rPr>
          <w:rFonts w:eastAsia="MS Mincho"/>
          <w:snapToGrid w:val="0"/>
          <w:lang w:eastAsia="en-GB"/>
        </w:rPr>
        <w:t>6.5B.4.3.5</w:t>
      </w:r>
      <w:r w:rsidRPr="0044437C">
        <w:rPr>
          <w:rFonts w:eastAsia="MS Mincho"/>
          <w:snapToGrid w:val="0"/>
          <w:lang w:eastAsia="en-GB"/>
        </w:rPr>
        <w:tab/>
      </w:r>
      <w:r w:rsidRPr="0044437C">
        <w:rPr>
          <w:rFonts w:eastAsia="MS Mincho"/>
          <w:lang w:eastAsia="en-GB"/>
        </w:rPr>
        <w:t>Test requirement</w:t>
      </w:r>
    </w:p>
    <w:bookmarkEnd w:id="1434"/>
    <w:p w14:paraId="71E87F66" w14:textId="77777777" w:rsidR="00524A5D" w:rsidRPr="0044437C" w:rsidRDefault="00000000">
      <w:pPr>
        <w:rPr>
          <w:rFonts w:eastAsia="MS Mincho"/>
          <w:lang w:eastAsia="en-GB"/>
        </w:rPr>
      </w:pPr>
      <w:r w:rsidRPr="0044437C">
        <w:rPr>
          <w:lang w:eastAsia="en-GB"/>
        </w:rPr>
        <w:t>Test requirements for Spurious Emissions UE Co-existence are the same as the minimum requirements and are not repeated in this section.</w:t>
      </w:r>
    </w:p>
    <w:p w14:paraId="7D14B6A2" w14:textId="27852B3C" w:rsidR="00524A5D" w:rsidRPr="0044437C" w:rsidRDefault="00000000">
      <w:pPr>
        <w:rPr>
          <w:lang w:eastAsia="en-GB"/>
        </w:rPr>
      </w:pPr>
      <w:r w:rsidRPr="0044437C">
        <w:rPr>
          <w:lang w:eastAsia="en-GB"/>
        </w:rPr>
        <w:t>The measured average power of spurious emission, derived in step 2, shall not exceed the described value in tables 6.5B.4.3.3-1.</w:t>
      </w:r>
    </w:p>
    <w:p w14:paraId="1EAF6ECC" w14:textId="77777777" w:rsidR="00524A5D" w:rsidRPr="0044437C" w:rsidRDefault="00000000">
      <w:pPr>
        <w:pStyle w:val="Heading4"/>
      </w:pPr>
      <w:bookmarkStart w:id="1435" w:name="_Toc4333"/>
      <w:bookmarkStart w:id="1436" w:name="_Toc120570081"/>
      <w:bookmarkStart w:id="1437" w:name="_Toc26190"/>
      <w:bookmarkStart w:id="1438" w:name="_Toc121162873"/>
      <w:bookmarkStart w:id="1439" w:name="_Toc8793"/>
      <w:bookmarkStart w:id="1440" w:name="_Toc10156"/>
      <w:bookmarkStart w:id="1441" w:name="_Toc29028"/>
      <w:bookmarkStart w:id="1442" w:name="_Toc13715"/>
      <w:bookmarkStart w:id="1443" w:name="_Toc194571869"/>
      <w:r w:rsidRPr="0044437C">
        <w:t>6.5B.</w:t>
      </w:r>
      <w:r w:rsidRPr="0044437C">
        <w:rPr>
          <w:rFonts w:eastAsia="SimSun"/>
          <w:lang w:eastAsia="zh-CN"/>
        </w:rPr>
        <w:t>4</w:t>
      </w:r>
      <w:r w:rsidRPr="0044437C">
        <w:t>.</w:t>
      </w:r>
      <w:r w:rsidRPr="0044437C">
        <w:rPr>
          <w:rFonts w:eastAsia="SimSun"/>
          <w:lang w:eastAsia="zh-CN"/>
        </w:rPr>
        <w:t>4</w:t>
      </w:r>
      <w:r w:rsidRPr="0044437C">
        <w:tab/>
        <w:t>Additional spurious emissions</w:t>
      </w:r>
      <w:bookmarkEnd w:id="1435"/>
      <w:bookmarkEnd w:id="1436"/>
      <w:bookmarkEnd w:id="1437"/>
      <w:bookmarkEnd w:id="1438"/>
      <w:bookmarkEnd w:id="1439"/>
      <w:r w:rsidRPr="0044437C">
        <w:t xml:space="preserve"> for category NB1 and NB2</w:t>
      </w:r>
      <w:bookmarkEnd w:id="1440"/>
      <w:bookmarkEnd w:id="1441"/>
      <w:bookmarkEnd w:id="1442"/>
      <w:bookmarkEnd w:id="1443"/>
    </w:p>
    <w:p w14:paraId="165CE087" w14:textId="77777777" w:rsidR="00524A5D" w:rsidRPr="0044437C" w:rsidRDefault="00000000">
      <w:pPr>
        <w:pStyle w:val="H6"/>
      </w:pPr>
      <w:bookmarkStart w:id="1444" w:name="_Toc5695"/>
      <w:bookmarkStart w:id="1445" w:name="_Toc121162874"/>
      <w:bookmarkStart w:id="1446" w:name="_Toc120570082"/>
      <w:bookmarkStart w:id="1447" w:name="_Toc23870"/>
      <w:bookmarkStart w:id="1448" w:name="_Toc15083"/>
      <w:bookmarkStart w:id="1449" w:name="_Toc7545"/>
      <w:bookmarkStart w:id="1450" w:name="_Toc10844"/>
      <w:bookmarkStart w:id="1451" w:name="MCCQCTEMPBM_00000291"/>
      <w:r w:rsidRPr="0044437C">
        <w:t>6.5B.</w:t>
      </w:r>
      <w:r w:rsidRPr="0044437C">
        <w:rPr>
          <w:lang w:eastAsia="zh-CN"/>
        </w:rPr>
        <w:t>4</w:t>
      </w:r>
      <w:r w:rsidRPr="0044437C">
        <w:t>.4.0</w:t>
      </w:r>
      <w:r w:rsidRPr="0044437C">
        <w:tab/>
        <w:t>General</w:t>
      </w:r>
      <w:bookmarkEnd w:id="1444"/>
      <w:bookmarkEnd w:id="1445"/>
      <w:bookmarkEnd w:id="1446"/>
      <w:bookmarkEnd w:id="1447"/>
      <w:bookmarkEnd w:id="1448"/>
      <w:bookmarkEnd w:id="1449"/>
      <w:bookmarkEnd w:id="1450"/>
    </w:p>
    <w:bookmarkEnd w:id="1451"/>
    <w:p w14:paraId="041E4921" w14:textId="77777777" w:rsidR="00524A5D" w:rsidRPr="0044437C" w:rsidRDefault="00000000">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44437C" w:rsidRDefault="00000000">
      <w:pPr>
        <w:pStyle w:val="NO"/>
        <w:rPr>
          <w:lang w:eastAsia="zh-CN"/>
        </w:rPr>
      </w:pPr>
      <w:r w:rsidRPr="0044437C">
        <w:t>NOTE: In addition to the requirements below, additional UE region-specific emissions requirements for European are expected to be added once more information becomes available.</w:t>
      </w:r>
    </w:p>
    <w:p w14:paraId="1C059C2D" w14:textId="77777777" w:rsidR="00524A5D" w:rsidRPr="0044437C" w:rsidRDefault="00000000">
      <w:pPr>
        <w:pStyle w:val="H6"/>
      </w:pPr>
      <w:bookmarkStart w:id="1452" w:name="_Toc336589716"/>
      <w:bookmarkStart w:id="1453" w:name="MCCQCTEMPBM_00000292"/>
      <w:bookmarkStart w:id="1454" w:name="_Toc120570083"/>
      <w:bookmarkStart w:id="1455" w:name="_Toc13148"/>
      <w:bookmarkStart w:id="1456" w:name="_Toc7496"/>
      <w:bookmarkStart w:id="1457" w:name="_Toc121162875"/>
      <w:r w:rsidRPr="0044437C">
        <w:t>6.5B.4.4.1</w:t>
      </w:r>
      <w:r w:rsidRPr="0044437C">
        <w:tab/>
        <w:t>Test purpose</w:t>
      </w:r>
      <w:bookmarkEnd w:id="1452"/>
    </w:p>
    <w:bookmarkEnd w:id="1453"/>
    <w:p w14:paraId="1E451D9A"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44437C" w:rsidRDefault="00000000">
      <w:pPr>
        <w:pStyle w:val="H6"/>
        <w:rPr>
          <w:lang w:eastAsia="en-GB"/>
        </w:rPr>
      </w:pPr>
      <w:bookmarkStart w:id="1458" w:name="_Toc336589717"/>
      <w:bookmarkStart w:id="1459" w:name="MCCQCTEMPBM_00000293"/>
      <w:r w:rsidRPr="0044437C">
        <w:rPr>
          <w:lang w:eastAsia="en-GB"/>
        </w:rPr>
        <w:t>6.5B.4.4.2</w:t>
      </w:r>
      <w:r w:rsidRPr="0044437C">
        <w:rPr>
          <w:lang w:eastAsia="en-GB"/>
        </w:rPr>
        <w:tab/>
        <w:t>Test applicability</w:t>
      </w:r>
      <w:bookmarkEnd w:id="1458"/>
    </w:p>
    <w:p w14:paraId="35B780DF" w14:textId="77777777" w:rsidR="00524A5D" w:rsidRPr="0044437C" w:rsidRDefault="00000000">
      <w:bookmarkStart w:id="1460" w:name="_Hlk141120594"/>
      <w:bookmarkStart w:id="1461" w:name="_Toc336589718"/>
      <w:bookmarkEnd w:id="1459"/>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BD7B81D" w14:textId="77777777" w:rsidR="00524A5D" w:rsidRPr="0044437C" w:rsidRDefault="00000000">
      <w:pPr>
        <w:pStyle w:val="H6"/>
        <w:rPr>
          <w:rFonts w:eastAsia="MS Mincho"/>
          <w:lang w:eastAsia="en-GB"/>
        </w:rPr>
      </w:pPr>
      <w:bookmarkStart w:id="1462" w:name="MCCQCTEMPBM_00000294"/>
      <w:r w:rsidRPr="0044437C">
        <w:rPr>
          <w:lang w:eastAsia="en-GB"/>
        </w:rPr>
        <w:t>6.5B.4.4.</w:t>
      </w:r>
      <w:bookmarkEnd w:id="1460"/>
      <w:r w:rsidRPr="0044437C">
        <w:rPr>
          <w:lang w:eastAsia="en-GB"/>
        </w:rPr>
        <w:t>3</w:t>
      </w:r>
      <w:r w:rsidRPr="0044437C">
        <w:rPr>
          <w:lang w:eastAsia="en-GB"/>
        </w:rPr>
        <w:tab/>
        <w:t>Minimum conformance requirements</w:t>
      </w:r>
      <w:bookmarkEnd w:id="1461"/>
    </w:p>
    <w:p w14:paraId="7DBF06D9" w14:textId="77777777" w:rsidR="00524A5D" w:rsidRPr="0044437C" w:rsidRDefault="00000000">
      <w:pPr>
        <w:rPr>
          <w:rFonts w:eastAsia="MS Mincho"/>
        </w:rPr>
      </w:pPr>
      <w:bookmarkStart w:id="1463" w:name="_Hlk141106053"/>
      <w:bookmarkEnd w:id="1462"/>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44437C" w:rsidRDefault="00000000">
      <w:pPr>
        <w:pStyle w:val="NO"/>
      </w:pPr>
      <w:r w:rsidRPr="0044437C">
        <w:t>NOTE:</w:t>
      </w:r>
      <w:r w:rsidRPr="0044437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6.5B.4.4.3.1</w:t>
      </w:r>
      <w:r w:rsidRPr="0044437C">
        <w:rPr>
          <w:rFonts w:ascii="Arial" w:hAnsi="Arial"/>
          <w:lang w:eastAsia="en-GB"/>
        </w:rPr>
        <w:tab/>
        <w:t>Minimum requirement (network signalled value "NS_02N")</w:t>
      </w:r>
    </w:p>
    <w:p w14:paraId="7D2395D0" w14:textId="77777777" w:rsidR="00524A5D" w:rsidRPr="0044437C" w:rsidRDefault="00000000">
      <w:r w:rsidRPr="0044437C">
        <w:t xml:space="preserve">When "NS_02N" is indicated in the cell, the power of any UE spurious emission shall not exceed the levels specified in Table 6.5B.4.4.3.1-1 and 6.5B.4.4.3.1-2. This requirement also applies for the frequency ranges that are less than </w:t>
      </w:r>
      <w:r w:rsidRPr="0044437C">
        <w:rPr>
          <w:color w:val="000000"/>
          <w:lang w:eastAsia="en-GB"/>
        </w:rPr>
        <w:t>F</w:t>
      </w:r>
      <w:r w:rsidRPr="0044437C">
        <w:rPr>
          <w:color w:val="000000"/>
          <w:vertAlign w:val="subscript"/>
          <w:lang w:eastAsia="en-GB"/>
        </w:rPr>
        <w:t>OOB</w:t>
      </w:r>
      <w:r w:rsidRPr="0044437C">
        <w:rPr>
          <w:color w:val="000000"/>
          <w:lang w:eastAsia="en-GB"/>
        </w:rPr>
        <w:t xml:space="preserve"> (MHz) </w:t>
      </w:r>
      <w:r w:rsidRPr="0044437C">
        <w:t>specified in 6.5B.4.2 from the edge of the channel bandwidth. Network signalling remark NS_02N applies integer-value 2.</w:t>
      </w:r>
    </w:p>
    <w:p w14:paraId="593746C5" w14:textId="77777777" w:rsidR="00524A5D" w:rsidRPr="0044437C" w:rsidRDefault="00000000" w:rsidP="00E36978">
      <w:pPr>
        <w:pStyle w:val="TH"/>
        <w:rPr>
          <w:lang w:eastAsia="en-GB"/>
        </w:rPr>
      </w:pPr>
      <w:r w:rsidRPr="0044437C">
        <w:rPr>
          <w:lang w:eastAsia="en-GB"/>
        </w:rPr>
        <w:lastRenderedPageBreak/>
        <w:t xml:space="preserve">Table </w:t>
      </w:r>
      <w:bookmarkStart w:id="1464" w:name="_Hlk141120423"/>
      <w:r w:rsidRPr="0044437C">
        <w:rPr>
          <w:lang w:eastAsia="en-GB"/>
        </w:rPr>
        <w:t>6.5B.4.4.3.1-1</w:t>
      </w:r>
      <w:bookmarkEnd w:id="1464"/>
      <w:r w:rsidRPr="0044437C">
        <w:rPr>
          <w:lang w:eastAsia="en-GB"/>
        </w:rPr>
        <w:t xml:space="preserve">: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3456FDF0" w14:textId="77777777">
        <w:trPr>
          <w:cantSplit/>
          <w:trHeight w:val="375"/>
          <w:jc w:val="center"/>
        </w:trPr>
        <w:tc>
          <w:tcPr>
            <w:tcW w:w="1848" w:type="dxa"/>
            <w:vMerge w:val="restart"/>
          </w:tcPr>
          <w:p w14:paraId="38A2D74C" w14:textId="77777777" w:rsidR="00524A5D" w:rsidRPr="0044437C" w:rsidRDefault="00000000">
            <w:pPr>
              <w:keepNext/>
              <w:keepLines/>
              <w:spacing w:after="0"/>
              <w:jc w:val="center"/>
              <w:rPr>
                <w:rFonts w:ascii="Arial" w:hAnsi="Arial" w:cs="Arial"/>
                <w:b/>
                <w:bCs/>
                <w:sz w:val="18"/>
                <w:lang w:eastAsia="en-GB"/>
              </w:rPr>
            </w:pPr>
            <w:bookmarkStart w:id="1465" w:name="MCCQCTEMPBM_00000532"/>
            <w:r w:rsidRPr="0044437C">
              <w:rPr>
                <w:rFonts w:ascii="Arial" w:hAnsi="Arial" w:cs="Arial"/>
                <w:b/>
                <w:bCs/>
                <w:sz w:val="18"/>
                <w:lang w:eastAsia="en-GB"/>
              </w:rPr>
              <w:t>Frequency band</w:t>
            </w:r>
          </w:p>
          <w:p w14:paraId="5A2A4F61"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434351A"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01E5D967"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9D1E54F"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177F6D97" w14:textId="77777777">
        <w:trPr>
          <w:cantSplit/>
          <w:trHeight w:val="181"/>
          <w:jc w:val="center"/>
        </w:trPr>
        <w:tc>
          <w:tcPr>
            <w:tcW w:w="1848" w:type="dxa"/>
            <w:vMerge/>
          </w:tcPr>
          <w:p w14:paraId="0858C2CC" w14:textId="77777777" w:rsidR="00524A5D" w:rsidRPr="0044437C" w:rsidRDefault="00524A5D">
            <w:pPr>
              <w:keepNext/>
              <w:keepLines/>
              <w:spacing w:after="0"/>
              <w:jc w:val="center"/>
              <w:rPr>
                <w:rFonts w:ascii="Arial" w:hAnsi="Arial" w:cs="Arial"/>
                <w:sz w:val="18"/>
                <w:lang w:eastAsia="en-GB"/>
              </w:rPr>
            </w:pPr>
          </w:p>
        </w:tc>
        <w:tc>
          <w:tcPr>
            <w:tcW w:w="2065" w:type="dxa"/>
          </w:tcPr>
          <w:p w14:paraId="5035C115"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3D2C94"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5E6C5B7" w14:textId="77777777">
        <w:trPr>
          <w:jc w:val="center"/>
        </w:trPr>
        <w:tc>
          <w:tcPr>
            <w:tcW w:w="1848" w:type="dxa"/>
          </w:tcPr>
          <w:p w14:paraId="0E9BE58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DC1B501"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5B49A0F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shd w:val="clear" w:color="auto" w:fill="auto"/>
          </w:tcPr>
          <w:p w14:paraId="32B1B12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3479DCF" w14:textId="77777777">
        <w:trPr>
          <w:jc w:val="center"/>
        </w:trPr>
        <w:tc>
          <w:tcPr>
            <w:tcW w:w="1848" w:type="dxa"/>
          </w:tcPr>
          <w:p w14:paraId="613BEA6D"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529D357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7419A05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shd w:val="clear" w:color="auto" w:fill="auto"/>
          </w:tcPr>
          <w:p w14:paraId="162A63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3724B842" w14:textId="77777777">
        <w:trPr>
          <w:jc w:val="center"/>
        </w:trPr>
        <w:tc>
          <w:tcPr>
            <w:tcW w:w="1848" w:type="dxa"/>
          </w:tcPr>
          <w:p w14:paraId="1D7E08E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072980A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5E3A7477"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shd w:val="clear" w:color="auto" w:fill="auto"/>
          </w:tcPr>
          <w:p w14:paraId="0392F09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3EF2103F" w14:textId="77777777">
        <w:trPr>
          <w:jc w:val="center"/>
        </w:trPr>
        <w:tc>
          <w:tcPr>
            <w:tcW w:w="1848" w:type="dxa"/>
          </w:tcPr>
          <w:p w14:paraId="16BD88EE"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003ADAD9"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6CEA55C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shd w:val="clear" w:color="auto" w:fill="auto"/>
          </w:tcPr>
          <w:p w14:paraId="74E98DCE" w14:textId="77777777" w:rsidR="00524A5D" w:rsidRPr="0044437C" w:rsidRDefault="00524A5D">
            <w:pPr>
              <w:keepNext/>
              <w:keepLines/>
              <w:spacing w:after="0"/>
              <w:jc w:val="center"/>
              <w:rPr>
                <w:sz w:val="18"/>
                <w:lang w:eastAsia="en-GB"/>
              </w:rPr>
            </w:pPr>
          </w:p>
        </w:tc>
      </w:tr>
      <w:tr w:rsidR="00524A5D" w:rsidRPr="0044437C" w14:paraId="5286A9F7" w14:textId="77777777">
        <w:trPr>
          <w:jc w:val="center"/>
        </w:trPr>
        <w:tc>
          <w:tcPr>
            <w:tcW w:w="7512" w:type="dxa"/>
            <w:gridSpan w:val="4"/>
          </w:tcPr>
          <w:p w14:paraId="676616D4" w14:textId="77777777" w:rsidR="00524A5D" w:rsidRPr="0044437C" w:rsidRDefault="00000000">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465"/>
    </w:tbl>
    <w:p w14:paraId="1333589A" w14:textId="77777777" w:rsidR="00524A5D" w:rsidRPr="0044437C" w:rsidRDefault="00524A5D"/>
    <w:p w14:paraId="33DAC6B1" w14:textId="7C2FDE1F" w:rsidR="00524A5D" w:rsidRPr="0044437C" w:rsidRDefault="00000000" w:rsidP="00E36978">
      <w:pPr>
        <w:pStyle w:val="TH"/>
        <w:rPr>
          <w:color w:val="000000"/>
          <w:lang w:eastAsia="en-GB"/>
        </w:rPr>
      </w:pPr>
      <w:r w:rsidRPr="0044437C">
        <w:rPr>
          <w:lang w:eastAsia="en-GB"/>
        </w:rPr>
        <w:t>Table 6.5B.4.4.3.1</w:t>
      </w:r>
      <w:r w:rsidRPr="0044437C">
        <w:rPr>
          <w:color w:val="000000"/>
        </w:rPr>
        <w:t>-2</w:t>
      </w:r>
      <w:r w:rsidRPr="0044437C">
        <w:rPr>
          <w:color w:val="000000"/>
          <w:lang w:eastAsia="en-GB"/>
        </w:rPr>
        <w:t xml:space="preserve">: </w:t>
      </w:r>
      <w:r w:rsidR="00A06B55" w:rsidRPr="0044437C">
        <w:rPr>
          <w:color w:val="000000"/>
          <w:lang w:eastAsia="en-GB"/>
        </w:rPr>
        <w:t>Void</w:t>
      </w:r>
    </w:p>
    <w:p w14:paraId="0322C364" w14:textId="77777777" w:rsidR="00524A5D" w:rsidRPr="0044437C" w:rsidRDefault="00524A5D">
      <w:pPr>
        <w:rPr>
          <w:lang w:eastAsia="en-GB"/>
        </w:rPr>
      </w:pPr>
    </w:p>
    <w:p w14:paraId="2ACD1D29" w14:textId="77777777" w:rsidR="00524A5D" w:rsidRPr="0044437C" w:rsidRDefault="00000000">
      <w:pPr>
        <w:rPr>
          <w:rFonts w:eastAsiaTheme="minorEastAsia"/>
        </w:rPr>
      </w:pPr>
      <w:r w:rsidRPr="0044437C">
        <w:rPr>
          <w:lang w:eastAsia="en-GB"/>
        </w:rPr>
        <w:t>The normative reference for this requirement is TS 36.102 [11] subclauses 6.5B.4.</w:t>
      </w:r>
      <w:r w:rsidRPr="0044437C">
        <w:rPr>
          <w:rFonts w:eastAsiaTheme="minorEastAsia"/>
        </w:rPr>
        <w:t>4.2.</w:t>
      </w:r>
    </w:p>
    <w:p w14:paraId="19E48989"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6.5B.4.4.3.2</w:t>
      </w:r>
      <w:r w:rsidRPr="0044437C">
        <w:rPr>
          <w:rFonts w:ascii="Arial" w:hAnsi="Arial"/>
          <w:lang w:eastAsia="en-GB"/>
        </w:rPr>
        <w:tab/>
        <w:t>Minimum requirement (network signalled value "NS_24")</w:t>
      </w:r>
    </w:p>
    <w:p w14:paraId="6F7D05DD" w14:textId="77777777" w:rsidR="00524A5D" w:rsidRPr="0044437C" w:rsidRDefault="00000000">
      <w:pPr>
        <w:rPr>
          <w:lang w:eastAsia="en-GB"/>
        </w:rPr>
      </w:pPr>
      <w:r w:rsidRPr="0044437C">
        <w:rPr>
          <w:lang w:eastAsia="en-GB"/>
        </w:rPr>
        <w:t xml:space="preserve">When "NS_24" is indicated in the cell, the power of any UE emission shall not exceed the levels specified in Table 6.5B.4.4.3.2-1. </w:t>
      </w:r>
    </w:p>
    <w:p w14:paraId="2A56D8DC" w14:textId="77777777" w:rsidR="00524A5D" w:rsidRPr="0044437C" w:rsidRDefault="00000000" w:rsidP="00E36978">
      <w:pPr>
        <w:pStyle w:val="TH"/>
        <w:rPr>
          <w:lang w:eastAsia="en-GB"/>
        </w:rPr>
      </w:pPr>
      <w:r w:rsidRPr="0044437C">
        <w:rPr>
          <w:lang w:eastAsia="en-GB"/>
        </w:rPr>
        <w:t xml:space="preserve">Table 6.5B.4.4.3.2-1: Additional requirements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59102709" w14:textId="77777777">
        <w:trPr>
          <w:jc w:val="center"/>
        </w:trPr>
        <w:tc>
          <w:tcPr>
            <w:tcW w:w="2120" w:type="dxa"/>
            <w:vMerge w:val="restart"/>
          </w:tcPr>
          <w:p w14:paraId="60CA4736" w14:textId="77777777" w:rsidR="00524A5D" w:rsidRPr="0044437C" w:rsidRDefault="00000000">
            <w:pPr>
              <w:keepNext/>
              <w:keepLines/>
              <w:spacing w:after="0"/>
              <w:jc w:val="center"/>
              <w:rPr>
                <w:rFonts w:ascii="Arial" w:hAnsi="Arial" w:cs="Arial"/>
                <w:b/>
                <w:sz w:val="18"/>
                <w:lang w:eastAsia="en-GB"/>
              </w:rPr>
            </w:pPr>
            <w:bookmarkStart w:id="1466" w:name="MCCQCTEMPBM_00000533"/>
            <w:r w:rsidRPr="0044437C">
              <w:rPr>
                <w:rFonts w:ascii="Arial" w:hAnsi="Arial" w:cs="Arial"/>
                <w:b/>
                <w:sz w:val="18"/>
                <w:lang w:eastAsia="en-GB"/>
              </w:rPr>
              <w:t>Frequency band</w:t>
            </w:r>
          </w:p>
          <w:p w14:paraId="4B1AD3E9"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5F405DB2"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3575D84"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09AB615B"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0EC28FB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0F95D29D" w14:textId="77777777">
        <w:trPr>
          <w:jc w:val="center"/>
        </w:trPr>
        <w:tc>
          <w:tcPr>
            <w:tcW w:w="2120" w:type="dxa"/>
            <w:vMerge/>
          </w:tcPr>
          <w:p w14:paraId="5BB67004" w14:textId="77777777" w:rsidR="00524A5D" w:rsidRPr="0044437C" w:rsidRDefault="00524A5D">
            <w:pPr>
              <w:keepNext/>
              <w:keepLines/>
              <w:spacing w:after="0"/>
              <w:jc w:val="center"/>
              <w:rPr>
                <w:rFonts w:ascii="Arial" w:hAnsi="Arial" w:cs="Arial"/>
                <w:b/>
                <w:sz w:val="18"/>
                <w:lang w:eastAsia="en-GB"/>
              </w:rPr>
            </w:pPr>
          </w:p>
        </w:tc>
        <w:tc>
          <w:tcPr>
            <w:tcW w:w="3686" w:type="dxa"/>
          </w:tcPr>
          <w:p w14:paraId="00F42AF0"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321FF8BA"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ED52869" w14:textId="77777777">
        <w:trPr>
          <w:jc w:val="center"/>
        </w:trPr>
        <w:tc>
          <w:tcPr>
            <w:tcW w:w="2120" w:type="dxa"/>
          </w:tcPr>
          <w:p w14:paraId="01BD8441"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E8757B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093CDC1E" w14:textId="5B377A9D" w:rsidR="00524A5D" w:rsidRPr="0044437C" w:rsidRDefault="005D3096">
            <w:pPr>
              <w:keepNext/>
              <w:keepLines/>
              <w:spacing w:after="0"/>
              <w:jc w:val="center"/>
              <w:rPr>
                <w:rFonts w:ascii="Arial" w:hAnsi="Arial" w:cs="Arial"/>
                <w:sz w:val="18"/>
                <w:lang w:eastAsia="en-GB"/>
              </w:rPr>
            </w:pPr>
            <w:r w:rsidRPr="0044437C">
              <w:rPr>
                <w:rFonts w:ascii="Arial" w:hAnsi="Arial" w:cs="Arial"/>
                <w:sz w:val="18"/>
                <w:lang w:eastAsia="en-GB"/>
              </w:rPr>
              <w:t>1MHz</w:t>
            </w:r>
          </w:p>
        </w:tc>
      </w:tr>
      <w:tr w:rsidR="00524A5D" w:rsidRPr="0044437C" w14:paraId="0511B39A" w14:textId="77777777">
        <w:trPr>
          <w:jc w:val="center"/>
        </w:trPr>
        <w:tc>
          <w:tcPr>
            <w:tcW w:w="7507" w:type="dxa"/>
            <w:gridSpan w:val="3"/>
          </w:tcPr>
          <w:p w14:paraId="527C4937" w14:textId="77777777" w:rsidR="00524A5D" w:rsidRPr="0044437C" w:rsidRDefault="00000000">
            <w:pPr>
              <w:keepNext/>
              <w:keepLines/>
              <w:spacing w:after="0"/>
              <w:ind w:left="851" w:hanging="851"/>
              <w:rPr>
                <w:rFonts w:ascii="Arial" w:hAnsi="Arial"/>
                <w:sz w:val="18"/>
                <w:lang w:eastAsia="ja-JP"/>
              </w:rPr>
            </w:pPr>
            <w:r w:rsidRPr="0044437C">
              <w:rPr>
                <w:rFonts w:ascii="Arial" w:hAnsi="Arial"/>
                <w:sz w:val="18"/>
                <w:lang w:eastAsia="en-GB"/>
              </w:rPr>
              <w:t>NOTE 1:</w:t>
            </w:r>
            <w:r w:rsidRPr="0044437C">
              <w:rPr>
                <w:rFonts w:ascii="Arial" w:hAnsi="Arial"/>
                <w:sz w:val="18"/>
                <w:vertAlign w:val="superscript"/>
                <w:lang w:eastAsia="en-GB"/>
              </w:rPr>
              <w:tab/>
            </w:r>
            <w:r w:rsidRPr="0044437C">
              <w:rPr>
                <w:rFonts w:ascii="Arial" w:hAnsi="Arial"/>
                <w:sz w:val="18"/>
                <w:lang w:eastAsia="ja-JP"/>
              </w:rPr>
              <w:t>This requirement applies at a frequency offset equal or larger than 5 MHz from the upper edge of the channel bandwidth, whenever these frequencies overlap with the specified frequency band.</w:t>
            </w:r>
          </w:p>
        </w:tc>
      </w:tr>
      <w:bookmarkEnd w:id="1466"/>
    </w:tbl>
    <w:p w14:paraId="1323CEA6" w14:textId="77777777" w:rsidR="00524A5D" w:rsidRPr="0044437C" w:rsidRDefault="00524A5D"/>
    <w:p w14:paraId="5FBB7684" w14:textId="77777777" w:rsidR="00524A5D" w:rsidRPr="0044437C" w:rsidRDefault="00000000">
      <w:pPr>
        <w:rPr>
          <w:rFonts w:eastAsiaTheme="minorEastAsia"/>
        </w:rPr>
      </w:pPr>
      <w:bookmarkStart w:id="1467" w:name="_Hlk141260715"/>
      <w:r w:rsidRPr="0044437C">
        <w:rPr>
          <w:lang w:eastAsia="en-GB"/>
        </w:rPr>
        <w:t>The normative reference for this requirement is TS 36.102 [11] subclauses 6.5B.4.</w:t>
      </w:r>
      <w:r w:rsidRPr="0044437C">
        <w:rPr>
          <w:rFonts w:eastAsiaTheme="minorEastAsia"/>
        </w:rPr>
        <w:t>4.3.</w:t>
      </w:r>
    </w:p>
    <w:p w14:paraId="166A6986" w14:textId="77777777" w:rsidR="00572AC1" w:rsidRPr="0044437C" w:rsidRDefault="00572AC1" w:rsidP="00572AC1">
      <w:pPr>
        <w:keepNext/>
        <w:keepLines/>
        <w:spacing w:before="120"/>
        <w:ind w:left="1985" w:hanging="1985"/>
        <w:rPr>
          <w:rFonts w:ascii="Arial" w:hAnsi="Arial"/>
          <w:lang w:eastAsia="en-GB"/>
        </w:rPr>
      </w:pPr>
      <w:bookmarkStart w:id="1468" w:name="_Toc153138276"/>
      <w:bookmarkStart w:id="1469" w:name="_Toc161928691"/>
      <w:bookmarkStart w:id="1470" w:name="_Toc163213913"/>
      <w:bookmarkStart w:id="1471" w:name="_Toc163214390"/>
      <w:bookmarkStart w:id="1472" w:name="MCCQCTEMPBM_00000295"/>
      <w:bookmarkEnd w:id="1463"/>
      <w:bookmarkEnd w:id="1467"/>
      <w:r w:rsidRPr="0044437C">
        <w:rPr>
          <w:rFonts w:ascii="Arial" w:hAnsi="Arial"/>
          <w:lang w:eastAsia="en-GB"/>
        </w:rPr>
        <w:t>6.5B.4.4.3.3</w:t>
      </w:r>
      <w:r w:rsidRPr="0044437C">
        <w:rPr>
          <w:rFonts w:ascii="Arial" w:hAnsi="Arial"/>
          <w:lang w:eastAsia="en-GB"/>
        </w:rPr>
        <w:tab/>
        <w:t>Minimum requirement (network signalled value "NS_03N")</w:t>
      </w:r>
      <w:bookmarkEnd w:id="1468"/>
      <w:bookmarkEnd w:id="1469"/>
      <w:bookmarkEnd w:id="1470"/>
      <w:bookmarkEnd w:id="1471"/>
    </w:p>
    <w:p w14:paraId="0B5EFD0B" w14:textId="320EF4BB" w:rsidR="00572AC1" w:rsidRPr="0044437C" w:rsidRDefault="00572AC1" w:rsidP="00572AC1">
      <w:r w:rsidRPr="0044437C">
        <w:t>When "NS_03N" is indicated in the cell, the power of any UE emission shall not exceed the levels specified in Table 6.5A.4.4.4-1 of TS 36.102 [11] where BWchannel is replaced with 200 kHz, and F</w:t>
      </w:r>
      <w:r w:rsidRPr="0044437C">
        <w:rPr>
          <w:vertAlign w:val="subscript"/>
        </w:rPr>
        <w:t>OOB</w:t>
      </w:r>
      <w:r w:rsidRPr="0044437C">
        <w:t xml:space="preserve"> (MHz) is replaced with 1.7MHz.</w:t>
      </w:r>
    </w:p>
    <w:p w14:paraId="561E4DC9" w14:textId="02CF7025" w:rsidR="00572AC1" w:rsidRPr="0044437C" w:rsidRDefault="00572AC1" w:rsidP="00572AC1">
      <w:pPr>
        <w:pStyle w:val="TH"/>
        <w:rPr>
          <w:lang w:eastAsia="en-GB"/>
        </w:rPr>
      </w:pPr>
      <w:bookmarkStart w:id="1473" w:name="_Hlk194066369"/>
      <w:r w:rsidRPr="0044437C">
        <w:rPr>
          <w:lang w:eastAsia="en-GB"/>
        </w:rPr>
        <w:t>Table 6.5B.4.4.3.3-1</w:t>
      </w:r>
      <w:bookmarkEnd w:id="1473"/>
      <w:r w:rsidRPr="0044437C">
        <w:rPr>
          <w:lang w:eastAsia="en-GB"/>
        </w:rPr>
        <w:t xml:space="preserve">: </w:t>
      </w:r>
      <w:r w:rsidR="00652ACD" w:rsidRPr="0044437C">
        <w:rPr>
          <w:lang w:eastAsia="en-GB"/>
        </w:rPr>
        <w:t>Void</w:t>
      </w:r>
    </w:p>
    <w:p w14:paraId="244D8304" w14:textId="3DCF0210" w:rsidR="00572AC1" w:rsidRPr="0044437C" w:rsidRDefault="00572AC1" w:rsidP="00572AC1">
      <w:pPr>
        <w:rPr>
          <w:rFonts w:eastAsiaTheme="minorEastAsia"/>
        </w:rPr>
      </w:pPr>
      <w:r w:rsidRPr="0044437C">
        <w:rPr>
          <w:lang w:eastAsia="en-GB"/>
        </w:rPr>
        <w:t>The normative reference for this requirement is TS 36.102 [11] subclauses 6.5B.4.</w:t>
      </w:r>
      <w:r w:rsidRPr="0044437C">
        <w:rPr>
          <w:rFonts w:eastAsiaTheme="minorEastAsia"/>
        </w:rPr>
        <w:t>4.4.</w:t>
      </w:r>
    </w:p>
    <w:p w14:paraId="4CA7F3D0" w14:textId="0794094D" w:rsidR="00572AC1" w:rsidRPr="0044437C" w:rsidRDefault="00572AC1" w:rsidP="00572AC1">
      <w:pPr>
        <w:keepNext/>
        <w:keepLines/>
        <w:spacing w:before="120"/>
        <w:ind w:left="1985" w:hanging="1985"/>
        <w:rPr>
          <w:rFonts w:ascii="Arial" w:hAnsi="Arial"/>
          <w:lang w:eastAsia="en-GB"/>
        </w:rPr>
      </w:pPr>
      <w:bookmarkStart w:id="1474" w:name="_Toc153138277"/>
      <w:bookmarkStart w:id="1475" w:name="_Toc161928692"/>
      <w:bookmarkStart w:id="1476" w:name="_Toc163213914"/>
      <w:bookmarkStart w:id="1477" w:name="_Toc163214391"/>
      <w:r w:rsidRPr="0044437C">
        <w:rPr>
          <w:rFonts w:ascii="Arial" w:hAnsi="Arial"/>
          <w:lang w:eastAsia="en-GB"/>
        </w:rPr>
        <w:t>6.5B.4.4.3.4</w:t>
      </w:r>
      <w:r w:rsidRPr="0044437C">
        <w:rPr>
          <w:rFonts w:ascii="Arial" w:hAnsi="Arial"/>
          <w:lang w:eastAsia="en-GB"/>
        </w:rPr>
        <w:tab/>
        <w:t>Minimum requirement (network signalled value "NS_04N</w:t>
      </w:r>
      <w:r w:rsidR="00652ACD" w:rsidRPr="0044437C">
        <w:rPr>
          <w:rFonts w:ascii="Arial" w:hAnsi="Arial"/>
          <w:lang w:eastAsia="en-GB"/>
        </w:rPr>
        <w:t>, NS_05N</w:t>
      </w:r>
      <w:r w:rsidRPr="0044437C">
        <w:rPr>
          <w:rFonts w:ascii="Arial" w:hAnsi="Arial"/>
          <w:lang w:eastAsia="en-GB"/>
        </w:rPr>
        <w:t>")</w:t>
      </w:r>
      <w:bookmarkEnd w:id="1474"/>
      <w:bookmarkEnd w:id="1475"/>
      <w:bookmarkEnd w:id="1476"/>
      <w:bookmarkEnd w:id="1477"/>
    </w:p>
    <w:p w14:paraId="624157B7" w14:textId="6BB8C98F" w:rsidR="00572AC1" w:rsidRPr="0044437C" w:rsidRDefault="00572AC1" w:rsidP="00572AC1">
      <w:r w:rsidRPr="0044437C">
        <w:t>When "NS_04N</w:t>
      </w:r>
      <w:r w:rsidR="005A1BEC" w:rsidRPr="0044437C">
        <w:t xml:space="preserve"> or NS_05N</w:t>
      </w:r>
      <w:r w:rsidRPr="0044437C">
        <w:t>" is indicated in the cell, the power of any UE emission shall not exceed the levels specified in 6.5A.4.4.5 of TS 36.102 [11] where BWchannel is replaced with 200 kHz, and F</w:t>
      </w:r>
      <w:r w:rsidRPr="0044437C">
        <w:rPr>
          <w:vertAlign w:val="subscript"/>
        </w:rPr>
        <w:t>OOB</w:t>
      </w:r>
      <w:r w:rsidRPr="0044437C">
        <w:t xml:space="preserve"> (MHz) is replaced with 1.7MHz.</w:t>
      </w:r>
    </w:p>
    <w:p w14:paraId="3FE30A3C" w14:textId="0FDA1E74" w:rsidR="00572AC1" w:rsidRPr="0044437C" w:rsidRDefault="00572AC1" w:rsidP="00572AC1">
      <w:pPr>
        <w:rPr>
          <w:rFonts w:eastAsiaTheme="minorEastAsia"/>
        </w:rPr>
      </w:pPr>
      <w:r w:rsidRPr="0044437C">
        <w:rPr>
          <w:lang w:eastAsia="en-GB"/>
        </w:rPr>
        <w:t>The normative reference for this requirement is TS 36.102 [11] subclauses 6.5B.4.</w:t>
      </w:r>
      <w:r w:rsidRPr="0044437C">
        <w:rPr>
          <w:rFonts w:eastAsiaTheme="minorEastAsia"/>
        </w:rPr>
        <w:t>4.5.</w:t>
      </w:r>
    </w:p>
    <w:p w14:paraId="040C803C" w14:textId="2AA490E8" w:rsidR="00572AC1" w:rsidRPr="0044437C" w:rsidRDefault="00572AC1" w:rsidP="00572AC1">
      <w:pPr>
        <w:keepNext/>
        <w:keepLines/>
        <w:spacing w:before="120"/>
        <w:ind w:left="1985" w:hanging="1985"/>
        <w:rPr>
          <w:rFonts w:ascii="Arial" w:hAnsi="Arial"/>
          <w:lang w:eastAsia="en-GB"/>
        </w:rPr>
      </w:pPr>
      <w:bookmarkStart w:id="1478" w:name="_Hlk194066516"/>
      <w:bookmarkStart w:id="1479" w:name="_Toc153138278"/>
      <w:bookmarkStart w:id="1480" w:name="_Toc161928693"/>
      <w:bookmarkStart w:id="1481" w:name="_Toc163213915"/>
      <w:bookmarkStart w:id="1482" w:name="_Toc163214392"/>
      <w:r w:rsidRPr="0044437C">
        <w:rPr>
          <w:rFonts w:ascii="Arial" w:hAnsi="Arial"/>
          <w:lang w:eastAsia="en-GB"/>
        </w:rPr>
        <w:t>6.5B.4.4.3.5</w:t>
      </w:r>
      <w:bookmarkEnd w:id="1478"/>
      <w:r w:rsidRPr="0044437C">
        <w:rPr>
          <w:rFonts w:ascii="Arial" w:hAnsi="Arial"/>
          <w:lang w:eastAsia="en-GB"/>
        </w:rPr>
        <w:tab/>
      </w:r>
      <w:r w:rsidR="005A1BEC" w:rsidRPr="0044437C">
        <w:rPr>
          <w:rFonts w:ascii="Arial" w:hAnsi="Arial"/>
          <w:lang w:eastAsia="en-GB"/>
        </w:rPr>
        <w:t>Void</w:t>
      </w:r>
      <w:bookmarkEnd w:id="1479"/>
      <w:bookmarkEnd w:id="1480"/>
      <w:bookmarkEnd w:id="1481"/>
      <w:bookmarkEnd w:id="1482"/>
    </w:p>
    <w:p w14:paraId="35BE9958" w14:textId="77777777" w:rsidR="00524A5D" w:rsidRPr="0044437C" w:rsidRDefault="00000000">
      <w:pPr>
        <w:pStyle w:val="H6"/>
        <w:rPr>
          <w:lang w:eastAsia="en-GB"/>
        </w:rPr>
      </w:pPr>
      <w:r w:rsidRPr="0044437C">
        <w:rPr>
          <w:lang w:eastAsia="en-GB"/>
        </w:rPr>
        <w:t>6.5B.4.4.4</w:t>
      </w:r>
      <w:r w:rsidRPr="0044437C">
        <w:rPr>
          <w:lang w:eastAsia="en-GB"/>
        </w:rPr>
        <w:tab/>
        <w:t>Test description</w:t>
      </w:r>
    </w:p>
    <w:bookmarkEnd w:id="1472"/>
    <w:p w14:paraId="6C0D9451" w14:textId="77777777" w:rsidR="00524A5D" w:rsidRPr="0044437C" w:rsidRDefault="00000000">
      <w:pPr>
        <w:keepNext/>
        <w:keepLines/>
        <w:spacing w:before="120"/>
        <w:ind w:left="1985" w:hanging="1985"/>
        <w:rPr>
          <w:rFonts w:ascii="Arial" w:eastAsia="MS Mincho" w:hAnsi="Arial"/>
          <w:snapToGrid w:val="0"/>
          <w:lang w:eastAsia="en-GB"/>
        </w:rPr>
      </w:pPr>
      <w:r w:rsidRPr="0044437C">
        <w:rPr>
          <w:rFonts w:ascii="Arial" w:hAnsi="Arial"/>
          <w:lang w:eastAsia="en-GB"/>
        </w:rPr>
        <w:t>6.5B.4.4.4.1</w:t>
      </w:r>
      <w:r w:rsidRPr="0044437C">
        <w:rPr>
          <w:rFonts w:ascii="Arial" w:hAnsi="Arial"/>
          <w:lang w:eastAsia="en-GB"/>
        </w:rPr>
        <w:tab/>
      </w:r>
      <w:r w:rsidRPr="0044437C">
        <w:rPr>
          <w:rFonts w:ascii="Arial" w:hAnsi="Arial"/>
          <w:snapToGrid w:val="0"/>
          <w:lang w:eastAsia="en-GB"/>
        </w:rPr>
        <w:t>Initial conditions</w:t>
      </w:r>
    </w:p>
    <w:p w14:paraId="5FFFCEFA"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B427DB" w14:textId="77777777" w:rsidR="00524A5D" w:rsidRPr="0044437C" w:rsidRDefault="00000000">
      <w:pPr>
        <w:rPr>
          <w:lang w:eastAsia="en-GB"/>
        </w:rPr>
      </w:pPr>
      <w:r w:rsidRPr="0044437C">
        <w:rPr>
          <w:lang w:eastAsia="en-GB"/>
        </w:rPr>
        <w:lastRenderedPageBreak/>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572ABDAC" w14:textId="79F35CC9" w:rsidR="00572AC1" w:rsidRPr="0044437C" w:rsidRDefault="00572AC1" w:rsidP="00572AC1">
      <w:pPr>
        <w:pStyle w:val="TH"/>
        <w:rPr>
          <w:lang w:eastAsia="en-GB"/>
        </w:rPr>
      </w:pPr>
      <w:bookmarkStart w:id="1483" w:name="_Hlk141261628"/>
      <w:r w:rsidRPr="0044437C">
        <w:rPr>
          <w:lang w:eastAsia="en-GB"/>
        </w:rPr>
        <w:t>Table 6.5B.4.4.4.1-1</w:t>
      </w:r>
      <w:bookmarkEnd w:id="1483"/>
      <w:r w:rsidRPr="0044437C">
        <w:rPr>
          <w:lang w:eastAsia="en-GB"/>
        </w:rPr>
        <w:t>: Test Configuration Table (network signalled value "</w:t>
      </w:r>
      <w:r w:rsidRPr="0044437C">
        <w:t xml:space="preserve"> </w:t>
      </w:r>
      <w:r w:rsidRPr="0044437C">
        <w:rPr>
          <w:lang w:eastAsia="en-GB"/>
        </w:rPr>
        <w:t>NS_02N, NS_03N, NS_04N, NS_05N")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44437C" w:rsidRDefault="00000000">
            <w:pPr>
              <w:keepNext/>
              <w:keepLines/>
              <w:spacing w:after="0"/>
              <w:jc w:val="center"/>
              <w:rPr>
                <w:rFonts w:ascii="Arial" w:hAnsi="Arial"/>
                <w:b/>
                <w:sz w:val="18"/>
              </w:rPr>
            </w:pPr>
            <w:bookmarkStart w:id="1484" w:name="MCCQCTEMPBM_00000534"/>
            <w:r w:rsidRPr="0044437C">
              <w:rPr>
                <w:rFonts w:ascii="Arial" w:hAnsi="Arial"/>
                <w:b/>
                <w:sz w:val="18"/>
              </w:rPr>
              <w:t>Initial Conditions</w:t>
            </w:r>
          </w:p>
        </w:tc>
      </w:tr>
      <w:tr w:rsidR="00524A5D" w:rsidRPr="0044437C"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462AA60"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5417CCE9" w:rsidR="00524A5D" w:rsidRPr="0044437C" w:rsidRDefault="00000000">
            <w:pPr>
              <w:keepNext/>
              <w:keepLines/>
              <w:spacing w:after="0"/>
              <w:jc w:val="center"/>
              <w:rPr>
                <w:rFonts w:ascii="Arial" w:hAnsi="Arial"/>
                <w:b/>
                <w:sz w:val="18"/>
              </w:rPr>
            </w:pPr>
            <w:r w:rsidRPr="0044437C">
              <w:rPr>
                <w:rFonts w:ascii="Arial" w:hAnsi="Arial"/>
                <w:bCs/>
                <w:sz w:val="18"/>
              </w:rPr>
              <w:t>Normal</w:t>
            </w:r>
          </w:p>
        </w:tc>
      </w:tr>
      <w:tr w:rsidR="00524A5D" w:rsidRPr="0044437C"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40E8AEA6"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485673EB"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A0E9283" w14:textId="77777777" w:rsidR="00524A5D" w:rsidRPr="0044437C" w:rsidRDefault="00000000">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44437C" w:rsidRDefault="00000000">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6C75C6D" w14:textId="77777777" w:rsidR="00524A5D" w:rsidRPr="0044437C" w:rsidRDefault="00000000">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44437C" w:rsidRDefault="00000000">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1A8D214A" w14:textId="77777777" w:rsidR="00524A5D" w:rsidRPr="0044437C" w:rsidRDefault="00000000">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44437C" w:rsidRDefault="00000000">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9B32590" w14:textId="77777777" w:rsidR="00524A5D" w:rsidRPr="0044437C" w:rsidRDefault="00000000">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A45315" w14:textId="77777777" w:rsidR="00524A5D" w:rsidRPr="0044437C" w:rsidRDefault="00000000">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44437C" w:rsidRDefault="00000000">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C29D5AD"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84"/>
    </w:tbl>
    <w:p w14:paraId="591F5C82" w14:textId="77777777" w:rsidR="00524A5D" w:rsidRPr="0044437C" w:rsidRDefault="00524A5D">
      <w:pPr>
        <w:rPr>
          <w:lang w:eastAsia="en-GB"/>
        </w:rPr>
      </w:pPr>
    </w:p>
    <w:p w14:paraId="232CBEBF" w14:textId="53DF5EF3" w:rsidR="00524A5D" w:rsidRPr="0044437C" w:rsidRDefault="00000000" w:rsidP="00591F55">
      <w:pPr>
        <w:pStyle w:val="TH"/>
        <w:rPr>
          <w:lang w:eastAsia="en-GB"/>
        </w:rPr>
      </w:pPr>
      <w:r w:rsidRPr="0044437C">
        <w:rPr>
          <w:lang w:eastAsia="en-GB"/>
        </w:rPr>
        <w:t>Table 6.5B.4.4.4.1-2</w:t>
      </w:r>
      <w:r w:rsidR="00615D8A" w:rsidRPr="0044437C">
        <w:rPr>
          <w:lang w:eastAsia="en-GB"/>
        </w:rPr>
        <w:t>:</w:t>
      </w:r>
      <w:r w:rsidRPr="0044437C">
        <w:rPr>
          <w:lang w:eastAsia="en-GB"/>
        </w:rPr>
        <w:t xml:space="preserve">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44437C" w:rsidRDefault="00000000">
            <w:pPr>
              <w:keepNext/>
              <w:keepLines/>
              <w:spacing w:after="0"/>
              <w:jc w:val="center"/>
              <w:rPr>
                <w:rFonts w:ascii="Arial" w:hAnsi="Arial"/>
                <w:b/>
                <w:sz w:val="18"/>
              </w:rPr>
            </w:pPr>
            <w:bookmarkStart w:id="1485" w:name="MCCQCTEMPBM_00000535"/>
            <w:r w:rsidRPr="0044437C">
              <w:rPr>
                <w:rFonts w:ascii="Arial" w:hAnsi="Arial"/>
                <w:b/>
                <w:sz w:val="18"/>
              </w:rPr>
              <w:t>Initial Conditions</w:t>
            </w:r>
          </w:p>
        </w:tc>
      </w:tr>
      <w:tr w:rsidR="00524A5D" w:rsidRPr="0044437C"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4EB1B023"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301CEFC6" w:rsidR="00524A5D" w:rsidRPr="0044437C" w:rsidRDefault="00000000">
            <w:pPr>
              <w:keepNext/>
              <w:keepLines/>
              <w:spacing w:after="0"/>
              <w:jc w:val="center"/>
              <w:rPr>
                <w:rFonts w:ascii="Arial" w:hAnsi="Arial"/>
                <w:b/>
                <w:sz w:val="18"/>
              </w:rPr>
            </w:pPr>
            <w:r w:rsidRPr="0044437C">
              <w:rPr>
                <w:rFonts w:ascii="Arial" w:hAnsi="Arial"/>
                <w:bCs/>
                <w:sz w:val="18"/>
              </w:rPr>
              <w:t>Normal</w:t>
            </w:r>
          </w:p>
        </w:tc>
      </w:tr>
      <w:tr w:rsidR="00524A5D" w:rsidRPr="0044437C"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0ABFB463"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37A9D045"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66FDF66" w14:textId="77777777" w:rsidR="00524A5D" w:rsidRPr="0044437C" w:rsidRDefault="00000000">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44437C" w:rsidRDefault="00000000">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A04425E" w14:textId="77777777" w:rsidR="00524A5D" w:rsidRPr="0044437C" w:rsidRDefault="00000000">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44437C" w:rsidRDefault="00000000">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206A714" w14:textId="77777777" w:rsidR="00524A5D" w:rsidRPr="0044437C" w:rsidRDefault="00000000">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44437C" w:rsidRDefault="00000000">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D8749F" w14:textId="77777777" w:rsidR="00524A5D" w:rsidRPr="0044437C" w:rsidRDefault="00000000">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4D3E7ED" w14:textId="77777777" w:rsidR="00524A5D" w:rsidRPr="0044437C" w:rsidRDefault="00000000">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44437C" w:rsidRDefault="00000000">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998ED79"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85"/>
    </w:tbl>
    <w:p w14:paraId="19E5C3D1" w14:textId="77777777" w:rsidR="00524A5D" w:rsidRPr="0044437C" w:rsidRDefault="00524A5D" w:rsidP="00E36978">
      <w:pPr>
        <w:rPr>
          <w:lang w:eastAsia="en-GB"/>
        </w:rPr>
      </w:pPr>
    </w:p>
    <w:p w14:paraId="1E95EC4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789691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35F55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B626CA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 xml:space="preserve">The UL Reference Measurement channels are set according to </w:t>
      </w:r>
      <w:bookmarkStart w:id="1486" w:name="_Hlk141262737"/>
      <w:r w:rsidRPr="0044437C">
        <w:rPr>
          <w:lang w:eastAsia="en-GB"/>
        </w:rPr>
        <w:t xml:space="preserve">Table 6.5B.4.4.4.1-1 to Table 6.5B.4.4.4.1-2 </w:t>
      </w:r>
      <w:bookmarkEnd w:id="1486"/>
      <w:r w:rsidRPr="0044437C">
        <w:rPr>
          <w:rFonts w:eastAsia="MS Mincho"/>
          <w:lang w:eastAsia="en-GB"/>
        </w:rPr>
        <w:t>depending on network signal value</w:t>
      </w:r>
      <w:r w:rsidRPr="0044437C">
        <w:rPr>
          <w:lang w:eastAsia="en-GB"/>
        </w:rPr>
        <w:t>.</w:t>
      </w:r>
    </w:p>
    <w:p w14:paraId="49EFE9E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3EC766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187AF40" w14:textId="77777777" w:rsidR="00524A5D" w:rsidRPr="0044437C" w:rsidRDefault="00000000" w:rsidP="00E36978">
      <w:pPr>
        <w:pStyle w:val="B1"/>
        <w:rPr>
          <w:lang w:eastAsia="en-GB"/>
        </w:rPr>
      </w:pPr>
      <w:r w:rsidRPr="0044437C">
        <w:rPr>
          <w:lang w:eastAsia="en-GB"/>
        </w:rPr>
        <w:t>7.</w:t>
      </w:r>
      <w:r w:rsidRPr="0044437C">
        <w:rPr>
          <w:lang w:eastAsia="en-GB"/>
        </w:rPr>
        <w:tab/>
        <w:t xml:space="preserve">Test equipment shall emulate the signal with doppler and delay according to ephemeris defined in TS 36.508 [12] table 8.2.6.2.1-1 for GSO if UE supports only GSO or both GSO and NGSO satellites and table 8.2.6.2.1-3 </w:t>
      </w:r>
      <w:r w:rsidRPr="0044437C">
        <w:rPr>
          <w:lang w:eastAsia="en-GB"/>
        </w:rPr>
        <w:lastRenderedPageBreak/>
        <w:t>for NGSO (LEO-1200) if UE supports only NGSO satellites. Test system shall send same SIB31-NB information during the duration of the test as define in TS 36.508[12] clause 8.2.6.3.1</w:t>
      </w:r>
    </w:p>
    <w:p w14:paraId="7D5B15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A64D9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6.5B.4.4.4.3.</w:t>
      </w:r>
    </w:p>
    <w:p w14:paraId="79F20FDA" w14:textId="77777777" w:rsidR="00524A5D" w:rsidRPr="0044437C" w:rsidRDefault="00000000">
      <w:pPr>
        <w:keepNext/>
        <w:keepLines/>
        <w:spacing w:before="120"/>
        <w:ind w:left="1985" w:hanging="1985"/>
        <w:rPr>
          <w:rFonts w:ascii="Arial" w:hAnsi="Arial"/>
          <w:snapToGrid w:val="0"/>
          <w:lang w:eastAsia="en-GB"/>
        </w:rPr>
      </w:pPr>
      <w:bookmarkStart w:id="1487" w:name="_Hlk141273203"/>
      <w:r w:rsidRPr="0044437C">
        <w:rPr>
          <w:rFonts w:ascii="Arial" w:hAnsi="Arial"/>
          <w:lang w:eastAsia="en-GB"/>
        </w:rPr>
        <w:t>6.5B.4.4</w:t>
      </w:r>
      <w:bookmarkEnd w:id="1487"/>
      <w:r w:rsidRPr="0044437C">
        <w:rPr>
          <w:rFonts w:ascii="Arial" w:hAnsi="Arial"/>
          <w:lang w:eastAsia="en-GB"/>
        </w:rPr>
        <w:t>.4.2</w:t>
      </w:r>
      <w:r w:rsidRPr="0044437C">
        <w:rPr>
          <w:rFonts w:ascii="Arial" w:hAnsi="Arial"/>
          <w:lang w:eastAsia="en-GB"/>
        </w:rPr>
        <w:tab/>
      </w:r>
      <w:r w:rsidRPr="0044437C">
        <w:rPr>
          <w:rFonts w:ascii="Arial" w:hAnsi="Arial"/>
          <w:snapToGrid w:val="0"/>
          <w:lang w:eastAsia="en-GB"/>
        </w:rPr>
        <w:t>Test procedure</w:t>
      </w:r>
    </w:p>
    <w:p w14:paraId="5657221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w:t>
      </w:r>
      <w:r w:rsidRPr="0044437C">
        <w:rPr>
          <w:rFonts w:eastAsia="MS Mincho"/>
          <w:lang w:eastAsia="en-GB"/>
        </w:rPr>
        <w:t>for each UL HARQ process</w:t>
      </w:r>
      <w:r w:rsidRPr="0044437C">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44437C">
        <w:rPr>
          <w:rFonts w:eastAsia="MS Mincho"/>
          <w:lang w:eastAsia="en-GB"/>
        </w:rPr>
        <w:t>.</w:t>
      </w:r>
    </w:p>
    <w:p w14:paraId="3940FD9A" w14:textId="6F6063E0"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Tables 6.2B.3.5-1 to 6.2B.3.5</w:t>
      </w:r>
      <w:r w:rsidRPr="0044437C">
        <w:rPr>
          <w:lang w:eastAsia="en-GB"/>
        </w:rPr>
        <w:noBreakHyphen/>
        <w:t>2 for Power Class 3 UEs as appropriate. The period of the measurement shall be at least one sub-frame (1ms).</w:t>
      </w:r>
    </w:p>
    <w:p w14:paraId="0D4DDD88" w14:textId="5ADD2F8E"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6.5B.4.4.5.1-1 to </w:t>
      </w:r>
      <w:r w:rsidRPr="0044437C">
        <w:rPr>
          <w:rFonts w:eastAsia="MS Mincho"/>
          <w:lang w:eastAsia="en-GB"/>
        </w:rPr>
        <w:t>6.5B.4.4.5.</w:t>
      </w:r>
      <w:r w:rsidR="005A1BEC" w:rsidRPr="0044437C">
        <w:rPr>
          <w:lang w:eastAsia="en-GB"/>
        </w:rPr>
        <w:t>5</w:t>
      </w:r>
      <w:r w:rsidRPr="0044437C">
        <w:rPr>
          <w:rFonts w:eastAsia="MS Mincho"/>
          <w:lang w:eastAsia="en-GB"/>
        </w:rPr>
        <w:t>-1</w:t>
      </w:r>
      <w:r w:rsidRPr="0044437C">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7F38630C"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6.5B.4.4.4.3</w:t>
      </w:r>
      <w:r w:rsidRPr="0044437C">
        <w:rPr>
          <w:rFonts w:ascii="Arial" w:hAnsi="Arial"/>
          <w:lang w:eastAsia="en-GB"/>
        </w:rPr>
        <w:tab/>
      </w:r>
      <w:r w:rsidRPr="0044437C">
        <w:rPr>
          <w:rFonts w:ascii="Arial" w:hAnsi="Arial"/>
          <w:snapToGrid w:val="0"/>
          <w:lang w:eastAsia="en-GB"/>
        </w:rPr>
        <w:t>Message contents</w:t>
      </w:r>
    </w:p>
    <w:p w14:paraId="313CCFDA" w14:textId="77777777" w:rsidR="00524A5D" w:rsidRPr="0044437C" w:rsidRDefault="00000000">
      <w:pPr>
        <w:rPr>
          <w:lang w:eastAsia="en-GB"/>
        </w:rPr>
      </w:pPr>
      <w:r w:rsidRPr="0044437C">
        <w:rPr>
          <w:lang w:eastAsia="en-GB"/>
        </w:rPr>
        <w:t>Message contents are same as in clause 6.2B.3.4.3.</w:t>
      </w:r>
    </w:p>
    <w:p w14:paraId="04FEA7DB" w14:textId="77777777" w:rsidR="00524A5D" w:rsidRPr="0044437C" w:rsidRDefault="00000000">
      <w:pPr>
        <w:pStyle w:val="H6"/>
        <w:rPr>
          <w:rFonts w:eastAsia="MS Mincho"/>
          <w:lang w:eastAsia="en-GB"/>
        </w:rPr>
      </w:pPr>
      <w:bookmarkStart w:id="1488" w:name="_Hlk141274009"/>
      <w:bookmarkStart w:id="1489" w:name="MCCQCTEMPBM_00000296"/>
      <w:r w:rsidRPr="0044437C">
        <w:rPr>
          <w:snapToGrid w:val="0"/>
          <w:lang w:eastAsia="en-GB"/>
        </w:rPr>
        <w:t>6.5B.4.4.5</w:t>
      </w:r>
      <w:bookmarkEnd w:id="1488"/>
      <w:r w:rsidRPr="0044437C">
        <w:rPr>
          <w:snapToGrid w:val="0"/>
          <w:lang w:eastAsia="en-GB"/>
        </w:rPr>
        <w:tab/>
      </w:r>
      <w:r w:rsidRPr="0044437C">
        <w:rPr>
          <w:lang w:eastAsia="en-GB"/>
        </w:rPr>
        <w:t>Test requirement</w:t>
      </w:r>
    </w:p>
    <w:bookmarkEnd w:id="1489"/>
    <w:p w14:paraId="387A1EE0" w14:textId="77777777" w:rsidR="00524A5D" w:rsidRPr="0044437C" w:rsidRDefault="00000000">
      <w:pPr>
        <w:rPr>
          <w:lang w:eastAsia="en-GB"/>
        </w:rPr>
      </w:pPr>
      <w:r w:rsidRPr="0044437C">
        <w:rPr>
          <w:lang w:eastAsia="en-GB"/>
        </w:rPr>
        <w:t>The measured UE mean power in the channel bandwidth, derived in step 3, shall fulfil requirements in Tables 6.2B.3.5-1 to 6.2B.3.5</w:t>
      </w:r>
      <w:r w:rsidRPr="0044437C">
        <w:rPr>
          <w:lang w:eastAsia="en-GB"/>
        </w:rPr>
        <w:noBreakHyphen/>
        <w:t>2 as appropriate.</w:t>
      </w:r>
    </w:p>
    <w:p w14:paraId="3FFF588F"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6.5B.4.4.5.1</w:t>
      </w:r>
      <w:r w:rsidRPr="0044437C">
        <w:rPr>
          <w:rFonts w:ascii="Arial" w:hAnsi="Arial"/>
          <w:lang w:eastAsia="en-GB"/>
        </w:rPr>
        <w:tab/>
        <w:t>Test requirement (network signalled value "NS_02N ")</w:t>
      </w:r>
    </w:p>
    <w:p w14:paraId="41F52FFB" w14:textId="72764F52" w:rsidR="00524A5D" w:rsidRPr="0044437C" w:rsidRDefault="00000000">
      <w:pPr>
        <w:rPr>
          <w:rFonts w:eastAsia="PMingLiU"/>
          <w:lang w:eastAsia="zh-TW"/>
        </w:rPr>
      </w:pPr>
      <w:r w:rsidRPr="0044437C">
        <w:rPr>
          <w:color w:val="000000"/>
          <w:lang w:eastAsia="en-GB"/>
        </w:rPr>
        <w:t>When "NS_</w:t>
      </w:r>
      <w:r w:rsidRPr="0044437C">
        <w:rPr>
          <w:color w:val="000000"/>
        </w:rPr>
        <w:t>02N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6.5B.4.4.5.1-1.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 </w:t>
      </w:r>
      <w:r w:rsidRPr="0044437C">
        <w:rPr>
          <w:lang w:eastAsia="en-GB"/>
        </w:rPr>
        <w:t xml:space="preserve">Network signalling remark NS_02N applies integer-value 2. </w:t>
      </w:r>
    </w:p>
    <w:p w14:paraId="763E7557" w14:textId="77777777" w:rsidR="00524A5D" w:rsidRPr="0044437C" w:rsidRDefault="00000000" w:rsidP="00E36978">
      <w:pPr>
        <w:pStyle w:val="TH"/>
        <w:rPr>
          <w:lang w:eastAsia="en-GB"/>
        </w:rPr>
      </w:pPr>
      <w:r w:rsidRPr="0044437C">
        <w:rPr>
          <w:lang w:eastAsia="en-GB"/>
        </w:rPr>
        <w:t>Table 6.5B.</w:t>
      </w:r>
      <w:r w:rsidRPr="0044437C">
        <w:t>4</w:t>
      </w:r>
      <w:r w:rsidRPr="0044437C">
        <w:rPr>
          <w:lang w:eastAsia="en-GB"/>
        </w:rPr>
        <w:t>.</w:t>
      </w:r>
      <w:r w:rsidRPr="0044437C">
        <w:t>4.5.1</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6016C6CF" w14:textId="77777777">
        <w:trPr>
          <w:cantSplit/>
          <w:trHeight w:val="375"/>
          <w:jc w:val="center"/>
        </w:trPr>
        <w:tc>
          <w:tcPr>
            <w:tcW w:w="1848" w:type="dxa"/>
            <w:vMerge w:val="restart"/>
          </w:tcPr>
          <w:p w14:paraId="55287D8B" w14:textId="77777777" w:rsidR="00524A5D" w:rsidRPr="0044437C" w:rsidRDefault="00000000">
            <w:pPr>
              <w:keepNext/>
              <w:keepLines/>
              <w:spacing w:after="0"/>
              <w:jc w:val="center"/>
              <w:rPr>
                <w:rFonts w:ascii="Arial" w:hAnsi="Arial" w:cs="Arial"/>
                <w:b/>
                <w:bCs/>
                <w:sz w:val="18"/>
                <w:lang w:eastAsia="en-GB"/>
              </w:rPr>
            </w:pPr>
            <w:bookmarkStart w:id="1490" w:name="MCCQCTEMPBM_00000536"/>
            <w:r w:rsidRPr="0044437C">
              <w:rPr>
                <w:rFonts w:ascii="Arial" w:hAnsi="Arial" w:cs="Arial"/>
                <w:b/>
                <w:bCs/>
                <w:sz w:val="18"/>
                <w:lang w:eastAsia="en-GB"/>
              </w:rPr>
              <w:t>Frequency band</w:t>
            </w:r>
          </w:p>
          <w:p w14:paraId="0D652FEA"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7DEBE57E"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5DD00989"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110AA2DE"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523D65A1" w14:textId="77777777">
        <w:trPr>
          <w:cantSplit/>
          <w:trHeight w:val="181"/>
          <w:jc w:val="center"/>
        </w:trPr>
        <w:tc>
          <w:tcPr>
            <w:tcW w:w="1848" w:type="dxa"/>
            <w:vMerge/>
          </w:tcPr>
          <w:p w14:paraId="64D5DAD3" w14:textId="77777777" w:rsidR="00524A5D" w:rsidRPr="0044437C" w:rsidRDefault="00524A5D">
            <w:pPr>
              <w:keepNext/>
              <w:keepLines/>
              <w:spacing w:after="0"/>
              <w:jc w:val="center"/>
              <w:rPr>
                <w:rFonts w:ascii="Arial" w:hAnsi="Arial" w:cs="Arial"/>
                <w:sz w:val="18"/>
                <w:lang w:eastAsia="en-GB"/>
              </w:rPr>
            </w:pPr>
          </w:p>
        </w:tc>
        <w:tc>
          <w:tcPr>
            <w:tcW w:w="2065" w:type="dxa"/>
          </w:tcPr>
          <w:p w14:paraId="7B38B281"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4925079B"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E3F1A30" w14:textId="77777777">
        <w:trPr>
          <w:jc w:val="center"/>
        </w:trPr>
        <w:tc>
          <w:tcPr>
            <w:tcW w:w="1848" w:type="dxa"/>
          </w:tcPr>
          <w:p w14:paraId="18709FF1"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33B49AD9"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2A5367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shd w:val="clear" w:color="auto" w:fill="auto"/>
          </w:tcPr>
          <w:p w14:paraId="0726956D"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94D493" w14:textId="77777777">
        <w:trPr>
          <w:jc w:val="center"/>
        </w:trPr>
        <w:tc>
          <w:tcPr>
            <w:tcW w:w="1848" w:type="dxa"/>
          </w:tcPr>
          <w:p w14:paraId="05DC87F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859EC1E"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CC43ABA"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shd w:val="clear" w:color="auto" w:fill="auto"/>
          </w:tcPr>
          <w:p w14:paraId="7F0DC6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5762DAF8" w14:textId="77777777">
        <w:trPr>
          <w:jc w:val="center"/>
        </w:trPr>
        <w:tc>
          <w:tcPr>
            <w:tcW w:w="1848" w:type="dxa"/>
          </w:tcPr>
          <w:p w14:paraId="3EABF607"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660A3039"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FE8F810"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shd w:val="clear" w:color="auto" w:fill="auto"/>
          </w:tcPr>
          <w:p w14:paraId="1781533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A6FE71" w14:textId="77777777">
        <w:trPr>
          <w:jc w:val="center"/>
        </w:trPr>
        <w:tc>
          <w:tcPr>
            <w:tcW w:w="1848" w:type="dxa"/>
          </w:tcPr>
          <w:p w14:paraId="0677427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83CEDE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447F6C44"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shd w:val="clear" w:color="auto" w:fill="auto"/>
          </w:tcPr>
          <w:p w14:paraId="67695321" w14:textId="77777777" w:rsidR="00524A5D" w:rsidRPr="0044437C" w:rsidRDefault="00524A5D">
            <w:pPr>
              <w:keepNext/>
              <w:keepLines/>
              <w:spacing w:after="0"/>
              <w:jc w:val="center"/>
              <w:rPr>
                <w:sz w:val="18"/>
                <w:lang w:eastAsia="en-GB"/>
              </w:rPr>
            </w:pPr>
          </w:p>
        </w:tc>
      </w:tr>
      <w:tr w:rsidR="00524A5D" w:rsidRPr="0044437C" w14:paraId="6CFDD661" w14:textId="77777777">
        <w:trPr>
          <w:jc w:val="center"/>
        </w:trPr>
        <w:tc>
          <w:tcPr>
            <w:tcW w:w="7512" w:type="dxa"/>
            <w:gridSpan w:val="4"/>
          </w:tcPr>
          <w:p w14:paraId="777C0CA4" w14:textId="77777777" w:rsidR="00524A5D" w:rsidRPr="0044437C" w:rsidRDefault="00000000" w:rsidP="00E36978">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bookmarkEnd w:id="1490"/>
    </w:tbl>
    <w:p w14:paraId="6116292B" w14:textId="77777777" w:rsidR="00524A5D" w:rsidRPr="0044437C" w:rsidRDefault="00524A5D"/>
    <w:p w14:paraId="2A36400C" w14:textId="1D5205B6" w:rsidR="00524A5D" w:rsidRPr="0044437C" w:rsidRDefault="00000000" w:rsidP="00E36978">
      <w:pPr>
        <w:pStyle w:val="TH"/>
        <w:rPr>
          <w:lang w:eastAsia="en-GB"/>
        </w:rPr>
      </w:pPr>
      <w:bookmarkStart w:id="1491" w:name="_Hlk194066653"/>
      <w:r w:rsidRPr="0044437C">
        <w:rPr>
          <w:lang w:eastAsia="en-GB"/>
        </w:rPr>
        <w:t>Table 6.5B.4.</w:t>
      </w:r>
      <w:r w:rsidRPr="0044437C">
        <w:t>4.5.1-2</w:t>
      </w:r>
      <w:bookmarkEnd w:id="1491"/>
      <w:r w:rsidRPr="0044437C">
        <w:rPr>
          <w:lang w:eastAsia="en-GB"/>
        </w:rPr>
        <w:t xml:space="preserve">: </w:t>
      </w:r>
      <w:r w:rsidR="002E0604" w:rsidRPr="0044437C">
        <w:rPr>
          <w:lang w:eastAsia="en-GB"/>
        </w:rPr>
        <w:t>Void</w:t>
      </w:r>
    </w:p>
    <w:p w14:paraId="63BF68F0" w14:textId="77777777" w:rsidR="00524A5D" w:rsidRPr="0044437C" w:rsidRDefault="00524A5D">
      <w:pPr>
        <w:rPr>
          <w:lang w:eastAsia="en-GB"/>
        </w:rPr>
      </w:pPr>
    </w:p>
    <w:p w14:paraId="746A6D01"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6.5B.4.4.5.2</w:t>
      </w:r>
      <w:r w:rsidRPr="0044437C">
        <w:rPr>
          <w:rFonts w:ascii="Arial" w:hAnsi="Arial"/>
          <w:lang w:eastAsia="en-GB"/>
        </w:rPr>
        <w:tab/>
        <w:t>Test requirement (network signalled value "NS_24")</w:t>
      </w:r>
    </w:p>
    <w:p w14:paraId="31E4B91F" w14:textId="77777777" w:rsidR="00524A5D" w:rsidRPr="0044437C" w:rsidRDefault="00000000">
      <w:pPr>
        <w:rPr>
          <w:lang w:eastAsia="en-GB"/>
        </w:rPr>
      </w:pPr>
      <w:r w:rsidRPr="0044437C">
        <w:rPr>
          <w:lang w:eastAsia="en-GB"/>
        </w:rPr>
        <w:t>When "NS_24" is indicated in the cell, the power of any UE emission shall not exceed the levels specified in Table 6.5B.</w:t>
      </w:r>
      <w:r w:rsidRPr="0044437C">
        <w:t>4</w:t>
      </w:r>
      <w:r w:rsidRPr="0044437C">
        <w:rPr>
          <w:lang w:eastAsia="en-GB"/>
        </w:rPr>
        <w:t>.</w:t>
      </w:r>
      <w:r w:rsidRPr="0044437C">
        <w:t>4.5.2</w:t>
      </w:r>
      <w:r w:rsidRPr="0044437C">
        <w:rPr>
          <w:lang w:eastAsia="en-GB"/>
        </w:rPr>
        <w:t xml:space="preserve">-1. </w:t>
      </w:r>
    </w:p>
    <w:p w14:paraId="2E9EBA8C" w14:textId="77777777" w:rsidR="00524A5D" w:rsidRPr="0044437C" w:rsidRDefault="00000000" w:rsidP="00E36978">
      <w:pPr>
        <w:pStyle w:val="TH"/>
        <w:rPr>
          <w:lang w:eastAsia="en-GB"/>
        </w:rPr>
      </w:pPr>
      <w:r w:rsidRPr="0044437C">
        <w:rPr>
          <w:lang w:eastAsia="en-GB"/>
        </w:rPr>
        <w:lastRenderedPageBreak/>
        <w:t>Table 6.5B.</w:t>
      </w:r>
      <w:r w:rsidRPr="0044437C">
        <w:t>4</w:t>
      </w:r>
      <w:r w:rsidRPr="0044437C">
        <w:rPr>
          <w:lang w:eastAsia="en-GB"/>
        </w:rPr>
        <w:t>.</w:t>
      </w:r>
      <w:r w:rsidRPr="0044437C">
        <w:t>4.5.2</w:t>
      </w:r>
      <w:r w:rsidRPr="0044437C">
        <w:rPr>
          <w:lang w:eastAsia="en-GB"/>
        </w:rPr>
        <w:t xml:space="preserve">-1: Additional requirements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1684DD24" w14:textId="77777777">
        <w:trPr>
          <w:jc w:val="center"/>
        </w:trPr>
        <w:tc>
          <w:tcPr>
            <w:tcW w:w="2120" w:type="dxa"/>
            <w:vMerge w:val="restart"/>
          </w:tcPr>
          <w:p w14:paraId="1A674FFF" w14:textId="77777777" w:rsidR="00524A5D" w:rsidRPr="0044437C" w:rsidRDefault="00000000">
            <w:pPr>
              <w:keepNext/>
              <w:keepLines/>
              <w:spacing w:after="0"/>
              <w:jc w:val="center"/>
              <w:rPr>
                <w:rFonts w:ascii="Arial" w:hAnsi="Arial" w:cs="Arial"/>
                <w:b/>
                <w:sz w:val="18"/>
                <w:lang w:eastAsia="en-GB"/>
              </w:rPr>
            </w:pPr>
            <w:bookmarkStart w:id="1492" w:name="MCCQCTEMPBM_00000537"/>
            <w:r w:rsidRPr="0044437C">
              <w:rPr>
                <w:rFonts w:ascii="Arial" w:hAnsi="Arial" w:cs="Arial"/>
                <w:b/>
                <w:sz w:val="18"/>
                <w:lang w:eastAsia="en-GB"/>
              </w:rPr>
              <w:t>Frequency band</w:t>
            </w:r>
          </w:p>
          <w:p w14:paraId="0874B9E3"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010C018D"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4A427A8"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6892430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4E225788"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6280E15" w14:textId="77777777">
        <w:trPr>
          <w:jc w:val="center"/>
        </w:trPr>
        <w:tc>
          <w:tcPr>
            <w:tcW w:w="2120" w:type="dxa"/>
            <w:vMerge/>
          </w:tcPr>
          <w:p w14:paraId="022474AA" w14:textId="77777777" w:rsidR="00524A5D" w:rsidRPr="0044437C" w:rsidRDefault="00524A5D">
            <w:pPr>
              <w:keepNext/>
              <w:keepLines/>
              <w:spacing w:after="0"/>
              <w:jc w:val="center"/>
              <w:rPr>
                <w:rFonts w:ascii="Arial" w:hAnsi="Arial" w:cs="Arial"/>
                <w:b/>
                <w:sz w:val="18"/>
                <w:lang w:eastAsia="en-GB"/>
              </w:rPr>
            </w:pPr>
          </w:p>
        </w:tc>
        <w:tc>
          <w:tcPr>
            <w:tcW w:w="3686" w:type="dxa"/>
          </w:tcPr>
          <w:p w14:paraId="4B9C5548"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4780757D"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D8685B9" w14:textId="77777777">
        <w:trPr>
          <w:jc w:val="center"/>
        </w:trPr>
        <w:tc>
          <w:tcPr>
            <w:tcW w:w="2120" w:type="dxa"/>
          </w:tcPr>
          <w:p w14:paraId="69B11504"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49802F0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559984BF"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1F3B63BD" w14:textId="77777777">
        <w:trPr>
          <w:jc w:val="center"/>
        </w:trPr>
        <w:tc>
          <w:tcPr>
            <w:tcW w:w="7507" w:type="dxa"/>
            <w:gridSpan w:val="3"/>
          </w:tcPr>
          <w:p w14:paraId="2CC51174" w14:textId="77777777" w:rsidR="00524A5D" w:rsidRPr="0044437C" w:rsidRDefault="00000000">
            <w:pPr>
              <w:pStyle w:val="TAN"/>
              <w:rPr>
                <w:lang w:eastAsia="ja-JP"/>
              </w:rPr>
            </w:pPr>
            <w:r w:rsidRPr="0044437C">
              <w:rPr>
                <w:lang w:eastAsia="en-GB"/>
              </w:rPr>
              <w:t>NOTE 1:</w:t>
            </w:r>
            <w:r w:rsidRPr="0044437C">
              <w:rPr>
                <w:vertAlign w:val="superscript"/>
                <w:lang w:eastAsia="en-GB"/>
              </w:rPr>
              <w:tab/>
            </w:r>
            <w:r w:rsidRPr="0044437C">
              <w:rPr>
                <w:lang w:eastAsia="ja-JP"/>
              </w:rPr>
              <w:t>This requirement applies at a frequency offset equal or larger than 5 MHz from the upper edge of the channel bandwidth, whenever these frequencies overlap with the specified frequency band.</w:t>
            </w:r>
          </w:p>
        </w:tc>
      </w:tr>
      <w:bookmarkEnd w:id="1454"/>
      <w:bookmarkEnd w:id="1455"/>
      <w:bookmarkEnd w:id="1456"/>
      <w:bookmarkEnd w:id="1457"/>
      <w:bookmarkEnd w:id="1492"/>
    </w:tbl>
    <w:p w14:paraId="446DFFE9" w14:textId="77777777" w:rsidR="00524A5D" w:rsidRPr="0044437C" w:rsidRDefault="00524A5D"/>
    <w:p w14:paraId="075455B5" w14:textId="77777777" w:rsidR="00572AC1" w:rsidRPr="0044437C" w:rsidRDefault="00572AC1" w:rsidP="000A2FE4">
      <w:pPr>
        <w:pStyle w:val="H6"/>
        <w:rPr>
          <w:lang w:eastAsia="en-GB"/>
        </w:rPr>
      </w:pPr>
      <w:bookmarkStart w:id="1493" w:name="_Toc14168"/>
      <w:bookmarkStart w:id="1494" w:name="_Toc121162877"/>
      <w:bookmarkStart w:id="1495" w:name="_Toc120570085"/>
      <w:bookmarkStart w:id="1496" w:name="_Toc111062072"/>
      <w:bookmarkStart w:id="1497" w:name="_Toc6197"/>
      <w:bookmarkStart w:id="1498" w:name="_Toc18811"/>
      <w:bookmarkStart w:id="1499" w:name="_Toc1051"/>
      <w:bookmarkStart w:id="1500" w:name="_Toc31379"/>
      <w:bookmarkStart w:id="1501" w:name="_Toc23419"/>
      <w:bookmarkStart w:id="1502" w:name="_Toc368026349"/>
      <w:r w:rsidRPr="0044437C">
        <w:rPr>
          <w:lang w:eastAsia="en-GB"/>
        </w:rPr>
        <w:t>6.5B.4.4.5.3</w:t>
      </w:r>
      <w:r w:rsidRPr="0044437C">
        <w:rPr>
          <w:lang w:eastAsia="en-GB"/>
        </w:rPr>
        <w:tab/>
        <w:t>Test requirement (network signalled value "NS_03N ")</w:t>
      </w:r>
    </w:p>
    <w:p w14:paraId="4968A565" w14:textId="2D1CC4C2" w:rsidR="00572AC1" w:rsidRPr="0044437C" w:rsidRDefault="00572AC1" w:rsidP="00572AC1">
      <w:pPr>
        <w:rPr>
          <w:rFonts w:eastAsia="PMingLiU"/>
          <w:lang w:eastAsia="zh-TW"/>
        </w:rPr>
      </w:pPr>
      <w:r w:rsidRPr="0044437C">
        <w:rPr>
          <w:color w:val="000000"/>
          <w:lang w:eastAsia="en-GB"/>
        </w:rPr>
        <w:t>When "NS_</w:t>
      </w:r>
      <w:r w:rsidRPr="0044437C">
        <w:rPr>
          <w:color w:val="000000"/>
        </w:rPr>
        <w:t>03N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6.5B.4.4.5.3-1.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9DE6B6" w14:textId="77777777"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4.5.3</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03</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31856C79" w14:textId="77777777" w:rsidTr="0070746B">
        <w:trPr>
          <w:cantSplit/>
          <w:trHeight w:val="375"/>
          <w:jc w:val="center"/>
        </w:trPr>
        <w:tc>
          <w:tcPr>
            <w:tcW w:w="1848" w:type="dxa"/>
            <w:vMerge w:val="restart"/>
          </w:tcPr>
          <w:p w14:paraId="1AA8B7D9"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55A1D09B"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3BCC9CCE"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33A86427"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5E16F36C"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0BE42F24" w14:textId="77777777" w:rsidTr="0070746B">
        <w:trPr>
          <w:cantSplit/>
          <w:trHeight w:val="181"/>
          <w:jc w:val="center"/>
        </w:trPr>
        <w:tc>
          <w:tcPr>
            <w:tcW w:w="1848" w:type="dxa"/>
            <w:vMerge/>
          </w:tcPr>
          <w:p w14:paraId="669F298F"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030A375B"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FA60D2"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55612C0F"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334238B3" w14:textId="77777777" w:rsidTr="0070746B">
        <w:trPr>
          <w:jc w:val="center"/>
        </w:trPr>
        <w:tc>
          <w:tcPr>
            <w:tcW w:w="1848" w:type="dxa"/>
          </w:tcPr>
          <w:p w14:paraId="4BF13CF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0BB9A4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198C0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vMerge w:val="restart"/>
            <w:shd w:val="clear" w:color="auto" w:fill="auto"/>
          </w:tcPr>
          <w:p w14:paraId="471CB46B"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0A633FE" w14:textId="77777777" w:rsidTr="0070746B">
        <w:trPr>
          <w:jc w:val="center"/>
        </w:trPr>
        <w:tc>
          <w:tcPr>
            <w:tcW w:w="1848" w:type="dxa"/>
          </w:tcPr>
          <w:p w14:paraId="0E85FDF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56D1638"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04FA373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vMerge/>
            <w:tcBorders>
              <w:bottom w:val="nil"/>
            </w:tcBorders>
            <w:shd w:val="clear" w:color="auto" w:fill="auto"/>
          </w:tcPr>
          <w:p w14:paraId="0E25F149"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3F7F0956" w14:textId="77777777" w:rsidTr="0070746B">
        <w:trPr>
          <w:jc w:val="center"/>
        </w:trPr>
        <w:tc>
          <w:tcPr>
            <w:tcW w:w="1848" w:type="dxa"/>
          </w:tcPr>
          <w:p w14:paraId="6325732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2EBED3B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69CCF0B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shd w:val="clear" w:color="auto" w:fill="auto"/>
          </w:tcPr>
          <w:p w14:paraId="763A8EA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4EFF0769" w14:textId="77777777" w:rsidTr="0070746B">
        <w:trPr>
          <w:jc w:val="center"/>
        </w:trPr>
        <w:tc>
          <w:tcPr>
            <w:tcW w:w="1848" w:type="dxa"/>
          </w:tcPr>
          <w:p w14:paraId="0796077B"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1A9A7FE"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049E787E"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vMerge/>
            <w:tcBorders>
              <w:bottom w:val="nil"/>
            </w:tcBorders>
            <w:shd w:val="clear" w:color="auto" w:fill="auto"/>
          </w:tcPr>
          <w:p w14:paraId="4E813C9C" w14:textId="77777777" w:rsidR="00572AC1" w:rsidRPr="0044437C" w:rsidRDefault="00572AC1" w:rsidP="0070746B">
            <w:pPr>
              <w:keepNext/>
              <w:keepLines/>
              <w:spacing w:after="0"/>
              <w:jc w:val="center"/>
              <w:rPr>
                <w:sz w:val="18"/>
                <w:lang w:eastAsia="en-GB"/>
              </w:rPr>
            </w:pPr>
          </w:p>
        </w:tc>
      </w:tr>
      <w:tr w:rsidR="00572AC1" w:rsidRPr="0044437C" w14:paraId="39E9576B" w14:textId="77777777" w:rsidTr="0070746B">
        <w:trPr>
          <w:jc w:val="center"/>
        </w:trPr>
        <w:tc>
          <w:tcPr>
            <w:tcW w:w="7512" w:type="dxa"/>
            <w:gridSpan w:val="4"/>
          </w:tcPr>
          <w:p w14:paraId="28CC1FB6"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7CB7697" w14:textId="77777777" w:rsidR="00572AC1" w:rsidRPr="0044437C" w:rsidRDefault="00572AC1" w:rsidP="00572AC1"/>
    <w:p w14:paraId="63916D13" w14:textId="6845D062" w:rsidR="00572AC1" w:rsidRPr="0044437C" w:rsidRDefault="00572AC1" w:rsidP="00572AC1">
      <w:pPr>
        <w:pStyle w:val="TH"/>
        <w:rPr>
          <w:lang w:eastAsia="en-GB"/>
        </w:rPr>
      </w:pPr>
      <w:bookmarkStart w:id="1503" w:name="_Hlk194066712"/>
      <w:r w:rsidRPr="0044437C">
        <w:rPr>
          <w:lang w:eastAsia="en-GB"/>
        </w:rPr>
        <w:t>Table 6.5B.4.</w:t>
      </w:r>
      <w:r w:rsidRPr="0044437C">
        <w:t>4.5.3-2</w:t>
      </w:r>
      <w:bookmarkEnd w:id="1503"/>
      <w:r w:rsidRPr="0044437C">
        <w:rPr>
          <w:lang w:eastAsia="en-GB"/>
        </w:rPr>
        <w:t xml:space="preserve">: </w:t>
      </w:r>
      <w:r w:rsidR="002E0604" w:rsidRPr="0044437C">
        <w:rPr>
          <w:lang w:eastAsia="en-GB"/>
        </w:rPr>
        <w:t>Void</w:t>
      </w:r>
    </w:p>
    <w:p w14:paraId="7719FBA9" w14:textId="77777777" w:rsidR="00572AC1" w:rsidRPr="0044437C" w:rsidRDefault="00572AC1" w:rsidP="00572AC1"/>
    <w:p w14:paraId="3AD87EED" w14:textId="77777777" w:rsidR="00572AC1" w:rsidRPr="0044437C" w:rsidRDefault="00572AC1" w:rsidP="00572AC1">
      <w:pPr>
        <w:keepNext/>
        <w:keepLines/>
        <w:spacing w:before="120"/>
        <w:ind w:left="1985" w:hanging="1985"/>
        <w:rPr>
          <w:rFonts w:ascii="Arial" w:hAnsi="Arial"/>
          <w:lang w:eastAsia="en-GB"/>
        </w:rPr>
      </w:pPr>
      <w:r w:rsidRPr="0044437C">
        <w:rPr>
          <w:rFonts w:ascii="Arial" w:hAnsi="Arial"/>
          <w:lang w:eastAsia="en-GB"/>
        </w:rPr>
        <w:t>6.5B.4.4.5.4</w:t>
      </w:r>
      <w:r w:rsidRPr="0044437C">
        <w:rPr>
          <w:rFonts w:ascii="Arial" w:hAnsi="Arial"/>
          <w:lang w:eastAsia="en-GB"/>
        </w:rPr>
        <w:tab/>
        <w:t>Test requirement (network signalled value "NS_04N ")</w:t>
      </w:r>
    </w:p>
    <w:p w14:paraId="1E8A1FBE" w14:textId="595820EF" w:rsidR="00572AC1" w:rsidRPr="0044437C" w:rsidRDefault="00572AC1" w:rsidP="00572AC1">
      <w:pPr>
        <w:rPr>
          <w:rFonts w:eastAsia="PMingLiU"/>
          <w:lang w:eastAsia="zh-TW"/>
        </w:rPr>
      </w:pPr>
      <w:r w:rsidRPr="0044437C">
        <w:rPr>
          <w:color w:val="000000"/>
          <w:lang w:eastAsia="en-GB"/>
        </w:rPr>
        <w:t>When "NS_</w:t>
      </w:r>
      <w:r w:rsidRPr="0044437C">
        <w:rPr>
          <w:color w:val="000000"/>
        </w:rPr>
        <w:t>04N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6.5B.4.4.5.4-1.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33F0871A" w14:textId="77777777"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4.5.4</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04</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7AA7988B" w14:textId="77777777" w:rsidTr="0070746B">
        <w:trPr>
          <w:cantSplit/>
          <w:trHeight w:val="375"/>
          <w:jc w:val="center"/>
        </w:trPr>
        <w:tc>
          <w:tcPr>
            <w:tcW w:w="1848" w:type="dxa"/>
            <w:vMerge w:val="restart"/>
          </w:tcPr>
          <w:p w14:paraId="2D7BCA7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0111E3F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66218F9"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1C64D76F"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3A98D88"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67D1CB8E" w14:textId="77777777" w:rsidTr="0070746B">
        <w:trPr>
          <w:cantSplit/>
          <w:trHeight w:val="181"/>
          <w:jc w:val="center"/>
        </w:trPr>
        <w:tc>
          <w:tcPr>
            <w:tcW w:w="1848" w:type="dxa"/>
            <w:vMerge/>
          </w:tcPr>
          <w:p w14:paraId="0A9417DE"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6E644D6D"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18FB4E21"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BF10174"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6BC9D5BD" w14:textId="77777777" w:rsidTr="0070746B">
        <w:trPr>
          <w:jc w:val="center"/>
        </w:trPr>
        <w:tc>
          <w:tcPr>
            <w:tcW w:w="1848" w:type="dxa"/>
          </w:tcPr>
          <w:p w14:paraId="767AEFB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654AECE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066E9D4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shd w:val="clear" w:color="auto" w:fill="auto"/>
          </w:tcPr>
          <w:p w14:paraId="5C956ED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213ECBA" w14:textId="77777777" w:rsidTr="0070746B">
        <w:trPr>
          <w:jc w:val="center"/>
        </w:trPr>
        <w:tc>
          <w:tcPr>
            <w:tcW w:w="1848" w:type="dxa"/>
          </w:tcPr>
          <w:p w14:paraId="3919B73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2A97512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A108B7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shd w:val="clear" w:color="auto" w:fill="auto"/>
          </w:tcPr>
          <w:p w14:paraId="37C3800B"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755850FA" w14:textId="77777777" w:rsidTr="0070746B">
        <w:trPr>
          <w:jc w:val="center"/>
        </w:trPr>
        <w:tc>
          <w:tcPr>
            <w:tcW w:w="1848" w:type="dxa"/>
          </w:tcPr>
          <w:p w14:paraId="316D876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51EFEFC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CCE871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shd w:val="clear" w:color="auto" w:fill="auto"/>
          </w:tcPr>
          <w:p w14:paraId="1A20BF51"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6E381330" w14:textId="77777777" w:rsidTr="0070746B">
        <w:trPr>
          <w:jc w:val="center"/>
        </w:trPr>
        <w:tc>
          <w:tcPr>
            <w:tcW w:w="1848" w:type="dxa"/>
          </w:tcPr>
          <w:p w14:paraId="58277CC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7DE9F4B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35E134F"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shd w:val="clear" w:color="auto" w:fill="auto"/>
          </w:tcPr>
          <w:p w14:paraId="1B1776DF" w14:textId="77777777" w:rsidR="00572AC1" w:rsidRPr="0044437C" w:rsidRDefault="00572AC1" w:rsidP="0070746B">
            <w:pPr>
              <w:keepNext/>
              <w:keepLines/>
              <w:spacing w:after="0"/>
              <w:jc w:val="center"/>
              <w:rPr>
                <w:sz w:val="18"/>
                <w:lang w:eastAsia="en-GB"/>
              </w:rPr>
            </w:pPr>
          </w:p>
        </w:tc>
      </w:tr>
      <w:tr w:rsidR="00572AC1" w:rsidRPr="0044437C" w14:paraId="012E6B7A" w14:textId="77777777" w:rsidTr="0070746B">
        <w:trPr>
          <w:jc w:val="center"/>
        </w:trPr>
        <w:tc>
          <w:tcPr>
            <w:tcW w:w="1848" w:type="dxa"/>
          </w:tcPr>
          <w:p w14:paraId="784511E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CCC68F8"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8E39F6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shd w:val="clear" w:color="auto" w:fill="auto"/>
          </w:tcPr>
          <w:p w14:paraId="6F67EE50" w14:textId="77777777" w:rsidR="00572AC1" w:rsidRPr="0044437C" w:rsidRDefault="00572AC1" w:rsidP="0070746B">
            <w:pPr>
              <w:keepNext/>
              <w:keepLines/>
              <w:spacing w:after="0"/>
              <w:jc w:val="center"/>
              <w:rPr>
                <w:sz w:val="18"/>
                <w:lang w:eastAsia="en-GB"/>
              </w:rPr>
            </w:pPr>
          </w:p>
        </w:tc>
      </w:tr>
      <w:tr w:rsidR="00572AC1" w:rsidRPr="0044437C" w14:paraId="21ABF75F" w14:textId="77777777" w:rsidTr="0070746B">
        <w:trPr>
          <w:jc w:val="center"/>
        </w:trPr>
        <w:tc>
          <w:tcPr>
            <w:tcW w:w="1848" w:type="dxa"/>
          </w:tcPr>
          <w:p w14:paraId="6CDDD6E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158A1C8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6E747C4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shd w:val="clear" w:color="auto" w:fill="auto"/>
          </w:tcPr>
          <w:p w14:paraId="05D04321" w14:textId="77777777" w:rsidR="00572AC1" w:rsidRPr="0044437C" w:rsidRDefault="00572AC1" w:rsidP="0070746B">
            <w:pPr>
              <w:keepNext/>
              <w:keepLines/>
              <w:spacing w:after="0"/>
              <w:jc w:val="center"/>
              <w:rPr>
                <w:sz w:val="18"/>
                <w:lang w:eastAsia="en-GB"/>
              </w:rPr>
            </w:pPr>
          </w:p>
        </w:tc>
      </w:tr>
      <w:tr w:rsidR="00572AC1" w:rsidRPr="0044437C" w14:paraId="6BB44D88" w14:textId="77777777" w:rsidTr="0070746B">
        <w:trPr>
          <w:jc w:val="center"/>
        </w:trPr>
        <w:tc>
          <w:tcPr>
            <w:tcW w:w="1848" w:type="dxa"/>
          </w:tcPr>
          <w:p w14:paraId="5D3DBBB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245680BF"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595D42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shd w:val="clear" w:color="auto" w:fill="auto"/>
          </w:tcPr>
          <w:p w14:paraId="7FF817C1" w14:textId="77777777" w:rsidR="00572AC1" w:rsidRPr="0044437C" w:rsidRDefault="00572AC1" w:rsidP="0070746B">
            <w:pPr>
              <w:keepNext/>
              <w:keepLines/>
              <w:spacing w:after="0"/>
              <w:jc w:val="center"/>
              <w:rPr>
                <w:sz w:val="18"/>
                <w:lang w:eastAsia="en-GB"/>
              </w:rPr>
            </w:pPr>
          </w:p>
        </w:tc>
      </w:tr>
      <w:tr w:rsidR="00572AC1" w:rsidRPr="0044437C" w14:paraId="0A506D37" w14:textId="77777777" w:rsidTr="0070746B">
        <w:trPr>
          <w:jc w:val="center"/>
        </w:trPr>
        <w:tc>
          <w:tcPr>
            <w:tcW w:w="7512" w:type="dxa"/>
            <w:gridSpan w:val="4"/>
          </w:tcPr>
          <w:p w14:paraId="7F0F5583"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A7A9CBD" w14:textId="77777777" w:rsidR="00572AC1" w:rsidRPr="0044437C" w:rsidRDefault="00572AC1" w:rsidP="00572AC1"/>
    <w:p w14:paraId="5CDBDC9E" w14:textId="51EC4399" w:rsidR="00572AC1" w:rsidRPr="0044437C" w:rsidRDefault="00572AC1" w:rsidP="00572AC1">
      <w:pPr>
        <w:pStyle w:val="TH"/>
        <w:rPr>
          <w:lang w:eastAsia="en-GB"/>
        </w:rPr>
      </w:pPr>
      <w:bookmarkStart w:id="1504" w:name="_Hlk194066820"/>
      <w:r w:rsidRPr="0044437C">
        <w:rPr>
          <w:lang w:eastAsia="en-GB"/>
        </w:rPr>
        <w:t>Table 6.5B.4.</w:t>
      </w:r>
      <w:r w:rsidRPr="0044437C">
        <w:t>4.5.4-2</w:t>
      </w:r>
      <w:bookmarkEnd w:id="1504"/>
      <w:r w:rsidRPr="0044437C">
        <w:rPr>
          <w:lang w:eastAsia="en-GB"/>
        </w:rPr>
        <w:t xml:space="preserve">: </w:t>
      </w:r>
      <w:r w:rsidR="00AA7BC4" w:rsidRPr="0044437C">
        <w:rPr>
          <w:lang w:eastAsia="en-GB"/>
        </w:rPr>
        <w:t>Void</w:t>
      </w:r>
    </w:p>
    <w:p w14:paraId="2B203E64" w14:textId="77777777" w:rsidR="00572AC1" w:rsidRPr="0044437C" w:rsidRDefault="00572AC1" w:rsidP="000A2FE4">
      <w:pPr>
        <w:rPr>
          <w:lang w:eastAsia="en-GB"/>
        </w:rPr>
      </w:pPr>
    </w:p>
    <w:p w14:paraId="0F063CED" w14:textId="77777777" w:rsidR="00572AC1" w:rsidRPr="0044437C" w:rsidRDefault="00572AC1" w:rsidP="00572AC1">
      <w:pPr>
        <w:keepNext/>
        <w:keepLines/>
        <w:spacing w:before="120"/>
        <w:ind w:left="1985" w:hanging="1985"/>
        <w:rPr>
          <w:rFonts w:ascii="Arial" w:hAnsi="Arial"/>
          <w:lang w:eastAsia="en-GB"/>
        </w:rPr>
      </w:pPr>
      <w:r w:rsidRPr="0044437C">
        <w:rPr>
          <w:rFonts w:ascii="Arial" w:hAnsi="Arial"/>
          <w:lang w:eastAsia="en-GB"/>
        </w:rPr>
        <w:lastRenderedPageBreak/>
        <w:t>6.5B.4.4.5.5</w:t>
      </w:r>
      <w:r w:rsidRPr="0044437C">
        <w:rPr>
          <w:rFonts w:ascii="Arial" w:hAnsi="Arial"/>
          <w:lang w:eastAsia="en-GB"/>
        </w:rPr>
        <w:tab/>
        <w:t>Test requirement (network signalled value "NS_05N ")</w:t>
      </w:r>
    </w:p>
    <w:p w14:paraId="7D5C0538" w14:textId="6FEA18E0" w:rsidR="00572AC1" w:rsidRPr="0044437C" w:rsidRDefault="00572AC1" w:rsidP="00572AC1">
      <w:pPr>
        <w:rPr>
          <w:rFonts w:eastAsia="PMingLiU"/>
          <w:lang w:eastAsia="zh-TW"/>
        </w:rPr>
      </w:pPr>
      <w:r w:rsidRPr="0044437C">
        <w:rPr>
          <w:color w:val="000000"/>
          <w:lang w:eastAsia="en-GB"/>
        </w:rPr>
        <w:t>When "NS_</w:t>
      </w:r>
      <w:r w:rsidRPr="0044437C">
        <w:rPr>
          <w:color w:val="000000"/>
        </w:rPr>
        <w:t>05N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6.5B.4.4.5.5-1.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412D3A" w14:textId="77777777"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4.5.5</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05</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4F6FB1D9" w14:textId="77777777" w:rsidTr="0070746B">
        <w:trPr>
          <w:cantSplit/>
          <w:trHeight w:val="375"/>
          <w:jc w:val="center"/>
        </w:trPr>
        <w:tc>
          <w:tcPr>
            <w:tcW w:w="1848" w:type="dxa"/>
            <w:vMerge w:val="restart"/>
          </w:tcPr>
          <w:p w14:paraId="3570FBE3"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4A7C09EF"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1395E0D5"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77DEF808"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3FDE550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1A347547" w14:textId="77777777" w:rsidTr="0070746B">
        <w:trPr>
          <w:cantSplit/>
          <w:trHeight w:val="181"/>
          <w:jc w:val="center"/>
        </w:trPr>
        <w:tc>
          <w:tcPr>
            <w:tcW w:w="1848" w:type="dxa"/>
            <w:vMerge/>
          </w:tcPr>
          <w:p w14:paraId="0B06AB4D"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19E657CE"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4C34178"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41B364F2"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40674949" w14:textId="77777777" w:rsidTr="0070746B">
        <w:trPr>
          <w:jc w:val="center"/>
        </w:trPr>
        <w:tc>
          <w:tcPr>
            <w:tcW w:w="1848" w:type="dxa"/>
          </w:tcPr>
          <w:p w14:paraId="6983E4B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3E9CB4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3B27F5E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shd w:val="clear" w:color="auto" w:fill="auto"/>
          </w:tcPr>
          <w:p w14:paraId="07115E9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18257D4A" w14:textId="77777777" w:rsidTr="0070746B">
        <w:trPr>
          <w:jc w:val="center"/>
        </w:trPr>
        <w:tc>
          <w:tcPr>
            <w:tcW w:w="1848" w:type="dxa"/>
          </w:tcPr>
          <w:p w14:paraId="55733B5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0B8D0A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D28574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shd w:val="clear" w:color="auto" w:fill="auto"/>
          </w:tcPr>
          <w:p w14:paraId="5FAA0242"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3ECD4572" w14:textId="77777777" w:rsidTr="0070746B">
        <w:trPr>
          <w:jc w:val="center"/>
        </w:trPr>
        <w:tc>
          <w:tcPr>
            <w:tcW w:w="1848" w:type="dxa"/>
          </w:tcPr>
          <w:p w14:paraId="7144352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60B81EF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289B9A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shd w:val="clear" w:color="auto" w:fill="auto"/>
          </w:tcPr>
          <w:p w14:paraId="48A36101"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23988DDB" w14:textId="77777777" w:rsidTr="0070746B">
        <w:trPr>
          <w:jc w:val="center"/>
        </w:trPr>
        <w:tc>
          <w:tcPr>
            <w:tcW w:w="1848" w:type="dxa"/>
          </w:tcPr>
          <w:p w14:paraId="63EDF75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3B367EA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34A683E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shd w:val="clear" w:color="auto" w:fill="auto"/>
          </w:tcPr>
          <w:p w14:paraId="731FBCBD" w14:textId="77777777" w:rsidR="00572AC1" w:rsidRPr="0044437C" w:rsidRDefault="00572AC1" w:rsidP="0070746B">
            <w:pPr>
              <w:keepNext/>
              <w:keepLines/>
              <w:spacing w:after="0"/>
              <w:jc w:val="center"/>
              <w:rPr>
                <w:sz w:val="18"/>
                <w:lang w:eastAsia="en-GB"/>
              </w:rPr>
            </w:pPr>
          </w:p>
        </w:tc>
      </w:tr>
      <w:tr w:rsidR="00572AC1" w:rsidRPr="0044437C" w14:paraId="4AD9FFD7" w14:textId="77777777" w:rsidTr="0070746B">
        <w:trPr>
          <w:jc w:val="center"/>
        </w:trPr>
        <w:tc>
          <w:tcPr>
            <w:tcW w:w="1848" w:type="dxa"/>
          </w:tcPr>
          <w:p w14:paraId="2E86D351"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5658C3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3C0DFE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shd w:val="clear" w:color="auto" w:fill="auto"/>
          </w:tcPr>
          <w:p w14:paraId="3959F35D" w14:textId="77777777" w:rsidR="00572AC1" w:rsidRPr="0044437C" w:rsidRDefault="00572AC1" w:rsidP="0070746B">
            <w:pPr>
              <w:keepNext/>
              <w:keepLines/>
              <w:spacing w:after="0"/>
              <w:jc w:val="center"/>
              <w:rPr>
                <w:sz w:val="18"/>
                <w:lang w:eastAsia="en-GB"/>
              </w:rPr>
            </w:pPr>
          </w:p>
        </w:tc>
      </w:tr>
      <w:tr w:rsidR="00572AC1" w:rsidRPr="0044437C" w14:paraId="60B84E29" w14:textId="77777777" w:rsidTr="0070746B">
        <w:trPr>
          <w:jc w:val="center"/>
        </w:trPr>
        <w:tc>
          <w:tcPr>
            <w:tcW w:w="1848" w:type="dxa"/>
          </w:tcPr>
          <w:p w14:paraId="2838B8C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231512F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A86614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shd w:val="clear" w:color="auto" w:fill="auto"/>
          </w:tcPr>
          <w:p w14:paraId="104FCEAC" w14:textId="77777777" w:rsidR="00572AC1" w:rsidRPr="0044437C" w:rsidRDefault="00572AC1" w:rsidP="0070746B">
            <w:pPr>
              <w:keepNext/>
              <w:keepLines/>
              <w:spacing w:after="0"/>
              <w:jc w:val="center"/>
              <w:rPr>
                <w:sz w:val="18"/>
                <w:lang w:eastAsia="en-GB"/>
              </w:rPr>
            </w:pPr>
          </w:p>
        </w:tc>
      </w:tr>
      <w:tr w:rsidR="00572AC1" w:rsidRPr="0044437C" w14:paraId="48545DFE" w14:textId="77777777" w:rsidTr="0070746B">
        <w:trPr>
          <w:jc w:val="center"/>
        </w:trPr>
        <w:tc>
          <w:tcPr>
            <w:tcW w:w="1848" w:type="dxa"/>
          </w:tcPr>
          <w:p w14:paraId="199B652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798405A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58D9768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shd w:val="clear" w:color="auto" w:fill="auto"/>
          </w:tcPr>
          <w:p w14:paraId="29A55FAE" w14:textId="77777777" w:rsidR="00572AC1" w:rsidRPr="0044437C" w:rsidRDefault="00572AC1" w:rsidP="0070746B">
            <w:pPr>
              <w:keepNext/>
              <w:keepLines/>
              <w:spacing w:after="0"/>
              <w:jc w:val="center"/>
              <w:rPr>
                <w:sz w:val="18"/>
                <w:lang w:eastAsia="en-GB"/>
              </w:rPr>
            </w:pPr>
          </w:p>
        </w:tc>
      </w:tr>
      <w:tr w:rsidR="00572AC1" w:rsidRPr="0044437C" w14:paraId="0143706F" w14:textId="77777777" w:rsidTr="0070746B">
        <w:trPr>
          <w:jc w:val="center"/>
        </w:trPr>
        <w:tc>
          <w:tcPr>
            <w:tcW w:w="7512" w:type="dxa"/>
            <w:gridSpan w:val="4"/>
          </w:tcPr>
          <w:p w14:paraId="67A6B38F"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133D12FE" w14:textId="77777777" w:rsidR="00572AC1" w:rsidRPr="0044437C" w:rsidRDefault="00572AC1" w:rsidP="00572AC1"/>
    <w:p w14:paraId="290E4463" w14:textId="493B9BB0" w:rsidR="00572AC1" w:rsidRPr="0044437C" w:rsidRDefault="00572AC1" w:rsidP="00572AC1">
      <w:pPr>
        <w:pStyle w:val="TH"/>
        <w:rPr>
          <w:lang w:eastAsia="en-GB"/>
        </w:rPr>
      </w:pPr>
      <w:bookmarkStart w:id="1505" w:name="_Hlk194066909"/>
      <w:r w:rsidRPr="0044437C">
        <w:rPr>
          <w:lang w:eastAsia="en-GB"/>
        </w:rPr>
        <w:t>Table 6.5B.4.</w:t>
      </w:r>
      <w:r w:rsidRPr="0044437C">
        <w:t>4.5.5-2</w:t>
      </w:r>
      <w:bookmarkEnd w:id="1505"/>
      <w:r w:rsidRPr="0044437C">
        <w:rPr>
          <w:lang w:eastAsia="en-GB"/>
        </w:rPr>
        <w:t xml:space="preserve">: </w:t>
      </w:r>
      <w:r w:rsidR="00D615E4" w:rsidRPr="0044437C">
        <w:rPr>
          <w:lang w:eastAsia="en-GB"/>
        </w:rPr>
        <w:t>Void</w:t>
      </w:r>
    </w:p>
    <w:p w14:paraId="21AB926A" w14:textId="77777777" w:rsidR="00572AC1" w:rsidRPr="0044437C" w:rsidRDefault="00572AC1" w:rsidP="000A2FE4">
      <w:pPr>
        <w:rPr>
          <w:lang w:eastAsia="en-GB"/>
        </w:rPr>
      </w:pPr>
    </w:p>
    <w:p w14:paraId="4AFF549A" w14:textId="77777777" w:rsidR="00524A5D" w:rsidRPr="0044437C" w:rsidRDefault="00000000">
      <w:pPr>
        <w:pStyle w:val="Heading2"/>
      </w:pPr>
      <w:bookmarkStart w:id="1506" w:name="_Toc194571870"/>
      <w:r w:rsidRPr="0044437C">
        <w:t>6.6</w:t>
      </w:r>
      <w:r w:rsidRPr="0044437C">
        <w:tab/>
        <w:t>Transmit intermodulation</w:t>
      </w:r>
      <w:bookmarkEnd w:id="1493"/>
      <w:bookmarkEnd w:id="1494"/>
      <w:bookmarkEnd w:id="1495"/>
      <w:bookmarkEnd w:id="1496"/>
      <w:bookmarkEnd w:id="1497"/>
      <w:bookmarkEnd w:id="1498"/>
      <w:bookmarkEnd w:id="1499"/>
      <w:bookmarkEnd w:id="1500"/>
      <w:bookmarkEnd w:id="1501"/>
      <w:bookmarkEnd w:id="1502"/>
      <w:bookmarkEnd w:id="1506"/>
    </w:p>
    <w:p w14:paraId="405D724F" w14:textId="77777777" w:rsidR="00524A5D" w:rsidRPr="0044437C" w:rsidRDefault="00000000">
      <w:pPr>
        <w:rPr>
          <w:rFonts w:eastAsia="SimSun"/>
          <w:color w:val="000000" w:themeColor="text1"/>
        </w:rPr>
      </w:pPr>
      <w:r w:rsidRPr="0044437C">
        <w:rPr>
          <w:rFonts w:eastAsia="SimSun"/>
          <w:color w:val="000000" w:themeColor="text1"/>
        </w:rPr>
        <w:t xml:space="preserve">This clause is </w:t>
      </w:r>
      <w:r w:rsidRPr="0044437C">
        <w:rPr>
          <w:lang w:eastAsia="en-GB"/>
        </w:rPr>
        <w:t>reserved</w:t>
      </w:r>
      <w:r w:rsidRPr="0044437C">
        <w:rPr>
          <w:rFonts w:eastAsia="SimSun"/>
          <w:color w:val="000000" w:themeColor="text1"/>
        </w:rPr>
        <w:t>.</w:t>
      </w:r>
    </w:p>
    <w:p w14:paraId="5BF71CC9" w14:textId="77777777" w:rsidR="00524A5D" w:rsidRPr="0044437C" w:rsidRDefault="00000000">
      <w:pPr>
        <w:pStyle w:val="Heading2"/>
      </w:pPr>
      <w:bookmarkStart w:id="1507" w:name="_Toc24207"/>
      <w:bookmarkStart w:id="1508" w:name="_Toc120570086"/>
      <w:bookmarkStart w:id="1509" w:name="_Toc102"/>
      <w:bookmarkStart w:id="1510" w:name="_Toc19811"/>
      <w:bookmarkStart w:id="1511" w:name="_Toc392"/>
      <w:bookmarkStart w:id="1512" w:name="_Toc16823"/>
      <w:bookmarkStart w:id="1513" w:name="_Toc27418"/>
      <w:bookmarkStart w:id="1514" w:name="_Toc121162878"/>
      <w:bookmarkStart w:id="1515" w:name="_Toc194571871"/>
      <w:r w:rsidRPr="0044437C">
        <w:t>6.6A</w:t>
      </w:r>
      <w:r w:rsidRPr="0044437C">
        <w:tab/>
        <w:t>Transmit intermodulation for category M1</w:t>
      </w:r>
      <w:bookmarkEnd w:id="1507"/>
      <w:bookmarkEnd w:id="1508"/>
      <w:bookmarkEnd w:id="1509"/>
      <w:bookmarkEnd w:id="1510"/>
      <w:bookmarkEnd w:id="1511"/>
      <w:bookmarkEnd w:id="1512"/>
      <w:bookmarkEnd w:id="1513"/>
      <w:bookmarkEnd w:id="1514"/>
      <w:bookmarkEnd w:id="1515"/>
    </w:p>
    <w:p w14:paraId="32182DED" w14:textId="77777777" w:rsidR="00524A5D" w:rsidRPr="0044437C" w:rsidRDefault="00000000">
      <w:r w:rsidRPr="0044437C">
        <w:t>For category M1 UE, Tx intermodulation requirements are not applicable.</w:t>
      </w:r>
    </w:p>
    <w:p w14:paraId="64A6ADF2" w14:textId="77777777" w:rsidR="00524A5D" w:rsidRPr="0044437C" w:rsidRDefault="00000000">
      <w:pPr>
        <w:pStyle w:val="Heading2"/>
      </w:pPr>
      <w:bookmarkStart w:id="1516" w:name="_Toc13095"/>
      <w:bookmarkStart w:id="1517" w:name="_Toc15334"/>
      <w:bookmarkStart w:id="1518" w:name="_Toc15646"/>
      <w:bookmarkStart w:id="1519" w:name="_Toc14634"/>
      <w:bookmarkStart w:id="1520" w:name="_Toc12072"/>
      <w:bookmarkStart w:id="1521" w:name="_Toc121162879"/>
      <w:bookmarkStart w:id="1522" w:name="_Toc120570087"/>
      <w:bookmarkStart w:id="1523" w:name="_Toc8447"/>
      <w:bookmarkStart w:id="1524" w:name="_Toc194571872"/>
      <w:r w:rsidRPr="0044437C">
        <w:t>6.6B</w:t>
      </w:r>
      <w:r w:rsidRPr="0044437C">
        <w:tab/>
        <w:t>Transmit intermodulation for category NB1 and NB2</w:t>
      </w:r>
      <w:bookmarkEnd w:id="1516"/>
      <w:bookmarkEnd w:id="1517"/>
      <w:bookmarkEnd w:id="1518"/>
      <w:bookmarkEnd w:id="1519"/>
      <w:bookmarkEnd w:id="1520"/>
      <w:bookmarkEnd w:id="1521"/>
      <w:bookmarkEnd w:id="1522"/>
      <w:bookmarkEnd w:id="1523"/>
      <w:bookmarkEnd w:id="1524"/>
    </w:p>
    <w:p w14:paraId="6DD7BC6E"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6.6B.1</w:t>
      </w:r>
      <w:r w:rsidRPr="0044437C">
        <w:rPr>
          <w:rFonts w:ascii="Arial" w:hAnsi="Arial"/>
          <w:lang w:eastAsia="en-GB"/>
        </w:rPr>
        <w:tab/>
        <w:t>Test purpose</w:t>
      </w:r>
    </w:p>
    <w:p w14:paraId="0864B5F6" w14:textId="77777777" w:rsidR="00524A5D" w:rsidRPr="0044437C" w:rsidRDefault="00000000">
      <w:pPr>
        <w:rPr>
          <w:rFonts w:cs="v5.0.0"/>
          <w:lang w:eastAsia="en-GB"/>
        </w:rPr>
      </w:pPr>
      <w:r w:rsidRPr="0044437C">
        <w:rPr>
          <w:rFonts w:cs="v5.0.0"/>
          <w:lang w:eastAsia="en-GB"/>
        </w:rPr>
        <w:t>To verify that the UE transmit intermodulation does not exceed the described value in the test requirement.</w:t>
      </w:r>
    </w:p>
    <w:p w14:paraId="1AA5445C"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6.6B.2</w:t>
      </w:r>
      <w:r w:rsidRPr="0044437C">
        <w:rPr>
          <w:rFonts w:ascii="Arial" w:hAnsi="Arial"/>
          <w:lang w:eastAsia="en-GB"/>
        </w:rPr>
        <w:tab/>
        <w:t>Test applicability</w:t>
      </w:r>
    </w:p>
    <w:p w14:paraId="513C346B"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0DB3D327" w14:textId="77777777" w:rsidR="00524A5D" w:rsidRPr="0044437C" w:rsidRDefault="00000000">
      <w:pPr>
        <w:keepNext/>
        <w:keepLines/>
        <w:spacing w:before="120"/>
        <w:ind w:left="1985" w:hanging="1985"/>
        <w:rPr>
          <w:rFonts w:ascii="Arial" w:hAnsi="Arial"/>
          <w:lang w:eastAsia="en-GB"/>
        </w:rPr>
      </w:pPr>
      <w:r w:rsidRPr="0044437C">
        <w:rPr>
          <w:rFonts w:ascii="Arial" w:hAnsi="Arial" w:cs="v5.0.0"/>
          <w:lang w:eastAsia="en-GB"/>
        </w:rPr>
        <w:t>6.6B.3</w:t>
      </w:r>
      <w:r w:rsidRPr="0044437C">
        <w:rPr>
          <w:rFonts w:ascii="Arial" w:hAnsi="Arial" w:cs="v5.0.0"/>
          <w:lang w:eastAsia="en-GB"/>
        </w:rPr>
        <w:tab/>
      </w:r>
      <w:r w:rsidRPr="0044437C">
        <w:rPr>
          <w:rFonts w:ascii="Arial" w:hAnsi="Arial"/>
          <w:lang w:eastAsia="en-GB"/>
        </w:rPr>
        <w:t>Minimum conformance requirements</w:t>
      </w:r>
    </w:p>
    <w:p w14:paraId="46B83052" w14:textId="77777777" w:rsidR="00524A5D" w:rsidRPr="0044437C" w:rsidRDefault="00000000">
      <w:pPr>
        <w:rPr>
          <w:rFonts w:cs="v5.0.0"/>
          <w:lang w:eastAsia="en-GB"/>
        </w:rPr>
      </w:pPr>
      <w:r w:rsidRPr="0044437C">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44437C" w:rsidRDefault="00000000">
      <w:pPr>
        <w:rPr>
          <w:rFonts w:cs="v5.0.0"/>
          <w:lang w:eastAsia="en-GB"/>
        </w:rPr>
      </w:pPr>
      <w:r w:rsidRPr="0044437C">
        <w:rPr>
          <w:rFonts w:cs="v5.0.0"/>
          <w:lang w:eastAsia="en-GB"/>
        </w:rPr>
        <w:t xml:space="preserve">The UE category NB1 and NB2 transmitter intermodulation attenuation is defined by the ratio of the </w:t>
      </w:r>
      <w:r w:rsidRPr="0044437C">
        <w:rPr>
          <w:lang w:eastAsia="en-GB"/>
        </w:rPr>
        <w:t>mean</w:t>
      </w:r>
      <w:r w:rsidRPr="0044437C">
        <w:rPr>
          <w:rFonts w:cs="v5.0.0"/>
          <w:lang w:eastAsia="en-GB"/>
        </w:rPr>
        <w:t xml:space="preserve"> power of the wanted signal to the </w:t>
      </w:r>
      <w:r w:rsidRPr="0044437C">
        <w:rPr>
          <w:lang w:eastAsia="en-GB"/>
        </w:rPr>
        <w:t>mean</w:t>
      </w:r>
      <w:r w:rsidRPr="0044437C">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44437C" w:rsidRDefault="00000000" w:rsidP="00E36978">
      <w:pPr>
        <w:pStyle w:val="TH"/>
        <w:rPr>
          <w:lang w:eastAsia="en-GB"/>
        </w:rPr>
      </w:pPr>
      <w:r w:rsidRPr="0044437C">
        <w:rPr>
          <w:lang w:eastAsia="en-GB"/>
        </w:rPr>
        <w:lastRenderedPageBreak/>
        <w:t xml:space="preserve">Table </w:t>
      </w:r>
      <w:r w:rsidRPr="0044437C">
        <w:rPr>
          <w:rFonts w:cs="v5.0.0"/>
          <w:lang w:eastAsia="en-GB"/>
        </w:rPr>
        <w:t>6.6B.3-1</w:t>
      </w:r>
      <w:r w:rsidRPr="0044437C">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44437C" w14:paraId="4ABBF5F8" w14:textId="77777777">
        <w:trPr>
          <w:trHeight w:val="300"/>
          <w:jc w:val="center"/>
        </w:trPr>
        <w:tc>
          <w:tcPr>
            <w:tcW w:w="0" w:type="auto"/>
            <w:gridSpan w:val="3"/>
            <w:shd w:val="clear" w:color="auto" w:fill="auto"/>
            <w:vAlign w:val="center"/>
          </w:tcPr>
          <w:p w14:paraId="33186A8A" w14:textId="77777777" w:rsidR="00524A5D" w:rsidRPr="0044437C" w:rsidRDefault="00000000">
            <w:pPr>
              <w:keepNext/>
              <w:keepLines/>
              <w:spacing w:after="0"/>
              <w:jc w:val="center"/>
              <w:rPr>
                <w:rFonts w:ascii="Arial" w:hAnsi="Arial" w:cs="Arial"/>
                <w:b/>
                <w:sz w:val="18"/>
              </w:rPr>
            </w:pPr>
            <w:r w:rsidRPr="0044437C">
              <w:rPr>
                <w:rFonts w:ascii="Arial" w:hAnsi="Arial"/>
                <w:b/>
                <w:sz w:val="18"/>
              </w:rPr>
              <w:t>Parameters for transmitter intermodulation</w:t>
            </w:r>
          </w:p>
        </w:tc>
      </w:tr>
      <w:tr w:rsidR="00524A5D" w:rsidRPr="0044437C" w14:paraId="46813D7A" w14:textId="77777777">
        <w:trPr>
          <w:trHeight w:val="300"/>
          <w:jc w:val="center"/>
        </w:trPr>
        <w:tc>
          <w:tcPr>
            <w:tcW w:w="0" w:type="auto"/>
            <w:shd w:val="clear" w:color="auto" w:fill="auto"/>
            <w:vAlign w:val="center"/>
          </w:tcPr>
          <w:p w14:paraId="27D7F52A" w14:textId="77777777" w:rsidR="00524A5D" w:rsidRPr="0044437C" w:rsidRDefault="00000000">
            <w:pPr>
              <w:keepNext/>
              <w:keepLines/>
              <w:spacing w:after="0"/>
              <w:jc w:val="center"/>
              <w:rPr>
                <w:rFonts w:ascii="Arial" w:hAnsi="Arial"/>
                <w:sz w:val="18"/>
              </w:rPr>
            </w:pPr>
            <w:r w:rsidRPr="0044437C">
              <w:rPr>
                <w:rFonts w:ascii="Arial" w:hAnsi="Arial"/>
                <w:sz w:val="18"/>
              </w:rPr>
              <w:t>BW Channel (UL)</w:t>
            </w:r>
          </w:p>
        </w:tc>
        <w:tc>
          <w:tcPr>
            <w:tcW w:w="0" w:type="auto"/>
            <w:gridSpan w:val="2"/>
            <w:shd w:val="clear" w:color="auto" w:fill="auto"/>
            <w:vAlign w:val="center"/>
          </w:tcPr>
          <w:p w14:paraId="22E501C2" w14:textId="77777777" w:rsidR="00524A5D" w:rsidRPr="0044437C" w:rsidRDefault="00000000">
            <w:pPr>
              <w:keepNext/>
              <w:keepLines/>
              <w:spacing w:after="0"/>
              <w:jc w:val="center"/>
              <w:rPr>
                <w:rFonts w:ascii="Arial" w:hAnsi="Arial"/>
                <w:sz w:val="18"/>
              </w:rPr>
            </w:pPr>
            <w:r w:rsidRPr="0044437C">
              <w:rPr>
                <w:rFonts w:ascii="Arial" w:hAnsi="Arial"/>
                <w:sz w:val="18"/>
              </w:rPr>
              <w:t>15 kHz (1 tone</w:t>
            </w:r>
            <w:r w:rsidRPr="0044437C">
              <w:rPr>
                <w:rFonts w:ascii="Arial" w:hAnsi="Arial" w:cs="Arial"/>
                <w:sz w:val="18"/>
                <w:lang w:eastAsia="en-GB"/>
              </w:rPr>
              <w:t xml:space="preserve"> at sub-carrier 5 or 6</w:t>
            </w:r>
            <w:r w:rsidRPr="0044437C">
              <w:rPr>
                <w:rFonts w:ascii="Arial" w:hAnsi="Arial"/>
                <w:sz w:val="18"/>
              </w:rPr>
              <w:t>)</w:t>
            </w:r>
          </w:p>
        </w:tc>
      </w:tr>
      <w:tr w:rsidR="00524A5D" w:rsidRPr="0044437C" w14:paraId="07BBD487" w14:textId="77777777">
        <w:trPr>
          <w:trHeight w:val="468"/>
          <w:jc w:val="center"/>
        </w:trPr>
        <w:tc>
          <w:tcPr>
            <w:tcW w:w="0" w:type="auto"/>
            <w:shd w:val="clear" w:color="auto" w:fill="auto"/>
            <w:vAlign w:val="center"/>
          </w:tcPr>
          <w:p w14:paraId="67204E87" w14:textId="77777777" w:rsidR="00524A5D" w:rsidRPr="0044437C" w:rsidRDefault="00000000">
            <w:pPr>
              <w:keepNext/>
              <w:keepLines/>
              <w:spacing w:after="0"/>
              <w:jc w:val="center"/>
              <w:rPr>
                <w:rFonts w:ascii="Arial" w:hAnsi="Arial"/>
                <w:sz w:val="18"/>
              </w:rPr>
            </w:pPr>
            <w:r w:rsidRPr="0044437C">
              <w:rPr>
                <w:rFonts w:ascii="Arial" w:hAnsi="Arial"/>
                <w:sz w:val="18"/>
              </w:rPr>
              <w:t>Interference Signal Frequency Offset</w:t>
            </w:r>
          </w:p>
        </w:tc>
        <w:tc>
          <w:tcPr>
            <w:tcW w:w="0" w:type="auto"/>
            <w:shd w:val="clear" w:color="auto" w:fill="auto"/>
            <w:vAlign w:val="center"/>
          </w:tcPr>
          <w:p w14:paraId="5D718FBF"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0" w:type="auto"/>
            <w:shd w:val="clear" w:color="auto" w:fill="auto"/>
            <w:vAlign w:val="center"/>
          </w:tcPr>
          <w:p w14:paraId="68A47225" w14:textId="77777777" w:rsidR="00524A5D" w:rsidRPr="0044437C" w:rsidRDefault="00000000">
            <w:pPr>
              <w:keepNext/>
              <w:keepLines/>
              <w:spacing w:after="0"/>
              <w:jc w:val="center"/>
              <w:rPr>
                <w:rFonts w:ascii="Arial" w:hAnsi="Arial"/>
                <w:sz w:val="18"/>
              </w:rPr>
            </w:pPr>
            <w:r w:rsidRPr="0044437C">
              <w:rPr>
                <w:rFonts w:ascii="Arial" w:hAnsi="Arial"/>
                <w:sz w:val="18"/>
              </w:rPr>
              <w:t>360 kHz</w:t>
            </w:r>
          </w:p>
        </w:tc>
      </w:tr>
      <w:tr w:rsidR="00524A5D" w:rsidRPr="0044437C" w14:paraId="55FE7633" w14:textId="77777777">
        <w:trPr>
          <w:trHeight w:val="468"/>
          <w:jc w:val="center"/>
        </w:trPr>
        <w:tc>
          <w:tcPr>
            <w:tcW w:w="0" w:type="auto"/>
            <w:shd w:val="clear" w:color="auto" w:fill="auto"/>
            <w:vAlign w:val="center"/>
          </w:tcPr>
          <w:p w14:paraId="4BD505C6" w14:textId="77777777" w:rsidR="00524A5D" w:rsidRPr="0044437C" w:rsidRDefault="00000000">
            <w:pPr>
              <w:keepNext/>
              <w:keepLines/>
              <w:spacing w:after="0"/>
              <w:jc w:val="center"/>
              <w:rPr>
                <w:rFonts w:ascii="Arial" w:hAnsi="Arial"/>
                <w:sz w:val="18"/>
              </w:rPr>
            </w:pPr>
            <w:r w:rsidRPr="0044437C">
              <w:rPr>
                <w:rFonts w:ascii="Arial" w:hAnsi="Arial"/>
                <w:sz w:val="18"/>
              </w:rPr>
              <w:t>Interference CW Signal Level</w:t>
            </w:r>
          </w:p>
        </w:tc>
        <w:tc>
          <w:tcPr>
            <w:tcW w:w="0" w:type="auto"/>
            <w:gridSpan w:val="2"/>
            <w:shd w:val="clear" w:color="auto" w:fill="auto"/>
            <w:vAlign w:val="center"/>
          </w:tcPr>
          <w:p w14:paraId="464B68C0" w14:textId="77777777" w:rsidR="00524A5D" w:rsidRPr="0044437C" w:rsidRDefault="00000000">
            <w:pPr>
              <w:keepNext/>
              <w:keepLines/>
              <w:spacing w:after="0"/>
              <w:jc w:val="center"/>
              <w:rPr>
                <w:rFonts w:ascii="Arial" w:hAnsi="Arial"/>
                <w:sz w:val="18"/>
              </w:rPr>
            </w:pPr>
            <w:r w:rsidRPr="0044437C">
              <w:rPr>
                <w:rFonts w:ascii="Arial" w:hAnsi="Arial"/>
                <w:sz w:val="18"/>
              </w:rPr>
              <w:t>-40dBc</w:t>
            </w:r>
          </w:p>
        </w:tc>
      </w:tr>
      <w:tr w:rsidR="00524A5D" w:rsidRPr="0044437C" w14:paraId="2398AEEE" w14:textId="77777777">
        <w:trPr>
          <w:trHeight w:val="468"/>
          <w:jc w:val="center"/>
        </w:trPr>
        <w:tc>
          <w:tcPr>
            <w:tcW w:w="0" w:type="auto"/>
            <w:shd w:val="clear" w:color="auto" w:fill="auto"/>
            <w:vAlign w:val="center"/>
          </w:tcPr>
          <w:p w14:paraId="1E096450"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Intermodulation Product </w:t>
            </w:r>
          </w:p>
        </w:tc>
        <w:tc>
          <w:tcPr>
            <w:tcW w:w="0" w:type="auto"/>
            <w:shd w:val="clear" w:color="auto" w:fill="auto"/>
            <w:vAlign w:val="center"/>
          </w:tcPr>
          <w:p w14:paraId="695A061C" w14:textId="77777777" w:rsidR="00524A5D" w:rsidRPr="0044437C" w:rsidRDefault="00000000">
            <w:pPr>
              <w:keepNext/>
              <w:keepLines/>
              <w:spacing w:after="0"/>
              <w:jc w:val="center"/>
              <w:rPr>
                <w:rFonts w:ascii="Arial" w:hAnsi="Arial"/>
                <w:sz w:val="18"/>
              </w:rPr>
            </w:pPr>
            <w:r w:rsidRPr="0044437C">
              <w:rPr>
                <w:rFonts w:ascii="Arial" w:hAnsi="Arial"/>
                <w:sz w:val="18"/>
              </w:rPr>
              <w:t>-20 dBc</w:t>
            </w:r>
          </w:p>
        </w:tc>
        <w:tc>
          <w:tcPr>
            <w:tcW w:w="0" w:type="auto"/>
            <w:shd w:val="clear" w:color="auto" w:fill="auto"/>
            <w:vAlign w:val="center"/>
          </w:tcPr>
          <w:p w14:paraId="3DA95117" w14:textId="77777777" w:rsidR="00524A5D" w:rsidRPr="0044437C" w:rsidRDefault="00000000">
            <w:pPr>
              <w:keepNext/>
              <w:keepLines/>
              <w:spacing w:after="0"/>
              <w:jc w:val="center"/>
              <w:rPr>
                <w:rFonts w:ascii="Arial" w:hAnsi="Arial"/>
                <w:sz w:val="18"/>
              </w:rPr>
            </w:pPr>
            <w:r w:rsidRPr="0044437C">
              <w:rPr>
                <w:rFonts w:ascii="Arial" w:hAnsi="Arial"/>
                <w:sz w:val="18"/>
              </w:rPr>
              <w:t>-39 dBc</w:t>
            </w:r>
          </w:p>
        </w:tc>
      </w:tr>
      <w:tr w:rsidR="00524A5D" w:rsidRPr="0044437C" w14:paraId="05B35CF8" w14:textId="77777777">
        <w:trPr>
          <w:trHeight w:val="468"/>
          <w:jc w:val="center"/>
        </w:trPr>
        <w:tc>
          <w:tcPr>
            <w:tcW w:w="0" w:type="auto"/>
            <w:shd w:val="clear" w:color="auto" w:fill="auto"/>
            <w:vAlign w:val="center"/>
          </w:tcPr>
          <w:p w14:paraId="337BB68E" w14:textId="77777777" w:rsidR="00524A5D" w:rsidRPr="0044437C" w:rsidRDefault="00000000">
            <w:pPr>
              <w:keepNext/>
              <w:keepLines/>
              <w:spacing w:after="0"/>
              <w:jc w:val="center"/>
              <w:rPr>
                <w:rFonts w:ascii="Arial" w:hAnsi="Arial"/>
                <w:sz w:val="18"/>
              </w:rPr>
            </w:pPr>
            <w:r w:rsidRPr="0044437C">
              <w:rPr>
                <w:rFonts w:ascii="Arial" w:hAnsi="Arial"/>
                <w:sz w:val="18"/>
              </w:rPr>
              <w:t>Measurement bandwidth</w:t>
            </w:r>
          </w:p>
        </w:tc>
        <w:tc>
          <w:tcPr>
            <w:tcW w:w="0" w:type="auto"/>
            <w:shd w:val="clear" w:color="auto" w:fill="auto"/>
            <w:vAlign w:val="center"/>
          </w:tcPr>
          <w:p w14:paraId="2C17341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c>
          <w:tcPr>
            <w:tcW w:w="0" w:type="auto"/>
            <w:shd w:val="clear" w:color="auto" w:fill="auto"/>
            <w:vAlign w:val="center"/>
          </w:tcPr>
          <w:p w14:paraId="1136FDC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bl>
    <w:p w14:paraId="4D02521C" w14:textId="77777777" w:rsidR="00524A5D" w:rsidRPr="0044437C" w:rsidRDefault="00524A5D">
      <w:pPr>
        <w:rPr>
          <w:rFonts w:cs="v5.0.0"/>
          <w:lang w:eastAsia="en-GB"/>
        </w:rPr>
      </w:pPr>
    </w:p>
    <w:p w14:paraId="6D14E8F7" w14:textId="77777777" w:rsidR="00524A5D" w:rsidRPr="0044437C" w:rsidRDefault="00000000">
      <w:pPr>
        <w:rPr>
          <w:lang w:eastAsia="en-GB"/>
        </w:rPr>
      </w:pPr>
      <w:r w:rsidRPr="0044437C">
        <w:rPr>
          <w:lang w:eastAsia="en-GB"/>
        </w:rPr>
        <w:t>The normative reference for this requirement is TS 36.102 [11] clause 6.6B.</w:t>
      </w:r>
    </w:p>
    <w:p w14:paraId="563A420B" w14:textId="77777777" w:rsidR="00524A5D" w:rsidRPr="0044437C" w:rsidRDefault="00000000" w:rsidP="002F349B">
      <w:pPr>
        <w:pStyle w:val="H6"/>
        <w:rPr>
          <w:lang w:eastAsia="en-GB"/>
        </w:rPr>
      </w:pPr>
      <w:r w:rsidRPr="0044437C">
        <w:rPr>
          <w:lang w:eastAsia="en-GB"/>
        </w:rPr>
        <w:t>6.6B.4</w:t>
      </w:r>
      <w:r w:rsidRPr="0044437C">
        <w:rPr>
          <w:lang w:eastAsia="en-GB"/>
        </w:rPr>
        <w:tab/>
        <w:t>Test description</w:t>
      </w:r>
    </w:p>
    <w:p w14:paraId="140472A5" w14:textId="77777777" w:rsidR="00524A5D" w:rsidRPr="0044437C" w:rsidRDefault="00000000" w:rsidP="002F349B">
      <w:pPr>
        <w:pStyle w:val="H6"/>
        <w:rPr>
          <w:lang w:eastAsia="en-GB"/>
        </w:rPr>
      </w:pPr>
      <w:r w:rsidRPr="0044437C">
        <w:rPr>
          <w:lang w:eastAsia="en-GB"/>
        </w:rPr>
        <w:t>6.6B.4.1</w:t>
      </w:r>
      <w:r w:rsidRPr="0044437C">
        <w:rPr>
          <w:lang w:eastAsia="en-GB"/>
        </w:rPr>
        <w:tab/>
        <w:t>Initial conditions</w:t>
      </w:r>
    </w:p>
    <w:p w14:paraId="09AEE4D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58D7E66"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44437C">
        <w:rPr>
          <w:lang w:eastAsia="ko-KR"/>
        </w:rPr>
        <w:t xml:space="preserve"> </w:t>
      </w:r>
      <w:r w:rsidRPr="0044437C">
        <w:t>Configurations of NPDSCH and NPDCCH before measurement are specified in Annex C.2.</w:t>
      </w:r>
    </w:p>
    <w:p w14:paraId="7036B950" w14:textId="2C153D24" w:rsidR="00524A5D" w:rsidRPr="0044437C" w:rsidRDefault="00000000">
      <w:pPr>
        <w:pStyle w:val="TH"/>
      </w:pPr>
      <w:r w:rsidRPr="0044437C">
        <w:t>Table 6.6B.4.1-1: Test Configuration Table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E14D12E" w14:textId="77777777">
        <w:trPr>
          <w:cantSplit/>
          <w:jc w:val="center"/>
        </w:trPr>
        <w:tc>
          <w:tcPr>
            <w:tcW w:w="9340" w:type="dxa"/>
            <w:gridSpan w:val="5"/>
            <w:shd w:val="clear" w:color="auto" w:fill="FFFFFF"/>
          </w:tcPr>
          <w:p w14:paraId="7E701CFB" w14:textId="77777777" w:rsidR="00524A5D" w:rsidRPr="0044437C" w:rsidRDefault="00000000">
            <w:pPr>
              <w:pStyle w:val="TAH"/>
            </w:pPr>
            <w:bookmarkStart w:id="1525" w:name="MCCQCTEMPBM_00000538"/>
            <w:r w:rsidRPr="0044437C">
              <w:t>Initial Conditions</w:t>
            </w:r>
          </w:p>
        </w:tc>
      </w:tr>
      <w:tr w:rsidR="00524A5D" w:rsidRPr="0044437C" w14:paraId="76DD1BD7" w14:textId="77777777">
        <w:trPr>
          <w:cantSplit/>
          <w:jc w:val="center"/>
        </w:trPr>
        <w:tc>
          <w:tcPr>
            <w:tcW w:w="4138" w:type="dxa"/>
            <w:gridSpan w:val="2"/>
            <w:shd w:val="clear" w:color="auto" w:fill="FFFFFF"/>
          </w:tcPr>
          <w:p w14:paraId="6FA99F42" w14:textId="77777777" w:rsidR="00524A5D" w:rsidRPr="0044437C" w:rsidRDefault="00000000">
            <w:pPr>
              <w:pStyle w:val="TAC"/>
              <w:jc w:val="left"/>
            </w:pPr>
            <w:r w:rsidRPr="0044437C">
              <w:t>Test Environment as specified in</w:t>
            </w:r>
          </w:p>
          <w:p w14:paraId="594FA71A" w14:textId="77777777" w:rsidR="00524A5D" w:rsidRPr="0044437C" w:rsidRDefault="00000000">
            <w:pPr>
              <w:pStyle w:val="TAC"/>
              <w:jc w:val="left"/>
            </w:pPr>
            <w:r w:rsidRPr="0044437C">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44437C" w:rsidRDefault="00000000">
            <w:pPr>
              <w:pStyle w:val="TAC"/>
              <w:jc w:val="left"/>
            </w:pPr>
            <w:r w:rsidRPr="0044437C">
              <w:rPr>
                <w:rFonts w:cs="v5.0.0"/>
                <w:bCs/>
              </w:rPr>
              <w:t>Normal</w:t>
            </w:r>
          </w:p>
        </w:tc>
      </w:tr>
      <w:tr w:rsidR="00524A5D" w:rsidRPr="0044437C" w14:paraId="2353EB4A" w14:textId="77777777">
        <w:trPr>
          <w:cantSplit/>
          <w:jc w:val="center"/>
        </w:trPr>
        <w:tc>
          <w:tcPr>
            <w:tcW w:w="4138" w:type="dxa"/>
            <w:gridSpan w:val="2"/>
            <w:shd w:val="clear" w:color="auto" w:fill="FFFFFF"/>
          </w:tcPr>
          <w:p w14:paraId="1B81F314" w14:textId="77777777" w:rsidR="00524A5D" w:rsidRPr="0044437C" w:rsidRDefault="00000000">
            <w:pPr>
              <w:pStyle w:val="TAC"/>
              <w:jc w:val="left"/>
            </w:pPr>
            <w:r w:rsidRPr="0044437C">
              <w:t>Test Frequencies as specified in</w:t>
            </w:r>
          </w:p>
          <w:p w14:paraId="6357165D" w14:textId="77777777" w:rsidR="00524A5D" w:rsidRPr="0044437C" w:rsidRDefault="00000000">
            <w:pPr>
              <w:pStyle w:val="TAC"/>
              <w:jc w:val="left"/>
            </w:pPr>
            <w:r w:rsidRPr="0044437C">
              <w:t>TS 36.508 [12] subclause 8.1.3.1</w:t>
            </w:r>
          </w:p>
        </w:tc>
        <w:tc>
          <w:tcPr>
            <w:tcW w:w="5202" w:type="dxa"/>
            <w:gridSpan w:val="3"/>
            <w:shd w:val="clear" w:color="auto" w:fill="FFFFFF"/>
            <w:tcMar>
              <w:top w:w="0" w:type="dxa"/>
              <w:left w:w="108" w:type="dxa"/>
              <w:bottom w:w="0" w:type="dxa"/>
              <w:right w:w="108" w:type="dxa"/>
            </w:tcMar>
          </w:tcPr>
          <w:p w14:paraId="1F01CE4C" w14:textId="109487CD" w:rsidR="00524A5D" w:rsidRPr="0044437C" w:rsidRDefault="00A24B1D">
            <w:pPr>
              <w:pStyle w:val="TAC"/>
              <w:jc w:val="left"/>
            </w:pPr>
            <w:r w:rsidRPr="0044437C">
              <w:rPr>
                <w:rFonts w:eastAsia="Microsoft YaHei" w:cs="Arial"/>
              </w:rPr>
              <w:t>Mid range</w:t>
            </w:r>
          </w:p>
        </w:tc>
      </w:tr>
      <w:tr w:rsidR="00524A5D" w:rsidRPr="0044437C" w14:paraId="039303C6" w14:textId="77777777">
        <w:trPr>
          <w:cantSplit/>
          <w:jc w:val="center"/>
        </w:trPr>
        <w:tc>
          <w:tcPr>
            <w:tcW w:w="9340" w:type="dxa"/>
            <w:gridSpan w:val="5"/>
            <w:shd w:val="clear" w:color="auto" w:fill="FFFFFF"/>
          </w:tcPr>
          <w:p w14:paraId="657639C4" w14:textId="77777777" w:rsidR="00524A5D" w:rsidRPr="0044437C" w:rsidRDefault="00000000">
            <w:pPr>
              <w:pStyle w:val="TAH"/>
              <w:spacing w:line="252" w:lineRule="auto"/>
            </w:pPr>
            <w:r w:rsidRPr="0044437C">
              <w:t>Test Parameters</w:t>
            </w:r>
          </w:p>
        </w:tc>
      </w:tr>
      <w:tr w:rsidR="00524A5D" w:rsidRPr="0044437C" w14:paraId="7A230BAF" w14:textId="77777777">
        <w:trPr>
          <w:jc w:val="center"/>
        </w:trPr>
        <w:tc>
          <w:tcPr>
            <w:tcW w:w="1522" w:type="dxa"/>
            <w:shd w:val="clear" w:color="auto" w:fill="FFFFFF"/>
          </w:tcPr>
          <w:p w14:paraId="3A04882A" w14:textId="77777777" w:rsidR="00524A5D" w:rsidRPr="0044437C" w:rsidRDefault="00000000">
            <w:pPr>
              <w:pStyle w:val="TAH"/>
              <w:spacing w:line="252" w:lineRule="auto"/>
            </w:pPr>
            <w:r w:rsidRPr="0044437C">
              <w:t>Configuration ID</w:t>
            </w:r>
          </w:p>
        </w:tc>
        <w:tc>
          <w:tcPr>
            <w:tcW w:w="2616" w:type="dxa"/>
            <w:shd w:val="clear" w:color="auto" w:fill="FFFFFF"/>
            <w:tcMar>
              <w:top w:w="0" w:type="dxa"/>
              <w:left w:w="108" w:type="dxa"/>
              <w:bottom w:w="0" w:type="dxa"/>
              <w:right w:w="108" w:type="dxa"/>
            </w:tcMar>
          </w:tcPr>
          <w:p w14:paraId="5AE886CD" w14:textId="77777777" w:rsidR="00524A5D" w:rsidRPr="0044437C" w:rsidRDefault="00000000">
            <w:pPr>
              <w:pStyle w:val="TAH"/>
              <w:spacing w:line="252" w:lineRule="auto"/>
            </w:pPr>
            <w:r w:rsidRPr="0044437C">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44437C" w:rsidRDefault="00000000">
            <w:pPr>
              <w:pStyle w:val="TAH"/>
              <w:spacing w:line="252" w:lineRule="auto"/>
            </w:pPr>
            <w:r w:rsidRPr="0044437C">
              <w:t>Uplink Configuration</w:t>
            </w:r>
          </w:p>
        </w:tc>
      </w:tr>
      <w:tr w:rsidR="00524A5D" w:rsidRPr="0044437C" w14:paraId="678E3221" w14:textId="77777777">
        <w:trPr>
          <w:cantSplit/>
          <w:jc w:val="center"/>
        </w:trPr>
        <w:tc>
          <w:tcPr>
            <w:tcW w:w="1522" w:type="dxa"/>
            <w:shd w:val="clear" w:color="auto" w:fill="FFFFFF"/>
          </w:tcPr>
          <w:p w14:paraId="2D84340F" w14:textId="77777777" w:rsidR="00524A5D" w:rsidRPr="0044437C"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44437C" w:rsidRDefault="00000000">
            <w:pPr>
              <w:pStyle w:val="TAC"/>
            </w:pPr>
            <w:r w:rsidRPr="0044437C">
              <w:t>N/A</w:t>
            </w:r>
          </w:p>
        </w:tc>
        <w:tc>
          <w:tcPr>
            <w:tcW w:w="1792" w:type="dxa"/>
            <w:shd w:val="clear" w:color="auto" w:fill="FFFFFF"/>
            <w:tcMar>
              <w:top w:w="0" w:type="dxa"/>
              <w:left w:w="108" w:type="dxa"/>
              <w:bottom w:w="0" w:type="dxa"/>
              <w:right w:w="108" w:type="dxa"/>
            </w:tcMar>
          </w:tcPr>
          <w:p w14:paraId="4CB4FD02" w14:textId="77777777" w:rsidR="00524A5D" w:rsidRPr="0044437C" w:rsidRDefault="00000000">
            <w:pPr>
              <w:pStyle w:val="TAC"/>
            </w:pPr>
            <w:r w:rsidRPr="0044437C">
              <w:t>Modulation</w:t>
            </w:r>
          </w:p>
        </w:tc>
        <w:tc>
          <w:tcPr>
            <w:tcW w:w="2058" w:type="dxa"/>
            <w:shd w:val="clear" w:color="auto" w:fill="FFFFFF"/>
            <w:tcMar>
              <w:top w:w="0" w:type="dxa"/>
              <w:left w:w="108" w:type="dxa"/>
              <w:bottom w:w="0" w:type="dxa"/>
              <w:right w:w="108" w:type="dxa"/>
            </w:tcMar>
          </w:tcPr>
          <w:p w14:paraId="565B12B6" w14:textId="77777777" w:rsidR="00524A5D" w:rsidRPr="0044437C" w:rsidRDefault="00000000">
            <w:pPr>
              <w:pStyle w:val="TAC"/>
            </w:pPr>
            <w:r w:rsidRPr="0044437C">
              <w:t>N</w:t>
            </w:r>
            <w:r w:rsidRPr="0044437C">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44437C" w:rsidRDefault="00000000">
            <w:pPr>
              <w:pStyle w:val="TAC"/>
            </w:pPr>
            <w:r w:rsidRPr="0044437C">
              <w:t>Sub-carrier spacing (kHz)</w:t>
            </w:r>
          </w:p>
        </w:tc>
      </w:tr>
      <w:tr w:rsidR="00524A5D" w:rsidRPr="0044437C" w14:paraId="527EDD1B" w14:textId="77777777">
        <w:trPr>
          <w:cantSplit/>
          <w:jc w:val="center"/>
        </w:trPr>
        <w:tc>
          <w:tcPr>
            <w:tcW w:w="1522" w:type="dxa"/>
            <w:shd w:val="clear" w:color="auto" w:fill="FFFFFF"/>
          </w:tcPr>
          <w:p w14:paraId="5525FA06" w14:textId="77777777" w:rsidR="00524A5D" w:rsidRPr="0044437C" w:rsidRDefault="00000000">
            <w:pPr>
              <w:pStyle w:val="TAC"/>
            </w:pPr>
            <w:bookmarkStart w:id="1526" w:name="MCCQCTEMPBM_00000587" w:colFirst="1" w:colLast="1"/>
            <w:r w:rsidRPr="0044437C">
              <w:rPr>
                <w:rFonts w:cs="Arial"/>
              </w:rPr>
              <w:t>1</w:t>
            </w:r>
          </w:p>
        </w:tc>
        <w:tc>
          <w:tcPr>
            <w:tcW w:w="0" w:type="auto"/>
            <w:vMerge/>
            <w:shd w:val="clear" w:color="auto" w:fill="FFFFFF"/>
            <w:vAlign w:val="center"/>
          </w:tcPr>
          <w:p w14:paraId="2CF59072" w14:textId="77777777" w:rsidR="00524A5D" w:rsidRPr="0044437C"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44437C" w:rsidRDefault="00000000">
            <w:pPr>
              <w:pStyle w:val="TAC"/>
            </w:pPr>
            <w:r w:rsidRPr="0044437C">
              <w:t>QPSK</w:t>
            </w:r>
          </w:p>
        </w:tc>
        <w:tc>
          <w:tcPr>
            <w:tcW w:w="2058" w:type="dxa"/>
            <w:shd w:val="clear" w:color="auto" w:fill="FFFFFF"/>
            <w:tcMar>
              <w:top w:w="0" w:type="dxa"/>
              <w:left w:w="108" w:type="dxa"/>
              <w:bottom w:w="0" w:type="dxa"/>
              <w:right w:w="108" w:type="dxa"/>
            </w:tcMar>
          </w:tcPr>
          <w:p w14:paraId="6E663418" w14:textId="77777777" w:rsidR="00524A5D" w:rsidRPr="0044437C" w:rsidRDefault="00000000">
            <w:pPr>
              <w:pStyle w:val="TAC"/>
            </w:pPr>
            <w:r w:rsidRPr="0044437C">
              <w:t>1@5</w:t>
            </w:r>
          </w:p>
        </w:tc>
        <w:tc>
          <w:tcPr>
            <w:tcW w:w="1352" w:type="dxa"/>
            <w:shd w:val="clear" w:color="auto" w:fill="FFFFFF"/>
            <w:tcMar>
              <w:top w:w="0" w:type="dxa"/>
              <w:left w:w="108" w:type="dxa"/>
              <w:bottom w:w="0" w:type="dxa"/>
              <w:right w:w="108" w:type="dxa"/>
            </w:tcMar>
          </w:tcPr>
          <w:p w14:paraId="61E96970" w14:textId="77777777" w:rsidR="00524A5D" w:rsidRPr="0044437C" w:rsidRDefault="00000000">
            <w:pPr>
              <w:pStyle w:val="TAC"/>
            </w:pPr>
            <w:r w:rsidRPr="0044437C">
              <w:t>15kHz</w:t>
            </w:r>
          </w:p>
        </w:tc>
      </w:tr>
      <w:bookmarkEnd w:id="1525"/>
      <w:bookmarkEnd w:id="1526"/>
    </w:tbl>
    <w:p w14:paraId="67F53278" w14:textId="77777777" w:rsidR="00524A5D" w:rsidRPr="0044437C" w:rsidRDefault="00524A5D">
      <w:pPr>
        <w:ind w:left="568" w:hanging="284"/>
        <w:rPr>
          <w:lang w:eastAsia="en-GB"/>
        </w:rPr>
      </w:pPr>
    </w:p>
    <w:p w14:paraId="449E016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A.2 using only main Tx/Rx antenna.</w:t>
      </w:r>
    </w:p>
    <w:p w14:paraId="7CA7D3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4D6ECF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F0F16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6.6B.4.1-1.</w:t>
      </w:r>
    </w:p>
    <w:p w14:paraId="70D040C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0052283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ADDFE60" w14:textId="77777777" w:rsidR="00524A5D" w:rsidRPr="0044437C" w:rsidRDefault="00000000"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6174A9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53A123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6.6B.4.3.</w:t>
      </w:r>
    </w:p>
    <w:p w14:paraId="67CEB1C3" w14:textId="77777777" w:rsidR="00524A5D" w:rsidRPr="0044437C" w:rsidRDefault="00000000" w:rsidP="002F349B">
      <w:pPr>
        <w:pStyle w:val="H6"/>
        <w:rPr>
          <w:lang w:eastAsia="en-GB"/>
        </w:rPr>
      </w:pPr>
      <w:r w:rsidRPr="0044437C">
        <w:rPr>
          <w:lang w:eastAsia="en-GB"/>
        </w:rPr>
        <w:lastRenderedPageBreak/>
        <w:t>6.6B.4.2</w:t>
      </w:r>
      <w:r w:rsidRPr="0044437C">
        <w:rPr>
          <w:lang w:eastAsia="en-GB"/>
        </w:rPr>
        <w:tab/>
        <w:t>Test procedure</w:t>
      </w:r>
    </w:p>
    <w:p w14:paraId="7F8665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p>
    <w:p w14:paraId="46590D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interference signal frequency below the UL carrier frequency using the first offset in table 6.6B.5-1.</w:t>
      </w:r>
    </w:p>
    <w:p w14:paraId="6168BA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interference CW signal level according to table 6.6B.5-1.</w:t>
      </w:r>
    </w:p>
    <w:p w14:paraId="09CC6A0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Set the interference signal frequency above the UL carrier frequency using the first offset in table 6.6B.5-1.</w:t>
      </w:r>
    </w:p>
    <w:p w14:paraId="17BB4C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Repeat the measurement using the second offset in table 6.6B.5-1.</w:t>
      </w:r>
    </w:p>
    <w:p w14:paraId="25877348" w14:textId="77777777" w:rsidR="00524A5D" w:rsidRPr="0044437C" w:rsidRDefault="00000000" w:rsidP="002F349B">
      <w:pPr>
        <w:pStyle w:val="H6"/>
        <w:rPr>
          <w:lang w:eastAsia="en-GB"/>
        </w:rPr>
      </w:pPr>
      <w:r w:rsidRPr="0044437C">
        <w:rPr>
          <w:lang w:eastAsia="en-GB"/>
        </w:rPr>
        <w:t>6.6B.4.3</w:t>
      </w:r>
      <w:r w:rsidRPr="0044437C">
        <w:rPr>
          <w:lang w:eastAsia="en-GB"/>
        </w:rPr>
        <w:tab/>
        <w:t>Message contents</w:t>
      </w:r>
    </w:p>
    <w:p w14:paraId="585E53EB" w14:textId="77777777" w:rsidR="00524A5D" w:rsidRPr="0044437C" w:rsidRDefault="00000000">
      <w:r w:rsidRPr="0044437C">
        <w:t>Message contents are according to TS 36.508 [12] subclause 8.1.6.</w:t>
      </w:r>
    </w:p>
    <w:p w14:paraId="35C63224" w14:textId="77777777" w:rsidR="00524A5D" w:rsidRPr="0044437C" w:rsidRDefault="00000000" w:rsidP="002F349B">
      <w:pPr>
        <w:pStyle w:val="H6"/>
        <w:rPr>
          <w:lang w:eastAsia="en-GB"/>
        </w:rPr>
      </w:pPr>
      <w:r w:rsidRPr="0044437C">
        <w:rPr>
          <w:lang w:eastAsia="en-GB"/>
        </w:rPr>
        <w:t>6.6B.5</w:t>
      </w:r>
      <w:r w:rsidRPr="0044437C">
        <w:rPr>
          <w:lang w:eastAsia="en-GB"/>
        </w:rPr>
        <w:tab/>
        <w:t>Test requirement</w:t>
      </w:r>
    </w:p>
    <w:p w14:paraId="0F7E6BC5" w14:textId="77777777" w:rsidR="00524A5D" w:rsidRPr="0044437C" w:rsidRDefault="00000000">
      <w:r w:rsidRPr="0044437C">
        <w:t>The ratio derived in step 5 and 7, shall not exceed the described value in table 6.6B.5-1</w:t>
      </w:r>
    </w:p>
    <w:p w14:paraId="7FF90C20" w14:textId="77777777" w:rsidR="00524A5D" w:rsidRPr="0044437C" w:rsidRDefault="00000000">
      <w:pPr>
        <w:pStyle w:val="TH"/>
      </w:pPr>
      <w:r w:rsidRPr="0044437C">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44437C" w14:paraId="39815B72" w14:textId="77777777">
        <w:trPr>
          <w:trHeight w:val="300"/>
          <w:jc w:val="center"/>
        </w:trPr>
        <w:tc>
          <w:tcPr>
            <w:tcW w:w="0" w:type="auto"/>
            <w:shd w:val="clear" w:color="auto" w:fill="auto"/>
            <w:vAlign w:val="center"/>
          </w:tcPr>
          <w:p w14:paraId="1053243C" w14:textId="77777777" w:rsidR="00524A5D" w:rsidRPr="0044437C" w:rsidRDefault="00000000">
            <w:pPr>
              <w:pStyle w:val="TAC"/>
            </w:pPr>
            <w:r w:rsidRPr="0044437C">
              <w:t>BW Channel (UL)</w:t>
            </w:r>
          </w:p>
        </w:tc>
        <w:tc>
          <w:tcPr>
            <w:tcW w:w="0" w:type="auto"/>
            <w:gridSpan w:val="2"/>
            <w:shd w:val="clear" w:color="auto" w:fill="auto"/>
            <w:vAlign w:val="center"/>
          </w:tcPr>
          <w:p w14:paraId="60A1C7F8" w14:textId="77777777" w:rsidR="00524A5D" w:rsidRPr="0044437C" w:rsidRDefault="00000000">
            <w:pPr>
              <w:pStyle w:val="TAC"/>
            </w:pPr>
            <w:r w:rsidRPr="0044437C">
              <w:t>15 kHz (1 tone)</w:t>
            </w:r>
          </w:p>
        </w:tc>
      </w:tr>
      <w:tr w:rsidR="00524A5D" w:rsidRPr="0044437C" w14:paraId="29F46785" w14:textId="77777777">
        <w:trPr>
          <w:trHeight w:val="468"/>
          <w:jc w:val="center"/>
        </w:trPr>
        <w:tc>
          <w:tcPr>
            <w:tcW w:w="0" w:type="auto"/>
            <w:shd w:val="clear" w:color="auto" w:fill="auto"/>
            <w:vAlign w:val="center"/>
          </w:tcPr>
          <w:p w14:paraId="329E02E6" w14:textId="77777777" w:rsidR="00524A5D" w:rsidRPr="0044437C" w:rsidRDefault="00000000">
            <w:pPr>
              <w:pStyle w:val="TAC"/>
            </w:pPr>
            <w:r w:rsidRPr="0044437C">
              <w:t>Interference Signal Frequency Offset</w:t>
            </w:r>
          </w:p>
        </w:tc>
        <w:tc>
          <w:tcPr>
            <w:tcW w:w="0" w:type="auto"/>
            <w:shd w:val="clear" w:color="auto" w:fill="auto"/>
            <w:vAlign w:val="center"/>
          </w:tcPr>
          <w:p w14:paraId="72E20D44" w14:textId="77777777" w:rsidR="00524A5D" w:rsidRPr="0044437C" w:rsidRDefault="00000000">
            <w:pPr>
              <w:pStyle w:val="TAC"/>
            </w:pPr>
            <w:r w:rsidRPr="0044437C">
              <w:t>180 kHz</w:t>
            </w:r>
          </w:p>
        </w:tc>
        <w:tc>
          <w:tcPr>
            <w:tcW w:w="0" w:type="auto"/>
            <w:shd w:val="clear" w:color="auto" w:fill="auto"/>
            <w:vAlign w:val="center"/>
          </w:tcPr>
          <w:p w14:paraId="6523D021" w14:textId="77777777" w:rsidR="00524A5D" w:rsidRPr="0044437C" w:rsidRDefault="00000000">
            <w:pPr>
              <w:pStyle w:val="TAC"/>
            </w:pPr>
            <w:r w:rsidRPr="0044437C">
              <w:t>360 kHz</w:t>
            </w:r>
          </w:p>
        </w:tc>
      </w:tr>
      <w:tr w:rsidR="00524A5D" w:rsidRPr="0044437C" w14:paraId="31ED8660" w14:textId="77777777">
        <w:trPr>
          <w:trHeight w:val="468"/>
          <w:jc w:val="center"/>
        </w:trPr>
        <w:tc>
          <w:tcPr>
            <w:tcW w:w="0" w:type="auto"/>
            <w:shd w:val="clear" w:color="auto" w:fill="auto"/>
            <w:vAlign w:val="center"/>
          </w:tcPr>
          <w:p w14:paraId="20341184" w14:textId="77777777" w:rsidR="00524A5D" w:rsidRPr="0044437C" w:rsidRDefault="00000000">
            <w:pPr>
              <w:pStyle w:val="TAC"/>
            </w:pPr>
            <w:r w:rsidRPr="0044437C">
              <w:t>Interference CW Signal Level</w:t>
            </w:r>
          </w:p>
        </w:tc>
        <w:tc>
          <w:tcPr>
            <w:tcW w:w="0" w:type="auto"/>
            <w:gridSpan w:val="2"/>
            <w:shd w:val="clear" w:color="auto" w:fill="auto"/>
            <w:vAlign w:val="center"/>
          </w:tcPr>
          <w:p w14:paraId="0890B146" w14:textId="77777777" w:rsidR="00524A5D" w:rsidRPr="0044437C" w:rsidRDefault="00000000">
            <w:pPr>
              <w:pStyle w:val="TAC"/>
            </w:pPr>
            <w:r w:rsidRPr="0044437C">
              <w:t>-40dBc</w:t>
            </w:r>
          </w:p>
        </w:tc>
      </w:tr>
      <w:tr w:rsidR="00524A5D" w:rsidRPr="0044437C" w14:paraId="4EDF902C" w14:textId="77777777">
        <w:trPr>
          <w:trHeight w:val="468"/>
          <w:jc w:val="center"/>
        </w:trPr>
        <w:tc>
          <w:tcPr>
            <w:tcW w:w="0" w:type="auto"/>
            <w:shd w:val="clear" w:color="auto" w:fill="auto"/>
            <w:vAlign w:val="center"/>
          </w:tcPr>
          <w:p w14:paraId="0048D058" w14:textId="77777777" w:rsidR="00524A5D" w:rsidRPr="0044437C" w:rsidRDefault="00000000">
            <w:pPr>
              <w:pStyle w:val="TAC"/>
            </w:pPr>
            <w:r w:rsidRPr="0044437C">
              <w:t>Intermodulation Product</w:t>
            </w:r>
          </w:p>
        </w:tc>
        <w:tc>
          <w:tcPr>
            <w:tcW w:w="0" w:type="auto"/>
            <w:shd w:val="clear" w:color="auto" w:fill="auto"/>
            <w:vAlign w:val="center"/>
          </w:tcPr>
          <w:p w14:paraId="046D6DAE" w14:textId="77777777" w:rsidR="00524A5D" w:rsidRPr="0044437C" w:rsidRDefault="00000000">
            <w:pPr>
              <w:pStyle w:val="TAC"/>
            </w:pPr>
            <w:r w:rsidRPr="0044437C">
              <w:t>-20 dBc</w:t>
            </w:r>
          </w:p>
        </w:tc>
        <w:tc>
          <w:tcPr>
            <w:tcW w:w="0" w:type="auto"/>
            <w:shd w:val="clear" w:color="auto" w:fill="auto"/>
            <w:vAlign w:val="center"/>
          </w:tcPr>
          <w:p w14:paraId="7515580B" w14:textId="77777777" w:rsidR="00524A5D" w:rsidRPr="0044437C" w:rsidRDefault="00000000">
            <w:pPr>
              <w:pStyle w:val="TAC"/>
            </w:pPr>
            <w:r w:rsidRPr="0044437C">
              <w:t>-39 dBc</w:t>
            </w:r>
          </w:p>
        </w:tc>
      </w:tr>
      <w:tr w:rsidR="00524A5D" w:rsidRPr="0044437C" w14:paraId="1972F3FC" w14:textId="77777777">
        <w:trPr>
          <w:trHeight w:val="468"/>
          <w:jc w:val="center"/>
        </w:trPr>
        <w:tc>
          <w:tcPr>
            <w:tcW w:w="0" w:type="auto"/>
            <w:shd w:val="clear" w:color="auto" w:fill="auto"/>
            <w:vAlign w:val="center"/>
          </w:tcPr>
          <w:p w14:paraId="71AACA83" w14:textId="77777777" w:rsidR="00524A5D" w:rsidRPr="0044437C" w:rsidRDefault="00000000">
            <w:pPr>
              <w:pStyle w:val="TAC"/>
            </w:pPr>
            <w:r w:rsidRPr="0044437C">
              <w:t>Measurement bandwidth</w:t>
            </w:r>
          </w:p>
        </w:tc>
        <w:tc>
          <w:tcPr>
            <w:tcW w:w="0" w:type="auto"/>
            <w:shd w:val="clear" w:color="auto" w:fill="auto"/>
            <w:vAlign w:val="center"/>
          </w:tcPr>
          <w:p w14:paraId="4027FE53" w14:textId="77777777" w:rsidR="00524A5D" w:rsidRPr="0044437C" w:rsidRDefault="00000000">
            <w:pPr>
              <w:pStyle w:val="TAC"/>
            </w:pPr>
            <w:r w:rsidRPr="0044437C">
              <w:t>30 kHz</w:t>
            </w:r>
          </w:p>
        </w:tc>
        <w:tc>
          <w:tcPr>
            <w:tcW w:w="0" w:type="auto"/>
            <w:shd w:val="clear" w:color="auto" w:fill="auto"/>
            <w:vAlign w:val="center"/>
          </w:tcPr>
          <w:p w14:paraId="59547E02" w14:textId="77777777" w:rsidR="00524A5D" w:rsidRPr="0044437C" w:rsidRDefault="00000000">
            <w:pPr>
              <w:pStyle w:val="TAC"/>
            </w:pPr>
            <w:r w:rsidRPr="0044437C">
              <w:t>30 kHz</w:t>
            </w:r>
          </w:p>
        </w:tc>
      </w:tr>
    </w:tbl>
    <w:p w14:paraId="6A06DB8B" w14:textId="77777777" w:rsidR="00524A5D" w:rsidRPr="0044437C" w:rsidRDefault="00524A5D"/>
    <w:p w14:paraId="24214AE6" w14:textId="77777777" w:rsidR="00524A5D" w:rsidRPr="0044437C" w:rsidRDefault="00000000">
      <w:pPr>
        <w:pStyle w:val="Heading1"/>
      </w:pPr>
      <w:bookmarkStart w:id="1527" w:name="_Toc368026358"/>
      <w:bookmarkStart w:id="1528" w:name="_Toc121162880"/>
      <w:bookmarkStart w:id="1529" w:name="_Toc754"/>
      <w:bookmarkStart w:id="1530" w:name="_Toc20369"/>
      <w:bookmarkStart w:id="1531" w:name="_Toc11747"/>
      <w:bookmarkStart w:id="1532" w:name="_Toc32631"/>
      <w:bookmarkStart w:id="1533" w:name="_Toc1688"/>
      <w:bookmarkStart w:id="1534" w:name="_Toc111062075"/>
      <w:bookmarkStart w:id="1535" w:name="_Toc18159"/>
      <w:bookmarkStart w:id="1536" w:name="_Toc120570088"/>
      <w:bookmarkStart w:id="1537" w:name="_Toc194571873"/>
      <w:r w:rsidRPr="0044437C">
        <w:t>7</w:t>
      </w:r>
      <w:r w:rsidRPr="0044437C">
        <w:tab/>
        <w:t>Receiver characteristics</w:t>
      </w:r>
      <w:bookmarkEnd w:id="1527"/>
      <w:bookmarkEnd w:id="1528"/>
      <w:bookmarkEnd w:id="1529"/>
      <w:bookmarkEnd w:id="1530"/>
      <w:bookmarkEnd w:id="1531"/>
      <w:bookmarkEnd w:id="1532"/>
      <w:bookmarkEnd w:id="1533"/>
      <w:bookmarkEnd w:id="1534"/>
      <w:bookmarkEnd w:id="1535"/>
      <w:bookmarkEnd w:id="1536"/>
      <w:bookmarkEnd w:id="1537"/>
    </w:p>
    <w:p w14:paraId="2C432682" w14:textId="77777777" w:rsidR="00524A5D" w:rsidRPr="0044437C" w:rsidRDefault="00000000">
      <w:pPr>
        <w:pStyle w:val="Heading2"/>
      </w:pPr>
      <w:bookmarkStart w:id="1538" w:name="_Toc32063"/>
      <w:bookmarkStart w:id="1539" w:name="_Toc21839"/>
      <w:bookmarkStart w:id="1540" w:name="_Toc19989"/>
      <w:bookmarkStart w:id="1541" w:name="_Toc120570089"/>
      <w:bookmarkStart w:id="1542" w:name="_Toc17751"/>
      <w:bookmarkStart w:id="1543" w:name="_Toc111062076"/>
      <w:bookmarkStart w:id="1544" w:name="_Toc121162881"/>
      <w:bookmarkStart w:id="1545" w:name="_Toc11768"/>
      <w:bookmarkStart w:id="1546" w:name="_Toc368026359"/>
      <w:bookmarkStart w:id="1547" w:name="_Toc25736"/>
      <w:bookmarkStart w:id="1548" w:name="_Toc194571874"/>
      <w:r w:rsidRPr="0044437C">
        <w:t>7.1</w:t>
      </w:r>
      <w:r w:rsidRPr="0044437C">
        <w:tab/>
        <w:t>General</w:t>
      </w:r>
      <w:bookmarkEnd w:id="1538"/>
      <w:bookmarkEnd w:id="1539"/>
      <w:bookmarkEnd w:id="1540"/>
      <w:bookmarkEnd w:id="1541"/>
      <w:bookmarkEnd w:id="1542"/>
      <w:bookmarkEnd w:id="1543"/>
      <w:bookmarkEnd w:id="1544"/>
      <w:bookmarkEnd w:id="1545"/>
      <w:bookmarkEnd w:id="1546"/>
      <w:bookmarkEnd w:id="1547"/>
      <w:bookmarkEnd w:id="1548"/>
    </w:p>
    <w:p w14:paraId="2729119C" w14:textId="77777777" w:rsidR="00524A5D" w:rsidRPr="0044437C" w:rsidRDefault="00000000">
      <w:r w:rsidRPr="0044437C">
        <w:t>The requirements in clause 7.1 of TS 36.101 [7] shall apply.</w:t>
      </w:r>
    </w:p>
    <w:p w14:paraId="6D9552FA" w14:textId="77777777" w:rsidR="00524A5D" w:rsidRPr="0044437C" w:rsidRDefault="00000000">
      <w:r w:rsidRPr="0044437C">
        <w:t>All requirements in this section are applicable to devices supporting GSO and/or NGSO satellites.</w:t>
      </w:r>
    </w:p>
    <w:p w14:paraId="73120D03" w14:textId="77777777" w:rsidR="00F2594D" w:rsidRPr="0044437C" w:rsidRDefault="00F2594D" w:rsidP="00F2594D">
      <w:pPr>
        <w:rPr>
          <w:rFonts w:eastAsiaTheme="minorEastAsia" w:cs="v5.0.0"/>
        </w:rPr>
      </w:pPr>
      <w:bookmarkStart w:id="1549" w:name="_Toc368026360"/>
      <w:bookmarkStart w:id="1550" w:name="_Toc25696"/>
      <w:bookmarkStart w:id="1551" w:name="_Toc121162882"/>
      <w:bookmarkStart w:id="1552" w:name="_Toc16853"/>
      <w:bookmarkStart w:id="1553" w:name="_Toc120570090"/>
      <w:bookmarkStart w:id="1554" w:name="_Toc111062077"/>
      <w:bookmarkStart w:id="1555" w:name="_Toc29131"/>
      <w:bookmarkStart w:id="1556" w:name="_Toc19074"/>
      <w:bookmarkStart w:id="1557" w:name="_Toc9401"/>
      <w:bookmarkStart w:id="1558" w:name="_Toc5555"/>
      <w:bookmarkStart w:id="1559" w:name="_Toc194571875"/>
      <w:r w:rsidRPr="0044437C">
        <w:rPr>
          <w:rFonts w:eastAsia="MS Mincho" w:cs="v5.0.0"/>
          <w:lang w:eastAsia="zh-CN"/>
        </w:rPr>
        <w:t>All RX requirements are verified with default TX-RX frequency separation specified in Table 5.4B.3-1. Additional TX-RX frequency separations specified in clauses 7.3B do not apply to other requirements.</w:t>
      </w:r>
    </w:p>
    <w:p w14:paraId="149D41B3" w14:textId="77777777" w:rsidR="00524A5D" w:rsidRPr="0044437C" w:rsidRDefault="00000000">
      <w:pPr>
        <w:pStyle w:val="Heading2"/>
      </w:pPr>
      <w:r w:rsidRPr="0044437C">
        <w:lastRenderedPageBreak/>
        <w:t>7.2</w:t>
      </w:r>
      <w:r w:rsidRPr="0044437C">
        <w:tab/>
        <w:t>Diversity characteristics</w:t>
      </w:r>
      <w:bookmarkEnd w:id="1549"/>
      <w:bookmarkEnd w:id="1550"/>
      <w:bookmarkEnd w:id="1551"/>
      <w:bookmarkEnd w:id="1552"/>
      <w:bookmarkEnd w:id="1553"/>
      <w:bookmarkEnd w:id="1554"/>
      <w:bookmarkEnd w:id="1555"/>
      <w:bookmarkEnd w:id="1556"/>
      <w:bookmarkEnd w:id="1557"/>
      <w:bookmarkEnd w:id="1558"/>
      <w:bookmarkEnd w:id="1559"/>
    </w:p>
    <w:p w14:paraId="6FEE33AF" w14:textId="77777777" w:rsidR="00524A5D" w:rsidRPr="0044437C" w:rsidRDefault="00000000">
      <w:r w:rsidRPr="0044437C">
        <w:t>The requirements in clause 7 assume that the receiver is equipped with single Rx port.</w:t>
      </w:r>
    </w:p>
    <w:p w14:paraId="2041C19A" w14:textId="77777777" w:rsidR="00524A5D" w:rsidRPr="0044437C" w:rsidRDefault="00000000">
      <w:pPr>
        <w:pStyle w:val="Heading2"/>
      </w:pPr>
      <w:bookmarkStart w:id="1560" w:name="_Toc368026361"/>
      <w:bookmarkStart w:id="1561" w:name="_Toc680"/>
      <w:bookmarkStart w:id="1562" w:name="_Toc10108"/>
      <w:bookmarkStart w:id="1563" w:name="_Toc19045"/>
      <w:bookmarkStart w:id="1564" w:name="_Toc121162883"/>
      <w:bookmarkStart w:id="1565" w:name="_Toc28165"/>
      <w:bookmarkStart w:id="1566" w:name="_Toc111062078"/>
      <w:bookmarkStart w:id="1567" w:name="_Toc120570091"/>
      <w:bookmarkStart w:id="1568" w:name="_Toc21439"/>
      <w:bookmarkStart w:id="1569" w:name="_Toc29847"/>
      <w:bookmarkStart w:id="1570" w:name="_Toc194571876"/>
      <w:r w:rsidRPr="0044437C">
        <w:t>7.3</w:t>
      </w:r>
      <w:r w:rsidRPr="0044437C">
        <w:tab/>
        <w:t>Reference sensitivity power level</w:t>
      </w:r>
      <w:bookmarkEnd w:id="1560"/>
      <w:bookmarkEnd w:id="1561"/>
      <w:bookmarkEnd w:id="1562"/>
      <w:bookmarkEnd w:id="1563"/>
      <w:bookmarkEnd w:id="1564"/>
      <w:bookmarkEnd w:id="1565"/>
      <w:bookmarkEnd w:id="1566"/>
      <w:bookmarkEnd w:id="1567"/>
      <w:bookmarkEnd w:id="1568"/>
      <w:bookmarkEnd w:id="1569"/>
      <w:bookmarkEnd w:id="1570"/>
    </w:p>
    <w:p w14:paraId="15AD02B2" w14:textId="77777777" w:rsidR="00524A5D" w:rsidRPr="0044437C" w:rsidRDefault="00000000">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bookmarkStart w:id="1571" w:name="_Toc121162884"/>
      <w:bookmarkStart w:id="1572" w:name="_Toc15635"/>
      <w:bookmarkStart w:id="1573" w:name="_Toc120570092"/>
    </w:p>
    <w:p w14:paraId="294D20A9" w14:textId="77777777" w:rsidR="00524A5D" w:rsidRPr="0044437C" w:rsidRDefault="00000000">
      <w:pPr>
        <w:pStyle w:val="Heading2"/>
      </w:pPr>
      <w:bookmarkStart w:id="1574" w:name="_Toc26670"/>
      <w:bookmarkStart w:id="1575" w:name="_Toc5125"/>
      <w:bookmarkStart w:id="1576" w:name="_Toc11371"/>
      <w:bookmarkStart w:id="1577" w:name="_Toc17741"/>
      <w:bookmarkStart w:id="1578" w:name="_Toc18186"/>
      <w:bookmarkStart w:id="1579" w:name="_Toc194571877"/>
      <w:r w:rsidRPr="0044437C">
        <w:t>7.3A</w:t>
      </w:r>
      <w:r w:rsidRPr="0044437C">
        <w:tab/>
        <w:t>Reference sensitivity power level for UE category M1</w:t>
      </w:r>
      <w:bookmarkEnd w:id="1571"/>
      <w:bookmarkEnd w:id="1572"/>
      <w:bookmarkEnd w:id="1573"/>
      <w:bookmarkEnd w:id="1574"/>
      <w:bookmarkEnd w:id="1575"/>
      <w:bookmarkEnd w:id="1576"/>
      <w:bookmarkEnd w:id="1577"/>
      <w:bookmarkEnd w:id="1578"/>
      <w:bookmarkEnd w:id="1579"/>
    </w:p>
    <w:p w14:paraId="5E74A3A0" w14:textId="77777777" w:rsidR="00524A5D" w:rsidRPr="0044437C" w:rsidRDefault="00000000">
      <w:pPr>
        <w:pStyle w:val="H6"/>
      </w:pPr>
      <w:bookmarkStart w:id="1580" w:name="MCCQCTEMPBM_00000297"/>
      <w:r w:rsidRPr="0044437C">
        <w:t>7.3A.1</w:t>
      </w:r>
      <w:r w:rsidRPr="0044437C">
        <w:tab/>
        <w:t>Test purpose</w:t>
      </w:r>
    </w:p>
    <w:bookmarkEnd w:id="1580"/>
    <w:p w14:paraId="3BB61FF2" w14:textId="77777777" w:rsidR="00524A5D" w:rsidRPr="0044437C" w:rsidRDefault="00000000">
      <w:r w:rsidRPr="0044437C">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44437C" w:rsidRDefault="00000000">
      <w:r w:rsidRPr="0044437C">
        <w:t>A UE unable to meet the throughput requirement under these conditions will decrease the effective coverage area of an e-NodeB.</w:t>
      </w:r>
    </w:p>
    <w:p w14:paraId="3C285532" w14:textId="77777777" w:rsidR="00524A5D" w:rsidRPr="0044437C" w:rsidRDefault="00000000">
      <w:pPr>
        <w:pStyle w:val="H6"/>
      </w:pPr>
      <w:bookmarkStart w:id="1581" w:name="MCCQCTEMPBM_00000298"/>
      <w:r w:rsidRPr="0044437C">
        <w:t>7.3A.2</w:t>
      </w:r>
      <w:r w:rsidRPr="0044437C">
        <w:tab/>
        <w:t>Test applicability</w:t>
      </w:r>
    </w:p>
    <w:bookmarkEnd w:id="1581"/>
    <w:p w14:paraId="72592332"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0A832AB" w14:textId="77777777" w:rsidR="00524A5D" w:rsidRPr="0044437C" w:rsidRDefault="00000000">
      <w:pPr>
        <w:pStyle w:val="H6"/>
      </w:pPr>
      <w:bookmarkStart w:id="1582" w:name="MCCQCTEMPBM_00000299"/>
      <w:r w:rsidRPr="0044437C">
        <w:t>7.3A.3</w:t>
      </w:r>
      <w:r w:rsidRPr="0044437C">
        <w:tab/>
        <w:t>Minimum conformance requirements</w:t>
      </w:r>
    </w:p>
    <w:bookmarkEnd w:id="1582"/>
    <w:p w14:paraId="2FACAD8D" w14:textId="77777777" w:rsidR="00524A5D" w:rsidRPr="0044437C" w:rsidRDefault="00000000">
      <w:pPr>
        <w:rPr>
          <w:color w:val="000000" w:themeColor="text1"/>
        </w:rPr>
      </w:pPr>
      <w:r w:rsidRPr="0044437C">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44437C" w:rsidRDefault="00000000">
      <w:pPr>
        <w:rPr>
          <w:color w:val="000000" w:themeColor="text1"/>
        </w:rPr>
      </w:pPr>
      <w:r w:rsidRPr="0044437C">
        <w:rPr>
          <w:color w:val="000000" w:themeColor="text1"/>
        </w:rPr>
        <w:t>The throughput for the REFSENS test is measured based on the Transmission Mode 1 unless specified otherwise.</w:t>
      </w:r>
    </w:p>
    <w:p w14:paraId="7F2CD906" w14:textId="77777777" w:rsidR="00524A5D" w:rsidRPr="0044437C" w:rsidRDefault="00000000">
      <w:r w:rsidRPr="0044437C">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5BE70F8C" w14:textId="77777777" w:rsidR="003564BD" w:rsidRPr="0044437C" w:rsidRDefault="003564BD" w:rsidP="003564BD">
      <w:pPr>
        <w:pStyle w:val="TH"/>
      </w:pPr>
      <w:r w:rsidRPr="0044437C">
        <w:t>Table 7.3A.3-1: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3F79F72" w14:textId="77777777" w:rsidTr="0070746B">
        <w:trPr>
          <w:trHeight w:val="420"/>
          <w:jc w:val="center"/>
        </w:trPr>
        <w:tc>
          <w:tcPr>
            <w:tcW w:w="1701" w:type="dxa"/>
            <w:shd w:val="clear" w:color="auto" w:fill="auto"/>
            <w:vAlign w:val="center"/>
          </w:tcPr>
          <w:p w14:paraId="4A4C49A5" w14:textId="77777777" w:rsidR="003564BD" w:rsidRPr="0044437C" w:rsidRDefault="003564BD" w:rsidP="0070746B">
            <w:pPr>
              <w:pStyle w:val="TAH"/>
              <w:rPr>
                <w:rFonts w:eastAsia="MS Mincho"/>
              </w:rPr>
            </w:pPr>
            <w:r w:rsidRPr="0044437C">
              <w:t>NTN Band</w:t>
            </w:r>
          </w:p>
        </w:tc>
        <w:tc>
          <w:tcPr>
            <w:tcW w:w="3827" w:type="dxa"/>
            <w:shd w:val="clear" w:color="auto" w:fill="auto"/>
            <w:vAlign w:val="center"/>
          </w:tcPr>
          <w:p w14:paraId="6BB22C56" w14:textId="77777777" w:rsidR="003564BD" w:rsidRPr="0044437C" w:rsidRDefault="003564BD" w:rsidP="0070746B">
            <w:pPr>
              <w:pStyle w:val="TAH"/>
              <w:rPr>
                <w:rFonts w:eastAsia="MS Mincho"/>
              </w:rPr>
            </w:pPr>
            <w:r w:rsidRPr="0044437C">
              <w:t>REFSENS (dBm)</w:t>
            </w:r>
          </w:p>
        </w:tc>
        <w:tc>
          <w:tcPr>
            <w:tcW w:w="2835" w:type="dxa"/>
            <w:shd w:val="clear" w:color="auto" w:fill="auto"/>
            <w:vAlign w:val="center"/>
          </w:tcPr>
          <w:p w14:paraId="2D5BC093" w14:textId="77777777" w:rsidR="003564BD" w:rsidRPr="0044437C" w:rsidRDefault="003564BD" w:rsidP="0070746B">
            <w:pPr>
              <w:pStyle w:val="TAH"/>
              <w:rPr>
                <w:rFonts w:eastAsia="MS Mincho"/>
              </w:rPr>
            </w:pPr>
            <w:r w:rsidRPr="0044437C">
              <w:t>Duplex Mode</w:t>
            </w:r>
          </w:p>
        </w:tc>
      </w:tr>
      <w:tr w:rsidR="002B3C00" w:rsidRPr="0044437C" w14:paraId="5D6BD76A" w14:textId="77777777" w:rsidTr="0070746B">
        <w:trPr>
          <w:trHeight w:val="420"/>
          <w:jc w:val="center"/>
        </w:trPr>
        <w:tc>
          <w:tcPr>
            <w:tcW w:w="1701" w:type="dxa"/>
            <w:shd w:val="clear" w:color="auto" w:fill="auto"/>
            <w:vAlign w:val="center"/>
          </w:tcPr>
          <w:p w14:paraId="0EBD95F4" w14:textId="5F99E964" w:rsidR="002B3C00" w:rsidRPr="0044437C" w:rsidRDefault="002B3C00" w:rsidP="00F617FE">
            <w:pPr>
              <w:pStyle w:val="TAC"/>
            </w:pPr>
            <w:r w:rsidRPr="0044437C">
              <w:rPr>
                <w:lang w:eastAsia="zh-CN"/>
              </w:rPr>
              <w:t>253</w:t>
            </w:r>
          </w:p>
        </w:tc>
        <w:tc>
          <w:tcPr>
            <w:tcW w:w="3827" w:type="dxa"/>
            <w:shd w:val="clear" w:color="auto" w:fill="auto"/>
            <w:vAlign w:val="center"/>
          </w:tcPr>
          <w:p w14:paraId="1A2E693D" w14:textId="2E9B855C" w:rsidR="002B3C00" w:rsidRPr="0044437C" w:rsidRDefault="002B3C00" w:rsidP="00F617FE">
            <w:pPr>
              <w:pStyle w:val="TAC"/>
            </w:pPr>
            <w:r w:rsidRPr="0044437C">
              <w:rPr>
                <w:lang w:eastAsia="zh-CN"/>
              </w:rPr>
              <w:t>-102.7</w:t>
            </w:r>
          </w:p>
        </w:tc>
        <w:tc>
          <w:tcPr>
            <w:tcW w:w="2835" w:type="dxa"/>
            <w:shd w:val="clear" w:color="auto" w:fill="auto"/>
            <w:vAlign w:val="center"/>
          </w:tcPr>
          <w:p w14:paraId="01881A76" w14:textId="1F57E0B5" w:rsidR="002B3C00" w:rsidRPr="0044437C" w:rsidRDefault="002B3C00" w:rsidP="00F617FE">
            <w:pPr>
              <w:pStyle w:val="TAC"/>
            </w:pPr>
            <w:r w:rsidRPr="0044437C">
              <w:rPr>
                <w:lang w:eastAsia="zh-CN"/>
              </w:rPr>
              <w:t>FDD</w:t>
            </w:r>
          </w:p>
        </w:tc>
      </w:tr>
      <w:tr w:rsidR="003564BD" w:rsidRPr="0044437C" w14:paraId="270AB376" w14:textId="77777777" w:rsidTr="0070746B">
        <w:trPr>
          <w:trHeight w:val="255"/>
          <w:jc w:val="center"/>
        </w:trPr>
        <w:tc>
          <w:tcPr>
            <w:tcW w:w="1701" w:type="dxa"/>
            <w:shd w:val="clear" w:color="auto" w:fill="auto"/>
            <w:vAlign w:val="center"/>
          </w:tcPr>
          <w:p w14:paraId="3DAC9C4D" w14:textId="77777777" w:rsidR="003564BD" w:rsidRPr="0044437C" w:rsidRDefault="003564BD" w:rsidP="0070746B">
            <w:pPr>
              <w:pStyle w:val="TAC"/>
              <w:rPr>
                <w:rFonts w:eastAsia="MS Mincho"/>
              </w:rPr>
            </w:pPr>
            <w:r w:rsidRPr="0044437C">
              <w:rPr>
                <w:rFonts w:eastAsia="MS Mincho"/>
              </w:rPr>
              <w:t>254</w:t>
            </w:r>
          </w:p>
        </w:tc>
        <w:tc>
          <w:tcPr>
            <w:tcW w:w="3827" w:type="dxa"/>
            <w:shd w:val="clear" w:color="auto" w:fill="auto"/>
            <w:vAlign w:val="center"/>
          </w:tcPr>
          <w:p w14:paraId="21F4FF2E" w14:textId="77777777" w:rsidR="003564BD" w:rsidRPr="0044437C" w:rsidRDefault="003564BD" w:rsidP="0070746B">
            <w:pPr>
              <w:pStyle w:val="TAC"/>
              <w:rPr>
                <w:rFonts w:eastAsia="MS Mincho"/>
              </w:rPr>
            </w:pPr>
            <w:r w:rsidRPr="0044437C">
              <w:rPr>
                <w:rFonts w:eastAsia="MS Mincho"/>
              </w:rPr>
              <w:t>-102.2</w:t>
            </w:r>
          </w:p>
        </w:tc>
        <w:tc>
          <w:tcPr>
            <w:tcW w:w="2835" w:type="dxa"/>
            <w:shd w:val="clear" w:color="auto" w:fill="auto"/>
            <w:vAlign w:val="center"/>
          </w:tcPr>
          <w:p w14:paraId="4EEE4CF2" w14:textId="77777777" w:rsidR="003564BD" w:rsidRPr="0044437C" w:rsidRDefault="003564BD" w:rsidP="0070746B">
            <w:pPr>
              <w:pStyle w:val="TAC"/>
              <w:rPr>
                <w:rFonts w:eastAsia="MS Mincho"/>
              </w:rPr>
            </w:pPr>
            <w:r w:rsidRPr="0044437C">
              <w:rPr>
                <w:rFonts w:eastAsia="MS Mincho"/>
              </w:rPr>
              <w:t>FDD</w:t>
            </w:r>
          </w:p>
        </w:tc>
      </w:tr>
      <w:tr w:rsidR="003564BD" w:rsidRPr="0044437C" w14:paraId="54ABF145" w14:textId="77777777" w:rsidTr="0070746B">
        <w:trPr>
          <w:trHeight w:val="255"/>
          <w:jc w:val="center"/>
        </w:trPr>
        <w:tc>
          <w:tcPr>
            <w:tcW w:w="1701" w:type="dxa"/>
            <w:shd w:val="clear" w:color="auto" w:fill="auto"/>
            <w:vAlign w:val="center"/>
          </w:tcPr>
          <w:p w14:paraId="60937DA6" w14:textId="77777777" w:rsidR="003564BD" w:rsidRPr="0044437C" w:rsidRDefault="003564BD" w:rsidP="0070746B">
            <w:pPr>
              <w:pStyle w:val="TAC"/>
              <w:rPr>
                <w:rFonts w:eastAsia="MS Mincho"/>
              </w:rPr>
            </w:pPr>
            <w:r w:rsidRPr="0044437C">
              <w:rPr>
                <w:rFonts w:eastAsia="MS Mincho"/>
              </w:rPr>
              <w:t>255</w:t>
            </w:r>
          </w:p>
        </w:tc>
        <w:tc>
          <w:tcPr>
            <w:tcW w:w="3827" w:type="dxa"/>
            <w:shd w:val="clear" w:color="auto" w:fill="auto"/>
            <w:vAlign w:val="center"/>
          </w:tcPr>
          <w:p w14:paraId="15482399" w14:textId="77777777" w:rsidR="003564BD" w:rsidRPr="0044437C" w:rsidRDefault="003564BD" w:rsidP="0070746B">
            <w:pPr>
              <w:pStyle w:val="TAC"/>
              <w:rPr>
                <w:rFonts w:eastAsia="MS Mincho"/>
              </w:rPr>
            </w:pPr>
            <w:r w:rsidRPr="0044437C">
              <w:rPr>
                <w:rFonts w:eastAsia="MS Mincho"/>
              </w:rPr>
              <w:t>-102.7</w:t>
            </w:r>
          </w:p>
        </w:tc>
        <w:tc>
          <w:tcPr>
            <w:tcW w:w="2835" w:type="dxa"/>
            <w:shd w:val="clear" w:color="auto" w:fill="auto"/>
            <w:vAlign w:val="center"/>
          </w:tcPr>
          <w:p w14:paraId="0B8A5357" w14:textId="77777777" w:rsidR="003564BD" w:rsidRPr="0044437C" w:rsidRDefault="003564BD" w:rsidP="0070746B">
            <w:pPr>
              <w:pStyle w:val="TAC"/>
              <w:rPr>
                <w:rFonts w:eastAsia="MS Mincho"/>
              </w:rPr>
            </w:pPr>
            <w:r w:rsidRPr="0044437C">
              <w:rPr>
                <w:rFonts w:eastAsia="MS Mincho"/>
              </w:rPr>
              <w:t>FDD</w:t>
            </w:r>
          </w:p>
        </w:tc>
      </w:tr>
      <w:tr w:rsidR="003564BD" w:rsidRPr="0044437C" w14:paraId="7D2207C8" w14:textId="77777777" w:rsidTr="0070746B">
        <w:trPr>
          <w:trHeight w:val="255"/>
          <w:jc w:val="center"/>
        </w:trPr>
        <w:tc>
          <w:tcPr>
            <w:tcW w:w="1701" w:type="dxa"/>
            <w:shd w:val="clear" w:color="auto" w:fill="auto"/>
            <w:vAlign w:val="center"/>
          </w:tcPr>
          <w:p w14:paraId="6353B48A" w14:textId="77777777" w:rsidR="003564BD" w:rsidRPr="0044437C" w:rsidRDefault="003564BD" w:rsidP="0070746B">
            <w:pPr>
              <w:pStyle w:val="TAC"/>
              <w:rPr>
                <w:rFonts w:eastAsia="MS Mincho"/>
              </w:rPr>
            </w:pPr>
            <w:r w:rsidRPr="0044437C">
              <w:rPr>
                <w:rFonts w:eastAsia="MS Mincho"/>
              </w:rPr>
              <w:t>256</w:t>
            </w:r>
          </w:p>
        </w:tc>
        <w:tc>
          <w:tcPr>
            <w:tcW w:w="3827" w:type="dxa"/>
            <w:shd w:val="clear" w:color="auto" w:fill="auto"/>
            <w:vAlign w:val="center"/>
          </w:tcPr>
          <w:p w14:paraId="1D41EF1F" w14:textId="77777777" w:rsidR="003564BD" w:rsidRPr="0044437C" w:rsidRDefault="003564BD" w:rsidP="0070746B">
            <w:pPr>
              <w:pStyle w:val="TAC"/>
              <w:rPr>
                <w:rFonts w:eastAsia="MS Mincho"/>
              </w:rPr>
            </w:pPr>
            <w:r w:rsidRPr="0044437C">
              <w:rPr>
                <w:rFonts w:eastAsia="MS Mincho"/>
              </w:rPr>
              <w:t>-102.2</w:t>
            </w:r>
          </w:p>
        </w:tc>
        <w:tc>
          <w:tcPr>
            <w:tcW w:w="2835" w:type="dxa"/>
            <w:shd w:val="clear" w:color="auto" w:fill="auto"/>
            <w:vAlign w:val="center"/>
          </w:tcPr>
          <w:p w14:paraId="057F3BB3" w14:textId="77777777" w:rsidR="003564BD" w:rsidRPr="0044437C" w:rsidRDefault="003564BD" w:rsidP="0070746B">
            <w:pPr>
              <w:pStyle w:val="TAC"/>
              <w:rPr>
                <w:rFonts w:eastAsia="MS Mincho"/>
              </w:rPr>
            </w:pPr>
            <w:r w:rsidRPr="0044437C">
              <w:rPr>
                <w:rFonts w:eastAsia="MS Mincho"/>
              </w:rPr>
              <w:t>FDD</w:t>
            </w:r>
          </w:p>
        </w:tc>
      </w:tr>
      <w:tr w:rsidR="003564BD" w:rsidRPr="0044437C" w14:paraId="731A79A1" w14:textId="77777777" w:rsidTr="0070746B">
        <w:trPr>
          <w:trHeight w:val="255"/>
          <w:jc w:val="center"/>
        </w:trPr>
        <w:tc>
          <w:tcPr>
            <w:tcW w:w="8363" w:type="dxa"/>
            <w:gridSpan w:val="3"/>
            <w:shd w:val="clear" w:color="auto" w:fill="auto"/>
            <w:vAlign w:val="center"/>
          </w:tcPr>
          <w:p w14:paraId="1D9187FB"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59B90056" w14:textId="77777777" w:rsidR="003564BD" w:rsidRPr="0044437C" w:rsidRDefault="003564BD" w:rsidP="003564BD"/>
    <w:p w14:paraId="294EBDFB" w14:textId="77777777" w:rsidR="003564BD" w:rsidRPr="0044437C" w:rsidRDefault="003564BD" w:rsidP="003564BD">
      <w:pPr>
        <w:pStyle w:val="TH"/>
      </w:pPr>
      <w:r w:rsidRPr="0044437C">
        <w:t>Table 7.3A.3-2: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7C5A3844" w14:textId="77777777" w:rsidTr="0070746B">
        <w:trPr>
          <w:trHeight w:val="420"/>
          <w:jc w:val="center"/>
        </w:trPr>
        <w:tc>
          <w:tcPr>
            <w:tcW w:w="1701" w:type="dxa"/>
            <w:shd w:val="clear" w:color="auto" w:fill="auto"/>
            <w:vAlign w:val="center"/>
          </w:tcPr>
          <w:p w14:paraId="4CDB1EC0" w14:textId="77777777" w:rsidR="003564BD" w:rsidRPr="0044437C" w:rsidRDefault="003564BD" w:rsidP="0070746B">
            <w:pPr>
              <w:pStyle w:val="TAH"/>
              <w:rPr>
                <w:rFonts w:eastAsia="MS Mincho"/>
              </w:rPr>
            </w:pPr>
            <w:r w:rsidRPr="0044437C">
              <w:t>NTN Band</w:t>
            </w:r>
          </w:p>
        </w:tc>
        <w:tc>
          <w:tcPr>
            <w:tcW w:w="3827" w:type="dxa"/>
            <w:shd w:val="clear" w:color="auto" w:fill="auto"/>
            <w:vAlign w:val="center"/>
          </w:tcPr>
          <w:p w14:paraId="0D377A0E" w14:textId="77777777" w:rsidR="003564BD" w:rsidRPr="0044437C" w:rsidRDefault="003564BD" w:rsidP="0070746B">
            <w:pPr>
              <w:pStyle w:val="TAH"/>
              <w:rPr>
                <w:rFonts w:eastAsia="MS Mincho"/>
              </w:rPr>
            </w:pPr>
            <w:r w:rsidRPr="0044437C">
              <w:t>REFSENS (dBm)</w:t>
            </w:r>
          </w:p>
        </w:tc>
        <w:tc>
          <w:tcPr>
            <w:tcW w:w="2835" w:type="dxa"/>
            <w:shd w:val="clear" w:color="auto" w:fill="auto"/>
            <w:vAlign w:val="center"/>
          </w:tcPr>
          <w:p w14:paraId="24521772" w14:textId="77777777" w:rsidR="003564BD" w:rsidRPr="0044437C" w:rsidRDefault="003564BD" w:rsidP="0070746B">
            <w:pPr>
              <w:pStyle w:val="TAH"/>
              <w:rPr>
                <w:rFonts w:eastAsia="MS Mincho"/>
              </w:rPr>
            </w:pPr>
            <w:r w:rsidRPr="0044437C">
              <w:t>Duplex Mode</w:t>
            </w:r>
          </w:p>
        </w:tc>
      </w:tr>
      <w:tr w:rsidR="002B3C00" w:rsidRPr="0044437C" w14:paraId="6244C693" w14:textId="77777777" w:rsidTr="0070746B">
        <w:trPr>
          <w:trHeight w:val="420"/>
          <w:jc w:val="center"/>
        </w:trPr>
        <w:tc>
          <w:tcPr>
            <w:tcW w:w="1701" w:type="dxa"/>
            <w:shd w:val="clear" w:color="auto" w:fill="auto"/>
            <w:vAlign w:val="center"/>
          </w:tcPr>
          <w:p w14:paraId="5D9961E1" w14:textId="55943427" w:rsidR="002B3C00" w:rsidRPr="0044437C" w:rsidRDefault="002B3C00" w:rsidP="00F617FE">
            <w:pPr>
              <w:pStyle w:val="TAC"/>
            </w:pPr>
            <w:r w:rsidRPr="0044437C">
              <w:rPr>
                <w:lang w:eastAsia="zh-CN"/>
              </w:rPr>
              <w:t>253</w:t>
            </w:r>
          </w:p>
        </w:tc>
        <w:tc>
          <w:tcPr>
            <w:tcW w:w="3827" w:type="dxa"/>
            <w:shd w:val="clear" w:color="auto" w:fill="auto"/>
            <w:vAlign w:val="center"/>
          </w:tcPr>
          <w:p w14:paraId="604CCC2E" w14:textId="31A19F13" w:rsidR="002B3C00" w:rsidRPr="0044437C" w:rsidRDefault="002B3C00" w:rsidP="00F617FE">
            <w:pPr>
              <w:pStyle w:val="TAC"/>
            </w:pPr>
            <w:r w:rsidRPr="0044437C">
              <w:rPr>
                <w:rFonts w:eastAsia="MS Mincho"/>
              </w:rPr>
              <w:t>-103.5</w:t>
            </w:r>
          </w:p>
        </w:tc>
        <w:tc>
          <w:tcPr>
            <w:tcW w:w="2835" w:type="dxa"/>
            <w:shd w:val="clear" w:color="auto" w:fill="auto"/>
            <w:vAlign w:val="center"/>
          </w:tcPr>
          <w:p w14:paraId="7D41D993" w14:textId="20606CC1" w:rsidR="002B3C00" w:rsidRPr="0044437C" w:rsidRDefault="002B3C00" w:rsidP="00F617FE">
            <w:pPr>
              <w:pStyle w:val="TAC"/>
            </w:pPr>
            <w:r w:rsidRPr="0044437C">
              <w:rPr>
                <w:rFonts w:eastAsia="MS Mincho"/>
              </w:rPr>
              <w:t>HD-FDD</w:t>
            </w:r>
          </w:p>
        </w:tc>
      </w:tr>
      <w:tr w:rsidR="003564BD" w:rsidRPr="0044437C" w14:paraId="204E0024" w14:textId="77777777" w:rsidTr="0070746B">
        <w:trPr>
          <w:trHeight w:val="255"/>
          <w:jc w:val="center"/>
        </w:trPr>
        <w:tc>
          <w:tcPr>
            <w:tcW w:w="1701" w:type="dxa"/>
            <w:shd w:val="clear" w:color="auto" w:fill="auto"/>
            <w:vAlign w:val="center"/>
          </w:tcPr>
          <w:p w14:paraId="2C2D9053" w14:textId="77777777" w:rsidR="003564BD" w:rsidRPr="0044437C" w:rsidRDefault="003564BD" w:rsidP="0070746B">
            <w:pPr>
              <w:pStyle w:val="TAC"/>
              <w:rPr>
                <w:rFonts w:eastAsia="MS Mincho"/>
              </w:rPr>
            </w:pPr>
            <w:r w:rsidRPr="0044437C">
              <w:rPr>
                <w:rFonts w:eastAsia="MS Mincho"/>
              </w:rPr>
              <w:t>254</w:t>
            </w:r>
          </w:p>
        </w:tc>
        <w:tc>
          <w:tcPr>
            <w:tcW w:w="3827" w:type="dxa"/>
            <w:shd w:val="clear" w:color="auto" w:fill="auto"/>
            <w:vAlign w:val="center"/>
          </w:tcPr>
          <w:p w14:paraId="6B06914C" w14:textId="77777777" w:rsidR="003564BD" w:rsidRPr="0044437C" w:rsidRDefault="003564BD" w:rsidP="0070746B">
            <w:pPr>
              <w:pStyle w:val="TAC"/>
              <w:rPr>
                <w:rFonts w:eastAsia="MS Mincho"/>
              </w:rPr>
            </w:pPr>
            <w:r w:rsidRPr="0044437C">
              <w:rPr>
                <w:rFonts w:eastAsia="MS Mincho"/>
              </w:rPr>
              <w:t>-103.1</w:t>
            </w:r>
          </w:p>
        </w:tc>
        <w:tc>
          <w:tcPr>
            <w:tcW w:w="2835" w:type="dxa"/>
            <w:shd w:val="clear" w:color="auto" w:fill="auto"/>
            <w:vAlign w:val="center"/>
          </w:tcPr>
          <w:p w14:paraId="760105F2" w14:textId="77777777" w:rsidR="003564BD" w:rsidRPr="0044437C" w:rsidRDefault="003564BD" w:rsidP="0070746B">
            <w:pPr>
              <w:pStyle w:val="TAC"/>
              <w:rPr>
                <w:rFonts w:eastAsia="MS Mincho"/>
              </w:rPr>
            </w:pPr>
            <w:r w:rsidRPr="0044437C">
              <w:rPr>
                <w:rFonts w:eastAsia="MS Mincho"/>
              </w:rPr>
              <w:t>HD-FDD</w:t>
            </w:r>
          </w:p>
        </w:tc>
      </w:tr>
      <w:tr w:rsidR="003564BD" w:rsidRPr="0044437C" w14:paraId="30B91ED1" w14:textId="77777777" w:rsidTr="0070746B">
        <w:trPr>
          <w:trHeight w:val="255"/>
          <w:jc w:val="center"/>
        </w:trPr>
        <w:tc>
          <w:tcPr>
            <w:tcW w:w="1701" w:type="dxa"/>
            <w:shd w:val="clear" w:color="auto" w:fill="auto"/>
            <w:vAlign w:val="center"/>
          </w:tcPr>
          <w:p w14:paraId="6B6815DB" w14:textId="77777777" w:rsidR="003564BD" w:rsidRPr="0044437C" w:rsidRDefault="003564BD" w:rsidP="0070746B">
            <w:pPr>
              <w:pStyle w:val="TAC"/>
              <w:rPr>
                <w:rFonts w:eastAsia="MS Mincho"/>
              </w:rPr>
            </w:pPr>
            <w:r w:rsidRPr="0044437C">
              <w:rPr>
                <w:rFonts w:eastAsia="MS Mincho"/>
              </w:rPr>
              <w:t>255</w:t>
            </w:r>
          </w:p>
        </w:tc>
        <w:tc>
          <w:tcPr>
            <w:tcW w:w="3827" w:type="dxa"/>
            <w:shd w:val="clear" w:color="auto" w:fill="auto"/>
            <w:vAlign w:val="center"/>
          </w:tcPr>
          <w:p w14:paraId="131B55EB" w14:textId="77777777" w:rsidR="003564BD" w:rsidRPr="0044437C" w:rsidRDefault="003564BD" w:rsidP="0070746B">
            <w:pPr>
              <w:pStyle w:val="TAC"/>
              <w:rPr>
                <w:rFonts w:eastAsia="MS Mincho"/>
              </w:rPr>
            </w:pPr>
            <w:r w:rsidRPr="0044437C">
              <w:rPr>
                <w:rFonts w:eastAsia="MS Mincho"/>
              </w:rPr>
              <w:t>-103.5</w:t>
            </w:r>
          </w:p>
        </w:tc>
        <w:tc>
          <w:tcPr>
            <w:tcW w:w="2835" w:type="dxa"/>
            <w:shd w:val="clear" w:color="auto" w:fill="auto"/>
            <w:vAlign w:val="center"/>
          </w:tcPr>
          <w:p w14:paraId="1ABBC674" w14:textId="77777777" w:rsidR="003564BD" w:rsidRPr="0044437C" w:rsidRDefault="003564BD" w:rsidP="0070746B">
            <w:pPr>
              <w:pStyle w:val="TAC"/>
              <w:rPr>
                <w:rFonts w:eastAsia="MS Mincho"/>
              </w:rPr>
            </w:pPr>
            <w:r w:rsidRPr="0044437C">
              <w:rPr>
                <w:rFonts w:eastAsia="MS Mincho"/>
              </w:rPr>
              <w:t>HD-FDD</w:t>
            </w:r>
          </w:p>
        </w:tc>
      </w:tr>
      <w:tr w:rsidR="003564BD" w:rsidRPr="0044437C" w14:paraId="50A637A2" w14:textId="77777777" w:rsidTr="0070746B">
        <w:trPr>
          <w:trHeight w:val="255"/>
          <w:jc w:val="center"/>
        </w:trPr>
        <w:tc>
          <w:tcPr>
            <w:tcW w:w="1701" w:type="dxa"/>
            <w:shd w:val="clear" w:color="auto" w:fill="auto"/>
            <w:vAlign w:val="center"/>
          </w:tcPr>
          <w:p w14:paraId="48E00720" w14:textId="77777777" w:rsidR="003564BD" w:rsidRPr="0044437C" w:rsidRDefault="003564BD" w:rsidP="0070746B">
            <w:pPr>
              <w:pStyle w:val="TAC"/>
              <w:rPr>
                <w:rFonts w:eastAsia="MS Mincho"/>
              </w:rPr>
            </w:pPr>
            <w:r w:rsidRPr="0044437C">
              <w:rPr>
                <w:rFonts w:eastAsia="MS Mincho"/>
              </w:rPr>
              <w:t>256</w:t>
            </w:r>
          </w:p>
        </w:tc>
        <w:tc>
          <w:tcPr>
            <w:tcW w:w="3827" w:type="dxa"/>
            <w:shd w:val="clear" w:color="auto" w:fill="auto"/>
            <w:vAlign w:val="center"/>
          </w:tcPr>
          <w:p w14:paraId="557E303D" w14:textId="77777777" w:rsidR="003564BD" w:rsidRPr="0044437C" w:rsidRDefault="003564BD" w:rsidP="0070746B">
            <w:pPr>
              <w:pStyle w:val="TAC"/>
              <w:rPr>
                <w:rFonts w:eastAsia="MS Mincho"/>
              </w:rPr>
            </w:pPr>
            <w:r w:rsidRPr="0044437C">
              <w:rPr>
                <w:rFonts w:eastAsia="MS Mincho"/>
              </w:rPr>
              <w:t>-103</w:t>
            </w:r>
          </w:p>
        </w:tc>
        <w:tc>
          <w:tcPr>
            <w:tcW w:w="2835" w:type="dxa"/>
            <w:shd w:val="clear" w:color="auto" w:fill="auto"/>
            <w:vAlign w:val="center"/>
          </w:tcPr>
          <w:p w14:paraId="650D774A" w14:textId="77777777" w:rsidR="003564BD" w:rsidRPr="0044437C" w:rsidRDefault="003564BD" w:rsidP="0070746B">
            <w:pPr>
              <w:pStyle w:val="TAC"/>
              <w:rPr>
                <w:rFonts w:eastAsia="MS Mincho"/>
              </w:rPr>
            </w:pPr>
            <w:r w:rsidRPr="0044437C">
              <w:rPr>
                <w:rFonts w:eastAsia="MS Mincho"/>
              </w:rPr>
              <w:t>HD-FDD</w:t>
            </w:r>
          </w:p>
        </w:tc>
      </w:tr>
      <w:tr w:rsidR="003564BD" w:rsidRPr="0044437C" w14:paraId="10573ABF" w14:textId="77777777" w:rsidTr="0070746B">
        <w:trPr>
          <w:trHeight w:val="255"/>
          <w:jc w:val="center"/>
        </w:trPr>
        <w:tc>
          <w:tcPr>
            <w:tcW w:w="8363" w:type="dxa"/>
            <w:gridSpan w:val="3"/>
            <w:shd w:val="clear" w:color="auto" w:fill="auto"/>
            <w:vAlign w:val="center"/>
          </w:tcPr>
          <w:p w14:paraId="13B13552"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744CDB9A" w14:textId="77777777" w:rsidR="00524A5D" w:rsidRPr="0044437C" w:rsidRDefault="00524A5D"/>
    <w:p w14:paraId="439187E0" w14:textId="77777777" w:rsidR="00524A5D" w:rsidRPr="0044437C" w:rsidRDefault="00000000">
      <w:r w:rsidRPr="0044437C">
        <w:t>The reference receive sensitivity (REFSENS) requirement specified in Table 7.3A.3-1/Table 7.3A.3-2 shall be met for an uplink transmission bandwidth less than or equal to that specified in Table 7.3A.3-3.</w:t>
      </w:r>
    </w:p>
    <w:p w14:paraId="411669A0" w14:textId="77777777" w:rsidR="00524A5D" w:rsidRPr="0044437C" w:rsidRDefault="00000000">
      <w:pPr>
        <w:pStyle w:val="NO"/>
      </w:pPr>
      <w:r w:rsidRPr="0044437C">
        <w:lastRenderedPageBreak/>
        <w:t>NOTE:</w:t>
      </w:r>
      <w:r w:rsidRPr="0044437C">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[G] (informative).</w:t>
      </w:r>
    </w:p>
    <w:p w14:paraId="6376BF05" w14:textId="77777777" w:rsidR="003564BD" w:rsidRPr="0044437C" w:rsidRDefault="003564BD" w:rsidP="003564BD">
      <w:pPr>
        <w:pStyle w:val="TH"/>
      </w:pPr>
      <w:r w:rsidRPr="0044437C">
        <w:t xml:space="preserve">Table 7.3A.3-3: FDD </w:t>
      </w:r>
      <w:r w:rsidRPr="0044437C">
        <w:rPr>
          <w:snapToGrid w:val="0"/>
        </w:rPr>
        <w:t xml:space="preserve">UE category M1 </w:t>
      </w:r>
      <w:r w:rsidRPr="0044437C">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3564BD" w:rsidRPr="0044437C" w14:paraId="3C991031" w14:textId="77777777" w:rsidTr="0070746B">
        <w:trPr>
          <w:trHeight w:val="420"/>
          <w:jc w:val="center"/>
        </w:trPr>
        <w:tc>
          <w:tcPr>
            <w:tcW w:w="1701" w:type="dxa"/>
            <w:shd w:val="clear" w:color="auto" w:fill="auto"/>
            <w:vAlign w:val="center"/>
          </w:tcPr>
          <w:p w14:paraId="5D8B0A71" w14:textId="77777777" w:rsidR="003564BD" w:rsidRPr="0044437C" w:rsidRDefault="003564BD" w:rsidP="0070746B">
            <w:pPr>
              <w:pStyle w:val="TAH"/>
              <w:rPr>
                <w:rFonts w:eastAsia="MS Mincho"/>
                <w:lang w:eastAsia="ja-JP"/>
              </w:rPr>
            </w:pPr>
            <w:r w:rsidRPr="0044437C">
              <w:rPr>
                <w:lang w:eastAsia="ja-JP"/>
              </w:rPr>
              <w:t>E-UTRA Band</w:t>
            </w:r>
          </w:p>
        </w:tc>
        <w:tc>
          <w:tcPr>
            <w:tcW w:w="1842" w:type="dxa"/>
            <w:shd w:val="clear" w:color="auto" w:fill="auto"/>
            <w:vAlign w:val="center"/>
          </w:tcPr>
          <w:p w14:paraId="3A1C72E8" w14:textId="77777777" w:rsidR="003564BD" w:rsidRPr="0044437C" w:rsidRDefault="003564BD" w:rsidP="0070746B">
            <w:pPr>
              <w:pStyle w:val="TAH"/>
              <w:rPr>
                <w:rFonts w:eastAsia="MS Mincho"/>
              </w:rPr>
            </w:pPr>
            <w:r w:rsidRPr="0044437C">
              <w:rPr>
                <w:lang w:eastAsia="ja-JP"/>
              </w:rPr>
              <w:t>N</w:t>
            </w:r>
            <w:r w:rsidRPr="0044437C">
              <w:rPr>
                <w:vertAlign w:val="subscript"/>
                <w:lang w:eastAsia="ja-JP"/>
              </w:rPr>
              <w:t>RB</w:t>
            </w:r>
          </w:p>
        </w:tc>
        <w:tc>
          <w:tcPr>
            <w:tcW w:w="2268" w:type="dxa"/>
            <w:shd w:val="clear" w:color="auto" w:fill="auto"/>
            <w:vAlign w:val="center"/>
          </w:tcPr>
          <w:p w14:paraId="707110A9" w14:textId="77777777" w:rsidR="003564BD" w:rsidRPr="0044437C" w:rsidRDefault="003564BD" w:rsidP="0070746B">
            <w:pPr>
              <w:pStyle w:val="TAH"/>
              <w:rPr>
                <w:rFonts w:eastAsia="MS Mincho"/>
                <w:lang w:eastAsia="ja-JP"/>
              </w:rPr>
            </w:pPr>
            <w:r w:rsidRPr="0044437C">
              <w:rPr>
                <w:lang w:eastAsia="ja-JP"/>
              </w:rPr>
              <w:t>Duplex Mode</w:t>
            </w:r>
          </w:p>
        </w:tc>
      </w:tr>
      <w:tr w:rsidR="002B3C00" w:rsidRPr="0044437C" w14:paraId="4A8FE43D" w14:textId="77777777" w:rsidTr="0070746B">
        <w:trPr>
          <w:trHeight w:val="420"/>
          <w:jc w:val="center"/>
        </w:trPr>
        <w:tc>
          <w:tcPr>
            <w:tcW w:w="1701" w:type="dxa"/>
            <w:shd w:val="clear" w:color="auto" w:fill="auto"/>
            <w:vAlign w:val="center"/>
          </w:tcPr>
          <w:p w14:paraId="798B1505" w14:textId="2D9D822A" w:rsidR="002B3C00" w:rsidRPr="0044437C" w:rsidRDefault="002B3C00" w:rsidP="00F617FE">
            <w:pPr>
              <w:pStyle w:val="TAC"/>
              <w:rPr>
                <w:lang w:eastAsia="ja-JP"/>
              </w:rPr>
            </w:pPr>
            <w:r w:rsidRPr="0044437C">
              <w:rPr>
                <w:lang w:eastAsia="zh-CN"/>
              </w:rPr>
              <w:t>253</w:t>
            </w:r>
          </w:p>
        </w:tc>
        <w:tc>
          <w:tcPr>
            <w:tcW w:w="1842" w:type="dxa"/>
            <w:shd w:val="clear" w:color="auto" w:fill="auto"/>
            <w:vAlign w:val="center"/>
          </w:tcPr>
          <w:p w14:paraId="67B26AE8" w14:textId="0E974B18" w:rsidR="002B3C00" w:rsidRPr="0044437C" w:rsidRDefault="002B3C00" w:rsidP="00F617FE">
            <w:pPr>
              <w:pStyle w:val="TAC"/>
              <w:rPr>
                <w:lang w:eastAsia="ja-JP"/>
              </w:rPr>
            </w:pPr>
            <w:r w:rsidRPr="0044437C">
              <w:rPr>
                <w:lang w:eastAsia="zh-CN"/>
              </w:rPr>
              <w:t>6</w:t>
            </w:r>
            <w:r w:rsidRPr="0044437C">
              <w:rPr>
                <w:vertAlign w:val="superscript"/>
                <w:lang w:eastAsia="zh-CN"/>
              </w:rPr>
              <w:t>1</w:t>
            </w:r>
          </w:p>
        </w:tc>
        <w:tc>
          <w:tcPr>
            <w:tcW w:w="2268" w:type="dxa"/>
            <w:shd w:val="clear" w:color="auto" w:fill="auto"/>
            <w:vAlign w:val="center"/>
          </w:tcPr>
          <w:p w14:paraId="42BC3D7E" w14:textId="5D289648" w:rsidR="002B3C00" w:rsidRPr="0044437C" w:rsidRDefault="002B3C00" w:rsidP="00F617FE">
            <w:pPr>
              <w:pStyle w:val="TAC"/>
              <w:rPr>
                <w:lang w:eastAsia="ja-JP"/>
              </w:rPr>
            </w:pPr>
            <w:r w:rsidRPr="0044437C">
              <w:rPr>
                <w:lang w:eastAsia="zh-CN"/>
              </w:rPr>
              <w:t>FDD and HD-FDD</w:t>
            </w:r>
          </w:p>
        </w:tc>
      </w:tr>
      <w:tr w:rsidR="003564BD" w:rsidRPr="0044437C" w14:paraId="1993091E" w14:textId="77777777" w:rsidTr="0070746B">
        <w:trPr>
          <w:trHeight w:val="255"/>
          <w:jc w:val="center"/>
        </w:trPr>
        <w:tc>
          <w:tcPr>
            <w:tcW w:w="1701" w:type="dxa"/>
            <w:shd w:val="clear" w:color="auto" w:fill="auto"/>
            <w:vAlign w:val="center"/>
          </w:tcPr>
          <w:p w14:paraId="570EF7C0" w14:textId="118AA999" w:rsidR="003564BD" w:rsidRPr="0044437C" w:rsidRDefault="003564BD" w:rsidP="0070746B">
            <w:pPr>
              <w:pStyle w:val="TAC"/>
              <w:rPr>
                <w:rFonts w:eastAsia="MS Mincho"/>
                <w:lang w:eastAsia="ja-JP"/>
              </w:rPr>
            </w:pPr>
            <w:r w:rsidRPr="0044437C">
              <w:rPr>
                <w:lang w:eastAsia="zh-CN"/>
              </w:rPr>
              <w:t>25</w:t>
            </w:r>
            <w:r w:rsidR="002B3C00" w:rsidRPr="0044437C">
              <w:rPr>
                <w:lang w:eastAsia="zh-CN"/>
              </w:rPr>
              <w:t>4</w:t>
            </w:r>
          </w:p>
        </w:tc>
        <w:tc>
          <w:tcPr>
            <w:tcW w:w="1842" w:type="dxa"/>
            <w:shd w:val="clear" w:color="auto" w:fill="auto"/>
            <w:vAlign w:val="center"/>
          </w:tcPr>
          <w:p w14:paraId="74435351" w14:textId="77777777" w:rsidR="003564BD" w:rsidRPr="0044437C" w:rsidRDefault="003564BD" w:rsidP="0070746B">
            <w:pPr>
              <w:pStyle w:val="TAC"/>
            </w:pPr>
            <w:r w:rsidRPr="0044437C">
              <w:rPr>
                <w:lang w:eastAsia="zh-CN"/>
              </w:rPr>
              <w:t>6</w:t>
            </w:r>
            <w:r w:rsidRPr="0044437C">
              <w:rPr>
                <w:vertAlign w:val="superscript"/>
                <w:lang w:eastAsia="zh-CN"/>
              </w:rPr>
              <w:t>1</w:t>
            </w:r>
          </w:p>
        </w:tc>
        <w:tc>
          <w:tcPr>
            <w:tcW w:w="2268" w:type="dxa"/>
            <w:shd w:val="clear" w:color="auto" w:fill="auto"/>
            <w:vAlign w:val="center"/>
          </w:tcPr>
          <w:p w14:paraId="55E05112" w14:textId="77777777" w:rsidR="003564BD" w:rsidRPr="0044437C" w:rsidRDefault="003564BD" w:rsidP="0070746B">
            <w:pPr>
              <w:pStyle w:val="TAC"/>
              <w:rPr>
                <w:rFonts w:eastAsia="MS Mincho"/>
                <w:lang w:eastAsia="ja-JP"/>
              </w:rPr>
            </w:pPr>
            <w:r w:rsidRPr="0044437C">
              <w:rPr>
                <w:lang w:eastAsia="zh-CN"/>
              </w:rPr>
              <w:t>FDD and HD-FDD</w:t>
            </w:r>
          </w:p>
        </w:tc>
      </w:tr>
      <w:tr w:rsidR="003564BD" w:rsidRPr="0044437C" w14:paraId="08389962" w14:textId="77777777" w:rsidTr="0070746B">
        <w:trPr>
          <w:trHeight w:val="255"/>
          <w:jc w:val="center"/>
        </w:trPr>
        <w:tc>
          <w:tcPr>
            <w:tcW w:w="1701" w:type="dxa"/>
            <w:shd w:val="clear" w:color="auto" w:fill="auto"/>
            <w:vAlign w:val="center"/>
          </w:tcPr>
          <w:p w14:paraId="38D174C1" w14:textId="77777777" w:rsidR="003564BD" w:rsidRPr="0044437C" w:rsidRDefault="003564BD" w:rsidP="0070746B">
            <w:pPr>
              <w:pStyle w:val="TAC"/>
              <w:rPr>
                <w:rFonts w:eastAsia="MS Mincho"/>
                <w:lang w:eastAsia="ja-JP"/>
              </w:rPr>
            </w:pPr>
            <w:r w:rsidRPr="0044437C">
              <w:rPr>
                <w:rFonts w:eastAsia="MS Mincho"/>
                <w:lang w:eastAsia="ja-JP"/>
              </w:rPr>
              <w:t>255</w:t>
            </w:r>
          </w:p>
        </w:tc>
        <w:tc>
          <w:tcPr>
            <w:tcW w:w="1842" w:type="dxa"/>
            <w:shd w:val="clear" w:color="auto" w:fill="auto"/>
            <w:vAlign w:val="center"/>
          </w:tcPr>
          <w:p w14:paraId="5678D412" w14:textId="77777777" w:rsidR="003564BD" w:rsidRPr="0044437C" w:rsidRDefault="003564BD" w:rsidP="0070746B">
            <w:pPr>
              <w:pStyle w:val="TAC"/>
            </w:pPr>
            <w:r w:rsidRPr="0044437C">
              <w:t>6</w:t>
            </w:r>
            <w:r w:rsidRPr="0044437C">
              <w:rPr>
                <w:vertAlign w:val="superscript"/>
              </w:rPr>
              <w:t>1</w:t>
            </w:r>
          </w:p>
        </w:tc>
        <w:tc>
          <w:tcPr>
            <w:tcW w:w="2268" w:type="dxa"/>
            <w:shd w:val="clear" w:color="auto" w:fill="auto"/>
            <w:vAlign w:val="center"/>
          </w:tcPr>
          <w:p w14:paraId="746CAD13" w14:textId="77777777" w:rsidR="003564BD" w:rsidRPr="0044437C" w:rsidRDefault="003564BD" w:rsidP="0070746B">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771D442C" w14:textId="77777777" w:rsidTr="0070746B">
        <w:trPr>
          <w:trHeight w:val="255"/>
          <w:jc w:val="center"/>
        </w:trPr>
        <w:tc>
          <w:tcPr>
            <w:tcW w:w="1701" w:type="dxa"/>
            <w:shd w:val="clear" w:color="auto" w:fill="auto"/>
            <w:vAlign w:val="center"/>
          </w:tcPr>
          <w:p w14:paraId="7E60F23B" w14:textId="77777777" w:rsidR="003564BD" w:rsidRPr="0044437C" w:rsidRDefault="003564BD" w:rsidP="0070746B">
            <w:pPr>
              <w:pStyle w:val="TAC"/>
              <w:rPr>
                <w:rFonts w:eastAsia="MS Mincho"/>
                <w:lang w:eastAsia="ja-JP"/>
              </w:rPr>
            </w:pPr>
            <w:r w:rsidRPr="0044437C">
              <w:rPr>
                <w:rFonts w:eastAsia="MS Mincho"/>
                <w:lang w:eastAsia="ja-JP"/>
              </w:rPr>
              <w:t>256</w:t>
            </w:r>
          </w:p>
        </w:tc>
        <w:tc>
          <w:tcPr>
            <w:tcW w:w="1842" w:type="dxa"/>
            <w:shd w:val="clear" w:color="auto" w:fill="auto"/>
            <w:vAlign w:val="center"/>
          </w:tcPr>
          <w:p w14:paraId="6839B306" w14:textId="77777777" w:rsidR="003564BD" w:rsidRPr="0044437C" w:rsidRDefault="003564BD" w:rsidP="0070746B">
            <w:pPr>
              <w:pStyle w:val="TAC"/>
            </w:pPr>
            <w:r w:rsidRPr="0044437C">
              <w:t>6</w:t>
            </w:r>
            <w:r w:rsidRPr="0044437C">
              <w:rPr>
                <w:vertAlign w:val="superscript"/>
              </w:rPr>
              <w:t>1</w:t>
            </w:r>
          </w:p>
        </w:tc>
        <w:tc>
          <w:tcPr>
            <w:tcW w:w="2268" w:type="dxa"/>
            <w:shd w:val="clear" w:color="auto" w:fill="auto"/>
            <w:vAlign w:val="center"/>
          </w:tcPr>
          <w:p w14:paraId="0895D51C" w14:textId="77777777" w:rsidR="003564BD" w:rsidRPr="0044437C" w:rsidRDefault="003564BD" w:rsidP="0070746B">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35BFECE5" w14:textId="77777777" w:rsidTr="0070746B">
        <w:trPr>
          <w:trHeight w:val="255"/>
          <w:jc w:val="center"/>
        </w:trPr>
        <w:tc>
          <w:tcPr>
            <w:tcW w:w="5811" w:type="dxa"/>
            <w:gridSpan w:val="3"/>
            <w:shd w:val="clear" w:color="auto" w:fill="auto"/>
            <w:vAlign w:val="center"/>
          </w:tcPr>
          <w:p w14:paraId="38CD443F" w14:textId="77777777" w:rsidR="003564BD" w:rsidRPr="0044437C" w:rsidRDefault="003564BD" w:rsidP="0070746B">
            <w:pPr>
              <w:pStyle w:val="TAN"/>
            </w:pPr>
            <w:r w:rsidRPr="0044437C">
              <w:rPr>
                <w:lang w:eastAsia="ja-JP"/>
              </w:rPr>
              <w:t>NOTE 1:</w:t>
            </w:r>
            <w:r w:rsidRPr="0044437C">
              <w:rPr>
                <w:lang w:eastAsia="ja-JP"/>
              </w:rPr>
              <w:tab/>
            </w:r>
            <w:r w:rsidRPr="0044437C">
              <w:rPr>
                <w:vertAlign w:val="superscript"/>
                <w:lang w:eastAsia="ja-JP"/>
              </w:rPr>
              <w:t>1</w:t>
            </w:r>
            <w:r w:rsidRPr="0044437C">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44437C" w:rsidRDefault="00524A5D">
      <w:pPr>
        <w:rPr>
          <w:rFonts w:eastAsiaTheme="minorEastAsia"/>
        </w:rPr>
      </w:pPr>
    </w:p>
    <w:p w14:paraId="2228F96F"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7.3A.1.</w:t>
      </w:r>
    </w:p>
    <w:p w14:paraId="18F5DBBD" w14:textId="77777777" w:rsidR="00524A5D" w:rsidRPr="0044437C" w:rsidRDefault="00000000">
      <w:pPr>
        <w:pStyle w:val="H6"/>
      </w:pPr>
      <w:bookmarkStart w:id="1583" w:name="MCCQCTEMPBM_00000300"/>
      <w:r w:rsidRPr="0044437C">
        <w:t>7.3A.4</w:t>
      </w:r>
      <w:r w:rsidRPr="0044437C">
        <w:tab/>
        <w:t>Test description</w:t>
      </w:r>
    </w:p>
    <w:p w14:paraId="2AFB8EEB" w14:textId="77777777" w:rsidR="00524A5D" w:rsidRPr="0044437C" w:rsidRDefault="00000000">
      <w:pPr>
        <w:pStyle w:val="H6"/>
      </w:pPr>
      <w:bookmarkStart w:id="1584" w:name="MCCQCTEMPBM_00000301"/>
      <w:bookmarkEnd w:id="1583"/>
      <w:r w:rsidRPr="0044437C">
        <w:t>7.3A.4.1</w:t>
      </w:r>
      <w:r w:rsidRPr="0044437C">
        <w:tab/>
        <w:t xml:space="preserve">Initial conditions  </w:t>
      </w:r>
    </w:p>
    <w:bookmarkEnd w:id="1584"/>
    <w:p w14:paraId="0FA69C2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5C0276F"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37B57C74" w14:textId="77777777" w:rsidR="00524A5D" w:rsidRPr="0044437C" w:rsidRDefault="00000000">
      <w:pPr>
        <w:pStyle w:val="TH"/>
      </w:pPr>
      <w:r w:rsidRPr="0044437C">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44437C"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44437C" w:rsidRDefault="00000000">
            <w:pPr>
              <w:pStyle w:val="TAH"/>
            </w:pPr>
            <w:r w:rsidRPr="0044437C">
              <w:t>Initial Conditions</w:t>
            </w:r>
          </w:p>
        </w:tc>
      </w:tr>
      <w:tr w:rsidR="00524A5D" w:rsidRPr="0044437C"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44437C" w:rsidRDefault="00000000">
            <w:pPr>
              <w:pStyle w:val="TAL"/>
            </w:pPr>
            <w:r w:rsidRPr="0044437C">
              <w:t>Test Environment as specified in</w:t>
            </w:r>
          </w:p>
          <w:p w14:paraId="5A0425A8" w14:textId="77777777" w:rsidR="00524A5D" w:rsidRPr="0044437C" w:rsidRDefault="00000000">
            <w:pPr>
              <w:pStyle w:val="TAL"/>
            </w:pPr>
            <w:r w:rsidRPr="0044437C">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44437C" w:rsidRDefault="00000000">
            <w:pPr>
              <w:pStyle w:val="TAL"/>
            </w:pPr>
            <w:r w:rsidRPr="0044437C">
              <w:t>NC, TL/VL, TL/VH, TH/VL, TH/VH</w:t>
            </w:r>
          </w:p>
        </w:tc>
      </w:tr>
      <w:tr w:rsidR="00524A5D" w:rsidRPr="0044437C"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44437C" w:rsidRDefault="00000000">
            <w:pPr>
              <w:pStyle w:val="TAL"/>
            </w:pPr>
            <w:r w:rsidRPr="0044437C">
              <w:t>Test Frequencies as specified in</w:t>
            </w:r>
          </w:p>
          <w:p w14:paraId="31198D06" w14:textId="77777777" w:rsidR="00524A5D" w:rsidRPr="0044437C" w:rsidRDefault="00000000">
            <w:pPr>
              <w:pStyle w:val="TAL"/>
            </w:pPr>
            <w:r w:rsidRPr="0044437C">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44437C" w:rsidRDefault="00000000">
            <w:pPr>
              <w:pStyle w:val="TAL"/>
            </w:pPr>
            <w:r w:rsidRPr="0044437C">
              <w:t>Low range, Mid range, High range</w:t>
            </w:r>
          </w:p>
        </w:tc>
      </w:tr>
      <w:tr w:rsidR="00524A5D" w:rsidRPr="0044437C"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44437C" w:rsidRDefault="00000000">
            <w:pPr>
              <w:pStyle w:val="TAL"/>
            </w:pPr>
            <w:r w:rsidRPr="0044437C">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44437C" w:rsidRDefault="00000000">
            <w:pPr>
              <w:pStyle w:val="TAL"/>
            </w:pPr>
            <w:r w:rsidRPr="0044437C">
              <w:t>1.4MHz</w:t>
            </w:r>
          </w:p>
        </w:tc>
      </w:tr>
      <w:tr w:rsidR="00524A5D" w:rsidRPr="0044437C"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44437C" w:rsidRDefault="00000000">
            <w:pPr>
              <w:pStyle w:val="TAH"/>
            </w:pPr>
            <w:r w:rsidRPr="0044437C">
              <w:t>Test Parameters for Channel Bandwidths and Narrowband positions</w:t>
            </w:r>
          </w:p>
        </w:tc>
      </w:tr>
      <w:tr w:rsidR="00524A5D" w:rsidRPr="0044437C"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44437C"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44437C" w:rsidRDefault="00000000">
            <w:pPr>
              <w:pStyle w:val="TAH"/>
            </w:pPr>
            <w:r w:rsidRPr="0044437C">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44437C" w:rsidRDefault="00000000">
            <w:pPr>
              <w:pStyle w:val="TAH"/>
            </w:pPr>
            <w:r w:rsidRPr="0044437C">
              <w:t>Uplink Configuration</w:t>
            </w:r>
          </w:p>
        </w:tc>
      </w:tr>
      <w:tr w:rsidR="00524A5D" w:rsidRPr="0044437C"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44437C" w:rsidRDefault="00000000">
            <w:pPr>
              <w:pStyle w:val="TAH"/>
            </w:pPr>
            <w:r w:rsidRPr="0044437C">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44437C" w:rsidRDefault="00000000">
            <w:pPr>
              <w:pStyle w:val="TAH"/>
            </w:pPr>
            <w:r w:rsidRPr="0044437C">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44437C" w:rsidRDefault="00000000">
            <w:pPr>
              <w:pStyle w:val="TAH"/>
            </w:pPr>
            <w:r w:rsidRPr="0044437C">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44437C" w:rsidRDefault="00000000">
            <w:pPr>
              <w:pStyle w:val="TAH"/>
            </w:pPr>
            <w:r w:rsidRPr="0044437C">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44437C" w:rsidRDefault="00000000">
            <w:pPr>
              <w:pStyle w:val="TAH"/>
            </w:pPr>
            <w:r w:rsidRPr="0044437C">
              <w:t>RB allocation</w:t>
            </w:r>
          </w:p>
        </w:tc>
      </w:tr>
      <w:tr w:rsidR="00524A5D" w:rsidRPr="0044437C"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44437C"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44437C" w:rsidRDefault="00000000">
            <w:pPr>
              <w:pStyle w:val="TAC"/>
            </w:pPr>
            <w:r w:rsidRPr="0044437C">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44437C"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44437C" w:rsidRDefault="00000000">
            <w:pPr>
              <w:pStyle w:val="TAC"/>
            </w:pPr>
            <w:r w:rsidRPr="0044437C">
              <w:t>FDD and HD-FDD</w:t>
            </w:r>
          </w:p>
        </w:tc>
      </w:tr>
      <w:tr w:rsidR="00524A5D" w:rsidRPr="0044437C"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44437C" w:rsidRDefault="00000000">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44437C" w:rsidRDefault="00000000">
            <w:pPr>
              <w:pStyle w:val="TAC"/>
            </w:pPr>
            <w:r w:rsidRPr="0044437C">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44437C" w:rsidRDefault="00000000">
            <w:pPr>
              <w:pStyle w:val="TAC"/>
            </w:pPr>
            <w:r w:rsidRPr="0044437C">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44437C" w:rsidRDefault="00000000">
            <w:pPr>
              <w:pStyle w:val="TAC"/>
            </w:pPr>
            <w:r w:rsidRPr="0044437C">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44437C" w:rsidRDefault="00000000">
            <w:pPr>
              <w:pStyle w:val="TAC"/>
            </w:pPr>
            <w:r w:rsidRPr="0044437C">
              <w:t>6</w:t>
            </w:r>
          </w:p>
        </w:tc>
      </w:tr>
    </w:tbl>
    <w:p w14:paraId="08A009F5" w14:textId="77777777" w:rsidR="00524A5D" w:rsidRPr="0044437C" w:rsidRDefault="00524A5D"/>
    <w:p w14:paraId="7EAAA29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732C69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9DBFE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57BB9DF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7.3A.4.1-1.</w:t>
      </w:r>
    </w:p>
    <w:p w14:paraId="53A70F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B02D44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695FFA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037CB5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Deactivate UE prediction of satellite trajectory by any preconfigured means  </w:t>
      </w:r>
    </w:p>
    <w:p w14:paraId="625B46C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7.3A.4.3.</w:t>
      </w:r>
    </w:p>
    <w:p w14:paraId="62B6C3F6" w14:textId="77777777" w:rsidR="00524A5D" w:rsidRPr="0044437C" w:rsidRDefault="00000000">
      <w:pPr>
        <w:pStyle w:val="H6"/>
      </w:pPr>
      <w:bookmarkStart w:id="1585" w:name="MCCQCTEMPBM_00000302"/>
      <w:r w:rsidRPr="0044437C">
        <w:t>7.3A.4.2</w:t>
      </w:r>
      <w:r w:rsidRPr="0044437C">
        <w:tab/>
        <w:t>Test procedure</w:t>
      </w:r>
    </w:p>
    <w:bookmarkEnd w:id="1585"/>
    <w:p w14:paraId="1888B0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duration sufficient to achieve statistical significance according to Annex G.2.</w:t>
      </w:r>
    </w:p>
    <w:p w14:paraId="61CB9013" w14:textId="77777777" w:rsidR="00524A5D" w:rsidRPr="0044437C" w:rsidRDefault="00000000">
      <w:pPr>
        <w:pStyle w:val="H6"/>
      </w:pPr>
      <w:bookmarkStart w:id="1586" w:name="MCCQCTEMPBM_00000303"/>
      <w:r w:rsidRPr="0044437C">
        <w:t>7.3A.4.3</w:t>
      </w:r>
      <w:r w:rsidRPr="0044437C">
        <w:tab/>
        <w:t>Message contents</w:t>
      </w:r>
    </w:p>
    <w:bookmarkEnd w:id="1586"/>
    <w:p w14:paraId="596303F0" w14:textId="77777777" w:rsidR="00524A5D" w:rsidRPr="0044437C" w:rsidRDefault="00000000">
      <w:r w:rsidRPr="0044437C">
        <w:t>Message contents are according to TS 36.508 [12] subclause 4.6 with the following exceptions.</w:t>
      </w:r>
    </w:p>
    <w:p w14:paraId="469B02A0" w14:textId="77777777" w:rsidR="00524A5D" w:rsidRPr="0044437C" w:rsidRDefault="00000000">
      <w:pPr>
        <w:pStyle w:val="TH"/>
      </w:pPr>
      <w:r w:rsidRPr="0044437C">
        <w:t xml:space="preserve">Table </w:t>
      </w:r>
      <w:r w:rsidRPr="0044437C">
        <w:rPr>
          <w:snapToGrid w:val="0"/>
        </w:rPr>
        <w:t>7.3A.4.3-1</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4E9FBC8E" w14:textId="77777777">
        <w:trPr>
          <w:jc w:val="center"/>
        </w:trPr>
        <w:tc>
          <w:tcPr>
            <w:tcW w:w="9635" w:type="dxa"/>
            <w:gridSpan w:val="4"/>
          </w:tcPr>
          <w:p w14:paraId="43C0984E" w14:textId="77777777" w:rsidR="00524A5D" w:rsidRPr="0044437C" w:rsidRDefault="00000000">
            <w:pPr>
              <w:pStyle w:val="TAL"/>
            </w:pPr>
            <w:r w:rsidRPr="0044437C">
              <w:t>Derivation Path: 36.508 Table 4.6.3-2B</w:t>
            </w:r>
          </w:p>
        </w:tc>
      </w:tr>
      <w:tr w:rsidR="00524A5D" w:rsidRPr="0044437C" w14:paraId="2B7F0A8E" w14:textId="77777777">
        <w:trPr>
          <w:jc w:val="center"/>
        </w:trPr>
        <w:tc>
          <w:tcPr>
            <w:tcW w:w="4535" w:type="dxa"/>
          </w:tcPr>
          <w:p w14:paraId="611173B8" w14:textId="77777777" w:rsidR="00524A5D" w:rsidRPr="0044437C" w:rsidRDefault="00000000">
            <w:pPr>
              <w:pStyle w:val="TAH"/>
            </w:pPr>
            <w:r w:rsidRPr="0044437C">
              <w:t>Information Element</w:t>
            </w:r>
          </w:p>
        </w:tc>
        <w:tc>
          <w:tcPr>
            <w:tcW w:w="2267" w:type="dxa"/>
          </w:tcPr>
          <w:p w14:paraId="75913567" w14:textId="77777777" w:rsidR="00524A5D" w:rsidRPr="0044437C" w:rsidRDefault="00000000">
            <w:pPr>
              <w:pStyle w:val="TAH"/>
            </w:pPr>
            <w:r w:rsidRPr="0044437C">
              <w:t>Value/remark</w:t>
            </w:r>
          </w:p>
        </w:tc>
        <w:tc>
          <w:tcPr>
            <w:tcW w:w="1700" w:type="dxa"/>
          </w:tcPr>
          <w:p w14:paraId="5EBAAF45" w14:textId="77777777" w:rsidR="00524A5D" w:rsidRPr="0044437C" w:rsidRDefault="00000000">
            <w:pPr>
              <w:pStyle w:val="TAH"/>
            </w:pPr>
            <w:r w:rsidRPr="0044437C">
              <w:t>Comment</w:t>
            </w:r>
          </w:p>
        </w:tc>
        <w:tc>
          <w:tcPr>
            <w:tcW w:w="1133" w:type="dxa"/>
          </w:tcPr>
          <w:p w14:paraId="3AE2D7D6" w14:textId="77777777" w:rsidR="00524A5D" w:rsidRPr="0044437C" w:rsidRDefault="00000000">
            <w:pPr>
              <w:pStyle w:val="TAH"/>
            </w:pPr>
            <w:r w:rsidRPr="0044437C">
              <w:t>Condition</w:t>
            </w:r>
          </w:p>
        </w:tc>
      </w:tr>
      <w:tr w:rsidR="00524A5D" w:rsidRPr="0044437C" w14:paraId="363F32DC" w14:textId="77777777">
        <w:trPr>
          <w:jc w:val="center"/>
        </w:trPr>
        <w:tc>
          <w:tcPr>
            <w:tcW w:w="4535" w:type="dxa"/>
          </w:tcPr>
          <w:p w14:paraId="43C4ACF2" w14:textId="77777777" w:rsidR="00524A5D" w:rsidRPr="0044437C" w:rsidRDefault="00000000">
            <w:pPr>
              <w:pStyle w:val="TAL"/>
            </w:pPr>
            <w:r w:rsidRPr="0044437C">
              <w:t xml:space="preserve">          mpdcch-NumRepetition-r13</w:t>
            </w:r>
          </w:p>
        </w:tc>
        <w:tc>
          <w:tcPr>
            <w:tcW w:w="2267" w:type="dxa"/>
          </w:tcPr>
          <w:p w14:paraId="6B2BA511" w14:textId="77777777" w:rsidR="00524A5D" w:rsidRPr="0044437C" w:rsidRDefault="00000000">
            <w:pPr>
              <w:pStyle w:val="TAL"/>
            </w:pPr>
            <w:r w:rsidRPr="0044437C">
              <w:t>r1</w:t>
            </w:r>
          </w:p>
        </w:tc>
        <w:tc>
          <w:tcPr>
            <w:tcW w:w="1700" w:type="dxa"/>
          </w:tcPr>
          <w:p w14:paraId="04685F43" w14:textId="77777777" w:rsidR="00524A5D" w:rsidRPr="0044437C" w:rsidRDefault="00524A5D">
            <w:pPr>
              <w:pStyle w:val="TAL"/>
            </w:pPr>
          </w:p>
        </w:tc>
        <w:tc>
          <w:tcPr>
            <w:tcW w:w="1133" w:type="dxa"/>
          </w:tcPr>
          <w:p w14:paraId="331B37FA" w14:textId="77777777" w:rsidR="00524A5D" w:rsidRPr="0044437C" w:rsidRDefault="00524A5D">
            <w:pPr>
              <w:pStyle w:val="TAL"/>
            </w:pPr>
          </w:p>
        </w:tc>
      </w:tr>
    </w:tbl>
    <w:p w14:paraId="318EEEE0" w14:textId="77777777" w:rsidR="00524A5D" w:rsidRPr="0044437C" w:rsidRDefault="00524A5D"/>
    <w:p w14:paraId="536ECFC1" w14:textId="77777777" w:rsidR="00524A5D" w:rsidRPr="0044437C" w:rsidRDefault="00000000">
      <w:pPr>
        <w:pStyle w:val="H6"/>
      </w:pPr>
      <w:bookmarkStart w:id="1587" w:name="MCCQCTEMPBM_00000304"/>
      <w:r w:rsidRPr="0044437C">
        <w:rPr>
          <w:snapToGrid w:val="0"/>
        </w:rPr>
        <w:t>7.3A.4.3.1</w:t>
      </w:r>
      <w:r w:rsidRPr="0044437C">
        <w:rPr>
          <w:snapToGrid w:val="0"/>
        </w:rPr>
        <w:tab/>
        <w:t xml:space="preserve">Message contents exceptions </w:t>
      </w:r>
      <w:r w:rsidRPr="0044437C">
        <w:t>(network signalled value "NS_01")</w:t>
      </w:r>
    </w:p>
    <w:bookmarkEnd w:id="1587"/>
    <w:p w14:paraId="5D250AC9" w14:textId="77777777" w:rsidR="00524A5D" w:rsidRPr="0044437C" w:rsidRDefault="00000000">
      <w:pPr>
        <w:rPr>
          <w:snapToGrid w:val="0"/>
        </w:rPr>
      </w:pPr>
      <w:r w:rsidRPr="0044437C">
        <w:t>Message contents according to TS 36.508 [12] subclause 4.6 can be used without exceptions.</w:t>
      </w:r>
    </w:p>
    <w:p w14:paraId="711B9B88" w14:textId="77777777" w:rsidR="00524A5D" w:rsidRPr="0044437C" w:rsidRDefault="00000000">
      <w:pPr>
        <w:pStyle w:val="H6"/>
      </w:pPr>
      <w:bookmarkStart w:id="1588" w:name="MCCQCTEMPBM_00000305"/>
      <w:r w:rsidRPr="0044437C">
        <w:rPr>
          <w:snapToGrid w:val="0"/>
        </w:rPr>
        <w:t>7.3A.4.3.2</w:t>
      </w:r>
      <w:r w:rsidRPr="0044437C">
        <w:rPr>
          <w:snapToGrid w:val="0"/>
        </w:rPr>
        <w:tab/>
        <w:t xml:space="preserve">Message contents exceptions </w:t>
      </w:r>
      <w:r w:rsidRPr="0044437C">
        <w:t>(network signalled value "NS_02N")</w:t>
      </w:r>
    </w:p>
    <w:bookmarkEnd w:id="1588"/>
    <w:p w14:paraId="4B2A9A6E" w14:textId="77777777" w:rsidR="00524A5D" w:rsidRPr="0044437C" w:rsidRDefault="00000000">
      <w:r w:rsidRPr="0044437C">
        <w:t>Information element additionalSpectrumEmission is set to NS_02N. This can be set in the SystemInformationblockType2 as part of the cell broadcast message. This exception indicates that the UE shall meet the additional spurious emission requirement for a specific deployment scenario.</w:t>
      </w:r>
    </w:p>
    <w:p w14:paraId="3C7348B3" w14:textId="77777777" w:rsidR="00524A5D" w:rsidRPr="0044437C" w:rsidRDefault="00000000">
      <w:pPr>
        <w:pStyle w:val="TH"/>
      </w:pPr>
      <w:r w:rsidRPr="0044437C">
        <w:t xml:space="preserve">Table </w:t>
      </w:r>
      <w:r w:rsidRPr="0044437C">
        <w:rPr>
          <w:snapToGrid w:val="0"/>
        </w:rPr>
        <w:t>7.3A.4.3.2-1</w:t>
      </w:r>
      <w:r w:rsidRPr="0044437C">
        <w:t xml:space="preserve">: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269A3C85" w14:textId="77777777">
        <w:trPr>
          <w:jc w:val="center"/>
        </w:trPr>
        <w:tc>
          <w:tcPr>
            <w:tcW w:w="9527" w:type="dxa"/>
            <w:gridSpan w:val="4"/>
          </w:tcPr>
          <w:p w14:paraId="2DB8D398" w14:textId="77777777" w:rsidR="00524A5D" w:rsidRPr="0044437C" w:rsidRDefault="00000000">
            <w:pPr>
              <w:pStyle w:val="TAL"/>
            </w:pPr>
            <w:r w:rsidRPr="0044437C">
              <w:t>Derivation Path: TS 36.508 [12] clause 4.4.3.3, Table 4.4.3.3-1</w:t>
            </w:r>
          </w:p>
        </w:tc>
      </w:tr>
      <w:tr w:rsidR="00524A5D" w:rsidRPr="0044437C" w14:paraId="22C96F4D" w14:textId="77777777">
        <w:trPr>
          <w:jc w:val="center"/>
        </w:trPr>
        <w:tc>
          <w:tcPr>
            <w:tcW w:w="4427" w:type="dxa"/>
          </w:tcPr>
          <w:p w14:paraId="06108D0B" w14:textId="77777777" w:rsidR="00524A5D" w:rsidRPr="0044437C" w:rsidRDefault="00000000">
            <w:pPr>
              <w:pStyle w:val="TAH"/>
            </w:pPr>
            <w:r w:rsidRPr="0044437C">
              <w:t>Information Element</w:t>
            </w:r>
          </w:p>
        </w:tc>
        <w:tc>
          <w:tcPr>
            <w:tcW w:w="2267" w:type="dxa"/>
          </w:tcPr>
          <w:p w14:paraId="43FF807D" w14:textId="77777777" w:rsidR="00524A5D" w:rsidRPr="0044437C" w:rsidRDefault="00000000">
            <w:pPr>
              <w:pStyle w:val="TAH"/>
            </w:pPr>
            <w:r w:rsidRPr="0044437C">
              <w:t>Value/remark</w:t>
            </w:r>
          </w:p>
        </w:tc>
        <w:tc>
          <w:tcPr>
            <w:tcW w:w="1700" w:type="dxa"/>
          </w:tcPr>
          <w:p w14:paraId="3BF11CAB" w14:textId="77777777" w:rsidR="00524A5D" w:rsidRPr="0044437C" w:rsidRDefault="00000000">
            <w:pPr>
              <w:pStyle w:val="TAH"/>
            </w:pPr>
            <w:r w:rsidRPr="0044437C">
              <w:t>Comment</w:t>
            </w:r>
          </w:p>
        </w:tc>
        <w:tc>
          <w:tcPr>
            <w:tcW w:w="1133" w:type="dxa"/>
          </w:tcPr>
          <w:p w14:paraId="2BE59D1F" w14:textId="77777777" w:rsidR="00524A5D" w:rsidRPr="0044437C" w:rsidRDefault="00000000">
            <w:pPr>
              <w:pStyle w:val="TAH"/>
            </w:pPr>
            <w:r w:rsidRPr="0044437C">
              <w:t>Condition</w:t>
            </w:r>
          </w:p>
        </w:tc>
      </w:tr>
      <w:tr w:rsidR="00524A5D" w:rsidRPr="0044437C" w14:paraId="11558B0C" w14:textId="77777777">
        <w:trPr>
          <w:jc w:val="center"/>
        </w:trPr>
        <w:tc>
          <w:tcPr>
            <w:tcW w:w="4427" w:type="dxa"/>
          </w:tcPr>
          <w:p w14:paraId="24BFA9ED" w14:textId="77777777" w:rsidR="00524A5D" w:rsidRPr="0044437C" w:rsidRDefault="00000000">
            <w:pPr>
              <w:pStyle w:val="TAL"/>
            </w:pPr>
            <w:r w:rsidRPr="0044437C">
              <w:t xml:space="preserve">    additionalSpectrumEmission</w:t>
            </w:r>
          </w:p>
        </w:tc>
        <w:tc>
          <w:tcPr>
            <w:tcW w:w="2267" w:type="dxa"/>
          </w:tcPr>
          <w:p w14:paraId="67E6B17A" w14:textId="77777777" w:rsidR="00524A5D" w:rsidRPr="0044437C" w:rsidRDefault="00000000">
            <w:pPr>
              <w:pStyle w:val="TAL"/>
            </w:pPr>
            <w:r w:rsidRPr="0044437C">
              <w:t>2 (NS_02N)</w:t>
            </w:r>
          </w:p>
        </w:tc>
        <w:tc>
          <w:tcPr>
            <w:tcW w:w="1700" w:type="dxa"/>
          </w:tcPr>
          <w:p w14:paraId="183380FF" w14:textId="77777777" w:rsidR="00524A5D" w:rsidRPr="0044437C" w:rsidRDefault="00524A5D">
            <w:pPr>
              <w:pStyle w:val="TAL"/>
            </w:pPr>
          </w:p>
        </w:tc>
        <w:tc>
          <w:tcPr>
            <w:tcW w:w="1133" w:type="dxa"/>
          </w:tcPr>
          <w:p w14:paraId="0AE86ACA" w14:textId="77777777" w:rsidR="00524A5D" w:rsidRPr="0044437C" w:rsidRDefault="00524A5D">
            <w:pPr>
              <w:pStyle w:val="TAL"/>
            </w:pPr>
          </w:p>
        </w:tc>
      </w:tr>
    </w:tbl>
    <w:p w14:paraId="19C3FFA9" w14:textId="77777777" w:rsidR="00524A5D" w:rsidRPr="0044437C" w:rsidRDefault="00524A5D">
      <w:pPr>
        <w:rPr>
          <w:snapToGrid w:val="0"/>
        </w:rPr>
      </w:pPr>
    </w:p>
    <w:p w14:paraId="3F761DEA" w14:textId="77777777" w:rsidR="003564BD" w:rsidRPr="0044437C" w:rsidRDefault="003564BD" w:rsidP="003564BD">
      <w:pPr>
        <w:pStyle w:val="H6"/>
      </w:pPr>
      <w:bookmarkStart w:id="1589" w:name="MCCQCTEMPBM_00000306"/>
      <w:r w:rsidRPr="0044437C">
        <w:rPr>
          <w:snapToGrid w:val="0"/>
        </w:rPr>
        <w:t>7.3A.4.3.3</w:t>
      </w:r>
      <w:r w:rsidRPr="0044437C">
        <w:rPr>
          <w:snapToGrid w:val="0"/>
        </w:rPr>
        <w:tab/>
        <w:t xml:space="preserve">Message contents exceptions </w:t>
      </w:r>
      <w:r w:rsidRPr="0044437C">
        <w:t>(network signalled value "NS_24")</w:t>
      </w:r>
    </w:p>
    <w:bookmarkEnd w:id="1589"/>
    <w:p w14:paraId="31666217" w14:textId="77777777" w:rsidR="003564BD" w:rsidRPr="0044437C" w:rsidRDefault="003564BD" w:rsidP="003564BD">
      <w:r w:rsidRPr="0044437C">
        <w:t>Information element additionalSpectrumEmission is set to NS_24. This can be set in the SystemInformationblockType2 as part of the cell broadcast message. This exception indicates that the UE shall meet the additional spurious emission requirement for a specific deployment scenario.</w:t>
      </w:r>
    </w:p>
    <w:p w14:paraId="3FCDDC28" w14:textId="212F06E5" w:rsidR="003564BD" w:rsidRPr="0044437C" w:rsidRDefault="003564BD" w:rsidP="003564BD">
      <w:pPr>
        <w:pStyle w:val="TH"/>
      </w:pPr>
      <w:r w:rsidRPr="0044437C">
        <w:lastRenderedPageBreak/>
        <w:t xml:space="preserve">Table </w:t>
      </w:r>
      <w:r w:rsidRPr="0044437C">
        <w:rPr>
          <w:snapToGrid w:val="0"/>
        </w:rPr>
        <w:t>7.3A.4.3.3-1</w:t>
      </w:r>
      <w:r w:rsidRPr="0044437C">
        <w:t xml:space="preserve">: </w:t>
      </w:r>
      <w:r w:rsidRPr="0044437C">
        <w:rPr>
          <w:i/>
        </w:rPr>
        <w:t>SystemInformationBlockType2</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71E3C6C8" w14:textId="77777777" w:rsidTr="0070746B">
        <w:trPr>
          <w:jc w:val="center"/>
        </w:trPr>
        <w:tc>
          <w:tcPr>
            <w:tcW w:w="9527" w:type="dxa"/>
            <w:gridSpan w:val="4"/>
          </w:tcPr>
          <w:p w14:paraId="5783AF2A" w14:textId="77777777" w:rsidR="003564BD" w:rsidRPr="0044437C" w:rsidRDefault="003564BD" w:rsidP="0070746B">
            <w:pPr>
              <w:pStyle w:val="TAL"/>
            </w:pPr>
            <w:r w:rsidRPr="0044437C">
              <w:t>Derivation Path: TS 36.508 [12] clause 4.4.3.3, Table 4.4.3.3-1</w:t>
            </w:r>
          </w:p>
        </w:tc>
      </w:tr>
      <w:tr w:rsidR="003564BD" w:rsidRPr="0044437C" w14:paraId="77419A37" w14:textId="77777777" w:rsidTr="0070746B">
        <w:trPr>
          <w:jc w:val="center"/>
        </w:trPr>
        <w:tc>
          <w:tcPr>
            <w:tcW w:w="4427" w:type="dxa"/>
          </w:tcPr>
          <w:p w14:paraId="4A4DCF68" w14:textId="77777777" w:rsidR="003564BD" w:rsidRPr="0044437C" w:rsidRDefault="003564BD" w:rsidP="0070746B">
            <w:pPr>
              <w:pStyle w:val="TAH"/>
            </w:pPr>
            <w:r w:rsidRPr="0044437C">
              <w:t>Information Element</w:t>
            </w:r>
          </w:p>
        </w:tc>
        <w:tc>
          <w:tcPr>
            <w:tcW w:w="2267" w:type="dxa"/>
          </w:tcPr>
          <w:p w14:paraId="261AA039" w14:textId="77777777" w:rsidR="003564BD" w:rsidRPr="0044437C" w:rsidRDefault="003564BD" w:rsidP="0070746B">
            <w:pPr>
              <w:pStyle w:val="TAH"/>
            </w:pPr>
            <w:r w:rsidRPr="0044437C">
              <w:t>Value/remark</w:t>
            </w:r>
          </w:p>
        </w:tc>
        <w:tc>
          <w:tcPr>
            <w:tcW w:w="1700" w:type="dxa"/>
          </w:tcPr>
          <w:p w14:paraId="66818392" w14:textId="77777777" w:rsidR="003564BD" w:rsidRPr="0044437C" w:rsidRDefault="003564BD" w:rsidP="0070746B">
            <w:pPr>
              <w:pStyle w:val="TAH"/>
            </w:pPr>
            <w:r w:rsidRPr="0044437C">
              <w:t>Comment</w:t>
            </w:r>
          </w:p>
        </w:tc>
        <w:tc>
          <w:tcPr>
            <w:tcW w:w="1133" w:type="dxa"/>
          </w:tcPr>
          <w:p w14:paraId="11A16237" w14:textId="77777777" w:rsidR="003564BD" w:rsidRPr="0044437C" w:rsidRDefault="003564BD" w:rsidP="0070746B">
            <w:pPr>
              <w:pStyle w:val="TAH"/>
            </w:pPr>
            <w:r w:rsidRPr="0044437C">
              <w:t>Condition</w:t>
            </w:r>
          </w:p>
        </w:tc>
      </w:tr>
      <w:tr w:rsidR="003564BD" w:rsidRPr="0044437C" w14:paraId="1FF7C918" w14:textId="77777777" w:rsidTr="0070746B">
        <w:trPr>
          <w:jc w:val="center"/>
        </w:trPr>
        <w:tc>
          <w:tcPr>
            <w:tcW w:w="4427" w:type="dxa"/>
          </w:tcPr>
          <w:p w14:paraId="2AC61FB3" w14:textId="77777777" w:rsidR="003564BD" w:rsidRPr="0044437C" w:rsidRDefault="003564BD" w:rsidP="0070746B">
            <w:pPr>
              <w:pStyle w:val="TAL"/>
            </w:pPr>
            <w:r w:rsidRPr="0044437C">
              <w:t xml:space="preserve">    additionalSpectrumEmission</w:t>
            </w:r>
          </w:p>
        </w:tc>
        <w:tc>
          <w:tcPr>
            <w:tcW w:w="2267" w:type="dxa"/>
          </w:tcPr>
          <w:p w14:paraId="0DBAE947" w14:textId="77777777" w:rsidR="003564BD" w:rsidRPr="0044437C" w:rsidRDefault="003564BD" w:rsidP="0070746B">
            <w:pPr>
              <w:pStyle w:val="TAL"/>
            </w:pPr>
            <w:r w:rsidRPr="0044437C">
              <w:t>24 (NS_24)</w:t>
            </w:r>
          </w:p>
        </w:tc>
        <w:tc>
          <w:tcPr>
            <w:tcW w:w="1700" w:type="dxa"/>
          </w:tcPr>
          <w:p w14:paraId="5693F4B3" w14:textId="77777777" w:rsidR="003564BD" w:rsidRPr="0044437C" w:rsidRDefault="003564BD" w:rsidP="0070746B">
            <w:pPr>
              <w:pStyle w:val="TAL"/>
            </w:pPr>
          </w:p>
        </w:tc>
        <w:tc>
          <w:tcPr>
            <w:tcW w:w="1133" w:type="dxa"/>
          </w:tcPr>
          <w:p w14:paraId="051F61CE" w14:textId="77777777" w:rsidR="003564BD" w:rsidRPr="0044437C" w:rsidRDefault="003564BD" w:rsidP="0070746B">
            <w:pPr>
              <w:pStyle w:val="TAL"/>
            </w:pPr>
          </w:p>
        </w:tc>
      </w:tr>
    </w:tbl>
    <w:p w14:paraId="7FEA6C77" w14:textId="77777777" w:rsidR="003564BD" w:rsidRPr="0044437C" w:rsidRDefault="003564BD" w:rsidP="003564BD"/>
    <w:p w14:paraId="5F500DC2" w14:textId="77777777" w:rsidR="003564BD" w:rsidRPr="0044437C" w:rsidRDefault="003564BD" w:rsidP="003564BD">
      <w:pPr>
        <w:pStyle w:val="H6"/>
      </w:pPr>
      <w:r w:rsidRPr="0044437C">
        <w:rPr>
          <w:snapToGrid w:val="0"/>
        </w:rPr>
        <w:t>7.3A.4.3.4</w:t>
      </w:r>
      <w:r w:rsidRPr="0044437C">
        <w:rPr>
          <w:snapToGrid w:val="0"/>
        </w:rPr>
        <w:tab/>
        <w:t xml:space="preserve">Message contents exceptions </w:t>
      </w:r>
      <w:r w:rsidRPr="0044437C">
        <w:t>(network signalled value "NS_03N")</w:t>
      </w:r>
    </w:p>
    <w:p w14:paraId="1D2CC77C" w14:textId="77777777" w:rsidR="003564BD" w:rsidRPr="0044437C" w:rsidRDefault="003564BD" w:rsidP="003564BD">
      <w:r w:rsidRPr="0044437C">
        <w:t>Information element additionalSpectrumEmission is set to NS_03N. This can be set in the SystemInformationblockType2 as part of the cell broadcast message. This exception indicates that the UE shall meet the additional spurious emission requirement for a specific deployment scenario.</w:t>
      </w:r>
    </w:p>
    <w:p w14:paraId="59EDAB20" w14:textId="77777777" w:rsidR="003564BD" w:rsidRPr="0044437C" w:rsidRDefault="003564BD" w:rsidP="003564BD">
      <w:pPr>
        <w:pStyle w:val="TH"/>
      </w:pPr>
      <w:r w:rsidRPr="0044437C">
        <w:t xml:space="preserve">Table </w:t>
      </w:r>
      <w:r w:rsidRPr="0044437C">
        <w:rPr>
          <w:snapToGrid w:val="0"/>
        </w:rPr>
        <w:t>7.3A.4.3.4-1</w:t>
      </w:r>
      <w:r w:rsidRPr="0044437C">
        <w:t xml:space="preserve">: </w:t>
      </w:r>
      <w:r w:rsidRPr="0044437C">
        <w:rPr>
          <w:i/>
        </w:rPr>
        <w:t>SystemInformationBlockType2</w:t>
      </w:r>
      <w:r w:rsidRPr="0044437C">
        <w:t>: Additional spurious emissions test requirement for "NS_03N"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36E59AA5" w14:textId="77777777" w:rsidTr="0070746B">
        <w:trPr>
          <w:jc w:val="center"/>
        </w:trPr>
        <w:tc>
          <w:tcPr>
            <w:tcW w:w="9527" w:type="dxa"/>
            <w:gridSpan w:val="4"/>
          </w:tcPr>
          <w:p w14:paraId="0DCAC49E" w14:textId="77777777" w:rsidR="003564BD" w:rsidRPr="0044437C" w:rsidRDefault="003564BD" w:rsidP="0070746B">
            <w:pPr>
              <w:pStyle w:val="TAL"/>
            </w:pPr>
            <w:r w:rsidRPr="0044437C">
              <w:t>Derivation Path: TS 36.508 [12] clause 4.4.3.3, Table 4.4.3.3-1</w:t>
            </w:r>
          </w:p>
        </w:tc>
      </w:tr>
      <w:tr w:rsidR="003564BD" w:rsidRPr="0044437C" w14:paraId="203D682E" w14:textId="77777777" w:rsidTr="0070746B">
        <w:trPr>
          <w:jc w:val="center"/>
        </w:trPr>
        <w:tc>
          <w:tcPr>
            <w:tcW w:w="4427" w:type="dxa"/>
          </w:tcPr>
          <w:p w14:paraId="216A7D17" w14:textId="77777777" w:rsidR="003564BD" w:rsidRPr="0044437C" w:rsidRDefault="003564BD" w:rsidP="0070746B">
            <w:pPr>
              <w:pStyle w:val="TAH"/>
            </w:pPr>
            <w:r w:rsidRPr="0044437C">
              <w:t>Information Element</w:t>
            </w:r>
          </w:p>
        </w:tc>
        <w:tc>
          <w:tcPr>
            <w:tcW w:w="2267" w:type="dxa"/>
          </w:tcPr>
          <w:p w14:paraId="0D4DAA55" w14:textId="77777777" w:rsidR="003564BD" w:rsidRPr="0044437C" w:rsidRDefault="003564BD" w:rsidP="0070746B">
            <w:pPr>
              <w:pStyle w:val="TAH"/>
            </w:pPr>
            <w:r w:rsidRPr="0044437C">
              <w:t>Value/remark</w:t>
            </w:r>
          </w:p>
        </w:tc>
        <w:tc>
          <w:tcPr>
            <w:tcW w:w="1700" w:type="dxa"/>
          </w:tcPr>
          <w:p w14:paraId="778C4396" w14:textId="77777777" w:rsidR="003564BD" w:rsidRPr="0044437C" w:rsidRDefault="003564BD" w:rsidP="0070746B">
            <w:pPr>
              <w:pStyle w:val="TAH"/>
            </w:pPr>
            <w:r w:rsidRPr="0044437C">
              <w:t>Comment</w:t>
            </w:r>
          </w:p>
        </w:tc>
        <w:tc>
          <w:tcPr>
            <w:tcW w:w="1133" w:type="dxa"/>
          </w:tcPr>
          <w:p w14:paraId="5B09C0FC" w14:textId="77777777" w:rsidR="003564BD" w:rsidRPr="0044437C" w:rsidRDefault="003564BD" w:rsidP="0070746B">
            <w:pPr>
              <w:pStyle w:val="TAH"/>
            </w:pPr>
            <w:r w:rsidRPr="0044437C">
              <w:t>Condition</w:t>
            </w:r>
          </w:p>
        </w:tc>
      </w:tr>
      <w:tr w:rsidR="003564BD" w:rsidRPr="0044437C" w14:paraId="0AD62A14" w14:textId="77777777" w:rsidTr="0070746B">
        <w:trPr>
          <w:jc w:val="center"/>
        </w:trPr>
        <w:tc>
          <w:tcPr>
            <w:tcW w:w="4427" w:type="dxa"/>
          </w:tcPr>
          <w:p w14:paraId="6ED25E03" w14:textId="77777777" w:rsidR="003564BD" w:rsidRPr="0044437C" w:rsidRDefault="003564BD" w:rsidP="0070746B">
            <w:pPr>
              <w:pStyle w:val="TAL"/>
            </w:pPr>
            <w:r w:rsidRPr="0044437C">
              <w:t xml:space="preserve">    additionalSpectrumEmission</w:t>
            </w:r>
          </w:p>
        </w:tc>
        <w:tc>
          <w:tcPr>
            <w:tcW w:w="2267" w:type="dxa"/>
          </w:tcPr>
          <w:p w14:paraId="176D86DD" w14:textId="77777777" w:rsidR="003564BD" w:rsidRPr="0044437C" w:rsidRDefault="003564BD" w:rsidP="0070746B">
            <w:pPr>
              <w:pStyle w:val="TAL"/>
            </w:pPr>
            <w:r w:rsidRPr="0044437C">
              <w:t>03N(NS_03N)</w:t>
            </w:r>
          </w:p>
        </w:tc>
        <w:tc>
          <w:tcPr>
            <w:tcW w:w="1700" w:type="dxa"/>
          </w:tcPr>
          <w:p w14:paraId="5FDB83CE" w14:textId="77777777" w:rsidR="003564BD" w:rsidRPr="0044437C" w:rsidRDefault="003564BD" w:rsidP="0070746B">
            <w:pPr>
              <w:pStyle w:val="TAL"/>
            </w:pPr>
          </w:p>
        </w:tc>
        <w:tc>
          <w:tcPr>
            <w:tcW w:w="1133" w:type="dxa"/>
          </w:tcPr>
          <w:p w14:paraId="035C6688" w14:textId="77777777" w:rsidR="003564BD" w:rsidRPr="0044437C" w:rsidRDefault="003564BD" w:rsidP="0070746B">
            <w:pPr>
              <w:pStyle w:val="TAL"/>
            </w:pPr>
          </w:p>
        </w:tc>
      </w:tr>
    </w:tbl>
    <w:p w14:paraId="5518FD5B" w14:textId="77777777" w:rsidR="003564BD" w:rsidRPr="0044437C" w:rsidRDefault="003564BD" w:rsidP="003564BD"/>
    <w:p w14:paraId="3ABC7FD3" w14:textId="77777777" w:rsidR="003564BD" w:rsidRPr="0044437C" w:rsidRDefault="003564BD" w:rsidP="003564BD">
      <w:pPr>
        <w:pStyle w:val="H6"/>
      </w:pPr>
      <w:r w:rsidRPr="0044437C">
        <w:rPr>
          <w:snapToGrid w:val="0"/>
        </w:rPr>
        <w:t>7.3A.4.3.5</w:t>
      </w:r>
      <w:r w:rsidRPr="0044437C">
        <w:rPr>
          <w:snapToGrid w:val="0"/>
        </w:rPr>
        <w:tab/>
        <w:t xml:space="preserve">Message contents exceptions </w:t>
      </w:r>
      <w:r w:rsidRPr="0044437C">
        <w:t>(network signalled value "NS_04N")</w:t>
      </w:r>
    </w:p>
    <w:p w14:paraId="6C808D7A" w14:textId="77777777" w:rsidR="003564BD" w:rsidRPr="0044437C" w:rsidRDefault="003564BD" w:rsidP="003564BD">
      <w:r w:rsidRPr="0044437C">
        <w:t>Information element additionalSpectrumEmission is set to NS_04N. This can be set in the SystemInformationblockType2 as part of the cell broadcast message. This exception indicates that the UE shall meet the additional spurious emission requirement for a specific deployment scenario.</w:t>
      </w:r>
    </w:p>
    <w:p w14:paraId="1AC07AA2" w14:textId="77777777" w:rsidR="003564BD" w:rsidRPr="0044437C" w:rsidRDefault="003564BD" w:rsidP="003564BD">
      <w:pPr>
        <w:pStyle w:val="TH"/>
      </w:pPr>
      <w:r w:rsidRPr="0044437C">
        <w:t xml:space="preserve">Table </w:t>
      </w:r>
      <w:r w:rsidRPr="0044437C">
        <w:rPr>
          <w:snapToGrid w:val="0"/>
        </w:rPr>
        <w:t>7.3A.4.3.5-1</w:t>
      </w:r>
      <w:r w:rsidRPr="0044437C">
        <w:t xml:space="preserve">: </w:t>
      </w:r>
      <w:r w:rsidRPr="0044437C">
        <w:rPr>
          <w:i/>
        </w:rPr>
        <w:t>SystemInformationBlockType2</w:t>
      </w:r>
      <w:r w:rsidRPr="0044437C">
        <w:t>: Additional spurious emissions test requirement for "NS_04N"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1648FF04" w14:textId="77777777" w:rsidTr="0070746B">
        <w:trPr>
          <w:jc w:val="center"/>
        </w:trPr>
        <w:tc>
          <w:tcPr>
            <w:tcW w:w="9527" w:type="dxa"/>
            <w:gridSpan w:val="4"/>
          </w:tcPr>
          <w:p w14:paraId="652D4F53" w14:textId="77777777" w:rsidR="003564BD" w:rsidRPr="0044437C" w:rsidRDefault="003564BD" w:rsidP="0070746B">
            <w:pPr>
              <w:pStyle w:val="TAL"/>
            </w:pPr>
            <w:r w:rsidRPr="0044437C">
              <w:t>Derivation Path: TS 36.508 [12] clause 4.4.3.3, Table 4.4.3.3-1</w:t>
            </w:r>
          </w:p>
        </w:tc>
      </w:tr>
      <w:tr w:rsidR="003564BD" w:rsidRPr="0044437C" w14:paraId="2E25C2A1" w14:textId="77777777" w:rsidTr="0070746B">
        <w:trPr>
          <w:jc w:val="center"/>
        </w:trPr>
        <w:tc>
          <w:tcPr>
            <w:tcW w:w="4427" w:type="dxa"/>
          </w:tcPr>
          <w:p w14:paraId="096C0A75" w14:textId="77777777" w:rsidR="003564BD" w:rsidRPr="0044437C" w:rsidRDefault="003564BD" w:rsidP="0070746B">
            <w:pPr>
              <w:pStyle w:val="TAH"/>
            </w:pPr>
            <w:r w:rsidRPr="0044437C">
              <w:t>Information Element</w:t>
            </w:r>
          </w:p>
        </w:tc>
        <w:tc>
          <w:tcPr>
            <w:tcW w:w="2267" w:type="dxa"/>
          </w:tcPr>
          <w:p w14:paraId="10D9E15B" w14:textId="77777777" w:rsidR="003564BD" w:rsidRPr="0044437C" w:rsidRDefault="003564BD" w:rsidP="0070746B">
            <w:pPr>
              <w:pStyle w:val="TAH"/>
            </w:pPr>
            <w:r w:rsidRPr="0044437C">
              <w:t>Value/remark</w:t>
            </w:r>
          </w:p>
        </w:tc>
        <w:tc>
          <w:tcPr>
            <w:tcW w:w="1700" w:type="dxa"/>
          </w:tcPr>
          <w:p w14:paraId="11A7120A" w14:textId="77777777" w:rsidR="003564BD" w:rsidRPr="0044437C" w:rsidRDefault="003564BD" w:rsidP="0070746B">
            <w:pPr>
              <w:pStyle w:val="TAH"/>
            </w:pPr>
            <w:r w:rsidRPr="0044437C">
              <w:t>Comment</w:t>
            </w:r>
          </w:p>
        </w:tc>
        <w:tc>
          <w:tcPr>
            <w:tcW w:w="1133" w:type="dxa"/>
          </w:tcPr>
          <w:p w14:paraId="516BC307" w14:textId="77777777" w:rsidR="003564BD" w:rsidRPr="0044437C" w:rsidRDefault="003564BD" w:rsidP="0070746B">
            <w:pPr>
              <w:pStyle w:val="TAH"/>
            </w:pPr>
            <w:r w:rsidRPr="0044437C">
              <w:t>Condition</w:t>
            </w:r>
          </w:p>
        </w:tc>
      </w:tr>
      <w:tr w:rsidR="003564BD" w:rsidRPr="0044437C" w14:paraId="2238F613" w14:textId="77777777" w:rsidTr="0070746B">
        <w:trPr>
          <w:jc w:val="center"/>
        </w:trPr>
        <w:tc>
          <w:tcPr>
            <w:tcW w:w="4427" w:type="dxa"/>
          </w:tcPr>
          <w:p w14:paraId="79A86138" w14:textId="77777777" w:rsidR="003564BD" w:rsidRPr="0044437C" w:rsidRDefault="003564BD" w:rsidP="0070746B">
            <w:pPr>
              <w:pStyle w:val="TAL"/>
            </w:pPr>
            <w:r w:rsidRPr="0044437C">
              <w:t xml:space="preserve">    additionalSpectrumEmission</w:t>
            </w:r>
          </w:p>
        </w:tc>
        <w:tc>
          <w:tcPr>
            <w:tcW w:w="2267" w:type="dxa"/>
          </w:tcPr>
          <w:p w14:paraId="4BA68D2A" w14:textId="77777777" w:rsidR="003564BD" w:rsidRPr="0044437C" w:rsidRDefault="003564BD" w:rsidP="0070746B">
            <w:pPr>
              <w:pStyle w:val="TAL"/>
            </w:pPr>
            <w:r w:rsidRPr="0044437C">
              <w:t>04N(NS_04N)</w:t>
            </w:r>
          </w:p>
        </w:tc>
        <w:tc>
          <w:tcPr>
            <w:tcW w:w="1700" w:type="dxa"/>
          </w:tcPr>
          <w:p w14:paraId="4F826CC8" w14:textId="77777777" w:rsidR="003564BD" w:rsidRPr="0044437C" w:rsidRDefault="003564BD" w:rsidP="0070746B">
            <w:pPr>
              <w:pStyle w:val="TAL"/>
            </w:pPr>
          </w:p>
        </w:tc>
        <w:tc>
          <w:tcPr>
            <w:tcW w:w="1133" w:type="dxa"/>
          </w:tcPr>
          <w:p w14:paraId="59941D68" w14:textId="77777777" w:rsidR="003564BD" w:rsidRPr="0044437C" w:rsidRDefault="003564BD" w:rsidP="0070746B">
            <w:pPr>
              <w:pStyle w:val="TAL"/>
            </w:pPr>
          </w:p>
        </w:tc>
      </w:tr>
    </w:tbl>
    <w:p w14:paraId="7E4501D4" w14:textId="77777777" w:rsidR="003564BD" w:rsidRPr="0044437C" w:rsidRDefault="003564BD" w:rsidP="003564BD"/>
    <w:p w14:paraId="3864146F" w14:textId="77777777" w:rsidR="003564BD" w:rsidRPr="0044437C" w:rsidRDefault="003564BD" w:rsidP="003564BD">
      <w:pPr>
        <w:pStyle w:val="H6"/>
      </w:pPr>
      <w:r w:rsidRPr="0044437C">
        <w:rPr>
          <w:snapToGrid w:val="0"/>
        </w:rPr>
        <w:t>7.3A.4.3.6</w:t>
      </w:r>
      <w:r w:rsidRPr="0044437C">
        <w:rPr>
          <w:snapToGrid w:val="0"/>
        </w:rPr>
        <w:tab/>
        <w:t xml:space="preserve">Message contents exceptions </w:t>
      </w:r>
      <w:r w:rsidRPr="0044437C">
        <w:t>(network signalled value "NS_05N")</w:t>
      </w:r>
    </w:p>
    <w:p w14:paraId="7270A7E2" w14:textId="77777777" w:rsidR="003564BD" w:rsidRPr="0044437C" w:rsidRDefault="003564BD" w:rsidP="003564BD">
      <w:r w:rsidRPr="0044437C">
        <w:t>Information element additionalSpectrumEmission is set to NS_05N. This can be set in the SystemInformationblockType2 as part of the cell broadcast message. This exception indicates that the UE shall meet the additional spurious emission requirement for a specific deployment scenario.</w:t>
      </w:r>
    </w:p>
    <w:p w14:paraId="66E586D4" w14:textId="77777777" w:rsidR="003564BD" w:rsidRPr="0044437C" w:rsidRDefault="003564BD" w:rsidP="003564BD">
      <w:pPr>
        <w:pStyle w:val="TH"/>
      </w:pPr>
      <w:r w:rsidRPr="0044437C">
        <w:t xml:space="preserve">Table </w:t>
      </w:r>
      <w:r w:rsidRPr="0044437C">
        <w:rPr>
          <w:snapToGrid w:val="0"/>
        </w:rPr>
        <w:t>7.3A.4.3.6-1</w:t>
      </w:r>
      <w:r w:rsidRPr="0044437C">
        <w:t xml:space="preserve">: </w:t>
      </w:r>
      <w:r w:rsidRPr="0044437C">
        <w:rPr>
          <w:i/>
        </w:rPr>
        <w:t>SystemInformationBlockType2</w:t>
      </w:r>
      <w:r w:rsidRPr="0044437C">
        <w:t>: Additional spurious emissions test requirement for "NS_05N"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56900A77" w14:textId="77777777" w:rsidTr="0070746B">
        <w:trPr>
          <w:jc w:val="center"/>
        </w:trPr>
        <w:tc>
          <w:tcPr>
            <w:tcW w:w="9527" w:type="dxa"/>
            <w:gridSpan w:val="4"/>
          </w:tcPr>
          <w:p w14:paraId="0E726B6E" w14:textId="77777777" w:rsidR="003564BD" w:rsidRPr="0044437C" w:rsidRDefault="003564BD" w:rsidP="0070746B">
            <w:pPr>
              <w:pStyle w:val="TAL"/>
            </w:pPr>
            <w:r w:rsidRPr="0044437C">
              <w:t>Derivation Path: TS 36.508 [12] clause 4.4.3.3, Table 4.4.3.3-1</w:t>
            </w:r>
          </w:p>
        </w:tc>
      </w:tr>
      <w:tr w:rsidR="003564BD" w:rsidRPr="0044437C" w14:paraId="0E47B8A7" w14:textId="77777777" w:rsidTr="0070746B">
        <w:trPr>
          <w:jc w:val="center"/>
        </w:trPr>
        <w:tc>
          <w:tcPr>
            <w:tcW w:w="4427" w:type="dxa"/>
          </w:tcPr>
          <w:p w14:paraId="6EEE5736" w14:textId="77777777" w:rsidR="003564BD" w:rsidRPr="0044437C" w:rsidRDefault="003564BD" w:rsidP="0070746B">
            <w:pPr>
              <w:pStyle w:val="TAH"/>
            </w:pPr>
            <w:r w:rsidRPr="0044437C">
              <w:t>Information Element</w:t>
            </w:r>
          </w:p>
        </w:tc>
        <w:tc>
          <w:tcPr>
            <w:tcW w:w="2267" w:type="dxa"/>
          </w:tcPr>
          <w:p w14:paraId="4894A69B" w14:textId="77777777" w:rsidR="003564BD" w:rsidRPr="0044437C" w:rsidRDefault="003564BD" w:rsidP="0070746B">
            <w:pPr>
              <w:pStyle w:val="TAH"/>
            </w:pPr>
            <w:r w:rsidRPr="0044437C">
              <w:t>Value/remark</w:t>
            </w:r>
          </w:p>
        </w:tc>
        <w:tc>
          <w:tcPr>
            <w:tcW w:w="1700" w:type="dxa"/>
          </w:tcPr>
          <w:p w14:paraId="09C8690B" w14:textId="77777777" w:rsidR="003564BD" w:rsidRPr="0044437C" w:rsidRDefault="003564BD" w:rsidP="0070746B">
            <w:pPr>
              <w:pStyle w:val="TAH"/>
            </w:pPr>
            <w:r w:rsidRPr="0044437C">
              <w:t>Comment</w:t>
            </w:r>
          </w:p>
        </w:tc>
        <w:tc>
          <w:tcPr>
            <w:tcW w:w="1133" w:type="dxa"/>
          </w:tcPr>
          <w:p w14:paraId="68729194" w14:textId="77777777" w:rsidR="003564BD" w:rsidRPr="0044437C" w:rsidRDefault="003564BD" w:rsidP="0070746B">
            <w:pPr>
              <w:pStyle w:val="TAH"/>
            </w:pPr>
            <w:r w:rsidRPr="0044437C">
              <w:t>Condition</w:t>
            </w:r>
          </w:p>
        </w:tc>
      </w:tr>
      <w:tr w:rsidR="003564BD" w:rsidRPr="0044437C" w14:paraId="0E92837E" w14:textId="77777777" w:rsidTr="0070746B">
        <w:trPr>
          <w:jc w:val="center"/>
        </w:trPr>
        <w:tc>
          <w:tcPr>
            <w:tcW w:w="4427" w:type="dxa"/>
          </w:tcPr>
          <w:p w14:paraId="7083A8FF" w14:textId="77777777" w:rsidR="003564BD" w:rsidRPr="0044437C" w:rsidRDefault="003564BD" w:rsidP="0070746B">
            <w:pPr>
              <w:pStyle w:val="TAL"/>
            </w:pPr>
            <w:r w:rsidRPr="0044437C">
              <w:t xml:space="preserve">    additionalSpectrumEmission</w:t>
            </w:r>
          </w:p>
        </w:tc>
        <w:tc>
          <w:tcPr>
            <w:tcW w:w="2267" w:type="dxa"/>
          </w:tcPr>
          <w:p w14:paraId="05F71FAC" w14:textId="77777777" w:rsidR="003564BD" w:rsidRPr="0044437C" w:rsidRDefault="003564BD" w:rsidP="0070746B">
            <w:pPr>
              <w:pStyle w:val="TAL"/>
            </w:pPr>
            <w:r w:rsidRPr="0044437C">
              <w:t>05N(NS_05N)</w:t>
            </w:r>
          </w:p>
        </w:tc>
        <w:tc>
          <w:tcPr>
            <w:tcW w:w="1700" w:type="dxa"/>
          </w:tcPr>
          <w:p w14:paraId="7486C5A6" w14:textId="77777777" w:rsidR="003564BD" w:rsidRPr="0044437C" w:rsidRDefault="003564BD" w:rsidP="0070746B">
            <w:pPr>
              <w:pStyle w:val="TAL"/>
            </w:pPr>
          </w:p>
        </w:tc>
        <w:tc>
          <w:tcPr>
            <w:tcW w:w="1133" w:type="dxa"/>
          </w:tcPr>
          <w:p w14:paraId="71596C09" w14:textId="77777777" w:rsidR="003564BD" w:rsidRPr="0044437C" w:rsidRDefault="003564BD" w:rsidP="0070746B">
            <w:pPr>
              <w:pStyle w:val="TAL"/>
            </w:pPr>
          </w:p>
        </w:tc>
      </w:tr>
    </w:tbl>
    <w:p w14:paraId="25CB33BE" w14:textId="77777777" w:rsidR="003564BD" w:rsidRPr="0044437C" w:rsidRDefault="003564BD" w:rsidP="003564BD"/>
    <w:p w14:paraId="10C8D5EE" w14:textId="77777777" w:rsidR="00524A5D" w:rsidRPr="0044437C" w:rsidRDefault="00000000">
      <w:pPr>
        <w:pStyle w:val="H6"/>
      </w:pPr>
      <w:bookmarkStart w:id="1590" w:name="MCCQCTEMPBM_00000307"/>
      <w:r w:rsidRPr="0044437C">
        <w:t>7.3A.5</w:t>
      </w:r>
      <w:r w:rsidRPr="0044437C">
        <w:tab/>
        <w:t>Test requirement</w:t>
      </w:r>
    </w:p>
    <w:bookmarkEnd w:id="1590"/>
    <w:p w14:paraId="03C3B460" w14:textId="77777777" w:rsidR="00524A5D" w:rsidRPr="0044437C" w:rsidRDefault="00000000">
      <w:r w:rsidRPr="0044437C">
        <w:t>The throughput shall be ≥ 95% of the maximum throughput of the reference measurement channels as specified in Annexes A.2.2, A.2.3 and A.3.2 with parameters specified in Table 7.3A.5-1 and Table 7.3A.5-2.</w:t>
      </w:r>
    </w:p>
    <w:p w14:paraId="6C4781E7" w14:textId="77777777" w:rsidR="003564BD" w:rsidRPr="0044437C" w:rsidRDefault="003564BD" w:rsidP="003564BD">
      <w:pPr>
        <w:pStyle w:val="TH"/>
      </w:pPr>
      <w:r w:rsidRPr="0044437C">
        <w:lastRenderedPageBreak/>
        <w:t>Table 7.3A.5-1: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53741956" w14:textId="77777777" w:rsidTr="0070746B">
        <w:trPr>
          <w:trHeight w:val="420"/>
          <w:jc w:val="center"/>
        </w:trPr>
        <w:tc>
          <w:tcPr>
            <w:tcW w:w="1701" w:type="dxa"/>
            <w:shd w:val="clear" w:color="auto" w:fill="auto"/>
            <w:vAlign w:val="center"/>
          </w:tcPr>
          <w:p w14:paraId="0E4F76C7" w14:textId="77777777" w:rsidR="003564BD" w:rsidRPr="0044437C" w:rsidRDefault="003564BD" w:rsidP="0070746B">
            <w:pPr>
              <w:pStyle w:val="TAH"/>
              <w:rPr>
                <w:rFonts w:eastAsia="MS Mincho"/>
              </w:rPr>
            </w:pPr>
            <w:r w:rsidRPr="0044437C">
              <w:t>NTN Band</w:t>
            </w:r>
          </w:p>
        </w:tc>
        <w:tc>
          <w:tcPr>
            <w:tcW w:w="3827" w:type="dxa"/>
            <w:shd w:val="clear" w:color="auto" w:fill="auto"/>
            <w:vAlign w:val="center"/>
          </w:tcPr>
          <w:p w14:paraId="198C6D83" w14:textId="77777777" w:rsidR="003564BD" w:rsidRPr="0044437C" w:rsidRDefault="003564BD" w:rsidP="0070746B">
            <w:pPr>
              <w:pStyle w:val="TAH"/>
              <w:rPr>
                <w:rFonts w:eastAsia="MS Mincho"/>
              </w:rPr>
            </w:pPr>
            <w:r w:rsidRPr="0044437C">
              <w:t>REFSENS (dBm)</w:t>
            </w:r>
          </w:p>
        </w:tc>
        <w:tc>
          <w:tcPr>
            <w:tcW w:w="2835" w:type="dxa"/>
            <w:shd w:val="clear" w:color="auto" w:fill="auto"/>
            <w:vAlign w:val="center"/>
          </w:tcPr>
          <w:p w14:paraId="3B51FD6D" w14:textId="77777777" w:rsidR="003564BD" w:rsidRPr="0044437C" w:rsidRDefault="003564BD" w:rsidP="0070746B">
            <w:pPr>
              <w:pStyle w:val="TAH"/>
              <w:rPr>
                <w:rFonts w:eastAsia="MS Mincho"/>
              </w:rPr>
            </w:pPr>
            <w:r w:rsidRPr="0044437C">
              <w:t>Duplex Mode</w:t>
            </w:r>
          </w:p>
        </w:tc>
      </w:tr>
      <w:tr w:rsidR="002B3C00" w:rsidRPr="0044437C" w14:paraId="75A44797" w14:textId="77777777" w:rsidTr="0070746B">
        <w:trPr>
          <w:trHeight w:val="420"/>
          <w:jc w:val="center"/>
        </w:trPr>
        <w:tc>
          <w:tcPr>
            <w:tcW w:w="1701" w:type="dxa"/>
            <w:shd w:val="clear" w:color="auto" w:fill="auto"/>
            <w:vAlign w:val="center"/>
          </w:tcPr>
          <w:p w14:paraId="3B3C0228" w14:textId="69150CAD" w:rsidR="002B3C00" w:rsidRPr="0044437C" w:rsidRDefault="002B3C00" w:rsidP="00F617FE">
            <w:pPr>
              <w:pStyle w:val="TAC"/>
            </w:pPr>
            <w:r w:rsidRPr="0044437C">
              <w:rPr>
                <w:rFonts w:eastAsia="MS Mincho"/>
              </w:rPr>
              <w:t>253</w:t>
            </w:r>
          </w:p>
        </w:tc>
        <w:tc>
          <w:tcPr>
            <w:tcW w:w="3827" w:type="dxa"/>
            <w:shd w:val="clear" w:color="auto" w:fill="auto"/>
            <w:vAlign w:val="center"/>
          </w:tcPr>
          <w:p w14:paraId="082B7BAC" w14:textId="67943F75" w:rsidR="002B3C00" w:rsidRPr="0044437C" w:rsidRDefault="002B3C00" w:rsidP="00F617FE">
            <w:pPr>
              <w:pStyle w:val="TAC"/>
            </w:pPr>
            <w:r w:rsidRPr="0044437C">
              <w:rPr>
                <w:rFonts w:eastAsia="MS Mincho"/>
              </w:rPr>
              <w:t>-102.0</w:t>
            </w:r>
          </w:p>
        </w:tc>
        <w:tc>
          <w:tcPr>
            <w:tcW w:w="2835" w:type="dxa"/>
            <w:shd w:val="clear" w:color="auto" w:fill="auto"/>
            <w:vAlign w:val="center"/>
          </w:tcPr>
          <w:p w14:paraId="07341F60" w14:textId="3D5359F3" w:rsidR="002B3C00" w:rsidRPr="0044437C" w:rsidRDefault="002B3C00" w:rsidP="00F617FE">
            <w:pPr>
              <w:pStyle w:val="TAC"/>
            </w:pPr>
            <w:r w:rsidRPr="0044437C">
              <w:rPr>
                <w:rFonts w:eastAsia="MS Mincho"/>
              </w:rPr>
              <w:t>FDD</w:t>
            </w:r>
          </w:p>
        </w:tc>
      </w:tr>
      <w:tr w:rsidR="003564BD" w:rsidRPr="0044437C" w14:paraId="0D7B6A91" w14:textId="77777777" w:rsidTr="0070746B">
        <w:trPr>
          <w:trHeight w:val="255"/>
          <w:jc w:val="center"/>
        </w:trPr>
        <w:tc>
          <w:tcPr>
            <w:tcW w:w="1701" w:type="dxa"/>
            <w:shd w:val="clear" w:color="auto" w:fill="auto"/>
            <w:vAlign w:val="center"/>
          </w:tcPr>
          <w:p w14:paraId="27FCD0CF" w14:textId="77777777" w:rsidR="003564BD" w:rsidRPr="0044437C" w:rsidRDefault="003564BD" w:rsidP="0070746B">
            <w:pPr>
              <w:pStyle w:val="TAC"/>
              <w:rPr>
                <w:rFonts w:eastAsia="MS Mincho"/>
              </w:rPr>
            </w:pPr>
            <w:r w:rsidRPr="0044437C">
              <w:rPr>
                <w:rFonts w:eastAsia="MS Mincho"/>
              </w:rPr>
              <w:t>254</w:t>
            </w:r>
          </w:p>
        </w:tc>
        <w:tc>
          <w:tcPr>
            <w:tcW w:w="3827" w:type="dxa"/>
            <w:shd w:val="clear" w:color="auto" w:fill="auto"/>
            <w:vAlign w:val="center"/>
          </w:tcPr>
          <w:p w14:paraId="28E36380" w14:textId="77777777" w:rsidR="003564BD" w:rsidRPr="0044437C" w:rsidRDefault="003564BD" w:rsidP="0070746B">
            <w:pPr>
              <w:pStyle w:val="TAC"/>
              <w:rPr>
                <w:rFonts w:eastAsia="MS Mincho"/>
              </w:rPr>
            </w:pPr>
            <w:r w:rsidRPr="0044437C">
              <w:rPr>
                <w:rFonts w:eastAsia="MS Mincho"/>
              </w:rPr>
              <w:t>-101.5</w:t>
            </w:r>
          </w:p>
        </w:tc>
        <w:tc>
          <w:tcPr>
            <w:tcW w:w="2835" w:type="dxa"/>
            <w:shd w:val="clear" w:color="auto" w:fill="auto"/>
            <w:vAlign w:val="center"/>
          </w:tcPr>
          <w:p w14:paraId="366CF839" w14:textId="77777777" w:rsidR="003564BD" w:rsidRPr="0044437C" w:rsidRDefault="003564BD" w:rsidP="0070746B">
            <w:pPr>
              <w:pStyle w:val="TAC"/>
              <w:rPr>
                <w:rFonts w:eastAsia="MS Mincho"/>
              </w:rPr>
            </w:pPr>
            <w:r w:rsidRPr="0044437C">
              <w:rPr>
                <w:rFonts w:eastAsia="MS Mincho"/>
              </w:rPr>
              <w:t>FDD</w:t>
            </w:r>
          </w:p>
        </w:tc>
      </w:tr>
      <w:tr w:rsidR="003564BD" w:rsidRPr="0044437C" w14:paraId="11F76870" w14:textId="77777777" w:rsidTr="0070746B">
        <w:trPr>
          <w:trHeight w:val="255"/>
          <w:jc w:val="center"/>
        </w:trPr>
        <w:tc>
          <w:tcPr>
            <w:tcW w:w="1701" w:type="dxa"/>
            <w:shd w:val="clear" w:color="auto" w:fill="auto"/>
            <w:vAlign w:val="center"/>
          </w:tcPr>
          <w:p w14:paraId="52B3F792" w14:textId="77777777" w:rsidR="003564BD" w:rsidRPr="0044437C" w:rsidRDefault="003564BD" w:rsidP="0070746B">
            <w:pPr>
              <w:pStyle w:val="TAC"/>
              <w:rPr>
                <w:rFonts w:eastAsia="MS Mincho"/>
              </w:rPr>
            </w:pPr>
            <w:r w:rsidRPr="0044437C">
              <w:rPr>
                <w:rFonts w:eastAsia="MS Mincho"/>
              </w:rPr>
              <w:t>255</w:t>
            </w:r>
          </w:p>
        </w:tc>
        <w:tc>
          <w:tcPr>
            <w:tcW w:w="3827" w:type="dxa"/>
            <w:shd w:val="clear" w:color="auto" w:fill="auto"/>
            <w:vAlign w:val="center"/>
          </w:tcPr>
          <w:p w14:paraId="5D2D6D09" w14:textId="0F9906BC" w:rsidR="003564BD" w:rsidRPr="0044437C" w:rsidRDefault="003564BD" w:rsidP="0070746B">
            <w:pPr>
              <w:pStyle w:val="TAC"/>
              <w:rPr>
                <w:rFonts w:eastAsia="MS Mincho"/>
              </w:rPr>
            </w:pPr>
            <w:r w:rsidRPr="0044437C">
              <w:rPr>
                <w:rFonts w:eastAsia="MS Mincho"/>
              </w:rPr>
              <w:t>-102.</w:t>
            </w:r>
            <w:r w:rsidR="002557C9" w:rsidRPr="0044437C">
              <w:rPr>
                <w:rFonts w:eastAsia="MS Mincho"/>
              </w:rPr>
              <w:t>0</w:t>
            </w:r>
          </w:p>
        </w:tc>
        <w:tc>
          <w:tcPr>
            <w:tcW w:w="2835" w:type="dxa"/>
            <w:shd w:val="clear" w:color="auto" w:fill="auto"/>
            <w:vAlign w:val="center"/>
          </w:tcPr>
          <w:p w14:paraId="32BCD9AC" w14:textId="77777777" w:rsidR="003564BD" w:rsidRPr="0044437C" w:rsidRDefault="003564BD" w:rsidP="0070746B">
            <w:pPr>
              <w:pStyle w:val="TAC"/>
              <w:rPr>
                <w:rFonts w:eastAsia="MS Mincho"/>
              </w:rPr>
            </w:pPr>
            <w:r w:rsidRPr="0044437C">
              <w:rPr>
                <w:rFonts w:eastAsia="MS Mincho"/>
              </w:rPr>
              <w:t>FDD</w:t>
            </w:r>
          </w:p>
        </w:tc>
      </w:tr>
      <w:tr w:rsidR="003564BD" w:rsidRPr="0044437C" w14:paraId="035EC8FF" w14:textId="77777777" w:rsidTr="0070746B">
        <w:trPr>
          <w:trHeight w:val="255"/>
          <w:jc w:val="center"/>
        </w:trPr>
        <w:tc>
          <w:tcPr>
            <w:tcW w:w="1701" w:type="dxa"/>
            <w:shd w:val="clear" w:color="auto" w:fill="auto"/>
            <w:vAlign w:val="center"/>
          </w:tcPr>
          <w:p w14:paraId="5B6E5911" w14:textId="77777777" w:rsidR="003564BD" w:rsidRPr="0044437C" w:rsidRDefault="003564BD" w:rsidP="0070746B">
            <w:pPr>
              <w:pStyle w:val="TAC"/>
              <w:rPr>
                <w:rFonts w:eastAsia="MS Mincho"/>
              </w:rPr>
            </w:pPr>
            <w:r w:rsidRPr="0044437C">
              <w:rPr>
                <w:rFonts w:eastAsia="MS Mincho"/>
              </w:rPr>
              <w:t>256</w:t>
            </w:r>
          </w:p>
        </w:tc>
        <w:tc>
          <w:tcPr>
            <w:tcW w:w="3827" w:type="dxa"/>
            <w:shd w:val="clear" w:color="auto" w:fill="auto"/>
            <w:vAlign w:val="center"/>
          </w:tcPr>
          <w:p w14:paraId="335BCCD9" w14:textId="3F1E1AAB" w:rsidR="003564BD" w:rsidRPr="0044437C" w:rsidRDefault="003564BD" w:rsidP="0070746B">
            <w:pPr>
              <w:pStyle w:val="TAC"/>
              <w:rPr>
                <w:rFonts w:eastAsia="MS Mincho"/>
              </w:rPr>
            </w:pPr>
            <w:r w:rsidRPr="0044437C">
              <w:rPr>
                <w:rFonts w:eastAsia="MS Mincho"/>
              </w:rPr>
              <w:t>-</w:t>
            </w:r>
            <w:r w:rsidR="002557C9" w:rsidRPr="0044437C">
              <w:rPr>
                <w:rFonts w:eastAsia="MS Mincho"/>
              </w:rPr>
              <w:t>101</w:t>
            </w:r>
            <w:r w:rsidRPr="0044437C">
              <w:rPr>
                <w:rFonts w:eastAsia="MS Mincho"/>
              </w:rPr>
              <w:t>.</w:t>
            </w:r>
            <w:r w:rsidR="002557C9" w:rsidRPr="0044437C">
              <w:rPr>
                <w:rFonts w:eastAsia="MS Mincho"/>
              </w:rPr>
              <w:t>5</w:t>
            </w:r>
          </w:p>
        </w:tc>
        <w:tc>
          <w:tcPr>
            <w:tcW w:w="2835" w:type="dxa"/>
            <w:shd w:val="clear" w:color="auto" w:fill="auto"/>
            <w:vAlign w:val="center"/>
          </w:tcPr>
          <w:p w14:paraId="63CE7B58" w14:textId="77777777" w:rsidR="003564BD" w:rsidRPr="0044437C" w:rsidRDefault="003564BD" w:rsidP="0070746B">
            <w:pPr>
              <w:pStyle w:val="TAC"/>
              <w:rPr>
                <w:rFonts w:eastAsia="MS Mincho"/>
              </w:rPr>
            </w:pPr>
            <w:r w:rsidRPr="0044437C">
              <w:rPr>
                <w:rFonts w:eastAsia="MS Mincho"/>
              </w:rPr>
              <w:t>FDD</w:t>
            </w:r>
          </w:p>
        </w:tc>
      </w:tr>
      <w:tr w:rsidR="003564BD" w:rsidRPr="0044437C" w14:paraId="627ED2C8" w14:textId="77777777" w:rsidTr="0070746B">
        <w:trPr>
          <w:trHeight w:val="255"/>
          <w:jc w:val="center"/>
        </w:trPr>
        <w:tc>
          <w:tcPr>
            <w:tcW w:w="8363" w:type="dxa"/>
            <w:gridSpan w:val="3"/>
            <w:shd w:val="clear" w:color="auto" w:fill="auto"/>
            <w:vAlign w:val="center"/>
          </w:tcPr>
          <w:p w14:paraId="665192EF"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6693B71" w14:textId="77777777" w:rsidR="003564BD" w:rsidRPr="0044437C" w:rsidRDefault="003564BD" w:rsidP="003564BD"/>
    <w:p w14:paraId="7E1A3065" w14:textId="77777777" w:rsidR="003564BD" w:rsidRPr="0044437C" w:rsidRDefault="003564BD" w:rsidP="003564BD">
      <w:pPr>
        <w:pStyle w:val="TH"/>
      </w:pPr>
      <w:r w:rsidRPr="0044437C">
        <w:t>Table 7.3A.5-2: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4715EB9" w14:textId="77777777" w:rsidTr="0070746B">
        <w:trPr>
          <w:trHeight w:val="420"/>
          <w:jc w:val="center"/>
        </w:trPr>
        <w:tc>
          <w:tcPr>
            <w:tcW w:w="1701" w:type="dxa"/>
            <w:shd w:val="clear" w:color="auto" w:fill="auto"/>
            <w:vAlign w:val="center"/>
          </w:tcPr>
          <w:p w14:paraId="4DBF846F" w14:textId="77777777" w:rsidR="003564BD" w:rsidRPr="0044437C" w:rsidRDefault="003564BD" w:rsidP="0070746B">
            <w:pPr>
              <w:pStyle w:val="TAH"/>
              <w:rPr>
                <w:rFonts w:eastAsia="MS Mincho"/>
              </w:rPr>
            </w:pPr>
            <w:r w:rsidRPr="0044437C">
              <w:t>NTN Band</w:t>
            </w:r>
          </w:p>
        </w:tc>
        <w:tc>
          <w:tcPr>
            <w:tcW w:w="3827" w:type="dxa"/>
            <w:shd w:val="clear" w:color="auto" w:fill="auto"/>
            <w:vAlign w:val="center"/>
          </w:tcPr>
          <w:p w14:paraId="474865F9" w14:textId="77777777" w:rsidR="003564BD" w:rsidRPr="0044437C" w:rsidRDefault="003564BD" w:rsidP="0070746B">
            <w:pPr>
              <w:pStyle w:val="TAH"/>
              <w:rPr>
                <w:rFonts w:eastAsia="MS Mincho"/>
              </w:rPr>
            </w:pPr>
            <w:r w:rsidRPr="0044437C">
              <w:t>REFSENS (dBm)</w:t>
            </w:r>
          </w:p>
        </w:tc>
        <w:tc>
          <w:tcPr>
            <w:tcW w:w="2835" w:type="dxa"/>
            <w:shd w:val="clear" w:color="auto" w:fill="auto"/>
            <w:vAlign w:val="center"/>
          </w:tcPr>
          <w:p w14:paraId="3F7CDE85" w14:textId="77777777" w:rsidR="003564BD" w:rsidRPr="0044437C" w:rsidRDefault="003564BD" w:rsidP="0070746B">
            <w:pPr>
              <w:pStyle w:val="TAH"/>
              <w:rPr>
                <w:rFonts w:eastAsia="MS Mincho"/>
              </w:rPr>
            </w:pPr>
            <w:r w:rsidRPr="0044437C">
              <w:t>Duplex Mode</w:t>
            </w:r>
          </w:p>
        </w:tc>
      </w:tr>
      <w:tr w:rsidR="002B3C00" w:rsidRPr="0044437C" w14:paraId="7389DC92" w14:textId="77777777" w:rsidTr="0070746B">
        <w:trPr>
          <w:trHeight w:val="420"/>
          <w:jc w:val="center"/>
        </w:trPr>
        <w:tc>
          <w:tcPr>
            <w:tcW w:w="1701" w:type="dxa"/>
            <w:shd w:val="clear" w:color="auto" w:fill="auto"/>
            <w:vAlign w:val="center"/>
          </w:tcPr>
          <w:p w14:paraId="593768D0" w14:textId="23F884CD" w:rsidR="002B3C00" w:rsidRPr="0044437C" w:rsidRDefault="002B3C00" w:rsidP="00F617FE">
            <w:pPr>
              <w:pStyle w:val="TAC"/>
            </w:pPr>
            <w:r w:rsidRPr="0044437C">
              <w:rPr>
                <w:rFonts w:eastAsia="MS Mincho"/>
              </w:rPr>
              <w:t>253</w:t>
            </w:r>
          </w:p>
        </w:tc>
        <w:tc>
          <w:tcPr>
            <w:tcW w:w="3827" w:type="dxa"/>
            <w:shd w:val="clear" w:color="auto" w:fill="auto"/>
            <w:vAlign w:val="center"/>
          </w:tcPr>
          <w:p w14:paraId="3DBCCF93" w14:textId="100B65F2" w:rsidR="002B3C00" w:rsidRPr="0044437C" w:rsidRDefault="002B3C00" w:rsidP="00F617FE">
            <w:pPr>
              <w:pStyle w:val="TAC"/>
            </w:pPr>
            <w:r w:rsidRPr="0044437C">
              <w:rPr>
                <w:rFonts w:eastAsia="MS Mincho"/>
              </w:rPr>
              <w:t>-102.8</w:t>
            </w:r>
          </w:p>
        </w:tc>
        <w:tc>
          <w:tcPr>
            <w:tcW w:w="2835" w:type="dxa"/>
            <w:shd w:val="clear" w:color="auto" w:fill="auto"/>
            <w:vAlign w:val="center"/>
          </w:tcPr>
          <w:p w14:paraId="0F741658" w14:textId="2052B49B" w:rsidR="002B3C00" w:rsidRPr="0044437C" w:rsidRDefault="002B3C00" w:rsidP="00F617FE">
            <w:pPr>
              <w:pStyle w:val="TAC"/>
            </w:pPr>
            <w:r w:rsidRPr="0044437C">
              <w:rPr>
                <w:rFonts w:eastAsia="MS Mincho"/>
              </w:rPr>
              <w:t>HD-FDD</w:t>
            </w:r>
          </w:p>
        </w:tc>
      </w:tr>
      <w:tr w:rsidR="003564BD" w:rsidRPr="0044437C" w14:paraId="57D6E749" w14:textId="77777777" w:rsidTr="0070746B">
        <w:trPr>
          <w:trHeight w:val="255"/>
          <w:jc w:val="center"/>
        </w:trPr>
        <w:tc>
          <w:tcPr>
            <w:tcW w:w="1701" w:type="dxa"/>
            <w:shd w:val="clear" w:color="auto" w:fill="auto"/>
            <w:vAlign w:val="center"/>
          </w:tcPr>
          <w:p w14:paraId="7C4BA0D7" w14:textId="77777777" w:rsidR="003564BD" w:rsidRPr="0044437C" w:rsidRDefault="003564BD" w:rsidP="0070746B">
            <w:pPr>
              <w:pStyle w:val="TAC"/>
              <w:rPr>
                <w:rFonts w:eastAsia="MS Mincho"/>
              </w:rPr>
            </w:pPr>
            <w:r w:rsidRPr="0044437C">
              <w:rPr>
                <w:rFonts w:eastAsia="MS Mincho"/>
              </w:rPr>
              <w:t>254</w:t>
            </w:r>
          </w:p>
        </w:tc>
        <w:tc>
          <w:tcPr>
            <w:tcW w:w="3827" w:type="dxa"/>
            <w:shd w:val="clear" w:color="auto" w:fill="auto"/>
            <w:vAlign w:val="center"/>
          </w:tcPr>
          <w:p w14:paraId="7C665CCD" w14:textId="77777777" w:rsidR="003564BD" w:rsidRPr="0044437C" w:rsidRDefault="003564BD" w:rsidP="0070746B">
            <w:pPr>
              <w:pStyle w:val="TAC"/>
              <w:rPr>
                <w:rFonts w:eastAsia="MS Mincho"/>
              </w:rPr>
            </w:pPr>
            <w:r w:rsidRPr="0044437C">
              <w:rPr>
                <w:rFonts w:eastAsia="MS Mincho"/>
              </w:rPr>
              <w:t>-102.4</w:t>
            </w:r>
          </w:p>
        </w:tc>
        <w:tc>
          <w:tcPr>
            <w:tcW w:w="2835" w:type="dxa"/>
            <w:shd w:val="clear" w:color="auto" w:fill="auto"/>
            <w:vAlign w:val="center"/>
          </w:tcPr>
          <w:p w14:paraId="7E0318AF" w14:textId="77777777" w:rsidR="003564BD" w:rsidRPr="0044437C" w:rsidRDefault="003564BD" w:rsidP="0070746B">
            <w:pPr>
              <w:pStyle w:val="TAC"/>
              <w:rPr>
                <w:rFonts w:eastAsia="MS Mincho"/>
              </w:rPr>
            </w:pPr>
            <w:r w:rsidRPr="0044437C">
              <w:rPr>
                <w:rFonts w:eastAsia="MS Mincho"/>
              </w:rPr>
              <w:t>HD-FDD</w:t>
            </w:r>
          </w:p>
        </w:tc>
      </w:tr>
      <w:tr w:rsidR="003564BD" w:rsidRPr="0044437C" w14:paraId="79CD4BC7" w14:textId="77777777" w:rsidTr="0070746B">
        <w:trPr>
          <w:trHeight w:val="255"/>
          <w:jc w:val="center"/>
        </w:trPr>
        <w:tc>
          <w:tcPr>
            <w:tcW w:w="1701" w:type="dxa"/>
            <w:shd w:val="clear" w:color="auto" w:fill="auto"/>
            <w:vAlign w:val="center"/>
          </w:tcPr>
          <w:p w14:paraId="6A73C325" w14:textId="77777777" w:rsidR="003564BD" w:rsidRPr="0044437C" w:rsidRDefault="003564BD" w:rsidP="0070746B">
            <w:pPr>
              <w:pStyle w:val="TAC"/>
              <w:rPr>
                <w:rFonts w:eastAsia="MS Mincho"/>
              </w:rPr>
            </w:pPr>
            <w:r w:rsidRPr="0044437C">
              <w:rPr>
                <w:rFonts w:eastAsia="MS Mincho"/>
              </w:rPr>
              <w:t>255</w:t>
            </w:r>
          </w:p>
        </w:tc>
        <w:tc>
          <w:tcPr>
            <w:tcW w:w="3827" w:type="dxa"/>
            <w:shd w:val="clear" w:color="auto" w:fill="auto"/>
            <w:vAlign w:val="center"/>
          </w:tcPr>
          <w:p w14:paraId="7612444B" w14:textId="5ABF9C01" w:rsidR="003564BD" w:rsidRPr="0044437C" w:rsidRDefault="003564BD" w:rsidP="0070746B">
            <w:pPr>
              <w:pStyle w:val="TAC"/>
              <w:rPr>
                <w:rFonts w:eastAsia="MS Mincho"/>
              </w:rPr>
            </w:pPr>
            <w:r w:rsidRPr="0044437C">
              <w:rPr>
                <w:rFonts w:eastAsia="MS Mincho"/>
              </w:rPr>
              <w:t>-</w:t>
            </w:r>
            <w:r w:rsidR="002557C9" w:rsidRPr="0044437C">
              <w:rPr>
                <w:rFonts w:eastAsia="MS Mincho"/>
              </w:rPr>
              <w:t>102</w:t>
            </w:r>
            <w:r w:rsidRPr="0044437C">
              <w:rPr>
                <w:rFonts w:eastAsia="MS Mincho"/>
              </w:rPr>
              <w:t>.</w:t>
            </w:r>
            <w:r w:rsidR="002557C9" w:rsidRPr="0044437C">
              <w:rPr>
                <w:rFonts w:eastAsia="MS Mincho"/>
              </w:rPr>
              <w:t>8</w:t>
            </w:r>
          </w:p>
        </w:tc>
        <w:tc>
          <w:tcPr>
            <w:tcW w:w="2835" w:type="dxa"/>
            <w:shd w:val="clear" w:color="auto" w:fill="auto"/>
            <w:vAlign w:val="center"/>
          </w:tcPr>
          <w:p w14:paraId="35D2F9FE" w14:textId="77777777" w:rsidR="003564BD" w:rsidRPr="0044437C" w:rsidRDefault="003564BD" w:rsidP="0070746B">
            <w:pPr>
              <w:pStyle w:val="TAC"/>
              <w:rPr>
                <w:rFonts w:eastAsia="MS Mincho"/>
              </w:rPr>
            </w:pPr>
            <w:r w:rsidRPr="0044437C">
              <w:rPr>
                <w:rFonts w:eastAsia="MS Mincho"/>
              </w:rPr>
              <w:t>HD-FDD</w:t>
            </w:r>
          </w:p>
        </w:tc>
      </w:tr>
      <w:tr w:rsidR="003564BD" w:rsidRPr="0044437C" w14:paraId="2E4A9353" w14:textId="77777777" w:rsidTr="0070746B">
        <w:trPr>
          <w:trHeight w:val="255"/>
          <w:jc w:val="center"/>
        </w:trPr>
        <w:tc>
          <w:tcPr>
            <w:tcW w:w="1701" w:type="dxa"/>
            <w:shd w:val="clear" w:color="auto" w:fill="auto"/>
            <w:vAlign w:val="center"/>
          </w:tcPr>
          <w:p w14:paraId="53E10E92" w14:textId="77777777" w:rsidR="003564BD" w:rsidRPr="0044437C" w:rsidRDefault="003564BD" w:rsidP="0070746B">
            <w:pPr>
              <w:pStyle w:val="TAC"/>
              <w:rPr>
                <w:rFonts w:eastAsia="MS Mincho"/>
              </w:rPr>
            </w:pPr>
            <w:r w:rsidRPr="0044437C">
              <w:rPr>
                <w:rFonts w:eastAsia="MS Mincho"/>
              </w:rPr>
              <w:t>256</w:t>
            </w:r>
          </w:p>
        </w:tc>
        <w:tc>
          <w:tcPr>
            <w:tcW w:w="3827" w:type="dxa"/>
            <w:shd w:val="clear" w:color="auto" w:fill="auto"/>
            <w:vAlign w:val="center"/>
          </w:tcPr>
          <w:p w14:paraId="7BF8EBD9" w14:textId="03D0C2D6" w:rsidR="003564BD" w:rsidRPr="0044437C" w:rsidRDefault="003564BD" w:rsidP="0070746B">
            <w:pPr>
              <w:pStyle w:val="TAC"/>
              <w:rPr>
                <w:rFonts w:eastAsia="MS Mincho"/>
              </w:rPr>
            </w:pPr>
            <w:r w:rsidRPr="0044437C">
              <w:rPr>
                <w:rFonts w:eastAsia="MS Mincho"/>
              </w:rPr>
              <w:t>-</w:t>
            </w:r>
            <w:r w:rsidR="002557C9" w:rsidRPr="0044437C">
              <w:rPr>
                <w:rFonts w:eastAsia="MS Mincho"/>
              </w:rPr>
              <w:t>102.3</w:t>
            </w:r>
          </w:p>
        </w:tc>
        <w:tc>
          <w:tcPr>
            <w:tcW w:w="2835" w:type="dxa"/>
            <w:shd w:val="clear" w:color="auto" w:fill="auto"/>
            <w:vAlign w:val="center"/>
          </w:tcPr>
          <w:p w14:paraId="177CEADB" w14:textId="77777777" w:rsidR="003564BD" w:rsidRPr="0044437C" w:rsidRDefault="003564BD" w:rsidP="0070746B">
            <w:pPr>
              <w:pStyle w:val="TAC"/>
              <w:rPr>
                <w:rFonts w:eastAsia="MS Mincho"/>
              </w:rPr>
            </w:pPr>
            <w:r w:rsidRPr="0044437C">
              <w:rPr>
                <w:rFonts w:eastAsia="MS Mincho"/>
              </w:rPr>
              <w:t>HD-FDD</w:t>
            </w:r>
          </w:p>
        </w:tc>
      </w:tr>
      <w:tr w:rsidR="003564BD" w:rsidRPr="0044437C" w14:paraId="45DD0E02" w14:textId="77777777" w:rsidTr="0070746B">
        <w:trPr>
          <w:trHeight w:val="255"/>
          <w:jc w:val="center"/>
        </w:trPr>
        <w:tc>
          <w:tcPr>
            <w:tcW w:w="8363" w:type="dxa"/>
            <w:gridSpan w:val="3"/>
            <w:shd w:val="clear" w:color="auto" w:fill="auto"/>
            <w:vAlign w:val="center"/>
          </w:tcPr>
          <w:p w14:paraId="7E02A0BA"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AE70891" w14:textId="77777777" w:rsidR="00524A5D" w:rsidRPr="0044437C" w:rsidRDefault="00524A5D">
      <w:pPr>
        <w:rPr>
          <w:lang w:eastAsia="zh-TW"/>
        </w:rPr>
      </w:pPr>
    </w:p>
    <w:p w14:paraId="4C4078EB" w14:textId="77777777" w:rsidR="00524A5D" w:rsidRPr="0044437C" w:rsidRDefault="00000000">
      <w:pPr>
        <w:pStyle w:val="Heading2"/>
      </w:pPr>
      <w:bookmarkStart w:id="1591" w:name="_Toc2898"/>
      <w:bookmarkStart w:id="1592" w:name="_Toc23694"/>
      <w:bookmarkStart w:id="1593" w:name="_Toc121162885"/>
      <w:bookmarkStart w:id="1594" w:name="_Toc21047"/>
      <w:bookmarkStart w:id="1595" w:name="_Toc7376"/>
      <w:bookmarkStart w:id="1596" w:name="_Toc23852"/>
      <w:bookmarkStart w:id="1597" w:name="_Toc23644"/>
      <w:bookmarkStart w:id="1598" w:name="_Toc120570093"/>
      <w:bookmarkStart w:id="1599" w:name="_Toc194571878"/>
      <w:r w:rsidRPr="0044437C">
        <w:t>7.3B</w:t>
      </w:r>
      <w:r w:rsidRPr="0044437C">
        <w:tab/>
        <w:t>Reference sensitivity power level for UE category NB1 and NB2</w:t>
      </w:r>
      <w:bookmarkEnd w:id="1591"/>
      <w:bookmarkEnd w:id="1592"/>
      <w:bookmarkEnd w:id="1593"/>
      <w:bookmarkEnd w:id="1594"/>
      <w:bookmarkEnd w:id="1595"/>
      <w:bookmarkEnd w:id="1596"/>
      <w:bookmarkEnd w:id="1597"/>
      <w:bookmarkEnd w:id="1598"/>
      <w:bookmarkEnd w:id="1599"/>
    </w:p>
    <w:p w14:paraId="1DABE9C4" w14:textId="77777777" w:rsidR="00524A5D" w:rsidRPr="0044437C" w:rsidRDefault="00000000">
      <w:pPr>
        <w:pStyle w:val="H6"/>
      </w:pPr>
      <w:bookmarkStart w:id="1600" w:name="MCCQCTEMPBM_00000308"/>
      <w:r w:rsidRPr="0044437C">
        <w:t>7.3B.1</w:t>
      </w:r>
      <w:r w:rsidRPr="0044437C">
        <w:tab/>
        <w:t>Test purpose</w:t>
      </w:r>
    </w:p>
    <w:bookmarkEnd w:id="1600"/>
    <w:p w14:paraId="6733C072" w14:textId="77777777" w:rsidR="00524A5D" w:rsidRPr="0044437C" w:rsidRDefault="00000000">
      <w:r w:rsidRPr="0044437C">
        <w:t>To verify the UE's ability to receive data with a given average throughput for a specified reference measurement channel, under conditions of low signal level, ideal propagation and no added noise.</w:t>
      </w:r>
    </w:p>
    <w:p w14:paraId="476AB0C0" w14:textId="77777777" w:rsidR="00524A5D" w:rsidRPr="0044437C" w:rsidRDefault="00000000">
      <w:r w:rsidRPr="0044437C">
        <w:t>A UE unable to meet the throughput requirement under these conditions will decrease the effective coverage area.</w:t>
      </w:r>
    </w:p>
    <w:p w14:paraId="630B9FB2" w14:textId="77777777" w:rsidR="00524A5D" w:rsidRPr="0044437C" w:rsidRDefault="00000000">
      <w:pPr>
        <w:pStyle w:val="H6"/>
      </w:pPr>
      <w:bookmarkStart w:id="1601" w:name="MCCQCTEMPBM_00000309"/>
      <w:r w:rsidRPr="0044437C">
        <w:t>7.3B.2</w:t>
      </w:r>
      <w:r w:rsidRPr="0044437C">
        <w:tab/>
        <w:t>Test applicability</w:t>
      </w:r>
    </w:p>
    <w:bookmarkEnd w:id="1601"/>
    <w:p w14:paraId="4FFA69B9" w14:textId="77777777" w:rsidR="00524A5D" w:rsidRPr="0044437C" w:rsidRDefault="00000000">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w:t>
      </w:r>
      <w:r w:rsidRPr="0044437C">
        <w:t>.</w:t>
      </w:r>
    </w:p>
    <w:p w14:paraId="54B6B3ED" w14:textId="77777777" w:rsidR="00524A5D" w:rsidRPr="0044437C" w:rsidRDefault="00000000">
      <w:pPr>
        <w:pStyle w:val="H6"/>
      </w:pPr>
      <w:bookmarkStart w:id="1602" w:name="MCCQCTEMPBM_00000310"/>
      <w:r w:rsidRPr="0044437C">
        <w:t>7.3B.3</w:t>
      </w:r>
      <w:r w:rsidRPr="0044437C">
        <w:tab/>
        <w:t>Minimum conformance requirements</w:t>
      </w:r>
    </w:p>
    <w:bookmarkEnd w:id="1602"/>
    <w:p w14:paraId="00215D26" w14:textId="77777777" w:rsidR="00524A5D" w:rsidRPr="0044437C" w:rsidRDefault="00000000">
      <w:r w:rsidRPr="0044437C">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44437C" w:rsidRDefault="00000000">
      <w:r w:rsidRPr="0044437C">
        <w:t>The throughput for the REFSENS test is measured based on the Transmission Mode 1 unless specified otherwise.</w:t>
      </w:r>
    </w:p>
    <w:p w14:paraId="4A06F8AF" w14:textId="7B02C485" w:rsidR="00524A5D" w:rsidRPr="0044437C" w:rsidRDefault="00000000">
      <w:pPr>
        <w:rPr>
          <w:sz w:val="18"/>
          <w:szCs w:val="18"/>
        </w:rPr>
      </w:pPr>
      <w:r w:rsidRPr="0044437C">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r w:rsidR="00F2594D" w:rsidRPr="0044437C">
        <w:t xml:space="preserve"> and with default TX-RX carrier center frequency separation except for cases specified in Table 7.3B.3-2</w:t>
      </w:r>
      <w:r w:rsidRPr="0044437C">
        <w:t>.</w:t>
      </w:r>
    </w:p>
    <w:p w14:paraId="087F2D97" w14:textId="77777777" w:rsidR="00524A5D" w:rsidRPr="0044437C" w:rsidRDefault="00000000">
      <w:pPr>
        <w:pStyle w:val="TH"/>
      </w:pPr>
      <w:r w:rsidRPr="0044437C">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44437C"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4AF6F" w14:textId="77777777" w:rsidR="00524A5D" w:rsidRPr="0044437C" w:rsidRDefault="00000000">
            <w:pPr>
              <w:pStyle w:val="TAH"/>
            </w:pPr>
            <w:r w:rsidRPr="0044437C">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58CAE3EE" w14:textId="77777777" w:rsidR="00524A5D" w:rsidRPr="0044437C" w:rsidRDefault="00000000">
            <w:pPr>
              <w:pStyle w:val="TAH"/>
            </w:pPr>
            <w:r w:rsidRPr="0044437C">
              <w:t>REFSENS [dBm]</w:t>
            </w:r>
          </w:p>
        </w:tc>
      </w:tr>
      <w:tr w:rsidR="00524A5D" w:rsidRPr="0044437C" w14:paraId="4AF02A13"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0D16CBF1" w14:textId="77777777" w:rsidR="00524A5D" w:rsidRPr="0044437C" w:rsidRDefault="00000000">
            <w:pPr>
              <w:pStyle w:val="TAC"/>
            </w:pPr>
            <w:r w:rsidRPr="0044437C">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3E9A926D" w14:textId="4061A00B" w:rsidR="00524A5D" w:rsidRPr="0044437C" w:rsidRDefault="00000000">
            <w:pPr>
              <w:pStyle w:val="TAC"/>
            </w:pPr>
            <w:r w:rsidRPr="0044437C">
              <w:t>- 108.2</w:t>
            </w:r>
          </w:p>
        </w:tc>
      </w:tr>
    </w:tbl>
    <w:p w14:paraId="7A8B09DE" w14:textId="77777777" w:rsidR="00524A5D" w:rsidRPr="0044437C" w:rsidRDefault="00524A5D"/>
    <w:p w14:paraId="7A5420DC" w14:textId="77777777" w:rsidR="00F2594D" w:rsidRPr="0044437C" w:rsidRDefault="00F2594D" w:rsidP="00F2594D">
      <w:pPr>
        <w:pStyle w:val="TH"/>
        <w:rPr>
          <w:lang w:eastAsia="zh-CN"/>
        </w:rPr>
      </w:pPr>
      <w:r w:rsidRPr="0044437C">
        <w:rPr>
          <w:lang w:eastAsia="zh-CN"/>
        </w:rPr>
        <w:lastRenderedPageBreak/>
        <w:t>Table 7.3B.3-2: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F2594D" w:rsidRPr="0044437C" w14:paraId="378057C9"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087D9B20" w14:textId="77777777" w:rsidR="00F2594D" w:rsidRPr="0044437C" w:rsidRDefault="00F2594D" w:rsidP="00C15C82">
            <w:pPr>
              <w:pStyle w:val="TAH"/>
            </w:pPr>
            <w:r w:rsidRPr="0044437C">
              <w:t xml:space="preserve">E-UTRA </w:t>
            </w:r>
          </w:p>
          <w:p w14:paraId="55B4D033" w14:textId="77777777" w:rsidR="00F2594D" w:rsidRPr="0044437C" w:rsidRDefault="00F2594D" w:rsidP="00C15C82">
            <w:pPr>
              <w:pStyle w:val="TAH"/>
            </w:pPr>
            <w:r w:rsidRPr="0044437C">
              <w:t>Operating Band</w:t>
            </w:r>
          </w:p>
        </w:tc>
        <w:tc>
          <w:tcPr>
            <w:tcW w:w="0" w:type="auto"/>
            <w:tcBorders>
              <w:top w:val="single" w:sz="4" w:space="0" w:color="auto"/>
              <w:left w:val="single" w:sz="4" w:space="0" w:color="auto"/>
              <w:bottom w:val="single" w:sz="4" w:space="0" w:color="auto"/>
              <w:right w:val="single" w:sz="4" w:space="0" w:color="auto"/>
            </w:tcBorders>
          </w:tcPr>
          <w:p w14:paraId="14A40980" w14:textId="77777777" w:rsidR="00F2594D" w:rsidRPr="0044437C" w:rsidRDefault="00F2594D" w:rsidP="00C15C82">
            <w:pPr>
              <w:pStyle w:val="TAH"/>
            </w:pPr>
            <w:r w:rsidRPr="0044437C">
              <w:t>Channel bandwidth</w:t>
            </w:r>
          </w:p>
        </w:tc>
        <w:tc>
          <w:tcPr>
            <w:tcW w:w="0" w:type="auto"/>
            <w:tcBorders>
              <w:top w:val="single" w:sz="4" w:space="0" w:color="auto"/>
              <w:left w:val="single" w:sz="4" w:space="0" w:color="auto"/>
              <w:bottom w:val="single" w:sz="4" w:space="0" w:color="auto"/>
              <w:right w:val="single" w:sz="4" w:space="0" w:color="auto"/>
            </w:tcBorders>
          </w:tcPr>
          <w:p w14:paraId="740D2639" w14:textId="77777777" w:rsidR="00F2594D" w:rsidRPr="0044437C" w:rsidRDefault="00F2594D" w:rsidP="00C15C82">
            <w:pPr>
              <w:pStyle w:val="TAH"/>
            </w:pPr>
            <w:r w:rsidRPr="0044437C">
              <w:t>TX – RX carrier centre frequency separation for REFSENS verification</w:t>
            </w:r>
          </w:p>
        </w:tc>
      </w:tr>
      <w:tr w:rsidR="00F2594D" w:rsidRPr="0044437C" w14:paraId="1A160563" w14:textId="77777777" w:rsidTr="00C15C82">
        <w:trPr>
          <w:jc w:val="center"/>
        </w:trPr>
        <w:tc>
          <w:tcPr>
            <w:tcW w:w="0" w:type="auto"/>
            <w:tcBorders>
              <w:top w:val="single" w:sz="4" w:space="0" w:color="auto"/>
              <w:left w:val="single" w:sz="4" w:space="0" w:color="auto"/>
              <w:right w:val="single" w:sz="4" w:space="0" w:color="auto"/>
            </w:tcBorders>
          </w:tcPr>
          <w:p w14:paraId="51B49641" w14:textId="77777777" w:rsidR="00F2594D" w:rsidRPr="0044437C" w:rsidRDefault="00F2594D" w:rsidP="00C15C82">
            <w:pPr>
              <w:pStyle w:val="TAC"/>
            </w:pPr>
            <w:r w:rsidRPr="0044437C">
              <w:t>256</w:t>
            </w:r>
          </w:p>
        </w:tc>
        <w:tc>
          <w:tcPr>
            <w:tcW w:w="0" w:type="auto"/>
            <w:tcBorders>
              <w:top w:val="single" w:sz="4" w:space="0" w:color="auto"/>
              <w:left w:val="single" w:sz="4" w:space="0" w:color="auto"/>
              <w:bottom w:val="single" w:sz="4" w:space="0" w:color="auto"/>
              <w:right w:val="single" w:sz="4" w:space="0" w:color="auto"/>
            </w:tcBorders>
          </w:tcPr>
          <w:p w14:paraId="17F52C75"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3B74D1C" w14:textId="77777777" w:rsidR="00F2594D" w:rsidRPr="0044437C" w:rsidRDefault="00F2594D" w:rsidP="00C15C82">
            <w:pPr>
              <w:pStyle w:val="TAC"/>
            </w:pPr>
            <w:r w:rsidRPr="0044437C">
              <w:t>160.2 MHz, 219.8 MHz</w:t>
            </w:r>
          </w:p>
        </w:tc>
      </w:tr>
      <w:tr w:rsidR="00F2594D" w:rsidRPr="0044437C" w14:paraId="5356CFFE"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59D9751D" w14:textId="77777777" w:rsidR="00F2594D" w:rsidRPr="0044437C" w:rsidRDefault="00F2594D" w:rsidP="00C15C82">
            <w:pPr>
              <w:pStyle w:val="TAC"/>
            </w:pPr>
            <w:r w:rsidRPr="0044437C">
              <w:t>255</w:t>
            </w:r>
          </w:p>
        </w:tc>
        <w:tc>
          <w:tcPr>
            <w:tcW w:w="0" w:type="auto"/>
            <w:tcBorders>
              <w:top w:val="single" w:sz="4" w:space="0" w:color="auto"/>
              <w:left w:val="single" w:sz="4" w:space="0" w:color="auto"/>
              <w:bottom w:val="single" w:sz="4" w:space="0" w:color="auto"/>
              <w:right w:val="single" w:sz="4" w:space="0" w:color="auto"/>
            </w:tcBorders>
          </w:tcPr>
          <w:p w14:paraId="066EC4B0"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627C3DAC" w14:textId="77777777" w:rsidR="00F2594D" w:rsidRPr="0044437C" w:rsidRDefault="00F2594D" w:rsidP="00C15C82">
            <w:pPr>
              <w:pStyle w:val="TAC"/>
            </w:pPr>
            <w:r w:rsidRPr="0044437C">
              <w:t>-67.7 MHz, -135.3 MHz</w:t>
            </w:r>
          </w:p>
        </w:tc>
      </w:tr>
      <w:tr w:rsidR="00F2594D" w:rsidRPr="0044437C" w14:paraId="7EF9F04D"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44761B50" w14:textId="77777777" w:rsidR="00F2594D" w:rsidRPr="0044437C" w:rsidRDefault="00F2594D" w:rsidP="00C15C82">
            <w:pPr>
              <w:pStyle w:val="TAC"/>
            </w:pPr>
            <w:r w:rsidRPr="0044437C">
              <w:t>254</w:t>
            </w:r>
          </w:p>
        </w:tc>
        <w:tc>
          <w:tcPr>
            <w:tcW w:w="0" w:type="auto"/>
            <w:tcBorders>
              <w:top w:val="single" w:sz="4" w:space="0" w:color="auto"/>
              <w:left w:val="single" w:sz="4" w:space="0" w:color="auto"/>
              <w:bottom w:val="single" w:sz="4" w:space="0" w:color="auto"/>
              <w:right w:val="single" w:sz="4" w:space="0" w:color="auto"/>
            </w:tcBorders>
          </w:tcPr>
          <w:p w14:paraId="0202B651"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D18E445" w14:textId="77777777" w:rsidR="00F2594D" w:rsidRPr="0044437C" w:rsidRDefault="00F2594D" w:rsidP="00C15C82">
            <w:pPr>
              <w:pStyle w:val="TAC"/>
            </w:pPr>
            <w:r w:rsidRPr="0044437C">
              <w:t>857.2 MHz, 889.8 MHz</w:t>
            </w:r>
          </w:p>
        </w:tc>
      </w:tr>
      <w:tr w:rsidR="00F2594D" w:rsidRPr="0044437C" w14:paraId="65B54FA9" w14:textId="77777777" w:rsidTr="00C15C82">
        <w:trPr>
          <w:jc w:val="center"/>
        </w:trPr>
        <w:tc>
          <w:tcPr>
            <w:tcW w:w="0" w:type="auto"/>
            <w:tcBorders>
              <w:top w:val="single" w:sz="4" w:space="0" w:color="auto"/>
              <w:left w:val="single" w:sz="4" w:space="0" w:color="auto"/>
              <w:right w:val="single" w:sz="4" w:space="0" w:color="auto"/>
            </w:tcBorders>
          </w:tcPr>
          <w:p w14:paraId="5584A485" w14:textId="77777777" w:rsidR="00F2594D" w:rsidRPr="0044437C" w:rsidRDefault="00F2594D" w:rsidP="00C15C82">
            <w:pPr>
              <w:pStyle w:val="TAC"/>
            </w:pPr>
            <w:r w:rsidRPr="0044437C">
              <w:t>253</w:t>
            </w:r>
          </w:p>
        </w:tc>
        <w:tc>
          <w:tcPr>
            <w:tcW w:w="0" w:type="auto"/>
            <w:tcBorders>
              <w:top w:val="single" w:sz="4" w:space="0" w:color="auto"/>
              <w:left w:val="single" w:sz="4" w:space="0" w:color="auto"/>
              <w:bottom w:val="single" w:sz="4" w:space="0" w:color="auto"/>
              <w:right w:val="single" w:sz="4" w:space="0" w:color="auto"/>
            </w:tcBorders>
          </w:tcPr>
          <w:p w14:paraId="5CA8678B"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4399288C" w14:textId="77777777" w:rsidR="00F2594D" w:rsidRPr="0044437C" w:rsidRDefault="00F2594D" w:rsidP="00C15C82">
            <w:pPr>
              <w:pStyle w:val="TAC"/>
            </w:pPr>
            <w:r w:rsidRPr="0044437C">
              <w:t>-143.2 MHz, -156.8 MHz</w:t>
            </w:r>
          </w:p>
        </w:tc>
      </w:tr>
    </w:tbl>
    <w:p w14:paraId="77BDE733" w14:textId="77777777" w:rsidR="00F2594D" w:rsidRPr="0044437C" w:rsidRDefault="00F2594D" w:rsidP="00F2594D">
      <w:pPr>
        <w:rPr>
          <w:snapToGrid w:val="0"/>
          <w:lang w:eastAsia="zh-CN"/>
        </w:rPr>
      </w:pPr>
    </w:p>
    <w:p w14:paraId="43068A3A" w14:textId="77777777" w:rsidR="00524A5D" w:rsidRPr="0044437C" w:rsidRDefault="00000000">
      <w:r w:rsidRPr="0044437C">
        <w:t>The normative reference for this requirement is TS 36.102 [11] clause 7.3B.</w:t>
      </w:r>
    </w:p>
    <w:p w14:paraId="6CF1A138" w14:textId="77777777" w:rsidR="00524A5D" w:rsidRPr="0044437C" w:rsidRDefault="00000000">
      <w:pPr>
        <w:pStyle w:val="H6"/>
      </w:pPr>
      <w:bookmarkStart w:id="1603" w:name="MCCQCTEMPBM_00000311"/>
      <w:r w:rsidRPr="0044437C">
        <w:t>7.3B.4</w:t>
      </w:r>
      <w:r w:rsidRPr="0044437C">
        <w:tab/>
        <w:t>Test description</w:t>
      </w:r>
    </w:p>
    <w:p w14:paraId="0CC2CC7F" w14:textId="77777777" w:rsidR="00524A5D" w:rsidRPr="0044437C" w:rsidRDefault="00000000">
      <w:pPr>
        <w:pStyle w:val="H6"/>
      </w:pPr>
      <w:bookmarkStart w:id="1604" w:name="MCCQCTEMPBM_00000312"/>
      <w:bookmarkEnd w:id="1603"/>
      <w:r w:rsidRPr="0044437C">
        <w:t>7.3B.4.1</w:t>
      </w:r>
      <w:r w:rsidRPr="0044437C">
        <w:tab/>
        <w:t>Initial conditions</w:t>
      </w:r>
    </w:p>
    <w:bookmarkEnd w:id="1604"/>
    <w:p w14:paraId="282BCE06"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8B8443" w14:textId="77777777" w:rsidR="00524A5D" w:rsidRPr="0044437C" w:rsidRDefault="00000000">
      <w:r w:rsidRPr="0044437C">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44437C" w:rsidRDefault="00000000">
      <w:pPr>
        <w:pStyle w:val="TH"/>
      </w:pPr>
      <w:r w:rsidRPr="0044437C">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3993D1A5" w14:textId="77777777">
        <w:trPr>
          <w:cantSplit/>
          <w:jc w:val="center"/>
        </w:trPr>
        <w:tc>
          <w:tcPr>
            <w:tcW w:w="8485" w:type="dxa"/>
            <w:gridSpan w:val="6"/>
          </w:tcPr>
          <w:p w14:paraId="4BB9FFB6" w14:textId="77777777" w:rsidR="00524A5D" w:rsidRPr="0044437C" w:rsidRDefault="00000000">
            <w:pPr>
              <w:pStyle w:val="TAH"/>
            </w:pPr>
            <w:r w:rsidRPr="0044437C">
              <w:t>Initial Conditions</w:t>
            </w:r>
          </w:p>
        </w:tc>
      </w:tr>
      <w:tr w:rsidR="00524A5D" w:rsidRPr="0044437C" w14:paraId="18BBDA35" w14:textId="77777777">
        <w:trPr>
          <w:cantSplit/>
          <w:jc w:val="center"/>
        </w:trPr>
        <w:tc>
          <w:tcPr>
            <w:tcW w:w="3988" w:type="dxa"/>
            <w:gridSpan w:val="3"/>
          </w:tcPr>
          <w:p w14:paraId="76DE6953" w14:textId="77777777" w:rsidR="00524A5D" w:rsidRPr="0044437C" w:rsidRDefault="00000000">
            <w:pPr>
              <w:pStyle w:val="TAL"/>
            </w:pPr>
            <w:r w:rsidRPr="0044437C">
              <w:t>Test Environment as specified in TS 36.508 [12] clause 8.1.1</w:t>
            </w:r>
          </w:p>
        </w:tc>
        <w:tc>
          <w:tcPr>
            <w:tcW w:w="4497" w:type="dxa"/>
            <w:gridSpan w:val="3"/>
          </w:tcPr>
          <w:p w14:paraId="4D7B92CE" w14:textId="77777777" w:rsidR="00524A5D" w:rsidRPr="0044437C" w:rsidRDefault="00000000">
            <w:pPr>
              <w:pStyle w:val="TAL"/>
            </w:pPr>
            <w:r w:rsidRPr="0044437C">
              <w:t>NC, TL/VL, TL/VH, TH/VL, TH/VH</w:t>
            </w:r>
          </w:p>
        </w:tc>
      </w:tr>
      <w:tr w:rsidR="00524A5D" w:rsidRPr="0044437C" w14:paraId="1E2090BA" w14:textId="77777777">
        <w:trPr>
          <w:cantSplit/>
          <w:jc w:val="center"/>
        </w:trPr>
        <w:tc>
          <w:tcPr>
            <w:tcW w:w="3988" w:type="dxa"/>
            <w:gridSpan w:val="3"/>
          </w:tcPr>
          <w:p w14:paraId="79AECFE8" w14:textId="77777777" w:rsidR="00524A5D" w:rsidRPr="0044437C" w:rsidRDefault="00000000">
            <w:pPr>
              <w:pStyle w:val="TAL"/>
            </w:pPr>
            <w:r w:rsidRPr="0044437C">
              <w:t>Test Frequencies as specified in TS36.508 [12] clause 8.1.3.1</w:t>
            </w:r>
          </w:p>
        </w:tc>
        <w:tc>
          <w:tcPr>
            <w:tcW w:w="4497" w:type="dxa"/>
            <w:gridSpan w:val="3"/>
          </w:tcPr>
          <w:p w14:paraId="426B0160" w14:textId="0C7D8FB0" w:rsidR="00524A5D" w:rsidRPr="0044437C" w:rsidRDefault="00FC5E67">
            <w:pPr>
              <w:pStyle w:val="TAL"/>
            </w:pPr>
            <w:r w:rsidRPr="0044437C">
              <w:t>Low range, Mid range, High range</w:t>
            </w:r>
          </w:p>
        </w:tc>
      </w:tr>
      <w:tr w:rsidR="00524A5D" w:rsidRPr="0044437C" w14:paraId="75C579D1" w14:textId="77777777">
        <w:trPr>
          <w:jc w:val="center"/>
        </w:trPr>
        <w:tc>
          <w:tcPr>
            <w:tcW w:w="1470" w:type="dxa"/>
          </w:tcPr>
          <w:p w14:paraId="625CE2AB" w14:textId="77777777" w:rsidR="00524A5D" w:rsidRPr="0044437C" w:rsidRDefault="00000000">
            <w:pPr>
              <w:pStyle w:val="TAH"/>
            </w:pPr>
            <w:r w:rsidRPr="0044437C">
              <w:t>Configuration ID</w:t>
            </w:r>
          </w:p>
        </w:tc>
        <w:tc>
          <w:tcPr>
            <w:tcW w:w="2518" w:type="dxa"/>
            <w:gridSpan w:val="2"/>
          </w:tcPr>
          <w:p w14:paraId="2070B5AE" w14:textId="77777777" w:rsidR="00524A5D" w:rsidRPr="0044437C" w:rsidRDefault="00000000">
            <w:pPr>
              <w:pStyle w:val="TAH"/>
            </w:pPr>
            <w:r w:rsidRPr="0044437C">
              <w:t>Downlink Configuration</w:t>
            </w:r>
          </w:p>
        </w:tc>
        <w:tc>
          <w:tcPr>
            <w:tcW w:w="4497" w:type="dxa"/>
            <w:gridSpan w:val="3"/>
          </w:tcPr>
          <w:p w14:paraId="1EF69BD8" w14:textId="77777777" w:rsidR="00524A5D" w:rsidRPr="0044437C" w:rsidRDefault="00000000">
            <w:pPr>
              <w:pStyle w:val="TAH"/>
            </w:pPr>
            <w:r w:rsidRPr="0044437C">
              <w:t>Uplink Configuration</w:t>
            </w:r>
          </w:p>
        </w:tc>
      </w:tr>
      <w:tr w:rsidR="00524A5D" w:rsidRPr="0044437C" w14:paraId="102C978B" w14:textId="77777777">
        <w:trPr>
          <w:jc w:val="center"/>
        </w:trPr>
        <w:tc>
          <w:tcPr>
            <w:tcW w:w="1470" w:type="dxa"/>
          </w:tcPr>
          <w:p w14:paraId="33DF4AA7" w14:textId="77777777" w:rsidR="00524A5D" w:rsidRPr="0044437C" w:rsidRDefault="00524A5D">
            <w:pPr>
              <w:pStyle w:val="TAC"/>
            </w:pPr>
          </w:p>
        </w:tc>
        <w:tc>
          <w:tcPr>
            <w:tcW w:w="1164" w:type="dxa"/>
          </w:tcPr>
          <w:p w14:paraId="183FA8BC" w14:textId="77777777" w:rsidR="00524A5D" w:rsidRPr="0044437C" w:rsidRDefault="00000000">
            <w:pPr>
              <w:pStyle w:val="TAC"/>
            </w:pPr>
            <w:r w:rsidRPr="0044437C">
              <w:t>Modulation</w:t>
            </w:r>
          </w:p>
        </w:tc>
        <w:tc>
          <w:tcPr>
            <w:tcW w:w="1354" w:type="dxa"/>
          </w:tcPr>
          <w:p w14:paraId="5D38F363" w14:textId="77777777" w:rsidR="00524A5D" w:rsidRPr="0044437C" w:rsidRDefault="00000000">
            <w:pPr>
              <w:pStyle w:val="TAC"/>
            </w:pPr>
            <w:r w:rsidRPr="0044437C">
              <w:t>Subcarriers</w:t>
            </w:r>
          </w:p>
        </w:tc>
        <w:tc>
          <w:tcPr>
            <w:tcW w:w="2139" w:type="dxa"/>
          </w:tcPr>
          <w:p w14:paraId="6CDDF48E" w14:textId="77777777" w:rsidR="00524A5D" w:rsidRPr="0044437C" w:rsidRDefault="00000000">
            <w:pPr>
              <w:pStyle w:val="TAC"/>
            </w:pPr>
            <w:r w:rsidRPr="0044437C">
              <w:t>Modulation</w:t>
            </w:r>
          </w:p>
        </w:tc>
        <w:tc>
          <w:tcPr>
            <w:tcW w:w="1164" w:type="dxa"/>
          </w:tcPr>
          <w:p w14:paraId="19FBD264" w14:textId="77777777" w:rsidR="00524A5D" w:rsidRPr="0044437C" w:rsidRDefault="00000000">
            <w:pPr>
              <w:pStyle w:val="TAC"/>
            </w:pPr>
            <w:r w:rsidRPr="0044437C">
              <w:t>N</w:t>
            </w:r>
            <w:r w:rsidRPr="0044437C">
              <w:rPr>
                <w:vertAlign w:val="subscript"/>
              </w:rPr>
              <w:t>tones</w:t>
            </w:r>
          </w:p>
        </w:tc>
        <w:tc>
          <w:tcPr>
            <w:tcW w:w="1194" w:type="dxa"/>
          </w:tcPr>
          <w:p w14:paraId="6CC301E5" w14:textId="77777777" w:rsidR="00524A5D" w:rsidRPr="0044437C" w:rsidRDefault="00000000">
            <w:pPr>
              <w:pStyle w:val="TAC"/>
            </w:pPr>
            <w:r w:rsidRPr="0044437C">
              <w:t>Subcarrier spacing</w:t>
            </w:r>
          </w:p>
        </w:tc>
      </w:tr>
      <w:tr w:rsidR="00524A5D" w:rsidRPr="0044437C" w14:paraId="5F682174" w14:textId="77777777">
        <w:trPr>
          <w:jc w:val="center"/>
        </w:trPr>
        <w:tc>
          <w:tcPr>
            <w:tcW w:w="1470" w:type="dxa"/>
          </w:tcPr>
          <w:p w14:paraId="19BE71F6" w14:textId="77777777" w:rsidR="00524A5D" w:rsidRPr="0044437C" w:rsidRDefault="00000000">
            <w:pPr>
              <w:pStyle w:val="TAC"/>
            </w:pPr>
            <w:r w:rsidRPr="0044437C">
              <w:t>1</w:t>
            </w:r>
          </w:p>
        </w:tc>
        <w:tc>
          <w:tcPr>
            <w:tcW w:w="1164" w:type="dxa"/>
          </w:tcPr>
          <w:p w14:paraId="3A26A244" w14:textId="77777777" w:rsidR="00524A5D" w:rsidRPr="0044437C" w:rsidRDefault="00000000">
            <w:pPr>
              <w:pStyle w:val="TAC"/>
            </w:pPr>
            <w:r w:rsidRPr="0044437C">
              <w:t>QPSK</w:t>
            </w:r>
          </w:p>
        </w:tc>
        <w:tc>
          <w:tcPr>
            <w:tcW w:w="1354" w:type="dxa"/>
          </w:tcPr>
          <w:p w14:paraId="772BD182" w14:textId="77777777" w:rsidR="00524A5D" w:rsidRPr="0044437C" w:rsidRDefault="00000000">
            <w:pPr>
              <w:pStyle w:val="TAC"/>
            </w:pPr>
            <w:r w:rsidRPr="0044437C">
              <w:t>12</w:t>
            </w:r>
          </w:p>
        </w:tc>
        <w:tc>
          <w:tcPr>
            <w:tcW w:w="2139" w:type="dxa"/>
          </w:tcPr>
          <w:p w14:paraId="67115B04" w14:textId="77777777" w:rsidR="00524A5D" w:rsidRPr="0044437C" w:rsidRDefault="00000000">
            <w:pPr>
              <w:pStyle w:val="TAC"/>
            </w:pPr>
            <w:r w:rsidRPr="0044437C">
              <w:t>BPSK</w:t>
            </w:r>
          </w:p>
        </w:tc>
        <w:tc>
          <w:tcPr>
            <w:tcW w:w="1164" w:type="dxa"/>
          </w:tcPr>
          <w:p w14:paraId="1FDD8CC9" w14:textId="77777777" w:rsidR="00524A5D" w:rsidRPr="0044437C" w:rsidRDefault="00000000">
            <w:pPr>
              <w:pStyle w:val="TAC"/>
            </w:pPr>
            <w:r w:rsidRPr="0044437C">
              <w:t>1@0</w:t>
            </w:r>
          </w:p>
        </w:tc>
        <w:tc>
          <w:tcPr>
            <w:tcW w:w="1194" w:type="dxa"/>
          </w:tcPr>
          <w:p w14:paraId="116EB6D1" w14:textId="77777777" w:rsidR="00524A5D" w:rsidRPr="0044437C" w:rsidRDefault="00000000">
            <w:pPr>
              <w:pStyle w:val="TAC"/>
            </w:pPr>
            <w:r w:rsidRPr="0044437C">
              <w:t>15kHz</w:t>
            </w:r>
          </w:p>
        </w:tc>
      </w:tr>
    </w:tbl>
    <w:p w14:paraId="38D83B74" w14:textId="77777777" w:rsidR="00524A5D" w:rsidRPr="0044437C" w:rsidRDefault="00524A5D" w:rsidP="0044437C"/>
    <w:p w14:paraId="5A6DA2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3B033F5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6A1C7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076393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7.3B.4.1-1.</w:t>
      </w:r>
    </w:p>
    <w:p w14:paraId="1229A94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3504D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bookmarkStart w:id="1605" w:name="_Hlk148972312"/>
      <w:r w:rsidRPr="0044437C">
        <w:rPr>
          <w:lang w:eastAsia="en-GB"/>
        </w:rPr>
        <w:tab/>
        <w:t>UE location according to TS 36.508 [12] clause 8.2.6.1 is provided to the UE through any preconfigured means.</w:t>
      </w:r>
      <w:bookmarkEnd w:id="1605"/>
    </w:p>
    <w:p w14:paraId="3F036CBA" w14:textId="77777777" w:rsidR="006053C2" w:rsidRPr="0044437C" w:rsidRDefault="00000000" w:rsidP="00D62A0B">
      <w:pPr>
        <w:pStyle w:val="B1"/>
        <w:rPr>
          <w:lang w:eastAsia="en-GB"/>
        </w:rPr>
      </w:pPr>
      <w:r w:rsidRPr="0044437C">
        <w:rPr>
          <w:lang w:eastAsia="en-GB"/>
        </w:rPr>
        <w:t>7.</w:t>
      </w:r>
      <w:r w:rsidRPr="0044437C">
        <w:rPr>
          <w:lang w:eastAsia="en-GB"/>
        </w:rPr>
        <w:tab/>
      </w:r>
      <w:r w:rsidRPr="0044437C">
        <w:t>Test equipment shall emulate</w:t>
      </w:r>
      <w:r w:rsidRPr="0044437C">
        <w:rPr>
          <w:lang w:eastAsia="en-GB"/>
        </w:rPr>
        <w:t xml:space="preserve"> the signal with doppler and delay according to ephemeris defined in TS 36.508 [12] table 8.2.6.2.1-1 for GSO if UE supports only GSO or both GSO and NGSO satellites and table 8.2.6.2.1-3 for NGSO (LEO-1200) if UE supports only NGSO satellites</w:t>
      </w:r>
      <w:r w:rsidRPr="0044437C">
        <w:rPr>
          <w:rFonts w:ascii="Microsoft YaHei" w:eastAsia="Microsoft YaHei" w:hAnsi="Microsoft YaHei" w:cs="Calibri"/>
          <w:sz w:val="22"/>
          <w:szCs w:val="22"/>
          <w:lang w:eastAsia="en-GB"/>
        </w:rPr>
        <w:t>.</w:t>
      </w:r>
      <w:r w:rsidR="006053C2" w:rsidRPr="0044437C">
        <w:rPr>
          <w:rFonts w:ascii="Microsoft YaHei" w:eastAsia="Microsoft YaHei" w:hAnsi="Microsoft YaHei" w:cs="Calibri"/>
          <w:sz w:val="22"/>
          <w:szCs w:val="22"/>
          <w:lang w:eastAsia="en-GB"/>
        </w:rPr>
        <w:t xml:space="preserve"> </w:t>
      </w:r>
      <w:r w:rsidRPr="0044437C">
        <w:t xml:space="preserve">Test system shall send same SIB31-NB </w:t>
      </w:r>
      <w:r w:rsidRPr="0044437C">
        <w:rPr>
          <w:lang w:eastAsia="en-GB"/>
        </w:rPr>
        <w:t>information during the duration of the test as defined in TS 36.508 [12] clause 8.2.6.3.1.</w:t>
      </w:r>
    </w:p>
    <w:p w14:paraId="50B5D208" w14:textId="77777777" w:rsidR="006053C2" w:rsidRPr="0044437C" w:rsidRDefault="006053C2" w:rsidP="006053C2">
      <w:pPr>
        <w:pStyle w:val="B1"/>
        <w:rPr>
          <w:lang w:eastAsia="en-GB"/>
        </w:rPr>
      </w:pPr>
      <w:r w:rsidRPr="0044437C">
        <w:rPr>
          <w:lang w:eastAsia="en-GB"/>
        </w:rPr>
        <w:t>8.</w:t>
      </w:r>
      <w:r w:rsidRPr="0044437C">
        <w:rPr>
          <w:lang w:eastAsia="en-GB"/>
        </w:rPr>
        <w:tab/>
        <w:t>Deactivate UE prediction of satellite trajectory by any preconfigured means.</w:t>
      </w:r>
    </w:p>
    <w:p w14:paraId="02E58AED" w14:textId="255BE03A" w:rsidR="00524A5D" w:rsidRPr="0044437C" w:rsidRDefault="00000000" w:rsidP="006053C2">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7.3B.4.3.</w:t>
      </w:r>
    </w:p>
    <w:p w14:paraId="3B0F6410" w14:textId="77777777" w:rsidR="00524A5D" w:rsidRPr="0044437C" w:rsidRDefault="00000000" w:rsidP="006053C2">
      <w:pPr>
        <w:pStyle w:val="H6"/>
      </w:pPr>
      <w:bookmarkStart w:id="1606" w:name="MCCQCTEMPBM_00000313"/>
      <w:r w:rsidRPr="0044437C">
        <w:t>7.3B.4.2</w:t>
      </w:r>
      <w:r w:rsidRPr="0044437C">
        <w:tab/>
        <w:t>Test procedure</w:t>
      </w:r>
    </w:p>
    <w:bookmarkEnd w:id="1606"/>
    <w:p w14:paraId="587E9BF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2.</w:t>
      </w:r>
      <w:r w:rsidRPr="0044437C">
        <w:rPr>
          <w:lang w:eastAsia="en-GB"/>
        </w:rPr>
        <w:tab/>
        <w:t>Set the Downlink signal level to the value defined in Table 7.3B.5-1.</w:t>
      </w:r>
    </w:p>
    <w:p w14:paraId="04CC28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272D58CE" w14:textId="77777777" w:rsidR="00524A5D" w:rsidRPr="0044437C" w:rsidRDefault="00000000" w:rsidP="006053C2">
      <w:pPr>
        <w:pStyle w:val="H6"/>
      </w:pPr>
      <w:bookmarkStart w:id="1607" w:name="MCCQCTEMPBM_00000314"/>
      <w:r w:rsidRPr="0044437C">
        <w:t>7.3B.4.3</w:t>
      </w:r>
      <w:r w:rsidRPr="0044437C">
        <w:tab/>
        <w:t>Message contents</w:t>
      </w:r>
    </w:p>
    <w:bookmarkEnd w:id="1607"/>
    <w:p w14:paraId="11B49B40" w14:textId="77777777" w:rsidR="00524A5D" w:rsidRPr="0044437C" w:rsidRDefault="00000000">
      <w:r w:rsidRPr="0044437C">
        <w:t>Message contents are according to TS 36.508 [12] clause 8.1.6.</w:t>
      </w:r>
    </w:p>
    <w:p w14:paraId="58B49381" w14:textId="77777777" w:rsidR="00524A5D" w:rsidRPr="0044437C" w:rsidRDefault="00000000">
      <w:pPr>
        <w:pStyle w:val="H6"/>
      </w:pPr>
      <w:bookmarkStart w:id="1608" w:name="MCCQCTEMPBM_00000315"/>
      <w:r w:rsidRPr="0044437C">
        <w:t>7.3B.5</w:t>
      </w:r>
      <w:r w:rsidRPr="0044437C">
        <w:tab/>
        <w:t>Test requirement</w:t>
      </w:r>
    </w:p>
    <w:bookmarkEnd w:id="1608"/>
    <w:p w14:paraId="228BB0FA" w14:textId="77777777" w:rsidR="00524A5D" w:rsidRPr="0044437C" w:rsidRDefault="00000000">
      <w:r w:rsidRPr="0044437C">
        <w:t xml:space="preserve">The throughput shall be ≥ 95% of the maximum throughput of the reference measurement channels as specified in Annex A.3.2 with parameters specified in Table </w:t>
      </w:r>
      <w:r w:rsidRPr="0044437C">
        <w:rPr>
          <w:rFonts w:eastAsia="MS Mincho"/>
        </w:rPr>
        <w:t>7.3B.5-1</w:t>
      </w:r>
      <w:r w:rsidRPr="0044437C">
        <w:t>.</w:t>
      </w:r>
    </w:p>
    <w:p w14:paraId="64113CFC" w14:textId="77777777" w:rsidR="00524A5D" w:rsidRPr="0044437C" w:rsidRDefault="00000000">
      <w:pPr>
        <w:pStyle w:val="TH"/>
      </w:pPr>
      <w:r w:rsidRPr="0044437C">
        <w:t xml:space="preserve">Table </w:t>
      </w:r>
      <w:r w:rsidRPr="0044437C">
        <w:rPr>
          <w:rFonts w:eastAsia="MS Mincho"/>
        </w:rPr>
        <w:t>7.3B.5-1</w:t>
      </w:r>
      <w:r w:rsidRPr="0044437C">
        <w:t>: Maximum input level for category NB1 and NB2</w:t>
      </w:r>
    </w:p>
    <w:tbl>
      <w:tblPr>
        <w:tblW w:w="4100" w:type="dxa"/>
        <w:jc w:val="center"/>
        <w:tblLook w:val="04A0" w:firstRow="1" w:lastRow="0" w:firstColumn="1" w:lastColumn="0" w:noHBand="0" w:noVBand="1"/>
      </w:tblPr>
      <w:tblGrid>
        <w:gridCol w:w="2520"/>
        <w:gridCol w:w="1580"/>
      </w:tblGrid>
      <w:tr w:rsidR="00524A5D" w:rsidRPr="0044437C"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8B68" w14:textId="77777777" w:rsidR="00524A5D" w:rsidRPr="0044437C" w:rsidRDefault="00000000">
            <w:pPr>
              <w:pStyle w:val="TAH"/>
            </w:pPr>
            <w:r w:rsidRPr="0044437C">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13B9D1ED" w14:textId="77777777" w:rsidR="00524A5D" w:rsidRPr="0044437C" w:rsidRDefault="00000000">
            <w:pPr>
              <w:pStyle w:val="TAH"/>
            </w:pPr>
            <w:r w:rsidRPr="0044437C">
              <w:t>REFSENS [dBm]</w:t>
            </w:r>
          </w:p>
        </w:tc>
      </w:tr>
      <w:tr w:rsidR="00524A5D" w:rsidRPr="0044437C" w14:paraId="2ADFE12F"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4044DE97" w14:textId="77777777" w:rsidR="00524A5D" w:rsidRPr="0044437C" w:rsidRDefault="00000000">
            <w:pPr>
              <w:pStyle w:val="TAC"/>
              <w:rPr>
                <w:rFonts w:eastAsia="Courier New"/>
              </w:rPr>
            </w:pPr>
            <w:r w:rsidRPr="0044437C">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2D1C1F0C" w14:textId="77777777" w:rsidR="00524A5D" w:rsidRPr="0044437C" w:rsidRDefault="00000000">
            <w:pPr>
              <w:pStyle w:val="TAC"/>
            </w:pPr>
            <w:r w:rsidRPr="0044437C">
              <w:t>- 108.2 + TT</w:t>
            </w:r>
          </w:p>
        </w:tc>
      </w:tr>
    </w:tbl>
    <w:p w14:paraId="69CE8909" w14:textId="77777777" w:rsidR="00524A5D" w:rsidRPr="0044437C" w:rsidRDefault="00524A5D"/>
    <w:p w14:paraId="1BA3CB4F" w14:textId="77777777" w:rsidR="00FE6859" w:rsidRPr="0044437C" w:rsidRDefault="00FE6859" w:rsidP="00FE6859">
      <w:pPr>
        <w:pStyle w:val="Heading2"/>
      </w:pPr>
      <w:bookmarkStart w:id="1609" w:name="_Toc111062082"/>
      <w:bookmarkStart w:id="1610" w:name="_Toc19536"/>
      <w:bookmarkStart w:id="1611" w:name="_Toc26376"/>
      <w:bookmarkStart w:id="1612" w:name="_Toc7205"/>
      <w:bookmarkStart w:id="1613" w:name="_Toc23408"/>
      <w:bookmarkStart w:id="1614" w:name="_Toc16033"/>
      <w:bookmarkStart w:id="1615" w:name="_Toc368026366"/>
      <w:bookmarkStart w:id="1616" w:name="_Toc121162886"/>
      <w:bookmarkStart w:id="1617" w:name="_Toc7060"/>
      <w:bookmarkStart w:id="1618" w:name="_Toc120570094"/>
      <w:bookmarkStart w:id="1619" w:name="_Toc194571879"/>
      <w:r w:rsidRPr="0044437C">
        <w:t>7.3B_1</w:t>
      </w:r>
      <w:r w:rsidRPr="0044437C">
        <w:tab/>
        <w:t>Reference sensitivity power level for UE category NB1 and NB2 with flexible Tx-Rx frequency separation</w:t>
      </w:r>
    </w:p>
    <w:p w14:paraId="75BB5A1B" w14:textId="77777777" w:rsidR="00FE6859" w:rsidRPr="0044437C" w:rsidRDefault="00FE6859" w:rsidP="00FE6859">
      <w:pPr>
        <w:pStyle w:val="EditorsNote"/>
      </w:pPr>
      <w:r w:rsidRPr="0044437C">
        <w:t>Editor’s Note: This test is incomplete. The following aspects are not yet determined:</w:t>
      </w:r>
    </w:p>
    <w:p w14:paraId="2F7CB7CB" w14:textId="77777777" w:rsidR="00FE6859" w:rsidRPr="0044437C" w:rsidRDefault="00FE6859" w:rsidP="00FE6859">
      <w:pPr>
        <w:pStyle w:val="EditorsNote"/>
      </w:pPr>
      <w:r w:rsidRPr="0044437C">
        <w:t>- TP analysis needs to be captured in TR 36.905</w:t>
      </w:r>
    </w:p>
    <w:p w14:paraId="5EA3B57F" w14:textId="77777777" w:rsidR="00FE6859" w:rsidRPr="0044437C" w:rsidRDefault="00FE6859" w:rsidP="00FE6859">
      <w:pPr>
        <w:pStyle w:val="EditorsNote"/>
      </w:pPr>
      <w:r w:rsidRPr="0044437C">
        <w:t>- Clause reference for the test frequencies is FFS</w:t>
      </w:r>
    </w:p>
    <w:p w14:paraId="49769F4E" w14:textId="77777777" w:rsidR="00FE6859" w:rsidRPr="0044437C" w:rsidRDefault="00FE6859" w:rsidP="00FE6859">
      <w:pPr>
        <w:pStyle w:val="EditorsNote"/>
      </w:pPr>
      <w:r w:rsidRPr="0044437C">
        <w:t>- Annex F updates are FFS</w:t>
      </w:r>
    </w:p>
    <w:p w14:paraId="66CA48D4" w14:textId="77777777" w:rsidR="00FE6859" w:rsidRPr="0044437C" w:rsidRDefault="00FE6859" w:rsidP="00FE6859">
      <w:pPr>
        <w:pStyle w:val="H6"/>
      </w:pPr>
      <w:r w:rsidRPr="0044437C">
        <w:t>7.3B_1.1</w:t>
      </w:r>
      <w:r w:rsidRPr="0044437C">
        <w:tab/>
        <w:t>Test purpose</w:t>
      </w:r>
    </w:p>
    <w:p w14:paraId="7958D084" w14:textId="77777777" w:rsidR="00FE6859" w:rsidRPr="0044437C" w:rsidRDefault="00FE6859" w:rsidP="00FE6859">
      <w:r w:rsidRPr="0044437C">
        <w:t>To verify the UE's ability to receive data with a given average throughput for a specified reference measurement channel, under conditions of low signal level, ideal propagation and no added noise for Tx-Rx frequency separation other than the default value.</w:t>
      </w:r>
    </w:p>
    <w:p w14:paraId="5F44608C" w14:textId="77777777" w:rsidR="00FE6859" w:rsidRPr="0044437C" w:rsidRDefault="00FE6859" w:rsidP="00FE6859">
      <w:r w:rsidRPr="0044437C">
        <w:t>A UE unable to meet the throughput requirement under these conditions will decrease the effective coverage area.</w:t>
      </w:r>
    </w:p>
    <w:p w14:paraId="5D38B9CB" w14:textId="77777777" w:rsidR="00FE6859" w:rsidRPr="0044437C" w:rsidRDefault="00FE6859" w:rsidP="00FE6859">
      <w:pPr>
        <w:pStyle w:val="H6"/>
      </w:pPr>
      <w:r w:rsidRPr="0044437C">
        <w:t>7.3B_1.2</w:t>
      </w:r>
      <w:r w:rsidRPr="0044437C">
        <w:tab/>
        <w:t>Test applicability</w:t>
      </w:r>
    </w:p>
    <w:p w14:paraId="643C7FE7"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 and flexible Tx-Rx frequency separation</w:t>
      </w:r>
      <w:r w:rsidRPr="0044437C">
        <w:t>.</w:t>
      </w:r>
    </w:p>
    <w:p w14:paraId="0003B4FC"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18 and forward of category NB1 and NB2 </w:t>
      </w:r>
      <w:r w:rsidRPr="0044437C">
        <w:rPr>
          <w:lang w:eastAsia="zh-TW"/>
        </w:rPr>
        <w:t>that support satellite access operation</w:t>
      </w:r>
      <w:r w:rsidRPr="0044437C">
        <w:t>.</w:t>
      </w:r>
    </w:p>
    <w:p w14:paraId="2942E8E3" w14:textId="77777777" w:rsidR="00FE6859" w:rsidRPr="0044437C" w:rsidRDefault="00FE6859" w:rsidP="00FE6859">
      <w:pPr>
        <w:pStyle w:val="H6"/>
      </w:pPr>
      <w:r w:rsidRPr="0044437C">
        <w:t>7.3B_1.3</w:t>
      </w:r>
      <w:r w:rsidRPr="0044437C">
        <w:tab/>
        <w:t>Minimum conformance requirements</w:t>
      </w:r>
    </w:p>
    <w:p w14:paraId="06ED0EEE" w14:textId="77777777" w:rsidR="00FE6859" w:rsidRPr="0044437C" w:rsidRDefault="00FE6859" w:rsidP="00FE6859">
      <w:r w:rsidRPr="0044437C">
        <w:t>Same as in 7.3B.3.</w:t>
      </w:r>
    </w:p>
    <w:p w14:paraId="4F62862E" w14:textId="77777777" w:rsidR="00FE6859" w:rsidRPr="0044437C" w:rsidRDefault="00FE6859" w:rsidP="00FE6859">
      <w:pPr>
        <w:pStyle w:val="H6"/>
      </w:pPr>
      <w:r w:rsidRPr="0044437C">
        <w:t>7.3B_1.4</w:t>
      </w:r>
      <w:r w:rsidRPr="0044437C">
        <w:tab/>
        <w:t>Test description</w:t>
      </w:r>
    </w:p>
    <w:p w14:paraId="11C2805F" w14:textId="77777777" w:rsidR="00FE6859" w:rsidRPr="0044437C" w:rsidRDefault="00FE6859" w:rsidP="00FE6859">
      <w:pPr>
        <w:pStyle w:val="H6"/>
      </w:pPr>
      <w:r w:rsidRPr="0044437C">
        <w:t>7.3B_1.4.1</w:t>
      </w:r>
      <w:r w:rsidRPr="0044437C">
        <w:tab/>
        <w:t>Initial conditions</w:t>
      </w:r>
    </w:p>
    <w:p w14:paraId="6DC37CA6" w14:textId="77777777" w:rsidR="00FE6859" w:rsidRPr="0044437C" w:rsidRDefault="00FE6859" w:rsidP="00FE6859">
      <w:r w:rsidRPr="0044437C">
        <w:t>Same as in 7.3B.4.1 with test configuration as listed in Table 7.3B_1.4.1-1.</w:t>
      </w:r>
    </w:p>
    <w:p w14:paraId="7F91D8B9" w14:textId="77777777" w:rsidR="00FE6859" w:rsidRPr="0044437C" w:rsidRDefault="00FE6859" w:rsidP="00FE6859">
      <w:pPr>
        <w:pStyle w:val="TH"/>
      </w:pPr>
      <w:r w:rsidRPr="0044437C">
        <w:lastRenderedPageBreak/>
        <w:t>Table 7.3B_1.4.1-1: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FE6859" w:rsidRPr="0044437C" w14:paraId="0166E5C2" w14:textId="77777777" w:rsidTr="00C15C82">
        <w:trPr>
          <w:cantSplit/>
          <w:jc w:val="center"/>
        </w:trPr>
        <w:tc>
          <w:tcPr>
            <w:tcW w:w="8485" w:type="dxa"/>
            <w:gridSpan w:val="6"/>
          </w:tcPr>
          <w:p w14:paraId="19342B1E" w14:textId="77777777" w:rsidR="00FE6859" w:rsidRPr="0044437C" w:rsidRDefault="00FE6859" w:rsidP="00C15C82">
            <w:pPr>
              <w:pStyle w:val="TAH"/>
            </w:pPr>
            <w:r w:rsidRPr="0044437C">
              <w:t>Initial Conditions</w:t>
            </w:r>
          </w:p>
        </w:tc>
      </w:tr>
      <w:tr w:rsidR="00FE6859" w:rsidRPr="0044437C" w14:paraId="43F79517" w14:textId="77777777" w:rsidTr="00C15C82">
        <w:trPr>
          <w:cantSplit/>
          <w:jc w:val="center"/>
        </w:trPr>
        <w:tc>
          <w:tcPr>
            <w:tcW w:w="3988" w:type="dxa"/>
            <w:gridSpan w:val="3"/>
          </w:tcPr>
          <w:p w14:paraId="6388FE5E" w14:textId="77777777" w:rsidR="00FE6859" w:rsidRPr="0044437C" w:rsidRDefault="00FE6859" w:rsidP="00C15C82">
            <w:pPr>
              <w:pStyle w:val="TAL"/>
            </w:pPr>
            <w:r w:rsidRPr="0044437C">
              <w:t>Test Environment as specified in TS 36.508 [12] clause 8.1.1</w:t>
            </w:r>
          </w:p>
        </w:tc>
        <w:tc>
          <w:tcPr>
            <w:tcW w:w="4497" w:type="dxa"/>
            <w:gridSpan w:val="3"/>
          </w:tcPr>
          <w:p w14:paraId="19935383" w14:textId="77777777" w:rsidR="00FE6859" w:rsidRPr="0044437C" w:rsidRDefault="00FE6859" w:rsidP="00C15C82">
            <w:pPr>
              <w:pStyle w:val="TAL"/>
            </w:pPr>
            <w:r w:rsidRPr="0044437C">
              <w:t>NC, TL/VL, TL/VH, TH/VL, TH/VH</w:t>
            </w:r>
          </w:p>
        </w:tc>
      </w:tr>
      <w:tr w:rsidR="00FE6859" w:rsidRPr="0044437C" w14:paraId="5E8393A8" w14:textId="77777777" w:rsidTr="00C15C82">
        <w:trPr>
          <w:cantSplit/>
          <w:jc w:val="center"/>
        </w:trPr>
        <w:tc>
          <w:tcPr>
            <w:tcW w:w="3988" w:type="dxa"/>
            <w:gridSpan w:val="3"/>
          </w:tcPr>
          <w:p w14:paraId="0C1F7EA8" w14:textId="77777777" w:rsidR="00FE6859" w:rsidRPr="0044437C" w:rsidRDefault="00FE6859" w:rsidP="00C15C82">
            <w:pPr>
              <w:pStyle w:val="TAL"/>
            </w:pPr>
            <w:r w:rsidRPr="0044437C">
              <w:t>Test Frequencies as specified in TS36.508 [12] clause 8.1.3.1.X-2</w:t>
            </w:r>
          </w:p>
        </w:tc>
        <w:tc>
          <w:tcPr>
            <w:tcW w:w="4497" w:type="dxa"/>
            <w:gridSpan w:val="3"/>
          </w:tcPr>
          <w:p w14:paraId="2F4AAAB4" w14:textId="77777777" w:rsidR="00FE6859" w:rsidRPr="0044437C" w:rsidRDefault="00FE6859" w:rsidP="00C15C82">
            <w:pPr>
              <w:pStyle w:val="TAL"/>
            </w:pPr>
            <w:r w:rsidRPr="0044437C">
              <w:t>Low range, High range</w:t>
            </w:r>
          </w:p>
        </w:tc>
      </w:tr>
      <w:tr w:rsidR="00FE6859" w:rsidRPr="0044437C" w14:paraId="7C7A361D" w14:textId="77777777" w:rsidTr="00C15C82">
        <w:trPr>
          <w:jc w:val="center"/>
        </w:trPr>
        <w:tc>
          <w:tcPr>
            <w:tcW w:w="1470" w:type="dxa"/>
          </w:tcPr>
          <w:p w14:paraId="78C46CD1" w14:textId="77777777" w:rsidR="00FE6859" w:rsidRPr="0044437C" w:rsidRDefault="00FE6859" w:rsidP="00C15C82">
            <w:pPr>
              <w:pStyle w:val="TAH"/>
            </w:pPr>
            <w:r w:rsidRPr="0044437C">
              <w:t>Configuration ID</w:t>
            </w:r>
          </w:p>
        </w:tc>
        <w:tc>
          <w:tcPr>
            <w:tcW w:w="2518" w:type="dxa"/>
            <w:gridSpan w:val="2"/>
          </w:tcPr>
          <w:p w14:paraId="228F977F" w14:textId="77777777" w:rsidR="00FE6859" w:rsidRPr="0044437C" w:rsidRDefault="00FE6859" w:rsidP="00C15C82">
            <w:pPr>
              <w:pStyle w:val="TAH"/>
            </w:pPr>
            <w:r w:rsidRPr="0044437C">
              <w:t>Downlink Configuration</w:t>
            </w:r>
          </w:p>
        </w:tc>
        <w:tc>
          <w:tcPr>
            <w:tcW w:w="4497" w:type="dxa"/>
            <w:gridSpan w:val="3"/>
          </w:tcPr>
          <w:p w14:paraId="79B3A97E" w14:textId="77777777" w:rsidR="00FE6859" w:rsidRPr="0044437C" w:rsidRDefault="00FE6859" w:rsidP="00C15C82">
            <w:pPr>
              <w:pStyle w:val="TAH"/>
            </w:pPr>
            <w:r w:rsidRPr="0044437C">
              <w:t>Uplink Configuration</w:t>
            </w:r>
          </w:p>
        </w:tc>
      </w:tr>
      <w:tr w:rsidR="00FE6859" w:rsidRPr="0044437C" w14:paraId="7BD598BA" w14:textId="77777777" w:rsidTr="00C15C82">
        <w:trPr>
          <w:jc w:val="center"/>
        </w:trPr>
        <w:tc>
          <w:tcPr>
            <w:tcW w:w="1470" w:type="dxa"/>
          </w:tcPr>
          <w:p w14:paraId="777AF3BD" w14:textId="77777777" w:rsidR="00FE6859" w:rsidRPr="0044437C" w:rsidRDefault="00FE6859" w:rsidP="00C15C82">
            <w:pPr>
              <w:pStyle w:val="TAC"/>
            </w:pPr>
          </w:p>
        </w:tc>
        <w:tc>
          <w:tcPr>
            <w:tcW w:w="1164" w:type="dxa"/>
          </w:tcPr>
          <w:p w14:paraId="42E58795" w14:textId="77777777" w:rsidR="00FE6859" w:rsidRPr="0044437C" w:rsidRDefault="00FE6859" w:rsidP="00C15C82">
            <w:pPr>
              <w:pStyle w:val="TAC"/>
            </w:pPr>
            <w:r w:rsidRPr="0044437C">
              <w:t>Modulation</w:t>
            </w:r>
          </w:p>
        </w:tc>
        <w:tc>
          <w:tcPr>
            <w:tcW w:w="1354" w:type="dxa"/>
          </w:tcPr>
          <w:p w14:paraId="7A8F2496" w14:textId="77777777" w:rsidR="00FE6859" w:rsidRPr="0044437C" w:rsidRDefault="00FE6859" w:rsidP="00C15C82">
            <w:pPr>
              <w:pStyle w:val="TAC"/>
            </w:pPr>
            <w:r w:rsidRPr="0044437C">
              <w:t>Subcarriers</w:t>
            </w:r>
          </w:p>
        </w:tc>
        <w:tc>
          <w:tcPr>
            <w:tcW w:w="2139" w:type="dxa"/>
          </w:tcPr>
          <w:p w14:paraId="607B76F1" w14:textId="77777777" w:rsidR="00FE6859" w:rsidRPr="0044437C" w:rsidRDefault="00FE6859" w:rsidP="00C15C82">
            <w:pPr>
              <w:pStyle w:val="TAC"/>
            </w:pPr>
            <w:r w:rsidRPr="0044437C">
              <w:t>Modulation</w:t>
            </w:r>
          </w:p>
        </w:tc>
        <w:tc>
          <w:tcPr>
            <w:tcW w:w="1164" w:type="dxa"/>
          </w:tcPr>
          <w:p w14:paraId="7B8EDD7B" w14:textId="77777777" w:rsidR="00FE6859" w:rsidRPr="0044437C" w:rsidRDefault="00FE6859" w:rsidP="00C15C82">
            <w:pPr>
              <w:pStyle w:val="TAC"/>
            </w:pPr>
            <w:r w:rsidRPr="0044437C">
              <w:t>N</w:t>
            </w:r>
            <w:r w:rsidRPr="0044437C">
              <w:rPr>
                <w:vertAlign w:val="subscript"/>
              </w:rPr>
              <w:t>tones</w:t>
            </w:r>
          </w:p>
        </w:tc>
        <w:tc>
          <w:tcPr>
            <w:tcW w:w="1194" w:type="dxa"/>
          </w:tcPr>
          <w:p w14:paraId="32D3A109" w14:textId="77777777" w:rsidR="00FE6859" w:rsidRPr="0044437C" w:rsidRDefault="00FE6859" w:rsidP="00C15C82">
            <w:pPr>
              <w:pStyle w:val="TAC"/>
            </w:pPr>
            <w:r w:rsidRPr="0044437C">
              <w:t>Subcarrier spacing</w:t>
            </w:r>
          </w:p>
        </w:tc>
      </w:tr>
      <w:tr w:rsidR="00FE6859" w:rsidRPr="0044437C" w14:paraId="13820983" w14:textId="77777777" w:rsidTr="00C15C82">
        <w:trPr>
          <w:jc w:val="center"/>
        </w:trPr>
        <w:tc>
          <w:tcPr>
            <w:tcW w:w="1470" w:type="dxa"/>
          </w:tcPr>
          <w:p w14:paraId="4C511C31" w14:textId="77777777" w:rsidR="00FE6859" w:rsidRPr="0044437C" w:rsidRDefault="00FE6859" w:rsidP="00C15C82">
            <w:pPr>
              <w:pStyle w:val="TAC"/>
            </w:pPr>
            <w:r w:rsidRPr="0044437C">
              <w:t>1</w:t>
            </w:r>
          </w:p>
        </w:tc>
        <w:tc>
          <w:tcPr>
            <w:tcW w:w="1164" w:type="dxa"/>
          </w:tcPr>
          <w:p w14:paraId="5EB3711F" w14:textId="77777777" w:rsidR="00FE6859" w:rsidRPr="0044437C" w:rsidRDefault="00FE6859" w:rsidP="00C15C82">
            <w:pPr>
              <w:pStyle w:val="TAC"/>
            </w:pPr>
            <w:r w:rsidRPr="0044437C">
              <w:t>QPSK</w:t>
            </w:r>
          </w:p>
        </w:tc>
        <w:tc>
          <w:tcPr>
            <w:tcW w:w="1354" w:type="dxa"/>
          </w:tcPr>
          <w:p w14:paraId="25078CA1" w14:textId="77777777" w:rsidR="00FE6859" w:rsidRPr="0044437C" w:rsidRDefault="00FE6859" w:rsidP="00C15C82">
            <w:pPr>
              <w:pStyle w:val="TAC"/>
            </w:pPr>
            <w:r w:rsidRPr="0044437C">
              <w:t>12</w:t>
            </w:r>
          </w:p>
        </w:tc>
        <w:tc>
          <w:tcPr>
            <w:tcW w:w="2139" w:type="dxa"/>
          </w:tcPr>
          <w:p w14:paraId="2DAAB237" w14:textId="77777777" w:rsidR="00FE6859" w:rsidRPr="0044437C" w:rsidRDefault="00FE6859" w:rsidP="00C15C82">
            <w:pPr>
              <w:pStyle w:val="TAC"/>
            </w:pPr>
            <w:r w:rsidRPr="0044437C">
              <w:t>BPSK</w:t>
            </w:r>
          </w:p>
        </w:tc>
        <w:tc>
          <w:tcPr>
            <w:tcW w:w="1164" w:type="dxa"/>
          </w:tcPr>
          <w:p w14:paraId="0883A487" w14:textId="77777777" w:rsidR="00FE6859" w:rsidRPr="0044437C" w:rsidRDefault="00FE6859" w:rsidP="00C15C82">
            <w:pPr>
              <w:pStyle w:val="TAC"/>
            </w:pPr>
            <w:r w:rsidRPr="0044437C">
              <w:t>1@0</w:t>
            </w:r>
          </w:p>
        </w:tc>
        <w:tc>
          <w:tcPr>
            <w:tcW w:w="1194" w:type="dxa"/>
          </w:tcPr>
          <w:p w14:paraId="3D4B7987" w14:textId="77777777" w:rsidR="00FE6859" w:rsidRPr="0044437C" w:rsidRDefault="00FE6859" w:rsidP="00C15C82">
            <w:pPr>
              <w:pStyle w:val="TAC"/>
            </w:pPr>
            <w:r w:rsidRPr="0044437C">
              <w:t>15kHz</w:t>
            </w:r>
          </w:p>
        </w:tc>
      </w:tr>
    </w:tbl>
    <w:p w14:paraId="4A7817DE" w14:textId="77777777" w:rsidR="00FE6859" w:rsidRPr="0044437C" w:rsidRDefault="00FE6859" w:rsidP="0044437C">
      <w:pPr>
        <w:rPr>
          <w:lang w:eastAsia="en-GB"/>
        </w:rPr>
      </w:pPr>
    </w:p>
    <w:p w14:paraId="7C386BFF" w14:textId="77777777" w:rsidR="00FE6859" w:rsidRPr="0044437C" w:rsidRDefault="00FE6859" w:rsidP="00FE6859">
      <w:pPr>
        <w:pStyle w:val="H6"/>
      </w:pPr>
      <w:r w:rsidRPr="0044437C">
        <w:t>7.3B_1.4.2</w:t>
      </w:r>
      <w:r w:rsidRPr="0044437C">
        <w:tab/>
        <w:t>Test procedure</w:t>
      </w:r>
    </w:p>
    <w:p w14:paraId="1B94195D" w14:textId="77777777" w:rsidR="00FE6859" w:rsidRPr="0044437C" w:rsidRDefault="00FE6859" w:rsidP="00FE6859">
      <w:r w:rsidRPr="0044437C">
        <w:t>Same as in 7.3B.4.2.</w:t>
      </w:r>
    </w:p>
    <w:p w14:paraId="1B9DC4DA" w14:textId="77777777" w:rsidR="00FE6859" w:rsidRPr="0044437C" w:rsidRDefault="00FE6859" w:rsidP="00FE6859">
      <w:pPr>
        <w:pStyle w:val="H6"/>
      </w:pPr>
      <w:r w:rsidRPr="0044437C">
        <w:t>7.3B_1.4.3</w:t>
      </w:r>
      <w:r w:rsidRPr="0044437C">
        <w:tab/>
        <w:t>Message contents</w:t>
      </w:r>
    </w:p>
    <w:p w14:paraId="0E959E4A" w14:textId="77777777" w:rsidR="00FE6859" w:rsidRPr="0044437C" w:rsidRDefault="00FE6859" w:rsidP="00FE6859">
      <w:r w:rsidRPr="0044437C">
        <w:t>Same as in 7.3B.4.3.</w:t>
      </w:r>
    </w:p>
    <w:p w14:paraId="1CE62E1D" w14:textId="77777777" w:rsidR="00FE6859" w:rsidRPr="0044437C" w:rsidRDefault="00FE6859" w:rsidP="00FE6859">
      <w:pPr>
        <w:pStyle w:val="H6"/>
      </w:pPr>
      <w:r w:rsidRPr="0044437C">
        <w:t>7.3B_1.5</w:t>
      </w:r>
      <w:r w:rsidRPr="0044437C">
        <w:tab/>
        <w:t>Test requirement</w:t>
      </w:r>
    </w:p>
    <w:p w14:paraId="4583CEF9" w14:textId="77777777" w:rsidR="00FE6859" w:rsidRPr="0044437C" w:rsidRDefault="00FE6859" w:rsidP="00FE6859">
      <w:r w:rsidRPr="0044437C">
        <w:t>Same as in 7.3B.1.5.</w:t>
      </w:r>
    </w:p>
    <w:p w14:paraId="336C0A9E" w14:textId="77777777" w:rsidR="00524A5D" w:rsidRPr="0044437C" w:rsidRDefault="00000000">
      <w:pPr>
        <w:pStyle w:val="Heading2"/>
      </w:pPr>
      <w:r w:rsidRPr="0044437C">
        <w:t>7.4</w:t>
      </w:r>
      <w:r w:rsidRPr="0044437C">
        <w:tab/>
        <w:t>Maximum input level</w:t>
      </w:r>
      <w:bookmarkEnd w:id="1609"/>
      <w:bookmarkEnd w:id="1610"/>
      <w:bookmarkEnd w:id="1611"/>
      <w:bookmarkEnd w:id="1612"/>
      <w:bookmarkEnd w:id="1613"/>
      <w:bookmarkEnd w:id="1614"/>
      <w:bookmarkEnd w:id="1615"/>
      <w:bookmarkEnd w:id="1616"/>
      <w:bookmarkEnd w:id="1617"/>
      <w:bookmarkEnd w:id="1618"/>
      <w:bookmarkEnd w:id="1619"/>
    </w:p>
    <w:p w14:paraId="52E01BE6" w14:textId="77777777" w:rsidR="00524A5D" w:rsidRPr="0044437C" w:rsidRDefault="00000000">
      <w:pPr>
        <w:pStyle w:val="Heading2"/>
      </w:pPr>
      <w:bookmarkStart w:id="1620" w:name="_Toc17005"/>
      <w:bookmarkStart w:id="1621" w:name="_Toc121162887"/>
      <w:bookmarkStart w:id="1622" w:name="_Toc26683"/>
      <w:bookmarkStart w:id="1623" w:name="_Toc18108"/>
      <w:bookmarkStart w:id="1624" w:name="_Toc12168"/>
      <w:bookmarkStart w:id="1625" w:name="_Toc120570095"/>
      <w:bookmarkStart w:id="1626" w:name="_Toc31715"/>
      <w:bookmarkStart w:id="1627" w:name="_Toc6246"/>
      <w:bookmarkStart w:id="1628" w:name="_Toc194571880"/>
      <w:r w:rsidRPr="0044437C">
        <w:t>7.4A</w:t>
      </w:r>
      <w:r w:rsidRPr="0044437C">
        <w:tab/>
        <w:t>Maximum input level for category M1</w:t>
      </w:r>
      <w:bookmarkEnd w:id="1620"/>
      <w:bookmarkEnd w:id="1621"/>
      <w:bookmarkEnd w:id="1622"/>
      <w:bookmarkEnd w:id="1623"/>
      <w:bookmarkEnd w:id="1624"/>
      <w:bookmarkEnd w:id="1625"/>
      <w:bookmarkEnd w:id="1626"/>
      <w:bookmarkEnd w:id="1627"/>
      <w:bookmarkEnd w:id="1628"/>
    </w:p>
    <w:p w14:paraId="2ED4563B" w14:textId="77777777" w:rsidR="00524A5D" w:rsidRPr="0044437C" w:rsidRDefault="00000000">
      <w:pPr>
        <w:pStyle w:val="H6"/>
      </w:pPr>
      <w:bookmarkStart w:id="1629" w:name="_Toc60823077"/>
      <w:bookmarkStart w:id="1630" w:name="_Toc44323721"/>
      <w:bookmarkStart w:id="1631" w:name="_Toc52989886"/>
      <w:bookmarkStart w:id="1632" w:name="_Toc60824999"/>
      <w:bookmarkStart w:id="1633" w:name="_Toc27477787"/>
      <w:bookmarkStart w:id="1634" w:name="_Toc69305896"/>
      <w:bookmarkStart w:id="1635" w:name="_Toc36226466"/>
      <w:bookmarkStart w:id="1636" w:name="_Hlk126672288"/>
      <w:bookmarkStart w:id="1637" w:name="MCCQCTEMPBM_00000316"/>
      <w:bookmarkStart w:id="1638" w:name="_Toc120570096"/>
      <w:bookmarkStart w:id="1639" w:name="_Toc121162888"/>
      <w:r w:rsidRPr="0044437C">
        <w:t>7.4A.1</w:t>
      </w:r>
      <w:r w:rsidRPr="0044437C">
        <w:tab/>
        <w:t>Test purpose</w:t>
      </w:r>
      <w:bookmarkEnd w:id="1629"/>
      <w:bookmarkEnd w:id="1630"/>
      <w:bookmarkEnd w:id="1631"/>
      <w:bookmarkEnd w:id="1632"/>
      <w:bookmarkEnd w:id="1633"/>
      <w:bookmarkEnd w:id="1634"/>
      <w:bookmarkEnd w:id="1635"/>
    </w:p>
    <w:bookmarkEnd w:id="1636"/>
    <w:bookmarkEnd w:id="1637"/>
    <w:p w14:paraId="22FCEDC7" w14:textId="77777777" w:rsidR="00524A5D" w:rsidRPr="0044437C" w:rsidRDefault="00000000">
      <w:r w:rsidRPr="0044437C">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44437C" w:rsidRDefault="00000000">
      <w:r w:rsidRPr="0044437C">
        <w:t>A UE unable to meet the throughput requirement under these conditions will decrease the coverage area near to an e-NodeB.</w:t>
      </w:r>
    </w:p>
    <w:p w14:paraId="50CCD305" w14:textId="77777777" w:rsidR="00524A5D" w:rsidRPr="0044437C" w:rsidRDefault="00000000">
      <w:pPr>
        <w:pStyle w:val="H6"/>
      </w:pPr>
      <w:bookmarkStart w:id="1640" w:name="_Toc52989887"/>
      <w:bookmarkStart w:id="1641" w:name="_Toc60823078"/>
      <w:bookmarkStart w:id="1642" w:name="_Toc27477788"/>
      <w:bookmarkStart w:id="1643" w:name="_Toc36226467"/>
      <w:bookmarkStart w:id="1644" w:name="_Toc60825000"/>
      <w:bookmarkStart w:id="1645" w:name="_Toc69305897"/>
      <w:bookmarkStart w:id="1646" w:name="_Toc44323722"/>
      <w:bookmarkStart w:id="1647" w:name="_Hlk126672337"/>
      <w:bookmarkStart w:id="1648" w:name="MCCQCTEMPBM_00000317"/>
      <w:r w:rsidRPr="0044437C">
        <w:t>7.4A.2</w:t>
      </w:r>
      <w:r w:rsidRPr="0044437C">
        <w:tab/>
        <w:t>Test applicability</w:t>
      </w:r>
      <w:bookmarkEnd w:id="1640"/>
      <w:bookmarkEnd w:id="1641"/>
      <w:bookmarkEnd w:id="1642"/>
      <w:bookmarkEnd w:id="1643"/>
      <w:bookmarkEnd w:id="1644"/>
      <w:bookmarkEnd w:id="1645"/>
      <w:bookmarkEnd w:id="1646"/>
    </w:p>
    <w:bookmarkEnd w:id="1647"/>
    <w:bookmarkEnd w:id="1648"/>
    <w:p w14:paraId="5CC853E9" w14:textId="77777777" w:rsidR="00524A5D" w:rsidRPr="0044437C" w:rsidRDefault="00000000">
      <w:r w:rsidRPr="0044437C">
        <w:t xml:space="preserve">This test applies to all types of E-UTRA UE release 17 and forward of category </w:t>
      </w:r>
      <w:r w:rsidRPr="0044437C">
        <w:rPr>
          <w:lang w:eastAsia="zh-TW"/>
        </w:rPr>
        <w:t xml:space="preserve">M1 </w:t>
      </w:r>
      <w:bookmarkStart w:id="1649" w:name="_Hlk126672396"/>
      <w:r w:rsidRPr="0044437C">
        <w:rPr>
          <w:lang w:eastAsia="zh-TW"/>
        </w:rPr>
        <w:t>that support satellite access operation</w:t>
      </w:r>
      <w:r w:rsidRPr="0044437C">
        <w:t>.</w:t>
      </w:r>
      <w:bookmarkEnd w:id="1649"/>
    </w:p>
    <w:p w14:paraId="0C47FD78" w14:textId="77777777" w:rsidR="00524A5D" w:rsidRPr="0044437C" w:rsidRDefault="00000000">
      <w:pPr>
        <w:pStyle w:val="H6"/>
      </w:pPr>
      <w:bookmarkStart w:id="1650" w:name="_Hlk126672442"/>
      <w:bookmarkStart w:id="1651" w:name="MCCQCTEMPBM_00000318"/>
      <w:r w:rsidRPr="0044437C">
        <w:t>7.4A.3</w:t>
      </w:r>
      <w:r w:rsidRPr="0044437C">
        <w:tab/>
        <w:t>Minimum conformance requirements</w:t>
      </w:r>
    </w:p>
    <w:bookmarkEnd w:id="1650"/>
    <w:bookmarkEnd w:id="1651"/>
    <w:p w14:paraId="40D3A6AE" w14:textId="77777777" w:rsidR="00524A5D" w:rsidRPr="0044437C" w:rsidRDefault="00000000">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12AE42FF" w14:textId="77777777" w:rsidR="00524A5D" w:rsidRPr="0044437C" w:rsidRDefault="00000000">
      <w:r w:rsidRPr="0044437C">
        <w:t>The throughput shall be ≥ 95% of the maximum throughput of the reference measurement channels as specified in Annexes A.2.2, A.2.3 and A.3.2 (with one sided dynamic OCNG Pattern OP.1 FDD/TDD as described in Annex A.5.1.1) with parameters specified in Table 7.4</w:t>
      </w:r>
      <w:r w:rsidRPr="0044437C">
        <w:rPr>
          <w:lang w:eastAsia="zh-TW"/>
        </w:rPr>
        <w:t>A</w:t>
      </w:r>
      <w:r w:rsidRPr="0044437C">
        <w:t>.3-1.</w:t>
      </w:r>
    </w:p>
    <w:p w14:paraId="424CE5B0" w14:textId="77777777" w:rsidR="00524A5D" w:rsidRPr="0044437C" w:rsidRDefault="00000000">
      <w:pPr>
        <w:pStyle w:val="TH"/>
        <w:rPr>
          <w:rFonts w:eastAsia="Osaka"/>
        </w:rPr>
      </w:pPr>
      <w:r w:rsidRPr="0044437C">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0633E034" w14:textId="77777777">
        <w:trPr>
          <w:jc w:val="center"/>
        </w:trPr>
        <w:tc>
          <w:tcPr>
            <w:tcW w:w="2551" w:type="dxa"/>
            <w:vMerge w:val="restart"/>
          </w:tcPr>
          <w:p w14:paraId="1B145B7E" w14:textId="77777777" w:rsidR="00524A5D" w:rsidRPr="0044437C" w:rsidRDefault="00000000">
            <w:pPr>
              <w:pStyle w:val="TAH"/>
              <w:rPr>
                <w:rFonts w:cs="Arial"/>
              </w:rPr>
            </w:pPr>
            <w:bookmarkStart w:id="1652" w:name="MCCQCTEMPBM_00000539"/>
            <w:r w:rsidRPr="0044437C">
              <w:rPr>
                <w:rFonts w:cs="Arial"/>
              </w:rPr>
              <w:t>Rx Parameter</w:t>
            </w:r>
          </w:p>
        </w:tc>
        <w:tc>
          <w:tcPr>
            <w:tcW w:w="851" w:type="dxa"/>
            <w:vMerge w:val="restart"/>
          </w:tcPr>
          <w:p w14:paraId="7706C058" w14:textId="77777777" w:rsidR="00524A5D" w:rsidRPr="0044437C" w:rsidRDefault="00000000">
            <w:pPr>
              <w:pStyle w:val="TAH"/>
              <w:rPr>
                <w:rFonts w:cs="Arial"/>
              </w:rPr>
            </w:pPr>
            <w:r w:rsidRPr="0044437C">
              <w:rPr>
                <w:rFonts w:cs="Arial"/>
              </w:rPr>
              <w:t xml:space="preserve">Units </w:t>
            </w:r>
          </w:p>
        </w:tc>
        <w:tc>
          <w:tcPr>
            <w:tcW w:w="3997" w:type="dxa"/>
          </w:tcPr>
          <w:p w14:paraId="590DEC6C" w14:textId="77777777" w:rsidR="00524A5D" w:rsidRPr="0044437C" w:rsidRDefault="00000000">
            <w:pPr>
              <w:pStyle w:val="TAH"/>
              <w:rPr>
                <w:rFonts w:cs="Arial"/>
              </w:rPr>
            </w:pPr>
            <w:r w:rsidRPr="0044437C">
              <w:rPr>
                <w:rFonts w:cs="Arial"/>
              </w:rPr>
              <w:t>Channel bandwidth</w:t>
            </w:r>
          </w:p>
        </w:tc>
      </w:tr>
      <w:tr w:rsidR="00524A5D" w:rsidRPr="0044437C" w14:paraId="583363C9" w14:textId="77777777">
        <w:trPr>
          <w:trHeight w:val="443"/>
          <w:jc w:val="center"/>
        </w:trPr>
        <w:tc>
          <w:tcPr>
            <w:tcW w:w="2551" w:type="dxa"/>
            <w:vMerge/>
          </w:tcPr>
          <w:p w14:paraId="0F2CCCC3" w14:textId="77777777" w:rsidR="00524A5D" w:rsidRPr="0044437C" w:rsidRDefault="00524A5D">
            <w:pPr>
              <w:pStyle w:val="TAH"/>
              <w:rPr>
                <w:rFonts w:cs="Arial"/>
              </w:rPr>
            </w:pPr>
          </w:p>
        </w:tc>
        <w:tc>
          <w:tcPr>
            <w:tcW w:w="851" w:type="dxa"/>
            <w:vMerge/>
          </w:tcPr>
          <w:p w14:paraId="44B80C36" w14:textId="77777777" w:rsidR="00524A5D" w:rsidRPr="0044437C" w:rsidRDefault="00524A5D">
            <w:pPr>
              <w:pStyle w:val="TAH"/>
              <w:rPr>
                <w:rFonts w:cs="Arial"/>
              </w:rPr>
            </w:pPr>
          </w:p>
        </w:tc>
        <w:tc>
          <w:tcPr>
            <w:tcW w:w="3997" w:type="dxa"/>
          </w:tcPr>
          <w:p w14:paraId="63B9565F"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46D9B030" w14:textId="77777777">
        <w:trPr>
          <w:jc w:val="center"/>
        </w:trPr>
        <w:tc>
          <w:tcPr>
            <w:tcW w:w="2551" w:type="dxa"/>
          </w:tcPr>
          <w:p w14:paraId="4687F7BA"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69376F03" w14:textId="77777777" w:rsidR="00524A5D" w:rsidRPr="0044437C" w:rsidRDefault="00000000">
            <w:pPr>
              <w:pStyle w:val="TAC"/>
              <w:rPr>
                <w:rFonts w:cs="Arial"/>
              </w:rPr>
            </w:pPr>
            <w:r w:rsidRPr="0044437C">
              <w:rPr>
                <w:rFonts w:cs="Arial"/>
              </w:rPr>
              <w:t>dBm</w:t>
            </w:r>
          </w:p>
        </w:tc>
        <w:tc>
          <w:tcPr>
            <w:tcW w:w="3997" w:type="dxa"/>
            <w:vAlign w:val="center"/>
          </w:tcPr>
          <w:p w14:paraId="0EAABB22" w14:textId="77777777" w:rsidR="00524A5D" w:rsidRPr="0044437C" w:rsidRDefault="00000000">
            <w:pPr>
              <w:pStyle w:val="TAC"/>
              <w:rPr>
                <w:rFonts w:cs="Arial"/>
              </w:rPr>
            </w:pPr>
            <w:r w:rsidRPr="0044437C">
              <w:rPr>
                <w:rFonts w:cs="Arial"/>
                <w:lang w:eastAsia="zh-TW"/>
              </w:rPr>
              <w:t>-40</w:t>
            </w:r>
            <w:r w:rsidRPr="0044437C">
              <w:rPr>
                <w:rFonts w:cs="Arial"/>
                <w:vertAlign w:val="superscript"/>
                <w:lang w:eastAsia="zh-CN"/>
              </w:rPr>
              <w:t>2</w:t>
            </w:r>
          </w:p>
        </w:tc>
      </w:tr>
      <w:tr w:rsidR="00524A5D" w:rsidRPr="0044437C" w14:paraId="6ACB04F2" w14:textId="77777777">
        <w:trPr>
          <w:trHeight w:val="398"/>
          <w:jc w:val="center"/>
        </w:trPr>
        <w:tc>
          <w:tcPr>
            <w:tcW w:w="7399" w:type="dxa"/>
            <w:gridSpan w:val="3"/>
          </w:tcPr>
          <w:p w14:paraId="2848FB0E"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w:t>
            </w:r>
            <w:r w:rsidRPr="0044437C">
              <w:t>7.3</w:t>
            </w:r>
            <w:r w:rsidRPr="0044437C">
              <w:rPr>
                <w:lang w:eastAsia="zh-TW"/>
              </w:rPr>
              <w:t>A</w:t>
            </w:r>
            <w:r w:rsidRPr="0044437C">
              <w:t>-</w:t>
            </w:r>
            <w:r w:rsidRPr="0044437C">
              <w:rPr>
                <w:lang w:eastAsia="zh-CN"/>
              </w:rPr>
              <w:t>3</w:t>
            </w:r>
            <w:r w:rsidRPr="0044437C">
              <w:rPr>
                <w:rFonts w:eastAsia="MS Mincho" w:cs="Arial"/>
              </w:rPr>
              <w:t xml:space="preserve">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2D404DB"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TS 36.101 [7] Annex A.3.2: 64QAM, R=3/4 variant with </w:t>
            </w:r>
            <w:r w:rsidRPr="0044437C">
              <w:rPr>
                <w:rFonts w:cs="Arial"/>
              </w:rPr>
              <w:t>one sided dynamic OCNG Pattern OP.1 FDD as described in Annex A.5.1.1 of TS 36.101 [7]</w:t>
            </w:r>
            <w:r w:rsidRPr="0044437C">
              <w:rPr>
                <w:rFonts w:eastAsia="MS Mincho" w:cs="Arial"/>
              </w:rPr>
              <w:t>.</w:t>
            </w:r>
          </w:p>
        </w:tc>
      </w:tr>
      <w:bookmarkEnd w:id="1652"/>
    </w:tbl>
    <w:p w14:paraId="0989AB62" w14:textId="77777777" w:rsidR="00524A5D" w:rsidRPr="0044437C" w:rsidRDefault="00524A5D">
      <w:pPr>
        <w:rPr>
          <w:lang w:eastAsia="zh-TW"/>
        </w:rPr>
      </w:pPr>
    </w:p>
    <w:p w14:paraId="01807EA2" w14:textId="77777777" w:rsidR="00524A5D" w:rsidRPr="0044437C" w:rsidRDefault="00000000">
      <w:bookmarkStart w:id="1653" w:name="_Hlk126672508"/>
      <w:r w:rsidRPr="0044437C">
        <w:lastRenderedPageBreak/>
        <w:t>The normative reference for this requirement is TS 36.102 [11] clause 7.4A.</w:t>
      </w:r>
    </w:p>
    <w:p w14:paraId="3986D0E3" w14:textId="77777777" w:rsidR="00524A5D" w:rsidRPr="0044437C" w:rsidRDefault="00000000">
      <w:pPr>
        <w:pStyle w:val="H6"/>
      </w:pPr>
      <w:bookmarkStart w:id="1654" w:name="_Toc44323724"/>
      <w:bookmarkStart w:id="1655" w:name="_Toc60825002"/>
      <w:bookmarkStart w:id="1656" w:name="_Toc52989889"/>
      <w:bookmarkStart w:id="1657" w:name="_Toc27477790"/>
      <w:bookmarkStart w:id="1658" w:name="_Toc60823080"/>
      <w:bookmarkStart w:id="1659" w:name="_Toc36226469"/>
      <w:bookmarkStart w:id="1660" w:name="_Toc69305899"/>
      <w:bookmarkStart w:id="1661" w:name="MCCQCTEMPBM_00000319"/>
      <w:bookmarkStart w:id="1662" w:name="_Hlk126681191"/>
      <w:bookmarkEnd w:id="1653"/>
      <w:r w:rsidRPr="0044437C">
        <w:t>7.4A.4</w:t>
      </w:r>
      <w:r w:rsidRPr="0044437C">
        <w:tab/>
        <w:t>Test description</w:t>
      </w:r>
      <w:bookmarkEnd w:id="1654"/>
      <w:bookmarkEnd w:id="1655"/>
      <w:bookmarkEnd w:id="1656"/>
      <w:bookmarkEnd w:id="1657"/>
      <w:bookmarkEnd w:id="1658"/>
      <w:bookmarkEnd w:id="1659"/>
      <w:bookmarkEnd w:id="1660"/>
    </w:p>
    <w:p w14:paraId="04086B9D" w14:textId="77777777" w:rsidR="00524A5D" w:rsidRPr="0044437C" w:rsidRDefault="00000000">
      <w:pPr>
        <w:pStyle w:val="H6"/>
      </w:pPr>
      <w:bookmarkStart w:id="1663" w:name="_Toc44323725"/>
      <w:bookmarkStart w:id="1664" w:name="_Toc60823081"/>
      <w:bookmarkStart w:id="1665" w:name="_Toc52989890"/>
      <w:bookmarkStart w:id="1666" w:name="_Toc69305900"/>
      <w:bookmarkStart w:id="1667" w:name="_Toc60825003"/>
      <w:bookmarkStart w:id="1668" w:name="_Toc36226470"/>
      <w:bookmarkStart w:id="1669" w:name="_Toc27477791"/>
      <w:bookmarkStart w:id="1670" w:name="MCCQCTEMPBM_00000320"/>
      <w:bookmarkEnd w:id="1661"/>
      <w:r w:rsidRPr="0044437C">
        <w:t>7.4A.4.1</w:t>
      </w:r>
      <w:r w:rsidRPr="0044437C">
        <w:tab/>
        <w:t>Initial conditions</w:t>
      </w:r>
      <w:bookmarkEnd w:id="1663"/>
      <w:bookmarkEnd w:id="1664"/>
      <w:bookmarkEnd w:id="1665"/>
      <w:bookmarkEnd w:id="1666"/>
      <w:bookmarkEnd w:id="1667"/>
      <w:bookmarkEnd w:id="1668"/>
      <w:bookmarkEnd w:id="1669"/>
    </w:p>
    <w:bookmarkEnd w:id="1670"/>
    <w:p w14:paraId="52150820" w14:textId="77777777" w:rsidR="00524A5D" w:rsidRPr="0044437C" w:rsidRDefault="00000000">
      <w:r w:rsidRPr="0044437C">
        <w:t>Initial conditions are a set of test configurations the UE needs to be tested in and the steps for the SS to take with the UE to reach the correct measurement state.</w:t>
      </w:r>
    </w:p>
    <w:bookmarkEnd w:id="1662"/>
    <w:p w14:paraId="0BE5A645" w14:textId="77777777"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 </w:t>
      </w:r>
      <w:r w:rsidRPr="0044437C">
        <w:rPr>
          <w:lang w:eastAsia="zh-TW"/>
        </w:rPr>
        <w:t>defined for CAT M1 in clause</w:t>
      </w:r>
      <w:r w:rsidRPr="0044437C">
        <w:t xml:space="preserve"> 5.2</w:t>
      </w:r>
      <w:r w:rsidRPr="0044437C">
        <w:rPr>
          <w:lang w:eastAsia="zh-TW"/>
        </w:rPr>
        <w:t>E</w:t>
      </w:r>
      <w:r w:rsidRPr="0044437C">
        <w:t>. All of these configurations shall be tested with applicable test parameters for each channel bandwidth and are shown in table 7.4</w:t>
      </w:r>
      <w:r w:rsidRPr="0044437C">
        <w:rPr>
          <w:lang w:eastAsia="zh-TW"/>
        </w:rPr>
        <w:t>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4285519" w14:textId="77777777" w:rsidR="00524A5D" w:rsidRPr="0044437C" w:rsidRDefault="00000000">
      <w:pPr>
        <w:pStyle w:val="TH"/>
        <w:rPr>
          <w:lang w:eastAsia="zh-TW"/>
        </w:rPr>
      </w:pPr>
      <w:bookmarkStart w:id="1671" w:name="_Hlk126681279"/>
      <w:r w:rsidRPr="0044437C">
        <w:t>Table 7.4</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44437C" w14:paraId="58EEAA0A" w14:textId="77777777">
        <w:trPr>
          <w:cantSplit/>
          <w:trHeight w:val="90"/>
          <w:jc w:val="center"/>
        </w:trPr>
        <w:tc>
          <w:tcPr>
            <w:tcW w:w="8156" w:type="dxa"/>
            <w:gridSpan w:val="9"/>
          </w:tcPr>
          <w:p w14:paraId="1A55641F" w14:textId="77777777" w:rsidR="00524A5D" w:rsidRPr="0044437C" w:rsidRDefault="00000000">
            <w:pPr>
              <w:pStyle w:val="TAH"/>
            </w:pPr>
            <w:bookmarkStart w:id="1672" w:name="MCCQCTEMPBM_00000540"/>
            <w:r w:rsidRPr="0044437C">
              <w:t>Initial Conditions</w:t>
            </w:r>
          </w:p>
        </w:tc>
      </w:tr>
      <w:tr w:rsidR="00524A5D" w:rsidRPr="0044437C" w14:paraId="023116B8" w14:textId="77777777">
        <w:trPr>
          <w:cantSplit/>
          <w:jc w:val="center"/>
        </w:trPr>
        <w:tc>
          <w:tcPr>
            <w:tcW w:w="3496" w:type="dxa"/>
            <w:gridSpan w:val="4"/>
          </w:tcPr>
          <w:p w14:paraId="56FE24FD" w14:textId="77777777" w:rsidR="00524A5D" w:rsidRPr="0044437C" w:rsidRDefault="00000000">
            <w:pPr>
              <w:pStyle w:val="TAL"/>
            </w:pPr>
            <w:r w:rsidRPr="0044437C">
              <w:t>Test Environment as specified in</w:t>
            </w:r>
          </w:p>
          <w:p w14:paraId="6EDDD234" w14:textId="77777777" w:rsidR="00524A5D" w:rsidRPr="0044437C" w:rsidRDefault="00000000">
            <w:pPr>
              <w:pStyle w:val="TAL"/>
            </w:pPr>
            <w:r w:rsidRPr="0044437C">
              <w:t>TS 36.508[12] clause 4.1</w:t>
            </w:r>
          </w:p>
        </w:tc>
        <w:tc>
          <w:tcPr>
            <w:tcW w:w="4660" w:type="dxa"/>
            <w:gridSpan w:val="5"/>
          </w:tcPr>
          <w:p w14:paraId="4ED5FBFE" w14:textId="77777777" w:rsidR="00524A5D" w:rsidRPr="0044437C" w:rsidRDefault="00000000">
            <w:pPr>
              <w:pStyle w:val="TAL"/>
            </w:pPr>
            <w:r w:rsidRPr="0044437C">
              <w:t>NC</w:t>
            </w:r>
          </w:p>
        </w:tc>
      </w:tr>
      <w:tr w:rsidR="00524A5D" w:rsidRPr="0044437C" w14:paraId="44FC06DD" w14:textId="77777777">
        <w:trPr>
          <w:cantSplit/>
          <w:jc w:val="center"/>
        </w:trPr>
        <w:tc>
          <w:tcPr>
            <w:tcW w:w="3496" w:type="dxa"/>
            <w:gridSpan w:val="4"/>
          </w:tcPr>
          <w:p w14:paraId="30414359" w14:textId="77777777" w:rsidR="00524A5D" w:rsidRPr="0044437C" w:rsidRDefault="00000000">
            <w:pPr>
              <w:pStyle w:val="TAL"/>
            </w:pPr>
            <w:r w:rsidRPr="0044437C">
              <w:t>Test Frequencies as specified in</w:t>
            </w:r>
          </w:p>
          <w:p w14:paraId="52C17125" w14:textId="77777777" w:rsidR="00524A5D" w:rsidRPr="0044437C" w:rsidRDefault="00000000">
            <w:pPr>
              <w:pStyle w:val="TAL"/>
            </w:pPr>
            <w:r w:rsidRPr="0044437C">
              <w:t>TS36.508 [12] clause 4.3.1</w:t>
            </w:r>
          </w:p>
        </w:tc>
        <w:tc>
          <w:tcPr>
            <w:tcW w:w="4660" w:type="dxa"/>
            <w:gridSpan w:val="5"/>
          </w:tcPr>
          <w:p w14:paraId="621E71AE" w14:textId="77777777" w:rsidR="00524A5D" w:rsidRPr="0044437C" w:rsidRDefault="00000000">
            <w:pPr>
              <w:pStyle w:val="TAL"/>
            </w:pPr>
            <w:r w:rsidRPr="0044437C">
              <w:t>Mid range</w:t>
            </w:r>
          </w:p>
        </w:tc>
      </w:tr>
      <w:tr w:rsidR="00524A5D" w:rsidRPr="0044437C" w14:paraId="41368A69" w14:textId="77777777">
        <w:trPr>
          <w:cantSplit/>
          <w:jc w:val="center"/>
        </w:trPr>
        <w:tc>
          <w:tcPr>
            <w:tcW w:w="3496" w:type="dxa"/>
            <w:gridSpan w:val="4"/>
          </w:tcPr>
          <w:p w14:paraId="13A02048" w14:textId="77777777" w:rsidR="00524A5D" w:rsidRPr="0044437C" w:rsidRDefault="00000000">
            <w:pPr>
              <w:pStyle w:val="TAL"/>
            </w:pPr>
            <w:r w:rsidRPr="0044437C">
              <w:t>Test Channel Bandwidths as specified in</w:t>
            </w:r>
          </w:p>
          <w:p w14:paraId="01033563" w14:textId="77777777" w:rsidR="00524A5D" w:rsidRPr="0044437C" w:rsidRDefault="00000000">
            <w:pPr>
              <w:pStyle w:val="TAL"/>
            </w:pPr>
            <w:r w:rsidRPr="0044437C">
              <w:t>TS 36.508 [12] clause 4.3.1</w:t>
            </w:r>
          </w:p>
        </w:tc>
        <w:tc>
          <w:tcPr>
            <w:tcW w:w="4660" w:type="dxa"/>
            <w:gridSpan w:val="5"/>
          </w:tcPr>
          <w:p w14:paraId="7323D886" w14:textId="77777777" w:rsidR="00524A5D" w:rsidRPr="0044437C" w:rsidRDefault="00000000">
            <w:pPr>
              <w:pStyle w:val="TAL"/>
            </w:pPr>
            <w:r w:rsidRPr="0044437C">
              <w:t>1.4MHz</w:t>
            </w:r>
          </w:p>
        </w:tc>
      </w:tr>
      <w:tr w:rsidR="00524A5D" w:rsidRPr="0044437C" w14:paraId="20F10A03" w14:textId="77777777">
        <w:trPr>
          <w:cantSplit/>
          <w:jc w:val="center"/>
        </w:trPr>
        <w:tc>
          <w:tcPr>
            <w:tcW w:w="8156" w:type="dxa"/>
            <w:gridSpan w:val="9"/>
          </w:tcPr>
          <w:p w14:paraId="6468BB94" w14:textId="77777777" w:rsidR="00524A5D" w:rsidRPr="0044437C" w:rsidRDefault="00000000">
            <w:pPr>
              <w:pStyle w:val="TAH"/>
            </w:pPr>
            <w:r w:rsidRPr="0044437C">
              <w:t>Test Parameters for Channel Bandwidths and Narrowband positions</w:t>
            </w:r>
          </w:p>
        </w:tc>
      </w:tr>
      <w:tr w:rsidR="00524A5D" w:rsidRPr="0044437C" w14:paraId="0959C746" w14:textId="77777777">
        <w:trPr>
          <w:jc w:val="center"/>
        </w:trPr>
        <w:tc>
          <w:tcPr>
            <w:tcW w:w="1020" w:type="dxa"/>
          </w:tcPr>
          <w:p w14:paraId="5A19E87C" w14:textId="77777777" w:rsidR="00524A5D" w:rsidRPr="0044437C" w:rsidRDefault="00524A5D">
            <w:pPr>
              <w:pStyle w:val="TAC"/>
            </w:pPr>
          </w:p>
        </w:tc>
        <w:tc>
          <w:tcPr>
            <w:tcW w:w="3057" w:type="dxa"/>
            <w:gridSpan w:val="4"/>
          </w:tcPr>
          <w:p w14:paraId="2EF8BD42" w14:textId="77777777" w:rsidR="00524A5D" w:rsidRPr="0044437C" w:rsidRDefault="00000000">
            <w:pPr>
              <w:pStyle w:val="TAH"/>
            </w:pPr>
            <w:r w:rsidRPr="0044437C">
              <w:t>Downlink Configuration</w:t>
            </w:r>
          </w:p>
        </w:tc>
        <w:tc>
          <w:tcPr>
            <w:tcW w:w="3057" w:type="dxa"/>
            <w:gridSpan w:val="3"/>
          </w:tcPr>
          <w:p w14:paraId="17814926" w14:textId="77777777" w:rsidR="00524A5D" w:rsidRPr="0044437C" w:rsidRDefault="00000000">
            <w:pPr>
              <w:pStyle w:val="TAH"/>
            </w:pPr>
            <w:r w:rsidRPr="0044437C">
              <w:t>Uplink Configuration</w:t>
            </w:r>
          </w:p>
        </w:tc>
        <w:tc>
          <w:tcPr>
            <w:tcW w:w="1022" w:type="dxa"/>
          </w:tcPr>
          <w:p w14:paraId="55DFE4CF" w14:textId="77777777" w:rsidR="00524A5D" w:rsidRPr="0044437C" w:rsidRDefault="00524A5D">
            <w:pPr>
              <w:pStyle w:val="TAH"/>
            </w:pPr>
          </w:p>
        </w:tc>
      </w:tr>
      <w:tr w:rsidR="00524A5D" w:rsidRPr="0044437C" w14:paraId="1CACF4F2" w14:textId="77777777">
        <w:trPr>
          <w:jc w:val="center"/>
        </w:trPr>
        <w:tc>
          <w:tcPr>
            <w:tcW w:w="1020" w:type="dxa"/>
          </w:tcPr>
          <w:p w14:paraId="543E7563" w14:textId="77777777" w:rsidR="00524A5D" w:rsidRPr="0044437C" w:rsidRDefault="00000000">
            <w:pPr>
              <w:pStyle w:val="TAH"/>
            </w:pPr>
            <w:r w:rsidRPr="0044437C">
              <w:t>Ch BW</w:t>
            </w:r>
          </w:p>
        </w:tc>
        <w:tc>
          <w:tcPr>
            <w:tcW w:w="1019" w:type="dxa"/>
          </w:tcPr>
          <w:p w14:paraId="7B2A3033" w14:textId="77777777" w:rsidR="00524A5D" w:rsidRPr="0044437C" w:rsidRDefault="00000000">
            <w:pPr>
              <w:pStyle w:val="TAH"/>
            </w:pPr>
            <w:r w:rsidRPr="0044437C">
              <w:t>Mod'n</w:t>
            </w:r>
          </w:p>
        </w:tc>
        <w:tc>
          <w:tcPr>
            <w:tcW w:w="2038" w:type="dxa"/>
            <w:gridSpan w:val="3"/>
          </w:tcPr>
          <w:p w14:paraId="1C88218B" w14:textId="77777777" w:rsidR="00524A5D" w:rsidRPr="0044437C" w:rsidRDefault="00000000">
            <w:pPr>
              <w:pStyle w:val="TAH"/>
            </w:pPr>
            <w:r w:rsidRPr="0044437C">
              <w:t>RB allocation</w:t>
            </w:r>
          </w:p>
        </w:tc>
        <w:tc>
          <w:tcPr>
            <w:tcW w:w="1019" w:type="dxa"/>
          </w:tcPr>
          <w:p w14:paraId="2D7BA5A4" w14:textId="77777777" w:rsidR="00524A5D" w:rsidRPr="0044437C" w:rsidRDefault="00000000">
            <w:pPr>
              <w:pStyle w:val="TAH"/>
            </w:pPr>
            <w:r w:rsidRPr="0044437C">
              <w:t>Mod'n</w:t>
            </w:r>
          </w:p>
        </w:tc>
        <w:tc>
          <w:tcPr>
            <w:tcW w:w="2038" w:type="dxa"/>
            <w:gridSpan w:val="2"/>
          </w:tcPr>
          <w:p w14:paraId="7B8E5DBD" w14:textId="77777777" w:rsidR="00524A5D" w:rsidRPr="0044437C" w:rsidRDefault="00000000">
            <w:pPr>
              <w:pStyle w:val="TAH"/>
            </w:pPr>
            <w:r w:rsidRPr="0044437C">
              <w:t>RB allocation</w:t>
            </w:r>
          </w:p>
        </w:tc>
        <w:tc>
          <w:tcPr>
            <w:tcW w:w="1022" w:type="dxa"/>
            <w:vMerge w:val="restart"/>
          </w:tcPr>
          <w:p w14:paraId="1FAF21B6" w14:textId="77777777" w:rsidR="00524A5D" w:rsidRPr="0044437C" w:rsidRDefault="00000000">
            <w:pPr>
              <w:pStyle w:val="TAH"/>
            </w:pPr>
            <w:r w:rsidRPr="0044437C">
              <w:t>UE Category</w:t>
            </w:r>
          </w:p>
        </w:tc>
      </w:tr>
      <w:tr w:rsidR="00524A5D" w:rsidRPr="0044437C" w14:paraId="2EA16A70" w14:textId="77777777">
        <w:trPr>
          <w:jc w:val="center"/>
        </w:trPr>
        <w:tc>
          <w:tcPr>
            <w:tcW w:w="1020" w:type="dxa"/>
          </w:tcPr>
          <w:p w14:paraId="323DB9BD" w14:textId="77777777" w:rsidR="00524A5D" w:rsidRPr="0044437C" w:rsidRDefault="00524A5D">
            <w:pPr>
              <w:pStyle w:val="TAH"/>
            </w:pPr>
          </w:p>
        </w:tc>
        <w:tc>
          <w:tcPr>
            <w:tcW w:w="1019" w:type="dxa"/>
          </w:tcPr>
          <w:p w14:paraId="050B48A0" w14:textId="77777777" w:rsidR="00524A5D" w:rsidRPr="0044437C" w:rsidRDefault="00524A5D">
            <w:pPr>
              <w:pStyle w:val="TAH"/>
            </w:pPr>
          </w:p>
        </w:tc>
        <w:tc>
          <w:tcPr>
            <w:tcW w:w="1019" w:type="dxa"/>
          </w:tcPr>
          <w:p w14:paraId="1CEDE81C" w14:textId="77777777" w:rsidR="00524A5D" w:rsidRPr="0044437C" w:rsidRDefault="00000000">
            <w:pPr>
              <w:pStyle w:val="TAH"/>
            </w:pPr>
            <w:r w:rsidRPr="0044437C">
              <w:t>FDD and HD-FDD</w:t>
            </w:r>
          </w:p>
        </w:tc>
        <w:tc>
          <w:tcPr>
            <w:tcW w:w="1019" w:type="dxa"/>
            <w:gridSpan w:val="2"/>
          </w:tcPr>
          <w:p w14:paraId="6DEE46AC" w14:textId="77777777" w:rsidR="00524A5D" w:rsidRPr="0044437C" w:rsidRDefault="00000000">
            <w:pPr>
              <w:pStyle w:val="TAH"/>
            </w:pPr>
            <w:r w:rsidRPr="0044437C">
              <w:t>TDD</w:t>
            </w:r>
          </w:p>
        </w:tc>
        <w:tc>
          <w:tcPr>
            <w:tcW w:w="1019" w:type="dxa"/>
          </w:tcPr>
          <w:p w14:paraId="691A1FC8" w14:textId="77777777" w:rsidR="00524A5D" w:rsidRPr="0044437C" w:rsidRDefault="00524A5D">
            <w:pPr>
              <w:pStyle w:val="TAH"/>
            </w:pPr>
          </w:p>
        </w:tc>
        <w:tc>
          <w:tcPr>
            <w:tcW w:w="1019" w:type="dxa"/>
          </w:tcPr>
          <w:p w14:paraId="2A4219B1" w14:textId="77777777" w:rsidR="00524A5D" w:rsidRPr="0044437C" w:rsidRDefault="00000000">
            <w:pPr>
              <w:pStyle w:val="TAH"/>
            </w:pPr>
            <w:r w:rsidRPr="0044437C">
              <w:t>FDD and HD-FDD</w:t>
            </w:r>
          </w:p>
        </w:tc>
        <w:tc>
          <w:tcPr>
            <w:tcW w:w="1019" w:type="dxa"/>
          </w:tcPr>
          <w:p w14:paraId="44E07391" w14:textId="77777777" w:rsidR="00524A5D" w:rsidRPr="0044437C" w:rsidRDefault="00000000">
            <w:pPr>
              <w:pStyle w:val="TAH"/>
            </w:pPr>
            <w:r w:rsidRPr="0044437C">
              <w:t>TDD</w:t>
            </w:r>
          </w:p>
        </w:tc>
        <w:tc>
          <w:tcPr>
            <w:tcW w:w="1022" w:type="dxa"/>
            <w:vMerge/>
          </w:tcPr>
          <w:p w14:paraId="71BE5A77" w14:textId="77777777" w:rsidR="00524A5D" w:rsidRPr="0044437C" w:rsidRDefault="00524A5D">
            <w:pPr>
              <w:pStyle w:val="TAH"/>
            </w:pPr>
          </w:p>
        </w:tc>
      </w:tr>
      <w:tr w:rsidR="00524A5D" w:rsidRPr="0044437C" w14:paraId="758AA877" w14:textId="77777777">
        <w:trPr>
          <w:jc w:val="center"/>
        </w:trPr>
        <w:tc>
          <w:tcPr>
            <w:tcW w:w="1020" w:type="dxa"/>
          </w:tcPr>
          <w:p w14:paraId="017D110D" w14:textId="77777777" w:rsidR="00524A5D" w:rsidRPr="0044437C" w:rsidRDefault="00000000">
            <w:pPr>
              <w:pStyle w:val="TAC"/>
            </w:pPr>
            <w:r w:rsidRPr="0044437C">
              <w:t>1.4MHz</w:t>
            </w:r>
          </w:p>
        </w:tc>
        <w:tc>
          <w:tcPr>
            <w:tcW w:w="1019" w:type="dxa"/>
          </w:tcPr>
          <w:p w14:paraId="3603C257" w14:textId="77777777" w:rsidR="00524A5D" w:rsidRPr="0044437C" w:rsidRDefault="00000000">
            <w:pPr>
              <w:pStyle w:val="TAC"/>
            </w:pPr>
            <w:r w:rsidRPr="0044437C">
              <w:t>16QAM</w:t>
            </w:r>
          </w:p>
        </w:tc>
        <w:tc>
          <w:tcPr>
            <w:tcW w:w="1019" w:type="dxa"/>
          </w:tcPr>
          <w:p w14:paraId="49435A4C" w14:textId="77777777" w:rsidR="00524A5D" w:rsidRPr="0044437C" w:rsidRDefault="00000000">
            <w:pPr>
              <w:pStyle w:val="TAC"/>
            </w:pPr>
            <w:r w:rsidRPr="0044437C">
              <w:t>2</w:t>
            </w:r>
          </w:p>
        </w:tc>
        <w:tc>
          <w:tcPr>
            <w:tcW w:w="1019" w:type="dxa"/>
            <w:gridSpan w:val="2"/>
          </w:tcPr>
          <w:p w14:paraId="37EC00FC" w14:textId="77777777" w:rsidR="00524A5D" w:rsidRPr="0044437C" w:rsidRDefault="00000000">
            <w:pPr>
              <w:pStyle w:val="TAC"/>
            </w:pPr>
            <w:r w:rsidRPr="0044437C">
              <w:t>2</w:t>
            </w:r>
          </w:p>
        </w:tc>
        <w:tc>
          <w:tcPr>
            <w:tcW w:w="1019" w:type="dxa"/>
          </w:tcPr>
          <w:p w14:paraId="73EE822F" w14:textId="77777777" w:rsidR="00524A5D" w:rsidRPr="0044437C" w:rsidRDefault="00000000">
            <w:pPr>
              <w:pStyle w:val="TAC"/>
            </w:pPr>
            <w:r w:rsidRPr="0044437C">
              <w:t>QPSK</w:t>
            </w:r>
          </w:p>
        </w:tc>
        <w:tc>
          <w:tcPr>
            <w:tcW w:w="1019" w:type="dxa"/>
          </w:tcPr>
          <w:p w14:paraId="20053F96" w14:textId="77777777" w:rsidR="00524A5D" w:rsidRPr="0044437C" w:rsidRDefault="00000000">
            <w:pPr>
              <w:pStyle w:val="TAC"/>
            </w:pPr>
            <w:r w:rsidRPr="0044437C">
              <w:t>6</w:t>
            </w:r>
          </w:p>
        </w:tc>
        <w:tc>
          <w:tcPr>
            <w:tcW w:w="1019" w:type="dxa"/>
          </w:tcPr>
          <w:p w14:paraId="0465105F" w14:textId="77777777" w:rsidR="00524A5D" w:rsidRPr="0044437C" w:rsidRDefault="00000000">
            <w:pPr>
              <w:pStyle w:val="TAC"/>
            </w:pPr>
            <w:r w:rsidRPr="0044437C">
              <w:t>6</w:t>
            </w:r>
          </w:p>
        </w:tc>
        <w:tc>
          <w:tcPr>
            <w:tcW w:w="1022" w:type="dxa"/>
          </w:tcPr>
          <w:p w14:paraId="3431CCCD" w14:textId="77777777" w:rsidR="00524A5D" w:rsidRPr="0044437C" w:rsidRDefault="00000000">
            <w:pPr>
              <w:pStyle w:val="TAC"/>
            </w:pPr>
            <w:r w:rsidRPr="0044437C">
              <w:t>M1</w:t>
            </w:r>
          </w:p>
        </w:tc>
      </w:tr>
      <w:tr w:rsidR="00524A5D" w:rsidRPr="0044437C" w14:paraId="64C0B358" w14:textId="77777777">
        <w:trPr>
          <w:jc w:val="center"/>
        </w:trPr>
        <w:tc>
          <w:tcPr>
            <w:tcW w:w="8156" w:type="dxa"/>
            <w:gridSpan w:val="9"/>
          </w:tcPr>
          <w:p w14:paraId="636DCED2" w14:textId="77777777" w:rsidR="00524A5D" w:rsidRPr="0044437C" w:rsidRDefault="00000000">
            <w:pPr>
              <w:pStyle w:val="TAN"/>
            </w:pPr>
            <w:r w:rsidRPr="0044437C">
              <w:t>Note 1:</w:t>
            </w:r>
            <w:r w:rsidRPr="0044437C">
              <w:tab/>
              <w:t>Downlink RB position shall be RB</w:t>
            </w:r>
            <w:r w:rsidRPr="0044437C">
              <w:rPr>
                <w:vertAlign w:val="subscript"/>
              </w:rPr>
              <w:t>start</w:t>
            </w:r>
            <w:r w:rsidRPr="0044437C">
              <w:t xml:space="preserve"> = 0 within the narrowband</w:t>
            </w:r>
          </w:p>
          <w:p w14:paraId="06A43638" w14:textId="77777777" w:rsidR="00524A5D" w:rsidRPr="0044437C" w:rsidRDefault="00000000">
            <w:pPr>
              <w:pStyle w:val="TAN"/>
            </w:pPr>
            <w:r w:rsidRPr="0044437C">
              <w:t>Note 2:</w:t>
            </w:r>
            <w:r w:rsidRPr="0044437C">
              <w:tab/>
              <w:t>The Narrowband index (TS36.211, 5.2.4) shall be set to 0 for all testpoints.</w:t>
            </w:r>
          </w:p>
        </w:tc>
      </w:tr>
      <w:bookmarkEnd w:id="1672"/>
    </w:tbl>
    <w:p w14:paraId="4FAD2F3A" w14:textId="77777777" w:rsidR="00524A5D" w:rsidRPr="0044437C" w:rsidRDefault="00524A5D"/>
    <w:bookmarkEnd w:id="1671"/>
    <w:p w14:paraId="41F9B2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233C82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35479F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3AD7E0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7.4A.4.1-1.</w:t>
      </w:r>
    </w:p>
    <w:p w14:paraId="06CCA4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3D59B2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64AEAE2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1C5C70A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15B7A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7.4A.4.3.</w:t>
      </w:r>
    </w:p>
    <w:p w14:paraId="4D77A903" w14:textId="77777777" w:rsidR="00524A5D" w:rsidRPr="0044437C" w:rsidRDefault="00000000">
      <w:pPr>
        <w:pStyle w:val="H6"/>
      </w:pPr>
      <w:bookmarkStart w:id="1673" w:name="_Toc44323726"/>
      <w:bookmarkStart w:id="1674" w:name="_Toc36226471"/>
      <w:bookmarkStart w:id="1675" w:name="_Toc60823082"/>
      <w:bookmarkStart w:id="1676" w:name="_Toc27477792"/>
      <w:bookmarkStart w:id="1677" w:name="_Toc52989891"/>
      <w:bookmarkStart w:id="1678" w:name="_Toc69305901"/>
      <w:bookmarkStart w:id="1679" w:name="_Toc60825004"/>
      <w:bookmarkStart w:id="1680" w:name="_Hlk126681595"/>
      <w:bookmarkStart w:id="1681" w:name="MCCQCTEMPBM_00000321"/>
      <w:r w:rsidRPr="0044437C">
        <w:t>7.4A.4.2</w:t>
      </w:r>
      <w:r w:rsidRPr="0044437C">
        <w:tab/>
        <w:t>Test procedure</w:t>
      </w:r>
      <w:bookmarkEnd w:id="1673"/>
      <w:bookmarkEnd w:id="1674"/>
      <w:bookmarkEnd w:id="1675"/>
      <w:bookmarkEnd w:id="1676"/>
      <w:bookmarkEnd w:id="1677"/>
      <w:bookmarkEnd w:id="1678"/>
      <w:bookmarkEnd w:id="1679"/>
    </w:p>
    <w:bookmarkEnd w:id="1680"/>
    <w:bookmarkEnd w:id="1681"/>
    <w:p w14:paraId="029BC57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PDSCH via M-PDCCH DCI format 6-1A for C_RNTI to transmit the DL RMC according to Table 7.4A.4.1-1. The SS sends downlink MAC padding bits on the DL RMC.</w:t>
      </w:r>
    </w:p>
    <w:p w14:paraId="2CF407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lastRenderedPageBreak/>
        <w:t>3.</w:t>
      </w:r>
      <w:r w:rsidRPr="0044437C">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a duration sufficient to achieve statistical significance according to Annex G.2.</w:t>
      </w:r>
    </w:p>
    <w:p w14:paraId="30355F9C" w14:textId="77777777" w:rsidR="00524A5D" w:rsidRPr="0044437C" w:rsidRDefault="00000000">
      <w:pPr>
        <w:pStyle w:val="H6"/>
      </w:pPr>
      <w:bookmarkStart w:id="1682" w:name="MCCQCTEMPBM_00000322"/>
      <w:bookmarkStart w:id="1683" w:name="_Hlk126681895"/>
      <w:r w:rsidRPr="0044437C">
        <w:t>7.4A.4.3</w:t>
      </w:r>
      <w:r w:rsidRPr="0044437C">
        <w:tab/>
        <w:t>Message contents</w:t>
      </w:r>
    </w:p>
    <w:bookmarkEnd w:id="1682"/>
    <w:p w14:paraId="0AA1A95C" w14:textId="77777777" w:rsidR="00524A5D" w:rsidRPr="0044437C" w:rsidRDefault="00000000">
      <w:pPr>
        <w:overflowPunct w:val="0"/>
        <w:autoSpaceDE w:val="0"/>
        <w:autoSpaceDN w:val="0"/>
        <w:adjustRightInd w:val="0"/>
        <w:textAlignment w:val="baseline"/>
        <w:rPr>
          <w:rFonts w:eastAsia="Malgun Gothic"/>
          <w:lang w:eastAsia="en-GB"/>
        </w:rPr>
      </w:pPr>
      <w:r w:rsidRPr="0044437C">
        <w:rPr>
          <w:rFonts w:eastAsia="Malgun Gothic"/>
          <w:lang w:eastAsia="en-GB"/>
        </w:rPr>
        <w:t>Message contents are according to TS 36.508 [12] subclause 4.6 with the following exception.</w:t>
      </w:r>
    </w:p>
    <w:bookmarkEnd w:id="1683"/>
    <w:p w14:paraId="76EADF0C" w14:textId="77777777" w:rsidR="00524A5D" w:rsidRPr="0044437C" w:rsidRDefault="00000000">
      <w:pPr>
        <w:pStyle w:val="TH"/>
      </w:pPr>
      <w:r w:rsidRPr="0044437C">
        <w:t xml:space="preserve">Table </w:t>
      </w:r>
      <w:r w:rsidRPr="0044437C">
        <w:rPr>
          <w:rFonts w:eastAsia="SimSun"/>
        </w:rPr>
        <w:t>7.4A.4.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72D009D" w14:textId="77777777">
        <w:trPr>
          <w:jc w:val="center"/>
        </w:trPr>
        <w:tc>
          <w:tcPr>
            <w:tcW w:w="9781" w:type="dxa"/>
            <w:gridSpan w:val="4"/>
          </w:tcPr>
          <w:p w14:paraId="2B7BCB24" w14:textId="77777777" w:rsidR="00524A5D" w:rsidRPr="0044437C" w:rsidRDefault="00000000">
            <w:pPr>
              <w:pStyle w:val="TAL"/>
            </w:pPr>
            <w:r w:rsidRPr="0044437C">
              <w:t>Derivation Path: 36.331 clause 6.3.2</w:t>
            </w:r>
          </w:p>
        </w:tc>
      </w:tr>
      <w:tr w:rsidR="00524A5D" w:rsidRPr="0044437C" w14:paraId="3B970432" w14:textId="77777777">
        <w:tblPrEx>
          <w:tblCellMar>
            <w:left w:w="108" w:type="dxa"/>
            <w:right w:w="108" w:type="dxa"/>
          </w:tblCellMar>
        </w:tblPrEx>
        <w:trPr>
          <w:jc w:val="center"/>
        </w:trPr>
        <w:tc>
          <w:tcPr>
            <w:tcW w:w="4537" w:type="dxa"/>
          </w:tcPr>
          <w:p w14:paraId="247D6D64" w14:textId="77777777" w:rsidR="00524A5D" w:rsidRPr="0044437C" w:rsidRDefault="00000000">
            <w:pPr>
              <w:pStyle w:val="TAH"/>
            </w:pPr>
            <w:r w:rsidRPr="0044437C">
              <w:t>Information Element</w:t>
            </w:r>
          </w:p>
        </w:tc>
        <w:tc>
          <w:tcPr>
            <w:tcW w:w="2268" w:type="dxa"/>
          </w:tcPr>
          <w:p w14:paraId="7ADA4D72" w14:textId="77777777" w:rsidR="00524A5D" w:rsidRPr="0044437C" w:rsidRDefault="00000000">
            <w:pPr>
              <w:pStyle w:val="TAH"/>
            </w:pPr>
            <w:r w:rsidRPr="0044437C">
              <w:t>Value/remark</w:t>
            </w:r>
          </w:p>
        </w:tc>
        <w:tc>
          <w:tcPr>
            <w:tcW w:w="1701" w:type="dxa"/>
          </w:tcPr>
          <w:p w14:paraId="23DA107E" w14:textId="77777777" w:rsidR="00524A5D" w:rsidRPr="0044437C" w:rsidRDefault="00000000">
            <w:pPr>
              <w:pStyle w:val="TAH"/>
            </w:pPr>
            <w:r w:rsidRPr="0044437C">
              <w:t>Comment</w:t>
            </w:r>
          </w:p>
        </w:tc>
        <w:tc>
          <w:tcPr>
            <w:tcW w:w="1275" w:type="dxa"/>
          </w:tcPr>
          <w:p w14:paraId="7FB771D5" w14:textId="77777777" w:rsidR="00524A5D" w:rsidRPr="0044437C" w:rsidRDefault="00000000">
            <w:pPr>
              <w:pStyle w:val="TAH"/>
            </w:pPr>
            <w:r w:rsidRPr="0044437C">
              <w:t>Condition</w:t>
            </w:r>
          </w:p>
        </w:tc>
      </w:tr>
      <w:tr w:rsidR="00524A5D" w:rsidRPr="0044437C"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44437C" w:rsidRDefault="00524A5D">
            <w:pPr>
              <w:pStyle w:val="TAL"/>
            </w:pPr>
          </w:p>
        </w:tc>
      </w:tr>
      <w:tr w:rsidR="00524A5D" w:rsidRPr="0044437C"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44437C" w:rsidRDefault="00000000">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44437C" w:rsidRDefault="00524A5D">
            <w:pPr>
              <w:pStyle w:val="TAL"/>
            </w:pPr>
          </w:p>
        </w:tc>
      </w:tr>
      <w:tr w:rsidR="00524A5D" w:rsidRPr="0044437C"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44437C" w:rsidRDefault="00524A5D">
            <w:pPr>
              <w:pStyle w:val="TAL"/>
            </w:pPr>
          </w:p>
        </w:tc>
      </w:tr>
      <w:tr w:rsidR="00524A5D" w:rsidRPr="0044437C"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44437C" w:rsidRDefault="00524A5D">
            <w:pPr>
              <w:pStyle w:val="TAL"/>
            </w:pPr>
          </w:p>
        </w:tc>
      </w:tr>
      <w:tr w:rsidR="00524A5D" w:rsidRPr="0044437C"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44437C" w:rsidRDefault="00524A5D">
            <w:pPr>
              <w:pStyle w:val="TAL"/>
            </w:pPr>
          </w:p>
        </w:tc>
      </w:tr>
      <w:tr w:rsidR="00524A5D" w:rsidRPr="0044437C"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44437C" w:rsidRDefault="00524A5D">
            <w:pPr>
              <w:pStyle w:val="TAL"/>
            </w:pPr>
          </w:p>
        </w:tc>
      </w:tr>
      <w:tr w:rsidR="00524A5D" w:rsidRPr="0044437C"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44437C" w:rsidRDefault="00000000">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44437C" w:rsidRDefault="00000000">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44437C" w:rsidRDefault="00524A5D">
            <w:pPr>
              <w:pStyle w:val="TAL"/>
            </w:pPr>
          </w:p>
        </w:tc>
      </w:tr>
      <w:tr w:rsidR="00524A5D" w:rsidRPr="0044437C"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44437C" w:rsidRDefault="00524A5D">
            <w:pPr>
              <w:pStyle w:val="TAL"/>
            </w:pPr>
          </w:p>
        </w:tc>
      </w:tr>
    </w:tbl>
    <w:p w14:paraId="46D08631" w14:textId="77777777" w:rsidR="00524A5D" w:rsidRPr="0044437C" w:rsidRDefault="00524A5D"/>
    <w:p w14:paraId="48B8E0FD" w14:textId="77777777" w:rsidR="00524A5D" w:rsidRPr="0044437C" w:rsidRDefault="00000000">
      <w:pPr>
        <w:pStyle w:val="TH"/>
      </w:pPr>
      <w:r w:rsidRPr="0044437C">
        <w:t xml:space="preserve">Table </w:t>
      </w:r>
      <w:r w:rsidRPr="0044437C">
        <w:rPr>
          <w:snapToGrid w:val="0"/>
        </w:rPr>
        <w:t>7.4A.4.3-2</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3C67AAAC" w14:textId="77777777">
        <w:trPr>
          <w:jc w:val="center"/>
        </w:trPr>
        <w:tc>
          <w:tcPr>
            <w:tcW w:w="9635" w:type="dxa"/>
            <w:gridSpan w:val="4"/>
          </w:tcPr>
          <w:p w14:paraId="779C25EB" w14:textId="77777777" w:rsidR="00524A5D" w:rsidRPr="0044437C" w:rsidRDefault="00000000">
            <w:pPr>
              <w:pStyle w:val="TAL"/>
            </w:pPr>
            <w:r w:rsidRPr="0044437C">
              <w:t>Derivation Path: 36.331 clause 6.3.2</w:t>
            </w:r>
          </w:p>
        </w:tc>
      </w:tr>
      <w:tr w:rsidR="00524A5D" w:rsidRPr="0044437C" w14:paraId="1E68D580" w14:textId="77777777">
        <w:trPr>
          <w:jc w:val="center"/>
        </w:trPr>
        <w:tc>
          <w:tcPr>
            <w:tcW w:w="4535" w:type="dxa"/>
          </w:tcPr>
          <w:p w14:paraId="700B5D86" w14:textId="77777777" w:rsidR="00524A5D" w:rsidRPr="0044437C" w:rsidRDefault="00000000">
            <w:pPr>
              <w:pStyle w:val="TAH"/>
            </w:pPr>
            <w:r w:rsidRPr="0044437C">
              <w:t>Information Element</w:t>
            </w:r>
          </w:p>
        </w:tc>
        <w:tc>
          <w:tcPr>
            <w:tcW w:w="2267" w:type="dxa"/>
          </w:tcPr>
          <w:p w14:paraId="7F0FE419" w14:textId="77777777" w:rsidR="00524A5D" w:rsidRPr="0044437C" w:rsidRDefault="00000000">
            <w:pPr>
              <w:pStyle w:val="TAH"/>
            </w:pPr>
            <w:r w:rsidRPr="0044437C">
              <w:t>Value/remark</w:t>
            </w:r>
          </w:p>
        </w:tc>
        <w:tc>
          <w:tcPr>
            <w:tcW w:w="1700" w:type="dxa"/>
          </w:tcPr>
          <w:p w14:paraId="1FAE8E31" w14:textId="77777777" w:rsidR="00524A5D" w:rsidRPr="0044437C" w:rsidRDefault="00000000">
            <w:pPr>
              <w:pStyle w:val="TAH"/>
            </w:pPr>
            <w:r w:rsidRPr="0044437C">
              <w:t>Comment</w:t>
            </w:r>
          </w:p>
        </w:tc>
        <w:tc>
          <w:tcPr>
            <w:tcW w:w="1133" w:type="dxa"/>
          </w:tcPr>
          <w:p w14:paraId="0691B210" w14:textId="77777777" w:rsidR="00524A5D" w:rsidRPr="0044437C" w:rsidRDefault="00000000">
            <w:pPr>
              <w:pStyle w:val="TAH"/>
            </w:pPr>
            <w:r w:rsidRPr="0044437C">
              <w:t>Condition</w:t>
            </w:r>
          </w:p>
        </w:tc>
      </w:tr>
      <w:tr w:rsidR="00524A5D" w:rsidRPr="0044437C" w14:paraId="33209AC7" w14:textId="77777777">
        <w:trPr>
          <w:jc w:val="center"/>
        </w:trPr>
        <w:tc>
          <w:tcPr>
            <w:tcW w:w="4535" w:type="dxa"/>
          </w:tcPr>
          <w:p w14:paraId="36D34021" w14:textId="77777777" w:rsidR="00524A5D" w:rsidRPr="0044437C" w:rsidRDefault="00000000">
            <w:pPr>
              <w:pStyle w:val="TAL"/>
            </w:pPr>
            <w:r w:rsidRPr="0044437C">
              <w:t xml:space="preserve">          mpdcch-NumRepetition-r13</w:t>
            </w:r>
          </w:p>
        </w:tc>
        <w:tc>
          <w:tcPr>
            <w:tcW w:w="2267" w:type="dxa"/>
          </w:tcPr>
          <w:p w14:paraId="61500768" w14:textId="77777777" w:rsidR="00524A5D" w:rsidRPr="0044437C" w:rsidRDefault="00000000">
            <w:pPr>
              <w:pStyle w:val="TAL"/>
            </w:pPr>
            <w:r w:rsidRPr="0044437C">
              <w:t>r1</w:t>
            </w:r>
          </w:p>
        </w:tc>
        <w:tc>
          <w:tcPr>
            <w:tcW w:w="1700" w:type="dxa"/>
          </w:tcPr>
          <w:p w14:paraId="5638FD51" w14:textId="77777777" w:rsidR="00524A5D" w:rsidRPr="0044437C" w:rsidRDefault="00524A5D">
            <w:pPr>
              <w:pStyle w:val="TAL"/>
            </w:pPr>
          </w:p>
        </w:tc>
        <w:tc>
          <w:tcPr>
            <w:tcW w:w="1133" w:type="dxa"/>
          </w:tcPr>
          <w:p w14:paraId="635AF2C7" w14:textId="77777777" w:rsidR="00524A5D" w:rsidRPr="0044437C" w:rsidRDefault="00524A5D">
            <w:pPr>
              <w:pStyle w:val="TAL"/>
            </w:pPr>
          </w:p>
        </w:tc>
      </w:tr>
    </w:tbl>
    <w:p w14:paraId="04DEA002" w14:textId="77777777" w:rsidR="00524A5D" w:rsidRPr="0044437C" w:rsidRDefault="00524A5D"/>
    <w:p w14:paraId="6BAD2CCA" w14:textId="77777777" w:rsidR="00524A5D" w:rsidRPr="0044437C" w:rsidRDefault="00000000">
      <w:pPr>
        <w:pStyle w:val="H6"/>
      </w:pPr>
      <w:bookmarkStart w:id="1684" w:name="MCCQCTEMPBM_00000323"/>
      <w:r w:rsidRPr="0044437C">
        <w:t>7.4A.5</w:t>
      </w:r>
      <w:r w:rsidRPr="0044437C">
        <w:tab/>
        <w:t>Test requirement</w:t>
      </w:r>
    </w:p>
    <w:bookmarkEnd w:id="1684"/>
    <w:p w14:paraId="6D9C26D5" w14:textId="77777777" w:rsidR="00524A5D" w:rsidRPr="0044437C" w:rsidRDefault="00000000">
      <w:r w:rsidRPr="0044437C">
        <w:rPr>
          <w:lang w:eastAsia="zh-TW"/>
        </w:rPr>
        <w:t>The throughput shall be ≥ 95% of the maximum throughput of the reference measurement channels as specified in Annex A.2.2, A.2.3 and A.3.2 with parameters spec</w:t>
      </w:r>
      <w:r w:rsidRPr="0044437C">
        <w:t>ified in Table 7.4</w:t>
      </w:r>
      <w:r w:rsidRPr="0044437C">
        <w:rPr>
          <w:lang w:eastAsia="zh-TW"/>
        </w:rPr>
        <w:t>A</w:t>
      </w:r>
      <w:r w:rsidRPr="0044437C">
        <w:t>.5-1.</w:t>
      </w:r>
    </w:p>
    <w:p w14:paraId="1A8AB77C" w14:textId="77777777" w:rsidR="00524A5D" w:rsidRPr="0044437C" w:rsidRDefault="00000000">
      <w:pPr>
        <w:pStyle w:val="TH"/>
      </w:pPr>
      <w:r w:rsidRPr="0044437C">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5B158636" w14:textId="77777777">
        <w:trPr>
          <w:jc w:val="center"/>
        </w:trPr>
        <w:tc>
          <w:tcPr>
            <w:tcW w:w="2551" w:type="dxa"/>
            <w:vMerge w:val="restart"/>
          </w:tcPr>
          <w:p w14:paraId="56ADDE7F" w14:textId="77777777" w:rsidR="00524A5D" w:rsidRPr="0044437C" w:rsidRDefault="00000000">
            <w:pPr>
              <w:pStyle w:val="TAH"/>
              <w:rPr>
                <w:rFonts w:cs="Arial"/>
              </w:rPr>
            </w:pPr>
            <w:bookmarkStart w:id="1685" w:name="MCCQCTEMPBM_00000541"/>
            <w:r w:rsidRPr="0044437C">
              <w:rPr>
                <w:rFonts w:cs="Arial"/>
              </w:rPr>
              <w:t>Rx Parameter</w:t>
            </w:r>
          </w:p>
        </w:tc>
        <w:tc>
          <w:tcPr>
            <w:tcW w:w="851" w:type="dxa"/>
            <w:vMerge w:val="restart"/>
          </w:tcPr>
          <w:p w14:paraId="673D8ECB" w14:textId="77777777" w:rsidR="00524A5D" w:rsidRPr="0044437C" w:rsidRDefault="00000000">
            <w:pPr>
              <w:pStyle w:val="TAH"/>
              <w:rPr>
                <w:rFonts w:cs="Arial"/>
              </w:rPr>
            </w:pPr>
            <w:r w:rsidRPr="0044437C">
              <w:rPr>
                <w:rFonts w:cs="Arial"/>
              </w:rPr>
              <w:t xml:space="preserve">Units </w:t>
            </w:r>
          </w:p>
        </w:tc>
        <w:tc>
          <w:tcPr>
            <w:tcW w:w="3997" w:type="dxa"/>
          </w:tcPr>
          <w:p w14:paraId="3F9BE7B9" w14:textId="77777777" w:rsidR="00524A5D" w:rsidRPr="0044437C" w:rsidRDefault="00000000">
            <w:pPr>
              <w:pStyle w:val="TAH"/>
              <w:rPr>
                <w:rFonts w:cs="Arial"/>
              </w:rPr>
            </w:pPr>
            <w:r w:rsidRPr="0044437C">
              <w:rPr>
                <w:rFonts w:cs="Arial"/>
              </w:rPr>
              <w:t>Channel bandwidth</w:t>
            </w:r>
          </w:p>
        </w:tc>
      </w:tr>
      <w:tr w:rsidR="00524A5D" w:rsidRPr="0044437C" w14:paraId="5C92BDCA" w14:textId="77777777">
        <w:trPr>
          <w:trHeight w:val="443"/>
          <w:jc w:val="center"/>
        </w:trPr>
        <w:tc>
          <w:tcPr>
            <w:tcW w:w="2551" w:type="dxa"/>
            <w:vMerge/>
          </w:tcPr>
          <w:p w14:paraId="63CAB5EF" w14:textId="77777777" w:rsidR="00524A5D" w:rsidRPr="0044437C" w:rsidRDefault="00524A5D">
            <w:pPr>
              <w:pStyle w:val="TAH"/>
              <w:rPr>
                <w:rFonts w:cs="Arial"/>
              </w:rPr>
            </w:pPr>
          </w:p>
        </w:tc>
        <w:tc>
          <w:tcPr>
            <w:tcW w:w="851" w:type="dxa"/>
            <w:vMerge/>
          </w:tcPr>
          <w:p w14:paraId="72B27660" w14:textId="77777777" w:rsidR="00524A5D" w:rsidRPr="0044437C" w:rsidRDefault="00524A5D">
            <w:pPr>
              <w:pStyle w:val="TAH"/>
              <w:rPr>
                <w:rFonts w:cs="Arial"/>
              </w:rPr>
            </w:pPr>
          </w:p>
        </w:tc>
        <w:tc>
          <w:tcPr>
            <w:tcW w:w="3997" w:type="dxa"/>
          </w:tcPr>
          <w:p w14:paraId="437437F0"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0543D94F" w14:textId="77777777">
        <w:trPr>
          <w:jc w:val="center"/>
        </w:trPr>
        <w:tc>
          <w:tcPr>
            <w:tcW w:w="2551" w:type="dxa"/>
          </w:tcPr>
          <w:p w14:paraId="0487D2CA"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69AE5224" w14:textId="77777777" w:rsidR="00524A5D" w:rsidRPr="0044437C" w:rsidRDefault="00000000">
            <w:pPr>
              <w:pStyle w:val="TAC"/>
              <w:rPr>
                <w:rFonts w:cs="Arial"/>
              </w:rPr>
            </w:pPr>
            <w:r w:rsidRPr="0044437C">
              <w:rPr>
                <w:rFonts w:cs="Arial"/>
              </w:rPr>
              <w:t>dBm</w:t>
            </w:r>
          </w:p>
        </w:tc>
        <w:tc>
          <w:tcPr>
            <w:tcW w:w="3997" w:type="dxa"/>
            <w:vAlign w:val="center"/>
          </w:tcPr>
          <w:p w14:paraId="5F922936" w14:textId="77777777" w:rsidR="00524A5D" w:rsidRPr="0044437C" w:rsidRDefault="00000000">
            <w:pPr>
              <w:pStyle w:val="TAC"/>
              <w:rPr>
                <w:rFonts w:cs="Arial"/>
              </w:rPr>
            </w:pPr>
            <w:r w:rsidRPr="0044437C">
              <w:rPr>
                <w:rFonts w:cs="Arial"/>
                <w:lang w:eastAsia="zh-TW"/>
              </w:rPr>
              <w:t>-40</w:t>
            </w:r>
            <w:r w:rsidRPr="0044437C">
              <w:rPr>
                <w:rFonts w:cs="Arial"/>
                <w:vertAlign w:val="superscript"/>
                <w:lang w:eastAsia="zh-CN"/>
              </w:rPr>
              <w:t>2</w:t>
            </w:r>
            <w:r w:rsidRPr="0044437C">
              <w:rPr>
                <w:rFonts w:cs="Arial"/>
                <w:lang w:eastAsia="zh-TW"/>
              </w:rPr>
              <w:t xml:space="preserve"> +TT</w:t>
            </w:r>
          </w:p>
        </w:tc>
      </w:tr>
      <w:tr w:rsidR="00524A5D" w:rsidRPr="0044437C" w14:paraId="2BCEBB98" w14:textId="77777777">
        <w:trPr>
          <w:trHeight w:val="398"/>
          <w:jc w:val="center"/>
        </w:trPr>
        <w:tc>
          <w:tcPr>
            <w:tcW w:w="7399" w:type="dxa"/>
            <w:gridSpan w:val="3"/>
          </w:tcPr>
          <w:p w14:paraId="16F45344" w14:textId="77777777" w:rsidR="00524A5D" w:rsidRPr="0044437C" w:rsidRDefault="00000000">
            <w:pPr>
              <w:pStyle w:val="TAN"/>
            </w:pPr>
            <w:r w:rsidRPr="0044437C">
              <w:t>NOTE 1:</w:t>
            </w:r>
            <w:r w:rsidRPr="0044437C">
              <w:tab/>
              <w:t>The transmitter shall be set to 4dB below P</w:t>
            </w:r>
            <w:r w:rsidRPr="0044437C">
              <w:rPr>
                <w:vertAlign w:val="subscript"/>
              </w:rPr>
              <w:t xml:space="preserve">CMAX_L </w:t>
            </w:r>
            <w:r w:rsidRPr="0044437C">
              <w:t>with P</w:t>
            </w:r>
            <w:r w:rsidRPr="0044437C">
              <w:rPr>
                <w:vertAlign w:val="subscript"/>
              </w:rPr>
              <w:t xml:space="preserve">CMAX_L </w:t>
            </w:r>
            <w:r w:rsidRPr="0044437C">
              <w:t>as defined in clause 6.2A.4.</w:t>
            </w:r>
          </w:p>
          <w:p w14:paraId="362B0795" w14:textId="77777777" w:rsidR="00524A5D" w:rsidRPr="0044437C" w:rsidRDefault="00000000">
            <w:pPr>
              <w:pStyle w:val="TAN"/>
              <w:rPr>
                <w:rFonts w:eastAsia="MS Mincho" w:cs="Arial"/>
              </w:rPr>
            </w:pPr>
            <w:r w:rsidRPr="0044437C">
              <w:t>NOTE 2:</w:t>
            </w:r>
            <w:r w:rsidRPr="0044437C">
              <w:tab/>
              <w:t>Reference measurement channel is Annex A.3.2 64QAM R=3/4variant with one sided dynamic OCNG Pattern OP.1 FDD/TDD as described in Annex A.5.1.1.</w:t>
            </w:r>
          </w:p>
        </w:tc>
      </w:tr>
      <w:bookmarkEnd w:id="1685"/>
    </w:tbl>
    <w:p w14:paraId="34FF6F3D" w14:textId="77777777" w:rsidR="00524A5D" w:rsidRPr="0044437C" w:rsidRDefault="00524A5D">
      <w:pPr>
        <w:rPr>
          <w:lang w:eastAsia="zh-TW"/>
        </w:rPr>
      </w:pPr>
    </w:p>
    <w:p w14:paraId="465B59C4" w14:textId="77777777" w:rsidR="00524A5D" w:rsidRPr="0044437C" w:rsidRDefault="00000000">
      <w:pPr>
        <w:pStyle w:val="Heading2"/>
      </w:pPr>
      <w:bookmarkStart w:id="1686" w:name="_Toc24320"/>
      <w:bookmarkStart w:id="1687" w:name="_Toc12814"/>
      <w:bookmarkStart w:id="1688" w:name="_Toc8128"/>
      <w:bookmarkStart w:id="1689" w:name="_Toc21177"/>
      <w:bookmarkStart w:id="1690" w:name="_Toc25645"/>
      <w:bookmarkStart w:id="1691" w:name="_Toc10646"/>
      <w:bookmarkStart w:id="1692" w:name="_Toc194571881"/>
      <w:r w:rsidRPr="0044437C">
        <w:t>7.4B</w:t>
      </w:r>
      <w:r w:rsidRPr="0044437C">
        <w:tab/>
        <w:t>Maximum input level for category NB1 and NB2</w:t>
      </w:r>
      <w:bookmarkEnd w:id="1638"/>
      <w:bookmarkEnd w:id="1639"/>
      <w:bookmarkEnd w:id="1686"/>
      <w:bookmarkEnd w:id="1687"/>
      <w:bookmarkEnd w:id="1688"/>
      <w:bookmarkEnd w:id="1689"/>
      <w:bookmarkEnd w:id="1690"/>
      <w:bookmarkEnd w:id="1691"/>
      <w:bookmarkEnd w:id="1692"/>
    </w:p>
    <w:p w14:paraId="53828B15" w14:textId="77777777" w:rsidR="00524A5D" w:rsidRPr="0044437C" w:rsidRDefault="00000000">
      <w:pPr>
        <w:pStyle w:val="H6"/>
      </w:pPr>
      <w:bookmarkStart w:id="1693" w:name="MCCQCTEMPBM_00000324"/>
      <w:bookmarkStart w:id="1694" w:name="_Toc121162889"/>
      <w:bookmarkStart w:id="1695" w:name="_Toc111062085"/>
      <w:bookmarkStart w:id="1696" w:name="_Toc120570097"/>
      <w:bookmarkStart w:id="1697" w:name="_Toc368026372"/>
      <w:r w:rsidRPr="0044437C">
        <w:t>7.4B.1</w:t>
      </w:r>
      <w:r w:rsidRPr="0044437C">
        <w:tab/>
        <w:t>Test purpose</w:t>
      </w:r>
    </w:p>
    <w:bookmarkEnd w:id="1693"/>
    <w:p w14:paraId="521E7853" w14:textId="77777777" w:rsidR="00524A5D" w:rsidRPr="0044437C" w:rsidRDefault="00000000">
      <w:r w:rsidRPr="0044437C">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44437C" w:rsidRDefault="00000000">
      <w:r w:rsidRPr="0044437C">
        <w:t>A UE unable to meet the throughput requirement under these conditions will decrease the coverage area near to an e-NodeB.</w:t>
      </w:r>
    </w:p>
    <w:p w14:paraId="341E860F" w14:textId="77777777" w:rsidR="00524A5D" w:rsidRPr="0044437C" w:rsidRDefault="00000000">
      <w:pPr>
        <w:pStyle w:val="H6"/>
      </w:pPr>
      <w:bookmarkStart w:id="1698" w:name="MCCQCTEMPBM_00000325"/>
      <w:r w:rsidRPr="0044437C">
        <w:lastRenderedPageBreak/>
        <w:t>7.4B.2</w:t>
      </w:r>
      <w:r w:rsidRPr="0044437C">
        <w:tab/>
        <w:t>Test applicability</w:t>
      </w:r>
    </w:p>
    <w:bookmarkEnd w:id="1698"/>
    <w:p w14:paraId="1209C365" w14:textId="77777777" w:rsidR="00524A5D" w:rsidRPr="0044437C" w:rsidRDefault="00000000">
      <w:r w:rsidRPr="0044437C">
        <w:t>This test case applies to all types of NB-IoT</w:t>
      </w:r>
      <w:r w:rsidRPr="0044437C">
        <w:rPr>
          <w:lang w:eastAsia="zh-TW"/>
        </w:rPr>
        <w:t xml:space="preserve"> HD-FDD </w:t>
      </w:r>
      <w:r w:rsidRPr="0044437C">
        <w:t xml:space="preserve">UE release 17 and forward of category NB1 and NB2 </w:t>
      </w:r>
      <w:r w:rsidRPr="0044437C">
        <w:rPr>
          <w:lang w:eastAsia="zh-TW"/>
        </w:rPr>
        <w:t>that support satellite access operation</w:t>
      </w:r>
      <w:r w:rsidRPr="0044437C">
        <w:t>.</w:t>
      </w:r>
    </w:p>
    <w:p w14:paraId="1B99BA48" w14:textId="77777777" w:rsidR="00524A5D" w:rsidRPr="0044437C" w:rsidRDefault="00000000">
      <w:pPr>
        <w:pStyle w:val="H6"/>
      </w:pPr>
      <w:bookmarkStart w:id="1699" w:name="MCCQCTEMPBM_00000326"/>
      <w:r w:rsidRPr="0044437C">
        <w:t>7.4B.3</w:t>
      </w:r>
      <w:r w:rsidRPr="0044437C">
        <w:tab/>
        <w:t>Minimum conformance requirements</w:t>
      </w:r>
    </w:p>
    <w:bookmarkEnd w:id="1699"/>
    <w:p w14:paraId="738C25A8" w14:textId="77777777" w:rsidR="00524A5D" w:rsidRPr="0044437C" w:rsidRDefault="00000000">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628DA580" w14:textId="77777777" w:rsidR="00524A5D" w:rsidRPr="0044437C" w:rsidRDefault="00000000">
      <w:r w:rsidRPr="0044437C">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44437C" w:rsidRDefault="00000000">
      <w:r w:rsidRPr="0044437C">
        <w:t>The normative reference for this requirement is TS 36.102 [11] clause 7.4B.</w:t>
      </w:r>
    </w:p>
    <w:p w14:paraId="484A3561" w14:textId="77777777" w:rsidR="00524A5D" w:rsidRPr="0044437C" w:rsidRDefault="00000000">
      <w:pPr>
        <w:pStyle w:val="H6"/>
      </w:pPr>
      <w:bookmarkStart w:id="1700" w:name="MCCQCTEMPBM_00000327"/>
      <w:r w:rsidRPr="0044437C">
        <w:t>7.4B.4</w:t>
      </w:r>
      <w:r w:rsidRPr="0044437C">
        <w:tab/>
        <w:t>Test description</w:t>
      </w:r>
    </w:p>
    <w:p w14:paraId="61EE9697" w14:textId="77777777" w:rsidR="00524A5D" w:rsidRPr="0044437C" w:rsidRDefault="00000000">
      <w:pPr>
        <w:pStyle w:val="H6"/>
      </w:pPr>
      <w:bookmarkStart w:id="1701" w:name="MCCQCTEMPBM_00000328"/>
      <w:bookmarkEnd w:id="1700"/>
      <w:r w:rsidRPr="0044437C">
        <w:t>7.4B.4.1</w:t>
      </w:r>
      <w:r w:rsidRPr="0044437C">
        <w:tab/>
        <w:t>Initial conditions</w:t>
      </w:r>
    </w:p>
    <w:bookmarkEnd w:id="1701"/>
    <w:p w14:paraId="1913FC3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EBFB042" w14:textId="77777777" w:rsidR="00524A5D" w:rsidRPr="0044437C" w:rsidRDefault="00000000">
      <w:r w:rsidRPr="0044437C">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44437C" w:rsidRDefault="00000000">
      <w:pPr>
        <w:pStyle w:val="TH"/>
      </w:pPr>
      <w:r w:rsidRPr="0044437C">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7979805C" w14:textId="77777777">
        <w:trPr>
          <w:cantSplit/>
          <w:jc w:val="center"/>
        </w:trPr>
        <w:tc>
          <w:tcPr>
            <w:tcW w:w="8485" w:type="dxa"/>
            <w:gridSpan w:val="6"/>
          </w:tcPr>
          <w:p w14:paraId="5B94E09B" w14:textId="77777777" w:rsidR="00524A5D" w:rsidRPr="0044437C" w:rsidRDefault="00000000">
            <w:pPr>
              <w:pStyle w:val="TAH"/>
            </w:pPr>
            <w:r w:rsidRPr="0044437C">
              <w:t>Initial Conditions</w:t>
            </w:r>
          </w:p>
        </w:tc>
      </w:tr>
      <w:tr w:rsidR="00524A5D" w:rsidRPr="0044437C" w14:paraId="35362144" w14:textId="77777777">
        <w:trPr>
          <w:cantSplit/>
          <w:jc w:val="center"/>
        </w:trPr>
        <w:tc>
          <w:tcPr>
            <w:tcW w:w="3988" w:type="dxa"/>
            <w:gridSpan w:val="3"/>
          </w:tcPr>
          <w:p w14:paraId="453E3265" w14:textId="77777777" w:rsidR="00524A5D" w:rsidRPr="0044437C" w:rsidRDefault="00000000">
            <w:pPr>
              <w:pStyle w:val="TAL"/>
            </w:pPr>
            <w:r w:rsidRPr="0044437C">
              <w:t>Test Environment as specified in TS 36.508 [12] clause 8.1.1</w:t>
            </w:r>
          </w:p>
        </w:tc>
        <w:tc>
          <w:tcPr>
            <w:tcW w:w="4497" w:type="dxa"/>
            <w:gridSpan w:val="3"/>
          </w:tcPr>
          <w:p w14:paraId="7E2038F6" w14:textId="77777777" w:rsidR="00524A5D" w:rsidRPr="0044437C" w:rsidRDefault="00000000">
            <w:pPr>
              <w:pStyle w:val="TAL"/>
            </w:pPr>
            <w:r w:rsidRPr="0044437C">
              <w:t>NC</w:t>
            </w:r>
          </w:p>
        </w:tc>
      </w:tr>
      <w:tr w:rsidR="00524A5D" w:rsidRPr="0044437C" w14:paraId="3BA370A7" w14:textId="77777777">
        <w:trPr>
          <w:cantSplit/>
          <w:jc w:val="center"/>
        </w:trPr>
        <w:tc>
          <w:tcPr>
            <w:tcW w:w="3988" w:type="dxa"/>
            <w:gridSpan w:val="3"/>
          </w:tcPr>
          <w:p w14:paraId="78A6F6C1" w14:textId="77777777" w:rsidR="00524A5D" w:rsidRPr="0044437C" w:rsidRDefault="00000000">
            <w:pPr>
              <w:pStyle w:val="TAL"/>
            </w:pPr>
            <w:r w:rsidRPr="0044437C">
              <w:t>Test Frequencies as specified in TS36.508 [12] clause 8.1.3.1</w:t>
            </w:r>
          </w:p>
        </w:tc>
        <w:tc>
          <w:tcPr>
            <w:tcW w:w="4497" w:type="dxa"/>
            <w:gridSpan w:val="3"/>
          </w:tcPr>
          <w:p w14:paraId="38554E23" w14:textId="47FE0238" w:rsidR="00524A5D" w:rsidRPr="0044437C" w:rsidRDefault="00C37AAE">
            <w:pPr>
              <w:pStyle w:val="TAL"/>
            </w:pPr>
            <w:r w:rsidRPr="0044437C">
              <w:t>Mid range</w:t>
            </w:r>
          </w:p>
        </w:tc>
      </w:tr>
      <w:tr w:rsidR="00524A5D" w:rsidRPr="0044437C" w14:paraId="349440F6" w14:textId="77777777">
        <w:trPr>
          <w:jc w:val="center"/>
        </w:trPr>
        <w:tc>
          <w:tcPr>
            <w:tcW w:w="1470" w:type="dxa"/>
          </w:tcPr>
          <w:p w14:paraId="08258BA4" w14:textId="77777777" w:rsidR="00524A5D" w:rsidRPr="0044437C" w:rsidRDefault="00000000">
            <w:pPr>
              <w:pStyle w:val="TAH"/>
            </w:pPr>
            <w:r w:rsidRPr="0044437C">
              <w:t>Configuration ID</w:t>
            </w:r>
          </w:p>
        </w:tc>
        <w:tc>
          <w:tcPr>
            <w:tcW w:w="2518" w:type="dxa"/>
            <w:gridSpan w:val="2"/>
          </w:tcPr>
          <w:p w14:paraId="236AC54F" w14:textId="77777777" w:rsidR="00524A5D" w:rsidRPr="0044437C" w:rsidRDefault="00000000">
            <w:pPr>
              <w:pStyle w:val="TAH"/>
            </w:pPr>
            <w:r w:rsidRPr="0044437C">
              <w:t>Downlink Configuration</w:t>
            </w:r>
          </w:p>
        </w:tc>
        <w:tc>
          <w:tcPr>
            <w:tcW w:w="4497" w:type="dxa"/>
            <w:gridSpan w:val="3"/>
          </w:tcPr>
          <w:p w14:paraId="52201A0D" w14:textId="77777777" w:rsidR="00524A5D" w:rsidRPr="0044437C" w:rsidRDefault="00000000">
            <w:pPr>
              <w:pStyle w:val="TAH"/>
            </w:pPr>
            <w:r w:rsidRPr="0044437C">
              <w:t>Uplink Configuration</w:t>
            </w:r>
          </w:p>
        </w:tc>
      </w:tr>
      <w:tr w:rsidR="00524A5D" w:rsidRPr="0044437C" w14:paraId="235D5CC2" w14:textId="77777777">
        <w:trPr>
          <w:jc w:val="center"/>
        </w:trPr>
        <w:tc>
          <w:tcPr>
            <w:tcW w:w="1470" w:type="dxa"/>
          </w:tcPr>
          <w:p w14:paraId="368CE7D9" w14:textId="77777777" w:rsidR="00524A5D" w:rsidRPr="0044437C" w:rsidRDefault="00524A5D">
            <w:pPr>
              <w:pStyle w:val="TAC"/>
            </w:pPr>
          </w:p>
        </w:tc>
        <w:tc>
          <w:tcPr>
            <w:tcW w:w="1164" w:type="dxa"/>
          </w:tcPr>
          <w:p w14:paraId="56A73870" w14:textId="77777777" w:rsidR="00524A5D" w:rsidRPr="0044437C" w:rsidRDefault="00000000">
            <w:pPr>
              <w:pStyle w:val="TAC"/>
            </w:pPr>
            <w:r w:rsidRPr="0044437C">
              <w:t>Modulation</w:t>
            </w:r>
          </w:p>
        </w:tc>
        <w:tc>
          <w:tcPr>
            <w:tcW w:w="1354" w:type="dxa"/>
          </w:tcPr>
          <w:p w14:paraId="682CFAE6" w14:textId="77777777" w:rsidR="00524A5D" w:rsidRPr="0044437C" w:rsidRDefault="00000000">
            <w:pPr>
              <w:pStyle w:val="TAC"/>
            </w:pPr>
            <w:r w:rsidRPr="0044437C">
              <w:t>Subcarriers</w:t>
            </w:r>
          </w:p>
        </w:tc>
        <w:tc>
          <w:tcPr>
            <w:tcW w:w="2139" w:type="dxa"/>
          </w:tcPr>
          <w:p w14:paraId="20A23E12" w14:textId="77777777" w:rsidR="00524A5D" w:rsidRPr="0044437C" w:rsidRDefault="00000000">
            <w:pPr>
              <w:pStyle w:val="TAC"/>
            </w:pPr>
            <w:r w:rsidRPr="0044437C">
              <w:t>Modulation</w:t>
            </w:r>
          </w:p>
        </w:tc>
        <w:tc>
          <w:tcPr>
            <w:tcW w:w="1164" w:type="dxa"/>
          </w:tcPr>
          <w:p w14:paraId="0B33FD54" w14:textId="77777777" w:rsidR="00524A5D" w:rsidRPr="0044437C" w:rsidRDefault="00000000">
            <w:pPr>
              <w:pStyle w:val="TAC"/>
            </w:pPr>
            <w:r w:rsidRPr="0044437C">
              <w:t>N</w:t>
            </w:r>
            <w:r w:rsidRPr="0044437C">
              <w:rPr>
                <w:vertAlign w:val="subscript"/>
              </w:rPr>
              <w:t>tones</w:t>
            </w:r>
          </w:p>
        </w:tc>
        <w:tc>
          <w:tcPr>
            <w:tcW w:w="1194" w:type="dxa"/>
          </w:tcPr>
          <w:p w14:paraId="648A2940" w14:textId="77777777" w:rsidR="00524A5D" w:rsidRPr="0044437C" w:rsidRDefault="00000000">
            <w:pPr>
              <w:pStyle w:val="TAC"/>
            </w:pPr>
            <w:r w:rsidRPr="0044437C">
              <w:t>Subcarrier spacing</w:t>
            </w:r>
          </w:p>
        </w:tc>
      </w:tr>
      <w:tr w:rsidR="00524A5D" w:rsidRPr="0044437C" w14:paraId="611C7472" w14:textId="77777777">
        <w:trPr>
          <w:jc w:val="center"/>
        </w:trPr>
        <w:tc>
          <w:tcPr>
            <w:tcW w:w="1470" w:type="dxa"/>
          </w:tcPr>
          <w:p w14:paraId="4FBC5684" w14:textId="77777777" w:rsidR="00524A5D" w:rsidRPr="0044437C" w:rsidRDefault="00000000">
            <w:pPr>
              <w:pStyle w:val="TAC"/>
            </w:pPr>
            <w:r w:rsidRPr="0044437C">
              <w:t>1</w:t>
            </w:r>
          </w:p>
        </w:tc>
        <w:tc>
          <w:tcPr>
            <w:tcW w:w="1164" w:type="dxa"/>
          </w:tcPr>
          <w:p w14:paraId="074FF035" w14:textId="77777777" w:rsidR="00524A5D" w:rsidRPr="0044437C" w:rsidRDefault="00000000">
            <w:pPr>
              <w:pStyle w:val="TAC"/>
            </w:pPr>
            <w:r w:rsidRPr="0044437C">
              <w:t>QPSK</w:t>
            </w:r>
          </w:p>
        </w:tc>
        <w:tc>
          <w:tcPr>
            <w:tcW w:w="1354" w:type="dxa"/>
          </w:tcPr>
          <w:p w14:paraId="20BEC419" w14:textId="77777777" w:rsidR="00524A5D" w:rsidRPr="0044437C" w:rsidRDefault="00000000">
            <w:pPr>
              <w:pStyle w:val="TAC"/>
            </w:pPr>
            <w:r w:rsidRPr="0044437C">
              <w:t>12</w:t>
            </w:r>
          </w:p>
        </w:tc>
        <w:tc>
          <w:tcPr>
            <w:tcW w:w="2139" w:type="dxa"/>
          </w:tcPr>
          <w:p w14:paraId="5175B851" w14:textId="77777777" w:rsidR="00524A5D" w:rsidRPr="0044437C" w:rsidRDefault="00000000">
            <w:pPr>
              <w:pStyle w:val="TAC"/>
            </w:pPr>
            <w:r w:rsidRPr="0044437C">
              <w:t>BPSK</w:t>
            </w:r>
          </w:p>
        </w:tc>
        <w:tc>
          <w:tcPr>
            <w:tcW w:w="1164" w:type="dxa"/>
          </w:tcPr>
          <w:p w14:paraId="2C2CCEF9" w14:textId="77777777" w:rsidR="00524A5D" w:rsidRPr="0044437C" w:rsidRDefault="00000000">
            <w:pPr>
              <w:pStyle w:val="TAC"/>
            </w:pPr>
            <w:r w:rsidRPr="0044437C">
              <w:t>1@0</w:t>
            </w:r>
          </w:p>
        </w:tc>
        <w:tc>
          <w:tcPr>
            <w:tcW w:w="1194" w:type="dxa"/>
          </w:tcPr>
          <w:p w14:paraId="4E0CEE3D" w14:textId="77777777" w:rsidR="00524A5D" w:rsidRPr="0044437C" w:rsidRDefault="00000000">
            <w:pPr>
              <w:pStyle w:val="TAC"/>
            </w:pPr>
            <w:r w:rsidRPr="0044437C">
              <w:t>15kHz</w:t>
            </w:r>
          </w:p>
        </w:tc>
      </w:tr>
    </w:tbl>
    <w:p w14:paraId="1BAC34E6" w14:textId="77777777" w:rsidR="00524A5D" w:rsidRPr="0044437C" w:rsidRDefault="00524A5D"/>
    <w:p w14:paraId="38761C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262560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3000EE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3448EA7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7.4B.4.1-1.</w:t>
      </w:r>
    </w:p>
    <w:p w14:paraId="6C56DD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6FD5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C6F93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0F7D9FD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1698D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7.4B.4.3.</w:t>
      </w:r>
    </w:p>
    <w:p w14:paraId="295395BE" w14:textId="77777777" w:rsidR="00524A5D" w:rsidRPr="0044437C" w:rsidRDefault="00000000" w:rsidP="006053C2">
      <w:pPr>
        <w:pStyle w:val="H6"/>
        <w:rPr>
          <w:rFonts w:ascii="Times New Roman" w:eastAsiaTheme="minorEastAsia" w:hAnsi="Times New Roman"/>
          <w:vanish/>
        </w:rPr>
      </w:pPr>
      <w:bookmarkStart w:id="1702" w:name="MCCQCTEMPBM_00000329"/>
      <w:r w:rsidRPr="0044437C">
        <w:lastRenderedPageBreak/>
        <w:t>7.4B.4.2</w:t>
      </w:r>
      <w:r w:rsidRPr="0044437C">
        <w:tab/>
        <w:t>Test procedure</w:t>
      </w:r>
    </w:p>
    <w:bookmarkEnd w:id="1702"/>
    <w:p w14:paraId="06A451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7.4B.5-1.</w:t>
      </w:r>
    </w:p>
    <w:p w14:paraId="2880E40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73B8EADC" w14:textId="77777777" w:rsidR="00524A5D" w:rsidRPr="0044437C" w:rsidRDefault="00000000" w:rsidP="006053C2">
      <w:pPr>
        <w:pStyle w:val="H6"/>
      </w:pPr>
      <w:bookmarkStart w:id="1703" w:name="MCCQCTEMPBM_00000330"/>
      <w:r w:rsidRPr="0044437C">
        <w:t>7.4B.4.3</w:t>
      </w:r>
      <w:r w:rsidRPr="0044437C">
        <w:tab/>
        <w:t>Message contents</w:t>
      </w:r>
    </w:p>
    <w:bookmarkEnd w:id="1703"/>
    <w:p w14:paraId="1816DF9A" w14:textId="77777777" w:rsidR="00524A5D" w:rsidRPr="0044437C" w:rsidRDefault="00000000">
      <w:r w:rsidRPr="0044437C">
        <w:t>Message contents are according to TS 36.508 [12] clause 8.1.6.</w:t>
      </w:r>
    </w:p>
    <w:p w14:paraId="408CDD27" w14:textId="77777777" w:rsidR="00524A5D" w:rsidRPr="0044437C" w:rsidRDefault="00000000">
      <w:pPr>
        <w:pStyle w:val="H6"/>
      </w:pPr>
      <w:bookmarkStart w:id="1704" w:name="MCCQCTEMPBM_00000331"/>
      <w:r w:rsidRPr="0044437C">
        <w:t>7.4B.5</w:t>
      </w:r>
      <w:r w:rsidRPr="0044437C">
        <w:tab/>
        <w:t>Test requirement</w:t>
      </w:r>
    </w:p>
    <w:bookmarkEnd w:id="1704"/>
    <w:p w14:paraId="770D0292" w14:textId="77777777" w:rsidR="00524A5D" w:rsidRPr="0044437C" w:rsidRDefault="00000000">
      <w:r w:rsidRPr="0044437C">
        <w:t xml:space="preserve">The throughput shall be ≥ 95% of the maximum throughput of the reference measurement channels as specified in Annex A.3.2 with parameters specified in Table </w:t>
      </w:r>
      <w:r w:rsidRPr="0044437C">
        <w:rPr>
          <w:rFonts w:eastAsia="MS Mincho"/>
        </w:rPr>
        <w:t>7.4B.5-1</w:t>
      </w:r>
      <w:r w:rsidRPr="0044437C">
        <w:t>.</w:t>
      </w:r>
    </w:p>
    <w:p w14:paraId="4928A056" w14:textId="77777777" w:rsidR="00524A5D" w:rsidRPr="0044437C" w:rsidRDefault="00000000">
      <w:pPr>
        <w:pStyle w:val="TH"/>
      </w:pPr>
      <w:r w:rsidRPr="0044437C">
        <w:t xml:space="preserve">Table </w:t>
      </w:r>
      <w:r w:rsidRPr="0044437C">
        <w:rPr>
          <w:rFonts w:eastAsia="MS Mincho"/>
        </w:rPr>
        <w:t>7.4B.5-1</w:t>
      </w:r>
      <w:r w:rsidRPr="0044437C">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44437C" w14:paraId="4DB6839C" w14:textId="77777777">
        <w:trPr>
          <w:trHeight w:val="424"/>
          <w:jc w:val="center"/>
        </w:trPr>
        <w:tc>
          <w:tcPr>
            <w:tcW w:w="2551" w:type="dxa"/>
          </w:tcPr>
          <w:p w14:paraId="369BE27A" w14:textId="77777777" w:rsidR="00524A5D" w:rsidRPr="0044437C" w:rsidRDefault="00000000">
            <w:pPr>
              <w:pStyle w:val="TAH"/>
            </w:pPr>
            <w:r w:rsidRPr="0044437C">
              <w:t>Rx Parameter</w:t>
            </w:r>
          </w:p>
        </w:tc>
        <w:tc>
          <w:tcPr>
            <w:tcW w:w="851" w:type="dxa"/>
          </w:tcPr>
          <w:p w14:paraId="154C36FE" w14:textId="77777777" w:rsidR="00524A5D" w:rsidRPr="0044437C" w:rsidRDefault="00000000">
            <w:pPr>
              <w:pStyle w:val="TAH"/>
            </w:pPr>
            <w:r w:rsidRPr="0044437C">
              <w:t>Units</w:t>
            </w:r>
          </w:p>
        </w:tc>
        <w:tc>
          <w:tcPr>
            <w:tcW w:w="4515" w:type="dxa"/>
          </w:tcPr>
          <w:p w14:paraId="27E66B7E" w14:textId="77777777" w:rsidR="00524A5D" w:rsidRPr="0044437C" w:rsidRDefault="00000000">
            <w:pPr>
              <w:pStyle w:val="TAH"/>
            </w:pPr>
            <w:r w:rsidRPr="0044437C">
              <w:t>Maximum input level test requirement</w:t>
            </w:r>
          </w:p>
        </w:tc>
      </w:tr>
      <w:tr w:rsidR="00524A5D" w:rsidRPr="0044437C" w14:paraId="71E12D55" w14:textId="77777777">
        <w:trPr>
          <w:jc w:val="center"/>
        </w:trPr>
        <w:tc>
          <w:tcPr>
            <w:tcW w:w="2551" w:type="dxa"/>
          </w:tcPr>
          <w:p w14:paraId="6DE3D268"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580BDEB5" w14:textId="77777777" w:rsidR="00524A5D" w:rsidRPr="0044437C" w:rsidRDefault="00000000">
            <w:pPr>
              <w:pStyle w:val="TAC"/>
              <w:rPr>
                <w:rFonts w:cs="Arial"/>
              </w:rPr>
            </w:pPr>
            <w:r w:rsidRPr="0044437C">
              <w:rPr>
                <w:rFonts w:cs="Arial"/>
              </w:rPr>
              <w:t>dBm</w:t>
            </w:r>
          </w:p>
        </w:tc>
        <w:tc>
          <w:tcPr>
            <w:tcW w:w="4515" w:type="dxa"/>
            <w:vAlign w:val="center"/>
          </w:tcPr>
          <w:p w14:paraId="5A6BBA91" w14:textId="77777777" w:rsidR="00524A5D" w:rsidRPr="0044437C" w:rsidRDefault="00000000">
            <w:pPr>
              <w:pStyle w:val="TAL"/>
              <w:jc w:val="center"/>
              <w:rPr>
                <w:rFonts w:cs="Arial"/>
              </w:rPr>
            </w:pPr>
            <w:r w:rsidRPr="0044437C">
              <w:rPr>
                <w:rFonts w:cs="Arial"/>
              </w:rPr>
              <w:t>For carrier frequency f ≤ 3.0GHz: -40 +TT</w:t>
            </w:r>
          </w:p>
        </w:tc>
      </w:tr>
    </w:tbl>
    <w:p w14:paraId="6694FBDB" w14:textId="77777777" w:rsidR="00524A5D" w:rsidRPr="0044437C" w:rsidRDefault="00524A5D">
      <w:pPr>
        <w:rPr>
          <w:lang w:eastAsia="zh-TW"/>
        </w:rPr>
      </w:pPr>
    </w:p>
    <w:p w14:paraId="7C8EE2A3" w14:textId="77777777" w:rsidR="00524A5D" w:rsidRPr="0044437C" w:rsidRDefault="00000000">
      <w:pPr>
        <w:pStyle w:val="Heading2"/>
      </w:pPr>
      <w:bookmarkStart w:id="1705" w:name="_Toc13852"/>
      <w:bookmarkStart w:id="1706" w:name="_Toc1965"/>
      <w:bookmarkStart w:id="1707" w:name="_Toc20739"/>
      <w:bookmarkStart w:id="1708" w:name="_Toc28663"/>
      <w:bookmarkStart w:id="1709" w:name="_Toc21510"/>
      <w:bookmarkStart w:id="1710" w:name="_Toc20224"/>
      <w:bookmarkStart w:id="1711" w:name="_Toc194571882"/>
      <w:r w:rsidRPr="0044437C">
        <w:t>7.5</w:t>
      </w:r>
      <w:r w:rsidRPr="0044437C">
        <w:tab/>
        <w:t>Adjacent Channel Selectivity (ACS)</w:t>
      </w:r>
      <w:bookmarkEnd w:id="1694"/>
      <w:bookmarkEnd w:id="1695"/>
      <w:bookmarkEnd w:id="1696"/>
      <w:bookmarkEnd w:id="1697"/>
      <w:bookmarkEnd w:id="1705"/>
      <w:bookmarkEnd w:id="1706"/>
      <w:bookmarkEnd w:id="1707"/>
      <w:bookmarkEnd w:id="1708"/>
      <w:bookmarkEnd w:id="1709"/>
      <w:bookmarkEnd w:id="1710"/>
      <w:bookmarkEnd w:id="1711"/>
    </w:p>
    <w:p w14:paraId="10997E81" w14:textId="77777777" w:rsidR="00524A5D" w:rsidRPr="0044437C" w:rsidRDefault="00000000">
      <w:pPr>
        <w:pStyle w:val="Heading2"/>
      </w:pPr>
      <w:bookmarkStart w:id="1712" w:name="_Toc10614"/>
      <w:bookmarkStart w:id="1713" w:name="_Toc9490"/>
      <w:bookmarkStart w:id="1714" w:name="_Toc29996"/>
      <w:bookmarkStart w:id="1715" w:name="_Toc14620"/>
      <w:bookmarkStart w:id="1716" w:name="_Toc28721"/>
      <w:bookmarkStart w:id="1717" w:name="_Toc120570098"/>
      <w:bookmarkStart w:id="1718" w:name="_Toc121162890"/>
      <w:bookmarkStart w:id="1719" w:name="_Toc10522"/>
      <w:bookmarkStart w:id="1720" w:name="_Toc194571883"/>
      <w:r w:rsidRPr="0044437C">
        <w:t>7.5A</w:t>
      </w:r>
      <w:r w:rsidRPr="0044437C">
        <w:tab/>
        <w:t>Adjacent Channel Selectivity for category M1</w:t>
      </w:r>
      <w:bookmarkEnd w:id="1712"/>
      <w:bookmarkEnd w:id="1713"/>
      <w:bookmarkEnd w:id="1714"/>
      <w:bookmarkEnd w:id="1715"/>
      <w:bookmarkEnd w:id="1716"/>
      <w:bookmarkEnd w:id="1717"/>
      <w:bookmarkEnd w:id="1718"/>
      <w:bookmarkEnd w:id="1719"/>
      <w:bookmarkEnd w:id="1720"/>
    </w:p>
    <w:p w14:paraId="1473A5E6" w14:textId="77777777" w:rsidR="00524A5D" w:rsidRPr="0044437C" w:rsidRDefault="00000000">
      <w:pPr>
        <w:pStyle w:val="H6"/>
      </w:pPr>
      <w:bookmarkStart w:id="1721" w:name="MCCQCTEMPBM_00000332"/>
      <w:bookmarkStart w:id="1722" w:name="_Toc121162891"/>
      <w:bookmarkStart w:id="1723" w:name="_Toc120570099"/>
      <w:r w:rsidRPr="0044437C">
        <w:t>7.5A.1</w:t>
      </w:r>
      <w:r w:rsidRPr="0044437C">
        <w:tab/>
        <w:t>Test purpose</w:t>
      </w:r>
    </w:p>
    <w:bookmarkEnd w:id="1721"/>
    <w:p w14:paraId="33B030B6" w14:textId="77777777" w:rsidR="00524A5D" w:rsidRPr="0044437C" w:rsidRDefault="00000000">
      <w:r w:rsidRPr="0044437C">
        <w:t>Adjacent channel selectivity tests the ability</w:t>
      </w:r>
      <w:r w:rsidRPr="0044437C">
        <w:rPr>
          <w:lang w:eastAsia="zh-TW"/>
        </w:rPr>
        <w:t xml:space="preserve"> of category M1 UE</w:t>
      </w:r>
      <w:r w:rsidRPr="0044437C">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44437C" w:rsidRDefault="00000000">
      <w:r w:rsidRPr="0044437C">
        <w:t>A UE unable to meet the throughput requirement under these conditions will decrease the coverage area when other e-NodeB transmitters exist in the adjacent channel.</w:t>
      </w:r>
    </w:p>
    <w:p w14:paraId="65AEA0FA" w14:textId="77777777" w:rsidR="00524A5D" w:rsidRPr="0044437C" w:rsidRDefault="00000000">
      <w:pPr>
        <w:pStyle w:val="H6"/>
      </w:pPr>
      <w:bookmarkStart w:id="1724" w:name="MCCQCTEMPBM_00000333"/>
      <w:r w:rsidRPr="0044437C">
        <w:t>7.5A.2</w:t>
      </w:r>
      <w:r w:rsidRPr="0044437C">
        <w:tab/>
        <w:t>Test applicability</w:t>
      </w:r>
    </w:p>
    <w:bookmarkEnd w:id="1724"/>
    <w:p w14:paraId="77627FB8" w14:textId="77777777" w:rsidR="00524A5D" w:rsidRPr="0044437C" w:rsidRDefault="00000000">
      <w:r w:rsidRPr="0044437C">
        <w:t xml:space="preserve">This test applies to all types of E-UTRA UE release 17 and forward of category </w:t>
      </w:r>
      <w:r w:rsidRPr="0044437C">
        <w:rPr>
          <w:lang w:eastAsia="zh-TW"/>
        </w:rPr>
        <w:t>M1 that support satellite access operation</w:t>
      </w:r>
      <w:r w:rsidRPr="0044437C">
        <w:t>.</w:t>
      </w:r>
    </w:p>
    <w:p w14:paraId="18CA9B13" w14:textId="77777777" w:rsidR="00524A5D" w:rsidRPr="0044437C" w:rsidRDefault="00000000">
      <w:pPr>
        <w:pStyle w:val="H6"/>
      </w:pPr>
      <w:bookmarkStart w:id="1725" w:name="MCCQCTEMPBM_00000334"/>
      <w:r w:rsidRPr="0044437C">
        <w:t>7.5A.3</w:t>
      </w:r>
      <w:r w:rsidRPr="0044437C">
        <w:tab/>
        <w:t>Minimum conformance requirements</w:t>
      </w:r>
    </w:p>
    <w:bookmarkEnd w:id="1725"/>
    <w:p w14:paraId="2FABEAAA" w14:textId="77777777" w:rsidR="00524A5D" w:rsidRPr="0044437C" w:rsidRDefault="00000000">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44437C">
        <w:rPr>
          <w:i/>
          <w:color w:val="0000FF"/>
          <w:lang w:eastAsia="zh-TW"/>
        </w:rPr>
        <w:t xml:space="preserve"> </w:t>
      </w:r>
    </w:p>
    <w:p w14:paraId="71564F86" w14:textId="77777777" w:rsidR="00524A5D" w:rsidRPr="0044437C" w:rsidRDefault="00000000">
      <w:pPr>
        <w:rPr>
          <w:rFonts w:eastAsia="Osaka" w:cs="v5.0.0"/>
        </w:rPr>
      </w:pPr>
      <w:r w:rsidRPr="0044437C">
        <w:t xml:space="preserve">The UE shall fulfil the minimum requirement specified in Table 7.5A.3-1 for all values of an adjacent channel interferer up to </w:t>
      </w:r>
      <w:r w:rsidRPr="0044437C">
        <w:rPr>
          <w:rFonts w:eastAsia="MS Mincho"/>
        </w:rPr>
        <w:t>–</w:t>
      </w:r>
      <w:r w:rsidRPr="0044437C">
        <w:t xml:space="preserve">40 dBm. However it is not possible to directly measure the ACS, instead the lower and upper range of test parameters are chosen in Table 7.5A.3-2 and Table 7.5A.3-3 where the </w:t>
      </w:r>
      <w:r w:rsidRPr="0044437C">
        <w:rPr>
          <w:rFonts w:eastAsia="Osaka" w:cs="v5.0.0"/>
        </w:rPr>
        <w:t xml:space="preserve">throughput </w:t>
      </w:r>
      <w:r w:rsidRPr="0044437C">
        <w:t xml:space="preserve">shall be ≥ 95% of the maximum throughput of the reference measurement channels as specified in </w:t>
      </w:r>
      <w:r w:rsidRPr="0044437C">
        <w:rPr>
          <w:color w:val="000000" w:themeColor="text1"/>
        </w:rPr>
        <w:t xml:space="preserve">TS 36.101 [7] </w:t>
      </w:r>
      <w:r w:rsidRPr="0044437C">
        <w:t xml:space="preserve">Annexes A.2.2, A.2.3 and A.3.2 (with one sided dynamic OCNG Pattern OP.1 FDD for the DL-signal as described in </w:t>
      </w:r>
      <w:r w:rsidRPr="0044437C">
        <w:rPr>
          <w:color w:val="000000" w:themeColor="text1"/>
        </w:rPr>
        <w:t xml:space="preserve">TS 36.101 [7] </w:t>
      </w:r>
      <w:r w:rsidRPr="0044437C">
        <w:t>Annex A.5.1.1)</w:t>
      </w:r>
      <w:r w:rsidRPr="0044437C">
        <w:rPr>
          <w:rFonts w:eastAsia="Osaka" w:cs="v5.0.0"/>
        </w:rPr>
        <w:t xml:space="preserve">. </w:t>
      </w:r>
      <w:r w:rsidRPr="0044437C">
        <w:t>For operating bands with an unpaired DL part (as noted in Table 5.5-1), the requirements only apply for carriers assigned in the paired part.</w:t>
      </w:r>
    </w:p>
    <w:p w14:paraId="1735CABB" w14:textId="77777777" w:rsidR="00524A5D" w:rsidRPr="0044437C" w:rsidRDefault="00000000">
      <w:pPr>
        <w:pStyle w:val="TH"/>
        <w:rPr>
          <w:rFonts w:cstheme="minorBidi"/>
        </w:rPr>
      </w:pPr>
      <w:r w:rsidRPr="0044437C">
        <w:lastRenderedPageBreak/>
        <w:t xml:space="preserve">Table </w:t>
      </w:r>
      <w:r w:rsidRPr="0044437C">
        <w:rPr>
          <w:rFonts w:eastAsia="MS Mincho"/>
        </w:rPr>
        <w:t>7.5A.3-1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44437C" w:rsidRDefault="00000000">
            <w:pPr>
              <w:pStyle w:val="TAH"/>
              <w:rPr>
                <w:rFonts w:cs="Arial"/>
              </w:rPr>
            </w:pPr>
            <w:r w:rsidRPr="0044437C">
              <w:rPr>
                <w:rFonts w:cs="Arial"/>
              </w:rPr>
              <w:t>Channel bandwidth</w:t>
            </w:r>
          </w:p>
        </w:tc>
      </w:tr>
      <w:tr w:rsidR="00524A5D" w:rsidRPr="0044437C"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44437C" w:rsidRDefault="00000000">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44437C" w:rsidRDefault="00000000">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44437C" w:rsidRDefault="00000000">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44437C" w:rsidRDefault="00000000">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44437C" w:rsidRDefault="00000000">
            <w:pPr>
              <w:pStyle w:val="TAC"/>
              <w:rPr>
                <w:rFonts w:cs="Arial"/>
              </w:rPr>
            </w:pPr>
            <w:r w:rsidRPr="0044437C">
              <w:rPr>
                <w:rFonts w:eastAsia="MS Mincho" w:cs="Arial"/>
              </w:rPr>
              <w:t>33.0</w:t>
            </w:r>
          </w:p>
        </w:tc>
      </w:tr>
    </w:tbl>
    <w:p w14:paraId="248A6C5A" w14:textId="77777777" w:rsidR="00524A5D" w:rsidRPr="0044437C" w:rsidRDefault="00524A5D">
      <w:pPr>
        <w:rPr>
          <w:rFonts w:eastAsia="MS Mincho"/>
        </w:rPr>
      </w:pPr>
    </w:p>
    <w:p w14:paraId="6D6B6ECB" w14:textId="77777777" w:rsidR="00524A5D" w:rsidRPr="0044437C" w:rsidRDefault="00000000">
      <w:pPr>
        <w:pStyle w:val="TH"/>
      </w:pPr>
      <w:r w:rsidRPr="0044437C">
        <w:t xml:space="preserve">Table </w:t>
      </w:r>
      <w:r w:rsidRPr="0044437C">
        <w:rPr>
          <w:rFonts w:eastAsia="MS Mincho"/>
        </w:rPr>
        <w:t>7.5A.3-2</w:t>
      </w:r>
      <w:r w:rsidRPr="0044437C">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44437C"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44437C" w:rsidRDefault="00000000">
            <w:pPr>
              <w:pStyle w:val="TAH"/>
              <w:rPr>
                <w:rFonts w:cs="Arial"/>
              </w:rPr>
            </w:pPr>
            <w:bookmarkStart w:id="1726" w:name="MCCQCTEMPBM_00000542"/>
            <w:r w:rsidRPr="0044437C">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44437C" w:rsidRDefault="00000000">
            <w:pPr>
              <w:pStyle w:val="TAH"/>
              <w:rPr>
                <w:rFonts w:cs="Arial"/>
              </w:rPr>
            </w:pPr>
            <w:r w:rsidRPr="0044437C">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44437C" w:rsidRDefault="00000000">
            <w:pPr>
              <w:pStyle w:val="TAH"/>
              <w:rPr>
                <w:rFonts w:cs="Arial"/>
              </w:rPr>
            </w:pPr>
            <w:r w:rsidRPr="0044437C">
              <w:rPr>
                <w:rFonts w:cs="Arial"/>
              </w:rPr>
              <w:t>Channel bandwidth</w:t>
            </w:r>
          </w:p>
        </w:tc>
      </w:tr>
      <w:tr w:rsidR="00524A5D" w:rsidRPr="0044437C"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44437C"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44437C"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44437C" w:rsidRDefault="00000000">
            <w:pPr>
              <w:pStyle w:val="TAH"/>
              <w:rPr>
                <w:rFonts w:cs="Arial"/>
              </w:rPr>
            </w:pPr>
            <w:r w:rsidRPr="0044437C">
              <w:rPr>
                <w:rFonts w:cs="Arial"/>
              </w:rPr>
              <w:t xml:space="preserve">1.4 MHz </w:t>
            </w:r>
          </w:p>
        </w:tc>
      </w:tr>
      <w:tr w:rsidR="00524A5D" w:rsidRPr="0044437C"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44437C" w:rsidRDefault="00000000">
            <w:pPr>
              <w:pStyle w:val="TAL"/>
              <w:rPr>
                <w:rFonts w:cs="Arial"/>
              </w:rPr>
            </w:pPr>
            <w:r w:rsidRPr="0044437C">
              <w:rPr>
                <w:rFonts w:cs="Arial"/>
              </w:rPr>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44437C" w:rsidRDefault="00000000">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44437C" w:rsidRDefault="00000000">
            <w:pPr>
              <w:pStyle w:val="TAC"/>
              <w:rPr>
                <w:rFonts w:cs="Arial"/>
              </w:rPr>
            </w:pPr>
            <w:r w:rsidRPr="0044437C">
              <w:rPr>
                <w:rFonts w:cs="Arial"/>
              </w:rPr>
              <w:t>REFSENS + 14 dB</w:t>
            </w:r>
          </w:p>
        </w:tc>
      </w:tr>
      <w:tr w:rsidR="00524A5D" w:rsidRPr="0044437C"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44437C" w:rsidRDefault="00000000">
            <w:pPr>
              <w:pStyle w:val="TAL"/>
              <w:rPr>
                <w:rFonts w:cs="Arial"/>
              </w:rPr>
            </w:pPr>
            <w:r w:rsidRPr="0044437C">
              <w:rPr>
                <w:rFonts w:eastAsia="MS Mincho" w:cs="Arial"/>
                <w:bCs/>
              </w:rPr>
              <w:t>P</w:t>
            </w:r>
            <w:r w:rsidRPr="0044437C">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44437C" w:rsidRDefault="00000000">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44437C" w:rsidRDefault="00000000">
            <w:pPr>
              <w:pStyle w:val="TAC"/>
              <w:rPr>
                <w:rFonts w:cs="Arial"/>
              </w:rPr>
            </w:pPr>
            <w:r w:rsidRPr="0044437C">
              <w:rPr>
                <w:rFonts w:eastAsia="MS Mincho" w:cs="Arial"/>
              </w:rPr>
              <w:t>REFSENS +45.5dB</w:t>
            </w:r>
          </w:p>
        </w:tc>
      </w:tr>
      <w:tr w:rsidR="00524A5D" w:rsidRPr="0044437C"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44437C" w:rsidRDefault="00000000">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44437C" w:rsidRDefault="00000000">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44437C" w:rsidRDefault="00000000">
            <w:pPr>
              <w:pStyle w:val="TAC"/>
              <w:rPr>
                <w:rFonts w:cs="Arial"/>
              </w:rPr>
            </w:pPr>
            <w:r w:rsidRPr="0044437C">
              <w:rPr>
                <w:rFonts w:eastAsia="MS Mincho" w:cs="Arial"/>
              </w:rPr>
              <w:t>1.4</w:t>
            </w:r>
          </w:p>
        </w:tc>
      </w:tr>
      <w:tr w:rsidR="00524A5D" w:rsidRPr="0044437C"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44437C" w:rsidRDefault="00000000">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44437C" w:rsidRDefault="00000000">
            <w:pPr>
              <w:pStyle w:val="TAC"/>
              <w:rPr>
                <w:rFonts w:cs="Arial"/>
              </w:rPr>
            </w:pPr>
            <w:r w:rsidRPr="0044437C">
              <w:rPr>
                <w:rFonts w:cs="Arial"/>
              </w:rPr>
              <w:t>1.4+0.0025</w:t>
            </w:r>
          </w:p>
          <w:p w14:paraId="1F480BB5" w14:textId="77777777" w:rsidR="00524A5D" w:rsidRPr="0044437C" w:rsidRDefault="00000000">
            <w:pPr>
              <w:pStyle w:val="TAC"/>
              <w:rPr>
                <w:rFonts w:cs="Arial"/>
              </w:rPr>
            </w:pPr>
            <w:r w:rsidRPr="0044437C">
              <w:rPr>
                <w:rFonts w:cs="Arial"/>
              </w:rPr>
              <w:t>/</w:t>
            </w:r>
          </w:p>
          <w:p w14:paraId="29F5F2D3" w14:textId="77777777" w:rsidR="00524A5D" w:rsidRPr="0044437C" w:rsidRDefault="00000000">
            <w:pPr>
              <w:pStyle w:val="TAC"/>
              <w:rPr>
                <w:rFonts w:cs="Arial"/>
              </w:rPr>
            </w:pPr>
            <w:r w:rsidRPr="0044437C">
              <w:rPr>
                <w:rFonts w:cs="Arial"/>
              </w:rPr>
              <w:t>-1.4-0.0025</w:t>
            </w:r>
          </w:p>
        </w:tc>
      </w:tr>
      <w:tr w:rsidR="00524A5D" w:rsidRPr="0044437C"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5985B6F4"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79C8A360"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44437C" w:rsidRDefault="00000000">
            <w:pPr>
              <w:pStyle w:val="TAN"/>
              <w:rPr>
                <w:rFonts w:eastAsia="MS Mincho" w:cs="Arial"/>
                <w:strike/>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726"/>
    </w:tbl>
    <w:p w14:paraId="432056AB" w14:textId="77777777" w:rsidR="00524A5D" w:rsidRPr="0044437C" w:rsidRDefault="00524A5D">
      <w:pPr>
        <w:rPr>
          <w:lang w:eastAsia="zh-CN"/>
        </w:rPr>
      </w:pPr>
    </w:p>
    <w:p w14:paraId="4AA9A77A" w14:textId="77777777" w:rsidR="00524A5D" w:rsidRPr="0044437C" w:rsidRDefault="00000000">
      <w:pPr>
        <w:pStyle w:val="TH"/>
      </w:pPr>
      <w:r w:rsidRPr="0044437C">
        <w:t xml:space="preserve">Table </w:t>
      </w:r>
      <w:r w:rsidRPr="0044437C">
        <w:rPr>
          <w:rFonts w:eastAsia="MS Mincho"/>
        </w:rPr>
        <w:t>7.5A.3-3</w:t>
      </w:r>
      <w:r w:rsidRPr="0044437C">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44437C"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44437C" w:rsidRDefault="00000000">
            <w:pPr>
              <w:pStyle w:val="TAH"/>
              <w:rPr>
                <w:rFonts w:cs="Arial"/>
              </w:rPr>
            </w:pPr>
            <w:bookmarkStart w:id="1727" w:name="MCCQCTEMPBM_00000543"/>
            <w:r w:rsidRPr="0044437C">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44437C" w:rsidRDefault="00000000">
            <w:pPr>
              <w:pStyle w:val="TAH"/>
              <w:rPr>
                <w:rFonts w:cs="Arial"/>
              </w:rPr>
            </w:pPr>
            <w:r w:rsidRPr="0044437C">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44437C" w:rsidRDefault="00000000">
            <w:pPr>
              <w:pStyle w:val="TAH"/>
              <w:rPr>
                <w:rFonts w:cs="Arial"/>
              </w:rPr>
            </w:pPr>
            <w:r w:rsidRPr="0044437C">
              <w:rPr>
                <w:rFonts w:cs="Arial"/>
              </w:rPr>
              <w:t>Channel bandwidth</w:t>
            </w:r>
          </w:p>
        </w:tc>
      </w:tr>
      <w:tr w:rsidR="00524A5D" w:rsidRPr="0044437C"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44437C"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44437C"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44437C" w:rsidRDefault="00000000">
            <w:pPr>
              <w:pStyle w:val="TAH"/>
              <w:rPr>
                <w:rFonts w:cs="Arial"/>
              </w:rPr>
            </w:pPr>
            <w:r w:rsidRPr="0044437C">
              <w:rPr>
                <w:rFonts w:cs="Arial"/>
              </w:rPr>
              <w:t xml:space="preserve">1.4 MHz </w:t>
            </w:r>
          </w:p>
        </w:tc>
      </w:tr>
      <w:tr w:rsidR="00524A5D" w:rsidRPr="0044437C"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44437C" w:rsidRDefault="00000000">
            <w:pPr>
              <w:pStyle w:val="TAL"/>
              <w:rPr>
                <w:rFonts w:cs="Arial"/>
                <w:i/>
              </w:rPr>
            </w:pPr>
            <w:r w:rsidRPr="0044437C">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44437C" w:rsidRDefault="00000000">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44437C" w:rsidRDefault="00000000">
            <w:pPr>
              <w:pStyle w:val="TAC"/>
              <w:rPr>
                <w:rFonts w:cs="Arial"/>
              </w:rPr>
            </w:pPr>
            <w:r w:rsidRPr="0044437C">
              <w:t>-</w:t>
            </w:r>
            <w:r w:rsidRPr="0044437C">
              <w:rPr>
                <w:rFonts w:eastAsia="Microsoft JhengHei"/>
                <w:lang w:eastAsia="zh-TW"/>
              </w:rPr>
              <w:t>71.5</w:t>
            </w:r>
          </w:p>
        </w:tc>
      </w:tr>
      <w:tr w:rsidR="00524A5D" w:rsidRPr="0044437C"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44437C" w:rsidRDefault="00000000">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44437C" w:rsidRDefault="00000000">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44437C" w:rsidRDefault="00000000">
            <w:pPr>
              <w:pStyle w:val="TAC"/>
              <w:rPr>
                <w:rFonts w:cs="Arial"/>
              </w:rPr>
            </w:pPr>
            <w:r w:rsidRPr="0044437C">
              <w:rPr>
                <w:rFonts w:eastAsia="MS Mincho" w:cs="Arial"/>
              </w:rPr>
              <w:t>-40</w:t>
            </w:r>
          </w:p>
        </w:tc>
      </w:tr>
      <w:tr w:rsidR="00524A5D" w:rsidRPr="0044437C"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44437C" w:rsidRDefault="00000000">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44437C" w:rsidRDefault="00000000">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44437C" w:rsidRDefault="00000000">
            <w:pPr>
              <w:pStyle w:val="TAC"/>
              <w:rPr>
                <w:rFonts w:cs="Arial"/>
              </w:rPr>
            </w:pPr>
            <w:r w:rsidRPr="0044437C">
              <w:rPr>
                <w:rFonts w:cs="Arial"/>
              </w:rPr>
              <w:t>1.4</w:t>
            </w:r>
          </w:p>
        </w:tc>
      </w:tr>
      <w:tr w:rsidR="00524A5D" w:rsidRPr="0044437C"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44437C" w:rsidRDefault="00000000">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44437C" w:rsidRDefault="00000000">
            <w:pPr>
              <w:pStyle w:val="TAC"/>
              <w:rPr>
                <w:rFonts w:cs="Arial"/>
              </w:rPr>
            </w:pPr>
            <w:r w:rsidRPr="0044437C">
              <w:rPr>
                <w:rFonts w:cs="Arial"/>
              </w:rPr>
              <w:t>1.4+0.0025</w:t>
            </w:r>
          </w:p>
          <w:p w14:paraId="5076A518" w14:textId="77777777" w:rsidR="00524A5D" w:rsidRPr="0044437C" w:rsidRDefault="00000000">
            <w:pPr>
              <w:pStyle w:val="TAC"/>
              <w:rPr>
                <w:rFonts w:cs="Arial"/>
              </w:rPr>
            </w:pPr>
            <w:r w:rsidRPr="0044437C">
              <w:rPr>
                <w:rFonts w:cs="Arial"/>
              </w:rPr>
              <w:t>/</w:t>
            </w:r>
          </w:p>
          <w:p w14:paraId="72A8790F" w14:textId="77777777" w:rsidR="00524A5D" w:rsidRPr="0044437C" w:rsidRDefault="00000000">
            <w:pPr>
              <w:pStyle w:val="TAC"/>
              <w:rPr>
                <w:rFonts w:cs="Arial"/>
              </w:rPr>
            </w:pPr>
            <w:r w:rsidRPr="0044437C">
              <w:rPr>
                <w:rFonts w:cs="Arial"/>
              </w:rPr>
              <w:t>-1.4-0.0025</w:t>
            </w:r>
          </w:p>
        </w:tc>
      </w:tr>
      <w:tr w:rsidR="00524A5D" w:rsidRPr="0044437C"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24dB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6ACAF76"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tc>
      </w:tr>
      <w:bookmarkEnd w:id="1727"/>
    </w:tbl>
    <w:p w14:paraId="548076BE" w14:textId="77777777" w:rsidR="00524A5D" w:rsidRPr="0044437C" w:rsidRDefault="00524A5D">
      <w:pPr>
        <w:rPr>
          <w:lang w:eastAsia="zh-TW"/>
        </w:rPr>
      </w:pPr>
    </w:p>
    <w:p w14:paraId="5F58350F" w14:textId="77777777" w:rsidR="00524A5D" w:rsidRPr="0044437C" w:rsidRDefault="00000000">
      <w:r w:rsidRPr="0044437C">
        <w:t>The normative reference for this requirement is TS 36.102 [11] clause 7.5A.</w:t>
      </w:r>
    </w:p>
    <w:p w14:paraId="55F858B7" w14:textId="77777777" w:rsidR="00524A5D" w:rsidRPr="0044437C" w:rsidRDefault="00000000">
      <w:pPr>
        <w:pStyle w:val="H6"/>
      </w:pPr>
      <w:bookmarkStart w:id="1728" w:name="MCCQCTEMPBM_00000335"/>
      <w:r w:rsidRPr="0044437C">
        <w:t>7.5A.4</w:t>
      </w:r>
      <w:r w:rsidRPr="0044437C">
        <w:tab/>
        <w:t>Test description</w:t>
      </w:r>
    </w:p>
    <w:p w14:paraId="33703D46" w14:textId="77777777" w:rsidR="00524A5D" w:rsidRPr="0044437C" w:rsidRDefault="00000000">
      <w:pPr>
        <w:pStyle w:val="H6"/>
      </w:pPr>
      <w:bookmarkStart w:id="1729" w:name="MCCQCTEMPBM_00000336"/>
      <w:bookmarkEnd w:id="1728"/>
      <w:r w:rsidRPr="0044437C">
        <w:t>7.5A.4.1</w:t>
      </w:r>
      <w:r w:rsidRPr="0044437C">
        <w:tab/>
        <w:t>Initial conditions</w:t>
      </w:r>
    </w:p>
    <w:bookmarkEnd w:id="1729"/>
    <w:p w14:paraId="73EB634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84C3ACA" w14:textId="77777777"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 </w:t>
      </w:r>
      <w:r w:rsidRPr="0044437C">
        <w:rPr>
          <w:lang w:eastAsia="zh-TW"/>
        </w:rPr>
        <w:t>defined for CAT M1 in clause</w:t>
      </w:r>
      <w:r w:rsidRPr="0044437C">
        <w:t xml:space="preserve"> 5.2</w:t>
      </w:r>
      <w:r w:rsidRPr="0044437C">
        <w:rPr>
          <w:lang w:eastAsia="zh-TW"/>
        </w:rPr>
        <w:t>E</w:t>
      </w:r>
      <w:r w:rsidRPr="0044437C">
        <w:t xml:space="preserve">. All of these configurations shall be tested with </w:t>
      </w:r>
      <w:r w:rsidRPr="0044437C">
        <w:lastRenderedPageBreak/>
        <w:t>applicable test parameters for each channel bandwidth, and are shown in table 7.</w:t>
      </w:r>
      <w:r w:rsidRPr="0044437C">
        <w:rPr>
          <w:lang w:eastAsia="zh-TW"/>
        </w:rPr>
        <w:t>5A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F782071" w14:textId="77777777" w:rsidR="00524A5D" w:rsidRPr="0044437C" w:rsidRDefault="00000000">
      <w:pPr>
        <w:pStyle w:val="TH"/>
        <w:rPr>
          <w:lang w:eastAsia="zh-TW"/>
        </w:rPr>
      </w:pPr>
      <w:r w:rsidRPr="0044437C">
        <w:t>Table 7.5</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44437C" w14:paraId="1074A01F" w14:textId="77777777">
        <w:trPr>
          <w:cantSplit/>
          <w:jc w:val="center"/>
        </w:trPr>
        <w:tc>
          <w:tcPr>
            <w:tcW w:w="8156" w:type="dxa"/>
            <w:gridSpan w:val="7"/>
          </w:tcPr>
          <w:p w14:paraId="0E81465A" w14:textId="77777777" w:rsidR="00524A5D" w:rsidRPr="0044437C" w:rsidRDefault="00000000">
            <w:pPr>
              <w:pStyle w:val="TAH"/>
            </w:pPr>
            <w:r w:rsidRPr="0044437C">
              <w:t>Initial Conditions</w:t>
            </w:r>
          </w:p>
        </w:tc>
      </w:tr>
      <w:tr w:rsidR="00524A5D" w:rsidRPr="0044437C" w14:paraId="2303045E" w14:textId="77777777">
        <w:trPr>
          <w:cantSplit/>
          <w:jc w:val="center"/>
        </w:trPr>
        <w:tc>
          <w:tcPr>
            <w:tcW w:w="3496" w:type="dxa"/>
            <w:gridSpan w:val="3"/>
          </w:tcPr>
          <w:p w14:paraId="652F8C4B" w14:textId="77777777" w:rsidR="00524A5D" w:rsidRPr="0044437C" w:rsidRDefault="00000000">
            <w:pPr>
              <w:pStyle w:val="TAL"/>
            </w:pPr>
            <w:r w:rsidRPr="0044437C">
              <w:t>Test Environment as specified in</w:t>
            </w:r>
          </w:p>
          <w:p w14:paraId="6C25FA93" w14:textId="77777777" w:rsidR="00524A5D" w:rsidRPr="0044437C" w:rsidRDefault="00000000">
            <w:pPr>
              <w:pStyle w:val="TAL"/>
            </w:pPr>
            <w:r w:rsidRPr="0044437C">
              <w:t>TS 36.508[12] clause 4.1</w:t>
            </w:r>
          </w:p>
        </w:tc>
        <w:tc>
          <w:tcPr>
            <w:tcW w:w="4660" w:type="dxa"/>
            <w:gridSpan w:val="4"/>
          </w:tcPr>
          <w:p w14:paraId="080AD7BC" w14:textId="77777777" w:rsidR="00524A5D" w:rsidRPr="0044437C" w:rsidRDefault="00000000">
            <w:pPr>
              <w:pStyle w:val="TAL"/>
            </w:pPr>
            <w:r w:rsidRPr="0044437C">
              <w:t>NC</w:t>
            </w:r>
          </w:p>
        </w:tc>
      </w:tr>
      <w:tr w:rsidR="00524A5D" w:rsidRPr="0044437C" w14:paraId="04D46395" w14:textId="77777777">
        <w:trPr>
          <w:cantSplit/>
          <w:jc w:val="center"/>
        </w:trPr>
        <w:tc>
          <w:tcPr>
            <w:tcW w:w="3496" w:type="dxa"/>
            <w:gridSpan w:val="3"/>
          </w:tcPr>
          <w:p w14:paraId="45CB3F0C" w14:textId="77777777" w:rsidR="00524A5D" w:rsidRPr="0044437C" w:rsidRDefault="00000000">
            <w:pPr>
              <w:pStyle w:val="TAL"/>
            </w:pPr>
            <w:r w:rsidRPr="0044437C">
              <w:t>Test Frequencies as specified in</w:t>
            </w:r>
          </w:p>
          <w:p w14:paraId="213E9258" w14:textId="77777777" w:rsidR="00524A5D" w:rsidRPr="0044437C" w:rsidRDefault="00000000">
            <w:pPr>
              <w:pStyle w:val="TAL"/>
            </w:pPr>
            <w:r w:rsidRPr="0044437C">
              <w:t>TS36.508 [12] clause 4.3.1</w:t>
            </w:r>
          </w:p>
        </w:tc>
        <w:tc>
          <w:tcPr>
            <w:tcW w:w="4660" w:type="dxa"/>
            <w:gridSpan w:val="4"/>
          </w:tcPr>
          <w:p w14:paraId="7880EB6B" w14:textId="77777777" w:rsidR="00524A5D" w:rsidRPr="0044437C" w:rsidRDefault="00000000">
            <w:pPr>
              <w:pStyle w:val="TAL"/>
            </w:pPr>
            <w:r w:rsidRPr="0044437C">
              <w:t>Mid range</w:t>
            </w:r>
          </w:p>
        </w:tc>
      </w:tr>
      <w:tr w:rsidR="00524A5D" w:rsidRPr="0044437C" w14:paraId="33AEB9B2" w14:textId="77777777">
        <w:trPr>
          <w:cantSplit/>
          <w:jc w:val="center"/>
        </w:trPr>
        <w:tc>
          <w:tcPr>
            <w:tcW w:w="3496" w:type="dxa"/>
            <w:gridSpan w:val="3"/>
          </w:tcPr>
          <w:p w14:paraId="62FCFA68" w14:textId="77777777" w:rsidR="00524A5D" w:rsidRPr="0044437C" w:rsidRDefault="00000000">
            <w:pPr>
              <w:pStyle w:val="TAL"/>
            </w:pPr>
            <w:r w:rsidRPr="0044437C">
              <w:t>Test Channel Bandwidths as specified in TS 36.508 [12] clause 4.3.</w:t>
            </w:r>
          </w:p>
        </w:tc>
        <w:tc>
          <w:tcPr>
            <w:tcW w:w="4660" w:type="dxa"/>
            <w:gridSpan w:val="4"/>
          </w:tcPr>
          <w:p w14:paraId="1E1F593A" w14:textId="77777777" w:rsidR="00524A5D" w:rsidRPr="0044437C" w:rsidRDefault="00000000">
            <w:pPr>
              <w:pStyle w:val="TAL"/>
            </w:pPr>
            <w:r w:rsidRPr="0044437C">
              <w:t>1.4</w:t>
            </w:r>
          </w:p>
        </w:tc>
      </w:tr>
      <w:tr w:rsidR="00524A5D" w:rsidRPr="0044437C" w14:paraId="71016B93" w14:textId="77777777">
        <w:trPr>
          <w:cantSplit/>
          <w:jc w:val="center"/>
        </w:trPr>
        <w:tc>
          <w:tcPr>
            <w:tcW w:w="8156" w:type="dxa"/>
            <w:gridSpan w:val="7"/>
          </w:tcPr>
          <w:p w14:paraId="5116C146" w14:textId="77777777" w:rsidR="00524A5D" w:rsidRPr="0044437C" w:rsidRDefault="00000000">
            <w:pPr>
              <w:pStyle w:val="TAH"/>
            </w:pPr>
            <w:r w:rsidRPr="0044437C">
              <w:t>Test Parameters for Channel Bandwidths and Narrowband positions</w:t>
            </w:r>
          </w:p>
        </w:tc>
      </w:tr>
      <w:tr w:rsidR="00524A5D" w:rsidRPr="0044437C" w14:paraId="77173B01" w14:textId="77777777">
        <w:trPr>
          <w:jc w:val="center"/>
        </w:trPr>
        <w:tc>
          <w:tcPr>
            <w:tcW w:w="1166" w:type="dxa"/>
          </w:tcPr>
          <w:p w14:paraId="5E88DBBD" w14:textId="77777777" w:rsidR="00524A5D" w:rsidRPr="0044437C" w:rsidRDefault="00524A5D">
            <w:pPr>
              <w:pStyle w:val="TAH"/>
            </w:pPr>
          </w:p>
        </w:tc>
        <w:tc>
          <w:tcPr>
            <w:tcW w:w="3495" w:type="dxa"/>
            <w:gridSpan w:val="3"/>
          </w:tcPr>
          <w:p w14:paraId="4362CCE2" w14:textId="77777777" w:rsidR="00524A5D" w:rsidRPr="0044437C" w:rsidRDefault="00000000">
            <w:pPr>
              <w:pStyle w:val="TAH"/>
            </w:pPr>
            <w:r w:rsidRPr="0044437C">
              <w:t>Downlink Configuration</w:t>
            </w:r>
          </w:p>
        </w:tc>
        <w:tc>
          <w:tcPr>
            <w:tcW w:w="3495" w:type="dxa"/>
            <w:gridSpan w:val="3"/>
          </w:tcPr>
          <w:p w14:paraId="405AD12B" w14:textId="77777777" w:rsidR="00524A5D" w:rsidRPr="0044437C" w:rsidRDefault="00000000">
            <w:pPr>
              <w:pStyle w:val="TAH"/>
            </w:pPr>
            <w:r w:rsidRPr="0044437C">
              <w:t>Uplink Configuration</w:t>
            </w:r>
          </w:p>
        </w:tc>
      </w:tr>
      <w:tr w:rsidR="00524A5D" w:rsidRPr="0044437C" w14:paraId="6106F105" w14:textId="77777777">
        <w:trPr>
          <w:cantSplit/>
          <w:jc w:val="center"/>
        </w:trPr>
        <w:tc>
          <w:tcPr>
            <w:tcW w:w="1166" w:type="dxa"/>
          </w:tcPr>
          <w:p w14:paraId="513F9424" w14:textId="77777777" w:rsidR="00524A5D" w:rsidRPr="0044437C" w:rsidRDefault="00000000">
            <w:pPr>
              <w:pStyle w:val="TAC"/>
            </w:pPr>
            <w:r w:rsidRPr="0044437C">
              <w:t>Ch BW</w:t>
            </w:r>
          </w:p>
        </w:tc>
        <w:tc>
          <w:tcPr>
            <w:tcW w:w="1165" w:type="dxa"/>
          </w:tcPr>
          <w:p w14:paraId="0F230FCF" w14:textId="77777777" w:rsidR="00524A5D" w:rsidRPr="0044437C" w:rsidRDefault="00000000">
            <w:pPr>
              <w:pStyle w:val="TAC"/>
            </w:pPr>
            <w:r w:rsidRPr="0044437C">
              <w:t>Mod'n</w:t>
            </w:r>
          </w:p>
        </w:tc>
        <w:tc>
          <w:tcPr>
            <w:tcW w:w="2330" w:type="dxa"/>
            <w:gridSpan w:val="2"/>
          </w:tcPr>
          <w:p w14:paraId="4F222CCC" w14:textId="77777777" w:rsidR="00524A5D" w:rsidRPr="0044437C" w:rsidRDefault="00000000">
            <w:pPr>
              <w:pStyle w:val="TAC"/>
            </w:pPr>
            <w:r w:rsidRPr="0044437C">
              <w:t>RB allocation</w:t>
            </w:r>
          </w:p>
        </w:tc>
        <w:tc>
          <w:tcPr>
            <w:tcW w:w="1165" w:type="dxa"/>
          </w:tcPr>
          <w:p w14:paraId="6D1D7B94" w14:textId="77777777" w:rsidR="00524A5D" w:rsidRPr="0044437C" w:rsidRDefault="00000000">
            <w:pPr>
              <w:pStyle w:val="TAC"/>
            </w:pPr>
            <w:r w:rsidRPr="0044437C">
              <w:t>Mod'n</w:t>
            </w:r>
          </w:p>
        </w:tc>
        <w:tc>
          <w:tcPr>
            <w:tcW w:w="2330" w:type="dxa"/>
            <w:gridSpan w:val="2"/>
          </w:tcPr>
          <w:p w14:paraId="1F1AC511" w14:textId="77777777" w:rsidR="00524A5D" w:rsidRPr="0044437C" w:rsidRDefault="00000000">
            <w:pPr>
              <w:pStyle w:val="TAC"/>
            </w:pPr>
            <w:r w:rsidRPr="0044437C">
              <w:t>RB allocation</w:t>
            </w:r>
          </w:p>
        </w:tc>
      </w:tr>
      <w:tr w:rsidR="00524A5D" w:rsidRPr="0044437C" w14:paraId="167FFE52" w14:textId="77777777">
        <w:trPr>
          <w:jc w:val="center"/>
        </w:trPr>
        <w:tc>
          <w:tcPr>
            <w:tcW w:w="1166" w:type="dxa"/>
          </w:tcPr>
          <w:p w14:paraId="62593078" w14:textId="77777777" w:rsidR="00524A5D" w:rsidRPr="0044437C" w:rsidRDefault="00524A5D">
            <w:pPr>
              <w:pStyle w:val="TAC"/>
            </w:pPr>
          </w:p>
        </w:tc>
        <w:tc>
          <w:tcPr>
            <w:tcW w:w="1165" w:type="dxa"/>
          </w:tcPr>
          <w:p w14:paraId="12A55BC4" w14:textId="77777777" w:rsidR="00524A5D" w:rsidRPr="0044437C" w:rsidRDefault="00524A5D">
            <w:pPr>
              <w:pStyle w:val="TAC"/>
            </w:pPr>
          </w:p>
        </w:tc>
        <w:tc>
          <w:tcPr>
            <w:tcW w:w="1165" w:type="dxa"/>
          </w:tcPr>
          <w:p w14:paraId="6CBE1E74" w14:textId="77777777" w:rsidR="00524A5D" w:rsidRPr="0044437C" w:rsidRDefault="00000000">
            <w:pPr>
              <w:pStyle w:val="TAC"/>
            </w:pPr>
            <w:r w:rsidRPr="0044437C">
              <w:t>FDD and HD-FDD</w:t>
            </w:r>
          </w:p>
        </w:tc>
        <w:tc>
          <w:tcPr>
            <w:tcW w:w="1165" w:type="dxa"/>
          </w:tcPr>
          <w:p w14:paraId="54A34771" w14:textId="77777777" w:rsidR="00524A5D" w:rsidRPr="0044437C" w:rsidRDefault="00000000">
            <w:pPr>
              <w:pStyle w:val="TAC"/>
            </w:pPr>
            <w:r w:rsidRPr="0044437C">
              <w:t>TDD</w:t>
            </w:r>
          </w:p>
        </w:tc>
        <w:tc>
          <w:tcPr>
            <w:tcW w:w="1165" w:type="dxa"/>
          </w:tcPr>
          <w:p w14:paraId="16F8AB45" w14:textId="77777777" w:rsidR="00524A5D" w:rsidRPr="0044437C" w:rsidRDefault="00524A5D">
            <w:pPr>
              <w:pStyle w:val="TAC"/>
            </w:pPr>
          </w:p>
        </w:tc>
        <w:tc>
          <w:tcPr>
            <w:tcW w:w="1165" w:type="dxa"/>
          </w:tcPr>
          <w:p w14:paraId="5CCF3B26" w14:textId="77777777" w:rsidR="00524A5D" w:rsidRPr="0044437C" w:rsidRDefault="00000000">
            <w:pPr>
              <w:pStyle w:val="TAC"/>
            </w:pPr>
            <w:r w:rsidRPr="0044437C">
              <w:t>FDD and HD-FDD</w:t>
            </w:r>
          </w:p>
        </w:tc>
        <w:tc>
          <w:tcPr>
            <w:tcW w:w="1165" w:type="dxa"/>
          </w:tcPr>
          <w:p w14:paraId="151D0CC8" w14:textId="77777777" w:rsidR="00524A5D" w:rsidRPr="0044437C" w:rsidRDefault="00000000">
            <w:pPr>
              <w:pStyle w:val="TAC"/>
            </w:pPr>
            <w:r w:rsidRPr="0044437C">
              <w:t>TDD</w:t>
            </w:r>
          </w:p>
        </w:tc>
      </w:tr>
      <w:tr w:rsidR="00524A5D" w:rsidRPr="0044437C" w14:paraId="15B4FA4B" w14:textId="77777777">
        <w:trPr>
          <w:jc w:val="center"/>
        </w:trPr>
        <w:tc>
          <w:tcPr>
            <w:tcW w:w="1166" w:type="dxa"/>
          </w:tcPr>
          <w:p w14:paraId="474C42F7" w14:textId="77777777" w:rsidR="00524A5D" w:rsidRPr="0044437C" w:rsidRDefault="00000000">
            <w:pPr>
              <w:pStyle w:val="TAC"/>
            </w:pPr>
            <w:r w:rsidRPr="0044437C">
              <w:t>1.4MHz</w:t>
            </w:r>
          </w:p>
        </w:tc>
        <w:tc>
          <w:tcPr>
            <w:tcW w:w="1165" w:type="dxa"/>
          </w:tcPr>
          <w:p w14:paraId="53B1D9E4" w14:textId="77777777" w:rsidR="00524A5D" w:rsidRPr="0044437C" w:rsidRDefault="00000000">
            <w:pPr>
              <w:pStyle w:val="TAC"/>
            </w:pPr>
            <w:r w:rsidRPr="0044437C">
              <w:t>QPSK</w:t>
            </w:r>
          </w:p>
        </w:tc>
        <w:tc>
          <w:tcPr>
            <w:tcW w:w="1165" w:type="dxa"/>
          </w:tcPr>
          <w:p w14:paraId="6900E9B3" w14:textId="77777777" w:rsidR="00524A5D" w:rsidRPr="0044437C" w:rsidRDefault="00000000">
            <w:pPr>
              <w:pStyle w:val="TAC"/>
            </w:pPr>
            <w:r w:rsidRPr="0044437C">
              <w:t>4</w:t>
            </w:r>
          </w:p>
        </w:tc>
        <w:tc>
          <w:tcPr>
            <w:tcW w:w="1165" w:type="dxa"/>
          </w:tcPr>
          <w:p w14:paraId="63126B1E" w14:textId="77777777" w:rsidR="00524A5D" w:rsidRPr="0044437C" w:rsidRDefault="00000000">
            <w:pPr>
              <w:pStyle w:val="TAC"/>
            </w:pPr>
            <w:r w:rsidRPr="0044437C">
              <w:t>4</w:t>
            </w:r>
          </w:p>
        </w:tc>
        <w:tc>
          <w:tcPr>
            <w:tcW w:w="1165" w:type="dxa"/>
          </w:tcPr>
          <w:p w14:paraId="54A437BD" w14:textId="77777777" w:rsidR="00524A5D" w:rsidRPr="0044437C" w:rsidRDefault="00000000">
            <w:pPr>
              <w:pStyle w:val="TAC"/>
            </w:pPr>
            <w:r w:rsidRPr="0044437C">
              <w:t>QPSK</w:t>
            </w:r>
          </w:p>
        </w:tc>
        <w:tc>
          <w:tcPr>
            <w:tcW w:w="1165" w:type="dxa"/>
          </w:tcPr>
          <w:p w14:paraId="3AFB1F55" w14:textId="77777777" w:rsidR="00524A5D" w:rsidRPr="0044437C" w:rsidRDefault="00000000">
            <w:pPr>
              <w:pStyle w:val="TAC"/>
            </w:pPr>
            <w:r w:rsidRPr="0044437C">
              <w:t>6</w:t>
            </w:r>
          </w:p>
        </w:tc>
        <w:tc>
          <w:tcPr>
            <w:tcW w:w="1165" w:type="dxa"/>
          </w:tcPr>
          <w:p w14:paraId="4EEDD945" w14:textId="77777777" w:rsidR="00524A5D" w:rsidRPr="0044437C" w:rsidRDefault="00000000">
            <w:pPr>
              <w:pStyle w:val="TAC"/>
            </w:pPr>
            <w:r w:rsidRPr="0044437C">
              <w:t>6</w:t>
            </w:r>
          </w:p>
        </w:tc>
      </w:tr>
      <w:tr w:rsidR="00524A5D" w:rsidRPr="0044437C" w14:paraId="6E5709B3" w14:textId="77777777">
        <w:trPr>
          <w:jc w:val="center"/>
        </w:trPr>
        <w:tc>
          <w:tcPr>
            <w:tcW w:w="8156" w:type="dxa"/>
            <w:gridSpan w:val="7"/>
          </w:tcPr>
          <w:p w14:paraId="5AF2DAFF"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p w14:paraId="31C85AFA" w14:textId="77777777" w:rsidR="00524A5D" w:rsidRPr="0044437C" w:rsidRDefault="00000000">
            <w:pPr>
              <w:pStyle w:val="TAN"/>
            </w:pPr>
            <w:r w:rsidRPr="0044437C">
              <w:t>Note 2:</w:t>
            </w:r>
            <w:r w:rsidRPr="0044437C">
              <w:tab/>
              <w:t>Use narrowband index (TS36.211, 5.2.4) 0 when interferer is below carrier, and max narrowband index when interferer is above carrier.</w:t>
            </w:r>
          </w:p>
        </w:tc>
      </w:tr>
    </w:tbl>
    <w:p w14:paraId="1C1C12EA" w14:textId="77777777" w:rsidR="00524A5D" w:rsidRPr="0044437C" w:rsidRDefault="00524A5D"/>
    <w:p w14:paraId="7C0E4A49" w14:textId="2C93D37F"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w:t>
      </w:r>
      <w:r w:rsidR="002F4E1B" w:rsidRPr="0044437C">
        <w:rPr>
          <w:rFonts w:eastAsia="Malgun Gothic"/>
        </w:rPr>
        <w:t>12</w:t>
      </w:r>
      <w:r w:rsidRPr="0044437C">
        <w:rPr>
          <w:rFonts w:eastAsia="Malgun Gothic"/>
        </w:rPr>
        <w:t>] Annex A Figure A.4 using only main UE Tx/Rx antenna.</w:t>
      </w:r>
    </w:p>
    <w:p w14:paraId="4B44C3F6" w14:textId="3E2570ED"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2.</w:t>
      </w:r>
      <w:r w:rsidRPr="0044437C">
        <w:rPr>
          <w:rFonts w:eastAsia="Malgun Gothic"/>
        </w:rPr>
        <w:tab/>
        <w:t>The parameter settings for the cell are set up according to TS 36.508 [</w:t>
      </w:r>
      <w:r w:rsidR="00AA12D1" w:rsidRPr="0044437C">
        <w:rPr>
          <w:rFonts w:eastAsia="Malgun Gothic"/>
        </w:rPr>
        <w:t>12</w:t>
      </w:r>
      <w:r w:rsidRPr="0044437C">
        <w:rPr>
          <w:rFonts w:eastAsia="Malgun Gothic"/>
        </w:rPr>
        <w:t>] subclause 4.4.3.</w:t>
      </w:r>
    </w:p>
    <w:p w14:paraId="281E8E82"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74DD869"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4.</w:t>
      </w:r>
      <w:r w:rsidRPr="0044437C">
        <w:rPr>
          <w:rFonts w:eastAsia="Malgun Gothic"/>
        </w:rPr>
        <w:tab/>
        <w:t>The UL and DL Reference Measurement channels are set according to Table 7.</w:t>
      </w:r>
      <w:r w:rsidRPr="0044437C">
        <w:rPr>
          <w:rFonts w:eastAsia="Malgun Gothic"/>
          <w:lang w:eastAsia="zh-TW"/>
        </w:rPr>
        <w:t>5A</w:t>
      </w:r>
      <w:r w:rsidRPr="0044437C">
        <w:rPr>
          <w:rFonts w:eastAsia="Malgun Gothic"/>
        </w:rPr>
        <w:t>.4.1-1.</w:t>
      </w:r>
    </w:p>
    <w:p w14:paraId="4073FD0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3CBFAB7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0211872"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B393B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435FC09" w14:textId="3D69FA02"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9.</w:t>
      </w:r>
      <w:r w:rsidRPr="0044437C">
        <w:rPr>
          <w:rFonts w:eastAsia="Malgun Gothic"/>
        </w:rPr>
        <w:tab/>
        <w:t>Ensure the UE is in State 3A-RF-CE according to TS 36.508 [</w:t>
      </w:r>
      <w:r w:rsidR="00AA12D1" w:rsidRPr="0044437C">
        <w:rPr>
          <w:rFonts w:eastAsia="Malgun Gothic"/>
        </w:rPr>
        <w:t>12</w:t>
      </w:r>
      <w:r w:rsidRPr="0044437C">
        <w:rPr>
          <w:rFonts w:eastAsia="Malgun Gothic"/>
        </w:rPr>
        <w:t>] clause 5.2A.2AA. Message contents are defined in clause 7.5A.4.3.</w:t>
      </w:r>
    </w:p>
    <w:p w14:paraId="5612E672" w14:textId="77777777" w:rsidR="00524A5D" w:rsidRPr="0044437C" w:rsidRDefault="00000000">
      <w:pPr>
        <w:pStyle w:val="H6"/>
        <w:ind w:left="0" w:firstLine="0"/>
      </w:pPr>
      <w:bookmarkStart w:id="1730" w:name="MCCQCTEMPBM_00000337"/>
      <w:r w:rsidRPr="0044437C">
        <w:t>7.5A.4.2</w:t>
      </w:r>
      <w:r w:rsidRPr="0044437C">
        <w:tab/>
        <w:t>Test procedure</w:t>
      </w:r>
    </w:p>
    <w:bookmarkEnd w:id="1730"/>
    <w:p w14:paraId="2E1F82F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1A for C_RNTI to transmit the DL RMC according to Table 7.5</w:t>
      </w:r>
      <w:r w:rsidRPr="0044437C">
        <w:rPr>
          <w:rFonts w:eastAsia="Malgun Gothic"/>
          <w:lang w:eastAsia="zh-TW"/>
        </w:rPr>
        <w:t>A</w:t>
      </w:r>
      <w:r w:rsidRPr="0044437C">
        <w:rPr>
          <w:rFonts w:eastAsia="Malgun Gothic"/>
        </w:rPr>
        <w:t>.4.1-1. The SS sends downlink MAC padding bits on the DL RMC.</w:t>
      </w:r>
    </w:p>
    <w:p w14:paraId="09EF6E7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SS sends uplink scheduling information for each UL HARQ process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0</w:t>
      </w:r>
      <w:r w:rsidRPr="0044437C">
        <w:rPr>
          <w:rFonts w:eastAsia="Malgun Gothic"/>
          <w:lang w:eastAsia="zh-TW"/>
        </w:rPr>
        <w:t>A</w:t>
      </w:r>
      <w:r w:rsidRPr="0044437C">
        <w:rPr>
          <w:rFonts w:eastAsia="Malgun Gothic"/>
        </w:rPr>
        <w:t xml:space="preserve"> for C_RNTI to schedule the UL RMC according to Table 7.5</w:t>
      </w:r>
      <w:r w:rsidRPr="0044437C">
        <w:rPr>
          <w:rFonts w:eastAsia="Malgun Gothic"/>
          <w:lang w:eastAsia="zh-TW"/>
        </w:rPr>
        <w:t>A</w:t>
      </w:r>
      <w:r w:rsidRPr="0044437C">
        <w:rPr>
          <w:rFonts w:eastAsia="Malgun Gothic"/>
        </w:rPr>
        <w:t>.4.1-1. Since the UE has no payload data to send, the UE transmits uplink MAC padding bits on the UL RMC.</w:t>
      </w:r>
    </w:p>
    <w:p w14:paraId="416D51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3.</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.5-2 (Case 1).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4.</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.5-2 (Case 1) and frequency below the wanted signal, using a modulated interferer bandwidth as defined in Annex D of the present document.</w:t>
      </w:r>
    </w:p>
    <w:p w14:paraId="4BCEA7C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lastRenderedPageBreak/>
        <w:t>5.</w:t>
      </w:r>
      <w:r w:rsidRPr="0044437C">
        <w:rPr>
          <w:rFonts w:eastAsia="Malgun Gothic"/>
        </w:rPr>
        <w:tab/>
        <w:t>Measure the average throughput for a duration sufficient to achieve statistical significance according to Annex G.2.</w:t>
      </w:r>
    </w:p>
    <w:p w14:paraId="5208831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6.</w:t>
      </w:r>
      <w:r w:rsidRPr="0044437C">
        <w:rPr>
          <w:rFonts w:eastAsia="Malgun Gothic"/>
          <w:lang w:eastAsia="zh-TW"/>
        </w:rPr>
        <w:tab/>
      </w:r>
      <w:r w:rsidRPr="0044437C">
        <w:rPr>
          <w:rFonts w:eastAsia="Malgun Gothic"/>
        </w:rPr>
        <w:t>Repeat steps from 3 to 5, using an interfering signal above the wanted signal in Case 1 at step 4.</w:t>
      </w:r>
    </w:p>
    <w:p w14:paraId="2B991F5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7.</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.5-3 (Case 2).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8.</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.5-3 (Case 2) and frequency below the wanted signal, using a modulated interferer bandwidth as defined in Annex D of the present document.</w:t>
      </w:r>
    </w:p>
    <w:p w14:paraId="27B49AF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9.</w:t>
      </w:r>
      <w:r w:rsidRPr="0044437C">
        <w:rPr>
          <w:rFonts w:eastAsia="Malgun Gothic"/>
          <w:lang w:eastAsia="zh-TW"/>
        </w:rPr>
        <w:tab/>
      </w:r>
      <w:r w:rsidRPr="0044437C">
        <w:rPr>
          <w:rFonts w:eastAsia="Malgun Gothic"/>
        </w:rPr>
        <w:t>Measure the average throughput for a duration sufficient to achieve statistical significance according to Annex G.2.</w:t>
      </w:r>
    </w:p>
    <w:p w14:paraId="56A8C9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10.</w:t>
      </w:r>
      <w:r w:rsidRPr="0044437C">
        <w:rPr>
          <w:rFonts w:eastAsia="Malgun Gothic"/>
          <w:lang w:eastAsia="zh-TW"/>
        </w:rPr>
        <w:tab/>
      </w:r>
      <w:r w:rsidRPr="0044437C">
        <w:rPr>
          <w:rFonts w:eastAsia="Malgun Gothic"/>
        </w:rPr>
        <w:t>Repeat steps from 7 to 9, using an interfering signal above the wanted signal in Case 2 at step 8.</w:t>
      </w:r>
    </w:p>
    <w:p w14:paraId="2448C9F7"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11.</w:t>
      </w:r>
      <w:r w:rsidRPr="0044437C">
        <w:rPr>
          <w:rFonts w:eastAsia="Malgun Gothic"/>
          <w:lang w:eastAsia="zh-TW"/>
        </w:rPr>
        <w:tab/>
      </w:r>
      <w:r w:rsidRPr="0044437C">
        <w:rPr>
          <w:rFonts w:eastAsia="Malgun Gothic"/>
        </w:rPr>
        <w:t>Repeat for applicable channel bandwidths and operating band combinations in both Case 1 and Case 2.</w:t>
      </w:r>
    </w:p>
    <w:p w14:paraId="1778D4DC" w14:textId="77777777" w:rsidR="00524A5D" w:rsidRPr="0044437C" w:rsidRDefault="00000000">
      <w:pPr>
        <w:pStyle w:val="H6"/>
      </w:pPr>
      <w:bookmarkStart w:id="1731" w:name="MCCQCTEMPBM_00000338"/>
      <w:r w:rsidRPr="0044437C">
        <w:t>7.5A.4.3</w:t>
      </w:r>
      <w:r w:rsidRPr="0044437C">
        <w:tab/>
        <w:t>Message contents</w:t>
      </w:r>
    </w:p>
    <w:bookmarkEnd w:id="1731"/>
    <w:p w14:paraId="118AC461" w14:textId="77777777" w:rsidR="00524A5D" w:rsidRPr="0044437C" w:rsidRDefault="00000000">
      <w:r w:rsidRPr="0044437C">
        <w:t>Message contents are according to TS 36.508 [12] subclause 4.6</w:t>
      </w:r>
      <w:r w:rsidRPr="0044437C">
        <w:rPr>
          <w:rFonts w:eastAsia="SimSun"/>
        </w:rPr>
        <w:t xml:space="preserve"> w</w:t>
      </w:r>
      <w:r w:rsidRPr="0044437C">
        <w:t xml:space="preserve">ith the </w:t>
      </w:r>
      <w:r w:rsidRPr="0044437C">
        <w:rPr>
          <w:rFonts w:eastAsia="SimSun"/>
        </w:rPr>
        <w:t xml:space="preserve">following </w:t>
      </w:r>
      <w:r w:rsidRPr="0044437C">
        <w:t>exception.</w:t>
      </w:r>
    </w:p>
    <w:p w14:paraId="139C8985" w14:textId="77777777" w:rsidR="00524A5D" w:rsidRPr="0044437C" w:rsidRDefault="00000000">
      <w:pPr>
        <w:pStyle w:val="TH"/>
      </w:pPr>
      <w:r w:rsidRPr="0044437C">
        <w:t xml:space="preserve">Table </w:t>
      </w:r>
      <w:r w:rsidRPr="0044437C">
        <w:rPr>
          <w:rFonts w:eastAsia="SimSun"/>
        </w:rPr>
        <w:t>7.5</w:t>
      </w:r>
      <w:r w:rsidRPr="0044437C">
        <w:rPr>
          <w:lang w:eastAsia="zh-TW"/>
        </w:rPr>
        <w:t>A</w:t>
      </w:r>
      <w:r w:rsidRPr="0044437C">
        <w:rPr>
          <w:rFonts w:eastAsia="SimSun"/>
        </w:rPr>
        <w:t>.4.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B74115D" w14:textId="77777777">
        <w:trPr>
          <w:jc w:val="center"/>
        </w:trPr>
        <w:tc>
          <w:tcPr>
            <w:tcW w:w="9781" w:type="dxa"/>
            <w:gridSpan w:val="4"/>
          </w:tcPr>
          <w:p w14:paraId="77546358" w14:textId="77777777" w:rsidR="00524A5D" w:rsidRPr="0044437C" w:rsidRDefault="00000000">
            <w:pPr>
              <w:pStyle w:val="TAL"/>
            </w:pPr>
            <w:r w:rsidRPr="0044437C">
              <w:t>Derivation Path: 36.331 clause 6.3.2</w:t>
            </w:r>
          </w:p>
        </w:tc>
      </w:tr>
      <w:tr w:rsidR="00524A5D" w:rsidRPr="0044437C" w14:paraId="779ECB2A" w14:textId="77777777">
        <w:tblPrEx>
          <w:tblCellMar>
            <w:left w:w="108" w:type="dxa"/>
            <w:right w:w="108" w:type="dxa"/>
          </w:tblCellMar>
        </w:tblPrEx>
        <w:trPr>
          <w:jc w:val="center"/>
        </w:trPr>
        <w:tc>
          <w:tcPr>
            <w:tcW w:w="4537" w:type="dxa"/>
          </w:tcPr>
          <w:p w14:paraId="2ECB1A4B" w14:textId="77777777" w:rsidR="00524A5D" w:rsidRPr="0044437C" w:rsidRDefault="00000000">
            <w:pPr>
              <w:pStyle w:val="TAH"/>
            </w:pPr>
            <w:r w:rsidRPr="0044437C">
              <w:t>Information Element</w:t>
            </w:r>
          </w:p>
        </w:tc>
        <w:tc>
          <w:tcPr>
            <w:tcW w:w="2268" w:type="dxa"/>
          </w:tcPr>
          <w:p w14:paraId="40BC6C50" w14:textId="77777777" w:rsidR="00524A5D" w:rsidRPr="0044437C" w:rsidRDefault="00000000">
            <w:pPr>
              <w:pStyle w:val="TAH"/>
            </w:pPr>
            <w:r w:rsidRPr="0044437C">
              <w:t>Value/remark</w:t>
            </w:r>
          </w:p>
        </w:tc>
        <w:tc>
          <w:tcPr>
            <w:tcW w:w="1701" w:type="dxa"/>
          </w:tcPr>
          <w:p w14:paraId="17941454" w14:textId="77777777" w:rsidR="00524A5D" w:rsidRPr="0044437C" w:rsidRDefault="00000000">
            <w:pPr>
              <w:pStyle w:val="TAH"/>
            </w:pPr>
            <w:r w:rsidRPr="0044437C">
              <w:t>Comment</w:t>
            </w:r>
          </w:p>
        </w:tc>
        <w:tc>
          <w:tcPr>
            <w:tcW w:w="1275" w:type="dxa"/>
          </w:tcPr>
          <w:p w14:paraId="26DC9722" w14:textId="77777777" w:rsidR="00524A5D" w:rsidRPr="0044437C" w:rsidRDefault="00000000">
            <w:pPr>
              <w:pStyle w:val="TAH"/>
            </w:pPr>
            <w:r w:rsidRPr="0044437C">
              <w:t>Condition</w:t>
            </w:r>
          </w:p>
        </w:tc>
      </w:tr>
      <w:tr w:rsidR="00524A5D" w:rsidRPr="0044437C"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44437C" w:rsidRDefault="00524A5D">
            <w:pPr>
              <w:pStyle w:val="TAL"/>
            </w:pPr>
          </w:p>
        </w:tc>
      </w:tr>
      <w:tr w:rsidR="00524A5D" w:rsidRPr="0044437C"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44437C" w:rsidRDefault="00524A5D">
            <w:pPr>
              <w:pStyle w:val="TAL"/>
            </w:pPr>
          </w:p>
        </w:tc>
      </w:tr>
      <w:tr w:rsidR="00524A5D" w:rsidRPr="0044437C"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44437C" w:rsidRDefault="00524A5D">
            <w:pPr>
              <w:pStyle w:val="TAL"/>
            </w:pPr>
          </w:p>
        </w:tc>
      </w:tr>
      <w:tr w:rsidR="00524A5D" w:rsidRPr="0044437C"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44437C" w:rsidRDefault="00524A5D">
            <w:pPr>
              <w:pStyle w:val="TAL"/>
            </w:pPr>
          </w:p>
        </w:tc>
      </w:tr>
      <w:tr w:rsidR="00524A5D" w:rsidRPr="0044437C"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44437C" w:rsidRDefault="00524A5D">
            <w:pPr>
              <w:pStyle w:val="TAL"/>
            </w:pPr>
          </w:p>
        </w:tc>
      </w:tr>
      <w:tr w:rsidR="00524A5D" w:rsidRPr="0044437C"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44437C" w:rsidRDefault="00524A5D">
            <w:pPr>
              <w:pStyle w:val="TAL"/>
            </w:pPr>
          </w:p>
        </w:tc>
      </w:tr>
      <w:tr w:rsidR="00524A5D" w:rsidRPr="0044437C"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44437C" w:rsidRDefault="00000000">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44437C" w:rsidRDefault="00000000">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44437C" w:rsidRDefault="00524A5D">
            <w:pPr>
              <w:pStyle w:val="TAL"/>
            </w:pPr>
          </w:p>
        </w:tc>
      </w:tr>
      <w:tr w:rsidR="00524A5D" w:rsidRPr="0044437C"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44437C" w:rsidRDefault="00524A5D">
            <w:pPr>
              <w:pStyle w:val="TAL"/>
            </w:pPr>
          </w:p>
        </w:tc>
      </w:tr>
    </w:tbl>
    <w:p w14:paraId="717E2456" w14:textId="77777777" w:rsidR="00524A5D" w:rsidRPr="0044437C" w:rsidRDefault="00524A5D"/>
    <w:p w14:paraId="0F44DFEC" w14:textId="77777777" w:rsidR="00524A5D" w:rsidRPr="0044437C" w:rsidRDefault="00000000">
      <w:pPr>
        <w:pStyle w:val="H6"/>
      </w:pPr>
      <w:bookmarkStart w:id="1732" w:name="MCCQCTEMPBM_00000339"/>
      <w:r w:rsidRPr="0044437C">
        <w:t>7.5A.5</w:t>
      </w:r>
      <w:r w:rsidRPr="0044437C">
        <w:tab/>
        <w:t>Test requirement</w:t>
      </w:r>
    </w:p>
    <w:bookmarkEnd w:id="1732"/>
    <w:p w14:paraId="604F0AC4" w14:textId="77777777" w:rsidR="00524A5D" w:rsidRPr="0044437C" w:rsidRDefault="00000000">
      <w:r w:rsidRPr="0044437C">
        <w:t xml:space="preserve">The </w:t>
      </w:r>
      <w:r w:rsidRPr="0044437C">
        <w:rPr>
          <w:rFonts w:eastAsia="Osaka"/>
        </w:rPr>
        <w:t xml:space="preserve">throughput </w:t>
      </w:r>
      <w:r w:rsidRPr="0044437C">
        <w:rPr>
          <w:i/>
          <w:iCs/>
        </w:rPr>
        <w:t>R</w:t>
      </w:r>
      <w:r w:rsidRPr="0044437C">
        <w:rPr>
          <w:i/>
          <w:iCs/>
          <w:vertAlign w:val="subscript"/>
        </w:rPr>
        <w:t xml:space="preserve">av </w:t>
      </w:r>
      <w:r w:rsidRPr="0044437C">
        <w:t xml:space="preserve">shall be ≥ 95% of the maximum throughput of the reference measurement channels as specified in Annex </w:t>
      </w:r>
      <w:r w:rsidRPr="0044437C">
        <w:rPr>
          <w:lang w:eastAsia="zh-TW"/>
        </w:rPr>
        <w:t xml:space="preserve">A.2.2, A.2.3 and </w:t>
      </w:r>
      <w:r w:rsidRPr="0044437C">
        <w:t xml:space="preserve">A.3.2 </w:t>
      </w:r>
      <w:r w:rsidRPr="0044437C">
        <w:rPr>
          <w:lang w:eastAsia="zh-TW"/>
        </w:rPr>
        <w:t>with</w:t>
      </w:r>
      <w:r w:rsidRPr="0044437C">
        <w:t xml:space="preserve"> </w:t>
      </w:r>
      <w:r w:rsidRPr="0044437C">
        <w:rPr>
          <w:lang w:eastAsia="zh-TW"/>
        </w:rPr>
        <w:t>parameters</w:t>
      </w:r>
      <w:r w:rsidRPr="0044437C">
        <w:t xml:space="preserve"> specified in table 7.5</w:t>
      </w:r>
      <w:r w:rsidRPr="0044437C">
        <w:rPr>
          <w:lang w:eastAsia="zh-TW"/>
        </w:rPr>
        <w:t>A</w:t>
      </w:r>
      <w:r w:rsidRPr="0044437C">
        <w:t>.5-2, and also under the conditions specified in table 7.5</w:t>
      </w:r>
      <w:r w:rsidRPr="0044437C">
        <w:rPr>
          <w:lang w:eastAsia="zh-TW"/>
        </w:rPr>
        <w:t>A</w:t>
      </w:r>
      <w:r w:rsidRPr="0044437C">
        <w:t>.5-3.</w:t>
      </w:r>
    </w:p>
    <w:p w14:paraId="535CFD95" w14:textId="77777777" w:rsidR="00524A5D" w:rsidRPr="0044437C" w:rsidRDefault="00000000">
      <w:pPr>
        <w:pStyle w:val="TH"/>
        <w:rPr>
          <w:rFonts w:cstheme="minorBidi"/>
        </w:rPr>
      </w:pPr>
      <w:r w:rsidRPr="0044437C">
        <w:t xml:space="preserve">Table </w:t>
      </w:r>
      <w:r w:rsidRPr="0044437C">
        <w:rPr>
          <w:rFonts w:eastAsia="MS Mincho"/>
        </w:rPr>
        <w:t>7.5A.5-1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44437C" w:rsidRDefault="00000000">
            <w:pPr>
              <w:pStyle w:val="TAH"/>
              <w:rPr>
                <w:rFonts w:cs="Arial"/>
              </w:rPr>
            </w:pPr>
            <w:r w:rsidRPr="0044437C">
              <w:rPr>
                <w:rFonts w:cs="Arial"/>
              </w:rPr>
              <w:t>Channel bandwidth</w:t>
            </w:r>
          </w:p>
        </w:tc>
      </w:tr>
      <w:tr w:rsidR="00524A5D" w:rsidRPr="0044437C"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44437C" w:rsidRDefault="00000000">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44437C" w:rsidRDefault="00000000">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44437C" w:rsidRDefault="00000000">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44437C" w:rsidRDefault="00000000">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44437C" w:rsidRDefault="00000000">
            <w:pPr>
              <w:pStyle w:val="TAC"/>
              <w:rPr>
                <w:rFonts w:cs="Arial"/>
              </w:rPr>
            </w:pPr>
            <w:r w:rsidRPr="0044437C">
              <w:rPr>
                <w:rFonts w:eastAsia="MS Mincho" w:cs="Arial"/>
              </w:rPr>
              <w:t>33.0</w:t>
            </w:r>
          </w:p>
        </w:tc>
      </w:tr>
    </w:tbl>
    <w:p w14:paraId="56519700" w14:textId="77777777" w:rsidR="00524A5D" w:rsidRPr="0044437C" w:rsidRDefault="00524A5D">
      <w:pPr>
        <w:rPr>
          <w:rFonts w:eastAsia="MS Mincho"/>
        </w:rPr>
      </w:pPr>
    </w:p>
    <w:p w14:paraId="131AC9D2" w14:textId="77777777" w:rsidR="00524A5D" w:rsidRPr="0044437C" w:rsidRDefault="00000000">
      <w:pPr>
        <w:pStyle w:val="TH"/>
      </w:pPr>
      <w:r w:rsidRPr="0044437C">
        <w:t xml:space="preserve">Table </w:t>
      </w:r>
      <w:r w:rsidRPr="0044437C">
        <w:rPr>
          <w:rFonts w:eastAsia="MS Mincho"/>
        </w:rPr>
        <w:t>7.5A.5-2</w:t>
      </w:r>
      <w:r w:rsidRPr="0044437C">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44437C"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44437C" w:rsidRDefault="00000000">
            <w:pPr>
              <w:pStyle w:val="TAH"/>
              <w:rPr>
                <w:rFonts w:cs="Arial"/>
              </w:rPr>
            </w:pPr>
            <w:bookmarkStart w:id="1733" w:name="MCCQCTEMPBM_00000544"/>
            <w:r w:rsidRPr="0044437C">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44437C" w:rsidRDefault="00000000">
            <w:pPr>
              <w:pStyle w:val="TAH"/>
              <w:rPr>
                <w:rFonts w:cs="Arial"/>
              </w:rPr>
            </w:pPr>
            <w:r w:rsidRPr="0044437C">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44437C" w:rsidRDefault="00000000">
            <w:pPr>
              <w:pStyle w:val="TAH"/>
              <w:rPr>
                <w:rFonts w:cs="Arial"/>
              </w:rPr>
            </w:pPr>
            <w:r w:rsidRPr="0044437C">
              <w:rPr>
                <w:rFonts w:cs="Arial"/>
              </w:rPr>
              <w:t>Channel bandwidth</w:t>
            </w:r>
          </w:p>
        </w:tc>
      </w:tr>
      <w:tr w:rsidR="00524A5D" w:rsidRPr="0044437C"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44437C"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44437C"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44437C" w:rsidRDefault="00000000">
            <w:pPr>
              <w:pStyle w:val="TAH"/>
              <w:rPr>
                <w:rFonts w:cs="Arial"/>
              </w:rPr>
            </w:pPr>
            <w:r w:rsidRPr="0044437C">
              <w:rPr>
                <w:rFonts w:cs="Arial"/>
              </w:rPr>
              <w:t xml:space="preserve">1.4 MHz </w:t>
            </w:r>
          </w:p>
        </w:tc>
      </w:tr>
      <w:tr w:rsidR="00524A5D" w:rsidRPr="0044437C"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44437C" w:rsidRDefault="00000000">
            <w:pPr>
              <w:pStyle w:val="TAL"/>
              <w:rPr>
                <w:rFonts w:cs="Arial"/>
              </w:rPr>
            </w:pPr>
            <w:r w:rsidRPr="0044437C">
              <w:rPr>
                <w:rFonts w:cs="Arial"/>
              </w:rPr>
              <w:lastRenderedPageBreak/>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44437C" w:rsidRDefault="00000000">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44437C" w:rsidRDefault="00000000">
            <w:pPr>
              <w:pStyle w:val="TAC"/>
              <w:rPr>
                <w:rFonts w:cs="Arial"/>
              </w:rPr>
            </w:pPr>
            <w:r w:rsidRPr="0044437C">
              <w:rPr>
                <w:rFonts w:cs="Arial"/>
              </w:rPr>
              <w:t>REFSENS + 14 dB</w:t>
            </w:r>
          </w:p>
        </w:tc>
      </w:tr>
      <w:tr w:rsidR="00524A5D" w:rsidRPr="0044437C"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44437C" w:rsidRDefault="00000000">
            <w:pPr>
              <w:pStyle w:val="TAL"/>
              <w:rPr>
                <w:rFonts w:cs="Arial"/>
              </w:rPr>
            </w:pPr>
            <w:r w:rsidRPr="0044437C">
              <w:rPr>
                <w:rFonts w:eastAsia="MS Mincho" w:cs="Arial"/>
                <w:bCs/>
              </w:rPr>
              <w:t>P</w:t>
            </w:r>
            <w:r w:rsidRPr="0044437C">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44437C" w:rsidRDefault="00000000">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44437C" w:rsidRDefault="00000000">
            <w:pPr>
              <w:pStyle w:val="TAC"/>
              <w:rPr>
                <w:rFonts w:cs="Arial"/>
              </w:rPr>
            </w:pPr>
            <w:r w:rsidRPr="0044437C">
              <w:rPr>
                <w:rFonts w:eastAsia="MS Mincho" w:cs="Arial"/>
              </w:rPr>
              <w:t>REFSENS +45.5dB</w:t>
            </w:r>
          </w:p>
        </w:tc>
      </w:tr>
      <w:tr w:rsidR="00524A5D" w:rsidRPr="0044437C"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44437C" w:rsidRDefault="00000000">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44437C" w:rsidRDefault="00000000">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44437C" w:rsidRDefault="00000000">
            <w:pPr>
              <w:pStyle w:val="TAC"/>
              <w:rPr>
                <w:rFonts w:cs="Arial"/>
              </w:rPr>
            </w:pPr>
            <w:r w:rsidRPr="0044437C">
              <w:rPr>
                <w:rFonts w:eastAsia="MS Mincho" w:cs="Arial"/>
              </w:rPr>
              <w:t>1.4</w:t>
            </w:r>
          </w:p>
        </w:tc>
      </w:tr>
      <w:tr w:rsidR="00524A5D" w:rsidRPr="0044437C"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44437C" w:rsidRDefault="00000000">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44437C" w:rsidRDefault="00000000">
            <w:pPr>
              <w:pStyle w:val="TAC"/>
              <w:rPr>
                <w:rFonts w:cs="Arial"/>
              </w:rPr>
            </w:pPr>
            <w:r w:rsidRPr="0044437C">
              <w:rPr>
                <w:rFonts w:cs="Arial"/>
              </w:rPr>
              <w:t>1.4+0.0025</w:t>
            </w:r>
          </w:p>
          <w:p w14:paraId="640374B1" w14:textId="77777777" w:rsidR="00524A5D" w:rsidRPr="0044437C" w:rsidRDefault="00000000">
            <w:pPr>
              <w:pStyle w:val="TAC"/>
              <w:rPr>
                <w:rFonts w:cs="Arial"/>
              </w:rPr>
            </w:pPr>
            <w:r w:rsidRPr="0044437C">
              <w:rPr>
                <w:rFonts w:cs="Arial"/>
              </w:rPr>
              <w:t>/</w:t>
            </w:r>
          </w:p>
          <w:p w14:paraId="73A08749" w14:textId="77777777" w:rsidR="00524A5D" w:rsidRPr="0044437C" w:rsidRDefault="00000000">
            <w:pPr>
              <w:pStyle w:val="TAC"/>
              <w:rPr>
                <w:rFonts w:cs="Arial"/>
              </w:rPr>
            </w:pPr>
            <w:r w:rsidRPr="0044437C">
              <w:rPr>
                <w:rFonts w:cs="Arial"/>
              </w:rPr>
              <w:t>-1.4-0.0025</w:t>
            </w:r>
          </w:p>
        </w:tc>
      </w:tr>
      <w:tr w:rsidR="00524A5D" w:rsidRPr="0044437C"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44437C" w:rsidRDefault="00000000">
            <w:pPr>
              <w:pStyle w:val="TAN"/>
            </w:pPr>
            <w:r w:rsidRPr="0044437C">
              <w:t>NOTE 1:</w:t>
            </w:r>
            <w:r w:rsidRPr="0044437C">
              <w:tab/>
              <w:t>The transmitter shall be set to 4dB below P</w:t>
            </w:r>
            <w:r w:rsidRPr="0044437C">
              <w:rPr>
                <w:vertAlign w:val="subscript"/>
              </w:rPr>
              <w:t>CMAX_L</w:t>
            </w:r>
            <w:r w:rsidRPr="0044437C">
              <w:rPr>
                <w:rFonts w:cs="Arial"/>
              </w:rPr>
              <w:t xml:space="preserve"> at the minimum uplink configuration specified in Table </w:t>
            </w:r>
            <w:r w:rsidRPr="0044437C">
              <w:t>7.3A-3</w:t>
            </w:r>
            <w:r w:rsidRPr="0044437C">
              <w:rPr>
                <w:vertAlign w:val="subscript"/>
              </w:rPr>
              <w:t xml:space="preserve"> </w:t>
            </w:r>
            <w:r w:rsidRPr="0044437C">
              <w:t>with P</w:t>
            </w:r>
            <w:r w:rsidRPr="0044437C">
              <w:rPr>
                <w:vertAlign w:val="subscript"/>
              </w:rPr>
              <w:t xml:space="preserve">CMAX_L </w:t>
            </w:r>
            <w:r w:rsidRPr="0044437C">
              <w:t>as defined in clause 6.2.5A.</w:t>
            </w:r>
          </w:p>
          <w:p w14:paraId="23BD18E5" w14:textId="77777777" w:rsidR="00524A5D" w:rsidRPr="0044437C" w:rsidRDefault="00000000">
            <w:pPr>
              <w:pStyle w:val="TAN"/>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p w14:paraId="2870E176" w14:textId="77777777" w:rsidR="00524A5D" w:rsidRPr="0044437C" w:rsidRDefault="00000000">
            <w:pPr>
              <w:pStyle w:val="TAN"/>
              <w:rPr>
                <w:rFonts w:cs="Arial"/>
              </w:rPr>
            </w:pPr>
            <w:r w:rsidRPr="0044437C">
              <w:t>NOTE 3:</w:t>
            </w:r>
            <w:r w:rsidRPr="0044437C">
              <w:tab/>
            </w:r>
            <w:r w:rsidRPr="0044437C">
              <w:rPr>
                <w:rFonts w:cs="Arial"/>
              </w:rPr>
              <w:t>For DL category M1 UE, the reference sensitivity for category M1 in table 7.3A-1 and 7.3A-2 should be used as REFSENS for the power in Transmission Bandwidth Configuration and P</w:t>
            </w:r>
            <w:r w:rsidRPr="0044437C">
              <w:rPr>
                <w:rFonts w:cs="Arial"/>
                <w:vertAlign w:val="subscript"/>
              </w:rPr>
              <w:t>Interferer</w:t>
            </w:r>
            <w:r w:rsidRPr="0044437C">
              <w:rPr>
                <w:rFonts w:cs="Arial"/>
              </w:rPr>
              <w:t>.</w:t>
            </w:r>
          </w:p>
          <w:p w14:paraId="0D86354D" w14:textId="77777777" w:rsidR="00524A5D" w:rsidRPr="0044437C" w:rsidRDefault="00000000">
            <w:pPr>
              <w:pStyle w:val="TAN"/>
              <w:rPr>
                <w:rFonts w:eastAsia="MS Mincho" w:cs="Arial"/>
                <w:strike/>
              </w:rPr>
            </w:pPr>
            <w:r w:rsidRPr="0044437C">
              <w:t>NOTE 4:</w:t>
            </w:r>
            <w:r w:rsidRPr="0044437C">
              <w:tab/>
            </w:r>
            <w:r w:rsidRPr="0044437C">
              <w:rPr>
                <w:rFonts w:cs="Arial"/>
              </w:rPr>
              <w:t>For DL category M1 UE, the parameters for the applicable channel bandwidth apply.</w:t>
            </w:r>
          </w:p>
        </w:tc>
      </w:tr>
      <w:bookmarkEnd w:id="1733"/>
    </w:tbl>
    <w:p w14:paraId="4A8652EE" w14:textId="77777777" w:rsidR="00524A5D" w:rsidRPr="0044437C" w:rsidRDefault="00524A5D">
      <w:pPr>
        <w:rPr>
          <w:lang w:eastAsia="zh-CN"/>
        </w:rPr>
      </w:pPr>
    </w:p>
    <w:p w14:paraId="1E2863E2" w14:textId="77777777" w:rsidR="00524A5D" w:rsidRPr="0044437C" w:rsidRDefault="00000000">
      <w:pPr>
        <w:pStyle w:val="TH"/>
      </w:pPr>
      <w:r w:rsidRPr="0044437C">
        <w:t xml:space="preserve">Table </w:t>
      </w:r>
      <w:r w:rsidRPr="0044437C">
        <w:rPr>
          <w:rFonts w:eastAsia="MS Mincho"/>
        </w:rPr>
        <w:t>7.5A.5-3</w:t>
      </w:r>
      <w:r w:rsidRPr="0044437C">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44437C"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44437C" w:rsidRDefault="00000000">
            <w:pPr>
              <w:pStyle w:val="TAH"/>
              <w:rPr>
                <w:rFonts w:cs="Arial"/>
              </w:rPr>
            </w:pPr>
            <w:bookmarkStart w:id="1734" w:name="MCCQCTEMPBM_00000545"/>
            <w:r w:rsidRPr="0044437C">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44437C" w:rsidRDefault="00000000">
            <w:pPr>
              <w:pStyle w:val="TAH"/>
              <w:rPr>
                <w:rFonts w:cs="Arial"/>
              </w:rPr>
            </w:pPr>
            <w:r w:rsidRPr="0044437C">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44437C" w:rsidRDefault="00000000">
            <w:pPr>
              <w:pStyle w:val="TAH"/>
              <w:rPr>
                <w:rFonts w:cs="Arial"/>
              </w:rPr>
            </w:pPr>
            <w:r w:rsidRPr="0044437C">
              <w:rPr>
                <w:rFonts w:cs="Arial"/>
              </w:rPr>
              <w:t>Channel bandwidth</w:t>
            </w:r>
          </w:p>
        </w:tc>
      </w:tr>
      <w:tr w:rsidR="00524A5D" w:rsidRPr="0044437C"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44437C"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44437C"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44437C" w:rsidRDefault="00000000">
            <w:pPr>
              <w:pStyle w:val="TAH"/>
              <w:rPr>
                <w:rFonts w:cs="Arial"/>
              </w:rPr>
            </w:pPr>
            <w:r w:rsidRPr="0044437C">
              <w:rPr>
                <w:rFonts w:cs="Arial"/>
              </w:rPr>
              <w:t xml:space="preserve">1.4 MHz </w:t>
            </w:r>
          </w:p>
        </w:tc>
      </w:tr>
      <w:tr w:rsidR="00524A5D" w:rsidRPr="0044437C"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44437C" w:rsidRDefault="00000000">
            <w:pPr>
              <w:pStyle w:val="TAL"/>
              <w:rPr>
                <w:rFonts w:cs="Arial"/>
                <w:i/>
              </w:rPr>
            </w:pPr>
            <w:r w:rsidRPr="0044437C">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44437C" w:rsidRDefault="00000000">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44437C" w:rsidRDefault="00000000">
            <w:pPr>
              <w:pStyle w:val="TAC"/>
              <w:rPr>
                <w:rFonts w:cs="Arial"/>
              </w:rPr>
            </w:pPr>
            <w:r w:rsidRPr="0044437C">
              <w:t>-</w:t>
            </w:r>
            <w:r w:rsidRPr="0044437C">
              <w:rPr>
                <w:rFonts w:eastAsia="Microsoft JhengHei"/>
                <w:lang w:eastAsia="zh-TW"/>
              </w:rPr>
              <w:t>71.5</w:t>
            </w:r>
          </w:p>
        </w:tc>
      </w:tr>
      <w:tr w:rsidR="00524A5D" w:rsidRPr="0044437C"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44437C" w:rsidRDefault="00000000">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44437C" w:rsidRDefault="00000000">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44437C" w:rsidRDefault="00000000">
            <w:pPr>
              <w:pStyle w:val="TAC"/>
              <w:rPr>
                <w:rFonts w:cs="Arial"/>
              </w:rPr>
            </w:pPr>
            <w:r w:rsidRPr="0044437C">
              <w:rPr>
                <w:rFonts w:eastAsia="MS Mincho" w:cs="Arial"/>
              </w:rPr>
              <w:t>-40</w:t>
            </w:r>
          </w:p>
        </w:tc>
      </w:tr>
      <w:tr w:rsidR="00524A5D" w:rsidRPr="0044437C"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44437C" w:rsidRDefault="00000000">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44437C" w:rsidRDefault="00000000">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44437C" w:rsidRDefault="00000000">
            <w:pPr>
              <w:pStyle w:val="TAC"/>
              <w:rPr>
                <w:rFonts w:cs="Arial"/>
              </w:rPr>
            </w:pPr>
            <w:r w:rsidRPr="0044437C">
              <w:rPr>
                <w:rFonts w:cs="Arial"/>
              </w:rPr>
              <w:t>1.4</w:t>
            </w:r>
          </w:p>
        </w:tc>
      </w:tr>
      <w:tr w:rsidR="00524A5D" w:rsidRPr="0044437C"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44437C" w:rsidRDefault="00000000">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44437C" w:rsidRDefault="00000000">
            <w:pPr>
              <w:pStyle w:val="TAC"/>
              <w:rPr>
                <w:rFonts w:cs="Arial"/>
              </w:rPr>
            </w:pPr>
            <w:r w:rsidRPr="0044437C">
              <w:rPr>
                <w:rFonts w:cs="Arial"/>
              </w:rPr>
              <w:t>1.4+0.0025</w:t>
            </w:r>
          </w:p>
          <w:p w14:paraId="0D33ED28" w14:textId="77777777" w:rsidR="00524A5D" w:rsidRPr="0044437C" w:rsidRDefault="00000000">
            <w:pPr>
              <w:pStyle w:val="TAC"/>
              <w:rPr>
                <w:rFonts w:cs="Arial"/>
              </w:rPr>
            </w:pPr>
            <w:r w:rsidRPr="0044437C">
              <w:rPr>
                <w:rFonts w:cs="Arial"/>
              </w:rPr>
              <w:t>/</w:t>
            </w:r>
          </w:p>
          <w:p w14:paraId="1C1DE024" w14:textId="77777777" w:rsidR="00524A5D" w:rsidRPr="0044437C" w:rsidRDefault="00000000">
            <w:pPr>
              <w:pStyle w:val="TAC"/>
              <w:rPr>
                <w:rFonts w:cs="Arial"/>
              </w:rPr>
            </w:pPr>
            <w:r w:rsidRPr="0044437C">
              <w:rPr>
                <w:rFonts w:cs="Arial"/>
              </w:rPr>
              <w:t>-1.4-0.0025</w:t>
            </w:r>
          </w:p>
        </w:tc>
      </w:tr>
      <w:tr w:rsidR="00524A5D" w:rsidRPr="0044437C"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44437C" w:rsidRDefault="00000000">
            <w:pPr>
              <w:pStyle w:val="TAN"/>
            </w:pPr>
            <w:r w:rsidRPr="0044437C">
              <w:t>NOTE 1:</w:t>
            </w:r>
            <w:r w:rsidRPr="0044437C">
              <w:tab/>
              <w:t>The transmitter shall be set to 24dB below P</w:t>
            </w:r>
            <w:r w:rsidRPr="0044437C">
              <w:rPr>
                <w:vertAlign w:val="subscript"/>
              </w:rPr>
              <w:t xml:space="preserve">CMAX_L </w:t>
            </w:r>
            <w:r w:rsidRPr="0044437C">
              <w:t>with P</w:t>
            </w:r>
            <w:r w:rsidRPr="0044437C">
              <w:rPr>
                <w:vertAlign w:val="subscript"/>
              </w:rPr>
              <w:t xml:space="preserve">CMAX_L </w:t>
            </w:r>
            <w:r w:rsidRPr="0044437C">
              <w:t>as defined in clause 6.2.5A.</w:t>
            </w:r>
          </w:p>
          <w:p w14:paraId="36121BD2" w14:textId="77777777" w:rsidR="00524A5D" w:rsidRPr="0044437C" w:rsidRDefault="00000000">
            <w:pPr>
              <w:pStyle w:val="TAN"/>
              <w:rPr>
                <w:rFonts w:eastAsia="MS Mincho" w:cs="Arial"/>
              </w:rPr>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tc>
      </w:tr>
      <w:bookmarkEnd w:id="1734"/>
    </w:tbl>
    <w:p w14:paraId="0408117A" w14:textId="77777777" w:rsidR="00524A5D" w:rsidRPr="0044437C" w:rsidRDefault="00524A5D">
      <w:pPr>
        <w:rPr>
          <w:lang w:eastAsia="zh-TW"/>
        </w:rPr>
      </w:pPr>
    </w:p>
    <w:p w14:paraId="449326FF" w14:textId="77777777" w:rsidR="00524A5D" w:rsidRPr="0044437C" w:rsidRDefault="00000000">
      <w:pPr>
        <w:pStyle w:val="Heading2"/>
      </w:pPr>
      <w:bookmarkStart w:id="1735" w:name="_Toc13539"/>
      <w:bookmarkStart w:id="1736" w:name="_Toc23620"/>
      <w:bookmarkStart w:id="1737" w:name="_Toc24723"/>
      <w:bookmarkStart w:id="1738" w:name="_Toc26718"/>
      <w:bookmarkStart w:id="1739" w:name="_Toc18480"/>
      <w:bookmarkStart w:id="1740" w:name="_Toc6546"/>
      <w:bookmarkStart w:id="1741" w:name="_Toc194571884"/>
      <w:r w:rsidRPr="0044437C">
        <w:t>7.5B</w:t>
      </w:r>
      <w:r w:rsidRPr="0044437C">
        <w:tab/>
        <w:t>Adjacent Channel Selectivity for category NB1 and NB2</w:t>
      </w:r>
      <w:bookmarkEnd w:id="1722"/>
      <w:bookmarkEnd w:id="1723"/>
      <w:bookmarkEnd w:id="1735"/>
      <w:bookmarkEnd w:id="1736"/>
      <w:bookmarkEnd w:id="1737"/>
      <w:bookmarkEnd w:id="1738"/>
      <w:bookmarkEnd w:id="1739"/>
      <w:bookmarkEnd w:id="1740"/>
      <w:bookmarkEnd w:id="1741"/>
    </w:p>
    <w:p w14:paraId="681843AB" w14:textId="77777777" w:rsidR="00524A5D" w:rsidRPr="0044437C" w:rsidRDefault="00000000">
      <w:pPr>
        <w:pStyle w:val="H6"/>
      </w:pPr>
      <w:bookmarkStart w:id="1742" w:name="MCCQCTEMPBM_00000340"/>
      <w:bookmarkStart w:id="1743" w:name="_Toc121162892"/>
      <w:bookmarkStart w:id="1744" w:name="_Toc120570100"/>
      <w:bookmarkStart w:id="1745" w:name="_Toc111062088"/>
      <w:bookmarkStart w:id="1746" w:name="_Toc368026376"/>
      <w:r w:rsidRPr="0044437C">
        <w:t>7.5B.1</w:t>
      </w:r>
      <w:r w:rsidRPr="0044437C">
        <w:tab/>
        <w:t>Test purpose</w:t>
      </w:r>
    </w:p>
    <w:bookmarkEnd w:id="1742"/>
    <w:p w14:paraId="05E8E2B9" w14:textId="77777777" w:rsidR="00524A5D" w:rsidRPr="0044437C" w:rsidRDefault="00000000">
      <w:r w:rsidRPr="0044437C">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44437C" w:rsidRDefault="00000000">
      <w:r w:rsidRPr="0044437C">
        <w:t>A UE unable to meet the throughput requirement under these conditions will decrease the coverage area when other e-NodeB transmitters exist in the adjacent channel.</w:t>
      </w:r>
    </w:p>
    <w:p w14:paraId="28A0441C" w14:textId="77777777" w:rsidR="00524A5D" w:rsidRPr="0044437C" w:rsidRDefault="00000000">
      <w:pPr>
        <w:pStyle w:val="H6"/>
      </w:pPr>
      <w:bookmarkStart w:id="1747" w:name="MCCQCTEMPBM_00000341"/>
      <w:r w:rsidRPr="0044437C">
        <w:t>7.5B.2</w:t>
      </w:r>
      <w:r w:rsidRPr="0044437C">
        <w:tab/>
        <w:t>Test applicability</w:t>
      </w:r>
    </w:p>
    <w:bookmarkEnd w:id="1747"/>
    <w:p w14:paraId="2761C076" w14:textId="77777777" w:rsidR="00524A5D" w:rsidRPr="0044437C" w:rsidRDefault="00000000">
      <w:r w:rsidRPr="0044437C">
        <w:t xml:space="preserve">This test case applies to all types of </w:t>
      </w:r>
      <w:r w:rsidRPr="0044437C">
        <w:rPr>
          <w:lang w:eastAsia="zh-TW"/>
        </w:rPr>
        <w:t xml:space="preserve">E-UTRA HD-FDD </w:t>
      </w:r>
      <w:r w:rsidRPr="0044437C">
        <w:t>UE release 17 and forward of category NB1 and NB2 that support satellite access.</w:t>
      </w:r>
    </w:p>
    <w:p w14:paraId="6C2143FC" w14:textId="77777777" w:rsidR="00524A5D" w:rsidRPr="0044437C" w:rsidRDefault="00000000">
      <w:pPr>
        <w:pStyle w:val="H6"/>
      </w:pPr>
      <w:bookmarkStart w:id="1748" w:name="MCCQCTEMPBM_00000342"/>
      <w:r w:rsidRPr="0044437C">
        <w:t>7.5B.3</w:t>
      </w:r>
      <w:r w:rsidRPr="0044437C">
        <w:tab/>
        <w:t>Minimum conformance requirements</w:t>
      </w:r>
    </w:p>
    <w:bookmarkEnd w:id="1748"/>
    <w:p w14:paraId="533A0193" w14:textId="77777777" w:rsidR="00524A5D" w:rsidRPr="0044437C" w:rsidRDefault="00000000">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44437C" w:rsidRDefault="00000000">
      <w:pPr>
        <w:rPr>
          <w:lang w:eastAsia="zh-CN"/>
        </w:rPr>
      </w:pPr>
      <w:r w:rsidRPr="0044437C">
        <w:lastRenderedPageBreak/>
        <w:t xml:space="preserve">Category NB1 and NB2 UE shall fulfil the minimum requirement specified in Table 7.5B.3-1 for all values of an adjacent channel interferer up to </w:t>
      </w:r>
      <w:r w:rsidRPr="0044437C">
        <w:rPr>
          <w:rFonts w:eastAsia="MS Mincho"/>
        </w:rPr>
        <w:t>-40</w:t>
      </w:r>
      <w:r w:rsidRPr="0044437C">
        <w:t xml:space="preserve"> dBm. However it is not possible to directly measure the ACS, instead the lower and upper range of test parameters are chosen in Table 7.5B.3-1 where the </w:t>
      </w:r>
      <w:r w:rsidRPr="0044437C">
        <w:rPr>
          <w:rFonts w:eastAsia="Osaka" w:cs="v5.0.0"/>
        </w:rPr>
        <w:t xml:space="preserve">throughput </w:t>
      </w:r>
      <w:r w:rsidRPr="0044437C">
        <w:t xml:space="preserve">shall be ≥ 95% of the maximum throughput of the reference measurement channel as specified in </w:t>
      </w:r>
      <w:r w:rsidRPr="0044437C">
        <w:rPr>
          <w:color w:val="000000" w:themeColor="text1"/>
        </w:rPr>
        <w:t>TS 36.101</w:t>
      </w:r>
      <w:r w:rsidRPr="0044437C">
        <w:rPr>
          <w:color w:val="000000" w:themeColor="text1"/>
          <w:lang w:eastAsia="zh-TW"/>
        </w:rPr>
        <w:t xml:space="preserve"> </w:t>
      </w:r>
      <w:r w:rsidRPr="0044437C">
        <w:rPr>
          <w:color w:val="000000" w:themeColor="text1"/>
        </w:rPr>
        <w:t xml:space="preserve">[7] </w:t>
      </w:r>
      <w:r w:rsidRPr="0044437C">
        <w:t>Annex A.3.2.</w:t>
      </w:r>
    </w:p>
    <w:p w14:paraId="0D0B323C" w14:textId="77777777" w:rsidR="00524A5D" w:rsidRPr="0044437C" w:rsidRDefault="00000000">
      <w:pPr>
        <w:pStyle w:val="TH"/>
      </w:pPr>
      <w:r w:rsidRPr="0044437C">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44437C" w:rsidRDefault="00000000">
            <w:pPr>
              <w:pStyle w:val="TAH"/>
              <w:rPr>
                <w:rFonts w:eastAsia="MS Mincho" w:cs="Arial"/>
                <w:lang w:eastAsia="ja-JP"/>
              </w:rPr>
            </w:pPr>
            <w:r w:rsidRPr="0044437C">
              <w:rPr>
                <w:rFonts w:eastAsia="MS Mincho" w:cs="Arial"/>
                <w:lang w:eastAsia="ja-JP"/>
              </w:rPr>
              <w:t>ACS1 test Parameters</w:t>
            </w:r>
          </w:p>
        </w:tc>
      </w:tr>
      <w:tr w:rsidR="00524A5D" w:rsidRPr="0044437C"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12D53E0B"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44437C" w:rsidRDefault="00000000">
            <w:pPr>
              <w:pStyle w:val="TAC"/>
              <w:rPr>
                <w:rFonts w:eastAsia="MS Mincho" w:cs="Arial"/>
                <w:lang w:eastAsia="ja-JP"/>
              </w:rPr>
            </w:pPr>
            <w:r w:rsidRPr="0044437C">
              <w:rPr>
                <w:rFonts w:eastAsia="MS Mincho" w:cs="Arial"/>
                <w:lang w:eastAsia="ja-JP"/>
              </w:rPr>
              <w:t>REFSENS + 14 dB</w:t>
            </w:r>
          </w:p>
        </w:tc>
      </w:tr>
      <w:tr w:rsidR="00524A5D" w:rsidRPr="0044437C"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17AC4BE6"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44437C" w:rsidRDefault="00000000">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44437C" w:rsidRDefault="00000000">
            <w:pPr>
              <w:pStyle w:val="TAC"/>
              <w:rPr>
                <w:rFonts w:eastAsia="MS Mincho" w:cs="Arial"/>
                <w:lang w:eastAsia="ja-JP"/>
              </w:rPr>
            </w:pPr>
            <w:r w:rsidRPr="0044437C">
              <w:rPr>
                <w:rFonts w:eastAsia="MS Mincho" w:cs="Arial"/>
                <w:lang w:eastAsia="ja-JP"/>
              </w:rPr>
              <w:t>REFSENS + 47 dB</w:t>
            </w:r>
          </w:p>
        </w:tc>
      </w:tr>
      <w:tr w:rsidR="00524A5D" w:rsidRPr="0044437C"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44437C" w:rsidRDefault="00000000">
            <w:pPr>
              <w:pStyle w:val="TAC"/>
              <w:rPr>
                <w:rFonts w:eastAsia="MS Mincho" w:cs="Arial"/>
                <w:lang w:eastAsia="ja-JP"/>
              </w:rPr>
            </w:pPr>
            <w:r w:rsidRPr="0044437C">
              <w:rPr>
                <w:rFonts w:eastAsia="MS Mincho" w:cs="Arial"/>
                <w:lang w:eastAsia="ja-JP"/>
              </w:rPr>
              <w:t>±2.5 MHz</w:t>
            </w:r>
          </w:p>
        </w:tc>
      </w:tr>
      <w:tr w:rsidR="00524A5D" w:rsidRPr="0044437C"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44437C" w:rsidRDefault="00000000">
            <w:pPr>
              <w:pStyle w:val="TAH"/>
              <w:rPr>
                <w:rFonts w:eastAsia="MS Mincho" w:cs="Arial"/>
                <w:lang w:eastAsia="ja-JP"/>
              </w:rPr>
            </w:pPr>
            <w:r w:rsidRPr="0044437C">
              <w:rPr>
                <w:rFonts w:eastAsia="MS Mincho" w:cs="Arial"/>
                <w:lang w:eastAsia="ja-JP"/>
              </w:rPr>
              <w:t>ACS2 test Parameters</w:t>
            </w:r>
          </w:p>
        </w:tc>
      </w:tr>
      <w:tr w:rsidR="00524A5D" w:rsidRPr="0044437C"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3C43F137"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44437C" w:rsidRDefault="00000000">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44437C" w:rsidRDefault="00000000">
            <w:pPr>
              <w:pStyle w:val="TAC"/>
              <w:rPr>
                <w:rFonts w:eastAsia="MS Mincho" w:cs="Arial"/>
                <w:lang w:eastAsia="ja-JP"/>
              </w:rPr>
            </w:pPr>
            <w:r w:rsidRPr="0044437C">
              <w:rPr>
                <w:rFonts w:eastAsia="MS Mincho" w:cs="Arial"/>
                <w:lang w:eastAsia="ja-JP"/>
              </w:rPr>
              <w:t>-73 dBm</w:t>
            </w:r>
          </w:p>
        </w:tc>
      </w:tr>
      <w:tr w:rsidR="00524A5D" w:rsidRPr="0044437C"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6C96FE52"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44437C" w:rsidRDefault="00000000">
            <w:pPr>
              <w:pStyle w:val="TAC"/>
              <w:rPr>
                <w:rFonts w:eastAsia="MS Mincho" w:cs="Arial"/>
                <w:lang w:eastAsia="ja-JP"/>
              </w:rPr>
            </w:pPr>
            <w:r w:rsidRPr="0044437C">
              <w:rPr>
                <w:rFonts w:eastAsia="MS Mincho" w:cs="Arial"/>
                <w:lang w:eastAsia="ja-JP"/>
              </w:rPr>
              <w:t>-40 dBm</w:t>
            </w:r>
          </w:p>
        </w:tc>
      </w:tr>
      <w:tr w:rsidR="00524A5D" w:rsidRPr="0044437C"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44437C" w:rsidRDefault="00000000">
            <w:pPr>
              <w:pStyle w:val="TAC"/>
              <w:rPr>
                <w:rFonts w:eastAsia="MS Mincho" w:cs="Arial"/>
                <w:lang w:eastAsia="ja-JP"/>
              </w:rPr>
            </w:pPr>
            <w:r w:rsidRPr="0044437C">
              <w:rPr>
                <w:rFonts w:eastAsia="MS Mincho" w:cs="Arial"/>
                <w:lang w:eastAsia="ja-JP"/>
              </w:rPr>
              <w:t>±2.5 MHz</w:t>
            </w:r>
          </w:p>
        </w:tc>
      </w:tr>
    </w:tbl>
    <w:p w14:paraId="1925AE25" w14:textId="77777777" w:rsidR="00524A5D" w:rsidRPr="0044437C" w:rsidRDefault="00524A5D"/>
    <w:p w14:paraId="55967C1C" w14:textId="77777777" w:rsidR="00524A5D" w:rsidRPr="0044437C" w:rsidRDefault="00000000">
      <w:r w:rsidRPr="0044437C">
        <w:t>The normative reference for this requirement is TS 36.102 [11] clause 7.5B.</w:t>
      </w:r>
    </w:p>
    <w:p w14:paraId="092420A2" w14:textId="77777777" w:rsidR="00524A5D" w:rsidRPr="0044437C" w:rsidRDefault="00000000">
      <w:pPr>
        <w:pStyle w:val="H6"/>
      </w:pPr>
      <w:bookmarkStart w:id="1749" w:name="MCCQCTEMPBM_00000343"/>
      <w:r w:rsidRPr="0044437C">
        <w:t>7.5B.4</w:t>
      </w:r>
      <w:r w:rsidRPr="0044437C">
        <w:tab/>
        <w:t>Test description</w:t>
      </w:r>
    </w:p>
    <w:p w14:paraId="4A048DE4" w14:textId="77777777" w:rsidR="00524A5D" w:rsidRPr="0044437C" w:rsidRDefault="00000000">
      <w:pPr>
        <w:pStyle w:val="H6"/>
      </w:pPr>
      <w:bookmarkStart w:id="1750" w:name="MCCQCTEMPBM_00000344"/>
      <w:bookmarkEnd w:id="1749"/>
      <w:r w:rsidRPr="0044437C">
        <w:t>7.5B.4.1</w:t>
      </w:r>
      <w:r w:rsidRPr="0044437C">
        <w:tab/>
        <w:t>Initial conditions</w:t>
      </w:r>
    </w:p>
    <w:bookmarkEnd w:id="1750"/>
    <w:p w14:paraId="2BC42FA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06512FB" w14:textId="77777777"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 </w:t>
      </w:r>
      <w:r w:rsidRPr="0044437C">
        <w:rPr>
          <w:lang w:eastAsia="zh-TW"/>
        </w:rPr>
        <w:t>defined for CAT NB1 and NB2 in clause</w:t>
      </w:r>
      <w:r w:rsidRPr="0044437C">
        <w:t xml:space="preserve"> 5.2</w:t>
      </w:r>
      <w:r w:rsidRPr="0044437C">
        <w:rPr>
          <w:lang w:eastAsia="zh-TW"/>
        </w:rPr>
        <w:t>E</w:t>
      </w:r>
      <w:r w:rsidRPr="0044437C">
        <w:t>. All of these configurations shall be tested with applicable test parameters for each channel bandwidth, and are shown in table 7.</w:t>
      </w:r>
      <w:r w:rsidRPr="0044437C">
        <w:rPr>
          <w:lang w:eastAsia="zh-TW"/>
        </w:rPr>
        <w:t>5B</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6095DD94" w14:textId="77777777" w:rsidR="00524A5D" w:rsidRPr="0044437C" w:rsidRDefault="00000000">
      <w:pPr>
        <w:pStyle w:val="TH"/>
        <w:rPr>
          <w:lang w:eastAsia="zh-TW"/>
        </w:rPr>
      </w:pPr>
      <w:r w:rsidRPr="0044437C">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44437C"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44437C" w:rsidRDefault="00000000">
            <w:pPr>
              <w:pStyle w:val="TAH"/>
            </w:pPr>
            <w:r w:rsidRPr="0044437C">
              <w:t>Initial Conditions</w:t>
            </w:r>
          </w:p>
        </w:tc>
      </w:tr>
      <w:tr w:rsidR="00524A5D" w:rsidRPr="0044437C"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44437C" w:rsidRDefault="00000000">
            <w:pPr>
              <w:pStyle w:val="TAL"/>
            </w:pPr>
            <w:r w:rsidRPr="0044437C">
              <w:t>Test Environment as specified in TS 36.508 [12] clause </w:t>
            </w:r>
            <w:r w:rsidRPr="0044437C">
              <w:rPr>
                <w:rFonts w:eastAsia="MS Mincho"/>
              </w:rPr>
              <w:t>8.1</w:t>
            </w:r>
            <w:r w:rsidRPr="0044437C">
              <w:t>.1</w:t>
            </w:r>
          </w:p>
        </w:tc>
        <w:tc>
          <w:tcPr>
            <w:tcW w:w="4500" w:type="dxa"/>
            <w:gridSpan w:val="3"/>
            <w:tcMar>
              <w:top w:w="0" w:type="dxa"/>
              <w:left w:w="108" w:type="dxa"/>
              <w:bottom w:w="0" w:type="dxa"/>
              <w:right w:w="108" w:type="dxa"/>
            </w:tcMar>
          </w:tcPr>
          <w:p w14:paraId="49C6A110" w14:textId="77777777" w:rsidR="00524A5D" w:rsidRPr="0044437C" w:rsidRDefault="00000000">
            <w:pPr>
              <w:pStyle w:val="TAL"/>
            </w:pPr>
            <w:r w:rsidRPr="0044437C">
              <w:t>NC</w:t>
            </w:r>
          </w:p>
        </w:tc>
      </w:tr>
      <w:tr w:rsidR="00524A5D" w:rsidRPr="0044437C"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44437C" w:rsidRDefault="00000000">
            <w:pPr>
              <w:pStyle w:val="TAL"/>
            </w:pPr>
            <w:r w:rsidRPr="0044437C">
              <w:t>Test Frequencies as specified in TS36.508 [12] clause </w:t>
            </w:r>
            <w:r w:rsidRPr="0044437C">
              <w:rPr>
                <w:rFonts w:eastAsia="MS Mincho"/>
              </w:rPr>
              <w:t>8.1</w:t>
            </w:r>
            <w:r w:rsidRPr="0044437C">
              <w:t>.3.1</w:t>
            </w:r>
          </w:p>
        </w:tc>
        <w:tc>
          <w:tcPr>
            <w:tcW w:w="4500" w:type="dxa"/>
            <w:gridSpan w:val="3"/>
            <w:tcMar>
              <w:top w:w="0" w:type="dxa"/>
              <w:left w:w="108" w:type="dxa"/>
              <w:bottom w:w="0" w:type="dxa"/>
              <w:right w:w="108" w:type="dxa"/>
            </w:tcMar>
          </w:tcPr>
          <w:p w14:paraId="3625700D" w14:textId="14C2521F" w:rsidR="00524A5D" w:rsidRPr="0044437C" w:rsidRDefault="00C37AAE">
            <w:pPr>
              <w:pStyle w:val="TAL"/>
            </w:pPr>
            <w:r w:rsidRPr="0044437C">
              <w:t>Mid range</w:t>
            </w:r>
          </w:p>
        </w:tc>
      </w:tr>
      <w:tr w:rsidR="00524A5D" w:rsidRPr="0044437C" w14:paraId="128AD01B" w14:textId="77777777">
        <w:trPr>
          <w:jc w:val="center"/>
        </w:trPr>
        <w:tc>
          <w:tcPr>
            <w:tcW w:w="1470" w:type="dxa"/>
            <w:tcMar>
              <w:top w:w="0" w:type="dxa"/>
              <w:left w:w="108" w:type="dxa"/>
              <w:bottom w:w="0" w:type="dxa"/>
              <w:right w:w="108" w:type="dxa"/>
            </w:tcMar>
          </w:tcPr>
          <w:p w14:paraId="59DF4679" w14:textId="77777777" w:rsidR="00524A5D" w:rsidRPr="0044437C" w:rsidRDefault="00000000">
            <w:pPr>
              <w:pStyle w:val="TAH"/>
            </w:pPr>
            <w:r w:rsidRPr="0044437C">
              <w:t>Configuration ID</w:t>
            </w:r>
          </w:p>
        </w:tc>
        <w:tc>
          <w:tcPr>
            <w:tcW w:w="2520" w:type="dxa"/>
            <w:gridSpan w:val="2"/>
            <w:tcMar>
              <w:top w:w="0" w:type="dxa"/>
              <w:left w:w="108" w:type="dxa"/>
              <w:bottom w:w="0" w:type="dxa"/>
              <w:right w:w="108" w:type="dxa"/>
            </w:tcMar>
          </w:tcPr>
          <w:p w14:paraId="659F7A34" w14:textId="77777777" w:rsidR="00524A5D" w:rsidRPr="0044437C" w:rsidRDefault="00000000">
            <w:pPr>
              <w:pStyle w:val="TAH"/>
            </w:pPr>
            <w:r w:rsidRPr="0044437C">
              <w:t>Downlink Configuration</w:t>
            </w:r>
          </w:p>
        </w:tc>
        <w:tc>
          <w:tcPr>
            <w:tcW w:w="4500" w:type="dxa"/>
            <w:gridSpan w:val="3"/>
            <w:tcMar>
              <w:top w:w="0" w:type="dxa"/>
              <w:left w:w="108" w:type="dxa"/>
              <w:bottom w:w="0" w:type="dxa"/>
              <w:right w:w="108" w:type="dxa"/>
            </w:tcMar>
          </w:tcPr>
          <w:p w14:paraId="32200C76" w14:textId="77777777" w:rsidR="00524A5D" w:rsidRPr="0044437C" w:rsidRDefault="00000000">
            <w:pPr>
              <w:pStyle w:val="TAH"/>
            </w:pPr>
            <w:r w:rsidRPr="0044437C">
              <w:t>Uplink Configuration</w:t>
            </w:r>
          </w:p>
        </w:tc>
      </w:tr>
      <w:tr w:rsidR="00524A5D" w:rsidRPr="0044437C" w14:paraId="7ED69801" w14:textId="77777777">
        <w:trPr>
          <w:jc w:val="center"/>
        </w:trPr>
        <w:tc>
          <w:tcPr>
            <w:tcW w:w="1470" w:type="dxa"/>
            <w:tcMar>
              <w:top w:w="0" w:type="dxa"/>
              <w:left w:w="108" w:type="dxa"/>
              <w:bottom w:w="0" w:type="dxa"/>
              <w:right w:w="108" w:type="dxa"/>
            </w:tcMar>
          </w:tcPr>
          <w:p w14:paraId="725E48FD" w14:textId="77777777" w:rsidR="00524A5D" w:rsidRPr="0044437C" w:rsidRDefault="00524A5D">
            <w:pPr>
              <w:pStyle w:val="TAC"/>
            </w:pPr>
          </w:p>
        </w:tc>
        <w:tc>
          <w:tcPr>
            <w:tcW w:w="1165" w:type="dxa"/>
            <w:tcMar>
              <w:top w:w="0" w:type="dxa"/>
              <w:left w:w="108" w:type="dxa"/>
              <w:bottom w:w="0" w:type="dxa"/>
              <w:right w:w="108" w:type="dxa"/>
            </w:tcMar>
          </w:tcPr>
          <w:p w14:paraId="2623000F" w14:textId="77777777" w:rsidR="00524A5D" w:rsidRPr="0044437C" w:rsidRDefault="00000000">
            <w:pPr>
              <w:pStyle w:val="TAC"/>
            </w:pPr>
            <w:r w:rsidRPr="0044437C">
              <w:t>Modulation</w:t>
            </w:r>
          </w:p>
        </w:tc>
        <w:tc>
          <w:tcPr>
            <w:tcW w:w="1355" w:type="dxa"/>
            <w:tcMar>
              <w:top w:w="0" w:type="dxa"/>
              <w:left w:w="108" w:type="dxa"/>
              <w:bottom w:w="0" w:type="dxa"/>
              <w:right w:w="108" w:type="dxa"/>
            </w:tcMar>
          </w:tcPr>
          <w:p w14:paraId="27C5F387" w14:textId="77777777" w:rsidR="00524A5D" w:rsidRPr="0044437C" w:rsidRDefault="00000000">
            <w:pPr>
              <w:pStyle w:val="TAC"/>
            </w:pPr>
            <w:r w:rsidRPr="0044437C">
              <w:t>Subcarriers</w:t>
            </w:r>
          </w:p>
        </w:tc>
        <w:tc>
          <w:tcPr>
            <w:tcW w:w="2140" w:type="dxa"/>
            <w:tcMar>
              <w:top w:w="0" w:type="dxa"/>
              <w:left w:w="108" w:type="dxa"/>
              <w:bottom w:w="0" w:type="dxa"/>
              <w:right w:w="108" w:type="dxa"/>
            </w:tcMar>
          </w:tcPr>
          <w:p w14:paraId="701C3EBB" w14:textId="77777777" w:rsidR="00524A5D" w:rsidRPr="0044437C" w:rsidRDefault="00000000">
            <w:pPr>
              <w:pStyle w:val="TAC"/>
            </w:pPr>
            <w:r w:rsidRPr="0044437C">
              <w:t>Modulation</w:t>
            </w:r>
          </w:p>
        </w:tc>
        <w:tc>
          <w:tcPr>
            <w:tcW w:w="1165" w:type="dxa"/>
            <w:tcMar>
              <w:top w:w="0" w:type="dxa"/>
              <w:left w:w="108" w:type="dxa"/>
              <w:bottom w:w="0" w:type="dxa"/>
              <w:right w:w="108" w:type="dxa"/>
            </w:tcMar>
          </w:tcPr>
          <w:p w14:paraId="069F9116" w14:textId="77777777" w:rsidR="00524A5D" w:rsidRPr="0044437C" w:rsidRDefault="00000000">
            <w:pPr>
              <w:pStyle w:val="TAC"/>
            </w:pPr>
            <w:r w:rsidRPr="0044437C">
              <w:t>N</w:t>
            </w:r>
            <w:r w:rsidRPr="0044437C">
              <w:rPr>
                <w:vertAlign w:val="subscript"/>
              </w:rPr>
              <w:t>tones</w:t>
            </w:r>
          </w:p>
        </w:tc>
        <w:tc>
          <w:tcPr>
            <w:tcW w:w="1195" w:type="dxa"/>
            <w:tcMar>
              <w:top w:w="0" w:type="dxa"/>
              <w:left w:w="108" w:type="dxa"/>
              <w:bottom w:w="0" w:type="dxa"/>
              <w:right w:w="108" w:type="dxa"/>
            </w:tcMar>
          </w:tcPr>
          <w:p w14:paraId="328DA3ED" w14:textId="77777777" w:rsidR="00524A5D" w:rsidRPr="0044437C" w:rsidRDefault="00000000">
            <w:pPr>
              <w:pStyle w:val="TAC"/>
            </w:pPr>
            <w:r w:rsidRPr="0044437C">
              <w:t>Subcarrier spacing</w:t>
            </w:r>
          </w:p>
        </w:tc>
      </w:tr>
      <w:tr w:rsidR="00524A5D" w:rsidRPr="0044437C" w14:paraId="1DAFD3BD" w14:textId="77777777">
        <w:trPr>
          <w:jc w:val="center"/>
        </w:trPr>
        <w:tc>
          <w:tcPr>
            <w:tcW w:w="1470" w:type="dxa"/>
            <w:tcMar>
              <w:top w:w="0" w:type="dxa"/>
              <w:left w:w="108" w:type="dxa"/>
              <w:bottom w:w="0" w:type="dxa"/>
              <w:right w:w="108" w:type="dxa"/>
            </w:tcMar>
          </w:tcPr>
          <w:p w14:paraId="09926790" w14:textId="77777777" w:rsidR="00524A5D" w:rsidRPr="0044437C" w:rsidRDefault="00000000">
            <w:pPr>
              <w:pStyle w:val="TAC"/>
            </w:pPr>
            <w:r w:rsidRPr="0044437C">
              <w:t>1</w:t>
            </w:r>
          </w:p>
        </w:tc>
        <w:tc>
          <w:tcPr>
            <w:tcW w:w="1165" w:type="dxa"/>
            <w:tcMar>
              <w:top w:w="0" w:type="dxa"/>
              <w:left w:w="108" w:type="dxa"/>
              <w:bottom w:w="0" w:type="dxa"/>
              <w:right w:w="108" w:type="dxa"/>
            </w:tcMar>
          </w:tcPr>
          <w:p w14:paraId="509BA2E7" w14:textId="77777777" w:rsidR="00524A5D" w:rsidRPr="0044437C" w:rsidRDefault="00000000">
            <w:pPr>
              <w:pStyle w:val="TAC"/>
            </w:pPr>
            <w:r w:rsidRPr="0044437C">
              <w:t>QPSK</w:t>
            </w:r>
          </w:p>
        </w:tc>
        <w:tc>
          <w:tcPr>
            <w:tcW w:w="1355" w:type="dxa"/>
            <w:tcMar>
              <w:top w:w="0" w:type="dxa"/>
              <w:left w:w="108" w:type="dxa"/>
              <w:bottom w:w="0" w:type="dxa"/>
              <w:right w:w="108" w:type="dxa"/>
            </w:tcMar>
          </w:tcPr>
          <w:p w14:paraId="7DC55C78" w14:textId="77777777" w:rsidR="00524A5D" w:rsidRPr="0044437C" w:rsidRDefault="00000000">
            <w:pPr>
              <w:pStyle w:val="TAC"/>
            </w:pPr>
            <w:r w:rsidRPr="0044437C">
              <w:t>12</w:t>
            </w:r>
          </w:p>
        </w:tc>
        <w:tc>
          <w:tcPr>
            <w:tcW w:w="2140" w:type="dxa"/>
            <w:tcMar>
              <w:top w:w="0" w:type="dxa"/>
              <w:left w:w="108" w:type="dxa"/>
              <w:bottom w:w="0" w:type="dxa"/>
              <w:right w:w="108" w:type="dxa"/>
            </w:tcMar>
          </w:tcPr>
          <w:p w14:paraId="17795EA8" w14:textId="77777777" w:rsidR="00524A5D" w:rsidRPr="0044437C" w:rsidRDefault="00000000">
            <w:pPr>
              <w:pStyle w:val="TAC"/>
            </w:pPr>
            <w:r w:rsidRPr="0044437C">
              <w:t>BPSK</w:t>
            </w:r>
          </w:p>
        </w:tc>
        <w:tc>
          <w:tcPr>
            <w:tcW w:w="1165" w:type="dxa"/>
            <w:tcMar>
              <w:top w:w="0" w:type="dxa"/>
              <w:left w:w="108" w:type="dxa"/>
              <w:bottom w:w="0" w:type="dxa"/>
              <w:right w:w="108" w:type="dxa"/>
            </w:tcMar>
          </w:tcPr>
          <w:p w14:paraId="26311EA3" w14:textId="77777777" w:rsidR="00524A5D" w:rsidRPr="0044437C" w:rsidRDefault="00000000">
            <w:pPr>
              <w:pStyle w:val="TAC"/>
            </w:pPr>
            <w:r w:rsidRPr="0044437C">
              <w:t>1@0</w:t>
            </w:r>
          </w:p>
        </w:tc>
        <w:tc>
          <w:tcPr>
            <w:tcW w:w="1195" w:type="dxa"/>
            <w:tcMar>
              <w:top w:w="0" w:type="dxa"/>
              <w:left w:w="108" w:type="dxa"/>
              <w:bottom w:w="0" w:type="dxa"/>
              <w:right w:w="108" w:type="dxa"/>
            </w:tcMar>
          </w:tcPr>
          <w:p w14:paraId="45711141" w14:textId="77777777" w:rsidR="00524A5D" w:rsidRPr="0044437C" w:rsidRDefault="00000000">
            <w:pPr>
              <w:pStyle w:val="TAC"/>
            </w:pPr>
            <w:r w:rsidRPr="0044437C">
              <w:t>15kHz</w:t>
            </w:r>
          </w:p>
        </w:tc>
      </w:tr>
    </w:tbl>
    <w:p w14:paraId="7D5ACD6D" w14:textId="77777777" w:rsidR="00524A5D" w:rsidRPr="0044437C" w:rsidRDefault="00524A5D"/>
    <w:p w14:paraId="1F87D1A6" w14:textId="70A1BB98" w:rsidR="00524A5D" w:rsidRPr="0044437C" w:rsidRDefault="00000000">
      <w:pPr>
        <w:pStyle w:val="B1"/>
        <w:overflowPunct w:val="0"/>
        <w:autoSpaceDE w:val="0"/>
        <w:autoSpaceDN w:val="0"/>
        <w:adjustRightInd w:val="0"/>
        <w:contextualSpacing w:val="0"/>
        <w:textAlignment w:val="baseline"/>
      </w:pPr>
      <w:r w:rsidRPr="0044437C">
        <w:rPr>
          <w:rFonts w:eastAsia="Malgun Gothic"/>
        </w:rPr>
        <w:t>1.</w:t>
      </w:r>
      <w:r w:rsidRPr="0044437C">
        <w:rPr>
          <w:rFonts w:eastAsia="Malgun Gothic"/>
        </w:rPr>
        <w:tab/>
      </w:r>
      <w:r w:rsidRPr="0044437C">
        <w:t>Connect the SS to the UE antenna connectors as shown in TS 36.508[</w:t>
      </w:r>
      <w:r w:rsidR="00C90F62" w:rsidRPr="0044437C">
        <w:t>12</w:t>
      </w:r>
      <w:r w:rsidRPr="0044437C">
        <w:t>] Annex A Figure A.4 using only main UE Tx/Rx antenna.</w:t>
      </w:r>
    </w:p>
    <w:p w14:paraId="38829B4E" w14:textId="07A6B48D"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2.</w:t>
      </w:r>
      <w:r w:rsidRPr="0044437C">
        <w:rPr>
          <w:rFonts w:eastAsia="Malgun Gothic"/>
        </w:rPr>
        <w:tab/>
      </w:r>
      <w:r w:rsidRPr="0044437C">
        <w:t>The parameter settings for the cell are set up according to TS 36.508 [</w:t>
      </w:r>
      <w:r w:rsidR="00C90F62" w:rsidRPr="0044437C">
        <w:t>12</w:t>
      </w:r>
      <w:r w:rsidRPr="0044437C">
        <w:t>] subclause 4.4.3.</w:t>
      </w:r>
    </w:p>
    <w:p w14:paraId="058CDC8D"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3.</w:t>
      </w:r>
      <w:r w:rsidRPr="0044437C">
        <w:rPr>
          <w:rFonts w:eastAsia="Malgun Gothic"/>
        </w:rPr>
        <w:tab/>
      </w:r>
      <w:r w:rsidRPr="0044437C">
        <w:t>Downlink signals are initially set up according to Annex C0, C.1 and C.3.1, and uplink signals according to Annex H.1 and H.3.1.</w:t>
      </w:r>
    </w:p>
    <w:p w14:paraId="07F5BF34"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4.</w:t>
      </w:r>
      <w:r w:rsidRPr="0044437C">
        <w:rPr>
          <w:rFonts w:eastAsia="Malgun Gothic"/>
        </w:rPr>
        <w:tab/>
      </w:r>
      <w:r w:rsidRPr="0044437C">
        <w:t>The UL and DL Reference Measurement channels are set according to Table 7.</w:t>
      </w:r>
      <w:r w:rsidRPr="0044437C">
        <w:rPr>
          <w:lang w:eastAsia="zh-TW"/>
        </w:rPr>
        <w:t>5B</w:t>
      </w:r>
      <w:r w:rsidRPr="0044437C">
        <w:t>.4.1-1.</w:t>
      </w:r>
    </w:p>
    <w:p w14:paraId="79B4E748"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lastRenderedPageBreak/>
        <w:t>5</w:t>
      </w:r>
      <w:r w:rsidRPr="0044437C">
        <w:rPr>
          <w:rFonts w:eastAsia="Malgun Gothic"/>
        </w:rPr>
        <w:tab/>
      </w:r>
      <w:r w:rsidRPr="0044437C">
        <w:t>Propagation conditions are set according to Annex B.0.</w:t>
      </w:r>
    </w:p>
    <w:p w14:paraId="2C19BA9B"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218931D" w14:textId="77777777" w:rsidR="00524A5D" w:rsidRPr="0044437C" w:rsidRDefault="00000000">
      <w:pPr>
        <w:pStyle w:val="B1"/>
        <w:overflowPunct w:val="0"/>
        <w:autoSpaceDE w:val="0"/>
        <w:autoSpaceDN w:val="0"/>
        <w:adjustRightInd w:val="0"/>
        <w:contextualSpacing w:val="0"/>
        <w:textAlignment w:val="baseline"/>
      </w:pPr>
      <w:r w:rsidRPr="0044437C">
        <w:t>7.</w:t>
      </w:r>
      <w:r w:rsidRPr="0044437C">
        <w:tab/>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33D0B254"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Deactivate UE prediction of satellite trajectory by any preconfigured means.</w:t>
      </w:r>
    </w:p>
    <w:p w14:paraId="6855FE7B"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t>9.</w:t>
      </w:r>
      <w:r w:rsidRPr="0044437C">
        <w:tab/>
        <w:t>Ensure the UE is in State 2A-NB with CP CIoT Optimisation according to TS 36.508 [7] clause 8.1.5. Message contents are defined in clause 7.5B.4.3.</w:t>
      </w:r>
    </w:p>
    <w:p w14:paraId="461096D7" w14:textId="77777777" w:rsidR="00524A5D" w:rsidRPr="0044437C" w:rsidRDefault="00000000">
      <w:pPr>
        <w:pStyle w:val="H6"/>
        <w:ind w:left="0" w:firstLine="0"/>
      </w:pPr>
      <w:bookmarkStart w:id="1751" w:name="MCCQCTEMPBM_00000345"/>
      <w:r w:rsidRPr="0044437C">
        <w:t>7.5B.4.2</w:t>
      </w:r>
      <w:r w:rsidRPr="0044437C">
        <w:tab/>
        <w:t>Test procedure</w:t>
      </w:r>
    </w:p>
    <w:bookmarkEnd w:id="1751"/>
    <w:p w14:paraId="05778E00"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Set the Downlink signal level to the value defined for ACS1, GSM in Table 7.5B.5-1. For steps 2 to 5 and 6 to 9, use the default message contents.</w:t>
      </w:r>
    </w:p>
    <w:p w14:paraId="52617AB9" w14:textId="77777777" w:rsidR="00524A5D" w:rsidRPr="0044437C" w:rsidRDefault="00000000">
      <w:pPr>
        <w:pStyle w:val="B1"/>
        <w:overflowPunct w:val="0"/>
        <w:autoSpaceDE w:val="0"/>
        <w:autoSpaceDN w:val="0"/>
        <w:adjustRightInd w:val="0"/>
        <w:contextualSpacing w:val="0"/>
        <w:textAlignment w:val="baseline"/>
      </w:pPr>
      <w:r w:rsidRPr="0044437C">
        <w:t>3.</w:t>
      </w:r>
      <w:r w:rsidRPr="0044437C">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 xml:space="preserve">Measure the average throughput for a duration sufficient to achieve statistical significance according to Annex G.2. </w:t>
      </w:r>
    </w:p>
    <w:p w14:paraId="2CC551AD"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 xml:space="preserve">Repeat steps 2 to 4, using an interfering signal above the wanted signal at step 3. </w:t>
      </w:r>
    </w:p>
    <w:p w14:paraId="28DB247B"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Set the Downlink signal level to the value defined for ACS1, E-UTRA in Table 7.5B.5-1.</w:t>
      </w:r>
    </w:p>
    <w:p w14:paraId="7A133E5C" w14:textId="77777777" w:rsidR="00524A5D" w:rsidRPr="0044437C" w:rsidRDefault="00000000">
      <w:pPr>
        <w:pStyle w:val="B1"/>
        <w:overflowPunct w:val="0"/>
        <w:autoSpaceDE w:val="0"/>
        <w:autoSpaceDN w:val="0"/>
        <w:adjustRightInd w:val="0"/>
        <w:contextualSpacing w:val="0"/>
        <w:textAlignment w:val="baseline"/>
      </w:pPr>
      <w:r w:rsidRPr="0044437C">
        <w:t>7.</w:t>
      </w:r>
      <w:r w:rsidRPr="0044437C">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 xml:space="preserve">Measure the average throughput for a duration sufficient to achieve statistical significance according to Annex G.2. </w:t>
      </w:r>
    </w:p>
    <w:p w14:paraId="3E9BA321" w14:textId="77777777" w:rsidR="00524A5D" w:rsidRPr="0044437C" w:rsidRDefault="00000000">
      <w:pPr>
        <w:pStyle w:val="B1"/>
        <w:overflowPunct w:val="0"/>
        <w:autoSpaceDE w:val="0"/>
        <w:autoSpaceDN w:val="0"/>
        <w:adjustRightInd w:val="0"/>
        <w:contextualSpacing w:val="0"/>
        <w:textAlignment w:val="baseline"/>
      </w:pPr>
      <w:r w:rsidRPr="0044437C">
        <w:t>9.</w:t>
      </w:r>
      <w:r w:rsidRPr="0044437C">
        <w:tab/>
        <w:t>Repeat steps 6 to 8, using an interfering signal above the wanted signal at step 7.</w:t>
      </w:r>
    </w:p>
    <w:p w14:paraId="73CE1089" w14:textId="77777777" w:rsidR="00524A5D" w:rsidRPr="0044437C" w:rsidRDefault="00000000">
      <w:pPr>
        <w:pStyle w:val="B1"/>
        <w:overflowPunct w:val="0"/>
        <w:autoSpaceDE w:val="0"/>
        <w:autoSpaceDN w:val="0"/>
        <w:adjustRightInd w:val="0"/>
        <w:contextualSpacing w:val="0"/>
        <w:textAlignment w:val="baseline"/>
      </w:pPr>
      <w:r w:rsidRPr="0044437C">
        <w:t>10.</w:t>
      </w:r>
      <w:r w:rsidRPr="0044437C">
        <w:tab/>
        <w:t>Release the connection through State 3A-NB.</w:t>
      </w:r>
    </w:p>
    <w:p w14:paraId="435D5905" w14:textId="77777777" w:rsidR="00524A5D" w:rsidRPr="0044437C" w:rsidRDefault="00000000">
      <w:pPr>
        <w:pStyle w:val="B1"/>
        <w:overflowPunct w:val="0"/>
        <w:autoSpaceDE w:val="0"/>
        <w:autoSpaceDN w:val="0"/>
        <w:adjustRightInd w:val="0"/>
        <w:contextualSpacing w:val="0"/>
        <w:textAlignment w:val="baseline"/>
      </w:pPr>
      <w:r w:rsidRPr="0044437C">
        <w:t>11.</w:t>
      </w:r>
      <w:r w:rsidRPr="0044437C">
        <w:tab/>
        <w:t xml:space="preserve">Modify system information elements according to Table 7.5B.4.3-1 and notify the UE via paging message with </w:t>
      </w:r>
      <w:r w:rsidRPr="0044437C">
        <w:rPr>
          <w:i/>
        </w:rPr>
        <w:t>SystemInformationModification</w:t>
      </w:r>
      <w:r w:rsidRPr="0044437C">
        <w:t xml:space="preserve"> included.</w:t>
      </w:r>
    </w:p>
    <w:p w14:paraId="6F2CFB64" w14:textId="77777777" w:rsidR="00524A5D" w:rsidRPr="0044437C" w:rsidRDefault="00000000">
      <w:pPr>
        <w:pStyle w:val="B1"/>
        <w:overflowPunct w:val="0"/>
        <w:autoSpaceDE w:val="0"/>
        <w:autoSpaceDN w:val="0"/>
        <w:adjustRightInd w:val="0"/>
        <w:contextualSpacing w:val="0"/>
        <w:textAlignment w:val="baseline"/>
      </w:pPr>
      <w:r w:rsidRPr="0044437C">
        <w:t>12.</w:t>
      </w:r>
      <w:r w:rsidRPr="0044437C">
        <w:tab/>
        <w:t>Ensure the UE is in State 2A-NB with CP CIoT Optimisation according to TS 36.508 [7] clause 8.1.5 using the new UL power control setting.</w:t>
      </w:r>
    </w:p>
    <w:p w14:paraId="2BB51EB8" w14:textId="77777777" w:rsidR="00524A5D" w:rsidRPr="0044437C" w:rsidRDefault="00000000">
      <w:pPr>
        <w:pStyle w:val="B1"/>
        <w:overflowPunct w:val="0"/>
        <w:autoSpaceDE w:val="0"/>
        <w:autoSpaceDN w:val="0"/>
        <w:adjustRightInd w:val="0"/>
        <w:contextualSpacing w:val="0"/>
        <w:textAlignment w:val="baseline"/>
      </w:pPr>
      <w:r w:rsidRPr="0044437C">
        <w:t>13.</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44437C" w:rsidRDefault="00000000">
      <w:pPr>
        <w:pStyle w:val="B1"/>
        <w:overflowPunct w:val="0"/>
        <w:autoSpaceDE w:val="0"/>
        <w:autoSpaceDN w:val="0"/>
        <w:adjustRightInd w:val="0"/>
        <w:contextualSpacing w:val="0"/>
        <w:textAlignment w:val="baseline"/>
      </w:pPr>
      <w:r w:rsidRPr="0044437C">
        <w:t>14.</w:t>
      </w:r>
      <w:r w:rsidRPr="0044437C">
        <w:tab/>
        <w:t>Set the Downlink signal level to the value defined for ACS2, GSM in Table 7.5B.5-1. For steps 14 to 17 and 18 to 21, use message contents with the exceptions defined in Table 7.5B.4.3-1.</w:t>
      </w:r>
    </w:p>
    <w:p w14:paraId="61A6675A" w14:textId="77777777" w:rsidR="00524A5D" w:rsidRPr="0044437C" w:rsidRDefault="00000000">
      <w:pPr>
        <w:pStyle w:val="B1"/>
        <w:overflowPunct w:val="0"/>
        <w:autoSpaceDE w:val="0"/>
        <w:autoSpaceDN w:val="0"/>
        <w:adjustRightInd w:val="0"/>
        <w:contextualSpacing w:val="0"/>
        <w:textAlignment w:val="baseline"/>
      </w:pPr>
      <w:r w:rsidRPr="0044437C">
        <w:t>15.</w:t>
      </w:r>
      <w:r w:rsidRPr="0044437C">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44437C" w:rsidRDefault="00000000">
      <w:pPr>
        <w:pStyle w:val="B1"/>
        <w:overflowPunct w:val="0"/>
        <w:autoSpaceDE w:val="0"/>
        <w:autoSpaceDN w:val="0"/>
        <w:adjustRightInd w:val="0"/>
        <w:contextualSpacing w:val="0"/>
        <w:textAlignment w:val="baseline"/>
      </w:pPr>
      <w:r w:rsidRPr="0044437C">
        <w:t>16.</w:t>
      </w:r>
      <w:r w:rsidRPr="0044437C">
        <w:tab/>
        <w:t>Measure the average throughput for a duration sufficient to achieve statistical significance according to Annex G.2.</w:t>
      </w:r>
    </w:p>
    <w:p w14:paraId="3B50B4A2" w14:textId="77777777" w:rsidR="00524A5D" w:rsidRPr="0044437C" w:rsidRDefault="00000000">
      <w:pPr>
        <w:pStyle w:val="B1"/>
        <w:overflowPunct w:val="0"/>
        <w:autoSpaceDE w:val="0"/>
        <w:autoSpaceDN w:val="0"/>
        <w:adjustRightInd w:val="0"/>
        <w:contextualSpacing w:val="0"/>
        <w:textAlignment w:val="baseline"/>
      </w:pPr>
      <w:r w:rsidRPr="0044437C">
        <w:t>17.</w:t>
      </w:r>
      <w:r w:rsidRPr="0044437C">
        <w:tab/>
        <w:t xml:space="preserve">Repeat steps 14 to 16, using an interfering signal above the wanted signal at step 15. </w:t>
      </w:r>
    </w:p>
    <w:p w14:paraId="222E70E9" w14:textId="77777777" w:rsidR="00524A5D" w:rsidRPr="0044437C" w:rsidRDefault="00000000">
      <w:pPr>
        <w:pStyle w:val="B1"/>
        <w:overflowPunct w:val="0"/>
        <w:autoSpaceDE w:val="0"/>
        <w:autoSpaceDN w:val="0"/>
        <w:adjustRightInd w:val="0"/>
        <w:contextualSpacing w:val="0"/>
        <w:textAlignment w:val="baseline"/>
      </w:pPr>
      <w:r w:rsidRPr="0044437C">
        <w:lastRenderedPageBreak/>
        <w:t>18.</w:t>
      </w:r>
      <w:r w:rsidRPr="0044437C">
        <w:tab/>
        <w:t>Set the Downlink signal level to the value defined for ACS2, E-UTRA in Table 7.5B.5-1.</w:t>
      </w:r>
    </w:p>
    <w:p w14:paraId="6AAE6E1D" w14:textId="77777777" w:rsidR="00524A5D" w:rsidRPr="0044437C" w:rsidRDefault="00000000">
      <w:pPr>
        <w:pStyle w:val="B1"/>
        <w:overflowPunct w:val="0"/>
        <w:autoSpaceDE w:val="0"/>
        <w:autoSpaceDN w:val="0"/>
        <w:adjustRightInd w:val="0"/>
        <w:contextualSpacing w:val="0"/>
        <w:textAlignment w:val="baseline"/>
      </w:pPr>
      <w:r w:rsidRPr="0044437C">
        <w:t>19.</w:t>
      </w:r>
      <w:r w:rsidRPr="0044437C">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44437C" w:rsidRDefault="00000000">
      <w:pPr>
        <w:pStyle w:val="B1"/>
        <w:overflowPunct w:val="0"/>
        <w:autoSpaceDE w:val="0"/>
        <w:autoSpaceDN w:val="0"/>
        <w:adjustRightInd w:val="0"/>
        <w:contextualSpacing w:val="0"/>
        <w:textAlignment w:val="baseline"/>
      </w:pPr>
      <w:r w:rsidRPr="0044437C">
        <w:t>20.</w:t>
      </w:r>
      <w:r w:rsidRPr="0044437C">
        <w:tab/>
        <w:t>Measure the average throughput for a duration sufficient to achieve statistical significance according to Annex G.2.</w:t>
      </w:r>
    </w:p>
    <w:p w14:paraId="1BF06588" w14:textId="77777777" w:rsidR="00524A5D" w:rsidRPr="0044437C" w:rsidRDefault="00000000">
      <w:pPr>
        <w:pStyle w:val="B1"/>
        <w:overflowPunct w:val="0"/>
        <w:autoSpaceDE w:val="0"/>
        <w:autoSpaceDN w:val="0"/>
        <w:adjustRightInd w:val="0"/>
        <w:contextualSpacing w:val="0"/>
        <w:textAlignment w:val="baseline"/>
      </w:pPr>
      <w:r w:rsidRPr="0044437C">
        <w:t>21.</w:t>
      </w:r>
      <w:r w:rsidRPr="0044437C">
        <w:tab/>
        <w:t>Repeat steps 18 to 20, using an interfering signal above the wanted signal at step 19.</w:t>
      </w:r>
    </w:p>
    <w:p w14:paraId="7073C0C9" w14:textId="77777777" w:rsidR="00524A5D" w:rsidRPr="0044437C" w:rsidRDefault="00000000">
      <w:pPr>
        <w:pStyle w:val="H6"/>
      </w:pPr>
      <w:bookmarkStart w:id="1752" w:name="MCCQCTEMPBM_00000346"/>
      <w:r w:rsidRPr="0044437C">
        <w:t>7.5B.4.3</w:t>
      </w:r>
      <w:r w:rsidRPr="0044437C">
        <w:tab/>
      </w:r>
      <w:r w:rsidRPr="0044437C">
        <w:rPr>
          <w:snapToGrid w:val="0"/>
        </w:rPr>
        <w:t>Message contents</w:t>
      </w:r>
    </w:p>
    <w:bookmarkEnd w:id="1752"/>
    <w:p w14:paraId="23B7C992" w14:textId="77777777" w:rsidR="00524A5D" w:rsidRPr="0044437C" w:rsidRDefault="00000000">
      <w:r w:rsidRPr="0044437C">
        <w:t xml:space="preserve">Message contents are according to TS 36.508 [7] clause 8.1.6 </w:t>
      </w:r>
      <w:r w:rsidRPr="0044437C">
        <w:rPr>
          <w:rFonts w:eastAsia="SimSun"/>
        </w:rPr>
        <w:t>w</w:t>
      </w:r>
      <w:r w:rsidRPr="0044437C">
        <w:t xml:space="preserve">ith the </w:t>
      </w:r>
      <w:r w:rsidRPr="0044437C">
        <w:rPr>
          <w:rFonts w:eastAsia="SimSun"/>
        </w:rPr>
        <w:t xml:space="preserve">following </w:t>
      </w:r>
      <w:r w:rsidRPr="0044437C">
        <w:t>exceptions:</w:t>
      </w:r>
    </w:p>
    <w:p w14:paraId="5CBCA4E7" w14:textId="77777777" w:rsidR="00524A5D" w:rsidRPr="0044437C" w:rsidRDefault="00000000">
      <w:pPr>
        <w:pStyle w:val="TH"/>
      </w:pPr>
      <w:r w:rsidRPr="0044437C">
        <w:t xml:space="preserve">Table </w:t>
      </w:r>
      <w:r w:rsidRPr="0044437C">
        <w:rPr>
          <w:rFonts w:eastAsia="SimSun"/>
        </w:rPr>
        <w:t>7.5B.4.</w:t>
      </w:r>
      <w:r w:rsidRPr="0044437C">
        <w:t>3</w:t>
      </w:r>
      <w:r w:rsidRPr="0044437C">
        <w:rPr>
          <w:rFonts w:eastAsia="SimSun"/>
        </w:rPr>
        <w:t>-</w:t>
      </w:r>
      <w:r w:rsidRPr="0044437C">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7A8A68E4" w14:textId="77777777">
        <w:trPr>
          <w:jc w:val="center"/>
        </w:trPr>
        <w:tc>
          <w:tcPr>
            <w:tcW w:w="9635" w:type="dxa"/>
            <w:gridSpan w:val="4"/>
          </w:tcPr>
          <w:p w14:paraId="4C0F1AF8" w14:textId="77777777" w:rsidR="00524A5D" w:rsidRPr="0044437C" w:rsidRDefault="00000000">
            <w:pPr>
              <w:pStyle w:val="TAL"/>
            </w:pPr>
            <w:r w:rsidRPr="0044437C">
              <w:t>Derivation Path: TS 36.508 [7] clause 8.1.6.3, Table 8.1.6.3-14 UplinkPowerControlCommon-NB-DEFAULT</w:t>
            </w:r>
          </w:p>
        </w:tc>
      </w:tr>
      <w:tr w:rsidR="00524A5D" w:rsidRPr="0044437C" w14:paraId="201CED4A" w14:textId="77777777">
        <w:trPr>
          <w:jc w:val="center"/>
        </w:trPr>
        <w:tc>
          <w:tcPr>
            <w:tcW w:w="4535" w:type="dxa"/>
          </w:tcPr>
          <w:p w14:paraId="2AE6FA00" w14:textId="77777777" w:rsidR="00524A5D" w:rsidRPr="0044437C" w:rsidRDefault="00000000">
            <w:pPr>
              <w:pStyle w:val="TAH"/>
            </w:pPr>
            <w:r w:rsidRPr="0044437C">
              <w:t>Information Element</w:t>
            </w:r>
          </w:p>
        </w:tc>
        <w:tc>
          <w:tcPr>
            <w:tcW w:w="2267" w:type="dxa"/>
          </w:tcPr>
          <w:p w14:paraId="7A119F8C" w14:textId="77777777" w:rsidR="00524A5D" w:rsidRPr="0044437C" w:rsidRDefault="00000000">
            <w:pPr>
              <w:pStyle w:val="TAH"/>
            </w:pPr>
            <w:r w:rsidRPr="0044437C">
              <w:t>Value/remark</w:t>
            </w:r>
          </w:p>
        </w:tc>
        <w:tc>
          <w:tcPr>
            <w:tcW w:w="1700" w:type="dxa"/>
          </w:tcPr>
          <w:p w14:paraId="1122BDFD" w14:textId="77777777" w:rsidR="00524A5D" w:rsidRPr="0044437C" w:rsidRDefault="00000000">
            <w:pPr>
              <w:pStyle w:val="TAH"/>
            </w:pPr>
            <w:r w:rsidRPr="0044437C">
              <w:t>Comment</w:t>
            </w:r>
          </w:p>
        </w:tc>
        <w:tc>
          <w:tcPr>
            <w:tcW w:w="1133" w:type="dxa"/>
          </w:tcPr>
          <w:p w14:paraId="7CDF5DC3" w14:textId="77777777" w:rsidR="00524A5D" w:rsidRPr="0044437C" w:rsidRDefault="00000000">
            <w:pPr>
              <w:pStyle w:val="TAH"/>
            </w:pPr>
            <w:r w:rsidRPr="0044437C">
              <w:t>Condition</w:t>
            </w:r>
          </w:p>
        </w:tc>
      </w:tr>
      <w:tr w:rsidR="00524A5D" w:rsidRPr="0044437C" w14:paraId="1760C65A" w14:textId="77777777">
        <w:trPr>
          <w:jc w:val="center"/>
        </w:trPr>
        <w:tc>
          <w:tcPr>
            <w:tcW w:w="4535" w:type="dxa"/>
          </w:tcPr>
          <w:p w14:paraId="10C7F5A5" w14:textId="77777777" w:rsidR="00524A5D" w:rsidRPr="0044437C" w:rsidRDefault="00000000">
            <w:pPr>
              <w:pStyle w:val="TAL"/>
            </w:pPr>
            <w:r w:rsidRPr="0044437C">
              <w:t>UplinkPowerControlCommon-NB-DEFAULT ::= SEQUENCE {</w:t>
            </w:r>
          </w:p>
          <w:p w14:paraId="62277289" w14:textId="77777777" w:rsidR="00524A5D" w:rsidRPr="0044437C" w:rsidRDefault="00000000">
            <w:pPr>
              <w:pStyle w:val="TAL"/>
            </w:pPr>
            <w:r w:rsidRPr="0044437C">
              <w:t>p0-NominalNPUSCH-r13</w:t>
            </w:r>
          </w:p>
        </w:tc>
        <w:tc>
          <w:tcPr>
            <w:tcW w:w="2267" w:type="dxa"/>
          </w:tcPr>
          <w:p w14:paraId="1E61E96F" w14:textId="77777777" w:rsidR="00524A5D" w:rsidRPr="0044437C" w:rsidRDefault="00000000">
            <w:pPr>
              <w:pStyle w:val="TAL"/>
            </w:pPr>
            <w:r w:rsidRPr="0044437C">
              <w:t>-70</w:t>
            </w:r>
          </w:p>
        </w:tc>
        <w:tc>
          <w:tcPr>
            <w:tcW w:w="1700" w:type="dxa"/>
          </w:tcPr>
          <w:p w14:paraId="2D44FDE0" w14:textId="77777777" w:rsidR="00524A5D" w:rsidRPr="0044437C" w:rsidRDefault="00524A5D">
            <w:pPr>
              <w:pStyle w:val="TAL"/>
            </w:pPr>
          </w:p>
        </w:tc>
        <w:tc>
          <w:tcPr>
            <w:tcW w:w="1133" w:type="dxa"/>
          </w:tcPr>
          <w:p w14:paraId="4ACC36D8" w14:textId="77777777" w:rsidR="00524A5D" w:rsidRPr="0044437C" w:rsidRDefault="00524A5D">
            <w:pPr>
              <w:pStyle w:val="TAL"/>
            </w:pPr>
          </w:p>
        </w:tc>
      </w:tr>
    </w:tbl>
    <w:p w14:paraId="76A621EA" w14:textId="77777777" w:rsidR="00524A5D" w:rsidRPr="0044437C" w:rsidRDefault="00524A5D"/>
    <w:p w14:paraId="5E700930" w14:textId="77777777" w:rsidR="00524A5D" w:rsidRPr="0044437C" w:rsidRDefault="00000000">
      <w:pPr>
        <w:pStyle w:val="H6"/>
      </w:pPr>
      <w:bookmarkStart w:id="1753" w:name="MCCQCTEMPBM_00000347"/>
      <w:r w:rsidRPr="0044437C">
        <w:t>7.5B.5</w:t>
      </w:r>
      <w:r w:rsidRPr="0044437C">
        <w:tab/>
        <w:t>Test requirement</w:t>
      </w:r>
    </w:p>
    <w:bookmarkEnd w:id="1753"/>
    <w:p w14:paraId="0B1D67F5" w14:textId="77777777" w:rsidR="00524A5D" w:rsidRPr="0044437C" w:rsidRDefault="00000000">
      <w:r w:rsidRPr="0044437C">
        <w:t xml:space="preserve">The throughput shall be ≥ 95% of the maximum throughput of the reference measurement channels as specified in Annex A.3.2 with parameters specified in Table 7.5B.5-1. </w:t>
      </w:r>
    </w:p>
    <w:p w14:paraId="0229DC9A" w14:textId="77777777" w:rsidR="00524A5D" w:rsidRPr="0044437C" w:rsidRDefault="00000000">
      <w:pPr>
        <w:pStyle w:val="TH"/>
      </w:pPr>
      <w:r w:rsidRPr="0044437C">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44437C" w:rsidRDefault="00000000">
            <w:pPr>
              <w:pStyle w:val="TAH"/>
              <w:rPr>
                <w:rFonts w:eastAsia="MS Mincho" w:cs="Arial"/>
                <w:lang w:eastAsia="ja-JP"/>
              </w:rPr>
            </w:pPr>
            <w:r w:rsidRPr="0044437C">
              <w:rPr>
                <w:rFonts w:eastAsia="MS Mincho" w:cs="Arial"/>
                <w:lang w:eastAsia="ja-JP"/>
              </w:rPr>
              <w:t>ACS1 test Parameters</w:t>
            </w:r>
          </w:p>
        </w:tc>
      </w:tr>
      <w:tr w:rsidR="00524A5D" w:rsidRPr="0044437C"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2F90D01B"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44437C" w:rsidRDefault="00000000">
            <w:pPr>
              <w:pStyle w:val="TAC"/>
              <w:rPr>
                <w:rFonts w:eastAsia="MS Mincho" w:cs="Arial"/>
                <w:lang w:eastAsia="ja-JP"/>
              </w:rPr>
            </w:pPr>
            <w:r w:rsidRPr="0044437C">
              <w:rPr>
                <w:rFonts w:eastAsia="MS Mincho" w:cs="Arial"/>
                <w:lang w:eastAsia="ja-JP"/>
              </w:rPr>
              <w:t>REFSENS + 14 dB</w:t>
            </w:r>
          </w:p>
        </w:tc>
      </w:tr>
      <w:tr w:rsidR="00524A5D" w:rsidRPr="0044437C"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7DA95C48"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44437C" w:rsidRDefault="00000000">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44437C" w:rsidRDefault="00000000">
            <w:pPr>
              <w:pStyle w:val="TAC"/>
              <w:rPr>
                <w:rFonts w:eastAsia="MS Mincho" w:cs="Arial"/>
                <w:lang w:eastAsia="ja-JP"/>
              </w:rPr>
            </w:pPr>
            <w:r w:rsidRPr="0044437C">
              <w:rPr>
                <w:rFonts w:eastAsia="MS Mincho" w:cs="Arial"/>
                <w:lang w:eastAsia="ja-JP"/>
              </w:rPr>
              <w:t>REFSENS + 47 dB</w:t>
            </w:r>
          </w:p>
        </w:tc>
      </w:tr>
      <w:tr w:rsidR="00524A5D" w:rsidRPr="0044437C"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44437C" w:rsidRDefault="00000000">
            <w:pPr>
              <w:pStyle w:val="TAC"/>
              <w:rPr>
                <w:rFonts w:eastAsia="MS Mincho" w:cs="Arial"/>
                <w:lang w:eastAsia="ja-JP"/>
              </w:rPr>
            </w:pPr>
            <w:r w:rsidRPr="0044437C">
              <w:rPr>
                <w:rFonts w:eastAsia="MS Mincho" w:cs="Arial"/>
                <w:lang w:eastAsia="ja-JP"/>
              </w:rPr>
              <w:t>±2.5 MHz</w:t>
            </w:r>
          </w:p>
        </w:tc>
      </w:tr>
      <w:tr w:rsidR="00524A5D" w:rsidRPr="0044437C"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44437C" w:rsidRDefault="00000000">
            <w:pPr>
              <w:pStyle w:val="TAH"/>
              <w:rPr>
                <w:rFonts w:eastAsia="MS Mincho" w:cs="Arial"/>
                <w:lang w:eastAsia="ja-JP"/>
              </w:rPr>
            </w:pPr>
            <w:r w:rsidRPr="0044437C">
              <w:rPr>
                <w:rFonts w:eastAsia="MS Mincho" w:cs="Arial"/>
                <w:lang w:eastAsia="ja-JP"/>
              </w:rPr>
              <w:t>ACS2 test Parameters</w:t>
            </w:r>
          </w:p>
        </w:tc>
      </w:tr>
      <w:tr w:rsidR="00524A5D" w:rsidRPr="0044437C"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5DCB1090"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44437C" w:rsidRDefault="00000000">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44437C" w:rsidRDefault="00000000">
            <w:pPr>
              <w:pStyle w:val="TAC"/>
              <w:rPr>
                <w:rFonts w:eastAsia="MS Mincho" w:cs="Arial"/>
                <w:lang w:eastAsia="ja-JP"/>
              </w:rPr>
            </w:pPr>
            <w:r w:rsidRPr="0044437C">
              <w:rPr>
                <w:rFonts w:eastAsia="MS Mincho" w:cs="Arial"/>
                <w:lang w:eastAsia="ja-JP"/>
              </w:rPr>
              <w:t>-73 dBm</w:t>
            </w:r>
          </w:p>
        </w:tc>
      </w:tr>
      <w:tr w:rsidR="00524A5D" w:rsidRPr="0044437C"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3F0B5CD0"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44437C" w:rsidRDefault="00000000">
            <w:pPr>
              <w:pStyle w:val="TAC"/>
              <w:rPr>
                <w:rFonts w:eastAsia="MS Mincho" w:cs="Arial"/>
                <w:lang w:eastAsia="ja-JP"/>
              </w:rPr>
            </w:pPr>
            <w:r w:rsidRPr="0044437C">
              <w:rPr>
                <w:rFonts w:eastAsia="MS Mincho" w:cs="Arial"/>
                <w:lang w:eastAsia="ja-JP"/>
              </w:rPr>
              <w:t>-40 dBm</w:t>
            </w:r>
          </w:p>
        </w:tc>
      </w:tr>
      <w:tr w:rsidR="00524A5D" w:rsidRPr="0044437C"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44437C" w:rsidRDefault="00000000">
            <w:pPr>
              <w:pStyle w:val="TAC"/>
              <w:rPr>
                <w:rFonts w:eastAsia="MS Mincho" w:cs="Arial"/>
                <w:lang w:eastAsia="ja-JP"/>
              </w:rPr>
            </w:pPr>
            <w:r w:rsidRPr="0044437C">
              <w:rPr>
                <w:rFonts w:eastAsia="MS Mincho" w:cs="Arial"/>
                <w:lang w:eastAsia="ja-JP"/>
              </w:rPr>
              <w:t>±2.5 MHz</w:t>
            </w:r>
          </w:p>
        </w:tc>
      </w:tr>
    </w:tbl>
    <w:p w14:paraId="21FE2831" w14:textId="77777777" w:rsidR="00524A5D" w:rsidRPr="0044437C" w:rsidRDefault="00524A5D">
      <w:pPr>
        <w:rPr>
          <w:lang w:eastAsia="zh-TW"/>
        </w:rPr>
      </w:pPr>
    </w:p>
    <w:p w14:paraId="2E589A9F" w14:textId="77777777" w:rsidR="00524A5D" w:rsidRPr="0044437C" w:rsidRDefault="00000000">
      <w:pPr>
        <w:pStyle w:val="Heading2"/>
      </w:pPr>
      <w:bookmarkStart w:id="1754" w:name="_Toc2591"/>
      <w:bookmarkStart w:id="1755" w:name="_Toc19530"/>
      <w:bookmarkStart w:id="1756" w:name="_Toc2889"/>
      <w:bookmarkStart w:id="1757" w:name="_Toc23789"/>
      <w:bookmarkStart w:id="1758" w:name="_Toc6126"/>
      <w:bookmarkStart w:id="1759" w:name="_Toc3988"/>
      <w:bookmarkStart w:id="1760" w:name="_Toc194571885"/>
      <w:r w:rsidRPr="0044437C">
        <w:t>7.6</w:t>
      </w:r>
      <w:r w:rsidRPr="0044437C">
        <w:tab/>
        <w:t>Blocking characteristics</w:t>
      </w:r>
      <w:bookmarkEnd w:id="1743"/>
      <w:bookmarkEnd w:id="1744"/>
      <w:bookmarkEnd w:id="1745"/>
      <w:bookmarkEnd w:id="1746"/>
      <w:bookmarkEnd w:id="1754"/>
      <w:bookmarkEnd w:id="1755"/>
      <w:bookmarkEnd w:id="1756"/>
      <w:bookmarkEnd w:id="1757"/>
      <w:bookmarkEnd w:id="1758"/>
      <w:bookmarkEnd w:id="1759"/>
      <w:bookmarkEnd w:id="1760"/>
    </w:p>
    <w:p w14:paraId="6DA77875" w14:textId="77777777" w:rsidR="00F5364B" w:rsidRPr="0044437C" w:rsidRDefault="00000000" w:rsidP="00F5364B">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4CC50E80" w14:textId="77777777" w:rsidR="00F5364B" w:rsidRPr="0044437C" w:rsidRDefault="00F5364B" w:rsidP="0044437C">
      <w:pPr>
        <w:pStyle w:val="EditorsNote"/>
        <w:rPr>
          <w:lang w:eastAsia="zh-CN"/>
        </w:rPr>
      </w:pPr>
      <w:r w:rsidRPr="0044437C">
        <w:rPr>
          <w:lang w:eastAsia="zh-CN"/>
        </w:rPr>
        <w:t>Editor’s Note:</w:t>
      </w:r>
    </w:p>
    <w:p w14:paraId="18308FCB" w14:textId="2B643598" w:rsidR="00524A5D" w:rsidRPr="0044437C" w:rsidRDefault="00F5364B" w:rsidP="0044437C">
      <w:pPr>
        <w:pStyle w:val="EditorsNote"/>
        <w:overflowPunct w:val="0"/>
        <w:autoSpaceDE w:val="0"/>
        <w:autoSpaceDN w:val="0"/>
        <w:adjustRightInd w:val="0"/>
        <w:ind w:left="284" w:firstLine="0"/>
        <w:textAlignment w:val="baseline"/>
        <w:rPr>
          <w:lang w:eastAsia="en-GB"/>
        </w:rPr>
      </w:pPr>
      <w:r w:rsidRPr="0044437C">
        <w:rPr>
          <w:lang w:eastAsia="en-GB"/>
        </w:rPr>
        <w:t>- The additional blocking requirements for band 253 will be introduced following further feedback from ETSI and additional studies.</w:t>
      </w:r>
    </w:p>
    <w:p w14:paraId="1A0923E8" w14:textId="77777777" w:rsidR="00524A5D" w:rsidRPr="0044437C" w:rsidRDefault="00000000">
      <w:pPr>
        <w:pStyle w:val="Heading2"/>
      </w:pPr>
      <w:bookmarkStart w:id="1761" w:name="_Toc19487"/>
      <w:bookmarkStart w:id="1762" w:name="_Toc23986"/>
      <w:bookmarkStart w:id="1763" w:name="_Toc9545"/>
      <w:bookmarkStart w:id="1764" w:name="_Toc120570101"/>
      <w:bookmarkStart w:id="1765" w:name="_Toc10021"/>
      <w:bookmarkStart w:id="1766" w:name="_Toc22096"/>
      <w:bookmarkStart w:id="1767" w:name="_Toc23890"/>
      <w:bookmarkStart w:id="1768" w:name="_Toc121162893"/>
      <w:bookmarkStart w:id="1769" w:name="_Toc194571886"/>
      <w:r w:rsidRPr="0044437C">
        <w:t>7.6A</w:t>
      </w:r>
      <w:r w:rsidRPr="0044437C">
        <w:tab/>
        <w:t>Blocking characteristics for category M1</w:t>
      </w:r>
      <w:bookmarkEnd w:id="1761"/>
      <w:bookmarkEnd w:id="1762"/>
      <w:bookmarkEnd w:id="1763"/>
      <w:bookmarkEnd w:id="1764"/>
      <w:bookmarkEnd w:id="1765"/>
      <w:bookmarkEnd w:id="1766"/>
      <w:bookmarkEnd w:id="1767"/>
      <w:bookmarkEnd w:id="1768"/>
      <w:bookmarkEnd w:id="1769"/>
    </w:p>
    <w:p w14:paraId="6BB347DB" w14:textId="77777777" w:rsidR="00524A5D" w:rsidRPr="0044437C" w:rsidRDefault="00000000">
      <w:pPr>
        <w:pStyle w:val="Heading3"/>
      </w:pPr>
      <w:bookmarkStart w:id="1770" w:name="_Toc8696"/>
      <w:bookmarkStart w:id="1771" w:name="_Toc4047"/>
      <w:bookmarkStart w:id="1772" w:name="_Toc3398"/>
      <w:bookmarkStart w:id="1773" w:name="_Toc14724"/>
      <w:bookmarkStart w:id="1774" w:name="_Toc121162894"/>
      <w:bookmarkStart w:id="1775" w:name="_Toc15541"/>
      <w:bookmarkStart w:id="1776" w:name="_Toc8759"/>
      <w:bookmarkStart w:id="1777" w:name="_Toc120570102"/>
      <w:bookmarkStart w:id="1778" w:name="_Toc194571887"/>
      <w:r w:rsidRPr="0044437C">
        <w:t>7.6A.1</w:t>
      </w:r>
      <w:r w:rsidRPr="0044437C">
        <w:tab/>
        <w:t>General</w:t>
      </w:r>
      <w:bookmarkEnd w:id="1770"/>
      <w:bookmarkEnd w:id="1771"/>
      <w:bookmarkEnd w:id="1772"/>
      <w:bookmarkEnd w:id="1773"/>
      <w:bookmarkEnd w:id="1774"/>
      <w:bookmarkEnd w:id="1775"/>
      <w:bookmarkEnd w:id="1776"/>
      <w:bookmarkEnd w:id="1777"/>
      <w:bookmarkEnd w:id="1778"/>
    </w:p>
    <w:p w14:paraId="57D88ED3" w14:textId="77777777" w:rsidR="00524A5D" w:rsidRPr="0044437C" w:rsidRDefault="00000000">
      <w:r w:rsidRPr="0044437C">
        <w:t xml:space="preserve">The blocking characteristic is a measure of the receiver's ability to receive a wanted signal at its assigned channel frequency in the presence of an unwanted interferer on frequencies other than those of the spurious response or the </w:t>
      </w:r>
      <w:r w:rsidRPr="0044437C">
        <w:lastRenderedPageBreak/>
        <w:t>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44437C" w:rsidRDefault="00000000">
      <w:pPr>
        <w:pStyle w:val="Heading3"/>
      </w:pPr>
      <w:bookmarkStart w:id="1779" w:name="_Toc8431"/>
      <w:bookmarkStart w:id="1780" w:name="_Toc20269"/>
      <w:bookmarkStart w:id="1781" w:name="_Toc1659"/>
      <w:bookmarkStart w:id="1782" w:name="_Toc120570103"/>
      <w:bookmarkStart w:id="1783" w:name="_Toc28297"/>
      <w:bookmarkStart w:id="1784" w:name="_Toc20472"/>
      <w:bookmarkStart w:id="1785" w:name="_Toc121162895"/>
      <w:bookmarkStart w:id="1786" w:name="_Toc23630"/>
      <w:bookmarkStart w:id="1787" w:name="_Toc194571888"/>
      <w:r w:rsidRPr="0044437C">
        <w:t>7.6A.2</w:t>
      </w:r>
      <w:r w:rsidRPr="0044437C">
        <w:tab/>
        <w:t>In-band blocking for category M1</w:t>
      </w:r>
      <w:bookmarkEnd w:id="1779"/>
      <w:bookmarkEnd w:id="1780"/>
      <w:bookmarkEnd w:id="1781"/>
      <w:bookmarkEnd w:id="1782"/>
      <w:bookmarkEnd w:id="1783"/>
      <w:bookmarkEnd w:id="1784"/>
      <w:bookmarkEnd w:id="1785"/>
      <w:bookmarkEnd w:id="1786"/>
      <w:bookmarkEnd w:id="1787"/>
    </w:p>
    <w:p w14:paraId="296DC796" w14:textId="77777777" w:rsidR="00524A5D" w:rsidRPr="0044437C" w:rsidRDefault="00000000">
      <w:pPr>
        <w:pStyle w:val="H6"/>
      </w:pPr>
      <w:bookmarkStart w:id="1788" w:name="MCCQCTEMPBM_00000348"/>
      <w:r w:rsidRPr="0044437C">
        <w:t>7.6A.2.1</w:t>
      </w:r>
      <w:r w:rsidRPr="0044437C">
        <w:tab/>
        <w:t>Test Purpose</w:t>
      </w:r>
    </w:p>
    <w:bookmarkEnd w:id="1788"/>
    <w:p w14:paraId="738E9477" w14:textId="77777777" w:rsidR="00524A5D" w:rsidRPr="0044437C" w:rsidRDefault="00000000">
      <w:pPr>
        <w:rPr>
          <w:rFonts w:eastAsia="Osaka"/>
        </w:rPr>
      </w:pPr>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3FE2844E" w14:textId="77777777" w:rsidR="00524A5D" w:rsidRPr="0044437C" w:rsidRDefault="00000000">
      <w:r w:rsidRPr="0044437C">
        <w:t>The lack of in-band blocking ability will decrease the coverage area when other e-NodeB transmitters exist (except in the adjacent channels and spurious response).</w:t>
      </w:r>
    </w:p>
    <w:p w14:paraId="6FFA6D8A" w14:textId="77777777" w:rsidR="00524A5D" w:rsidRPr="0044437C" w:rsidRDefault="00000000">
      <w:pPr>
        <w:pStyle w:val="H6"/>
      </w:pPr>
      <w:bookmarkStart w:id="1789" w:name="MCCQCTEMPBM_00000349"/>
      <w:r w:rsidRPr="0044437C">
        <w:t>7.6A.2.2</w:t>
      </w:r>
      <w:r w:rsidRPr="0044437C">
        <w:tab/>
        <w:t>Test Applicability</w:t>
      </w:r>
    </w:p>
    <w:bookmarkEnd w:id="1789"/>
    <w:p w14:paraId="754932BA"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142C037B" w14:textId="77777777" w:rsidR="00524A5D" w:rsidRPr="0044437C" w:rsidRDefault="00000000">
      <w:pPr>
        <w:pStyle w:val="H6"/>
      </w:pPr>
      <w:bookmarkStart w:id="1790" w:name="MCCQCTEMPBM_00000350"/>
      <w:r w:rsidRPr="0044437C">
        <w:t>7.6A.2.3</w:t>
      </w:r>
      <w:r w:rsidRPr="0044437C">
        <w:tab/>
        <w:t>Minimum Conformance Requirements</w:t>
      </w:r>
    </w:p>
    <w:bookmarkEnd w:id="1790"/>
    <w:p w14:paraId="778E4D89" w14:textId="77777777" w:rsidR="00524A5D" w:rsidRPr="0044437C" w:rsidRDefault="00000000">
      <w:pPr>
        <w:rPr>
          <w:color w:val="000000" w:themeColor="text1"/>
        </w:rPr>
      </w:pPr>
      <w:r w:rsidRPr="0044437C">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44437C" w:rsidRDefault="00000000">
      <w:pPr>
        <w:pStyle w:val="TH"/>
        <w:rPr>
          <w:color w:val="000000" w:themeColor="text1"/>
        </w:rPr>
      </w:pPr>
      <w:r w:rsidRPr="0044437C">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44437C" w:rsidRDefault="00000000">
            <w:pPr>
              <w:pStyle w:val="TAH"/>
              <w:rPr>
                <w:rFonts w:cs="Arial"/>
                <w:color w:val="000000" w:themeColor="text1"/>
              </w:rPr>
            </w:pPr>
            <w:bookmarkStart w:id="1791" w:name="MCCQCTEMPBM_00000546"/>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44437C" w:rsidRDefault="00000000">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44437C" w:rsidRDefault="00000000">
            <w:pPr>
              <w:pStyle w:val="TAH"/>
              <w:rPr>
                <w:rFonts w:cs="Arial"/>
                <w:color w:val="000000" w:themeColor="text1"/>
              </w:rPr>
            </w:pPr>
            <w:r w:rsidRPr="0044437C">
              <w:rPr>
                <w:rFonts w:cs="Arial"/>
                <w:color w:val="000000" w:themeColor="text1"/>
              </w:rPr>
              <w:t>Channel bandwidth</w:t>
            </w:r>
          </w:p>
        </w:tc>
      </w:tr>
      <w:tr w:rsidR="00524A5D" w:rsidRPr="0044437C"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44437C" w:rsidRDefault="00000000">
            <w:pPr>
              <w:pStyle w:val="TAH"/>
              <w:rPr>
                <w:rFonts w:cs="Arial"/>
                <w:color w:val="000000" w:themeColor="text1"/>
              </w:rPr>
            </w:pPr>
            <w:r w:rsidRPr="0044437C">
              <w:rPr>
                <w:rFonts w:cs="Arial"/>
                <w:color w:val="000000" w:themeColor="text1"/>
              </w:rPr>
              <w:t xml:space="preserve">1.4 MHz </w:t>
            </w:r>
          </w:p>
        </w:tc>
      </w:tr>
      <w:tr w:rsidR="00524A5D" w:rsidRPr="0044437C"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44437C" w:rsidRDefault="00000000">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44437C" w:rsidRDefault="00000000">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44437C" w:rsidRDefault="00000000">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44437C" w:rsidRDefault="00000000">
            <w:pPr>
              <w:pStyle w:val="TAC"/>
              <w:rPr>
                <w:rFonts w:cs="Arial"/>
                <w:color w:val="000000" w:themeColor="text1"/>
              </w:rPr>
            </w:pPr>
            <w:r w:rsidRPr="0044437C">
              <w:rPr>
                <w:rFonts w:cs="Arial"/>
                <w:color w:val="000000" w:themeColor="text1"/>
              </w:rPr>
              <w:t>6</w:t>
            </w:r>
          </w:p>
        </w:tc>
      </w:tr>
      <w:tr w:rsidR="00524A5D" w:rsidRPr="0044437C"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44437C" w:rsidRDefault="00000000">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44437C" w:rsidRDefault="00000000">
            <w:pPr>
              <w:pStyle w:val="TAC"/>
              <w:rPr>
                <w:rFonts w:cs="Arial"/>
                <w:color w:val="000000" w:themeColor="text1"/>
              </w:rPr>
            </w:pPr>
            <w:r w:rsidRPr="0044437C">
              <w:rPr>
                <w:rFonts w:cs="Arial"/>
                <w:color w:val="000000" w:themeColor="text1"/>
              </w:rPr>
              <w:t>1.4</w:t>
            </w:r>
          </w:p>
        </w:tc>
      </w:tr>
      <w:tr w:rsidR="00524A5D" w:rsidRPr="0044437C"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44437C" w:rsidRDefault="00000000">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44437C" w:rsidRDefault="00000000">
            <w:pPr>
              <w:pStyle w:val="TAC"/>
              <w:rPr>
                <w:rFonts w:cs="Arial"/>
                <w:color w:val="000000" w:themeColor="text1"/>
              </w:rPr>
            </w:pPr>
            <w:r w:rsidRPr="0044437C">
              <w:rPr>
                <w:rFonts w:cs="Arial"/>
                <w:color w:val="000000" w:themeColor="text1"/>
              </w:rPr>
              <w:t>2.1+0.0125</w:t>
            </w:r>
          </w:p>
        </w:tc>
      </w:tr>
      <w:tr w:rsidR="00524A5D" w:rsidRPr="0044437C"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44437C" w:rsidRDefault="00000000">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44437C" w:rsidRDefault="00000000">
            <w:pPr>
              <w:pStyle w:val="TAC"/>
              <w:rPr>
                <w:rFonts w:cs="Arial"/>
                <w:color w:val="000000" w:themeColor="text1"/>
              </w:rPr>
            </w:pPr>
            <w:r w:rsidRPr="0044437C">
              <w:rPr>
                <w:rFonts w:cs="Arial"/>
                <w:color w:val="000000" w:themeColor="text1"/>
              </w:rPr>
              <w:t>3.5+0.0075</w:t>
            </w:r>
          </w:p>
        </w:tc>
      </w:tr>
      <w:tr w:rsidR="00524A5D" w:rsidRPr="0044437C"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43D82F53"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579C532D"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44437C" w:rsidRDefault="00000000">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791"/>
    </w:tbl>
    <w:p w14:paraId="122E7200" w14:textId="77777777" w:rsidR="00524A5D" w:rsidRPr="0044437C" w:rsidRDefault="00524A5D">
      <w:pPr>
        <w:rPr>
          <w:rFonts w:eastAsiaTheme="minorEastAsia"/>
          <w:lang w:eastAsia="zh-TW"/>
        </w:rPr>
      </w:pPr>
    </w:p>
    <w:p w14:paraId="1AD836CE" w14:textId="77777777" w:rsidR="00524A5D" w:rsidRPr="0044437C" w:rsidRDefault="00000000">
      <w:pPr>
        <w:pStyle w:val="TH"/>
        <w:rPr>
          <w:color w:val="000000" w:themeColor="text1"/>
        </w:rPr>
      </w:pPr>
      <w:r w:rsidRPr="0044437C">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44437C" w:rsidRDefault="00000000">
            <w:pPr>
              <w:pStyle w:val="TAH"/>
              <w:rPr>
                <w:rFonts w:cs="Arial"/>
                <w:color w:val="000000" w:themeColor="text1"/>
              </w:rPr>
            </w:pPr>
            <w:bookmarkStart w:id="1792" w:name="MCCQCTEMPBM_00000547"/>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44437C" w:rsidRDefault="00000000">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44437C" w:rsidRDefault="00000000">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44437C" w:rsidRDefault="00000000">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44437C" w:rsidRDefault="00000000">
            <w:pPr>
              <w:pStyle w:val="TAH"/>
              <w:rPr>
                <w:rFonts w:cs="Arial"/>
                <w:color w:val="000000" w:themeColor="text1"/>
              </w:rPr>
            </w:pPr>
            <w:r w:rsidRPr="0044437C">
              <w:rPr>
                <w:rFonts w:cs="Arial"/>
                <w:color w:val="000000" w:themeColor="text1"/>
              </w:rPr>
              <w:t>Case 2</w:t>
            </w:r>
          </w:p>
        </w:tc>
      </w:tr>
      <w:tr w:rsidR="00524A5D" w:rsidRPr="0044437C"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44437C" w:rsidRDefault="00000000">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44437C" w:rsidRDefault="00000000">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44437C" w:rsidRDefault="00000000">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44437C" w:rsidRDefault="00000000">
            <w:pPr>
              <w:pStyle w:val="TAC"/>
              <w:rPr>
                <w:rFonts w:cs="Arial"/>
                <w:color w:val="000000" w:themeColor="text1"/>
              </w:rPr>
            </w:pPr>
            <w:r w:rsidRPr="0044437C">
              <w:rPr>
                <w:rFonts w:cs="Arial"/>
                <w:color w:val="000000" w:themeColor="text1"/>
              </w:rPr>
              <w:t>-44</w:t>
            </w:r>
          </w:p>
        </w:tc>
      </w:tr>
      <w:tr w:rsidR="00524A5D" w:rsidRPr="0044437C"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44437C" w:rsidRDefault="00000000">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44437C" w:rsidRDefault="00000000">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44437C" w:rsidRDefault="00000000">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36DEBBE" w14:textId="77777777" w:rsidR="00524A5D" w:rsidRPr="0044437C" w:rsidRDefault="00000000">
            <w:pPr>
              <w:pStyle w:val="TAC"/>
              <w:rPr>
                <w:rFonts w:cs="Arial"/>
                <w:color w:val="000000" w:themeColor="text1"/>
              </w:rPr>
            </w:pPr>
            <w:r w:rsidRPr="0044437C">
              <w:rPr>
                <w:rFonts w:cs="Arial"/>
                <w:color w:val="000000" w:themeColor="text1"/>
              </w:rPr>
              <w:t>&amp;</w:t>
            </w:r>
          </w:p>
          <w:p w14:paraId="7AF98C2C" w14:textId="77777777" w:rsidR="00524A5D" w:rsidRPr="0044437C" w:rsidRDefault="00000000">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14BA4D78" w14:textId="77777777" w:rsidR="00524A5D" w:rsidRPr="0044437C" w:rsidRDefault="00000000">
            <w:pPr>
              <w:pStyle w:val="TAC"/>
              <w:ind w:left="-108"/>
              <w:rPr>
                <w:rFonts w:cs="Arial"/>
                <w:color w:val="000000" w:themeColor="text1"/>
              </w:rPr>
            </w:pPr>
            <w:r w:rsidRPr="0044437C">
              <w:rPr>
                <w:rFonts w:cs="Arial"/>
                <w:color w:val="000000" w:themeColor="text1"/>
              </w:rPr>
              <w:t>&amp;</w:t>
            </w:r>
          </w:p>
          <w:p w14:paraId="4A3AA6CC"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283F240D"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8B8C4DD" w14:textId="308C062D"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E74C44"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D536A8B"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0BAFF98A"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A1A0B4D"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64305B2B"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18D4652F" w14:textId="2E26646D"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24478158"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6639C204"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0D5045F"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17158017"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792"/>
    </w:tbl>
    <w:p w14:paraId="5459F484" w14:textId="77777777" w:rsidR="00524A5D" w:rsidRPr="0044437C" w:rsidRDefault="00524A5D"/>
    <w:p w14:paraId="1A065395" w14:textId="77777777" w:rsidR="00524A5D" w:rsidRPr="0044437C" w:rsidRDefault="00000000">
      <w:pPr>
        <w:rPr>
          <w:rFonts w:eastAsia="Osaka"/>
        </w:rPr>
      </w:pPr>
      <w:r w:rsidRPr="0044437C">
        <w:lastRenderedPageBreak/>
        <w:t>The normative reference for this requirement is TS 36.102 [11] clause 7.6A.2.</w:t>
      </w:r>
    </w:p>
    <w:p w14:paraId="7FC1369E" w14:textId="77777777" w:rsidR="00524A5D" w:rsidRPr="0044437C" w:rsidRDefault="00000000">
      <w:pPr>
        <w:pStyle w:val="H6"/>
      </w:pPr>
      <w:bookmarkStart w:id="1793" w:name="MCCQCTEMPBM_00000351"/>
      <w:r w:rsidRPr="0044437C">
        <w:t>7.6A.2.4</w:t>
      </w:r>
      <w:r w:rsidRPr="0044437C">
        <w:tab/>
        <w:t>Test Description</w:t>
      </w:r>
    </w:p>
    <w:p w14:paraId="32595425" w14:textId="77777777" w:rsidR="00524A5D" w:rsidRPr="0044437C" w:rsidRDefault="00000000">
      <w:pPr>
        <w:pStyle w:val="H6"/>
      </w:pPr>
      <w:bookmarkStart w:id="1794" w:name="MCCQCTEMPBM_00000352"/>
      <w:bookmarkEnd w:id="1793"/>
      <w:r w:rsidRPr="0044437C">
        <w:t>7.6A.2.4.1</w:t>
      </w:r>
      <w:r w:rsidRPr="0044437C">
        <w:tab/>
        <w:t>Initial Conditions</w:t>
      </w:r>
    </w:p>
    <w:bookmarkEnd w:id="1794"/>
    <w:p w14:paraId="27FDD5F3"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005A232"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032C269E" w14:textId="77777777" w:rsidR="00524A5D" w:rsidRPr="0044437C" w:rsidRDefault="00000000">
      <w:pPr>
        <w:pStyle w:val="TH"/>
        <w:rPr>
          <w:lang w:eastAsia="ko-KR"/>
        </w:rPr>
      </w:pPr>
      <w:r w:rsidRPr="0044437C">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44437C"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C1A20B9"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022043F5"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44437C" w:rsidRDefault="00000000">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44437C" w:rsidRDefault="00000000">
            <w:pPr>
              <w:keepNext/>
              <w:keepLines/>
              <w:spacing w:after="0"/>
              <w:jc w:val="center"/>
              <w:rPr>
                <w:rFonts w:ascii="Arial" w:hAnsi="Arial"/>
                <w:sz w:val="18"/>
              </w:rPr>
            </w:pPr>
            <w:r w:rsidRPr="0044437C">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0</w:t>
            </w:r>
          </w:p>
        </w:tc>
      </w:tr>
      <w:tr w:rsidR="00524A5D" w:rsidRPr="0044437C"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44437C" w:rsidRDefault="00000000">
            <w:pPr>
              <w:pStyle w:val="TAN"/>
              <w:rPr>
                <w:lang w:eastAsia="en-GB"/>
              </w:rPr>
            </w:pPr>
            <w:r w:rsidRPr="0044437C">
              <w:rPr>
                <w:lang w:eastAsia="en-GB"/>
              </w:rPr>
              <w:t>Note 1:</w:t>
            </w:r>
            <w:r w:rsidRPr="0044437C">
              <w:rPr>
                <w:lang w:eastAsia="en-GB"/>
              </w:rPr>
              <w:tab/>
              <w:t>Denotes where in the channel Bandwidth the narrowband shall be placed. Narrowband and Narrowband index are defined in TS36.211</w:t>
            </w:r>
            <w:r w:rsidRPr="0044437C">
              <w:t>[3]</w:t>
            </w:r>
            <w:r w:rsidRPr="0044437C">
              <w:rPr>
                <w:lang w:eastAsia="en-GB"/>
              </w:rPr>
              <w:t>, 5.2.4.</w:t>
            </w:r>
          </w:p>
          <w:p w14:paraId="0E7E7764" w14:textId="77777777" w:rsidR="00524A5D" w:rsidRPr="0044437C" w:rsidRDefault="00000000">
            <w:pPr>
              <w:pStyle w:val="TAN"/>
              <w:jc w:val="center"/>
              <w:rPr>
                <w:rFonts w:eastAsia="SimSun"/>
                <w:lang w:eastAsia="zh-CN"/>
              </w:rPr>
            </w:pPr>
            <w:r w:rsidRPr="0044437C">
              <w:t>Note 2:</w:t>
            </w:r>
            <w:r w:rsidRPr="0044437C">
              <w:tab/>
              <w:t>Downlink RB position shall be RB</w:t>
            </w:r>
            <w:r w:rsidRPr="0044437C">
              <w:rPr>
                <w:vertAlign w:val="subscript"/>
              </w:rPr>
              <w:t>start</w:t>
            </w:r>
            <w:r w:rsidRPr="0044437C">
              <w:t xml:space="preserve"> = 0 within the narrowband.</w:t>
            </w:r>
          </w:p>
        </w:tc>
      </w:tr>
    </w:tbl>
    <w:p w14:paraId="1AFE341E" w14:textId="77777777" w:rsidR="00524A5D" w:rsidRPr="0044437C" w:rsidRDefault="00524A5D"/>
    <w:p w14:paraId="252232E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w:t>
      </w:r>
      <w:r w:rsidRPr="0044437C">
        <w:rPr>
          <w:rFonts w:eastAsia="Malgun Gothic"/>
          <w:lang w:eastAsia="ko-KR"/>
        </w:rPr>
        <w:t>4</w:t>
      </w:r>
      <w:r w:rsidRPr="0044437C">
        <w:rPr>
          <w:rFonts w:eastAsia="Malgun Gothic"/>
        </w:rPr>
        <w:t xml:space="preserve"> </w:t>
      </w:r>
      <w:bookmarkStart w:id="1795" w:name="_Hlk134608608"/>
      <w:r w:rsidRPr="0044437C">
        <w:rPr>
          <w:rFonts w:eastAsia="Malgun Gothic"/>
        </w:rPr>
        <w:t>using only main UE Tx/Rx antenna</w:t>
      </w:r>
      <w:bookmarkEnd w:id="1795"/>
      <w:r w:rsidRPr="0044437C">
        <w:rPr>
          <w:rFonts w:eastAsia="Malgun Gothic"/>
        </w:rPr>
        <w:t>.</w:t>
      </w:r>
    </w:p>
    <w:p w14:paraId="2C08614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888969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0B0608B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7.6A.2.4.1-1.</w:t>
      </w:r>
    </w:p>
    <w:p w14:paraId="0189BAA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1BCABF3C" w14:textId="77777777" w:rsidR="00524A5D" w:rsidRPr="0044437C" w:rsidRDefault="00000000">
      <w:pPr>
        <w:pStyle w:val="B1"/>
        <w:overflowPunct w:val="0"/>
        <w:autoSpaceDE w:val="0"/>
        <w:autoSpaceDN w:val="0"/>
        <w:adjustRightInd w:val="0"/>
        <w:contextualSpacing w:val="0"/>
        <w:textAlignment w:val="baseline"/>
        <w:rPr>
          <w:rFonts w:eastAsia="Malgun Gothic"/>
          <w:color w:val="000000" w:themeColor="text1"/>
        </w:rPr>
      </w:pPr>
      <w:r w:rsidRPr="0044437C">
        <w:rPr>
          <w:rFonts w:eastAsia="Malgun Gothic"/>
        </w:rPr>
        <w:t>6.</w:t>
      </w:r>
      <w:r w:rsidRPr="0044437C">
        <w:rPr>
          <w:rFonts w:eastAsia="Malgun Gothic"/>
        </w:rPr>
        <w:tab/>
      </w:r>
      <w:r w:rsidRPr="0044437C">
        <w:rPr>
          <w:rFonts w:eastAsia="Malgun Gothic"/>
          <w:lang w:eastAsia="en-GB"/>
        </w:rPr>
        <w:t>UE location according to T</w:t>
      </w:r>
      <w:r w:rsidRPr="0044437C">
        <w:rPr>
          <w:rFonts w:eastAsia="Malgun Gothic"/>
          <w:color w:val="000000" w:themeColor="text1"/>
          <w:lang w:eastAsia="en-GB"/>
        </w:rPr>
        <w:t>S 36.508 [12] clause 5.6.1 is provided to the UE through any preconfigured means</w:t>
      </w:r>
      <w:r w:rsidRPr="0044437C">
        <w:rPr>
          <w:rFonts w:eastAsia="Malgun Gothic"/>
          <w:color w:val="000000" w:themeColor="text1"/>
        </w:rPr>
        <w:t>.</w:t>
      </w:r>
    </w:p>
    <w:p w14:paraId="4C173278"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F80A7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36B713F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7.6A.2.4.3.</w:t>
      </w:r>
    </w:p>
    <w:p w14:paraId="288580D6" w14:textId="77777777" w:rsidR="00524A5D" w:rsidRPr="0044437C" w:rsidRDefault="00000000">
      <w:pPr>
        <w:pStyle w:val="H6"/>
      </w:pPr>
      <w:bookmarkStart w:id="1796" w:name="MCCQCTEMPBM_00000353"/>
      <w:r w:rsidRPr="0044437C">
        <w:t>7.6A.2.4.2</w:t>
      </w:r>
      <w:r w:rsidRPr="0044437C">
        <w:tab/>
        <w:t>Test Procedure</w:t>
      </w:r>
    </w:p>
    <w:bookmarkEnd w:id="1796"/>
    <w:p w14:paraId="24AC5BA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lastRenderedPageBreak/>
        <w:t>2.</w:t>
      </w:r>
      <w:r w:rsidRPr="0044437C">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Case 1 according to Tables 7.6A.2.5-1 and 7.6A.2.5-2.</w:t>
      </w:r>
    </w:p>
    <w:p w14:paraId="2AE8025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44437C">
        <w:rPr>
          <w:rFonts w:eastAsia="SimSun"/>
          <w:lang w:eastAsia="zh-CN"/>
        </w:rPr>
        <w:t>t</w:t>
      </w:r>
      <w:r w:rsidRPr="0044437C">
        <w:rPr>
          <w:rFonts w:eastAsia="Malgun Gothic"/>
        </w:rPr>
        <w:t>hroughput measurement, where:</w:t>
      </w:r>
    </w:p>
    <w:p w14:paraId="21ADFBC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2A9FC7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44437C">
        <w:rPr>
          <w:rFonts w:eastAsia="SimSun"/>
          <w:lang w:eastAsia="zh-CN"/>
        </w:rPr>
        <w:t>2</w:t>
      </w:r>
      <w:r w:rsidRPr="0044437C">
        <w:rPr>
          <w:rFonts w:eastAsia="Malgun Gothic"/>
        </w:rPr>
        <w:t>-1.</w:t>
      </w:r>
    </w:p>
    <w:p w14:paraId="4EA8B5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3941494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in Case 1 at step 3.</w:t>
      </w:r>
    </w:p>
    <w:p w14:paraId="18A4387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interfering signals in Case 2 at step 3</w:t>
      </w:r>
      <w:r w:rsidRPr="0044437C">
        <w:rPr>
          <w:rFonts w:eastAsia="Malgun Gothic"/>
          <w:lang w:eastAsia="ko-KR"/>
        </w:rPr>
        <w:t xml:space="preserve"> </w:t>
      </w:r>
      <w:r w:rsidRPr="0044437C">
        <w:rPr>
          <w:rFonts w:eastAsia="Malgun Gothic"/>
        </w:rPr>
        <w:t>and 6. The ranges of case 2 are covered in steps equal to the interferer bandwidth. The test frequencies are chosen in analogy to Table 7.6A.2.4.2-1.</w:t>
      </w:r>
    </w:p>
    <w:p w14:paraId="6F176F71" w14:textId="77777777" w:rsidR="00524A5D" w:rsidRPr="0044437C" w:rsidRDefault="00000000">
      <w:pPr>
        <w:pStyle w:val="TH"/>
      </w:pPr>
      <w:r w:rsidRPr="0044437C">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30B6852B" w14:textId="77777777">
        <w:trPr>
          <w:jc w:val="center"/>
        </w:trPr>
        <w:tc>
          <w:tcPr>
            <w:tcW w:w="3070" w:type="dxa"/>
          </w:tcPr>
          <w:p w14:paraId="711B3B0F" w14:textId="77777777" w:rsidR="00524A5D" w:rsidRPr="0044437C" w:rsidRDefault="00524A5D">
            <w:pPr>
              <w:pStyle w:val="TAL"/>
            </w:pPr>
          </w:p>
        </w:tc>
        <w:tc>
          <w:tcPr>
            <w:tcW w:w="3071" w:type="dxa"/>
          </w:tcPr>
          <w:p w14:paraId="3CB595C7" w14:textId="77777777" w:rsidR="00524A5D" w:rsidRPr="0044437C" w:rsidRDefault="00000000">
            <w:pPr>
              <w:pStyle w:val="TAH"/>
            </w:pPr>
            <w:r w:rsidRPr="0044437C">
              <w:t>Lower frequency</w:t>
            </w:r>
          </w:p>
        </w:tc>
        <w:tc>
          <w:tcPr>
            <w:tcW w:w="3071" w:type="dxa"/>
          </w:tcPr>
          <w:p w14:paraId="1D3FB95A" w14:textId="77777777" w:rsidR="00524A5D" w:rsidRPr="0044437C" w:rsidRDefault="00000000">
            <w:pPr>
              <w:pStyle w:val="TAH"/>
            </w:pPr>
            <w:r w:rsidRPr="0044437C">
              <w:t>Upper frequency</w:t>
            </w:r>
          </w:p>
        </w:tc>
      </w:tr>
      <w:tr w:rsidR="00524A5D" w:rsidRPr="0044437C" w14:paraId="31B8D62F" w14:textId="77777777">
        <w:trPr>
          <w:jc w:val="center"/>
        </w:trPr>
        <w:tc>
          <w:tcPr>
            <w:tcW w:w="3070" w:type="dxa"/>
          </w:tcPr>
          <w:p w14:paraId="651F836F" w14:textId="77777777" w:rsidR="00524A5D" w:rsidRPr="0044437C" w:rsidRDefault="00000000">
            <w:pPr>
              <w:pStyle w:val="TAL"/>
            </w:pPr>
            <w:r w:rsidRPr="0044437C">
              <w:rPr>
                <w:rFonts w:eastAsia="??"/>
              </w:rPr>
              <w:t>Band 256 DL</w:t>
            </w:r>
          </w:p>
        </w:tc>
        <w:tc>
          <w:tcPr>
            <w:tcW w:w="3071" w:type="dxa"/>
          </w:tcPr>
          <w:p w14:paraId="050217BD" w14:textId="77777777" w:rsidR="00524A5D" w:rsidRPr="0044437C" w:rsidRDefault="00000000">
            <w:pPr>
              <w:pStyle w:val="TAC"/>
            </w:pPr>
            <w:r w:rsidRPr="0044437C">
              <w:t>2170 MHz</w:t>
            </w:r>
          </w:p>
        </w:tc>
        <w:tc>
          <w:tcPr>
            <w:tcW w:w="3071" w:type="dxa"/>
          </w:tcPr>
          <w:p w14:paraId="3C555C0B" w14:textId="77777777" w:rsidR="00524A5D" w:rsidRPr="0044437C" w:rsidRDefault="00000000">
            <w:pPr>
              <w:pStyle w:val="TAC"/>
            </w:pPr>
            <w:r w:rsidRPr="0044437C">
              <w:t>2200 MHz</w:t>
            </w:r>
          </w:p>
        </w:tc>
      </w:tr>
      <w:tr w:rsidR="00524A5D" w:rsidRPr="0044437C" w14:paraId="77447C2D" w14:textId="77777777">
        <w:trPr>
          <w:jc w:val="center"/>
        </w:trPr>
        <w:tc>
          <w:tcPr>
            <w:tcW w:w="3070" w:type="dxa"/>
          </w:tcPr>
          <w:p w14:paraId="1AFD87CB" w14:textId="77777777" w:rsidR="00524A5D" w:rsidRPr="0044437C" w:rsidRDefault="00000000">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0B4F2B80" w14:textId="77777777" w:rsidR="00524A5D" w:rsidRPr="0044437C" w:rsidRDefault="00000000">
            <w:pPr>
              <w:pStyle w:val="TAC"/>
            </w:pPr>
            <w:r w:rsidRPr="0044437C">
              <w:t>2185 MHz</w:t>
            </w:r>
          </w:p>
        </w:tc>
      </w:tr>
      <w:tr w:rsidR="00524A5D" w:rsidRPr="0044437C" w14:paraId="2772DAD8" w14:textId="77777777">
        <w:trPr>
          <w:jc w:val="center"/>
        </w:trPr>
        <w:tc>
          <w:tcPr>
            <w:tcW w:w="3070" w:type="dxa"/>
          </w:tcPr>
          <w:p w14:paraId="195CD0C6" w14:textId="77777777" w:rsidR="00524A5D" w:rsidRPr="0044437C" w:rsidRDefault="00000000">
            <w:pPr>
              <w:pStyle w:val="TAL"/>
            </w:pPr>
            <w:r w:rsidRPr="0044437C">
              <w:rPr>
                <w:rFonts w:eastAsia="??"/>
              </w:rPr>
              <w:t>Receive band wanted signal</w:t>
            </w:r>
          </w:p>
          <w:p w14:paraId="18C1EA50" w14:textId="77777777" w:rsidR="00524A5D" w:rsidRPr="0044437C" w:rsidRDefault="00000000">
            <w:pPr>
              <w:pStyle w:val="TAL"/>
            </w:pPr>
            <w:r w:rsidRPr="0044437C">
              <w:t>(BW 1.4MHz)</w:t>
            </w:r>
          </w:p>
        </w:tc>
        <w:tc>
          <w:tcPr>
            <w:tcW w:w="3071" w:type="dxa"/>
          </w:tcPr>
          <w:p w14:paraId="6246C33F" w14:textId="77777777" w:rsidR="00524A5D" w:rsidRPr="0044437C" w:rsidRDefault="00000000">
            <w:pPr>
              <w:pStyle w:val="TAC"/>
            </w:pPr>
            <w:r w:rsidRPr="0044437C">
              <w:t>2184.3 MHz</w:t>
            </w:r>
          </w:p>
        </w:tc>
        <w:tc>
          <w:tcPr>
            <w:tcW w:w="3071" w:type="dxa"/>
          </w:tcPr>
          <w:p w14:paraId="4FBD2CF7" w14:textId="77777777" w:rsidR="00524A5D" w:rsidRPr="0044437C" w:rsidRDefault="00000000">
            <w:pPr>
              <w:pStyle w:val="TAC"/>
            </w:pPr>
            <w:r w:rsidRPr="0044437C">
              <w:t>21</w:t>
            </w:r>
            <w:r w:rsidRPr="0044437C">
              <w:rPr>
                <w:rFonts w:eastAsia="SimSun"/>
                <w:lang w:eastAsia="zh-CN"/>
              </w:rPr>
              <w:t>8</w:t>
            </w:r>
            <w:r w:rsidRPr="0044437C">
              <w:t>5.7 MHz</w:t>
            </w:r>
          </w:p>
        </w:tc>
      </w:tr>
      <w:tr w:rsidR="00524A5D" w:rsidRPr="0044437C" w14:paraId="2695B9E9" w14:textId="77777777">
        <w:trPr>
          <w:jc w:val="center"/>
        </w:trPr>
        <w:tc>
          <w:tcPr>
            <w:tcW w:w="3070" w:type="dxa"/>
          </w:tcPr>
          <w:p w14:paraId="7C426582" w14:textId="77777777" w:rsidR="00524A5D" w:rsidRPr="0044437C" w:rsidRDefault="00000000">
            <w:pPr>
              <w:pStyle w:val="TAL"/>
            </w:pPr>
            <w:r w:rsidRPr="0044437C">
              <w:rPr>
                <w:rFonts w:eastAsia="??"/>
              </w:rPr>
              <w:t>Interferer case 1</w:t>
            </w:r>
          </w:p>
        </w:tc>
        <w:tc>
          <w:tcPr>
            <w:tcW w:w="3071" w:type="dxa"/>
          </w:tcPr>
          <w:p w14:paraId="1A3D32A7" w14:textId="77777777" w:rsidR="00524A5D" w:rsidRPr="0044437C" w:rsidRDefault="00000000">
            <w:pPr>
              <w:pStyle w:val="TAC"/>
            </w:pPr>
            <w:r w:rsidRPr="0044437C">
              <w:t>2182.1875 MHz</w:t>
            </w:r>
          </w:p>
        </w:tc>
        <w:tc>
          <w:tcPr>
            <w:tcW w:w="3071" w:type="dxa"/>
          </w:tcPr>
          <w:p w14:paraId="38CCDF0D" w14:textId="77777777" w:rsidR="00524A5D" w:rsidRPr="0044437C" w:rsidRDefault="00000000">
            <w:pPr>
              <w:pStyle w:val="TAC"/>
            </w:pPr>
            <w:r w:rsidRPr="0044437C">
              <w:t>21</w:t>
            </w:r>
            <w:r w:rsidRPr="0044437C">
              <w:rPr>
                <w:rFonts w:eastAsia="SimSun"/>
                <w:lang w:eastAsia="zh-CN"/>
              </w:rPr>
              <w:t>8</w:t>
            </w:r>
            <w:r w:rsidRPr="0044437C">
              <w:t>7.8125 MHz</w:t>
            </w:r>
          </w:p>
        </w:tc>
      </w:tr>
      <w:tr w:rsidR="00524A5D" w:rsidRPr="0044437C" w14:paraId="2592919F" w14:textId="77777777">
        <w:trPr>
          <w:jc w:val="center"/>
        </w:trPr>
        <w:tc>
          <w:tcPr>
            <w:tcW w:w="3070" w:type="dxa"/>
          </w:tcPr>
          <w:p w14:paraId="5909DE5C" w14:textId="77777777" w:rsidR="00524A5D" w:rsidRPr="0044437C" w:rsidRDefault="00000000">
            <w:pPr>
              <w:pStyle w:val="TAL"/>
            </w:pPr>
            <w:r w:rsidRPr="0044437C">
              <w:rPr>
                <w:rFonts w:eastAsia="??"/>
              </w:rPr>
              <w:t>Interferer case 2 (inner frequency)</w:t>
            </w:r>
          </w:p>
        </w:tc>
        <w:tc>
          <w:tcPr>
            <w:tcW w:w="3071" w:type="dxa"/>
          </w:tcPr>
          <w:p w14:paraId="6AA44A88" w14:textId="77777777" w:rsidR="00524A5D" w:rsidRPr="0044437C" w:rsidRDefault="00000000">
            <w:pPr>
              <w:pStyle w:val="TAC"/>
            </w:pPr>
            <w:r w:rsidRPr="0044437C">
              <w:t>2180.7925 MHz</w:t>
            </w:r>
          </w:p>
        </w:tc>
        <w:tc>
          <w:tcPr>
            <w:tcW w:w="3071" w:type="dxa"/>
          </w:tcPr>
          <w:p w14:paraId="3BCC3ED0" w14:textId="77777777" w:rsidR="00524A5D" w:rsidRPr="0044437C" w:rsidRDefault="00000000">
            <w:pPr>
              <w:pStyle w:val="TAC"/>
            </w:pPr>
            <w:r w:rsidRPr="0044437C">
              <w:t>21</w:t>
            </w:r>
            <w:r w:rsidRPr="0044437C">
              <w:rPr>
                <w:rFonts w:eastAsia="SimSun"/>
                <w:lang w:eastAsia="zh-CN"/>
              </w:rPr>
              <w:t>8</w:t>
            </w:r>
            <w:r w:rsidRPr="0044437C">
              <w:t>9.2075 MHz</w:t>
            </w:r>
          </w:p>
        </w:tc>
      </w:tr>
      <w:tr w:rsidR="00524A5D" w:rsidRPr="0044437C" w14:paraId="3194796B" w14:textId="77777777">
        <w:trPr>
          <w:jc w:val="center"/>
        </w:trPr>
        <w:tc>
          <w:tcPr>
            <w:tcW w:w="3070" w:type="dxa"/>
          </w:tcPr>
          <w:p w14:paraId="02E9555C" w14:textId="77777777" w:rsidR="00524A5D" w:rsidRPr="0044437C" w:rsidRDefault="00000000">
            <w:pPr>
              <w:pStyle w:val="TAL"/>
            </w:pPr>
            <w:r w:rsidRPr="0044437C">
              <w:rPr>
                <w:rFonts w:eastAsia="??"/>
              </w:rPr>
              <w:t>Interferer case 2 (outer frequency)</w:t>
            </w:r>
          </w:p>
        </w:tc>
        <w:tc>
          <w:tcPr>
            <w:tcW w:w="3071" w:type="dxa"/>
          </w:tcPr>
          <w:p w14:paraId="4C7C60AB" w14:textId="77777777" w:rsidR="00524A5D" w:rsidRPr="0044437C" w:rsidRDefault="00000000">
            <w:pPr>
              <w:pStyle w:val="TAC"/>
            </w:pPr>
            <w:r w:rsidRPr="0044437C">
              <w:t>21</w:t>
            </w:r>
            <w:r w:rsidRPr="0044437C">
              <w:rPr>
                <w:rFonts w:eastAsia="SimSun"/>
                <w:lang w:eastAsia="zh-CN"/>
              </w:rPr>
              <w:t>55</w:t>
            </w:r>
            <w:r w:rsidRPr="0044437C">
              <w:t>.</w:t>
            </w:r>
            <w:r w:rsidRPr="0044437C">
              <w:rPr>
                <w:rFonts w:eastAsia="SimSun"/>
                <w:lang w:eastAsia="zh-CN"/>
              </w:rPr>
              <w:t>5</w:t>
            </w:r>
            <w:r w:rsidRPr="0044437C">
              <w:t>925 MHz</w:t>
            </w:r>
          </w:p>
        </w:tc>
        <w:tc>
          <w:tcPr>
            <w:tcW w:w="3071" w:type="dxa"/>
          </w:tcPr>
          <w:p w14:paraId="5A956D71" w14:textId="77777777" w:rsidR="00524A5D" w:rsidRPr="0044437C" w:rsidRDefault="00000000">
            <w:pPr>
              <w:pStyle w:val="TAC"/>
            </w:pPr>
            <w:r w:rsidRPr="0044437C">
              <w:t>22</w:t>
            </w:r>
            <w:r w:rsidRPr="0044437C">
              <w:rPr>
                <w:rFonts w:eastAsia="SimSun"/>
                <w:lang w:eastAsia="zh-CN"/>
              </w:rPr>
              <w:t>14</w:t>
            </w:r>
            <w:r w:rsidRPr="0044437C">
              <w:t>.</w:t>
            </w:r>
            <w:r w:rsidRPr="0044437C">
              <w:rPr>
                <w:rFonts w:eastAsia="SimSun"/>
                <w:lang w:eastAsia="zh-CN"/>
              </w:rPr>
              <w:t>4</w:t>
            </w:r>
            <w:r w:rsidRPr="0044437C">
              <w:t>075 MHz</w:t>
            </w:r>
          </w:p>
        </w:tc>
      </w:tr>
      <w:tr w:rsidR="00524A5D" w:rsidRPr="0044437C" w14:paraId="7DA31FB3" w14:textId="77777777">
        <w:trPr>
          <w:jc w:val="center"/>
        </w:trPr>
        <w:tc>
          <w:tcPr>
            <w:tcW w:w="3070" w:type="dxa"/>
          </w:tcPr>
          <w:p w14:paraId="2802D0E5" w14:textId="77777777" w:rsidR="00524A5D" w:rsidRPr="0044437C" w:rsidRDefault="00000000">
            <w:pPr>
              <w:pStyle w:val="TAL"/>
            </w:pPr>
            <w:r w:rsidRPr="0044437C">
              <w:rPr>
                <w:rFonts w:eastAsia="??"/>
              </w:rPr>
              <w:t>Outer limit for in band blocking</w:t>
            </w:r>
          </w:p>
        </w:tc>
        <w:tc>
          <w:tcPr>
            <w:tcW w:w="3071" w:type="dxa"/>
          </w:tcPr>
          <w:p w14:paraId="0F149E90" w14:textId="77777777" w:rsidR="00524A5D" w:rsidRPr="0044437C" w:rsidRDefault="00000000">
            <w:pPr>
              <w:pStyle w:val="TAC"/>
            </w:pPr>
            <w:r w:rsidRPr="0044437C">
              <w:t>2155MHz</w:t>
            </w:r>
          </w:p>
        </w:tc>
        <w:tc>
          <w:tcPr>
            <w:tcW w:w="3071" w:type="dxa"/>
          </w:tcPr>
          <w:p w14:paraId="2513A4B9" w14:textId="77777777" w:rsidR="00524A5D" w:rsidRPr="0044437C" w:rsidRDefault="00000000">
            <w:pPr>
              <w:pStyle w:val="TAC"/>
            </w:pPr>
            <w:r w:rsidRPr="0044437C">
              <w:t>2215MHz</w:t>
            </w:r>
          </w:p>
        </w:tc>
      </w:tr>
      <w:tr w:rsidR="00524A5D" w:rsidRPr="0044437C" w14:paraId="552D7134" w14:textId="77777777">
        <w:trPr>
          <w:jc w:val="center"/>
        </w:trPr>
        <w:tc>
          <w:tcPr>
            <w:tcW w:w="3070" w:type="dxa"/>
          </w:tcPr>
          <w:p w14:paraId="760415B4" w14:textId="77777777" w:rsidR="00524A5D" w:rsidRPr="0044437C" w:rsidRDefault="00000000">
            <w:pPr>
              <w:pStyle w:val="TAL"/>
            </w:pPr>
            <w:r w:rsidRPr="0044437C">
              <w:rPr>
                <w:rFonts w:eastAsia="??"/>
              </w:rPr>
              <w:t>Number of test frequencies case 2</w:t>
            </w:r>
          </w:p>
        </w:tc>
        <w:tc>
          <w:tcPr>
            <w:tcW w:w="3071" w:type="dxa"/>
          </w:tcPr>
          <w:p w14:paraId="15C18803" w14:textId="77777777" w:rsidR="00524A5D" w:rsidRPr="0044437C" w:rsidRDefault="00000000">
            <w:pPr>
              <w:pStyle w:val="TAC"/>
              <w:rPr>
                <w:rFonts w:eastAsia="SimSun"/>
                <w:lang w:eastAsia="zh-CN"/>
              </w:rPr>
            </w:pPr>
            <w:r w:rsidRPr="0044437C">
              <w:t>1</w:t>
            </w:r>
            <w:r w:rsidRPr="0044437C">
              <w:rPr>
                <w:rFonts w:eastAsia="SimSun"/>
                <w:lang w:eastAsia="zh-CN"/>
              </w:rPr>
              <w:t>9</w:t>
            </w:r>
          </w:p>
        </w:tc>
        <w:tc>
          <w:tcPr>
            <w:tcW w:w="3071" w:type="dxa"/>
          </w:tcPr>
          <w:p w14:paraId="3C8BAB0A" w14:textId="77777777" w:rsidR="00524A5D" w:rsidRPr="0044437C" w:rsidRDefault="00000000">
            <w:pPr>
              <w:pStyle w:val="TAC"/>
              <w:rPr>
                <w:rFonts w:eastAsia="SimSun"/>
                <w:lang w:eastAsia="zh-CN"/>
              </w:rPr>
            </w:pPr>
            <w:r w:rsidRPr="0044437C">
              <w:t>1</w:t>
            </w:r>
            <w:r w:rsidRPr="0044437C">
              <w:rPr>
                <w:rFonts w:eastAsia="SimSun"/>
                <w:lang w:eastAsia="zh-CN"/>
              </w:rPr>
              <w:t>9</w:t>
            </w:r>
          </w:p>
        </w:tc>
      </w:tr>
    </w:tbl>
    <w:p w14:paraId="4B5CB82C" w14:textId="77777777" w:rsidR="00524A5D" w:rsidRPr="0044437C" w:rsidRDefault="00524A5D"/>
    <w:p w14:paraId="3F12597C" w14:textId="77777777" w:rsidR="00524A5D" w:rsidRPr="0044437C" w:rsidRDefault="00000000">
      <w:pPr>
        <w:pStyle w:val="H6"/>
      </w:pPr>
      <w:bookmarkStart w:id="1797" w:name="MCCQCTEMPBM_00000354"/>
      <w:r w:rsidRPr="0044437C">
        <w:t>7.6A.2.4.3</w:t>
      </w:r>
      <w:r w:rsidRPr="0044437C">
        <w:tab/>
        <w:t>Message Contents</w:t>
      </w:r>
    </w:p>
    <w:bookmarkEnd w:id="1797"/>
    <w:p w14:paraId="3DFFBA4C"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169ABDB1" w14:textId="77777777" w:rsidR="00524A5D" w:rsidRPr="0044437C" w:rsidRDefault="00000000">
      <w:pPr>
        <w:pStyle w:val="TH"/>
      </w:pPr>
      <w:r w:rsidRPr="0044437C">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264D14" w14:textId="77777777">
        <w:trPr>
          <w:jc w:val="center"/>
        </w:trPr>
        <w:tc>
          <w:tcPr>
            <w:tcW w:w="9781" w:type="dxa"/>
            <w:gridSpan w:val="4"/>
          </w:tcPr>
          <w:p w14:paraId="496BFF19" w14:textId="77777777" w:rsidR="00524A5D" w:rsidRPr="0044437C" w:rsidRDefault="00000000">
            <w:pPr>
              <w:pStyle w:val="TAL"/>
            </w:pPr>
            <w:r w:rsidRPr="0044437C">
              <w:t>Derivation Path: 36.331 clause 6.3.2</w:t>
            </w:r>
          </w:p>
        </w:tc>
      </w:tr>
      <w:tr w:rsidR="00524A5D" w:rsidRPr="0044437C" w14:paraId="21A49811" w14:textId="77777777">
        <w:tblPrEx>
          <w:tblCellMar>
            <w:left w:w="108" w:type="dxa"/>
            <w:right w:w="108" w:type="dxa"/>
          </w:tblCellMar>
        </w:tblPrEx>
        <w:trPr>
          <w:jc w:val="center"/>
        </w:trPr>
        <w:tc>
          <w:tcPr>
            <w:tcW w:w="4537" w:type="dxa"/>
          </w:tcPr>
          <w:p w14:paraId="0B67E0CB" w14:textId="77777777" w:rsidR="00524A5D" w:rsidRPr="0044437C" w:rsidRDefault="00000000">
            <w:pPr>
              <w:pStyle w:val="TAH"/>
            </w:pPr>
            <w:r w:rsidRPr="0044437C">
              <w:t>Information Element</w:t>
            </w:r>
          </w:p>
        </w:tc>
        <w:tc>
          <w:tcPr>
            <w:tcW w:w="2268" w:type="dxa"/>
          </w:tcPr>
          <w:p w14:paraId="2B278E22" w14:textId="77777777" w:rsidR="00524A5D" w:rsidRPr="0044437C" w:rsidRDefault="00000000">
            <w:pPr>
              <w:pStyle w:val="TAH"/>
            </w:pPr>
            <w:r w:rsidRPr="0044437C">
              <w:t>Value/remark</w:t>
            </w:r>
          </w:p>
        </w:tc>
        <w:tc>
          <w:tcPr>
            <w:tcW w:w="1701" w:type="dxa"/>
          </w:tcPr>
          <w:p w14:paraId="278485A5" w14:textId="77777777" w:rsidR="00524A5D" w:rsidRPr="0044437C" w:rsidRDefault="00000000">
            <w:pPr>
              <w:pStyle w:val="TAH"/>
            </w:pPr>
            <w:r w:rsidRPr="0044437C">
              <w:t>Comment</w:t>
            </w:r>
          </w:p>
        </w:tc>
        <w:tc>
          <w:tcPr>
            <w:tcW w:w="1275" w:type="dxa"/>
          </w:tcPr>
          <w:p w14:paraId="2207D5DF" w14:textId="77777777" w:rsidR="00524A5D" w:rsidRPr="0044437C" w:rsidRDefault="00000000">
            <w:pPr>
              <w:pStyle w:val="TAH"/>
            </w:pPr>
            <w:r w:rsidRPr="0044437C">
              <w:t>Condition</w:t>
            </w:r>
          </w:p>
        </w:tc>
      </w:tr>
      <w:tr w:rsidR="00524A5D" w:rsidRPr="0044437C"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44437C" w:rsidRDefault="00524A5D">
            <w:pPr>
              <w:pStyle w:val="TAL"/>
            </w:pPr>
          </w:p>
        </w:tc>
      </w:tr>
      <w:tr w:rsidR="00524A5D" w:rsidRPr="0044437C"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44437C" w:rsidRDefault="00524A5D">
            <w:pPr>
              <w:pStyle w:val="TAL"/>
            </w:pPr>
          </w:p>
        </w:tc>
      </w:tr>
      <w:tr w:rsidR="00524A5D" w:rsidRPr="0044437C"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44437C" w:rsidRDefault="00524A5D">
            <w:pPr>
              <w:pStyle w:val="TAL"/>
            </w:pPr>
          </w:p>
        </w:tc>
      </w:tr>
      <w:tr w:rsidR="00524A5D" w:rsidRPr="0044437C"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44437C" w:rsidRDefault="00524A5D">
            <w:pPr>
              <w:pStyle w:val="TAL"/>
            </w:pPr>
          </w:p>
        </w:tc>
      </w:tr>
      <w:tr w:rsidR="00524A5D" w:rsidRPr="0044437C"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44437C" w:rsidRDefault="00524A5D">
            <w:pPr>
              <w:pStyle w:val="TAL"/>
            </w:pPr>
          </w:p>
        </w:tc>
      </w:tr>
      <w:tr w:rsidR="00524A5D" w:rsidRPr="0044437C"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44437C" w:rsidRDefault="00524A5D">
            <w:pPr>
              <w:pStyle w:val="TAL"/>
            </w:pPr>
          </w:p>
        </w:tc>
      </w:tr>
      <w:tr w:rsidR="00524A5D" w:rsidRPr="0044437C"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44437C" w:rsidRDefault="00524A5D">
            <w:pPr>
              <w:pStyle w:val="TAL"/>
            </w:pPr>
          </w:p>
        </w:tc>
      </w:tr>
      <w:tr w:rsidR="00524A5D" w:rsidRPr="0044437C"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44437C" w:rsidRDefault="00524A5D">
            <w:pPr>
              <w:pStyle w:val="TAL"/>
            </w:pPr>
          </w:p>
        </w:tc>
      </w:tr>
    </w:tbl>
    <w:p w14:paraId="5E12956B" w14:textId="77777777" w:rsidR="00524A5D" w:rsidRPr="0044437C" w:rsidRDefault="00524A5D"/>
    <w:p w14:paraId="09FB1CBD" w14:textId="77777777" w:rsidR="00524A5D" w:rsidRPr="0044437C" w:rsidRDefault="00000000">
      <w:pPr>
        <w:pStyle w:val="H6"/>
      </w:pPr>
      <w:bookmarkStart w:id="1798" w:name="MCCQCTEMPBM_00000355"/>
      <w:r w:rsidRPr="0044437C">
        <w:lastRenderedPageBreak/>
        <w:t>7.6A.2.5</w:t>
      </w:r>
      <w:r w:rsidRPr="0044437C">
        <w:tab/>
        <w:t>Test Requirement</w:t>
      </w:r>
    </w:p>
    <w:bookmarkEnd w:id="1798"/>
    <w:p w14:paraId="018A4399" w14:textId="77777777" w:rsidR="00524A5D" w:rsidRPr="0044437C" w:rsidRDefault="00000000">
      <w:r w:rsidRPr="0044437C">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44437C" w:rsidRDefault="00000000">
      <w:pPr>
        <w:pStyle w:val="TH"/>
        <w:rPr>
          <w:lang w:eastAsia="ko-KR"/>
        </w:rPr>
      </w:pPr>
      <w:r w:rsidRPr="0044437C">
        <w:t xml:space="preserve">Table </w:t>
      </w:r>
      <w:r w:rsidRPr="0044437C">
        <w:rPr>
          <w:rFonts w:eastAsia="MS Mincho"/>
        </w:rPr>
        <w:t>7.6A.2.5-1</w:t>
      </w:r>
      <w:r w:rsidRPr="0044437C">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44437C" w:rsidRDefault="00000000">
            <w:pPr>
              <w:pStyle w:val="TAH"/>
              <w:rPr>
                <w:rFonts w:cs="Arial"/>
                <w:color w:val="000000" w:themeColor="text1"/>
              </w:rPr>
            </w:pPr>
            <w:bookmarkStart w:id="1799" w:name="MCCQCTEMPBM_00000548"/>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44437C" w:rsidRDefault="00000000">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44437C" w:rsidRDefault="00000000">
            <w:pPr>
              <w:pStyle w:val="TAH"/>
              <w:rPr>
                <w:rFonts w:cs="Arial"/>
                <w:color w:val="000000" w:themeColor="text1"/>
              </w:rPr>
            </w:pPr>
            <w:r w:rsidRPr="0044437C">
              <w:rPr>
                <w:rFonts w:cs="Arial"/>
                <w:color w:val="000000" w:themeColor="text1"/>
              </w:rPr>
              <w:t>Channel bandwidth</w:t>
            </w:r>
          </w:p>
        </w:tc>
      </w:tr>
      <w:tr w:rsidR="00524A5D" w:rsidRPr="0044437C"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44437C" w:rsidRDefault="00000000">
            <w:pPr>
              <w:pStyle w:val="TAH"/>
              <w:rPr>
                <w:rFonts w:cs="Arial"/>
                <w:color w:val="000000" w:themeColor="text1"/>
              </w:rPr>
            </w:pPr>
            <w:r w:rsidRPr="0044437C">
              <w:rPr>
                <w:rFonts w:cs="Arial"/>
                <w:color w:val="000000" w:themeColor="text1"/>
              </w:rPr>
              <w:t xml:space="preserve">1.4 MHz </w:t>
            </w:r>
          </w:p>
        </w:tc>
      </w:tr>
      <w:tr w:rsidR="00524A5D" w:rsidRPr="0044437C"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44437C" w:rsidRDefault="00000000">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44437C" w:rsidRDefault="00000000">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44437C" w:rsidRDefault="00000000">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44437C" w:rsidRDefault="00000000">
            <w:pPr>
              <w:pStyle w:val="TAC"/>
              <w:rPr>
                <w:rFonts w:cs="Arial"/>
                <w:color w:val="000000" w:themeColor="text1"/>
              </w:rPr>
            </w:pPr>
            <w:r w:rsidRPr="0044437C">
              <w:rPr>
                <w:rFonts w:cs="Arial"/>
                <w:color w:val="000000" w:themeColor="text1"/>
              </w:rPr>
              <w:t>6</w:t>
            </w:r>
          </w:p>
        </w:tc>
      </w:tr>
      <w:tr w:rsidR="00524A5D" w:rsidRPr="0044437C"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44437C" w:rsidRDefault="00000000">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44437C" w:rsidRDefault="00000000">
            <w:pPr>
              <w:pStyle w:val="TAC"/>
              <w:rPr>
                <w:rFonts w:cs="Arial"/>
                <w:color w:val="000000" w:themeColor="text1"/>
              </w:rPr>
            </w:pPr>
            <w:r w:rsidRPr="0044437C">
              <w:rPr>
                <w:rFonts w:cs="Arial"/>
                <w:color w:val="000000" w:themeColor="text1"/>
              </w:rPr>
              <w:t>1.4</w:t>
            </w:r>
          </w:p>
        </w:tc>
      </w:tr>
      <w:tr w:rsidR="00524A5D" w:rsidRPr="0044437C"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44437C" w:rsidRDefault="00000000">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44437C" w:rsidRDefault="00000000">
            <w:pPr>
              <w:pStyle w:val="TAC"/>
              <w:rPr>
                <w:rFonts w:cs="Arial"/>
                <w:color w:val="000000" w:themeColor="text1"/>
              </w:rPr>
            </w:pPr>
            <w:r w:rsidRPr="0044437C">
              <w:rPr>
                <w:rFonts w:cs="Arial"/>
                <w:color w:val="000000" w:themeColor="text1"/>
              </w:rPr>
              <w:t>2.1+0.0125</w:t>
            </w:r>
          </w:p>
        </w:tc>
      </w:tr>
      <w:tr w:rsidR="00524A5D" w:rsidRPr="0044437C"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44437C" w:rsidRDefault="00000000">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44437C" w:rsidRDefault="00000000">
            <w:pPr>
              <w:pStyle w:val="TAC"/>
              <w:rPr>
                <w:rFonts w:cs="Arial"/>
                <w:color w:val="000000" w:themeColor="text1"/>
              </w:rPr>
            </w:pPr>
            <w:r w:rsidRPr="0044437C">
              <w:rPr>
                <w:rFonts w:cs="Arial"/>
                <w:color w:val="000000" w:themeColor="text1"/>
              </w:rPr>
              <w:t>3.5+0.0075</w:t>
            </w:r>
          </w:p>
        </w:tc>
      </w:tr>
      <w:tr w:rsidR="00524A5D" w:rsidRPr="0044437C"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E6406DA"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0E67C81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44437C" w:rsidRDefault="00000000">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799"/>
    </w:tbl>
    <w:p w14:paraId="3D41CBC1" w14:textId="77777777" w:rsidR="00524A5D" w:rsidRPr="0044437C" w:rsidRDefault="00524A5D">
      <w:pPr>
        <w:rPr>
          <w:rFonts w:eastAsiaTheme="minorEastAsia"/>
          <w:lang w:eastAsia="zh-TW"/>
        </w:rPr>
      </w:pPr>
    </w:p>
    <w:p w14:paraId="20327EBD" w14:textId="77777777" w:rsidR="00524A5D" w:rsidRPr="0044437C" w:rsidRDefault="00000000">
      <w:pPr>
        <w:pStyle w:val="TH"/>
      </w:pPr>
      <w:r w:rsidRPr="0044437C">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44437C" w:rsidRDefault="00000000">
            <w:pPr>
              <w:pStyle w:val="TAH"/>
              <w:rPr>
                <w:rFonts w:cs="Arial"/>
                <w:color w:val="000000" w:themeColor="text1"/>
              </w:rPr>
            </w:pPr>
            <w:bookmarkStart w:id="1800" w:name="MCCQCTEMPBM_00000549"/>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44437C" w:rsidRDefault="00000000">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44437C" w:rsidRDefault="00000000">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44437C" w:rsidRDefault="00000000">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44437C" w:rsidRDefault="00000000">
            <w:pPr>
              <w:pStyle w:val="TAH"/>
              <w:rPr>
                <w:rFonts w:cs="Arial"/>
                <w:color w:val="000000" w:themeColor="text1"/>
              </w:rPr>
            </w:pPr>
            <w:r w:rsidRPr="0044437C">
              <w:rPr>
                <w:rFonts w:cs="Arial"/>
                <w:color w:val="000000" w:themeColor="text1"/>
              </w:rPr>
              <w:t>Case 2</w:t>
            </w:r>
          </w:p>
        </w:tc>
      </w:tr>
      <w:tr w:rsidR="00524A5D" w:rsidRPr="0044437C"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44437C" w:rsidRDefault="00000000">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44437C" w:rsidRDefault="00000000">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44437C" w:rsidRDefault="00000000">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44437C" w:rsidRDefault="00000000">
            <w:pPr>
              <w:pStyle w:val="TAC"/>
              <w:rPr>
                <w:rFonts w:cs="Arial"/>
                <w:color w:val="000000" w:themeColor="text1"/>
              </w:rPr>
            </w:pPr>
            <w:r w:rsidRPr="0044437C">
              <w:rPr>
                <w:rFonts w:cs="Arial"/>
                <w:color w:val="000000" w:themeColor="text1"/>
              </w:rPr>
              <w:t>-44</w:t>
            </w:r>
          </w:p>
        </w:tc>
      </w:tr>
      <w:tr w:rsidR="00524A5D" w:rsidRPr="0044437C"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44437C" w:rsidRDefault="00000000">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44437C" w:rsidRDefault="00000000">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44437C" w:rsidRDefault="00000000">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666BB6B" w14:textId="77777777" w:rsidR="00524A5D" w:rsidRPr="0044437C" w:rsidRDefault="00000000">
            <w:pPr>
              <w:pStyle w:val="TAC"/>
              <w:rPr>
                <w:rFonts w:cs="Arial"/>
                <w:color w:val="000000" w:themeColor="text1"/>
              </w:rPr>
            </w:pPr>
            <w:r w:rsidRPr="0044437C">
              <w:rPr>
                <w:rFonts w:cs="Arial"/>
                <w:color w:val="000000" w:themeColor="text1"/>
              </w:rPr>
              <w:t>&amp;</w:t>
            </w:r>
          </w:p>
          <w:p w14:paraId="7E30BAEE" w14:textId="77777777" w:rsidR="00524A5D" w:rsidRPr="0044437C" w:rsidRDefault="00000000">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0628D42A" w14:textId="77777777" w:rsidR="00524A5D" w:rsidRPr="0044437C" w:rsidRDefault="00000000">
            <w:pPr>
              <w:pStyle w:val="TAC"/>
              <w:ind w:left="-108"/>
              <w:rPr>
                <w:rFonts w:cs="Arial"/>
                <w:color w:val="000000" w:themeColor="text1"/>
              </w:rPr>
            </w:pPr>
            <w:r w:rsidRPr="0044437C">
              <w:rPr>
                <w:rFonts w:cs="Arial"/>
                <w:color w:val="000000" w:themeColor="text1"/>
              </w:rPr>
              <w:t>&amp;</w:t>
            </w:r>
          </w:p>
          <w:p w14:paraId="67600641"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0DA52DE7"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76CEF58" w14:textId="6E0DAB7F"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11B4111C"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8C215A3"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4931A2ED"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26FFC2E2"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3CE4226E"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24254D29" w14:textId="1709B6FF"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6BC91A6F"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1D07F3C9"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5202961"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4DE05364"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800"/>
    </w:tbl>
    <w:p w14:paraId="46985E11" w14:textId="77777777" w:rsidR="00524A5D" w:rsidRPr="0044437C" w:rsidRDefault="00524A5D">
      <w:pPr>
        <w:rPr>
          <w:lang w:eastAsia="zh-TW"/>
        </w:rPr>
      </w:pPr>
    </w:p>
    <w:p w14:paraId="5E5D929B" w14:textId="77777777" w:rsidR="00524A5D" w:rsidRPr="0044437C" w:rsidRDefault="00000000">
      <w:pPr>
        <w:pStyle w:val="Heading3"/>
      </w:pPr>
      <w:bookmarkStart w:id="1801" w:name="_Toc10706"/>
      <w:bookmarkStart w:id="1802" w:name="_Toc2049"/>
      <w:bookmarkStart w:id="1803" w:name="_Toc120570104"/>
      <w:bookmarkStart w:id="1804" w:name="_Toc10609"/>
      <w:bookmarkStart w:id="1805" w:name="_Toc21242"/>
      <w:bookmarkStart w:id="1806" w:name="_Toc121162896"/>
      <w:bookmarkStart w:id="1807" w:name="_Toc18682"/>
      <w:bookmarkStart w:id="1808" w:name="_Toc20931"/>
      <w:bookmarkStart w:id="1809" w:name="_Toc194571889"/>
      <w:r w:rsidRPr="0044437C">
        <w:t>7.6A.3</w:t>
      </w:r>
      <w:r w:rsidRPr="0044437C">
        <w:tab/>
        <w:t>Out-of-band blocking for category M1</w:t>
      </w:r>
      <w:bookmarkEnd w:id="1801"/>
      <w:bookmarkEnd w:id="1802"/>
      <w:bookmarkEnd w:id="1803"/>
      <w:bookmarkEnd w:id="1804"/>
      <w:bookmarkEnd w:id="1805"/>
      <w:bookmarkEnd w:id="1806"/>
      <w:bookmarkEnd w:id="1807"/>
      <w:bookmarkEnd w:id="1808"/>
      <w:bookmarkEnd w:id="1809"/>
    </w:p>
    <w:p w14:paraId="70D6D664" w14:textId="77777777" w:rsidR="00524A5D" w:rsidRPr="0044437C" w:rsidRDefault="00000000">
      <w:pPr>
        <w:pStyle w:val="H6"/>
      </w:pPr>
      <w:bookmarkStart w:id="1810" w:name="MCCQCTEMPBM_00000356"/>
      <w:r w:rsidRPr="0044437C">
        <w:t>7.6A.3.1</w:t>
      </w:r>
      <w:r w:rsidRPr="0044437C">
        <w:tab/>
        <w:t>Test Purpose</w:t>
      </w:r>
    </w:p>
    <w:bookmarkEnd w:id="1810"/>
    <w:p w14:paraId="7CEBA985" w14:textId="77777777" w:rsidR="00524A5D" w:rsidRPr="0044437C" w:rsidRDefault="00000000">
      <w:r w:rsidRPr="0044437C">
        <w:t>Out-of-band band blocking is defined for an unwanted CW interfering signal falling more than 15 MHz below or above the</w:t>
      </w:r>
      <w:r w:rsidRPr="0044437C">
        <w:rPr>
          <w:rFonts w:eastAsia="??"/>
        </w:rPr>
        <w:t xml:space="preserve"> </w:t>
      </w:r>
      <w:r w:rsidRPr="0044437C">
        <w:rPr>
          <w:lang w:eastAsia="ko-KR"/>
        </w:rPr>
        <w:t xml:space="preserve">category M1 </w:t>
      </w:r>
      <w:r w:rsidRPr="0044437C">
        <w:rPr>
          <w:rFonts w:eastAsia="??"/>
        </w:rPr>
        <w:t>UE</w:t>
      </w:r>
      <w:r w:rsidRPr="0044437C">
        <w:t xml:space="preserve"> receive band, at which a given average throughput shall meet or exceed the requirement for the specified measurement channels.</w:t>
      </w:r>
    </w:p>
    <w:p w14:paraId="77D3426F" w14:textId="77777777" w:rsidR="00524A5D" w:rsidRPr="0044437C" w:rsidRDefault="00000000">
      <w:r w:rsidRPr="0044437C">
        <w:t xml:space="preserve">For the first 15 MHz below or above the </w:t>
      </w:r>
      <w:r w:rsidRPr="0044437C">
        <w:rPr>
          <w:rFonts w:eastAsia="??"/>
        </w:rPr>
        <w:t xml:space="preserve">UE </w:t>
      </w:r>
      <w:r w:rsidRPr="0044437C">
        <w:t>receive band the appropriate in-band blocking or adjacent channel selectivity in sub-clause 7.5A and sub-clause 7.6A.2 shall be applied.</w:t>
      </w:r>
    </w:p>
    <w:p w14:paraId="7EA8848C" w14:textId="77777777" w:rsidR="00524A5D" w:rsidRPr="0044437C" w:rsidRDefault="00000000">
      <w:r w:rsidRPr="0044437C">
        <w:t>The lack of out-of-band blocking ability will decrease the coverage area when other e-NodeB transmitters exist (except in the adjacent channels and spurious response).</w:t>
      </w:r>
    </w:p>
    <w:p w14:paraId="21F1E22D" w14:textId="77777777" w:rsidR="00524A5D" w:rsidRPr="0044437C" w:rsidRDefault="00000000">
      <w:pPr>
        <w:pStyle w:val="H6"/>
      </w:pPr>
      <w:bookmarkStart w:id="1811" w:name="MCCQCTEMPBM_00000357"/>
      <w:r w:rsidRPr="0044437C">
        <w:t>7.6A.3.2</w:t>
      </w:r>
      <w:r w:rsidRPr="0044437C">
        <w:tab/>
        <w:t>Test Applicability</w:t>
      </w:r>
    </w:p>
    <w:bookmarkEnd w:id="1811"/>
    <w:p w14:paraId="577EA0CD"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2FEBCB1D" w14:textId="77777777" w:rsidR="00524A5D" w:rsidRPr="0044437C" w:rsidRDefault="00000000">
      <w:pPr>
        <w:pStyle w:val="H6"/>
      </w:pPr>
      <w:bookmarkStart w:id="1812" w:name="MCCQCTEMPBM_00000358"/>
      <w:r w:rsidRPr="0044437C">
        <w:lastRenderedPageBreak/>
        <w:t>7.6A.3.3</w:t>
      </w:r>
      <w:r w:rsidRPr="0044437C">
        <w:tab/>
        <w:t>Minimum Conformance Requirements</w:t>
      </w:r>
    </w:p>
    <w:bookmarkEnd w:id="1812"/>
    <w:p w14:paraId="03DBEDEE" w14:textId="77777777" w:rsidR="00524A5D" w:rsidRPr="0044437C" w:rsidRDefault="00000000">
      <w:r w:rsidRPr="0044437C">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44437C" w:rsidRDefault="00000000">
      <w:r w:rsidRPr="0044437C">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44437C" w:rsidRDefault="00000000">
      <w:pPr>
        <w:pStyle w:val="TH"/>
      </w:pPr>
      <w:r w:rsidRPr="0044437C">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44437C" w:rsidRDefault="00000000">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44437C" w:rsidRDefault="00000000">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44437C" w:rsidRDefault="00000000">
            <w:pPr>
              <w:pStyle w:val="TAH"/>
            </w:pPr>
            <w:r w:rsidRPr="0044437C">
              <w:t>Channel bandwidth (MHz)</w:t>
            </w:r>
          </w:p>
        </w:tc>
      </w:tr>
      <w:tr w:rsidR="00524A5D" w:rsidRPr="0044437C"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44437C" w:rsidRDefault="00000000">
            <w:pPr>
              <w:pStyle w:val="TAH"/>
            </w:pPr>
            <w:r w:rsidRPr="0044437C">
              <w:t>1.4</w:t>
            </w:r>
          </w:p>
        </w:tc>
      </w:tr>
      <w:tr w:rsidR="00524A5D" w:rsidRPr="0044437C"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44437C" w:rsidRDefault="00000000">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44437C" w:rsidRDefault="00000000">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44437C" w:rsidRDefault="00000000">
            <w:pPr>
              <w:pStyle w:val="TAC"/>
            </w:pPr>
            <w:r w:rsidRPr="0044437C">
              <w:t>REFSENS + 6 dB</w:t>
            </w:r>
          </w:p>
        </w:tc>
      </w:tr>
      <w:tr w:rsidR="00524A5D" w:rsidRPr="0044437C"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44437C" w:rsidRDefault="00000000">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7017A25F" w14:textId="77777777" w:rsidR="00524A5D" w:rsidRPr="0044437C" w:rsidRDefault="00524A5D"/>
    <w:p w14:paraId="443EAD0E" w14:textId="77777777" w:rsidR="00572AC1" w:rsidRPr="0044437C" w:rsidRDefault="00572AC1" w:rsidP="00572AC1">
      <w:pPr>
        <w:pStyle w:val="TH"/>
      </w:pPr>
      <w:r w:rsidRPr="0044437C">
        <w:t>Table 7.6A.3-2: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2E2DDCE1"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381D8BD" w14:textId="77777777" w:rsidR="00572AC1" w:rsidRPr="0044437C" w:rsidRDefault="00572AC1" w:rsidP="0070746B">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17649EA8"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0A275E43"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2357F1E7"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7FE80248"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2AC7C6C" w14:textId="77777777" w:rsidR="00572AC1" w:rsidRPr="0044437C" w:rsidRDefault="00572AC1" w:rsidP="0070746B">
            <w:pPr>
              <w:pStyle w:val="TAH"/>
            </w:pPr>
            <w:r w:rsidRPr="0044437C">
              <w:t>Range 3</w:t>
            </w:r>
          </w:p>
        </w:tc>
      </w:tr>
      <w:tr w:rsidR="00572AC1" w:rsidRPr="0044437C" w14:paraId="5B6E6510"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07F6C92" w14:textId="77777777" w:rsidR="00572AC1" w:rsidRPr="0044437C"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2374FCCD"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5A12FD31"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25882DE6"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74559603"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1268D98B" w14:textId="77777777" w:rsidR="00572AC1" w:rsidRPr="0044437C" w:rsidRDefault="00572AC1" w:rsidP="0070746B">
            <w:pPr>
              <w:pStyle w:val="TAC"/>
            </w:pPr>
            <w:r w:rsidRPr="0044437C">
              <w:t>-15</w:t>
            </w:r>
          </w:p>
        </w:tc>
      </w:tr>
      <w:tr w:rsidR="00572AC1" w:rsidRPr="0044437C" w14:paraId="1E2BAD64"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28002A" w14:textId="224E9127" w:rsidR="00572AC1" w:rsidRPr="0044437C" w:rsidRDefault="001237F3"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 xml:space="preserve">2,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5A9B0D91"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9646A5E"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C5140D5"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4311D6C" w14:textId="77777777" w:rsidR="00572AC1" w:rsidRPr="0044437C" w:rsidRDefault="00572AC1" w:rsidP="0070746B">
            <w:pPr>
              <w:pStyle w:val="TAC"/>
              <w:rPr>
                <w:rFonts w:cs="Arial"/>
              </w:rPr>
            </w:pPr>
            <w:r w:rsidRPr="0044437C">
              <w:rPr>
                <w:rFonts w:cs="Arial"/>
              </w:rPr>
              <w:t>or</w:t>
            </w:r>
          </w:p>
          <w:p w14:paraId="6B427D64"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0D15844"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A341B1F" w14:textId="77777777" w:rsidR="00572AC1" w:rsidRPr="0044437C" w:rsidRDefault="00572AC1" w:rsidP="0070746B">
            <w:pPr>
              <w:pStyle w:val="TAC"/>
              <w:rPr>
                <w:rFonts w:cs="Arial"/>
              </w:rPr>
            </w:pPr>
            <w:r w:rsidRPr="0044437C">
              <w:rPr>
                <w:rFonts w:cs="Arial"/>
              </w:rPr>
              <w:t>or</w:t>
            </w:r>
          </w:p>
          <w:p w14:paraId="2C0135D3"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57AB705"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0FCC0CB7" w14:textId="77777777" w:rsidR="00572AC1" w:rsidRPr="0044437C" w:rsidRDefault="00572AC1" w:rsidP="0070746B">
            <w:pPr>
              <w:pStyle w:val="TAC"/>
              <w:rPr>
                <w:rFonts w:cs="Arial"/>
              </w:rPr>
            </w:pPr>
            <w:r w:rsidRPr="0044437C">
              <w:rPr>
                <w:rFonts w:cs="Arial"/>
              </w:rPr>
              <w:t>or</w:t>
            </w:r>
          </w:p>
          <w:p w14:paraId="2210906A"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080F45E" w14:textId="77777777" w:rsidR="00572AC1" w:rsidRPr="0044437C" w:rsidRDefault="00572AC1" w:rsidP="0070746B">
            <w:pPr>
              <w:pStyle w:val="TAC"/>
              <w:rPr>
                <w:rFonts w:cs="Arial"/>
              </w:rPr>
            </w:pPr>
            <w:r w:rsidRPr="0044437C">
              <w:rPr>
                <w:rFonts w:cs="Arial"/>
              </w:rPr>
              <w:t>≤ 12750</w:t>
            </w:r>
          </w:p>
        </w:tc>
      </w:tr>
      <w:tr w:rsidR="00572AC1" w:rsidRPr="0044437C" w14:paraId="3BB3E2DE"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A796E5" w14:textId="77777777" w:rsidR="00572AC1" w:rsidRPr="0044437C" w:rsidRDefault="00572AC1" w:rsidP="0070746B">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14548033"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8C6D010"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E28BDBE"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0C040A41" w14:textId="77777777" w:rsidR="00572AC1" w:rsidRPr="0044437C" w:rsidRDefault="00572AC1" w:rsidP="0070746B">
            <w:pPr>
              <w:pStyle w:val="TAC"/>
              <w:rPr>
                <w:rFonts w:cs="Arial"/>
              </w:rPr>
            </w:pPr>
            <w:r w:rsidRPr="0044437C">
              <w:rPr>
                <w:rFonts w:cs="Arial"/>
              </w:rPr>
              <w:t>or</w:t>
            </w:r>
          </w:p>
          <w:p w14:paraId="120A0621"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599E167"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B68F5DA" w14:textId="77777777" w:rsidR="00572AC1" w:rsidRPr="0044437C" w:rsidRDefault="00572AC1" w:rsidP="0070746B">
            <w:pPr>
              <w:pStyle w:val="TAC"/>
              <w:rPr>
                <w:rFonts w:cs="Arial"/>
              </w:rPr>
            </w:pPr>
            <w:r w:rsidRPr="0044437C">
              <w:rPr>
                <w:rFonts w:cs="Arial"/>
              </w:rPr>
              <w:t>or</w:t>
            </w:r>
          </w:p>
          <w:p w14:paraId="24AC5FF9"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3EA9AA5"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5A3B4E7B" w14:textId="77777777" w:rsidR="00572AC1" w:rsidRPr="0044437C" w:rsidRDefault="00572AC1" w:rsidP="0070746B">
            <w:pPr>
              <w:pStyle w:val="TAC"/>
              <w:rPr>
                <w:rFonts w:cs="Arial"/>
              </w:rPr>
            </w:pPr>
            <w:r w:rsidRPr="0044437C">
              <w:rPr>
                <w:rFonts w:cs="Arial"/>
              </w:rPr>
              <w:t>or</w:t>
            </w:r>
          </w:p>
          <w:p w14:paraId="303EBAC6"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18FFB98" w14:textId="77777777" w:rsidR="00572AC1" w:rsidRPr="0044437C" w:rsidRDefault="00572AC1" w:rsidP="0070746B">
            <w:pPr>
              <w:pStyle w:val="TAC"/>
              <w:rPr>
                <w:rFonts w:cs="Arial"/>
              </w:rPr>
            </w:pPr>
            <w:r w:rsidRPr="0044437C">
              <w:rPr>
                <w:rFonts w:cs="Arial"/>
              </w:rPr>
              <w:t>≤ 12750</w:t>
            </w:r>
          </w:p>
        </w:tc>
      </w:tr>
      <w:tr w:rsidR="00572AC1" w:rsidRPr="0044437C" w14:paraId="43F87AB8"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7F1320CE" w14:textId="77777777" w:rsidR="00572AC1" w:rsidRPr="0044437C" w:rsidRDefault="00572AC1" w:rsidP="0070746B">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1BDE8DF4" w14:textId="77777777" w:rsidR="00572AC1" w:rsidRPr="0044437C" w:rsidRDefault="00572AC1" w:rsidP="0070746B">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6D83FCDF" w14:textId="77777777" w:rsidR="00524A5D" w:rsidRPr="0044437C" w:rsidRDefault="00524A5D">
      <w:pPr>
        <w:rPr>
          <w:rFonts w:eastAsia="DengXian"/>
        </w:rPr>
      </w:pPr>
    </w:p>
    <w:p w14:paraId="7B88DC03" w14:textId="77777777" w:rsidR="00524A5D" w:rsidRPr="0044437C" w:rsidRDefault="00000000">
      <w:r w:rsidRPr="0044437C">
        <w:rPr>
          <w:rFonts w:eastAsia="Osaka"/>
        </w:rPr>
        <w:t xml:space="preserve">For Table 7.6A.3-2 in frequency range 1, 2 and 3, up to </w:t>
      </w:r>
      <w:r w:rsidRPr="0044437C">
        <w:rPr>
          <w:rFonts w:eastAsia="Osaka"/>
          <w:position w:val="-16"/>
        </w:rPr>
        <w:object w:dxaOrig="2148" w:dyaOrig="408" w14:anchorId="0B4091F6">
          <v:shape id="_x0000_i1078" type="#_x0000_t75" style="width:108pt;height:17.75pt" o:ole="">
            <v:imagedata r:id="rId100" o:title=""/>
          </v:shape>
          <o:OLEObject Type="Embed" ProgID="Equation.3" ShapeID="_x0000_i1078" DrawAspect="Content" ObjectID="_1813331071" r:id="rId101"/>
        </w:object>
      </w:r>
      <w:r w:rsidRPr="0044437C">
        <w:rPr>
          <w:rFonts w:eastAsia="Osaka"/>
        </w:rPr>
        <w:t xml:space="preserve">exceptions are allowed for spurious response frequencies in each assigned frequency channel when measured using a 1MHz step size, where </w:t>
      </w:r>
      <w:r w:rsidRPr="0044437C">
        <w:rPr>
          <w:rFonts w:eastAsia="Osaka"/>
          <w:position w:val="-10"/>
        </w:rPr>
        <w:object w:dxaOrig="408" w:dyaOrig="276" w14:anchorId="472C3B38">
          <v:shape id="_x0000_i1079" type="#_x0000_t75" style="width:17.75pt;height:11.85pt" o:ole="">
            <v:imagedata r:id="rId102" o:title=""/>
          </v:shape>
          <o:OLEObject Type="Embed" ProgID="Equation.3" ShapeID="_x0000_i1079" DrawAspect="Content" ObjectID="_1813331072" r:id="rId103"/>
        </w:object>
      </w:r>
      <w:r w:rsidRPr="0044437C">
        <w:rPr>
          <w:rFonts w:eastAsia="Osaka"/>
        </w:rPr>
        <w:t xml:space="preserve"> is the number of resource blocks in the downlink transmission bandwidth configuration. </w:t>
      </w:r>
      <w:r w:rsidRPr="0044437C">
        <w:t>For these exceptions the requirements of subclause 7.7A spurious response are applicable.</w:t>
      </w:r>
    </w:p>
    <w:p w14:paraId="4C6D5999" w14:textId="77777777" w:rsidR="00524A5D" w:rsidRPr="0044437C" w:rsidRDefault="00000000">
      <w:r w:rsidRPr="0044437C">
        <w:t>The normative reference for this requirement is TS 36.102 [11] clause 7.6A.3.</w:t>
      </w:r>
    </w:p>
    <w:p w14:paraId="1A131BD3" w14:textId="77777777" w:rsidR="00524A5D" w:rsidRPr="0044437C" w:rsidRDefault="00000000">
      <w:pPr>
        <w:pStyle w:val="H6"/>
      </w:pPr>
      <w:bookmarkStart w:id="1813" w:name="MCCQCTEMPBM_00000359"/>
      <w:r w:rsidRPr="0044437C">
        <w:t>7.6A.3.4</w:t>
      </w:r>
      <w:r w:rsidRPr="0044437C">
        <w:tab/>
        <w:t>Test Description</w:t>
      </w:r>
    </w:p>
    <w:p w14:paraId="6A1F2DF0" w14:textId="77777777" w:rsidR="00524A5D" w:rsidRPr="0044437C" w:rsidRDefault="00000000">
      <w:pPr>
        <w:pStyle w:val="H6"/>
      </w:pPr>
      <w:bookmarkStart w:id="1814" w:name="MCCQCTEMPBM_00000360"/>
      <w:bookmarkEnd w:id="1813"/>
      <w:r w:rsidRPr="0044437C">
        <w:t>7.6A.3.4.1</w:t>
      </w:r>
      <w:r w:rsidRPr="0044437C">
        <w:tab/>
        <w:t>Initial Conditions</w:t>
      </w:r>
    </w:p>
    <w:bookmarkEnd w:id="1814"/>
    <w:p w14:paraId="49324A8C"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962A817"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48D73BEB" w14:textId="77777777" w:rsidR="00524A5D" w:rsidRPr="0044437C" w:rsidRDefault="00000000">
      <w:pPr>
        <w:pStyle w:val="TH"/>
      </w:pPr>
      <w:r w:rsidRPr="0044437C">
        <w:lastRenderedPageBreak/>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44437C"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26AF95F7"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44437C" w:rsidRDefault="00000000">
            <w:pPr>
              <w:keepNext/>
              <w:keepLines/>
              <w:spacing w:after="0"/>
              <w:rPr>
                <w:rFonts w:ascii="Arial" w:hAnsi="Arial"/>
                <w:sz w:val="18"/>
              </w:rPr>
            </w:pPr>
            <w:r w:rsidRPr="0044437C">
              <w:t>Normal</w:t>
            </w:r>
          </w:p>
        </w:tc>
      </w:tr>
      <w:tr w:rsidR="00524A5D" w:rsidRPr="0044437C"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6A50115F"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69C3CCF" w:rsidR="00524A5D" w:rsidRPr="0044437C" w:rsidRDefault="008B7E20">
            <w:pPr>
              <w:keepNext/>
              <w:keepLines/>
              <w:spacing w:after="0"/>
              <w:rPr>
                <w:rFonts w:ascii="Arial" w:hAnsi="Arial"/>
                <w:sz w:val="18"/>
              </w:rPr>
            </w:pPr>
            <w:r w:rsidRPr="0044437C">
              <w:rPr>
                <w:rFonts w:ascii="Arial" w:hAnsi="Arial"/>
                <w:sz w:val="18"/>
              </w:rPr>
              <w:t>Low range</w:t>
            </w:r>
          </w:p>
        </w:tc>
      </w:tr>
      <w:tr w:rsidR="00524A5D" w:rsidRPr="0044437C"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44437C" w:rsidRDefault="00000000">
            <w:pPr>
              <w:keepNext/>
              <w:keepLines/>
              <w:spacing w:after="0"/>
              <w:jc w:val="center"/>
              <w:rPr>
                <w:rFonts w:ascii="Arial" w:hAnsi="Arial"/>
                <w:sz w:val="18"/>
              </w:rPr>
            </w:pPr>
            <w:r w:rsidRPr="0044437C">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44437C" w:rsidRDefault="00000000">
            <w:pPr>
              <w:keepNext/>
              <w:keepLines/>
              <w:spacing w:after="0"/>
              <w:jc w:val="center"/>
              <w:rPr>
                <w:rFonts w:ascii="Arial" w:hAnsi="Arial"/>
                <w:sz w:val="18"/>
              </w:rPr>
            </w:pPr>
            <w:r w:rsidRPr="0044437C">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44437C" w:rsidRDefault="00000000">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55E58B73" w14:textId="77777777" w:rsidR="00524A5D" w:rsidRPr="0044437C" w:rsidRDefault="00524A5D"/>
    <w:p w14:paraId="6223985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0A98FC9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2A1F917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181C3CD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7.6A.3.4.1-1.</w:t>
      </w:r>
    </w:p>
    <w:p w14:paraId="0E56462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6D6C783" w14:textId="09D8B140" w:rsidR="00AA4F3F" w:rsidRPr="0044437C" w:rsidRDefault="00000000" w:rsidP="00AA4F3F">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3433C597"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412FFE5C"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5.6.2.1-2 for NGSO (LEO-600).</w:t>
      </w:r>
    </w:p>
    <w:p w14:paraId="652FABF7" w14:textId="5A65D03D"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5.6.2.1-1 for GSO if UE supports only GSO satellites and Table 5.6.2.1-2 for NGSO (LEO-600) if UE supports only NGSO satellites or both GSO and NGSO satellites. Test system shall send same SIB31 information during the duration of the test as defined in TS 36.508 [12] clause 5.6.3.1.</w:t>
      </w:r>
    </w:p>
    <w:p w14:paraId="27C7E686" w14:textId="309D9E0B"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3AE36DAF" w14:textId="29C4D2F4"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3A-RF-CE according to TS 36.508 [12] clause 5.2A.2AA. Message contents are defined in clause 7.6A.3.4.3.</w:t>
      </w:r>
    </w:p>
    <w:p w14:paraId="41F3A598" w14:textId="77777777" w:rsidR="00524A5D" w:rsidRPr="0044437C" w:rsidRDefault="00000000">
      <w:pPr>
        <w:pStyle w:val="H6"/>
      </w:pPr>
      <w:bookmarkStart w:id="1815" w:name="MCCQCTEMPBM_00000361"/>
      <w:r w:rsidRPr="0044437C">
        <w:t>7.6A.3.4.2</w:t>
      </w:r>
      <w:r w:rsidRPr="0044437C">
        <w:tab/>
        <w:t>Test Procedure</w:t>
      </w:r>
    </w:p>
    <w:bookmarkEnd w:id="1815"/>
    <w:p w14:paraId="3B249BF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7.6A.3.5-2. The frequency step size is 1MHz.</w:t>
      </w:r>
    </w:p>
    <w:p w14:paraId="59B628A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Set the Downlink signal level to the value as defined in Table 7.6A.3.5-1. Send uplink power control commands to the UE using 1dB power step size to ensure that the UE output power measured by the test system is within </w:t>
      </w:r>
      <w:r w:rsidRPr="0044437C">
        <w:rPr>
          <w:rFonts w:eastAsia="Malgun Gothic"/>
        </w:rPr>
        <w:lastRenderedPageBreak/>
        <w:t>the Uplink power control window, defined as -MU to -(MU + Uplink power control window size) dB of the target power level in Table 7.6A.3.5-1 for at least the duration of the throughput measurement, where:</w:t>
      </w:r>
    </w:p>
    <w:p w14:paraId="3C42A2A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6366B08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758F901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1F97F37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Record the frequencies for which the throughput doesn't meet the requirements.</w:t>
      </w:r>
    </w:p>
    <w:p w14:paraId="2364C5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an interfering signal above the wanted signal at step 3.</w:t>
      </w:r>
    </w:p>
    <w:p w14:paraId="6BECFCC0" w14:textId="77777777" w:rsidR="00524A5D" w:rsidRPr="0044437C" w:rsidRDefault="00000000">
      <w:pPr>
        <w:pStyle w:val="H6"/>
      </w:pPr>
      <w:bookmarkStart w:id="1816" w:name="MCCQCTEMPBM_00000362"/>
      <w:r w:rsidRPr="0044437C">
        <w:t>7.6A.3.4.3</w:t>
      </w:r>
      <w:r w:rsidRPr="0044437C">
        <w:tab/>
        <w:t>Message Contents</w:t>
      </w:r>
    </w:p>
    <w:bookmarkEnd w:id="1816"/>
    <w:p w14:paraId="7DA954CC"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64270A79" w14:textId="77777777" w:rsidR="00524A5D" w:rsidRPr="0044437C" w:rsidRDefault="00000000">
      <w:pPr>
        <w:pStyle w:val="TH"/>
      </w:pPr>
      <w:r w:rsidRPr="0044437C">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44437C" w:rsidRDefault="00000000">
            <w:pPr>
              <w:pStyle w:val="TAL"/>
            </w:pPr>
            <w:r w:rsidRPr="0044437C">
              <w:t>Derivation Path: 36.331 clause 6.3.2</w:t>
            </w:r>
          </w:p>
        </w:tc>
      </w:tr>
      <w:tr w:rsidR="00524A5D" w:rsidRPr="0044437C"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44437C" w:rsidRDefault="00000000">
            <w:pPr>
              <w:pStyle w:val="TAH"/>
            </w:pPr>
            <w:r w:rsidRPr="0044437C">
              <w:t>Condition</w:t>
            </w:r>
          </w:p>
        </w:tc>
      </w:tr>
      <w:tr w:rsidR="00524A5D" w:rsidRPr="0044437C"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44437C" w:rsidRDefault="00524A5D">
            <w:pPr>
              <w:pStyle w:val="TAL"/>
            </w:pPr>
          </w:p>
        </w:tc>
      </w:tr>
      <w:tr w:rsidR="00524A5D" w:rsidRPr="0044437C"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44437C" w:rsidRDefault="00524A5D">
            <w:pPr>
              <w:pStyle w:val="TAL"/>
            </w:pPr>
          </w:p>
        </w:tc>
      </w:tr>
      <w:tr w:rsidR="00524A5D" w:rsidRPr="0044437C"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44437C" w:rsidRDefault="00524A5D">
            <w:pPr>
              <w:pStyle w:val="TAL"/>
            </w:pPr>
          </w:p>
        </w:tc>
      </w:tr>
      <w:tr w:rsidR="00524A5D" w:rsidRPr="0044437C"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44437C" w:rsidRDefault="00524A5D">
            <w:pPr>
              <w:pStyle w:val="TAL"/>
            </w:pPr>
          </w:p>
        </w:tc>
      </w:tr>
      <w:tr w:rsidR="00524A5D" w:rsidRPr="0044437C"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44437C" w:rsidRDefault="00524A5D">
            <w:pPr>
              <w:pStyle w:val="TAL"/>
            </w:pPr>
          </w:p>
        </w:tc>
      </w:tr>
      <w:tr w:rsidR="00524A5D" w:rsidRPr="0044437C"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44437C" w:rsidRDefault="00524A5D">
            <w:pPr>
              <w:pStyle w:val="TAL"/>
            </w:pPr>
          </w:p>
        </w:tc>
      </w:tr>
      <w:tr w:rsidR="00524A5D" w:rsidRPr="0044437C"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44437C" w:rsidRDefault="00524A5D">
            <w:pPr>
              <w:pStyle w:val="TAL"/>
            </w:pPr>
          </w:p>
        </w:tc>
      </w:tr>
      <w:tr w:rsidR="00524A5D" w:rsidRPr="0044437C"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44437C" w:rsidRDefault="00524A5D">
            <w:pPr>
              <w:pStyle w:val="TAL"/>
            </w:pPr>
          </w:p>
        </w:tc>
      </w:tr>
    </w:tbl>
    <w:p w14:paraId="02EE3598" w14:textId="77777777" w:rsidR="00524A5D" w:rsidRPr="0044437C" w:rsidRDefault="00524A5D"/>
    <w:p w14:paraId="078AC331" w14:textId="77777777" w:rsidR="00524A5D" w:rsidRPr="0044437C" w:rsidRDefault="00000000">
      <w:pPr>
        <w:pStyle w:val="H6"/>
      </w:pPr>
      <w:bookmarkStart w:id="1817" w:name="MCCQCTEMPBM_00000363"/>
      <w:r w:rsidRPr="0044437C">
        <w:t>7.6A.3.5</w:t>
      </w:r>
      <w:r w:rsidRPr="0044437C">
        <w:tab/>
        <w:t>Test Requirement</w:t>
      </w:r>
    </w:p>
    <w:bookmarkEnd w:id="1817"/>
    <w:p w14:paraId="716EE067" w14:textId="77777777" w:rsidR="00524A5D" w:rsidRPr="0044437C" w:rsidRDefault="00000000">
      <w:r w:rsidRPr="0044437C">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44437C" w:rsidRDefault="00000000">
      <w:r w:rsidRPr="0044437C">
        <w:t xml:space="preserve">For frequency range 1, 2, and 3, the number of spurious response frequencies recorded in the final step of test procedure shall not exceed </w:t>
      </w:r>
      <w:r w:rsidRPr="0044437C">
        <w:rPr>
          <w:rFonts w:eastAsia="Osaka"/>
          <w:position w:val="-16"/>
        </w:rPr>
        <w:object w:dxaOrig="2316" w:dyaOrig="456" w14:anchorId="06E8BDAC">
          <v:shape id="_x0000_i1080" type="#_x0000_t75" style="width:113.9pt;height:24.15pt" o:ole="">
            <v:imagedata r:id="rId104" o:title=""/>
          </v:shape>
          <o:OLEObject Type="Embed" ProgID="Equation.3" ShapeID="_x0000_i1080" DrawAspect="Content" ObjectID="_1813331073" r:id="rId105"/>
        </w:object>
      </w:r>
      <w:r w:rsidRPr="0044437C">
        <w:t xml:space="preserve">in each assigned frequency channel </w:t>
      </w:r>
      <w:r w:rsidRPr="0044437C">
        <w:rPr>
          <w:rFonts w:eastAsia="Osaka"/>
        </w:rPr>
        <w:t>when measured using a 1MHz step size</w:t>
      </w:r>
      <w:r w:rsidRPr="0044437C">
        <w:t>. For these exceptions the requirements of clause 7.7A Spurious Response are applicable.</w:t>
      </w:r>
    </w:p>
    <w:p w14:paraId="377D66CA" w14:textId="77777777" w:rsidR="00524A5D" w:rsidRPr="0044437C" w:rsidRDefault="00000000">
      <w:pPr>
        <w:pStyle w:val="TH"/>
      </w:pPr>
      <w:r w:rsidRPr="0044437C">
        <w:lastRenderedPageBreak/>
        <w:t xml:space="preserve">Table </w:t>
      </w:r>
      <w:r w:rsidRPr="0044437C">
        <w:rPr>
          <w:rFonts w:eastAsia="MS Mincho"/>
        </w:rPr>
        <w:t>7.6A.3.5-1</w:t>
      </w:r>
      <w:r w:rsidRPr="0044437C">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44437C" w:rsidRDefault="00000000">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44437C" w:rsidRDefault="00000000">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44437C" w:rsidRDefault="00000000">
            <w:pPr>
              <w:pStyle w:val="TAH"/>
            </w:pPr>
            <w:r w:rsidRPr="0044437C">
              <w:t>Channel bandwidth (MHz)</w:t>
            </w:r>
          </w:p>
        </w:tc>
      </w:tr>
      <w:tr w:rsidR="00524A5D" w:rsidRPr="0044437C"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44437C" w:rsidRDefault="00000000">
            <w:pPr>
              <w:pStyle w:val="TAH"/>
            </w:pPr>
            <w:r w:rsidRPr="0044437C">
              <w:t>1.4</w:t>
            </w:r>
          </w:p>
        </w:tc>
      </w:tr>
      <w:tr w:rsidR="00524A5D" w:rsidRPr="0044437C"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44437C" w:rsidRDefault="00000000">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44437C" w:rsidRDefault="00000000">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44437C" w:rsidRDefault="00000000">
            <w:pPr>
              <w:pStyle w:val="TAC"/>
            </w:pPr>
            <w:r w:rsidRPr="0044437C">
              <w:t>REFSENS + 6 dB</w:t>
            </w:r>
          </w:p>
        </w:tc>
      </w:tr>
      <w:tr w:rsidR="00524A5D" w:rsidRPr="0044437C"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44437C" w:rsidRDefault="00000000">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397EDCEC" w14:textId="77777777" w:rsidR="00524A5D" w:rsidRPr="0044437C" w:rsidRDefault="00524A5D"/>
    <w:p w14:paraId="429C1D3C" w14:textId="77777777" w:rsidR="00572AC1" w:rsidRPr="0044437C" w:rsidRDefault="00572AC1" w:rsidP="00572AC1">
      <w:pPr>
        <w:pStyle w:val="TH"/>
      </w:pPr>
      <w:r w:rsidRPr="0044437C">
        <w:t>Table 7.6A.3.5-2: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856F267"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A1A5A44" w14:textId="77777777" w:rsidR="00572AC1" w:rsidRPr="0044437C" w:rsidRDefault="00572AC1" w:rsidP="0070746B">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005C9E1"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591E9B39"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0635B56C"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557DB04C"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51E13910" w14:textId="77777777" w:rsidR="00572AC1" w:rsidRPr="0044437C" w:rsidRDefault="00572AC1" w:rsidP="0070746B">
            <w:pPr>
              <w:pStyle w:val="TAH"/>
            </w:pPr>
            <w:r w:rsidRPr="0044437C">
              <w:t>Range 3</w:t>
            </w:r>
          </w:p>
        </w:tc>
      </w:tr>
      <w:tr w:rsidR="00572AC1" w:rsidRPr="0044437C" w14:paraId="653B846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A9E4038" w14:textId="77777777" w:rsidR="00572AC1" w:rsidRPr="0044437C"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34128647"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45B614C7"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7547FEF7"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660D406A"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56D17EC" w14:textId="77777777" w:rsidR="00572AC1" w:rsidRPr="0044437C" w:rsidRDefault="00572AC1" w:rsidP="0070746B">
            <w:pPr>
              <w:pStyle w:val="TAC"/>
            </w:pPr>
            <w:r w:rsidRPr="0044437C">
              <w:t>-15</w:t>
            </w:r>
          </w:p>
        </w:tc>
      </w:tr>
      <w:tr w:rsidR="00572AC1" w:rsidRPr="0044437C" w14:paraId="6B5B17AC"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7539B85" w14:textId="3BD9EDAA" w:rsidR="00572AC1" w:rsidRPr="0044437C" w:rsidRDefault="001237F3"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2,</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D81FBF5"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1EABBA27"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D111CF8"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549135C7" w14:textId="77777777" w:rsidR="00572AC1" w:rsidRPr="0044437C" w:rsidRDefault="00572AC1" w:rsidP="0070746B">
            <w:pPr>
              <w:pStyle w:val="TAC"/>
              <w:rPr>
                <w:rFonts w:cs="Arial"/>
              </w:rPr>
            </w:pPr>
            <w:r w:rsidRPr="0044437C">
              <w:rPr>
                <w:rFonts w:cs="Arial"/>
              </w:rPr>
              <w:t>or</w:t>
            </w:r>
          </w:p>
          <w:p w14:paraId="61C8EB68"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FBE5FF"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1B35316" w14:textId="77777777" w:rsidR="00572AC1" w:rsidRPr="0044437C" w:rsidRDefault="00572AC1" w:rsidP="0070746B">
            <w:pPr>
              <w:pStyle w:val="TAC"/>
              <w:rPr>
                <w:rFonts w:cs="Arial"/>
              </w:rPr>
            </w:pPr>
            <w:r w:rsidRPr="0044437C">
              <w:rPr>
                <w:rFonts w:cs="Arial"/>
              </w:rPr>
              <w:t>or</w:t>
            </w:r>
          </w:p>
          <w:p w14:paraId="778738BF"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998FBB6"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1CFD4691" w14:textId="77777777" w:rsidR="00572AC1" w:rsidRPr="0044437C" w:rsidRDefault="00572AC1" w:rsidP="0070746B">
            <w:pPr>
              <w:pStyle w:val="TAC"/>
              <w:rPr>
                <w:rFonts w:cs="Arial"/>
              </w:rPr>
            </w:pPr>
            <w:r w:rsidRPr="0044437C">
              <w:rPr>
                <w:rFonts w:cs="Arial"/>
              </w:rPr>
              <w:t>or</w:t>
            </w:r>
          </w:p>
          <w:p w14:paraId="3B88ED29"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0EFF187C" w14:textId="77777777" w:rsidR="00572AC1" w:rsidRPr="0044437C" w:rsidRDefault="00572AC1" w:rsidP="0070746B">
            <w:pPr>
              <w:pStyle w:val="TAC"/>
              <w:rPr>
                <w:rFonts w:cs="Arial"/>
              </w:rPr>
            </w:pPr>
            <w:r w:rsidRPr="0044437C">
              <w:rPr>
                <w:rFonts w:cs="Arial"/>
              </w:rPr>
              <w:t>≤ 12750</w:t>
            </w:r>
          </w:p>
        </w:tc>
      </w:tr>
      <w:tr w:rsidR="00572AC1" w:rsidRPr="0044437C" w14:paraId="439FCEF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A81E64" w14:textId="77777777" w:rsidR="00572AC1" w:rsidRPr="0044437C" w:rsidRDefault="00572AC1" w:rsidP="0070746B">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CA2B45F"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8EE9CBE"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5000528"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CD2AB18" w14:textId="77777777" w:rsidR="00572AC1" w:rsidRPr="0044437C" w:rsidRDefault="00572AC1" w:rsidP="0070746B">
            <w:pPr>
              <w:pStyle w:val="TAC"/>
              <w:rPr>
                <w:rFonts w:cs="Arial"/>
              </w:rPr>
            </w:pPr>
            <w:r w:rsidRPr="0044437C">
              <w:rPr>
                <w:rFonts w:cs="Arial"/>
              </w:rPr>
              <w:t>or</w:t>
            </w:r>
          </w:p>
          <w:p w14:paraId="18FA9036"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F7B2EF3"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3C4F71F" w14:textId="77777777" w:rsidR="00572AC1" w:rsidRPr="0044437C" w:rsidRDefault="00572AC1" w:rsidP="0070746B">
            <w:pPr>
              <w:pStyle w:val="TAC"/>
              <w:rPr>
                <w:rFonts w:cs="Arial"/>
              </w:rPr>
            </w:pPr>
            <w:r w:rsidRPr="0044437C">
              <w:rPr>
                <w:rFonts w:cs="Arial"/>
              </w:rPr>
              <w:t>or</w:t>
            </w:r>
          </w:p>
          <w:p w14:paraId="064927BF"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8688CD"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273B0614" w14:textId="77777777" w:rsidR="00572AC1" w:rsidRPr="0044437C" w:rsidRDefault="00572AC1" w:rsidP="0070746B">
            <w:pPr>
              <w:pStyle w:val="TAC"/>
              <w:rPr>
                <w:rFonts w:cs="Arial"/>
              </w:rPr>
            </w:pPr>
            <w:r w:rsidRPr="0044437C">
              <w:rPr>
                <w:rFonts w:cs="Arial"/>
              </w:rPr>
              <w:t>or</w:t>
            </w:r>
          </w:p>
          <w:p w14:paraId="1E64EC6F"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20CF1686" w14:textId="77777777" w:rsidR="00572AC1" w:rsidRPr="0044437C" w:rsidRDefault="00572AC1" w:rsidP="0070746B">
            <w:pPr>
              <w:pStyle w:val="TAC"/>
              <w:rPr>
                <w:rFonts w:cs="Arial"/>
              </w:rPr>
            </w:pPr>
            <w:r w:rsidRPr="0044437C">
              <w:rPr>
                <w:rFonts w:cs="Arial"/>
              </w:rPr>
              <w:t>≤ 12750</w:t>
            </w:r>
          </w:p>
        </w:tc>
      </w:tr>
      <w:tr w:rsidR="00572AC1" w:rsidRPr="0044437C" w14:paraId="3340524F"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64D4EEF1" w14:textId="77777777" w:rsidR="00572AC1" w:rsidRPr="0044437C" w:rsidRDefault="00572AC1" w:rsidP="0070746B">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57DF7961" w14:textId="77777777" w:rsidR="00572AC1" w:rsidRPr="0044437C" w:rsidRDefault="00572AC1" w:rsidP="0070746B">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7C235526" w14:textId="77777777" w:rsidR="00524A5D" w:rsidRPr="0044437C" w:rsidRDefault="00524A5D">
      <w:pPr>
        <w:rPr>
          <w:lang w:eastAsia="en-GB"/>
        </w:rPr>
      </w:pPr>
    </w:p>
    <w:p w14:paraId="7286843E" w14:textId="77777777" w:rsidR="00524A5D" w:rsidRPr="0044437C" w:rsidRDefault="00000000">
      <w:pPr>
        <w:pStyle w:val="Heading3"/>
        <w:rPr>
          <w:rFonts w:eastAsia="MS Mincho"/>
        </w:rPr>
      </w:pPr>
      <w:bookmarkStart w:id="1818" w:name="_Toc584"/>
      <w:bookmarkStart w:id="1819" w:name="_Toc3365"/>
      <w:bookmarkStart w:id="1820" w:name="_Toc9825"/>
      <w:bookmarkStart w:id="1821" w:name="_Toc3480"/>
      <w:bookmarkStart w:id="1822" w:name="_Toc5932"/>
      <w:bookmarkStart w:id="1823" w:name="_Toc121162897"/>
      <w:bookmarkStart w:id="1824" w:name="_Toc23936"/>
      <w:bookmarkStart w:id="1825" w:name="_Toc120570105"/>
      <w:bookmarkStart w:id="1826" w:name="_Toc194571890"/>
      <w:r w:rsidRPr="0044437C">
        <w:rPr>
          <w:rFonts w:eastAsia="MS Mincho"/>
        </w:rPr>
        <w:t>7.6A.4</w:t>
      </w:r>
      <w:r w:rsidRPr="0044437C">
        <w:rPr>
          <w:rFonts w:eastAsia="MS Mincho"/>
        </w:rPr>
        <w:tab/>
        <w:t>Narrow band blocking for category M1</w:t>
      </w:r>
      <w:bookmarkEnd w:id="1818"/>
      <w:bookmarkEnd w:id="1819"/>
      <w:bookmarkEnd w:id="1820"/>
      <w:bookmarkEnd w:id="1821"/>
      <w:bookmarkEnd w:id="1822"/>
      <w:bookmarkEnd w:id="1823"/>
      <w:bookmarkEnd w:id="1824"/>
      <w:bookmarkEnd w:id="1825"/>
      <w:bookmarkEnd w:id="1826"/>
    </w:p>
    <w:p w14:paraId="785AB6CC" w14:textId="77777777" w:rsidR="00524A5D" w:rsidRPr="0044437C" w:rsidRDefault="00000000">
      <w:pPr>
        <w:pStyle w:val="H6"/>
      </w:pPr>
      <w:bookmarkStart w:id="1827" w:name="MCCQCTEMPBM_00000364"/>
      <w:r w:rsidRPr="0044437C">
        <w:t>7.6A.4.1</w:t>
      </w:r>
      <w:r w:rsidRPr="0044437C">
        <w:tab/>
        <w:t>Test Purpose</w:t>
      </w:r>
    </w:p>
    <w:bookmarkEnd w:id="1827"/>
    <w:p w14:paraId="4B23A659" w14:textId="77777777" w:rsidR="00524A5D" w:rsidRPr="0044437C" w:rsidRDefault="00000000">
      <w:r w:rsidRPr="0044437C">
        <w:rPr>
          <w:rFonts w:eastAsia="Osaka"/>
        </w:rPr>
        <w:t>Verifies</w:t>
      </w:r>
      <w:r w:rsidRPr="0044437C">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44437C" w:rsidRDefault="00000000">
      <w:r w:rsidRPr="0044437C">
        <w:t>The lack of narrow-band blocking ability will decrease the coverage area when other e-NodeB transmitters exist (except in the adjacent channels and spurious response).</w:t>
      </w:r>
    </w:p>
    <w:p w14:paraId="7F25C7F7" w14:textId="77777777" w:rsidR="00524A5D" w:rsidRPr="0044437C" w:rsidRDefault="00000000">
      <w:pPr>
        <w:pStyle w:val="H6"/>
      </w:pPr>
      <w:bookmarkStart w:id="1828" w:name="MCCQCTEMPBM_00000365"/>
      <w:r w:rsidRPr="0044437C">
        <w:t>7.6A.4.2</w:t>
      </w:r>
      <w:r w:rsidRPr="0044437C">
        <w:tab/>
        <w:t>Test Applicability</w:t>
      </w:r>
    </w:p>
    <w:bookmarkEnd w:id="1828"/>
    <w:p w14:paraId="677555F9" w14:textId="77777777" w:rsidR="00524A5D" w:rsidRPr="0044437C" w:rsidRDefault="00000000">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1B702C6B" w14:textId="77777777" w:rsidR="00524A5D" w:rsidRPr="0044437C" w:rsidRDefault="00000000">
      <w:pPr>
        <w:pStyle w:val="H6"/>
      </w:pPr>
      <w:bookmarkStart w:id="1829" w:name="MCCQCTEMPBM_00000366"/>
      <w:r w:rsidRPr="0044437C">
        <w:t>7.6A.4.3</w:t>
      </w:r>
      <w:r w:rsidRPr="0044437C">
        <w:tab/>
        <w:t>Minimum Conformance Requirements</w:t>
      </w:r>
    </w:p>
    <w:bookmarkEnd w:id="1829"/>
    <w:p w14:paraId="3964BB1F" w14:textId="77777777" w:rsidR="00524A5D" w:rsidRPr="0044437C" w:rsidRDefault="00000000">
      <w:r w:rsidRPr="0044437C">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44437C" w:rsidRDefault="00000000">
      <w:pPr>
        <w:pStyle w:val="TH"/>
      </w:pPr>
      <w:r w:rsidRPr="0044437C">
        <w:lastRenderedPageBreak/>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534486CF" w14:textId="77777777">
        <w:trPr>
          <w:jc w:val="center"/>
        </w:trPr>
        <w:tc>
          <w:tcPr>
            <w:tcW w:w="1559" w:type="dxa"/>
            <w:vMerge w:val="restart"/>
            <w:vAlign w:val="center"/>
          </w:tcPr>
          <w:p w14:paraId="79974DB4" w14:textId="77777777" w:rsidR="00524A5D" w:rsidRPr="0044437C" w:rsidRDefault="00000000">
            <w:pPr>
              <w:pStyle w:val="TAH"/>
              <w:rPr>
                <w:rFonts w:cs="Arial"/>
              </w:rPr>
            </w:pPr>
            <w:bookmarkStart w:id="1830" w:name="MCCQCTEMPBM_00000550"/>
            <w:r w:rsidRPr="0044437C">
              <w:rPr>
                <w:rFonts w:cs="Arial"/>
              </w:rPr>
              <w:t>Parameter</w:t>
            </w:r>
          </w:p>
        </w:tc>
        <w:tc>
          <w:tcPr>
            <w:tcW w:w="1159" w:type="dxa"/>
            <w:vMerge w:val="restart"/>
            <w:vAlign w:val="center"/>
          </w:tcPr>
          <w:p w14:paraId="3C8CF4D7" w14:textId="77777777" w:rsidR="00524A5D" w:rsidRPr="0044437C" w:rsidRDefault="00000000">
            <w:pPr>
              <w:pStyle w:val="TAH"/>
              <w:rPr>
                <w:rFonts w:cs="Arial"/>
              </w:rPr>
            </w:pPr>
            <w:r w:rsidRPr="0044437C">
              <w:rPr>
                <w:rFonts w:cs="Arial"/>
              </w:rPr>
              <w:t>Unit</w:t>
            </w:r>
          </w:p>
        </w:tc>
        <w:tc>
          <w:tcPr>
            <w:tcW w:w="5782" w:type="dxa"/>
            <w:vAlign w:val="center"/>
          </w:tcPr>
          <w:p w14:paraId="0699BF17" w14:textId="77777777" w:rsidR="00524A5D" w:rsidRPr="0044437C" w:rsidRDefault="00000000">
            <w:pPr>
              <w:pStyle w:val="TAH"/>
              <w:rPr>
                <w:rFonts w:cs="Arial"/>
              </w:rPr>
            </w:pPr>
            <w:r w:rsidRPr="0044437C">
              <w:rPr>
                <w:rFonts w:cs="Arial"/>
              </w:rPr>
              <w:t>Channel Bandwidth</w:t>
            </w:r>
          </w:p>
        </w:tc>
      </w:tr>
      <w:tr w:rsidR="00524A5D" w:rsidRPr="0044437C" w14:paraId="787F00B4" w14:textId="77777777">
        <w:trPr>
          <w:jc w:val="center"/>
        </w:trPr>
        <w:tc>
          <w:tcPr>
            <w:tcW w:w="1559" w:type="dxa"/>
            <w:vMerge/>
            <w:vAlign w:val="center"/>
          </w:tcPr>
          <w:p w14:paraId="06F4888C" w14:textId="77777777" w:rsidR="00524A5D" w:rsidRPr="0044437C" w:rsidRDefault="00524A5D">
            <w:pPr>
              <w:pStyle w:val="TAH"/>
              <w:rPr>
                <w:rFonts w:cs="Arial"/>
              </w:rPr>
            </w:pPr>
          </w:p>
        </w:tc>
        <w:tc>
          <w:tcPr>
            <w:tcW w:w="1159" w:type="dxa"/>
            <w:vMerge/>
            <w:vAlign w:val="center"/>
          </w:tcPr>
          <w:p w14:paraId="6E271210" w14:textId="77777777" w:rsidR="00524A5D" w:rsidRPr="0044437C" w:rsidRDefault="00524A5D">
            <w:pPr>
              <w:pStyle w:val="TAH"/>
              <w:rPr>
                <w:rFonts w:cs="Arial"/>
              </w:rPr>
            </w:pPr>
          </w:p>
        </w:tc>
        <w:tc>
          <w:tcPr>
            <w:tcW w:w="5782" w:type="dxa"/>
            <w:vAlign w:val="center"/>
          </w:tcPr>
          <w:p w14:paraId="6BECDA49" w14:textId="77777777" w:rsidR="00524A5D" w:rsidRPr="0044437C" w:rsidRDefault="00000000">
            <w:pPr>
              <w:pStyle w:val="TAH"/>
              <w:rPr>
                <w:rFonts w:cs="Arial"/>
              </w:rPr>
            </w:pPr>
            <w:r w:rsidRPr="0044437C">
              <w:rPr>
                <w:rFonts w:cs="Arial"/>
              </w:rPr>
              <w:t>1.4 MHz</w:t>
            </w:r>
          </w:p>
        </w:tc>
      </w:tr>
      <w:tr w:rsidR="00524A5D" w:rsidRPr="0044437C" w14:paraId="630CDF4D" w14:textId="77777777">
        <w:trPr>
          <w:jc w:val="center"/>
        </w:trPr>
        <w:tc>
          <w:tcPr>
            <w:tcW w:w="1559" w:type="dxa"/>
            <w:vMerge w:val="restart"/>
            <w:vAlign w:val="center"/>
          </w:tcPr>
          <w:p w14:paraId="3B4ADFAB" w14:textId="77777777" w:rsidR="00524A5D" w:rsidRPr="0044437C" w:rsidRDefault="00000000">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42737AB6" w14:textId="77777777" w:rsidR="00524A5D" w:rsidRPr="0044437C" w:rsidRDefault="00000000">
            <w:pPr>
              <w:pStyle w:val="TAC"/>
              <w:rPr>
                <w:rFonts w:cs="Arial"/>
              </w:rPr>
            </w:pPr>
            <w:r w:rsidRPr="0044437C">
              <w:rPr>
                <w:rFonts w:cs="Arial"/>
              </w:rPr>
              <w:t>dBm</w:t>
            </w:r>
          </w:p>
        </w:tc>
        <w:tc>
          <w:tcPr>
            <w:tcW w:w="5782" w:type="dxa"/>
            <w:vAlign w:val="center"/>
          </w:tcPr>
          <w:p w14:paraId="63377EEB" w14:textId="77777777" w:rsidR="00524A5D" w:rsidRPr="0044437C" w:rsidRDefault="00000000">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06047783" w14:textId="77777777">
        <w:trPr>
          <w:jc w:val="center"/>
        </w:trPr>
        <w:tc>
          <w:tcPr>
            <w:tcW w:w="1559" w:type="dxa"/>
            <w:vMerge/>
            <w:vAlign w:val="center"/>
          </w:tcPr>
          <w:p w14:paraId="7FDF7651" w14:textId="77777777" w:rsidR="00524A5D" w:rsidRPr="0044437C" w:rsidRDefault="00524A5D">
            <w:pPr>
              <w:pStyle w:val="TAC"/>
              <w:rPr>
                <w:rFonts w:cs="Arial"/>
              </w:rPr>
            </w:pPr>
          </w:p>
        </w:tc>
        <w:tc>
          <w:tcPr>
            <w:tcW w:w="1159" w:type="dxa"/>
            <w:vMerge/>
            <w:vAlign w:val="center"/>
          </w:tcPr>
          <w:p w14:paraId="3ACB1077" w14:textId="77777777" w:rsidR="00524A5D" w:rsidRPr="0044437C" w:rsidRDefault="00524A5D">
            <w:pPr>
              <w:pStyle w:val="TAC"/>
              <w:rPr>
                <w:rFonts w:cs="Arial"/>
              </w:rPr>
            </w:pPr>
          </w:p>
        </w:tc>
        <w:tc>
          <w:tcPr>
            <w:tcW w:w="5782" w:type="dxa"/>
            <w:vAlign w:val="center"/>
          </w:tcPr>
          <w:p w14:paraId="1B4375A2" w14:textId="77777777" w:rsidR="00524A5D" w:rsidRPr="0044437C" w:rsidRDefault="00000000">
            <w:pPr>
              <w:pStyle w:val="TAC"/>
              <w:rPr>
                <w:rFonts w:cs="Arial"/>
              </w:rPr>
            </w:pPr>
            <w:r w:rsidRPr="0044437C">
              <w:rPr>
                <w:rFonts w:cs="Arial"/>
              </w:rPr>
              <w:t>22</w:t>
            </w:r>
          </w:p>
        </w:tc>
      </w:tr>
      <w:tr w:rsidR="00524A5D" w:rsidRPr="0044437C" w14:paraId="7A16A232" w14:textId="77777777">
        <w:trPr>
          <w:jc w:val="center"/>
        </w:trPr>
        <w:tc>
          <w:tcPr>
            <w:tcW w:w="1559" w:type="dxa"/>
            <w:vAlign w:val="center"/>
          </w:tcPr>
          <w:p w14:paraId="74697DC8" w14:textId="77777777" w:rsidR="00524A5D" w:rsidRPr="0044437C" w:rsidRDefault="00000000">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0E0B4D68" w14:textId="77777777" w:rsidR="00524A5D" w:rsidRPr="0044437C" w:rsidRDefault="00000000">
            <w:pPr>
              <w:pStyle w:val="TAC"/>
              <w:rPr>
                <w:rFonts w:cs="Arial"/>
              </w:rPr>
            </w:pPr>
            <w:r w:rsidRPr="0044437C">
              <w:rPr>
                <w:rFonts w:cs="Arial"/>
              </w:rPr>
              <w:t>dBm</w:t>
            </w:r>
          </w:p>
        </w:tc>
        <w:tc>
          <w:tcPr>
            <w:tcW w:w="5782" w:type="dxa"/>
            <w:vAlign w:val="center"/>
          </w:tcPr>
          <w:p w14:paraId="62A54A0C" w14:textId="77777777" w:rsidR="00524A5D" w:rsidRPr="0044437C" w:rsidRDefault="00000000">
            <w:pPr>
              <w:pStyle w:val="TAC"/>
              <w:rPr>
                <w:rFonts w:cs="Arial"/>
              </w:rPr>
            </w:pPr>
            <w:r w:rsidRPr="0044437C">
              <w:rPr>
                <w:rFonts w:cs="Arial"/>
              </w:rPr>
              <w:t>-55</w:t>
            </w:r>
          </w:p>
        </w:tc>
      </w:tr>
      <w:tr w:rsidR="00524A5D" w:rsidRPr="0044437C" w14:paraId="1BD08109" w14:textId="77777777">
        <w:trPr>
          <w:jc w:val="center"/>
        </w:trPr>
        <w:tc>
          <w:tcPr>
            <w:tcW w:w="1559" w:type="dxa"/>
            <w:vAlign w:val="center"/>
          </w:tcPr>
          <w:p w14:paraId="51595153" w14:textId="77777777" w:rsidR="00524A5D" w:rsidRPr="0044437C" w:rsidRDefault="00000000">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A91AC0D" w14:textId="77777777" w:rsidR="00524A5D" w:rsidRPr="0044437C" w:rsidRDefault="00000000">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718252D3" w14:textId="77777777" w:rsidR="00524A5D" w:rsidRPr="0044437C" w:rsidRDefault="00000000">
            <w:pPr>
              <w:pStyle w:val="TAC"/>
              <w:rPr>
                <w:rFonts w:cs="Arial"/>
              </w:rPr>
            </w:pPr>
            <w:r w:rsidRPr="0044437C">
              <w:rPr>
                <w:rFonts w:cs="Arial"/>
              </w:rPr>
              <w:t>MHz</w:t>
            </w:r>
          </w:p>
        </w:tc>
        <w:tc>
          <w:tcPr>
            <w:tcW w:w="5782" w:type="dxa"/>
            <w:vAlign w:val="center"/>
          </w:tcPr>
          <w:p w14:paraId="2FB05C45" w14:textId="77777777" w:rsidR="00524A5D" w:rsidRPr="0044437C" w:rsidRDefault="00000000">
            <w:pPr>
              <w:pStyle w:val="TAC"/>
              <w:rPr>
                <w:rFonts w:cs="Arial"/>
              </w:rPr>
            </w:pPr>
            <w:r w:rsidRPr="0044437C">
              <w:rPr>
                <w:rFonts w:cs="Arial"/>
              </w:rPr>
              <w:t>0.9075</w:t>
            </w:r>
          </w:p>
        </w:tc>
      </w:tr>
      <w:tr w:rsidR="00524A5D" w:rsidRPr="0044437C" w14:paraId="29CE5E97" w14:textId="77777777">
        <w:trPr>
          <w:jc w:val="center"/>
        </w:trPr>
        <w:tc>
          <w:tcPr>
            <w:tcW w:w="1559" w:type="dxa"/>
            <w:vAlign w:val="center"/>
          </w:tcPr>
          <w:p w14:paraId="28F2F210" w14:textId="77777777" w:rsidR="00524A5D" w:rsidRPr="0044437C" w:rsidRDefault="00000000">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B3D27B5" w14:textId="77777777" w:rsidR="00524A5D" w:rsidRPr="0044437C" w:rsidRDefault="00000000">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442900B4" w14:textId="77777777" w:rsidR="00524A5D" w:rsidRPr="0044437C" w:rsidRDefault="00000000">
            <w:pPr>
              <w:pStyle w:val="TAC"/>
              <w:rPr>
                <w:rFonts w:cs="Arial"/>
              </w:rPr>
            </w:pPr>
            <w:r w:rsidRPr="0044437C">
              <w:rPr>
                <w:rFonts w:cs="Arial"/>
              </w:rPr>
              <w:t>MHz</w:t>
            </w:r>
          </w:p>
        </w:tc>
        <w:tc>
          <w:tcPr>
            <w:tcW w:w="5782" w:type="dxa"/>
            <w:vAlign w:val="center"/>
          </w:tcPr>
          <w:p w14:paraId="740CCAD6" w14:textId="77777777" w:rsidR="00524A5D" w:rsidRPr="0044437C" w:rsidRDefault="00524A5D">
            <w:pPr>
              <w:pStyle w:val="TAC"/>
              <w:rPr>
                <w:rFonts w:cs="Arial"/>
              </w:rPr>
            </w:pPr>
          </w:p>
        </w:tc>
      </w:tr>
      <w:tr w:rsidR="00524A5D" w:rsidRPr="0044437C" w14:paraId="25363514" w14:textId="77777777">
        <w:trPr>
          <w:jc w:val="center"/>
        </w:trPr>
        <w:tc>
          <w:tcPr>
            <w:tcW w:w="8500" w:type="dxa"/>
            <w:gridSpan w:val="3"/>
          </w:tcPr>
          <w:p w14:paraId="6D0FA197" w14:textId="77777777" w:rsidR="00524A5D" w:rsidRPr="0044437C" w:rsidRDefault="00000000">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0BB71CCA" w14:textId="77777777" w:rsidR="00524A5D" w:rsidRPr="0044437C" w:rsidRDefault="00000000">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0AD81979" w14:textId="77777777" w:rsidR="00524A5D" w:rsidRPr="0044437C" w:rsidRDefault="00000000">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1F55F141" w14:textId="77777777" w:rsidR="00524A5D" w:rsidRPr="0044437C" w:rsidRDefault="00000000">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3F150A3A" w14:textId="77777777" w:rsidR="00524A5D" w:rsidRPr="0044437C" w:rsidRDefault="00000000">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30"/>
    </w:tbl>
    <w:p w14:paraId="2B9F0A39" w14:textId="77777777" w:rsidR="00524A5D" w:rsidRPr="0044437C" w:rsidRDefault="00524A5D">
      <w:pPr>
        <w:rPr>
          <w:lang w:eastAsia="zh-TW"/>
        </w:rPr>
      </w:pPr>
    </w:p>
    <w:p w14:paraId="0F57EAE7" w14:textId="77777777" w:rsidR="00524A5D" w:rsidRPr="0044437C" w:rsidRDefault="00000000">
      <w:r w:rsidRPr="0044437C">
        <w:t>The normative reference for this requirement is TS 36.102 [11] clause 7.6A.4.</w:t>
      </w:r>
    </w:p>
    <w:p w14:paraId="3ADB4A41" w14:textId="77777777" w:rsidR="00524A5D" w:rsidRPr="0044437C" w:rsidRDefault="00000000">
      <w:pPr>
        <w:pStyle w:val="H6"/>
      </w:pPr>
      <w:bookmarkStart w:id="1831" w:name="MCCQCTEMPBM_00000367"/>
      <w:r w:rsidRPr="0044437C">
        <w:t>7.6A.4.4</w:t>
      </w:r>
      <w:r w:rsidRPr="0044437C">
        <w:tab/>
        <w:t>Test Description</w:t>
      </w:r>
    </w:p>
    <w:p w14:paraId="09BC6B25" w14:textId="77777777" w:rsidR="00524A5D" w:rsidRPr="0044437C" w:rsidRDefault="00000000">
      <w:pPr>
        <w:pStyle w:val="H6"/>
      </w:pPr>
      <w:bookmarkStart w:id="1832" w:name="MCCQCTEMPBM_00000368"/>
      <w:bookmarkEnd w:id="1831"/>
      <w:r w:rsidRPr="0044437C">
        <w:t>7.6A.4.4.1</w:t>
      </w:r>
      <w:r w:rsidRPr="0044437C">
        <w:tab/>
        <w:t>Initial Conditions</w:t>
      </w:r>
    </w:p>
    <w:bookmarkEnd w:id="1832"/>
    <w:p w14:paraId="1C67218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B7D8BD6" w14:textId="77777777" w:rsidR="00524A5D" w:rsidRPr="0044437C" w:rsidRDefault="00000000">
      <w:pPr>
        <w:rPr>
          <w:rFonts w:cs="v5.0.0"/>
        </w:rPr>
      </w:pPr>
      <w:r w:rsidRPr="0044437C">
        <w:t xml:space="preserve">The initial test configurations consist of environmental conditions and test frequencies based on </w:t>
      </w:r>
      <w:bookmarkStart w:id="1833" w:name="_Hlk148529478"/>
      <w:r w:rsidRPr="0044437C">
        <w:t>the subset of</w:t>
      </w:r>
      <w:bookmarkEnd w:id="1833"/>
      <w:r w:rsidRPr="0044437C">
        <w:t xml:space="preserve"> E-UTRA operating bands defined for category M1 in clause 5.2A. All of these configurations shall be tested with applicable test parameters for each channel bandwidth, and are shown in Table 7.</w:t>
      </w:r>
      <w:r w:rsidRPr="0044437C">
        <w:rPr>
          <w:lang w:eastAsia="ko-KR"/>
        </w:rPr>
        <w:t>6A.4</w:t>
      </w:r>
      <w:r w:rsidRPr="0044437C">
        <w:t xml:space="preserve">.4.1-1.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5A6A6423" w14:textId="77777777" w:rsidR="00524A5D" w:rsidRPr="0044437C" w:rsidRDefault="00000000">
      <w:pPr>
        <w:pStyle w:val="TH"/>
      </w:pPr>
      <w:r w:rsidRPr="0044437C">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44437C"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D2EEB9C"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01C9A1BA"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44437C" w:rsidRDefault="00000000">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44437C" w:rsidRDefault="00000000">
            <w:pPr>
              <w:keepNext/>
              <w:keepLines/>
              <w:spacing w:after="0"/>
              <w:jc w:val="center"/>
              <w:rPr>
                <w:rFonts w:ascii="Arial" w:hAnsi="Arial"/>
                <w:sz w:val="18"/>
              </w:rPr>
            </w:pPr>
            <w:r w:rsidRPr="0044437C">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44437C" w:rsidRDefault="00000000">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38730DDF" w14:textId="77777777" w:rsidR="00524A5D" w:rsidRPr="0044437C" w:rsidRDefault="00524A5D"/>
    <w:p w14:paraId="30E7F60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4DD7735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D6FCA6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24B4EBC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7.6A.4.4.1-1.</w:t>
      </w:r>
    </w:p>
    <w:p w14:paraId="4BC5C54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D2EE18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lastRenderedPageBreak/>
        <w:t>6.</w:t>
      </w:r>
      <w:r w:rsidRPr="0044437C">
        <w:rPr>
          <w:rFonts w:eastAsia="Malgun Gothic"/>
        </w:rPr>
        <w:tab/>
        <w:t>UE location according to TS 36.508 [12] clause 5.6.1 is provided to the UE through any preconfigured means.</w:t>
      </w:r>
    </w:p>
    <w:p w14:paraId="0A8FE27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2F30DF6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7.6A.4.4.3.</w:t>
      </w:r>
    </w:p>
    <w:p w14:paraId="00F81093" w14:textId="77777777" w:rsidR="00524A5D" w:rsidRPr="0044437C" w:rsidRDefault="00000000">
      <w:pPr>
        <w:pStyle w:val="H6"/>
      </w:pPr>
      <w:bookmarkStart w:id="1834" w:name="MCCQCTEMPBM_00000369"/>
      <w:r w:rsidRPr="0044437C">
        <w:t>7.6A.4.4.2</w:t>
      </w:r>
      <w:r w:rsidRPr="0044437C">
        <w:tab/>
        <w:t>Test Procedure</w:t>
      </w:r>
    </w:p>
    <w:bookmarkEnd w:id="1834"/>
    <w:p w14:paraId="47A07ED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7.6A.4.5-1.</w:t>
      </w:r>
    </w:p>
    <w:p w14:paraId="1AFC15A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throughput measurement, where:</w:t>
      </w:r>
    </w:p>
    <w:p w14:paraId="53D6EE1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777A08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55A147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7BCF48C1" w14:textId="77777777" w:rsidR="00524A5D" w:rsidRPr="0044437C" w:rsidRDefault="00000000">
      <w:pPr>
        <w:pStyle w:val="H6"/>
      </w:pPr>
      <w:bookmarkStart w:id="1835" w:name="MCCQCTEMPBM_00000370"/>
      <w:r w:rsidRPr="0044437C">
        <w:t>7.6A.4.4.3</w:t>
      </w:r>
      <w:r w:rsidRPr="0044437C">
        <w:tab/>
        <w:t>Message Contents</w:t>
      </w:r>
    </w:p>
    <w:bookmarkEnd w:id="1835"/>
    <w:p w14:paraId="5A27112B" w14:textId="77777777" w:rsidR="00524A5D" w:rsidRPr="0044437C" w:rsidRDefault="00000000">
      <w:pPr>
        <w:rPr>
          <w:rFonts w:eastAsia="??"/>
        </w:rPr>
      </w:pPr>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27CA7E9B" w14:textId="77777777" w:rsidR="00524A5D" w:rsidRPr="0044437C" w:rsidRDefault="00000000">
      <w:pPr>
        <w:pStyle w:val="TH"/>
      </w:pPr>
      <w:r w:rsidRPr="0044437C">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F542A8F" w14:textId="77777777">
        <w:trPr>
          <w:jc w:val="center"/>
        </w:trPr>
        <w:tc>
          <w:tcPr>
            <w:tcW w:w="9781" w:type="dxa"/>
            <w:gridSpan w:val="4"/>
          </w:tcPr>
          <w:p w14:paraId="1E67CDF0" w14:textId="77777777" w:rsidR="00524A5D" w:rsidRPr="0044437C" w:rsidRDefault="00000000">
            <w:pPr>
              <w:pStyle w:val="TAL"/>
            </w:pPr>
            <w:r w:rsidRPr="0044437C">
              <w:t>Derivation Path: 36.331 clause 6.3.2</w:t>
            </w:r>
          </w:p>
        </w:tc>
      </w:tr>
      <w:tr w:rsidR="00524A5D" w:rsidRPr="0044437C" w14:paraId="44BDDCDB" w14:textId="77777777">
        <w:tblPrEx>
          <w:tblCellMar>
            <w:left w:w="108" w:type="dxa"/>
            <w:right w:w="108" w:type="dxa"/>
          </w:tblCellMar>
        </w:tblPrEx>
        <w:trPr>
          <w:jc w:val="center"/>
        </w:trPr>
        <w:tc>
          <w:tcPr>
            <w:tcW w:w="4537" w:type="dxa"/>
          </w:tcPr>
          <w:p w14:paraId="2AF17689" w14:textId="77777777" w:rsidR="00524A5D" w:rsidRPr="0044437C" w:rsidRDefault="00000000">
            <w:pPr>
              <w:pStyle w:val="TAH"/>
            </w:pPr>
            <w:r w:rsidRPr="0044437C">
              <w:t>Information Element</w:t>
            </w:r>
          </w:p>
        </w:tc>
        <w:tc>
          <w:tcPr>
            <w:tcW w:w="2268" w:type="dxa"/>
          </w:tcPr>
          <w:p w14:paraId="0C5D1D4B" w14:textId="77777777" w:rsidR="00524A5D" w:rsidRPr="0044437C" w:rsidRDefault="00000000">
            <w:pPr>
              <w:pStyle w:val="TAH"/>
            </w:pPr>
            <w:r w:rsidRPr="0044437C">
              <w:t>Value/remark</w:t>
            </w:r>
          </w:p>
        </w:tc>
        <w:tc>
          <w:tcPr>
            <w:tcW w:w="1701" w:type="dxa"/>
          </w:tcPr>
          <w:p w14:paraId="6B399093" w14:textId="77777777" w:rsidR="00524A5D" w:rsidRPr="0044437C" w:rsidRDefault="00000000">
            <w:pPr>
              <w:pStyle w:val="TAH"/>
            </w:pPr>
            <w:r w:rsidRPr="0044437C">
              <w:t>Comment</w:t>
            </w:r>
          </w:p>
        </w:tc>
        <w:tc>
          <w:tcPr>
            <w:tcW w:w="1275" w:type="dxa"/>
          </w:tcPr>
          <w:p w14:paraId="1A6C3870" w14:textId="77777777" w:rsidR="00524A5D" w:rsidRPr="0044437C" w:rsidRDefault="00000000">
            <w:pPr>
              <w:pStyle w:val="TAH"/>
            </w:pPr>
            <w:r w:rsidRPr="0044437C">
              <w:t>Condition</w:t>
            </w:r>
          </w:p>
        </w:tc>
      </w:tr>
      <w:tr w:rsidR="00524A5D" w:rsidRPr="0044437C"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44437C" w:rsidRDefault="00524A5D">
            <w:pPr>
              <w:pStyle w:val="TAL"/>
            </w:pPr>
          </w:p>
        </w:tc>
      </w:tr>
      <w:tr w:rsidR="00524A5D" w:rsidRPr="0044437C"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44437C" w:rsidRDefault="00000000">
            <w:pPr>
              <w:pStyle w:val="TAL"/>
            </w:pPr>
            <w:r w:rsidRPr="0044437C">
              <w:t xml:space="preserve">  p0-U</w:t>
            </w:r>
            <w:r w:rsidRPr="0044437C">
              <w:rPr>
                <w:lang w:eastAsia="ko-KR"/>
              </w:rPr>
              <w:t>E-</w:t>
            </w:r>
            <w:r w:rsidRPr="0044437C">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44437C" w:rsidRDefault="00524A5D">
            <w:pPr>
              <w:pStyle w:val="TAL"/>
            </w:pPr>
          </w:p>
        </w:tc>
      </w:tr>
      <w:tr w:rsidR="00524A5D" w:rsidRPr="0044437C"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44437C" w:rsidRDefault="00524A5D">
            <w:pPr>
              <w:pStyle w:val="TAL"/>
            </w:pPr>
          </w:p>
        </w:tc>
      </w:tr>
      <w:tr w:rsidR="00524A5D" w:rsidRPr="0044437C"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44437C" w:rsidRDefault="00524A5D">
            <w:pPr>
              <w:pStyle w:val="TAL"/>
            </w:pPr>
          </w:p>
        </w:tc>
      </w:tr>
      <w:tr w:rsidR="00524A5D" w:rsidRPr="0044437C"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44437C" w:rsidRDefault="00524A5D">
            <w:pPr>
              <w:pStyle w:val="TAL"/>
            </w:pPr>
          </w:p>
        </w:tc>
      </w:tr>
      <w:tr w:rsidR="00524A5D" w:rsidRPr="0044437C"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44437C" w:rsidRDefault="00524A5D">
            <w:pPr>
              <w:pStyle w:val="TAL"/>
            </w:pPr>
          </w:p>
        </w:tc>
      </w:tr>
      <w:tr w:rsidR="00524A5D" w:rsidRPr="0044437C"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44437C" w:rsidRDefault="00524A5D">
            <w:pPr>
              <w:pStyle w:val="TAL"/>
            </w:pPr>
          </w:p>
        </w:tc>
      </w:tr>
      <w:tr w:rsidR="00524A5D" w:rsidRPr="0044437C"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44437C" w:rsidRDefault="00524A5D">
            <w:pPr>
              <w:pStyle w:val="TAL"/>
            </w:pPr>
          </w:p>
        </w:tc>
      </w:tr>
    </w:tbl>
    <w:p w14:paraId="1858EA76" w14:textId="77777777" w:rsidR="00524A5D" w:rsidRPr="0044437C" w:rsidRDefault="00524A5D"/>
    <w:p w14:paraId="26276C10" w14:textId="77777777" w:rsidR="00524A5D" w:rsidRPr="0044437C" w:rsidRDefault="00000000">
      <w:pPr>
        <w:pStyle w:val="H6"/>
      </w:pPr>
      <w:bookmarkStart w:id="1836" w:name="MCCQCTEMPBM_00000371"/>
      <w:r w:rsidRPr="0044437C">
        <w:lastRenderedPageBreak/>
        <w:t>7.6A.4.5</w:t>
      </w:r>
      <w:r w:rsidRPr="0044437C">
        <w:tab/>
        <w:t>Test Requirement</w:t>
      </w:r>
    </w:p>
    <w:bookmarkEnd w:id="1836"/>
    <w:p w14:paraId="51696852" w14:textId="77777777" w:rsidR="00524A5D" w:rsidRPr="0044437C" w:rsidRDefault="00000000">
      <w:r w:rsidRPr="0044437C">
        <w:t>The throughput measurement derived in test procedure shall be ≥ 95% of the maximum throughput of the reference measurement channels as specified in Annex A.3.2 with parameters specified in Table 7.6A.4.5-1.</w:t>
      </w:r>
    </w:p>
    <w:p w14:paraId="53D3E8B4" w14:textId="77777777" w:rsidR="00524A5D" w:rsidRPr="0044437C" w:rsidRDefault="00000000">
      <w:pPr>
        <w:pStyle w:val="TH"/>
      </w:pPr>
      <w:r w:rsidRPr="0044437C">
        <w:t xml:space="preserve">Table </w:t>
      </w:r>
      <w:r w:rsidRPr="0044437C">
        <w:rPr>
          <w:rFonts w:eastAsia="MS Mincho"/>
        </w:rPr>
        <w:t>7.6A.4.5-1</w:t>
      </w:r>
      <w:r w:rsidRPr="0044437C">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2E44A4C0" w14:textId="77777777">
        <w:trPr>
          <w:jc w:val="center"/>
        </w:trPr>
        <w:tc>
          <w:tcPr>
            <w:tcW w:w="1559" w:type="dxa"/>
            <w:vMerge w:val="restart"/>
            <w:vAlign w:val="center"/>
          </w:tcPr>
          <w:p w14:paraId="03933635" w14:textId="77777777" w:rsidR="00524A5D" w:rsidRPr="0044437C" w:rsidRDefault="00000000">
            <w:pPr>
              <w:pStyle w:val="TAH"/>
              <w:rPr>
                <w:rFonts w:cs="Arial"/>
              </w:rPr>
            </w:pPr>
            <w:bookmarkStart w:id="1837" w:name="MCCQCTEMPBM_00000551"/>
            <w:r w:rsidRPr="0044437C">
              <w:rPr>
                <w:rFonts w:cs="Arial"/>
              </w:rPr>
              <w:t>Parameter</w:t>
            </w:r>
          </w:p>
        </w:tc>
        <w:tc>
          <w:tcPr>
            <w:tcW w:w="1159" w:type="dxa"/>
            <w:vMerge w:val="restart"/>
            <w:vAlign w:val="center"/>
          </w:tcPr>
          <w:p w14:paraId="4193498C" w14:textId="77777777" w:rsidR="00524A5D" w:rsidRPr="0044437C" w:rsidRDefault="00000000">
            <w:pPr>
              <w:pStyle w:val="TAH"/>
              <w:rPr>
                <w:rFonts w:cs="Arial"/>
              </w:rPr>
            </w:pPr>
            <w:r w:rsidRPr="0044437C">
              <w:rPr>
                <w:rFonts w:cs="Arial"/>
              </w:rPr>
              <w:t>Unit</w:t>
            </w:r>
          </w:p>
        </w:tc>
        <w:tc>
          <w:tcPr>
            <w:tcW w:w="5782" w:type="dxa"/>
            <w:vAlign w:val="center"/>
          </w:tcPr>
          <w:p w14:paraId="4A7965D6" w14:textId="77777777" w:rsidR="00524A5D" w:rsidRPr="0044437C" w:rsidRDefault="00000000">
            <w:pPr>
              <w:pStyle w:val="TAH"/>
              <w:rPr>
                <w:rFonts w:cs="Arial"/>
              </w:rPr>
            </w:pPr>
            <w:r w:rsidRPr="0044437C">
              <w:rPr>
                <w:rFonts w:cs="Arial"/>
              </w:rPr>
              <w:t>Channel Bandwidth</w:t>
            </w:r>
          </w:p>
        </w:tc>
      </w:tr>
      <w:tr w:rsidR="00524A5D" w:rsidRPr="0044437C" w14:paraId="28F3CA91" w14:textId="77777777">
        <w:trPr>
          <w:jc w:val="center"/>
        </w:trPr>
        <w:tc>
          <w:tcPr>
            <w:tcW w:w="1559" w:type="dxa"/>
            <w:vMerge/>
            <w:vAlign w:val="center"/>
          </w:tcPr>
          <w:p w14:paraId="1A7123B5" w14:textId="77777777" w:rsidR="00524A5D" w:rsidRPr="0044437C" w:rsidRDefault="00524A5D">
            <w:pPr>
              <w:pStyle w:val="TAH"/>
              <w:rPr>
                <w:rFonts w:cs="Arial"/>
              </w:rPr>
            </w:pPr>
          </w:p>
        </w:tc>
        <w:tc>
          <w:tcPr>
            <w:tcW w:w="1159" w:type="dxa"/>
            <w:vMerge/>
            <w:vAlign w:val="center"/>
          </w:tcPr>
          <w:p w14:paraId="017394F3" w14:textId="77777777" w:rsidR="00524A5D" w:rsidRPr="0044437C" w:rsidRDefault="00524A5D">
            <w:pPr>
              <w:pStyle w:val="TAH"/>
              <w:rPr>
                <w:rFonts w:cs="Arial"/>
              </w:rPr>
            </w:pPr>
          </w:p>
        </w:tc>
        <w:tc>
          <w:tcPr>
            <w:tcW w:w="5782" w:type="dxa"/>
            <w:vAlign w:val="center"/>
          </w:tcPr>
          <w:p w14:paraId="4A25D89D" w14:textId="77777777" w:rsidR="00524A5D" w:rsidRPr="0044437C" w:rsidRDefault="00000000">
            <w:pPr>
              <w:pStyle w:val="TAH"/>
              <w:rPr>
                <w:rFonts w:cs="Arial"/>
              </w:rPr>
            </w:pPr>
            <w:r w:rsidRPr="0044437C">
              <w:rPr>
                <w:rFonts w:cs="Arial"/>
              </w:rPr>
              <w:t>1.4 MHz</w:t>
            </w:r>
          </w:p>
        </w:tc>
      </w:tr>
      <w:tr w:rsidR="00524A5D" w:rsidRPr="0044437C" w14:paraId="3E45BD45" w14:textId="77777777">
        <w:trPr>
          <w:jc w:val="center"/>
        </w:trPr>
        <w:tc>
          <w:tcPr>
            <w:tcW w:w="1559" w:type="dxa"/>
            <w:vMerge w:val="restart"/>
            <w:vAlign w:val="center"/>
          </w:tcPr>
          <w:p w14:paraId="2BAEDF37" w14:textId="77777777" w:rsidR="00524A5D" w:rsidRPr="0044437C" w:rsidRDefault="00000000">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6EB5FFD8" w14:textId="77777777" w:rsidR="00524A5D" w:rsidRPr="0044437C" w:rsidRDefault="00000000">
            <w:pPr>
              <w:pStyle w:val="TAC"/>
              <w:rPr>
                <w:rFonts w:cs="Arial"/>
              </w:rPr>
            </w:pPr>
            <w:r w:rsidRPr="0044437C">
              <w:rPr>
                <w:rFonts w:cs="Arial"/>
              </w:rPr>
              <w:t>dBm</w:t>
            </w:r>
          </w:p>
        </w:tc>
        <w:tc>
          <w:tcPr>
            <w:tcW w:w="5782" w:type="dxa"/>
            <w:vAlign w:val="center"/>
          </w:tcPr>
          <w:p w14:paraId="5724EA84" w14:textId="77777777" w:rsidR="00524A5D" w:rsidRPr="0044437C" w:rsidRDefault="00000000">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3093BDE3" w14:textId="77777777">
        <w:trPr>
          <w:jc w:val="center"/>
        </w:trPr>
        <w:tc>
          <w:tcPr>
            <w:tcW w:w="1559" w:type="dxa"/>
            <w:vMerge/>
            <w:vAlign w:val="center"/>
          </w:tcPr>
          <w:p w14:paraId="147AC873" w14:textId="77777777" w:rsidR="00524A5D" w:rsidRPr="0044437C" w:rsidRDefault="00524A5D">
            <w:pPr>
              <w:pStyle w:val="TAC"/>
              <w:rPr>
                <w:rFonts w:cs="Arial"/>
              </w:rPr>
            </w:pPr>
          </w:p>
        </w:tc>
        <w:tc>
          <w:tcPr>
            <w:tcW w:w="1159" w:type="dxa"/>
            <w:vMerge/>
            <w:vAlign w:val="center"/>
          </w:tcPr>
          <w:p w14:paraId="4568A916" w14:textId="77777777" w:rsidR="00524A5D" w:rsidRPr="0044437C" w:rsidRDefault="00524A5D">
            <w:pPr>
              <w:pStyle w:val="TAC"/>
              <w:rPr>
                <w:rFonts w:cs="Arial"/>
              </w:rPr>
            </w:pPr>
          </w:p>
        </w:tc>
        <w:tc>
          <w:tcPr>
            <w:tcW w:w="5782" w:type="dxa"/>
            <w:vAlign w:val="center"/>
          </w:tcPr>
          <w:p w14:paraId="5B2B8B81" w14:textId="77777777" w:rsidR="00524A5D" w:rsidRPr="0044437C" w:rsidRDefault="00000000">
            <w:pPr>
              <w:pStyle w:val="TAC"/>
              <w:rPr>
                <w:rFonts w:cs="Arial"/>
              </w:rPr>
            </w:pPr>
            <w:r w:rsidRPr="0044437C">
              <w:rPr>
                <w:rFonts w:cs="Arial"/>
              </w:rPr>
              <w:t>22</w:t>
            </w:r>
          </w:p>
        </w:tc>
      </w:tr>
      <w:tr w:rsidR="00524A5D" w:rsidRPr="0044437C" w14:paraId="3BFE425B" w14:textId="77777777">
        <w:trPr>
          <w:jc w:val="center"/>
        </w:trPr>
        <w:tc>
          <w:tcPr>
            <w:tcW w:w="1559" w:type="dxa"/>
            <w:vAlign w:val="center"/>
          </w:tcPr>
          <w:p w14:paraId="2EE88821" w14:textId="77777777" w:rsidR="00524A5D" w:rsidRPr="0044437C" w:rsidRDefault="00000000">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29BB2B96" w14:textId="77777777" w:rsidR="00524A5D" w:rsidRPr="0044437C" w:rsidRDefault="00000000">
            <w:pPr>
              <w:pStyle w:val="TAC"/>
              <w:rPr>
                <w:rFonts w:cs="Arial"/>
              </w:rPr>
            </w:pPr>
            <w:r w:rsidRPr="0044437C">
              <w:rPr>
                <w:rFonts w:cs="Arial"/>
              </w:rPr>
              <w:t>dBm</w:t>
            </w:r>
          </w:p>
        </w:tc>
        <w:tc>
          <w:tcPr>
            <w:tcW w:w="5782" w:type="dxa"/>
            <w:vAlign w:val="center"/>
          </w:tcPr>
          <w:p w14:paraId="0C83EBEB" w14:textId="77777777" w:rsidR="00524A5D" w:rsidRPr="0044437C" w:rsidRDefault="00000000">
            <w:pPr>
              <w:pStyle w:val="TAC"/>
              <w:rPr>
                <w:rFonts w:cs="Arial"/>
              </w:rPr>
            </w:pPr>
            <w:r w:rsidRPr="0044437C">
              <w:rPr>
                <w:rFonts w:cs="Arial"/>
              </w:rPr>
              <w:t>-55</w:t>
            </w:r>
          </w:p>
        </w:tc>
      </w:tr>
      <w:tr w:rsidR="00524A5D" w:rsidRPr="0044437C" w14:paraId="288D8C55" w14:textId="77777777">
        <w:trPr>
          <w:jc w:val="center"/>
        </w:trPr>
        <w:tc>
          <w:tcPr>
            <w:tcW w:w="1559" w:type="dxa"/>
            <w:vAlign w:val="center"/>
          </w:tcPr>
          <w:p w14:paraId="24446870" w14:textId="77777777" w:rsidR="00524A5D" w:rsidRPr="0044437C" w:rsidRDefault="00000000">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F67602F" w14:textId="77777777" w:rsidR="00524A5D" w:rsidRPr="0044437C" w:rsidRDefault="00000000">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6BE1E08F" w14:textId="77777777" w:rsidR="00524A5D" w:rsidRPr="0044437C" w:rsidRDefault="00000000">
            <w:pPr>
              <w:pStyle w:val="TAC"/>
              <w:rPr>
                <w:rFonts w:cs="Arial"/>
              </w:rPr>
            </w:pPr>
            <w:r w:rsidRPr="0044437C">
              <w:rPr>
                <w:rFonts w:cs="Arial"/>
              </w:rPr>
              <w:t>MHz</w:t>
            </w:r>
          </w:p>
        </w:tc>
        <w:tc>
          <w:tcPr>
            <w:tcW w:w="5782" w:type="dxa"/>
            <w:vAlign w:val="center"/>
          </w:tcPr>
          <w:p w14:paraId="5370C6F5" w14:textId="77777777" w:rsidR="00524A5D" w:rsidRPr="0044437C" w:rsidRDefault="00000000">
            <w:pPr>
              <w:pStyle w:val="TAC"/>
              <w:rPr>
                <w:rFonts w:cs="Arial"/>
              </w:rPr>
            </w:pPr>
            <w:r w:rsidRPr="0044437C">
              <w:rPr>
                <w:rFonts w:cs="Arial"/>
              </w:rPr>
              <w:t>0.9075</w:t>
            </w:r>
          </w:p>
        </w:tc>
      </w:tr>
      <w:tr w:rsidR="00524A5D" w:rsidRPr="0044437C" w14:paraId="48380E22" w14:textId="77777777">
        <w:trPr>
          <w:jc w:val="center"/>
        </w:trPr>
        <w:tc>
          <w:tcPr>
            <w:tcW w:w="1559" w:type="dxa"/>
            <w:vAlign w:val="center"/>
          </w:tcPr>
          <w:p w14:paraId="594D5EDC" w14:textId="77777777" w:rsidR="00524A5D" w:rsidRPr="0044437C" w:rsidRDefault="00000000">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83D10CA" w14:textId="77777777" w:rsidR="00524A5D" w:rsidRPr="0044437C" w:rsidRDefault="00000000">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29B9DA52" w14:textId="77777777" w:rsidR="00524A5D" w:rsidRPr="0044437C" w:rsidRDefault="00000000">
            <w:pPr>
              <w:pStyle w:val="TAC"/>
              <w:rPr>
                <w:rFonts w:cs="Arial"/>
              </w:rPr>
            </w:pPr>
            <w:r w:rsidRPr="0044437C">
              <w:rPr>
                <w:rFonts w:cs="Arial"/>
              </w:rPr>
              <w:t>MHz</w:t>
            </w:r>
          </w:p>
        </w:tc>
        <w:tc>
          <w:tcPr>
            <w:tcW w:w="5782" w:type="dxa"/>
            <w:vAlign w:val="center"/>
          </w:tcPr>
          <w:p w14:paraId="59F93376" w14:textId="77777777" w:rsidR="00524A5D" w:rsidRPr="0044437C" w:rsidRDefault="00524A5D">
            <w:pPr>
              <w:pStyle w:val="TAC"/>
              <w:rPr>
                <w:rFonts w:cs="Arial"/>
              </w:rPr>
            </w:pPr>
          </w:p>
        </w:tc>
      </w:tr>
      <w:tr w:rsidR="00524A5D" w:rsidRPr="0044437C" w14:paraId="1264DDAE" w14:textId="77777777">
        <w:trPr>
          <w:jc w:val="center"/>
        </w:trPr>
        <w:tc>
          <w:tcPr>
            <w:tcW w:w="8500" w:type="dxa"/>
            <w:gridSpan w:val="3"/>
          </w:tcPr>
          <w:p w14:paraId="29830725" w14:textId="77777777" w:rsidR="00524A5D" w:rsidRPr="0044437C" w:rsidRDefault="00000000">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22B5D349" w14:textId="77777777" w:rsidR="00524A5D" w:rsidRPr="0044437C" w:rsidRDefault="00000000">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34775DE1" w14:textId="77777777" w:rsidR="00524A5D" w:rsidRPr="0044437C" w:rsidRDefault="00000000">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625949B7" w14:textId="77777777" w:rsidR="00524A5D" w:rsidRPr="0044437C" w:rsidRDefault="00000000">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166DEE8A" w14:textId="77777777" w:rsidR="00524A5D" w:rsidRPr="0044437C" w:rsidRDefault="00000000">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37"/>
    </w:tbl>
    <w:p w14:paraId="429922DE" w14:textId="77777777" w:rsidR="00524A5D" w:rsidRPr="0044437C" w:rsidRDefault="00524A5D">
      <w:pPr>
        <w:rPr>
          <w:rFonts w:eastAsia="PMingLiU"/>
          <w:lang w:eastAsia="zh-TW"/>
        </w:rPr>
      </w:pPr>
    </w:p>
    <w:p w14:paraId="07DB8381" w14:textId="77777777" w:rsidR="00524A5D" w:rsidRPr="0044437C" w:rsidRDefault="00000000">
      <w:pPr>
        <w:pStyle w:val="Heading2"/>
      </w:pPr>
      <w:bookmarkStart w:id="1838" w:name="_Toc24375"/>
      <w:bookmarkStart w:id="1839" w:name="_Toc120570106"/>
      <w:bookmarkStart w:id="1840" w:name="_Toc6208"/>
      <w:bookmarkStart w:id="1841" w:name="_Toc121162898"/>
      <w:bookmarkStart w:id="1842" w:name="_Toc2045"/>
      <w:bookmarkStart w:id="1843" w:name="_Toc10236"/>
      <w:bookmarkStart w:id="1844" w:name="_Toc11010"/>
      <w:bookmarkStart w:id="1845" w:name="_Toc120812863"/>
      <w:bookmarkStart w:id="1846" w:name="_Toc32597"/>
      <w:bookmarkStart w:id="1847" w:name="_Toc194571891"/>
      <w:r w:rsidRPr="0044437C">
        <w:t>7.6B</w:t>
      </w:r>
      <w:r w:rsidRPr="0044437C">
        <w:tab/>
        <w:t>Blocking characteristics for category NB1 and NB2</w:t>
      </w:r>
      <w:bookmarkEnd w:id="1838"/>
      <w:bookmarkEnd w:id="1839"/>
      <w:bookmarkEnd w:id="1840"/>
      <w:bookmarkEnd w:id="1841"/>
      <w:bookmarkEnd w:id="1842"/>
      <w:bookmarkEnd w:id="1843"/>
      <w:bookmarkEnd w:id="1844"/>
      <w:bookmarkEnd w:id="1845"/>
      <w:bookmarkEnd w:id="1846"/>
      <w:bookmarkEnd w:id="1847"/>
    </w:p>
    <w:p w14:paraId="0B50B213" w14:textId="77777777" w:rsidR="00524A5D" w:rsidRPr="0044437C" w:rsidRDefault="00000000">
      <w:pPr>
        <w:pStyle w:val="Heading3"/>
      </w:pPr>
      <w:bookmarkStart w:id="1848" w:name="_Toc121162899"/>
      <w:bookmarkStart w:id="1849" w:name="_Toc20001"/>
      <w:bookmarkStart w:id="1850" w:name="_Toc120812864"/>
      <w:bookmarkStart w:id="1851" w:name="_Toc18459"/>
      <w:bookmarkStart w:id="1852" w:name="_Toc25144"/>
      <w:bookmarkStart w:id="1853" w:name="_Toc15345"/>
      <w:bookmarkStart w:id="1854" w:name="_Toc29663"/>
      <w:bookmarkStart w:id="1855" w:name="_Toc7312"/>
      <w:bookmarkStart w:id="1856" w:name="_Toc120570107"/>
      <w:bookmarkStart w:id="1857" w:name="_Toc194571892"/>
      <w:r w:rsidRPr="0044437C">
        <w:t>7.6B.1</w:t>
      </w:r>
      <w:r w:rsidRPr="0044437C">
        <w:tab/>
        <w:t>General</w:t>
      </w:r>
      <w:bookmarkEnd w:id="1848"/>
      <w:bookmarkEnd w:id="1849"/>
      <w:bookmarkEnd w:id="1850"/>
      <w:bookmarkEnd w:id="1851"/>
      <w:bookmarkEnd w:id="1852"/>
      <w:bookmarkEnd w:id="1853"/>
      <w:bookmarkEnd w:id="1854"/>
      <w:bookmarkEnd w:id="1855"/>
      <w:bookmarkEnd w:id="1856"/>
      <w:bookmarkEnd w:id="1857"/>
    </w:p>
    <w:p w14:paraId="31CC3DF2" w14:textId="77777777" w:rsidR="00524A5D" w:rsidRPr="0044437C" w:rsidRDefault="00000000">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44437C" w:rsidRDefault="00000000">
      <w:pPr>
        <w:pStyle w:val="Heading3"/>
      </w:pPr>
      <w:bookmarkStart w:id="1858" w:name="_Toc23387"/>
      <w:bookmarkStart w:id="1859" w:name="_Toc23249"/>
      <w:bookmarkStart w:id="1860" w:name="_Toc120570108"/>
      <w:bookmarkStart w:id="1861" w:name="_Toc13935"/>
      <w:bookmarkStart w:id="1862" w:name="_Toc21503"/>
      <w:bookmarkStart w:id="1863" w:name="_Toc28662"/>
      <w:bookmarkStart w:id="1864" w:name="_Toc12368"/>
      <w:bookmarkStart w:id="1865" w:name="_Toc121162900"/>
      <w:bookmarkStart w:id="1866" w:name="_Toc194571893"/>
      <w:bookmarkStart w:id="1867" w:name="_Toc368026383"/>
      <w:r w:rsidRPr="0044437C">
        <w:t>7.6B.2</w:t>
      </w:r>
      <w:r w:rsidRPr="0044437C">
        <w:tab/>
        <w:t>In-band blocking for category NB1 and NB2</w:t>
      </w:r>
      <w:bookmarkEnd w:id="1858"/>
      <w:bookmarkEnd w:id="1859"/>
      <w:bookmarkEnd w:id="1860"/>
      <w:bookmarkEnd w:id="1861"/>
      <w:bookmarkEnd w:id="1862"/>
      <w:bookmarkEnd w:id="1863"/>
      <w:bookmarkEnd w:id="1864"/>
      <w:bookmarkEnd w:id="1865"/>
      <w:bookmarkEnd w:id="1866"/>
    </w:p>
    <w:p w14:paraId="04B4B7FA" w14:textId="77777777" w:rsidR="00524A5D" w:rsidRPr="0044437C" w:rsidRDefault="00000000">
      <w:pPr>
        <w:pStyle w:val="H6"/>
      </w:pPr>
      <w:bookmarkStart w:id="1868" w:name="MCCQCTEMPBM_00000372"/>
      <w:r w:rsidRPr="0044437C">
        <w:rPr>
          <w:rFonts w:eastAsia="??"/>
        </w:rPr>
        <w:t>7.6B.2.1</w:t>
      </w:r>
      <w:r w:rsidRPr="0044437C">
        <w:rPr>
          <w:rFonts w:eastAsia="??"/>
        </w:rPr>
        <w:tab/>
        <w:t>Test Purpose</w:t>
      </w:r>
    </w:p>
    <w:bookmarkEnd w:id="1868"/>
    <w:p w14:paraId="2402B329" w14:textId="77777777" w:rsidR="00524A5D" w:rsidRPr="0044437C" w:rsidRDefault="00000000">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169FEE5C" w14:textId="77777777" w:rsidR="00524A5D" w:rsidRPr="0044437C" w:rsidRDefault="00000000">
      <w:r w:rsidRPr="0044437C">
        <w:t>The lack of in-band blocking ability will decrease the coverage area when other e-NodeB transmitters exist (except in the adjacent channels and spurious response).</w:t>
      </w:r>
    </w:p>
    <w:p w14:paraId="1087F752" w14:textId="77777777" w:rsidR="00524A5D" w:rsidRPr="0044437C" w:rsidRDefault="00000000">
      <w:pPr>
        <w:pStyle w:val="H6"/>
      </w:pPr>
      <w:bookmarkStart w:id="1869" w:name="MCCQCTEMPBM_00000373"/>
      <w:r w:rsidRPr="0044437C">
        <w:rPr>
          <w:rFonts w:eastAsia="??"/>
        </w:rPr>
        <w:t>7.6B.2.2</w:t>
      </w:r>
      <w:r w:rsidRPr="0044437C">
        <w:rPr>
          <w:rFonts w:eastAsia="??"/>
        </w:rPr>
        <w:tab/>
        <w:t>Test Applicability</w:t>
      </w:r>
    </w:p>
    <w:bookmarkEnd w:id="1869"/>
    <w:p w14:paraId="4B27CB99"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50BA7902" w14:textId="77777777" w:rsidR="00524A5D" w:rsidRPr="0044437C" w:rsidRDefault="00000000">
      <w:pPr>
        <w:pStyle w:val="H6"/>
      </w:pPr>
      <w:bookmarkStart w:id="1870" w:name="MCCQCTEMPBM_00000374"/>
      <w:r w:rsidRPr="0044437C">
        <w:rPr>
          <w:rFonts w:eastAsia="??"/>
        </w:rPr>
        <w:t>7.6B.2.3</w:t>
      </w:r>
      <w:r w:rsidRPr="0044437C">
        <w:rPr>
          <w:rFonts w:eastAsia="??"/>
        </w:rPr>
        <w:tab/>
        <w:t>Minimum Conformance Requirements</w:t>
      </w:r>
    </w:p>
    <w:bookmarkEnd w:id="1870"/>
    <w:p w14:paraId="1CC1260F" w14:textId="77777777" w:rsidR="00524A5D" w:rsidRPr="0044437C" w:rsidRDefault="00000000">
      <w:r w:rsidRPr="0044437C">
        <w:t xml:space="preserve">Category NB1 and NB2 UE throughput shall be ≥ 95% of the maximum throughput of the reference measurement channel as specified in </w:t>
      </w:r>
      <w:r w:rsidRPr="0044437C">
        <w:rPr>
          <w:color w:val="000000" w:themeColor="text1"/>
        </w:rPr>
        <w:t xml:space="preserve">TS 36.101 [7] </w:t>
      </w:r>
      <w:r w:rsidRPr="0044437C">
        <w:t>Annex A.3.2 with parameters specified in Table 7.6B.2.3-1.</w:t>
      </w:r>
    </w:p>
    <w:p w14:paraId="38DDC93E" w14:textId="77777777" w:rsidR="00524A5D" w:rsidRPr="0044437C" w:rsidRDefault="00000000">
      <w:pPr>
        <w:pStyle w:val="TH"/>
      </w:pPr>
      <w:r w:rsidRPr="0044437C">
        <w:lastRenderedPageBreak/>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15BAE9D3" w14:textId="77777777">
        <w:trPr>
          <w:trHeight w:val="335"/>
          <w:jc w:val="center"/>
        </w:trPr>
        <w:tc>
          <w:tcPr>
            <w:tcW w:w="0" w:type="auto"/>
            <w:gridSpan w:val="2"/>
            <w:shd w:val="clear" w:color="auto" w:fill="auto"/>
            <w:vAlign w:val="center"/>
          </w:tcPr>
          <w:p w14:paraId="2F7E276A" w14:textId="77777777" w:rsidR="00524A5D" w:rsidRPr="0044437C" w:rsidRDefault="00000000">
            <w:pPr>
              <w:pStyle w:val="TAH"/>
              <w:rPr>
                <w:rFonts w:eastAsia="MS Mincho" w:cs="Arial"/>
              </w:rPr>
            </w:pPr>
            <w:r w:rsidRPr="0044437C">
              <w:rPr>
                <w:rFonts w:eastAsia="MS Mincho" w:cs="Arial"/>
              </w:rPr>
              <w:t>IBB1 test Parameters</w:t>
            </w:r>
          </w:p>
        </w:tc>
      </w:tr>
      <w:tr w:rsidR="00524A5D" w:rsidRPr="0044437C" w14:paraId="5B5BC09C" w14:textId="77777777">
        <w:trPr>
          <w:jc w:val="center"/>
        </w:trPr>
        <w:tc>
          <w:tcPr>
            <w:tcW w:w="0" w:type="auto"/>
            <w:shd w:val="clear" w:color="auto" w:fill="auto"/>
            <w:vAlign w:val="center"/>
          </w:tcPr>
          <w:p w14:paraId="3EA8EEBD" w14:textId="77777777" w:rsidR="00524A5D" w:rsidRPr="0044437C" w:rsidRDefault="00000000">
            <w:pPr>
              <w:pStyle w:val="TAC"/>
              <w:rPr>
                <w:rFonts w:eastAsia="MS Mincho" w:cs="Arial"/>
              </w:rPr>
            </w:pPr>
            <w:r w:rsidRPr="0044437C">
              <w:rPr>
                <w:rFonts w:eastAsia="MS Mincho" w:cs="Arial"/>
              </w:rPr>
              <w:t>Category NB1 or NB2 signal power</w:t>
            </w:r>
          </w:p>
          <w:p w14:paraId="71DB8D24"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wanted</w:t>
            </w:r>
            <w:r w:rsidRPr="0044437C">
              <w:rPr>
                <w:rFonts w:eastAsia="MS Mincho" w:cs="Arial"/>
              </w:rPr>
              <w:t>) / dBm</w:t>
            </w:r>
          </w:p>
        </w:tc>
        <w:tc>
          <w:tcPr>
            <w:tcW w:w="0" w:type="auto"/>
            <w:shd w:val="clear" w:color="auto" w:fill="auto"/>
            <w:vAlign w:val="center"/>
          </w:tcPr>
          <w:p w14:paraId="0EC29F08"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6D7B395F" w14:textId="77777777">
        <w:trPr>
          <w:jc w:val="center"/>
        </w:trPr>
        <w:tc>
          <w:tcPr>
            <w:tcW w:w="0" w:type="auto"/>
            <w:shd w:val="clear" w:color="auto" w:fill="auto"/>
            <w:vAlign w:val="center"/>
          </w:tcPr>
          <w:p w14:paraId="69F8FE2E" w14:textId="77777777" w:rsidR="00524A5D" w:rsidRPr="0044437C" w:rsidRDefault="00000000">
            <w:pPr>
              <w:pStyle w:val="TAC"/>
              <w:rPr>
                <w:rFonts w:eastAsia="MS Mincho" w:cs="Arial"/>
              </w:rPr>
            </w:pPr>
            <w:r w:rsidRPr="0044437C">
              <w:rPr>
                <w:rFonts w:eastAsia="MS Mincho" w:cs="Arial"/>
              </w:rPr>
              <w:t>Interferer</w:t>
            </w:r>
          </w:p>
        </w:tc>
        <w:tc>
          <w:tcPr>
            <w:tcW w:w="0" w:type="auto"/>
            <w:shd w:val="clear" w:color="auto" w:fill="auto"/>
            <w:vAlign w:val="center"/>
          </w:tcPr>
          <w:p w14:paraId="103C1EEE"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57FC207F" w14:textId="77777777">
        <w:trPr>
          <w:jc w:val="center"/>
        </w:trPr>
        <w:tc>
          <w:tcPr>
            <w:tcW w:w="0" w:type="auto"/>
            <w:shd w:val="clear" w:color="auto" w:fill="auto"/>
            <w:vAlign w:val="center"/>
          </w:tcPr>
          <w:p w14:paraId="2B54D219" w14:textId="77777777" w:rsidR="00524A5D" w:rsidRPr="0044437C" w:rsidRDefault="00000000">
            <w:pPr>
              <w:pStyle w:val="TAC"/>
              <w:rPr>
                <w:rFonts w:eastAsia="MS Mincho" w:cs="Arial"/>
                <w:bCs/>
              </w:rPr>
            </w:pPr>
            <w:r w:rsidRPr="0044437C">
              <w:rPr>
                <w:rFonts w:eastAsia="MS Mincho" w:cs="Arial"/>
                <w:bCs/>
              </w:rPr>
              <w:t>Interferer signal power</w:t>
            </w:r>
          </w:p>
          <w:p w14:paraId="700CC1CD"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shd w:val="clear" w:color="auto" w:fill="auto"/>
            <w:vAlign w:val="center"/>
          </w:tcPr>
          <w:p w14:paraId="3473C292" w14:textId="77777777" w:rsidR="00524A5D" w:rsidRPr="0044437C" w:rsidRDefault="00000000">
            <w:pPr>
              <w:pStyle w:val="TAC"/>
              <w:rPr>
                <w:rFonts w:eastAsia="MS Mincho" w:cs="Arial"/>
              </w:rPr>
            </w:pPr>
            <w:r w:rsidRPr="0044437C">
              <w:rPr>
                <w:rFonts w:eastAsia="MS Mincho" w:cs="Arial"/>
              </w:rPr>
              <w:t>- 56 dBm</w:t>
            </w:r>
          </w:p>
        </w:tc>
      </w:tr>
      <w:tr w:rsidR="00524A5D" w:rsidRPr="0044437C" w14:paraId="37C7D4EB" w14:textId="77777777">
        <w:trPr>
          <w:jc w:val="center"/>
        </w:trPr>
        <w:tc>
          <w:tcPr>
            <w:tcW w:w="0" w:type="auto"/>
            <w:shd w:val="clear" w:color="auto" w:fill="auto"/>
            <w:vAlign w:val="center"/>
          </w:tcPr>
          <w:p w14:paraId="7E779095"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shd w:val="clear" w:color="auto" w:fill="auto"/>
            <w:vAlign w:val="center"/>
          </w:tcPr>
          <w:p w14:paraId="4BF2AC4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1730F7D4" w14:textId="77777777">
        <w:trPr>
          <w:jc w:val="center"/>
        </w:trPr>
        <w:tc>
          <w:tcPr>
            <w:tcW w:w="0" w:type="auto"/>
            <w:shd w:val="clear" w:color="auto" w:fill="auto"/>
            <w:vAlign w:val="center"/>
          </w:tcPr>
          <w:p w14:paraId="08400CE6" w14:textId="77777777" w:rsidR="00524A5D" w:rsidRPr="0044437C" w:rsidRDefault="00000000">
            <w:pPr>
              <w:pStyle w:val="TAC"/>
              <w:rPr>
                <w:rFonts w:eastAsia="MS Mincho" w:cs="Arial"/>
                <w:i/>
              </w:rPr>
            </w:pPr>
            <w:r w:rsidRPr="0044437C">
              <w:rPr>
                <w:rFonts w:eastAsia="MS Mincho" w:cs="Arial"/>
                <w:bCs/>
              </w:rPr>
              <w:t>Interferer offset from category NB1</w:t>
            </w:r>
            <w:r w:rsidRPr="0044437C">
              <w:rPr>
                <w:rFonts w:eastAsia="MS Mincho" w:cs="Arial"/>
              </w:rPr>
              <w:t xml:space="preserve"> or NB2</w:t>
            </w:r>
            <w:r w:rsidRPr="0044437C">
              <w:rPr>
                <w:rFonts w:eastAsia="MS Mincho" w:cs="Arial"/>
                <w:bCs/>
              </w:rPr>
              <w:t xml:space="preserve"> channel edge</w:t>
            </w:r>
          </w:p>
        </w:tc>
        <w:tc>
          <w:tcPr>
            <w:tcW w:w="0" w:type="auto"/>
            <w:shd w:val="clear" w:color="auto" w:fill="auto"/>
            <w:vAlign w:val="center"/>
          </w:tcPr>
          <w:p w14:paraId="1C3B78A6" w14:textId="77777777" w:rsidR="00524A5D" w:rsidRPr="0044437C" w:rsidRDefault="00000000">
            <w:pPr>
              <w:pStyle w:val="TAC"/>
              <w:rPr>
                <w:rFonts w:cs="Arial"/>
              </w:rPr>
            </w:pPr>
            <w:r w:rsidRPr="0044437C">
              <w:rPr>
                <w:rFonts w:eastAsia="MS Mincho" w:cs="Arial"/>
              </w:rPr>
              <w:t xml:space="preserve">+7.5 MHz </w:t>
            </w:r>
            <w:r w:rsidRPr="0044437C">
              <w:rPr>
                <w:rFonts w:cs="Arial"/>
              </w:rPr>
              <w:t>+ 0.005 MHz</w:t>
            </w:r>
          </w:p>
          <w:p w14:paraId="30902869" w14:textId="77777777" w:rsidR="00524A5D" w:rsidRPr="0044437C" w:rsidRDefault="00000000">
            <w:pPr>
              <w:pStyle w:val="TAC"/>
              <w:rPr>
                <w:rFonts w:cs="Arial"/>
              </w:rPr>
            </w:pPr>
            <w:r w:rsidRPr="0044437C">
              <w:rPr>
                <w:rFonts w:cs="Arial"/>
              </w:rPr>
              <w:t>and</w:t>
            </w:r>
          </w:p>
          <w:p w14:paraId="256B0F26" w14:textId="77777777" w:rsidR="00524A5D" w:rsidRPr="0044437C" w:rsidRDefault="00000000">
            <w:pPr>
              <w:pStyle w:val="TAC"/>
              <w:rPr>
                <w:rFonts w:eastAsia="MS Mincho" w:cs="Arial"/>
              </w:rPr>
            </w:pPr>
            <w:r w:rsidRPr="0044437C">
              <w:rPr>
                <w:rFonts w:eastAsia="MS Mincho" w:cs="Arial"/>
              </w:rPr>
              <w:t>-7.5 MHz - 0.005 MHz</w:t>
            </w:r>
          </w:p>
        </w:tc>
      </w:tr>
      <w:tr w:rsidR="00524A5D" w:rsidRPr="0044437C" w14:paraId="3A5FA960" w14:textId="77777777">
        <w:trPr>
          <w:trHeight w:val="335"/>
          <w:jc w:val="center"/>
        </w:trPr>
        <w:tc>
          <w:tcPr>
            <w:tcW w:w="0" w:type="auto"/>
            <w:gridSpan w:val="2"/>
            <w:shd w:val="clear" w:color="auto" w:fill="auto"/>
            <w:vAlign w:val="center"/>
          </w:tcPr>
          <w:p w14:paraId="4CA03D62" w14:textId="77777777" w:rsidR="00524A5D" w:rsidRPr="0044437C" w:rsidRDefault="00000000">
            <w:pPr>
              <w:pStyle w:val="TAH"/>
              <w:rPr>
                <w:rFonts w:eastAsia="MS Mincho" w:cs="Arial"/>
              </w:rPr>
            </w:pPr>
            <w:r w:rsidRPr="0044437C">
              <w:rPr>
                <w:rFonts w:eastAsia="MS Mincho" w:cs="Arial"/>
              </w:rPr>
              <w:t>IBB2 test Parameters</w:t>
            </w:r>
          </w:p>
        </w:tc>
      </w:tr>
      <w:tr w:rsidR="00524A5D" w:rsidRPr="0044437C" w14:paraId="45DABF4C" w14:textId="77777777">
        <w:trPr>
          <w:jc w:val="center"/>
        </w:trPr>
        <w:tc>
          <w:tcPr>
            <w:tcW w:w="0" w:type="auto"/>
            <w:shd w:val="clear" w:color="auto" w:fill="auto"/>
            <w:vAlign w:val="center"/>
          </w:tcPr>
          <w:p w14:paraId="02F19A60" w14:textId="77777777" w:rsidR="00524A5D" w:rsidRPr="0044437C" w:rsidRDefault="00000000">
            <w:pPr>
              <w:pStyle w:val="TAC"/>
              <w:rPr>
                <w:rFonts w:eastAsia="MS Mincho" w:cs="Arial"/>
              </w:rPr>
            </w:pPr>
            <w:r w:rsidRPr="0044437C">
              <w:rPr>
                <w:rFonts w:eastAsia="MS Mincho" w:cs="Arial"/>
              </w:rPr>
              <w:t>Category NB1 or NB2 signal power</w:t>
            </w:r>
          </w:p>
          <w:p w14:paraId="09BC07D4"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shd w:val="clear" w:color="auto" w:fill="auto"/>
            <w:vAlign w:val="center"/>
          </w:tcPr>
          <w:p w14:paraId="0D851747"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34D6D587" w14:textId="77777777">
        <w:trPr>
          <w:jc w:val="center"/>
        </w:trPr>
        <w:tc>
          <w:tcPr>
            <w:tcW w:w="0" w:type="auto"/>
            <w:shd w:val="clear" w:color="auto" w:fill="auto"/>
            <w:vAlign w:val="center"/>
          </w:tcPr>
          <w:p w14:paraId="73E9A042" w14:textId="77777777" w:rsidR="00524A5D" w:rsidRPr="0044437C" w:rsidRDefault="00000000">
            <w:pPr>
              <w:pStyle w:val="TAC"/>
              <w:rPr>
                <w:rFonts w:eastAsia="MS Mincho" w:cs="Arial"/>
              </w:rPr>
            </w:pPr>
            <w:r w:rsidRPr="0044437C">
              <w:rPr>
                <w:rFonts w:eastAsia="MS Mincho" w:cs="Arial"/>
              </w:rPr>
              <w:t>Interferer</w:t>
            </w:r>
          </w:p>
        </w:tc>
        <w:tc>
          <w:tcPr>
            <w:tcW w:w="0" w:type="auto"/>
            <w:shd w:val="clear" w:color="auto" w:fill="auto"/>
            <w:vAlign w:val="center"/>
          </w:tcPr>
          <w:p w14:paraId="64B5FDCF"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4D811348" w14:textId="77777777">
        <w:trPr>
          <w:jc w:val="center"/>
        </w:trPr>
        <w:tc>
          <w:tcPr>
            <w:tcW w:w="0" w:type="auto"/>
            <w:shd w:val="clear" w:color="auto" w:fill="auto"/>
            <w:vAlign w:val="center"/>
          </w:tcPr>
          <w:p w14:paraId="30CA6207" w14:textId="77777777" w:rsidR="00524A5D" w:rsidRPr="0044437C" w:rsidRDefault="00000000">
            <w:pPr>
              <w:pStyle w:val="TAC"/>
              <w:rPr>
                <w:rFonts w:eastAsia="MS Mincho" w:cs="Arial"/>
                <w:bCs/>
              </w:rPr>
            </w:pPr>
            <w:r w:rsidRPr="0044437C">
              <w:rPr>
                <w:rFonts w:eastAsia="MS Mincho" w:cs="Arial"/>
                <w:bCs/>
              </w:rPr>
              <w:t>Interferer signal power</w:t>
            </w:r>
          </w:p>
          <w:p w14:paraId="5F1F730B"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shd w:val="clear" w:color="auto" w:fill="auto"/>
            <w:vAlign w:val="center"/>
          </w:tcPr>
          <w:p w14:paraId="548D584B" w14:textId="77777777" w:rsidR="00524A5D" w:rsidRPr="0044437C" w:rsidRDefault="00000000">
            <w:pPr>
              <w:pStyle w:val="TAC"/>
              <w:rPr>
                <w:rFonts w:eastAsia="MS Mincho" w:cs="Arial"/>
              </w:rPr>
            </w:pPr>
            <w:r w:rsidRPr="0044437C">
              <w:rPr>
                <w:rFonts w:eastAsia="MS Mincho" w:cs="Arial"/>
              </w:rPr>
              <w:t>- 44 dBm</w:t>
            </w:r>
          </w:p>
        </w:tc>
      </w:tr>
      <w:tr w:rsidR="00524A5D" w:rsidRPr="0044437C" w14:paraId="5D4F4275" w14:textId="77777777">
        <w:trPr>
          <w:jc w:val="center"/>
        </w:trPr>
        <w:tc>
          <w:tcPr>
            <w:tcW w:w="0" w:type="auto"/>
            <w:shd w:val="clear" w:color="auto" w:fill="auto"/>
            <w:vAlign w:val="center"/>
          </w:tcPr>
          <w:p w14:paraId="6BCD896B"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shd w:val="clear" w:color="auto" w:fill="auto"/>
            <w:vAlign w:val="center"/>
          </w:tcPr>
          <w:p w14:paraId="471DCD0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164E6450" w14:textId="77777777">
        <w:trPr>
          <w:jc w:val="center"/>
        </w:trPr>
        <w:tc>
          <w:tcPr>
            <w:tcW w:w="0" w:type="auto"/>
            <w:shd w:val="clear" w:color="auto" w:fill="auto"/>
            <w:vAlign w:val="center"/>
          </w:tcPr>
          <w:p w14:paraId="44B57631" w14:textId="77777777" w:rsidR="00524A5D" w:rsidRPr="0044437C" w:rsidRDefault="00000000">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shd w:val="clear" w:color="auto" w:fill="auto"/>
            <w:vAlign w:val="center"/>
          </w:tcPr>
          <w:p w14:paraId="00842107" w14:textId="77777777" w:rsidR="00524A5D" w:rsidRPr="0044437C" w:rsidRDefault="00000000">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67F3BA3F" w14:textId="77777777" w:rsidR="00524A5D" w:rsidRPr="0044437C" w:rsidRDefault="00000000">
            <w:pPr>
              <w:pStyle w:val="TAC"/>
              <w:rPr>
                <w:rFonts w:cs="Arial"/>
              </w:rPr>
            </w:pPr>
            <w:r w:rsidRPr="0044437C">
              <w:rPr>
                <w:rFonts w:cs="Arial"/>
              </w:rPr>
              <w:t>and</w:t>
            </w:r>
          </w:p>
          <w:p w14:paraId="0C3CDF47" w14:textId="77777777" w:rsidR="00524A5D" w:rsidRPr="0044437C" w:rsidRDefault="00000000">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86B0968" w14:textId="77777777" w:rsidR="00524A5D" w:rsidRPr="0044437C" w:rsidRDefault="00524A5D"/>
    <w:p w14:paraId="1D54CB67" w14:textId="77777777" w:rsidR="00524A5D" w:rsidRPr="0044437C" w:rsidRDefault="00000000">
      <w:r w:rsidRPr="0044437C">
        <w:t>The normative reference for this requirement is TS 36.102 [11] clause 7.6B.2.</w:t>
      </w:r>
    </w:p>
    <w:p w14:paraId="590BE21E" w14:textId="77777777" w:rsidR="00524A5D" w:rsidRPr="0044437C" w:rsidRDefault="00000000">
      <w:pPr>
        <w:pStyle w:val="H6"/>
      </w:pPr>
      <w:bookmarkStart w:id="1871" w:name="MCCQCTEMPBM_00000375"/>
      <w:r w:rsidRPr="0044437C">
        <w:rPr>
          <w:rFonts w:eastAsia="??"/>
        </w:rPr>
        <w:t>7.6B.2.4</w:t>
      </w:r>
      <w:r w:rsidRPr="0044437C">
        <w:rPr>
          <w:rFonts w:eastAsia="??"/>
        </w:rPr>
        <w:tab/>
        <w:t>Test Description</w:t>
      </w:r>
    </w:p>
    <w:p w14:paraId="37EE7F7A" w14:textId="77777777" w:rsidR="00524A5D" w:rsidRPr="0044437C" w:rsidRDefault="00000000">
      <w:pPr>
        <w:pStyle w:val="H6"/>
        <w:rPr>
          <w:rFonts w:eastAsia="??"/>
        </w:rPr>
      </w:pPr>
      <w:bookmarkStart w:id="1872" w:name="MCCQCTEMPBM_00000376"/>
      <w:bookmarkEnd w:id="1871"/>
      <w:r w:rsidRPr="0044437C">
        <w:rPr>
          <w:rFonts w:eastAsia="??"/>
        </w:rPr>
        <w:t>7.6B.2.4.1</w:t>
      </w:r>
      <w:r w:rsidRPr="0044437C">
        <w:rPr>
          <w:rFonts w:eastAsia="??"/>
        </w:rPr>
        <w:tab/>
        <w:t>Initial Conditions</w:t>
      </w:r>
    </w:p>
    <w:bookmarkEnd w:id="1872"/>
    <w:p w14:paraId="539D385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1877DAE"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44437C" w:rsidRDefault="00000000">
      <w:pPr>
        <w:pStyle w:val="TH"/>
      </w:pPr>
      <w:r w:rsidRPr="0044437C">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4EBD6812" w14:textId="77777777">
        <w:trPr>
          <w:cantSplit/>
          <w:jc w:val="center"/>
        </w:trPr>
        <w:tc>
          <w:tcPr>
            <w:tcW w:w="8485" w:type="dxa"/>
            <w:gridSpan w:val="6"/>
          </w:tcPr>
          <w:p w14:paraId="0F190ABB" w14:textId="77777777" w:rsidR="00524A5D" w:rsidRPr="0044437C" w:rsidRDefault="00000000">
            <w:pPr>
              <w:pStyle w:val="TAH"/>
            </w:pPr>
            <w:r w:rsidRPr="0044437C">
              <w:t>Initial Conditions</w:t>
            </w:r>
          </w:p>
        </w:tc>
      </w:tr>
      <w:tr w:rsidR="00524A5D" w:rsidRPr="0044437C" w14:paraId="4035FEEB" w14:textId="77777777">
        <w:trPr>
          <w:cantSplit/>
          <w:jc w:val="center"/>
        </w:trPr>
        <w:tc>
          <w:tcPr>
            <w:tcW w:w="3988" w:type="dxa"/>
            <w:gridSpan w:val="3"/>
          </w:tcPr>
          <w:p w14:paraId="534E66F6" w14:textId="77777777" w:rsidR="00524A5D" w:rsidRPr="0044437C" w:rsidRDefault="00000000">
            <w:pPr>
              <w:pStyle w:val="TAL"/>
            </w:pPr>
            <w:r w:rsidRPr="0044437C">
              <w:t>Test Environment as specified in TS 36.508 [12] clause 8.1.1</w:t>
            </w:r>
          </w:p>
        </w:tc>
        <w:tc>
          <w:tcPr>
            <w:tcW w:w="4497" w:type="dxa"/>
            <w:gridSpan w:val="3"/>
          </w:tcPr>
          <w:p w14:paraId="01D0BED7" w14:textId="77777777" w:rsidR="00524A5D" w:rsidRPr="0044437C" w:rsidRDefault="00000000">
            <w:pPr>
              <w:pStyle w:val="TAL"/>
            </w:pPr>
            <w:r w:rsidRPr="0044437C">
              <w:t>Normal</w:t>
            </w:r>
          </w:p>
        </w:tc>
      </w:tr>
      <w:tr w:rsidR="00524A5D" w:rsidRPr="0044437C" w14:paraId="2448980D" w14:textId="77777777">
        <w:trPr>
          <w:cantSplit/>
          <w:jc w:val="center"/>
        </w:trPr>
        <w:tc>
          <w:tcPr>
            <w:tcW w:w="3988" w:type="dxa"/>
            <w:gridSpan w:val="3"/>
          </w:tcPr>
          <w:p w14:paraId="72815BC8" w14:textId="77777777" w:rsidR="00524A5D" w:rsidRPr="0044437C" w:rsidRDefault="00000000">
            <w:pPr>
              <w:pStyle w:val="TAL"/>
            </w:pPr>
            <w:r w:rsidRPr="0044437C">
              <w:t>Test Frequencies as specified in TS36.508 [12] clause 8.1.3.1</w:t>
            </w:r>
          </w:p>
        </w:tc>
        <w:tc>
          <w:tcPr>
            <w:tcW w:w="4497" w:type="dxa"/>
            <w:gridSpan w:val="3"/>
          </w:tcPr>
          <w:p w14:paraId="67AAF367" w14:textId="7EDDB500" w:rsidR="00524A5D" w:rsidRPr="0044437C" w:rsidRDefault="00C37AAE">
            <w:pPr>
              <w:pStyle w:val="TAL"/>
            </w:pPr>
            <w:r w:rsidRPr="0044437C">
              <w:t>Mid range</w:t>
            </w:r>
          </w:p>
        </w:tc>
      </w:tr>
      <w:tr w:rsidR="00524A5D" w:rsidRPr="0044437C" w14:paraId="7C3420F4" w14:textId="77777777">
        <w:trPr>
          <w:jc w:val="center"/>
        </w:trPr>
        <w:tc>
          <w:tcPr>
            <w:tcW w:w="1470" w:type="dxa"/>
          </w:tcPr>
          <w:p w14:paraId="0FFDF834" w14:textId="77777777" w:rsidR="00524A5D" w:rsidRPr="0044437C" w:rsidRDefault="00000000">
            <w:pPr>
              <w:pStyle w:val="TAH"/>
            </w:pPr>
            <w:r w:rsidRPr="0044437C">
              <w:t>Configuration ID</w:t>
            </w:r>
          </w:p>
        </w:tc>
        <w:tc>
          <w:tcPr>
            <w:tcW w:w="2518" w:type="dxa"/>
            <w:gridSpan w:val="2"/>
          </w:tcPr>
          <w:p w14:paraId="1D278F53" w14:textId="77777777" w:rsidR="00524A5D" w:rsidRPr="0044437C" w:rsidRDefault="00000000">
            <w:pPr>
              <w:pStyle w:val="TAH"/>
            </w:pPr>
            <w:r w:rsidRPr="0044437C">
              <w:t>Downlink Configuration</w:t>
            </w:r>
          </w:p>
        </w:tc>
        <w:tc>
          <w:tcPr>
            <w:tcW w:w="4497" w:type="dxa"/>
            <w:gridSpan w:val="3"/>
          </w:tcPr>
          <w:p w14:paraId="11B231FB" w14:textId="77777777" w:rsidR="00524A5D" w:rsidRPr="0044437C" w:rsidRDefault="00000000">
            <w:pPr>
              <w:pStyle w:val="TAH"/>
            </w:pPr>
            <w:r w:rsidRPr="0044437C">
              <w:t>Uplink Configuration</w:t>
            </w:r>
          </w:p>
        </w:tc>
      </w:tr>
      <w:tr w:rsidR="00524A5D" w:rsidRPr="0044437C" w14:paraId="02FCD912" w14:textId="77777777">
        <w:trPr>
          <w:jc w:val="center"/>
        </w:trPr>
        <w:tc>
          <w:tcPr>
            <w:tcW w:w="1470" w:type="dxa"/>
          </w:tcPr>
          <w:p w14:paraId="76E1285F" w14:textId="77777777" w:rsidR="00524A5D" w:rsidRPr="0044437C" w:rsidRDefault="00524A5D">
            <w:pPr>
              <w:pStyle w:val="TAC"/>
            </w:pPr>
          </w:p>
        </w:tc>
        <w:tc>
          <w:tcPr>
            <w:tcW w:w="1214" w:type="dxa"/>
          </w:tcPr>
          <w:p w14:paraId="36D6CEE8" w14:textId="77777777" w:rsidR="00524A5D" w:rsidRPr="0044437C" w:rsidRDefault="00000000">
            <w:pPr>
              <w:pStyle w:val="TAC"/>
            </w:pPr>
            <w:r w:rsidRPr="0044437C">
              <w:t>Modulation</w:t>
            </w:r>
          </w:p>
        </w:tc>
        <w:tc>
          <w:tcPr>
            <w:tcW w:w="1304" w:type="dxa"/>
          </w:tcPr>
          <w:p w14:paraId="69CC60A3" w14:textId="77777777" w:rsidR="00524A5D" w:rsidRPr="0044437C" w:rsidRDefault="00000000">
            <w:pPr>
              <w:pStyle w:val="TAC"/>
            </w:pPr>
            <w:r w:rsidRPr="0044437C">
              <w:rPr>
                <w:rFonts w:cs="Arial"/>
              </w:rPr>
              <w:t>Subcarriers</w:t>
            </w:r>
          </w:p>
        </w:tc>
        <w:tc>
          <w:tcPr>
            <w:tcW w:w="2139" w:type="dxa"/>
          </w:tcPr>
          <w:p w14:paraId="60A43C8E" w14:textId="77777777" w:rsidR="00524A5D" w:rsidRPr="0044437C" w:rsidRDefault="00000000">
            <w:pPr>
              <w:pStyle w:val="TAC"/>
            </w:pPr>
            <w:r w:rsidRPr="0044437C">
              <w:t>Modulation</w:t>
            </w:r>
          </w:p>
        </w:tc>
        <w:tc>
          <w:tcPr>
            <w:tcW w:w="1164" w:type="dxa"/>
          </w:tcPr>
          <w:p w14:paraId="17B410A5" w14:textId="77777777" w:rsidR="00524A5D" w:rsidRPr="0044437C" w:rsidRDefault="00000000">
            <w:pPr>
              <w:pStyle w:val="TAC"/>
            </w:pPr>
            <w:r w:rsidRPr="0044437C">
              <w:t>N</w:t>
            </w:r>
            <w:r w:rsidRPr="0044437C">
              <w:rPr>
                <w:vertAlign w:val="subscript"/>
              </w:rPr>
              <w:t>tones</w:t>
            </w:r>
          </w:p>
        </w:tc>
        <w:tc>
          <w:tcPr>
            <w:tcW w:w="1194" w:type="dxa"/>
          </w:tcPr>
          <w:p w14:paraId="71EF437C" w14:textId="77777777" w:rsidR="00524A5D" w:rsidRPr="0044437C" w:rsidRDefault="00000000">
            <w:pPr>
              <w:pStyle w:val="TAC"/>
            </w:pPr>
            <w:r w:rsidRPr="0044437C">
              <w:t>Subcarrier spacing</w:t>
            </w:r>
          </w:p>
        </w:tc>
      </w:tr>
      <w:tr w:rsidR="00524A5D" w:rsidRPr="0044437C" w14:paraId="63E168C7" w14:textId="77777777">
        <w:trPr>
          <w:jc w:val="center"/>
        </w:trPr>
        <w:tc>
          <w:tcPr>
            <w:tcW w:w="1470" w:type="dxa"/>
          </w:tcPr>
          <w:p w14:paraId="3920461B" w14:textId="77777777" w:rsidR="00524A5D" w:rsidRPr="0044437C" w:rsidRDefault="00000000">
            <w:pPr>
              <w:pStyle w:val="TAC"/>
            </w:pPr>
            <w:r w:rsidRPr="0044437C">
              <w:t>1</w:t>
            </w:r>
          </w:p>
        </w:tc>
        <w:tc>
          <w:tcPr>
            <w:tcW w:w="1214" w:type="dxa"/>
          </w:tcPr>
          <w:p w14:paraId="262E46FD" w14:textId="77777777" w:rsidR="00524A5D" w:rsidRPr="0044437C" w:rsidRDefault="00000000">
            <w:pPr>
              <w:pStyle w:val="TAC"/>
              <w:rPr>
                <w:lang w:eastAsia="ko-KR"/>
              </w:rPr>
            </w:pPr>
            <w:r w:rsidRPr="0044437C">
              <w:rPr>
                <w:lang w:eastAsia="ko-KR"/>
              </w:rPr>
              <w:t>QPSK</w:t>
            </w:r>
          </w:p>
        </w:tc>
        <w:tc>
          <w:tcPr>
            <w:tcW w:w="1304" w:type="dxa"/>
          </w:tcPr>
          <w:p w14:paraId="586625D6" w14:textId="77777777" w:rsidR="00524A5D" w:rsidRPr="0044437C" w:rsidRDefault="00000000">
            <w:pPr>
              <w:pStyle w:val="TAC"/>
              <w:rPr>
                <w:lang w:eastAsia="ko-KR"/>
              </w:rPr>
            </w:pPr>
            <w:r w:rsidRPr="0044437C">
              <w:rPr>
                <w:lang w:eastAsia="ko-KR"/>
              </w:rPr>
              <w:t>12</w:t>
            </w:r>
          </w:p>
        </w:tc>
        <w:tc>
          <w:tcPr>
            <w:tcW w:w="2139" w:type="dxa"/>
          </w:tcPr>
          <w:p w14:paraId="61C658FC" w14:textId="77777777" w:rsidR="00524A5D" w:rsidRPr="0044437C" w:rsidRDefault="00000000">
            <w:pPr>
              <w:pStyle w:val="TAC"/>
            </w:pPr>
            <w:r w:rsidRPr="0044437C">
              <w:t>BPSK</w:t>
            </w:r>
          </w:p>
        </w:tc>
        <w:tc>
          <w:tcPr>
            <w:tcW w:w="1164" w:type="dxa"/>
          </w:tcPr>
          <w:p w14:paraId="11509803" w14:textId="77777777" w:rsidR="00524A5D" w:rsidRPr="0044437C" w:rsidRDefault="00000000">
            <w:pPr>
              <w:pStyle w:val="TAC"/>
            </w:pPr>
            <w:r w:rsidRPr="0044437C">
              <w:t>1@0</w:t>
            </w:r>
          </w:p>
        </w:tc>
        <w:tc>
          <w:tcPr>
            <w:tcW w:w="1194" w:type="dxa"/>
          </w:tcPr>
          <w:p w14:paraId="5BE4641C" w14:textId="77777777" w:rsidR="00524A5D" w:rsidRPr="0044437C" w:rsidRDefault="00000000">
            <w:pPr>
              <w:pStyle w:val="TAC"/>
            </w:pPr>
            <w:r w:rsidRPr="0044437C">
              <w:t>15 kHz</w:t>
            </w:r>
          </w:p>
        </w:tc>
      </w:tr>
    </w:tbl>
    <w:p w14:paraId="597D75A1" w14:textId="77777777" w:rsidR="00524A5D" w:rsidRPr="0044437C" w:rsidRDefault="00524A5D"/>
    <w:p w14:paraId="3D168B7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A.4 using only the main UE Tx/Rx antenna.</w:t>
      </w:r>
    </w:p>
    <w:p w14:paraId="24F01B6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2A57545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34A9FD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7.6B.2.4.1-1.</w:t>
      </w:r>
    </w:p>
    <w:p w14:paraId="10E2AA9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2B802C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r>
      <w:r w:rsidRPr="0044437C">
        <w:rPr>
          <w:rFonts w:eastAsia="Malgun Gothic"/>
          <w:lang w:eastAsia="en-GB"/>
        </w:rPr>
        <w:t>UE location according to TS 36.508 [12] clause 8.2.6.1 is provided to the UE through any preconfigured means</w:t>
      </w:r>
      <w:r w:rsidRPr="0044437C">
        <w:rPr>
          <w:rFonts w:eastAsia="Malgun Gothic"/>
        </w:rPr>
        <w:t>.</w:t>
      </w:r>
    </w:p>
    <w:p w14:paraId="48507466"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lastRenderedPageBreak/>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518E45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A0ED33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7.6B.2.4.3.</w:t>
      </w:r>
    </w:p>
    <w:p w14:paraId="05C8D5A6" w14:textId="77777777" w:rsidR="00524A5D" w:rsidRPr="0044437C" w:rsidRDefault="00000000">
      <w:pPr>
        <w:pStyle w:val="H6"/>
      </w:pPr>
      <w:bookmarkStart w:id="1873" w:name="MCCQCTEMPBM_00000377"/>
      <w:r w:rsidRPr="0044437C">
        <w:rPr>
          <w:rFonts w:eastAsia="??"/>
        </w:rPr>
        <w:t>7.6B.2.4.2</w:t>
      </w:r>
      <w:r w:rsidRPr="0044437C">
        <w:rPr>
          <w:rFonts w:eastAsia="??"/>
        </w:rPr>
        <w:tab/>
        <w:t>Test Procedure</w:t>
      </w:r>
    </w:p>
    <w:bookmarkEnd w:id="1873"/>
    <w:p w14:paraId="04B8E26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7.6B.2.5-1.</w:t>
      </w:r>
    </w:p>
    <w:p w14:paraId="17990EB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IBB1 according to Table 7.6B.2.5-1.</w:t>
      </w:r>
    </w:p>
    <w:p w14:paraId="65D581D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4AE2809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3 to 4, using an interfering signal above the wanted signal in IBB1 at step 3.</w:t>
      </w:r>
    </w:p>
    <w:p w14:paraId="6E6B6A1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44437C" w:rsidRDefault="00000000">
      <w:pPr>
        <w:pStyle w:val="TH"/>
      </w:pPr>
      <w:r w:rsidRPr="0044437C">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27755A71" w14:textId="77777777">
        <w:trPr>
          <w:jc w:val="center"/>
        </w:trPr>
        <w:tc>
          <w:tcPr>
            <w:tcW w:w="3070" w:type="dxa"/>
          </w:tcPr>
          <w:p w14:paraId="66A57BA6" w14:textId="77777777" w:rsidR="00524A5D" w:rsidRPr="0044437C" w:rsidRDefault="00524A5D">
            <w:pPr>
              <w:pStyle w:val="TAL"/>
            </w:pPr>
          </w:p>
        </w:tc>
        <w:tc>
          <w:tcPr>
            <w:tcW w:w="3071" w:type="dxa"/>
          </w:tcPr>
          <w:p w14:paraId="758589BC" w14:textId="77777777" w:rsidR="00524A5D" w:rsidRPr="0044437C" w:rsidRDefault="00000000">
            <w:pPr>
              <w:pStyle w:val="TAH"/>
            </w:pPr>
            <w:r w:rsidRPr="0044437C">
              <w:t>Lower frequency</w:t>
            </w:r>
          </w:p>
        </w:tc>
        <w:tc>
          <w:tcPr>
            <w:tcW w:w="3071" w:type="dxa"/>
          </w:tcPr>
          <w:p w14:paraId="1F01E9DC" w14:textId="77777777" w:rsidR="00524A5D" w:rsidRPr="0044437C" w:rsidRDefault="00000000">
            <w:pPr>
              <w:pStyle w:val="TAH"/>
            </w:pPr>
            <w:r w:rsidRPr="0044437C">
              <w:t>Upper frequency</w:t>
            </w:r>
          </w:p>
        </w:tc>
      </w:tr>
      <w:tr w:rsidR="00524A5D" w:rsidRPr="0044437C" w14:paraId="5264B76A" w14:textId="77777777">
        <w:trPr>
          <w:jc w:val="center"/>
        </w:trPr>
        <w:tc>
          <w:tcPr>
            <w:tcW w:w="3070" w:type="dxa"/>
          </w:tcPr>
          <w:p w14:paraId="5C1B5965" w14:textId="77777777" w:rsidR="00524A5D" w:rsidRPr="0044437C" w:rsidRDefault="00000000">
            <w:pPr>
              <w:pStyle w:val="TAL"/>
            </w:pPr>
            <w:r w:rsidRPr="0044437C">
              <w:rPr>
                <w:rFonts w:eastAsia="??"/>
              </w:rPr>
              <w:t>Band 256 DL</w:t>
            </w:r>
          </w:p>
        </w:tc>
        <w:tc>
          <w:tcPr>
            <w:tcW w:w="3071" w:type="dxa"/>
          </w:tcPr>
          <w:p w14:paraId="20416850" w14:textId="77777777" w:rsidR="00524A5D" w:rsidRPr="0044437C" w:rsidRDefault="00000000">
            <w:pPr>
              <w:pStyle w:val="TAC"/>
            </w:pPr>
            <w:r w:rsidRPr="0044437C">
              <w:t>2170 MHz</w:t>
            </w:r>
          </w:p>
        </w:tc>
        <w:tc>
          <w:tcPr>
            <w:tcW w:w="3071" w:type="dxa"/>
          </w:tcPr>
          <w:p w14:paraId="084B78C4" w14:textId="77777777" w:rsidR="00524A5D" w:rsidRPr="0044437C" w:rsidRDefault="00000000">
            <w:pPr>
              <w:pStyle w:val="TAC"/>
            </w:pPr>
            <w:r w:rsidRPr="0044437C">
              <w:t>2200 MHz</w:t>
            </w:r>
          </w:p>
        </w:tc>
      </w:tr>
      <w:tr w:rsidR="00524A5D" w:rsidRPr="0044437C" w14:paraId="1D93C38C" w14:textId="77777777">
        <w:trPr>
          <w:jc w:val="center"/>
        </w:trPr>
        <w:tc>
          <w:tcPr>
            <w:tcW w:w="3070" w:type="dxa"/>
          </w:tcPr>
          <w:p w14:paraId="7CDD50E5" w14:textId="77777777" w:rsidR="00524A5D" w:rsidRPr="0044437C" w:rsidRDefault="00000000">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517556E7" w14:textId="77777777" w:rsidR="00524A5D" w:rsidRPr="0044437C" w:rsidRDefault="00000000">
            <w:pPr>
              <w:pStyle w:val="TAC"/>
            </w:pPr>
            <w:r w:rsidRPr="0044437C">
              <w:t>2185 MHz</w:t>
            </w:r>
          </w:p>
        </w:tc>
      </w:tr>
      <w:tr w:rsidR="00524A5D" w:rsidRPr="0044437C" w14:paraId="0DF1C865" w14:textId="77777777">
        <w:trPr>
          <w:jc w:val="center"/>
        </w:trPr>
        <w:tc>
          <w:tcPr>
            <w:tcW w:w="3070" w:type="dxa"/>
          </w:tcPr>
          <w:p w14:paraId="48C18D5A" w14:textId="77777777" w:rsidR="00524A5D" w:rsidRPr="0044437C" w:rsidRDefault="00000000">
            <w:pPr>
              <w:pStyle w:val="TAL"/>
            </w:pPr>
            <w:r w:rsidRPr="0044437C">
              <w:rPr>
                <w:rFonts w:eastAsia="??"/>
              </w:rPr>
              <w:t>Receive band wanted signal</w:t>
            </w:r>
          </w:p>
          <w:p w14:paraId="44589814" w14:textId="77777777" w:rsidR="00524A5D" w:rsidRPr="0044437C" w:rsidRDefault="00000000">
            <w:pPr>
              <w:pStyle w:val="TAL"/>
            </w:pPr>
            <w:r w:rsidRPr="0044437C">
              <w:t>(BW 200KHz)</w:t>
            </w:r>
          </w:p>
        </w:tc>
        <w:tc>
          <w:tcPr>
            <w:tcW w:w="3071" w:type="dxa"/>
          </w:tcPr>
          <w:p w14:paraId="15CEFDB3" w14:textId="77777777" w:rsidR="00524A5D" w:rsidRPr="0044437C" w:rsidRDefault="00000000">
            <w:pPr>
              <w:pStyle w:val="TAC"/>
            </w:pPr>
            <w:r w:rsidRPr="0044437C">
              <w:t>2184.9 MHz</w:t>
            </w:r>
          </w:p>
        </w:tc>
        <w:tc>
          <w:tcPr>
            <w:tcW w:w="3071" w:type="dxa"/>
          </w:tcPr>
          <w:p w14:paraId="40E78BFA" w14:textId="77777777" w:rsidR="00524A5D" w:rsidRPr="0044437C" w:rsidRDefault="00000000">
            <w:pPr>
              <w:pStyle w:val="TAC"/>
            </w:pPr>
            <w:r w:rsidRPr="0044437C">
              <w:t>2185.1 MHz</w:t>
            </w:r>
          </w:p>
        </w:tc>
      </w:tr>
      <w:tr w:rsidR="00524A5D" w:rsidRPr="0044437C" w14:paraId="6BFA3BE0" w14:textId="77777777">
        <w:trPr>
          <w:jc w:val="center"/>
        </w:trPr>
        <w:tc>
          <w:tcPr>
            <w:tcW w:w="3070" w:type="dxa"/>
          </w:tcPr>
          <w:p w14:paraId="0FA1849D" w14:textId="77777777" w:rsidR="00524A5D" w:rsidRPr="0044437C" w:rsidRDefault="00000000">
            <w:pPr>
              <w:pStyle w:val="TAL"/>
            </w:pPr>
            <w:r w:rsidRPr="0044437C">
              <w:rPr>
                <w:rFonts w:eastAsia="??"/>
              </w:rPr>
              <w:t>Interferer IBB1</w:t>
            </w:r>
          </w:p>
        </w:tc>
        <w:tc>
          <w:tcPr>
            <w:tcW w:w="3071" w:type="dxa"/>
          </w:tcPr>
          <w:p w14:paraId="42693E2C" w14:textId="77777777" w:rsidR="00524A5D" w:rsidRPr="0044437C" w:rsidRDefault="00000000">
            <w:pPr>
              <w:pStyle w:val="TAC"/>
            </w:pPr>
            <w:r w:rsidRPr="0044437C">
              <w:t>2177.395 MHz</w:t>
            </w:r>
          </w:p>
        </w:tc>
        <w:tc>
          <w:tcPr>
            <w:tcW w:w="3071" w:type="dxa"/>
          </w:tcPr>
          <w:p w14:paraId="5A82EE3B" w14:textId="77777777" w:rsidR="00524A5D" w:rsidRPr="0044437C" w:rsidRDefault="00000000">
            <w:pPr>
              <w:pStyle w:val="TAC"/>
            </w:pPr>
            <w:r w:rsidRPr="0044437C">
              <w:t>2192.605 MHz</w:t>
            </w:r>
          </w:p>
        </w:tc>
      </w:tr>
      <w:tr w:rsidR="00524A5D" w:rsidRPr="0044437C" w14:paraId="162C2D29" w14:textId="77777777">
        <w:trPr>
          <w:jc w:val="center"/>
        </w:trPr>
        <w:tc>
          <w:tcPr>
            <w:tcW w:w="3070" w:type="dxa"/>
          </w:tcPr>
          <w:p w14:paraId="79D7F689" w14:textId="77777777" w:rsidR="00524A5D" w:rsidRPr="0044437C" w:rsidRDefault="00000000">
            <w:pPr>
              <w:pStyle w:val="TAL"/>
            </w:pPr>
            <w:r w:rsidRPr="0044437C">
              <w:rPr>
                <w:rFonts w:eastAsia="??"/>
              </w:rPr>
              <w:t>Interferer IBB2</w:t>
            </w:r>
          </w:p>
        </w:tc>
        <w:tc>
          <w:tcPr>
            <w:tcW w:w="3071" w:type="dxa"/>
          </w:tcPr>
          <w:p w14:paraId="6D19D0D7" w14:textId="77777777" w:rsidR="00524A5D" w:rsidRPr="0044437C" w:rsidRDefault="00000000">
            <w:pPr>
              <w:pStyle w:val="TAC"/>
            </w:pPr>
            <w:r w:rsidRPr="0044437C">
              <w:t>2172.4 MHz</w:t>
            </w:r>
          </w:p>
        </w:tc>
        <w:tc>
          <w:tcPr>
            <w:tcW w:w="3071" w:type="dxa"/>
          </w:tcPr>
          <w:p w14:paraId="126DB7AD" w14:textId="77777777" w:rsidR="00524A5D" w:rsidRPr="0044437C" w:rsidRDefault="00000000">
            <w:pPr>
              <w:pStyle w:val="TAC"/>
            </w:pPr>
            <w:r w:rsidRPr="0044437C">
              <w:t>2197.6 MHz</w:t>
            </w:r>
          </w:p>
        </w:tc>
      </w:tr>
      <w:tr w:rsidR="00524A5D" w:rsidRPr="0044437C" w14:paraId="7EBD3C47" w14:textId="77777777">
        <w:trPr>
          <w:jc w:val="center"/>
        </w:trPr>
        <w:tc>
          <w:tcPr>
            <w:tcW w:w="3070" w:type="dxa"/>
          </w:tcPr>
          <w:p w14:paraId="37CD320C" w14:textId="77777777" w:rsidR="00524A5D" w:rsidRPr="0044437C" w:rsidRDefault="00000000">
            <w:pPr>
              <w:pStyle w:val="TAL"/>
            </w:pPr>
            <w:r w:rsidRPr="0044437C">
              <w:rPr>
                <w:rFonts w:eastAsia="??"/>
              </w:rPr>
              <w:t>Outer limit for in band blocking</w:t>
            </w:r>
          </w:p>
        </w:tc>
        <w:tc>
          <w:tcPr>
            <w:tcW w:w="3071" w:type="dxa"/>
          </w:tcPr>
          <w:p w14:paraId="5605BA05" w14:textId="77777777" w:rsidR="00524A5D" w:rsidRPr="0044437C" w:rsidRDefault="00000000">
            <w:pPr>
              <w:pStyle w:val="TAC"/>
            </w:pPr>
            <w:r w:rsidRPr="0044437C">
              <w:t>2155MHz</w:t>
            </w:r>
          </w:p>
        </w:tc>
        <w:tc>
          <w:tcPr>
            <w:tcW w:w="3071" w:type="dxa"/>
          </w:tcPr>
          <w:p w14:paraId="34BE2C7B" w14:textId="77777777" w:rsidR="00524A5D" w:rsidRPr="0044437C" w:rsidRDefault="00000000">
            <w:pPr>
              <w:pStyle w:val="TAC"/>
            </w:pPr>
            <w:r w:rsidRPr="0044437C">
              <w:t>2215MHz</w:t>
            </w:r>
          </w:p>
        </w:tc>
      </w:tr>
    </w:tbl>
    <w:p w14:paraId="3CBE6894" w14:textId="77777777" w:rsidR="00524A5D" w:rsidRPr="0044437C" w:rsidRDefault="00524A5D"/>
    <w:p w14:paraId="6FBEC81C" w14:textId="77777777" w:rsidR="00524A5D" w:rsidRPr="0044437C" w:rsidRDefault="00000000">
      <w:pPr>
        <w:pStyle w:val="H6"/>
      </w:pPr>
      <w:bookmarkStart w:id="1874" w:name="MCCQCTEMPBM_00000378"/>
      <w:r w:rsidRPr="0044437C">
        <w:rPr>
          <w:rFonts w:eastAsia="??"/>
        </w:rPr>
        <w:t>7.6B.2.4.3</w:t>
      </w:r>
      <w:r w:rsidRPr="0044437C">
        <w:rPr>
          <w:rFonts w:eastAsia="??"/>
        </w:rPr>
        <w:tab/>
        <w:t>Message Contents</w:t>
      </w:r>
    </w:p>
    <w:bookmarkEnd w:id="1874"/>
    <w:p w14:paraId="050FCBEB" w14:textId="77777777" w:rsidR="00524A5D" w:rsidRPr="0044437C" w:rsidRDefault="00000000">
      <w:r w:rsidRPr="0044437C">
        <w:t>Message contents are according to TS 36.508 [7] clause 8.1.6.</w:t>
      </w:r>
    </w:p>
    <w:p w14:paraId="4A0E9FA8" w14:textId="77777777" w:rsidR="00524A5D" w:rsidRPr="0044437C" w:rsidRDefault="00000000">
      <w:pPr>
        <w:pStyle w:val="H6"/>
        <w:rPr>
          <w:rFonts w:eastAsia="MS Mincho"/>
        </w:rPr>
      </w:pPr>
      <w:bookmarkStart w:id="1875" w:name="MCCQCTEMPBM_00000379"/>
      <w:r w:rsidRPr="0044437C">
        <w:rPr>
          <w:rFonts w:eastAsia="MS Mincho"/>
        </w:rPr>
        <w:t>7.6B.2.5</w:t>
      </w:r>
      <w:r w:rsidRPr="0044437C">
        <w:rPr>
          <w:rFonts w:eastAsia="MS Mincho"/>
        </w:rPr>
        <w:tab/>
        <w:t>Test Requirement</w:t>
      </w:r>
    </w:p>
    <w:bookmarkEnd w:id="1875"/>
    <w:p w14:paraId="2E0FCD18" w14:textId="77777777" w:rsidR="00524A5D" w:rsidRPr="0044437C" w:rsidRDefault="00000000">
      <w:r w:rsidRPr="0044437C">
        <w:t>The throughput measurement derived in test procedure shall be ≥ 95% of the maximum throughput of the reference measurement channels as specified in clause A.3.2 with parameters specified in Tables 7.6B.2.5-1.</w:t>
      </w:r>
    </w:p>
    <w:p w14:paraId="2F3BDC20" w14:textId="77777777" w:rsidR="00524A5D" w:rsidRPr="0044437C" w:rsidRDefault="00000000">
      <w:pPr>
        <w:pStyle w:val="TH"/>
      </w:pPr>
      <w:r w:rsidRPr="0044437C">
        <w:lastRenderedPageBreak/>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76D0DDAC" w14:textId="77777777">
        <w:trPr>
          <w:trHeight w:val="335"/>
          <w:jc w:val="center"/>
        </w:trPr>
        <w:tc>
          <w:tcPr>
            <w:tcW w:w="0" w:type="auto"/>
            <w:gridSpan w:val="2"/>
            <w:shd w:val="clear" w:color="auto" w:fill="auto"/>
            <w:vAlign w:val="center"/>
          </w:tcPr>
          <w:p w14:paraId="26787944" w14:textId="77777777" w:rsidR="00524A5D" w:rsidRPr="0044437C" w:rsidRDefault="00000000">
            <w:pPr>
              <w:pStyle w:val="TAH"/>
              <w:rPr>
                <w:rFonts w:eastAsia="MS Mincho" w:cs="Arial"/>
              </w:rPr>
            </w:pPr>
            <w:r w:rsidRPr="0044437C">
              <w:rPr>
                <w:rFonts w:eastAsia="MS Mincho" w:cs="Arial"/>
              </w:rPr>
              <w:t>IBB1 test Parameters</w:t>
            </w:r>
          </w:p>
        </w:tc>
      </w:tr>
      <w:tr w:rsidR="00524A5D" w:rsidRPr="0044437C" w14:paraId="1F366D2D" w14:textId="77777777">
        <w:trPr>
          <w:jc w:val="center"/>
        </w:trPr>
        <w:tc>
          <w:tcPr>
            <w:tcW w:w="0" w:type="auto"/>
            <w:shd w:val="clear" w:color="auto" w:fill="auto"/>
            <w:vAlign w:val="center"/>
          </w:tcPr>
          <w:p w14:paraId="45D503A0" w14:textId="77777777" w:rsidR="00524A5D" w:rsidRPr="0044437C" w:rsidRDefault="00000000">
            <w:pPr>
              <w:pStyle w:val="TAC"/>
              <w:rPr>
                <w:rFonts w:eastAsia="MS Mincho" w:cs="Arial"/>
              </w:rPr>
            </w:pPr>
            <w:r w:rsidRPr="0044437C">
              <w:rPr>
                <w:rFonts w:eastAsia="MS Mincho" w:cs="Arial"/>
              </w:rPr>
              <w:t>Category NB1 or NB2 signal power</w:t>
            </w:r>
          </w:p>
          <w:p w14:paraId="17F8D995"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shd w:val="clear" w:color="auto" w:fill="auto"/>
            <w:vAlign w:val="center"/>
          </w:tcPr>
          <w:p w14:paraId="40BFF568"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29903D61" w14:textId="77777777">
        <w:trPr>
          <w:jc w:val="center"/>
        </w:trPr>
        <w:tc>
          <w:tcPr>
            <w:tcW w:w="0" w:type="auto"/>
            <w:shd w:val="clear" w:color="auto" w:fill="auto"/>
            <w:vAlign w:val="center"/>
          </w:tcPr>
          <w:p w14:paraId="06071B63" w14:textId="77777777" w:rsidR="00524A5D" w:rsidRPr="0044437C" w:rsidRDefault="00000000">
            <w:pPr>
              <w:pStyle w:val="TAC"/>
              <w:rPr>
                <w:rFonts w:eastAsia="MS Mincho" w:cs="Arial"/>
              </w:rPr>
            </w:pPr>
            <w:r w:rsidRPr="0044437C">
              <w:rPr>
                <w:rFonts w:eastAsia="MS Mincho" w:cs="Arial"/>
              </w:rPr>
              <w:t>Interferer</w:t>
            </w:r>
          </w:p>
        </w:tc>
        <w:tc>
          <w:tcPr>
            <w:tcW w:w="0" w:type="auto"/>
            <w:shd w:val="clear" w:color="auto" w:fill="auto"/>
            <w:vAlign w:val="center"/>
          </w:tcPr>
          <w:p w14:paraId="59B255BE"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7FD768FC" w14:textId="77777777">
        <w:trPr>
          <w:jc w:val="center"/>
        </w:trPr>
        <w:tc>
          <w:tcPr>
            <w:tcW w:w="0" w:type="auto"/>
            <w:shd w:val="clear" w:color="auto" w:fill="auto"/>
            <w:vAlign w:val="center"/>
          </w:tcPr>
          <w:p w14:paraId="1D8F8689" w14:textId="77777777" w:rsidR="00524A5D" w:rsidRPr="0044437C" w:rsidRDefault="00000000">
            <w:pPr>
              <w:pStyle w:val="TAC"/>
              <w:rPr>
                <w:rFonts w:eastAsia="MS Mincho" w:cs="Arial"/>
                <w:bCs/>
              </w:rPr>
            </w:pPr>
            <w:r w:rsidRPr="0044437C">
              <w:rPr>
                <w:rFonts w:eastAsia="MS Mincho" w:cs="Arial"/>
                <w:bCs/>
              </w:rPr>
              <w:t>Interferer signal power</w:t>
            </w:r>
          </w:p>
          <w:p w14:paraId="2628F682"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shd w:val="clear" w:color="auto" w:fill="auto"/>
            <w:vAlign w:val="center"/>
          </w:tcPr>
          <w:p w14:paraId="0C85B0AC" w14:textId="77777777" w:rsidR="00524A5D" w:rsidRPr="0044437C" w:rsidRDefault="00000000">
            <w:pPr>
              <w:pStyle w:val="TAC"/>
              <w:rPr>
                <w:rFonts w:eastAsia="MS Mincho" w:cs="Arial"/>
              </w:rPr>
            </w:pPr>
            <w:r w:rsidRPr="0044437C">
              <w:rPr>
                <w:rFonts w:eastAsia="MS Mincho" w:cs="Arial"/>
              </w:rPr>
              <w:t>- 56 dBm</w:t>
            </w:r>
          </w:p>
        </w:tc>
      </w:tr>
      <w:tr w:rsidR="00524A5D" w:rsidRPr="0044437C" w14:paraId="530F4AA4" w14:textId="77777777">
        <w:trPr>
          <w:jc w:val="center"/>
        </w:trPr>
        <w:tc>
          <w:tcPr>
            <w:tcW w:w="0" w:type="auto"/>
            <w:shd w:val="clear" w:color="auto" w:fill="auto"/>
            <w:vAlign w:val="center"/>
          </w:tcPr>
          <w:p w14:paraId="05E375B9"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shd w:val="clear" w:color="auto" w:fill="auto"/>
            <w:vAlign w:val="center"/>
          </w:tcPr>
          <w:p w14:paraId="0227FC8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69533B2A" w14:textId="77777777">
        <w:trPr>
          <w:jc w:val="center"/>
        </w:trPr>
        <w:tc>
          <w:tcPr>
            <w:tcW w:w="0" w:type="auto"/>
            <w:shd w:val="clear" w:color="auto" w:fill="auto"/>
            <w:vAlign w:val="center"/>
          </w:tcPr>
          <w:p w14:paraId="0CAF44A2" w14:textId="77777777" w:rsidR="00524A5D" w:rsidRPr="0044437C" w:rsidRDefault="00000000">
            <w:pPr>
              <w:pStyle w:val="TAC"/>
              <w:rPr>
                <w:rFonts w:eastAsia="MS Mincho" w:cs="Arial"/>
                <w:i/>
              </w:rPr>
            </w:pPr>
            <w:r w:rsidRPr="0044437C">
              <w:rPr>
                <w:rFonts w:eastAsia="MS Mincho" w:cs="Arial"/>
                <w:bCs/>
              </w:rPr>
              <w:t xml:space="preserve">Interferer offset from category NB1 </w:t>
            </w:r>
            <w:r w:rsidRPr="0044437C">
              <w:rPr>
                <w:rFonts w:eastAsia="MS Mincho" w:cs="Arial"/>
              </w:rPr>
              <w:t xml:space="preserve">or NB2 </w:t>
            </w:r>
            <w:r w:rsidRPr="0044437C">
              <w:rPr>
                <w:rFonts w:eastAsia="MS Mincho" w:cs="Arial"/>
                <w:bCs/>
              </w:rPr>
              <w:t>channel edge</w:t>
            </w:r>
          </w:p>
        </w:tc>
        <w:tc>
          <w:tcPr>
            <w:tcW w:w="0" w:type="auto"/>
            <w:shd w:val="clear" w:color="auto" w:fill="auto"/>
            <w:vAlign w:val="center"/>
          </w:tcPr>
          <w:p w14:paraId="3AE8B72B" w14:textId="77777777" w:rsidR="00524A5D" w:rsidRPr="0044437C" w:rsidRDefault="00000000">
            <w:pPr>
              <w:pStyle w:val="TAC"/>
              <w:rPr>
                <w:rFonts w:cs="Arial"/>
              </w:rPr>
            </w:pPr>
            <w:r w:rsidRPr="0044437C">
              <w:rPr>
                <w:rFonts w:eastAsia="MS Mincho" w:cs="Arial"/>
              </w:rPr>
              <w:t xml:space="preserve">+7.5 MHz </w:t>
            </w:r>
            <w:r w:rsidRPr="0044437C">
              <w:rPr>
                <w:rFonts w:cs="Arial"/>
              </w:rPr>
              <w:t>+ 0.005 MHz</w:t>
            </w:r>
          </w:p>
          <w:p w14:paraId="0CC7CEEE" w14:textId="77777777" w:rsidR="00524A5D" w:rsidRPr="0044437C" w:rsidRDefault="00000000">
            <w:pPr>
              <w:pStyle w:val="TAC"/>
              <w:rPr>
                <w:rFonts w:cs="Arial"/>
              </w:rPr>
            </w:pPr>
            <w:r w:rsidRPr="0044437C">
              <w:rPr>
                <w:rFonts w:cs="Arial"/>
              </w:rPr>
              <w:t>and</w:t>
            </w:r>
          </w:p>
          <w:p w14:paraId="685A3FEC" w14:textId="77777777" w:rsidR="00524A5D" w:rsidRPr="0044437C" w:rsidRDefault="00000000">
            <w:pPr>
              <w:pStyle w:val="TAC"/>
              <w:rPr>
                <w:rFonts w:eastAsia="MS Mincho" w:cs="Arial"/>
              </w:rPr>
            </w:pPr>
            <w:r w:rsidRPr="0044437C">
              <w:rPr>
                <w:rFonts w:eastAsia="MS Mincho" w:cs="Arial"/>
              </w:rPr>
              <w:t>-7.5 MHz - 0.005 MHz</w:t>
            </w:r>
          </w:p>
        </w:tc>
      </w:tr>
      <w:tr w:rsidR="00524A5D" w:rsidRPr="0044437C" w14:paraId="7705DFBA" w14:textId="77777777">
        <w:trPr>
          <w:trHeight w:val="335"/>
          <w:jc w:val="center"/>
        </w:trPr>
        <w:tc>
          <w:tcPr>
            <w:tcW w:w="0" w:type="auto"/>
            <w:gridSpan w:val="2"/>
            <w:shd w:val="clear" w:color="auto" w:fill="auto"/>
            <w:vAlign w:val="center"/>
          </w:tcPr>
          <w:p w14:paraId="3911B2D1" w14:textId="77777777" w:rsidR="00524A5D" w:rsidRPr="0044437C" w:rsidRDefault="00000000">
            <w:pPr>
              <w:pStyle w:val="TAH"/>
              <w:rPr>
                <w:rFonts w:eastAsia="MS Mincho" w:cs="Arial"/>
              </w:rPr>
            </w:pPr>
            <w:r w:rsidRPr="0044437C">
              <w:rPr>
                <w:rFonts w:eastAsia="MS Mincho" w:cs="Arial"/>
              </w:rPr>
              <w:t>IBB2 test Parameters</w:t>
            </w:r>
          </w:p>
        </w:tc>
      </w:tr>
      <w:tr w:rsidR="00524A5D" w:rsidRPr="0044437C" w14:paraId="7F6FFDAD" w14:textId="77777777">
        <w:trPr>
          <w:jc w:val="center"/>
        </w:trPr>
        <w:tc>
          <w:tcPr>
            <w:tcW w:w="0" w:type="auto"/>
            <w:shd w:val="clear" w:color="auto" w:fill="auto"/>
            <w:vAlign w:val="center"/>
          </w:tcPr>
          <w:p w14:paraId="3764E0AD" w14:textId="77777777" w:rsidR="00524A5D" w:rsidRPr="0044437C" w:rsidRDefault="00000000">
            <w:pPr>
              <w:pStyle w:val="TAC"/>
              <w:rPr>
                <w:rFonts w:eastAsia="MS Mincho" w:cs="Arial"/>
              </w:rPr>
            </w:pPr>
            <w:r w:rsidRPr="0044437C">
              <w:rPr>
                <w:rFonts w:eastAsia="MS Mincho" w:cs="Arial"/>
              </w:rPr>
              <w:t>Category NB1 or NB2 signal power</w:t>
            </w:r>
          </w:p>
          <w:p w14:paraId="340C1B4C"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shd w:val="clear" w:color="auto" w:fill="auto"/>
            <w:vAlign w:val="center"/>
          </w:tcPr>
          <w:p w14:paraId="4F801344"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77ED4C29" w14:textId="77777777">
        <w:trPr>
          <w:jc w:val="center"/>
        </w:trPr>
        <w:tc>
          <w:tcPr>
            <w:tcW w:w="0" w:type="auto"/>
            <w:shd w:val="clear" w:color="auto" w:fill="auto"/>
            <w:vAlign w:val="center"/>
          </w:tcPr>
          <w:p w14:paraId="0663DE39" w14:textId="77777777" w:rsidR="00524A5D" w:rsidRPr="0044437C" w:rsidRDefault="00000000">
            <w:pPr>
              <w:pStyle w:val="TAC"/>
              <w:rPr>
                <w:rFonts w:eastAsia="MS Mincho" w:cs="Arial"/>
              </w:rPr>
            </w:pPr>
            <w:r w:rsidRPr="0044437C">
              <w:rPr>
                <w:rFonts w:eastAsia="MS Mincho" w:cs="Arial"/>
              </w:rPr>
              <w:t>Interferer</w:t>
            </w:r>
          </w:p>
        </w:tc>
        <w:tc>
          <w:tcPr>
            <w:tcW w:w="0" w:type="auto"/>
            <w:shd w:val="clear" w:color="auto" w:fill="auto"/>
            <w:vAlign w:val="center"/>
          </w:tcPr>
          <w:p w14:paraId="4050D44C"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505ABA3E" w14:textId="77777777">
        <w:trPr>
          <w:jc w:val="center"/>
        </w:trPr>
        <w:tc>
          <w:tcPr>
            <w:tcW w:w="0" w:type="auto"/>
            <w:shd w:val="clear" w:color="auto" w:fill="auto"/>
            <w:vAlign w:val="center"/>
          </w:tcPr>
          <w:p w14:paraId="658FB7F4" w14:textId="77777777" w:rsidR="00524A5D" w:rsidRPr="0044437C" w:rsidRDefault="00000000">
            <w:pPr>
              <w:pStyle w:val="TAC"/>
              <w:rPr>
                <w:rFonts w:eastAsia="MS Mincho" w:cs="Arial"/>
                <w:bCs/>
              </w:rPr>
            </w:pPr>
            <w:r w:rsidRPr="0044437C">
              <w:rPr>
                <w:rFonts w:eastAsia="MS Mincho" w:cs="Arial"/>
                <w:bCs/>
              </w:rPr>
              <w:t>Interferer signal power</w:t>
            </w:r>
          </w:p>
          <w:p w14:paraId="5590FD9B"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shd w:val="clear" w:color="auto" w:fill="auto"/>
            <w:vAlign w:val="center"/>
          </w:tcPr>
          <w:p w14:paraId="365E07B7" w14:textId="77777777" w:rsidR="00524A5D" w:rsidRPr="0044437C" w:rsidRDefault="00000000">
            <w:pPr>
              <w:pStyle w:val="TAC"/>
              <w:rPr>
                <w:rFonts w:eastAsia="MS Mincho" w:cs="Arial"/>
              </w:rPr>
            </w:pPr>
            <w:r w:rsidRPr="0044437C">
              <w:rPr>
                <w:rFonts w:eastAsia="MS Mincho" w:cs="Arial"/>
              </w:rPr>
              <w:t>- 44 dBm</w:t>
            </w:r>
          </w:p>
        </w:tc>
      </w:tr>
      <w:tr w:rsidR="00524A5D" w:rsidRPr="0044437C" w14:paraId="4240E3C0" w14:textId="77777777">
        <w:trPr>
          <w:jc w:val="center"/>
        </w:trPr>
        <w:tc>
          <w:tcPr>
            <w:tcW w:w="0" w:type="auto"/>
            <w:shd w:val="clear" w:color="auto" w:fill="auto"/>
            <w:vAlign w:val="center"/>
          </w:tcPr>
          <w:p w14:paraId="43A7B04B"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shd w:val="clear" w:color="auto" w:fill="auto"/>
            <w:vAlign w:val="center"/>
          </w:tcPr>
          <w:p w14:paraId="132309EF"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7B85FF21" w14:textId="77777777">
        <w:trPr>
          <w:jc w:val="center"/>
        </w:trPr>
        <w:tc>
          <w:tcPr>
            <w:tcW w:w="0" w:type="auto"/>
            <w:shd w:val="clear" w:color="auto" w:fill="auto"/>
            <w:vAlign w:val="center"/>
          </w:tcPr>
          <w:p w14:paraId="4E6E12FE" w14:textId="77777777" w:rsidR="00524A5D" w:rsidRPr="0044437C" w:rsidRDefault="00000000">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shd w:val="clear" w:color="auto" w:fill="auto"/>
            <w:vAlign w:val="center"/>
          </w:tcPr>
          <w:p w14:paraId="6FDB76BB" w14:textId="77777777" w:rsidR="00524A5D" w:rsidRPr="0044437C" w:rsidRDefault="00000000">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5166E9AE" w14:textId="77777777" w:rsidR="00524A5D" w:rsidRPr="0044437C" w:rsidRDefault="00000000">
            <w:pPr>
              <w:pStyle w:val="TAC"/>
              <w:rPr>
                <w:rFonts w:cs="Arial"/>
              </w:rPr>
            </w:pPr>
            <w:r w:rsidRPr="0044437C">
              <w:rPr>
                <w:rFonts w:cs="Arial"/>
              </w:rPr>
              <w:t>and</w:t>
            </w:r>
          </w:p>
          <w:p w14:paraId="741F9AE3" w14:textId="77777777" w:rsidR="00524A5D" w:rsidRPr="0044437C" w:rsidRDefault="00000000">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E99A12D" w14:textId="77777777" w:rsidR="00524A5D" w:rsidRPr="0044437C" w:rsidRDefault="00524A5D"/>
    <w:p w14:paraId="46C935DB" w14:textId="77777777" w:rsidR="00524A5D" w:rsidRPr="0044437C" w:rsidRDefault="00000000">
      <w:pPr>
        <w:pStyle w:val="Heading3"/>
      </w:pPr>
      <w:bookmarkStart w:id="1876" w:name="_Toc32710"/>
      <w:bookmarkStart w:id="1877" w:name="_Toc26988"/>
      <w:bookmarkStart w:id="1878" w:name="_Toc121162901"/>
      <w:bookmarkStart w:id="1879" w:name="_Toc18290"/>
      <w:bookmarkStart w:id="1880" w:name="_Toc2413"/>
      <w:bookmarkStart w:id="1881" w:name="_Toc120570109"/>
      <w:bookmarkStart w:id="1882" w:name="_Toc21988"/>
      <w:bookmarkStart w:id="1883" w:name="_Toc10425"/>
      <w:bookmarkStart w:id="1884" w:name="_Toc194571894"/>
      <w:r w:rsidRPr="0044437C">
        <w:t>7.6B.3</w:t>
      </w:r>
      <w:r w:rsidRPr="0044437C">
        <w:tab/>
        <w:t>Out-of-band blocking for category NB1 and NB2</w:t>
      </w:r>
      <w:bookmarkEnd w:id="1876"/>
      <w:bookmarkEnd w:id="1877"/>
      <w:bookmarkEnd w:id="1878"/>
      <w:bookmarkEnd w:id="1879"/>
      <w:bookmarkEnd w:id="1880"/>
      <w:bookmarkEnd w:id="1881"/>
      <w:bookmarkEnd w:id="1882"/>
      <w:bookmarkEnd w:id="1883"/>
      <w:bookmarkEnd w:id="1884"/>
    </w:p>
    <w:p w14:paraId="6D16F7E3" w14:textId="77777777" w:rsidR="00524A5D" w:rsidRPr="0044437C" w:rsidRDefault="00000000">
      <w:pPr>
        <w:pStyle w:val="H6"/>
      </w:pPr>
      <w:bookmarkStart w:id="1885" w:name="MCCQCTEMPBM_00000380"/>
      <w:r w:rsidRPr="0044437C">
        <w:t>7.6B.3.1</w:t>
      </w:r>
      <w:r w:rsidRPr="0044437C">
        <w:tab/>
        <w:t>Test Purpose</w:t>
      </w:r>
    </w:p>
    <w:bookmarkEnd w:id="1885"/>
    <w:p w14:paraId="2530BDF2" w14:textId="77777777" w:rsidR="00524A5D" w:rsidRPr="0044437C" w:rsidRDefault="00000000">
      <w:r w:rsidRPr="0044437C">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44437C" w:rsidRDefault="00000000">
      <w:r w:rsidRPr="0044437C">
        <w:t>For the first 15 MHz below or above the UE receive band the appropriate in-band blocking or adjacent channel selectivity in sub-clause 7.5B and sub-clause 7.6B.2 shall be applied.</w:t>
      </w:r>
    </w:p>
    <w:p w14:paraId="75DDC5A6" w14:textId="77777777" w:rsidR="00524A5D" w:rsidRPr="0044437C" w:rsidRDefault="00000000">
      <w:r w:rsidRPr="0044437C">
        <w:t>The lack of out-of-band blocking ability will decrease the coverage area when other e-NodeB transmitters exist (except in the adjacent channels and spurious response).</w:t>
      </w:r>
    </w:p>
    <w:p w14:paraId="57F45D46" w14:textId="77777777" w:rsidR="00524A5D" w:rsidRPr="0044437C" w:rsidRDefault="00000000">
      <w:pPr>
        <w:pStyle w:val="H6"/>
      </w:pPr>
      <w:bookmarkStart w:id="1886" w:name="MCCQCTEMPBM_00000381"/>
      <w:r w:rsidRPr="0044437C">
        <w:t>7.6B.3.2</w:t>
      </w:r>
      <w:r w:rsidRPr="0044437C">
        <w:tab/>
        <w:t>Test Applicability</w:t>
      </w:r>
    </w:p>
    <w:bookmarkEnd w:id="1886"/>
    <w:p w14:paraId="54AB3CE4"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484BD756" w14:textId="77777777" w:rsidR="00524A5D" w:rsidRPr="0044437C" w:rsidRDefault="00000000">
      <w:pPr>
        <w:pStyle w:val="H6"/>
      </w:pPr>
      <w:bookmarkStart w:id="1887" w:name="MCCQCTEMPBM_00000382"/>
      <w:r w:rsidRPr="0044437C">
        <w:rPr>
          <w:rFonts w:eastAsia="??"/>
        </w:rPr>
        <w:t>7.6B.3.3</w:t>
      </w:r>
      <w:r w:rsidRPr="0044437C">
        <w:rPr>
          <w:rFonts w:eastAsia="??"/>
        </w:rPr>
        <w:tab/>
        <w:t>Minimum Conformance Requirements</w:t>
      </w:r>
    </w:p>
    <w:bookmarkEnd w:id="1887"/>
    <w:p w14:paraId="2090D649" w14:textId="77777777" w:rsidR="00524A5D" w:rsidRPr="0044437C" w:rsidRDefault="00000000">
      <w:r w:rsidRPr="0044437C">
        <w:t xml:space="preserve">For the first 15 MHz below or above the UE receive band </w:t>
      </w:r>
      <w:r w:rsidRPr="0044437C">
        <w:rPr>
          <w:rFonts w:cs="v5.0.0"/>
        </w:rPr>
        <w:t xml:space="preserve">the </w:t>
      </w:r>
      <w:r w:rsidRPr="0044437C">
        <w:t>appropriate in-band blocking or adjacent channel selectivity in subclause 7.5B and subclause 7.6B.2 shall be applied.</w:t>
      </w:r>
    </w:p>
    <w:p w14:paraId="6F797267" w14:textId="77777777" w:rsidR="00524A5D" w:rsidRPr="0044437C" w:rsidRDefault="00000000">
      <w:r w:rsidRPr="0044437C">
        <w:t>The category NB1 and NB2 UE throughput shall be ≥ 95% of the maximum throughput of the reference measurement channels as specified in TS 36.101 [7] Annexes A.3.2 with parameters specified in Table 7.6B.3.3-1.</w:t>
      </w:r>
    </w:p>
    <w:p w14:paraId="2126C8FD" w14:textId="77777777" w:rsidR="00524A5D" w:rsidRPr="0044437C" w:rsidRDefault="00000000">
      <w:r w:rsidRPr="0044437C">
        <w:rPr>
          <w:rFonts w:eastAsia="Osaka"/>
        </w:rPr>
        <w:t xml:space="preserve">For Table 7.6B.3.3-1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1EAF7282" w14:textId="77777777" w:rsidR="00572AC1" w:rsidRPr="0044437C" w:rsidRDefault="00572AC1" w:rsidP="00572AC1">
      <w:pPr>
        <w:pStyle w:val="TH"/>
      </w:pPr>
      <w:r w:rsidRPr="0044437C">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EC03287"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4BC8B03B" w14:textId="77777777" w:rsidR="00572AC1" w:rsidRPr="0044437C" w:rsidRDefault="00572AC1" w:rsidP="0070746B">
            <w:pPr>
              <w:pStyle w:val="TAH"/>
            </w:pPr>
            <w:bookmarkStart w:id="1888" w:name="MCCQCTEMPBM_00000552"/>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D1D9A74"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B37DF"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605B36DC"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26546F63"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1041FE29" w14:textId="77777777" w:rsidR="00572AC1" w:rsidRPr="0044437C" w:rsidRDefault="00572AC1" w:rsidP="0070746B">
            <w:pPr>
              <w:pStyle w:val="TAH"/>
            </w:pPr>
            <w:r w:rsidRPr="0044437C">
              <w:t>Range 3</w:t>
            </w:r>
          </w:p>
        </w:tc>
      </w:tr>
      <w:tr w:rsidR="00572AC1" w:rsidRPr="0044437C" w14:paraId="328C24CA" w14:textId="77777777" w:rsidTr="0070746B">
        <w:trPr>
          <w:trHeight w:val="187"/>
          <w:jc w:val="center"/>
        </w:trPr>
        <w:tc>
          <w:tcPr>
            <w:tcW w:w="1106" w:type="dxa"/>
            <w:vMerge/>
            <w:tcBorders>
              <w:left w:val="single" w:sz="4" w:space="0" w:color="auto"/>
              <w:right w:val="single" w:sz="4" w:space="0" w:color="auto"/>
            </w:tcBorders>
          </w:tcPr>
          <w:p w14:paraId="3E5F3165" w14:textId="77777777" w:rsidR="00572AC1" w:rsidRPr="0044437C"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64F6CD0D" w14:textId="77777777" w:rsidR="00572AC1" w:rsidRPr="0044437C" w:rsidRDefault="00572AC1" w:rsidP="0070746B">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B2551FF" w14:textId="77777777" w:rsidR="00572AC1" w:rsidRPr="0044437C" w:rsidRDefault="00572AC1" w:rsidP="0070746B">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C7A185" w14:textId="77777777" w:rsidR="00572AC1" w:rsidRPr="0044437C" w:rsidRDefault="00572AC1" w:rsidP="0070746B">
            <w:pPr>
              <w:pStyle w:val="TAH"/>
            </w:pPr>
            <w:r w:rsidRPr="0044437C">
              <w:rPr>
                <w:rFonts w:cs="Arial"/>
              </w:rPr>
              <w:t>REFSENS + 6 dB</w:t>
            </w:r>
          </w:p>
        </w:tc>
      </w:tr>
      <w:tr w:rsidR="00572AC1" w:rsidRPr="0044437C" w14:paraId="1A5562E9"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456C1912" w14:textId="77777777" w:rsidR="00572AC1" w:rsidRPr="0044437C" w:rsidRDefault="00572AC1" w:rsidP="0070746B"/>
        </w:tc>
        <w:tc>
          <w:tcPr>
            <w:tcW w:w="1488" w:type="dxa"/>
            <w:tcBorders>
              <w:top w:val="single" w:sz="4" w:space="0" w:color="auto"/>
              <w:left w:val="single" w:sz="4" w:space="0" w:color="auto"/>
              <w:bottom w:val="single" w:sz="4" w:space="0" w:color="auto"/>
              <w:right w:val="single" w:sz="4" w:space="0" w:color="auto"/>
            </w:tcBorders>
          </w:tcPr>
          <w:p w14:paraId="5F0AB083"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38227DC9"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1E406CF3"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28A07375"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E7A066E" w14:textId="77777777" w:rsidR="00572AC1" w:rsidRPr="0044437C" w:rsidRDefault="00572AC1" w:rsidP="0070746B">
            <w:pPr>
              <w:pStyle w:val="TAC"/>
            </w:pPr>
            <w:r w:rsidRPr="0044437C">
              <w:t>-15</w:t>
            </w:r>
            <w:r w:rsidRPr="0044437C">
              <w:rPr>
                <w:vertAlign w:val="superscript"/>
              </w:rPr>
              <w:t>3</w:t>
            </w:r>
          </w:p>
        </w:tc>
      </w:tr>
      <w:tr w:rsidR="00572AC1" w:rsidRPr="0044437C" w14:paraId="78141808"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8C039EB" w14:textId="288612E5" w:rsidR="00572AC1" w:rsidRPr="0044437C" w:rsidRDefault="002557C9" w:rsidP="0070746B">
            <w:pPr>
              <w:pStyle w:val="TAC"/>
            </w:pPr>
            <w:r w:rsidRPr="0044437C">
              <w:rPr>
                <w:lang w:eastAsia="zh-CN"/>
              </w:rPr>
              <w:lastRenderedPageBreak/>
              <w:t xml:space="preserve">253, </w:t>
            </w:r>
            <w:r w:rsidR="00572AC1" w:rsidRPr="0044437C">
              <w:rPr>
                <w:lang w:eastAsia="zh-CN"/>
              </w:rPr>
              <w:t>254</w:t>
            </w:r>
            <w:r w:rsidR="00572AC1" w:rsidRPr="0044437C">
              <w:rPr>
                <w:vertAlign w:val="superscript"/>
                <w:lang w:eastAsia="zh-CN"/>
              </w:rPr>
              <w:t xml:space="preserve">5,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617ACBD4"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EEA6D97"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27B1112"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64AC9DE" w14:textId="77777777" w:rsidR="00572AC1" w:rsidRPr="0044437C" w:rsidRDefault="00572AC1" w:rsidP="0070746B">
            <w:pPr>
              <w:pStyle w:val="TAC"/>
              <w:rPr>
                <w:rFonts w:cs="Arial"/>
              </w:rPr>
            </w:pPr>
            <w:r w:rsidRPr="0044437C">
              <w:rPr>
                <w:rFonts w:cs="Arial"/>
              </w:rPr>
              <w:t>or</w:t>
            </w:r>
          </w:p>
          <w:p w14:paraId="7E2EF374"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A3EB6FA"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02FE8F2F" w14:textId="77777777" w:rsidR="00572AC1" w:rsidRPr="0044437C" w:rsidRDefault="00572AC1" w:rsidP="0070746B">
            <w:pPr>
              <w:pStyle w:val="TAC"/>
              <w:rPr>
                <w:rFonts w:cs="Arial"/>
              </w:rPr>
            </w:pPr>
            <w:r w:rsidRPr="0044437C">
              <w:rPr>
                <w:rFonts w:cs="Arial"/>
              </w:rPr>
              <w:t>or</w:t>
            </w:r>
          </w:p>
          <w:p w14:paraId="7AC7A2F0"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7C2B91D"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64447BE7" w14:textId="77777777" w:rsidR="00572AC1" w:rsidRPr="0044437C" w:rsidRDefault="00572AC1" w:rsidP="0070746B">
            <w:pPr>
              <w:pStyle w:val="TAC"/>
              <w:rPr>
                <w:rFonts w:cs="Arial"/>
              </w:rPr>
            </w:pPr>
            <w:r w:rsidRPr="0044437C">
              <w:rPr>
                <w:rFonts w:cs="Arial"/>
              </w:rPr>
              <w:t>or</w:t>
            </w:r>
          </w:p>
          <w:p w14:paraId="32523C1D"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7D8ED4B" w14:textId="77777777" w:rsidR="00572AC1" w:rsidRPr="0044437C" w:rsidRDefault="00572AC1" w:rsidP="0070746B">
            <w:pPr>
              <w:pStyle w:val="TAC"/>
              <w:rPr>
                <w:rFonts w:cs="Arial"/>
              </w:rPr>
            </w:pPr>
            <w:r w:rsidRPr="0044437C">
              <w:rPr>
                <w:rFonts w:cs="Arial"/>
              </w:rPr>
              <w:t>≤ 12750</w:t>
            </w:r>
          </w:p>
        </w:tc>
      </w:tr>
      <w:tr w:rsidR="00572AC1" w:rsidRPr="0044437C" w14:paraId="52947DC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EAD72E" w14:textId="77777777" w:rsidR="00572AC1" w:rsidRPr="0044437C" w:rsidRDefault="00572AC1" w:rsidP="0070746B">
            <w:pPr>
              <w:pStyle w:val="TAC"/>
            </w:pPr>
            <w:r w:rsidRPr="0044437C">
              <w:t>256</w:t>
            </w:r>
            <w:r w:rsidRPr="0044437C">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0D4DC553"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7B97AACF"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0480C71B"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B630CAE" w14:textId="77777777" w:rsidR="00572AC1" w:rsidRPr="0044437C" w:rsidRDefault="00572AC1" w:rsidP="0070746B">
            <w:pPr>
              <w:pStyle w:val="TAC"/>
              <w:rPr>
                <w:rFonts w:cs="Arial"/>
              </w:rPr>
            </w:pPr>
            <w:r w:rsidRPr="0044437C">
              <w:rPr>
                <w:rFonts w:cs="Arial"/>
              </w:rPr>
              <w:t>or</w:t>
            </w:r>
          </w:p>
          <w:p w14:paraId="01EA600F"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773C1B2"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4EDA7D84" w14:textId="77777777" w:rsidR="00572AC1" w:rsidRPr="0044437C" w:rsidRDefault="00572AC1" w:rsidP="0070746B">
            <w:pPr>
              <w:pStyle w:val="TAC"/>
              <w:rPr>
                <w:rFonts w:cs="Arial"/>
              </w:rPr>
            </w:pPr>
            <w:r w:rsidRPr="0044437C">
              <w:rPr>
                <w:rFonts w:cs="Arial"/>
              </w:rPr>
              <w:t>or</w:t>
            </w:r>
          </w:p>
          <w:p w14:paraId="2F0E161C"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A72EBE4"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35D05AC0" w14:textId="77777777" w:rsidR="00572AC1" w:rsidRPr="0044437C" w:rsidRDefault="00572AC1" w:rsidP="0070746B">
            <w:pPr>
              <w:pStyle w:val="TAC"/>
              <w:rPr>
                <w:rFonts w:cs="Arial"/>
              </w:rPr>
            </w:pPr>
            <w:r w:rsidRPr="0044437C">
              <w:rPr>
                <w:rFonts w:cs="Arial"/>
              </w:rPr>
              <w:t>or</w:t>
            </w:r>
          </w:p>
          <w:p w14:paraId="15365830"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60E1D425" w14:textId="77777777" w:rsidR="00572AC1" w:rsidRPr="0044437C" w:rsidRDefault="00572AC1" w:rsidP="0070746B">
            <w:pPr>
              <w:pStyle w:val="TAC"/>
              <w:rPr>
                <w:rFonts w:cs="Arial"/>
              </w:rPr>
            </w:pPr>
            <w:r w:rsidRPr="0044437C">
              <w:rPr>
                <w:rFonts w:cs="Arial"/>
              </w:rPr>
              <w:t>≤ 12750</w:t>
            </w:r>
          </w:p>
        </w:tc>
      </w:tr>
      <w:tr w:rsidR="00572AC1" w:rsidRPr="0044437C" w14:paraId="20797A9A"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25AB5D65" w14:textId="77777777" w:rsidR="00572AC1" w:rsidRPr="0044437C" w:rsidRDefault="00572AC1" w:rsidP="0070746B">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3A2AB473" w14:textId="77777777" w:rsidR="00572AC1" w:rsidRPr="0044437C" w:rsidRDefault="00572AC1" w:rsidP="0070746B">
            <w:pPr>
              <w:pStyle w:val="TAN"/>
              <w:rPr>
                <w:rFonts w:eastAsia="MS Mincho"/>
              </w:rPr>
            </w:pPr>
            <w:r w:rsidRPr="0044437C">
              <w:t>NOTE 2:</w:t>
            </w:r>
            <w:r w:rsidRPr="0044437C">
              <w:tab/>
            </w:r>
            <w:r w:rsidRPr="0044437C">
              <w:rPr>
                <w:rFonts w:eastAsia="MS Mincho"/>
              </w:rPr>
              <w:t>Band 256 lower frequency ranges are modified to enable specific implementations.</w:t>
            </w:r>
          </w:p>
          <w:p w14:paraId="13596191" w14:textId="77777777" w:rsidR="00572AC1" w:rsidRPr="0044437C" w:rsidRDefault="00572AC1" w:rsidP="0070746B">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6700BD95" w14:textId="77777777" w:rsidR="00572AC1" w:rsidRPr="0044437C" w:rsidRDefault="00572AC1" w:rsidP="0070746B">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2275E907" w14:textId="77777777" w:rsidR="00572AC1" w:rsidRPr="0044437C" w:rsidRDefault="00572AC1" w:rsidP="0070746B">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888"/>
    </w:tbl>
    <w:p w14:paraId="14C207A2" w14:textId="77777777" w:rsidR="00524A5D" w:rsidRPr="0044437C" w:rsidRDefault="00524A5D">
      <w:pPr>
        <w:rPr>
          <w:lang w:eastAsia="zh-TW"/>
        </w:rPr>
      </w:pPr>
    </w:p>
    <w:p w14:paraId="72AB9595" w14:textId="77777777" w:rsidR="00524A5D" w:rsidRPr="0044437C" w:rsidRDefault="00000000">
      <w:r w:rsidRPr="0044437C">
        <w:t>The normative reference for this requirement is TS 36.102 [11] clause 7.6B.3.</w:t>
      </w:r>
    </w:p>
    <w:p w14:paraId="3B967D20" w14:textId="77777777" w:rsidR="00524A5D" w:rsidRPr="0044437C" w:rsidRDefault="00000000">
      <w:pPr>
        <w:pStyle w:val="H6"/>
      </w:pPr>
      <w:bookmarkStart w:id="1889" w:name="MCCQCTEMPBM_00000383"/>
      <w:r w:rsidRPr="0044437C">
        <w:rPr>
          <w:rFonts w:eastAsia="??"/>
        </w:rPr>
        <w:t>7.6B.3.4</w:t>
      </w:r>
      <w:r w:rsidRPr="0044437C">
        <w:rPr>
          <w:rFonts w:eastAsia="??"/>
        </w:rPr>
        <w:tab/>
        <w:t>Test Description</w:t>
      </w:r>
    </w:p>
    <w:p w14:paraId="174B022E" w14:textId="77777777" w:rsidR="00524A5D" w:rsidRPr="0044437C" w:rsidRDefault="00000000">
      <w:pPr>
        <w:pStyle w:val="H6"/>
        <w:rPr>
          <w:rFonts w:eastAsia="??"/>
        </w:rPr>
      </w:pPr>
      <w:bookmarkStart w:id="1890" w:name="MCCQCTEMPBM_00000384"/>
      <w:bookmarkEnd w:id="1889"/>
      <w:r w:rsidRPr="0044437C">
        <w:rPr>
          <w:rFonts w:eastAsia="??"/>
        </w:rPr>
        <w:t>7.6B.3.4.1</w:t>
      </w:r>
      <w:r w:rsidRPr="0044437C">
        <w:rPr>
          <w:rFonts w:eastAsia="??"/>
        </w:rPr>
        <w:tab/>
        <w:t>Initial Conditions</w:t>
      </w:r>
    </w:p>
    <w:bookmarkEnd w:id="1890"/>
    <w:p w14:paraId="339F521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21DED3E"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44437C" w:rsidRDefault="00000000">
      <w:pPr>
        <w:pStyle w:val="TH"/>
      </w:pPr>
      <w:r w:rsidRPr="0044437C">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44437C" w14:paraId="36D6F785" w14:textId="77777777">
        <w:trPr>
          <w:cantSplit/>
          <w:jc w:val="center"/>
        </w:trPr>
        <w:tc>
          <w:tcPr>
            <w:tcW w:w="8485" w:type="dxa"/>
            <w:gridSpan w:val="6"/>
          </w:tcPr>
          <w:p w14:paraId="4AC30656" w14:textId="77777777" w:rsidR="00524A5D" w:rsidRPr="0044437C" w:rsidRDefault="00000000">
            <w:pPr>
              <w:pStyle w:val="TAH"/>
            </w:pPr>
            <w:r w:rsidRPr="0044437C">
              <w:t>Initial Conditions</w:t>
            </w:r>
          </w:p>
        </w:tc>
      </w:tr>
      <w:tr w:rsidR="00524A5D" w:rsidRPr="0044437C" w14:paraId="31D33CBF" w14:textId="77777777">
        <w:trPr>
          <w:cantSplit/>
          <w:jc w:val="center"/>
        </w:trPr>
        <w:tc>
          <w:tcPr>
            <w:tcW w:w="3988" w:type="dxa"/>
            <w:gridSpan w:val="3"/>
          </w:tcPr>
          <w:p w14:paraId="6FE280D4" w14:textId="77777777" w:rsidR="00524A5D" w:rsidRPr="0044437C" w:rsidRDefault="00000000">
            <w:pPr>
              <w:pStyle w:val="TAL"/>
            </w:pPr>
            <w:r w:rsidRPr="0044437C">
              <w:t>Test Environment as specified in TS 36.508 [12] clause 8.1.1</w:t>
            </w:r>
          </w:p>
        </w:tc>
        <w:tc>
          <w:tcPr>
            <w:tcW w:w="4497" w:type="dxa"/>
            <w:gridSpan w:val="3"/>
            <w:shd w:val="clear" w:color="auto" w:fill="auto"/>
          </w:tcPr>
          <w:p w14:paraId="5F754B36" w14:textId="77777777" w:rsidR="00524A5D" w:rsidRPr="0044437C" w:rsidRDefault="00000000">
            <w:pPr>
              <w:pStyle w:val="TAL"/>
            </w:pPr>
            <w:r w:rsidRPr="0044437C">
              <w:t>Normal</w:t>
            </w:r>
          </w:p>
        </w:tc>
      </w:tr>
      <w:tr w:rsidR="00524A5D" w:rsidRPr="0044437C" w14:paraId="567AF723" w14:textId="77777777">
        <w:trPr>
          <w:cantSplit/>
          <w:jc w:val="center"/>
        </w:trPr>
        <w:tc>
          <w:tcPr>
            <w:tcW w:w="3988" w:type="dxa"/>
            <w:gridSpan w:val="3"/>
          </w:tcPr>
          <w:p w14:paraId="0FCE34F8" w14:textId="77777777" w:rsidR="00524A5D" w:rsidRPr="0044437C" w:rsidRDefault="00000000">
            <w:pPr>
              <w:pStyle w:val="TAL"/>
            </w:pPr>
            <w:r w:rsidRPr="0044437C">
              <w:t>Test Frequencies as specified in TS36.508 [12] clause 8.1.3.1</w:t>
            </w:r>
          </w:p>
        </w:tc>
        <w:tc>
          <w:tcPr>
            <w:tcW w:w="4497" w:type="dxa"/>
            <w:gridSpan w:val="3"/>
            <w:shd w:val="clear" w:color="auto" w:fill="auto"/>
          </w:tcPr>
          <w:p w14:paraId="74D2CFCE" w14:textId="62D5D61F" w:rsidR="00524A5D" w:rsidRPr="0044437C" w:rsidRDefault="008B7E20">
            <w:pPr>
              <w:pStyle w:val="TAL"/>
            </w:pPr>
            <w:r w:rsidRPr="0044437C">
              <w:t>Low range</w:t>
            </w:r>
          </w:p>
        </w:tc>
      </w:tr>
      <w:tr w:rsidR="00524A5D" w:rsidRPr="0044437C" w14:paraId="29C20965" w14:textId="77777777">
        <w:trPr>
          <w:jc w:val="center"/>
        </w:trPr>
        <w:tc>
          <w:tcPr>
            <w:tcW w:w="1470" w:type="dxa"/>
          </w:tcPr>
          <w:p w14:paraId="4667E9BC" w14:textId="77777777" w:rsidR="00524A5D" w:rsidRPr="0044437C" w:rsidRDefault="00000000">
            <w:pPr>
              <w:pStyle w:val="TAH"/>
            </w:pPr>
            <w:r w:rsidRPr="0044437C">
              <w:t>Configuration ID</w:t>
            </w:r>
          </w:p>
        </w:tc>
        <w:tc>
          <w:tcPr>
            <w:tcW w:w="2518" w:type="dxa"/>
            <w:gridSpan w:val="2"/>
          </w:tcPr>
          <w:p w14:paraId="1B7E99FB" w14:textId="77777777" w:rsidR="00524A5D" w:rsidRPr="0044437C" w:rsidRDefault="00000000">
            <w:pPr>
              <w:pStyle w:val="TAH"/>
            </w:pPr>
            <w:r w:rsidRPr="0044437C">
              <w:t>Downlink Configuration</w:t>
            </w:r>
          </w:p>
        </w:tc>
        <w:tc>
          <w:tcPr>
            <w:tcW w:w="4497" w:type="dxa"/>
            <w:gridSpan w:val="3"/>
          </w:tcPr>
          <w:p w14:paraId="62E5ED00" w14:textId="77777777" w:rsidR="00524A5D" w:rsidRPr="0044437C" w:rsidRDefault="00000000">
            <w:pPr>
              <w:pStyle w:val="TAH"/>
            </w:pPr>
            <w:r w:rsidRPr="0044437C">
              <w:t>Uplink Configuration</w:t>
            </w:r>
          </w:p>
        </w:tc>
      </w:tr>
      <w:tr w:rsidR="00524A5D" w:rsidRPr="0044437C" w14:paraId="3CBAA3C5" w14:textId="77777777">
        <w:trPr>
          <w:jc w:val="center"/>
        </w:trPr>
        <w:tc>
          <w:tcPr>
            <w:tcW w:w="1470" w:type="dxa"/>
          </w:tcPr>
          <w:p w14:paraId="13EF2CDA" w14:textId="77777777" w:rsidR="00524A5D" w:rsidRPr="0044437C" w:rsidRDefault="00524A5D">
            <w:pPr>
              <w:pStyle w:val="TAC"/>
            </w:pPr>
          </w:p>
        </w:tc>
        <w:tc>
          <w:tcPr>
            <w:tcW w:w="1214" w:type="dxa"/>
          </w:tcPr>
          <w:p w14:paraId="599873C5" w14:textId="77777777" w:rsidR="00524A5D" w:rsidRPr="0044437C" w:rsidRDefault="00000000">
            <w:pPr>
              <w:pStyle w:val="TAC"/>
            </w:pPr>
            <w:r w:rsidRPr="0044437C">
              <w:t>Modulation</w:t>
            </w:r>
          </w:p>
        </w:tc>
        <w:tc>
          <w:tcPr>
            <w:tcW w:w="1304" w:type="dxa"/>
          </w:tcPr>
          <w:p w14:paraId="489E3ED5" w14:textId="77777777" w:rsidR="00524A5D" w:rsidRPr="0044437C" w:rsidRDefault="00000000">
            <w:pPr>
              <w:pStyle w:val="TAC"/>
            </w:pPr>
            <w:r w:rsidRPr="0044437C">
              <w:rPr>
                <w:rFonts w:cs="Arial"/>
              </w:rPr>
              <w:t>Subcarriers</w:t>
            </w:r>
          </w:p>
        </w:tc>
        <w:tc>
          <w:tcPr>
            <w:tcW w:w="1672" w:type="dxa"/>
          </w:tcPr>
          <w:p w14:paraId="79DD4B4A" w14:textId="77777777" w:rsidR="00524A5D" w:rsidRPr="0044437C" w:rsidRDefault="00000000">
            <w:pPr>
              <w:pStyle w:val="TAC"/>
            </w:pPr>
            <w:r w:rsidRPr="0044437C">
              <w:t>Modulation</w:t>
            </w:r>
          </w:p>
        </w:tc>
        <w:tc>
          <w:tcPr>
            <w:tcW w:w="1134" w:type="dxa"/>
          </w:tcPr>
          <w:p w14:paraId="399E54E3" w14:textId="77777777" w:rsidR="00524A5D" w:rsidRPr="0044437C" w:rsidRDefault="00000000">
            <w:pPr>
              <w:pStyle w:val="TAC"/>
            </w:pPr>
            <w:r w:rsidRPr="0044437C">
              <w:t>N</w:t>
            </w:r>
            <w:r w:rsidRPr="0044437C">
              <w:rPr>
                <w:vertAlign w:val="subscript"/>
              </w:rPr>
              <w:t>tones</w:t>
            </w:r>
          </w:p>
        </w:tc>
        <w:tc>
          <w:tcPr>
            <w:tcW w:w="1691" w:type="dxa"/>
          </w:tcPr>
          <w:p w14:paraId="0A2B5DD0" w14:textId="77777777" w:rsidR="00524A5D" w:rsidRPr="0044437C" w:rsidRDefault="00000000">
            <w:pPr>
              <w:pStyle w:val="TAC"/>
            </w:pPr>
            <w:r w:rsidRPr="0044437C">
              <w:t>Subcarrier spacing</w:t>
            </w:r>
          </w:p>
        </w:tc>
      </w:tr>
      <w:tr w:rsidR="00524A5D" w:rsidRPr="0044437C" w14:paraId="579D8B9C" w14:textId="77777777">
        <w:trPr>
          <w:jc w:val="center"/>
        </w:trPr>
        <w:tc>
          <w:tcPr>
            <w:tcW w:w="1470" w:type="dxa"/>
          </w:tcPr>
          <w:p w14:paraId="5F2980AD" w14:textId="77777777" w:rsidR="00524A5D" w:rsidRPr="0044437C" w:rsidRDefault="00000000">
            <w:pPr>
              <w:pStyle w:val="TAC"/>
            </w:pPr>
            <w:r w:rsidRPr="0044437C">
              <w:t>1</w:t>
            </w:r>
          </w:p>
        </w:tc>
        <w:tc>
          <w:tcPr>
            <w:tcW w:w="1214" w:type="dxa"/>
          </w:tcPr>
          <w:p w14:paraId="563A4AF5" w14:textId="77777777" w:rsidR="00524A5D" w:rsidRPr="0044437C" w:rsidRDefault="00000000">
            <w:pPr>
              <w:pStyle w:val="TAC"/>
              <w:rPr>
                <w:lang w:eastAsia="ko-KR"/>
              </w:rPr>
            </w:pPr>
            <w:r w:rsidRPr="0044437C">
              <w:rPr>
                <w:lang w:eastAsia="ko-KR"/>
              </w:rPr>
              <w:t>QPSK</w:t>
            </w:r>
          </w:p>
        </w:tc>
        <w:tc>
          <w:tcPr>
            <w:tcW w:w="1304" w:type="dxa"/>
          </w:tcPr>
          <w:p w14:paraId="155A783E" w14:textId="77777777" w:rsidR="00524A5D" w:rsidRPr="0044437C" w:rsidRDefault="00000000">
            <w:pPr>
              <w:pStyle w:val="TAC"/>
              <w:rPr>
                <w:lang w:eastAsia="ko-KR"/>
              </w:rPr>
            </w:pPr>
            <w:r w:rsidRPr="0044437C">
              <w:rPr>
                <w:lang w:eastAsia="ko-KR"/>
              </w:rPr>
              <w:t>12</w:t>
            </w:r>
          </w:p>
        </w:tc>
        <w:tc>
          <w:tcPr>
            <w:tcW w:w="1672" w:type="dxa"/>
          </w:tcPr>
          <w:p w14:paraId="4AC390D4" w14:textId="77777777" w:rsidR="00524A5D" w:rsidRPr="0044437C" w:rsidRDefault="00000000">
            <w:pPr>
              <w:pStyle w:val="TAC"/>
            </w:pPr>
            <w:r w:rsidRPr="0044437C">
              <w:t>BPSK</w:t>
            </w:r>
          </w:p>
        </w:tc>
        <w:tc>
          <w:tcPr>
            <w:tcW w:w="1134" w:type="dxa"/>
          </w:tcPr>
          <w:p w14:paraId="4B97F898" w14:textId="77777777" w:rsidR="00524A5D" w:rsidRPr="0044437C" w:rsidRDefault="00000000">
            <w:pPr>
              <w:pStyle w:val="TAC"/>
            </w:pPr>
            <w:r w:rsidRPr="0044437C">
              <w:t>1@0</w:t>
            </w:r>
          </w:p>
        </w:tc>
        <w:tc>
          <w:tcPr>
            <w:tcW w:w="1691" w:type="dxa"/>
          </w:tcPr>
          <w:p w14:paraId="2028C86C" w14:textId="77777777" w:rsidR="00524A5D" w:rsidRPr="0044437C" w:rsidRDefault="00000000">
            <w:pPr>
              <w:pStyle w:val="TAC"/>
            </w:pPr>
            <w:r w:rsidRPr="0044437C">
              <w:t>15 kHz</w:t>
            </w:r>
          </w:p>
        </w:tc>
      </w:tr>
    </w:tbl>
    <w:p w14:paraId="2434E397" w14:textId="77777777" w:rsidR="00524A5D" w:rsidRPr="0044437C" w:rsidRDefault="00524A5D"/>
    <w:p w14:paraId="1C0BDFB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A.5 using only the main UE Tx/Rx antenna.</w:t>
      </w:r>
    </w:p>
    <w:p w14:paraId="0E922A6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187075E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2D66D36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7.6B.3.4.1-1.</w:t>
      </w:r>
    </w:p>
    <w:p w14:paraId="5CC9567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7A14F3A" w14:textId="77777777" w:rsidR="00DA2A01" w:rsidRPr="0044437C" w:rsidRDefault="00000000" w:rsidP="00F617FE">
      <w:pPr>
        <w:pStyle w:val="B1"/>
        <w:contextualSpacing w:val="0"/>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32693F8F" w14:textId="77777777" w:rsidR="00DA2A01" w:rsidRPr="0044437C" w:rsidRDefault="00DA2A01" w:rsidP="00F617FE">
      <w:pPr>
        <w:pStyle w:val="B1"/>
        <w:contextualSpacing w:val="0"/>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3306B540" w14:textId="1A1E160A" w:rsidR="00524A5D" w:rsidRPr="0044437C" w:rsidRDefault="00DA2A01" w:rsidP="00F617FE">
      <w:pPr>
        <w:pStyle w:val="B1"/>
        <w:contextualSpacing w:val="0"/>
        <w:rPr>
          <w:rFonts w:eastAsia="Malgun Gothic"/>
        </w:rPr>
      </w:pPr>
      <w:r w:rsidRPr="0044437C">
        <w:rPr>
          <w:rFonts w:eastAsia="Malgun Gothic"/>
        </w:rPr>
        <w:lastRenderedPageBreak/>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8.2.6.2.1-2 for NGSO (LEO-600).</w:t>
      </w:r>
    </w:p>
    <w:p w14:paraId="23641D90" w14:textId="599EB25F" w:rsidR="00524A5D" w:rsidRPr="0044437C" w:rsidRDefault="00DA2A01" w:rsidP="00F617FE">
      <w:pPr>
        <w:pStyle w:val="B1"/>
        <w:contextualSpacing w:val="0"/>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8.2.6.2.1-1 for GSO if UE supports only GSO and Table 8.2.6.2.1-2 for NGSO (LEO-600) if UE supports only NGSO satellites or both GSO and NGSO satellites. Test system shall send same SIB31-NB information during the duration of the test as defined in TS 36.508 [12] clause 8.2.6.3.1.</w:t>
      </w:r>
    </w:p>
    <w:p w14:paraId="52CED176" w14:textId="382DDA0D"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634685E4" w14:textId="52130202"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2A-NB with CP CIoT Optimisation according to TS 36.508 [12] clause 8.1.5. Message contents are defined in clause 7.6B.3.4.3.</w:t>
      </w:r>
    </w:p>
    <w:p w14:paraId="238B567E" w14:textId="77777777" w:rsidR="00524A5D" w:rsidRPr="0044437C" w:rsidRDefault="00000000">
      <w:pPr>
        <w:pStyle w:val="H6"/>
      </w:pPr>
      <w:bookmarkStart w:id="1891" w:name="MCCQCTEMPBM_00000385"/>
      <w:r w:rsidRPr="0044437C">
        <w:rPr>
          <w:rFonts w:eastAsia="??"/>
        </w:rPr>
        <w:t>7.6B.3.4.2</w:t>
      </w:r>
      <w:r w:rsidRPr="0044437C">
        <w:rPr>
          <w:rFonts w:eastAsia="??"/>
        </w:rPr>
        <w:tab/>
        <w:t>Test Procedure</w:t>
      </w:r>
    </w:p>
    <w:bookmarkEnd w:id="1891"/>
    <w:p w14:paraId="3381F15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7.6B.3.5-1.</w:t>
      </w:r>
    </w:p>
    <w:p w14:paraId="270BF2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7.6B.3.5-1. The frequency step size is 1MHz.</w:t>
      </w:r>
    </w:p>
    <w:p w14:paraId="10564D5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9E2B8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Record the frequencies for which the throughput doesn't meet the requirements.</w:t>
      </w:r>
    </w:p>
    <w:p w14:paraId="69C497A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35FA6797" w14:textId="77777777" w:rsidR="00524A5D" w:rsidRPr="0044437C" w:rsidRDefault="00000000">
      <w:pPr>
        <w:pStyle w:val="H6"/>
      </w:pPr>
      <w:bookmarkStart w:id="1892" w:name="MCCQCTEMPBM_00000386"/>
      <w:r w:rsidRPr="0044437C">
        <w:rPr>
          <w:rFonts w:eastAsia="??"/>
        </w:rPr>
        <w:t>7.6B.3.4.3</w:t>
      </w:r>
      <w:r w:rsidRPr="0044437C">
        <w:rPr>
          <w:rFonts w:eastAsia="??"/>
        </w:rPr>
        <w:tab/>
        <w:t>Message Contents</w:t>
      </w:r>
    </w:p>
    <w:bookmarkEnd w:id="1892"/>
    <w:p w14:paraId="6264CCBE" w14:textId="77777777" w:rsidR="00524A5D" w:rsidRPr="0044437C" w:rsidRDefault="00000000">
      <w:r w:rsidRPr="0044437C">
        <w:t>Message contents are according to TS 36.508 [12] clause 8.1.6.</w:t>
      </w:r>
    </w:p>
    <w:p w14:paraId="500F7A67" w14:textId="77777777" w:rsidR="00524A5D" w:rsidRPr="0044437C" w:rsidRDefault="00000000">
      <w:pPr>
        <w:pStyle w:val="H6"/>
      </w:pPr>
      <w:bookmarkStart w:id="1893" w:name="MCCQCTEMPBM_00000387"/>
      <w:r w:rsidRPr="0044437C">
        <w:rPr>
          <w:rFonts w:eastAsia="MS Mincho"/>
        </w:rPr>
        <w:t>7.6B.3.5</w:t>
      </w:r>
      <w:r w:rsidRPr="0044437C">
        <w:rPr>
          <w:rFonts w:eastAsia="MS Mincho"/>
        </w:rPr>
        <w:tab/>
        <w:t>Test Requirement</w:t>
      </w:r>
    </w:p>
    <w:bookmarkEnd w:id="1893"/>
    <w:p w14:paraId="7CD7920A" w14:textId="77777777" w:rsidR="00524A5D" w:rsidRPr="0044437C" w:rsidRDefault="00000000">
      <w:r w:rsidRPr="0044437C">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44437C" w:rsidRDefault="00000000">
      <w:r w:rsidRPr="0044437C">
        <w:rPr>
          <w:rFonts w:eastAsia="Osaka"/>
        </w:rPr>
        <w:t xml:space="preserve">For Table 7.6B.3.5-1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537926F5" w14:textId="77777777" w:rsidR="00572AC1" w:rsidRPr="0044437C" w:rsidRDefault="00572AC1" w:rsidP="00572AC1">
      <w:pPr>
        <w:pStyle w:val="TH"/>
      </w:pPr>
      <w:r w:rsidRPr="0044437C">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98DE2D1"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69D86A3B" w14:textId="77777777" w:rsidR="00572AC1" w:rsidRPr="0044437C" w:rsidRDefault="00572AC1" w:rsidP="0070746B">
            <w:pPr>
              <w:pStyle w:val="TAH"/>
            </w:pPr>
            <w:bookmarkStart w:id="1894" w:name="MCCQCTEMPBM_00000553"/>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2E70427C"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35BDA"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32D774A4"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0EA28522"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BDA1CC2" w14:textId="77777777" w:rsidR="00572AC1" w:rsidRPr="0044437C" w:rsidRDefault="00572AC1" w:rsidP="0070746B">
            <w:pPr>
              <w:pStyle w:val="TAH"/>
            </w:pPr>
            <w:r w:rsidRPr="0044437C">
              <w:t>Range 3</w:t>
            </w:r>
          </w:p>
        </w:tc>
      </w:tr>
      <w:tr w:rsidR="00572AC1" w:rsidRPr="0044437C" w14:paraId="7A9B58DE" w14:textId="77777777" w:rsidTr="0070746B">
        <w:trPr>
          <w:trHeight w:val="187"/>
          <w:jc w:val="center"/>
        </w:trPr>
        <w:tc>
          <w:tcPr>
            <w:tcW w:w="1106" w:type="dxa"/>
            <w:vMerge/>
            <w:tcBorders>
              <w:left w:val="single" w:sz="4" w:space="0" w:color="auto"/>
              <w:right w:val="single" w:sz="4" w:space="0" w:color="auto"/>
            </w:tcBorders>
          </w:tcPr>
          <w:p w14:paraId="6343496F" w14:textId="77777777" w:rsidR="00572AC1" w:rsidRPr="0044437C"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27651B8A" w14:textId="77777777" w:rsidR="00572AC1" w:rsidRPr="0044437C" w:rsidRDefault="00572AC1" w:rsidP="0070746B">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CDE4C68" w14:textId="77777777" w:rsidR="00572AC1" w:rsidRPr="0044437C" w:rsidRDefault="00572AC1" w:rsidP="0070746B">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2726125E" w14:textId="77777777" w:rsidR="00572AC1" w:rsidRPr="0044437C" w:rsidRDefault="00572AC1" w:rsidP="0070746B">
            <w:pPr>
              <w:pStyle w:val="TAH"/>
            </w:pPr>
            <w:r w:rsidRPr="0044437C">
              <w:rPr>
                <w:rFonts w:cs="Arial"/>
              </w:rPr>
              <w:t>REFSENS + 6 dB</w:t>
            </w:r>
          </w:p>
        </w:tc>
      </w:tr>
      <w:tr w:rsidR="00572AC1" w:rsidRPr="0044437C" w14:paraId="545E528D"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34AD29BF" w14:textId="77777777" w:rsidR="00572AC1" w:rsidRPr="0044437C" w:rsidRDefault="00572AC1" w:rsidP="0070746B"/>
        </w:tc>
        <w:tc>
          <w:tcPr>
            <w:tcW w:w="1488" w:type="dxa"/>
            <w:tcBorders>
              <w:top w:val="single" w:sz="4" w:space="0" w:color="auto"/>
              <w:left w:val="single" w:sz="4" w:space="0" w:color="auto"/>
              <w:bottom w:val="single" w:sz="4" w:space="0" w:color="auto"/>
              <w:right w:val="single" w:sz="4" w:space="0" w:color="auto"/>
            </w:tcBorders>
          </w:tcPr>
          <w:p w14:paraId="722749D8"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6848CBEB"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4BC3D84D"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334DEB53"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4F499177" w14:textId="77777777" w:rsidR="00572AC1" w:rsidRPr="0044437C" w:rsidRDefault="00572AC1" w:rsidP="0070746B">
            <w:pPr>
              <w:pStyle w:val="TAC"/>
            </w:pPr>
            <w:r w:rsidRPr="0044437C">
              <w:t>-15</w:t>
            </w:r>
            <w:r w:rsidRPr="0044437C">
              <w:rPr>
                <w:vertAlign w:val="superscript"/>
              </w:rPr>
              <w:t>3</w:t>
            </w:r>
          </w:p>
        </w:tc>
      </w:tr>
      <w:tr w:rsidR="00572AC1" w:rsidRPr="0044437C" w14:paraId="0A0C86E6"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91E0A3" w14:textId="3CE8B5A9" w:rsidR="00572AC1" w:rsidRPr="0044437C" w:rsidRDefault="002557C9" w:rsidP="0070746B">
            <w:pPr>
              <w:pStyle w:val="TAC"/>
            </w:pPr>
            <w:r w:rsidRPr="0044437C">
              <w:rPr>
                <w:lang w:eastAsia="zh-CN"/>
              </w:rPr>
              <w:lastRenderedPageBreak/>
              <w:t xml:space="preserve">253, </w:t>
            </w:r>
            <w:r w:rsidR="00572AC1" w:rsidRPr="0044437C">
              <w:rPr>
                <w:lang w:eastAsia="zh-CN"/>
              </w:rPr>
              <w:t>254</w:t>
            </w:r>
            <w:r w:rsidR="00572AC1" w:rsidRPr="0044437C">
              <w:rPr>
                <w:vertAlign w:val="superscript"/>
                <w:lang w:eastAsia="zh-CN"/>
              </w:rPr>
              <w:t>5,</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46398E5"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4BED4E33"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9DDDF87"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7FD5388C" w14:textId="77777777" w:rsidR="00572AC1" w:rsidRPr="0044437C" w:rsidRDefault="00572AC1" w:rsidP="0070746B">
            <w:pPr>
              <w:pStyle w:val="TAC"/>
              <w:rPr>
                <w:rFonts w:cs="Arial"/>
              </w:rPr>
            </w:pPr>
            <w:r w:rsidRPr="0044437C">
              <w:rPr>
                <w:rFonts w:cs="Arial"/>
              </w:rPr>
              <w:t>or</w:t>
            </w:r>
          </w:p>
          <w:p w14:paraId="31E75263"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507FCD"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35439B2A" w14:textId="77777777" w:rsidR="00572AC1" w:rsidRPr="0044437C" w:rsidRDefault="00572AC1" w:rsidP="0070746B">
            <w:pPr>
              <w:pStyle w:val="TAC"/>
              <w:rPr>
                <w:rFonts w:cs="Arial"/>
              </w:rPr>
            </w:pPr>
            <w:r w:rsidRPr="0044437C">
              <w:rPr>
                <w:rFonts w:cs="Arial"/>
              </w:rPr>
              <w:t>or</w:t>
            </w:r>
          </w:p>
          <w:p w14:paraId="7DA45CDE"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58B9CD9"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780CEF65" w14:textId="77777777" w:rsidR="00572AC1" w:rsidRPr="0044437C" w:rsidRDefault="00572AC1" w:rsidP="0070746B">
            <w:pPr>
              <w:pStyle w:val="TAC"/>
              <w:rPr>
                <w:rFonts w:cs="Arial"/>
              </w:rPr>
            </w:pPr>
            <w:r w:rsidRPr="0044437C">
              <w:rPr>
                <w:rFonts w:cs="Arial"/>
              </w:rPr>
              <w:t>or</w:t>
            </w:r>
          </w:p>
          <w:p w14:paraId="2348E93C"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3F2859DF" w14:textId="77777777" w:rsidR="00572AC1" w:rsidRPr="0044437C" w:rsidRDefault="00572AC1" w:rsidP="0070746B">
            <w:pPr>
              <w:pStyle w:val="TAC"/>
              <w:rPr>
                <w:rFonts w:cs="Arial"/>
              </w:rPr>
            </w:pPr>
            <w:r w:rsidRPr="0044437C">
              <w:rPr>
                <w:rFonts w:cs="Arial"/>
              </w:rPr>
              <w:t>≤ 12750</w:t>
            </w:r>
          </w:p>
        </w:tc>
      </w:tr>
      <w:tr w:rsidR="00572AC1" w:rsidRPr="0044437C" w14:paraId="32ED6BE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D9FD297" w14:textId="77777777" w:rsidR="00572AC1" w:rsidRPr="0044437C" w:rsidRDefault="00572AC1" w:rsidP="0070746B">
            <w:pPr>
              <w:pStyle w:val="TAC"/>
            </w:pPr>
            <w:r w:rsidRPr="0044437C">
              <w:t>256</w:t>
            </w:r>
            <w:r w:rsidRPr="0044437C">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175EA4B4"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24E1498F"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71CFC751"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4B1E5C7F" w14:textId="77777777" w:rsidR="00572AC1" w:rsidRPr="0044437C" w:rsidRDefault="00572AC1" w:rsidP="0070746B">
            <w:pPr>
              <w:pStyle w:val="TAC"/>
              <w:rPr>
                <w:rFonts w:cs="Arial"/>
              </w:rPr>
            </w:pPr>
            <w:r w:rsidRPr="0044437C">
              <w:rPr>
                <w:rFonts w:cs="Arial"/>
              </w:rPr>
              <w:t>or</w:t>
            </w:r>
          </w:p>
          <w:p w14:paraId="66CF4788"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F80C9D"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F08C591" w14:textId="77777777" w:rsidR="00572AC1" w:rsidRPr="0044437C" w:rsidRDefault="00572AC1" w:rsidP="0070746B">
            <w:pPr>
              <w:pStyle w:val="TAC"/>
              <w:rPr>
                <w:rFonts w:cs="Arial"/>
              </w:rPr>
            </w:pPr>
            <w:r w:rsidRPr="0044437C">
              <w:rPr>
                <w:rFonts w:cs="Arial"/>
              </w:rPr>
              <w:t>or</w:t>
            </w:r>
          </w:p>
          <w:p w14:paraId="2E90200C"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A2A3410"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701C437E" w14:textId="77777777" w:rsidR="00572AC1" w:rsidRPr="0044437C" w:rsidRDefault="00572AC1" w:rsidP="0070746B">
            <w:pPr>
              <w:pStyle w:val="TAC"/>
              <w:rPr>
                <w:rFonts w:cs="Arial"/>
              </w:rPr>
            </w:pPr>
            <w:r w:rsidRPr="0044437C">
              <w:rPr>
                <w:rFonts w:cs="Arial"/>
              </w:rPr>
              <w:t>or</w:t>
            </w:r>
          </w:p>
          <w:p w14:paraId="07563861"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1BDA19B" w14:textId="77777777" w:rsidR="00572AC1" w:rsidRPr="0044437C" w:rsidRDefault="00572AC1" w:rsidP="0070746B">
            <w:pPr>
              <w:pStyle w:val="TAC"/>
              <w:rPr>
                <w:rFonts w:cs="Arial"/>
              </w:rPr>
            </w:pPr>
            <w:r w:rsidRPr="0044437C">
              <w:rPr>
                <w:rFonts w:cs="Arial"/>
              </w:rPr>
              <w:t>≤ 12750</w:t>
            </w:r>
          </w:p>
        </w:tc>
      </w:tr>
      <w:tr w:rsidR="00572AC1" w:rsidRPr="0044437C" w14:paraId="686FC7EE"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595190C0" w14:textId="77777777" w:rsidR="00572AC1" w:rsidRPr="0044437C" w:rsidRDefault="00572AC1" w:rsidP="0070746B">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292AFE0D" w14:textId="77777777" w:rsidR="00572AC1" w:rsidRPr="0044437C" w:rsidRDefault="00572AC1" w:rsidP="0070746B">
            <w:pPr>
              <w:pStyle w:val="TAN"/>
              <w:rPr>
                <w:rFonts w:eastAsia="MS Mincho"/>
              </w:rPr>
            </w:pPr>
            <w:r w:rsidRPr="0044437C">
              <w:t>NOTE 2:</w:t>
            </w:r>
            <w:r w:rsidRPr="0044437C">
              <w:tab/>
            </w:r>
            <w:r w:rsidRPr="0044437C">
              <w:rPr>
                <w:rFonts w:eastAsia="MS Mincho"/>
              </w:rPr>
              <w:t>Band 256 lower frequency ranges are modified to enable specific implementations.</w:t>
            </w:r>
          </w:p>
          <w:p w14:paraId="71610C91" w14:textId="77777777" w:rsidR="00572AC1" w:rsidRPr="0044437C" w:rsidRDefault="00572AC1" w:rsidP="0070746B">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332BFA55" w14:textId="77777777" w:rsidR="00572AC1" w:rsidRPr="0044437C" w:rsidRDefault="00572AC1" w:rsidP="0070746B">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392F58D5" w14:textId="77777777" w:rsidR="00572AC1" w:rsidRPr="0044437C" w:rsidRDefault="00572AC1" w:rsidP="0070746B">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894"/>
    </w:tbl>
    <w:p w14:paraId="77CF7040" w14:textId="77777777" w:rsidR="00524A5D" w:rsidRPr="0044437C" w:rsidRDefault="00524A5D">
      <w:pPr>
        <w:rPr>
          <w:lang w:eastAsia="zh-TW"/>
        </w:rPr>
      </w:pPr>
    </w:p>
    <w:p w14:paraId="6C12370A" w14:textId="77777777" w:rsidR="00524A5D" w:rsidRPr="0044437C" w:rsidRDefault="00000000">
      <w:pPr>
        <w:pStyle w:val="Heading2"/>
      </w:pPr>
      <w:bookmarkStart w:id="1895" w:name="_Toc111062097"/>
      <w:bookmarkStart w:id="1896" w:name="_Toc28196"/>
      <w:bookmarkStart w:id="1897" w:name="_Toc21153"/>
      <w:bookmarkStart w:id="1898" w:name="_Toc121162903"/>
      <w:bookmarkStart w:id="1899" w:name="_Toc13344"/>
      <w:bookmarkStart w:id="1900" w:name="_Toc23174"/>
      <w:bookmarkStart w:id="1901" w:name="_Toc368026388"/>
      <w:bookmarkStart w:id="1902" w:name="_Toc29671"/>
      <w:bookmarkStart w:id="1903" w:name="_Toc5716"/>
      <w:bookmarkStart w:id="1904" w:name="_Toc120570111"/>
      <w:bookmarkStart w:id="1905" w:name="_Toc194571895"/>
      <w:bookmarkEnd w:id="1867"/>
      <w:r w:rsidRPr="0044437C">
        <w:t>7.7</w:t>
      </w:r>
      <w:r w:rsidRPr="0044437C">
        <w:tab/>
        <w:t>Spurious response</w:t>
      </w:r>
      <w:bookmarkEnd w:id="1895"/>
      <w:bookmarkEnd w:id="1896"/>
      <w:bookmarkEnd w:id="1897"/>
      <w:bookmarkEnd w:id="1898"/>
      <w:bookmarkEnd w:id="1899"/>
      <w:bookmarkEnd w:id="1900"/>
      <w:bookmarkEnd w:id="1901"/>
      <w:bookmarkEnd w:id="1902"/>
      <w:bookmarkEnd w:id="1903"/>
      <w:bookmarkEnd w:id="1904"/>
      <w:bookmarkEnd w:id="1905"/>
    </w:p>
    <w:p w14:paraId="11D67B23" w14:textId="77777777" w:rsidR="00524A5D" w:rsidRPr="0044437C" w:rsidRDefault="00000000">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6C3EB4F8" w14:textId="77777777" w:rsidR="00524A5D" w:rsidRPr="0044437C" w:rsidRDefault="00000000">
      <w:pPr>
        <w:pStyle w:val="Heading2"/>
      </w:pPr>
      <w:bookmarkStart w:id="1906" w:name="_Toc14595"/>
      <w:bookmarkStart w:id="1907" w:name="_Toc2851"/>
      <w:bookmarkStart w:id="1908" w:name="_Toc14766"/>
      <w:bookmarkStart w:id="1909" w:name="_Toc16922"/>
      <w:bookmarkStart w:id="1910" w:name="_Toc121162904"/>
      <w:bookmarkStart w:id="1911" w:name="_Toc120570112"/>
      <w:bookmarkStart w:id="1912" w:name="_Toc12699"/>
      <w:bookmarkStart w:id="1913" w:name="_Toc17604"/>
      <w:bookmarkStart w:id="1914" w:name="_Toc194571896"/>
      <w:r w:rsidRPr="0044437C">
        <w:t>7.7A</w:t>
      </w:r>
      <w:r w:rsidRPr="0044437C">
        <w:tab/>
        <w:t>Spurious response for category M1</w:t>
      </w:r>
      <w:bookmarkEnd w:id="1906"/>
      <w:bookmarkEnd w:id="1907"/>
      <w:bookmarkEnd w:id="1908"/>
      <w:bookmarkEnd w:id="1909"/>
      <w:bookmarkEnd w:id="1910"/>
      <w:bookmarkEnd w:id="1911"/>
      <w:bookmarkEnd w:id="1912"/>
      <w:bookmarkEnd w:id="1913"/>
      <w:bookmarkEnd w:id="1914"/>
    </w:p>
    <w:p w14:paraId="012E7CA3" w14:textId="77777777" w:rsidR="00524A5D" w:rsidRPr="0044437C" w:rsidRDefault="00000000">
      <w:pPr>
        <w:pStyle w:val="H6"/>
      </w:pPr>
      <w:bookmarkStart w:id="1915" w:name="MCCQCTEMPBM_00000388"/>
      <w:r w:rsidRPr="0044437C">
        <w:t>7.7A.1</w:t>
      </w:r>
      <w:r w:rsidRPr="0044437C">
        <w:tab/>
        <w:t>Test Purpose</w:t>
      </w:r>
    </w:p>
    <w:bookmarkEnd w:id="1915"/>
    <w:p w14:paraId="6F701ED4" w14:textId="77777777" w:rsidR="00524A5D" w:rsidRPr="0044437C" w:rsidRDefault="00000000">
      <w:r w:rsidRPr="0044437C">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44437C" w:rsidRDefault="00000000">
      <w:r w:rsidRPr="0044437C">
        <w:t>The lack of the spurious response ability decreases the coverage area when other unwanted interfering signal exists at any other frequency.</w:t>
      </w:r>
    </w:p>
    <w:p w14:paraId="4212D6B0" w14:textId="77777777" w:rsidR="00524A5D" w:rsidRPr="0044437C" w:rsidRDefault="00000000">
      <w:pPr>
        <w:pStyle w:val="H6"/>
      </w:pPr>
      <w:bookmarkStart w:id="1916" w:name="MCCQCTEMPBM_00000389"/>
      <w:r w:rsidRPr="0044437C">
        <w:t>7.7A.2</w:t>
      </w:r>
      <w:r w:rsidRPr="0044437C">
        <w:tab/>
        <w:t>Test Applicability</w:t>
      </w:r>
    </w:p>
    <w:bookmarkEnd w:id="1916"/>
    <w:p w14:paraId="67C2F97F" w14:textId="77777777" w:rsidR="00524A5D" w:rsidRPr="0044437C" w:rsidRDefault="00000000">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3DEA7BFE" w14:textId="77777777" w:rsidR="00524A5D" w:rsidRPr="0044437C" w:rsidRDefault="00000000">
      <w:pPr>
        <w:pStyle w:val="H6"/>
      </w:pPr>
      <w:bookmarkStart w:id="1917" w:name="MCCQCTEMPBM_00000390"/>
      <w:r w:rsidRPr="0044437C">
        <w:t>7.7A.3</w:t>
      </w:r>
      <w:r w:rsidRPr="0044437C">
        <w:tab/>
        <w:t>Minimum Conformance Requirements</w:t>
      </w:r>
    </w:p>
    <w:bookmarkEnd w:id="1917"/>
    <w:p w14:paraId="67A3869A" w14:textId="77777777" w:rsidR="00524A5D" w:rsidRPr="0044437C" w:rsidRDefault="00000000">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44437C" w:rsidRDefault="00000000">
      <w:pPr>
        <w:pStyle w:val="TH"/>
      </w:pPr>
      <w:r w:rsidRPr="0044437C">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084D72F7" w14:textId="77777777">
        <w:trPr>
          <w:jc w:val="center"/>
        </w:trPr>
        <w:tc>
          <w:tcPr>
            <w:tcW w:w="1559" w:type="dxa"/>
            <w:vMerge w:val="restart"/>
          </w:tcPr>
          <w:p w14:paraId="650502A6" w14:textId="77777777" w:rsidR="00524A5D" w:rsidRPr="0044437C" w:rsidRDefault="00000000">
            <w:pPr>
              <w:pStyle w:val="TAH"/>
              <w:rPr>
                <w:rFonts w:cs="Arial"/>
              </w:rPr>
            </w:pPr>
            <w:bookmarkStart w:id="1918" w:name="MCCQCTEMPBM_00000554"/>
            <w:r w:rsidRPr="0044437C">
              <w:rPr>
                <w:rFonts w:cs="Arial"/>
              </w:rPr>
              <w:t>Rx parameter</w:t>
            </w:r>
          </w:p>
        </w:tc>
        <w:tc>
          <w:tcPr>
            <w:tcW w:w="816" w:type="dxa"/>
            <w:vMerge w:val="restart"/>
          </w:tcPr>
          <w:p w14:paraId="0C437F16" w14:textId="77777777" w:rsidR="00524A5D" w:rsidRPr="0044437C" w:rsidRDefault="00000000">
            <w:pPr>
              <w:pStyle w:val="TAH"/>
              <w:rPr>
                <w:rFonts w:cs="Arial"/>
              </w:rPr>
            </w:pPr>
            <w:r w:rsidRPr="0044437C">
              <w:rPr>
                <w:rFonts w:cs="Arial"/>
              </w:rPr>
              <w:t xml:space="preserve">Units </w:t>
            </w:r>
          </w:p>
        </w:tc>
        <w:tc>
          <w:tcPr>
            <w:tcW w:w="6409" w:type="dxa"/>
          </w:tcPr>
          <w:p w14:paraId="146F2E3C" w14:textId="77777777" w:rsidR="00524A5D" w:rsidRPr="0044437C" w:rsidRDefault="00000000">
            <w:pPr>
              <w:pStyle w:val="TAH"/>
              <w:rPr>
                <w:rFonts w:cs="Arial"/>
              </w:rPr>
            </w:pPr>
            <w:r w:rsidRPr="0044437C">
              <w:rPr>
                <w:rFonts w:cs="Arial"/>
              </w:rPr>
              <w:t>Channel bandwidth</w:t>
            </w:r>
          </w:p>
        </w:tc>
      </w:tr>
      <w:tr w:rsidR="00524A5D" w:rsidRPr="0044437C" w14:paraId="31D60669" w14:textId="77777777">
        <w:trPr>
          <w:jc w:val="center"/>
        </w:trPr>
        <w:tc>
          <w:tcPr>
            <w:tcW w:w="1559" w:type="dxa"/>
            <w:vMerge/>
          </w:tcPr>
          <w:p w14:paraId="1E4025EE" w14:textId="77777777" w:rsidR="00524A5D" w:rsidRPr="0044437C" w:rsidRDefault="00524A5D">
            <w:pPr>
              <w:pStyle w:val="TAH"/>
              <w:rPr>
                <w:rFonts w:cs="Arial"/>
              </w:rPr>
            </w:pPr>
          </w:p>
        </w:tc>
        <w:tc>
          <w:tcPr>
            <w:tcW w:w="816" w:type="dxa"/>
            <w:vMerge/>
          </w:tcPr>
          <w:p w14:paraId="1DFBD7C8" w14:textId="77777777" w:rsidR="00524A5D" w:rsidRPr="0044437C" w:rsidRDefault="00524A5D">
            <w:pPr>
              <w:pStyle w:val="TAH"/>
              <w:rPr>
                <w:rFonts w:cs="Arial"/>
              </w:rPr>
            </w:pPr>
          </w:p>
        </w:tc>
        <w:tc>
          <w:tcPr>
            <w:tcW w:w="6409" w:type="dxa"/>
          </w:tcPr>
          <w:p w14:paraId="6191CF99" w14:textId="77777777" w:rsidR="00524A5D" w:rsidRPr="0044437C" w:rsidRDefault="00000000">
            <w:pPr>
              <w:pStyle w:val="TAH"/>
              <w:rPr>
                <w:rFonts w:cs="Arial"/>
              </w:rPr>
            </w:pPr>
            <w:r w:rsidRPr="0044437C">
              <w:rPr>
                <w:rFonts w:cs="Arial"/>
              </w:rPr>
              <w:t xml:space="preserve">1.4 MHz </w:t>
            </w:r>
          </w:p>
        </w:tc>
      </w:tr>
      <w:tr w:rsidR="00524A5D" w:rsidRPr="0044437C" w14:paraId="2FD0AFC8" w14:textId="77777777">
        <w:trPr>
          <w:jc w:val="center"/>
        </w:trPr>
        <w:tc>
          <w:tcPr>
            <w:tcW w:w="1559" w:type="dxa"/>
            <w:vMerge w:val="restart"/>
            <w:vAlign w:val="center"/>
          </w:tcPr>
          <w:p w14:paraId="7AC0BE36" w14:textId="77777777" w:rsidR="00524A5D" w:rsidRPr="0044437C" w:rsidRDefault="00000000">
            <w:pPr>
              <w:pStyle w:val="TAL"/>
              <w:rPr>
                <w:rFonts w:cs="Arial"/>
                <w:bCs/>
              </w:rPr>
            </w:pPr>
            <w:r w:rsidRPr="0044437C">
              <w:rPr>
                <w:rFonts w:cs="Arial"/>
              </w:rPr>
              <w:t>Power in Transmission Bandwidth Configuration</w:t>
            </w:r>
          </w:p>
        </w:tc>
        <w:tc>
          <w:tcPr>
            <w:tcW w:w="816" w:type="dxa"/>
            <w:vMerge w:val="restart"/>
            <w:vAlign w:val="center"/>
          </w:tcPr>
          <w:p w14:paraId="4F4E162D" w14:textId="77777777" w:rsidR="00524A5D" w:rsidRPr="0044437C" w:rsidRDefault="00000000">
            <w:pPr>
              <w:pStyle w:val="TAC"/>
              <w:rPr>
                <w:rFonts w:cs="Arial"/>
              </w:rPr>
            </w:pPr>
            <w:r w:rsidRPr="0044437C">
              <w:rPr>
                <w:rFonts w:cs="Arial"/>
              </w:rPr>
              <w:t>dBm</w:t>
            </w:r>
          </w:p>
        </w:tc>
        <w:tc>
          <w:tcPr>
            <w:tcW w:w="6409" w:type="dxa"/>
            <w:vAlign w:val="bottom"/>
          </w:tcPr>
          <w:p w14:paraId="01B5A03B"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355E2149" w14:textId="77777777">
        <w:trPr>
          <w:jc w:val="center"/>
        </w:trPr>
        <w:tc>
          <w:tcPr>
            <w:tcW w:w="1559" w:type="dxa"/>
            <w:vMerge/>
            <w:vAlign w:val="center"/>
          </w:tcPr>
          <w:p w14:paraId="73F455E9" w14:textId="77777777" w:rsidR="00524A5D" w:rsidRPr="0044437C" w:rsidRDefault="00524A5D">
            <w:pPr>
              <w:pStyle w:val="TableText"/>
              <w:jc w:val="left"/>
              <w:rPr>
                <w:rFonts w:cs="Arial"/>
                <w:bCs/>
                <w:sz w:val="18"/>
                <w:szCs w:val="18"/>
              </w:rPr>
            </w:pPr>
          </w:p>
        </w:tc>
        <w:tc>
          <w:tcPr>
            <w:tcW w:w="816" w:type="dxa"/>
            <w:vMerge/>
            <w:vAlign w:val="center"/>
          </w:tcPr>
          <w:p w14:paraId="7F90BCB5" w14:textId="77777777" w:rsidR="00524A5D" w:rsidRPr="0044437C" w:rsidRDefault="00524A5D">
            <w:pPr>
              <w:pStyle w:val="TAC"/>
              <w:rPr>
                <w:rFonts w:cs="Arial"/>
              </w:rPr>
            </w:pPr>
          </w:p>
        </w:tc>
        <w:tc>
          <w:tcPr>
            <w:tcW w:w="6409" w:type="dxa"/>
            <w:vAlign w:val="center"/>
          </w:tcPr>
          <w:p w14:paraId="6EA46FB3" w14:textId="77777777" w:rsidR="00524A5D" w:rsidRPr="0044437C" w:rsidRDefault="00000000">
            <w:pPr>
              <w:pStyle w:val="TAC"/>
              <w:rPr>
                <w:rFonts w:cs="Arial"/>
              </w:rPr>
            </w:pPr>
            <w:r w:rsidRPr="0044437C">
              <w:rPr>
                <w:rFonts w:cs="Arial"/>
              </w:rPr>
              <w:t>6</w:t>
            </w:r>
          </w:p>
        </w:tc>
      </w:tr>
      <w:tr w:rsidR="00524A5D" w:rsidRPr="0044437C" w14:paraId="4E480BCA" w14:textId="77777777">
        <w:trPr>
          <w:trHeight w:val="398"/>
          <w:jc w:val="center"/>
        </w:trPr>
        <w:tc>
          <w:tcPr>
            <w:tcW w:w="8784" w:type="dxa"/>
            <w:gridSpan w:val="3"/>
          </w:tcPr>
          <w:p w14:paraId="772FBFB6"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7DDAB348" w14:textId="77777777" w:rsidR="00524A5D" w:rsidRPr="0044437C" w:rsidRDefault="00000000">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4A1CCF43"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18"/>
    </w:tbl>
    <w:p w14:paraId="3CF9250A" w14:textId="77777777" w:rsidR="00524A5D" w:rsidRPr="0044437C" w:rsidRDefault="00524A5D"/>
    <w:p w14:paraId="3D0ED69C" w14:textId="77777777" w:rsidR="00524A5D" w:rsidRPr="0044437C" w:rsidRDefault="00000000">
      <w:pPr>
        <w:pStyle w:val="TH"/>
      </w:pPr>
      <w:r w:rsidRPr="0044437C">
        <w:lastRenderedPageBreak/>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02497423" w14:textId="77777777">
        <w:trPr>
          <w:trHeight w:val="255"/>
          <w:jc w:val="center"/>
        </w:trPr>
        <w:tc>
          <w:tcPr>
            <w:tcW w:w="2260" w:type="dxa"/>
          </w:tcPr>
          <w:p w14:paraId="7D4C00AD" w14:textId="77777777" w:rsidR="00524A5D" w:rsidRPr="0044437C" w:rsidRDefault="00000000">
            <w:pPr>
              <w:pStyle w:val="TAH"/>
              <w:rPr>
                <w:rFonts w:cs="Arial"/>
              </w:rPr>
            </w:pPr>
            <w:r w:rsidRPr="0044437C">
              <w:rPr>
                <w:rFonts w:cs="Arial"/>
              </w:rPr>
              <w:br w:type="page"/>
              <w:t>Parameter</w:t>
            </w:r>
          </w:p>
        </w:tc>
        <w:tc>
          <w:tcPr>
            <w:tcW w:w="2261" w:type="dxa"/>
          </w:tcPr>
          <w:p w14:paraId="67C2DD2A" w14:textId="77777777" w:rsidR="00524A5D" w:rsidRPr="0044437C" w:rsidRDefault="00000000">
            <w:pPr>
              <w:pStyle w:val="TAH"/>
              <w:rPr>
                <w:rFonts w:cs="Arial"/>
              </w:rPr>
            </w:pPr>
            <w:r w:rsidRPr="0044437C">
              <w:rPr>
                <w:rFonts w:cs="Arial"/>
              </w:rPr>
              <w:t>Unit</w:t>
            </w:r>
          </w:p>
        </w:tc>
        <w:tc>
          <w:tcPr>
            <w:tcW w:w="2749" w:type="dxa"/>
          </w:tcPr>
          <w:p w14:paraId="39AB78E3" w14:textId="77777777" w:rsidR="00524A5D" w:rsidRPr="0044437C" w:rsidRDefault="00000000">
            <w:pPr>
              <w:pStyle w:val="TAH"/>
              <w:rPr>
                <w:rFonts w:cs="Arial"/>
              </w:rPr>
            </w:pPr>
            <w:r w:rsidRPr="0044437C">
              <w:rPr>
                <w:rFonts w:cs="Arial"/>
              </w:rPr>
              <w:t>Level</w:t>
            </w:r>
          </w:p>
        </w:tc>
      </w:tr>
      <w:tr w:rsidR="00524A5D" w:rsidRPr="0044437C" w14:paraId="301F2B5D" w14:textId="77777777">
        <w:trPr>
          <w:trHeight w:val="255"/>
          <w:jc w:val="center"/>
        </w:trPr>
        <w:tc>
          <w:tcPr>
            <w:tcW w:w="2260" w:type="dxa"/>
            <w:vAlign w:val="center"/>
          </w:tcPr>
          <w:p w14:paraId="56F903C2" w14:textId="77777777" w:rsidR="00524A5D" w:rsidRPr="0044437C" w:rsidRDefault="00000000">
            <w:pPr>
              <w:pStyle w:val="TAL"/>
              <w:rPr>
                <w:rFonts w:cs="Arial"/>
                <w:vertAlign w:val="subscript"/>
              </w:rPr>
            </w:pPr>
            <w:r w:rsidRPr="0044437C">
              <w:rPr>
                <w:rFonts w:cs="Arial"/>
              </w:rPr>
              <w:t>P</w:t>
            </w:r>
            <w:r w:rsidRPr="0044437C">
              <w:rPr>
                <w:rFonts w:cs="Arial"/>
                <w:vertAlign w:val="subscript"/>
              </w:rPr>
              <w:t>Interferer</w:t>
            </w:r>
          </w:p>
          <w:p w14:paraId="2A12074A" w14:textId="77777777" w:rsidR="00524A5D" w:rsidRPr="0044437C" w:rsidRDefault="00000000">
            <w:pPr>
              <w:pStyle w:val="TAL"/>
              <w:rPr>
                <w:rFonts w:cs="Arial"/>
              </w:rPr>
            </w:pPr>
            <w:r w:rsidRPr="0044437C">
              <w:rPr>
                <w:rFonts w:cs="Arial"/>
              </w:rPr>
              <w:t>(CW)</w:t>
            </w:r>
          </w:p>
        </w:tc>
        <w:tc>
          <w:tcPr>
            <w:tcW w:w="2261" w:type="dxa"/>
            <w:vAlign w:val="center"/>
          </w:tcPr>
          <w:p w14:paraId="10AE7C40" w14:textId="77777777" w:rsidR="00524A5D" w:rsidRPr="0044437C" w:rsidRDefault="00000000">
            <w:pPr>
              <w:pStyle w:val="TAC"/>
              <w:rPr>
                <w:rFonts w:cs="Arial"/>
              </w:rPr>
            </w:pPr>
            <w:r w:rsidRPr="0044437C">
              <w:rPr>
                <w:rFonts w:cs="Arial"/>
              </w:rPr>
              <w:t>dBm</w:t>
            </w:r>
          </w:p>
        </w:tc>
        <w:tc>
          <w:tcPr>
            <w:tcW w:w="2749" w:type="dxa"/>
            <w:vAlign w:val="center"/>
          </w:tcPr>
          <w:p w14:paraId="10E158FA" w14:textId="77777777" w:rsidR="00524A5D" w:rsidRPr="0044437C" w:rsidRDefault="00000000">
            <w:pPr>
              <w:pStyle w:val="TAC"/>
              <w:rPr>
                <w:rFonts w:cs="Arial"/>
              </w:rPr>
            </w:pPr>
            <w:r w:rsidRPr="0044437C">
              <w:rPr>
                <w:rFonts w:cs="Arial"/>
              </w:rPr>
              <w:t>-44</w:t>
            </w:r>
          </w:p>
        </w:tc>
      </w:tr>
      <w:tr w:rsidR="00524A5D" w:rsidRPr="0044437C" w14:paraId="2211AE65" w14:textId="77777777">
        <w:trPr>
          <w:trHeight w:val="255"/>
          <w:jc w:val="center"/>
        </w:trPr>
        <w:tc>
          <w:tcPr>
            <w:tcW w:w="2260" w:type="dxa"/>
            <w:vAlign w:val="center"/>
          </w:tcPr>
          <w:p w14:paraId="36CF5FA2"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4C94A351" w14:textId="77777777" w:rsidR="00524A5D" w:rsidRPr="0044437C" w:rsidRDefault="00000000">
            <w:pPr>
              <w:pStyle w:val="TAC"/>
              <w:rPr>
                <w:rFonts w:cs="Arial"/>
              </w:rPr>
            </w:pPr>
            <w:r w:rsidRPr="0044437C">
              <w:rPr>
                <w:rFonts w:cs="Arial"/>
              </w:rPr>
              <w:t>MHz</w:t>
            </w:r>
          </w:p>
        </w:tc>
        <w:tc>
          <w:tcPr>
            <w:tcW w:w="2749" w:type="dxa"/>
            <w:vAlign w:val="center"/>
          </w:tcPr>
          <w:p w14:paraId="7D4A2F9E" w14:textId="77777777" w:rsidR="00524A5D" w:rsidRPr="0044437C" w:rsidRDefault="00000000">
            <w:pPr>
              <w:pStyle w:val="TAC"/>
              <w:rPr>
                <w:rFonts w:cs="Arial"/>
              </w:rPr>
            </w:pPr>
            <w:r w:rsidRPr="0044437C">
              <w:rPr>
                <w:rFonts w:cs="Arial"/>
              </w:rPr>
              <w:t>Spurious response frequencies</w:t>
            </w:r>
          </w:p>
        </w:tc>
      </w:tr>
    </w:tbl>
    <w:p w14:paraId="1B5C250C" w14:textId="77777777" w:rsidR="00524A5D" w:rsidRPr="0044437C" w:rsidRDefault="00524A5D"/>
    <w:p w14:paraId="3905F45C" w14:textId="77777777" w:rsidR="00524A5D" w:rsidRPr="0044437C" w:rsidRDefault="00000000">
      <w:r w:rsidRPr="0044437C">
        <w:t>The normative reference for this requirement is TS 36.102 [11] clause 7.7A.</w:t>
      </w:r>
    </w:p>
    <w:p w14:paraId="347C2D56" w14:textId="77777777" w:rsidR="00524A5D" w:rsidRPr="0044437C" w:rsidRDefault="00000000">
      <w:pPr>
        <w:pStyle w:val="H6"/>
      </w:pPr>
      <w:bookmarkStart w:id="1919" w:name="MCCQCTEMPBM_00000391"/>
      <w:r w:rsidRPr="0044437C">
        <w:t>7.7A.4</w:t>
      </w:r>
      <w:r w:rsidRPr="0044437C">
        <w:tab/>
        <w:t>Test Description</w:t>
      </w:r>
    </w:p>
    <w:p w14:paraId="1AE413C3" w14:textId="77777777" w:rsidR="00524A5D" w:rsidRPr="0044437C" w:rsidRDefault="00000000">
      <w:pPr>
        <w:pStyle w:val="H6"/>
      </w:pPr>
      <w:bookmarkStart w:id="1920" w:name="MCCQCTEMPBM_00000392"/>
      <w:bookmarkEnd w:id="1919"/>
      <w:r w:rsidRPr="0044437C">
        <w:t>7.7A.4.1</w:t>
      </w:r>
      <w:r w:rsidRPr="0044437C">
        <w:tab/>
        <w:t>Initial Conditions</w:t>
      </w:r>
    </w:p>
    <w:bookmarkEnd w:id="1920"/>
    <w:p w14:paraId="3AD6D94F" w14:textId="77777777" w:rsidR="00524A5D" w:rsidRPr="0044437C" w:rsidRDefault="00000000">
      <w:r w:rsidRPr="0044437C">
        <w:t>The initial conditions shall be the same as in clause 7.6A.3.4.1 in order to test spurious responses obtained in clause 7.6A.3 under the same conditions.</w:t>
      </w:r>
    </w:p>
    <w:p w14:paraId="5F5B91C0" w14:textId="77777777" w:rsidR="00524A5D" w:rsidRPr="0044437C" w:rsidRDefault="00000000">
      <w:pPr>
        <w:pStyle w:val="H6"/>
      </w:pPr>
      <w:bookmarkStart w:id="1921" w:name="MCCQCTEMPBM_00000393"/>
      <w:r w:rsidRPr="0044437C">
        <w:t>7.7A.4.2</w:t>
      </w:r>
      <w:r w:rsidRPr="0044437C">
        <w:tab/>
        <w:t>Test Procedure</w:t>
      </w:r>
    </w:p>
    <w:bookmarkEnd w:id="1921"/>
    <w:p w14:paraId="56F35BB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throughput measurement, where:</w:t>
      </w:r>
    </w:p>
    <w:p w14:paraId="4210878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0F2B8BF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For the spurious frequency, measure the average throughput for a duration sufficient to achieve statistical significance according to Annex G.2.</w:t>
      </w:r>
    </w:p>
    <w:p w14:paraId="33ACEB27" w14:textId="77777777" w:rsidR="00524A5D" w:rsidRPr="0044437C" w:rsidRDefault="00000000">
      <w:pPr>
        <w:pStyle w:val="H6"/>
      </w:pPr>
      <w:bookmarkStart w:id="1922" w:name="MCCQCTEMPBM_00000394"/>
      <w:r w:rsidRPr="0044437C">
        <w:t>7.7A.4.3</w:t>
      </w:r>
      <w:r w:rsidRPr="0044437C">
        <w:tab/>
        <w:t>Message Contents</w:t>
      </w:r>
    </w:p>
    <w:bookmarkEnd w:id="1922"/>
    <w:p w14:paraId="0BC5FAC2"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453191CF" w14:textId="77777777" w:rsidR="00524A5D" w:rsidRPr="0044437C" w:rsidRDefault="00000000">
      <w:pPr>
        <w:pStyle w:val="TH"/>
      </w:pPr>
      <w:r w:rsidRPr="0044437C">
        <w:lastRenderedPageBreak/>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772146C" w14:textId="77777777">
        <w:trPr>
          <w:jc w:val="center"/>
        </w:trPr>
        <w:tc>
          <w:tcPr>
            <w:tcW w:w="9781" w:type="dxa"/>
            <w:gridSpan w:val="4"/>
          </w:tcPr>
          <w:p w14:paraId="19B387EB" w14:textId="77777777" w:rsidR="00524A5D" w:rsidRPr="0044437C" w:rsidRDefault="00000000">
            <w:pPr>
              <w:pStyle w:val="TAL"/>
            </w:pPr>
            <w:r w:rsidRPr="0044437C">
              <w:t>Derivation Path: 36.331 clause 6.3.2</w:t>
            </w:r>
          </w:p>
        </w:tc>
      </w:tr>
      <w:tr w:rsidR="00524A5D" w:rsidRPr="0044437C" w14:paraId="57E08CBA" w14:textId="77777777">
        <w:tblPrEx>
          <w:tblCellMar>
            <w:left w:w="108" w:type="dxa"/>
            <w:right w:w="108" w:type="dxa"/>
          </w:tblCellMar>
        </w:tblPrEx>
        <w:trPr>
          <w:jc w:val="center"/>
        </w:trPr>
        <w:tc>
          <w:tcPr>
            <w:tcW w:w="4537" w:type="dxa"/>
          </w:tcPr>
          <w:p w14:paraId="0E8622BE" w14:textId="77777777" w:rsidR="00524A5D" w:rsidRPr="0044437C" w:rsidRDefault="00000000">
            <w:pPr>
              <w:pStyle w:val="TAH"/>
            </w:pPr>
            <w:r w:rsidRPr="0044437C">
              <w:t>Information Element</w:t>
            </w:r>
          </w:p>
        </w:tc>
        <w:tc>
          <w:tcPr>
            <w:tcW w:w="2268" w:type="dxa"/>
          </w:tcPr>
          <w:p w14:paraId="4AEF8CA5" w14:textId="77777777" w:rsidR="00524A5D" w:rsidRPr="0044437C" w:rsidRDefault="00000000">
            <w:pPr>
              <w:pStyle w:val="TAH"/>
            </w:pPr>
            <w:r w:rsidRPr="0044437C">
              <w:t>Value/remark</w:t>
            </w:r>
          </w:p>
        </w:tc>
        <w:tc>
          <w:tcPr>
            <w:tcW w:w="1701" w:type="dxa"/>
          </w:tcPr>
          <w:p w14:paraId="62F36391" w14:textId="77777777" w:rsidR="00524A5D" w:rsidRPr="0044437C" w:rsidRDefault="00000000">
            <w:pPr>
              <w:pStyle w:val="TAH"/>
            </w:pPr>
            <w:r w:rsidRPr="0044437C">
              <w:t>Comment</w:t>
            </w:r>
          </w:p>
        </w:tc>
        <w:tc>
          <w:tcPr>
            <w:tcW w:w="1275" w:type="dxa"/>
          </w:tcPr>
          <w:p w14:paraId="2E3F9269" w14:textId="77777777" w:rsidR="00524A5D" w:rsidRPr="0044437C" w:rsidRDefault="00000000">
            <w:pPr>
              <w:pStyle w:val="TAH"/>
            </w:pPr>
            <w:r w:rsidRPr="0044437C">
              <w:t>Condition</w:t>
            </w:r>
          </w:p>
        </w:tc>
      </w:tr>
      <w:tr w:rsidR="00524A5D" w:rsidRPr="0044437C"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44437C" w:rsidRDefault="00524A5D">
            <w:pPr>
              <w:pStyle w:val="TAL"/>
            </w:pPr>
          </w:p>
        </w:tc>
      </w:tr>
      <w:tr w:rsidR="00524A5D" w:rsidRPr="0044437C"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44437C" w:rsidRDefault="00000000">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44437C" w:rsidRDefault="00524A5D">
            <w:pPr>
              <w:pStyle w:val="TAL"/>
            </w:pPr>
          </w:p>
        </w:tc>
      </w:tr>
      <w:tr w:rsidR="00524A5D" w:rsidRPr="0044437C"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44437C" w:rsidRDefault="00524A5D">
            <w:pPr>
              <w:pStyle w:val="TAL"/>
            </w:pPr>
          </w:p>
        </w:tc>
      </w:tr>
      <w:tr w:rsidR="00524A5D" w:rsidRPr="0044437C"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44437C" w:rsidRDefault="00524A5D">
            <w:pPr>
              <w:pStyle w:val="TAL"/>
            </w:pPr>
          </w:p>
        </w:tc>
      </w:tr>
      <w:tr w:rsidR="00524A5D" w:rsidRPr="0044437C"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44437C" w:rsidRDefault="00524A5D">
            <w:pPr>
              <w:pStyle w:val="TAL"/>
            </w:pPr>
          </w:p>
        </w:tc>
      </w:tr>
      <w:tr w:rsidR="00524A5D" w:rsidRPr="0044437C"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44437C" w:rsidRDefault="00524A5D">
            <w:pPr>
              <w:pStyle w:val="TAL"/>
            </w:pPr>
          </w:p>
        </w:tc>
      </w:tr>
      <w:tr w:rsidR="00524A5D" w:rsidRPr="0044437C"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44437C" w:rsidRDefault="00524A5D">
            <w:pPr>
              <w:pStyle w:val="TAL"/>
            </w:pPr>
          </w:p>
        </w:tc>
      </w:tr>
      <w:tr w:rsidR="00524A5D" w:rsidRPr="0044437C"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44437C" w:rsidRDefault="00524A5D">
            <w:pPr>
              <w:pStyle w:val="TAL"/>
            </w:pPr>
          </w:p>
        </w:tc>
      </w:tr>
    </w:tbl>
    <w:p w14:paraId="48AB1CB5" w14:textId="77777777" w:rsidR="00524A5D" w:rsidRPr="0044437C" w:rsidRDefault="00524A5D"/>
    <w:p w14:paraId="67792032" w14:textId="77777777" w:rsidR="00524A5D" w:rsidRPr="0044437C" w:rsidRDefault="00000000">
      <w:pPr>
        <w:pStyle w:val="H6"/>
      </w:pPr>
      <w:bookmarkStart w:id="1923" w:name="MCCQCTEMPBM_00000395"/>
      <w:r w:rsidRPr="0044437C">
        <w:t>7.7A.5</w:t>
      </w:r>
      <w:r w:rsidRPr="0044437C">
        <w:tab/>
        <w:t>Test Requirement</w:t>
      </w:r>
    </w:p>
    <w:bookmarkEnd w:id="1923"/>
    <w:p w14:paraId="2CD51334" w14:textId="77777777" w:rsidR="00524A5D" w:rsidRPr="0044437C" w:rsidRDefault="00000000">
      <w:pPr>
        <w:rPr>
          <w:rFonts w:eastAsia="??"/>
        </w:rPr>
      </w:pPr>
      <w:r w:rsidRPr="0044437C">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44437C" w:rsidRDefault="00000000">
      <w:pPr>
        <w:pStyle w:val="TH"/>
      </w:pPr>
      <w:r w:rsidRPr="0044437C">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3F5528F8" w14:textId="77777777">
        <w:trPr>
          <w:jc w:val="center"/>
        </w:trPr>
        <w:tc>
          <w:tcPr>
            <w:tcW w:w="1559" w:type="dxa"/>
            <w:vMerge w:val="restart"/>
          </w:tcPr>
          <w:p w14:paraId="2FBB28F9" w14:textId="77777777" w:rsidR="00524A5D" w:rsidRPr="0044437C" w:rsidRDefault="00000000">
            <w:pPr>
              <w:pStyle w:val="TAH"/>
              <w:rPr>
                <w:rFonts w:cs="Arial"/>
              </w:rPr>
            </w:pPr>
            <w:bookmarkStart w:id="1924" w:name="MCCQCTEMPBM_00000555"/>
            <w:r w:rsidRPr="0044437C">
              <w:rPr>
                <w:rFonts w:cs="Arial"/>
              </w:rPr>
              <w:t>Rx parameter</w:t>
            </w:r>
          </w:p>
        </w:tc>
        <w:tc>
          <w:tcPr>
            <w:tcW w:w="816" w:type="dxa"/>
            <w:vMerge w:val="restart"/>
          </w:tcPr>
          <w:p w14:paraId="3A1F9539" w14:textId="77777777" w:rsidR="00524A5D" w:rsidRPr="0044437C" w:rsidRDefault="00000000">
            <w:pPr>
              <w:pStyle w:val="TAH"/>
              <w:rPr>
                <w:rFonts w:cs="Arial"/>
              </w:rPr>
            </w:pPr>
            <w:r w:rsidRPr="0044437C">
              <w:rPr>
                <w:rFonts w:cs="Arial"/>
              </w:rPr>
              <w:t xml:space="preserve">Units </w:t>
            </w:r>
          </w:p>
        </w:tc>
        <w:tc>
          <w:tcPr>
            <w:tcW w:w="6409" w:type="dxa"/>
          </w:tcPr>
          <w:p w14:paraId="68AC9175" w14:textId="77777777" w:rsidR="00524A5D" w:rsidRPr="0044437C" w:rsidRDefault="00000000">
            <w:pPr>
              <w:pStyle w:val="TAH"/>
              <w:rPr>
                <w:rFonts w:cs="Arial"/>
              </w:rPr>
            </w:pPr>
            <w:r w:rsidRPr="0044437C">
              <w:rPr>
                <w:rFonts w:cs="Arial"/>
              </w:rPr>
              <w:t>Channel bandwidth</w:t>
            </w:r>
          </w:p>
        </w:tc>
      </w:tr>
      <w:tr w:rsidR="00524A5D" w:rsidRPr="0044437C" w14:paraId="3FD1F5BD" w14:textId="77777777">
        <w:trPr>
          <w:jc w:val="center"/>
        </w:trPr>
        <w:tc>
          <w:tcPr>
            <w:tcW w:w="1559" w:type="dxa"/>
            <w:vMerge/>
          </w:tcPr>
          <w:p w14:paraId="41118869" w14:textId="77777777" w:rsidR="00524A5D" w:rsidRPr="0044437C" w:rsidRDefault="00524A5D">
            <w:pPr>
              <w:pStyle w:val="TAH"/>
              <w:rPr>
                <w:rFonts w:cs="Arial"/>
              </w:rPr>
            </w:pPr>
          </w:p>
        </w:tc>
        <w:tc>
          <w:tcPr>
            <w:tcW w:w="816" w:type="dxa"/>
            <w:vMerge/>
          </w:tcPr>
          <w:p w14:paraId="58AB0793" w14:textId="77777777" w:rsidR="00524A5D" w:rsidRPr="0044437C" w:rsidRDefault="00524A5D">
            <w:pPr>
              <w:pStyle w:val="TAH"/>
              <w:rPr>
                <w:rFonts w:cs="Arial"/>
              </w:rPr>
            </w:pPr>
          </w:p>
        </w:tc>
        <w:tc>
          <w:tcPr>
            <w:tcW w:w="6409" w:type="dxa"/>
          </w:tcPr>
          <w:p w14:paraId="344E6DAB" w14:textId="77777777" w:rsidR="00524A5D" w:rsidRPr="0044437C" w:rsidRDefault="00000000">
            <w:pPr>
              <w:pStyle w:val="TAH"/>
              <w:rPr>
                <w:rFonts w:cs="Arial"/>
              </w:rPr>
            </w:pPr>
            <w:r w:rsidRPr="0044437C">
              <w:rPr>
                <w:rFonts w:cs="Arial"/>
              </w:rPr>
              <w:t xml:space="preserve">1.4 MHz </w:t>
            </w:r>
          </w:p>
        </w:tc>
      </w:tr>
      <w:tr w:rsidR="00524A5D" w:rsidRPr="0044437C" w14:paraId="11318993" w14:textId="77777777">
        <w:trPr>
          <w:jc w:val="center"/>
        </w:trPr>
        <w:tc>
          <w:tcPr>
            <w:tcW w:w="1559" w:type="dxa"/>
            <w:vMerge w:val="restart"/>
            <w:vAlign w:val="center"/>
          </w:tcPr>
          <w:p w14:paraId="74CD2B79" w14:textId="77777777" w:rsidR="00524A5D" w:rsidRPr="0044437C" w:rsidRDefault="00000000">
            <w:pPr>
              <w:pStyle w:val="TAL"/>
              <w:rPr>
                <w:rFonts w:cs="Arial"/>
                <w:bCs/>
              </w:rPr>
            </w:pPr>
            <w:r w:rsidRPr="0044437C">
              <w:rPr>
                <w:rFonts w:cs="Arial"/>
              </w:rPr>
              <w:t>Power in Transmission Bandwidth Configuration</w:t>
            </w:r>
          </w:p>
        </w:tc>
        <w:tc>
          <w:tcPr>
            <w:tcW w:w="816" w:type="dxa"/>
            <w:vMerge w:val="restart"/>
            <w:vAlign w:val="center"/>
          </w:tcPr>
          <w:p w14:paraId="7E09BCA9" w14:textId="77777777" w:rsidR="00524A5D" w:rsidRPr="0044437C" w:rsidRDefault="00000000">
            <w:pPr>
              <w:pStyle w:val="TAC"/>
              <w:rPr>
                <w:rFonts w:cs="Arial"/>
              </w:rPr>
            </w:pPr>
            <w:r w:rsidRPr="0044437C">
              <w:rPr>
                <w:rFonts w:cs="Arial"/>
              </w:rPr>
              <w:t>dBm</w:t>
            </w:r>
          </w:p>
        </w:tc>
        <w:tc>
          <w:tcPr>
            <w:tcW w:w="6409" w:type="dxa"/>
            <w:vAlign w:val="bottom"/>
          </w:tcPr>
          <w:p w14:paraId="56979B66"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642F4641" w14:textId="77777777">
        <w:trPr>
          <w:jc w:val="center"/>
        </w:trPr>
        <w:tc>
          <w:tcPr>
            <w:tcW w:w="1559" w:type="dxa"/>
            <w:vMerge/>
            <w:vAlign w:val="center"/>
          </w:tcPr>
          <w:p w14:paraId="347786FF" w14:textId="77777777" w:rsidR="00524A5D" w:rsidRPr="0044437C" w:rsidRDefault="00524A5D">
            <w:pPr>
              <w:pStyle w:val="TableText"/>
              <w:jc w:val="left"/>
              <w:rPr>
                <w:rFonts w:cs="Arial"/>
                <w:bCs/>
                <w:sz w:val="18"/>
                <w:szCs w:val="18"/>
              </w:rPr>
            </w:pPr>
          </w:p>
        </w:tc>
        <w:tc>
          <w:tcPr>
            <w:tcW w:w="816" w:type="dxa"/>
            <w:vMerge/>
            <w:vAlign w:val="center"/>
          </w:tcPr>
          <w:p w14:paraId="6882C01F" w14:textId="77777777" w:rsidR="00524A5D" w:rsidRPr="0044437C" w:rsidRDefault="00524A5D">
            <w:pPr>
              <w:pStyle w:val="TAC"/>
              <w:rPr>
                <w:rFonts w:cs="Arial"/>
              </w:rPr>
            </w:pPr>
          </w:p>
        </w:tc>
        <w:tc>
          <w:tcPr>
            <w:tcW w:w="6409" w:type="dxa"/>
            <w:vAlign w:val="center"/>
          </w:tcPr>
          <w:p w14:paraId="7B115D25" w14:textId="77777777" w:rsidR="00524A5D" w:rsidRPr="0044437C" w:rsidRDefault="00000000">
            <w:pPr>
              <w:pStyle w:val="TAC"/>
              <w:rPr>
                <w:rFonts w:cs="Arial"/>
              </w:rPr>
            </w:pPr>
            <w:r w:rsidRPr="0044437C">
              <w:rPr>
                <w:rFonts w:cs="Arial"/>
              </w:rPr>
              <w:t>6</w:t>
            </w:r>
          </w:p>
        </w:tc>
      </w:tr>
      <w:tr w:rsidR="00524A5D" w:rsidRPr="0044437C" w14:paraId="5FD195C2" w14:textId="77777777">
        <w:trPr>
          <w:trHeight w:val="398"/>
          <w:jc w:val="center"/>
        </w:trPr>
        <w:tc>
          <w:tcPr>
            <w:tcW w:w="8784" w:type="dxa"/>
            <w:gridSpan w:val="3"/>
          </w:tcPr>
          <w:p w14:paraId="04A72886"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BCA484A" w14:textId="77777777" w:rsidR="00524A5D" w:rsidRPr="0044437C" w:rsidRDefault="00000000">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3A440DC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24"/>
    </w:tbl>
    <w:p w14:paraId="066B2718" w14:textId="77777777" w:rsidR="00524A5D" w:rsidRPr="0044437C" w:rsidRDefault="00524A5D"/>
    <w:p w14:paraId="57C7819C" w14:textId="77777777" w:rsidR="00524A5D" w:rsidRPr="0044437C" w:rsidRDefault="00000000">
      <w:pPr>
        <w:pStyle w:val="TH"/>
      </w:pPr>
      <w:r w:rsidRPr="0044437C">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53B6ACCF" w14:textId="77777777">
        <w:trPr>
          <w:trHeight w:val="255"/>
          <w:jc w:val="center"/>
        </w:trPr>
        <w:tc>
          <w:tcPr>
            <w:tcW w:w="2260" w:type="dxa"/>
          </w:tcPr>
          <w:p w14:paraId="1BC418DD" w14:textId="77777777" w:rsidR="00524A5D" w:rsidRPr="0044437C" w:rsidRDefault="00000000">
            <w:pPr>
              <w:pStyle w:val="TAH"/>
              <w:rPr>
                <w:rFonts w:cs="Arial"/>
              </w:rPr>
            </w:pPr>
            <w:r w:rsidRPr="0044437C">
              <w:rPr>
                <w:rFonts w:cs="Arial"/>
              </w:rPr>
              <w:br w:type="page"/>
              <w:t>Parameter</w:t>
            </w:r>
          </w:p>
        </w:tc>
        <w:tc>
          <w:tcPr>
            <w:tcW w:w="2261" w:type="dxa"/>
          </w:tcPr>
          <w:p w14:paraId="4CFA8BEF" w14:textId="77777777" w:rsidR="00524A5D" w:rsidRPr="0044437C" w:rsidRDefault="00000000">
            <w:pPr>
              <w:pStyle w:val="TAH"/>
              <w:rPr>
                <w:rFonts w:cs="Arial"/>
              </w:rPr>
            </w:pPr>
            <w:r w:rsidRPr="0044437C">
              <w:rPr>
                <w:rFonts w:cs="Arial"/>
              </w:rPr>
              <w:t>Unit</w:t>
            </w:r>
          </w:p>
        </w:tc>
        <w:tc>
          <w:tcPr>
            <w:tcW w:w="2749" w:type="dxa"/>
          </w:tcPr>
          <w:p w14:paraId="42D72BC3" w14:textId="77777777" w:rsidR="00524A5D" w:rsidRPr="0044437C" w:rsidRDefault="00000000">
            <w:pPr>
              <w:pStyle w:val="TAH"/>
              <w:rPr>
                <w:rFonts w:cs="Arial"/>
              </w:rPr>
            </w:pPr>
            <w:r w:rsidRPr="0044437C">
              <w:rPr>
                <w:rFonts w:cs="Arial"/>
              </w:rPr>
              <w:t>Level</w:t>
            </w:r>
          </w:p>
        </w:tc>
      </w:tr>
      <w:tr w:rsidR="00524A5D" w:rsidRPr="0044437C" w14:paraId="18473E53" w14:textId="77777777">
        <w:trPr>
          <w:trHeight w:val="255"/>
          <w:jc w:val="center"/>
        </w:trPr>
        <w:tc>
          <w:tcPr>
            <w:tcW w:w="2260" w:type="dxa"/>
            <w:vAlign w:val="center"/>
          </w:tcPr>
          <w:p w14:paraId="22105A4B" w14:textId="77777777" w:rsidR="00524A5D" w:rsidRPr="0044437C" w:rsidRDefault="00000000">
            <w:pPr>
              <w:pStyle w:val="TAL"/>
              <w:rPr>
                <w:rFonts w:cs="Arial"/>
                <w:vertAlign w:val="subscript"/>
              </w:rPr>
            </w:pPr>
            <w:r w:rsidRPr="0044437C">
              <w:rPr>
                <w:rFonts w:cs="Arial"/>
              </w:rPr>
              <w:t>P</w:t>
            </w:r>
            <w:r w:rsidRPr="0044437C">
              <w:rPr>
                <w:rFonts w:cs="Arial"/>
                <w:vertAlign w:val="subscript"/>
              </w:rPr>
              <w:t>Interferer</w:t>
            </w:r>
          </w:p>
          <w:p w14:paraId="6864A199" w14:textId="77777777" w:rsidR="00524A5D" w:rsidRPr="0044437C" w:rsidRDefault="00000000">
            <w:pPr>
              <w:pStyle w:val="TAL"/>
              <w:rPr>
                <w:rFonts w:cs="Arial"/>
              </w:rPr>
            </w:pPr>
            <w:r w:rsidRPr="0044437C">
              <w:rPr>
                <w:rFonts w:cs="Arial"/>
              </w:rPr>
              <w:t>(CW)</w:t>
            </w:r>
          </w:p>
        </w:tc>
        <w:tc>
          <w:tcPr>
            <w:tcW w:w="2261" w:type="dxa"/>
            <w:vAlign w:val="center"/>
          </w:tcPr>
          <w:p w14:paraId="779846D1" w14:textId="77777777" w:rsidR="00524A5D" w:rsidRPr="0044437C" w:rsidRDefault="00000000">
            <w:pPr>
              <w:pStyle w:val="TAC"/>
              <w:rPr>
                <w:rFonts w:cs="Arial"/>
              </w:rPr>
            </w:pPr>
            <w:r w:rsidRPr="0044437C">
              <w:rPr>
                <w:rFonts w:cs="Arial"/>
              </w:rPr>
              <w:t>dBm</w:t>
            </w:r>
          </w:p>
        </w:tc>
        <w:tc>
          <w:tcPr>
            <w:tcW w:w="2749" w:type="dxa"/>
            <w:vAlign w:val="center"/>
          </w:tcPr>
          <w:p w14:paraId="27E1B0C5" w14:textId="77777777" w:rsidR="00524A5D" w:rsidRPr="0044437C" w:rsidRDefault="00000000">
            <w:pPr>
              <w:pStyle w:val="TAC"/>
              <w:rPr>
                <w:rFonts w:cs="Arial"/>
              </w:rPr>
            </w:pPr>
            <w:r w:rsidRPr="0044437C">
              <w:rPr>
                <w:rFonts w:cs="Arial"/>
              </w:rPr>
              <w:t>-44</w:t>
            </w:r>
          </w:p>
        </w:tc>
      </w:tr>
      <w:tr w:rsidR="00524A5D" w:rsidRPr="0044437C" w14:paraId="1D3F38DD" w14:textId="77777777">
        <w:trPr>
          <w:trHeight w:val="255"/>
          <w:jc w:val="center"/>
        </w:trPr>
        <w:tc>
          <w:tcPr>
            <w:tcW w:w="2260" w:type="dxa"/>
            <w:vAlign w:val="center"/>
          </w:tcPr>
          <w:p w14:paraId="002EB7F2"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1B535E76" w14:textId="77777777" w:rsidR="00524A5D" w:rsidRPr="0044437C" w:rsidRDefault="00000000">
            <w:pPr>
              <w:pStyle w:val="TAC"/>
              <w:rPr>
                <w:rFonts w:cs="Arial"/>
              </w:rPr>
            </w:pPr>
            <w:r w:rsidRPr="0044437C">
              <w:rPr>
                <w:rFonts w:cs="Arial"/>
              </w:rPr>
              <w:t>MHz</w:t>
            </w:r>
          </w:p>
        </w:tc>
        <w:tc>
          <w:tcPr>
            <w:tcW w:w="2749" w:type="dxa"/>
            <w:vAlign w:val="center"/>
          </w:tcPr>
          <w:p w14:paraId="685B9A66" w14:textId="77777777" w:rsidR="00524A5D" w:rsidRPr="0044437C" w:rsidRDefault="00000000">
            <w:pPr>
              <w:pStyle w:val="TAC"/>
              <w:rPr>
                <w:rFonts w:cs="Arial"/>
              </w:rPr>
            </w:pPr>
            <w:r w:rsidRPr="0044437C">
              <w:rPr>
                <w:rFonts w:cs="Arial"/>
              </w:rPr>
              <w:t>Spurious response frequencies</w:t>
            </w:r>
          </w:p>
        </w:tc>
      </w:tr>
    </w:tbl>
    <w:p w14:paraId="1D7528CA" w14:textId="77777777" w:rsidR="00524A5D" w:rsidRPr="0044437C" w:rsidRDefault="00524A5D">
      <w:pPr>
        <w:rPr>
          <w:lang w:eastAsia="zh-TW"/>
        </w:rPr>
      </w:pPr>
    </w:p>
    <w:p w14:paraId="32AA9132" w14:textId="77777777" w:rsidR="00524A5D" w:rsidRPr="0044437C" w:rsidRDefault="00000000">
      <w:pPr>
        <w:pStyle w:val="Heading2"/>
      </w:pPr>
      <w:bookmarkStart w:id="1925" w:name="_Toc6398"/>
      <w:bookmarkStart w:id="1926" w:name="_Toc121162905"/>
      <w:bookmarkStart w:id="1927" w:name="_Toc120570113"/>
      <w:bookmarkStart w:id="1928" w:name="_Toc16417"/>
      <w:bookmarkStart w:id="1929" w:name="_Toc5904"/>
      <w:bookmarkStart w:id="1930" w:name="_Toc10062"/>
      <w:bookmarkStart w:id="1931" w:name="_Toc4474"/>
      <w:bookmarkStart w:id="1932" w:name="_Toc30139"/>
      <w:bookmarkStart w:id="1933" w:name="_Toc194571897"/>
      <w:r w:rsidRPr="0044437C">
        <w:t>7.7B</w:t>
      </w:r>
      <w:r w:rsidRPr="0044437C">
        <w:tab/>
        <w:t>Spurious response for category NB1 and NB2</w:t>
      </w:r>
      <w:bookmarkEnd w:id="1925"/>
      <w:bookmarkEnd w:id="1926"/>
      <w:bookmarkEnd w:id="1927"/>
      <w:bookmarkEnd w:id="1928"/>
      <w:bookmarkEnd w:id="1929"/>
      <w:bookmarkEnd w:id="1930"/>
      <w:bookmarkEnd w:id="1931"/>
      <w:bookmarkEnd w:id="1932"/>
      <w:bookmarkEnd w:id="1933"/>
    </w:p>
    <w:p w14:paraId="56F051C6" w14:textId="77777777" w:rsidR="00524A5D" w:rsidRPr="0044437C" w:rsidRDefault="00000000">
      <w:pPr>
        <w:pStyle w:val="H6"/>
      </w:pPr>
      <w:bookmarkStart w:id="1934" w:name="MCCQCTEMPBM_00000396"/>
      <w:r w:rsidRPr="0044437C">
        <w:t>7.7B.1</w:t>
      </w:r>
      <w:r w:rsidRPr="0044437C">
        <w:tab/>
        <w:t>Test purpose</w:t>
      </w:r>
    </w:p>
    <w:bookmarkEnd w:id="1934"/>
    <w:p w14:paraId="5C7DEC19" w14:textId="77777777" w:rsidR="00524A5D" w:rsidRPr="0044437C" w:rsidRDefault="00000000">
      <w:pPr>
        <w:rPr>
          <w:rFonts w:cs="v5.0.0"/>
        </w:rPr>
      </w:pPr>
      <w:r w:rsidRPr="0044437C">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44437C">
        <w:t xml:space="preserve">as specified in sub-clause 7.6B.3 </w:t>
      </w:r>
      <w:r w:rsidRPr="0044437C">
        <w:rPr>
          <w:rFonts w:cs="v5.0.0"/>
        </w:rPr>
        <w:t>is not met.</w:t>
      </w:r>
    </w:p>
    <w:p w14:paraId="65D76CBF" w14:textId="77777777" w:rsidR="00524A5D" w:rsidRPr="0044437C" w:rsidRDefault="00000000">
      <w:r w:rsidRPr="0044437C">
        <w:t>The lack of the spurious response ability decreases the coverage area when other unwanted interfering signal exists at any other frequency.</w:t>
      </w:r>
    </w:p>
    <w:p w14:paraId="1473CA49" w14:textId="77777777" w:rsidR="00524A5D" w:rsidRPr="0044437C" w:rsidRDefault="00000000">
      <w:pPr>
        <w:pStyle w:val="H6"/>
      </w:pPr>
      <w:bookmarkStart w:id="1935" w:name="MCCQCTEMPBM_00000397"/>
      <w:r w:rsidRPr="0044437C">
        <w:t>7.7B.2</w:t>
      </w:r>
      <w:r w:rsidRPr="0044437C">
        <w:tab/>
        <w:t>Test applicability</w:t>
      </w:r>
    </w:p>
    <w:bookmarkEnd w:id="1935"/>
    <w:p w14:paraId="3923FF67"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3509E4B1" w14:textId="77777777" w:rsidR="00524A5D" w:rsidRPr="0044437C" w:rsidRDefault="00000000">
      <w:pPr>
        <w:pStyle w:val="H6"/>
      </w:pPr>
      <w:bookmarkStart w:id="1936" w:name="MCCQCTEMPBM_00000398"/>
      <w:r w:rsidRPr="0044437C">
        <w:lastRenderedPageBreak/>
        <w:t>7.7B.3</w:t>
      </w:r>
      <w:r w:rsidRPr="0044437C">
        <w:tab/>
        <w:t>Minimum conformance requirements</w:t>
      </w:r>
    </w:p>
    <w:bookmarkEnd w:id="1936"/>
    <w:p w14:paraId="57971EB6" w14:textId="77777777" w:rsidR="00524A5D" w:rsidRPr="0044437C" w:rsidRDefault="00000000">
      <w:r w:rsidRPr="0044437C">
        <w:rPr>
          <w:rFonts w:cs="v5.0.0"/>
        </w:rPr>
        <w:t>The</w:t>
      </w:r>
      <w:r w:rsidRPr="0044437C">
        <w:t xml:space="preserve"> category NB1 and NB2 UE throughput shall be ≥ 95% of the maximum throughput of the reference measurement channel as specified in Annexe A.3.2 with parameters specified in Tables 7.7B.3-1.</w:t>
      </w:r>
    </w:p>
    <w:p w14:paraId="5B81FFBC" w14:textId="77777777" w:rsidR="00524A5D" w:rsidRPr="0044437C" w:rsidRDefault="00000000">
      <w:pPr>
        <w:pStyle w:val="TH"/>
      </w:pPr>
      <w:r w:rsidRPr="0044437C">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30DAEB18" w14:textId="77777777">
        <w:trPr>
          <w:trHeight w:val="255"/>
          <w:jc w:val="center"/>
        </w:trPr>
        <w:tc>
          <w:tcPr>
            <w:tcW w:w="2260" w:type="dxa"/>
          </w:tcPr>
          <w:p w14:paraId="253CC469" w14:textId="77777777" w:rsidR="00524A5D" w:rsidRPr="0044437C" w:rsidRDefault="00000000">
            <w:pPr>
              <w:pStyle w:val="TAH"/>
              <w:rPr>
                <w:rFonts w:cs="Arial"/>
              </w:rPr>
            </w:pPr>
            <w:r w:rsidRPr="0044437C">
              <w:rPr>
                <w:rFonts w:cs="Arial"/>
              </w:rPr>
              <w:br w:type="page"/>
              <w:t>Parameter</w:t>
            </w:r>
          </w:p>
        </w:tc>
        <w:tc>
          <w:tcPr>
            <w:tcW w:w="2261" w:type="dxa"/>
          </w:tcPr>
          <w:p w14:paraId="2747C650" w14:textId="77777777" w:rsidR="00524A5D" w:rsidRPr="0044437C" w:rsidRDefault="00000000">
            <w:pPr>
              <w:pStyle w:val="TAH"/>
              <w:rPr>
                <w:rFonts w:cs="Arial"/>
              </w:rPr>
            </w:pPr>
            <w:r w:rsidRPr="0044437C">
              <w:rPr>
                <w:rFonts w:cs="Arial"/>
              </w:rPr>
              <w:t>Unit</w:t>
            </w:r>
          </w:p>
        </w:tc>
        <w:tc>
          <w:tcPr>
            <w:tcW w:w="2749" w:type="dxa"/>
          </w:tcPr>
          <w:p w14:paraId="078FC08F" w14:textId="77777777" w:rsidR="00524A5D" w:rsidRPr="0044437C" w:rsidRDefault="00000000">
            <w:pPr>
              <w:pStyle w:val="TAH"/>
              <w:rPr>
                <w:rFonts w:cs="Arial"/>
              </w:rPr>
            </w:pPr>
            <w:r w:rsidRPr="0044437C">
              <w:rPr>
                <w:rFonts w:cs="Arial"/>
              </w:rPr>
              <w:t>Level</w:t>
            </w:r>
          </w:p>
        </w:tc>
      </w:tr>
      <w:tr w:rsidR="00524A5D" w:rsidRPr="0044437C" w14:paraId="06E5BA4A" w14:textId="77777777">
        <w:trPr>
          <w:trHeight w:val="255"/>
          <w:jc w:val="center"/>
        </w:trPr>
        <w:tc>
          <w:tcPr>
            <w:tcW w:w="2260" w:type="dxa"/>
            <w:vAlign w:val="center"/>
          </w:tcPr>
          <w:p w14:paraId="5979B396" w14:textId="77777777" w:rsidR="00524A5D" w:rsidRPr="0044437C" w:rsidRDefault="00000000">
            <w:pPr>
              <w:pStyle w:val="TAL"/>
              <w:rPr>
                <w:rFonts w:cs="Arial"/>
              </w:rPr>
            </w:pPr>
            <w:r w:rsidRPr="0044437C">
              <w:rPr>
                <w:rFonts w:cs="Arial"/>
              </w:rPr>
              <w:t>P</w:t>
            </w:r>
            <w:r w:rsidRPr="0044437C">
              <w:rPr>
                <w:rFonts w:cs="Arial"/>
                <w:vertAlign w:val="subscript"/>
              </w:rPr>
              <w:t>signal</w:t>
            </w:r>
          </w:p>
        </w:tc>
        <w:tc>
          <w:tcPr>
            <w:tcW w:w="2261" w:type="dxa"/>
            <w:vAlign w:val="center"/>
          </w:tcPr>
          <w:p w14:paraId="2CEB605A" w14:textId="77777777" w:rsidR="00524A5D" w:rsidRPr="0044437C" w:rsidRDefault="00000000">
            <w:pPr>
              <w:pStyle w:val="TAC"/>
              <w:rPr>
                <w:rFonts w:cs="Arial"/>
              </w:rPr>
            </w:pPr>
            <w:r w:rsidRPr="0044437C">
              <w:rPr>
                <w:rFonts w:cs="Arial"/>
              </w:rPr>
              <w:t>dBm</w:t>
            </w:r>
          </w:p>
        </w:tc>
        <w:tc>
          <w:tcPr>
            <w:tcW w:w="2749" w:type="dxa"/>
            <w:vAlign w:val="center"/>
          </w:tcPr>
          <w:p w14:paraId="5CDC34E2" w14:textId="77777777" w:rsidR="00524A5D" w:rsidRPr="0044437C" w:rsidRDefault="00000000">
            <w:pPr>
              <w:pStyle w:val="TAC"/>
              <w:rPr>
                <w:rFonts w:cs="Arial"/>
              </w:rPr>
            </w:pPr>
            <w:r w:rsidRPr="0044437C">
              <w:rPr>
                <w:rFonts w:cs="Arial"/>
              </w:rPr>
              <w:t>REFSENS+6</w:t>
            </w:r>
          </w:p>
        </w:tc>
      </w:tr>
      <w:tr w:rsidR="00524A5D" w:rsidRPr="0044437C" w14:paraId="2E9B4DE5" w14:textId="77777777">
        <w:trPr>
          <w:trHeight w:val="255"/>
          <w:jc w:val="center"/>
        </w:trPr>
        <w:tc>
          <w:tcPr>
            <w:tcW w:w="2260" w:type="dxa"/>
            <w:vAlign w:val="center"/>
          </w:tcPr>
          <w:p w14:paraId="362869D9" w14:textId="77777777" w:rsidR="00524A5D" w:rsidRPr="0044437C" w:rsidRDefault="00000000">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7716FD1" w14:textId="77777777" w:rsidR="00524A5D" w:rsidRPr="0044437C" w:rsidRDefault="00000000">
            <w:pPr>
              <w:pStyle w:val="TAC"/>
              <w:rPr>
                <w:rFonts w:cs="Arial"/>
              </w:rPr>
            </w:pPr>
            <w:r w:rsidRPr="0044437C">
              <w:rPr>
                <w:rFonts w:cs="Arial"/>
              </w:rPr>
              <w:t>dBm</w:t>
            </w:r>
          </w:p>
        </w:tc>
        <w:tc>
          <w:tcPr>
            <w:tcW w:w="2749" w:type="dxa"/>
            <w:vAlign w:val="center"/>
          </w:tcPr>
          <w:p w14:paraId="65DB716D" w14:textId="77777777" w:rsidR="00524A5D" w:rsidRPr="0044437C" w:rsidRDefault="00000000">
            <w:pPr>
              <w:pStyle w:val="TAC"/>
              <w:rPr>
                <w:rFonts w:cs="Arial"/>
              </w:rPr>
            </w:pPr>
            <w:r w:rsidRPr="0044437C">
              <w:rPr>
                <w:rFonts w:cs="Arial"/>
              </w:rPr>
              <w:t>-44</w:t>
            </w:r>
          </w:p>
        </w:tc>
      </w:tr>
      <w:tr w:rsidR="00524A5D" w:rsidRPr="0044437C" w14:paraId="70C5BB1C" w14:textId="77777777">
        <w:trPr>
          <w:trHeight w:val="255"/>
          <w:jc w:val="center"/>
        </w:trPr>
        <w:tc>
          <w:tcPr>
            <w:tcW w:w="2260" w:type="dxa"/>
            <w:vAlign w:val="center"/>
          </w:tcPr>
          <w:p w14:paraId="1708283B"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2EFC1156" w14:textId="77777777" w:rsidR="00524A5D" w:rsidRPr="0044437C" w:rsidRDefault="00000000">
            <w:pPr>
              <w:pStyle w:val="TAC"/>
              <w:rPr>
                <w:rFonts w:cs="Arial"/>
              </w:rPr>
            </w:pPr>
            <w:r w:rsidRPr="0044437C">
              <w:rPr>
                <w:rFonts w:cs="Arial"/>
              </w:rPr>
              <w:t>MHz</w:t>
            </w:r>
          </w:p>
        </w:tc>
        <w:tc>
          <w:tcPr>
            <w:tcW w:w="2749" w:type="dxa"/>
            <w:vAlign w:val="center"/>
          </w:tcPr>
          <w:p w14:paraId="1731E909" w14:textId="77777777" w:rsidR="00524A5D" w:rsidRPr="0044437C" w:rsidRDefault="00000000">
            <w:pPr>
              <w:pStyle w:val="TAC"/>
              <w:rPr>
                <w:rFonts w:cs="Arial"/>
              </w:rPr>
            </w:pPr>
            <w:r w:rsidRPr="0044437C">
              <w:rPr>
                <w:rFonts w:cs="Arial"/>
              </w:rPr>
              <w:t>Spurious response frequencies</w:t>
            </w:r>
          </w:p>
        </w:tc>
      </w:tr>
      <w:tr w:rsidR="00524A5D" w:rsidRPr="0044437C" w14:paraId="0D3D2C3B" w14:textId="77777777">
        <w:trPr>
          <w:trHeight w:val="255"/>
          <w:jc w:val="center"/>
        </w:trPr>
        <w:tc>
          <w:tcPr>
            <w:tcW w:w="2260" w:type="dxa"/>
            <w:vAlign w:val="center"/>
          </w:tcPr>
          <w:p w14:paraId="6CA80DE4" w14:textId="77777777" w:rsidR="00524A5D" w:rsidRPr="0044437C" w:rsidRDefault="00000000">
            <w:pPr>
              <w:pStyle w:val="TAL"/>
              <w:rPr>
                <w:rFonts w:cs="Arial"/>
              </w:rPr>
            </w:pPr>
            <w:r w:rsidRPr="0044437C">
              <w:rPr>
                <w:rFonts w:cs="Arial"/>
              </w:rPr>
              <w:t>Number of spurious response frequencies</w:t>
            </w:r>
          </w:p>
        </w:tc>
        <w:tc>
          <w:tcPr>
            <w:tcW w:w="2261" w:type="dxa"/>
            <w:vAlign w:val="center"/>
          </w:tcPr>
          <w:p w14:paraId="0629D340" w14:textId="77777777" w:rsidR="00524A5D" w:rsidRPr="0044437C" w:rsidRDefault="00524A5D">
            <w:pPr>
              <w:pStyle w:val="TAC"/>
              <w:rPr>
                <w:rFonts w:cs="Arial"/>
              </w:rPr>
            </w:pPr>
          </w:p>
        </w:tc>
        <w:tc>
          <w:tcPr>
            <w:tcW w:w="2749" w:type="dxa"/>
            <w:vAlign w:val="center"/>
          </w:tcPr>
          <w:p w14:paraId="0D99F5A0" w14:textId="77777777" w:rsidR="00524A5D" w:rsidRPr="0044437C" w:rsidRDefault="00000000">
            <w:pPr>
              <w:pStyle w:val="TAC"/>
              <w:rPr>
                <w:rFonts w:cs="Arial"/>
              </w:rPr>
            </w:pPr>
            <w:r w:rsidRPr="0044437C">
              <w:rPr>
                <w:rFonts w:cs="Arial"/>
              </w:rPr>
              <w:t>24 (in OOB range 1, 2, 3)</w:t>
            </w:r>
          </w:p>
          <w:p w14:paraId="6670B784" w14:textId="77777777" w:rsidR="00524A5D" w:rsidRPr="0044437C" w:rsidRDefault="00524A5D">
            <w:pPr>
              <w:pStyle w:val="TAC"/>
              <w:rPr>
                <w:rFonts w:cs="Arial"/>
              </w:rPr>
            </w:pPr>
          </w:p>
        </w:tc>
      </w:tr>
      <w:tr w:rsidR="00524A5D" w:rsidRPr="0044437C" w14:paraId="621EAB4F" w14:textId="77777777">
        <w:trPr>
          <w:trHeight w:val="255"/>
          <w:jc w:val="center"/>
        </w:trPr>
        <w:tc>
          <w:tcPr>
            <w:tcW w:w="7270" w:type="dxa"/>
            <w:gridSpan w:val="3"/>
            <w:vAlign w:val="center"/>
          </w:tcPr>
          <w:p w14:paraId="7ED68EC6" w14:textId="77777777" w:rsidR="00524A5D" w:rsidRPr="0044437C" w:rsidRDefault="00000000">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08303CBE" w14:textId="77777777" w:rsidR="00524A5D" w:rsidRPr="0044437C" w:rsidRDefault="00000000">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3D96ED69" w14:textId="77777777" w:rsidR="00524A5D" w:rsidRPr="0044437C" w:rsidRDefault="00000000">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4D9EF18E" w14:textId="77777777" w:rsidR="00524A5D" w:rsidRPr="0044437C" w:rsidRDefault="00524A5D"/>
    <w:p w14:paraId="65A5B817" w14:textId="77777777" w:rsidR="00524A5D" w:rsidRPr="0044437C" w:rsidRDefault="00000000">
      <w:r w:rsidRPr="0044437C">
        <w:t>The normative reference for this requirement is TS 36.102 [11] clause 7.7B.</w:t>
      </w:r>
    </w:p>
    <w:p w14:paraId="21942C97" w14:textId="77777777" w:rsidR="00524A5D" w:rsidRPr="0044437C" w:rsidRDefault="00000000">
      <w:pPr>
        <w:pStyle w:val="H6"/>
      </w:pPr>
      <w:bookmarkStart w:id="1937" w:name="MCCQCTEMPBM_00000399"/>
      <w:r w:rsidRPr="0044437C">
        <w:t>7.7B.4</w:t>
      </w:r>
      <w:r w:rsidRPr="0044437C">
        <w:tab/>
        <w:t>Test description</w:t>
      </w:r>
    </w:p>
    <w:p w14:paraId="4C7F555A" w14:textId="77777777" w:rsidR="00524A5D" w:rsidRPr="0044437C" w:rsidRDefault="00000000">
      <w:pPr>
        <w:pStyle w:val="H6"/>
      </w:pPr>
      <w:bookmarkStart w:id="1938" w:name="MCCQCTEMPBM_00000400"/>
      <w:bookmarkEnd w:id="1937"/>
      <w:r w:rsidRPr="0044437C">
        <w:t>7.7B.4.1</w:t>
      </w:r>
      <w:r w:rsidRPr="0044437C">
        <w:tab/>
        <w:t>Initial conditions</w:t>
      </w:r>
    </w:p>
    <w:bookmarkEnd w:id="1938"/>
    <w:p w14:paraId="4BFA35E3" w14:textId="77777777" w:rsidR="00524A5D" w:rsidRPr="0044437C" w:rsidRDefault="00000000">
      <w:r w:rsidRPr="0044437C">
        <w:rPr>
          <w:lang w:eastAsia="ko-KR"/>
        </w:rPr>
        <w:t>The initial conditions shall be the same as in clause 7.6B.3.4.1 in order to test spurious responses obtained in clause 7.6B.3 under the same conditions.</w:t>
      </w:r>
    </w:p>
    <w:p w14:paraId="58F21749" w14:textId="77777777" w:rsidR="00524A5D" w:rsidRPr="0044437C" w:rsidRDefault="00000000">
      <w:pPr>
        <w:pStyle w:val="H6"/>
      </w:pPr>
      <w:bookmarkStart w:id="1939" w:name="MCCQCTEMPBM_00000401"/>
      <w:r w:rsidRPr="0044437C">
        <w:t>7.7B.4.2</w:t>
      </w:r>
      <w:r w:rsidRPr="0044437C">
        <w:tab/>
      </w:r>
      <w:r w:rsidRPr="0044437C">
        <w:rPr>
          <w:snapToGrid w:val="0"/>
        </w:rPr>
        <w:t>Test procedure</w:t>
      </w:r>
    </w:p>
    <w:bookmarkEnd w:id="1939"/>
    <w:p w14:paraId="5A7432D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according to the Table 7.7B.5-1.</w:t>
      </w:r>
    </w:p>
    <w:p w14:paraId="441E3AE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44437C" w:rsidRDefault="00000000">
      <w:pPr>
        <w:pStyle w:val="H6"/>
      </w:pPr>
      <w:bookmarkStart w:id="1940" w:name="MCCQCTEMPBM_00000402"/>
      <w:r w:rsidRPr="0044437C">
        <w:t>7.7B.4.3</w:t>
      </w:r>
      <w:r w:rsidRPr="0044437C">
        <w:tab/>
      </w:r>
      <w:r w:rsidRPr="0044437C">
        <w:rPr>
          <w:snapToGrid w:val="0"/>
        </w:rPr>
        <w:t>Message contents</w:t>
      </w:r>
    </w:p>
    <w:bookmarkEnd w:id="1940"/>
    <w:p w14:paraId="0EC12657" w14:textId="77777777" w:rsidR="00524A5D" w:rsidRPr="0044437C" w:rsidRDefault="00000000">
      <w:r w:rsidRPr="0044437C">
        <w:t xml:space="preserve">Message contents are according to TS 36.508 [12] clause 8.1.6. </w:t>
      </w:r>
    </w:p>
    <w:p w14:paraId="22E88A09" w14:textId="77777777" w:rsidR="00524A5D" w:rsidRPr="0044437C" w:rsidRDefault="00000000">
      <w:pPr>
        <w:pStyle w:val="H6"/>
      </w:pPr>
      <w:bookmarkStart w:id="1941" w:name="MCCQCTEMPBM_00000403"/>
      <w:r w:rsidRPr="0044437C">
        <w:t>7.7B.5</w:t>
      </w:r>
      <w:r w:rsidRPr="0044437C">
        <w:tab/>
        <w:t>Test requirement</w:t>
      </w:r>
    </w:p>
    <w:bookmarkEnd w:id="1941"/>
    <w:p w14:paraId="4E04381C" w14:textId="77777777" w:rsidR="00524A5D" w:rsidRPr="0044437C" w:rsidRDefault="00000000">
      <w:pPr>
        <w:ind w:right="-140"/>
      </w:pPr>
      <w:r w:rsidRPr="0044437C">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44437C" w:rsidRDefault="00000000">
      <w:pPr>
        <w:pStyle w:val="TH"/>
      </w:pPr>
      <w:r w:rsidRPr="0044437C">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48502B22" w14:textId="77777777">
        <w:trPr>
          <w:trHeight w:val="255"/>
          <w:jc w:val="center"/>
        </w:trPr>
        <w:tc>
          <w:tcPr>
            <w:tcW w:w="2260" w:type="dxa"/>
          </w:tcPr>
          <w:p w14:paraId="2182F82C" w14:textId="77777777" w:rsidR="00524A5D" w:rsidRPr="0044437C" w:rsidRDefault="00000000">
            <w:pPr>
              <w:pStyle w:val="TAH"/>
              <w:rPr>
                <w:rFonts w:cs="Arial"/>
              </w:rPr>
            </w:pPr>
            <w:r w:rsidRPr="0044437C">
              <w:rPr>
                <w:rFonts w:cs="Arial"/>
              </w:rPr>
              <w:br w:type="page"/>
              <w:t>Parameter</w:t>
            </w:r>
          </w:p>
        </w:tc>
        <w:tc>
          <w:tcPr>
            <w:tcW w:w="2261" w:type="dxa"/>
          </w:tcPr>
          <w:p w14:paraId="387786AD" w14:textId="77777777" w:rsidR="00524A5D" w:rsidRPr="0044437C" w:rsidRDefault="00000000">
            <w:pPr>
              <w:pStyle w:val="TAH"/>
              <w:rPr>
                <w:rFonts w:cs="Arial"/>
              </w:rPr>
            </w:pPr>
            <w:r w:rsidRPr="0044437C">
              <w:rPr>
                <w:rFonts w:cs="Arial"/>
              </w:rPr>
              <w:t>Unit</w:t>
            </w:r>
          </w:p>
        </w:tc>
        <w:tc>
          <w:tcPr>
            <w:tcW w:w="2749" w:type="dxa"/>
          </w:tcPr>
          <w:p w14:paraId="5C767AC1" w14:textId="77777777" w:rsidR="00524A5D" w:rsidRPr="0044437C" w:rsidRDefault="00000000">
            <w:pPr>
              <w:pStyle w:val="TAH"/>
              <w:rPr>
                <w:rFonts w:cs="Arial"/>
              </w:rPr>
            </w:pPr>
            <w:r w:rsidRPr="0044437C">
              <w:rPr>
                <w:rFonts w:cs="Arial"/>
              </w:rPr>
              <w:t>Level</w:t>
            </w:r>
          </w:p>
        </w:tc>
      </w:tr>
      <w:tr w:rsidR="00524A5D" w:rsidRPr="0044437C" w14:paraId="5CB2675D" w14:textId="77777777">
        <w:trPr>
          <w:trHeight w:val="255"/>
          <w:jc w:val="center"/>
        </w:trPr>
        <w:tc>
          <w:tcPr>
            <w:tcW w:w="2260" w:type="dxa"/>
            <w:vAlign w:val="center"/>
          </w:tcPr>
          <w:p w14:paraId="46939C34" w14:textId="77777777" w:rsidR="00524A5D" w:rsidRPr="0044437C" w:rsidRDefault="00000000">
            <w:pPr>
              <w:pStyle w:val="TAL"/>
              <w:rPr>
                <w:rFonts w:cs="Arial"/>
              </w:rPr>
            </w:pPr>
            <w:r w:rsidRPr="0044437C">
              <w:rPr>
                <w:rFonts w:cs="Arial"/>
              </w:rPr>
              <w:t>P</w:t>
            </w:r>
            <w:r w:rsidRPr="0044437C">
              <w:rPr>
                <w:rFonts w:cs="Arial"/>
                <w:vertAlign w:val="subscript"/>
              </w:rPr>
              <w:t>signal</w:t>
            </w:r>
          </w:p>
        </w:tc>
        <w:tc>
          <w:tcPr>
            <w:tcW w:w="2261" w:type="dxa"/>
            <w:vAlign w:val="center"/>
          </w:tcPr>
          <w:p w14:paraId="27DC6377" w14:textId="77777777" w:rsidR="00524A5D" w:rsidRPr="0044437C" w:rsidRDefault="00000000">
            <w:pPr>
              <w:pStyle w:val="TAC"/>
              <w:rPr>
                <w:rFonts w:cs="Arial"/>
              </w:rPr>
            </w:pPr>
            <w:r w:rsidRPr="0044437C">
              <w:rPr>
                <w:rFonts w:cs="Arial"/>
              </w:rPr>
              <w:t>dBm</w:t>
            </w:r>
          </w:p>
        </w:tc>
        <w:tc>
          <w:tcPr>
            <w:tcW w:w="2749" w:type="dxa"/>
            <w:vAlign w:val="center"/>
          </w:tcPr>
          <w:p w14:paraId="4CE08746" w14:textId="77777777" w:rsidR="00524A5D" w:rsidRPr="0044437C" w:rsidRDefault="00000000">
            <w:pPr>
              <w:pStyle w:val="TAC"/>
              <w:rPr>
                <w:rFonts w:cs="Arial"/>
              </w:rPr>
            </w:pPr>
            <w:r w:rsidRPr="0044437C">
              <w:rPr>
                <w:rFonts w:cs="Arial"/>
              </w:rPr>
              <w:t>REFSENS+6</w:t>
            </w:r>
          </w:p>
        </w:tc>
      </w:tr>
      <w:tr w:rsidR="00524A5D" w:rsidRPr="0044437C" w14:paraId="3959811F" w14:textId="77777777">
        <w:trPr>
          <w:trHeight w:val="255"/>
          <w:jc w:val="center"/>
        </w:trPr>
        <w:tc>
          <w:tcPr>
            <w:tcW w:w="2260" w:type="dxa"/>
            <w:vAlign w:val="center"/>
          </w:tcPr>
          <w:p w14:paraId="433439F2" w14:textId="77777777" w:rsidR="00524A5D" w:rsidRPr="0044437C" w:rsidRDefault="00000000">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59FC69D" w14:textId="77777777" w:rsidR="00524A5D" w:rsidRPr="0044437C" w:rsidRDefault="00000000">
            <w:pPr>
              <w:pStyle w:val="TAC"/>
              <w:rPr>
                <w:rFonts w:cs="Arial"/>
              </w:rPr>
            </w:pPr>
            <w:r w:rsidRPr="0044437C">
              <w:rPr>
                <w:rFonts w:cs="Arial"/>
              </w:rPr>
              <w:t>dBm</w:t>
            </w:r>
          </w:p>
        </w:tc>
        <w:tc>
          <w:tcPr>
            <w:tcW w:w="2749" w:type="dxa"/>
            <w:vAlign w:val="center"/>
          </w:tcPr>
          <w:p w14:paraId="1D935CBD" w14:textId="77777777" w:rsidR="00524A5D" w:rsidRPr="0044437C" w:rsidRDefault="00000000">
            <w:pPr>
              <w:pStyle w:val="TAC"/>
              <w:rPr>
                <w:rFonts w:cs="Arial"/>
              </w:rPr>
            </w:pPr>
            <w:r w:rsidRPr="0044437C">
              <w:rPr>
                <w:rFonts w:cs="Arial"/>
              </w:rPr>
              <w:t>-44</w:t>
            </w:r>
          </w:p>
        </w:tc>
      </w:tr>
      <w:tr w:rsidR="00524A5D" w:rsidRPr="0044437C" w14:paraId="3ACED412" w14:textId="77777777">
        <w:trPr>
          <w:trHeight w:val="255"/>
          <w:jc w:val="center"/>
        </w:trPr>
        <w:tc>
          <w:tcPr>
            <w:tcW w:w="2260" w:type="dxa"/>
            <w:vAlign w:val="center"/>
          </w:tcPr>
          <w:p w14:paraId="39BB6086"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6472BB7C" w14:textId="77777777" w:rsidR="00524A5D" w:rsidRPr="0044437C" w:rsidRDefault="00000000">
            <w:pPr>
              <w:pStyle w:val="TAC"/>
              <w:rPr>
                <w:rFonts w:cs="Arial"/>
              </w:rPr>
            </w:pPr>
            <w:r w:rsidRPr="0044437C">
              <w:rPr>
                <w:rFonts w:cs="Arial"/>
              </w:rPr>
              <w:t>MHz</w:t>
            </w:r>
          </w:p>
        </w:tc>
        <w:tc>
          <w:tcPr>
            <w:tcW w:w="2749" w:type="dxa"/>
            <w:vAlign w:val="center"/>
          </w:tcPr>
          <w:p w14:paraId="208F76D7" w14:textId="77777777" w:rsidR="00524A5D" w:rsidRPr="0044437C" w:rsidRDefault="00000000">
            <w:pPr>
              <w:pStyle w:val="TAC"/>
              <w:rPr>
                <w:rFonts w:cs="Arial"/>
              </w:rPr>
            </w:pPr>
            <w:r w:rsidRPr="0044437C">
              <w:rPr>
                <w:rFonts w:cs="Arial"/>
              </w:rPr>
              <w:t>Spurious response frequencies</w:t>
            </w:r>
          </w:p>
        </w:tc>
      </w:tr>
      <w:tr w:rsidR="00524A5D" w:rsidRPr="0044437C" w14:paraId="1B0896ED" w14:textId="77777777">
        <w:trPr>
          <w:trHeight w:val="255"/>
          <w:jc w:val="center"/>
        </w:trPr>
        <w:tc>
          <w:tcPr>
            <w:tcW w:w="2260" w:type="dxa"/>
            <w:vAlign w:val="center"/>
          </w:tcPr>
          <w:p w14:paraId="2BAA98B2" w14:textId="77777777" w:rsidR="00524A5D" w:rsidRPr="0044437C" w:rsidRDefault="00000000">
            <w:pPr>
              <w:pStyle w:val="TAL"/>
              <w:rPr>
                <w:rFonts w:cs="Arial"/>
              </w:rPr>
            </w:pPr>
            <w:r w:rsidRPr="0044437C">
              <w:rPr>
                <w:rFonts w:cs="Arial"/>
              </w:rPr>
              <w:t>Number of spurious response frequencies</w:t>
            </w:r>
          </w:p>
        </w:tc>
        <w:tc>
          <w:tcPr>
            <w:tcW w:w="2261" w:type="dxa"/>
            <w:vAlign w:val="center"/>
          </w:tcPr>
          <w:p w14:paraId="4AB0BC8E" w14:textId="77777777" w:rsidR="00524A5D" w:rsidRPr="0044437C" w:rsidRDefault="00524A5D">
            <w:pPr>
              <w:pStyle w:val="TAC"/>
              <w:rPr>
                <w:rFonts w:cs="Arial"/>
              </w:rPr>
            </w:pPr>
          </w:p>
        </w:tc>
        <w:tc>
          <w:tcPr>
            <w:tcW w:w="2749" w:type="dxa"/>
            <w:vAlign w:val="center"/>
          </w:tcPr>
          <w:p w14:paraId="793E6FE5" w14:textId="77777777" w:rsidR="00524A5D" w:rsidRPr="0044437C" w:rsidRDefault="00000000">
            <w:pPr>
              <w:pStyle w:val="TAC"/>
              <w:rPr>
                <w:rFonts w:cs="Arial"/>
              </w:rPr>
            </w:pPr>
            <w:r w:rsidRPr="0044437C">
              <w:rPr>
                <w:rFonts w:cs="Arial"/>
              </w:rPr>
              <w:t>24 (in OOB range 1, 2, 3)</w:t>
            </w:r>
          </w:p>
          <w:p w14:paraId="6B579C00" w14:textId="77777777" w:rsidR="00524A5D" w:rsidRPr="0044437C" w:rsidRDefault="00524A5D">
            <w:pPr>
              <w:pStyle w:val="TAC"/>
              <w:rPr>
                <w:rFonts w:cs="Arial"/>
              </w:rPr>
            </w:pPr>
          </w:p>
        </w:tc>
      </w:tr>
      <w:tr w:rsidR="00524A5D" w:rsidRPr="0044437C" w14:paraId="590F348F" w14:textId="77777777">
        <w:trPr>
          <w:trHeight w:val="255"/>
          <w:jc w:val="center"/>
        </w:trPr>
        <w:tc>
          <w:tcPr>
            <w:tcW w:w="7270" w:type="dxa"/>
            <w:gridSpan w:val="3"/>
            <w:vAlign w:val="center"/>
          </w:tcPr>
          <w:p w14:paraId="3392BD5E" w14:textId="77777777" w:rsidR="00524A5D" w:rsidRPr="0044437C" w:rsidRDefault="00000000">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1F778CA0" w14:textId="77777777" w:rsidR="00524A5D" w:rsidRPr="0044437C" w:rsidRDefault="00000000">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485AA8EC" w14:textId="77777777" w:rsidR="00524A5D" w:rsidRPr="0044437C" w:rsidRDefault="00000000">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37602F16" w14:textId="77777777" w:rsidR="00524A5D" w:rsidRPr="0044437C" w:rsidRDefault="00524A5D"/>
    <w:p w14:paraId="7FFB305C" w14:textId="77777777" w:rsidR="00524A5D" w:rsidRPr="0044437C" w:rsidRDefault="00000000">
      <w:pPr>
        <w:pStyle w:val="Heading2"/>
      </w:pPr>
      <w:bookmarkStart w:id="1942" w:name="_Toc120570114"/>
      <w:bookmarkStart w:id="1943" w:name="_Toc19453"/>
      <w:bookmarkStart w:id="1944" w:name="_Toc111062100"/>
      <w:bookmarkStart w:id="1945" w:name="_Toc121162906"/>
      <w:bookmarkStart w:id="1946" w:name="_Toc15174"/>
      <w:bookmarkStart w:id="1947" w:name="_Toc9555"/>
      <w:bookmarkStart w:id="1948" w:name="_Toc30184"/>
      <w:bookmarkStart w:id="1949" w:name="_Toc23038"/>
      <w:bookmarkStart w:id="1950" w:name="_Toc21116"/>
      <w:bookmarkStart w:id="1951" w:name="_Toc368026392"/>
      <w:bookmarkStart w:id="1952" w:name="_Toc194571898"/>
      <w:r w:rsidRPr="0044437C">
        <w:lastRenderedPageBreak/>
        <w:t>7.8</w:t>
      </w:r>
      <w:r w:rsidRPr="0044437C">
        <w:tab/>
        <w:t>Intermodulation characteristics</w:t>
      </w:r>
      <w:bookmarkEnd w:id="1942"/>
      <w:bookmarkEnd w:id="1943"/>
      <w:bookmarkEnd w:id="1944"/>
      <w:bookmarkEnd w:id="1945"/>
      <w:bookmarkEnd w:id="1946"/>
      <w:bookmarkEnd w:id="1947"/>
      <w:bookmarkEnd w:id="1948"/>
      <w:bookmarkEnd w:id="1949"/>
      <w:bookmarkEnd w:id="1950"/>
      <w:bookmarkEnd w:id="1951"/>
      <w:bookmarkEnd w:id="1952"/>
    </w:p>
    <w:p w14:paraId="627B43AA" w14:textId="77777777" w:rsidR="00524A5D" w:rsidRPr="0044437C" w:rsidRDefault="00000000">
      <w:pPr>
        <w:numPr>
          <w:ilvl w:val="12"/>
          <w:numId w:val="0"/>
        </w:numPr>
        <w:rPr>
          <w:rFonts w:cs="v5.0.0"/>
        </w:rPr>
      </w:pPr>
      <w:r w:rsidRPr="0044437C">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44437C" w:rsidRDefault="00000000">
      <w:pPr>
        <w:pStyle w:val="Heading2"/>
        <w:rPr>
          <w:lang w:eastAsia="zh-CN"/>
        </w:rPr>
      </w:pPr>
      <w:bookmarkStart w:id="1953" w:name="_Toc8707"/>
      <w:bookmarkStart w:id="1954" w:name="_Toc121162907"/>
      <w:bookmarkStart w:id="1955" w:name="_Toc31626"/>
      <w:bookmarkStart w:id="1956" w:name="_Toc8579"/>
      <w:bookmarkStart w:id="1957" w:name="_Toc15955"/>
      <w:bookmarkStart w:id="1958" w:name="_Toc4570"/>
      <w:bookmarkStart w:id="1959" w:name="_Toc120570115"/>
      <w:bookmarkStart w:id="1960" w:name="_Toc23306"/>
      <w:bookmarkStart w:id="1961" w:name="_Toc194571899"/>
      <w:r w:rsidRPr="0044437C">
        <w:t>7.8</w:t>
      </w:r>
      <w:r w:rsidRPr="0044437C">
        <w:rPr>
          <w:rFonts w:eastAsia="SimSun"/>
          <w:lang w:eastAsia="zh-CN"/>
        </w:rPr>
        <w:t>A</w:t>
      </w:r>
      <w:r w:rsidRPr="0044437C">
        <w:tab/>
        <w:t>Intermodulation</w:t>
      </w:r>
      <w:r w:rsidRPr="0044437C">
        <w:rPr>
          <w:rFonts w:eastAsia="SimSun"/>
          <w:lang w:eastAsia="zh-CN"/>
        </w:rPr>
        <w:t xml:space="preserve"> characteristics for category </w:t>
      </w:r>
      <w:r w:rsidRPr="0044437C">
        <w:rPr>
          <w:lang w:eastAsia="zh-CN"/>
        </w:rPr>
        <w:t>M1</w:t>
      </w:r>
      <w:bookmarkEnd w:id="1953"/>
      <w:bookmarkEnd w:id="1954"/>
      <w:bookmarkEnd w:id="1955"/>
      <w:bookmarkEnd w:id="1956"/>
      <w:bookmarkEnd w:id="1957"/>
      <w:bookmarkEnd w:id="1958"/>
      <w:bookmarkEnd w:id="1959"/>
      <w:bookmarkEnd w:id="1960"/>
      <w:bookmarkEnd w:id="1961"/>
    </w:p>
    <w:p w14:paraId="2EB2C0CA" w14:textId="77777777" w:rsidR="00524A5D" w:rsidRPr="0044437C" w:rsidRDefault="00000000">
      <w:pPr>
        <w:pStyle w:val="H6"/>
      </w:pPr>
      <w:bookmarkStart w:id="1962" w:name="MCCQCTEMPBM_00000404"/>
      <w:r w:rsidRPr="0044437C">
        <w:t>7.8A.1</w:t>
      </w:r>
      <w:r w:rsidRPr="0044437C">
        <w:tab/>
        <w:t>Test purpose</w:t>
      </w:r>
    </w:p>
    <w:bookmarkEnd w:id="1962"/>
    <w:p w14:paraId="1A9AC60C" w14:textId="77777777" w:rsidR="00524A5D" w:rsidRPr="0044437C" w:rsidRDefault="00000000">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3EAC8AD5" w14:textId="77777777" w:rsidR="00524A5D" w:rsidRPr="0044437C" w:rsidRDefault="00000000">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44437C" w:rsidRDefault="00000000">
      <w:pPr>
        <w:pStyle w:val="H6"/>
      </w:pPr>
      <w:bookmarkStart w:id="1963" w:name="MCCQCTEMPBM_00000405"/>
      <w:r w:rsidRPr="0044437C">
        <w:t>7.8A.2</w:t>
      </w:r>
      <w:r w:rsidRPr="0044437C">
        <w:tab/>
        <w:t>Test applicability</w:t>
      </w:r>
    </w:p>
    <w:bookmarkEnd w:id="1963"/>
    <w:p w14:paraId="2D69DB96"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5119CF40" w14:textId="77777777" w:rsidR="00524A5D" w:rsidRPr="0044437C" w:rsidRDefault="00000000">
      <w:pPr>
        <w:pStyle w:val="H6"/>
      </w:pPr>
      <w:bookmarkStart w:id="1964" w:name="MCCQCTEMPBM_00000406"/>
      <w:r w:rsidRPr="0044437C">
        <w:t>7.8A.3</w:t>
      </w:r>
      <w:r w:rsidRPr="0044437C">
        <w:tab/>
        <w:t>Minimum conformance requirements</w:t>
      </w:r>
    </w:p>
    <w:bookmarkEnd w:id="1964"/>
    <w:p w14:paraId="6630A835" w14:textId="77777777" w:rsidR="00524A5D" w:rsidRPr="0044437C" w:rsidRDefault="00000000">
      <w:pPr>
        <w:rPr>
          <w:rFonts w:eastAsia="MS Mincho"/>
        </w:rPr>
      </w:pPr>
      <w:r w:rsidRPr="0044437C">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44437C" w:rsidRDefault="00000000">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44437C">
        <w:rPr>
          <w:rFonts w:eastAsia="MS Mincho"/>
        </w:rPr>
        <w:t xml:space="preserve">presence of two interfering signals. </w:t>
      </w:r>
    </w:p>
    <w:p w14:paraId="0C741DEC" w14:textId="77777777" w:rsidR="00524A5D" w:rsidRPr="0044437C" w:rsidRDefault="00000000">
      <w:pPr>
        <w:pStyle w:val="TH"/>
      </w:pPr>
      <w:r w:rsidRPr="0044437C">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14E06FD" w14:textId="77777777">
        <w:trPr>
          <w:jc w:val="center"/>
        </w:trPr>
        <w:tc>
          <w:tcPr>
            <w:tcW w:w="1663" w:type="dxa"/>
            <w:vMerge w:val="restart"/>
          </w:tcPr>
          <w:p w14:paraId="5DACA333" w14:textId="77777777" w:rsidR="00524A5D" w:rsidRPr="0044437C" w:rsidRDefault="00000000">
            <w:pPr>
              <w:pStyle w:val="TAH"/>
              <w:rPr>
                <w:rFonts w:cs="Arial"/>
              </w:rPr>
            </w:pPr>
            <w:bookmarkStart w:id="1965" w:name="MCCQCTEMPBM_00000556"/>
            <w:r w:rsidRPr="0044437C">
              <w:rPr>
                <w:rFonts w:cs="Arial"/>
              </w:rPr>
              <w:t>Rx Parameter</w:t>
            </w:r>
          </w:p>
        </w:tc>
        <w:tc>
          <w:tcPr>
            <w:tcW w:w="809" w:type="dxa"/>
            <w:vMerge w:val="restart"/>
          </w:tcPr>
          <w:p w14:paraId="42FDCBC5" w14:textId="77777777" w:rsidR="00524A5D" w:rsidRPr="0044437C" w:rsidRDefault="00000000">
            <w:pPr>
              <w:pStyle w:val="TAH"/>
              <w:rPr>
                <w:rFonts w:cs="Arial"/>
              </w:rPr>
            </w:pPr>
            <w:r w:rsidRPr="0044437C">
              <w:rPr>
                <w:rFonts w:cs="Arial"/>
              </w:rPr>
              <w:t xml:space="preserve">Units </w:t>
            </w:r>
          </w:p>
        </w:tc>
        <w:tc>
          <w:tcPr>
            <w:tcW w:w="6379" w:type="dxa"/>
          </w:tcPr>
          <w:p w14:paraId="1D7F2227" w14:textId="77777777" w:rsidR="00524A5D" w:rsidRPr="0044437C" w:rsidRDefault="00000000">
            <w:pPr>
              <w:pStyle w:val="TAH"/>
              <w:rPr>
                <w:rFonts w:cs="Arial"/>
              </w:rPr>
            </w:pPr>
            <w:r w:rsidRPr="0044437C">
              <w:rPr>
                <w:rFonts w:cs="Arial"/>
              </w:rPr>
              <w:t>Channel bandwidth</w:t>
            </w:r>
          </w:p>
        </w:tc>
      </w:tr>
      <w:tr w:rsidR="00524A5D" w:rsidRPr="0044437C" w14:paraId="3D088C9C" w14:textId="77777777">
        <w:trPr>
          <w:jc w:val="center"/>
        </w:trPr>
        <w:tc>
          <w:tcPr>
            <w:tcW w:w="1663" w:type="dxa"/>
            <w:vMerge/>
          </w:tcPr>
          <w:p w14:paraId="196EE311" w14:textId="77777777" w:rsidR="00524A5D" w:rsidRPr="0044437C" w:rsidRDefault="00524A5D">
            <w:pPr>
              <w:pStyle w:val="TAH"/>
              <w:rPr>
                <w:rFonts w:cs="Arial"/>
              </w:rPr>
            </w:pPr>
          </w:p>
        </w:tc>
        <w:tc>
          <w:tcPr>
            <w:tcW w:w="809" w:type="dxa"/>
            <w:vMerge/>
          </w:tcPr>
          <w:p w14:paraId="4E09BDC5" w14:textId="77777777" w:rsidR="00524A5D" w:rsidRPr="0044437C" w:rsidRDefault="00524A5D">
            <w:pPr>
              <w:pStyle w:val="TAH"/>
              <w:rPr>
                <w:rFonts w:cs="Arial"/>
              </w:rPr>
            </w:pPr>
          </w:p>
        </w:tc>
        <w:tc>
          <w:tcPr>
            <w:tcW w:w="6379" w:type="dxa"/>
          </w:tcPr>
          <w:p w14:paraId="66C20A0D" w14:textId="77777777" w:rsidR="00524A5D" w:rsidRPr="0044437C" w:rsidRDefault="00000000">
            <w:pPr>
              <w:pStyle w:val="TAH"/>
              <w:rPr>
                <w:rFonts w:cs="Arial"/>
              </w:rPr>
            </w:pPr>
            <w:r w:rsidRPr="0044437C">
              <w:rPr>
                <w:rFonts w:cs="Arial"/>
              </w:rPr>
              <w:t xml:space="preserve">1.4 MHz </w:t>
            </w:r>
          </w:p>
        </w:tc>
      </w:tr>
      <w:tr w:rsidR="00524A5D" w:rsidRPr="0044437C" w14:paraId="54A3DD3A" w14:textId="77777777">
        <w:trPr>
          <w:jc w:val="center"/>
        </w:trPr>
        <w:tc>
          <w:tcPr>
            <w:tcW w:w="1663" w:type="dxa"/>
            <w:vMerge w:val="restart"/>
            <w:vAlign w:val="center"/>
          </w:tcPr>
          <w:p w14:paraId="0C070821" w14:textId="77777777" w:rsidR="00524A5D" w:rsidRPr="0044437C" w:rsidRDefault="00000000">
            <w:pPr>
              <w:pStyle w:val="TAL"/>
              <w:rPr>
                <w:rFonts w:cs="Arial"/>
                <w:bCs/>
              </w:rPr>
            </w:pPr>
            <w:r w:rsidRPr="0044437C">
              <w:rPr>
                <w:rFonts w:cs="Arial"/>
              </w:rPr>
              <w:t>Power in Transmission Bandwidth Configuration</w:t>
            </w:r>
          </w:p>
        </w:tc>
        <w:tc>
          <w:tcPr>
            <w:tcW w:w="809" w:type="dxa"/>
            <w:vMerge w:val="restart"/>
            <w:vAlign w:val="center"/>
          </w:tcPr>
          <w:p w14:paraId="04CF8A19" w14:textId="77777777" w:rsidR="00524A5D" w:rsidRPr="0044437C" w:rsidRDefault="00000000">
            <w:pPr>
              <w:pStyle w:val="TAC"/>
              <w:rPr>
                <w:rFonts w:cs="Arial"/>
              </w:rPr>
            </w:pPr>
            <w:r w:rsidRPr="0044437C">
              <w:rPr>
                <w:rFonts w:cs="Arial"/>
              </w:rPr>
              <w:t>dBm</w:t>
            </w:r>
          </w:p>
        </w:tc>
        <w:tc>
          <w:tcPr>
            <w:tcW w:w="6379" w:type="dxa"/>
            <w:vAlign w:val="bottom"/>
          </w:tcPr>
          <w:p w14:paraId="28F185B9"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7735C1FD" w14:textId="77777777">
        <w:trPr>
          <w:jc w:val="center"/>
        </w:trPr>
        <w:tc>
          <w:tcPr>
            <w:tcW w:w="1663" w:type="dxa"/>
            <w:vMerge/>
            <w:vAlign w:val="center"/>
          </w:tcPr>
          <w:p w14:paraId="2D6ADDCD" w14:textId="77777777" w:rsidR="00524A5D" w:rsidRPr="0044437C" w:rsidRDefault="00524A5D">
            <w:pPr>
              <w:pStyle w:val="TAL"/>
              <w:rPr>
                <w:rFonts w:cs="Arial"/>
                <w:bCs/>
              </w:rPr>
            </w:pPr>
          </w:p>
        </w:tc>
        <w:tc>
          <w:tcPr>
            <w:tcW w:w="809" w:type="dxa"/>
            <w:vMerge/>
            <w:vAlign w:val="center"/>
          </w:tcPr>
          <w:p w14:paraId="77CBD23E" w14:textId="77777777" w:rsidR="00524A5D" w:rsidRPr="0044437C" w:rsidRDefault="00524A5D">
            <w:pPr>
              <w:pStyle w:val="TAC"/>
              <w:rPr>
                <w:rFonts w:cs="Arial"/>
              </w:rPr>
            </w:pPr>
          </w:p>
        </w:tc>
        <w:tc>
          <w:tcPr>
            <w:tcW w:w="6379" w:type="dxa"/>
            <w:vAlign w:val="center"/>
          </w:tcPr>
          <w:p w14:paraId="614D8D62" w14:textId="77777777" w:rsidR="00524A5D" w:rsidRPr="0044437C" w:rsidRDefault="00000000">
            <w:pPr>
              <w:pStyle w:val="TAC"/>
              <w:rPr>
                <w:rFonts w:cs="Arial"/>
              </w:rPr>
            </w:pPr>
            <w:r w:rsidRPr="0044437C">
              <w:rPr>
                <w:rFonts w:cs="Arial"/>
              </w:rPr>
              <w:t>12</w:t>
            </w:r>
          </w:p>
        </w:tc>
      </w:tr>
      <w:tr w:rsidR="00524A5D" w:rsidRPr="0044437C" w14:paraId="5C54622E" w14:textId="77777777">
        <w:trPr>
          <w:jc w:val="center"/>
        </w:trPr>
        <w:tc>
          <w:tcPr>
            <w:tcW w:w="1663" w:type="dxa"/>
          </w:tcPr>
          <w:p w14:paraId="645FFB7F"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1</w:t>
            </w:r>
          </w:p>
          <w:p w14:paraId="51402940" w14:textId="77777777" w:rsidR="00524A5D" w:rsidRPr="0044437C" w:rsidRDefault="00000000">
            <w:pPr>
              <w:pStyle w:val="TAL"/>
              <w:rPr>
                <w:rFonts w:cs="Arial"/>
                <w:bCs/>
                <w:vertAlign w:val="subscript"/>
              </w:rPr>
            </w:pPr>
            <w:r w:rsidRPr="0044437C">
              <w:rPr>
                <w:rFonts w:cs="Arial"/>
                <w:bCs/>
              </w:rPr>
              <w:t>(CW)</w:t>
            </w:r>
          </w:p>
        </w:tc>
        <w:tc>
          <w:tcPr>
            <w:tcW w:w="809" w:type="dxa"/>
          </w:tcPr>
          <w:p w14:paraId="257B6E98" w14:textId="77777777" w:rsidR="00524A5D" w:rsidRPr="0044437C" w:rsidRDefault="00000000">
            <w:pPr>
              <w:pStyle w:val="TAC"/>
              <w:rPr>
                <w:rFonts w:cs="Arial"/>
              </w:rPr>
            </w:pPr>
            <w:r w:rsidRPr="0044437C">
              <w:rPr>
                <w:rFonts w:cs="Arial"/>
              </w:rPr>
              <w:t>dBm</w:t>
            </w:r>
          </w:p>
        </w:tc>
        <w:tc>
          <w:tcPr>
            <w:tcW w:w="6379" w:type="dxa"/>
            <w:vAlign w:val="center"/>
          </w:tcPr>
          <w:p w14:paraId="0B4E77BE" w14:textId="77777777" w:rsidR="00524A5D" w:rsidRPr="0044437C" w:rsidRDefault="00000000">
            <w:pPr>
              <w:pStyle w:val="TAC"/>
              <w:rPr>
                <w:rFonts w:cs="Arial"/>
              </w:rPr>
            </w:pPr>
            <w:r w:rsidRPr="0044437C">
              <w:rPr>
                <w:rFonts w:cs="Arial"/>
              </w:rPr>
              <w:t>-46</w:t>
            </w:r>
          </w:p>
        </w:tc>
      </w:tr>
      <w:tr w:rsidR="00524A5D" w:rsidRPr="0044437C" w14:paraId="18253826" w14:textId="77777777">
        <w:trPr>
          <w:jc w:val="center"/>
        </w:trPr>
        <w:tc>
          <w:tcPr>
            <w:tcW w:w="1663" w:type="dxa"/>
          </w:tcPr>
          <w:p w14:paraId="2C47545B"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2</w:t>
            </w:r>
          </w:p>
          <w:p w14:paraId="477BF223" w14:textId="77777777" w:rsidR="00524A5D" w:rsidRPr="0044437C" w:rsidRDefault="00000000">
            <w:pPr>
              <w:pStyle w:val="TAL"/>
              <w:rPr>
                <w:rFonts w:cs="Arial"/>
                <w:bCs/>
              </w:rPr>
            </w:pPr>
            <w:r w:rsidRPr="0044437C">
              <w:rPr>
                <w:rFonts w:cs="Arial"/>
                <w:bCs/>
              </w:rPr>
              <w:t>(Modulated)</w:t>
            </w:r>
          </w:p>
        </w:tc>
        <w:tc>
          <w:tcPr>
            <w:tcW w:w="809" w:type="dxa"/>
          </w:tcPr>
          <w:p w14:paraId="790502B3" w14:textId="77777777" w:rsidR="00524A5D" w:rsidRPr="0044437C" w:rsidRDefault="00000000">
            <w:pPr>
              <w:pStyle w:val="TAC"/>
              <w:rPr>
                <w:rFonts w:cs="Arial"/>
              </w:rPr>
            </w:pPr>
            <w:r w:rsidRPr="0044437C">
              <w:rPr>
                <w:rFonts w:cs="Arial"/>
              </w:rPr>
              <w:t>dBm</w:t>
            </w:r>
          </w:p>
        </w:tc>
        <w:tc>
          <w:tcPr>
            <w:tcW w:w="6379" w:type="dxa"/>
            <w:vAlign w:val="center"/>
          </w:tcPr>
          <w:p w14:paraId="50459300" w14:textId="77777777" w:rsidR="00524A5D" w:rsidRPr="0044437C" w:rsidRDefault="00000000">
            <w:pPr>
              <w:pStyle w:val="TAC"/>
              <w:rPr>
                <w:rFonts w:cs="Arial"/>
              </w:rPr>
            </w:pPr>
            <w:r w:rsidRPr="0044437C">
              <w:rPr>
                <w:rFonts w:cs="Arial"/>
              </w:rPr>
              <w:t>-46</w:t>
            </w:r>
          </w:p>
        </w:tc>
      </w:tr>
      <w:tr w:rsidR="00524A5D" w:rsidRPr="0044437C" w14:paraId="0153286D" w14:textId="77777777">
        <w:trPr>
          <w:jc w:val="center"/>
        </w:trPr>
        <w:tc>
          <w:tcPr>
            <w:tcW w:w="1663" w:type="dxa"/>
          </w:tcPr>
          <w:p w14:paraId="66E7D8C7" w14:textId="77777777" w:rsidR="00524A5D" w:rsidRPr="0044437C" w:rsidRDefault="00000000">
            <w:pPr>
              <w:pStyle w:val="TAL"/>
              <w:rPr>
                <w:rFonts w:cs="Arial"/>
                <w:bCs/>
              </w:rPr>
            </w:pPr>
            <w:r w:rsidRPr="0044437C">
              <w:rPr>
                <w:rFonts w:cs="Arial"/>
                <w:bCs/>
              </w:rPr>
              <w:t>BW</w:t>
            </w:r>
            <w:r w:rsidRPr="0044437C">
              <w:rPr>
                <w:rFonts w:cs="Arial"/>
                <w:bCs/>
                <w:vertAlign w:val="subscript"/>
              </w:rPr>
              <w:t>Interferer 2</w:t>
            </w:r>
          </w:p>
        </w:tc>
        <w:tc>
          <w:tcPr>
            <w:tcW w:w="809" w:type="dxa"/>
          </w:tcPr>
          <w:p w14:paraId="6774355D" w14:textId="77777777" w:rsidR="00524A5D" w:rsidRPr="0044437C" w:rsidRDefault="00524A5D">
            <w:pPr>
              <w:pStyle w:val="TAC"/>
              <w:rPr>
                <w:rFonts w:cs="Arial"/>
              </w:rPr>
            </w:pPr>
          </w:p>
        </w:tc>
        <w:tc>
          <w:tcPr>
            <w:tcW w:w="6379" w:type="dxa"/>
            <w:vAlign w:val="center"/>
          </w:tcPr>
          <w:p w14:paraId="70302047" w14:textId="77777777" w:rsidR="00524A5D" w:rsidRPr="0044437C" w:rsidRDefault="00000000">
            <w:pPr>
              <w:pStyle w:val="TAC"/>
              <w:rPr>
                <w:rFonts w:cs="Arial"/>
              </w:rPr>
            </w:pPr>
            <w:r w:rsidRPr="0044437C">
              <w:rPr>
                <w:rFonts w:cs="Arial"/>
              </w:rPr>
              <w:t>1.4</w:t>
            </w:r>
          </w:p>
        </w:tc>
      </w:tr>
      <w:tr w:rsidR="00524A5D" w:rsidRPr="0044437C" w14:paraId="0F8E2D9B" w14:textId="77777777">
        <w:trPr>
          <w:jc w:val="center"/>
        </w:trPr>
        <w:tc>
          <w:tcPr>
            <w:tcW w:w="1663" w:type="dxa"/>
          </w:tcPr>
          <w:p w14:paraId="6E428EF9"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1</w:t>
            </w:r>
          </w:p>
          <w:p w14:paraId="0A73DB33" w14:textId="77777777" w:rsidR="00524A5D" w:rsidRPr="0044437C" w:rsidRDefault="00000000">
            <w:pPr>
              <w:pStyle w:val="TAL"/>
              <w:rPr>
                <w:rFonts w:cs="Arial"/>
                <w:i/>
              </w:rPr>
            </w:pPr>
            <w:r w:rsidRPr="0044437C">
              <w:rPr>
                <w:rFonts w:cs="Arial"/>
                <w:bCs/>
              </w:rPr>
              <w:t>(Offset)</w:t>
            </w:r>
          </w:p>
        </w:tc>
        <w:tc>
          <w:tcPr>
            <w:tcW w:w="809" w:type="dxa"/>
          </w:tcPr>
          <w:p w14:paraId="19ACF265" w14:textId="77777777" w:rsidR="00524A5D" w:rsidRPr="0044437C" w:rsidRDefault="00000000">
            <w:pPr>
              <w:pStyle w:val="TAC"/>
              <w:rPr>
                <w:rFonts w:cs="Arial"/>
              </w:rPr>
            </w:pPr>
            <w:r w:rsidRPr="0044437C">
              <w:rPr>
                <w:rFonts w:cs="Arial"/>
              </w:rPr>
              <w:t>MHz</w:t>
            </w:r>
          </w:p>
        </w:tc>
        <w:tc>
          <w:tcPr>
            <w:tcW w:w="6379" w:type="dxa"/>
            <w:vAlign w:val="bottom"/>
          </w:tcPr>
          <w:p w14:paraId="1ADBCF61" w14:textId="77777777" w:rsidR="00524A5D" w:rsidRPr="0044437C" w:rsidRDefault="00000000">
            <w:pPr>
              <w:pStyle w:val="TAC"/>
              <w:rPr>
                <w:rFonts w:cs="Arial"/>
              </w:rPr>
            </w:pPr>
            <w:r w:rsidRPr="0044437C">
              <w:rPr>
                <w:rFonts w:cs="Arial"/>
              </w:rPr>
              <w:t>-BW/2 –2.1</w:t>
            </w:r>
          </w:p>
          <w:p w14:paraId="7DAF8909" w14:textId="77777777" w:rsidR="00524A5D" w:rsidRPr="0044437C" w:rsidRDefault="00000000">
            <w:pPr>
              <w:pStyle w:val="TAC"/>
              <w:rPr>
                <w:rFonts w:cs="Arial"/>
              </w:rPr>
            </w:pPr>
            <w:r w:rsidRPr="0044437C">
              <w:rPr>
                <w:rFonts w:cs="Arial"/>
              </w:rPr>
              <w:t>/</w:t>
            </w:r>
          </w:p>
          <w:p w14:paraId="52292570" w14:textId="77777777" w:rsidR="00524A5D" w:rsidRPr="0044437C" w:rsidRDefault="00000000">
            <w:pPr>
              <w:pStyle w:val="TAC"/>
              <w:rPr>
                <w:rFonts w:cs="Arial"/>
              </w:rPr>
            </w:pPr>
            <w:r w:rsidRPr="0044437C">
              <w:rPr>
                <w:rFonts w:cs="Arial"/>
              </w:rPr>
              <w:t>+BW/2+ 2.1</w:t>
            </w:r>
          </w:p>
        </w:tc>
      </w:tr>
      <w:tr w:rsidR="00524A5D" w:rsidRPr="0044437C" w14:paraId="1200206E" w14:textId="77777777">
        <w:trPr>
          <w:jc w:val="center"/>
        </w:trPr>
        <w:tc>
          <w:tcPr>
            <w:tcW w:w="1663" w:type="dxa"/>
          </w:tcPr>
          <w:p w14:paraId="5C7846B5"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2</w:t>
            </w:r>
          </w:p>
          <w:p w14:paraId="0D3D7ED3" w14:textId="77777777" w:rsidR="00524A5D" w:rsidRPr="0044437C" w:rsidRDefault="00000000">
            <w:pPr>
              <w:pStyle w:val="TAL"/>
              <w:rPr>
                <w:rFonts w:cs="Arial"/>
                <w:bCs/>
              </w:rPr>
            </w:pPr>
            <w:r w:rsidRPr="0044437C">
              <w:rPr>
                <w:rFonts w:cs="Arial"/>
                <w:bCs/>
              </w:rPr>
              <w:t>(Offset)</w:t>
            </w:r>
          </w:p>
        </w:tc>
        <w:tc>
          <w:tcPr>
            <w:tcW w:w="809" w:type="dxa"/>
          </w:tcPr>
          <w:p w14:paraId="0B371BCE" w14:textId="77777777" w:rsidR="00524A5D" w:rsidRPr="0044437C" w:rsidRDefault="00000000">
            <w:pPr>
              <w:pStyle w:val="TAC"/>
              <w:rPr>
                <w:rFonts w:cs="Arial"/>
              </w:rPr>
            </w:pPr>
            <w:r w:rsidRPr="0044437C">
              <w:rPr>
                <w:rFonts w:cs="Arial"/>
              </w:rPr>
              <w:t>MHz</w:t>
            </w:r>
          </w:p>
        </w:tc>
        <w:tc>
          <w:tcPr>
            <w:tcW w:w="6379" w:type="dxa"/>
            <w:vAlign w:val="center"/>
          </w:tcPr>
          <w:p w14:paraId="5C325552" w14:textId="77777777" w:rsidR="00524A5D" w:rsidRPr="0044437C" w:rsidRDefault="00000000">
            <w:pPr>
              <w:pStyle w:val="TAC"/>
              <w:rPr>
                <w:rFonts w:cs="Arial"/>
              </w:rPr>
            </w:pPr>
            <w:r w:rsidRPr="0044437C">
              <w:rPr>
                <w:rFonts w:cs="Arial"/>
                <w:bCs/>
              </w:rPr>
              <w:t>2*F</w:t>
            </w:r>
            <w:r w:rsidRPr="0044437C">
              <w:rPr>
                <w:rFonts w:cs="Arial"/>
                <w:bCs/>
                <w:vertAlign w:val="subscript"/>
              </w:rPr>
              <w:t>Interferer 1</w:t>
            </w:r>
          </w:p>
        </w:tc>
      </w:tr>
      <w:tr w:rsidR="00524A5D" w:rsidRPr="0044437C" w14:paraId="044DC55A" w14:textId="77777777">
        <w:trPr>
          <w:trHeight w:val="398"/>
          <w:jc w:val="center"/>
        </w:trPr>
        <w:tc>
          <w:tcPr>
            <w:tcW w:w="8851" w:type="dxa"/>
            <w:gridSpan w:val="3"/>
          </w:tcPr>
          <w:p w14:paraId="29E8D62F"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46D81B8"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581655F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6BECFB09" w14:textId="77777777" w:rsidR="00524A5D" w:rsidRPr="0044437C" w:rsidRDefault="00000000">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44437C" w:rsidRDefault="00000000">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65"/>
    </w:tbl>
    <w:p w14:paraId="3698B808" w14:textId="77777777" w:rsidR="00524A5D" w:rsidRPr="0044437C" w:rsidRDefault="00524A5D"/>
    <w:p w14:paraId="1BD8D670" w14:textId="77777777" w:rsidR="00524A5D" w:rsidRPr="0044437C" w:rsidRDefault="00000000">
      <w:r w:rsidRPr="0044437C">
        <w:t>The normative reference for this requirement is TS 36.102 [11] clause 7.8A.</w:t>
      </w:r>
    </w:p>
    <w:p w14:paraId="68A73DC2" w14:textId="77777777" w:rsidR="00524A5D" w:rsidRPr="0044437C" w:rsidRDefault="00000000">
      <w:pPr>
        <w:pStyle w:val="H6"/>
      </w:pPr>
      <w:bookmarkStart w:id="1966" w:name="MCCQCTEMPBM_00000407"/>
      <w:r w:rsidRPr="0044437C">
        <w:lastRenderedPageBreak/>
        <w:t>7.8A.4</w:t>
      </w:r>
      <w:r w:rsidRPr="0044437C">
        <w:tab/>
        <w:t>Test description</w:t>
      </w:r>
    </w:p>
    <w:p w14:paraId="72F928B8" w14:textId="77777777" w:rsidR="00524A5D" w:rsidRPr="0044437C" w:rsidRDefault="00000000">
      <w:pPr>
        <w:pStyle w:val="H6"/>
      </w:pPr>
      <w:bookmarkStart w:id="1967" w:name="MCCQCTEMPBM_00000408"/>
      <w:bookmarkEnd w:id="1966"/>
      <w:r w:rsidRPr="0044437C">
        <w:t>7.8A.4.1</w:t>
      </w:r>
      <w:r w:rsidRPr="0044437C">
        <w:tab/>
        <w:t>Initial condition</w:t>
      </w:r>
    </w:p>
    <w:bookmarkEnd w:id="1967"/>
    <w:p w14:paraId="5B9C149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DCF383B" w14:textId="77777777" w:rsidR="00524A5D" w:rsidRPr="0044437C" w:rsidRDefault="00000000">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44437C">
        <w:rPr>
          <w:rFonts w:cs="v5.0.0"/>
        </w:rPr>
        <w:t>Configurations of PDSCH and MPDCCH before measurement are specified in Annex C.2</w:t>
      </w:r>
    </w:p>
    <w:p w14:paraId="61ACF291" w14:textId="77777777" w:rsidR="00524A5D" w:rsidRPr="0044437C" w:rsidRDefault="00000000">
      <w:pPr>
        <w:pStyle w:val="TH"/>
      </w:pPr>
      <w:r w:rsidRPr="0044437C">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44437C"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0B5220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ACA78EB"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44437C" w:rsidRDefault="00000000">
            <w:pPr>
              <w:keepNext/>
              <w:keepLines/>
              <w:spacing w:after="0"/>
              <w:jc w:val="center"/>
              <w:rPr>
                <w:rFonts w:ascii="Arial" w:hAnsi="Arial" w:cs="Arial"/>
                <w:sz w:val="18"/>
                <w:szCs w:val="18"/>
              </w:rPr>
            </w:pPr>
            <w:r w:rsidRPr="0044437C">
              <w:rPr>
                <w:rFonts w:ascii="Arial" w:hAnsi="Arial" w:cs="Arial"/>
                <w:sz w:val="18"/>
                <w:szCs w:val="18"/>
              </w:rPr>
              <w:t>Narrowband index</w:t>
            </w:r>
          </w:p>
          <w:p w14:paraId="54C0669A"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rPr>
              <w:t>(Note 1)</w:t>
            </w:r>
          </w:p>
        </w:tc>
      </w:tr>
      <w:tr w:rsidR="00524A5D" w:rsidRPr="0044437C"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44437C" w:rsidRDefault="00000000">
            <w:pPr>
              <w:keepNext/>
              <w:keepLines/>
              <w:spacing w:after="0"/>
              <w:jc w:val="center"/>
              <w:rPr>
                <w:rFonts w:ascii="Arial" w:hAnsi="Arial"/>
                <w:sz w:val="18"/>
              </w:rPr>
            </w:pPr>
            <w:r w:rsidRPr="0044437C">
              <w:rPr>
                <w:rFonts w:ascii="Arial" w:hAnsi="Arial"/>
                <w:sz w:val="18"/>
                <w:lang w:eastAsia="ko-KR"/>
              </w:rPr>
              <w:t>0</w:t>
            </w:r>
          </w:p>
        </w:tc>
      </w:tr>
      <w:tr w:rsidR="00524A5D" w:rsidRPr="0044437C"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44437C" w:rsidRDefault="00000000">
            <w:pPr>
              <w:keepNext/>
              <w:keepLines/>
              <w:spacing w:after="0"/>
              <w:ind w:left="851" w:hanging="851"/>
              <w:rPr>
                <w:rFonts w:ascii="Arial" w:hAnsi="Arial"/>
                <w:sz w:val="18"/>
                <w:lang w:eastAsia="ko-KR"/>
              </w:rPr>
            </w:pPr>
            <w:r w:rsidRPr="0044437C">
              <w:rPr>
                <w:rFonts w:ascii="Arial" w:hAnsi="Arial"/>
                <w:sz w:val="18"/>
                <w:lang w:eastAsia="ko-KR"/>
              </w:rPr>
              <w:t>Note 1:</w:t>
            </w:r>
            <w:r w:rsidRPr="0044437C">
              <w:rPr>
                <w:rFonts w:ascii="Arial" w:hAnsi="Arial"/>
                <w:sz w:val="18"/>
              </w:rPr>
              <w:tab/>
              <w:t>Denotes where in the channel Bandwidth the narrowband shall be placed. Narrowband and Narrowband index are defined in TS36.211</w:t>
            </w:r>
            <w:r w:rsidRPr="0044437C">
              <w:t>[3]</w:t>
            </w:r>
            <w:r w:rsidRPr="0044437C">
              <w:rPr>
                <w:rFonts w:ascii="Arial" w:hAnsi="Arial"/>
                <w:sz w:val="18"/>
              </w:rPr>
              <w:t>, 5.2.4.</w:t>
            </w:r>
          </w:p>
          <w:p w14:paraId="5DB9999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tc>
      </w:tr>
    </w:tbl>
    <w:p w14:paraId="228CB5F4" w14:textId="77777777" w:rsidR="00524A5D" w:rsidRPr="0044437C" w:rsidRDefault="00524A5D"/>
    <w:p w14:paraId="0B2D0FD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A.6 using only main UE Tx/Rx antenna.</w:t>
      </w:r>
    </w:p>
    <w:p w14:paraId="5AC52F1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9ABDDC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168922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7.8A.4.1-1.</w:t>
      </w:r>
    </w:p>
    <w:p w14:paraId="13BCDBF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4F4F196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88E3E4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  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76FEA96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7.8A.4.3.</w:t>
      </w:r>
    </w:p>
    <w:p w14:paraId="22B4DC76" w14:textId="77777777" w:rsidR="00524A5D" w:rsidRPr="0044437C" w:rsidRDefault="00000000">
      <w:pPr>
        <w:pStyle w:val="H6"/>
      </w:pPr>
      <w:bookmarkStart w:id="1968" w:name="MCCQCTEMPBM_00000409"/>
      <w:r w:rsidRPr="0044437C">
        <w:t>7.8A.4.2</w:t>
      </w:r>
      <w:r w:rsidRPr="0044437C">
        <w:tab/>
        <w:t>Test procedure</w:t>
      </w:r>
    </w:p>
    <w:bookmarkEnd w:id="1968"/>
    <w:p w14:paraId="0F7A55D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lastRenderedPageBreak/>
        <w:t>2.</w:t>
      </w:r>
      <w:r w:rsidRPr="0044437C">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throughput measurement, where:</w:t>
      </w:r>
    </w:p>
    <w:p w14:paraId="2D1CD79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4687CD7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73454EE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4.</w:t>
      </w:r>
    </w:p>
    <w:p w14:paraId="44F20D8D" w14:textId="77777777" w:rsidR="00524A5D" w:rsidRPr="0044437C" w:rsidRDefault="00000000">
      <w:pPr>
        <w:pStyle w:val="H6"/>
      </w:pPr>
      <w:bookmarkStart w:id="1969" w:name="MCCQCTEMPBM_00000410"/>
      <w:r w:rsidRPr="0044437C">
        <w:t>7.8A.4.3</w:t>
      </w:r>
      <w:r w:rsidRPr="0044437C">
        <w:tab/>
        <w:t>Message contents</w:t>
      </w:r>
    </w:p>
    <w:bookmarkEnd w:id="1969"/>
    <w:p w14:paraId="14FEB543"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0A7C996B" w14:textId="77777777" w:rsidR="00524A5D" w:rsidRPr="0044437C" w:rsidRDefault="00000000">
      <w:pPr>
        <w:pStyle w:val="TH"/>
      </w:pPr>
      <w:r w:rsidRPr="0044437C">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44437C" w:rsidRDefault="00000000">
            <w:pPr>
              <w:pStyle w:val="TAL"/>
            </w:pPr>
            <w:r w:rsidRPr="0044437C">
              <w:t>Derivation Path: 36.331 clause 6.3.2</w:t>
            </w:r>
          </w:p>
        </w:tc>
      </w:tr>
      <w:tr w:rsidR="00524A5D" w:rsidRPr="0044437C"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44437C" w:rsidRDefault="00000000">
            <w:pPr>
              <w:pStyle w:val="TAH"/>
            </w:pPr>
            <w:r w:rsidRPr="0044437C">
              <w:t>Condition</w:t>
            </w:r>
          </w:p>
        </w:tc>
      </w:tr>
      <w:tr w:rsidR="00524A5D" w:rsidRPr="0044437C"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44437C" w:rsidRDefault="00524A5D">
            <w:pPr>
              <w:pStyle w:val="TAL"/>
            </w:pPr>
          </w:p>
        </w:tc>
      </w:tr>
      <w:tr w:rsidR="00524A5D" w:rsidRPr="0044437C"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44437C" w:rsidRDefault="00524A5D">
            <w:pPr>
              <w:pStyle w:val="TAL"/>
            </w:pPr>
          </w:p>
        </w:tc>
      </w:tr>
      <w:tr w:rsidR="00524A5D" w:rsidRPr="0044437C"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44437C" w:rsidRDefault="00524A5D">
            <w:pPr>
              <w:pStyle w:val="TAL"/>
            </w:pPr>
          </w:p>
        </w:tc>
      </w:tr>
      <w:tr w:rsidR="00524A5D" w:rsidRPr="0044437C"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44437C" w:rsidRDefault="00524A5D">
            <w:pPr>
              <w:pStyle w:val="TAL"/>
            </w:pPr>
          </w:p>
        </w:tc>
      </w:tr>
      <w:tr w:rsidR="00524A5D" w:rsidRPr="0044437C"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44437C" w:rsidRDefault="00524A5D">
            <w:pPr>
              <w:pStyle w:val="TAL"/>
            </w:pPr>
          </w:p>
        </w:tc>
      </w:tr>
      <w:tr w:rsidR="00524A5D" w:rsidRPr="0044437C"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44437C" w:rsidRDefault="00524A5D">
            <w:pPr>
              <w:pStyle w:val="TAL"/>
            </w:pPr>
          </w:p>
        </w:tc>
      </w:tr>
      <w:tr w:rsidR="00524A5D" w:rsidRPr="0044437C"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44437C" w:rsidRDefault="00524A5D">
            <w:pPr>
              <w:pStyle w:val="TAL"/>
            </w:pPr>
          </w:p>
        </w:tc>
      </w:tr>
      <w:tr w:rsidR="00524A5D" w:rsidRPr="0044437C"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44437C" w:rsidRDefault="00524A5D">
            <w:pPr>
              <w:pStyle w:val="TAL"/>
            </w:pPr>
          </w:p>
        </w:tc>
      </w:tr>
    </w:tbl>
    <w:p w14:paraId="77317141" w14:textId="77777777" w:rsidR="00524A5D" w:rsidRPr="0044437C" w:rsidRDefault="00524A5D"/>
    <w:p w14:paraId="3ED2CCFE" w14:textId="77777777" w:rsidR="00524A5D" w:rsidRPr="0044437C" w:rsidRDefault="00000000">
      <w:pPr>
        <w:pStyle w:val="H6"/>
      </w:pPr>
      <w:bookmarkStart w:id="1970" w:name="MCCQCTEMPBM_00000411"/>
      <w:r w:rsidRPr="0044437C">
        <w:t>7.8A.5</w:t>
      </w:r>
      <w:r w:rsidRPr="0044437C">
        <w:tab/>
        <w:t>Test requirements</w:t>
      </w:r>
    </w:p>
    <w:bookmarkEnd w:id="1970"/>
    <w:p w14:paraId="380EF03C" w14:textId="77777777" w:rsidR="00524A5D" w:rsidRPr="0044437C" w:rsidRDefault="00000000">
      <w:r w:rsidRPr="0044437C">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44437C" w:rsidRDefault="00000000">
      <w:pPr>
        <w:pStyle w:val="TH"/>
      </w:pPr>
      <w:r w:rsidRPr="0044437C">
        <w:lastRenderedPageBreak/>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BD3992C" w14:textId="77777777">
        <w:trPr>
          <w:jc w:val="center"/>
        </w:trPr>
        <w:tc>
          <w:tcPr>
            <w:tcW w:w="1663" w:type="dxa"/>
            <w:vMerge w:val="restart"/>
          </w:tcPr>
          <w:p w14:paraId="4975FA92" w14:textId="77777777" w:rsidR="00524A5D" w:rsidRPr="0044437C" w:rsidRDefault="00000000">
            <w:pPr>
              <w:pStyle w:val="TAH"/>
              <w:rPr>
                <w:rFonts w:cs="Arial"/>
              </w:rPr>
            </w:pPr>
            <w:bookmarkStart w:id="1971" w:name="MCCQCTEMPBM_00000557"/>
            <w:r w:rsidRPr="0044437C">
              <w:rPr>
                <w:rFonts w:cs="Arial"/>
              </w:rPr>
              <w:t>Rx Parameter</w:t>
            </w:r>
          </w:p>
        </w:tc>
        <w:tc>
          <w:tcPr>
            <w:tcW w:w="809" w:type="dxa"/>
            <w:vMerge w:val="restart"/>
          </w:tcPr>
          <w:p w14:paraId="4E1A86F5" w14:textId="77777777" w:rsidR="00524A5D" w:rsidRPr="0044437C" w:rsidRDefault="00000000">
            <w:pPr>
              <w:pStyle w:val="TAH"/>
              <w:rPr>
                <w:rFonts w:cs="Arial"/>
              </w:rPr>
            </w:pPr>
            <w:r w:rsidRPr="0044437C">
              <w:rPr>
                <w:rFonts w:cs="Arial"/>
              </w:rPr>
              <w:t xml:space="preserve">Units </w:t>
            </w:r>
          </w:p>
        </w:tc>
        <w:tc>
          <w:tcPr>
            <w:tcW w:w="6379" w:type="dxa"/>
          </w:tcPr>
          <w:p w14:paraId="6AB84FA0" w14:textId="77777777" w:rsidR="00524A5D" w:rsidRPr="0044437C" w:rsidRDefault="00000000">
            <w:pPr>
              <w:pStyle w:val="TAH"/>
              <w:rPr>
                <w:rFonts w:cs="Arial"/>
              </w:rPr>
            </w:pPr>
            <w:r w:rsidRPr="0044437C">
              <w:rPr>
                <w:rFonts w:cs="Arial"/>
              </w:rPr>
              <w:t>Channel bandwidth</w:t>
            </w:r>
          </w:p>
        </w:tc>
      </w:tr>
      <w:tr w:rsidR="00524A5D" w:rsidRPr="0044437C" w14:paraId="605F4E04" w14:textId="77777777">
        <w:trPr>
          <w:jc w:val="center"/>
        </w:trPr>
        <w:tc>
          <w:tcPr>
            <w:tcW w:w="1663" w:type="dxa"/>
            <w:vMerge/>
          </w:tcPr>
          <w:p w14:paraId="3FA803FA" w14:textId="77777777" w:rsidR="00524A5D" w:rsidRPr="0044437C" w:rsidRDefault="00524A5D">
            <w:pPr>
              <w:pStyle w:val="TAH"/>
              <w:rPr>
                <w:rFonts w:cs="Arial"/>
              </w:rPr>
            </w:pPr>
          </w:p>
        </w:tc>
        <w:tc>
          <w:tcPr>
            <w:tcW w:w="809" w:type="dxa"/>
            <w:vMerge/>
          </w:tcPr>
          <w:p w14:paraId="2BAD633D" w14:textId="77777777" w:rsidR="00524A5D" w:rsidRPr="0044437C" w:rsidRDefault="00524A5D">
            <w:pPr>
              <w:pStyle w:val="TAH"/>
              <w:rPr>
                <w:rFonts w:cs="Arial"/>
              </w:rPr>
            </w:pPr>
          </w:p>
        </w:tc>
        <w:tc>
          <w:tcPr>
            <w:tcW w:w="6379" w:type="dxa"/>
          </w:tcPr>
          <w:p w14:paraId="35C4F7B3" w14:textId="77777777" w:rsidR="00524A5D" w:rsidRPr="0044437C" w:rsidRDefault="00000000">
            <w:pPr>
              <w:pStyle w:val="TAH"/>
              <w:rPr>
                <w:rFonts w:cs="Arial"/>
              </w:rPr>
            </w:pPr>
            <w:r w:rsidRPr="0044437C">
              <w:rPr>
                <w:rFonts w:cs="Arial"/>
              </w:rPr>
              <w:t xml:space="preserve">1.4 MHz </w:t>
            </w:r>
          </w:p>
        </w:tc>
      </w:tr>
      <w:tr w:rsidR="00524A5D" w:rsidRPr="0044437C" w14:paraId="7D002EA2" w14:textId="77777777">
        <w:trPr>
          <w:jc w:val="center"/>
        </w:trPr>
        <w:tc>
          <w:tcPr>
            <w:tcW w:w="1663" w:type="dxa"/>
            <w:vMerge w:val="restart"/>
            <w:vAlign w:val="center"/>
          </w:tcPr>
          <w:p w14:paraId="4340CDF0" w14:textId="77777777" w:rsidR="00524A5D" w:rsidRPr="0044437C" w:rsidRDefault="00000000">
            <w:pPr>
              <w:pStyle w:val="TAL"/>
              <w:rPr>
                <w:rFonts w:cs="Arial"/>
                <w:bCs/>
              </w:rPr>
            </w:pPr>
            <w:r w:rsidRPr="0044437C">
              <w:rPr>
                <w:rFonts w:cs="Arial"/>
              </w:rPr>
              <w:t>Power in Transmission Bandwidth Configuration</w:t>
            </w:r>
          </w:p>
        </w:tc>
        <w:tc>
          <w:tcPr>
            <w:tcW w:w="809" w:type="dxa"/>
            <w:vMerge w:val="restart"/>
            <w:vAlign w:val="center"/>
          </w:tcPr>
          <w:p w14:paraId="28294BE7" w14:textId="77777777" w:rsidR="00524A5D" w:rsidRPr="0044437C" w:rsidRDefault="00000000">
            <w:pPr>
              <w:pStyle w:val="TAC"/>
              <w:rPr>
                <w:rFonts w:cs="Arial"/>
              </w:rPr>
            </w:pPr>
            <w:r w:rsidRPr="0044437C">
              <w:rPr>
                <w:rFonts w:cs="Arial"/>
              </w:rPr>
              <w:t>dBm</w:t>
            </w:r>
          </w:p>
        </w:tc>
        <w:tc>
          <w:tcPr>
            <w:tcW w:w="6379" w:type="dxa"/>
            <w:vAlign w:val="bottom"/>
          </w:tcPr>
          <w:p w14:paraId="53519CFB"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20F120AF" w14:textId="77777777">
        <w:trPr>
          <w:jc w:val="center"/>
        </w:trPr>
        <w:tc>
          <w:tcPr>
            <w:tcW w:w="1663" w:type="dxa"/>
            <w:vMerge/>
            <w:vAlign w:val="center"/>
          </w:tcPr>
          <w:p w14:paraId="0B09FACF" w14:textId="77777777" w:rsidR="00524A5D" w:rsidRPr="0044437C" w:rsidRDefault="00524A5D">
            <w:pPr>
              <w:pStyle w:val="TAL"/>
              <w:rPr>
                <w:rFonts w:cs="Arial"/>
                <w:bCs/>
              </w:rPr>
            </w:pPr>
          </w:p>
        </w:tc>
        <w:tc>
          <w:tcPr>
            <w:tcW w:w="809" w:type="dxa"/>
            <w:vMerge/>
            <w:vAlign w:val="center"/>
          </w:tcPr>
          <w:p w14:paraId="18E797B7" w14:textId="77777777" w:rsidR="00524A5D" w:rsidRPr="0044437C" w:rsidRDefault="00524A5D">
            <w:pPr>
              <w:pStyle w:val="TAC"/>
              <w:rPr>
                <w:rFonts w:cs="Arial"/>
              </w:rPr>
            </w:pPr>
          </w:p>
        </w:tc>
        <w:tc>
          <w:tcPr>
            <w:tcW w:w="6379" w:type="dxa"/>
            <w:vAlign w:val="center"/>
          </w:tcPr>
          <w:p w14:paraId="07B40A05" w14:textId="77777777" w:rsidR="00524A5D" w:rsidRPr="0044437C" w:rsidRDefault="00000000">
            <w:pPr>
              <w:pStyle w:val="TAC"/>
              <w:rPr>
                <w:rFonts w:cs="Arial"/>
              </w:rPr>
            </w:pPr>
            <w:r w:rsidRPr="0044437C">
              <w:rPr>
                <w:rFonts w:cs="Arial"/>
              </w:rPr>
              <w:t>12</w:t>
            </w:r>
          </w:p>
        </w:tc>
      </w:tr>
      <w:tr w:rsidR="00524A5D" w:rsidRPr="0044437C" w14:paraId="68E17937" w14:textId="77777777">
        <w:trPr>
          <w:jc w:val="center"/>
        </w:trPr>
        <w:tc>
          <w:tcPr>
            <w:tcW w:w="1663" w:type="dxa"/>
          </w:tcPr>
          <w:p w14:paraId="5D7F9C42"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1</w:t>
            </w:r>
          </w:p>
          <w:p w14:paraId="039A8325" w14:textId="77777777" w:rsidR="00524A5D" w:rsidRPr="0044437C" w:rsidRDefault="00000000">
            <w:pPr>
              <w:pStyle w:val="TAL"/>
              <w:rPr>
                <w:rFonts w:cs="Arial"/>
                <w:bCs/>
                <w:vertAlign w:val="subscript"/>
              </w:rPr>
            </w:pPr>
            <w:r w:rsidRPr="0044437C">
              <w:rPr>
                <w:rFonts w:cs="Arial"/>
                <w:bCs/>
              </w:rPr>
              <w:t>(CW)</w:t>
            </w:r>
          </w:p>
        </w:tc>
        <w:tc>
          <w:tcPr>
            <w:tcW w:w="809" w:type="dxa"/>
          </w:tcPr>
          <w:p w14:paraId="59A5DCE2" w14:textId="77777777" w:rsidR="00524A5D" w:rsidRPr="0044437C" w:rsidRDefault="00000000">
            <w:pPr>
              <w:pStyle w:val="TAC"/>
              <w:rPr>
                <w:rFonts w:cs="Arial"/>
              </w:rPr>
            </w:pPr>
            <w:r w:rsidRPr="0044437C">
              <w:rPr>
                <w:rFonts w:cs="Arial"/>
              </w:rPr>
              <w:t>dBm</w:t>
            </w:r>
          </w:p>
        </w:tc>
        <w:tc>
          <w:tcPr>
            <w:tcW w:w="6379" w:type="dxa"/>
            <w:vAlign w:val="center"/>
          </w:tcPr>
          <w:p w14:paraId="4B17BE04" w14:textId="77777777" w:rsidR="00524A5D" w:rsidRPr="0044437C" w:rsidRDefault="00000000">
            <w:pPr>
              <w:pStyle w:val="TAC"/>
              <w:rPr>
                <w:rFonts w:cs="Arial"/>
              </w:rPr>
            </w:pPr>
            <w:r w:rsidRPr="0044437C">
              <w:rPr>
                <w:rFonts w:cs="Arial"/>
              </w:rPr>
              <w:t>-46</w:t>
            </w:r>
          </w:p>
        </w:tc>
      </w:tr>
      <w:tr w:rsidR="00524A5D" w:rsidRPr="0044437C" w14:paraId="3EC01089" w14:textId="77777777">
        <w:trPr>
          <w:jc w:val="center"/>
        </w:trPr>
        <w:tc>
          <w:tcPr>
            <w:tcW w:w="1663" w:type="dxa"/>
          </w:tcPr>
          <w:p w14:paraId="2CF4240C"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2</w:t>
            </w:r>
          </w:p>
          <w:p w14:paraId="2D17BDDF" w14:textId="77777777" w:rsidR="00524A5D" w:rsidRPr="0044437C" w:rsidRDefault="00000000">
            <w:pPr>
              <w:pStyle w:val="TAL"/>
              <w:rPr>
                <w:rFonts w:cs="Arial"/>
                <w:bCs/>
              </w:rPr>
            </w:pPr>
            <w:r w:rsidRPr="0044437C">
              <w:rPr>
                <w:rFonts w:cs="Arial"/>
                <w:bCs/>
              </w:rPr>
              <w:t>(Modulated)</w:t>
            </w:r>
          </w:p>
        </w:tc>
        <w:tc>
          <w:tcPr>
            <w:tcW w:w="809" w:type="dxa"/>
          </w:tcPr>
          <w:p w14:paraId="02DBE1DE" w14:textId="77777777" w:rsidR="00524A5D" w:rsidRPr="0044437C" w:rsidRDefault="00000000">
            <w:pPr>
              <w:pStyle w:val="TAC"/>
              <w:rPr>
                <w:rFonts w:cs="Arial"/>
              </w:rPr>
            </w:pPr>
            <w:r w:rsidRPr="0044437C">
              <w:rPr>
                <w:rFonts w:cs="Arial"/>
              </w:rPr>
              <w:t>dBm</w:t>
            </w:r>
          </w:p>
        </w:tc>
        <w:tc>
          <w:tcPr>
            <w:tcW w:w="6379" w:type="dxa"/>
            <w:vAlign w:val="center"/>
          </w:tcPr>
          <w:p w14:paraId="4874AA8F" w14:textId="77777777" w:rsidR="00524A5D" w:rsidRPr="0044437C" w:rsidRDefault="00000000">
            <w:pPr>
              <w:pStyle w:val="TAC"/>
              <w:rPr>
                <w:rFonts w:cs="Arial"/>
              </w:rPr>
            </w:pPr>
            <w:r w:rsidRPr="0044437C">
              <w:rPr>
                <w:rFonts w:cs="Arial"/>
              </w:rPr>
              <w:t>-46</w:t>
            </w:r>
          </w:p>
        </w:tc>
      </w:tr>
      <w:tr w:rsidR="00524A5D" w:rsidRPr="0044437C" w14:paraId="765C7811" w14:textId="77777777">
        <w:trPr>
          <w:jc w:val="center"/>
        </w:trPr>
        <w:tc>
          <w:tcPr>
            <w:tcW w:w="1663" w:type="dxa"/>
          </w:tcPr>
          <w:p w14:paraId="6947276B" w14:textId="77777777" w:rsidR="00524A5D" w:rsidRPr="0044437C" w:rsidRDefault="00000000">
            <w:pPr>
              <w:pStyle w:val="TAL"/>
              <w:rPr>
                <w:rFonts w:cs="Arial"/>
                <w:bCs/>
              </w:rPr>
            </w:pPr>
            <w:r w:rsidRPr="0044437C">
              <w:rPr>
                <w:rFonts w:cs="Arial"/>
                <w:bCs/>
              </w:rPr>
              <w:t>BW</w:t>
            </w:r>
            <w:r w:rsidRPr="0044437C">
              <w:rPr>
                <w:rFonts w:cs="Arial"/>
                <w:bCs/>
                <w:vertAlign w:val="subscript"/>
              </w:rPr>
              <w:t>Interferer 2</w:t>
            </w:r>
          </w:p>
        </w:tc>
        <w:tc>
          <w:tcPr>
            <w:tcW w:w="809" w:type="dxa"/>
          </w:tcPr>
          <w:p w14:paraId="69C010EE" w14:textId="77777777" w:rsidR="00524A5D" w:rsidRPr="0044437C" w:rsidRDefault="00524A5D">
            <w:pPr>
              <w:pStyle w:val="TAC"/>
              <w:rPr>
                <w:rFonts w:cs="Arial"/>
              </w:rPr>
            </w:pPr>
          </w:p>
        </w:tc>
        <w:tc>
          <w:tcPr>
            <w:tcW w:w="6379" w:type="dxa"/>
            <w:vAlign w:val="center"/>
          </w:tcPr>
          <w:p w14:paraId="08566B3B" w14:textId="77777777" w:rsidR="00524A5D" w:rsidRPr="0044437C" w:rsidRDefault="00000000">
            <w:pPr>
              <w:pStyle w:val="TAC"/>
              <w:rPr>
                <w:rFonts w:cs="Arial"/>
              </w:rPr>
            </w:pPr>
            <w:r w:rsidRPr="0044437C">
              <w:rPr>
                <w:rFonts w:cs="Arial"/>
              </w:rPr>
              <w:t>1.4</w:t>
            </w:r>
          </w:p>
        </w:tc>
      </w:tr>
      <w:tr w:rsidR="00524A5D" w:rsidRPr="0044437C" w14:paraId="018BBC58" w14:textId="77777777">
        <w:trPr>
          <w:jc w:val="center"/>
        </w:trPr>
        <w:tc>
          <w:tcPr>
            <w:tcW w:w="1663" w:type="dxa"/>
          </w:tcPr>
          <w:p w14:paraId="547728DF"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1</w:t>
            </w:r>
          </w:p>
          <w:p w14:paraId="7A67E739" w14:textId="77777777" w:rsidR="00524A5D" w:rsidRPr="0044437C" w:rsidRDefault="00000000">
            <w:pPr>
              <w:pStyle w:val="TAL"/>
              <w:rPr>
                <w:rFonts w:cs="Arial"/>
                <w:i/>
              </w:rPr>
            </w:pPr>
            <w:r w:rsidRPr="0044437C">
              <w:rPr>
                <w:rFonts w:cs="Arial"/>
                <w:bCs/>
              </w:rPr>
              <w:t>(Offset)</w:t>
            </w:r>
          </w:p>
        </w:tc>
        <w:tc>
          <w:tcPr>
            <w:tcW w:w="809" w:type="dxa"/>
          </w:tcPr>
          <w:p w14:paraId="7F1E6B57" w14:textId="77777777" w:rsidR="00524A5D" w:rsidRPr="0044437C" w:rsidRDefault="00000000">
            <w:pPr>
              <w:pStyle w:val="TAC"/>
              <w:rPr>
                <w:rFonts w:cs="Arial"/>
              </w:rPr>
            </w:pPr>
            <w:r w:rsidRPr="0044437C">
              <w:rPr>
                <w:rFonts w:cs="Arial"/>
              </w:rPr>
              <w:t>MHz</w:t>
            </w:r>
          </w:p>
        </w:tc>
        <w:tc>
          <w:tcPr>
            <w:tcW w:w="6379" w:type="dxa"/>
            <w:vAlign w:val="bottom"/>
          </w:tcPr>
          <w:p w14:paraId="4D08EFB3" w14:textId="77777777" w:rsidR="00524A5D" w:rsidRPr="0044437C" w:rsidRDefault="00000000">
            <w:pPr>
              <w:pStyle w:val="TAC"/>
              <w:rPr>
                <w:rFonts w:cs="Arial"/>
              </w:rPr>
            </w:pPr>
            <w:r w:rsidRPr="0044437C">
              <w:rPr>
                <w:rFonts w:cs="Arial"/>
              </w:rPr>
              <w:t>-BW/2 –2.1</w:t>
            </w:r>
          </w:p>
          <w:p w14:paraId="6AE0930C" w14:textId="77777777" w:rsidR="00524A5D" w:rsidRPr="0044437C" w:rsidRDefault="00000000">
            <w:pPr>
              <w:pStyle w:val="TAC"/>
              <w:rPr>
                <w:rFonts w:cs="Arial"/>
              </w:rPr>
            </w:pPr>
            <w:r w:rsidRPr="0044437C">
              <w:rPr>
                <w:rFonts w:cs="Arial"/>
              </w:rPr>
              <w:t>/</w:t>
            </w:r>
          </w:p>
          <w:p w14:paraId="44761837" w14:textId="77777777" w:rsidR="00524A5D" w:rsidRPr="0044437C" w:rsidRDefault="00000000">
            <w:pPr>
              <w:pStyle w:val="TAC"/>
              <w:rPr>
                <w:rFonts w:cs="Arial"/>
              </w:rPr>
            </w:pPr>
            <w:r w:rsidRPr="0044437C">
              <w:rPr>
                <w:rFonts w:cs="Arial"/>
              </w:rPr>
              <w:t>+BW/2+ 2.1</w:t>
            </w:r>
          </w:p>
        </w:tc>
      </w:tr>
      <w:tr w:rsidR="00524A5D" w:rsidRPr="0044437C" w14:paraId="6B61C7E2" w14:textId="77777777">
        <w:trPr>
          <w:jc w:val="center"/>
        </w:trPr>
        <w:tc>
          <w:tcPr>
            <w:tcW w:w="1663" w:type="dxa"/>
          </w:tcPr>
          <w:p w14:paraId="68C51E95"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2</w:t>
            </w:r>
          </w:p>
          <w:p w14:paraId="6D33372F" w14:textId="77777777" w:rsidR="00524A5D" w:rsidRPr="0044437C" w:rsidRDefault="00000000">
            <w:pPr>
              <w:pStyle w:val="TAL"/>
              <w:rPr>
                <w:rFonts w:cs="Arial"/>
                <w:bCs/>
              </w:rPr>
            </w:pPr>
            <w:r w:rsidRPr="0044437C">
              <w:rPr>
                <w:rFonts w:cs="Arial"/>
                <w:bCs/>
              </w:rPr>
              <w:t>(Offset)</w:t>
            </w:r>
          </w:p>
        </w:tc>
        <w:tc>
          <w:tcPr>
            <w:tcW w:w="809" w:type="dxa"/>
          </w:tcPr>
          <w:p w14:paraId="60D8F172" w14:textId="77777777" w:rsidR="00524A5D" w:rsidRPr="0044437C" w:rsidRDefault="00000000">
            <w:pPr>
              <w:pStyle w:val="TAC"/>
              <w:rPr>
                <w:rFonts w:cs="Arial"/>
              </w:rPr>
            </w:pPr>
            <w:r w:rsidRPr="0044437C">
              <w:rPr>
                <w:rFonts w:cs="Arial"/>
              </w:rPr>
              <w:t>MHz</w:t>
            </w:r>
          </w:p>
        </w:tc>
        <w:tc>
          <w:tcPr>
            <w:tcW w:w="6379" w:type="dxa"/>
            <w:vAlign w:val="center"/>
          </w:tcPr>
          <w:p w14:paraId="7DB3877D" w14:textId="77777777" w:rsidR="00524A5D" w:rsidRPr="0044437C" w:rsidRDefault="00000000">
            <w:pPr>
              <w:pStyle w:val="TAC"/>
              <w:rPr>
                <w:rFonts w:cs="Arial"/>
              </w:rPr>
            </w:pPr>
            <w:r w:rsidRPr="0044437C">
              <w:rPr>
                <w:rFonts w:cs="Arial"/>
                <w:bCs/>
              </w:rPr>
              <w:t>2*F</w:t>
            </w:r>
            <w:r w:rsidRPr="0044437C">
              <w:rPr>
                <w:rFonts w:cs="Arial"/>
                <w:bCs/>
                <w:vertAlign w:val="subscript"/>
              </w:rPr>
              <w:t>Interferer 1</w:t>
            </w:r>
          </w:p>
        </w:tc>
      </w:tr>
      <w:tr w:rsidR="00524A5D" w:rsidRPr="0044437C" w14:paraId="18519793" w14:textId="77777777">
        <w:trPr>
          <w:trHeight w:val="398"/>
          <w:jc w:val="center"/>
        </w:trPr>
        <w:tc>
          <w:tcPr>
            <w:tcW w:w="8851" w:type="dxa"/>
            <w:gridSpan w:val="3"/>
          </w:tcPr>
          <w:p w14:paraId="213E2483"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80B6F5C"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19BBF7FD"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5B255709" w14:textId="77777777" w:rsidR="00524A5D" w:rsidRPr="0044437C" w:rsidRDefault="00000000">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44437C" w:rsidRDefault="00000000">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71"/>
    </w:tbl>
    <w:p w14:paraId="0D30A9E3" w14:textId="77777777" w:rsidR="00524A5D" w:rsidRPr="0044437C" w:rsidRDefault="00524A5D">
      <w:pPr>
        <w:rPr>
          <w:lang w:eastAsia="zh-TW"/>
        </w:rPr>
      </w:pPr>
    </w:p>
    <w:p w14:paraId="1EF227E2" w14:textId="77777777" w:rsidR="00524A5D" w:rsidRPr="0044437C" w:rsidRDefault="00000000">
      <w:pPr>
        <w:pStyle w:val="Heading2"/>
        <w:rPr>
          <w:lang w:eastAsia="zh-CN"/>
        </w:rPr>
      </w:pPr>
      <w:bookmarkStart w:id="1972" w:name="_Toc24993"/>
      <w:bookmarkStart w:id="1973" w:name="_Toc18848"/>
      <w:bookmarkStart w:id="1974" w:name="_Toc30362"/>
      <w:bookmarkStart w:id="1975" w:name="_Toc194571900"/>
      <w:bookmarkStart w:id="1976" w:name="_Toc28688"/>
      <w:bookmarkStart w:id="1977" w:name="_Toc28333"/>
      <w:r w:rsidRPr="0044437C">
        <w:t>7.8</w:t>
      </w:r>
      <w:r w:rsidRPr="0044437C">
        <w:rPr>
          <w:rFonts w:eastAsia="SimSun"/>
          <w:lang w:eastAsia="zh-CN"/>
        </w:rPr>
        <w:t>B</w:t>
      </w:r>
      <w:r w:rsidRPr="0044437C">
        <w:tab/>
        <w:t>Intermodulation</w:t>
      </w:r>
      <w:r w:rsidRPr="0044437C">
        <w:rPr>
          <w:rFonts w:eastAsia="SimSun"/>
          <w:lang w:eastAsia="zh-CN"/>
        </w:rPr>
        <w:t xml:space="preserve"> characteristics for category </w:t>
      </w:r>
      <w:r w:rsidRPr="0044437C">
        <w:rPr>
          <w:lang w:eastAsia="zh-CN"/>
        </w:rPr>
        <w:t>NB1 and NB2</w:t>
      </w:r>
      <w:bookmarkEnd w:id="1972"/>
      <w:bookmarkEnd w:id="1973"/>
      <w:bookmarkEnd w:id="1974"/>
      <w:bookmarkEnd w:id="1975"/>
    </w:p>
    <w:p w14:paraId="12429723" w14:textId="77777777" w:rsidR="00524A5D" w:rsidRPr="0044437C" w:rsidRDefault="00000000">
      <w:pPr>
        <w:pStyle w:val="H6"/>
      </w:pPr>
      <w:bookmarkStart w:id="1978" w:name="MCCQCTEMPBM_00000412"/>
      <w:r w:rsidRPr="0044437C">
        <w:t>7.8B.1</w:t>
      </w:r>
      <w:r w:rsidRPr="0044437C">
        <w:tab/>
        <w:t>Test purpose</w:t>
      </w:r>
    </w:p>
    <w:bookmarkEnd w:id="1978"/>
    <w:p w14:paraId="1FACD1EA" w14:textId="77777777" w:rsidR="00524A5D" w:rsidRPr="0044437C" w:rsidRDefault="00000000">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43FDBA53" w14:textId="77777777" w:rsidR="00524A5D" w:rsidRPr="0044437C" w:rsidRDefault="00000000">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44437C" w:rsidRDefault="00000000">
      <w:pPr>
        <w:pStyle w:val="H6"/>
      </w:pPr>
      <w:bookmarkStart w:id="1979" w:name="MCCQCTEMPBM_00000413"/>
      <w:r w:rsidRPr="0044437C">
        <w:t>7.8B.2</w:t>
      </w:r>
      <w:r w:rsidRPr="0044437C">
        <w:tab/>
        <w:t>Test applicability</w:t>
      </w:r>
    </w:p>
    <w:bookmarkEnd w:id="1979"/>
    <w:p w14:paraId="30064255"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7B2B8B05" w14:textId="77777777" w:rsidR="00524A5D" w:rsidRPr="0044437C" w:rsidRDefault="00000000">
      <w:pPr>
        <w:pStyle w:val="H6"/>
      </w:pPr>
      <w:bookmarkStart w:id="1980" w:name="MCCQCTEMPBM_00000414"/>
      <w:r w:rsidRPr="0044437C">
        <w:t>7.8B.3</w:t>
      </w:r>
      <w:r w:rsidRPr="0044437C">
        <w:tab/>
        <w:t>Minimum conformance requirements</w:t>
      </w:r>
    </w:p>
    <w:bookmarkEnd w:id="1980"/>
    <w:p w14:paraId="50813E58" w14:textId="77777777" w:rsidR="00524A5D" w:rsidRPr="0044437C" w:rsidRDefault="00000000">
      <w:pPr>
        <w:rPr>
          <w:rFonts w:eastAsia="MS Mincho"/>
        </w:rPr>
      </w:pPr>
      <w:r w:rsidRPr="0044437C">
        <w:t xml:space="preserve">The throughput shall be ≥ 95% of the maximum throughput of the reference measurement channel as specified in Annex A.3.2 with parameters specified in Table 7.8B.3-1 for the specified wanted signal mean power in the </w:t>
      </w:r>
      <w:r w:rsidRPr="0044437C">
        <w:rPr>
          <w:rFonts w:eastAsia="MS Mincho"/>
        </w:rPr>
        <w:t>presence of two interfering signals.</w:t>
      </w:r>
    </w:p>
    <w:p w14:paraId="094195CE" w14:textId="77777777" w:rsidR="00524A5D" w:rsidRPr="0044437C" w:rsidRDefault="00000000">
      <w:pPr>
        <w:pStyle w:val="TH"/>
      </w:pPr>
      <w:r w:rsidRPr="0044437C">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44437C"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1CBF87" w14:textId="77777777" w:rsidR="00524A5D" w:rsidRPr="0044437C" w:rsidRDefault="00000000">
            <w:pPr>
              <w:pStyle w:val="TAH"/>
              <w:rPr>
                <w:rFonts w:cs="Arial"/>
              </w:rPr>
            </w:pPr>
            <w:r w:rsidRPr="0044437C">
              <w:rPr>
                <w:rFonts w:cs="Arial"/>
              </w:rPr>
              <w:t>Parameters for wideband intermodulation</w:t>
            </w:r>
          </w:p>
        </w:tc>
      </w:tr>
      <w:tr w:rsidR="00524A5D" w:rsidRPr="0044437C"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044D2DE" w14:textId="77777777" w:rsidR="00524A5D" w:rsidRPr="0044437C" w:rsidRDefault="00000000">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B5A4D36" w14:textId="77777777" w:rsidR="00524A5D" w:rsidRPr="0044437C" w:rsidRDefault="00000000">
            <w:pPr>
              <w:pStyle w:val="TAC"/>
              <w:rPr>
                <w:rFonts w:cs="Arial"/>
              </w:rPr>
            </w:pPr>
            <w:r w:rsidRPr="0044437C">
              <w:rPr>
                <w:rFonts w:cs="Arial"/>
              </w:rPr>
              <w:t>REFSENS + 12 dB</w:t>
            </w:r>
          </w:p>
        </w:tc>
      </w:tr>
      <w:tr w:rsidR="00524A5D" w:rsidRPr="0044437C" w14:paraId="736B2F8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9195E33" w14:textId="77777777" w:rsidR="00524A5D" w:rsidRPr="0044437C" w:rsidRDefault="00000000">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D3FCB68" w14:textId="77777777" w:rsidR="00524A5D" w:rsidRPr="0044437C" w:rsidRDefault="00000000">
            <w:pPr>
              <w:pStyle w:val="TAC"/>
              <w:rPr>
                <w:rFonts w:cs="Arial"/>
              </w:rPr>
            </w:pPr>
            <w:r w:rsidRPr="0044437C">
              <w:rPr>
                <w:rFonts w:cs="Arial"/>
              </w:rPr>
              <w:t>- 46 dBm</w:t>
            </w:r>
          </w:p>
        </w:tc>
      </w:tr>
      <w:tr w:rsidR="00524A5D" w:rsidRPr="0044437C" w14:paraId="5C57DEF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20AD9E1" w14:textId="77777777" w:rsidR="00524A5D" w:rsidRPr="0044437C" w:rsidRDefault="00000000">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555818E" w14:textId="77777777" w:rsidR="00524A5D" w:rsidRPr="0044437C" w:rsidRDefault="00000000">
            <w:pPr>
              <w:pStyle w:val="TAC"/>
              <w:rPr>
                <w:rFonts w:cs="Arial"/>
              </w:rPr>
            </w:pPr>
            <w:r w:rsidRPr="0044437C">
              <w:rPr>
                <w:rFonts w:cs="Arial"/>
              </w:rPr>
              <w:t>- 46 dBm</w:t>
            </w:r>
          </w:p>
        </w:tc>
      </w:tr>
      <w:tr w:rsidR="00524A5D" w:rsidRPr="0044437C" w14:paraId="494DC69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2112396" w14:textId="77777777" w:rsidR="00524A5D" w:rsidRPr="0044437C" w:rsidRDefault="00000000">
            <w:pPr>
              <w:pStyle w:val="TAC"/>
              <w:rPr>
                <w:rFonts w:cs="Arial"/>
              </w:rPr>
            </w:pPr>
            <w:r w:rsidRPr="0044437C">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68F0F60" w14:textId="77777777" w:rsidR="00524A5D" w:rsidRPr="0044437C" w:rsidRDefault="00000000">
            <w:pPr>
              <w:pStyle w:val="TAC"/>
              <w:rPr>
                <w:rFonts w:cs="Arial"/>
              </w:rPr>
            </w:pPr>
            <w:r w:rsidRPr="0044437C">
              <w:rPr>
                <w:rFonts w:cs="Arial"/>
              </w:rPr>
              <w:t>± 2.2 MHz</w:t>
            </w:r>
          </w:p>
        </w:tc>
      </w:tr>
      <w:tr w:rsidR="00524A5D" w:rsidRPr="0044437C" w14:paraId="4BB93005"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7C789B5" w14:textId="77777777" w:rsidR="00524A5D" w:rsidRPr="0044437C" w:rsidRDefault="00000000">
            <w:pPr>
              <w:pStyle w:val="TAC"/>
              <w:rPr>
                <w:rFonts w:cs="Arial"/>
              </w:rPr>
            </w:pPr>
            <w:r w:rsidRPr="0044437C">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CFAC736" w14:textId="77777777" w:rsidR="00524A5D" w:rsidRPr="0044437C" w:rsidRDefault="00000000">
            <w:pPr>
              <w:pStyle w:val="TAC"/>
              <w:rPr>
                <w:rFonts w:cs="Arial"/>
              </w:rPr>
            </w:pPr>
            <w:r w:rsidRPr="0044437C">
              <w:rPr>
                <w:rFonts w:cs="Arial"/>
              </w:rPr>
              <w:t>± 4.4 MHz</w:t>
            </w:r>
          </w:p>
        </w:tc>
      </w:tr>
    </w:tbl>
    <w:p w14:paraId="1A73FBA5" w14:textId="77777777" w:rsidR="00524A5D" w:rsidRPr="0044437C" w:rsidRDefault="00524A5D"/>
    <w:p w14:paraId="6E89BBE2" w14:textId="77777777" w:rsidR="00524A5D" w:rsidRPr="0044437C" w:rsidRDefault="00000000">
      <w:r w:rsidRPr="0044437C">
        <w:t>The normative reference for this requirement is TS 36.102 [11] clause 7.8B.</w:t>
      </w:r>
    </w:p>
    <w:p w14:paraId="34F9D03A" w14:textId="77777777" w:rsidR="00524A5D" w:rsidRPr="0044437C" w:rsidRDefault="00000000">
      <w:pPr>
        <w:pStyle w:val="H6"/>
      </w:pPr>
      <w:bookmarkStart w:id="1981" w:name="MCCQCTEMPBM_00000415"/>
      <w:r w:rsidRPr="0044437C">
        <w:lastRenderedPageBreak/>
        <w:t>7.8B.4</w:t>
      </w:r>
      <w:r w:rsidRPr="0044437C">
        <w:tab/>
        <w:t>Test description</w:t>
      </w:r>
    </w:p>
    <w:p w14:paraId="6EB6161D" w14:textId="77777777" w:rsidR="00524A5D" w:rsidRPr="0044437C" w:rsidRDefault="00000000">
      <w:pPr>
        <w:pStyle w:val="H6"/>
      </w:pPr>
      <w:bookmarkStart w:id="1982" w:name="MCCQCTEMPBM_00000416"/>
      <w:bookmarkEnd w:id="1981"/>
      <w:r w:rsidRPr="0044437C">
        <w:t>7.8B.4.1</w:t>
      </w:r>
      <w:r w:rsidRPr="0044437C">
        <w:tab/>
        <w:t>Initial condition</w:t>
      </w:r>
    </w:p>
    <w:bookmarkEnd w:id="1982"/>
    <w:p w14:paraId="5A7B369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3EA39F6"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44437C" w:rsidRDefault="00000000">
      <w:pPr>
        <w:pStyle w:val="TH"/>
      </w:pPr>
      <w:r w:rsidRPr="0044437C">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781BE11A" w14:textId="77777777">
        <w:trPr>
          <w:cantSplit/>
          <w:jc w:val="center"/>
        </w:trPr>
        <w:tc>
          <w:tcPr>
            <w:tcW w:w="8485" w:type="dxa"/>
            <w:gridSpan w:val="6"/>
          </w:tcPr>
          <w:p w14:paraId="25CB0217" w14:textId="77777777" w:rsidR="00524A5D" w:rsidRPr="0044437C" w:rsidRDefault="00000000">
            <w:pPr>
              <w:pStyle w:val="TAH"/>
            </w:pPr>
            <w:r w:rsidRPr="0044437C">
              <w:t>Initial Conditions</w:t>
            </w:r>
          </w:p>
        </w:tc>
      </w:tr>
      <w:tr w:rsidR="00524A5D" w:rsidRPr="0044437C" w14:paraId="263A3614" w14:textId="77777777">
        <w:trPr>
          <w:cantSplit/>
          <w:jc w:val="center"/>
        </w:trPr>
        <w:tc>
          <w:tcPr>
            <w:tcW w:w="3988" w:type="dxa"/>
            <w:gridSpan w:val="3"/>
          </w:tcPr>
          <w:p w14:paraId="60979DDA" w14:textId="77777777" w:rsidR="00524A5D" w:rsidRPr="0044437C" w:rsidRDefault="00000000">
            <w:pPr>
              <w:pStyle w:val="TAL"/>
            </w:pPr>
            <w:r w:rsidRPr="0044437C">
              <w:t xml:space="preserve">Test Environment as specified in TS 36.508 [12] clause 8.1.1 </w:t>
            </w:r>
          </w:p>
        </w:tc>
        <w:tc>
          <w:tcPr>
            <w:tcW w:w="4497" w:type="dxa"/>
            <w:gridSpan w:val="3"/>
          </w:tcPr>
          <w:p w14:paraId="338F9454" w14:textId="77777777" w:rsidR="00524A5D" w:rsidRPr="0044437C" w:rsidRDefault="00000000">
            <w:pPr>
              <w:pStyle w:val="TAL"/>
            </w:pPr>
            <w:r w:rsidRPr="0044437C">
              <w:t>Normal</w:t>
            </w:r>
          </w:p>
        </w:tc>
      </w:tr>
      <w:tr w:rsidR="00524A5D" w:rsidRPr="0044437C" w14:paraId="45138E0B" w14:textId="77777777">
        <w:trPr>
          <w:cantSplit/>
          <w:jc w:val="center"/>
        </w:trPr>
        <w:tc>
          <w:tcPr>
            <w:tcW w:w="3988" w:type="dxa"/>
            <w:gridSpan w:val="3"/>
          </w:tcPr>
          <w:p w14:paraId="223975C2" w14:textId="77777777" w:rsidR="00524A5D" w:rsidRPr="0044437C" w:rsidRDefault="00000000">
            <w:pPr>
              <w:pStyle w:val="TAL"/>
            </w:pPr>
            <w:r w:rsidRPr="0044437C">
              <w:t xml:space="preserve">Test Frequencies as specified in TS36.508 [12] clause 8.1.3.1 </w:t>
            </w:r>
          </w:p>
        </w:tc>
        <w:tc>
          <w:tcPr>
            <w:tcW w:w="4497" w:type="dxa"/>
            <w:gridSpan w:val="3"/>
          </w:tcPr>
          <w:p w14:paraId="11675AD0" w14:textId="5E36B0B5" w:rsidR="00524A5D" w:rsidRPr="0044437C" w:rsidRDefault="00C37AAE">
            <w:pPr>
              <w:pStyle w:val="TAL"/>
            </w:pPr>
            <w:r w:rsidRPr="0044437C">
              <w:t>Mid range</w:t>
            </w:r>
          </w:p>
        </w:tc>
      </w:tr>
      <w:tr w:rsidR="00524A5D" w:rsidRPr="0044437C" w14:paraId="71C71719" w14:textId="77777777">
        <w:trPr>
          <w:jc w:val="center"/>
        </w:trPr>
        <w:tc>
          <w:tcPr>
            <w:tcW w:w="1470" w:type="dxa"/>
          </w:tcPr>
          <w:p w14:paraId="1A3D037B" w14:textId="77777777" w:rsidR="00524A5D" w:rsidRPr="0044437C" w:rsidRDefault="00000000">
            <w:pPr>
              <w:pStyle w:val="TAH"/>
            </w:pPr>
            <w:r w:rsidRPr="0044437C">
              <w:t>Configuration ID</w:t>
            </w:r>
          </w:p>
        </w:tc>
        <w:tc>
          <w:tcPr>
            <w:tcW w:w="2518" w:type="dxa"/>
            <w:gridSpan w:val="2"/>
          </w:tcPr>
          <w:p w14:paraId="31BB441A" w14:textId="77777777" w:rsidR="00524A5D" w:rsidRPr="0044437C" w:rsidRDefault="00000000">
            <w:pPr>
              <w:pStyle w:val="TAH"/>
            </w:pPr>
            <w:r w:rsidRPr="0044437C">
              <w:t>Downlink Configuration</w:t>
            </w:r>
          </w:p>
        </w:tc>
        <w:tc>
          <w:tcPr>
            <w:tcW w:w="4497" w:type="dxa"/>
            <w:gridSpan w:val="3"/>
          </w:tcPr>
          <w:p w14:paraId="783058AF" w14:textId="77777777" w:rsidR="00524A5D" w:rsidRPr="0044437C" w:rsidRDefault="00000000">
            <w:pPr>
              <w:pStyle w:val="TAH"/>
            </w:pPr>
            <w:r w:rsidRPr="0044437C">
              <w:t>Uplink Configuration</w:t>
            </w:r>
          </w:p>
        </w:tc>
      </w:tr>
      <w:tr w:rsidR="00524A5D" w:rsidRPr="0044437C" w14:paraId="52730D89" w14:textId="77777777">
        <w:trPr>
          <w:jc w:val="center"/>
        </w:trPr>
        <w:tc>
          <w:tcPr>
            <w:tcW w:w="1470" w:type="dxa"/>
          </w:tcPr>
          <w:p w14:paraId="7DCE1F14" w14:textId="77777777" w:rsidR="00524A5D" w:rsidRPr="0044437C" w:rsidRDefault="00524A5D">
            <w:pPr>
              <w:pStyle w:val="TAC"/>
            </w:pPr>
          </w:p>
        </w:tc>
        <w:tc>
          <w:tcPr>
            <w:tcW w:w="1214" w:type="dxa"/>
          </w:tcPr>
          <w:p w14:paraId="678B2BFD" w14:textId="77777777" w:rsidR="00524A5D" w:rsidRPr="0044437C" w:rsidRDefault="00000000">
            <w:pPr>
              <w:pStyle w:val="TAC"/>
            </w:pPr>
            <w:r w:rsidRPr="0044437C">
              <w:t>Modulation</w:t>
            </w:r>
          </w:p>
        </w:tc>
        <w:tc>
          <w:tcPr>
            <w:tcW w:w="1304" w:type="dxa"/>
          </w:tcPr>
          <w:p w14:paraId="61236E23" w14:textId="77777777" w:rsidR="00524A5D" w:rsidRPr="0044437C" w:rsidRDefault="00000000">
            <w:pPr>
              <w:pStyle w:val="TAC"/>
            </w:pPr>
            <w:r w:rsidRPr="0044437C">
              <w:rPr>
                <w:rFonts w:cs="Arial"/>
              </w:rPr>
              <w:t>Subcarriers</w:t>
            </w:r>
          </w:p>
        </w:tc>
        <w:tc>
          <w:tcPr>
            <w:tcW w:w="2139" w:type="dxa"/>
          </w:tcPr>
          <w:p w14:paraId="27451DC4" w14:textId="77777777" w:rsidR="00524A5D" w:rsidRPr="0044437C" w:rsidRDefault="00000000">
            <w:pPr>
              <w:pStyle w:val="TAC"/>
            </w:pPr>
            <w:r w:rsidRPr="0044437C">
              <w:t>Modulation</w:t>
            </w:r>
          </w:p>
        </w:tc>
        <w:tc>
          <w:tcPr>
            <w:tcW w:w="1164" w:type="dxa"/>
          </w:tcPr>
          <w:p w14:paraId="2193B502" w14:textId="77777777" w:rsidR="00524A5D" w:rsidRPr="0044437C" w:rsidRDefault="00000000">
            <w:pPr>
              <w:pStyle w:val="TAC"/>
            </w:pPr>
            <w:r w:rsidRPr="0044437C">
              <w:t>N</w:t>
            </w:r>
            <w:r w:rsidRPr="0044437C">
              <w:rPr>
                <w:vertAlign w:val="subscript"/>
              </w:rPr>
              <w:t>tones</w:t>
            </w:r>
          </w:p>
        </w:tc>
        <w:tc>
          <w:tcPr>
            <w:tcW w:w="1194" w:type="dxa"/>
          </w:tcPr>
          <w:p w14:paraId="3A93C82C" w14:textId="77777777" w:rsidR="00524A5D" w:rsidRPr="0044437C" w:rsidRDefault="00000000">
            <w:pPr>
              <w:pStyle w:val="TAC"/>
            </w:pPr>
            <w:r w:rsidRPr="0044437C">
              <w:t>Subcarrier spacing</w:t>
            </w:r>
          </w:p>
        </w:tc>
      </w:tr>
      <w:tr w:rsidR="00524A5D" w:rsidRPr="0044437C" w14:paraId="2F17EB2A" w14:textId="77777777">
        <w:trPr>
          <w:jc w:val="center"/>
        </w:trPr>
        <w:tc>
          <w:tcPr>
            <w:tcW w:w="1470" w:type="dxa"/>
          </w:tcPr>
          <w:p w14:paraId="22DB1A89" w14:textId="77777777" w:rsidR="00524A5D" w:rsidRPr="0044437C" w:rsidRDefault="00000000">
            <w:pPr>
              <w:pStyle w:val="TAC"/>
            </w:pPr>
            <w:r w:rsidRPr="0044437C">
              <w:t>1</w:t>
            </w:r>
          </w:p>
        </w:tc>
        <w:tc>
          <w:tcPr>
            <w:tcW w:w="1214" w:type="dxa"/>
          </w:tcPr>
          <w:p w14:paraId="4A95C479" w14:textId="77777777" w:rsidR="00524A5D" w:rsidRPr="0044437C" w:rsidRDefault="00000000">
            <w:pPr>
              <w:pStyle w:val="TAC"/>
              <w:rPr>
                <w:lang w:eastAsia="ko-KR"/>
              </w:rPr>
            </w:pPr>
            <w:r w:rsidRPr="0044437C">
              <w:rPr>
                <w:lang w:eastAsia="ko-KR"/>
              </w:rPr>
              <w:t>QPSK</w:t>
            </w:r>
          </w:p>
        </w:tc>
        <w:tc>
          <w:tcPr>
            <w:tcW w:w="1304" w:type="dxa"/>
          </w:tcPr>
          <w:p w14:paraId="6E9F3377" w14:textId="77777777" w:rsidR="00524A5D" w:rsidRPr="0044437C" w:rsidRDefault="00000000">
            <w:pPr>
              <w:pStyle w:val="TAC"/>
              <w:rPr>
                <w:lang w:eastAsia="ko-KR"/>
              </w:rPr>
            </w:pPr>
            <w:r w:rsidRPr="0044437C">
              <w:rPr>
                <w:lang w:eastAsia="ko-KR"/>
              </w:rPr>
              <w:t>12</w:t>
            </w:r>
          </w:p>
        </w:tc>
        <w:tc>
          <w:tcPr>
            <w:tcW w:w="2139" w:type="dxa"/>
          </w:tcPr>
          <w:p w14:paraId="6C865071" w14:textId="77777777" w:rsidR="00524A5D" w:rsidRPr="0044437C" w:rsidRDefault="00000000">
            <w:pPr>
              <w:pStyle w:val="TAC"/>
            </w:pPr>
            <w:r w:rsidRPr="0044437C">
              <w:t>BPSK</w:t>
            </w:r>
          </w:p>
        </w:tc>
        <w:tc>
          <w:tcPr>
            <w:tcW w:w="1164" w:type="dxa"/>
          </w:tcPr>
          <w:p w14:paraId="77C8F4C3" w14:textId="77777777" w:rsidR="00524A5D" w:rsidRPr="0044437C" w:rsidRDefault="00000000">
            <w:pPr>
              <w:pStyle w:val="TAC"/>
            </w:pPr>
            <w:r w:rsidRPr="0044437C">
              <w:t>1@0</w:t>
            </w:r>
          </w:p>
        </w:tc>
        <w:tc>
          <w:tcPr>
            <w:tcW w:w="1194" w:type="dxa"/>
          </w:tcPr>
          <w:p w14:paraId="7362C476" w14:textId="77777777" w:rsidR="00524A5D" w:rsidRPr="0044437C" w:rsidRDefault="00000000">
            <w:pPr>
              <w:pStyle w:val="TAC"/>
            </w:pPr>
            <w:r w:rsidRPr="0044437C">
              <w:t>15 kHz</w:t>
            </w:r>
          </w:p>
        </w:tc>
      </w:tr>
    </w:tbl>
    <w:p w14:paraId="43A56D52" w14:textId="77777777" w:rsidR="00524A5D" w:rsidRPr="0044437C" w:rsidRDefault="00524A5D"/>
    <w:p w14:paraId="3C5FAC1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A.6 using only the main UE Tx/Rx antenna.</w:t>
      </w:r>
    </w:p>
    <w:p w14:paraId="3D58FAB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8.1.4.3 </w:t>
      </w:r>
    </w:p>
    <w:p w14:paraId="19981A7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B3B75E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7.8B.4.1-1.</w:t>
      </w:r>
    </w:p>
    <w:p w14:paraId="3328289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26AA0FE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6530219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3EC77CC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7.8B.4.3.</w:t>
      </w:r>
    </w:p>
    <w:p w14:paraId="060A30F8" w14:textId="77777777" w:rsidR="00524A5D" w:rsidRPr="0044437C" w:rsidRDefault="00000000">
      <w:pPr>
        <w:pStyle w:val="H6"/>
      </w:pPr>
      <w:bookmarkStart w:id="1983" w:name="MCCQCTEMPBM_00000417"/>
      <w:r w:rsidRPr="0044437C">
        <w:t>7.8B.4.2</w:t>
      </w:r>
      <w:r w:rsidRPr="0044437C">
        <w:tab/>
        <w:t>Test procedure</w:t>
      </w:r>
    </w:p>
    <w:bookmarkEnd w:id="1983"/>
    <w:p w14:paraId="500542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7.8B.5-1.</w:t>
      </w:r>
    </w:p>
    <w:p w14:paraId="30EF32E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FE30F6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2 to 4, using an interfering signal above the wanted signal at step 3.</w:t>
      </w:r>
    </w:p>
    <w:p w14:paraId="24D33318" w14:textId="77777777" w:rsidR="00524A5D" w:rsidRPr="0044437C" w:rsidRDefault="00000000">
      <w:pPr>
        <w:pStyle w:val="H6"/>
      </w:pPr>
      <w:bookmarkStart w:id="1984" w:name="MCCQCTEMPBM_00000418"/>
      <w:r w:rsidRPr="0044437C">
        <w:lastRenderedPageBreak/>
        <w:t>7.8B.4.3</w:t>
      </w:r>
      <w:r w:rsidRPr="0044437C">
        <w:tab/>
      </w:r>
      <w:r w:rsidRPr="0044437C">
        <w:rPr>
          <w:snapToGrid w:val="0"/>
        </w:rPr>
        <w:t>Message contents</w:t>
      </w:r>
    </w:p>
    <w:bookmarkEnd w:id="1984"/>
    <w:p w14:paraId="555BF489" w14:textId="77777777" w:rsidR="00524A5D" w:rsidRPr="0044437C" w:rsidRDefault="00000000">
      <w:r w:rsidRPr="0044437C">
        <w:t>Message contents are according to TS 36.508 [12] clause 8.1.6.</w:t>
      </w:r>
    </w:p>
    <w:p w14:paraId="43C11D49" w14:textId="77777777" w:rsidR="00524A5D" w:rsidRPr="0044437C" w:rsidRDefault="00000000">
      <w:pPr>
        <w:pStyle w:val="H6"/>
      </w:pPr>
      <w:bookmarkStart w:id="1985" w:name="MCCQCTEMPBM_00000419"/>
      <w:r w:rsidRPr="0044437C">
        <w:t>7.8B.5</w:t>
      </w:r>
      <w:r w:rsidRPr="0044437C">
        <w:tab/>
        <w:t>Test requirements</w:t>
      </w:r>
    </w:p>
    <w:bookmarkEnd w:id="1985"/>
    <w:p w14:paraId="628D5A7A" w14:textId="77777777" w:rsidR="00524A5D" w:rsidRPr="0044437C" w:rsidRDefault="00000000">
      <w:r w:rsidRPr="0044437C">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44437C" w:rsidRDefault="00000000">
      <w:pPr>
        <w:pStyle w:val="TH"/>
      </w:pPr>
      <w:r w:rsidRPr="0044437C">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44437C"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71B37B8" w14:textId="77777777" w:rsidR="00524A5D" w:rsidRPr="0044437C" w:rsidRDefault="00000000">
            <w:pPr>
              <w:pStyle w:val="TAH"/>
              <w:rPr>
                <w:rFonts w:cs="Arial"/>
              </w:rPr>
            </w:pPr>
            <w:r w:rsidRPr="0044437C">
              <w:rPr>
                <w:rFonts w:cs="Arial"/>
              </w:rPr>
              <w:t>Parameters for wideband intermodulation</w:t>
            </w:r>
          </w:p>
        </w:tc>
      </w:tr>
      <w:tr w:rsidR="00524A5D" w:rsidRPr="0044437C"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16F4CF0" w14:textId="77777777" w:rsidR="00524A5D" w:rsidRPr="0044437C" w:rsidRDefault="00000000">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E76529" w14:textId="77777777" w:rsidR="00524A5D" w:rsidRPr="0044437C" w:rsidRDefault="00000000">
            <w:pPr>
              <w:pStyle w:val="TAC"/>
              <w:rPr>
                <w:rFonts w:cs="Arial"/>
              </w:rPr>
            </w:pPr>
            <w:r w:rsidRPr="0044437C">
              <w:rPr>
                <w:rFonts w:cs="Arial"/>
              </w:rPr>
              <w:t>REFSENS + 12 dB</w:t>
            </w:r>
          </w:p>
        </w:tc>
      </w:tr>
      <w:tr w:rsidR="00524A5D" w:rsidRPr="0044437C" w14:paraId="6389CCAB"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45EE3D9" w14:textId="77777777" w:rsidR="00524A5D" w:rsidRPr="0044437C" w:rsidRDefault="00000000">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757EF72" w14:textId="77777777" w:rsidR="00524A5D" w:rsidRPr="0044437C" w:rsidRDefault="00000000">
            <w:pPr>
              <w:pStyle w:val="TAC"/>
              <w:rPr>
                <w:rFonts w:cs="Arial"/>
              </w:rPr>
            </w:pPr>
            <w:r w:rsidRPr="0044437C">
              <w:rPr>
                <w:rFonts w:cs="Arial"/>
              </w:rPr>
              <w:t>- 46 dBm</w:t>
            </w:r>
          </w:p>
        </w:tc>
      </w:tr>
      <w:tr w:rsidR="00524A5D" w:rsidRPr="0044437C" w14:paraId="59A35B0E"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87D974F" w14:textId="77777777" w:rsidR="00524A5D" w:rsidRPr="0044437C" w:rsidRDefault="00000000">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228DB6" w14:textId="77777777" w:rsidR="00524A5D" w:rsidRPr="0044437C" w:rsidRDefault="00000000">
            <w:pPr>
              <w:pStyle w:val="TAC"/>
              <w:rPr>
                <w:rFonts w:cs="Arial"/>
              </w:rPr>
            </w:pPr>
            <w:r w:rsidRPr="0044437C">
              <w:rPr>
                <w:rFonts w:cs="Arial"/>
              </w:rPr>
              <w:t>- 46 dBm</w:t>
            </w:r>
          </w:p>
        </w:tc>
      </w:tr>
      <w:tr w:rsidR="00524A5D" w:rsidRPr="0044437C" w14:paraId="53E4F717"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AE8FD0D" w14:textId="77777777" w:rsidR="00524A5D" w:rsidRPr="0044437C" w:rsidRDefault="00000000">
            <w:pPr>
              <w:pStyle w:val="TAC"/>
              <w:rPr>
                <w:rFonts w:cs="Arial"/>
              </w:rPr>
            </w:pPr>
            <w:r w:rsidRPr="0044437C">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740DB2E" w14:textId="77777777" w:rsidR="00524A5D" w:rsidRPr="0044437C" w:rsidRDefault="00000000">
            <w:pPr>
              <w:pStyle w:val="TAC"/>
              <w:rPr>
                <w:rFonts w:eastAsia="MS Mincho" w:cs="Arial"/>
              </w:rPr>
            </w:pPr>
            <w:r w:rsidRPr="0044437C">
              <w:rPr>
                <w:rFonts w:cs="Arial"/>
              </w:rPr>
              <w:t xml:space="preserve">-BW/2 </w:t>
            </w:r>
            <w:r w:rsidRPr="0044437C">
              <w:rPr>
                <w:rFonts w:eastAsia="MS Mincho" w:cs="Arial"/>
              </w:rPr>
              <w:t>– 2.1</w:t>
            </w:r>
          </w:p>
          <w:p w14:paraId="5E252623" w14:textId="77777777" w:rsidR="00524A5D" w:rsidRPr="0044437C" w:rsidRDefault="00000000">
            <w:pPr>
              <w:pStyle w:val="TAC"/>
              <w:rPr>
                <w:rFonts w:eastAsia="MS Mincho" w:cs="Arial"/>
              </w:rPr>
            </w:pPr>
            <w:r w:rsidRPr="0044437C">
              <w:rPr>
                <w:rFonts w:eastAsia="MS Mincho" w:cs="Arial"/>
              </w:rPr>
              <w:t>/</w:t>
            </w:r>
          </w:p>
          <w:p w14:paraId="5234EFEB" w14:textId="77777777" w:rsidR="00524A5D" w:rsidRPr="0044437C" w:rsidRDefault="00000000">
            <w:pPr>
              <w:pStyle w:val="TAC"/>
              <w:rPr>
                <w:rFonts w:cs="Arial"/>
              </w:rPr>
            </w:pPr>
            <w:r w:rsidRPr="0044437C">
              <w:rPr>
                <w:rFonts w:eastAsia="MS Mincho" w:cs="Arial"/>
              </w:rPr>
              <w:t>+BW/2 + 2.1</w:t>
            </w:r>
          </w:p>
        </w:tc>
      </w:tr>
      <w:tr w:rsidR="00524A5D" w:rsidRPr="0044437C" w14:paraId="2B90D3C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1E81CB4" w14:textId="77777777" w:rsidR="00524A5D" w:rsidRPr="0044437C" w:rsidRDefault="00000000">
            <w:pPr>
              <w:pStyle w:val="TAC"/>
              <w:rPr>
                <w:rFonts w:cs="Arial"/>
              </w:rPr>
            </w:pPr>
            <w:r w:rsidRPr="0044437C">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0A1D5B9" w14:textId="77777777" w:rsidR="00524A5D" w:rsidRPr="0044437C" w:rsidRDefault="00000000">
            <w:pPr>
              <w:pStyle w:val="TAC"/>
              <w:rPr>
                <w:rFonts w:cs="Arial"/>
              </w:rPr>
            </w:pPr>
            <w:r w:rsidRPr="0044437C">
              <w:rPr>
                <w:rFonts w:cs="Arial"/>
              </w:rPr>
              <w:t xml:space="preserve">2*CW interferer offset </w:t>
            </w:r>
          </w:p>
        </w:tc>
      </w:tr>
    </w:tbl>
    <w:p w14:paraId="6E1859C5" w14:textId="77777777" w:rsidR="00524A5D" w:rsidRPr="0044437C" w:rsidRDefault="00524A5D"/>
    <w:p w14:paraId="3738BF6C" w14:textId="77777777" w:rsidR="00524A5D" w:rsidRPr="0044437C" w:rsidRDefault="00000000">
      <w:pPr>
        <w:pStyle w:val="Heading2"/>
      </w:pPr>
      <w:bookmarkStart w:id="1986" w:name="_Toc6729"/>
      <w:bookmarkStart w:id="1987" w:name="_Toc8648"/>
      <w:bookmarkStart w:id="1988" w:name="_Toc26252"/>
      <w:bookmarkStart w:id="1989" w:name="_Toc368026398"/>
      <w:bookmarkStart w:id="1990" w:name="_Toc8366"/>
      <w:bookmarkStart w:id="1991" w:name="_Toc120570117"/>
      <w:bookmarkStart w:id="1992" w:name="_Toc1656"/>
      <w:bookmarkStart w:id="1993" w:name="_Toc111062103"/>
      <w:bookmarkStart w:id="1994" w:name="_Toc121162909"/>
      <w:bookmarkStart w:id="1995" w:name="_Toc3303"/>
      <w:bookmarkStart w:id="1996" w:name="_Toc194571901"/>
      <w:r w:rsidRPr="0044437C">
        <w:t>7.9</w:t>
      </w:r>
      <w:r w:rsidRPr="0044437C">
        <w:tab/>
        <w:t>Spurious emissions</w:t>
      </w:r>
      <w:bookmarkEnd w:id="1986"/>
      <w:bookmarkEnd w:id="1987"/>
      <w:bookmarkEnd w:id="1988"/>
      <w:bookmarkEnd w:id="1989"/>
      <w:bookmarkEnd w:id="1990"/>
      <w:bookmarkEnd w:id="1991"/>
      <w:bookmarkEnd w:id="1992"/>
      <w:bookmarkEnd w:id="1993"/>
      <w:bookmarkEnd w:id="1994"/>
      <w:bookmarkEnd w:id="1995"/>
      <w:bookmarkEnd w:id="1996"/>
    </w:p>
    <w:p w14:paraId="17145898" w14:textId="77777777" w:rsidR="00524A5D" w:rsidRPr="0044437C" w:rsidRDefault="00524A5D"/>
    <w:p w14:paraId="02978834" w14:textId="77777777" w:rsidR="00524A5D" w:rsidRPr="0044437C" w:rsidRDefault="00000000">
      <w:pPr>
        <w:pStyle w:val="Heading2"/>
      </w:pPr>
      <w:bookmarkStart w:id="1997" w:name="_Toc11908"/>
      <w:bookmarkStart w:id="1998" w:name="_Toc8020"/>
      <w:bookmarkStart w:id="1999" w:name="_Toc18561"/>
      <w:bookmarkStart w:id="2000" w:name="_Toc194571902"/>
      <w:r w:rsidRPr="0044437C">
        <w:t>7.9A</w:t>
      </w:r>
      <w:r w:rsidRPr="0044437C">
        <w:tab/>
        <w:t>Spurious emissions for category M1</w:t>
      </w:r>
      <w:bookmarkEnd w:id="1976"/>
      <w:bookmarkEnd w:id="1977"/>
      <w:bookmarkEnd w:id="1997"/>
      <w:bookmarkEnd w:id="1998"/>
      <w:bookmarkEnd w:id="1999"/>
      <w:bookmarkEnd w:id="2000"/>
    </w:p>
    <w:p w14:paraId="5C29BB41" w14:textId="77777777" w:rsidR="00524A5D" w:rsidRPr="0044437C" w:rsidRDefault="00000000">
      <w:pPr>
        <w:pStyle w:val="H6"/>
      </w:pPr>
      <w:bookmarkStart w:id="2001" w:name="_Toc336589990"/>
      <w:bookmarkStart w:id="2002" w:name="MCCQCTEMPBM_00000420"/>
      <w:r w:rsidRPr="0044437C">
        <w:t>7.9A.1</w:t>
      </w:r>
      <w:r w:rsidRPr="0044437C">
        <w:tab/>
        <w:t>Test Purpose</w:t>
      </w:r>
      <w:bookmarkEnd w:id="2001"/>
    </w:p>
    <w:bookmarkEnd w:id="2002"/>
    <w:p w14:paraId="48018A44" w14:textId="77777777" w:rsidR="00524A5D" w:rsidRPr="0044437C" w:rsidRDefault="00000000">
      <w:r w:rsidRPr="0044437C">
        <w:rPr>
          <w:rFonts w:eastAsia="??" w:cs="v5.0.0"/>
        </w:rPr>
        <w:t>The spurious emissions power is the power of emissions generated or amplified in a receiver that appear at the UE antenna connector.</w:t>
      </w:r>
    </w:p>
    <w:p w14:paraId="7E221F34" w14:textId="77777777" w:rsidR="00524A5D" w:rsidRPr="0044437C" w:rsidRDefault="00000000">
      <w:r w:rsidRPr="0044437C">
        <w:t>Test verifies the UE's spurious emissions meet the requirements described in clause 7.9A.3.</w:t>
      </w:r>
    </w:p>
    <w:p w14:paraId="7E13F92F" w14:textId="77777777" w:rsidR="00524A5D" w:rsidRPr="0044437C" w:rsidRDefault="00000000">
      <w:r w:rsidRPr="0044437C">
        <w:t>Excess spurious emissions increase the interference to other systems.</w:t>
      </w:r>
    </w:p>
    <w:p w14:paraId="5F4B8479" w14:textId="77777777" w:rsidR="00524A5D" w:rsidRPr="0044437C" w:rsidRDefault="00000000">
      <w:pPr>
        <w:pStyle w:val="H6"/>
      </w:pPr>
      <w:bookmarkStart w:id="2003" w:name="_Toc336589991"/>
      <w:bookmarkStart w:id="2004" w:name="MCCQCTEMPBM_00000421"/>
      <w:r w:rsidRPr="0044437C">
        <w:t>7.9A.2</w:t>
      </w:r>
      <w:r w:rsidRPr="0044437C">
        <w:tab/>
        <w:t>Test Applicability</w:t>
      </w:r>
      <w:bookmarkEnd w:id="2003"/>
    </w:p>
    <w:p w14:paraId="6F25EE4C" w14:textId="77777777" w:rsidR="00524A5D" w:rsidRPr="0044437C" w:rsidRDefault="00000000">
      <w:bookmarkStart w:id="2005" w:name="_Toc336589992"/>
      <w:bookmarkEnd w:id="2004"/>
      <w:r w:rsidRPr="0044437C">
        <w:t>This test case applies to all types of E-UTRA UE release 17 and forward of category</w:t>
      </w:r>
      <w:r w:rsidRPr="0044437C">
        <w:rPr>
          <w:lang w:eastAsia="zh-TW"/>
        </w:rPr>
        <w:t xml:space="preserve"> M1</w:t>
      </w:r>
      <w:r w:rsidRPr="0044437C">
        <w:t xml:space="preserve"> that support satellite access operation.</w:t>
      </w:r>
    </w:p>
    <w:p w14:paraId="1D33B95F" w14:textId="77777777" w:rsidR="00524A5D" w:rsidRPr="0044437C" w:rsidRDefault="00000000">
      <w:pPr>
        <w:pStyle w:val="H6"/>
      </w:pPr>
      <w:bookmarkStart w:id="2006" w:name="MCCQCTEMPBM_00000422"/>
      <w:r w:rsidRPr="0044437C">
        <w:t>7.9A.3</w:t>
      </w:r>
      <w:r w:rsidRPr="0044437C">
        <w:tab/>
        <w:t>Minimum Conformance Requirements</w:t>
      </w:r>
      <w:bookmarkEnd w:id="2005"/>
    </w:p>
    <w:bookmarkEnd w:id="2006"/>
    <w:p w14:paraId="645B2A61" w14:textId="77777777" w:rsidR="00524A5D" w:rsidRPr="0044437C" w:rsidRDefault="00000000">
      <w:r w:rsidRPr="0044437C">
        <w:t>The power of any narrow band CW spurious emission shall not exceed the maximum level specified in Table 7.9A.3-1.</w:t>
      </w:r>
    </w:p>
    <w:p w14:paraId="1875C646" w14:textId="77777777" w:rsidR="00524A5D" w:rsidRPr="0044437C" w:rsidRDefault="00000000">
      <w:pPr>
        <w:pStyle w:val="TH"/>
      </w:pPr>
      <w:r w:rsidRPr="0044437C">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55C2AB70" w14:textId="77777777">
        <w:trPr>
          <w:jc w:val="center"/>
        </w:trPr>
        <w:tc>
          <w:tcPr>
            <w:tcW w:w="2538" w:type="dxa"/>
          </w:tcPr>
          <w:p w14:paraId="794428A5" w14:textId="77777777" w:rsidR="00524A5D" w:rsidRPr="0044437C" w:rsidRDefault="00000000">
            <w:pPr>
              <w:pStyle w:val="TAH"/>
            </w:pPr>
            <w:r w:rsidRPr="0044437C">
              <w:t>Frequency Band</w:t>
            </w:r>
          </w:p>
        </w:tc>
        <w:tc>
          <w:tcPr>
            <w:tcW w:w="1440" w:type="dxa"/>
          </w:tcPr>
          <w:p w14:paraId="46D82B24" w14:textId="77777777" w:rsidR="00524A5D" w:rsidRPr="0044437C" w:rsidRDefault="00000000">
            <w:pPr>
              <w:pStyle w:val="TAH"/>
            </w:pPr>
            <w:r w:rsidRPr="0044437C">
              <w:t>Measurement</w:t>
            </w:r>
          </w:p>
          <w:p w14:paraId="6DFBDED0" w14:textId="77777777" w:rsidR="00524A5D" w:rsidRPr="0044437C" w:rsidRDefault="00000000">
            <w:pPr>
              <w:pStyle w:val="TAH"/>
            </w:pPr>
            <w:r w:rsidRPr="0044437C">
              <w:t>Bandwidth</w:t>
            </w:r>
          </w:p>
        </w:tc>
        <w:tc>
          <w:tcPr>
            <w:tcW w:w="1170" w:type="dxa"/>
          </w:tcPr>
          <w:p w14:paraId="729FD07D" w14:textId="77777777" w:rsidR="00524A5D" w:rsidRPr="0044437C" w:rsidRDefault="00000000">
            <w:pPr>
              <w:pStyle w:val="TAH"/>
            </w:pPr>
            <w:r w:rsidRPr="0044437C">
              <w:t>Maximum level</w:t>
            </w:r>
          </w:p>
        </w:tc>
        <w:tc>
          <w:tcPr>
            <w:tcW w:w="3330" w:type="dxa"/>
          </w:tcPr>
          <w:p w14:paraId="780E4038" w14:textId="77777777" w:rsidR="00524A5D" w:rsidRPr="0044437C" w:rsidRDefault="00000000">
            <w:pPr>
              <w:pStyle w:val="TAH"/>
            </w:pPr>
            <w:r w:rsidRPr="0044437C">
              <w:t>Note</w:t>
            </w:r>
          </w:p>
        </w:tc>
      </w:tr>
      <w:tr w:rsidR="00524A5D" w:rsidRPr="0044437C" w14:paraId="21EE08D7" w14:textId="77777777">
        <w:trPr>
          <w:trHeight w:val="170"/>
          <w:jc w:val="center"/>
        </w:trPr>
        <w:tc>
          <w:tcPr>
            <w:tcW w:w="2538" w:type="dxa"/>
          </w:tcPr>
          <w:p w14:paraId="2837D4B6"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0E8089D" w14:textId="77777777" w:rsidR="00524A5D" w:rsidRPr="0044437C" w:rsidRDefault="00000000">
            <w:pPr>
              <w:pStyle w:val="TAC"/>
            </w:pPr>
            <w:r w:rsidRPr="0044437C">
              <w:t>100 kHz</w:t>
            </w:r>
          </w:p>
        </w:tc>
        <w:tc>
          <w:tcPr>
            <w:tcW w:w="1170" w:type="dxa"/>
          </w:tcPr>
          <w:p w14:paraId="609F0EE1" w14:textId="77777777" w:rsidR="00524A5D" w:rsidRPr="0044437C" w:rsidRDefault="00000000">
            <w:pPr>
              <w:pStyle w:val="TAC"/>
            </w:pPr>
            <w:r w:rsidRPr="0044437C">
              <w:t>-57 dBm</w:t>
            </w:r>
          </w:p>
        </w:tc>
        <w:tc>
          <w:tcPr>
            <w:tcW w:w="3330" w:type="dxa"/>
          </w:tcPr>
          <w:p w14:paraId="510AAF25" w14:textId="77777777" w:rsidR="00524A5D" w:rsidRPr="0044437C" w:rsidRDefault="00524A5D">
            <w:pPr>
              <w:pStyle w:val="TAC"/>
            </w:pPr>
          </w:p>
        </w:tc>
      </w:tr>
      <w:tr w:rsidR="00524A5D" w:rsidRPr="0044437C" w14:paraId="123788FE" w14:textId="77777777">
        <w:trPr>
          <w:jc w:val="center"/>
        </w:trPr>
        <w:tc>
          <w:tcPr>
            <w:tcW w:w="2538" w:type="dxa"/>
          </w:tcPr>
          <w:p w14:paraId="43D5F73F"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027B0F3F" w14:textId="77777777" w:rsidR="00524A5D" w:rsidRPr="0044437C" w:rsidRDefault="00000000">
            <w:pPr>
              <w:pStyle w:val="TAC"/>
            </w:pPr>
            <w:r w:rsidRPr="0044437C">
              <w:t>1 MHz</w:t>
            </w:r>
          </w:p>
        </w:tc>
        <w:tc>
          <w:tcPr>
            <w:tcW w:w="1170" w:type="dxa"/>
          </w:tcPr>
          <w:p w14:paraId="460491D1" w14:textId="77777777" w:rsidR="00524A5D" w:rsidRPr="0044437C" w:rsidRDefault="00000000">
            <w:pPr>
              <w:pStyle w:val="TAC"/>
            </w:pPr>
            <w:r w:rsidRPr="0044437C">
              <w:t>-47 dBm</w:t>
            </w:r>
          </w:p>
        </w:tc>
        <w:tc>
          <w:tcPr>
            <w:tcW w:w="3330" w:type="dxa"/>
          </w:tcPr>
          <w:p w14:paraId="385AE608" w14:textId="77777777" w:rsidR="00524A5D" w:rsidRPr="0044437C" w:rsidRDefault="00524A5D">
            <w:pPr>
              <w:pStyle w:val="TAC"/>
            </w:pPr>
          </w:p>
        </w:tc>
      </w:tr>
    </w:tbl>
    <w:p w14:paraId="778F21B5" w14:textId="77777777" w:rsidR="00524A5D" w:rsidRPr="0044437C" w:rsidRDefault="00524A5D"/>
    <w:p w14:paraId="490D07C0" w14:textId="77777777" w:rsidR="00524A5D" w:rsidRPr="0044437C" w:rsidRDefault="00000000">
      <w:r w:rsidRPr="0044437C">
        <w:t>The normative reference for this requirement is TS 36.102 [11] clause 7.9.</w:t>
      </w:r>
    </w:p>
    <w:p w14:paraId="13EF3947" w14:textId="77777777" w:rsidR="00524A5D" w:rsidRPr="0044437C" w:rsidRDefault="00000000">
      <w:pPr>
        <w:pStyle w:val="H6"/>
      </w:pPr>
      <w:bookmarkStart w:id="2007" w:name="_Toc336589993"/>
      <w:bookmarkStart w:id="2008" w:name="MCCQCTEMPBM_00000423"/>
      <w:r w:rsidRPr="0044437C">
        <w:t>7.9A.4</w:t>
      </w:r>
      <w:r w:rsidRPr="0044437C">
        <w:tab/>
        <w:t>Test Description</w:t>
      </w:r>
      <w:bookmarkEnd w:id="2007"/>
    </w:p>
    <w:p w14:paraId="5B751B2E" w14:textId="77777777" w:rsidR="00524A5D" w:rsidRPr="0044437C" w:rsidRDefault="00000000">
      <w:pPr>
        <w:pStyle w:val="H6"/>
      </w:pPr>
      <w:bookmarkStart w:id="2009" w:name="_Toc336589994"/>
      <w:bookmarkStart w:id="2010" w:name="MCCQCTEMPBM_00000424"/>
      <w:bookmarkEnd w:id="2008"/>
      <w:r w:rsidRPr="0044437C">
        <w:t>7.9A.4.1</w:t>
      </w:r>
      <w:r w:rsidRPr="0044437C">
        <w:tab/>
        <w:t>Initial Conditions</w:t>
      </w:r>
      <w:bookmarkEnd w:id="2009"/>
    </w:p>
    <w:bookmarkEnd w:id="2010"/>
    <w:p w14:paraId="36A08B0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801704B" w14:textId="77777777" w:rsidR="00524A5D" w:rsidRPr="0044437C" w:rsidRDefault="00000000">
      <w:pPr>
        <w:rPr>
          <w:rFonts w:eastAsia="??"/>
        </w:rPr>
      </w:pPr>
      <w:r w:rsidRPr="0044437C">
        <w:lastRenderedPageBreak/>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44437C" w:rsidRDefault="00000000">
      <w:pPr>
        <w:pStyle w:val="TH"/>
      </w:pPr>
      <w:r w:rsidRPr="0044437C">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211EFF6B" w14:textId="77777777">
        <w:trPr>
          <w:cantSplit/>
          <w:jc w:val="center"/>
        </w:trPr>
        <w:tc>
          <w:tcPr>
            <w:tcW w:w="8156" w:type="dxa"/>
            <w:gridSpan w:val="6"/>
          </w:tcPr>
          <w:p w14:paraId="2CFA8076" w14:textId="77777777" w:rsidR="00524A5D" w:rsidRPr="0044437C" w:rsidRDefault="00000000">
            <w:pPr>
              <w:pStyle w:val="TAH"/>
            </w:pPr>
            <w:r w:rsidRPr="0044437C">
              <w:t>Initial Conditions</w:t>
            </w:r>
          </w:p>
        </w:tc>
      </w:tr>
      <w:tr w:rsidR="00524A5D" w:rsidRPr="0044437C" w14:paraId="5A62EBB6" w14:textId="77777777">
        <w:trPr>
          <w:cantSplit/>
          <w:jc w:val="center"/>
        </w:trPr>
        <w:tc>
          <w:tcPr>
            <w:tcW w:w="3496" w:type="dxa"/>
            <w:gridSpan w:val="3"/>
          </w:tcPr>
          <w:p w14:paraId="3D396976" w14:textId="77777777" w:rsidR="00524A5D" w:rsidRPr="0044437C" w:rsidRDefault="00000000">
            <w:pPr>
              <w:pStyle w:val="TAL"/>
            </w:pPr>
            <w:r w:rsidRPr="0044437C">
              <w:t>Test Environment as specified in</w:t>
            </w:r>
          </w:p>
          <w:p w14:paraId="5E8FB98B" w14:textId="77777777" w:rsidR="00524A5D" w:rsidRPr="0044437C" w:rsidRDefault="00000000">
            <w:pPr>
              <w:pStyle w:val="TAL"/>
            </w:pPr>
            <w:r w:rsidRPr="0044437C">
              <w:t>TS 36.508[12] subclause 4.1</w:t>
            </w:r>
          </w:p>
        </w:tc>
        <w:tc>
          <w:tcPr>
            <w:tcW w:w="4660" w:type="dxa"/>
            <w:gridSpan w:val="3"/>
          </w:tcPr>
          <w:p w14:paraId="4ACDF5FE" w14:textId="77777777" w:rsidR="00524A5D" w:rsidRPr="0044437C" w:rsidRDefault="00000000">
            <w:pPr>
              <w:pStyle w:val="TAL"/>
            </w:pPr>
            <w:r w:rsidRPr="0044437C">
              <w:t>Normal</w:t>
            </w:r>
          </w:p>
        </w:tc>
      </w:tr>
      <w:tr w:rsidR="00524A5D" w:rsidRPr="0044437C" w14:paraId="16D5A754" w14:textId="77777777">
        <w:trPr>
          <w:cantSplit/>
          <w:jc w:val="center"/>
        </w:trPr>
        <w:tc>
          <w:tcPr>
            <w:tcW w:w="3496" w:type="dxa"/>
            <w:gridSpan w:val="3"/>
          </w:tcPr>
          <w:p w14:paraId="1FF9882D" w14:textId="77777777" w:rsidR="00524A5D" w:rsidRPr="0044437C" w:rsidRDefault="00000000">
            <w:pPr>
              <w:pStyle w:val="TAL"/>
            </w:pPr>
            <w:r w:rsidRPr="0044437C">
              <w:t>Test Frequencies as specified in</w:t>
            </w:r>
          </w:p>
          <w:p w14:paraId="42E9DEC5" w14:textId="77777777" w:rsidR="00524A5D" w:rsidRPr="0044437C" w:rsidRDefault="00000000">
            <w:pPr>
              <w:pStyle w:val="TAL"/>
            </w:pPr>
            <w:r w:rsidRPr="0044437C">
              <w:t>TS36.508 [12] subclause 4.3.1</w:t>
            </w:r>
          </w:p>
        </w:tc>
        <w:tc>
          <w:tcPr>
            <w:tcW w:w="4660" w:type="dxa"/>
            <w:gridSpan w:val="3"/>
          </w:tcPr>
          <w:p w14:paraId="2113FCCA" w14:textId="77777777" w:rsidR="00524A5D" w:rsidRPr="0044437C" w:rsidRDefault="00000000">
            <w:pPr>
              <w:pStyle w:val="TAL"/>
            </w:pPr>
            <w:r w:rsidRPr="0044437C">
              <w:t>Low range, Mid range, High range</w:t>
            </w:r>
          </w:p>
        </w:tc>
      </w:tr>
      <w:tr w:rsidR="00524A5D" w:rsidRPr="0044437C" w14:paraId="3F9D480C" w14:textId="77777777">
        <w:trPr>
          <w:cantSplit/>
          <w:jc w:val="center"/>
        </w:trPr>
        <w:tc>
          <w:tcPr>
            <w:tcW w:w="3496" w:type="dxa"/>
            <w:gridSpan w:val="3"/>
          </w:tcPr>
          <w:p w14:paraId="1D81021B" w14:textId="77777777" w:rsidR="00524A5D" w:rsidRPr="0044437C" w:rsidRDefault="00000000">
            <w:pPr>
              <w:pStyle w:val="TAL"/>
            </w:pPr>
            <w:r w:rsidRPr="0044437C">
              <w:t>Test Channel Bandwidths as specified in</w:t>
            </w:r>
          </w:p>
          <w:p w14:paraId="793A8F4F" w14:textId="77777777" w:rsidR="00524A5D" w:rsidRPr="0044437C" w:rsidRDefault="00000000">
            <w:pPr>
              <w:pStyle w:val="TAL"/>
            </w:pPr>
            <w:r w:rsidRPr="0044437C">
              <w:t>TS 36.508 [12] subclause 4.3.1</w:t>
            </w:r>
          </w:p>
        </w:tc>
        <w:tc>
          <w:tcPr>
            <w:tcW w:w="4660" w:type="dxa"/>
            <w:gridSpan w:val="3"/>
          </w:tcPr>
          <w:p w14:paraId="5698D12B" w14:textId="77777777" w:rsidR="00524A5D" w:rsidRPr="0044437C" w:rsidRDefault="00000000">
            <w:pPr>
              <w:pStyle w:val="TAL"/>
              <w:rPr>
                <w:rFonts w:eastAsia="SimSun"/>
                <w:lang w:eastAsia="zh-CN"/>
              </w:rPr>
            </w:pPr>
            <w:r w:rsidRPr="0044437C">
              <w:rPr>
                <w:rFonts w:eastAsia="SimSun"/>
                <w:lang w:eastAsia="zh-CN"/>
              </w:rPr>
              <w:t>1.4MHz</w:t>
            </w:r>
          </w:p>
        </w:tc>
      </w:tr>
      <w:tr w:rsidR="00524A5D" w:rsidRPr="0044437C" w14:paraId="623508C7" w14:textId="77777777">
        <w:trPr>
          <w:cantSplit/>
          <w:jc w:val="center"/>
        </w:trPr>
        <w:tc>
          <w:tcPr>
            <w:tcW w:w="8156" w:type="dxa"/>
            <w:gridSpan w:val="6"/>
          </w:tcPr>
          <w:p w14:paraId="0FE1BDA4" w14:textId="77777777" w:rsidR="00524A5D" w:rsidRPr="0044437C" w:rsidRDefault="00000000">
            <w:pPr>
              <w:pStyle w:val="TAL"/>
              <w:jc w:val="center"/>
            </w:pPr>
            <w:r w:rsidRPr="0044437C">
              <w:rPr>
                <w:b/>
              </w:rPr>
              <w:t>Test Parameters for Channel Bandwidths</w:t>
            </w:r>
          </w:p>
        </w:tc>
      </w:tr>
      <w:tr w:rsidR="00524A5D" w:rsidRPr="0044437C" w14:paraId="7E378BE5" w14:textId="77777777">
        <w:trPr>
          <w:jc w:val="center"/>
        </w:trPr>
        <w:tc>
          <w:tcPr>
            <w:tcW w:w="1166" w:type="dxa"/>
          </w:tcPr>
          <w:p w14:paraId="279EB015" w14:textId="77777777" w:rsidR="00524A5D" w:rsidRPr="0044437C" w:rsidRDefault="00524A5D">
            <w:pPr>
              <w:pStyle w:val="TAH"/>
            </w:pPr>
          </w:p>
        </w:tc>
        <w:tc>
          <w:tcPr>
            <w:tcW w:w="3495" w:type="dxa"/>
            <w:gridSpan w:val="3"/>
          </w:tcPr>
          <w:p w14:paraId="0DD5DDCA" w14:textId="77777777" w:rsidR="00524A5D" w:rsidRPr="0044437C" w:rsidRDefault="00000000">
            <w:pPr>
              <w:pStyle w:val="TAL"/>
            </w:pPr>
            <w:r w:rsidRPr="0044437C">
              <w:rPr>
                <w:b/>
              </w:rPr>
              <w:t>Downlink Configuration</w:t>
            </w:r>
          </w:p>
        </w:tc>
        <w:tc>
          <w:tcPr>
            <w:tcW w:w="3495" w:type="dxa"/>
            <w:gridSpan w:val="2"/>
          </w:tcPr>
          <w:p w14:paraId="60AA3EC9" w14:textId="77777777" w:rsidR="00524A5D" w:rsidRPr="0044437C" w:rsidRDefault="00000000">
            <w:pPr>
              <w:pStyle w:val="TAL"/>
            </w:pPr>
            <w:r w:rsidRPr="0044437C">
              <w:rPr>
                <w:b/>
              </w:rPr>
              <w:t>Uplink Configuration</w:t>
            </w:r>
          </w:p>
        </w:tc>
      </w:tr>
      <w:tr w:rsidR="00524A5D" w:rsidRPr="0044437C" w14:paraId="76B7C69A" w14:textId="77777777">
        <w:trPr>
          <w:cantSplit/>
          <w:jc w:val="center"/>
        </w:trPr>
        <w:tc>
          <w:tcPr>
            <w:tcW w:w="1166" w:type="dxa"/>
          </w:tcPr>
          <w:p w14:paraId="33FEB918" w14:textId="77777777" w:rsidR="00524A5D" w:rsidRPr="0044437C" w:rsidRDefault="00000000">
            <w:pPr>
              <w:pStyle w:val="TAH"/>
            </w:pPr>
            <w:r w:rsidRPr="0044437C">
              <w:t>Test ID</w:t>
            </w:r>
          </w:p>
        </w:tc>
        <w:tc>
          <w:tcPr>
            <w:tcW w:w="1165" w:type="dxa"/>
          </w:tcPr>
          <w:p w14:paraId="4E0F8C95" w14:textId="77777777" w:rsidR="00524A5D" w:rsidRPr="0044437C" w:rsidRDefault="00000000">
            <w:pPr>
              <w:pStyle w:val="TAH"/>
            </w:pPr>
            <w:r w:rsidRPr="0044437C">
              <w:t>Modulation</w:t>
            </w:r>
          </w:p>
        </w:tc>
        <w:tc>
          <w:tcPr>
            <w:tcW w:w="2330" w:type="dxa"/>
            <w:gridSpan w:val="2"/>
          </w:tcPr>
          <w:p w14:paraId="4591192E" w14:textId="77777777" w:rsidR="00524A5D" w:rsidRPr="0044437C" w:rsidRDefault="00000000">
            <w:pPr>
              <w:pStyle w:val="TAH"/>
            </w:pPr>
            <w:r w:rsidRPr="0044437C">
              <w:t>RB allocation</w:t>
            </w:r>
          </w:p>
        </w:tc>
        <w:tc>
          <w:tcPr>
            <w:tcW w:w="1165" w:type="dxa"/>
          </w:tcPr>
          <w:p w14:paraId="6A7FC683" w14:textId="77777777" w:rsidR="00524A5D" w:rsidRPr="0044437C" w:rsidRDefault="00000000">
            <w:pPr>
              <w:pStyle w:val="TAH"/>
            </w:pPr>
            <w:r w:rsidRPr="0044437C">
              <w:t>Modulation</w:t>
            </w:r>
          </w:p>
        </w:tc>
        <w:tc>
          <w:tcPr>
            <w:tcW w:w="2330" w:type="dxa"/>
          </w:tcPr>
          <w:p w14:paraId="42EF7066" w14:textId="77777777" w:rsidR="00524A5D" w:rsidRPr="0044437C" w:rsidRDefault="00000000">
            <w:pPr>
              <w:pStyle w:val="TAH"/>
            </w:pPr>
            <w:r w:rsidRPr="0044437C">
              <w:t>RB allocation</w:t>
            </w:r>
          </w:p>
        </w:tc>
      </w:tr>
      <w:tr w:rsidR="00524A5D" w:rsidRPr="0044437C" w14:paraId="0CC7AC58" w14:textId="77777777">
        <w:trPr>
          <w:cantSplit/>
          <w:jc w:val="center"/>
        </w:trPr>
        <w:tc>
          <w:tcPr>
            <w:tcW w:w="1166" w:type="dxa"/>
          </w:tcPr>
          <w:p w14:paraId="034B0214" w14:textId="77777777" w:rsidR="00524A5D" w:rsidRPr="0044437C" w:rsidRDefault="00000000">
            <w:pPr>
              <w:pStyle w:val="TAC"/>
            </w:pPr>
            <w:r w:rsidRPr="0044437C">
              <w:t>1</w:t>
            </w:r>
          </w:p>
        </w:tc>
        <w:tc>
          <w:tcPr>
            <w:tcW w:w="1165" w:type="dxa"/>
          </w:tcPr>
          <w:p w14:paraId="6F9B5DC1" w14:textId="77777777" w:rsidR="00524A5D" w:rsidRPr="0044437C" w:rsidRDefault="00000000">
            <w:pPr>
              <w:pStyle w:val="TAC"/>
            </w:pPr>
            <w:r w:rsidRPr="0044437C">
              <w:rPr>
                <w:rFonts w:eastAsia="MS Mincho"/>
              </w:rPr>
              <w:t>QPSK</w:t>
            </w:r>
          </w:p>
        </w:tc>
        <w:tc>
          <w:tcPr>
            <w:tcW w:w="2330" w:type="dxa"/>
            <w:gridSpan w:val="2"/>
          </w:tcPr>
          <w:p w14:paraId="3668A090" w14:textId="77777777" w:rsidR="00524A5D" w:rsidRPr="0044437C" w:rsidRDefault="00000000">
            <w:pPr>
              <w:pStyle w:val="TAC"/>
            </w:pPr>
            <w:r w:rsidRPr="0044437C">
              <w:rPr>
                <w:rFonts w:eastAsiaTheme="minorEastAsia"/>
              </w:rPr>
              <w:t>0</w:t>
            </w:r>
          </w:p>
        </w:tc>
        <w:tc>
          <w:tcPr>
            <w:tcW w:w="1165" w:type="dxa"/>
          </w:tcPr>
          <w:p w14:paraId="66E490FF" w14:textId="77777777" w:rsidR="00524A5D" w:rsidRPr="0044437C" w:rsidRDefault="00000000">
            <w:pPr>
              <w:pStyle w:val="TAC"/>
            </w:pPr>
            <w:r w:rsidRPr="0044437C">
              <w:rPr>
                <w:rFonts w:eastAsia="MS Mincho"/>
              </w:rPr>
              <w:t>QPSK</w:t>
            </w:r>
          </w:p>
        </w:tc>
        <w:tc>
          <w:tcPr>
            <w:tcW w:w="2330" w:type="dxa"/>
          </w:tcPr>
          <w:p w14:paraId="699B7AEC" w14:textId="77777777" w:rsidR="00524A5D" w:rsidRPr="0044437C" w:rsidRDefault="00000000">
            <w:pPr>
              <w:pStyle w:val="TAC"/>
            </w:pPr>
            <w:r w:rsidRPr="0044437C">
              <w:rPr>
                <w:rFonts w:eastAsiaTheme="minorEastAsia"/>
              </w:rPr>
              <w:t>0</w:t>
            </w:r>
          </w:p>
        </w:tc>
      </w:tr>
    </w:tbl>
    <w:p w14:paraId="632B6211" w14:textId="77777777" w:rsidR="00524A5D" w:rsidRPr="0044437C" w:rsidRDefault="00524A5D"/>
    <w:p w14:paraId="125E059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1EFC1FE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49618AA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7.9A.4.1-1.</w:t>
      </w:r>
    </w:p>
    <w:p w14:paraId="3E122F4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5AAC3FC8"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rFonts w:eastAsia="Malgun Gothic"/>
        </w:rPr>
        <w:t>6.</w:t>
      </w:r>
      <w:r w:rsidRPr="0044437C">
        <w:rPr>
          <w:rFonts w:eastAsia="Malgun Gothic"/>
        </w:rPr>
        <w:tab/>
      </w:r>
      <w:r w:rsidRPr="0044437C">
        <w:rPr>
          <w:lang w:eastAsia="en-GB"/>
        </w:rPr>
        <w:t xml:space="preserve">UE location according to TS </w:t>
      </w:r>
      <w:r w:rsidRPr="0044437C">
        <w:rPr>
          <w:color w:val="000000" w:themeColor="text1"/>
          <w:lang w:eastAsia="en-GB"/>
        </w:rPr>
        <w:t>36.508 [12] clause 5.6.1 is provided to the UE through any preconfigured means.</w:t>
      </w:r>
    </w:p>
    <w:p w14:paraId="1D17D412"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62F660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36A93F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7.9A.4.3.</w:t>
      </w:r>
    </w:p>
    <w:p w14:paraId="3ABBD1CF" w14:textId="77777777" w:rsidR="00524A5D" w:rsidRPr="0044437C" w:rsidRDefault="00000000">
      <w:pPr>
        <w:pStyle w:val="H6"/>
      </w:pPr>
      <w:bookmarkStart w:id="2011" w:name="_Toc336589995"/>
      <w:bookmarkStart w:id="2012" w:name="MCCQCTEMPBM_00000425"/>
      <w:r w:rsidRPr="0044437C">
        <w:t>7.9A.4.2</w:t>
      </w:r>
      <w:r w:rsidRPr="0044437C">
        <w:tab/>
        <w:t>Test Procedure</w:t>
      </w:r>
      <w:bookmarkEnd w:id="2011"/>
    </w:p>
    <w:bookmarkEnd w:id="2012"/>
    <w:p w14:paraId="526CD2E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33E4E16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6EA830AA" w14:textId="77777777" w:rsidR="00524A5D" w:rsidRPr="0044437C" w:rsidRDefault="00000000">
      <w:pPr>
        <w:pStyle w:val="H6"/>
      </w:pPr>
      <w:bookmarkStart w:id="2013" w:name="_Toc336589996"/>
      <w:bookmarkStart w:id="2014" w:name="MCCQCTEMPBM_00000426"/>
      <w:r w:rsidRPr="0044437C">
        <w:t>7.9A.4.3</w:t>
      </w:r>
      <w:r w:rsidRPr="0044437C">
        <w:tab/>
        <w:t>Message Contents</w:t>
      </w:r>
      <w:bookmarkEnd w:id="2013"/>
    </w:p>
    <w:bookmarkEnd w:id="2014"/>
    <w:p w14:paraId="455FDA73" w14:textId="77777777" w:rsidR="00524A5D" w:rsidRPr="0044437C" w:rsidRDefault="00000000">
      <w:r w:rsidRPr="0044437C">
        <w:t>Message contents are according to TS 36.508 [12] subclause 4.6.</w:t>
      </w:r>
    </w:p>
    <w:p w14:paraId="094C4ED0" w14:textId="77777777" w:rsidR="00524A5D" w:rsidRPr="0044437C" w:rsidRDefault="00000000">
      <w:pPr>
        <w:pStyle w:val="H6"/>
      </w:pPr>
      <w:bookmarkStart w:id="2015" w:name="_Toc336589997"/>
      <w:bookmarkStart w:id="2016" w:name="MCCQCTEMPBM_00000427"/>
      <w:r w:rsidRPr="0044437C">
        <w:t>7.9A.5</w:t>
      </w:r>
      <w:r w:rsidRPr="0044437C">
        <w:tab/>
        <w:t>Test Requirement</w:t>
      </w:r>
      <w:bookmarkEnd w:id="2015"/>
    </w:p>
    <w:bookmarkEnd w:id="2016"/>
    <w:p w14:paraId="4F783DA8" w14:textId="77777777" w:rsidR="00524A5D" w:rsidRPr="0044437C" w:rsidRDefault="00000000">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7.9A.5-1.</w:t>
      </w:r>
    </w:p>
    <w:p w14:paraId="52E2236E" w14:textId="77777777" w:rsidR="00524A5D" w:rsidRPr="0044437C" w:rsidRDefault="00000000">
      <w:pPr>
        <w:pStyle w:val="TH"/>
      </w:pPr>
      <w:r w:rsidRPr="0044437C">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2AC4FF09" w14:textId="77777777">
        <w:trPr>
          <w:jc w:val="center"/>
        </w:trPr>
        <w:tc>
          <w:tcPr>
            <w:tcW w:w="2538" w:type="dxa"/>
          </w:tcPr>
          <w:p w14:paraId="48762527" w14:textId="77777777" w:rsidR="00524A5D" w:rsidRPr="0044437C" w:rsidRDefault="00000000">
            <w:pPr>
              <w:pStyle w:val="TAH"/>
            </w:pPr>
            <w:r w:rsidRPr="0044437C">
              <w:t>Frequency Band</w:t>
            </w:r>
          </w:p>
        </w:tc>
        <w:tc>
          <w:tcPr>
            <w:tcW w:w="1440" w:type="dxa"/>
          </w:tcPr>
          <w:p w14:paraId="777C1C1C" w14:textId="77777777" w:rsidR="00524A5D" w:rsidRPr="0044437C" w:rsidRDefault="00000000">
            <w:pPr>
              <w:pStyle w:val="TAH"/>
            </w:pPr>
            <w:r w:rsidRPr="0044437C">
              <w:t>Measurement</w:t>
            </w:r>
          </w:p>
          <w:p w14:paraId="6F4F614B" w14:textId="77777777" w:rsidR="00524A5D" w:rsidRPr="0044437C" w:rsidRDefault="00000000">
            <w:pPr>
              <w:pStyle w:val="TAH"/>
            </w:pPr>
            <w:r w:rsidRPr="0044437C">
              <w:t>Bandwidth</w:t>
            </w:r>
          </w:p>
        </w:tc>
        <w:tc>
          <w:tcPr>
            <w:tcW w:w="1170" w:type="dxa"/>
          </w:tcPr>
          <w:p w14:paraId="535475A7" w14:textId="77777777" w:rsidR="00524A5D" w:rsidRPr="0044437C" w:rsidRDefault="00000000">
            <w:pPr>
              <w:pStyle w:val="TAH"/>
            </w:pPr>
            <w:r w:rsidRPr="0044437C">
              <w:t>Maximum level</w:t>
            </w:r>
          </w:p>
        </w:tc>
        <w:tc>
          <w:tcPr>
            <w:tcW w:w="3330" w:type="dxa"/>
          </w:tcPr>
          <w:p w14:paraId="6A3267CC" w14:textId="77777777" w:rsidR="00524A5D" w:rsidRPr="0044437C" w:rsidRDefault="00000000">
            <w:pPr>
              <w:pStyle w:val="TAH"/>
            </w:pPr>
            <w:r w:rsidRPr="0044437C">
              <w:t>Note</w:t>
            </w:r>
          </w:p>
        </w:tc>
      </w:tr>
      <w:tr w:rsidR="00524A5D" w:rsidRPr="0044437C" w14:paraId="1D513AEB" w14:textId="77777777">
        <w:trPr>
          <w:trHeight w:val="170"/>
          <w:jc w:val="center"/>
        </w:trPr>
        <w:tc>
          <w:tcPr>
            <w:tcW w:w="2538" w:type="dxa"/>
          </w:tcPr>
          <w:p w14:paraId="6278D4C2"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5087042C" w14:textId="77777777" w:rsidR="00524A5D" w:rsidRPr="0044437C" w:rsidRDefault="00000000">
            <w:pPr>
              <w:pStyle w:val="TAC"/>
            </w:pPr>
            <w:r w:rsidRPr="0044437C">
              <w:t>100 kHz</w:t>
            </w:r>
          </w:p>
        </w:tc>
        <w:tc>
          <w:tcPr>
            <w:tcW w:w="1170" w:type="dxa"/>
          </w:tcPr>
          <w:p w14:paraId="66B7E2D3" w14:textId="77777777" w:rsidR="00524A5D" w:rsidRPr="0044437C" w:rsidRDefault="00000000">
            <w:pPr>
              <w:pStyle w:val="TAC"/>
            </w:pPr>
            <w:r w:rsidRPr="0044437C">
              <w:t>-57 dBm</w:t>
            </w:r>
          </w:p>
        </w:tc>
        <w:tc>
          <w:tcPr>
            <w:tcW w:w="3330" w:type="dxa"/>
          </w:tcPr>
          <w:p w14:paraId="3785A680" w14:textId="77777777" w:rsidR="00524A5D" w:rsidRPr="0044437C" w:rsidRDefault="00524A5D">
            <w:pPr>
              <w:pStyle w:val="TAC"/>
            </w:pPr>
          </w:p>
        </w:tc>
      </w:tr>
      <w:tr w:rsidR="00524A5D" w:rsidRPr="0044437C" w14:paraId="00FF1FDF" w14:textId="77777777">
        <w:trPr>
          <w:jc w:val="center"/>
        </w:trPr>
        <w:tc>
          <w:tcPr>
            <w:tcW w:w="2538" w:type="dxa"/>
          </w:tcPr>
          <w:p w14:paraId="504E089C"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CAD2E33" w14:textId="77777777" w:rsidR="00524A5D" w:rsidRPr="0044437C" w:rsidRDefault="00000000">
            <w:pPr>
              <w:pStyle w:val="TAC"/>
            </w:pPr>
            <w:r w:rsidRPr="0044437C">
              <w:t>1 MHz</w:t>
            </w:r>
          </w:p>
        </w:tc>
        <w:tc>
          <w:tcPr>
            <w:tcW w:w="1170" w:type="dxa"/>
          </w:tcPr>
          <w:p w14:paraId="7AD23915" w14:textId="77777777" w:rsidR="00524A5D" w:rsidRPr="0044437C" w:rsidRDefault="00000000">
            <w:pPr>
              <w:pStyle w:val="TAC"/>
            </w:pPr>
            <w:r w:rsidRPr="0044437C">
              <w:t>-47 dBm</w:t>
            </w:r>
          </w:p>
        </w:tc>
        <w:tc>
          <w:tcPr>
            <w:tcW w:w="3330" w:type="dxa"/>
          </w:tcPr>
          <w:p w14:paraId="6DE4E3AC" w14:textId="77777777" w:rsidR="00524A5D" w:rsidRPr="0044437C" w:rsidRDefault="00524A5D">
            <w:pPr>
              <w:pStyle w:val="TAC"/>
            </w:pPr>
          </w:p>
        </w:tc>
      </w:tr>
    </w:tbl>
    <w:p w14:paraId="56764E28" w14:textId="77777777" w:rsidR="00524A5D" w:rsidRPr="0044437C" w:rsidRDefault="00524A5D"/>
    <w:p w14:paraId="13A12B74" w14:textId="77777777" w:rsidR="00524A5D" w:rsidRPr="0044437C" w:rsidRDefault="00000000">
      <w:pPr>
        <w:pStyle w:val="Heading2"/>
      </w:pPr>
      <w:bookmarkStart w:id="2017" w:name="_Toc3881"/>
      <w:bookmarkStart w:id="2018" w:name="_Toc12654"/>
      <w:bookmarkStart w:id="2019" w:name="_Toc22982"/>
      <w:bookmarkStart w:id="2020" w:name="_Toc209"/>
      <w:bookmarkStart w:id="2021" w:name="_Toc28154"/>
      <w:bookmarkStart w:id="2022" w:name="_Toc194571903"/>
      <w:r w:rsidRPr="0044437C">
        <w:lastRenderedPageBreak/>
        <w:t>7.9B</w:t>
      </w:r>
      <w:r w:rsidRPr="0044437C">
        <w:tab/>
        <w:t>Spurious emissions for category NB1 and NB2</w:t>
      </w:r>
      <w:bookmarkEnd w:id="2017"/>
      <w:bookmarkEnd w:id="2018"/>
      <w:bookmarkEnd w:id="2019"/>
      <w:bookmarkEnd w:id="2020"/>
      <w:bookmarkEnd w:id="2021"/>
      <w:bookmarkEnd w:id="2022"/>
    </w:p>
    <w:p w14:paraId="677CC2F0" w14:textId="77777777" w:rsidR="00524A5D" w:rsidRPr="0044437C" w:rsidRDefault="00000000">
      <w:pPr>
        <w:pStyle w:val="H6"/>
      </w:pPr>
      <w:bookmarkStart w:id="2023" w:name="MCCQCTEMPBM_00000428"/>
      <w:r w:rsidRPr="0044437C">
        <w:t>7.9B.1</w:t>
      </w:r>
      <w:r w:rsidRPr="0044437C">
        <w:tab/>
        <w:t>Test Purpose</w:t>
      </w:r>
    </w:p>
    <w:bookmarkEnd w:id="2023"/>
    <w:p w14:paraId="384F6CD2" w14:textId="77777777" w:rsidR="00524A5D" w:rsidRPr="0044437C" w:rsidRDefault="00000000">
      <w:r w:rsidRPr="0044437C">
        <w:rPr>
          <w:rFonts w:eastAsia="??" w:cs="v5.0.0"/>
        </w:rPr>
        <w:t>The spurious emissions power is the power of emissions generated or amplified in a receiver that appear at the UE antenna connector.</w:t>
      </w:r>
    </w:p>
    <w:p w14:paraId="5A0E82E3" w14:textId="77777777" w:rsidR="00524A5D" w:rsidRPr="0044437C" w:rsidRDefault="00000000">
      <w:r w:rsidRPr="0044437C">
        <w:t>Test verifies the UE's spurious emissions meet the requirements described in clause 7.9B.3.</w:t>
      </w:r>
    </w:p>
    <w:p w14:paraId="79C02D0E" w14:textId="77777777" w:rsidR="00524A5D" w:rsidRPr="0044437C" w:rsidRDefault="00000000">
      <w:r w:rsidRPr="0044437C">
        <w:t>Excess spurious emissions increase the interference to other systems.</w:t>
      </w:r>
    </w:p>
    <w:p w14:paraId="5C8D762F" w14:textId="77777777" w:rsidR="00524A5D" w:rsidRPr="0044437C" w:rsidRDefault="00000000">
      <w:pPr>
        <w:pStyle w:val="H6"/>
      </w:pPr>
      <w:bookmarkStart w:id="2024" w:name="MCCQCTEMPBM_00000429"/>
      <w:r w:rsidRPr="0044437C">
        <w:t>7.9B.2</w:t>
      </w:r>
      <w:r w:rsidRPr="0044437C">
        <w:tab/>
        <w:t>Test Applicability</w:t>
      </w:r>
    </w:p>
    <w:bookmarkEnd w:id="2024"/>
    <w:p w14:paraId="39FBCBE8"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 that support satellite access operation.</w:t>
      </w:r>
    </w:p>
    <w:p w14:paraId="0BCA4D2A" w14:textId="77777777" w:rsidR="00524A5D" w:rsidRPr="0044437C" w:rsidRDefault="00000000">
      <w:pPr>
        <w:pStyle w:val="H6"/>
      </w:pPr>
      <w:bookmarkStart w:id="2025" w:name="MCCQCTEMPBM_00000430"/>
      <w:r w:rsidRPr="0044437C">
        <w:t>7.9B.3</w:t>
      </w:r>
      <w:r w:rsidRPr="0044437C">
        <w:tab/>
        <w:t>Minimum Conformance Requirements</w:t>
      </w:r>
    </w:p>
    <w:bookmarkEnd w:id="2025"/>
    <w:p w14:paraId="6AFEFB7A" w14:textId="77777777" w:rsidR="00524A5D" w:rsidRPr="0044437C" w:rsidRDefault="00000000">
      <w:pPr>
        <w:keepNext/>
        <w:rPr>
          <w:rFonts w:cs="v5.0.0"/>
        </w:rPr>
      </w:pPr>
      <w:r w:rsidRPr="0044437C">
        <w:rPr>
          <w:rFonts w:cs="v5.0.0"/>
        </w:rPr>
        <w:t>The power of any narrow band CW spurious emission shall not exceed the maximum level specified in Table 7.9B.3-1</w:t>
      </w:r>
    </w:p>
    <w:p w14:paraId="53027280" w14:textId="77777777" w:rsidR="00524A5D" w:rsidRPr="0044437C" w:rsidRDefault="00000000">
      <w:pPr>
        <w:pStyle w:val="TH"/>
      </w:pPr>
      <w:r w:rsidRPr="0044437C">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25D4A0E" w14:textId="77777777">
        <w:trPr>
          <w:jc w:val="center"/>
        </w:trPr>
        <w:tc>
          <w:tcPr>
            <w:tcW w:w="2538" w:type="dxa"/>
          </w:tcPr>
          <w:p w14:paraId="1FEF8A05" w14:textId="77777777" w:rsidR="00524A5D" w:rsidRPr="0044437C" w:rsidRDefault="00000000">
            <w:pPr>
              <w:pStyle w:val="TAH"/>
            </w:pPr>
            <w:r w:rsidRPr="0044437C">
              <w:t>Frequency Band</w:t>
            </w:r>
          </w:p>
        </w:tc>
        <w:tc>
          <w:tcPr>
            <w:tcW w:w="1440" w:type="dxa"/>
          </w:tcPr>
          <w:p w14:paraId="438E9C69" w14:textId="77777777" w:rsidR="00524A5D" w:rsidRPr="0044437C" w:rsidRDefault="00000000">
            <w:pPr>
              <w:pStyle w:val="TAH"/>
            </w:pPr>
            <w:r w:rsidRPr="0044437C">
              <w:t>Measurement</w:t>
            </w:r>
          </w:p>
          <w:p w14:paraId="511343A2" w14:textId="77777777" w:rsidR="00524A5D" w:rsidRPr="0044437C" w:rsidRDefault="00000000">
            <w:pPr>
              <w:pStyle w:val="TAH"/>
            </w:pPr>
            <w:r w:rsidRPr="0044437C">
              <w:t>Bandwidth</w:t>
            </w:r>
          </w:p>
        </w:tc>
        <w:tc>
          <w:tcPr>
            <w:tcW w:w="1170" w:type="dxa"/>
          </w:tcPr>
          <w:p w14:paraId="6B166F5F" w14:textId="77777777" w:rsidR="00524A5D" w:rsidRPr="0044437C" w:rsidRDefault="00000000">
            <w:pPr>
              <w:pStyle w:val="TAH"/>
            </w:pPr>
            <w:r w:rsidRPr="0044437C">
              <w:t>Maximum level</w:t>
            </w:r>
          </w:p>
        </w:tc>
        <w:tc>
          <w:tcPr>
            <w:tcW w:w="3330" w:type="dxa"/>
          </w:tcPr>
          <w:p w14:paraId="56BB8154" w14:textId="77777777" w:rsidR="00524A5D" w:rsidRPr="0044437C" w:rsidRDefault="00000000">
            <w:pPr>
              <w:pStyle w:val="TAH"/>
            </w:pPr>
            <w:r w:rsidRPr="0044437C">
              <w:t>Note</w:t>
            </w:r>
          </w:p>
        </w:tc>
      </w:tr>
      <w:tr w:rsidR="00524A5D" w:rsidRPr="0044437C" w14:paraId="74B0F0CF" w14:textId="77777777">
        <w:trPr>
          <w:trHeight w:val="170"/>
          <w:jc w:val="center"/>
        </w:trPr>
        <w:tc>
          <w:tcPr>
            <w:tcW w:w="2538" w:type="dxa"/>
          </w:tcPr>
          <w:p w14:paraId="7FEEF36B"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CFD454A" w14:textId="77777777" w:rsidR="00524A5D" w:rsidRPr="0044437C" w:rsidRDefault="00000000">
            <w:pPr>
              <w:pStyle w:val="TAC"/>
            </w:pPr>
            <w:r w:rsidRPr="0044437C">
              <w:t>100 kHz</w:t>
            </w:r>
          </w:p>
        </w:tc>
        <w:tc>
          <w:tcPr>
            <w:tcW w:w="1170" w:type="dxa"/>
          </w:tcPr>
          <w:p w14:paraId="6B57CD45" w14:textId="77777777" w:rsidR="00524A5D" w:rsidRPr="0044437C" w:rsidRDefault="00000000">
            <w:pPr>
              <w:pStyle w:val="TAC"/>
            </w:pPr>
            <w:r w:rsidRPr="0044437C">
              <w:t>-57 dBm</w:t>
            </w:r>
          </w:p>
        </w:tc>
        <w:tc>
          <w:tcPr>
            <w:tcW w:w="3330" w:type="dxa"/>
          </w:tcPr>
          <w:p w14:paraId="226AC269" w14:textId="77777777" w:rsidR="00524A5D" w:rsidRPr="0044437C" w:rsidRDefault="00524A5D">
            <w:pPr>
              <w:pStyle w:val="TAC"/>
            </w:pPr>
          </w:p>
        </w:tc>
      </w:tr>
      <w:tr w:rsidR="00524A5D" w:rsidRPr="0044437C" w14:paraId="26B8B8A1" w14:textId="77777777">
        <w:trPr>
          <w:jc w:val="center"/>
        </w:trPr>
        <w:tc>
          <w:tcPr>
            <w:tcW w:w="2538" w:type="dxa"/>
          </w:tcPr>
          <w:p w14:paraId="43133E05"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43F135E" w14:textId="77777777" w:rsidR="00524A5D" w:rsidRPr="0044437C" w:rsidRDefault="00000000">
            <w:pPr>
              <w:pStyle w:val="TAC"/>
            </w:pPr>
            <w:r w:rsidRPr="0044437C">
              <w:t>1 MHz</w:t>
            </w:r>
          </w:p>
        </w:tc>
        <w:tc>
          <w:tcPr>
            <w:tcW w:w="1170" w:type="dxa"/>
          </w:tcPr>
          <w:p w14:paraId="12D6D6EA" w14:textId="77777777" w:rsidR="00524A5D" w:rsidRPr="0044437C" w:rsidRDefault="00000000">
            <w:pPr>
              <w:pStyle w:val="TAC"/>
            </w:pPr>
            <w:r w:rsidRPr="0044437C">
              <w:t>-47 dBm</w:t>
            </w:r>
          </w:p>
        </w:tc>
        <w:tc>
          <w:tcPr>
            <w:tcW w:w="3330" w:type="dxa"/>
          </w:tcPr>
          <w:p w14:paraId="56FF99B6" w14:textId="77777777" w:rsidR="00524A5D" w:rsidRPr="0044437C" w:rsidRDefault="00524A5D">
            <w:pPr>
              <w:pStyle w:val="TAC"/>
            </w:pPr>
          </w:p>
        </w:tc>
      </w:tr>
    </w:tbl>
    <w:p w14:paraId="178FC657" w14:textId="77777777" w:rsidR="00524A5D" w:rsidRPr="0044437C" w:rsidRDefault="00524A5D"/>
    <w:p w14:paraId="01B8C6E2" w14:textId="77777777" w:rsidR="00524A5D" w:rsidRPr="0044437C" w:rsidRDefault="00000000">
      <w:r w:rsidRPr="0044437C">
        <w:t>The normative reference for this requirement is TS 36.102 [11] clause 7.9.</w:t>
      </w:r>
    </w:p>
    <w:p w14:paraId="28B28653" w14:textId="77777777" w:rsidR="00524A5D" w:rsidRPr="0044437C" w:rsidRDefault="00000000">
      <w:pPr>
        <w:pStyle w:val="H6"/>
      </w:pPr>
      <w:bookmarkStart w:id="2026" w:name="MCCQCTEMPBM_00000431"/>
      <w:r w:rsidRPr="0044437C">
        <w:t>7.9B.4</w:t>
      </w:r>
      <w:r w:rsidRPr="0044437C">
        <w:tab/>
        <w:t>Test Description</w:t>
      </w:r>
    </w:p>
    <w:p w14:paraId="63D7D6CC" w14:textId="77777777" w:rsidR="00524A5D" w:rsidRPr="0044437C" w:rsidRDefault="00000000">
      <w:pPr>
        <w:pStyle w:val="H6"/>
      </w:pPr>
      <w:bookmarkStart w:id="2027" w:name="MCCQCTEMPBM_00000432"/>
      <w:bookmarkEnd w:id="2026"/>
      <w:r w:rsidRPr="0044437C">
        <w:t>7.9B.4.1</w:t>
      </w:r>
      <w:r w:rsidRPr="0044437C">
        <w:tab/>
        <w:t>Initial Conditions</w:t>
      </w:r>
    </w:p>
    <w:bookmarkEnd w:id="2027"/>
    <w:p w14:paraId="6A584D3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8980409" w14:textId="77777777" w:rsidR="00524A5D" w:rsidRPr="0044437C" w:rsidRDefault="00000000">
      <w:pPr>
        <w:rPr>
          <w:rFonts w:eastAsia="??"/>
        </w:rPr>
      </w:pPr>
      <w:r w:rsidRPr="0044437C">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44437C" w:rsidRDefault="00000000">
      <w:pPr>
        <w:pStyle w:val="TH"/>
      </w:pPr>
      <w:r w:rsidRPr="0044437C">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1CFB91E2" w14:textId="77777777">
        <w:trPr>
          <w:cantSplit/>
          <w:jc w:val="center"/>
        </w:trPr>
        <w:tc>
          <w:tcPr>
            <w:tcW w:w="8156" w:type="dxa"/>
            <w:gridSpan w:val="6"/>
          </w:tcPr>
          <w:p w14:paraId="535C74D9" w14:textId="77777777" w:rsidR="00524A5D" w:rsidRPr="0044437C" w:rsidRDefault="00000000">
            <w:pPr>
              <w:pStyle w:val="TAH"/>
            </w:pPr>
            <w:r w:rsidRPr="0044437C">
              <w:t>Initial Conditions</w:t>
            </w:r>
          </w:p>
        </w:tc>
      </w:tr>
      <w:tr w:rsidR="00524A5D" w:rsidRPr="0044437C" w14:paraId="4C294C3F" w14:textId="77777777">
        <w:trPr>
          <w:cantSplit/>
          <w:jc w:val="center"/>
        </w:trPr>
        <w:tc>
          <w:tcPr>
            <w:tcW w:w="3496" w:type="dxa"/>
            <w:gridSpan w:val="3"/>
          </w:tcPr>
          <w:p w14:paraId="7A1857E6" w14:textId="77777777" w:rsidR="00524A5D" w:rsidRPr="0044437C" w:rsidRDefault="00000000">
            <w:pPr>
              <w:pStyle w:val="TAL"/>
            </w:pPr>
            <w:r w:rsidRPr="0044437C">
              <w:t>Test Environment as specified in</w:t>
            </w:r>
          </w:p>
          <w:p w14:paraId="12F119BA" w14:textId="77777777" w:rsidR="00524A5D" w:rsidRPr="0044437C" w:rsidRDefault="00000000">
            <w:pPr>
              <w:pStyle w:val="Normal1"/>
              <w:rPr>
                <w:rFonts w:ascii="Arial" w:hAnsi="Arial" w:cs="Times New Roman"/>
                <w:kern w:val="0"/>
                <w:sz w:val="18"/>
                <w:szCs w:val="20"/>
              </w:rPr>
            </w:pPr>
            <w:r w:rsidRPr="0044437C">
              <w:t>TS 36.508[12] subclaus</w:t>
            </w:r>
            <w:r w:rsidRPr="0044437C">
              <w:rPr>
                <w:rFonts w:ascii="Arial" w:hAnsi="Arial" w:cs="Times New Roman"/>
                <w:kern w:val="0"/>
                <w:sz w:val="18"/>
                <w:szCs w:val="20"/>
              </w:rPr>
              <w:t>e 8.1.1</w:t>
            </w:r>
          </w:p>
          <w:p w14:paraId="4674C21F" w14:textId="77777777" w:rsidR="00524A5D" w:rsidRPr="0044437C" w:rsidRDefault="00524A5D">
            <w:pPr>
              <w:pStyle w:val="TAL"/>
            </w:pPr>
          </w:p>
        </w:tc>
        <w:tc>
          <w:tcPr>
            <w:tcW w:w="4660" w:type="dxa"/>
            <w:gridSpan w:val="3"/>
          </w:tcPr>
          <w:p w14:paraId="0847F908" w14:textId="77777777" w:rsidR="00524A5D" w:rsidRPr="0044437C" w:rsidRDefault="00000000">
            <w:pPr>
              <w:pStyle w:val="TAL"/>
            </w:pPr>
            <w:r w:rsidRPr="0044437C">
              <w:t>Normal</w:t>
            </w:r>
          </w:p>
        </w:tc>
      </w:tr>
      <w:tr w:rsidR="00524A5D" w:rsidRPr="0044437C" w14:paraId="0432672C" w14:textId="77777777">
        <w:trPr>
          <w:cantSplit/>
          <w:jc w:val="center"/>
        </w:trPr>
        <w:tc>
          <w:tcPr>
            <w:tcW w:w="3496" w:type="dxa"/>
            <w:gridSpan w:val="3"/>
          </w:tcPr>
          <w:p w14:paraId="675EEA65" w14:textId="77777777" w:rsidR="00524A5D" w:rsidRPr="0044437C" w:rsidRDefault="00000000">
            <w:pPr>
              <w:pStyle w:val="TAL"/>
            </w:pPr>
            <w:r w:rsidRPr="0044437C">
              <w:t>Test Frequencies as specified in</w:t>
            </w:r>
          </w:p>
          <w:p w14:paraId="3F5318E8" w14:textId="77777777" w:rsidR="00524A5D" w:rsidRPr="0044437C" w:rsidRDefault="00000000">
            <w:pPr>
              <w:pStyle w:val="TAL"/>
            </w:pPr>
            <w:r w:rsidRPr="0044437C">
              <w:t>TS36.508 [12] subclause 8.1.3.1</w:t>
            </w:r>
          </w:p>
        </w:tc>
        <w:tc>
          <w:tcPr>
            <w:tcW w:w="4660" w:type="dxa"/>
            <w:gridSpan w:val="3"/>
          </w:tcPr>
          <w:p w14:paraId="71EF4B8D" w14:textId="0A5A89B8" w:rsidR="00524A5D" w:rsidRPr="0044437C" w:rsidRDefault="00C37AAE">
            <w:pPr>
              <w:pStyle w:val="TAL"/>
            </w:pPr>
            <w:r w:rsidRPr="0044437C">
              <w:t>Low range, Mid range, High range</w:t>
            </w:r>
          </w:p>
        </w:tc>
      </w:tr>
      <w:tr w:rsidR="00524A5D" w:rsidRPr="0044437C" w14:paraId="29A9D57D" w14:textId="77777777">
        <w:trPr>
          <w:cantSplit/>
          <w:jc w:val="center"/>
        </w:trPr>
        <w:tc>
          <w:tcPr>
            <w:tcW w:w="8156" w:type="dxa"/>
            <w:gridSpan w:val="6"/>
          </w:tcPr>
          <w:p w14:paraId="1CACBBB5" w14:textId="77777777" w:rsidR="00524A5D" w:rsidRPr="0044437C" w:rsidRDefault="00000000">
            <w:pPr>
              <w:pStyle w:val="TAL"/>
              <w:jc w:val="center"/>
            </w:pPr>
            <w:r w:rsidRPr="0044437C">
              <w:rPr>
                <w:b/>
              </w:rPr>
              <w:t>Test Parameters for Channel Bandwidths</w:t>
            </w:r>
          </w:p>
        </w:tc>
      </w:tr>
      <w:tr w:rsidR="00524A5D" w:rsidRPr="0044437C" w14:paraId="056F9371" w14:textId="77777777">
        <w:trPr>
          <w:jc w:val="center"/>
        </w:trPr>
        <w:tc>
          <w:tcPr>
            <w:tcW w:w="1166" w:type="dxa"/>
          </w:tcPr>
          <w:p w14:paraId="736FE1DE" w14:textId="77777777" w:rsidR="00524A5D" w:rsidRPr="0044437C" w:rsidRDefault="00524A5D">
            <w:pPr>
              <w:pStyle w:val="TAH"/>
            </w:pPr>
          </w:p>
        </w:tc>
        <w:tc>
          <w:tcPr>
            <w:tcW w:w="3495" w:type="dxa"/>
            <w:gridSpan w:val="3"/>
          </w:tcPr>
          <w:p w14:paraId="2638EA1A" w14:textId="77777777" w:rsidR="00524A5D" w:rsidRPr="0044437C" w:rsidRDefault="00000000">
            <w:pPr>
              <w:pStyle w:val="TAL"/>
            </w:pPr>
            <w:r w:rsidRPr="0044437C">
              <w:rPr>
                <w:b/>
              </w:rPr>
              <w:t>Downlink Configuration</w:t>
            </w:r>
          </w:p>
        </w:tc>
        <w:tc>
          <w:tcPr>
            <w:tcW w:w="3495" w:type="dxa"/>
            <w:gridSpan w:val="2"/>
          </w:tcPr>
          <w:p w14:paraId="7079A303" w14:textId="77777777" w:rsidR="00524A5D" w:rsidRPr="0044437C" w:rsidRDefault="00000000">
            <w:pPr>
              <w:pStyle w:val="TAL"/>
            </w:pPr>
            <w:r w:rsidRPr="0044437C">
              <w:rPr>
                <w:b/>
              </w:rPr>
              <w:t>Uplink Configuration</w:t>
            </w:r>
          </w:p>
        </w:tc>
      </w:tr>
      <w:tr w:rsidR="00524A5D" w:rsidRPr="0044437C" w14:paraId="18223047" w14:textId="77777777">
        <w:trPr>
          <w:cantSplit/>
          <w:jc w:val="center"/>
        </w:trPr>
        <w:tc>
          <w:tcPr>
            <w:tcW w:w="1166" w:type="dxa"/>
          </w:tcPr>
          <w:p w14:paraId="24781884" w14:textId="77777777" w:rsidR="00524A5D" w:rsidRPr="0044437C" w:rsidRDefault="00000000">
            <w:pPr>
              <w:pStyle w:val="TAH"/>
            </w:pPr>
            <w:r w:rsidRPr="0044437C">
              <w:t>Test ID</w:t>
            </w:r>
          </w:p>
        </w:tc>
        <w:tc>
          <w:tcPr>
            <w:tcW w:w="1165" w:type="dxa"/>
          </w:tcPr>
          <w:p w14:paraId="2E5137DA" w14:textId="77777777" w:rsidR="00524A5D" w:rsidRPr="0044437C" w:rsidRDefault="00000000">
            <w:pPr>
              <w:pStyle w:val="TAH"/>
            </w:pPr>
            <w:r w:rsidRPr="0044437C">
              <w:t>Modulation</w:t>
            </w:r>
          </w:p>
        </w:tc>
        <w:tc>
          <w:tcPr>
            <w:tcW w:w="2330" w:type="dxa"/>
            <w:gridSpan w:val="2"/>
          </w:tcPr>
          <w:p w14:paraId="7CD86D00" w14:textId="77777777" w:rsidR="00524A5D" w:rsidRPr="0044437C" w:rsidRDefault="00000000">
            <w:pPr>
              <w:pStyle w:val="TAH"/>
            </w:pPr>
            <w:r w:rsidRPr="0044437C">
              <w:t>N</w:t>
            </w:r>
            <w:r w:rsidRPr="0044437C">
              <w:rPr>
                <w:vertAlign w:val="subscript"/>
              </w:rPr>
              <w:t>tones</w:t>
            </w:r>
          </w:p>
        </w:tc>
        <w:tc>
          <w:tcPr>
            <w:tcW w:w="1165" w:type="dxa"/>
          </w:tcPr>
          <w:p w14:paraId="15DA8BCB" w14:textId="77777777" w:rsidR="00524A5D" w:rsidRPr="0044437C" w:rsidRDefault="00000000">
            <w:pPr>
              <w:pStyle w:val="TAH"/>
            </w:pPr>
            <w:r w:rsidRPr="0044437C">
              <w:t>Modulation</w:t>
            </w:r>
          </w:p>
        </w:tc>
        <w:tc>
          <w:tcPr>
            <w:tcW w:w="2330" w:type="dxa"/>
          </w:tcPr>
          <w:p w14:paraId="7C31A8B5" w14:textId="77777777" w:rsidR="00524A5D" w:rsidRPr="0044437C" w:rsidRDefault="00000000">
            <w:pPr>
              <w:pStyle w:val="TAH"/>
            </w:pPr>
            <w:r w:rsidRPr="0044437C">
              <w:t>N</w:t>
            </w:r>
            <w:r w:rsidRPr="0044437C">
              <w:rPr>
                <w:vertAlign w:val="subscript"/>
              </w:rPr>
              <w:t>tones</w:t>
            </w:r>
          </w:p>
        </w:tc>
      </w:tr>
      <w:tr w:rsidR="00524A5D" w:rsidRPr="0044437C" w14:paraId="3B4D7689" w14:textId="77777777">
        <w:trPr>
          <w:cantSplit/>
          <w:jc w:val="center"/>
        </w:trPr>
        <w:tc>
          <w:tcPr>
            <w:tcW w:w="1166" w:type="dxa"/>
          </w:tcPr>
          <w:p w14:paraId="72A2C578" w14:textId="77777777" w:rsidR="00524A5D" w:rsidRPr="0044437C" w:rsidRDefault="00000000">
            <w:pPr>
              <w:pStyle w:val="TAC"/>
            </w:pPr>
            <w:r w:rsidRPr="0044437C">
              <w:t>1</w:t>
            </w:r>
          </w:p>
        </w:tc>
        <w:tc>
          <w:tcPr>
            <w:tcW w:w="1165" w:type="dxa"/>
          </w:tcPr>
          <w:p w14:paraId="697E76D7" w14:textId="77777777" w:rsidR="00524A5D" w:rsidRPr="0044437C" w:rsidRDefault="00000000">
            <w:pPr>
              <w:pStyle w:val="TAC"/>
              <w:rPr>
                <w:rFonts w:eastAsia="SimSun"/>
                <w:lang w:eastAsia="zh-CN"/>
              </w:rPr>
            </w:pPr>
            <w:r w:rsidRPr="0044437C">
              <w:rPr>
                <w:rFonts w:eastAsia="SimSun"/>
                <w:lang w:eastAsia="zh-CN"/>
              </w:rPr>
              <w:t>QPSK</w:t>
            </w:r>
          </w:p>
        </w:tc>
        <w:tc>
          <w:tcPr>
            <w:tcW w:w="2330" w:type="dxa"/>
            <w:gridSpan w:val="2"/>
          </w:tcPr>
          <w:p w14:paraId="33A205D3" w14:textId="77777777" w:rsidR="00524A5D" w:rsidRPr="0044437C" w:rsidRDefault="00000000">
            <w:pPr>
              <w:pStyle w:val="TAC"/>
            </w:pPr>
            <w:r w:rsidRPr="0044437C">
              <w:rPr>
                <w:rFonts w:eastAsiaTheme="minorEastAsia"/>
              </w:rPr>
              <w:t>0</w:t>
            </w:r>
          </w:p>
        </w:tc>
        <w:tc>
          <w:tcPr>
            <w:tcW w:w="1165" w:type="dxa"/>
          </w:tcPr>
          <w:p w14:paraId="69C642D2" w14:textId="77777777" w:rsidR="00524A5D" w:rsidRPr="0044437C" w:rsidRDefault="00000000">
            <w:pPr>
              <w:pStyle w:val="TAC"/>
            </w:pPr>
            <w:r w:rsidRPr="0044437C">
              <w:rPr>
                <w:rFonts w:eastAsia="SimSun"/>
                <w:lang w:eastAsia="zh-CN"/>
              </w:rPr>
              <w:t>BPSK</w:t>
            </w:r>
          </w:p>
        </w:tc>
        <w:tc>
          <w:tcPr>
            <w:tcW w:w="2330" w:type="dxa"/>
          </w:tcPr>
          <w:p w14:paraId="75FE63F4" w14:textId="77777777" w:rsidR="00524A5D" w:rsidRPr="0044437C" w:rsidRDefault="00000000">
            <w:pPr>
              <w:pStyle w:val="TAC"/>
            </w:pPr>
            <w:r w:rsidRPr="0044437C">
              <w:rPr>
                <w:rFonts w:eastAsiaTheme="minorEastAsia"/>
              </w:rPr>
              <w:t>0</w:t>
            </w:r>
          </w:p>
        </w:tc>
      </w:tr>
    </w:tbl>
    <w:p w14:paraId="25C93904" w14:textId="77777777" w:rsidR="00524A5D" w:rsidRPr="0044437C" w:rsidRDefault="00524A5D"/>
    <w:p w14:paraId="339D20B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w:t>
      </w:r>
      <w:r w:rsidRPr="0044437C">
        <w:rPr>
          <w:rFonts w:eastAsia="SimSun"/>
          <w:lang w:eastAsia="zh-CN"/>
        </w:rPr>
        <w:t>8.1</w:t>
      </w:r>
      <w:r w:rsidRPr="0044437C">
        <w:rPr>
          <w:rFonts w:eastAsia="Malgun Gothic"/>
        </w:rPr>
        <w:t>.4.3.</w:t>
      </w:r>
    </w:p>
    <w:p w14:paraId="6825C7C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0C6EF89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7.9B.4.1-1.</w:t>
      </w:r>
    </w:p>
    <w:p w14:paraId="184368A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lastRenderedPageBreak/>
        <w:t>5.</w:t>
      </w:r>
      <w:r w:rsidRPr="0044437C">
        <w:rPr>
          <w:rFonts w:eastAsia="Malgun Gothic"/>
        </w:rPr>
        <w:tab/>
        <w:t>Propagation conditions are set according to Annex B.0.</w:t>
      </w:r>
    </w:p>
    <w:p w14:paraId="6D12F0E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rFonts w:eastAsia="Malgun Gothic"/>
        </w:rPr>
        <w:t>6.</w:t>
      </w:r>
      <w:r w:rsidRPr="0044437C">
        <w:rPr>
          <w:rFonts w:eastAsia="Malgun Gothic"/>
        </w:rPr>
        <w:tab/>
      </w:r>
      <w:r w:rsidRPr="0044437C">
        <w:rPr>
          <w:lang w:eastAsia="en-GB"/>
        </w:rPr>
        <w:t>UE location according to TS 36.508 [12] clause 8.2.6.1 is provided to the UE through any preconfigured means.</w:t>
      </w:r>
    </w:p>
    <w:p w14:paraId="0AB017F9"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rPr>
        <w:t>7.</w:t>
      </w:r>
      <w:r w:rsidRPr="0044437C">
        <w:rPr>
          <w:rFonts w:eastAsia="Malgun Gothic"/>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209467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84CBA0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7.9B.4.3.</w:t>
      </w:r>
    </w:p>
    <w:p w14:paraId="3288DD48" w14:textId="77777777" w:rsidR="00524A5D" w:rsidRPr="0044437C" w:rsidRDefault="00000000">
      <w:pPr>
        <w:pStyle w:val="H6"/>
      </w:pPr>
      <w:bookmarkStart w:id="2028" w:name="MCCQCTEMPBM_00000433"/>
      <w:r w:rsidRPr="0044437C">
        <w:t>7.9B.4.2</w:t>
      </w:r>
      <w:r w:rsidRPr="0044437C">
        <w:tab/>
        <w:t>Test Procedure</w:t>
      </w:r>
    </w:p>
    <w:bookmarkEnd w:id="2028"/>
    <w:p w14:paraId="479DE50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0F69120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4CE50BAE" w14:textId="77777777" w:rsidR="00524A5D" w:rsidRPr="0044437C" w:rsidRDefault="00000000">
      <w:pPr>
        <w:pStyle w:val="H6"/>
      </w:pPr>
      <w:bookmarkStart w:id="2029" w:name="MCCQCTEMPBM_00000434"/>
      <w:r w:rsidRPr="0044437C">
        <w:t>7.9B.4.3</w:t>
      </w:r>
      <w:r w:rsidRPr="0044437C">
        <w:tab/>
        <w:t>Message Contents</w:t>
      </w:r>
    </w:p>
    <w:bookmarkEnd w:id="2029"/>
    <w:p w14:paraId="09FDDF17" w14:textId="77777777" w:rsidR="00524A5D" w:rsidRPr="0044437C" w:rsidRDefault="00000000">
      <w:r w:rsidRPr="0044437C">
        <w:t>Message contents are according to TS 36.508 [12] subclause 8.1.6.</w:t>
      </w:r>
    </w:p>
    <w:p w14:paraId="6B6436C4" w14:textId="77777777" w:rsidR="00524A5D" w:rsidRPr="0044437C" w:rsidRDefault="00000000">
      <w:pPr>
        <w:pStyle w:val="H6"/>
      </w:pPr>
      <w:bookmarkStart w:id="2030" w:name="MCCQCTEMPBM_00000435"/>
      <w:r w:rsidRPr="0044437C">
        <w:t>7.9B.5</w:t>
      </w:r>
      <w:r w:rsidRPr="0044437C">
        <w:tab/>
        <w:t>Test Requirement</w:t>
      </w:r>
    </w:p>
    <w:bookmarkEnd w:id="2030"/>
    <w:p w14:paraId="7E95ECFE" w14:textId="77777777" w:rsidR="00524A5D" w:rsidRPr="0044437C" w:rsidRDefault="00000000">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7.9B.5-1.</w:t>
      </w:r>
    </w:p>
    <w:p w14:paraId="58B1CCC6" w14:textId="77777777" w:rsidR="00524A5D" w:rsidRPr="0044437C" w:rsidRDefault="00000000">
      <w:pPr>
        <w:pStyle w:val="TH"/>
      </w:pPr>
      <w:r w:rsidRPr="0044437C">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36E63C2" w14:textId="77777777">
        <w:trPr>
          <w:jc w:val="center"/>
        </w:trPr>
        <w:tc>
          <w:tcPr>
            <w:tcW w:w="2538" w:type="dxa"/>
          </w:tcPr>
          <w:p w14:paraId="3809B58D" w14:textId="77777777" w:rsidR="00524A5D" w:rsidRPr="0044437C" w:rsidRDefault="00000000">
            <w:pPr>
              <w:pStyle w:val="TAH"/>
            </w:pPr>
            <w:r w:rsidRPr="0044437C">
              <w:t>Frequency Band</w:t>
            </w:r>
          </w:p>
        </w:tc>
        <w:tc>
          <w:tcPr>
            <w:tcW w:w="1440" w:type="dxa"/>
          </w:tcPr>
          <w:p w14:paraId="6786B218" w14:textId="77777777" w:rsidR="00524A5D" w:rsidRPr="0044437C" w:rsidRDefault="00000000">
            <w:pPr>
              <w:pStyle w:val="TAH"/>
            </w:pPr>
            <w:r w:rsidRPr="0044437C">
              <w:t>Measurement</w:t>
            </w:r>
          </w:p>
          <w:p w14:paraId="356B34B0" w14:textId="77777777" w:rsidR="00524A5D" w:rsidRPr="0044437C" w:rsidRDefault="00000000">
            <w:pPr>
              <w:pStyle w:val="TAH"/>
            </w:pPr>
            <w:r w:rsidRPr="0044437C">
              <w:t>Bandwidth</w:t>
            </w:r>
          </w:p>
        </w:tc>
        <w:tc>
          <w:tcPr>
            <w:tcW w:w="1170" w:type="dxa"/>
          </w:tcPr>
          <w:p w14:paraId="6CD101FA" w14:textId="77777777" w:rsidR="00524A5D" w:rsidRPr="0044437C" w:rsidRDefault="00000000">
            <w:pPr>
              <w:pStyle w:val="TAH"/>
            </w:pPr>
            <w:r w:rsidRPr="0044437C">
              <w:t>Maximum level</w:t>
            </w:r>
          </w:p>
        </w:tc>
        <w:tc>
          <w:tcPr>
            <w:tcW w:w="3330" w:type="dxa"/>
          </w:tcPr>
          <w:p w14:paraId="2945BCF2" w14:textId="77777777" w:rsidR="00524A5D" w:rsidRPr="0044437C" w:rsidRDefault="00000000">
            <w:pPr>
              <w:pStyle w:val="TAH"/>
            </w:pPr>
            <w:r w:rsidRPr="0044437C">
              <w:t>Note</w:t>
            </w:r>
          </w:p>
        </w:tc>
      </w:tr>
      <w:tr w:rsidR="00524A5D" w:rsidRPr="0044437C" w14:paraId="0755BA77" w14:textId="77777777">
        <w:trPr>
          <w:trHeight w:val="170"/>
          <w:jc w:val="center"/>
        </w:trPr>
        <w:tc>
          <w:tcPr>
            <w:tcW w:w="2538" w:type="dxa"/>
          </w:tcPr>
          <w:p w14:paraId="6CF5ED21"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3196FB4F" w14:textId="77777777" w:rsidR="00524A5D" w:rsidRPr="0044437C" w:rsidRDefault="00000000">
            <w:pPr>
              <w:pStyle w:val="TAC"/>
            </w:pPr>
            <w:r w:rsidRPr="0044437C">
              <w:t>100 kHz</w:t>
            </w:r>
          </w:p>
        </w:tc>
        <w:tc>
          <w:tcPr>
            <w:tcW w:w="1170" w:type="dxa"/>
          </w:tcPr>
          <w:p w14:paraId="0833C3F8" w14:textId="77777777" w:rsidR="00524A5D" w:rsidRPr="0044437C" w:rsidRDefault="00000000">
            <w:pPr>
              <w:pStyle w:val="TAC"/>
            </w:pPr>
            <w:r w:rsidRPr="0044437C">
              <w:t>-57 dBm</w:t>
            </w:r>
          </w:p>
        </w:tc>
        <w:tc>
          <w:tcPr>
            <w:tcW w:w="3330" w:type="dxa"/>
          </w:tcPr>
          <w:p w14:paraId="44F1B266" w14:textId="77777777" w:rsidR="00524A5D" w:rsidRPr="0044437C" w:rsidRDefault="00524A5D">
            <w:pPr>
              <w:pStyle w:val="TAC"/>
            </w:pPr>
          </w:p>
        </w:tc>
      </w:tr>
      <w:tr w:rsidR="00524A5D" w:rsidRPr="0044437C" w14:paraId="6EEAF010" w14:textId="77777777">
        <w:trPr>
          <w:jc w:val="center"/>
        </w:trPr>
        <w:tc>
          <w:tcPr>
            <w:tcW w:w="2538" w:type="dxa"/>
          </w:tcPr>
          <w:p w14:paraId="7EDF1EAD"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0A8BC92" w14:textId="77777777" w:rsidR="00524A5D" w:rsidRPr="0044437C" w:rsidRDefault="00000000">
            <w:pPr>
              <w:pStyle w:val="TAC"/>
            </w:pPr>
            <w:r w:rsidRPr="0044437C">
              <w:t>1 MHz</w:t>
            </w:r>
          </w:p>
        </w:tc>
        <w:tc>
          <w:tcPr>
            <w:tcW w:w="1170" w:type="dxa"/>
          </w:tcPr>
          <w:p w14:paraId="74571244" w14:textId="77777777" w:rsidR="00524A5D" w:rsidRPr="0044437C" w:rsidRDefault="00000000">
            <w:pPr>
              <w:pStyle w:val="TAC"/>
            </w:pPr>
            <w:r w:rsidRPr="0044437C">
              <w:t>-47 dBm</w:t>
            </w:r>
          </w:p>
        </w:tc>
        <w:tc>
          <w:tcPr>
            <w:tcW w:w="3330" w:type="dxa"/>
          </w:tcPr>
          <w:p w14:paraId="4B64A3C1" w14:textId="77777777" w:rsidR="00524A5D" w:rsidRPr="0044437C" w:rsidRDefault="00524A5D">
            <w:pPr>
              <w:pStyle w:val="TAC"/>
            </w:pPr>
          </w:p>
        </w:tc>
      </w:tr>
    </w:tbl>
    <w:p w14:paraId="4608848E" w14:textId="77777777" w:rsidR="00524A5D" w:rsidRPr="0044437C" w:rsidRDefault="00524A5D">
      <w:pPr>
        <w:rPr>
          <w:lang w:eastAsia="ja-JP"/>
        </w:rPr>
      </w:pPr>
    </w:p>
    <w:p w14:paraId="4FD22768" w14:textId="77777777" w:rsidR="00524A5D" w:rsidRPr="0044437C" w:rsidRDefault="00000000">
      <w:pPr>
        <w:pStyle w:val="Heading1"/>
      </w:pPr>
      <w:bookmarkStart w:id="2031" w:name="_Toc120570118"/>
      <w:bookmarkStart w:id="2032" w:name="_Toc30701"/>
      <w:bookmarkStart w:id="2033" w:name="_Toc28975"/>
      <w:bookmarkStart w:id="2034" w:name="_Toc111062105"/>
      <w:bookmarkStart w:id="2035" w:name="_Toc8866"/>
      <w:bookmarkStart w:id="2036" w:name="_Toc121162910"/>
      <w:bookmarkStart w:id="2037" w:name="_Toc29631"/>
      <w:bookmarkStart w:id="2038" w:name="_Toc461"/>
      <w:bookmarkStart w:id="2039" w:name="_Toc8026"/>
      <w:bookmarkStart w:id="2040" w:name="_Toc194571904"/>
      <w:r w:rsidRPr="0044437C">
        <w:t>8</w:t>
      </w:r>
      <w:r w:rsidRPr="0044437C">
        <w:tab/>
        <w:t>Performance requirement</w:t>
      </w:r>
      <w:bookmarkEnd w:id="2031"/>
      <w:bookmarkEnd w:id="2032"/>
      <w:bookmarkEnd w:id="2033"/>
      <w:bookmarkEnd w:id="2034"/>
      <w:bookmarkEnd w:id="2035"/>
      <w:bookmarkEnd w:id="2036"/>
      <w:bookmarkEnd w:id="2037"/>
      <w:bookmarkEnd w:id="2038"/>
      <w:bookmarkEnd w:id="2039"/>
      <w:bookmarkEnd w:id="2040"/>
    </w:p>
    <w:p w14:paraId="4C3EA93B" w14:textId="77777777" w:rsidR="00524A5D" w:rsidRPr="0044437C" w:rsidRDefault="00000000">
      <w:pPr>
        <w:rPr>
          <w:rFonts w:cs="v5.0.0"/>
        </w:rPr>
      </w:pPr>
      <w:r w:rsidRPr="0044437C">
        <w:t xml:space="preserve">This clause contains performance requirements for the physical channels specified in TS 36.211[3]. </w:t>
      </w:r>
      <w:r w:rsidRPr="0044437C">
        <w:rPr>
          <w:rFonts w:cs="v5.0.0"/>
        </w:rPr>
        <w:t xml:space="preserve">The performance requirements for the UE in this clause are specified for the measurement channels specified in </w:t>
      </w:r>
      <w:r w:rsidRPr="0044437C">
        <w:t xml:space="preserve">TS 36.102[11] </w:t>
      </w:r>
      <w:r w:rsidRPr="0044437C">
        <w:rPr>
          <w:rFonts w:cs="v5.0.0"/>
        </w:rPr>
        <w:t xml:space="preserve">Annex A, the propagation conditions in </w:t>
      </w:r>
      <w:r w:rsidRPr="0044437C">
        <w:t xml:space="preserve">TS 36.102[11] </w:t>
      </w:r>
      <w:r w:rsidRPr="0044437C">
        <w:rPr>
          <w:rFonts w:cs="v5.0.0"/>
        </w:rPr>
        <w:t xml:space="preserve">Annex D and the downlink channels in </w:t>
      </w:r>
      <w:r w:rsidRPr="0044437C">
        <w:t xml:space="preserve">TS 36.102[11] </w:t>
      </w:r>
      <w:r w:rsidRPr="0044437C">
        <w:rPr>
          <w:rFonts w:cs="v5.0.0"/>
        </w:rPr>
        <w:t>Annex B.</w:t>
      </w:r>
    </w:p>
    <w:p w14:paraId="1AEF1E38" w14:textId="77777777" w:rsidR="00524A5D" w:rsidRPr="0044437C" w:rsidRDefault="00000000">
      <w:pPr>
        <w:pStyle w:val="Heading2"/>
      </w:pPr>
      <w:bookmarkStart w:id="2041" w:name="_Toc4962"/>
      <w:bookmarkStart w:id="2042" w:name="_Toc21195"/>
      <w:bookmarkStart w:id="2043" w:name="_Toc16548"/>
      <w:bookmarkStart w:id="2044" w:name="_Toc368026404"/>
      <w:bookmarkStart w:id="2045" w:name="_Toc137401331"/>
      <w:bookmarkStart w:id="2046" w:name="_Toc4181"/>
      <w:bookmarkStart w:id="2047" w:name="_Toc194571905"/>
      <w:r w:rsidRPr="0044437C">
        <w:t>8.1</w:t>
      </w:r>
      <w:r w:rsidRPr="0044437C">
        <w:tab/>
        <w:t>General</w:t>
      </w:r>
      <w:bookmarkEnd w:id="2041"/>
      <w:bookmarkEnd w:id="2042"/>
      <w:bookmarkEnd w:id="2043"/>
      <w:bookmarkEnd w:id="2044"/>
      <w:bookmarkEnd w:id="2045"/>
      <w:bookmarkEnd w:id="2046"/>
      <w:bookmarkEnd w:id="2047"/>
    </w:p>
    <w:p w14:paraId="6266FF64" w14:textId="77777777" w:rsidR="00524A5D" w:rsidRPr="0044437C" w:rsidRDefault="00000000">
      <w:pPr>
        <w:pStyle w:val="Heading3"/>
        <w:rPr>
          <w:rFonts w:eastAsia="MS Mincho"/>
        </w:rPr>
      </w:pPr>
      <w:bookmarkStart w:id="2048" w:name="_Toc27000"/>
      <w:bookmarkStart w:id="2049" w:name="_Toc137401332"/>
      <w:bookmarkStart w:id="2050" w:name="_Toc5939"/>
      <w:bookmarkStart w:id="2051" w:name="_Toc27348"/>
      <w:bookmarkStart w:id="2052" w:name="_Toc24719"/>
      <w:bookmarkStart w:id="2053" w:name="_Toc368026405"/>
      <w:bookmarkStart w:id="2054" w:name="_Toc194571906"/>
      <w:r w:rsidRPr="0044437C">
        <w:rPr>
          <w:rFonts w:eastAsia="MS Mincho"/>
        </w:rPr>
        <w:t>8.1.1</w:t>
      </w:r>
      <w:r w:rsidRPr="0044437C">
        <w:rPr>
          <w:rFonts w:eastAsia="MS Mincho"/>
        </w:rPr>
        <w:tab/>
        <w:t>Receiver antenna capability</w:t>
      </w:r>
      <w:bookmarkEnd w:id="2048"/>
      <w:bookmarkEnd w:id="2049"/>
      <w:bookmarkEnd w:id="2050"/>
      <w:bookmarkEnd w:id="2051"/>
      <w:bookmarkEnd w:id="2052"/>
      <w:bookmarkEnd w:id="2053"/>
      <w:bookmarkEnd w:id="2054"/>
    </w:p>
    <w:p w14:paraId="2460903F" w14:textId="77777777" w:rsidR="00524A5D" w:rsidRPr="0044437C" w:rsidRDefault="00000000">
      <w:r w:rsidRPr="0044437C">
        <w:t>The performance requirements are based on UE(s) that utilize one or more antenna receivers.</w:t>
      </w:r>
    </w:p>
    <w:p w14:paraId="278A9076" w14:textId="77777777" w:rsidR="00524A5D" w:rsidRPr="0044437C" w:rsidRDefault="00000000">
      <w:r w:rsidRPr="0044437C">
        <w:t>For all test cases, the SNR is defined as</w:t>
      </w:r>
    </w:p>
    <w:p w14:paraId="09D4D4F7" w14:textId="77777777" w:rsidR="00524A5D" w:rsidRPr="0044437C" w:rsidRDefault="00000000">
      <w:pPr>
        <w:pStyle w:val="EQ"/>
        <w:jc w:val="center"/>
      </w:pPr>
      <w:r w:rsidRPr="0044437C">
        <w:object w:dxaOrig="1524" w:dyaOrig="1440" w14:anchorId="29C1194C">
          <v:shape id="_x0000_i1081" type="#_x0000_t75" style="width:77.9pt;height:1in" o:ole="">
            <v:imagedata r:id="rId106" o:title=""/>
          </v:shape>
          <o:OLEObject Type="Embed" ProgID="Equation.3" ShapeID="_x0000_i1081" DrawAspect="Content" ObjectID="_1813331074" r:id="rId107"/>
        </w:object>
      </w:r>
    </w:p>
    <w:p w14:paraId="44FAAFE4" w14:textId="77777777" w:rsidR="00524A5D" w:rsidRPr="0044437C" w:rsidRDefault="00000000">
      <w:r w:rsidRPr="0044437C">
        <w:t xml:space="preserve">where </w:t>
      </w:r>
      <w:r w:rsidRPr="0044437C">
        <w:rPr>
          <w:i/>
        </w:rPr>
        <w:t>N</w:t>
      </w:r>
      <w:r w:rsidRPr="0044437C">
        <w:rPr>
          <w:i/>
          <w:vertAlign w:val="subscript"/>
        </w:rPr>
        <w:t>RX</w:t>
      </w:r>
      <w:r w:rsidRPr="0044437C">
        <w:t xml:space="preserve"> denotes the number of receiver antenna connectors and the superscript receiver antenna connector </w:t>
      </w:r>
      <w:r w:rsidRPr="0044437C">
        <w:rPr>
          <w:i/>
        </w:rPr>
        <w:t>j</w:t>
      </w:r>
      <w:r w:rsidRPr="0044437C">
        <w:t>. The above SNR definition assumes that the REs are not precoded.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44437C" w:rsidRDefault="00000000">
      <w:pPr>
        <w:pStyle w:val="Heading3"/>
        <w:rPr>
          <w:snapToGrid w:val="0"/>
        </w:rPr>
      </w:pPr>
      <w:bookmarkStart w:id="2055" w:name="_Toc12456"/>
      <w:bookmarkStart w:id="2056" w:name="_Toc5167"/>
      <w:bookmarkStart w:id="2057" w:name="_Toc368026408"/>
      <w:bookmarkStart w:id="2058" w:name="_Toc137401333"/>
      <w:bookmarkStart w:id="2059" w:name="_Toc15172"/>
      <w:bookmarkStart w:id="2060" w:name="_Toc8156"/>
      <w:bookmarkStart w:id="2061" w:name="_Toc194571907"/>
      <w:r w:rsidRPr="0044437C">
        <w:rPr>
          <w:rFonts w:eastAsia="MS Mincho"/>
        </w:rPr>
        <w:lastRenderedPageBreak/>
        <w:t>8.1.</w:t>
      </w:r>
      <w:r w:rsidRPr="0044437C">
        <w:t>2</w:t>
      </w:r>
      <w:r w:rsidRPr="0044437C">
        <w:rPr>
          <w:rFonts w:eastAsia="MS Mincho"/>
        </w:rPr>
        <w:tab/>
      </w:r>
      <w:r w:rsidRPr="0044437C">
        <w:rPr>
          <w:snapToGrid w:val="0"/>
        </w:rPr>
        <w:t>Applicability of requirements</w:t>
      </w:r>
      <w:bookmarkEnd w:id="2055"/>
      <w:bookmarkEnd w:id="2056"/>
      <w:bookmarkEnd w:id="2057"/>
      <w:bookmarkEnd w:id="2058"/>
      <w:bookmarkEnd w:id="2059"/>
      <w:bookmarkEnd w:id="2060"/>
      <w:bookmarkEnd w:id="2061"/>
    </w:p>
    <w:p w14:paraId="44EA34FF" w14:textId="77777777" w:rsidR="00524A5D" w:rsidRPr="0044437C" w:rsidRDefault="00000000">
      <w:pPr>
        <w:pStyle w:val="Heading4"/>
        <w:rPr>
          <w:snapToGrid w:val="0"/>
        </w:rPr>
      </w:pPr>
      <w:bookmarkStart w:id="2062" w:name="_Toc27889"/>
      <w:bookmarkStart w:id="2063" w:name="_Toc1394"/>
      <w:bookmarkStart w:id="2064" w:name="_Toc5024"/>
      <w:bookmarkStart w:id="2065" w:name="_Toc137401334"/>
      <w:bookmarkStart w:id="2066" w:name="_Toc368026409"/>
      <w:bookmarkStart w:id="2067" w:name="_Toc7452"/>
      <w:bookmarkStart w:id="2068" w:name="_Toc194571908"/>
      <w:r w:rsidRPr="0044437C">
        <w:rPr>
          <w:snapToGrid w:val="0"/>
        </w:rPr>
        <w:t>8.1.2.1</w:t>
      </w:r>
      <w:r w:rsidRPr="0044437C">
        <w:rPr>
          <w:snapToGrid w:val="0"/>
        </w:rPr>
        <w:tab/>
        <w:t>Applicability of requirements for different channel bandwidths</w:t>
      </w:r>
      <w:bookmarkEnd w:id="2062"/>
      <w:bookmarkEnd w:id="2063"/>
      <w:bookmarkEnd w:id="2064"/>
      <w:bookmarkEnd w:id="2065"/>
      <w:bookmarkEnd w:id="2066"/>
      <w:bookmarkEnd w:id="2067"/>
      <w:bookmarkEnd w:id="2068"/>
    </w:p>
    <w:p w14:paraId="67FFFD04" w14:textId="77777777" w:rsidR="00524A5D" w:rsidRPr="0044437C" w:rsidRDefault="00000000">
      <w:pPr>
        <w:rPr>
          <w:rFonts w:cs="Arial"/>
        </w:rPr>
      </w:pPr>
      <w:r w:rsidRPr="0044437C">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44437C" w:rsidRDefault="00000000">
      <w:pPr>
        <w:pStyle w:val="Heading4"/>
      </w:pPr>
      <w:bookmarkStart w:id="2069" w:name="_Toc114565699"/>
      <w:bookmarkStart w:id="2070" w:name="_Toc67918015"/>
      <w:bookmarkStart w:id="2071" w:name="_Toc13300"/>
      <w:bookmarkStart w:id="2072" w:name="_Toc98849322"/>
      <w:bookmarkStart w:id="2073" w:name="_Toc40209779"/>
      <w:bookmarkStart w:id="2074" w:name="_Toc21338163"/>
      <w:bookmarkStart w:id="2075" w:name="_Toc76572070"/>
      <w:bookmarkStart w:id="2076" w:name="_Toc76652775"/>
      <w:bookmarkStart w:id="2077" w:name="_Toc107233034"/>
      <w:bookmarkStart w:id="2078" w:name="_Toc115267787"/>
      <w:bookmarkStart w:id="2079" w:name="_Toc53176595"/>
      <w:bookmarkStart w:id="2080" w:name="_Toc29808271"/>
      <w:bookmarkStart w:id="2081" w:name="_Toc83742047"/>
      <w:bookmarkStart w:id="2082" w:name="_Toc76651937"/>
      <w:bookmarkStart w:id="2083" w:name="_Toc107476886"/>
      <w:bookmarkStart w:id="2084" w:name="_Toc131734990"/>
      <w:bookmarkStart w:id="2085" w:name="_Toc12596"/>
      <w:bookmarkStart w:id="2086" w:name="_Toc40209437"/>
      <w:bookmarkStart w:id="2087" w:name="_Toc15994"/>
      <w:bookmarkStart w:id="2088" w:name="_Toc61120871"/>
      <w:bookmarkStart w:id="2089" w:name="_Toc37083733"/>
      <w:bookmarkStart w:id="2090" w:name="_Toc107419593"/>
      <w:bookmarkStart w:id="2091" w:name="_Toc106737267"/>
      <w:bookmarkStart w:id="2092" w:name="_Toc45892738"/>
      <w:bookmarkStart w:id="2093" w:name="_Toc76298058"/>
      <w:bookmarkStart w:id="2094" w:name="_Toc124256677"/>
      <w:bookmarkStart w:id="2095" w:name="_Toc137386451"/>
      <w:bookmarkStart w:id="2096" w:name="_Toc21783"/>
      <w:bookmarkStart w:id="2097" w:name="_Toc107234624"/>
      <w:bookmarkStart w:id="2098" w:name="_Toc137401335"/>
      <w:bookmarkStart w:id="2099" w:name="_Toc91440537"/>
      <w:bookmarkStart w:id="2100" w:name="_Toc123057984"/>
      <w:bookmarkStart w:id="2101" w:name="_Toc37068190"/>
      <w:bookmarkStart w:id="2102" w:name="_Toc37084075"/>
      <w:bookmarkStart w:id="2103" w:name="_Toc106543172"/>
      <w:bookmarkStart w:id="2104" w:name="_Toc194571909"/>
      <w:r w:rsidRPr="0044437C">
        <w:t>8.1.2.2</w:t>
      </w:r>
      <w:r w:rsidRPr="0044437C">
        <w:tab/>
        <w:t xml:space="preserve">Applicability </w:t>
      </w:r>
      <w:bookmarkStart w:id="2105" w:name="_Hlk132983007"/>
      <w:r w:rsidRPr="0044437C">
        <w:t>of requirements for optional UE features</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59AABA32" w14:textId="77777777" w:rsidR="00524A5D" w:rsidRPr="0044437C" w:rsidRDefault="00000000">
      <w:bookmarkStart w:id="2106" w:name="_Hlk19883175"/>
      <w:r w:rsidRPr="0044437C">
        <w:t>The performance requirements in Table 8.1.2.2-1 shall apply for UEs which support optional UE features only. If same test is listed for different UE features/capabilities in Clauses 8.1.2.2, then this test shall apply for UEs which support all corresponding UE features/capabilities.</w:t>
      </w:r>
    </w:p>
    <w:p w14:paraId="05B6091A" w14:textId="77777777" w:rsidR="00524A5D" w:rsidRPr="0044437C" w:rsidRDefault="00000000">
      <w:pPr>
        <w:pStyle w:val="TH"/>
      </w:pPr>
      <w:r w:rsidRPr="0044437C">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1856"/>
        <w:gridCol w:w="4770"/>
      </w:tblGrid>
      <w:tr w:rsidR="00524A5D" w:rsidRPr="0044437C" w14:paraId="125BE2BA" w14:textId="77777777">
        <w:trPr>
          <w:trHeight w:val="58"/>
          <w:jc w:val="center"/>
        </w:trPr>
        <w:tc>
          <w:tcPr>
            <w:tcW w:w="0" w:type="auto"/>
            <w:vAlign w:val="center"/>
          </w:tcPr>
          <w:p w14:paraId="3387E45E" w14:textId="77777777" w:rsidR="00524A5D" w:rsidRPr="0044437C" w:rsidRDefault="00000000">
            <w:pPr>
              <w:pStyle w:val="TAH"/>
            </w:pPr>
            <w:bookmarkStart w:id="2107" w:name="_Hlk136268787"/>
            <w:bookmarkStart w:id="2108" w:name="MCCQCTEMPBM_00000558"/>
            <w:r w:rsidRPr="0044437C">
              <w:t>UE feature/capability</w:t>
            </w:r>
          </w:p>
        </w:tc>
        <w:tc>
          <w:tcPr>
            <w:tcW w:w="0" w:type="auto"/>
            <w:vAlign w:val="center"/>
          </w:tcPr>
          <w:p w14:paraId="7F50AD48" w14:textId="77777777" w:rsidR="00524A5D" w:rsidRPr="0044437C" w:rsidRDefault="00000000">
            <w:pPr>
              <w:pStyle w:val="TAH"/>
            </w:pPr>
            <w:r w:rsidRPr="0044437C">
              <w:t>Test list</w:t>
            </w:r>
          </w:p>
        </w:tc>
        <w:tc>
          <w:tcPr>
            <w:tcW w:w="0" w:type="auto"/>
            <w:vAlign w:val="center"/>
          </w:tcPr>
          <w:p w14:paraId="551499C4" w14:textId="77777777" w:rsidR="00524A5D" w:rsidRPr="0044437C" w:rsidRDefault="00000000">
            <w:pPr>
              <w:pStyle w:val="TAH"/>
            </w:pPr>
            <w:r w:rsidRPr="0044437C">
              <w:t>Applicability notes</w:t>
            </w:r>
          </w:p>
        </w:tc>
      </w:tr>
      <w:tr w:rsidR="00524A5D" w:rsidRPr="0044437C" w14:paraId="01762486" w14:textId="77777777">
        <w:trPr>
          <w:trHeight w:val="153"/>
          <w:jc w:val="center"/>
        </w:trPr>
        <w:tc>
          <w:tcPr>
            <w:tcW w:w="0" w:type="auto"/>
            <w:vMerge w:val="restart"/>
            <w:vAlign w:val="center"/>
          </w:tcPr>
          <w:p w14:paraId="6A15A9F9" w14:textId="77777777" w:rsidR="00524A5D" w:rsidRPr="0044437C" w:rsidRDefault="00000000">
            <w:pPr>
              <w:pStyle w:val="TAL"/>
            </w:pPr>
            <w:r w:rsidRPr="0044437C">
              <w:t>NTN access (ntn-Connectivity-EPC-r17)</w:t>
            </w:r>
          </w:p>
        </w:tc>
        <w:tc>
          <w:tcPr>
            <w:tcW w:w="0" w:type="auto"/>
            <w:vAlign w:val="center"/>
          </w:tcPr>
          <w:p w14:paraId="5C269C55" w14:textId="77777777" w:rsidR="00524A5D" w:rsidRPr="0044437C" w:rsidRDefault="00000000">
            <w:pPr>
              <w:pStyle w:val="TAL"/>
            </w:pPr>
            <w:r w:rsidRPr="0044437C">
              <w:t>Clause 8.2.1.1.1 (Test 1, Test 2, Test 3)</w:t>
            </w:r>
          </w:p>
        </w:tc>
        <w:tc>
          <w:tcPr>
            <w:tcW w:w="0" w:type="auto"/>
            <w:vAlign w:val="center"/>
          </w:tcPr>
          <w:p w14:paraId="504851C7" w14:textId="77777777" w:rsidR="00524A5D" w:rsidRPr="0044437C" w:rsidRDefault="00000000">
            <w:pPr>
              <w:pStyle w:val="TAL"/>
            </w:pPr>
            <w:r w:rsidRPr="0044437C">
              <w:t>The requirements apply only for UE Category M1</w:t>
            </w:r>
          </w:p>
        </w:tc>
      </w:tr>
      <w:tr w:rsidR="00524A5D" w:rsidRPr="0044437C" w14:paraId="2C549DB1" w14:textId="77777777">
        <w:trPr>
          <w:trHeight w:val="153"/>
          <w:jc w:val="center"/>
        </w:trPr>
        <w:tc>
          <w:tcPr>
            <w:tcW w:w="0" w:type="auto"/>
            <w:vMerge/>
            <w:vAlign w:val="center"/>
          </w:tcPr>
          <w:p w14:paraId="2C63EB5E" w14:textId="77777777" w:rsidR="00524A5D" w:rsidRPr="0044437C" w:rsidRDefault="00524A5D">
            <w:pPr>
              <w:pStyle w:val="TAL"/>
            </w:pPr>
          </w:p>
        </w:tc>
        <w:tc>
          <w:tcPr>
            <w:tcW w:w="0" w:type="auto"/>
            <w:vAlign w:val="center"/>
          </w:tcPr>
          <w:p w14:paraId="104941F4" w14:textId="77777777" w:rsidR="00524A5D" w:rsidRPr="0044437C" w:rsidRDefault="00000000">
            <w:pPr>
              <w:pStyle w:val="TAL"/>
            </w:pPr>
            <w:r w:rsidRPr="0044437C">
              <w:t>Clause 8.3.1.1.1 (Test 1, Test 2)</w:t>
            </w:r>
          </w:p>
        </w:tc>
        <w:tc>
          <w:tcPr>
            <w:tcW w:w="0" w:type="auto"/>
            <w:vAlign w:val="center"/>
          </w:tcPr>
          <w:p w14:paraId="6573F396" w14:textId="77777777" w:rsidR="00524A5D" w:rsidRPr="0044437C" w:rsidRDefault="00000000">
            <w:pPr>
              <w:pStyle w:val="TAL"/>
            </w:pPr>
            <w:r w:rsidRPr="0044437C">
              <w:t>The requirements apply only for UE Category NB1, NB2</w:t>
            </w:r>
          </w:p>
        </w:tc>
      </w:tr>
      <w:tr w:rsidR="00524A5D" w:rsidRPr="0044437C" w14:paraId="7B76FA50" w14:textId="77777777">
        <w:trPr>
          <w:trHeight w:val="153"/>
          <w:jc w:val="center"/>
        </w:trPr>
        <w:tc>
          <w:tcPr>
            <w:tcW w:w="0" w:type="auto"/>
            <w:vMerge w:val="restart"/>
            <w:vAlign w:val="center"/>
          </w:tcPr>
          <w:p w14:paraId="45326984" w14:textId="77777777" w:rsidR="00524A5D" w:rsidRPr="0044437C" w:rsidRDefault="00000000">
            <w:pPr>
              <w:pStyle w:val="TAL"/>
            </w:pPr>
            <w:r w:rsidRPr="0044437C">
              <w:t>NTN scenario support (ntn-ScenarioSupport-r17)</w:t>
            </w:r>
          </w:p>
        </w:tc>
        <w:tc>
          <w:tcPr>
            <w:tcW w:w="0" w:type="auto"/>
            <w:vAlign w:val="center"/>
          </w:tcPr>
          <w:p w14:paraId="3A06BB1B" w14:textId="77777777" w:rsidR="00524A5D" w:rsidRPr="0044437C" w:rsidRDefault="00000000">
            <w:pPr>
              <w:pStyle w:val="TAL"/>
            </w:pPr>
            <w:r w:rsidRPr="0044437C">
              <w:t>Clause 8.2.1.1.1 (Test 1, Test 2, Test 3)</w:t>
            </w:r>
          </w:p>
        </w:tc>
        <w:tc>
          <w:tcPr>
            <w:tcW w:w="0" w:type="auto"/>
            <w:vAlign w:val="center"/>
          </w:tcPr>
          <w:p w14:paraId="2F44BF98" w14:textId="77777777" w:rsidR="00524A5D" w:rsidRPr="0044437C" w:rsidRDefault="00000000">
            <w:pPr>
              <w:pStyle w:val="TAL"/>
            </w:pPr>
            <w:r w:rsidRPr="0044437C">
              <w:t>The requirements apply only for UE Category M1, and only when ntn-ScenarioSupport-r17 is “ngso” or is not included</w:t>
            </w:r>
          </w:p>
        </w:tc>
      </w:tr>
      <w:tr w:rsidR="00524A5D" w:rsidRPr="0044437C" w14:paraId="62D34A1F" w14:textId="77777777">
        <w:trPr>
          <w:trHeight w:val="153"/>
          <w:jc w:val="center"/>
        </w:trPr>
        <w:tc>
          <w:tcPr>
            <w:tcW w:w="0" w:type="auto"/>
            <w:vMerge/>
            <w:vAlign w:val="center"/>
          </w:tcPr>
          <w:p w14:paraId="1E6DD5F0" w14:textId="77777777" w:rsidR="00524A5D" w:rsidRPr="0044437C" w:rsidRDefault="00524A5D">
            <w:pPr>
              <w:pStyle w:val="TAL"/>
            </w:pPr>
          </w:p>
        </w:tc>
        <w:tc>
          <w:tcPr>
            <w:tcW w:w="0" w:type="auto"/>
            <w:vAlign w:val="center"/>
          </w:tcPr>
          <w:p w14:paraId="76B509DD" w14:textId="77777777" w:rsidR="00524A5D" w:rsidRPr="0044437C" w:rsidRDefault="00000000">
            <w:pPr>
              <w:pStyle w:val="TAL"/>
            </w:pPr>
            <w:r w:rsidRPr="0044437C">
              <w:t>Clause 8.3.1.1.1 (Test 1, Test 2)</w:t>
            </w:r>
          </w:p>
        </w:tc>
        <w:tc>
          <w:tcPr>
            <w:tcW w:w="0" w:type="auto"/>
            <w:vAlign w:val="center"/>
          </w:tcPr>
          <w:p w14:paraId="1A484D89" w14:textId="77777777" w:rsidR="00524A5D" w:rsidRPr="0044437C" w:rsidRDefault="00000000">
            <w:pPr>
              <w:pStyle w:val="TAL"/>
            </w:pPr>
            <w:r w:rsidRPr="0044437C">
              <w:t>The requirements apply only for UE Category NB1, NB2, and only when ntn-ScenarioSupport-r17 is “ngso” or is not included</w:t>
            </w:r>
          </w:p>
        </w:tc>
      </w:tr>
      <w:tr w:rsidR="00524A5D" w:rsidRPr="0044437C" w14:paraId="679CF6E0" w14:textId="77777777">
        <w:trPr>
          <w:trHeight w:val="153"/>
          <w:jc w:val="center"/>
        </w:trPr>
        <w:tc>
          <w:tcPr>
            <w:tcW w:w="0" w:type="auto"/>
            <w:vAlign w:val="center"/>
          </w:tcPr>
          <w:p w14:paraId="5ECF80CB" w14:textId="77777777" w:rsidR="00524A5D" w:rsidRPr="0044437C" w:rsidRDefault="00000000">
            <w:pPr>
              <w:pStyle w:val="TAL"/>
            </w:pPr>
            <w:r w:rsidRPr="0044437C">
              <w:t>Operation in coverage enhancement mode A (ce-ModeA-r13)</w:t>
            </w:r>
          </w:p>
        </w:tc>
        <w:tc>
          <w:tcPr>
            <w:tcW w:w="0" w:type="auto"/>
            <w:vAlign w:val="center"/>
          </w:tcPr>
          <w:p w14:paraId="598CDD69" w14:textId="77777777" w:rsidR="00524A5D" w:rsidRPr="0044437C" w:rsidRDefault="00000000">
            <w:pPr>
              <w:pStyle w:val="TAL"/>
            </w:pPr>
            <w:r w:rsidRPr="0044437C">
              <w:t>Clause 8.2.1.1.1 (Test 1, Test 2)</w:t>
            </w:r>
          </w:p>
        </w:tc>
        <w:tc>
          <w:tcPr>
            <w:tcW w:w="0" w:type="auto"/>
            <w:vAlign w:val="center"/>
          </w:tcPr>
          <w:p w14:paraId="0C16F40B" w14:textId="77777777" w:rsidR="00524A5D" w:rsidRPr="0044437C" w:rsidRDefault="00000000">
            <w:pPr>
              <w:pStyle w:val="TAL"/>
            </w:pPr>
            <w:r w:rsidRPr="0044437C">
              <w:t>The requirements apply only for UE Category M1</w:t>
            </w:r>
          </w:p>
        </w:tc>
      </w:tr>
      <w:tr w:rsidR="00524A5D" w:rsidRPr="0044437C" w14:paraId="5DD0E503" w14:textId="77777777">
        <w:trPr>
          <w:trHeight w:val="153"/>
          <w:jc w:val="center"/>
        </w:trPr>
        <w:tc>
          <w:tcPr>
            <w:tcW w:w="0" w:type="auto"/>
            <w:vAlign w:val="center"/>
          </w:tcPr>
          <w:p w14:paraId="0BB7E803" w14:textId="77777777" w:rsidR="00524A5D" w:rsidRPr="0044437C" w:rsidRDefault="00000000">
            <w:pPr>
              <w:pStyle w:val="TAL"/>
            </w:pPr>
            <w:r w:rsidRPr="0044437C">
              <w:t>Operation in coverage enhancement mode B (ce-ModeB-r13)</w:t>
            </w:r>
          </w:p>
        </w:tc>
        <w:tc>
          <w:tcPr>
            <w:tcW w:w="0" w:type="auto"/>
            <w:vAlign w:val="center"/>
          </w:tcPr>
          <w:p w14:paraId="294C7F80" w14:textId="77777777" w:rsidR="00524A5D" w:rsidRPr="0044437C" w:rsidRDefault="00000000">
            <w:pPr>
              <w:pStyle w:val="TAL"/>
            </w:pPr>
            <w:r w:rsidRPr="0044437C">
              <w:t>Clause 8.2.1.1.1 (Test 3)</w:t>
            </w:r>
          </w:p>
        </w:tc>
        <w:tc>
          <w:tcPr>
            <w:tcW w:w="0" w:type="auto"/>
            <w:vAlign w:val="center"/>
          </w:tcPr>
          <w:p w14:paraId="76C4251E" w14:textId="77777777" w:rsidR="00524A5D" w:rsidRPr="0044437C" w:rsidRDefault="00000000">
            <w:pPr>
              <w:pStyle w:val="TAL"/>
            </w:pPr>
            <w:r w:rsidRPr="0044437C">
              <w:t>The requirements apply only for UE Category M1</w:t>
            </w:r>
          </w:p>
        </w:tc>
      </w:tr>
      <w:tr w:rsidR="00524A5D" w:rsidRPr="0044437C" w14:paraId="24D7EB58" w14:textId="77777777">
        <w:trPr>
          <w:trHeight w:val="153"/>
          <w:jc w:val="center"/>
        </w:trPr>
        <w:tc>
          <w:tcPr>
            <w:tcW w:w="0" w:type="auto"/>
            <w:gridSpan w:val="3"/>
            <w:vAlign w:val="center"/>
          </w:tcPr>
          <w:p w14:paraId="31EE7A55" w14:textId="129E3253" w:rsidR="00524A5D" w:rsidRPr="0044437C" w:rsidRDefault="00000000">
            <w:pPr>
              <w:pStyle w:val="TAN"/>
            </w:pPr>
            <w:r w:rsidRPr="0044437C">
              <w:rPr>
                <w:lang w:eastAsia="zh-TW"/>
              </w:rPr>
              <w:t>Note:</w:t>
            </w:r>
            <w:r w:rsidRPr="0044437C">
              <w:rPr>
                <w:rFonts w:eastAsia="MS Mincho"/>
                <w:sz w:val="28"/>
              </w:rPr>
              <w:tab/>
            </w:r>
            <w:r w:rsidRPr="0044437C">
              <w:rPr>
                <w:lang w:eastAsia="zh-TW"/>
              </w:rPr>
              <w:t xml:space="preserve">For UE </w:t>
            </w:r>
            <w:r w:rsidR="007C4DDC" w:rsidRPr="0044437C">
              <w:rPr>
                <w:lang w:eastAsia="zh-TW"/>
              </w:rPr>
              <w:t xml:space="preserve">supporting </w:t>
            </w:r>
            <w:r w:rsidRPr="0044437C">
              <w:t>NTN access (</w:t>
            </w:r>
            <w:r w:rsidRPr="0044437C">
              <w:rPr>
                <w:i/>
              </w:rPr>
              <w:t>ntn-Connectivity-EPC-r17</w:t>
            </w:r>
            <w:r w:rsidRPr="0044437C">
              <w:t>), the requirements</w:t>
            </w:r>
            <w:r w:rsidRPr="0044437C">
              <w:rPr>
                <w:lang w:eastAsia="zh-TW"/>
              </w:rPr>
              <w:t xml:space="preserve"> in TS36.101[7] Clause 8 and Clause 9 also </w:t>
            </w:r>
            <w:r w:rsidR="007C4DDC" w:rsidRPr="0044437C">
              <w:rPr>
                <w:lang w:eastAsia="zh-TW"/>
              </w:rPr>
              <w:t>apply with NTN configurations, e.g., including Ephemeris, K_offset and NTN bands,</w:t>
            </w:r>
            <w:r w:rsidRPr="0044437C">
              <w:rPr>
                <w:lang w:eastAsia="zh-TW"/>
              </w:rPr>
              <w:t xml:space="preserve"> according to the UE category and capability</w:t>
            </w:r>
          </w:p>
        </w:tc>
      </w:tr>
      <w:bookmarkEnd w:id="2107"/>
      <w:bookmarkEnd w:id="2108"/>
    </w:tbl>
    <w:p w14:paraId="0A6C47FE" w14:textId="77777777" w:rsidR="00524A5D" w:rsidRPr="0044437C" w:rsidRDefault="00524A5D"/>
    <w:p w14:paraId="77129783" w14:textId="77777777" w:rsidR="00524A5D" w:rsidRPr="0044437C" w:rsidRDefault="00000000">
      <w:pPr>
        <w:pStyle w:val="Heading3"/>
      </w:pPr>
      <w:bookmarkStart w:id="2109" w:name="_Toc14946"/>
      <w:bookmarkStart w:id="2110" w:name="_Toc137401336"/>
      <w:bookmarkStart w:id="2111" w:name="_Toc24057"/>
      <w:bookmarkStart w:id="2112" w:name="_Toc6511"/>
      <w:bookmarkStart w:id="2113" w:name="_Toc5540"/>
      <w:bookmarkStart w:id="2114" w:name="_Toc194571910"/>
      <w:bookmarkEnd w:id="2106"/>
      <w:r w:rsidRPr="0044437C">
        <w:rPr>
          <w:rFonts w:eastAsia="MS Mincho"/>
        </w:rPr>
        <w:t>8.1.</w:t>
      </w:r>
      <w:r w:rsidRPr="0044437C">
        <w:t>3</w:t>
      </w:r>
      <w:r w:rsidRPr="0044437C">
        <w:rPr>
          <w:rFonts w:eastAsia="MS Mincho"/>
        </w:rPr>
        <w:tab/>
      </w:r>
      <w:r w:rsidRPr="0044437C">
        <w:rPr>
          <w:snapToGrid w:val="0"/>
        </w:rPr>
        <w:t>UE category and UE DL category</w:t>
      </w:r>
      <w:bookmarkEnd w:id="2109"/>
      <w:bookmarkEnd w:id="2110"/>
      <w:bookmarkEnd w:id="2111"/>
      <w:bookmarkEnd w:id="2112"/>
      <w:bookmarkEnd w:id="2113"/>
      <w:bookmarkEnd w:id="2114"/>
    </w:p>
    <w:p w14:paraId="1F4B7E4B" w14:textId="77777777" w:rsidR="00524A5D" w:rsidRPr="0044437C" w:rsidRDefault="00000000">
      <w:pPr>
        <w:rPr>
          <w:rFonts w:eastAsia="SimSun"/>
          <w:b/>
        </w:rPr>
      </w:pPr>
      <w:r w:rsidRPr="0044437C">
        <w:rPr>
          <w:rFonts w:eastAsia="SimSun"/>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44437C" w:rsidRDefault="00000000">
      <w:pPr>
        <w:pStyle w:val="Heading2"/>
        <w:rPr>
          <w:rFonts w:eastAsia="PMingLiU"/>
        </w:rPr>
      </w:pPr>
      <w:bookmarkStart w:id="2115" w:name="_Toc20291"/>
      <w:bookmarkStart w:id="2116" w:name="_Toc19229"/>
      <w:bookmarkStart w:id="2117" w:name="_Toc16138"/>
      <w:bookmarkStart w:id="2118" w:name="_Toc25037"/>
      <w:bookmarkStart w:id="2119" w:name="_Toc194571911"/>
      <w:r w:rsidRPr="0044437C">
        <w:rPr>
          <w:rFonts w:eastAsia="PMingLiU"/>
        </w:rPr>
        <w:t>8.2</w:t>
      </w:r>
      <w:r w:rsidRPr="0044437C">
        <w:rPr>
          <w:rFonts w:eastAsia="PMingLiU"/>
        </w:rPr>
        <w:tab/>
        <w:t>Demodulation for IOT NTN UE category M1</w:t>
      </w:r>
      <w:bookmarkEnd w:id="2115"/>
      <w:bookmarkEnd w:id="2116"/>
      <w:bookmarkEnd w:id="2117"/>
      <w:bookmarkEnd w:id="2118"/>
      <w:bookmarkEnd w:id="2119"/>
    </w:p>
    <w:p w14:paraId="53338CF2" w14:textId="77777777" w:rsidR="00524A5D" w:rsidRPr="0044437C" w:rsidRDefault="00000000">
      <w:pPr>
        <w:pStyle w:val="Heading3"/>
        <w:rPr>
          <w:rFonts w:cs="Arial"/>
          <w:szCs w:val="28"/>
        </w:rPr>
      </w:pPr>
      <w:bookmarkStart w:id="2120" w:name="_Toc28056"/>
      <w:bookmarkStart w:id="2121" w:name="_Toc27537"/>
      <w:bookmarkStart w:id="2122" w:name="_Toc15803"/>
      <w:bookmarkStart w:id="2123" w:name="_Toc4036"/>
      <w:bookmarkStart w:id="2124" w:name="_Toc194571912"/>
      <w:r w:rsidRPr="0044437C">
        <w:rPr>
          <w:rFonts w:cs="Arial"/>
          <w:szCs w:val="28"/>
        </w:rPr>
        <w:t>8.2.1</w:t>
      </w:r>
      <w:r w:rsidRPr="0044437C">
        <w:rPr>
          <w:rFonts w:cs="Arial"/>
          <w:szCs w:val="28"/>
        </w:rPr>
        <w:tab/>
        <w:t>FDD and half-duplex FDD</w:t>
      </w:r>
      <w:bookmarkEnd w:id="2120"/>
      <w:bookmarkEnd w:id="2121"/>
      <w:bookmarkEnd w:id="2122"/>
      <w:bookmarkEnd w:id="2123"/>
      <w:bookmarkEnd w:id="2124"/>
    </w:p>
    <w:p w14:paraId="7BB2F182" w14:textId="77777777" w:rsidR="00524A5D" w:rsidRPr="0044437C" w:rsidRDefault="00000000">
      <w:pPr>
        <w:pStyle w:val="Heading4"/>
      </w:pPr>
      <w:bookmarkStart w:id="2125" w:name="_Toc12971"/>
      <w:bookmarkStart w:id="2126" w:name="_Toc22085"/>
      <w:bookmarkStart w:id="2127" w:name="_Toc27739"/>
      <w:bookmarkStart w:id="2128" w:name="_Toc935"/>
      <w:bookmarkStart w:id="2129" w:name="_Toc194571913"/>
      <w:r w:rsidRPr="0044437C">
        <w:t>8.2.1.1</w:t>
      </w:r>
      <w:r w:rsidRPr="0044437C">
        <w:tab/>
        <w:t>PDSCH</w:t>
      </w:r>
      <w:bookmarkEnd w:id="2125"/>
      <w:bookmarkEnd w:id="2126"/>
      <w:bookmarkEnd w:id="2127"/>
      <w:bookmarkEnd w:id="2128"/>
      <w:bookmarkEnd w:id="2129"/>
    </w:p>
    <w:p w14:paraId="1AE80103" w14:textId="77777777" w:rsidR="00524A5D" w:rsidRPr="0044437C" w:rsidRDefault="00000000">
      <w:r w:rsidRPr="0044437C">
        <w:t>The parameters specified in Table 8.2.1.1-1 and 8.2.1.1-2 are valid for FDD and half-duplex FDD tests unless otherwise stated.</w:t>
      </w:r>
    </w:p>
    <w:p w14:paraId="517BA26F" w14:textId="77777777" w:rsidR="00524A5D" w:rsidRPr="0044437C" w:rsidRDefault="00000000">
      <w:pPr>
        <w:pStyle w:val="TH"/>
      </w:pPr>
      <w:r w:rsidRPr="0044437C">
        <w:lastRenderedPageBreak/>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44437C" w:rsidRDefault="00000000">
            <w:pPr>
              <w:pStyle w:val="TAH"/>
              <w:rPr>
                <w:rFonts w:eastAsia="?? ??" w:cs="Arial"/>
                <w:kern w:val="2"/>
              </w:rPr>
            </w:pPr>
            <w:r w:rsidRPr="0044437C">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44437C" w:rsidRDefault="00000000">
            <w:pPr>
              <w:pStyle w:val="TAH"/>
              <w:rPr>
                <w:rFonts w:eastAsia="?? ??" w:cs="Arial"/>
                <w:kern w:val="2"/>
              </w:rPr>
            </w:pPr>
            <w:r w:rsidRPr="0044437C">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44437C" w:rsidRDefault="00000000">
            <w:pPr>
              <w:pStyle w:val="TAH"/>
              <w:rPr>
                <w:rFonts w:eastAsia="?? ??" w:cs="Arial"/>
                <w:kern w:val="2"/>
              </w:rPr>
            </w:pPr>
            <w:r w:rsidRPr="0044437C">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44437C" w:rsidRDefault="00000000">
            <w:pPr>
              <w:pStyle w:val="TAH"/>
              <w:rPr>
                <w:rFonts w:eastAsia="?? ??" w:cs="Arial"/>
                <w:kern w:val="2"/>
              </w:rPr>
            </w:pPr>
            <w:r w:rsidRPr="0044437C">
              <w:rPr>
                <w:rFonts w:eastAsia="?? ??" w:cs="Arial"/>
                <w:kern w:val="2"/>
              </w:rPr>
              <w:t>CE Mode B</w:t>
            </w:r>
          </w:p>
        </w:tc>
      </w:tr>
      <w:tr w:rsidR="00524A5D" w:rsidRPr="0044437C"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44437C" w:rsidRDefault="00000000">
            <w:pPr>
              <w:pStyle w:val="TAC"/>
              <w:rPr>
                <w:rFonts w:cs="Arial"/>
                <w:kern w:val="2"/>
              </w:rPr>
            </w:pPr>
            <w:r w:rsidRPr="0044437C">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44437C" w:rsidRDefault="00000000">
            <w:pPr>
              <w:pStyle w:val="TAC"/>
              <w:rPr>
                <w:rFonts w:eastAsia="?? ??" w:cs="Arial"/>
                <w:kern w:val="2"/>
              </w:rPr>
            </w:pPr>
            <w:r w:rsidRPr="0044437C">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44437C" w:rsidRDefault="00000000">
            <w:pPr>
              <w:pStyle w:val="TAC"/>
              <w:rPr>
                <w:rFonts w:eastAsia="?? ??" w:cs="Arial"/>
                <w:kern w:val="2"/>
              </w:rPr>
            </w:pPr>
            <w:r w:rsidRPr="0044437C">
              <w:rPr>
                <w:rFonts w:eastAsia="?? ??" w:cs="Arial"/>
                <w:kern w:val="2"/>
              </w:rPr>
              <w:t>8 or 10</w:t>
            </w:r>
          </w:p>
          <w:p w14:paraId="26E77596" w14:textId="77777777" w:rsidR="00524A5D" w:rsidRPr="0044437C" w:rsidRDefault="00000000">
            <w:pPr>
              <w:pStyle w:val="TAC"/>
              <w:rPr>
                <w:rFonts w:eastAsia="?? ??" w:cs="Arial"/>
                <w:kern w:val="2"/>
              </w:rPr>
            </w:pPr>
            <w:r w:rsidRPr="0044437C">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44437C" w:rsidRDefault="00000000">
            <w:pPr>
              <w:pStyle w:val="TAC"/>
              <w:rPr>
                <w:rFonts w:eastAsia="?? ??" w:cs="Arial"/>
                <w:kern w:val="2"/>
              </w:rPr>
            </w:pPr>
            <w:r w:rsidRPr="0044437C">
              <w:rPr>
                <w:rFonts w:eastAsia="?? ??" w:cs="Arial"/>
                <w:kern w:val="2"/>
              </w:rPr>
              <w:t>2</w:t>
            </w:r>
          </w:p>
        </w:tc>
      </w:tr>
      <w:tr w:rsidR="00524A5D" w:rsidRPr="0044437C"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44437C" w:rsidRDefault="00000000">
            <w:pPr>
              <w:pStyle w:val="TAC"/>
              <w:rPr>
                <w:rFonts w:cs="Arial"/>
                <w:kern w:val="2"/>
                <w:position w:val="-10"/>
              </w:rPr>
            </w:pPr>
            <w:r w:rsidRPr="0044437C">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44437C" w:rsidRDefault="00000000">
            <w:pPr>
              <w:pStyle w:val="TAC"/>
              <w:rPr>
                <w:rFonts w:eastAsia="?? ??" w:cs="Arial"/>
                <w:kern w:val="2"/>
              </w:rPr>
            </w:pPr>
            <w:r w:rsidRPr="0044437C">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44437C" w:rsidRDefault="00000000">
            <w:pPr>
              <w:pStyle w:val="TAC"/>
              <w:rPr>
                <w:rFonts w:eastAsia="?? ??" w:cs="Arial"/>
                <w:kern w:val="2"/>
              </w:rPr>
            </w:pPr>
            <w:r w:rsidRPr="0044437C">
              <w:rPr>
                <w:rFonts w:eastAsia="?? ??" w:cs="Arial"/>
                <w:kern w:val="2"/>
              </w:rPr>
              <w:t>4</w:t>
            </w:r>
          </w:p>
        </w:tc>
      </w:tr>
      <w:tr w:rsidR="00524A5D" w:rsidRPr="0044437C"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44437C" w:rsidRDefault="00000000">
            <w:pPr>
              <w:pStyle w:val="TAC"/>
              <w:rPr>
                <w:rFonts w:cs="Arial"/>
                <w:kern w:val="2"/>
              </w:rPr>
            </w:pPr>
            <w:r w:rsidRPr="0044437C">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44437C" w:rsidRDefault="00000000">
            <w:pPr>
              <w:pStyle w:val="TAC"/>
              <w:rPr>
                <w:rFonts w:eastAsia="?? ??" w:cs="Arial"/>
                <w:kern w:val="2"/>
              </w:rPr>
            </w:pPr>
            <w:r w:rsidRPr="0044437C">
              <w:rPr>
                <w:rFonts w:eastAsia="?? ??" w:cs="Arial"/>
                <w:kern w:val="2"/>
              </w:rPr>
              <w:t>{0, 2, 3</w:t>
            </w:r>
            <w:r w:rsidRPr="0044437C">
              <w:rPr>
                <w:rFonts w:eastAsia="Malgun Gothic" w:cs="Arial"/>
                <w:kern w:val="2"/>
                <w:lang w:eastAsia="ko-KR"/>
              </w:rPr>
              <w:t>,1</w:t>
            </w:r>
            <w:r w:rsidRPr="0044437C">
              <w:rPr>
                <w:rFonts w:eastAsia="?? ??" w:cs="Arial"/>
                <w:kern w:val="2"/>
              </w:rPr>
              <w:t>} for QPSK and 16QAM</w:t>
            </w:r>
          </w:p>
          <w:p w14:paraId="3449BA28" w14:textId="77777777" w:rsidR="00524A5D" w:rsidRPr="0044437C"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44437C" w:rsidRDefault="00000000">
            <w:pPr>
              <w:pStyle w:val="TAC"/>
              <w:rPr>
                <w:rFonts w:eastAsia="?? ??" w:cs="Arial"/>
                <w:kern w:val="2"/>
              </w:rPr>
            </w:pPr>
            <w:r w:rsidRPr="0044437C">
              <w:rPr>
                <w:rFonts w:eastAsia="?? ??" w:cs="Arial"/>
                <w:kern w:val="2"/>
              </w:rPr>
              <w:t>{</w:t>
            </w:r>
            <w:r w:rsidRPr="0044437C">
              <w:rPr>
                <w:kern w:val="2"/>
              </w:rPr>
              <w:t>0,0,0,0,2,2,2,2,3,3,3,3,1,1,1,1</w:t>
            </w:r>
            <w:r w:rsidRPr="0044437C">
              <w:rPr>
                <w:rFonts w:eastAsia="?? ??" w:cs="Arial"/>
                <w:kern w:val="2"/>
              </w:rPr>
              <w:t>…} for QPSK</w:t>
            </w:r>
          </w:p>
          <w:p w14:paraId="7F1051FE" w14:textId="77777777" w:rsidR="00524A5D" w:rsidRPr="0044437C" w:rsidRDefault="00524A5D">
            <w:pPr>
              <w:pStyle w:val="TAC"/>
              <w:rPr>
                <w:rFonts w:eastAsia="?? ??" w:cs="Arial"/>
                <w:kern w:val="2"/>
              </w:rPr>
            </w:pPr>
          </w:p>
        </w:tc>
      </w:tr>
      <w:tr w:rsidR="00524A5D" w:rsidRPr="0044437C"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44437C" w:rsidRDefault="00000000">
            <w:pPr>
              <w:pStyle w:val="TAC"/>
              <w:rPr>
                <w:rFonts w:cs="Arial"/>
                <w:kern w:val="2"/>
              </w:rPr>
            </w:pPr>
            <w:r w:rsidRPr="0044437C">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44437C" w:rsidRDefault="00000000">
            <w:pPr>
              <w:pStyle w:val="TAC"/>
              <w:rPr>
                <w:rFonts w:eastAsia="?? ??" w:cs="Arial"/>
                <w:kern w:val="2"/>
              </w:rPr>
            </w:pPr>
            <w:r w:rsidRPr="0044437C">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44437C" w:rsidRDefault="00000000">
            <w:pPr>
              <w:pStyle w:val="TAC"/>
              <w:rPr>
                <w:rFonts w:eastAsia="?? ??" w:cs="Arial"/>
                <w:kern w:val="2"/>
              </w:rPr>
            </w:pPr>
            <w:r w:rsidRPr="0044437C">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44437C" w:rsidRDefault="00000000">
            <w:pPr>
              <w:pStyle w:val="TAC"/>
              <w:rPr>
                <w:rFonts w:eastAsia="?? ??" w:cs="Arial"/>
                <w:kern w:val="2"/>
              </w:rPr>
            </w:pPr>
            <w:r w:rsidRPr="0044437C">
              <w:rPr>
                <w:rFonts w:eastAsia="?? ??" w:cs="Arial"/>
                <w:kern w:val="2"/>
              </w:rPr>
              <w:t>4 for 1.4 MHz bandwidth, 3 for 3 MHz and 5 MHz bandwidths, 2 for 10 MHz, 15 MHz and 20 MHz bandwidths</w:t>
            </w:r>
          </w:p>
        </w:tc>
      </w:tr>
      <w:tr w:rsidR="00524A5D" w:rsidRPr="0044437C"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44437C" w:rsidRDefault="00000000">
            <w:pPr>
              <w:pStyle w:val="TAC"/>
              <w:rPr>
                <w:rFonts w:cs="Arial"/>
                <w:kern w:val="2"/>
              </w:rPr>
            </w:pPr>
            <w:r w:rsidRPr="0044437C">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44437C" w:rsidRDefault="00000000">
            <w:pPr>
              <w:pStyle w:val="TAC"/>
              <w:rPr>
                <w:rFonts w:eastAsia="?? ??" w:cs="Arial"/>
                <w:kern w:val="2"/>
              </w:rPr>
            </w:pPr>
            <w:r w:rsidRPr="0044437C">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44437C" w:rsidRDefault="00000000">
            <w:pPr>
              <w:pStyle w:val="TAC"/>
              <w:rPr>
                <w:rFonts w:eastAsia="?? ??" w:cs="Arial"/>
                <w:kern w:val="2"/>
              </w:rPr>
            </w:pPr>
            <w:r w:rsidRPr="0044437C">
              <w:rPr>
                <w:rFonts w:eastAsia="?? ??" w:cs="Arial"/>
                <w:kern w:val="2"/>
              </w:rPr>
              <w:t>Normal</w:t>
            </w:r>
          </w:p>
        </w:tc>
      </w:tr>
      <w:tr w:rsidR="00524A5D" w:rsidRPr="0044437C"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44437C" w:rsidRDefault="00000000">
            <w:pPr>
              <w:pStyle w:val="TAC"/>
              <w:rPr>
                <w:rFonts w:cs="Arial"/>
                <w:kern w:val="2"/>
              </w:rPr>
            </w:pPr>
            <w:r w:rsidRPr="0044437C">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44437C" w:rsidRDefault="00000000">
            <w:pPr>
              <w:pStyle w:val="TAC"/>
              <w:rPr>
                <w:rFonts w:cs="Arial"/>
                <w:kern w:val="2"/>
              </w:rPr>
            </w:pPr>
            <w:r w:rsidRPr="0044437C">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44437C" w:rsidRDefault="00000000">
            <w:pPr>
              <w:pStyle w:val="TAC"/>
              <w:rPr>
                <w:rFonts w:cs="Arial"/>
                <w:kern w:val="2"/>
              </w:rPr>
            </w:pPr>
            <w:r w:rsidRPr="0044437C">
              <w:rPr>
                <w:rFonts w:cs="Arial"/>
                <w:kern w:val="2"/>
              </w:rPr>
              <w:t>Annex B.4.4</w:t>
            </w:r>
          </w:p>
        </w:tc>
      </w:tr>
      <w:tr w:rsidR="00524A5D" w:rsidRPr="0044437C"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44437C" w:rsidRDefault="00000000">
            <w:pPr>
              <w:pStyle w:val="TAC"/>
              <w:rPr>
                <w:rFonts w:cs="Arial"/>
                <w:kern w:val="2"/>
              </w:rPr>
            </w:pPr>
            <w:r w:rsidRPr="0044437C">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44437C" w:rsidRDefault="00000000">
            <w:pPr>
              <w:pStyle w:val="TAC"/>
              <w:rPr>
                <w:rFonts w:cs="Arial"/>
                <w:kern w:val="2"/>
              </w:rPr>
            </w:pPr>
            <w:r w:rsidRPr="0044437C">
              <w:rPr>
                <w:rFonts w:cs="Arial"/>
                <w:kern w:val="2"/>
              </w:rPr>
              <w:t>Frequency domain: 1 PRB</w:t>
            </w:r>
          </w:p>
          <w:p w14:paraId="282477CA" w14:textId="77777777" w:rsidR="00524A5D" w:rsidRPr="0044437C" w:rsidRDefault="00000000">
            <w:pPr>
              <w:pStyle w:val="TAC"/>
              <w:rPr>
                <w:rFonts w:cs="Arial"/>
                <w:kern w:val="2"/>
              </w:rPr>
            </w:pPr>
            <w:r w:rsidRPr="0044437C">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44437C" w:rsidRDefault="00000000">
            <w:pPr>
              <w:pStyle w:val="TAC"/>
              <w:rPr>
                <w:rFonts w:cs="Arial"/>
                <w:kern w:val="2"/>
              </w:rPr>
            </w:pPr>
            <w:r w:rsidRPr="0044437C">
              <w:rPr>
                <w:rFonts w:cs="Arial"/>
                <w:kern w:val="2"/>
              </w:rPr>
              <w:t>Frequency domain: 1 PRB</w:t>
            </w:r>
          </w:p>
          <w:p w14:paraId="19A53094" w14:textId="77777777" w:rsidR="00524A5D" w:rsidRPr="0044437C" w:rsidRDefault="00000000">
            <w:pPr>
              <w:pStyle w:val="TAC"/>
              <w:rPr>
                <w:rFonts w:cs="Arial"/>
                <w:kern w:val="2"/>
              </w:rPr>
            </w:pPr>
            <w:r w:rsidRPr="0044437C">
              <w:rPr>
                <w:rFonts w:cs="Arial"/>
                <w:kern w:val="2"/>
              </w:rPr>
              <w:t>Time domain: identical during the hopping period (interval-FDD for CE Mode B)</w:t>
            </w:r>
          </w:p>
        </w:tc>
      </w:tr>
      <w:tr w:rsidR="00524A5D" w:rsidRPr="0044437C"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44437C" w:rsidRDefault="00000000">
            <w:pPr>
              <w:pStyle w:val="TAC"/>
              <w:rPr>
                <w:rFonts w:cs="Arial"/>
                <w:kern w:val="2"/>
              </w:rPr>
            </w:pPr>
            <w:r w:rsidRPr="0044437C">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44437C" w:rsidRDefault="00000000">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44437C" w:rsidRDefault="00000000">
            <w:pPr>
              <w:pStyle w:val="TAC"/>
              <w:rPr>
                <w:rFonts w:cs="Arial"/>
                <w:kern w:val="2"/>
              </w:rPr>
            </w:pPr>
            <w:r w:rsidRPr="0044437C">
              <w:rPr>
                <w:rFonts w:cs="Arial"/>
                <w:kern w:val="2"/>
              </w:rPr>
              <w:t>1111111111</w:t>
            </w:r>
          </w:p>
        </w:tc>
      </w:tr>
      <w:tr w:rsidR="00524A5D" w:rsidRPr="0044437C"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44437C" w:rsidRDefault="00000000">
            <w:pPr>
              <w:pStyle w:val="TAN"/>
              <w:rPr>
                <w:kern w:val="2"/>
              </w:rPr>
            </w:pPr>
            <w:r w:rsidRPr="0044437C">
              <w:rPr>
                <w:kern w:val="2"/>
              </w:rPr>
              <w:t>Note 1:</w:t>
            </w:r>
            <w:r w:rsidRPr="0044437C">
              <w:rPr>
                <w:snapToGrid w:val="0"/>
              </w:rPr>
              <w:tab/>
            </w:r>
            <w:r w:rsidRPr="0044437C">
              <w:rPr>
                <w:kern w:val="2"/>
              </w:rPr>
              <w:t>rvidx is defined in TS 36.213[6] Table 7.1.7.1-2.</w:t>
            </w:r>
          </w:p>
          <w:p w14:paraId="10E7533A" w14:textId="77777777" w:rsidR="00524A5D" w:rsidRPr="0044437C" w:rsidRDefault="00000000">
            <w:pPr>
              <w:pStyle w:val="TAN"/>
              <w:rPr>
                <w:rFonts w:cs="Arial"/>
                <w:kern w:val="2"/>
              </w:rPr>
            </w:pPr>
            <w:r w:rsidRPr="0044437C">
              <w:rPr>
                <w:rFonts w:cs="Arial"/>
                <w:kern w:val="2"/>
              </w:rPr>
              <w:t>Note 2:</w:t>
            </w:r>
            <w:r w:rsidRPr="0044437C">
              <w:rPr>
                <w:rFonts w:cs="Arial"/>
                <w:kern w:val="2"/>
              </w:rPr>
              <w:tab/>
              <w:t>For UE supporting ce-pdsch-tenProcesses-r13, the number of HARQ processese are set to 10, otherwise, it is set to 8.</w:t>
            </w:r>
          </w:p>
        </w:tc>
      </w:tr>
    </w:tbl>
    <w:p w14:paraId="1A16667D" w14:textId="4A9766A6" w:rsidR="00524A5D" w:rsidRPr="0044437C" w:rsidRDefault="00524A5D">
      <w:pPr>
        <w:rPr>
          <w:lang w:eastAsia="en-GB"/>
        </w:rPr>
      </w:pPr>
    </w:p>
    <w:p w14:paraId="68669B88" w14:textId="77777777" w:rsidR="00524A5D" w:rsidRPr="0044437C" w:rsidRDefault="00000000">
      <w:pPr>
        <w:pStyle w:val="TH"/>
      </w:pPr>
      <w:r w:rsidRPr="0044437C">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44437C" w:rsidRDefault="00000000">
            <w:pPr>
              <w:pStyle w:val="TAH"/>
              <w:rPr>
                <w:rFonts w:eastAsia="?? ??" w:cs="Arial"/>
                <w:kern w:val="2"/>
                <w:lang w:eastAsia="ja-JP"/>
              </w:rPr>
            </w:pPr>
            <w:r w:rsidRPr="0044437C">
              <w:rPr>
                <w:rFonts w:eastAsia="?? ??" w:cs="Arial"/>
                <w:kern w:val="2"/>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44437C" w:rsidRDefault="00000000">
            <w:pPr>
              <w:pStyle w:val="TAH"/>
              <w:rPr>
                <w:rFonts w:eastAsia="?? ??" w:cs="Arial"/>
                <w:kern w:val="2"/>
                <w:lang w:eastAsia="ja-JP"/>
              </w:rPr>
            </w:pPr>
            <w:r w:rsidRPr="0044437C">
              <w:rPr>
                <w:rFonts w:eastAsia="?? ??" w:cs="Arial"/>
                <w:kern w:val="2"/>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44437C" w:rsidRDefault="00000000">
            <w:pPr>
              <w:pStyle w:val="TAH"/>
              <w:rPr>
                <w:rFonts w:eastAsia="?? ??" w:cs="Arial"/>
                <w:kern w:val="2"/>
                <w:lang w:eastAsia="ja-JP"/>
              </w:rPr>
            </w:pPr>
            <w:r w:rsidRPr="0044437C">
              <w:rPr>
                <w:rFonts w:eastAsia="?? ??" w:cs="Arial"/>
                <w:kern w:val="2"/>
                <w:lang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44437C" w:rsidRDefault="00000000">
            <w:pPr>
              <w:pStyle w:val="TAH"/>
              <w:rPr>
                <w:rFonts w:eastAsia="?? ??" w:cs="Arial"/>
                <w:kern w:val="2"/>
                <w:lang w:eastAsia="ja-JP"/>
              </w:rPr>
            </w:pPr>
            <w:r w:rsidRPr="0044437C">
              <w:rPr>
                <w:rFonts w:eastAsia="?? ??" w:cs="Arial"/>
                <w:kern w:val="2"/>
                <w:lang w:eastAsia="ja-JP"/>
              </w:rPr>
              <w:t>CE Mode B</w:t>
            </w:r>
          </w:p>
        </w:tc>
      </w:tr>
      <w:tr w:rsidR="00524A5D" w:rsidRPr="0044437C"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44437C" w:rsidRDefault="00000000">
            <w:pPr>
              <w:pStyle w:val="TAL"/>
              <w:rPr>
                <w:kern w:val="2"/>
                <w:lang w:eastAsia="ja-JP"/>
              </w:rPr>
            </w:pPr>
            <w:r w:rsidRPr="0044437C">
              <w:rPr>
                <w:kern w:val="2"/>
                <w:lang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44437C" w:rsidRDefault="00000000">
            <w:pPr>
              <w:pStyle w:val="TAC"/>
              <w:rPr>
                <w:rFonts w:eastAsia="?? ??" w:cs="Arial"/>
                <w:kern w:val="2"/>
                <w:lang w:eastAsia="ja-JP"/>
              </w:rPr>
            </w:pPr>
            <w:r w:rsidRPr="0044437C">
              <w:rPr>
                <w:rFonts w:eastAsia="?? ??" w:cs="Arial"/>
                <w:kern w:val="2"/>
                <w:lang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44437C" w:rsidRDefault="00000000">
            <w:pPr>
              <w:pStyle w:val="TAC"/>
              <w:rPr>
                <w:rFonts w:eastAsia="?? ??" w:cs="Arial"/>
                <w:kern w:val="2"/>
                <w:lang w:eastAsia="ja-JP"/>
              </w:rPr>
            </w:pPr>
            <w:r w:rsidRPr="0044437C">
              <w:rPr>
                <w:rFonts w:eastAsia="?? ??" w:cs="Arial"/>
                <w:kern w:val="2"/>
                <w:lang w:eastAsia="ja-JP"/>
              </w:rPr>
              <w:t>1</w:t>
            </w:r>
          </w:p>
        </w:tc>
      </w:tr>
      <w:tr w:rsidR="00524A5D" w:rsidRPr="0044437C"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44437C" w:rsidRDefault="00000000">
            <w:pPr>
              <w:pStyle w:val="TAL"/>
              <w:rPr>
                <w:kern w:val="2"/>
                <w:lang w:eastAsia="ja-JP"/>
              </w:rPr>
            </w:pPr>
            <w:r w:rsidRPr="0044437C">
              <w:rPr>
                <w:kern w:val="2"/>
                <w:lang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44437C" w:rsidRDefault="00000000">
            <w:pPr>
              <w:pStyle w:val="TAC"/>
              <w:rPr>
                <w:rFonts w:eastAsia="?? ??" w:cs="Arial"/>
                <w:kern w:val="2"/>
                <w:lang w:eastAsia="ja-JP"/>
              </w:rPr>
            </w:pPr>
            <w:r w:rsidRPr="0044437C">
              <w:rPr>
                <w:rFonts w:eastAsia="?? ??" w:cs="Arial"/>
                <w:kern w:val="2"/>
                <w:lang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44437C" w:rsidRDefault="00000000">
            <w:pPr>
              <w:pStyle w:val="TAC"/>
              <w:rPr>
                <w:rFonts w:eastAsia="?? ??" w:cs="Arial"/>
                <w:kern w:val="2"/>
                <w:lang w:eastAsia="ja-JP"/>
              </w:rPr>
            </w:pPr>
            <w:r w:rsidRPr="0044437C">
              <w:rPr>
                <w:rFonts w:eastAsia="?? ??" w:cs="Arial"/>
                <w:kern w:val="2"/>
                <w:lang w:eastAsia="ja-JP"/>
              </w:rPr>
              <w:t>8</w:t>
            </w:r>
          </w:p>
          <w:p w14:paraId="220FFE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44437C" w:rsidRDefault="00000000">
            <w:pPr>
              <w:pStyle w:val="TAC"/>
              <w:rPr>
                <w:rFonts w:eastAsia="?? ??" w:cs="Arial"/>
                <w:kern w:val="2"/>
                <w:lang w:eastAsia="ja-JP"/>
              </w:rPr>
            </w:pPr>
            <w:r w:rsidRPr="0044437C">
              <w:rPr>
                <w:rFonts w:eastAsia="?? ??" w:cs="Arial"/>
                <w:kern w:val="2"/>
                <w:lang w:eastAsia="ja-JP"/>
              </w:rPr>
              <w:t>2</w:t>
            </w:r>
          </w:p>
        </w:tc>
      </w:tr>
      <w:tr w:rsidR="00524A5D" w:rsidRPr="0044437C"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44437C" w:rsidRDefault="00000000">
            <w:pPr>
              <w:pStyle w:val="TAL"/>
              <w:rPr>
                <w:kern w:val="2"/>
                <w:position w:val="-10"/>
                <w:lang w:eastAsia="ja-JP"/>
              </w:rPr>
            </w:pPr>
            <w:r w:rsidRPr="0044437C">
              <w:rPr>
                <w:kern w:val="2"/>
                <w:lang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44437C" w:rsidRDefault="00000000">
            <w:pPr>
              <w:pStyle w:val="TAC"/>
              <w:rPr>
                <w:rFonts w:eastAsia="?? ??" w:cs="Arial"/>
                <w:kern w:val="2"/>
                <w:lang w:eastAsia="ja-JP"/>
              </w:rPr>
            </w:pPr>
            <w:r w:rsidRPr="0044437C">
              <w:rPr>
                <w:rFonts w:eastAsia="?? ??" w:cs="Arial"/>
                <w:kern w:val="2"/>
                <w:lang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44437C" w:rsidRDefault="00000000">
            <w:pPr>
              <w:pStyle w:val="TAC"/>
              <w:rPr>
                <w:rFonts w:eastAsia="?? ??" w:cs="Arial"/>
                <w:kern w:val="2"/>
                <w:lang w:eastAsia="ja-JP"/>
              </w:rPr>
            </w:pPr>
            <w:r w:rsidRPr="0044437C">
              <w:rPr>
                <w:rFonts w:eastAsia="?? ??" w:cs="Arial"/>
                <w:kern w:val="2"/>
                <w:lang w:eastAsia="ja-JP"/>
              </w:rPr>
              <w:t>4</w:t>
            </w:r>
          </w:p>
        </w:tc>
      </w:tr>
      <w:tr w:rsidR="00524A5D" w:rsidRPr="0044437C"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44437C" w:rsidRDefault="00000000">
            <w:pPr>
              <w:pStyle w:val="TAL"/>
              <w:rPr>
                <w:kern w:val="2"/>
                <w:lang w:eastAsia="ja-JP"/>
              </w:rPr>
            </w:pPr>
            <w:r w:rsidRPr="0044437C">
              <w:rPr>
                <w:kern w:val="2"/>
                <w:lang w:eastAsia="ja-JP"/>
              </w:rPr>
              <w:t>Redundancy version coding sequence</w:t>
            </w:r>
            <w:r w:rsidRPr="0044437C">
              <w:rPr>
                <w:rFonts w:cs="Arial"/>
                <w:kern w:val="2"/>
              </w:rPr>
              <w:t xml:space="preserve"> </w:t>
            </w:r>
            <w:r w:rsidRPr="0044437C">
              <w:rPr>
                <w:i/>
                <w:lang w:eastAsia="ja-JP"/>
              </w:rPr>
              <w:t>rv</w:t>
            </w:r>
            <w:r w:rsidRPr="0044437C">
              <w:rPr>
                <w:i/>
                <w:vertAlign w:val="subscript"/>
                <w:lang w:eastAsia="ja-JP"/>
              </w:rPr>
              <w:t xml:space="preserve">idx </w:t>
            </w:r>
            <w:r w:rsidRPr="0044437C">
              <w:rPr>
                <w:rFonts w:cs="Arial"/>
                <w:kern w:val="2"/>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44437C" w:rsidRDefault="00000000">
            <w:pPr>
              <w:pStyle w:val="TAC"/>
              <w:rPr>
                <w:rFonts w:eastAsia="?? ??" w:cs="Arial"/>
                <w:kern w:val="2"/>
                <w:lang w:eastAsia="ja-JP"/>
              </w:rPr>
            </w:pPr>
            <w:r w:rsidRPr="0044437C">
              <w:rPr>
                <w:rFonts w:eastAsia="?? ??" w:cs="Arial"/>
                <w:kern w:val="2"/>
                <w:lang w:eastAsia="ja-JP"/>
              </w:rPr>
              <w:t>{</w:t>
            </w:r>
            <w:r w:rsidRPr="0044437C">
              <w:rPr>
                <w:kern w:val="2"/>
              </w:rPr>
              <w:t>0, 2, 3, 1</w:t>
            </w:r>
            <w:r w:rsidRPr="0044437C">
              <w:rPr>
                <w:rFonts w:eastAsia="?? ??" w:cs="Arial"/>
                <w:kern w:val="2"/>
                <w:lang w:eastAsia="ja-JP"/>
              </w:rPr>
              <w:t>} for QPSK and 16QAM</w:t>
            </w:r>
          </w:p>
          <w:p w14:paraId="4521D975"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44437C" w:rsidRDefault="00000000">
            <w:pPr>
              <w:pStyle w:val="TAC"/>
              <w:rPr>
                <w:rFonts w:eastAsia="?? ??" w:cs="Arial"/>
                <w:kern w:val="2"/>
                <w:lang w:eastAsia="ja-JP"/>
              </w:rPr>
            </w:pPr>
            <w:r w:rsidRPr="0044437C">
              <w:rPr>
                <w:rFonts w:eastAsia="?? ??" w:cs="Arial"/>
                <w:kern w:val="2"/>
                <w:lang w:eastAsia="ja-JP"/>
              </w:rPr>
              <w:t>{</w:t>
            </w:r>
            <w:r w:rsidRPr="0044437C">
              <w:rPr>
                <w:kern w:val="2"/>
              </w:rPr>
              <w:t>0,0,0,0,2,2,2,2,3,3,3,3,1,1,1,1</w:t>
            </w:r>
            <w:r w:rsidRPr="0044437C">
              <w:rPr>
                <w:rFonts w:eastAsia="?? ??" w:cs="Arial"/>
                <w:kern w:val="2"/>
                <w:lang w:eastAsia="ja-JP"/>
              </w:rPr>
              <w:t>…} for QPSK</w:t>
            </w:r>
          </w:p>
        </w:tc>
      </w:tr>
      <w:tr w:rsidR="00524A5D" w:rsidRPr="0044437C"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44437C" w:rsidRDefault="00000000">
            <w:pPr>
              <w:pStyle w:val="TAL"/>
              <w:rPr>
                <w:kern w:val="2"/>
                <w:lang w:eastAsia="ja-JP"/>
              </w:rPr>
            </w:pPr>
            <w:r w:rsidRPr="0044437C">
              <w:rPr>
                <w:kern w:val="2"/>
                <w:lang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44437C" w:rsidRDefault="00000000">
            <w:pPr>
              <w:pStyle w:val="TAC"/>
              <w:rPr>
                <w:rFonts w:eastAsia="?? ??" w:cs="Arial"/>
                <w:kern w:val="2"/>
                <w:lang w:eastAsia="ja-JP"/>
              </w:rPr>
            </w:pPr>
            <w:r w:rsidRPr="0044437C">
              <w:rPr>
                <w:rFonts w:eastAsia="?? ??" w:cs="Arial"/>
                <w:kern w:val="2"/>
                <w:lang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44437C" w:rsidRDefault="00000000">
            <w:pPr>
              <w:pStyle w:val="TAC"/>
              <w:rPr>
                <w:rFonts w:eastAsia="?? ??" w:cs="Arial"/>
                <w:kern w:val="2"/>
                <w:lang w:eastAsia="ja-JP"/>
              </w:rPr>
            </w:pPr>
            <w:r w:rsidRPr="0044437C">
              <w:rPr>
                <w:rFonts w:eastAsia="?? ??" w:cs="Arial"/>
                <w:kern w:val="2"/>
                <w:lang w:eastAsia="ja-JP"/>
              </w:rPr>
              <w:t>Normal</w:t>
            </w:r>
          </w:p>
        </w:tc>
      </w:tr>
      <w:tr w:rsidR="00524A5D" w:rsidRPr="0044437C"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44437C" w:rsidRDefault="00000000">
            <w:pPr>
              <w:pStyle w:val="TAL"/>
              <w:rPr>
                <w:kern w:val="2"/>
              </w:rPr>
            </w:pPr>
            <w:r w:rsidRPr="0044437C">
              <w:rPr>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44437C" w:rsidRDefault="00000000">
            <w:pPr>
              <w:pStyle w:val="TAC"/>
              <w:rPr>
                <w:rFonts w:cs="Arial"/>
                <w:kern w:val="2"/>
              </w:rPr>
            </w:pPr>
            <w:r w:rsidRPr="0044437C">
              <w:rPr>
                <w:rFonts w:cs="Arial"/>
                <w:kern w:val="2"/>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44437C" w:rsidRDefault="00000000">
            <w:pPr>
              <w:pStyle w:val="TAC"/>
              <w:rPr>
                <w:rFonts w:cs="Arial"/>
                <w:kern w:val="2"/>
              </w:rPr>
            </w:pPr>
            <w:r w:rsidRPr="0044437C">
              <w:rPr>
                <w:rFonts w:cs="Arial"/>
                <w:kern w:val="2"/>
              </w:rPr>
              <w:t>N/A</w:t>
            </w:r>
          </w:p>
        </w:tc>
      </w:tr>
      <w:tr w:rsidR="00524A5D" w:rsidRPr="0044437C"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44437C" w:rsidRDefault="00000000">
            <w:pPr>
              <w:pStyle w:val="TAL"/>
              <w:rPr>
                <w:kern w:val="2"/>
              </w:rPr>
            </w:pPr>
            <w:r w:rsidRPr="0044437C">
              <w:rPr>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44437C" w:rsidRDefault="00000000">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44437C" w:rsidRDefault="00000000">
            <w:pPr>
              <w:pStyle w:val="TAC"/>
              <w:rPr>
                <w:rFonts w:cs="Arial"/>
                <w:kern w:val="2"/>
              </w:rPr>
            </w:pPr>
            <w:r w:rsidRPr="0044437C">
              <w:rPr>
                <w:rFonts w:cs="Arial"/>
                <w:kern w:val="2"/>
              </w:rPr>
              <w:t>1111111111</w:t>
            </w:r>
          </w:p>
        </w:tc>
      </w:tr>
      <w:tr w:rsidR="00524A5D" w:rsidRPr="0044437C"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44437C" w:rsidRDefault="00000000">
            <w:pPr>
              <w:pStyle w:val="TAL"/>
              <w:rPr>
                <w:kern w:val="2"/>
              </w:rPr>
            </w:pPr>
            <w:r w:rsidRPr="0044437C">
              <w:rPr>
                <w:kern w:val="2"/>
              </w:rPr>
              <w:t>HARQ bundling(</w:t>
            </w:r>
            <w:r w:rsidRPr="0044437C">
              <w:t>ce-HARQ-AckBundling</w:t>
            </w:r>
            <w:r w:rsidRPr="0044437C">
              <w:rPr>
                <w:kern w:val="2"/>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44437C" w:rsidRDefault="00000000">
            <w:pPr>
              <w:pStyle w:val="TAC"/>
              <w:rPr>
                <w:rFonts w:cs="Arial"/>
                <w:kern w:val="2"/>
              </w:rPr>
            </w:pPr>
            <w:r w:rsidRPr="0044437C">
              <w:rPr>
                <w:rFonts w:cs="Arial"/>
                <w:kern w:val="2"/>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44437C" w:rsidRDefault="00000000">
            <w:pPr>
              <w:pStyle w:val="TAC"/>
              <w:rPr>
                <w:rFonts w:cs="Arial"/>
                <w:kern w:val="2"/>
              </w:rPr>
            </w:pPr>
            <w:r w:rsidRPr="0044437C">
              <w:rPr>
                <w:rFonts w:cs="Arial"/>
                <w:kern w:val="2"/>
              </w:rPr>
              <w:t>Disabled</w:t>
            </w:r>
          </w:p>
        </w:tc>
      </w:tr>
      <w:tr w:rsidR="00524A5D" w:rsidRPr="0044437C"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44437C" w:rsidRDefault="00000000">
            <w:pPr>
              <w:pStyle w:val="TAL"/>
              <w:rPr>
                <w:kern w:val="2"/>
              </w:rPr>
            </w:pPr>
            <w:r w:rsidRPr="0044437C">
              <w:rPr>
                <w:kern w:val="2"/>
              </w:rPr>
              <w:t>K</w:t>
            </w:r>
            <w:r w:rsidRPr="0044437C">
              <w:rPr>
                <w:kern w:val="2"/>
                <w:vertAlign w:val="subscript"/>
              </w:rPr>
              <w:t>offset</w:t>
            </w:r>
            <w:r w:rsidRPr="0044437C">
              <w:rPr>
                <w:kern w:val="2"/>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44437C" w:rsidRDefault="00000000">
            <w:pPr>
              <w:pStyle w:val="TAC"/>
              <w:rPr>
                <w:rFonts w:eastAsia="?? ??" w:cs="Arial"/>
                <w:kern w:val="2"/>
                <w:lang w:eastAsia="ja-JP"/>
              </w:rPr>
            </w:pPr>
            <w:r w:rsidRPr="0044437C">
              <w:rPr>
                <w:rFonts w:eastAsia="?? ??" w:cs="Arial"/>
                <w:kern w:val="2"/>
                <w:lang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44437C" w:rsidRDefault="00000000">
            <w:pPr>
              <w:pStyle w:val="TAC"/>
              <w:rPr>
                <w:rFonts w:cs="Arial"/>
                <w:kern w:val="2"/>
              </w:rPr>
            </w:pPr>
            <w:r w:rsidRPr="0044437C">
              <w:rPr>
                <w:rFonts w:cs="Arial"/>
                <w:kern w:val="2"/>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44437C" w:rsidRDefault="00000000">
            <w:pPr>
              <w:pStyle w:val="TAC"/>
              <w:rPr>
                <w:rFonts w:cs="Arial"/>
                <w:kern w:val="2"/>
              </w:rPr>
            </w:pPr>
            <w:r w:rsidRPr="0044437C">
              <w:rPr>
                <w:rFonts w:cs="Arial"/>
                <w:kern w:val="2"/>
              </w:rPr>
              <w:t>8</w:t>
            </w:r>
          </w:p>
        </w:tc>
      </w:tr>
      <w:tr w:rsidR="00524A5D" w:rsidRPr="0044437C"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44437C" w:rsidRDefault="00000000">
            <w:pPr>
              <w:pStyle w:val="TAN"/>
            </w:pPr>
            <w:r w:rsidRPr="0044437C">
              <w:rPr>
                <w:rFonts w:cs="Arial"/>
                <w:kern w:val="2"/>
              </w:rPr>
              <w:t>Note 1:</w:t>
            </w:r>
            <w:r w:rsidRPr="0044437C">
              <w:rPr>
                <w:snapToGrid w:val="0"/>
                <w:kern w:val="2"/>
              </w:rPr>
              <w:tab/>
            </w:r>
            <w:r w:rsidRPr="0044437C">
              <w:rPr>
                <w:i/>
                <w:lang w:eastAsia="ja-JP"/>
              </w:rPr>
              <w:t>rv</w:t>
            </w:r>
            <w:r w:rsidRPr="0044437C">
              <w:rPr>
                <w:i/>
                <w:vertAlign w:val="subscript"/>
                <w:lang w:eastAsia="ja-JP"/>
              </w:rPr>
              <w:t>idx</w:t>
            </w:r>
            <w:r w:rsidRPr="0044437C">
              <w:rPr>
                <w:lang w:eastAsia="ja-JP"/>
              </w:rPr>
              <w:t xml:space="preserve"> is defined in TS 36.213</w:t>
            </w:r>
            <w:r w:rsidRPr="0044437C">
              <w:rPr>
                <w:kern w:val="2"/>
              </w:rPr>
              <w:t>[6]</w:t>
            </w:r>
            <w:r w:rsidRPr="0044437C">
              <w:rPr>
                <w:lang w:eastAsia="ja-JP"/>
              </w:rPr>
              <w:t xml:space="preserve"> table 7.1.7.1-2</w:t>
            </w:r>
            <w:r w:rsidRPr="0044437C">
              <w:t>.</w:t>
            </w:r>
          </w:p>
        </w:tc>
      </w:tr>
    </w:tbl>
    <w:p w14:paraId="560F0861" w14:textId="77777777" w:rsidR="00E36978" w:rsidRPr="0044437C" w:rsidRDefault="00E36978" w:rsidP="00E36978">
      <w:pPr>
        <w:rPr>
          <w:snapToGrid w:val="0"/>
        </w:rPr>
      </w:pPr>
      <w:bookmarkStart w:id="2130" w:name="_Toc19838"/>
      <w:bookmarkStart w:id="2131" w:name="_Toc19126"/>
      <w:bookmarkStart w:id="2132" w:name="_Toc13760"/>
    </w:p>
    <w:p w14:paraId="69CD3AC9" w14:textId="77777777" w:rsidR="004D7B8D" w:rsidRPr="0044437C" w:rsidRDefault="00000000" w:rsidP="004D7B8D">
      <w:pPr>
        <w:pStyle w:val="Heading5"/>
        <w:rPr>
          <w:snapToGrid w:val="0"/>
        </w:rPr>
      </w:pPr>
      <w:bookmarkStart w:id="2133" w:name="_Toc194571914"/>
      <w:r w:rsidRPr="0044437C">
        <w:rPr>
          <w:snapToGrid w:val="0"/>
        </w:rPr>
        <w:t>8.2.1.1.1</w:t>
      </w:r>
      <w:r w:rsidRPr="0044437C">
        <w:rPr>
          <w:snapToGrid w:val="0"/>
        </w:rPr>
        <w:tab/>
        <w:t>PDSCH in standalone mode for UE category M1 under NTN fading conditions</w:t>
      </w:r>
      <w:bookmarkEnd w:id="2130"/>
      <w:bookmarkEnd w:id="2131"/>
      <w:bookmarkEnd w:id="2132"/>
      <w:bookmarkEnd w:id="2133"/>
    </w:p>
    <w:p w14:paraId="01552995" w14:textId="77777777" w:rsidR="004D7B8D" w:rsidRPr="0044437C" w:rsidRDefault="004D7B8D" w:rsidP="009E164D">
      <w:pPr>
        <w:pStyle w:val="EditorsNote"/>
        <w:rPr>
          <w:snapToGrid w:val="0"/>
        </w:rPr>
      </w:pPr>
      <w:r w:rsidRPr="0044437C">
        <w:rPr>
          <w:snapToGrid w:val="0"/>
        </w:rPr>
        <w:t>Editor’s Note: This test is incomplete. The following aspects are not yet determined:</w:t>
      </w:r>
    </w:p>
    <w:p w14:paraId="5FF98F5E" w14:textId="3B28F692" w:rsidR="00524A5D" w:rsidRPr="0044437C" w:rsidRDefault="004D7B8D" w:rsidP="009E164D">
      <w:pPr>
        <w:pStyle w:val="EditorsNote"/>
        <w:rPr>
          <w:rFonts w:cs="Arial"/>
          <w:szCs w:val="22"/>
        </w:rPr>
      </w:pPr>
      <w:r w:rsidRPr="0044437C">
        <w:rPr>
          <w:snapToGrid w:val="0"/>
        </w:rPr>
        <w:t>- Minimum Test time is pending.</w:t>
      </w:r>
    </w:p>
    <w:p w14:paraId="3D9DD9B9" w14:textId="77777777" w:rsidR="00524A5D" w:rsidRPr="0044437C" w:rsidRDefault="00000000">
      <w:pPr>
        <w:pStyle w:val="H6"/>
      </w:pPr>
      <w:r w:rsidRPr="0044437C">
        <w:t>8.2.1.1.1.1</w:t>
      </w:r>
      <w:r w:rsidRPr="0044437C">
        <w:tab/>
        <w:t>Test purpose</w:t>
      </w:r>
    </w:p>
    <w:p w14:paraId="6BB65204"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4C754C0D" w14:textId="77777777" w:rsidR="00524A5D" w:rsidRPr="0044437C" w:rsidRDefault="00000000">
      <w:pPr>
        <w:pStyle w:val="H6"/>
      </w:pPr>
      <w:r w:rsidRPr="0044437C">
        <w:rPr>
          <w:snapToGrid w:val="0"/>
          <w:kern w:val="2"/>
        </w:rPr>
        <w:lastRenderedPageBreak/>
        <w:t>8.2.1.1.1.2</w:t>
      </w:r>
      <w:r w:rsidRPr="0044437C">
        <w:tab/>
        <w:t>Test applicability</w:t>
      </w:r>
    </w:p>
    <w:p w14:paraId="4AF37E71" w14:textId="420A9A52" w:rsidR="00524A5D" w:rsidRPr="0044437C" w:rsidRDefault="00000000">
      <w:r w:rsidRPr="0044437C">
        <w:t xml:space="preserve">This test applies to all types of E-UTRA FDD UE release 17 and forward of UE category M1 that supports </w:t>
      </w:r>
      <w:r w:rsidR="00FB10C9" w:rsidRPr="0044437C">
        <w:t>satellite access operation</w:t>
      </w:r>
      <w:r w:rsidRPr="0044437C">
        <w:t>.</w:t>
      </w:r>
    </w:p>
    <w:p w14:paraId="7A468838" w14:textId="77777777" w:rsidR="00524A5D" w:rsidRPr="0044437C" w:rsidRDefault="00000000">
      <w:pPr>
        <w:pStyle w:val="H6"/>
        <w:rPr>
          <w:snapToGrid w:val="0"/>
          <w:kern w:val="2"/>
        </w:rPr>
      </w:pPr>
      <w:r w:rsidRPr="0044437C">
        <w:rPr>
          <w:snapToGrid w:val="0"/>
          <w:kern w:val="2"/>
        </w:rPr>
        <w:t>8.2.1.1.1.3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7EE4BE02" w14:textId="77777777" w:rsidR="00524A5D" w:rsidRPr="0044437C" w:rsidRDefault="00000000">
      <w:r w:rsidRPr="0044437C">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44437C" w:rsidRDefault="00000000" w:rsidP="00E36978">
      <w:pPr>
        <w:pStyle w:val="TH"/>
        <w:rPr>
          <w:lang w:eastAsia="en-GB"/>
        </w:rPr>
      </w:pPr>
      <w:r w:rsidRPr="0044437C">
        <w:rPr>
          <w:lang w:eastAsia="en-GB"/>
        </w:rPr>
        <w:t>Table 8.2.1</w:t>
      </w:r>
      <w:r w:rsidRPr="0044437C">
        <w:t>.1.1.3</w:t>
      </w:r>
      <w:r w:rsidRPr="0044437C">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44437C"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44437C" w:rsidRDefault="00000000">
            <w:pPr>
              <w:pStyle w:val="TAH"/>
              <w:rPr>
                <w:rFonts w:eastAsia="?? ??"/>
              </w:rPr>
            </w:pPr>
            <w:bookmarkStart w:id="2134" w:name="MCCQCTEMPBM_00000559"/>
            <w:r w:rsidRPr="0044437C">
              <w:rPr>
                <w:rFonts w:eastAsia="?? ??"/>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44437C" w:rsidRDefault="00000000">
            <w:pPr>
              <w:pStyle w:val="TAH"/>
              <w:rPr>
                <w:rFonts w:eastAsia="?? ??"/>
              </w:rPr>
            </w:pPr>
            <w:r w:rsidRPr="0044437C">
              <w:rPr>
                <w:rFonts w:eastAsia="?? ??"/>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44437C" w:rsidRDefault="00000000">
            <w:pPr>
              <w:pStyle w:val="TAH"/>
              <w:rPr>
                <w:rFonts w:eastAsia="?? ??"/>
              </w:rPr>
            </w:pPr>
            <w:r w:rsidRPr="0044437C">
              <w:rPr>
                <w:rFonts w:eastAsia="?? ??"/>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44437C" w:rsidRDefault="00000000">
            <w:pPr>
              <w:pStyle w:val="TAH"/>
              <w:rPr>
                <w:rFonts w:eastAsia="?? ??"/>
              </w:rPr>
            </w:pPr>
            <w:r w:rsidRPr="0044437C">
              <w:rPr>
                <w:rFonts w:eastAsia="?? ??"/>
              </w:rPr>
              <w:t xml:space="preserve">Test </w:t>
            </w:r>
            <w:r w:rsidRPr="0044437C">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44437C" w:rsidRDefault="00000000">
            <w:pPr>
              <w:pStyle w:val="TAH"/>
              <w:rPr>
                <w:rFonts w:eastAsia="?? ??"/>
              </w:rPr>
            </w:pPr>
            <w:r w:rsidRPr="0044437C">
              <w:rPr>
                <w:rFonts w:eastAsia="?? ??"/>
              </w:rPr>
              <w:t>Test 3</w:t>
            </w:r>
          </w:p>
        </w:tc>
      </w:tr>
      <w:tr w:rsidR="00524A5D" w:rsidRPr="0044437C"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44437C" w:rsidRDefault="00000000">
            <w:pPr>
              <w:pStyle w:val="TAC"/>
              <w:rPr>
                <w:rFonts w:cs="Arial"/>
                <w:kern w:val="2"/>
              </w:rPr>
            </w:pPr>
            <w:r w:rsidRPr="0044437C">
              <w:rPr>
                <w:rFonts w:cs="Arial"/>
                <w:kern w:val="2"/>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44437C" w:rsidRDefault="00000000">
            <w:pPr>
              <w:pStyle w:val="TAC"/>
            </w:pPr>
            <w:r w:rsidRPr="0044437C">
              <w:t>-3</w:t>
            </w:r>
          </w:p>
        </w:tc>
      </w:tr>
      <w:tr w:rsidR="00524A5D" w:rsidRPr="0044437C"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44437C" w:rsidRDefault="00000000">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44437C" w:rsidRDefault="00000000">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44437C" w:rsidRDefault="00000000">
            <w:pPr>
              <w:pStyle w:val="TAC"/>
            </w:pPr>
            <w:r w:rsidRPr="0044437C">
              <w:t>-3 (Note 1)</w:t>
            </w:r>
          </w:p>
        </w:tc>
      </w:tr>
      <w:tr w:rsidR="00524A5D" w:rsidRPr="0044437C"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44437C" w:rsidRDefault="00000000">
            <w:pPr>
              <w:pStyle w:val="TAC"/>
              <w:rPr>
                <w:rFonts w:cs="Arial"/>
                <w:kern w:val="2"/>
              </w:rPr>
            </w:pPr>
            <m:oMathPara>
              <m:oMath>
                <m:r>
                  <w:rPr>
                    <w:rFonts w:ascii="Cambria Math" w:eastAsia="?? ??" w:hAnsi="Cambria Math" w:cs="Arial"/>
                    <w:kern w:val="2"/>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44437C" w:rsidRDefault="00000000">
            <w:pPr>
              <w:pStyle w:val="TAC"/>
            </w:pPr>
            <w:r w:rsidRPr="0044437C">
              <w:t>0</w:t>
            </w:r>
          </w:p>
        </w:tc>
      </w:tr>
      <w:tr w:rsidR="00524A5D" w:rsidRPr="0044437C"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44437C" w:rsidRDefault="00000000">
            <w:pPr>
              <w:pStyle w:val="TAC"/>
              <w:rPr>
                <w:rFonts w:cs="Arial"/>
                <w:kern w:val="2"/>
              </w:rPr>
            </w:pPr>
            <m:oMathPara>
              <m:oMath>
                <m:r>
                  <w:rPr>
                    <w:rFonts w:ascii="Cambria Math" w:eastAsia="?? ??" w:hAnsi="Cambria Math" w:cs="Arial"/>
                    <w:kern w:val="2"/>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44437C" w:rsidRDefault="00000000">
            <w:pPr>
              <w:pStyle w:val="TAC"/>
            </w:pPr>
            <w:r w:rsidRPr="0044437C">
              <w:t>3</w:t>
            </w:r>
          </w:p>
        </w:tc>
      </w:tr>
      <w:tr w:rsidR="00524A5D" w:rsidRPr="0044437C"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44437C" w:rsidRDefault="00000000">
            <w:pPr>
              <w:pStyle w:val="TAL"/>
            </w:pPr>
            <m:oMath>
              <m:sSub>
                <m:sSubPr>
                  <m:ctrlPr>
                    <w:rPr>
                      <w:rFonts w:ascii="Cambria Math" w:hAnsi="Cambria Math"/>
                      <w:i/>
                    </w:rPr>
                  </m:ctrlPr>
                </m:sSubPr>
                <m:e>
                  <m:r>
                    <w:rPr>
                      <w:rFonts w:ascii="Cambria Math" w:hAnsi="Cambria Math"/>
                    </w:rPr>
                    <m:t>N</m:t>
                  </m:r>
                </m:e>
                <m:sub>
                  <m:r>
                    <w:rPr>
                      <w:rFonts w:ascii="Cambria Math" w:hAnsi="Cambria Math"/>
                    </w:rPr>
                    <m:t>oc</m:t>
                  </m:r>
                </m:sub>
              </m:sSub>
            </m:oMath>
            <w:r w:rsidRPr="0044437C">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44437C" w:rsidRDefault="00000000">
            <w:pPr>
              <w:pStyle w:val="TAC"/>
            </w:pPr>
            <w:r w:rsidRPr="0044437C">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44437C" w:rsidRDefault="00000000">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44437C" w:rsidRDefault="00000000">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44437C" w:rsidRDefault="00000000">
            <w:pPr>
              <w:pStyle w:val="TAC"/>
            </w:pPr>
            <w:r w:rsidRPr="0044437C">
              <w:t>-98</w:t>
            </w:r>
          </w:p>
        </w:tc>
      </w:tr>
      <w:tr w:rsidR="00524A5D" w:rsidRPr="0044437C"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44437C" w:rsidRDefault="00000000">
            <w:pPr>
              <w:pStyle w:val="TAL"/>
              <w:rPr>
                <w:position w:val="-12"/>
              </w:rPr>
            </w:pPr>
            <w:r w:rsidRPr="0044437C">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44437C" w:rsidRDefault="00000000">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44437C" w:rsidRDefault="00000000">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44437C" w:rsidRDefault="00000000">
            <w:pPr>
              <w:pStyle w:val="TAC"/>
            </w:pPr>
            <w:r w:rsidRPr="0044437C">
              <w:t>CE Mode B</w:t>
            </w:r>
          </w:p>
        </w:tc>
      </w:tr>
      <w:tr w:rsidR="00524A5D" w:rsidRPr="0044437C"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44437C" w:rsidRDefault="00000000">
            <w:pPr>
              <w:pStyle w:val="TAL"/>
            </w:pPr>
            <w:r w:rsidRPr="0044437C">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44437C" w:rsidRDefault="00000000">
            <w:pPr>
              <w:pStyle w:val="TAC"/>
            </w:pPr>
            <w:r w:rsidRPr="0044437C">
              <w:t>1</w:t>
            </w:r>
          </w:p>
        </w:tc>
      </w:tr>
      <w:tr w:rsidR="00524A5D" w:rsidRPr="0044437C"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44437C" w:rsidRDefault="00000000">
            <w:pPr>
              <w:pStyle w:val="TAL"/>
              <w:rPr>
                <w:rFonts w:cs="Arial"/>
              </w:rPr>
            </w:pPr>
            <w:r w:rsidRPr="0044437C">
              <w:rPr>
                <w:rFonts w:cs="Arial"/>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44437C" w:rsidRDefault="00000000">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44437C" w:rsidRDefault="00000000">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44437C" w:rsidRDefault="00000000">
            <w:pPr>
              <w:pStyle w:val="TAC"/>
            </w:pPr>
            <w:r w:rsidRPr="0044437C">
              <w:t>2</w:t>
            </w:r>
          </w:p>
        </w:tc>
      </w:tr>
      <w:tr w:rsidR="00524A5D" w:rsidRPr="0044437C"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44437C" w:rsidRDefault="00000000">
            <w:pPr>
              <w:pStyle w:val="TAL"/>
              <w:rPr>
                <w:rFonts w:cs="Arial"/>
              </w:rPr>
            </w:pPr>
            <w:r w:rsidRPr="0044437C">
              <w:rPr>
                <w:rFonts w:cs="Arial"/>
              </w:rPr>
              <w:t>Maximum number of repetitions</w:t>
            </w:r>
          </w:p>
          <w:p w14:paraId="459D7B90" w14:textId="77777777" w:rsidR="00524A5D" w:rsidRPr="0044437C" w:rsidRDefault="00000000">
            <w:pPr>
              <w:pStyle w:val="TAL"/>
              <w:rPr>
                <w:rFonts w:cs="Arial"/>
              </w:rPr>
            </w:pPr>
            <w:r w:rsidRPr="0044437C">
              <w:rPr>
                <w:rFonts w:cs="Arial"/>
                <w:lang w:eastAsia="ja-JP"/>
              </w:rPr>
              <w:t>(</w:t>
            </w:r>
            <w:r w:rsidRPr="0044437C">
              <w:rPr>
                <w:rFonts w:cs="Arial"/>
              </w:rPr>
              <w:t>for PDSCH (</w:t>
            </w:r>
            <w:r w:rsidRPr="0044437C">
              <w:rPr>
                <w:i/>
              </w:rPr>
              <w:t>pdsch-maxNumRepetitionCEmodeA/ pdsch-maxNumRepetitionCEmodeB</w:t>
            </w:r>
            <w:r w:rsidRPr="0044437C">
              <w:rPr>
                <w:rFonts w:cs="Arial"/>
              </w:rPr>
              <w:t>)</w:t>
            </w:r>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44437C" w:rsidRDefault="00000000">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44437C" w:rsidRDefault="00000000">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44437C" w:rsidRDefault="00000000">
            <w:pPr>
              <w:pStyle w:val="TAC"/>
            </w:pPr>
            <w:r w:rsidRPr="0044437C">
              <w:t>Not configured</w:t>
            </w:r>
          </w:p>
        </w:tc>
      </w:tr>
      <w:tr w:rsidR="00524A5D" w:rsidRPr="0044437C"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44437C" w:rsidRDefault="00000000">
            <w:pPr>
              <w:pStyle w:val="TAL"/>
              <w:rPr>
                <w:rFonts w:cs="Arial"/>
              </w:rPr>
            </w:pPr>
            <w:r w:rsidRPr="0044437C">
              <w:rPr>
                <w:rFonts w:cs="Arial"/>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44437C" w:rsidRDefault="00000000">
            <w:pPr>
              <w:pStyle w:val="TAC"/>
            </w:pPr>
            <w:r w:rsidRPr="0044437C">
              <w:t>64</w:t>
            </w:r>
          </w:p>
        </w:tc>
      </w:tr>
      <w:tr w:rsidR="00524A5D" w:rsidRPr="0044437C"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44437C" w:rsidRDefault="00000000">
            <w:pPr>
              <w:pStyle w:val="TAL"/>
              <w:rPr>
                <w:rFonts w:cs="Arial"/>
                <w:lang w:eastAsia="ja-JP"/>
              </w:rPr>
            </w:pPr>
            <w:r w:rsidRPr="0044437C">
              <w:rPr>
                <w:rFonts w:cs="Arial"/>
              </w:rPr>
              <w:t>Frequency hopping</w:t>
            </w:r>
          </w:p>
          <w:p w14:paraId="68F0A180" w14:textId="77777777" w:rsidR="00524A5D" w:rsidRPr="0044437C" w:rsidRDefault="00000000">
            <w:pPr>
              <w:pStyle w:val="TAL"/>
              <w:rPr>
                <w:rFonts w:cs="Arial"/>
                <w:lang w:eastAsia="ja-JP"/>
              </w:rPr>
            </w:pPr>
            <w:r w:rsidRPr="0044437C">
              <w:rPr>
                <w:rFonts w:cs="Arial"/>
                <w:lang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44437C" w:rsidRDefault="00000000">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44437C" w:rsidRDefault="00000000">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44437C" w:rsidRDefault="00000000">
            <w:pPr>
              <w:pStyle w:val="TAC"/>
            </w:pPr>
            <w:r w:rsidRPr="0044437C">
              <w:t>Disabled</w:t>
            </w:r>
          </w:p>
        </w:tc>
      </w:tr>
      <w:tr w:rsidR="00524A5D" w:rsidRPr="0044437C"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44437C" w:rsidRDefault="00000000">
            <w:pPr>
              <w:pStyle w:val="TAL"/>
              <w:rPr>
                <w:rFonts w:cs="Arial"/>
                <w:lang w:eastAsia="ja-JP"/>
              </w:rPr>
            </w:pPr>
            <w:r w:rsidRPr="0044437C">
              <w:rPr>
                <w:rFonts w:cs="Arial"/>
              </w:rPr>
              <w:t>Frequency hopping offset</w:t>
            </w:r>
          </w:p>
          <w:p w14:paraId="14637B4F" w14:textId="77777777" w:rsidR="00524A5D" w:rsidRPr="0044437C" w:rsidRDefault="00000000">
            <w:pPr>
              <w:pStyle w:val="TAL"/>
              <w:rPr>
                <w:rFonts w:cs="Arial"/>
                <w:lang w:eastAsia="ja-JP"/>
              </w:rPr>
            </w:pPr>
            <w:r w:rsidRPr="0044437C">
              <w:rPr>
                <w:rFonts w:cs="Arial"/>
                <w:lang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44437C" w:rsidRDefault="00000000">
            <w:pPr>
              <w:pStyle w:val="TAC"/>
            </w:pPr>
            <w:r w:rsidRPr="0044437C">
              <w:t>N/A</w:t>
            </w:r>
          </w:p>
        </w:tc>
      </w:tr>
      <w:tr w:rsidR="00524A5D" w:rsidRPr="0044437C"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44437C" w:rsidRDefault="00000000">
            <w:pPr>
              <w:pStyle w:val="TAL"/>
              <w:rPr>
                <w:rFonts w:cs="Arial"/>
                <w:lang w:eastAsia="ja-JP"/>
              </w:rPr>
            </w:pPr>
            <w:r w:rsidRPr="0044437C">
              <w:rPr>
                <w:rFonts w:cs="Arial"/>
                <w:lang w:eastAsia="ja-JP"/>
              </w:rPr>
              <w:t>Frequency hopping interval</w:t>
            </w:r>
          </w:p>
          <w:p w14:paraId="28811F3E" w14:textId="77777777" w:rsidR="00524A5D" w:rsidRPr="0044437C" w:rsidRDefault="00000000">
            <w:pPr>
              <w:pStyle w:val="TAL"/>
              <w:rPr>
                <w:rFonts w:cs="Arial"/>
                <w:lang w:eastAsia="ja-JP"/>
              </w:rPr>
            </w:pPr>
            <w:r w:rsidRPr="0044437C">
              <w:rPr>
                <w:rFonts w:cs="Arial"/>
                <w:lang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44437C" w:rsidRDefault="00000000">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44437C" w:rsidRDefault="00000000">
            <w:pPr>
              <w:pStyle w:val="TAC"/>
            </w:pPr>
            <w:r w:rsidRPr="0044437C">
              <w:t>N/A</w:t>
            </w:r>
          </w:p>
        </w:tc>
      </w:tr>
      <w:tr w:rsidR="00524A5D" w:rsidRPr="0044437C"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44437C" w:rsidRDefault="00000000">
            <w:pPr>
              <w:pStyle w:val="TAL"/>
              <w:rPr>
                <w:rFonts w:cs="Arial"/>
                <w:lang w:eastAsia="ja-JP"/>
              </w:rPr>
            </w:pPr>
            <w:r w:rsidRPr="0044437C">
              <w:rPr>
                <w:rFonts w:cs="Arial"/>
                <w:lang w:eastAsia="ja-JP"/>
              </w:rPr>
              <w:t>MPDCCH transmission duration</w:t>
            </w:r>
          </w:p>
          <w:p w14:paraId="76068FC2" w14:textId="77777777" w:rsidR="00524A5D" w:rsidRPr="0044437C" w:rsidRDefault="00000000">
            <w:pPr>
              <w:pStyle w:val="TAL"/>
              <w:rPr>
                <w:rFonts w:cs="Arial"/>
                <w:lang w:eastAsia="ja-JP"/>
              </w:rPr>
            </w:pPr>
            <w:r w:rsidRPr="0044437C">
              <w:rPr>
                <w:rFonts w:cs="Arial"/>
                <w:lang w:eastAsia="ja-JP"/>
              </w:rPr>
              <w:t>(m</w:t>
            </w:r>
            <w:r w:rsidRPr="0044437C">
              <w:rPr>
                <w:rFonts w:cs="Arial"/>
              </w:rPr>
              <w:t>PDCCH</w:t>
            </w:r>
            <w:r w:rsidRPr="0044437C">
              <w:rPr>
                <w:rFonts w:cs="Arial"/>
                <w:lang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44437C" w:rsidRDefault="00000000">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44437C" w:rsidRDefault="00000000">
            <w:pPr>
              <w:pStyle w:val="TAC"/>
            </w:pPr>
            <w:r w:rsidRPr="0044437C">
              <w:t>64</w:t>
            </w:r>
          </w:p>
        </w:tc>
      </w:tr>
      <w:tr w:rsidR="00524A5D" w:rsidRPr="0044437C"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44437C" w:rsidRDefault="00000000">
            <w:pPr>
              <w:pStyle w:val="TAL"/>
              <w:rPr>
                <w:rFonts w:cs="Arial"/>
                <w:lang w:eastAsia="ja-JP"/>
              </w:rPr>
            </w:pPr>
            <w:r w:rsidRPr="0044437C">
              <w:rPr>
                <w:rFonts w:cs="Arial"/>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44437C" w:rsidRDefault="00000000">
            <w:pPr>
              <w:pStyle w:val="TAC"/>
            </w:pPr>
            <w:r w:rsidRPr="0044437C">
              <w:t>64</w:t>
            </w:r>
          </w:p>
        </w:tc>
      </w:tr>
      <w:tr w:rsidR="00524A5D" w:rsidRPr="0044437C"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44437C" w:rsidRDefault="00000000">
            <w:pPr>
              <w:pStyle w:val="TAL"/>
              <w:rPr>
                <w:rFonts w:cs="Arial"/>
                <w:lang w:eastAsia="ja-JP"/>
              </w:rPr>
            </w:pPr>
            <w:r w:rsidRPr="0044437C">
              <w:rPr>
                <w:rFonts w:cs="Arial"/>
                <w:lang w:eastAsia="ja-JP"/>
              </w:rPr>
              <w:t>Number of narrowbands for frequency hopping</w:t>
            </w:r>
          </w:p>
          <w:p w14:paraId="582EB8A0" w14:textId="77777777" w:rsidR="00524A5D" w:rsidRPr="0044437C" w:rsidRDefault="00000000">
            <w:pPr>
              <w:pStyle w:val="TAL"/>
              <w:rPr>
                <w:rFonts w:cs="Arial"/>
                <w:lang w:eastAsia="ja-JP"/>
              </w:rPr>
            </w:pPr>
            <w:r w:rsidRPr="0044437C">
              <w:rPr>
                <w:rFonts w:cs="Arial"/>
                <w:lang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44437C" w:rsidRDefault="00000000">
            <w:pPr>
              <w:pStyle w:val="TAC"/>
            </w:pPr>
            <w:r w:rsidRPr="0044437C">
              <w:t>N/A</w:t>
            </w:r>
          </w:p>
        </w:tc>
      </w:tr>
      <w:tr w:rsidR="00524A5D" w:rsidRPr="0044437C"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44437C" w:rsidRDefault="00000000">
            <w:pPr>
              <w:pStyle w:val="TAL"/>
              <w:rPr>
                <w:lang w:eastAsia="ja-JP"/>
              </w:rPr>
            </w:pPr>
            <w:r w:rsidRPr="0044437C">
              <w:rPr>
                <w:lang w:eastAsia="ja-JP"/>
              </w:rPr>
              <w:t>Starting subframe configuration for MPDCCH</w:t>
            </w:r>
          </w:p>
          <w:p w14:paraId="3B1847B5" w14:textId="77777777" w:rsidR="00524A5D" w:rsidRPr="0044437C" w:rsidRDefault="00000000">
            <w:pPr>
              <w:pStyle w:val="TAL"/>
              <w:rPr>
                <w:lang w:eastAsia="ja-JP"/>
              </w:rPr>
            </w:pPr>
            <w:r w:rsidRPr="0044437C">
              <w:rPr>
                <w:lang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44437C" w:rsidRDefault="00000000">
            <w:pPr>
              <w:pStyle w:val="TAC"/>
            </w:pPr>
            <w:r w:rsidRPr="0044437C">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44437C" w:rsidRDefault="00000000">
            <w:pPr>
              <w:pStyle w:val="TAC"/>
            </w:pPr>
            <w:r w:rsidRPr="0044437C">
              <w:t>2.5</w:t>
            </w:r>
          </w:p>
        </w:tc>
      </w:tr>
      <w:tr w:rsidR="00524A5D" w:rsidRPr="0044437C"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44437C" w:rsidRDefault="00000000">
            <w:pPr>
              <w:pStyle w:val="TAL"/>
              <w:rPr>
                <w:rFonts w:cs="Arial"/>
                <w:lang w:eastAsia="ja-JP"/>
              </w:rPr>
            </w:pPr>
            <w:r w:rsidRPr="0044437C">
              <w:rPr>
                <w:rFonts w:cs="Arial"/>
                <w:lang w:eastAsia="ja-JP"/>
              </w:rPr>
              <w:t>Narrowband for MPDCCH</w:t>
            </w:r>
          </w:p>
          <w:p w14:paraId="10BBE48D" w14:textId="77777777" w:rsidR="00524A5D" w:rsidRPr="0044437C" w:rsidRDefault="00000000">
            <w:pPr>
              <w:pStyle w:val="TAL"/>
              <w:rPr>
                <w:rFonts w:cs="Arial"/>
                <w:lang w:eastAsia="ja-JP"/>
              </w:rPr>
            </w:pPr>
            <w:r w:rsidRPr="0044437C">
              <w:rPr>
                <w:rFonts w:cs="Arial"/>
                <w:lang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44437C" w:rsidRDefault="00000000">
            <w:pPr>
              <w:pStyle w:val="TAC"/>
            </w:pPr>
            <w:r w:rsidRPr="0044437C">
              <w:t>0</w:t>
            </w:r>
          </w:p>
        </w:tc>
      </w:tr>
      <w:tr w:rsidR="00524A5D" w:rsidRPr="0044437C"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44437C" w:rsidRDefault="00000000">
            <w:pPr>
              <w:pStyle w:val="TAL"/>
              <w:rPr>
                <w:lang w:eastAsia="ja-JP"/>
              </w:rPr>
            </w:pPr>
            <w:r w:rsidRPr="0044437C">
              <w:rPr>
                <w:lang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44437C" w:rsidRDefault="00000000">
            <w:pPr>
              <w:pStyle w:val="TAC"/>
            </w:pPr>
            <w:r w:rsidRPr="0044437C">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44437C" w:rsidRDefault="00000000">
            <w:pPr>
              <w:pStyle w:val="TAC"/>
            </w:pPr>
            <w:r w:rsidRPr="0044437C">
              <w:t>24</w:t>
            </w:r>
          </w:p>
        </w:tc>
      </w:tr>
      <w:tr w:rsidR="00524A5D" w:rsidRPr="0044437C"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44437C" w:rsidRDefault="00000000">
            <w:pPr>
              <w:pStyle w:val="TAN"/>
            </w:pPr>
            <w:r w:rsidRPr="0044437C">
              <w:t>Note 1:</w:t>
            </w:r>
            <w:r w:rsidRPr="0044437C">
              <w:tab/>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=1</m:t>
              </m:r>
            </m:oMath>
            <w:r w:rsidRPr="0044437C">
              <w:t>.</w:t>
            </w:r>
          </w:p>
          <w:p w14:paraId="37706A21" w14:textId="77777777" w:rsidR="00524A5D" w:rsidRPr="0044437C" w:rsidRDefault="00000000">
            <w:pPr>
              <w:pStyle w:val="TAN"/>
            </w:pPr>
            <w:r w:rsidRPr="0044437C">
              <w:t>Note 2:</w:t>
            </w:r>
            <w:r w:rsidRPr="0044437C">
              <w:tab/>
              <w:t>For each test,</w:t>
            </w:r>
            <w:r w:rsidRPr="0044437C">
              <w:rPr>
                <w:rFonts w:eastAsia="Malgun Gothic"/>
              </w:rPr>
              <w:t xml:space="preserve"> </w:t>
            </w:r>
            <w:r w:rsidRPr="0044437C">
              <w:t>DC subcarrier puncturing shall be considered.</w:t>
            </w:r>
          </w:p>
          <w:p w14:paraId="6EA45312" w14:textId="77777777" w:rsidR="00524A5D" w:rsidRPr="0044437C" w:rsidRDefault="00000000">
            <w:pPr>
              <w:pStyle w:val="TAN"/>
              <w:rPr>
                <w:rFonts w:eastAsia="?? ??"/>
                <w:lang w:eastAsia="ja-JP"/>
              </w:rPr>
            </w:pPr>
            <w:r w:rsidRPr="0044437C">
              <w:t>Note 3:</w:t>
            </w:r>
            <w:r w:rsidRPr="0044437C">
              <w:tab/>
              <w:t>If not otherwise stated, the values in this table refer to parameters in TS 36.211 [3] or/and TS 36.213 as appropriate.</w:t>
            </w:r>
          </w:p>
        </w:tc>
      </w:tr>
      <w:bookmarkEnd w:id="2134"/>
    </w:tbl>
    <w:p w14:paraId="5EB820AC" w14:textId="77777777" w:rsidR="00524A5D" w:rsidRPr="0044437C" w:rsidRDefault="00524A5D"/>
    <w:p w14:paraId="58CA4EEF" w14:textId="77777777" w:rsidR="00524A5D" w:rsidRPr="0044437C" w:rsidRDefault="00000000" w:rsidP="00591F55">
      <w:pPr>
        <w:pStyle w:val="TH"/>
        <w:rPr>
          <w:lang w:eastAsia="en-GB"/>
        </w:rPr>
      </w:pPr>
      <w:r w:rsidRPr="0044437C">
        <w:rPr>
          <w:lang w:eastAsia="en-GB"/>
        </w:rPr>
        <w:lastRenderedPageBreak/>
        <w:t>Table 8.2.</w:t>
      </w:r>
      <w:r w:rsidRPr="0044437C">
        <w:t>1</w:t>
      </w:r>
      <w:r w:rsidRPr="0044437C">
        <w:rPr>
          <w:lang w:eastAsia="en-GB"/>
        </w:rPr>
        <w:t>.1</w:t>
      </w:r>
      <w:r w:rsidRPr="0044437C">
        <w:t>.1.3</w:t>
      </w:r>
      <w:r w:rsidRPr="0044437C">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44437C" w:rsidRDefault="00000000">
            <w:pPr>
              <w:pStyle w:val="TAH"/>
              <w:rPr>
                <w:rFonts w:cs="Arial"/>
                <w:kern w:val="2"/>
              </w:rPr>
            </w:pPr>
            <w:bookmarkStart w:id="2135" w:name="MCCQCTEMPBM_00000560"/>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44437C" w:rsidRDefault="00000000">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44437C" w:rsidRDefault="00000000">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44437C" w:rsidRDefault="00000000">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44437C" w:rsidRDefault="00000000">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44437C" w:rsidRDefault="00000000">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44437C" w:rsidRDefault="00000000">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44437C" w:rsidRDefault="00000000">
            <w:pPr>
              <w:pStyle w:val="TAH"/>
              <w:rPr>
                <w:rFonts w:cs="Arial"/>
                <w:kern w:val="2"/>
              </w:rPr>
            </w:pPr>
            <w:r w:rsidRPr="0044437C">
              <w:rPr>
                <w:rFonts w:cs="Arial"/>
                <w:kern w:val="2"/>
              </w:rPr>
              <w:t>UE Category</w:t>
            </w:r>
          </w:p>
        </w:tc>
      </w:tr>
      <w:tr w:rsidR="00524A5D" w:rsidRPr="0044437C"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44437C" w:rsidRDefault="00000000">
            <w:pPr>
              <w:pStyle w:val="TAH"/>
              <w:rPr>
                <w:rFonts w:cs="Arial"/>
                <w:kern w:val="2"/>
              </w:rPr>
            </w:pPr>
            <w:r w:rsidRPr="0044437C">
              <w:rPr>
                <w:rFonts w:cs="Arial"/>
                <w:kern w:val="2"/>
              </w:rPr>
              <w:t>Fraction of Maximum</w:t>
            </w:r>
          </w:p>
          <w:p w14:paraId="6BFAEC8A" w14:textId="77777777" w:rsidR="00524A5D" w:rsidRPr="0044437C" w:rsidRDefault="00000000">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44437C" w:rsidRDefault="00000000">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44437C" w:rsidRDefault="00524A5D">
            <w:pPr>
              <w:pStyle w:val="TAH"/>
              <w:rPr>
                <w:rFonts w:cs="Arial"/>
                <w:kern w:val="2"/>
              </w:rPr>
            </w:pPr>
          </w:p>
        </w:tc>
      </w:tr>
      <w:tr w:rsidR="00524A5D" w:rsidRPr="0044437C"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44437C" w:rsidRDefault="00000000">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44437C" w:rsidRDefault="00000000">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44437C" w:rsidRDefault="00000000">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44437C" w:rsidRDefault="00000000">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44437C" w:rsidRDefault="00000000">
            <w:pPr>
              <w:pStyle w:val="TAC"/>
              <w:rPr>
                <w:rFonts w:cs="Arial"/>
                <w:kern w:val="2"/>
              </w:rPr>
            </w:pPr>
            <w:r w:rsidRPr="0044437C">
              <w:rPr>
                <w:rFonts w:cs="Arial"/>
                <w:kern w:val="2"/>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44437C" w:rsidRDefault="00000000">
            <w:pPr>
              <w:pStyle w:val="TAC"/>
              <w:rPr>
                <w:rFonts w:cs="Arial"/>
                <w:kern w:val="2"/>
              </w:rPr>
            </w:pPr>
            <w:r w:rsidRPr="0044437C">
              <w:rPr>
                <w:rFonts w:cs="Arial"/>
                <w:kern w:val="2"/>
              </w:rPr>
              <w:t>M1</w:t>
            </w:r>
          </w:p>
        </w:tc>
      </w:tr>
      <w:tr w:rsidR="00524A5D" w:rsidRPr="0044437C"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44437C" w:rsidRDefault="00000000">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44437C" w:rsidRDefault="00000000">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44437C" w:rsidRDefault="00000000">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44437C" w:rsidRDefault="00000000">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44437C" w:rsidRDefault="00000000">
            <w:pPr>
              <w:pStyle w:val="TAC"/>
              <w:rPr>
                <w:rFonts w:cs="Arial"/>
                <w:kern w:val="2"/>
              </w:rPr>
            </w:pPr>
            <w:r w:rsidRPr="0044437C">
              <w:rPr>
                <w:rFonts w:cs="Arial"/>
                <w:kern w:val="2"/>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44437C" w:rsidRDefault="00000000">
            <w:pPr>
              <w:pStyle w:val="TAC"/>
              <w:rPr>
                <w:rFonts w:cs="Arial"/>
                <w:kern w:val="2"/>
              </w:rPr>
            </w:pPr>
            <w:r w:rsidRPr="0044437C">
              <w:rPr>
                <w:rFonts w:cs="Arial"/>
                <w:kern w:val="2"/>
              </w:rPr>
              <w:t>M1</w:t>
            </w:r>
          </w:p>
        </w:tc>
      </w:tr>
      <w:tr w:rsidR="00524A5D" w:rsidRPr="0044437C"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44437C" w:rsidRDefault="00000000">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44437C" w:rsidRDefault="00000000">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44437C" w:rsidRDefault="00000000">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44437C" w:rsidRDefault="00000000">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44437C" w:rsidRDefault="00000000">
            <w:pPr>
              <w:pStyle w:val="TAC"/>
              <w:rPr>
                <w:rFonts w:cs="Arial"/>
                <w:kern w:val="2"/>
              </w:rPr>
            </w:pPr>
            <w:r w:rsidRPr="0044437C">
              <w:rPr>
                <w:rFonts w:cs="Arial"/>
                <w:kern w:val="2"/>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44437C" w:rsidRDefault="00000000">
            <w:pPr>
              <w:pStyle w:val="TAC"/>
              <w:rPr>
                <w:rFonts w:cs="Arial"/>
                <w:kern w:val="2"/>
              </w:rPr>
            </w:pPr>
            <w:r w:rsidRPr="0044437C">
              <w:rPr>
                <w:rFonts w:cs="Arial"/>
                <w:lang w:eastAsia="ja-JP"/>
              </w:rPr>
              <w:t>M1</w:t>
            </w:r>
          </w:p>
        </w:tc>
      </w:tr>
      <w:bookmarkEnd w:id="2135"/>
    </w:tbl>
    <w:p w14:paraId="5C961A3A" w14:textId="77777777" w:rsidR="00524A5D" w:rsidRPr="0044437C" w:rsidRDefault="00524A5D"/>
    <w:p w14:paraId="0578F891" w14:textId="77777777" w:rsidR="00524A5D" w:rsidRPr="0044437C" w:rsidRDefault="00000000">
      <w:pPr>
        <w:rPr>
          <w:lang w:eastAsia="zh-TW"/>
        </w:rPr>
      </w:pPr>
      <w:r w:rsidRPr="0044437C">
        <w:t>The normative reference for this requirement is TS 36.102[11] clause 8.2.1.1.1.1</w:t>
      </w:r>
      <w:r w:rsidRPr="0044437C">
        <w:rPr>
          <w:lang w:eastAsia="zh-TW"/>
        </w:rPr>
        <w:t>.</w:t>
      </w:r>
    </w:p>
    <w:p w14:paraId="0CE48FD2" w14:textId="77777777" w:rsidR="00524A5D" w:rsidRPr="0044437C" w:rsidRDefault="00000000">
      <w:pPr>
        <w:pStyle w:val="H6"/>
        <w:rPr>
          <w:snapToGrid w:val="0"/>
          <w:kern w:val="2"/>
        </w:rPr>
      </w:pPr>
      <w:r w:rsidRPr="0044437C">
        <w:rPr>
          <w:snapToGrid w:val="0"/>
          <w:kern w:val="2"/>
        </w:rPr>
        <w:t>8.2.1.1.1.4</w:t>
      </w:r>
      <w:r w:rsidRPr="0044437C">
        <w:rPr>
          <w:snapToGrid w:val="0"/>
          <w:kern w:val="2"/>
        </w:rPr>
        <w:tab/>
        <w:t>Test description</w:t>
      </w:r>
    </w:p>
    <w:p w14:paraId="376E2728" w14:textId="77777777" w:rsidR="00524A5D" w:rsidRPr="0044437C" w:rsidRDefault="00000000">
      <w:pPr>
        <w:pStyle w:val="H6"/>
      </w:pPr>
      <w:r w:rsidRPr="0044437C">
        <w:t>8.2.1.1.1.4.1</w:t>
      </w:r>
      <w:r w:rsidRPr="0044437C">
        <w:tab/>
        <w:t>Initial conditions</w:t>
      </w:r>
    </w:p>
    <w:p w14:paraId="17E1086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F0BBC85" w14:textId="77777777" w:rsidR="00524A5D" w:rsidRPr="0044437C" w:rsidRDefault="00000000">
      <w:r w:rsidRPr="0044437C">
        <w:t>Configurations of PDSCH and MPDCCH before measurement are specified in Annex C.2.</w:t>
      </w:r>
    </w:p>
    <w:p w14:paraId="704C0C23" w14:textId="458B4C49" w:rsidR="00524A5D" w:rsidRPr="0044437C" w:rsidRDefault="00000000">
      <w:r w:rsidRPr="0044437C">
        <w:t>Test Environment: Normal, as defined in TS 36.508 [</w:t>
      </w:r>
      <w:r w:rsidR="00730853" w:rsidRPr="0044437C">
        <w:t>12</w:t>
      </w:r>
      <w:r w:rsidRPr="0044437C">
        <w:t>] clause 4.1.</w:t>
      </w:r>
    </w:p>
    <w:p w14:paraId="307A820B" w14:textId="0BFA5D85" w:rsidR="00524A5D" w:rsidRPr="0044437C" w:rsidRDefault="00000000">
      <w:pPr>
        <w:rPr>
          <w:lang w:eastAsia="zh-TW"/>
        </w:rPr>
      </w:pPr>
      <w:r w:rsidRPr="0044437C">
        <w:t>Frequencies to be tested: Mid Range, as defined in TS 36.508 [</w:t>
      </w:r>
      <w:r w:rsidR="00730853" w:rsidRPr="0044437C">
        <w:t>12</w:t>
      </w:r>
      <w:r w:rsidRPr="0044437C">
        <w:t>] clause 4.3.1.1.</w:t>
      </w:r>
    </w:p>
    <w:p w14:paraId="66DBA60D" w14:textId="1EE2785B" w:rsidR="00524A5D" w:rsidRPr="0044437C" w:rsidRDefault="00000000">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in </w:t>
      </w:r>
      <w:r w:rsidRPr="0044437C">
        <w:t xml:space="preserve">Table </w:t>
      </w:r>
      <w:r w:rsidRPr="0044437C">
        <w:rPr>
          <w:rFonts w:eastAsiaTheme="minorEastAsia"/>
        </w:rPr>
        <w:t>8.2.1.1.1.3-2</w:t>
      </w:r>
      <w:r w:rsidRPr="0044437C">
        <w:t xml:space="preserve"> as defined in TS 36.508 [</w:t>
      </w:r>
      <w:r w:rsidR="00730853" w:rsidRPr="0044437C">
        <w:t>12</w:t>
      </w:r>
      <w:r w:rsidRPr="0044437C">
        <w:t>] clause 4.3.1.</w:t>
      </w:r>
      <w:r w:rsidRPr="0044437C">
        <w:rPr>
          <w:lang w:eastAsia="zh-TW"/>
        </w:rPr>
        <w:t>1</w:t>
      </w:r>
      <w:r w:rsidRPr="0044437C">
        <w:t>.</w:t>
      </w:r>
    </w:p>
    <w:p w14:paraId="137E3A8F" w14:textId="71300802"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w:t>
      </w:r>
      <w:r w:rsidR="00730853" w:rsidRPr="0044437C">
        <w:rPr>
          <w:rFonts w:eastAsia="Malgun Gothic"/>
        </w:rPr>
        <w:t>12</w:t>
      </w:r>
      <w:r w:rsidRPr="0044437C">
        <w:rPr>
          <w:rFonts w:eastAsia="Malgun Gothic"/>
        </w:rPr>
        <w:t>] Annex A, Figure A.9 using only main UE Tx/Rx antenna.</w:t>
      </w:r>
    </w:p>
    <w:p w14:paraId="6C9940C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8.2.1.1-1, 8.2.1.1-2 and 8.2.1.1.1.3-1 as appropriate.</w:t>
      </w:r>
    </w:p>
    <w:p w14:paraId="4E56574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H.1 and H.3.2.</w:t>
      </w:r>
    </w:p>
    <w:p w14:paraId="615E06F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F3F28D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5.6.1 is provided to the UE by any preconfigured means.</w:t>
      </w:r>
    </w:p>
    <w:p w14:paraId="650DE55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8A31941" w14:textId="5AB02378"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3A-RF-CE according to TS 36.508[</w:t>
      </w:r>
      <w:r w:rsidR="00730853" w:rsidRPr="0044437C">
        <w:rPr>
          <w:rFonts w:eastAsia="Malgun Gothic"/>
        </w:rPr>
        <w:t>12</w:t>
      </w:r>
      <w:r w:rsidRPr="0044437C">
        <w:rPr>
          <w:rFonts w:eastAsia="Malgun Gothic"/>
        </w:rPr>
        <w:t>] clause 5.2A.2AA. Message contents are defined in clause 8.2.1.1.1.4.3.</w:t>
      </w:r>
    </w:p>
    <w:p w14:paraId="540CAE8D" w14:textId="77777777" w:rsidR="00524A5D" w:rsidRPr="0044437C" w:rsidRDefault="00000000">
      <w:pPr>
        <w:pStyle w:val="H6"/>
      </w:pPr>
      <w:r w:rsidRPr="0044437C">
        <w:rPr>
          <w:snapToGrid w:val="0"/>
          <w:kern w:val="2"/>
        </w:rPr>
        <w:t>8.2.1.1.1.</w:t>
      </w:r>
      <w:r w:rsidRPr="0044437C">
        <w:rPr>
          <w:snapToGrid w:val="0"/>
          <w:kern w:val="2"/>
          <w:lang w:eastAsia="zh-TW"/>
        </w:rPr>
        <w:t>4.</w:t>
      </w:r>
      <w:r w:rsidRPr="0044437C">
        <w:t>2</w:t>
      </w:r>
      <w:r w:rsidRPr="0044437C">
        <w:tab/>
        <w:t>Test procedure</w:t>
      </w:r>
    </w:p>
    <w:p w14:paraId="05912C3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with narrowband index nRB = 0 for C_RNTI to transmit the DL RMC according to Tables 8.2.1.1.1.3-1 and 8.2.1.1.1.3-2.</w:t>
      </w:r>
    </w:p>
    <w:p w14:paraId="2D592CE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lastRenderedPageBreak/>
        <w:t>4.</w:t>
      </w:r>
      <w:r w:rsidRPr="0044437C">
        <w:rPr>
          <w:rFonts w:eastAsia="Malgun Gothic"/>
        </w:rPr>
        <w:tab/>
        <w:t>Repeat steps from 1 to 3 for each test interval in Tables 8.2.1.1.1.5-1 as appropriate.</w:t>
      </w:r>
    </w:p>
    <w:p w14:paraId="11C41DC7" w14:textId="77777777" w:rsidR="00524A5D" w:rsidRPr="0044437C" w:rsidRDefault="00000000">
      <w:pPr>
        <w:pStyle w:val="H6"/>
      </w:pPr>
      <w:r w:rsidRPr="0044437C">
        <w:rPr>
          <w:snapToGrid w:val="0"/>
          <w:kern w:val="2"/>
        </w:rPr>
        <w:t>8.2.1.1.1.</w:t>
      </w:r>
      <w:r w:rsidRPr="0044437C">
        <w:rPr>
          <w:snapToGrid w:val="0"/>
          <w:kern w:val="2"/>
          <w:lang w:eastAsia="zh-TW"/>
        </w:rPr>
        <w:t>4.</w:t>
      </w:r>
      <w:r w:rsidRPr="0044437C">
        <w:rPr>
          <w:lang w:eastAsia="zh-TW"/>
        </w:rPr>
        <w:t>3</w:t>
      </w:r>
      <w:r w:rsidRPr="0044437C">
        <w:tab/>
        <w:t>Message contents</w:t>
      </w:r>
    </w:p>
    <w:p w14:paraId="2BB723E6" w14:textId="324D9E6B" w:rsidR="00524A5D" w:rsidRPr="0044437C" w:rsidRDefault="00000000">
      <w:r w:rsidRPr="0044437C">
        <w:t>Message contents are according to TS 36.508[</w:t>
      </w:r>
      <w:r w:rsidR="00730853" w:rsidRPr="0044437C">
        <w:t>12</w:t>
      </w:r>
      <w:r w:rsidRPr="0044437C">
        <w:t>] clause 4.6 and clause 4.14 with condition CEModeA with the following exception.</w:t>
      </w:r>
    </w:p>
    <w:p w14:paraId="2BE908C5" w14:textId="77777777" w:rsidR="00524A5D" w:rsidRPr="0044437C" w:rsidRDefault="00000000">
      <w:pPr>
        <w:pStyle w:val="TH"/>
      </w:pPr>
      <w:r w:rsidRPr="0044437C">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44437C"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44437C" w:rsidRDefault="00000000">
            <w:pPr>
              <w:spacing w:after="0"/>
              <w:rPr>
                <w:rFonts w:ascii="Arial" w:hAnsi="Arial"/>
                <w:sz w:val="18"/>
              </w:rPr>
            </w:pPr>
            <w:r w:rsidRPr="0044437C">
              <w:rPr>
                <w:rFonts w:ascii="Arial" w:hAnsi="Arial"/>
                <w:sz w:val="18"/>
              </w:rPr>
              <w:t>Derivation Path: 36.508 Table 4.6.3-2B</w:t>
            </w:r>
          </w:p>
        </w:tc>
      </w:tr>
      <w:tr w:rsidR="00524A5D" w:rsidRPr="0044437C"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44437C" w:rsidRDefault="00000000">
            <w:pPr>
              <w:pStyle w:val="TAH"/>
              <w:keepNext w:val="0"/>
              <w:keepLines w:val="0"/>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44437C" w:rsidRDefault="00000000">
            <w:pPr>
              <w:pStyle w:val="TAH"/>
              <w:keepNext w:val="0"/>
              <w:keepLines w:val="0"/>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44437C" w:rsidRDefault="00000000">
            <w:pPr>
              <w:pStyle w:val="TAH"/>
              <w:keepNext w:val="0"/>
              <w:keepLines w:val="0"/>
            </w:pPr>
            <w:r w:rsidRPr="0044437C">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44437C" w:rsidRDefault="00000000">
            <w:pPr>
              <w:pStyle w:val="TAH"/>
              <w:keepNext w:val="0"/>
              <w:keepLines w:val="0"/>
            </w:pPr>
            <w:r w:rsidRPr="0044437C">
              <w:t>Condition</w:t>
            </w:r>
          </w:p>
        </w:tc>
      </w:tr>
      <w:tr w:rsidR="00524A5D" w:rsidRPr="0044437C"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44437C" w:rsidRDefault="00000000">
            <w:pPr>
              <w:spacing w:after="0"/>
              <w:rPr>
                <w:rFonts w:ascii="Arial" w:hAnsi="Arial"/>
                <w:sz w:val="18"/>
              </w:rPr>
            </w:pPr>
            <w:r w:rsidRPr="0044437C">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44437C" w:rsidRDefault="00000000">
            <w:pPr>
              <w:spacing w:after="0"/>
              <w:rPr>
                <w:rFonts w:ascii="Arial" w:hAnsi="Arial"/>
                <w:sz w:val="18"/>
              </w:rPr>
            </w:pPr>
            <w:r w:rsidRPr="0044437C">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44437C" w:rsidRDefault="00524A5D">
            <w:pPr>
              <w:spacing w:after="0"/>
              <w:rPr>
                <w:rFonts w:ascii="Arial" w:hAnsi="Arial"/>
                <w:sz w:val="18"/>
              </w:rPr>
            </w:pPr>
          </w:p>
        </w:tc>
      </w:tr>
      <w:tr w:rsidR="00524A5D" w:rsidRPr="0044437C"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44437C" w:rsidRDefault="00000000">
            <w:pPr>
              <w:spacing w:after="0"/>
              <w:rPr>
                <w:rFonts w:ascii="Arial" w:hAnsi="Arial"/>
                <w:sz w:val="18"/>
              </w:rPr>
            </w:pPr>
            <w:r w:rsidRPr="0044437C">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44437C" w:rsidRDefault="00524A5D">
            <w:pPr>
              <w:spacing w:after="0"/>
              <w:rPr>
                <w:rFonts w:ascii="Arial" w:hAnsi="Arial"/>
                <w:sz w:val="18"/>
              </w:rPr>
            </w:pPr>
          </w:p>
        </w:tc>
      </w:tr>
      <w:tr w:rsidR="00524A5D" w:rsidRPr="0044437C"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44437C" w:rsidRDefault="00000000">
            <w:pPr>
              <w:spacing w:after="0"/>
              <w:rPr>
                <w:rFonts w:ascii="Arial" w:hAnsi="Arial"/>
                <w:sz w:val="18"/>
              </w:rPr>
            </w:pPr>
            <w:r w:rsidRPr="0044437C">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44437C" w:rsidRDefault="00000000">
            <w:pPr>
              <w:spacing w:after="0"/>
              <w:rPr>
                <w:rFonts w:ascii="Arial" w:hAnsi="Arial"/>
                <w:sz w:val="18"/>
              </w:rPr>
            </w:pPr>
            <w:r w:rsidRPr="0044437C">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44437C" w:rsidRDefault="00524A5D">
            <w:pPr>
              <w:spacing w:after="0"/>
              <w:rPr>
                <w:rFonts w:ascii="Arial" w:hAnsi="Arial"/>
                <w:sz w:val="18"/>
              </w:rPr>
            </w:pPr>
          </w:p>
        </w:tc>
      </w:tr>
      <w:tr w:rsidR="00524A5D" w:rsidRPr="0044437C"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44437C" w:rsidRDefault="00000000">
            <w:pPr>
              <w:spacing w:after="0"/>
              <w:rPr>
                <w:rFonts w:ascii="Arial" w:hAnsi="Arial"/>
                <w:sz w:val="18"/>
              </w:rPr>
            </w:pPr>
            <w:r w:rsidRPr="0044437C">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44437C" w:rsidRDefault="00524A5D">
            <w:pPr>
              <w:spacing w:after="0"/>
              <w:rPr>
                <w:rFonts w:ascii="Arial" w:hAnsi="Arial"/>
                <w:sz w:val="18"/>
              </w:rPr>
            </w:pPr>
          </w:p>
        </w:tc>
      </w:tr>
      <w:tr w:rsidR="00524A5D" w:rsidRPr="0044437C"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44437C" w:rsidRDefault="00000000">
            <w:pPr>
              <w:spacing w:after="0"/>
              <w:rPr>
                <w:rFonts w:ascii="Arial" w:hAnsi="Arial"/>
                <w:sz w:val="18"/>
              </w:rPr>
            </w:pPr>
            <w:r w:rsidRPr="0044437C">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44437C" w:rsidRDefault="00000000">
            <w:pPr>
              <w:spacing w:after="0"/>
              <w:rPr>
                <w:rFonts w:ascii="Arial" w:hAnsi="Arial"/>
                <w:sz w:val="18"/>
              </w:rPr>
            </w:pPr>
            <w:r w:rsidRPr="0044437C">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44437C" w:rsidRDefault="00524A5D">
            <w:pPr>
              <w:spacing w:after="0"/>
              <w:rPr>
                <w:rFonts w:ascii="Arial" w:hAnsi="Arial"/>
                <w:sz w:val="18"/>
              </w:rPr>
            </w:pPr>
          </w:p>
        </w:tc>
      </w:tr>
      <w:tr w:rsidR="00524A5D" w:rsidRPr="0044437C"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44437C" w:rsidRDefault="00000000">
            <w:pPr>
              <w:spacing w:after="0"/>
              <w:rPr>
                <w:rFonts w:ascii="Arial" w:hAnsi="Arial"/>
                <w:sz w:val="18"/>
              </w:rPr>
            </w:pPr>
            <w:r w:rsidRPr="0044437C">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44437C" w:rsidRDefault="00000000">
            <w:pPr>
              <w:spacing w:after="0"/>
              <w:rPr>
                <w:rFonts w:ascii="Arial" w:hAnsi="Arial"/>
                <w:sz w:val="18"/>
              </w:rPr>
            </w:pPr>
            <w:r w:rsidRPr="0044437C">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44437C" w:rsidRDefault="00524A5D">
            <w:pPr>
              <w:spacing w:after="0"/>
              <w:rPr>
                <w:rFonts w:ascii="Arial" w:hAnsi="Arial"/>
                <w:sz w:val="18"/>
              </w:rPr>
            </w:pPr>
          </w:p>
        </w:tc>
      </w:tr>
      <w:tr w:rsidR="00524A5D" w:rsidRPr="0044437C"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44437C" w:rsidRDefault="00524A5D">
            <w:pPr>
              <w:spacing w:after="0"/>
              <w:rPr>
                <w:rFonts w:ascii="Arial" w:hAnsi="Arial"/>
                <w:sz w:val="18"/>
              </w:rPr>
            </w:pPr>
          </w:p>
        </w:tc>
      </w:tr>
      <w:tr w:rsidR="00524A5D" w:rsidRPr="0044437C"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44437C" w:rsidRDefault="00000000">
            <w:pPr>
              <w:spacing w:after="0"/>
              <w:rPr>
                <w:rFonts w:ascii="Arial" w:hAnsi="Arial"/>
                <w:sz w:val="18"/>
              </w:rPr>
            </w:pPr>
            <w:r w:rsidRPr="0044437C">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44437C" w:rsidRDefault="00524A5D">
            <w:pPr>
              <w:spacing w:after="0"/>
              <w:rPr>
                <w:rFonts w:ascii="Arial" w:hAnsi="Arial"/>
                <w:sz w:val="18"/>
              </w:rPr>
            </w:pPr>
          </w:p>
        </w:tc>
      </w:tr>
      <w:tr w:rsidR="00524A5D" w:rsidRPr="0044437C"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44437C" w:rsidRDefault="00000000">
            <w:pPr>
              <w:spacing w:after="0"/>
              <w:rPr>
                <w:rFonts w:ascii="Arial" w:hAnsi="Arial"/>
                <w:sz w:val="18"/>
              </w:rPr>
            </w:pPr>
            <w:r w:rsidRPr="0044437C">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44437C" w:rsidRDefault="00524A5D">
            <w:pPr>
              <w:spacing w:after="0"/>
              <w:rPr>
                <w:rFonts w:ascii="Arial" w:hAnsi="Arial"/>
                <w:sz w:val="18"/>
              </w:rPr>
            </w:pPr>
          </w:p>
        </w:tc>
      </w:tr>
      <w:tr w:rsidR="00524A5D" w:rsidRPr="0044437C"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44437C" w:rsidRDefault="00000000">
            <w:pPr>
              <w:spacing w:after="0"/>
              <w:rPr>
                <w:rFonts w:ascii="Arial" w:hAnsi="Arial"/>
                <w:sz w:val="18"/>
              </w:rPr>
            </w:pPr>
            <w:r w:rsidRPr="0044437C">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44437C" w:rsidRDefault="00000000">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44437C" w:rsidRDefault="00524A5D">
            <w:pPr>
              <w:spacing w:after="0"/>
              <w:rPr>
                <w:rFonts w:ascii="Arial" w:hAnsi="Arial"/>
                <w:sz w:val="18"/>
              </w:rPr>
            </w:pPr>
          </w:p>
        </w:tc>
      </w:tr>
      <w:tr w:rsidR="00524A5D" w:rsidRPr="0044437C"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44437C" w:rsidRDefault="00000000">
            <w:pPr>
              <w:spacing w:after="0"/>
              <w:rPr>
                <w:rFonts w:ascii="Arial" w:hAnsi="Arial"/>
                <w:sz w:val="18"/>
              </w:rPr>
            </w:pPr>
            <w:r w:rsidRPr="0044437C">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44437C" w:rsidRDefault="00000000">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44437C" w:rsidRDefault="00524A5D">
            <w:pPr>
              <w:spacing w:after="0"/>
              <w:rPr>
                <w:rFonts w:ascii="Arial" w:hAnsi="Arial"/>
                <w:sz w:val="18"/>
              </w:rPr>
            </w:pPr>
          </w:p>
        </w:tc>
      </w:tr>
      <w:tr w:rsidR="00524A5D" w:rsidRPr="0044437C"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44437C" w:rsidRDefault="00524A5D">
            <w:pPr>
              <w:spacing w:after="0"/>
              <w:rPr>
                <w:rFonts w:ascii="Arial" w:hAnsi="Arial"/>
                <w:sz w:val="18"/>
              </w:rPr>
            </w:pPr>
          </w:p>
        </w:tc>
      </w:tr>
      <w:tr w:rsidR="00524A5D" w:rsidRPr="0044437C"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44437C" w:rsidRDefault="00000000">
            <w:pPr>
              <w:spacing w:after="0"/>
              <w:rPr>
                <w:rFonts w:ascii="Arial" w:hAnsi="Arial"/>
                <w:sz w:val="18"/>
              </w:rPr>
            </w:pPr>
            <w:r w:rsidRPr="0044437C">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44437C" w:rsidRDefault="00524A5D">
            <w:pPr>
              <w:spacing w:after="0"/>
              <w:rPr>
                <w:rFonts w:ascii="Arial" w:hAnsi="Arial"/>
                <w:sz w:val="18"/>
              </w:rPr>
            </w:pPr>
          </w:p>
        </w:tc>
      </w:tr>
      <w:tr w:rsidR="00524A5D" w:rsidRPr="0044437C"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44437C" w:rsidRDefault="00000000">
            <w:pPr>
              <w:spacing w:after="0"/>
              <w:rPr>
                <w:rFonts w:ascii="Arial" w:hAnsi="Arial"/>
                <w:sz w:val="18"/>
              </w:rPr>
            </w:pPr>
            <w:r w:rsidRPr="0044437C">
              <w:rPr>
                <w:rFonts w:ascii="Arial" w:hAnsi="Arial"/>
                <w:sz w:val="18"/>
              </w:rPr>
              <w:t xml:space="preserve">            </w:t>
            </w:r>
            <w:r w:rsidRPr="0044437C">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44437C" w:rsidRDefault="00524A5D">
            <w:pPr>
              <w:spacing w:after="0"/>
              <w:rPr>
                <w:rFonts w:ascii="Arial" w:hAnsi="Arial"/>
                <w:sz w:val="18"/>
              </w:rPr>
            </w:pPr>
          </w:p>
        </w:tc>
      </w:tr>
      <w:tr w:rsidR="00524A5D" w:rsidRPr="0044437C"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44437C" w:rsidRDefault="00000000">
            <w:pPr>
              <w:spacing w:after="0"/>
              <w:rPr>
                <w:rFonts w:ascii="Arial" w:hAnsi="Arial"/>
                <w:sz w:val="18"/>
              </w:rPr>
            </w:pPr>
            <w:r w:rsidRPr="0044437C">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44437C" w:rsidRDefault="00000000">
            <w:pPr>
              <w:spacing w:after="0"/>
              <w:rPr>
                <w:rFonts w:ascii="Arial" w:hAnsi="Arial"/>
                <w:sz w:val="18"/>
              </w:rPr>
            </w:pPr>
            <w:r w:rsidRPr="0044437C">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44437C" w:rsidRDefault="00000000">
            <w:pPr>
              <w:spacing w:after="0"/>
              <w:rPr>
                <w:rFonts w:ascii="Arial" w:hAnsi="Arial"/>
                <w:sz w:val="18"/>
              </w:rPr>
            </w:pPr>
            <w:r w:rsidRPr="0044437C">
              <w:rPr>
                <w:rFonts w:ascii="Arial" w:hAnsi="Arial"/>
                <w:sz w:val="18"/>
              </w:rPr>
              <w:t>FDD</w:t>
            </w:r>
          </w:p>
        </w:tc>
      </w:tr>
      <w:tr w:rsidR="00524A5D" w:rsidRPr="0044437C"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44437C" w:rsidRDefault="00524A5D">
            <w:pPr>
              <w:spacing w:after="0"/>
              <w:rPr>
                <w:rFonts w:ascii="Arial" w:hAnsi="Arial"/>
                <w:sz w:val="18"/>
              </w:rPr>
            </w:pPr>
          </w:p>
        </w:tc>
      </w:tr>
      <w:tr w:rsidR="00524A5D" w:rsidRPr="0044437C"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44437C" w:rsidRDefault="00000000">
            <w:pPr>
              <w:spacing w:after="0"/>
              <w:rPr>
                <w:rFonts w:ascii="Arial" w:hAnsi="Arial"/>
                <w:sz w:val="18"/>
              </w:rPr>
            </w:pPr>
            <w:r w:rsidRPr="0044437C">
              <w:rPr>
                <w:rFonts w:ascii="Arial" w:hAnsi="Arial"/>
                <w:sz w:val="18"/>
              </w:rPr>
              <w:t xml:space="preserve">            </w:t>
            </w:r>
            <w:r w:rsidRPr="0044437C">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44437C" w:rsidRDefault="00000000">
            <w:pPr>
              <w:spacing w:after="0"/>
              <w:rPr>
                <w:rFonts w:ascii="Arial" w:hAnsi="Arial"/>
                <w:sz w:val="18"/>
              </w:rPr>
            </w:pPr>
            <w:r w:rsidRPr="0044437C">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44437C" w:rsidRDefault="00524A5D">
            <w:pPr>
              <w:spacing w:after="0"/>
              <w:rPr>
                <w:rFonts w:ascii="Arial" w:hAnsi="Arial"/>
                <w:sz w:val="18"/>
              </w:rPr>
            </w:pPr>
          </w:p>
        </w:tc>
      </w:tr>
      <w:tr w:rsidR="00524A5D" w:rsidRPr="0044437C"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44437C" w:rsidRDefault="00000000">
            <w:pPr>
              <w:spacing w:after="0"/>
              <w:rPr>
                <w:rFonts w:ascii="Arial" w:hAnsi="Arial"/>
                <w:sz w:val="18"/>
              </w:rPr>
            </w:pPr>
            <w:r w:rsidRPr="0044437C">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44437C" w:rsidRDefault="00000000">
            <w:pPr>
              <w:spacing w:after="0"/>
              <w:rPr>
                <w:rFonts w:ascii="Arial" w:hAnsi="Arial"/>
                <w:sz w:val="18"/>
              </w:rPr>
            </w:pPr>
            <w:r w:rsidRPr="0044437C">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44437C" w:rsidRDefault="00000000">
            <w:pPr>
              <w:spacing w:after="0"/>
              <w:rPr>
                <w:rFonts w:ascii="Arial" w:hAnsi="Arial"/>
                <w:sz w:val="18"/>
              </w:rPr>
            </w:pPr>
            <w:r w:rsidRPr="0044437C">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44437C" w:rsidRDefault="00524A5D">
            <w:pPr>
              <w:spacing w:after="0"/>
              <w:rPr>
                <w:rFonts w:ascii="Arial" w:hAnsi="Arial"/>
                <w:sz w:val="18"/>
              </w:rPr>
            </w:pPr>
          </w:p>
        </w:tc>
      </w:tr>
      <w:tr w:rsidR="00524A5D" w:rsidRPr="0044437C"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44437C" w:rsidRDefault="00524A5D">
            <w:pPr>
              <w:spacing w:after="0"/>
              <w:rPr>
                <w:rFonts w:ascii="Arial" w:hAnsi="Arial"/>
                <w:sz w:val="18"/>
              </w:rPr>
            </w:pPr>
          </w:p>
        </w:tc>
      </w:tr>
      <w:tr w:rsidR="00524A5D" w:rsidRPr="0044437C"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44437C" w:rsidRDefault="00524A5D">
            <w:pPr>
              <w:spacing w:after="0"/>
              <w:rPr>
                <w:rFonts w:ascii="Arial" w:hAnsi="Arial"/>
                <w:sz w:val="18"/>
              </w:rPr>
            </w:pPr>
          </w:p>
        </w:tc>
      </w:tr>
    </w:tbl>
    <w:p w14:paraId="5130159F" w14:textId="77777777" w:rsidR="00524A5D" w:rsidRPr="0044437C" w:rsidRDefault="00524A5D">
      <w:pPr>
        <w:rPr>
          <w:snapToGrid w:val="0"/>
        </w:rPr>
      </w:pPr>
    </w:p>
    <w:p w14:paraId="3CBA5FC3" w14:textId="77777777" w:rsidR="00524A5D" w:rsidRPr="0044437C" w:rsidRDefault="00000000">
      <w:pPr>
        <w:pStyle w:val="H6"/>
        <w:rPr>
          <w:snapToGrid w:val="0"/>
          <w:kern w:val="2"/>
        </w:rPr>
      </w:pPr>
      <w:r w:rsidRPr="0044437C">
        <w:rPr>
          <w:snapToGrid w:val="0"/>
          <w:kern w:val="2"/>
        </w:rPr>
        <w:t>8.2.1.1.1.5</w:t>
      </w:r>
      <w:r w:rsidRPr="0044437C">
        <w:rPr>
          <w:snapToGrid w:val="0"/>
          <w:kern w:val="2"/>
        </w:rPr>
        <w:tab/>
        <w:t>Test requirement</w:t>
      </w:r>
    </w:p>
    <w:p w14:paraId="54F87E00" w14:textId="77777777" w:rsidR="00524A5D" w:rsidRPr="0044437C" w:rsidRDefault="00000000">
      <w:r w:rsidRPr="0044437C">
        <w:t>Table 8.2.1.1.1</w:t>
      </w:r>
      <w:r w:rsidRPr="0044437C">
        <w:rPr>
          <w:lang w:eastAsia="zh-TW"/>
        </w:rPr>
        <w:t>.3</w:t>
      </w:r>
      <w:r w:rsidRPr="0044437C">
        <w:t>-1 defines the primary level settings.</w:t>
      </w:r>
    </w:p>
    <w:p w14:paraId="5C06AEC0" w14:textId="77777777" w:rsidR="00524A5D" w:rsidRPr="0044437C" w:rsidRDefault="00000000">
      <w:pPr>
        <w:rPr>
          <w:lang w:eastAsia="zh-TW"/>
        </w:rPr>
      </w:pPr>
      <w:r w:rsidRPr="0044437C">
        <w:t>The fraction of maximum throughput percentage for the downlink reference measurement channels specified in TS 36.102[11] Annex A clause A.1.2.1</w:t>
      </w:r>
      <w:r w:rsidRPr="0044437C">
        <w:tab/>
        <w:t>for each throughput test shall meet or exceed the specified value in Table 8.2.1.1.1.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076AD30C" w14:textId="77777777" w:rsidR="00524A5D" w:rsidRPr="0044437C" w:rsidRDefault="00000000">
      <w:pPr>
        <w:pStyle w:val="TH"/>
      </w:pPr>
      <w:r w:rsidRPr="0044437C">
        <w:t>Table 8.2.1.1.1.</w:t>
      </w:r>
      <w:r w:rsidRPr="0044437C">
        <w:rPr>
          <w:lang w:eastAsia="zh-TW"/>
        </w:rPr>
        <w:t>5</w:t>
      </w:r>
      <w:r w:rsidRPr="0044437C">
        <w:t>-</w:t>
      </w:r>
      <w:r w:rsidRPr="0044437C">
        <w:rPr>
          <w:lang w:eastAsia="zh-TW"/>
        </w:rPr>
        <w:t>1</w:t>
      </w:r>
      <w:r w:rsidRPr="0044437C">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44437C" w:rsidRDefault="00000000">
            <w:pPr>
              <w:pStyle w:val="TAH"/>
              <w:rPr>
                <w:rFonts w:cs="Arial"/>
                <w:kern w:val="2"/>
              </w:rPr>
            </w:pPr>
            <w:bookmarkStart w:id="2136" w:name="MCCQCTEMPBM_00000561"/>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44437C" w:rsidRDefault="00000000">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44437C" w:rsidRDefault="00000000">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44437C" w:rsidRDefault="00000000">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44437C" w:rsidRDefault="00000000">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44437C" w:rsidRDefault="00000000">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44437C" w:rsidRDefault="00000000">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44437C" w:rsidRDefault="00000000">
            <w:pPr>
              <w:pStyle w:val="TAH"/>
              <w:rPr>
                <w:rFonts w:cs="Arial"/>
                <w:kern w:val="2"/>
              </w:rPr>
            </w:pPr>
            <w:r w:rsidRPr="0044437C">
              <w:rPr>
                <w:rFonts w:cs="Arial"/>
                <w:kern w:val="2"/>
              </w:rPr>
              <w:t>UE Category</w:t>
            </w:r>
          </w:p>
        </w:tc>
      </w:tr>
      <w:tr w:rsidR="00524A5D" w:rsidRPr="0044437C"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44437C" w:rsidRDefault="00000000">
            <w:pPr>
              <w:pStyle w:val="TAH"/>
              <w:rPr>
                <w:rFonts w:cs="Arial"/>
                <w:kern w:val="2"/>
              </w:rPr>
            </w:pPr>
            <w:r w:rsidRPr="0044437C">
              <w:rPr>
                <w:rFonts w:cs="Arial"/>
                <w:kern w:val="2"/>
              </w:rPr>
              <w:t>Fraction of Maximum</w:t>
            </w:r>
          </w:p>
          <w:p w14:paraId="57BF5FCE" w14:textId="77777777" w:rsidR="00524A5D" w:rsidRPr="0044437C" w:rsidRDefault="00000000">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44437C" w:rsidRDefault="00000000">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44437C" w:rsidRDefault="00524A5D">
            <w:pPr>
              <w:pStyle w:val="TAH"/>
              <w:rPr>
                <w:rFonts w:cs="Arial"/>
                <w:kern w:val="2"/>
              </w:rPr>
            </w:pPr>
          </w:p>
        </w:tc>
      </w:tr>
      <w:tr w:rsidR="00524A5D" w:rsidRPr="0044437C"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44437C" w:rsidRDefault="00000000">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44437C" w:rsidRDefault="00000000">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44437C" w:rsidRDefault="00000000">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44437C" w:rsidRDefault="00000000">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44437C" w:rsidRDefault="0049057C">
            <w:pPr>
              <w:pStyle w:val="TAC"/>
              <w:rPr>
                <w:rFonts w:cs="Arial"/>
                <w:kern w:val="2"/>
              </w:rPr>
            </w:pPr>
            <w:r w:rsidRPr="0044437C">
              <w:rPr>
                <w:rFonts w:cs="Arial"/>
                <w:kern w:val="2"/>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44437C" w:rsidRDefault="00000000">
            <w:pPr>
              <w:pStyle w:val="TAC"/>
              <w:rPr>
                <w:rFonts w:cs="Arial"/>
                <w:kern w:val="2"/>
              </w:rPr>
            </w:pPr>
            <w:r w:rsidRPr="0044437C">
              <w:rPr>
                <w:rFonts w:cs="Arial"/>
                <w:kern w:val="2"/>
              </w:rPr>
              <w:t>M1</w:t>
            </w:r>
          </w:p>
        </w:tc>
      </w:tr>
      <w:tr w:rsidR="00524A5D" w:rsidRPr="0044437C"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44437C" w:rsidRDefault="00000000">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44437C" w:rsidRDefault="00000000">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44437C" w:rsidRDefault="00000000">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44437C" w:rsidRDefault="00000000">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1AFDCA57" w14:textId="43B9DBF0" w:rsidR="00524A5D" w:rsidRPr="0044437C" w:rsidRDefault="00000000">
            <w:pPr>
              <w:pStyle w:val="TAC"/>
              <w:rPr>
                <w:rFonts w:cs="Arial"/>
                <w:kern w:val="2"/>
              </w:rPr>
            </w:pPr>
            <w:r w:rsidRPr="0044437C">
              <w:rPr>
                <w:rFonts w:cs="Arial"/>
                <w:kern w:val="2"/>
              </w:rPr>
              <w:t>-</w:t>
            </w:r>
            <w:r w:rsidR="0049057C" w:rsidRPr="0044437C">
              <w:rPr>
                <w:rFonts w:cs="Arial"/>
                <w:kern w:val="2"/>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44437C" w:rsidRDefault="00000000">
            <w:pPr>
              <w:pStyle w:val="TAC"/>
              <w:rPr>
                <w:rFonts w:cs="Arial"/>
                <w:kern w:val="2"/>
              </w:rPr>
            </w:pPr>
            <w:r w:rsidRPr="0044437C">
              <w:rPr>
                <w:rFonts w:cs="Arial"/>
                <w:kern w:val="2"/>
              </w:rPr>
              <w:t>M1</w:t>
            </w:r>
          </w:p>
        </w:tc>
      </w:tr>
      <w:tr w:rsidR="00524A5D" w:rsidRPr="0044437C"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44437C" w:rsidRDefault="00000000">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44437C" w:rsidRDefault="00000000">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44437C" w:rsidRDefault="00000000">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44437C" w:rsidRDefault="00000000">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44437C" w:rsidRDefault="00000000">
            <w:pPr>
              <w:pStyle w:val="TAC"/>
              <w:rPr>
                <w:rFonts w:cs="Arial"/>
                <w:kern w:val="2"/>
              </w:rPr>
            </w:pPr>
            <w:r w:rsidRPr="0044437C">
              <w:rPr>
                <w:rFonts w:cs="Arial"/>
                <w:kern w:val="2"/>
              </w:rPr>
              <w:t>-</w:t>
            </w:r>
            <w:r w:rsidR="0049057C" w:rsidRPr="0044437C">
              <w:rPr>
                <w:rFonts w:cs="Arial"/>
                <w:kern w:val="2"/>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44437C" w:rsidRDefault="00000000">
            <w:pPr>
              <w:pStyle w:val="TAC"/>
              <w:rPr>
                <w:rFonts w:cs="Arial"/>
                <w:kern w:val="2"/>
              </w:rPr>
            </w:pPr>
            <w:r w:rsidRPr="0044437C">
              <w:rPr>
                <w:rFonts w:cs="Arial"/>
                <w:lang w:eastAsia="ja-JP"/>
              </w:rPr>
              <w:t>M1</w:t>
            </w:r>
          </w:p>
        </w:tc>
      </w:tr>
      <w:bookmarkEnd w:id="2136"/>
    </w:tbl>
    <w:p w14:paraId="28C502FB" w14:textId="77777777" w:rsidR="00524A5D" w:rsidRPr="0044437C" w:rsidRDefault="00524A5D"/>
    <w:p w14:paraId="6CD3C93F" w14:textId="77777777" w:rsidR="00524A5D" w:rsidRPr="0044437C" w:rsidRDefault="00000000">
      <w:pPr>
        <w:pStyle w:val="Heading2"/>
      </w:pPr>
      <w:bookmarkStart w:id="2137" w:name="_Toc4910"/>
      <w:bookmarkStart w:id="2138" w:name="_Toc20529"/>
      <w:bookmarkStart w:id="2139" w:name="_Toc30302"/>
      <w:bookmarkStart w:id="2140" w:name="_Toc11821"/>
      <w:bookmarkStart w:id="2141" w:name="_Toc194571915"/>
      <w:r w:rsidRPr="0044437C">
        <w:lastRenderedPageBreak/>
        <w:t>8.3</w:t>
      </w:r>
      <w:r w:rsidRPr="0044437C">
        <w:tab/>
        <w:t>Demodulation for IOT NTN UE category</w:t>
      </w:r>
      <w:r w:rsidRPr="0044437C">
        <w:rPr>
          <w:rFonts w:eastAsiaTheme="minorEastAsia"/>
        </w:rPr>
        <w:t xml:space="preserve"> NB1 and NB2</w:t>
      </w:r>
      <w:bookmarkEnd w:id="2137"/>
      <w:bookmarkEnd w:id="2138"/>
      <w:bookmarkEnd w:id="2139"/>
      <w:bookmarkEnd w:id="2140"/>
      <w:bookmarkEnd w:id="2141"/>
    </w:p>
    <w:p w14:paraId="13DC684E" w14:textId="77777777" w:rsidR="00524A5D" w:rsidRPr="0044437C" w:rsidRDefault="00000000">
      <w:pPr>
        <w:pStyle w:val="Heading3"/>
        <w:rPr>
          <w:rFonts w:cs="Arial"/>
          <w:szCs w:val="28"/>
        </w:rPr>
      </w:pPr>
      <w:bookmarkStart w:id="2142" w:name="_Toc7737"/>
      <w:bookmarkStart w:id="2143" w:name="_Toc15160"/>
      <w:bookmarkStart w:id="2144" w:name="_Toc212"/>
      <w:bookmarkStart w:id="2145" w:name="_Toc28472"/>
      <w:bookmarkStart w:id="2146" w:name="_Toc194571916"/>
      <w:r w:rsidRPr="0044437C">
        <w:rPr>
          <w:rFonts w:cs="Arial"/>
          <w:szCs w:val="28"/>
        </w:rPr>
        <w:t>8.3.1</w:t>
      </w:r>
      <w:r w:rsidRPr="0044437C">
        <w:rPr>
          <w:rFonts w:cs="Arial"/>
          <w:szCs w:val="28"/>
        </w:rPr>
        <w:tab/>
        <w:t>Half-duplex FDD</w:t>
      </w:r>
      <w:bookmarkEnd w:id="2142"/>
      <w:bookmarkEnd w:id="2143"/>
      <w:bookmarkEnd w:id="2144"/>
      <w:bookmarkEnd w:id="2145"/>
      <w:bookmarkEnd w:id="2146"/>
    </w:p>
    <w:p w14:paraId="099A39E7" w14:textId="77777777" w:rsidR="00524A5D" w:rsidRPr="0044437C" w:rsidRDefault="00000000">
      <w:pPr>
        <w:pStyle w:val="Heading4"/>
      </w:pPr>
      <w:bookmarkStart w:id="2147" w:name="_Toc9820"/>
      <w:bookmarkStart w:id="2148" w:name="_Toc26480"/>
      <w:bookmarkStart w:id="2149" w:name="_Toc21115"/>
      <w:bookmarkStart w:id="2150" w:name="_Toc2306"/>
      <w:bookmarkStart w:id="2151" w:name="_Toc194571917"/>
      <w:r w:rsidRPr="0044437C">
        <w:t>8.3.1.1</w:t>
      </w:r>
      <w:r w:rsidRPr="0044437C">
        <w:tab/>
        <w:t>NPDSCH</w:t>
      </w:r>
      <w:bookmarkEnd w:id="2147"/>
      <w:bookmarkEnd w:id="2148"/>
      <w:bookmarkEnd w:id="2149"/>
      <w:bookmarkEnd w:id="2150"/>
      <w:bookmarkEnd w:id="2151"/>
    </w:p>
    <w:p w14:paraId="7CAC03EB" w14:textId="77777777" w:rsidR="00524A5D" w:rsidRPr="0044437C" w:rsidRDefault="00000000">
      <w:pPr>
        <w:rPr>
          <w:lang w:eastAsia="en-GB"/>
        </w:rPr>
      </w:pPr>
      <w:r w:rsidRPr="0044437C">
        <w:rPr>
          <w:lang w:eastAsia="en-GB"/>
        </w:rPr>
        <w:t xml:space="preserve">The parameters specified in Table 8.3.1.1-1 and Table 8.3.1.1-2 are valid for all </w:t>
      </w:r>
      <w:r w:rsidRPr="0044437C">
        <w:t>half-duplex FDD</w:t>
      </w:r>
      <w:r w:rsidRPr="0044437C">
        <w:rPr>
          <w:lang w:eastAsia="en-GB"/>
        </w:rPr>
        <w:t xml:space="preserve"> tests unless otherwise stated. </w:t>
      </w:r>
    </w:p>
    <w:p w14:paraId="6E1F46A1" w14:textId="77777777" w:rsidR="00524A5D" w:rsidRPr="0044437C" w:rsidRDefault="00000000" w:rsidP="00E36978">
      <w:pPr>
        <w:pStyle w:val="TH"/>
      </w:pPr>
      <w:r w:rsidRPr="0044437C">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44437C"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44437C" w:rsidRDefault="00000000">
            <w:pPr>
              <w:keepNext/>
              <w:keepLines/>
              <w:spacing w:after="0"/>
              <w:jc w:val="center"/>
              <w:rPr>
                <w:rFonts w:ascii="Arial" w:eastAsia="?? ??" w:hAnsi="Arial"/>
                <w:kern w:val="2"/>
                <w:sz w:val="18"/>
                <w:lang w:eastAsia="ja-JP"/>
              </w:rPr>
            </w:pPr>
            <w:r w:rsidRPr="0044437C">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44437C" w:rsidRDefault="00000000">
            <w:pPr>
              <w:keepNext/>
              <w:keepLines/>
              <w:spacing w:after="0"/>
              <w:jc w:val="center"/>
              <w:rPr>
                <w:rFonts w:ascii="Arial" w:hAnsi="Arial" w:cs="Arial"/>
                <w:kern w:val="2"/>
                <w:position w:val="-10"/>
                <w:sz w:val="18"/>
                <w:lang w:eastAsia="ja-JP"/>
              </w:rPr>
            </w:pPr>
            <w:r w:rsidRPr="0044437C">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4</w:t>
            </w:r>
          </w:p>
        </w:tc>
      </w:tr>
      <w:tr w:rsidR="00524A5D" w:rsidRPr="0044437C"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Normal</w:t>
            </w:r>
          </w:p>
        </w:tc>
      </w:tr>
      <w:tr w:rsidR="00524A5D" w:rsidRPr="0044437C"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rPr>
              <w:t>eutraControlRegionSize-r13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N/A</w:t>
            </w:r>
          </w:p>
        </w:tc>
      </w:tr>
      <w:tr w:rsidR="00524A5D" w:rsidRPr="0044437C"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44437C" w:rsidRDefault="00000000">
            <w:pPr>
              <w:keepNext/>
              <w:keepLines/>
              <w:spacing w:after="0"/>
              <w:jc w:val="center"/>
              <w:rPr>
                <w:rFonts w:ascii="Arial" w:hAnsi="Arial"/>
                <w:sz w:val="18"/>
              </w:rPr>
            </w:pPr>
            <w:r w:rsidRPr="0044437C">
              <w:rPr>
                <w:rFonts w:ascii="Arial" w:hAnsi="Arial"/>
                <w:sz w:val="18"/>
                <w:lang w:eastAsia="ja-JP"/>
              </w:rPr>
              <w:t>downlinkBitmap</w:t>
            </w:r>
            <w:r w:rsidRPr="0044437C">
              <w:rPr>
                <w:rFonts w:ascii="Arial" w:hAnsi="Arial"/>
                <w:sz w:val="18"/>
              </w:rPr>
              <w:t xml:space="preserve">-r13 and </w:t>
            </w:r>
            <w:r w:rsidRPr="0044437C">
              <w:rPr>
                <w:rFonts w:ascii="Arial" w:hAnsi="Arial"/>
                <w:sz w:val="18"/>
                <w:lang w:eastAsia="ja-JP"/>
              </w:rPr>
              <w:t>dl-Gap</w:t>
            </w:r>
            <w:r w:rsidRPr="0044437C">
              <w:rPr>
                <w:rFonts w:ascii="Arial" w:hAnsi="Arial"/>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lang w:eastAsia="ja-JP"/>
              </w:rPr>
              <w:t>dl-GapNonAnchor</w:t>
            </w:r>
            <w:r w:rsidRPr="0044437C">
              <w:rPr>
                <w:rFonts w:ascii="Arial" w:hAnsi="Arial" w:cs="Arial"/>
                <w:kern w:val="2"/>
                <w:sz w:val="18"/>
              </w:rPr>
              <w:t>-r13 and</w:t>
            </w:r>
          </w:p>
          <w:p w14:paraId="4C85D0F4"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downlinkBitmapNonAnchor</w:t>
            </w:r>
            <w:r w:rsidRPr="0044437C">
              <w:rPr>
                <w:rFonts w:ascii="Arial" w:hAnsi="Arial" w:cs="Arial"/>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OCNG</w:t>
            </w:r>
          </w:p>
        </w:tc>
      </w:tr>
      <w:tr w:rsidR="00524A5D" w:rsidRPr="0044437C"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OCNG pattern</w:t>
            </w:r>
          </w:p>
          <w:p w14:paraId="4DB7C6F7"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NB.OP.1</w:t>
            </w:r>
          </w:p>
        </w:tc>
      </w:tr>
    </w:tbl>
    <w:p w14:paraId="076B5743" w14:textId="77777777" w:rsidR="00524A5D" w:rsidRPr="0044437C" w:rsidRDefault="00524A5D"/>
    <w:p w14:paraId="3BFF5B10" w14:textId="77777777" w:rsidR="00524A5D" w:rsidRPr="0044437C" w:rsidRDefault="00000000" w:rsidP="00E36978">
      <w:pPr>
        <w:pStyle w:val="TH"/>
      </w:pPr>
      <w:r w:rsidRPr="0044437C">
        <w:rPr>
          <w:lang w:eastAsia="en-GB"/>
        </w:rPr>
        <w:t>Table 8.3.1.1-2: Test Parameters</w:t>
      </w:r>
      <w:r w:rsidRPr="0044437C">
        <w:t xml:space="preserve"> of related NPDCCH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DCI format N1</w:t>
            </w:r>
          </w:p>
        </w:tc>
      </w:tr>
      <w:tr w:rsidR="00524A5D" w:rsidRPr="0044437C"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rPr>
              <w:t>scheduling delay field (</w:t>
            </w:r>
            <w:r w:rsidRPr="0044437C">
              <w:rPr>
                <w:rFonts w:ascii="Arial" w:hAnsi="Arial" w:cs="Arial"/>
                <w:b/>
                <w:position w:val="-14"/>
                <w:sz w:val="18"/>
              </w:rPr>
              <w:object w:dxaOrig="576" w:dyaOrig="432" w14:anchorId="6FF439B8">
                <v:shape id="_x0000_i1082" type="#_x0000_t75" style="width:30.1pt;height:24.15pt" o:ole="">
                  <v:imagedata r:id="rId108" o:title=""/>
                </v:shape>
                <o:OLEObject Type="Embed" ProgID="Equation.3" ShapeID="_x0000_i1082" DrawAspect="Content" ObjectID="_1813331075" r:id="rId109"/>
              </w:objec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44437C" w:rsidRDefault="00000000">
            <w:pPr>
              <w:keepNext/>
              <w:keepLines/>
              <w:spacing w:after="0"/>
              <w:jc w:val="center"/>
              <w:rPr>
                <w:rFonts w:ascii="Arial" w:hAnsi="Arial" w:cs="Arial"/>
                <w:sz w:val="18"/>
              </w:rPr>
            </w:pPr>
            <w:r w:rsidRPr="0044437C">
              <w:rPr>
                <w:rFonts w:ascii="Arial" w:hAnsi="Arial" w:cs="Arial"/>
                <w:b/>
                <w:position w:val="-14"/>
                <w:sz w:val="18"/>
              </w:rPr>
              <w:object w:dxaOrig="432" w:dyaOrig="432" w14:anchorId="07574221">
                <v:shape id="_x0000_i1083" type="#_x0000_t75" style="width:24.15pt;height:24.15pt" o:ole="">
                  <v:imagedata r:id="rId110" o:title=""/>
                </v:shape>
                <o:OLEObject Type="Embed" ProgID="Equation.DSMT4" ShapeID="_x0000_i1083" DrawAspect="Content" ObjectID="_1813331076" r:id="rId111"/>
              </w:object>
            </w:r>
            <w:r w:rsidRPr="0044437C">
              <w:rPr>
                <w:rFonts w:ascii="Arial" w:hAnsi="Arial" w:cs="Arial"/>
                <w:b/>
                <w:sz w:val="18"/>
              </w:rPr>
              <w:t>(</w:t>
            </w:r>
            <w:r w:rsidRPr="0044437C">
              <w:rPr>
                <w:rFonts w:ascii="Arial" w:hAnsi="Arial" w:cs="Arial"/>
                <w:i/>
                <w:sz w:val="18"/>
              </w:rPr>
              <w:t>ack-NACK-NumRepetitions-r13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44437C" w:rsidRDefault="00000000">
            <w:pPr>
              <w:keepNext/>
              <w:keepLines/>
              <w:spacing w:after="0"/>
              <w:jc w:val="center"/>
              <w:rPr>
                <w:rFonts w:ascii="Arial" w:hAnsi="Arial" w:cs="Arial"/>
                <w:i/>
                <w:sz w:val="18"/>
              </w:rPr>
            </w:pPr>
            <w:r w:rsidRPr="0044437C">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Reference channel for NPDCCH</w:t>
            </w:r>
          </w:p>
          <w:p w14:paraId="27F670FA" w14:textId="77777777" w:rsidR="00524A5D" w:rsidRPr="0044437C" w:rsidRDefault="00000000">
            <w:pPr>
              <w:keepNext/>
              <w:keepLines/>
              <w:spacing w:after="0"/>
              <w:jc w:val="center"/>
              <w:rPr>
                <w:rFonts w:ascii="Arial" w:hAnsi="Arial" w:cs="Arial"/>
                <w:sz w:val="18"/>
                <w:lang w:eastAsia="zh-TW"/>
              </w:rPr>
            </w:pPr>
            <w:r w:rsidRPr="0044437C">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R.NB.3 FDD</w:t>
            </w:r>
          </w:p>
        </w:tc>
      </w:tr>
      <w:tr w:rsidR="00524A5D" w:rsidRPr="0044437C"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44437C" w:rsidRDefault="00000000">
            <w:pPr>
              <w:keepNext/>
              <w:keepLines/>
              <w:spacing w:after="0"/>
              <w:jc w:val="center"/>
              <w:rPr>
                <w:rFonts w:ascii="Arial" w:hAnsi="Arial" w:cs="Arial"/>
                <w:sz w:val="18"/>
              </w:rPr>
            </w:pPr>
            <w:r w:rsidRPr="0044437C">
              <w:rPr>
                <w:rFonts w:ascii="Arial" w:hAnsi="Arial"/>
                <w:b/>
                <w:position w:val="-14"/>
                <w:sz w:val="18"/>
                <w:lang w:eastAsia="en-GB"/>
              </w:rPr>
              <w:object w:dxaOrig="432" w:dyaOrig="276" w14:anchorId="3990B040">
                <v:shape id="_x0000_i1084" type="#_x0000_t75" style="width:24.15pt;height:11.85pt" o:ole="">
                  <v:imagedata r:id="rId112" o:title=""/>
                </v:shape>
                <o:OLEObject Type="Embed" ProgID="Equation.3" ShapeID="_x0000_i1084" DrawAspect="Content" ObjectID="_1813331077" r:id="rId113"/>
              </w:object>
            </w:r>
            <w:r w:rsidRPr="0044437C">
              <w:rPr>
                <w:rFonts w:ascii="Arial" w:hAnsi="Arial"/>
                <w:sz w:val="18"/>
              </w:rPr>
              <w:t>(</w:t>
            </w:r>
            <w:r w:rsidRPr="0044437C">
              <w:rPr>
                <w:rFonts w:ascii="Arial" w:hAnsi="Arial" w:cs="Arial"/>
                <w:i/>
                <w:sz w:val="18"/>
              </w:rPr>
              <w:t>npdcch-Offset-USS-r13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44437C" w:rsidRDefault="00000000">
            <w:pPr>
              <w:keepNext/>
              <w:keepLines/>
              <w:spacing w:after="0"/>
              <w:jc w:val="center"/>
              <w:rPr>
                <w:rFonts w:ascii="Arial" w:hAnsi="Arial"/>
                <w:bCs/>
                <w:sz w:val="18"/>
                <w:lang w:eastAsia="zh-TW"/>
              </w:rPr>
            </w:pPr>
            <w:r w:rsidRPr="0044437C">
              <w:rPr>
                <w:rFonts w:ascii="Arial" w:hAnsi="Arial"/>
                <w:bCs/>
                <w:sz w:val="18"/>
                <w:lang w:eastAsia="zh-TW"/>
              </w:rPr>
              <w:t>K_offset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44437C" w:rsidRDefault="00000000">
            <w:pPr>
              <w:keepNext/>
              <w:keepLines/>
              <w:spacing w:after="0"/>
              <w:jc w:val="center"/>
              <w:rPr>
                <w:rFonts w:ascii="Arial" w:hAnsi="Arial" w:cs="Arial"/>
                <w:kern w:val="2"/>
                <w:sz w:val="18"/>
                <w:lang w:eastAsia="zh-TW"/>
              </w:rPr>
            </w:pPr>
            <w:r w:rsidRPr="0044437C">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44437C" w:rsidRDefault="00000000">
            <w:pPr>
              <w:keepNext/>
              <w:keepLines/>
              <w:spacing w:after="0"/>
              <w:jc w:val="center"/>
              <w:rPr>
                <w:rFonts w:ascii="Arial" w:hAnsi="Arial" w:cs="Arial"/>
                <w:kern w:val="2"/>
                <w:sz w:val="18"/>
                <w:lang w:eastAsia="zh-TW"/>
              </w:rPr>
            </w:pPr>
            <w:r w:rsidRPr="0044437C">
              <w:rPr>
                <w:rFonts w:ascii="Arial" w:hAnsi="Arial" w:cs="Arial"/>
                <w:kern w:val="2"/>
                <w:sz w:val="18"/>
                <w:lang w:eastAsia="zh-TW"/>
              </w:rPr>
              <w:t>8</w:t>
            </w:r>
          </w:p>
        </w:tc>
      </w:tr>
    </w:tbl>
    <w:p w14:paraId="6DBC5E95" w14:textId="77777777" w:rsidR="00524A5D" w:rsidRPr="0044437C" w:rsidRDefault="00524A5D" w:rsidP="00E36978"/>
    <w:p w14:paraId="6E8565E0" w14:textId="77777777" w:rsidR="00524A5D" w:rsidRPr="0044437C" w:rsidRDefault="00000000">
      <w:pPr>
        <w:pStyle w:val="Heading5"/>
        <w:rPr>
          <w:rFonts w:cs="Arial"/>
          <w:szCs w:val="22"/>
        </w:rPr>
      </w:pPr>
      <w:bookmarkStart w:id="2152" w:name="_Toc2784"/>
      <w:bookmarkStart w:id="2153" w:name="_Toc12277"/>
      <w:bookmarkStart w:id="2154" w:name="_Toc18524"/>
      <w:bookmarkStart w:id="2155" w:name="_Toc28751"/>
      <w:bookmarkStart w:id="2156" w:name="_Toc194571918"/>
      <w:r w:rsidRPr="0044437C">
        <w:rPr>
          <w:snapToGrid w:val="0"/>
        </w:rPr>
        <w:t>8.3.1.1.1</w:t>
      </w:r>
      <w:r w:rsidRPr="0044437C">
        <w:rPr>
          <w:snapToGrid w:val="0"/>
        </w:rPr>
        <w:tab/>
        <w:t>Demodulation of NPDSCH (Cell-Specific Reference Symbols) in standalone mode for category NB1 and NB2 under NTN fading conditions</w:t>
      </w:r>
      <w:bookmarkEnd w:id="2152"/>
      <w:bookmarkEnd w:id="2153"/>
      <w:bookmarkEnd w:id="2154"/>
      <w:bookmarkEnd w:id="2155"/>
      <w:bookmarkEnd w:id="2156"/>
    </w:p>
    <w:p w14:paraId="7D4C2E46" w14:textId="77777777" w:rsidR="00524A5D" w:rsidRPr="0044437C" w:rsidRDefault="00000000">
      <w:pPr>
        <w:pStyle w:val="H6"/>
        <w:rPr>
          <w:snapToGrid w:val="0"/>
          <w:kern w:val="2"/>
        </w:rPr>
      </w:pPr>
      <w:r w:rsidRPr="0044437C">
        <w:rPr>
          <w:snapToGrid w:val="0"/>
          <w:kern w:val="2"/>
        </w:rPr>
        <w:t>8.3.1.1.1.1</w:t>
      </w:r>
      <w:r w:rsidRPr="0044437C">
        <w:rPr>
          <w:snapToGrid w:val="0"/>
          <w:kern w:val="2"/>
        </w:rPr>
        <w:tab/>
        <w:t>Test purpose</w:t>
      </w:r>
    </w:p>
    <w:p w14:paraId="6E98338E"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5FFEBFCD" w14:textId="77777777" w:rsidR="00524A5D" w:rsidRPr="0044437C" w:rsidRDefault="00000000">
      <w:pPr>
        <w:pStyle w:val="H6"/>
      </w:pPr>
      <w:r w:rsidRPr="0044437C">
        <w:rPr>
          <w:snapToGrid w:val="0"/>
          <w:kern w:val="2"/>
        </w:rPr>
        <w:t>8.3.1.1.1.2</w:t>
      </w:r>
      <w:r w:rsidRPr="0044437C">
        <w:rPr>
          <w:snapToGrid w:val="0"/>
          <w:kern w:val="2"/>
        </w:rPr>
        <w:tab/>
        <w:t>Test applicability</w:t>
      </w:r>
    </w:p>
    <w:p w14:paraId="4B1106FF" w14:textId="6DB34E84" w:rsidR="00524A5D" w:rsidRPr="0044437C" w:rsidRDefault="00000000">
      <w:r w:rsidRPr="0044437C">
        <w:t xml:space="preserve">This test applies to all types of NB-IoT FDD UE release 17 and forward of category NB1 and NB2 that supports </w:t>
      </w:r>
      <w:r w:rsidR="00FB10C9" w:rsidRPr="0044437C">
        <w:t>satellite access operation</w:t>
      </w:r>
      <w:r w:rsidR="00BF23C8" w:rsidRPr="0044437C">
        <w:t xml:space="preserve"> and only NGSO or both GSO and NGSO</w:t>
      </w:r>
      <w:r w:rsidRPr="0044437C">
        <w:t>.</w:t>
      </w:r>
      <w:r w:rsidR="00EB3102" w:rsidRPr="0044437C">
        <w:t xml:space="preserve"> Test 2 requires support of non-anchor mode of operation.</w:t>
      </w:r>
    </w:p>
    <w:p w14:paraId="67463136" w14:textId="77777777" w:rsidR="00524A5D" w:rsidRPr="0044437C" w:rsidRDefault="00000000">
      <w:pPr>
        <w:pStyle w:val="H6"/>
        <w:rPr>
          <w:snapToGrid w:val="0"/>
          <w:kern w:val="2"/>
        </w:rPr>
      </w:pPr>
      <w:r w:rsidRPr="0044437C">
        <w:rPr>
          <w:snapToGrid w:val="0"/>
          <w:kern w:val="2"/>
        </w:rPr>
        <w:lastRenderedPageBreak/>
        <w:t>8.3.1.1.1.3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0ADAD6E3" w14:textId="77777777" w:rsidR="00524A5D" w:rsidRPr="0044437C" w:rsidRDefault="00000000">
      <w:pPr>
        <w:rPr>
          <w:lang w:eastAsia="en-GB"/>
        </w:rPr>
      </w:pPr>
      <w:r w:rsidRPr="0044437C">
        <w:rPr>
          <w:lang w:eastAsia="en-GB"/>
        </w:rPr>
        <w:t>The requirements are specified in Table 8.3.1.</w:t>
      </w:r>
      <w:r w:rsidRPr="0044437C">
        <w:t>1.1.3</w:t>
      </w:r>
      <w:r w:rsidRPr="0044437C">
        <w:rPr>
          <w:lang w:eastAsia="en-GB"/>
        </w:rPr>
        <w:t>-2, with the addition of the parameters in Table 8.3.1.</w:t>
      </w:r>
      <w:r w:rsidRPr="0044437C">
        <w:t>1.1.3</w:t>
      </w:r>
      <w:r w:rsidRPr="0044437C">
        <w:rPr>
          <w:lang w:eastAsia="en-GB"/>
        </w:rPr>
        <w:t>-1 and the downlink physical channel setup according to Annex C.3.2. The purpose of these tests is to verify the performance.</w:t>
      </w:r>
    </w:p>
    <w:p w14:paraId="08727605" w14:textId="77777777" w:rsidR="00524A5D" w:rsidRPr="0044437C" w:rsidRDefault="00000000" w:rsidP="00E36978">
      <w:pPr>
        <w:pStyle w:val="TH"/>
      </w:pPr>
      <w:r w:rsidRPr="0044437C">
        <w:rPr>
          <w:lang w:eastAsia="en-GB"/>
        </w:rPr>
        <w:t>Table 8.3.1</w:t>
      </w:r>
      <w:r w:rsidRPr="0044437C">
        <w:t>.1.1.3</w:t>
      </w:r>
      <w:r w:rsidRPr="0044437C">
        <w:rPr>
          <w:lang w:eastAsia="en-GB"/>
        </w:rPr>
        <w:t xml:space="preserve">-1: Test Parameters for </w:t>
      </w:r>
      <w:r w:rsidRPr="0044437C">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44437C" w:rsidRDefault="00000000">
            <w:pPr>
              <w:keepNext/>
              <w:keepLines/>
              <w:spacing w:after="0"/>
              <w:jc w:val="center"/>
              <w:rPr>
                <w:rFonts w:ascii="Arial" w:hAnsi="Arial" w:cs="Arial"/>
                <w:b/>
                <w:kern w:val="2"/>
                <w:sz w:val="18"/>
                <w:lang w:eastAsia="ja-JP"/>
              </w:rPr>
            </w:pPr>
            <w:bookmarkStart w:id="2157" w:name="MCCQCTEMPBM_00000562"/>
            <w:r w:rsidRPr="0044437C">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Test 1</w:t>
            </w:r>
            <w:r w:rsidRPr="0044437C">
              <w:rPr>
                <w:rFonts w:ascii="Arial" w:hAnsi="Arial" w:cs="Arial"/>
                <w:b/>
                <w:kern w:val="2"/>
                <w:sz w:val="18"/>
              </w:rPr>
              <w:t>, 2</w:t>
            </w:r>
          </w:p>
        </w:tc>
      </w:tr>
      <w:tr w:rsidR="00524A5D" w:rsidRPr="0044437C"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44437C" w:rsidRDefault="00000000">
            <w:pPr>
              <w:keepNext/>
              <w:keepLines/>
              <w:spacing w:after="0"/>
              <w:jc w:val="center"/>
              <w:rPr>
                <w:rFonts w:ascii="Arial" w:hAnsi="Arial" w:cs="Arial"/>
                <w:kern w:val="2"/>
                <w:position w:val="-12"/>
                <w:sz w:val="18"/>
              </w:rPr>
            </w:pPr>
            <w:r w:rsidRPr="0044437C">
              <w:rPr>
                <w:rFonts w:ascii="Arial" w:hAnsi="Arial" w:cs="Arial"/>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44437C">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44437C" w:rsidRDefault="00000000">
            <w:pPr>
              <w:keepNext/>
              <w:keepLines/>
              <w:spacing w:after="0"/>
              <w:jc w:val="center"/>
              <w:rPr>
                <w:rFonts w:ascii="Arial" w:hAnsi="Arial" w:cs="Arial"/>
                <w:sz w:val="18"/>
              </w:rPr>
            </w:pPr>
            <w:r w:rsidRPr="0044437C">
              <w:rPr>
                <w:rFonts w:ascii="Arial" w:hAnsi="Arial" w:cs="Arial"/>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44437C" w:rsidRDefault="00000000">
            <w:pPr>
              <w:keepNext/>
              <w:keepLines/>
              <w:spacing w:after="0"/>
              <w:jc w:val="center"/>
              <w:rPr>
                <w:rFonts w:ascii="Arial" w:hAnsi="Arial" w:cs="v5.0.0"/>
                <w:kern w:val="2"/>
                <w:sz w:val="18"/>
              </w:rPr>
            </w:pPr>
            <w:r w:rsidRPr="0044437C">
              <w:rPr>
                <w:rFonts w:ascii="Arial" w:eastAsia="?? ??" w:hAnsi="Arial" w:cs="v5.0.0"/>
                <w:kern w:val="2"/>
                <w:sz w:val="18"/>
                <w:lang w:eastAsia="ja-JP"/>
              </w:rPr>
              <w:t>-9</w:t>
            </w:r>
            <w:r w:rsidRPr="0044437C">
              <w:rPr>
                <w:rFonts w:ascii="Arial" w:hAnsi="Arial" w:cs="v5.0.0"/>
                <w:kern w:val="2"/>
                <w:sz w:val="18"/>
              </w:rPr>
              <w:t>3 (Note 1)</w:t>
            </w:r>
          </w:p>
        </w:tc>
      </w:tr>
      <w:tr w:rsidR="00524A5D" w:rsidRPr="0044437C"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44437C"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44437C" w:rsidRDefault="00000000">
            <w:pPr>
              <w:keepNext/>
              <w:keepLines/>
              <w:spacing w:after="0"/>
              <w:jc w:val="center"/>
              <w:rPr>
                <w:rFonts w:ascii="Arial" w:hAnsi="Arial" w:cs="Arial"/>
                <w:sz w:val="18"/>
              </w:rPr>
            </w:pPr>
            <w:r w:rsidRPr="0044437C">
              <w:rPr>
                <w:rFonts w:ascii="Arial" w:hAnsi="Arial" w:cs="Arial"/>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44437C" w:rsidRDefault="00000000">
            <w:pPr>
              <w:keepNext/>
              <w:keepLines/>
              <w:spacing w:after="0"/>
              <w:jc w:val="center"/>
              <w:rPr>
                <w:rFonts w:ascii="Arial" w:eastAsia="?? ??" w:hAnsi="Arial" w:cs="v5.0.0"/>
                <w:kern w:val="2"/>
                <w:sz w:val="18"/>
                <w:lang w:eastAsia="ja-JP"/>
              </w:rPr>
            </w:pPr>
            <w:r w:rsidRPr="0044437C">
              <w:rPr>
                <w:rFonts w:ascii="Arial" w:eastAsia="?? ??" w:hAnsi="Arial" w:cs="v5.0.0"/>
                <w:kern w:val="2"/>
                <w:sz w:val="18"/>
                <w:lang w:eastAsia="ja-JP"/>
              </w:rPr>
              <w:t>-9</w:t>
            </w:r>
            <w:r w:rsidRPr="0044437C">
              <w:rPr>
                <w:rFonts w:ascii="Arial" w:hAnsi="Arial" w:cs="v5.0.0"/>
                <w:kern w:val="2"/>
                <w:sz w:val="18"/>
              </w:rPr>
              <w:t>9 (Note 2)</w:t>
            </w:r>
          </w:p>
        </w:tc>
      </w:tr>
      <w:tr w:rsidR="00524A5D" w:rsidRPr="0044437C"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44437C" w:rsidRDefault="00000000">
            <w:pPr>
              <w:keepNext/>
              <w:keepLines/>
              <w:spacing w:after="0"/>
              <w:jc w:val="center"/>
              <w:rPr>
                <w:rFonts w:ascii="Arial" w:hAnsi="Arial"/>
                <w:bCs/>
                <w:i/>
                <w:sz w:val="18"/>
                <w:lang w:eastAsia="en-GB"/>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32 for Test 1; 128 for Test 2.</w:t>
            </w:r>
          </w:p>
        </w:tc>
      </w:tr>
      <w:tr w:rsidR="00524A5D" w:rsidRPr="0044437C"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44437C" w:rsidRDefault="00000000">
            <w:pPr>
              <w:keepNext/>
              <w:keepLines/>
              <w:spacing w:after="0"/>
              <w:jc w:val="center"/>
              <w:rPr>
                <w:rFonts w:ascii="Arial" w:hAnsi="Arial" w:cs="Arial"/>
                <w:kern w:val="2"/>
                <w:sz w:val="18"/>
              </w:rPr>
            </w:pPr>
            <w:r w:rsidRPr="0044437C">
              <w:rPr>
                <w:rFonts w:ascii="Arial" w:hAnsi="Arial"/>
                <w:position w:val="-12"/>
                <w:sz w:val="18"/>
                <w:lang w:eastAsia="ja-JP"/>
              </w:rPr>
              <w:object w:dxaOrig="432" w:dyaOrig="432" w14:anchorId="32DE012F">
                <v:shape id="_x0000_i1085" type="#_x0000_t75" style="width:24.15pt;height:24.15pt" o:ole="">
                  <v:imagedata r:id="rId117" o:title=""/>
                </v:shape>
                <o:OLEObject Type="Embed" ProgID="Equation.DSMT4" ShapeID="_x0000_i1085" DrawAspect="Content" ObjectID="_1813331078" r:id="rId118"/>
              </w:object>
            </w:r>
            <w:r w:rsidRPr="0044437C">
              <w:rPr>
                <w:rFonts w:ascii="Arial" w:hAnsi="Arial"/>
                <w:b/>
                <w:sz w:val="18"/>
                <w:lang w:eastAsia="ja-JP"/>
              </w:rPr>
              <w:t xml:space="preserve"> </w:t>
            </w:r>
            <w:r w:rsidRPr="0044437C">
              <w:rPr>
                <w:rFonts w:ascii="Arial" w:hAnsi="Arial"/>
                <w:sz w:val="18"/>
              </w:rPr>
              <w:t>(</w:t>
            </w:r>
            <w:r w:rsidRPr="0044437C">
              <w:rPr>
                <w:rFonts w:ascii="Arial" w:hAnsi="Arial"/>
                <w:i/>
                <w:sz w:val="18"/>
                <w:lang w:eastAsia="ja-JP"/>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64 for Test 1; 256 for Test 2.</w:t>
            </w:r>
          </w:p>
        </w:tc>
      </w:tr>
      <w:tr w:rsidR="00524A5D" w:rsidRPr="0044437C"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44437C" w:rsidRDefault="00000000">
            <w:pPr>
              <w:keepNext/>
              <w:keepLines/>
              <w:spacing w:after="0"/>
              <w:jc w:val="center"/>
              <w:rPr>
                <w:rFonts w:ascii="Arial" w:hAnsi="Arial"/>
                <w:sz w:val="18"/>
                <w:lang w:eastAsia="ja-JP"/>
              </w:rPr>
            </w:pPr>
            <w:r w:rsidRPr="0044437C">
              <w:rPr>
                <w:rFonts w:ascii="Arial" w:hAnsi="Arial"/>
                <w:position w:val="-6"/>
                <w:sz w:val="18"/>
                <w:lang w:eastAsia="en-GB"/>
              </w:rPr>
              <w:object w:dxaOrig="264" w:dyaOrig="276" w14:anchorId="09E035C7">
                <v:shape id="_x0000_i1086" type="#_x0000_t75" style="width:11.85pt;height:11.85pt" o:ole="">
                  <v:imagedata r:id="rId119" o:title=""/>
                </v:shape>
                <o:OLEObject Type="Embed" ProgID="Equation.3" ShapeID="_x0000_i1086" DrawAspect="Content" ObjectID="_1813331079" r:id="rId120"/>
              </w:object>
            </w:r>
            <w:r w:rsidRPr="0044437C">
              <w:rPr>
                <w:rFonts w:ascii="Arial" w:hAnsi="Arial"/>
                <w:sz w:val="18"/>
              </w:rPr>
              <w:t>(</w:t>
            </w:r>
            <w:r w:rsidRPr="0044437C">
              <w:rPr>
                <w:rFonts w:ascii="Arial" w:hAnsi="Arial" w:cs="Arial"/>
                <w:i/>
                <w:sz w:val="18"/>
              </w:rPr>
              <w:t>nPDCCH-startSF-USS-r13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44437C" w:rsidRDefault="00000000">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3B52F33F" w14:textId="77777777" w:rsidR="00524A5D" w:rsidRPr="0044437C" w:rsidRDefault="00000000">
            <w:pPr>
              <w:keepNext/>
              <w:keepLines/>
              <w:spacing w:after="0"/>
              <w:ind w:left="851" w:hanging="851"/>
              <w:rPr>
                <w:rFonts w:ascii="Arial" w:hAnsi="Arial" w:cs="Arial"/>
                <w:kern w:val="2"/>
                <w:sz w:val="18"/>
              </w:rPr>
            </w:pPr>
            <w:r w:rsidRPr="0044437C">
              <w:rPr>
                <w:rFonts w:ascii="Arial" w:hAnsi="Arial"/>
                <w:sz w:val="18"/>
                <w:lang w:eastAsia="ja-JP"/>
              </w:rPr>
              <w:t>Note 2:</w:t>
            </w:r>
            <w:r w:rsidRPr="0044437C">
              <w:rPr>
                <w:rFonts w:ascii="Arial" w:hAnsi="Arial" w:cs="Arial"/>
                <w:kern w:val="2"/>
                <w:sz w:val="18"/>
              </w:rPr>
              <w:tab/>
            </w:r>
            <w:r w:rsidRPr="0044437C">
              <w:rPr>
                <w:rFonts w:ascii="Arial" w:hAnsi="Arial"/>
                <w:sz w:val="18"/>
                <w:lang w:eastAsia="ja-JP"/>
              </w:rPr>
              <w:t>This noise is applied to all subframes from the end of the NPDSCH to the end of the following NPDCCH transmission.</w:t>
            </w:r>
          </w:p>
        </w:tc>
      </w:tr>
      <w:bookmarkEnd w:id="2157"/>
    </w:tbl>
    <w:p w14:paraId="607D55F7" w14:textId="77777777" w:rsidR="00524A5D" w:rsidRPr="0044437C" w:rsidRDefault="00524A5D"/>
    <w:p w14:paraId="4357C311" w14:textId="77777777" w:rsidR="00524A5D" w:rsidRPr="0044437C" w:rsidRDefault="00000000" w:rsidP="00591F55">
      <w:pPr>
        <w:pStyle w:val="TH"/>
      </w:pPr>
      <w:r w:rsidRPr="0044437C">
        <w:rPr>
          <w:lang w:eastAsia="en-GB"/>
        </w:rPr>
        <w:t>Table 8.3.</w:t>
      </w:r>
      <w:r w:rsidRPr="0044437C">
        <w:t>1</w:t>
      </w:r>
      <w:r w:rsidRPr="0044437C">
        <w:rPr>
          <w:lang w:eastAsia="en-GB"/>
        </w:rPr>
        <w:t>.1</w:t>
      </w:r>
      <w:r w:rsidRPr="0044437C">
        <w:t>.1.3</w:t>
      </w:r>
      <w:r w:rsidRPr="0044437C">
        <w:rPr>
          <w:lang w:eastAsia="en-GB"/>
        </w:rPr>
        <w:t xml:space="preserve">-2: Minimum performance </w:t>
      </w:r>
      <w:r w:rsidRPr="0044437C">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44437C"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44437C" w:rsidRDefault="00000000">
            <w:pPr>
              <w:keepNext/>
              <w:keepLines/>
              <w:spacing w:after="0"/>
              <w:jc w:val="center"/>
              <w:rPr>
                <w:rFonts w:ascii="Arial" w:hAnsi="Arial" w:cs="Arial"/>
                <w:b/>
                <w:kern w:val="2"/>
                <w:sz w:val="18"/>
                <w:lang w:eastAsia="ja-JP"/>
              </w:rPr>
            </w:pPr>
            <w:bookmarkStart w:id="2158" w:name="_Hlk134259197"/>
            <w:bookmarkStart w:id="2159" w:name="MCCQCTEMPBM_00000563"/>
            <w:r w:rsidRPr="0044437C">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44437C"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44437C"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44437C"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44437C"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44437C"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44437C"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44437C"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44437C"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214B9E57"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bookmarkEnd w:id="2158"/>
      <w:bookmarkEnd w:id="2159"/>
    </w:tbl>
    <w:p w14:paraId="4C7CC408" w14:textId="77777777" w:rsidR="00524A5D" w:rsidRPr="0044437C" w:rsidRDefault="00524A5D"/>
    <w:p w14:paraId="6979452A" w14:textId="77777777" w:rsidR="00524A5D" w:rsidRPr="0044437C" w:rsidRDefault="00000000">
      <w:pPr>
        <w:rPr>
          <w:lang w:eastAsia="zh-TW"/>
        </w:rPr>
      </w:pPr>
      <w:r w:rsidRPr="0044437C">
        <w:t>The normative reference for this requirement is TS 36.102[11] clause 8.3.1.1.1.1</w:t>
      </w:r>
      <w:r w:rsidRPr="0044437C">
        <w:rPr>
          <w:lang w:eastAsia="zh-TW"/>
        </w:rPr>
        <w:t>.</w:t>
      </w:r>
    </w:p>
    <w:p w14:paraId="6C5F496D" w14:textId="77777777" w:rsidR="00524A5D" w:rsidRPr="0044437C" w:rsidRDefault="00000000">
      <w:pPr>
        <w:pStyle w:val="H6"/>
        <w:rPr>
          <w:snapToGrid w:val="0"/>
          <w:kern w:val="2"/>
        </w:rPr>
      </w:pPr>
      <w:r w:rsidRPr="0044437C">
        <w:rPr>
          <w:snapToGrid w:val="0"/>
          <w:kern w:val="2"/>
        </w:rPr>
        <w:t>8.3.1.1.1.4</w:t>
      </w:r>
      <w:r w:rsidRPr="0044437C">
        <w:rPr>
          <w:snapToGrid w:val="0"/>
          <w:kern w:val="2"/>
        </w:rPr>
        <w:tab/>
        <w:t>Test description</w:t>
      </w:r>
    </w:p>
    <w:p w14:paraId="1E90CD64" w14:textId="77777777" w:rsidR="00524A5D" w:rsidRPr="0044437C" w:rsidRDefault="00000000">
      <w:pPr>
        <w:pStyle w:val="H6"/>
        <w:rPr>
          <w:snapToGrid w:val="0"/>
          <w:kern w:val="2"/>
        </w:rPr>
      </w:pPr>
      <w:r w:rsidRPr="0044437C">
        <w:rPr>
          <w:snapToGrid w:val="0"/>
          <w:kern w:val="2"/>
        </w:rPr>
        <w:t>8.3.1.1.1.4.1</w:t>
      </w:r>
      <w:r w:rsidRPr="0044437C">
        <w:rPr>
          <w:snapToGrid w:val="0"/>
          <w:kern w:val="2"/>
        </w:rPr>
        <w:tab/>
      </w:r>
      <w:r w:rsidRPr="0044437C">
        <w:rPr>
          <w:snapToGrid w:val="0"/>
          <w:kern w:val="2"/>
          <w:lang w:eastAsia="zh-CN"/>
        </w:rPr>
        <w:t>Initial conditions</w:t>
      </w:r>
    </w:p>
    <w:p w14:paraId="3424334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BD0A666" w14:textId="77777777" w:rsidR="00524A5D" w:rsidRPr="0044437C" w:rsidRDefault="00000000">
      <w:r w:rsidRPr="0044437C">
        <w:t>Configurations of NPDSCH and NPDCCH before measurement are specified in Annex C.2.</w:t>
      </w:r>
    </w:p>
    <w:p w14:paraId="3E8C954F" w14:textId="66C330F5" w:rsidR="00524A5D" w:rsidRPr="0044437C" w:rsidRDefault="00000000">
      <w:r w:rsidRPr="0044437C">
        <w:t>Test Environment: Normal, as defined in TS 36.508 [</w:t>
      </w:r>
      <w:r w:rsidR="00730853" w:rsidRPr="0044437C">
        <w:t>12</w:t>
      </w:r>
      <w:r w:rsidRPr="0044437C">
        <w:t>] clause 4.1.</w:t>
      </w:r>
    </w:p>
    <w:p w14:paraId="3248D416" w14:textId="77777777" w:rsidR="00524A5D" w:rsidRPr="0044437C" w:rsidRDefault="00000000">
      <w:pPr>
        <w:rPr>
          <w:lang w:eastAsia="zh-TW"/>
        </w:rPr>
      </w:pPr>
      <w:r w:rsidRPr="0044437C">
        <w:t>Frequencies to be tested: K.2.1.</w:t>
      </w:r>
    </w:p>
    <w:p w14:paraId="2EFD2869"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8.3.1.1.1.3-2.</w:t>
      </w:r>
    </w:p>
    <w:p w14:paraId="41040482" w14:textId="693A08C8"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522DCA3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8.3.1.1.1.3-1 as appropriate.</w:t>
      </w:r>
    </w:p>
    <w:p w14:paraId="41B280E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8082C9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CA323F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lastRenderedPageBreak/>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9A7EB3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BFF06FD" w14:textId="726FE26E"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8.3.1.1.1.4.2.</w:t>
      </w:r>
    </w:p>
    <w:p w14:paraId="51BBC6BD" w14:textId="77777777" w:rsidR="00524A5D" w:rsidRPr="0044437C" w:rsidRDefault="00000000">
      <w:pPr>
        <w:pStyle w:val="H6"/>
      </w:pPr>
      <w:r w:rsidRPr="0044437C">
        <w:rPr>
          <w:snapToGrid w:val="0"/>
          <w:kern w:val="2"/>
        </w:rPr>
        <w:t>8.3.1.1.1.</w:t>
      </w:r>
      <w:r w:rsidRPr="0044437C">
        <w:rPr>
          <w:snapToGrid w:val="0"/>
          <w:kern w:val="2"/>
          <w:lang w:eastAsia="zh-TW"/>
        </w:rPr>
        <w:t>4.</w:t>
      </w:r>
      <w:r w:rsidRPr="0044437C">
        <w:t>2</w:t>
      </w:r>
      <w:r w:rsidRPr="0044437C">
        <w:tab/>
        <w:t>Test procedure</w:t>
      </w:r>
    </w:p>
    <w:p w14:paraId="2BC42EA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8.3.1.1.1.3-1 and 8.3.1.1.1.3-2.</w:t>
      </w:r>
    </w:p>
    <w:p w14:paraId="203EAF6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8.3.1.1.1.5-1 as appropriate.</w:t>
      </w:r>
    </w:p>
    <w:p w14:paraId="4919BF75" w14:textId="77777777" w:rsidR="00524A5D" w:rsidRPr="0044437C" w:rsidRDefault="00000000">
      <w:pPr>
        <w:pStyle w:val="H6"/>
      </w:pPr>
      <w:r w:rsidRPr="0044437C">
        <w:rPr>
          <w:snapToGrid w:val="0"/>
          <w:kern w:val="2"/>
        </w:rPr>
        <w:t>8.3.1.1.1.</w:t>
      </w:r>
      <w:r w:rsidRPr="0044437C">
        <w:rPr>
          <w:snapToGrid w:val="0"/>
          <w:kern w:val="2"/>
          <w:lang w:eastAsia="zh-TW"/>
        </w:rPr>
        <w:t>4.</w:t>
      </w:r>
      <w:r w:rsidRPr="0044437C">
        <w:rPr>
          <w:lang w:eastAsia="zh-TW"/>
        </w:rPr>
        <w:t>3</w:t>
      </w:r>
      <w:r w:rsidRPr="0044437C">
        <w:tab/>
        <w:t>Message contents</w:t>
      </w:r>
    </w:p>
    <w:p w14:paraId="7BD2CB55" w14:textId="494E86E1" w:rsidR="00524A5D" w:rsidRPr="0044437C" w:rsidRDefault="00000000">
      <w:r w:rsidRPr="0044437C">
        <w:t>Message contents are according to TS 36.508 [</w:t>
      </w:r>
      <w:r w:rsidR="00730853" w:rsidRPr="0044437C">
        <w:t>12</w:t>
      </w:r>
      <w:r w:rsidRPr="0044437C">
        <w:t>] subclause 8.1.5B and 8.1.6 with the following exceptions:</w:t>
      </w:r>
    </w:p>
    <w:p w14:paraId="60CF884B" w14:textId="77777777" w:rsidR="00524A5D" w:rsidRPr="0044437C" w:rsidRDefault="00000000">
      <w:pPr>
        <w:pStyle w:val="TH"/>
      </w:pPr>
      <w:r w:rsidRPr="0044437C">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ADEA648" w14:textId="77777777">
        <w:trPr>
          <w:gridBefore w:val="1"/>
          <w:wBefore w:w="9" w:type="dxa"/>
          <w:jc w:val="center"/>
        </w:trPr>
        <w:tc>
          <w:tcPr>
            <w:tcW w:w="9738" w:type="dxa"/>
            <w:gridSpan w:val="4"/>
          </w:tcPr>
          <w:p w14:paraId="14AC8E60"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7AE470E6" w14:textId="77777777">
        <w:tblPrEx>
          <w:tblCellMar>
            <w:left w:w="108" w:type="dxa"/>
            <w:right w:w="108" w:type="dxa"/>
          </w:tblCellMar>
        </w:tblPrEx>
        <w:trPr>
          <w:jc w:val="center"/>
        </w:trPr>
        <w:tc>
          <w:tcPr>
            <w:tcW w:w="4535" w:type="dxa"/>
            <w:gridSpan w:val="2"/>
            <w:shd w:val="clear" w:color="auto" w:fill="auto"/>
          </w:tcPr>
          <w:p w14:paraId="0A9DF4D9" w14:textId="77777777" w:rsidR="00524A5D" w:rsidRPr="0044437C" w:rsidRDefault="00000000">
            <w:pPr>
              <w:pStyle w:val="TAH"/>
              <w:keepNext w:val="0"/>
              <w:keepLines w:val="0"/>
            </w:pPr>
            <w:r w:rsidRPr="0044437C">
              <w:t>Information Element</w:t>
            </w:r>
          </w:p>
        </w:tc>
        <w:tc>
          <w:tcPr>
            <w:tcW w:w="2267" w:type="dxa"/>
            <w:shd w:val="clear" w:color="auto" w:fill="auto"/>
          </w:tcPr>
          <w:p w14:paraId="68C6D064" w14:textId="77777777" w:rsidR="00524A5D" w:rsidRPr="0044437C" w:rsidRDefault="00000000">
            <w:pPr>
              <w:pStyle w:val="TAH"/>
              <w:keepNext w:val="0"/>
              <w:keepLines w:val="0"/>
            </w:pPr>
            <w:r w:rsidRPr="0044437C">
              <w:t>Value/remark</w:t>
            </w:r>
          </w:p>
        </w:tc>
        <w:tc>
          <w:tcPr>
            <w:tcW w:w="1811" w:type="dxa"/>
            <w:shd w:val="clear" w:color="auto" w:fill="auto"/>
          </w:tcPr>
          <w:p w14:paraId="2E3588EF" w14:textId="77777777" w:rsidR="00524A5D" w:rsidRPr="0044437C" w:rsidRDefault="00000000">
            <w:pPr>
              <w:pStyle w:val="TAH"/>
              <w:keepNext w:val="0"/>
              <w:keepLines w:val="0"/>
            </w:pPr>
            <w:r w:rsidRPr="0044437C">
              <w:t>Comment</w:t>
            </w:r>
          </w:p>
        </w:tc>
        <w:tc>
          <w:tcPr>
            <w:tcW w:w="1134" w:type="dxa"/>
            <w:shd w:val="clear" w:color="auto" w:fill="auto"/>
          </w:tcPr>
          <w:p w14:paraId="56D31549" w14:textId="77777777" w:rsidR="00524A5D" w:rsidRPr="0044437C" w:rsidRDefault="00000000">
            <w:pPr>
              <w:pStyle w:val="TAH"/>
              <w:keepNext w:val="0"/>
              <w:keepLines w:val="0"/>
            </w:pPr>
            <w:r w:rsidRPr="0044437C">
              <w:t>Condition</w:t>
            </w:r>
          </w:p>
        </w:tc>
      </w:tr>
      <w:tr w:rsidR="00524A5D" w:rsidRPr="0044437C" w14:paraId="23C24055"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28CC3086" w14:textId="77777777" w:rsidR="00524A5D" w:rsidRPr="0044437C" w:rsidRDefault="00000000">
            <w:pPr>
              <w:pStyle w:val="TAL"/>
              <w:keepNext w:val="0"/>
              <w:keepLines w:val="0"/>
            </w:pPr>
            <w:r w:rsidRPr="0044437C">
              <w:t>PhysicalConfigDedicated-NB-DEFAULT ::= SEQUENCE {</w:t>
            </w:r>
          </w:p>
        </w:tc>
        <w:tc>
          <w:tcPr>
            <w:tcW w:w="2267" w:type="dxa"/>
            <w:shd w:val="clear" w:color="auto" w:fill="auto"/>
          </w:tcPr>
          <w:p w14:paraId="3C6E6005" w14:textId="77777777" w:rsidR="00524A5D" w:rsidRPr="0044437C" w:rsidRDefault="00524A5D">
            <w:pPr>
              <w:pStyle w:val="TAL"/>
              <w:keepNext w:val="0"/>
              <w:keepLines w:val="0"/>
            </w:pPr>
          </w:p>
        </w:tc>
        <w:tc>
          <w:tcPr>
            <w:tcW w:w="1811" w:type="dxa"/>
            <w:shd w:val="clear" w:color="auto" w:fill="auto"/>
          </w:tcPr>
          <w:p w14:paraId="71666366" w14:textId="77777777" w:rsidR="00524A5D" w:rsidRPr="0044437C" w:rsidRDefault="00524A5D">
            <w:pPr>
              <w:pStyle w:val="TAL"/>
              <w:keepNext w:val="0"/>
              <w:keepLines w:val="0"/>
            </w:pPr>
          </w:p>
        </w:tc>
        <w:tc>
          <w:tcPr>
            <w:tcW w:w="1134" w:type="dxa"/>
            <w:shd w:val="clear" w:color="auto" w:fill="auto"/>
          </w:tcPr>
          <w:p w14:paraId="00003A1E" w14:textId="77777777" w:rsidR="00524A5D" w:rsidRPr="0044437C" w:rsidRDefault="00524A5D">
            <w:pPr>
              <w:pStyle w:val="TAL"/>
              <w:keepNext w:val="0"/>
              <w:keepLines w:val="0"/>
            </w:pPr>
          </w:p>
        </w:tc>
      </w:tr>
      <w:tr w:rsidR="00524A5D" w:rsidRPr="0044437C" w14:paraId="033C9415" w14:textId="77777777">
        <w:tblPrEx>
          <w:tblCellMar>
            <w:left w:w="108" w:type="dxa"/>
            <w:right w:w="108" w:type="dxa"/>
          </w:tblCellMar>
        </w:tblPrEx>
        <w:trPr>
          <w:jc w:val="center"/>
        </w:trPr>
        <w:tc>
          <w:tcPr>
            <w:tcW w:w="4535" w:type="dxa"/>
            <w:gridSpan w:val="2"/>
            <w:tcBorders>
              <w:bottom w:val="nil"/>
            </w:tcBorders>
            <w:shd w:val="clear" w:color="auto" w:fill="auto"/>
          </w:tcPr>
          <w:p w14:paraId="6E2AAF88" w14:textId="77777777" w:rsidR="00524A5D" w:rsidRPr="0044437C" w:rsidRDefault="00000000">
            <w:pPr>
              <w:pStyle w:val="TAL"/>
              <w:keepNext w:val="0"/>
              <w:keepLines w:val="0"/>
            </w:pPr>
            <w:r w:rsidRPr="0044437C">
              <w:t xml:space="preserve">  carrierConfigDedicated-NB-r13 ::=  SEQUENCE {</w:t>
            </w:r>
          </w:p>
        </w:tc>
        <w:tc>
          <w:tcPr>
            <w:tcW w:w="2267" w:type="dxa"/>
            <w:shd w:val="clear" w:color="auto" w:fill="auto"/>
          </w:tcPr>
          <w:p w14:paraId="769CD3F0" w14:textId="77777777" w:rsidR="00524A5D" w:rsidRPr="0044437C" w:rsidRDefault="00524A5D">
            <w:pPr>
              <w:pStyle w:val="TAL"/>
              <w:keepNext w:val="0"/>
              <w:keepLines w:val="0"/>
            </w:pPr>
          </w:p>
        </w:tc>
        <w:tc>
          <w:tcPr>
            <w:tcW w:w="1811" w:type="dxa"/>
            <w:shd w:val="clear" w:color="auto" w:fill="auto"/>
          </w:tcPr>
          <w:p w14:paraId="797B8ECD" w14:textId="77777777" w:rsidR="00524A5D" w:rsidRPr="0044437C" w:rsidRDefault="00000000">
            <w:pPr>
              <w:pStyle w:val="TAL"/>
              <w:keepNext w:val="0"/>
              <w:keepLines w:val="0"/>
            </w:pPr>
            <w:r w:rsidRPr="0044437C">
              <w:t>Non-anchor carrier</w:t>
            </w:r>
          </w:p>
        </w:tc>
        <w:tc>
          <w:tcPr>
            <w:tcW w:w="1134" w:type="dxa"/>
            <w:shd w:val="clear" w:color="auto" w:fill="auto"/>
          </w:tcPr>
          <w:p w14:paraId="14224EFA" w14:textId="77777777" w:rsidR="00524A5D" w:rsidRPr="0044437C" w:rsidRDefault="00524A5D">
            <w:pPr>
              <w:pStyle w:val="TAL"/>
              <w:keepNext w:val="0"/>
              <w:keepLines w:val="0"/>
            </w:pPr>
          </w:p>
        </w:tc>
      </w:tr>
      <w:tr w:rsidR="00524A5D" w:rsidRPr="0044437C" w14:paraId="322766F8" w14:textId="77777777">
        <w:tblPrEx>
          <w:tblCellMar>
            <w:left w:w="108" w:type="dxa"/>
            <w:right w:w="108" w:type="dxa"/>
          </w:tblCellMar>
        </w:tblPrEx>
        <w:trPr>
          <w:jc w:val="center"/>
        </w:trPr>
        <w:tc>
          <w:tcPr>
            <w:tcW w:w="4535" w:type="dxa"/>
            <w:gridSpan w:val="2"/>
            <w:tcBorders>
              <w:bottom w:val="nil"/>
            </w:tcBorders>
            <w:shd w:val="clear" w:color="auto" w:fill="auto"/>
          </w:tcPr>
          <w:p w14:paraId="46099324" w14:textId="77777777" w:rsidR="00524A5D" w:rsidRPr="0044437C" w:rsidRDefault="00000000">
            <w:pPr>
              <w:pStyle w:val="TAL"/>
              <w:keepNext w:val="0"/>
              <w:keepLines w:val="0"/>
            </w:pPr>
            <w:r w:rsidRPr="0044437C">
              <w:t>dl-CarrierConfig-r13::= SEQUENCE {</w:t>
            </w:r>
          </w:p>
        </w:tc>
        <w:tc>
          <w:tcPr>
            <w:tcW w:w="2267" w:type="dxa"/>
            <w:shd w:val="clear" w:color="auto" w:fill="auto"/>
          </w:tcPr>
          <w:p w14:paraId="785E97AE" w14:textId="77777777" w:rsidR="00524A5D" w:rsidRPr="0044437C" w:rsidRDefault="00524A5D">
            <w:pPr>
              <w:pStyle w:val="TAL"/>
              <w:keepNext w:val="0"/>
              <w:keepLines w:val="0"/>
            </w:pPr>
          </w:p>
        </w:tc>
        <w:tc>
          <w:tcPr>
            <w:tcW w:w="1811" w:type="dxa"/>
            <w:shd w:val="clear" w:color="auto" w:fill="auto"/>
          </w:tcPr>
          <w:p w14:paraId="5FEDE99E" w14:textId="77777777" w:rsidR="00524A5D" w:rsidRPr="0044437C" w:rsidRDefault="00524A5D">
            <w:pPr>
              <w:pStyle w:val="TAL"/>
              <w:keepNext w:val="0"/>
              <w:keepLines w:val="0"/>
            </w:pPr>
          </w:p>
        </w:tc>
        <w:tc>
          <w:tcPr>
            <w:tcW w:w="1134" w:type="dxa"/>
            <w:shd w:val="clear" w:color="auto" w:fill="auto"/>
          </w:tcPr>
          <w:p w14:paraId="45283288" w14:textId="77777777" w:rsidR="00524A5D" w:rsidRPr="0044437C" w:rsidRDefault="00524A5D">
            <w:pPr>
              <w:pStyle w:val="TAL"/>
              <w:keepNext w:val="0"/>
              <w:keepLines w:val="0"/>
            </w:pPr>
          </w:p>
        </w:tc>
      </w:tr>
      <w:tr w:rsidR="00524A5D" w:rsidRPr="0044437C" w14:paraId="0B33D70D" w14:textId="77777777">
        <w:tblPrEx>
          <w:tblCellMar>
            <w:left w:w="108" w:type="dxa"/>
            <w:right w:w="108" w:type="dxa"/>
          </w:tblCellMar>
        </w:tblPrEx>
        <w:trPr>
          <w:jc w:val="center"/>
        </w:trPr>
        <w:tc>
          <w:tcPr>
            <w:tcW w:w="4535" w:type="dxa"/>
            <w:gridSpan w:val="2"/>
            <w:tcBorders>
              <w:bottom w:val="nil"/>
            </w:tcBorders>
            <w:shd w:val="clear" w:color="auto" w:fill="auto"/>
          </w:tcPr>
          <w:p w14:paraId="2CA61096" w14:textId="77777777" w:rsidR="00524A5D" w:rsidRPr="0044437C" w:rsidRDefault="00000000">
            <w:pPr>
              <w:pStyle w:val="TAL"/>
              <w:keepNext w:val="0"/>
              <w:keepLines w:val="0"/>
            </w:pPr>
            <w:r w:rsidRPr="0044437C">
              <w:t>dl-CarrierFreq-r13</w:t>
            </w:r>
          </w:p>
        </w:tc>
        <w:tc>
          <w:tcPr>
            <w:tcW w:w="2267" w:type="dxa"/>
            <w:shd w:val="clear" w:color="auto" w:fill="auto"/>
          </w:tcPr>
          <w:p w14:paraId="79D711D2" w14:textId="77777777" w:rsidR="00524A5D" w:rsidRPr="0044437C" w:rsidRDefault="00000000">
            <w:pPr>
              <w:pStyle w:val="TAL"/>
              <w:keepNext w:val="0"/>
              <w:keepLines w:val="0"/>
            </w:pPr>
            <w:r w:rsidRPr="0044437C">
              <w:t>Note 1</w:t>
            </w:r>
          </w:p>
        </w:tc>
        <w:tc>
          <w:tcPr>
            <w:tcW w:w="1811" w:type="dxa"/>
            <w:shd w:val="clear" w:color="auto" w:fill="auto"/>
          </w:tcPr>
          <w:p w14:paraId="4AD3A27E" w14:textId="77777777" w:rsidR="00524A5D" w:rsidRPr="0044437C" w:rsidRDefault="00524A5D">
            <w:pPr>
              <w:pStyle w:val="TAL"/>
              <w:keepNext w:val="0"/>
              <w:keepLines w:val="0"/>
            </w:pPr>
          </w:p>
        </w:tc>
        <w:tc>
          <w:tcPr>
            <w:tcW w:w="1134" w:type="dxa"/>
            <w:shd w:val="clear" w:color="auto" w:fill="auto"/>
          </w:tcPr>
          <w:p w14:paraId="340DA9B2" w14:textId="77777777" w:rsidR="00524A5D" w:rsidRPr="0044437C" w:rsidRDefault="00524A5D">
            <w:pPr>
              <w:pStyle w:val="TAL"/>
              <w:keepNext w:val="0"/>
              <w:keepLines w:val="0"/>
            </w:pPr>
          </w:p>
        </w:tc>
      </w:tr>
      <w:tr w:rsidR="00524A5D" w:rsidRPr="0044437C" w14:paraId="7B005DF8" w14:textId="77777777">
        <w:tblPrEx>
          <w:tblCellMar>
            <w:left w:w="108" w:type="dxa"/>
            <w:right w:w="108" w:type="dxa"/>
          </w:tblCellMar>
        </w:tblPrEx>
        <w:trPr>
          <w:jc w:val="center"/>
        </w:trPr>
        <w:tc>
          <w:tcPr>
            <w:tcW w:w="4535" w:type="dxa"/>
            <w:gridSpan w:val="2"/>
            <w:tcBorders>
              <w:bottom w:val="nil"/>
            </w:tcBorders>
            <w:shd w:val="clear" w:color="auto" w:fill="auto"/>
          </w:tcPr>
          <w:p w14:paraId="5ECDC8D7" w14:textId="77777777" w:rsidR="00524A5D" w:rsidRPr="0044437C" w:rsidRDefault="00000000">
            <w:pPr>
              <w:pStyle w:val="TAL"/>
              <w:keepNext w:val="0"/>
              <w:keepLines w:val="0"/>
            </w:pPr>
            <w:r w:rsidRPr="0044437C">
              <w:t xml:space="preserve">           downlinkBitmapNonAnchor-r13</w:t>
            </w:r>
          </w:p>
        </w:tc>
        <w:tc>
          <w:tcPr>
            <w:tcW w:w="2267" w:type="dxa"/>
            <w:shd w:val="clear" w:color="auto" w:fill="auto"/>
          </w:tcPr>
          <w:p w14:paraId="179EC603" w14:textId="77777777" w:rsidR="00524A5D" w:rsidRPr="0044437C" w:rsidRDefault="00000000">
            <w:pPr>
              <w:pStyle w:val="TAL"/>
              <w:keepNext w:val="0"/>
              <w:keepLines w:val="0"/>
            </w:pPr>
            <w:r w:rsidRPr="0044437C">
              <w:t>NULL</w:t>
            </w:r>
          </w:p>
        </w:tc>
        <w:tc>
          <w:tcPr>
            <w:tcW w:w="1811" w:type="dxa"/>
            <w:shd w:val="clear" w:color="auto" w:fill="auto"/>
          </w:tcPr>
          <w:p w14:paraId="411F15C4" w14:textId="77777777" w:rsidR="00524A5D" w:rsidRPr="0044437C" w:rsidRDefault="00524A5D">
            <w:pPr>
              <w:pStyle w:val="TAL"/>
              <w:keepNext w:val="0"/>
              <w:keepLines w:val="0"/>
            </w:pPr>
          </w:p>
        </w:tc>
        <w:tc>
          <w:tcPr>
            <w:tcW w:w="1134" w:type="dxa"/>
            <w:shd w:val="clear" w:color="auto" w:fill="auto"/>
          </w:tcPr>
          <w:p w14:paraId="6092CE47" w14:textId="77777777" w:rsidR="00524A5D" w:rsidRPr="0044437C" w:rsidRDefault="00524A5D">
            <w:pPr>
              <w:pStyle w:val="TAL"/>
              <w:keepNext w:val="0"/>
              <w:keepLines w:val="0"/>
            </w:pPr>
          </w:p>
        </w:tc>
      </w:tr>
      <w:tr w:rsidR="00524A5D" w:rsidRPr="0044437C" w14:paraId="7B506B11" w14:textId="77777777">
        <w:tblPrEx>
          <w:tblCellMar>
            <w:left w:w="108" w:type="dxa"/>
            <w:right w:w="108" w:type="dxa"/>
          </w:tblCellMar>
        </w:tblPrEx>
        <w:trPr>
          <w:jc w:val="center"/>
        </w:trPr>
        <w:tc>
          <w:tcPr>
            <w:tcW w:w="4535" w:type="dxa"/>
            <w:gridSpan w:val="2"/>
            <w:tcBorders>
              <w:bottom w:val="nil"/>
            </w:tcBorders>
            <w:shd w:val="clear" w:color="auto" w:fill="auto"/>
          </w:tcPr>
          <w:p w14:paraId="5821EDAD" w14:textId="77777777" w:rsidR="00524A5D" w:rsidRPr="0044437C" w:rsidRDefault="00000000">
            <w:pPr>
              <w:pStyle w:val="TAL"/>
              <w:keepNext w:val="0"/>
              <w:keepLines w:val="0"/>
            </w:pPr>
            <w:r w:rsidRPr="0044437C">
              <w:t xml:space="preserve">           dl-GapNonAnchor-r13</w:t>
            </w:r>
          </w:p>
        </w:tc>
        <w:tc>
          <w:tcPr>
            <w:tcW w:w="2267" w:type="dxa"/>
            <w:shd w:val="clear" w:color="auto" w:fill="auto"/>
          </w:tcPr>
          <w:p w14:paraId="28A7E5FB" w14:textId="77777777" w:rsidR="00524A5D" w:rsidRPr="0044437C" w:rsidRDefault="00000000">
            <w:pPr>
              <w:pStyle w:val="TAL"/>
              <w:keepNext w:val="0"/>
              <w:keepLines w:val="0"/>
            </w:pPr>
            <w:r w:rsidRPr="0044437C">
              <w:t>NULL</w:t>
            </w:r>
          </w:p>
        </w:tc>
        <w:tc>
          <w:tcPr>
            <w:tcW w:w="1811" w:type="dxa"/>
            <w:shd w:val="clear" w:color="auto" w:fill="auto"/>
          </w:tcPr>
          <w:p w14:paraId="4C2EA9BF" w14:textId="77777777" w:rsidR="00524A5D" w:rsidRPr="0044437C" w:rsidRDefault="00524A5D">
            <w:pPr>
              <w:pStyle w:val="TAL"/>
              <w:keepNext w:val="0"/>
              <w:keepLines w:val="0"/>
            </w:pPr>
          </w:p>
        </w:tc>
        <w:tc>
          <w:tcPr>
            <w:tcW w:w="1134" w:type="dxa"/>
            <w:shd w:val="clear" w:color="auto" w:fill="auto"/>
          </w:tcPr>
          <w:p w14:paraId="3532DCE1" w14:textId="77777777" w:rsidR="00524A5D" w:rsidRPr="0044437C" w:rsidRDefault="00524A5D">
            <w:pPr>
              <w:pStyle w:val="TAL"/>
              <w:keepNext w:val="0"/>
              <w:keepLines w:val="0"/>
            </w:pPr>
          </w:p>
        </w:tc>
      </w:tr>
      <w:tr w:rsidR="00524A5D" w:rsidRPr="0044437C" w14:paraId="3A52A955" w14:textId="77777777">
        <w:tblPrEx>
          <w:tblCellMar>
            <w:left w:w="108" w:type="dxa"/>
            <w:right w:w="108" w:type="dxa"/>
          </w:tblCellMar>
        </w:tblPrEx>
        <w:trPr>
          <w:jc w:val="center"/>
        </w:trPr>
        <w:tc>
          <w:tcPr>
            <w:tcW w:w="4535" w:type="dxa"/>
            <w:gridSpan w:val="2"/>
            <w:tcBorders>
              <w:bottom w:val="nil"/>
            </w:tcBorders>
            <w:shd w:val="clear" w:color="auto" w:fill="auto"/>
          </w:tcPr>
          <w:p w14:paraId="57286861" w14:textId="77777777" w:rsidR="00524A5D" w:rsidRPr="0044437C" w:rsidRDefault="00000000">
            <w:pPr>
              <w:pStyle w:val="TAL"/>
              <w:keepNext w:val="0"/>
              <w:keepLines w:val="0"/>
            </w:pPr>
            <w:r w:rsidRPr="0044437C">
              <w:t>}</w:t>
            </w:r>
          </w:p>
        </w:tc>
        <w:tc>
          <w:tcPr>
            <w:tcW w:w="2267" w:type="dxa"/>
            <w:shd w:val="clear" w:color="auto" w:fill="auto"/>
          </w:tcPr>
          <w:p w14:paraId="44393F28" w14:textId="77777777" w:rsidR="00524A5D" w:rsidRPr="0044437C" w:rsidRDefault="00524A5D">
            <w:pPr>
              <w:pStyle w:val="TAL"/>
              <w:keepNext w:val="0"/>
              <w:keepLines w:val="0"/>
            </w:pPr>
          </w:p>
        </w:tc>
        <w:tc>
          <w:tcPr>
            <w:tcW w:w="1811" w:type="dxa"/>
            <w:shd w:val="clear" w:color="auto" w:fill="auto"/>
          </w:tcPr>
          <w:p w14:paraId="6338CD47" w14:textId="77777777" w:rsidR="00524A5D" w:rsidRPr="0044437C" w:rsidRDefault="00524A5D">
            <w:pPr>
              <w:pStyle w:val="TAL"/>
              <w:keepNext w:val="0"/>
              <w:keepLines w:val="0"/>
            </w:pPr>
          </w:p>
        </w:tc>
        <w:tc>
          <w:tcPr>
            <w:tcW w:w="1134" w:type="dxa"/>
            <w:shd w:val="clear" w:color="auto" w:fill="auto"/>
          </w:tcPr>
          <w:p w14:paraId="1527FE47" w14:textId="77777777" w:rsidR="00524A5D" w:rsidRPr="0044437C" w:rsidRDefault="00524A5D">
            <w:pPr>
              <w:pStyle w:val="TAL"/>
              <w:keepNext w:val="0"/>
              <w:keepLines w:val="0"/>
            </w:pPr>
          </w:p>
        </w:tc>
      </w:tr>
      <w:tr w:rsidR="00524A5D" w:rsidRPr="0044437C" w14:paraId="798C4DD1" w14:textId="77777777">
        <w:tblPrEx>
          <w:tblCellMar>
            <w:left w:w="108" w:type="dxa"/>
            <w:right w:w="108" w:type="dxa"/>
          </w:tblCellMar>
        </w:tblPrEx>
        <w:trPr>
          <w:jc w:val="center"/>
        </w:trPr>
        <w:tc>
          <w:tcPr>
            <w:tcW w:w="4535" w:type="dxa"/>
            <w:gridSpan w:val="2"/>
            <w:tcBorders>
              <w:bottom w:val="nil"/>
            </w:tcBorders>
            <w:shd w:val="clear" w:color="auto" w:fill="auto"/>
          </w:tcPr>
          <w:p w14:paraId="1036FCEC" w14:textId="77777777" w:rsidR="00524A5D" w:rsidRPr="0044437C" w:rsidRDefault="00000000">
            <w:pPr>
              <w:pStyle w:val="TAL"/>
              <w:keepNext w:val="0"/>
              <w:keepLines w:val="0"/>
            </w:pPr>
            <w:r w:rsidRPr="0044437C">
              <w:t>ul-CarrierConfig-r13 ::= SEQUENCE {</w:t>
            </w:r>
          </w:p>
        </w:tc>
        <w:tc>
          <w:tcPr>
            <w:tcW w:w="2267" w:type="dxa"/>
            <w:shd w:val="clear" w:color="auto" w:fill="auto"/>
          </w:tcPr>
          <w:p w14:paraId="28919173" w14:textId="77777777" w:rsidR="00524A5D" w:rsidRPr="0044437C" w:rsidRDefault="00524A5D">
            <w:pPr>
              <w:pStyle w:val="TAL"/>
              <w:keepNext w:val="0"/>
              <w:keepLines w:val="0"/>
            </w:pPr>
          </w:p>
        </w:tc>
        <w:tc>
          <w:tcPr>
            <w:tcW w:w="1811" w:type="dxa"/>
            <w:shd w:val="clear" w:color="auto" w:fill="auto"/>
          </w:tcPr>
          <w:p w14:paraId="7385A697" w14:textId="77777777" w:rsidR="00524A5D" w:rsidRPr="0044437C" w:rsidRDefault="00524A5D">
            <w:pPr>
              <w:pStyle w:val="TAL"/>
              <w:keepNext w:val="0"/>
              <w:keepLines w:val="0"/>
            </w:pPr>
          </w:p>
        </w:tc>
        <w:tc>
          <w:tcPr>
            <w:tcW w:w="1134" w:type="dxa"/>
            <w:shd w:val="clear" w:color="auto" w:fill="auto"/>
          </w:tcPr>
          <w:p w14:paraId="6954E970" w14:textId="77777777" w:rsidR="00524A5D" w:rsidRPr="0044437C" w:rsidRDefault="00524A5D">
            <w:pPr>
              <w:pStyle w:val="TAL"/>
              <w:keepNext w:val="0"/>
              <w:keepLines w:val="0"/>
            </w:pPr>
          </w:p>
        </w:tc>
      </w:tr>
      <w:tr w:rsidR="00524A5D" w:rsidRPr="0044437C" w14:paraId="15A9E589" w14:textId="77777777">
        <w:tblPrEx>
          <w:tblCellMar>
            <w:left w:w="108" w:type="dxa"/>
            <w:right w:w="108" w:type="dxa"/>
          </w:tblCellMar>
        </w:tblPrEx>
        <w:trPr>
          <w:jc w:val="center"/>
        </w:trPr>
        <w:tc>
          <w:tcPr>
            <w:tcW w:w="4535" w:type="dxa"/>
            <w:gridSpan w:val="2"/>
            <w:tcBorders>
              <w:bottom w:val="nil"/>
            </w:tcBorders>
            <w:shd w:val="clear" w:color="auto" w:fill="auto"/>
          </w:tcPr>
          <w:p w14:paraId="16924CDB" w14:textId="77777777" w:rsidR="00524A5D" w:rsidRPr="0044437C" w:rsidRDefault="00000000">
            <w:pPr>
              <w:pStyle w:val="TAL"/>
              <w:keepNext w:val="0"/>
              <w:keepLines w:val="0"/>
            </w:pPr>
            <w:r w:rsidRPr="0044437C">
              <w:t>ul-CarrierFreq-r13</w:t>
            </w:r>
          </w:p>
        </w:tc>
        <w:tc>
          <w:tcPr>
            <w:tcW w:w="2267" w:type="dxa"/>
            <w:shd w:val="clear" w:color="auto" w:fill="auto"/>
          </w:tcPr>
          <w:p w14:paraId="059B1FD7" w14:textId="77777777" w:rsidR="00524A5D" w:rsidRPr="0044437C" w:rsidRDefault="00000000">
            <w:pPr>
              <w:pStyle w:val="TAL"/>
              <w:keepNext w:val="0"/>
              <w:keepLines w:val="0"/>
            </w:pPr>
            <w:r w:rsidRPr="0044437C">
              <w:t>Note 1</w:t>
            </w:r>
          </w:p>
        </w:tc>
        <w:tc>
          <w:tcPr>
            <w:tcW w:w="1811" w:type="dxa"/>
            <w:shd w:val="clear" w:color="auto" w:fill="auto"/>
          </w:tcPr>
          <w:p w14:paraId="2B212A03" w14:textId="77777777" w:rsidR="00524A5D" w:rsidRPr="0044437C" w:rsidRDefault="00524A5D">
            <w:pPr>
              <w:pStyle w:val="TAL"/>
              <w:keepNext w:val="0"/>
              <w:keepLines w:val="0"/>
            </w:pPr>
          </w:p>
        </w:tc>
        <w:tc>
          <w:tcPr>
            <w:tcW w:w="1134" w:type="dxa"/>
            <w:shd w:val="clear" w:color="auto" w:fill="auto"/>
          </w:tcPr>
          <w:p w14:paraId="325583B1" w14:textId="77777777" w:rsidR="00524A5D" w:rsidRPr="0044437C" w:rsidRDefault="00524A5D">
            <w:pPr>
              <w:pStyle w:val="TAL"/>
              <w:keepNext w:val="0"/>
              <w:keepLines w:val="0"/>
            </w:pPr>
          </w:p>
        </w:tc>
      </w:tr>
      <w:tr w:rsidR="00524A5D" w:rsidRPr="0044437C" w14:paraId="65CCC651" w14:textId="77777777">
        <w:tblPrEx>
          <w:tblCellMar>
            <w:left w:w="108" w:type="dxa"/>
            <w:right w:w="108" w:type="dxa"/>
          </w:tblCellMar>
        </w:tblPrEx>
        <w:trPr>
          <w:jc w:val="center"/>
        </w:trPr>
        <w:tc>
          <w:tcPr>
            <w:tcW w:w="4535" w:type="dxa"/>
            <w:gridSpan w:val="2"/>
            <w:tcBorders>
              <w:bottom w:val="nil"/>
            </w:tcBorders>
            <w:shd w:val="clear" w:color="auto" w:fill="auto"/>
          </w:tcPr>
          <w:p w14:paraId="31D77025" w14:textId="77777777" w:rsidR="00524A5D" w:rsidRPr="0044437C" w:rsidRDefault="00000000">
            <w:pPr>
              <w:pStyle w:val="TAL"/>
              <w:keepNext w:val="0"/>
              <w:keepLines w:val="0"/>
            </w:pPr>
            <w:r w:rsidRPr="0044437C">
              <w:t>}</w:t>
            </w:r>
          </w:p>
        </w:tc>
        <w:tc>
          <w:tcPr>
            <w:tcW w:w="2267" w:type="dxa"/>
            <w:shd w:val="clear" w:color="auto" w:fill="auto"/>
          </w:tcPr>
          <w:p w14:paraId="30F5F7D6" w14:textId="77777777" w:rsidR="00524A5D" w:rsidRPr="0044437C" w:rsidRDefault="00524A5D">
            <w:pPr>
              <w:pStyle w:val="TAL"/>
              <w:keepNext w:val="0"/>
              <w:keepLines w:val="0"/>
            </w:pPr>
          </w:p>
        </w:tc>
        <w:tc>
          <w:tcPr>
            <w:tcW w:w="1811" w:type="dxa"/>
            <w:shd w:val="clear" w:color="auto" w:fill="auto"/>
          </w:tcPr>
          <w:p w14:paraId="67318FA7" w14:textId="77777777" w:rsidR="00524A5D" w:rsidRPr="0044437C" w:rsidRDefault="00524A5D">
            <w:pPr>
              <w:pStyle w:val="TAL"/>
              <w:keepNext w:val="0"/>
              <w:keepLines w:val="0"/>
            </w:pPr>
          </w:p>
        </w:tc>
        <w:tc>
          <w:tcPr>
            <w:tcW w:w="1134" w:type="dxa"/>
            <w:shd w:val="clear" w:color="auto" w:fill="auto"/>
          </w:tcPr>
          <w:p w14:paraId="7360DB5F" w14:textId="77777777" w:rsidR="00524A5D" w:rsidRPr="0044437C" w:rsidRDefault="00524A5D">
            <w:pPr>
              <w:pStyle w:val="TAL"/>
              <w:keepNext w:val="0"/>
              <w:keepLines w:val="0"/>
            </w:pPr>
          </w:p>
        </w:tc>
      </w:tr>
      <w:tr w:rsidR="00524A5D" w:rsidRPr="0044437C" w14:paraId="755BE24F" w14:textId="77777777">
        <w:tblPrEx>
          <w:tblCellMar>
            <w:left w:w="108" w:type="dxa"/>
            <w:right w:w="108" w:type="dxa"/>
          </w:tblCellMar>
        </w:tblPrEx>
        <w:trPr>
          <w:jc w:val="center"/>
        </w:trPr>
        <w:tc>
          <w:tcPr>
            <w:tcW w:w="4535" w:type="dxa"/>
            <w:gridSpan w:val="2"/>
            <w:tcBorders>
              <w:bottom w:val="nil"/>
            </w:tcBorders>
            <w:shd w:val="clear" w:color="auto" w:fill="auto"/>
          </w:tcPr>
          <w:p w14:paraId="7BE10689" w14:textId="77777777" w:rsidR="00524A5D" w:rsidRPr="0044437C" w:rsidRDefault="00000000">
            <w:pPr>
              <w:pStyle w:val="TAL"/>
              <w:keepNext w:val="0"/>
              <w:keepLines w:val="0"/>
            </w:pPr>
            <w:r w:rsidRPr="0044437C">
              <w:t>}</w:t>
            </w:r>
          </w:p>
        </w:tc>
        <w:tc>
          <w:tcPr>
            <w:tcW w:w="2267" w:type="dxa"/>
            <w:shd w:val="clear" w:color="auto" w:fill="auto"/>
          </w:tcPr>
          <w:p w14:paraId="02C4B24E" w14:textId="77777777" w:rsidR="00524A5D" w:rsidRPr="0044437C" w:rsidRDefault="00524A5D">
            <w:pPr>
              <w:pStyle w:val="TAL"/>
              <w:keepNext w:val="0"/>
              <w:keepLines w:val="0"/>
            </w:pPr>
          </w:p>
        </w:tc>
        <w:tc>
          <w:tcPr>
            <w:tcW w:w="1811" w:type="dxa"/>
            <w:shd w:val="clear" w:color="auto" w:fill="auto"/>
          </w:tcPr>
          <w:p w14:paraId="4EF9099D" w14:textId="77777777" w:rsidR="00524A5D" w:rsidRPr="0044437C" w:rsidRDefault="00524A5D">
            <w:pPr>
              <w:pStyle w:val="TAL"/>
              <w:keepNext w:val="0"/>
              <w:keepLines w:val="0"/>
            </w:pPr>
          </w:p>
        </w:tc>
        <w:tc>
          <w:tcPr>
            <w:tcW w:w="1134" w:type="dxa"/>
            <w:shd w:val="clear" w:color="auto" w:fill="auto"/>
          </w:tcPr>
          <w:p w14:paraId="42F2BD7B" w14:textId="77777777" w:rsidR="00524A5D" w:rsidRPr="0044437C" w:rsidRDefault="00524A5D">
            <w:pPr>
              <w:pStyle w:val="TAL"/>
              <w:keepNext w:val="0"/>
              <w:keepLines w:val="0"/>
            </w:pPr>
          </w:p>
        </w:tc>
      </w:tr>
      <w:tr w:rsidR="00524A5D" w:rsidRPr="0044437C" w14:paraId="52223841" w14:textId="77777777">
        <w:tblPrEx>
          <w:tblCellMar>
            <w:left w:w="108" w:type="dxa"/>
            <w:right w:w="108" w:type="dxa"/>
          </w:tblCellMar>
        </w:tblPrEx>
        <w:trPr>
          <w:jc w:val="center"/>
        </w:trPr>
        <w:tc>
          <w:tcPr>
            <w:tcW w:w="4535" w:type="dxa"/>
            <w:gridSpan w:val="2"/>
            <w:tcBorders>
              <w:bottom w:val="nil"/>
            </w:tcBorders>
            <w:shd w:val="clear" w:color="auto" w:fill="auto"/>
          </w:tcPr>
          <w:p w14:paraId="6105ED9A" w14:textId="77777777" w:rsidR="00524A5D" w:rsidRPr="0044437C" w:rsidRDefault="00000000">
            <w:pPr>
              <w:pStyle w:val="TAL"/>
              <w:keepNext w:val="0"/>
              <w:keepLines w:val="0"/>
            </w:pPr>
            <w:r w:rsidRPr="0044437C">
              <w:t xml:space="preserve">  npdcch-ConfigDedicated-r13</w:t>
            </w:r>
          </w:p>
        </w:tc>
        <w:tc>
          <w:tcPr>
            <w:tcW w:w="2267" w:type="dxa"/>
            <w:shd w:val="clear" w:color="auto" w:fill="auto"/>
          </w:tcPr>
          <w:p w14:paraId="3B79255B" w14:textId="77777777" w:rsidR="00524A5D" w:rsidRPr="0044437C" w:rsidRDefault="00000000">
            <w:pPr>
              <w:pStyle w:val="TAL"/>
              <w:keepNext w:val="0"/>
              <w:keepLines w:val="0"/>
            </w:pPr>
            <w:r w:rsidRPr="0044437C">
              <w:t>NPDCCH-ConfigDedicated-NB-DEFAULT</w:t>
            </w:r>
          </w:p>
        </w:tc>
        <w:tc>
          <w:tcPr>
            <w:tcW w:w="1811" w:type="dxa"/>
            <w:shd w:val="clear" w:color="auto" w:fill="auto"/>
          </w:tcPr>
          <w:p w14:paraId="319AE9ED" w14:textId="77777777" w:rsidR="00524A5D" w:rsidRPr="0044437C" w:rsidRDefault="00000000">
            <w:pPr>
              <w:pStyle w:val="TAL"/>
              <w:keepNext w:val="0"/>
              <w:keepLines w:val="0"/>
            </w:pPr>
            <w:r w:rsidRPr="0044437C">
              <w:t>See subclause 8.1.6.3 in 36.508</w:t>
            </w:r>
          </w:p>
        </w:tc>
        <w:tc>
          <w:tcPr>
            <w:tcW w:w="1134" w:type="dxa"/>
            <w:shd w:val="clear" w:color="auto" w:fill="auto"/>
          </w:tcPr>
          <w:p w14:paraId="1F0D0915" w14:textId="77777777" w:rsidR="00524A5D" w:rsidRPr="0044437C" w:rsidRDefault="00524A5D">
            <w:pPr>
              <w:pStyle w:val="TAL"/>
              <w:keepNext w:val="0"/>
              <w:keepLines w:val="0"/>
            </w:pPr>
          </w:p>
        </w:tc>
      </w:tr>
      <w:tr w:rsidR="00524A5D" w:rsidRPr="0044437C" w14:paraId="79D0DE58" w14:textId="77777777">
        <w:tblPrEx>
          <w:tblCellMar>
            <w:left w:w="108" w:type="dxa"/>
            <w:right w:w="108" w:type="dxa"/>
          </w:tblCellMar>
        </w:tblPrEx>
        <w:trPr>
          <w:jc w:val="center"/>
        </w:trPr>
        <w:tc>
          <w:tcPr>
            <w:tcW w:w="4535" w:type="dxa"/>
            <w:gridSpan w:val="2"/>
            <w:tcBorders>
              <w:bottom w:val="nil"/>
            </w:tcBorders>
            <w:shd w:val="clear" w:color="auto" w:fill="auto"/>
          </w:tcPr>
          <w:p w14:paraId="05D4F659"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shd w:val="clear" w:color="auto" w:fill="auto"/>
          </w:tcPr>
          <w:p w14:paraId="55FB7AEA"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shd w:val="clear" w:color="auto" w:fill="auto"/>
          </w:tcPr>
          <w:p w14:paraId="2BA740E5"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shd w:val="clear" w:color="auto" w:fill="auto"/>
          </w:tcPr>
          <w:p w14:paraId="4A715B85" w14:textId="77777777" w:rsidR="00524A5D" w:rsidRPr="0044437C" w:rsidRDefault="00524A5D">
            <w:pPr>
              <w:pStyle w:val="TAL"/>
              <w:keepNext w:val="0"/>
              <w:keepLines w:val="0"/>
            </w:pPr>
          </w:p>
        </w:tc>
      </w:tr>
      <w:tr w:rsidR="00524A5D" w:rsidRPr="0044437C" w14:paraId="13D63C76" w14:textId="77777777">
        <w:tblPrEx>
          <w:tblCellMar>
            <w:left w:w="108" w:type="dxa"/>
            <w:right w:w="108" w:type="dxa"/>
          </w:tblCellMar>
        </w:tblPrEx>
        <w:trPr>
          <w:jc w:val="center"/>
        </w:trPr>
        <w:tc>
          <w:tcPr>
            <w:tcW w:w="4535" w:type="dxa"/>
            <w:gridSpan w:val="2"/>
            <w:tcBorders>
              <w:bottom w:val="nil"/>
            </w:tcBorders>
            <w:shd w:val="clear" w:color="auto" w:fill="auto"/>
          </w:tcPr>
          <w:p w14:paraId="5CEEDEC9" w14:textId="77777777" w:rsidR="00524A5D" w:rsidRPr="0044437C" w:rsidRDefault="00000000">
            <w:pPr>
              <w:pStyle w:val="TAL"/>
              <w:keepNext w:val="0"/>
              <w:keepLines w:val="0"/>
            </w:pPr>
            <w:r w:rsidRPr="0044437C">
              <w:t xml:space="preserve">  uplinkPowerControlDedicated-r13</w:t>
            </w:r>
          </w:p>
        </w:tc>
        <w:tc>
          <w:tcPr>
            <w:tcW w:w="2267" w:type="dxa"/>
            <w:shd w:val="clear" w:color="auto" w:fill="auto"/>
          </w:tcPr>
          <w:p w14:paraId="52E5B8EF" w14:textId="77777777" w:rsidR="00524A5D" w:rsidRPr="0044437C" w:rsidRDefault="00000000">
            <w:pPr>
              <w:pStyle w:val="TAL"/>
              <w:keepNext w:val="0"/>
              <w:keepLines w:val="0"/>
            </w:pPr>
            <w:r w:rsidRPr="0044437C">
              <w:t>UplinkPowerControlDedicated-NB-DEFAULT</w:t>
            </w:r>
          </w:p>
        </w:tc>
        <w:tc>
          <w:tcPr>
            <w:tcW w:w="1811" w:type="dxa"/>
            <w:shd w:val="clear" w:color="auto" w:fill="auto"/>
          </w:tcPr>
          <w:p w14:paraId="51F48296" w14:textId="77777777" w:rsidR="00524A5D" w:rsidRPr="0044437C" w:rsidRDefault="00000000">
            <w:pPr>
              <w:pStyle w:val="TAL"/>
              <w:keepNext w:val="0"/>
              <w:keepLines w:val="0"/>
            </w:pPr>
            <w:r w:rsidRPr="0044437C">
              <w:t>See subclause 8.1.6.3 in 36.508</w:t>
            </w:r>
          </w:p>
        </w:tc>
        <w:tc>
          <w:tcPr>
            <w:tcW w:w="1134" w:type="dxa"/>
            <w:shd w:val="clear" w:color="auto" w:fill="auto"/>
          </w:tcPr>
          <w:p w14:paraId="2C42A58F" w14:textId="77777777" w:rsidR="00524A5D" w:rsidRPr="0044437C" w:rsidRDefault="00524A5D">
            <w:pPr>
              <w:pStyle w:val="TAL"/>
              <w:keepNext w:val="0"/>
              <w:keepLines w:val="0"/>
            </w:pPr>
          </w:p>
        </w:tc>
      </w:tr>
      <w:tr w:rsidR="00524A5D" w:rsidRPr="0044437C" w14:paraId="4B448E60" w14:textId="77777777">
        <w:tblPrEx>
          <w:tblCellMar>
            <w:left w:w="108" w:type="dxa"/>
            <w:right w:w="108" w:type="dxa"/>
          </w:tblCellMar>
        </w:tblPrEx>
        <w:trPr>
          <w:jc w:val="center"/>
        </w:trPr>
        <w:tc>
          <w:tcPr>
            <w:tcW w:w="4535" w:type="dxa"/>
            <w:gridSpan w:val="2"/>
            <w:tcBorders>
              <w:bottom w:val="nil"/>
            </w:tcBorders>
            <w:shd w:val="clear" w:color="auto" w:fill="auto"/>
          </w:tcPr>
          <w:p w14:paraId="1CDA48B8" w14:textId="77777777" w:rsidR="00524A5D" w:rsidRPr="0044437C" w:rsidRDefault="00000000">
            <w:pPr>
              <w:pStyle w:val="TAL"/>
              <w:keepNext w:val="0"/>
              <w:keepLines w:val="0"/>
            </w:pPr>
            <w:r w:rsidRPr="0044437C">
              <w:t>}</w:t>
            </w:r>
          </w:p>
        </w:tc>
        <w:tc>
          <w:tcPr>
            <w:tcW w:w="2267" w:type="dxa"/>
            <w:shd w:val="clear" w:color="auto" w:fill="auto"/>
          </w:tcPr>
          <w:p w14:paraId="7D248A1D" w14:textId="77777777" w:rsidR="00524A5D" w:rsidRPr="0044437C" w:rsidRDefault="00524A5D">
            <w:pPr>
              <w:pStyle w:val="TAL"/>
              <w:keepNext w:val="0"/>
              <w:keepLines w:val="0"/>
            </w:pPr>
          </w:p>
        </w:tc>
        <w:tc>
          <w:tcPr>
            <w:tcW w:w="1811" w:type="dxa"/>
            <w:shd w:val="clear" w:color="auto" w:fill="auto"/>
          </w:tcPr>
          <w:p w14:paraId="7DD3817A" w14:textId="77777777" w:rsidR="00524A5D" w:rsidRPr="0044437C" w:rsidRDefault="00524A5D">
            <w:pPr>
              <w:pStyle w:val="TAL"/>
              <w:keepNext w:val="0"/>
              <w:keepLines w:val="0"/>
            </w:pPr>
          </w:p>
        </w:tc>
        <w:tc>
          <w:tcPr>
            <w:tcW w:w="1134" w:type="dxa"/>
            <w:shd w:val="clear" w:color="auto" w:fill="auto"/>
          </w:tcPr>
          <w:p w14:paraId="361B2AC5" w14:textId="77777777" w:rsidR="00524A5D" w:rsidRPr="0044437C" w:rsidRDefault="00524A5D">
            <w:pPr>
              <w:pStyle w:val="TAL"/>
              <w:keepNext w:val="0"/>
              <w:keepLines w:val="0"/>
            </w:pPr>
          </w:p>
        </w:tc>
      </w:tr>
      <w:tr w:rsidR="00524A5D" w:rsidRPr="0044437C" w14:paraId="249BFF4E" w14:textId="77777777">
        <w:trPr>
          <w:gridBefore w:val="1"/>
          <w:wBefore w:w="9" w:type="dxa"/>
          <w:jc w:val="center"/>
        </w:trPr>
        <w:tc>
          <w:tcPr>
            <w:tcW w:w="9738" w:type="dxa"/>
            <w:gridSpan w:val="4"/>
          </w:tcPr>
          <w:p w14:paraId="2016C54E"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0F9E0F22" w14:textId="77777777" w:rsidR="00524A5D" w:rsidRPr="0044437C" w:rsidRDefault="00524A5D"/>
    <w:p w14:paraId="3DB73CE1" w14:textId="77777777" w:rsidR="00524A5D" w:rsidRPr="0044437C" w:rsidRDefault="00000000">
      <w:pPr>
        <w:pStyle w:val="TH"/>
      </w:pPr>
      <w:r w:rsidRPr="0044437C">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651CA42B" w14:textId="77777777">
        <w:trPr>
          <w:gridBefore w:val="1"/>
          <w:wBefore w:w="9" w:type="dxa"/>
          <w:jc w:val="center"/>
        </w:trPr>
        <w:tc>
          <w:tcPr>
            <w:tcW w:w="9738" w:type="dxa"/>
            <w:gridSpan w:val="4"/>
          </w:tcPr>
          <w:p w14:paraId="39A7600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34C430CC" w14:textId="77777777">
        <w:tblPrEx>
          <w:tblCellMar>
            <w:left w:w="108" w:type="dxa"/>
            <w:right w:w="108" w:type="dxa"/>
          </w:tblCellMar>
        </w:tblPrEx>
        <w:trPr>
          <w:jc w:val="center"/>
        </w:trPr>
        <w:tc>
          <w:tcPr>
            <w:tcW w:w="4535" w:type="dxa"/>
            <w:gridSpan w:val="2"/>
            <w:shd w:val="clear" w:color="auto" w:fill="auto"/>
          </w:tcPr>
          <w:p w14:paraId="16D2F079" w14:textId="77777777" w:rsidR="00524A5D" w:rsidRPr="0044437C" w:rsidRDefault="00000000">
            <w:pPr>
              <w:pStyle w:val="TAH"/>
              <w:keepNext w:val="0"/>
              <w:keepLines w:val="0"/>
            </w:pPr>
            <w:r w:rsidRPr="0044437C">
              <w:t>Information Element</w:t>
            </w:r>
          </w:p>
        </w:tc>
        <w:tc>
          <w:tcPr>
            <w:tcW w:w="2267" w:type="dxa"/>
            <w:shd w:val="clear" w:color="auto" w:fill="auto"/>
          </w:tcPr>
          <w:p w14:paraId="3560062F" w14:textId="77777777" w:rsidR="00524A5D" w:rsidRPr="0044437C" w:rsidRDefault="00000000">
            <w:pPr>
              <w:pStyle w:val="TAH"/>
              <w:keepNext w:val="0"/>
              <w:keepLines w:val="0"/>
            </w:pPr>
            <w:r w:rsidRPr="0044437C">
              <w:t>Value/remark</w:t>
            </w:r>
          </w:p>
        </w:tc>
        <w:tc>
          <w:tcPr>
            <w:tcW w:w="1811" w:type="dxa"/>
            <w:shd w:val="clear" w:color="auto" w:fill="auto"/>
          </w:tcPr>
          <w:p w14:paraId="3FDA03B4" w14:textId="77777777" w:rsidR="00524A5D" w:rsidRPr="0044437C" w:rsidRDefault="00000000">
            <w:pPr>
              <w:pStyle w:val="TAH"/>
              <w:keepNext w:val="0"/>
              <w:keepLines w:val="0"/>
            </w:pPr>
            <w:r w:rsidRPr="0044437C">
              <w:t>Comment</w:t>
            </w:r>
          </w:p>
        </w:tc>
        <w:tc>
          <w:tcPr>
            <w:tcW w:w="1134" w:type="dxa"/>
            <w:shd w:val="clear" w:color="auto" w:fill="auto"/>
          </w:tcPr>
          <w:p w14:paraId="29CCE6EF" w14:textId="77777777" w:rsidR="00524A5D" w:rsidRPr="0044437C" w:rsidRDefault="00000000">
            <w:pPr>
              <w:pStyle w:val="TAH"/>
              <w:keepNext w:val="0"/>
              <w:keepLines w:val="0"/>
            </w:pPr>
            <w:r w:rsidRPr="0044437C">
              <w:t>Condition</w:t>
            </w:r>
          </w:p>
        </w:tc>
      </w:tr>
      <w:tr w:rsidR="00524A5D" w:rsidRPr="0044437C" w14:paraId="4C3EB128"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590D102" w14:textId="77777777" w:rsidR="00524A5D" w:rsidRPr="0044437C" w:rsidRDefault="00000000">
            <w:pPr>
              <w:pStyle w:val="TAL"/>
              <w:keepNext w:val="0"/>
              <w:keepLines w:val="0"/>
            </w:pPr>
            <w:r w:rsidRPr="0044437C">
              <w:t>NPDCCH-ConfigDedicated-NB-DEFAULT ::= SEQUENCE {</w:t>
            </w:r>
          </w:p>
        </w:tc>
        <w:tc>
          <w:tcPr>
            <w:tcW w:w="2267" w:type="dxa"/>
            <w:shd w:val="clear" w:color="auto" w:fill="auto"/>
          </w:tcPr>
          <w:p w14:paraId="7FAF1DD4" w14:textId="77777777" w:rsidR="00524A5D" w:rsidRPr="0044437C" w:rsidRDefault="00524A5D">
            <w:pPr>
              <w:pStyle w:val="TAL"/>
              <w:keepNext w:val="0"/>
              <w:keepLines w:val="0"/>
            </w:pPr>
          </w:p>
        </w:tc>
        <w:tc>
          <w:tcPr>
            <w:tcW w:w="1811" w:type="dxa"/>
            <w:shd w:val="clear" w:color="auto" w:fill="auto"/>
          </w:tcPr>
          <w:p w14:paraId="7C1841A0" w14:textId="77777777" w:rsidR="00524A5D" w:rsidRPr="0044437C" w:rsidRDefault="00524A5D">
            <w:pPr>
              <w:pStyle w:val="TAL"/>
              <w:keepNext w:val="0"/>
              <w:keepLines w:val="0"/>
            </w:pPr>
          </w:p>
        </w:tc>
        <w:tc>
          <w:tcPr>
            <w:tcW w:w="1134" w:type="dxa"/>
            <w:shd w:val="clear" w:color="auto" w:fill="auto"/>
          </w:tcPr>
          <w:p w14:paraId="499AA1D1" w14:textId="77777777" w:rsidR="00524A5D" w:rsidRPr="0044437C" w:rsidRDefault="00524A5D">
            <w:pPr>
              <w:pStyle w:val="TAL"/>
              <w:keepNext w:val="0"/>
              <w:keepLines w:val="0"/>
            </w:pPr>
          </w:p>
        </w:tc>
      </w:tr>
      <w:tr w:rsidR="00524A5D" w:rsidRPr="0044437C" w14:paraId="1D4367FC" w14:textId="77777777">
        <w:tblPrEx>
          <w:tblCellMar>
            <w:left w:w="108" w:type="dxa"/>
            <w:right w:w="108" w:type="dxa"/>
          </w:tblCellMar>
        </w:tblPrEx>
        <w:trPr>
          <w:jc w:val="center"/>
        </w:trPr>
        <w:tc>
          <w:tcPr>
            <w:tcW w:w="4535" w:type="dxa"/>
            <w:gridSpan w:val="2"/>
            <w:tcBorders>
              <w:bottom w:val="nil"/>
            </w:tcBorders>
            <w:shd w:val="clear" w:color="auto" w:fill="auto"/>
          </w:tcPr>
          <w:p w14:paraId="1C1F2A65" w14:textId="77777777" w:rsidR="00524A5D" w:rsidRPr="0044437C" w:rsidRDefault="00000000">
            <w:pPr>
              <w:pStyle w:val="TAL"/>
              <w:keepNext w:val="0"/>
              <w:keepLines w:val="0"/>
            </w:pPr>
            <w:r w:rsidRPr="0044437C">
              <w:t xml:space="preserve">  npdcch-NumRepetitions-r13</w:t>
            </w:r>
          </w:p>
        </w:tc>
        <w:tc>
          <w:tcPr>
            <w:tcW w:w="2267" w:type="dxa"/>
            <w:shd w:val="clear" w:color="auto" w:fill="auto"/>
          </w:tcPr>
          <w:p w14:paraId="72AA1684" w14:textId="77777777" w:rsidR="00524A5D" w:rsidRPr="0044437C" w:rsidRDefault="00000000">
            <w:pPr>
              <w:pStyle w:val="TAL"/>
              <w:keepNext w:val="0"/>
              <w:keepLines w:val="0"/>
            </w:pPr>
            <w:r w:rsidRPr="0044437C">
              <w:t>r64 for Test 1; r256 for Test 2.</w:t>
            </w:r>
          </w:p>
        </w:tc>
        <w:tc>
          <w:tcPr>
            <w:tcW w:w="1811" w:type="dxa"/>
            <w:shd w:val="clear" w:color="auto" w:fill="auto"/>
          </w:tcPr>
          <w:p w14:paraId="022EBE24" w14:textId="77777777" w:rsidR="00524A5D" w:rsidRPr="0044437C" w:rsidRDefault="00524A5D">
            <w:pPr>
              <w:pStyle w:val="TAL"/>
              <w:keepNext w:val="0"/>
              <w:keepLines w:val="0"/>
            </w:pPr>
          </w:p>
        </w:tc>
        <w:tc>
          <w:tcPr>
            <w:tcW w:w="1134" w:type="dxa"/>
            <w:shd w:val="clear" w:color="auto" w:fill="auto"/>
          </w:tcPr>
          <w:p w14:paraId="56412C0A" w14:textId="77777777" w:rsidR="00524A5D" w:rsidRPr="0044437C" w:rsidRDefault="00524A5D">
            <w:pPr>
              <w:pStyle w:val="TAL"/>
              <w:keepNext w:val="0"/>
              <w:keepLines w:val="0"/>
            </w:pPr>
          </w:p>
        </w:tc>
      </w:tr>
      <w:tr w:rsidR="00524A5D" w:rsidRPr="0044437C" w14:paraId="0641C633" w14:textId="77777777">
        <w:tblPrEx>
          <w:tblCellMar>
            <w:left w:w="108" w:type="dxa"/>
            <w:right w:w="108" w:type="dxa"/>
          </w:tblCellMar>
        </w:tblPrEx>
        <w:trPr>
          <w:jc w:val="center"/>
        </w:trPr>
        <w:tc>
          <w:tcPr>
            <w:tcW w:w="4535" w:type="dxa"/>
            <w:gridSpan w:val="2"/>
            <w:tcBorders>
              <w:bottom w:val="nil"/>
            </w:tcBorders>
            <w:shd w:val="clear" w:color="auto" w:fill="auto"/>
          </w:tcPr>
          <w:p w14:paraId="3DF8EBB0" w14:textId="77777777" w:rsidR="00524A5D" w:rsidRPr="0044437C" w:rsidRDefault="00000000">
            <w:pPr>
              <w:pStyle w:val="TAL"/>
              <w:keepNext w:val="0"/>
              <w:keepLines w:val="0"/>
            </w:pPr>
            <w:r w:rsidRPr="0044437C">
              <w:t xml:space="preserve">  npdcch-StartSF-USS-r13</w:t>
            </w:r>
          </w:p>
        </w:tc>
        <w:tc>
          <w:tcPr>
            <w:tcW w:w="2267" w:type="dxa"/>
            <w:shd w:val="clear" w:color="auto" w:fill="auto"/>
          </w:tcPr>
          <w:p w14:paraId="1176A12C" w14:textId="77777777" w:rsidR="00524A5D" w:rsidRPr="0044437C" w:rsidRDefault="00000000">
            <w:pPr>
              <w:pStyle w:val="TAL"/>
              <w:keepNext w:val="0"/>
              <w:keepLines w:val="0"/>
            </w:pPr>
            <w:r w:rsidRPr="0044437C">
              <w:t>V1.5</w:t>
            </w:r>
          </w:p>
        </w:tc>
        <w:tc>
          <w:tcPr>
            <w:tcW w:w="1811" w:type="dxa"/>
            <w:shd w:val="clear" w:color="auto" w:fill="auto"/>
          </w:tcPr>
          <w:p w14:paraId="0F11CD7C" w14:textId="77777777" w:rsidR="00524A5D" w:rsidRPr="0044437C" w:rsidRDefault="00524A5D">
            <w:pPr>
              <w:pStyle w:val="TAL"/>
              <w:keepNext w:val="0"/>
              <w:keepLines w:val="0"/>
            </w:pPr>
          </w:p>
        </w:tc>
        <w:tc>
          <w:tcPr>
            <w:tcW w:w="1134" w:type="dxa"/>
            <w:shd w:val="clear" w:color="auto" w:fill="auto"/>
          </w:tcPr>
          <w:p w14:paraId="3904BFE0" w14:textId="77777777" w:rsidR="00524A5D" w:rsidRPr="0044437C" w:rsidRDefault="00524A5D">
            <w:pPr>
              <w:pStyle w:val="TAL"/>
              <w:keepNext w:val="0"/>
              <w:keepLines w:val="0"/>
            </w:pPr>
          </w:p>
        </w:tc>
      </w:tr>
      <w:tr w:rsidR="00524A5D" w:rsidRPr="0044437C" w14:paraId="595C4AEF" w14:textId="77777777">
        <w:trPr>
          <w:jc w:val="center"/>
        </w:trPr>
        <w:tc>
          <w:tcPr>
            <w:tcW w:w="4535" w:type="dxa"/>
            <w:gridSpan w:val="2"/>
            <w:tcBorders>
              <w:bottom w:val="single" w:sz="4" w:space="0" w:color="auto"/>
            </w:tcBorders>
            <w:shd w:val="clear" w:color="auto" w:fill="auto"/>
          </w:tcPr>
          <w:p w14:paraId="245D537E" w14:textId="77777777" w:rsidR="00524A5D" w:rsidRPr="0044437C" w:rsidRDefault="00000000">
            <w:pPr>
              <w:pStyle w:val="TAL"/>
              <w:keepNext w:val="0"/>
              <w:keepLines w:val="0"/>
            </w:pPr>
            <w:r w:rsidRPr="0044437C">
              <w:t xml:space="preserve">  npdcch-Offset-USS-r13</w:t>
            </w:r>
          </w:p>
        </w:tc>
        <w:tc>
          <w:tcPr>
            <w:tcW w:w="2267" w:type="dxa"/>
            <w:tcBorders>
              <w:bottom w:val="single" w:sz="4" w:space="0" w:color="auto"/>
            </w:tcBorders>
            <w:shd w:val="clear" w:color="auto" w:fill="auto"/>
          </w:tcPr>
          <w:p w14:paraId="2B58CEC2" w14:textId="77777777" w:rsidR="00524A5D" w:rsidRPr="0044437C" w:rsidRDefault="00000000">
            <w:pPr>
              <w:pStyle w:val="TAL"/>
              <w:keepNext w:val="0"/>
              <w:keepLines w:val="0"/>
            </w:pPr>
            <w:r w:rsidRPr="0044437C">
              <w:t>zero</w:t>
            </w:r>
          </w:p>
        </w:tc>
        <w:tc>
          <w:tcPr>
            <w:tcW w:w="1811" w:type="dxa"/>
            <w:tcBorders>
              <w:bottom w:val="single" w:sz="4" w:space="0" w:color="auto"/>
            </w:tcBorders>
            <w:shd w:val="clear" w:color="auto" w:fill="auto"/>
          </w:tcPr>
          <w:p w14:paraId="0900B4FB" w14:textId="77777777" w:rsidR="00524A5D" w:rsidRPr="0044437C" w:rsidRDefault="00524A5D">
            <w:pPr>
              <w:pStyle w:val="TAL"/>
              <w:keepNext w:val="0"/>
              <w:keepLines w:val="0"/>
            </w:pPr>
          </w:p>
        </w:tc>
        <w:tc>
          <w:tcPr>
            <w:tcW w:w="1134" w:type="dxa"/>
            <w:tcBorders>
              <w:bottom w:val="single" w:sz="4" w:space="0" w:color="auto"/>
            </w:tcBorders>
            <w:shd w:val="clear" w:color="auto" w:fill="auto"/>
          </w:tcPr>
          <w:p w14:paraId="7B2BC61D" w14:textId="77777777" w:rsidR="00524A5D" w:rsidRPr="0044437C" w:rsidRDefault="00524A5D">
            <w:pPr>
              <w:pStyle w:val="TAL"/>
              <w:keepNext w:val="0"/>
              <w:keepLines w:val="0"/>
            </w:pPr>
          </w:p>
        </w:tc>
      </w:tr>
      <w:tr w:rsidR="00524A5D" w:rsidRPr="0044437C"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4B38B2A" w14:textId="77777777" w:rsidR="00524A5D" w:rsidRPr="0044437C" w:rsidRDefault="00000000">
            <w:pPr>
              <w:pStyle w:val="TAL"/>
              <w:keepNext w:val="0"/>
              <w:keepLines w:val="0"/>
            </w:pPr>
            <w:r w:rsidRPr="0044437C">
              <w:lastRenderedPageBreak/>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36EEAA04"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7CFD3A89"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B86DE" w14:textId="77777777" w:rsidR="00524A5D" w:rsidRPr="0044437C" w:rsidRDefault="00524A5D">
            <w:pPr>
              <w:pStyle w:val="TAL"/>
              <w:keepNext w:val="0"/>
              <w:keepLines w:val="0"/>
            </w:pPr>
          </w:p>
        </w:tc>
      </w:tr>
    </w:tbl>
    <w:p w14:paraId="7070CC42" w14:textId="77777777" w:rsidR="00524A5D" w:rsidRPr="0044437C" w:rsidRDefault="00524A5D">
      <w:pPr>
        <w:rPr>
          <w:lang w:eastAsia="zh-TW"/>
        </w:rPr>
      </w:pPr>
    </w:p>
    <w:p w14:paraId="3258E1C2" w14:textId="77777777" w:rsidR="00524A5D" w:rsidRPr="0044437C" w:rsidRDefault="00000000">
      <w:pPr>
        <w:pStyle w:val="TH"/>
      </w:pPr>
      <w:r w:rsidRPr="0044437C">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7809741" w14:textId="77777777">
        <w:trPr>
          <w:gridBefore w:val="1"/>
          <w:wBefore w:w="9" w:type="dxa"/>
          <w:jc w:val="center"/>
        </w:trPr>
        <w:tc>
          <w:tcPr>
            <w:tcW w:w="9738" w:type="dxa"/>
            <w:gridSpan w:val="4"/>
          </w:tcPr>
          <w:p w14:paraId="16D9AAF8" w14:textId="77777777" w:rsidR="00524A5D" w:rsidRPr="0044437C" w:rsidRDefault="00000000">
            <w:pPr>
              <w:pStyle w:val="TAL"/>
              <w:keepNext w:val="0"/>
              <w:keepLines w:val="0"/>
            </w:pPr>
            <w:r w:rsidRPr="0044437C">
              <w:t xml:space="preserve">Derivation Path: 36.508 Table 8.1.6.3-7 </w:t>
            </w:r>
          </w:p>
        </w:tc>
      </w:tr>
      <w:tr w:rsidR="00524A5D" w:rsidRPr="0044437C" w14:paraId="5786C46C" w14:textId="77777777">
        <w:tblPrEx>
          <w:tblCellMar>
            <w:left w:w="108" w:type="dxa"/>
            <w:right w:w="108" w:type="dxa"/>
          </w:tblCellMar>
        </w:tblPrEx>
        <w:trPr>
          <w:jc w:val="center"/>
        </w:trPr>
        <w:tc>
          <w:tcPr>
            <w:tcW w:w="4535" w:type="dxa"/>
            <w:gridSpan w:val="2"/>
            <w:shd w:val="clear" w:color="auto" w:fill="auto"/>
          </w:tcPr>
          <w:p w14:paraId="5B376411" w14:textId="77777777" w:rsidR="00524A5D" w:rsidRPr="0044437C" w:rsidRDefault="00000000">
            <w:pPr>
              <w:pStyle w:val="TAH"/>
              <w:keepNext w:val="0"/>
              <w:keepLines w:val="0"/>
            </w:pPr>
            <w:r w:rsidRPr="0044437C">
              <w:t>Information Element</w:t>
            </w:r>
          </w:p>
        </w:tc>
        <w:tc>
          <w:tcPr>
            <w:tcW w:w="2267" w:type="dxa"/>
            <w:shd w:val="clear" w:color="auto" w:fill="auto"/>
          </w:tcPr>
          <w:p w14:paraId="7706B6A4" w14:textId="77777777" w:rsidR="00524A5D" w:rsidRPr="0044437C" w:rsidRDefault="00000000">
            <w:pPr>
              <w:pStyle w:val="TAH"/>
              <w:keepNext w:val="0"/>
              <w:keepLines w:val="0"/>
            </w:pPr>
            <w:r w:rsidRPr="0044437C">
              <w:t>Value/remark</w:t>
            </w:r>
          </w:p>
        </w:tc>
        <w:tc>
          <w:tcPr>
            <w:tcW w:w="1811" w:type="dxa"/>
            <w:shd w:val="clear" w:color="auto" w:fill="auto"/>
          </w:tcPr>
          <w:p w14:paraId="5799A2F2" w14:textId="77777777" w:rsidR="00524A5D" w:rsidRPr="0044437C" w:rsidRDefault="00000000">
            <w:pPr>
              <w:pStyle w:val="TAH"/>
              <w:keepNext w:val="0"/>
              <w:keepLines w:val="0"/>
            </w:pPr>
            <w:r w:rsidRPr="0044437C">
              <w:t>Comment</w:t>
            </w:r>
          </w:p>
        </w:tc>
        <w:tc>
          <w:tcPr>
            <w:tcW w:w="1134" w:type="dxa"/>
            <w:shd w:val="clear" w:color="auto" w:fill="auto"/>
          </w:tcPr>
          <w:p w14:paraId="3C0CF103" w14:textId="77777777" w:rsidR="00524A5D" w:rsidRPr="0044437C" w:rsidRDefault="00000000">
            <w:pPr>
              <w:pStyle w:val="TAH"/>
              <w:keepNext w:val="0"/>
              <w:keepLines w:val="0"/>
            </w:pPr>
            <w:r w:rsidRPr="0044437C">
              <w:t>Condition</w:t>
            </w:r>
          </w:p>
        </w:tc>
      </w:tr>
      <w:tr w:rsidR="00524A5D" w:rsidRPr="0044437C" w14:paraId="505D7C3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82A563F" w14:textId="77777777" w:rsidR="00524A5D" w:rsidRPr="0044437C" w:rsidRDefault="00000000">
            <w:pPr>
              <w:pStyle w:val="TAL"/>
              <w:keepNext w:val="0"/>
              <w:keepLines w:val="0"/>
            </w:pPr>
            <w:r w:rsidRPr="0044437C">
              <w:t>NPUSCH-ConfigDedicated-NB-DEFAULT ::= SEQUENCE {</w:t>
            </w:r>
          </w:p>
        </w:tc>
        <w:tc>
          <w:tcPr>
            <w:tcW w:w="2267" w:type="dxa"/>
            <w:shd w:val="clear" w:color="auto" w:fill="auto"/>
          </w:tcPr>
          <w:p w14:paraId="3B3BA81F" w14:textId="77777777" w:rsidR="00524A5D" w:rsidRPr="0044437C" w:rsidRDefault="00524A5D">
            <w:pPr>
              <w:pStyle w:val="TAL"/>
              <w:keepNext w:val="0"/>
              <w:keepLines w:val="0"/>
            </w:pPr>
          </w:p>
        </w:tc>
        <w:tc>
          <w:tcPr>
            <w:tcW w:w="1811" w:type="dxa"/>
            <w:shd w:val="clear" w:color="auto" w:fill="auto"/>
          </w:tcPr>
          <w:p w14:paraId="7AAD830D" w14:textId="77777777" w:rsidR="00524A5D" w:rsidRPr="0044437C" w:rsidRDefault="00524A5D">
            <w:pPr>
              <w:pStyle w:val="TAL"/>
              <w:keepNext w:val="0"/>
              <w:keepLines w:val="0"/>
            </w:pPr>
          </w:p>
        </w:tc>
        <w:tc>
          <w:tcPr>
            <w:tcW w:w="1134" w:type="dxa"/>
            <w:shd w:val="clear" w:color="auto" w:fill="auto"/>
          </w:tcPr>
          <w:p w14:paraId="6D898919" w14:textId="77777777" w:rsidR="00524A5D" w:rsidRPr="0044437C" w:rsidRDefault="00524A5D">
            <w:pPr>
              <w:pStyle w:val="TAL"/>
              <w:keepNext w:val="0"/>
              <w:keepLines w:val="0"/>
            </w:pPr>
          </w:p>
        </w:tc>
      </w:tr>
      <w:tr w:rsidR="00524A5D" w:rsidRPr="0044437C" w14:paraId="5F2FA60F" w14:textId="77777777">
        <w:tblPrEx>
          <w:tblCellMar>
            <w:left w:w="108" w:type="dxa"/>
            <w:right w:w="108" w:type="dxa"/>
          </w:tblCellMar>
        </w:tblPrEx>
        <w:trPr>
          <w:jc w:val="center"/>
        </w:trPr>
        <w:tc>
          <w:tcPr>
            <w:tcW w:w="4535" w:type="dxa"/>
            <w:gridSpan w:val="2"/>
            <w:tcBorders>
              <w:bottom w:val="nil"/>
            </w:tcBorders>
            <w:shd w:val="clear" w:color="auto" w:fill="auto"/>
          </w:tcPr>
          <w:p w14:paraId="2D72443C" w14:textId="77777777" w:rsidR="00524A5D" w:rsidRPr="0044437C" w:rsidRDefault="00000000">
            <w:pPr>
              <w:pStyle w:val="TAL"/>
              <w:keepNext w:val="0"/>
              <w:keepLines w:val="0"/>
            </w:pPr>
            <w:r w:rsidRPr="0044437C">
              <w:t xml:space="preserve">  ack-NACK-NumRepetitions-r13</w:t>
            </w:r>
          </w:p>
        </w:tc>
        <w:tc>
          <w:tcPr>
            <w:tcW w:w="2267" w:type="dxa"/>
            <w:shd w:val="clear" w:color="auto" w:fill="auto"/>
          </w:tcPr>
          <w:p w14:paraId="13B082DF" w14:textId="77777777" w:rsidR="00524A5D" w:rsidRPr="0044437C" w:rsidRDefault="00000000">
            <w:pPr>
              <w:pStyle w:val="TAL"/>
              <w:keepNext w:val="0"/>
              <w:keepLines w:val="0"/>
            </w:pPr>
            <w:r w:rsidRPr="0044437C">
              <w:t>R1</w:t>
            </w:r>
          </w:p>
        </w:tc>
        <w:tc>
          <w:tcPr>
            <w:tcW w:w="1811" w:type="dxa"/>
            <w:shd w:val="clear" w:color="auto" w:fill="auto"/>
          </w:tcPr>
          <w:p w14:paraId="75996D04" w14:textId="77777777" w:rsidR="00524A5D" w:rsidRPr="0044437C" w:rsidRDefault="00000000">
            <w:pPr>
              <w:pStyle w:val="TAL"/>
              <w:keepNext w:val="0"/>
              <w:keepLines w:val="0"/>
            </w:pPr>
            <w:r w:rsidRPr="0044437C">
              <w:t>Default</w:t>
            </w:r>
          </w:p>
        </w:tc>
        <w:tc>
          <w:tcPr>
            <w:tcW w:w="1134" w:type="dxa"/>
            <w:shd w:val="clear" w:color="auto" w:fill="auto"/>
          </w:tcPr>
          <w:p w14:paraId="19F821A6" w14:textId="77777777" w:rsidR="00524A5D" w:rsidRPr="0044437C" w:rsidRDefault="00524A5D">
            <w:pPr>
              <w:pStyle w:val="TAL"/>
              <w:keepNext w:val="0"/>
              <w:keepLines w:val="0"/>
            </w:pPr>
          </w:p>
        </w:tc>
      </w:tr>
      <w:tr w:rsidR="00524A5D" w:rsidRPr="0044437C" w14:paraId="6C1A1796" w14:textId="77777777">
        <w:tblPrEx>
          <w:tblCellMar>
            <w:left w:w="108" w:type="dxa"/>
            <w:right w:w="108" w:type="dxa"/>
          </w:tblCellMar>
        </w:tblPrEx>
        <w:trPr>
          <w:jc w:val="center"/>
        </w:trPr>
        <w:tc>
          <w:tcPr>
            <w:tcW w:w="4535" w:type="dxa"/>
            <w:gridSpan w:val="2"/>
            <w:tcBorders>
              <w:bottom w:val="nil"/>
            </w:tcBorders>
            <w:shd w:val="clear" w:color="auto" w:fill="auto"/>
          </w:tcPr>
          <w:p w14:paraId="4202759A" w14:textId="77777777" w:rsidR="00524A5D" w:rsidRPr="0044437C" w:rsidRDefault="00000000">
            <w:pPr>
              <w:pStyle w:val="TAL"/>
              <w:keepNext w:val="0"/>
              <w:keepLines w:val="0"/>
            </w:pPr>
            <w:r w:rsidRPr="0044437C">
              <w:t xml:space="preserve">  </w:t>
            </w:r>
            <w:r w:rsidRPr="0044437C">
              <w:rPr>
                <w:rFonts w:cs="Arial"/>
                <w:szCs w:val="16"/>
              </w:rPr>
              <w:t>npusch-AllSymbols-r13</w:t>
            </w:r>
          </w:p>
        </w:tc>
        <w:tc>
          <w:tcPr>
            <w:tcW w:w="2267" w:type="dxa"/>
            <w:shd w:val="clear" w:color="auto" w:fill="auto"/>
          </w:tcPr>
          <w:p w14:paraId="73665ADA" w14:textId="77777777" w:rsidR="00524A5D" w:rsidRPr="0044437C" w:rsidRDefault="00000000">
            <w:pPr>
              <w:pStyle w:val="TAL"/>
              <w:keepNext w:val="0"/>
              <w:keepLines w:val="0"/>
            </w:pPr>
            <w:r w:rsidRPr="0044437C">
              <w:t>TRUE</w:t>
            </w:r>
          </w:p>
        </w:tc>
        <w:tc>
          <w:tcPr>
            <w:tcW w:w="1811" w:type="dxa"/>
            <w:shd w:val="clear" w:color="auto" w:fill="auto"/>
          </w:tcPr>
          <w:p w14:paraId="38B84918" w14:textId="77777777" w:rsidR="00524A5D" w:rsidRPr="0044437C" w:rsidRDefault="00000000">
            <w:pPr>
              <w:pStyle w:val="TAL"/>
              <w:keepNext w:val="0"/>
              <w:keepLines w:val="0"/>
            </w:pPr>
            <w:r w:rsidRPr="0044437C">
              <w:t>Default</w:t>
            </w:r>
          </w:p>
        </w:tc>
        <w:tc>
          <w:tcPr>
            <w:tcW w:w="1134" w:type="dxa"/>
            <w:shd w:val="clear" w:color="auto" w:fill="auto"/>
          </w:tcPr>
          <w:p w14:paraId="10D8E6C7" w14:textId="77777777" w:rsidR="00524A5D" w:rsidRPr="0044437C" w:rsidRDefault="00524A5D">
            <w:pPr>
              <w:pStyle w:val="TAL"/>
              <w:keepNext w:val="0"/>
              <w:keepLines w:val="0"/>
            </w:pPr>
          </w:p>
        </w:tc>
      </w:tr>
      <w:tr w:rsidR="00524A5D" w:rsidRPr="0044437C" w14:paraId="7C9692D0" w14:textId="77777777">
        <w:tblPrEx>
          <w:tblCellMar>
            <w:left w:w="108" w:type="dxa"/>
            <w:right w:w="108" w:type="dxa"/>
          </w:tblCellMar>
        </w:tblPrEx>
        <w:trPr>
          <w:jc w:val="center"/>
        </w:trPr>
        <w:tc>
          <w:tcPr>
            <w:tcW w:w="4535" w:type="dxa"/>
            <w:gridSpan w:val="2"/>
            <w:tcBorders>
              <w:bottom w:val="single" w:sz="4" w:space="0" w:color="auto"/>
            </w:tcBorders>
            <w:shd w:val="clear" w:color="auto" w:fill="auto"/>
          </w:tcPr>
          <w:p w14:paraId="4007D7A5" w14:textId="6490F9F5" w:rsidR="00524A5D" w:rsidRPr="0044437C" w:rsidRDefault="00000000">
            <w:pPr>
              <w:pStyle w:val="TAL"/>
              <w:keepNext w:val="0"/>
              <w:keepLines w:val="0"/>
            </w:pPr>
            <w:r w:rsidRPr="0044437C">
              <w:t xml:space="preserve">  groupHoppingDisabled-r13</w:t>
            </w:r>
          </w:p>
        </w:tc>
        <w:tc>
          <w:tcPr>
            <w:tcW w:w="2267" w:type="dxa"/>
            <w:tcBorders>
              <w:bottom w:val="single" w:sz="4" w:space="0" w:color="auto"/>
            </w:tcBorders>
            <w:shd w:val="clear" w:color="auto" w:fill="auto"/>
          </w:tcPr>
          <w:p w14:paraId="07E89C0D" w14:textId="77777777" w:rsidR="00524A5D" w:rsidRPr="0044437C" w:rsidRDefault="00000000">
            <w:pPr>
              <w:pStyle w:val="TAL"/>
              <w:keepNext w:val="0"/>
              <w:keepLines w:val="0"/>
            </w:pPr>
            <w:r w:rsidRPr="0044437C">
              <w:t>Not present</w:t>
            </w:r>
          </w:p>
        </w:tc>
        <w:tc>
          <w:tcPr>
            <w:tcW w:w="1811" w:type="dxa"/>
            <w:tcBorders>
              <w:bottom w:val="single" w:sz="4" w:space="0" w:color="auto"/>
            </w:tcBorders>
            <w:shd w:val="clear" w:color="auto" w:fill="auto"/>
          </w:tcPr>
          <w:p w14:paraId="01B760AA" w14:textId="77777777" w:rsidR="00524A5D" w:rsidRPr="0044437C" w:rsidRDefault="00000000">
            <w:pPr>
              <w:pStyle w:val="TAL"/>
              <w:keepNext w:val="0"/>
              <w:keepLines w:val="0"/>
            </w:pPr>
            <w:r w:rsidRPr="0044437C">
              <w:t>Default</w:t>
            </w:r>
          </w:p>
        </w:tc>
        <w:tc>
          <w:tcPr>
            <w:tcW w:w="1134" w:type="dxa"/>
            <w:tcBorders>
              <w:bottom w:val="single" w:sz="4" w:space="0" w:color="auto"/>
            </w:tcBorders>
            <w:shd w:val="clear" w:color="auto" w:fill="auto"/>
          </w:tcPr>
          <w:p w14:paraId="7304073D" w14:textId="77777777" w:rsidR="00524A5D" w:rsidRPr="0044437C" w:rsidRDefault="00524A5D">
            <w:pPr>
              <w:pStyle w:val="TAL"/>
              <w:keepNext w:val="0"/>
              <w:keepLines w:val="0"/>
            </w:pPr>
          </w:p>
        </w:tc>
      </w:tr>
      <w:tr w:rsidR="00524A5D" w:rsidRPr="0044437C"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378B3CCF"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3A8A5CA"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7ED395C"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BE4561" w14:textId="77777777" w:rsidR="00524A5D" w:rsidRPr="0044437C" w:rsidRDefault="00524A5D">
            <w:pPr>
              <w:pStyle w:val="TAL"/>
              <w:keepNext w:val="0"/>
              <w:keepLines w:val="0"/>
            </w:pPr>
          </w:p>
        </w:tc>
      </w:tr>
    </w:tbl>
    <w:p w14:paraId="65CAD5D7" w14:textId="77777777" w:rsidR="002B25FC" w:rsidRPr="0044437C" w:rsidRDefault="002B25FC" w:rsidP="002B25FC">
      <w:pPr>
        <w:rPr>
          <w:lang w:eastAsia="zh-TW"/>
        </w:rPr>
      </w:pPr>
    </w:p>
    <w:p w14:paraId="317A7D36" w14:textId="678C496D" w:rsidR="002B25FC" w:rsidRPr="0044437C" w:rsidRDefault="002B25FC" w:rsidP="002B25FC">
      <w:pPr>
        <w:pStyle w:val="TH"/>
      </w:pPr>
      <w:r w:rsidRPr="0044437C">
        <w:t>Table 8.3.1.1.1.4.3-4: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44437C" w14:paraId="161221E8"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224DDE" w14:textId="77777777" w:rsidR="002B25FC" w:rsidRPr="0044437C" w:rsidRDefault="002B25FC" w:rsidP="00C6674A">
            <w:pPr>
              <w:pStyle w:val="TAL"/>
              <w:keepNext w:val="0"/>
              <w:keepLines w:val="0"/>
            </w:pPr>
            <w:r w:rsidRPr="0044437C">
              <w:t>Derivation Path: 36.508 Table 8.1.3.6.1.2-2</w:t>
            </w:r>
          </w:p>
        </w:tc>
      </w:tr>
      <w:tr w:rsidR="002B25FC" w:rsidRPr="0044437C"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50AB761B" w14:textId="77777777" w:rsidR="002B25FC" w:rsidRPr="0044437C" w:rsidRDefault="002B25FC" w:rsidP="00C6674A">
            <w:pPr>
              <w:pStyle w:val="TAH"/>
            </w:pPr>
            <w:r w:rsidRPr="0044437C">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5CDEC5D2" w14:textId="77777777" w:rsidR="002B25FC" w:rsidRPr="0044437C" w:rsidRDefault="002B25FC" w:rsidP="00C6674A">
            <w:pPr>
              <w:pStyle w:val="TAH"/>
            </w:pPr>
            <w:r w:rsidRPr="0044437C">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957E539" w14:textId="77777777" w:rsidR="002B25FC" w:rsidRPr="0044437C" w:rsidRDefault="002B25FC" w:rsidP="00C6674A">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44437C" w:rsidRDefault="002B25FC" w:rsidP="00C6674A">
            <w:pPr>
              <w:pStyle w:val="TAH"/>
            </w:pPr>
            <w:r w:rsidRPr="0044437C">
              <w:t>Condition</w:t>
            </w:r>
          </w:p>
        </w:tc>
      </w:tr>
      <w:tr w:rsidR="002B25FC" w:rsidRPr="0044437C" w14:paraId="3DFCD96D"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2AE23900" w14:textId="77777777" w:rsidR="002B25FC" w:rsidRPr="0044437C" w:rsidRDefault="002B25FC"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096931D4" w14:textId="0201DC6E" w:rsidR="002B25FC" w:rsidRPr="0044437C" w:rsidRDefault="002B25FC" w:rsidP="00C6674A">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shd w:val="clear" w:color="auto" w:fill="auto"/>
            <w:noWrap/>
            <w:vAlign w:val="center"/>
          </w:tcPr>
          <w:p w14:paraId="23A95AFF" w14:textId="77777777" w:rsidR="002B25FC" w:rsidRPr="0044437C" w:rsidRDefault="002B25FC" w:rsidP="00C6674A">
            <w:pPr>
              <w:pStyle w:val="TAC"/>
            </w:pPr>
          </w:p>
        </w:tc>
        <w:tc>
          <w:tcPr>
            <w:tcW w:w="1038" w:type="dxa"/>
            <w:tcBorders>
              <w:top w:val="nil"/>
              <w:left w:val="nil"/>
              <w:bottom w:val="single" w:sz="4" w:space="0" w:color="auto"/>
              <w:right w:val="single" w:sz="4" w:space="0" w:color="auto"/>
            </w:tcBorders>
          </w:tcPr>
          <w:p w14:paraId="3314BF54" w14:textId="77777777" w:rsidR="002B25FC" w:rsidRPr="0044437C" w:rsidRDefault="002B25FC" w:rsidP="00C6674A">
            <w:pPr>
              <w:pStyle w:val="TAC"/>
            </w:pPr>
            <w:r w:rsidRPr="0044437C">
              <w:t>For Test Number 1</w:t>
            </w:r>
          </w:p>
        </w:tc>
      </w:tr>
      <w:tr w:rsidR="002B25FC" w:rsidRPr="0044437C"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282DF142" w14:textId="77777777" w:rsidR="002B25FC" w:rsidRPr="0044437C" w:rsidRDefault="002B25FC"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1462D4CE" w14:textId="1C72136C" w:rsidR="002B25FC" w:rsidRPr="0044437C" w:rsidRDefault="002B25FC" w:rsidP="00C50FED">
            <w:pPr>
              <w:keepNext/>
              <w:keepLines/>
              <w:spacing w:after="0"/>
              <w:rPr>
                <w:rFonts w:ascii="Arial" w:eastAsia="SimSun" w:hAnsi="Arial"/>
                <w:sz w:val="18"/>
                <w:lang w:eastAsia="zh-CN"/>
              </w:rPr>
            </w:pPr>
            <w:r w:rsidRPr="0044437C">
              <w:rPr>
                <w:rFonts w:ascii="Arial" w:hAnsi="Arial"/>
                <w:sz w:val="18"/>
              </w:rPr>
              <w:t xml:space="preserve">NRep = </w:t>
            </w:r>
            <w:r w:rsidRPr="0044437C">
              <w:rPr>
                <w:rFonts w:ascii="Arial" w:eastAsia="SimSun" w:hAnsi="Arial"/>
                <w:sz w:val="18"/>
                <w:lang w:eastAsia="zh-CN"/>
              </w:rPr>
              <w:t>128</w:t>
            </w:r>
          </w:p>
        </w:tc>
        <w:tc>
          <w:tcPr>
            <w:tcW w:w="2410" w:type="dxa"/>
            <w:tcBorders>
              <w:top w:val="nil"/>
              <w:left w:val="nil"/>
              <w:bottom w:val="single" w:sz="4" w:space="0" w:color="auto"/>
              <w:right w:val="single" w:sz="4" w:space="0" w:color="auto"/>
            </w:tcBorders>
            <w:shd w:val="clear" w:color="auto" w:fill="auto"/>
            <w:noWrap/>
            <w:vAlign w:val="center"/>
          </w:tcPr>
          <w:p w14:paraId="2E8A9DE1" w14:textId="77777777" w:rsidR="002B25FC" w:rsidRPr="0044437C" w:rsidRDefault="002B25FC" w:rsidP="00C6674A">
            <w:pPr>
              <w:pStyle w:val="TAC"/>
            </w:pPr>
          </w:p>
        </w:tc>
        <w:tc>
          <w:tcPr>
            <w:tcW w:w="1038" w:type="dxa"/>
            <w:tcBorders>
              <w:top w:val="nil"/>
              <w:left w:val="nil"/>
              <w:bottom w:val="single" w:sz="4" w:space="0" w:color="auto"/>
              <w:right w:val="single" w:sz="4" w:space="0" w:color="auto"/>
            </w:tcBorders>
          </w:tcPr>
          <w:p w14:paraId="16D79FAD" w14:textId="77777777" w:rsidR="002B25FC" w:rsidRPr="0044437C" w:rsidRDefault="002B25FC" w:rsidP="00C6674A">
            <w:pPr>
              <w:pStyle w:val="TAC"/>
            </w:pPr>
            <w:r w:rsidRPr="0044437C">
              <w:t>For Test Number 2</w:t>
            </w:r>
          </w:p>
        </w:tc>
      </w:tr>
    </w:tbl>
    <w:p w14:paraId="701E1408" w14:textId="77777777" w:rsidR="00524A5D" w:rsidRPr="0044437C" w:rsidRDefault="00524A5D">
      <w:pPr>
        <w:rPr>
          <w:lang w:eastAsia="zh-TW"/>
        </w:rPr>
      </w:pPr>
    </w:p>
    <w:p w14:paraId="4CF359D0" w14:textId="77777777" w:rsidR="00524A5D" w:rsidRPr="0044437C" w:rsidRDefault="00000000">
      <w:pPr>
        <w:pStyle w:val="H6"/>
        <w:rPr>
          <w:snapToGrid w:val="0"/>
          <w:kern w:val="2"/>
        </w:rPr>
      </w:pPr>
      <w:r w:rsidRPr="0044437C">
        <w:rPr>
          <w:snapToGrid w:val="0"/>
          <w:kern w:val="2"/>
        </w:rPr>
        <w:t>8.3.1.1.1.5</w:t>
      </w:r>
      <w:r w:rsidRPr="0044437C">
        <w:rPr>
          <w:snapToGrid w:val="0"/>
          <w:kern w:val="2"/>
        </w:rPr>
        <w:tab/>
        <w:t>Test requirement</w:t>
      </w:r>
    </w:p>
    <w:p w14:paraId="2EC95169" w14:textId="77777777" w:rsidR="00524A5D" w:rsidRPr="0044437C" w:rsidRDefault="00000000">
      <w:r w:rsidRPr="0044437C">
        <w:t>Table 8.3.1.1.1</w:t>
      </w:r>
      <w:r w:rsidRPr="0044437C">
        <w:rPr>
          <w:lang w:eastAsia="zh-TW"/>
        </w:rPr>
        <w:t>.3</w:t>
      </w:r>
      <w:r w:rsidRPr="0044437C">
        <w:t>-1 defines the primary level settings.</w:t>
      </w:r>
    </w:p>
    <w:p w14:paraId="7C45029B" w14:textId="77777777" w:rsidR="00524A5D" w:rsidRPr="0044437C" w:rsidRDefault="00000000">
      <w:pPr>
        <w:rPr>
          <w:lang w:eastAsia="zh-TW"/>
        </w:rPr>
      </w:pPr>
      <w:r w:rsidRPr="0044437C">
        <w:t>The fraction of maximum throughput percentage for the downlink reference measurement channels specified in TS 36.102[11] Annex A clause A.1.1.1</w:t>
      </w:r>
      <w:r w:rsidRPr="0044437C">
        <w:tab/>
        <w:t>for each throughput test shall meet or exceed the specified value in Table 8.3.1.1.1.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7E81EFDD" w14:textId="77777777" w:rsidR="00524A5D" w:rsidRPr="0044437C" w:rsidRDefault="00000000">
      <w:pPr>
        <w:pStyle w:val="TH"/>
      </w:pPr>
      <w:r w:rsidRPr="0044437C">
        <w:t>Table 8.3.1.1.1.</w:t>
      </w:r>
      <w:r w:rsidRPr="0044437C">
        <w:rPr>
          <w:lang w:eastAsia="zh-TW"/>
        </w:rPr>
        <w:t>5</w:t>
      </w:r>
      <w:r w:rsidRPr="0044437C">
        <w:t>-</w:t>
      </w:r>
      <w:r w:rsidRPr="0044437C">
        <w:rPr>
          <w:lang w:eastAsia="zh-TW"/>
        </w:rPr>
        <w:t>1</w:t>
      </w:r>
      <w:r w:rsidRPr="0044437C">
        <w:t>: Test requirements under standalone with 1 NRS ports</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136"/>
        <w:gridCol w:w="807"/>
        <w:gridCol w:w="1087"/>
        <w:gridCol w:w="1096"/>
        <w:gridCol w:w="1267"/>
        <w:gridCol w:w="897"/>
        <w:gridCol w:w="1396"/>
        <w:gridCol w:w="1226"/>
        <w:gridCol w:w="597"/>
        <w:gridCol w:w="997"/>
      </w:tblGrid>
      <w:tr w:rsidR="00524A5D" w:rsidRPr="0044437C" w14:paraId="509CA718" w14:textId="77777777" w:rsidTr="00EB3102">
        <w:trPr>
          <w:jc w:val="cent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44437C" w:rsidRDefault="00000000">
            <w:pPr>
              <w:keepNext/>
              <w:keepLines/>
              <w:spacing w:after="0"/>
              <w:jc w:val="center"/>
              <w:rPr>
                <w:rFonts w:ascii="Arial" w:hAnsi="Arial" w:cs="Arial"/>
                <w:b/>
                <w:kern w:val="2"/>
                <w:sz w:val="18"/>
                <w:lang w:eastAsia="ja-JP"/>
              </w:rPr>
            </w:pPr>
            <w:bookmarkStart w:id="2160" w:name="MCCQCTEMPBM_00000564"/>
            <w:r w:rsidRPr="0044437C">
              <w:rPr>
                <w:rFonts w:ascii="Arial" w:hAnsi="Arial" w:cs="Arial"/>
                <w:b/>
                <w:kern w:val="2"/>
                <w:sz w:val="18"/>
                <w:lang w:eastAsia="ja-JP"/>
              </w:rPr>
              <w:t>Test number</w:t>
            </w:r>
          </w:p>
        </w:tc>
        <w:tc>
          <w:tcPr>
            <w:tcW w:w="491"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5" w:type="pct"/>
            <w:vMerge w:val="restart"/>
            <w:tcBorders>
              <w:top w:val="single" w:sz="4" w:space="0" w:color="auto"/>
              <w:left w:val="single" w:sz="4" w:space="0" w:color="auto"/>
              <w:right w:val="single" w:sz="4" w:space="0" w:color="auto"/>
            </w:tcBorders>
            <w:vAlign w:val="center"/>
          </w:tcPr>
          <w:p w14:paraId="2384375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1"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5" w:type="pct"/>
            <w:vMerge w:val="restart"/>
            <w:tcBorders>
              <w:top w:val="single" w:sz="4" w:space="0" w:color="auto"/>
              <w:left w:val="single" w:sz="4" w:space="0" w:color="auto"/>
              <w:right w:val="single" w:sz="4" w:space="0" w:color="auto"/>
            </w:tcBorders>
            <w:vAlign w:val="center"/>
          </w:tcPr>
          <w:p w14:paraId="606E79A7"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5" w:type="pct"/>
            <w:vMerge w:val="restart"/>
            <w:tcBorders>
              <w:top w:val="single" w:sz="4" w:space="0" w:color="auto"/>
              <w:left w:val="single" w:sz="4" w:space="0" w:color="auto"/>
              <w:right w:val="single" w:sz="4" w:space="0" w:color="auto"/>
            </w:tcBorders>
            <w:vAlign w:val="center"/>
          </w:tcPr>
          <w:p w14:paraId="093DE9B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98" w:type="pct"/>
            <w:vMerge w:val="restart"/>
            <w:tcBorders>
              <w:top w:val="single" w:sz="4" w:space="0" w:color="auto"/>
              <w:left w:val="single" w:sz="4" w:space="0" w:color="auto"/>
              <w:right w:val="single" w:sz="4" w:space="0" w:color="auto"/>
            </w:tcBorders>
            <w:vAlign w:val="center"/>
          </w:tcPr>
          <w:p w14:paraId="6243D86C"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4" w:type="pct"/>
            <w:vMerge w:val="restart"/>
            <w:tcBorders>
              <w:top w:val="single" w:sz="4" w:space="0" w:color="auto"/>
              <w:left w:val="single" w:sz="4" w:space="0" w:color="auto"/>
              <w:right w:val="single" w:sz="4" w:space="0" w:color="auto"/>
            </w:tcBorders>
          </w:tcPr>
          <w:p w14:paraId="2B9A1176"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62F88249" w14:textId="77777777" w:rsidTr="00EB3102">
        <w:trPr>
          <w:jc w:val="center"/>
        </w:trPr>
        <w:tc>
          <w:tcPr>
            <w:tcW w:w="383"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44437C" w:rsidRDefault="00524A5D">
            <w:pPr>
              <w:keepNext/>
              <w:keepLines/>
              <w:spacing w:after="0"/>
              <w:jc w:val="center"/>
              <w:rPr>
                <w:rFonts w:ascii="Arial" w:hAnsi="Arial" w:cs="Arial"/>
                <w:b/>
                <w:kern w:val="2"/>
                <w:sz w:val="18"/>
                <w:lang w:eastAsia="ja-JP"/>
              </w:rPr>
            </w:pPr>
          </w:p>
        </w:tc>
        <w:tc>
          <w:tcPr>
            <w:tcW w:w="491"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44437C" w:rsidRDefault="00524A5D">
            <w:pPr>
              <w:keepNext/>
              <w:keepLines/>
              <w:spacing w:after="0"/>
              <w:jc w:val="center"/>
              <w:rPr>
                <w:rFonts w:ascii="Arial" w:hAnsi="Arial" w:cs="Arial"/>
                <w:b/>
                <w:kern w:val="2"/>
                <w:sz w:val="18"/>
                <w:lang w:eastAsia="ja-JP"/>
              </w:rPr>
            </w:pPr>
          </w:p>
        </w:tc>
        <w:tc>
          <w:tcPr>
            <w:tcW w:w="355" w:type="pct"/>
            <w:vMerge/>
            <w:tcBorders>
              <w:left w:val="single" w:sz="4" w:space="0" w:color="auto"/>
              <w:bottom w:val="single" w:sz="4" w:space="0" w:color="auto"/>
              <w:right w:val="single" w:sz="4" w:space="0" w:color="auto"/>
            </w:tcBorders>
            <w:vAlign w:val="center"/>
          </w:tcPr>
          <w:p w14:paraId="14401899" w14:textId="77777777" w:rsidR="00524A5D" w:rsidRPr="0044437C" w:rsidRDefault="00524A5D">
            <w:pPr>
              <w:keepNext/>
              <w:keepLines/>
              <w:spacing w:after="0"/>
              <w:jc w:val="center"/>
              <w:rPr>
                <w:rFonts w:ascii="Arial" w:hAnsi="Arial" w:cs="Arial"/>
                <w:b/>
                <w:kern w:val="2"/>
                <w:sz w:val="18"/>
                <w:lang w:eastAsia="ja-JP"/>
              </w:rPr>
            </w:pPr>
          </w:p>
        </w:tc>
        <w:tc>
          <w:tcPr>
            <w:tcW w:w="471"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44437C" w:rsidRDefault="00524A5D">
            <w:pPr>
              <w:keepNext/>
              <w:keepLines/>
              <w:spacing w:after="0"/>
              <w:jc w:val="center"/>
              <w:rPr>
                <w:rFonts w:ascii="Arial" w:hAnsi="Arial" w:cs="Arial"/>
                <w:b/>
                <w:kern w:val="2"/>
                <w:sz w:val="18"/>
                <w:lang w:eastAsia="ja-JP"/>
              </w:rPr>
            </w:pPr>
          </w:p>
        </w:tc>
        <w:tc>
          <w:tcPr>
            <w:tcW w:w="475" w:type="pct"/>
            <w:vMerge/>
            <w:tcBorders>
              <w:left w:val="single" w:sz="4" w:space="0" w:color="auto"/>
              <w:bottom w:val="single" w:sz="4" w:space="0" w:color="auto"/>
              <w:right w:val="single" w:sz="4" w:space="0" w:color="auto"/>
            </w:tcBorders>
            <w:vAlign w:val="center"/>
          </w:tcPr>
          <w:p w14:paraId="640502AF" w14:textId="77777777" w:rsidR="00524A5D" w:rsidRPr="0044437C" w:rsidRDefault="00524A5D">
            <w:pPr>
              <w:keepNext/>
              <w:keepLines/>
              <w:spacing w:after="0"/>
              <w:jc w:val="center"/>
              <w:rPr>
                <w:rFonts w:ascii="Arial" w:hAnsi="Arial" w:cs="Arial"/>
                <w:b/>
                <w:kern w:val="2"/>
                <w:sz w:val="18"/>
                <w:lang w:eastAsia="ja-JP"/>
              </w:rPr>
            </w:pPr>
          </w:p>
        </w:tc>
        <w:tc>
          <w:tcPr>
            <w:tcW w:w="545" w:type="pct"/>
            <w:vMerge/>
            <w:tcBorders>
              <w:left w:val="single" w:sz="4" w:space="0" w:color="auto"/>
              <w:bottom w:val="single" w:sz="4" w:space="0" w:color="auto"/>
              <w:right w:val="single" w:sz="4" w:space="0" w:color="auto"/>
            </w:tcBorders>
            <w:vAlign w:val="center"/>
          </w:tcPr>
          <w:p w14:paraId="2F44E2B2" w14:textId="77777777" w:rsidR="00524A5D" w:rsidRPr="0044437C" w:rsidRDefault="00524A5D">
            <w:pPr>
              <w:keepNext/>
              <w:keepLines/>
              <w:spacing w:after="0"/>
              <w:jc w:val="center"/>
              <w:rPr>
                <w:rFonts w:ascii="Arial" w:hAnsi="Arial" w:cs="Arial"/>
                <w:b/>
                <w:kern w:val="2"/>
                <w:sz w:val="18"/>
                <w:lang w:eastAsia="ja-JP"/>
              </w:rPr>
            </w:pPr>
          </w:p>
        </w:tc>
        <w:tc>
          <w:tcPr>
            <w:tcW w:w="393"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44437C" w:rsidRDefault="00524A5D">
            <w:pPr>
              <w:keepNext/>
              <w:keepLines/>
              <w:spacing w:after="0"/>
              <w:jc w:val="center"/>
              <w:rPr>
                <w:rFonts w:ascii="Arial" w:hAnsi="Arial" w:cs="Arial"/>
                <w:b/>
                <w:kern w:val="2"/>
                <w:sz w:val="18"/>
                <w:lang w:eastAsia="ja-JP"/>
              </w:rPr>
            </w:pPr>
          </w:p>
        </w:tc>
        <w:tc>
          <w:tcPr>
            <w:tcW w:w="598" w:type="pct"/>
            <w:vMerge/>
            <w:tcBorders>
              <w:left w:val="single" w:sz="4" w:space="0" w:color="auto"/>
              <w:bottom w:val="single" w:sz="4" w:space="0" w:color="auto"/>
              <w:right w:val="single" w:sz="4" w:space="0" w:color="auto"/>
            </w:tcBorders>
            <w:vAlign w:val="center"/>
          </w:tcPr>
          <w:p w14:paraId="68B4900C" w14:textId="77777777" w:rsidR="00524A5D" w:rsidRPr="0044437C" w:rsidRDefault="00524A5D">
            <w:pPr>
              <w:keepNext/>
              <w:keepLines/>
              <w:spacing w:after="0"/>
              <w:jc w:val="center"/>
              <w:rPr>
                <w:rFonts w:ascii="Arial" w:hAnsi="Arial" w:cs="Arial"/>
                <w:b/>
                <w:kern w:val="2"/>
                <w:sz w:val="18"/>
                <w:lang w:eastAsia="ja-JP"/>
              </w:rPr>
            </w:pPr>
          </w:p>
        </w:tc>
        <w:tc>
          <w:tcPr>
            <w:tcW w:w="529"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12D4A080"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268"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4" w:type="pct"/>
            <w:vMerge/>
            <w:tcBorders>
              <w:left w:val="single" w:sz="4" w:space="0" w:color="auto"/>
              <w:bottom w:val="single" w:sz="4" w:space="0" w:color="auto"/>
              <w:right w:val="single" w:sz="4" w:space="0" w:color="auto"/>
            </w:tcBorders>
          </w:tcPr>
          <w:p w14:paraId="539DACBC"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574926EE"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491"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Anchor</w:t>
            </w:r>
          </w:p>
        </w:tc>
        <w:tc>
          <w:tcPr>
            <w:tcW w:w="471"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5"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NTN-TDLC5-200</w:t>
            </w:r>
          </w:p>
        </w:tc>
        <w:tc>
          <w:tcPr>
            <w:tcW w:w="393"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w:t>
            </w:r>
            <w:r w:rsidR="0049057C" w:rsidRPr="0044437C">
              <w:rPr>
                <w:rFonts w:ascii="Arial" w:hAnsi="Arial" w:cs="Arial"/>
                <w:kern w:val="2"/>
                <w:sz w:val="18"/>
              </w:rPr>
              <w:t>-3.9</w:t>
            </w:r>
          </w:p>
        </w:tc>
        <w:tc>
          <w:tcPr>
            <w:tcW w:w="434"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714B78B8"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C675E67" w14:textId="333759B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w:t>
            </w:r>
            <w:r w:rsidR="00EB3102" w:rsidRPr="0044437C">
              <w:rPr>
                <w:rFonts w:ascii="Arial" w:hAnsi="Arial" w:cs="Arial"/>
                <w:kern w:val="2"/>
                <w:sz w:val="18"/>
                <w:vertAlign w:val="superscript"/>
              </w:rPr>
              <w:t>Note1</w:t>
            </w:r>
          </w:p>
        </w:tc>
        <w:tc>
          <w:tcPr>
            <w:tcW w:w="491"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71"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5"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NTN-TDLA100-10</w:t>
            </w:r>
          </w:p>
        </w:tc>
        <w:tc>
          <w:tcPr>
            <w:tcW w:w="393"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w:t>
            </w:r>
            <w:r w:rsidR="0049057C" w:rsidRPr="0044437C">
              <w:rPr>
                <w:rFonts w:ascii="Arial" w:hAnsi="Arial" w:cs="Arial"/>
                <w:kern w:val="2"/>
                <w:sz w:val="18"/>
              </w:rPr>
              <w:t>-9.8</w:t>
            </w:r>
          </w:p>
        </w:tc>
        <w:tc>
          <w:tcPr>
            <w:tcW w:w="434"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bookmarkEnd w:id="2160"/>
      <w:tr w:rsidR="00EB3102" w:rsidRPr="0044437C" w14:paraId="1DF44C87" w14:textId="77777777" w:rsidTr="00EB3102">
        <w:trPr>
          <w:gridAfter w:val="2"/>
          <w:wAfter w:w="2261" w:type="dxa"/>
          <w:jc w:val="center"/>
        </w:trPr>
        <w:tc>
          <w:tcPr>
            <w:tcW w:w="4999" w:type="pct"/>
            <w:gridSpan w:val="9"/>
            <w:tcBorders>
              <w:top w:val="single" w:sz="4" w:space="0" w:color="auto"/>
              <w:left w:val="single" w:sz="4" w:space="0" w:color="auto"/>
              <w:bottom w:val="single" w:sz="4" w:space="0" w:color="auto"/>
              <w:right w:val="single" w:sz="4" w:space="0" w:color="auto"/>
            </w:tcBorders>
          </w:tcPr>
          <w:p w14:paraId="3E7EB50B" w14:textId="77777777" w:rsidR="00EB3102" w:rsidRPr="0044437C" w:rsidRDefault="00EB3102" w:rsidP="009E164D">
            <w:pPr>
              <w:keepNext/>
              <w:keepLines/>
              <w:spacing w:after="0"/>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t>Applicable to UE supporting Non-Anchor mode of operation.</w:t>
            </w:r>
          </w:p>
        </w:tc>
      </w:tr>
    </w:tbl>
    <w:p w14:paraId="77631FA7" w14:textId="77777777" w:rsidR="00524A5D" w:rsidRPr="0044437C" w:rsidRDefault="00524A5D"/>
    <w:p w14:paraId="30C250C4" w14:textId="77777777" w:rsidR="00524A5D" w:rsidRPr="0044437C" w:rsidRDefault="00000000">
      <w:pPr>
        <w:pStyle w:val="Heading5"/>
        <w:rPr>
          <w:rFonts w:cs="Arial"/>
          <w:szCs w:val="22"/>
        </w:rPr>
      </w:pPr>
      <w:bookmarkStart w:id="2161" w:name="_Toc12955"/>
      <w:bookmarkStart w:id="2162" w:name="_Toc31509"/>
      <w:bookmarkStart w:id="2163" w:name="_Toc20618"/>
      <w:bookmarkStart w:id="2164" w:name="_Toc4963"/>
      <w:bookmarkStart w:id="2165" w:name="_Toc194571919"/>
      <w:r w:rsidRPr="0044437C">
        <w:rPr>
          <w:snapToGrid w:val="0"/>
        </w:rPr>
        <w:t>8.3.1.1.2</w:t>
      </w:r>
      <w:r w:rsidRPr="0044437C">
        <w:rPr>
          <w:snapToGrid w:val="0"/>
        </w:rPr>
        <w:tab/>
        <w:t>Demodulation of NPDSCH (Cell-Specific Reference Symbols) in standalone mode for category NB1 and NB2</w:t>
      </w:r>
      <w:bookmarkEnd w:id="2161"/>
      <w:bookmarkEnd w:id="2162"/>
      <w:bookmarkEnd w:id="2163"/>
      <w:bookmarkEnd w:id="2164"/>
      <w:bookmarkEnd w:id="2165"/>
    </w:p>
    <w:p w14:paraId="289C1DC7" w14:textId="3F3E20B5" w:rsidR="00524A5D" w:rsidRPr="0044437C" w:rsidRDefault="00000000">
      <w:pPr>
        <w:pStyle w:val="H6"/>
        <w:rPr>
          <w:snapToGrid w:val="0"/>
          <w:kern w:val="2"/>
        </w:rPr>
      </w:pPr>
      <w:r w:rsidRPr="0044437C">
        <w:rPr>
          <w:snapToGrid w:val="0"/>
          <w:kern w:val="2"/>
        </w:rPr>
        <w:t>8.3.1.1.2.1</w:t>
      </w:r>
      <w:r w:rsidRPr="0044437C">
        <w:rPr>
          <w:snapToGrid w:val="0"/>
          <w:kern w:val="2"/>
        </w:rPr>
        <w:tab/>
        <w:t>Test purpose</w:t>
      </w:r>
    </w:p>
    <w:p w14:paraId="082F2181"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13250CE9" w14:textId="77777777" w:rsidR="00524A5D" w:rsidRPr="0044437C" w:rsidRDefault="00000000">
      <w:pPr>
        <w:pStyle w:val="H6"/>
        <w:rPr>
          <w:snapToGrid w:val="0"/>
          <w:kern w:val="2"/>
        </w:rPr>
      </w:pPr>
      <w:r w:rsidRPr="0044437C">
        <w:rPr>
          <w:snapToGrid w:val="0"/>
          <w:kern w:val="2"/>
        </w:rPr>
        <w:t>8.3.1.1.2.2</w:t>
      </w:r>
      <w:r w:rsidRPr="0044437C">
        <w:rPr>
          <w:snapToGrid w:val="0"/>
          <w:kern w:val="2"/>
        </w:rPr>
        <w:tab/>
        <w:t>Test applicability</w:t>
      </w:r>
    </w:p>
    <w:p w14:paraId="0F6CFF38" w14:textId="0535C2D2" w:rsidR="00524A5D" w:rsidRPr="0044437C" w:rsidRDefault="00000000">
      <w:r w:rsidRPr="0044437C">
        <w:t xml:space="preserve">This test applies to all types of NB-IoT FDD UE release 17 and forward of category NB1 and NB2 that supports </w:t>
      </w:r>
      <w:r w:rsidR="005317C2" w:rsidRPr="0044437C">
        <w:t>satellite access operation</w:t>
      </w:r>
      <w:r w:rsidRPr="0044437C">
        <w:t>.</w:t>
      </w:r>
    </w:p>
    <w:p w14:paraId="6387C023" w14:textId="77777777" w:rsidR="00524A5D" w:rsidRPr="0044437C" w:rsidRDefault="00000000">
      <w:pPr>
        <w:pStyle w:val="H6"/>
        <w:rPr>
          <w:snapToGrid w:val="0"/>
          <w:kern w:val="2"/>
        </w:rPr>
      </w:pPr>
      <w:r w:rsidRPr="0044437C">
        <w:rPr>
          <w:snapToGrid w:val="0"/>
          <w:kern w:val="2"/>
        </w:rPr>
        <w:t>8.3.1.1.2.3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69E2F2C7" w14:textId="77777777" w:rsidR="00524A5D" w:rsidRPr="0044437C" w:rsidRDefault="00000000">
      <w:r w:rsidRPr="0044437C">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44437C" w:rsidRDefault="00000000">
      <w:pPr>
        <w:pStyle w:val="TH"/>
      </w:pPr>
      <w:r w:rsidRPr="0044437C">
        <w:lastRenderedPageBreak/>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44437C" w:rsidRDefault="00000000">
            <w:pPr>
              <w:pStyle w:val="TAH"/>
              <w:rPr>
                <w:kern w:val="2"/>
              </w:rPr>
            </w:pPr>
            <w:bookmarkStart w:id="2166" w:name="MCCQCTEMPBM_00000565"/>
            <w:r w:rsidRPr="0044437C">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44437C" w:rsidRDefault="00000000">
            <w:pPr>
              <w:pStyle w:val="TAH"/>
              <w:rPr>
                <w:rFonts w:eastAsia="?? ??"/>
                <w:kern w:val="2"/>
              </w:rPr>
            </w:pPr>
            <w:r w:rsidRPr="0044437C">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44437C" w:rsidRDefault="00000000">
            <w:pPr>
              <w:pStyle w:val="TAH"/>
              <w:rPr>
                <w:rFonts w:eastAsia="?? ??"/>
                <w:kern w:val="2"/>
              </w:rPr>
            </w:pPr>
            <w:r w:rsidRPr="0044437C">
              <w:rPr>
                <w:rFonts w:eastAsia="?? ??"/>
                <w:kern w:val="2"/>
              </w:rPr>
              <w:t>Test 1</w:t>
            </w:r>
            <w:r w:rsidRPr="0044437C">
              <w:rPr>
                <w:kern w:val="2"/>
              </w:rPr>
              <w:t>, 2</w:t>
            </w:r>
          </w:p>
        </w:tc>
      </w:tr>
      <w:tr w:rsidR="00524A5D" w:rsidRPr="0044437C"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44437C" w:rsidRDefault="00000000">
            <w:pPr>
              <w:pStyle w:val="TAC"/>
              <w:rPr>
                <w:kern w:val="2"/>
                <w:position w:val="-12"/>
              </w:rPr>
            </w:pPr>
            <w:r w:rsidRPr="0044437C">
              <w:rPr>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44437C" w:rsidRDefault="00000000">
            <w:pPr>
              <w:pStyle w:val="TAC"/>
            </w:pPr>
            <w:r w:rsidRPr="0044437C">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44437C" w:rsidRDefault="00000000">
            <w:pPr>
              <w:pStyle w:val="TAC"/>
              <w:rPr>
                <w:rFonts w:eastAsia="?? ??"/>
                <w:kern w:val="2"/>
              </w:rPr>
            </w:pPr>
            <w:r w:rsidRPr="0044437C">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44437C" w:rsidRDefault="00000000">
            <w:pPr>
              <w:pStyle w:val="TAC"/>
              <w:rPr>
                <w:rFonts w:cs="v5.0.0"/>
                <w:kern w:val="2"/>
              </w:rPr>
            </w:pPr>
            <w:r w:rsidRPr="0044437C">
              <w:rPr>
                <w:rFonts w:eastAsia="?? ??" w:cs="v5.0.0"/>
                <w:kern w:val="2"/>
              </w:rPr>
              <w:t>-9</w:t>
            </w:r>
            <w:r w:rsidRPr="0044437C">
              <w:rPr>
                <w:rFonts w:cs="v5.0.0"/>
                <w:kern w:val="2"/>
              </w:rPr>
              <w:t>3 (Note 1)</w:t>
            </w:r>
          </w:p>
        </w:tc>
      </w:tr>
      <w:tr w:rsidR="00524A5D" w:rsidRPr="0044437C"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44437C" w:rsidRDefault="00000000">
            <w:pPr>
              <w:pStyle w:val="TAC"/>
            </w:pPr>
            <w:r w:rsidRPr="0044437C">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44437C" w:rsidRDefault="00000000">
            <w:pPr>
              <w:pStyle w:val="TAC"/>
              <w:rPr>
                <w:rFonts w:eastAsia="?? ??"/>
                <w:kern w:val="2"/>
              </w:rPr>
            </w:pPr>
            <w:r w:rsidRPr="0044437C">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44437C" w:rsidRDefault="00000000">
            <w:pPr>
              <w:pStyle w:val="TAC"/>
              <w:rPr>
                <w:rFonts w:eastAsia="?? ??" w:cs="v5.0.0"/>
                <w:kern w:val="2"/>
              </w:rPr>
            </w:pPr>
            <w:r w:rsidRPr="0044437C">
              <w:rPr>
                <w:rFonts w:eastAsia="?? ??" w:cs="v5.0.0"/>
                <w:kern w:val="2"/>
              </w:rPr>
              <w:t>-9</w:t>
            </w:r>
            <w:r w:rsidRPr="0044437C">
              <w:rPr>
                <w:rFonts w:cs="v5.0.0"/>
                <w:kern w:val="2"/>
              </w:rPr>
              <w:t>9 (Note 2)</w:t>
            </w:r>
          </w:p>
        </w:tc>
      </w:tr>
      <w:tr w:rsidR="00524A5D" w:rsidRPr="0044437C"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44437C" w:rsidRDefault="00000000">
            <w:pPr>
              <w:pStyle w:val="TAC"/>
              <w:rPr>
                <w:bCs/>
                <w:i/>
              </w:rPr>
            </w:pPr>
            <w:r w:rsidRPr="0044437C">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44437C" w:rsidRDefault="00000000">
            <w:pPr>
              <w:pStyle w:val="TAC"/>
              <w:rPr>
                <w:rFonts w:eastAsia="?? ??"/>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44437C" w:rsidRDefault="00000000">
            <w:pPr>
              <w:pStyle w:val="TAC"/>
              <w:rPr>
                <w:kern w:val="2"/>
              </w:rPr>
            </w:pPr>
            <w:r w:rsidRPr="0044437C">
              <w:rPr>
                <w:kern w:val="2"/>
              </w:rPr>
              <w:t>32 for Test 1; 256 for Test 2.</w:t>
            </w:r>
          </w:p>
        </w:tc>
      </w:tr>
      <w:tr w:rsidR="00524A5D" w:rsidRPr="0044437C"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44437C" w:rsidRDefault="00000000">
            <w:pPr>
              <w:pStyle w:val="TAC"/>
              <w:rPr>
                <w:kern w:val="2"/>
              </w:rPr>
            </w:pPr>
            <w:r w:rsidRPr="0044437C">
              <w:rPr>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b/>
              </w:rPr>
              <w:t xml:space="preserve"> </w:t>
            </w:r>
            <w:r w:rsidRPr="0044437C">
              <w:t>(</w:t>
            </w:r>
            <w:r w:rsidRPr="0044437C">
              <w:rPr>
                <w:i/>
              </w:rPr>
              <w:t>npdcch-NumRepetitions-r13</w:t>
            </w:r>
            <w:r w:rsidRPr="0044437C">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44437C" w:rsidRDefault="00000000">
            <w:pPr>
              <w:pStyle w:val="TAC"/>
              <w:rPr>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44437C" w:rsidRDefault="00000000">
            <w:pPr>
              <w:pStyle w:val="TAC"/>
              <w:rPr>
                <w:kern w:val="2"/>
              </w:rPr>
            </w:pPr>
            <w:r w:rsidRPr="0044437C">
              <w:rPr>
                <w:kern w:val="2"/>
              </w:rPr>
              <w:t>64 for Test 1; 512 for Test 2.</w:t>
            </w:r>
          </w:p>
        </w:tc>
      </w:tr>
      <w:tr w:rsidR="00524A5D" w:rsidRPr="0044437C"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44437C" w:rsidRDefault="00000000">
            <w:pPr>
              <w:pStyle w:val="TAC"/>
              <w:rPr>
                <w:position w:val="-12"/>
              </w:rPr>
            </w:pPr>
            <w:r w:rsidRPr="0044437C">
              <w:rPr>
                <w:position w:val="-6"/>
                <w:lang w:eastAsia="ko-KR"/>
              </w:rPr>
              <w:object w:dxaOrig="264" w:dyaOrig="264" w14:anchorId="5D8E7DCF">
                <v:shape id="_x0000_i1087" type="#_x0000_t75" style="width:11.85pt;height:11.85pt" o:ole="">
                  <v:imagedata r:id="rId119" o:title=""/>
                </v:shape>
                <o:OLEObject Type="Embed" ProgID="Equation.3" ShapeID="_x0000_i1087" DrawAspect="Content" ObjectID="_1813331080" r:id="rId122"/>
              </w:object>
            </w:r>
            <w:r w:rsidRPr="0044437C">
              <w:t>(</w:t>
            </w:r>
            <w:r w:rsidRPr="0044437C">
              <w:rPr>
                <w:rFonts w:cs="Arial"/>
                <w:i/>
              </w:rPr>
              <w:t>nPDCCH-startSF-USS-r13</w:t>
            </w:r>
            <w:r w:rsidRPr="0044437C">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44437C"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44437C" w:rsidRDefault="00000000">
            <w:pPr>
              <w:pStyle w:val="TAC"/>
              <w:rPr>
                <w:kern w:val="2"/>
              </w:rPr>
            </w:pPr>
            <w:r w:rsidRPr="0044437C">
              <w:rPr>
                <w:rFonts w:cs="Arial"/>
                <w:kern w:val="2"/>
              </w:rPr>
              <w:t>1.5</w:t>
            </w:r>
          </w:p>
        </w:tc>
      </w:tr>
      <w:tr w:rsidR="00524A5D" w:rsidRPr="0044437C"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44437C" w:rsidRDefault="00000000">
            <w:pPr>
              <w:pStyle w:val="TAN"/>
              <w:rPr>
                <w:kern w:val="2"/>
              </w:rPr>
            </w:pPr>
            <w:r w:rsidRPr="0044437C">
              <w:rPr>
                <w:kern w:val="2"/>
              </w:rPr>
              <w:t>Note 1:</w:t>
            </w:r>
            <w:r w:rsidRPr="0044437C">
              <w:rPr>
                <w:kern w:val="2"/>
              </w:rPr>
              <w:tab/>
            </w:r>
            <w:r w:rsidRPr="0044437C">
              <w:rPr>
                <w:rFonts w:cs="Arial"/>
              </w:rPr>
              <w:t>This noise is applied to all subframes from the end of the NPDCCH to the end of the following NPDSCH transmission</w:t>
            </w:r>
            <w:r w:rsidRPr="0044437C">
              <w:rPr>
                <w:rFonts w:cs="Arial"/>
                <w:kern w:val="2"/>
              </w:rPr>
              <w:t>;</w:t>
            </w:r>
          </w:p>
          <w:p w14:paraId="2666CF3D" w14:textId="77777777" w:rsidR="00524A5D" w:rsidRPr="0044437C" w:rsidRDefault="00000000">
            <w:pPr>
              <w:pStyle w:val="TAN"/>
              <w:rPr>
                <w:kern w:val="2"/>
              </w:rPr>
            </w:pPr>
            <w:r w:rsidRPr="0044437C">
              <w:t>Note 2:</w:t>
            </w:r>
            <w:r w:rsidRPr="0044437C">
              <w:rPr>
                <w:kern w:val="2"/>
              </w:rPr>
              <w:tab/>
            </w:r>
            <w:r w:rsidRPr="0044437C">
              <w:t>This noise is applied to all subframes from the end of the NPDSCH to the end of the following NPDCCH transmission.</w:t>
            </w:r>
          </w:p>
        </w:tc>
      </w:tr>
      <w:bookmarkEnd w:id="2166"/>
    </w:tbl>
    <w:p w14:paraId="30334DBF" w14:textId="77777777" w:rsidR="00524A5D" w:rsidRPr="0044437C" w:rsidRDefault="00524A5D"/>
    <w:p w14:paraId="3B3A75AC" w14:textId="77777777" w:rsidR="00524A5D" w:rsidRPr="0044437C" w:rsidRDefault="00000000">
      <w:pPr>
        <w:pStyle w:val="TH"/>
      </w:pPr>
      <w:r w:rsidRPr="0044437C">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44437C"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44437C" w:rsidRDefault="00000000">
            <w:pPr>
              <w:pStyle w:val="TAH"/>
              <w:rPr>
                <w:rFonts w:cs="Arial"/>
                <w:kern w:val="2"/>
              </w:rPr>
            </w:pPr>
            <w:bookmarkStart w:id="2167" w:name="MCCQCTEMPBM_00000566"/>
            <w:r w:rsidRPr="0044437C">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44437C" w:rsidRDefault="00000000">
            <w:pPr>
              <w:pStyle w:val="TAH"/>
              <w:rPr>
                <w:rFonts w:cs="Arial"/>
                <w:kern w:val="2"/>
              </w:rPr>
            </w:pPr>
            <w:r w:rsidRPr="0044437C">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44437C" w:rsidRDefault="00000000">
            <w:pPr>
              <w:pStyle w:val="TAH"/>
              <w:rPr>
                <w:rFonts w:cs="Arial"/>
                <w:kern w:val="2"/>
              </w:rPr>
            </w:pPr>
            <w:r w:rsidRPr="0044437C">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44437C" w:rsidRDefault="00000000">
            <w:pPr>
              <w:pStyle w:val="TAH"/>
              <w:rPr>
                <w:rFonts w:cs="Arial"/>
                <w:kern w:val="2"/>
              </w:rPr>
            </w:pPr>
            <w:r w:rsidRPr="0044437C">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44437C" w:rsidRDefault="00000000">
            <w:pPr>
              <w:pStyle w:val="TAH"/>
              <w:rPr>
                <w:rFonts w:cs="Arial"/>
                <w:kern w:val="2"/>
              </w:rPr>
            </w:pPr>
            <w:r w:rsidRPr="0044437C">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44437C" w:rsidRDefault="00000000">
            <w:pPr>
              <w:pStyle w:val="TAH"/>
              <w:rPr>
                <w:rFonts w:cs="Arial"/>
                <w:kern w:val="2"/>
              </w:rPr>
            </w:pPr>
            <w:r w:rsidRPr="0044437C">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44437C" w:rsidRDefault="00000000">
            <w:pPr>
              <w:pStyle w:val="TAH"/>
              <w:rPr>
                <w:rFonts w:cs="Arial"/>
                <w:kern w:val="2"/>
              </w:rPr>
            </w:pPr>
            <w:r w:rsidRPr="0044437C">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44437C" w:rsidRDefault="00000000">
            <w:pPr>
              <w:pStyle w:val="TAH"/>
              <w:rPr>
                <w:rFonts w:cs="Arial"/>
                <w:kern w:val="2"/>
              </w:rPr>
            </w:pPr>
            <w:r w:rsidRPr="0044437C">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44437C" w:rsidRDefault="00000000">
            <w:pPr>
              <w:pStyle w:val="TAH"/>
              <w:rPr>
                <w:rFonts w:cs="Arial"/>
                <w:kern w:val="2"/>
              </w:rPr>
            </w:pPr>
            <w:r w:rsidRPr="0044437C">
              <w:rPr>
                <w:rFonts w:cs="Arial"/>
                <w:kern w:val="2"/>
              </w:rPr>
              <w:t>UE Category</w:t>
            </w:r>
          </w:p>
        </w:tc>
      </w:tr>
      <w:tr w:rsidR="00524A5D" w:rsidRPr="0044437C"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44437C"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44437C"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44437C"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44437C"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44437C"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44437C" w:rsidRDefault="00000000">
            <w:pPr>
              <w:pStyle w:val="TAH"/>
              <w:rPr>
                <w:rFonts w:cs="Arial"/>
                <w:kern w:val="2"/>
              </w:rPr>
            </w:pPr>
            <w:r w:rsidRPr="0044437C">
              <w:rPr>
                <w:rFonts w:cs="Arial"/>
                <w:kern w:val="2"/>
              </w:rPr>
              <w:t>Fraction of Maximum</w:t>
            </w:r>
          </w:p>
          <w:p w14:paraId="6ED0E380" w14:textId="77777777" w:rsidR="00524A5D" w:rsidRPr="0044437C" w:rsidRDefault="00000000">
            <w:pPr>
              <w:pStyle w:val="TAH"/>
              <w:rPr>
                <w:rFonts w:cs="Arial"/>
                <w:kern w:val="2"/>
              </w:rPr>
            </w:pPr>
            <w:r w:rsidRPr="0044437C">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44437C" w:rsidRDefault="00000000">
            <w:pPr>
              <w:pStyle w:val="TAH"/>
              <w:rPr>
                <w:rFonts w:cs="Arial"/>
                <w:kern w:val="2"/>
              </w:rPr>
            </w:pPr>
            <w:r w:rsidRPr="0044437C">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44437C" w:rsidRDefault="00524A5D">
            <w:pPr>
              <w:pStyle w:val="TAH"/>
              <w:rPr>
                <w:rFonts w:cs="Arial"/>
                <w:kern w:val="2"/>
              </w:rPr>
            </w:pPr>
          </w:p>
        </w:tc>
      </w:tr>
      <w:tr w:rsidR="00524A5D" w:rsidRPr="0044437C"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44437C" w:rsidRDefault="00000000">
            <w:pPr>
              <w:pStyle w:val="TAL"/>
              <w:jc w:val="center"/>
              <w:rPr>
                <w:rFonts w:cs="Arial"/>
                <w:kern w:val="2"/>
              </w:rPr>
            </w:pPr>
            <w:r w:rsidRPr="0044437C">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44437C" w:rsidRDefault="00000000">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44437C" w:rsidRDefault="00000000">
            <w:pPr>
              <w:pStyle w:val="TAL"/>
              <w:jc w:val="center"/>
              <w:rPr>
                <w:rFonts w:cs="Arial"/>
                <w:kern w:val="2"/>
              </w:rPr>
            </w:pPr>
            <w:r w:rsidRPr="0044437C">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44437C" w:rsidRDefault="00000000">
            <w:pPr>
              <w:pStyle w:val="TAL"/>
              <w:jc w:val="center"/>
              <w:rPr>
                <w:rFonts w:cs="Arial"/>
                <w:kern w:val="2"/>
              </w:rPr>
            </w:pPr>
            <w:r w:rsidRPr="0044437C">
              <w:rPr>
                <w:rFonts w:cs="Arial"/>
              </w:rPr>
              <w:t>R.NB.6</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44437C" w:rsidRDefault="00000000">
            <w:pPr>
              <w:pStyle w:val="TAL"/>
              <w:jc w:val="center"/>
              <w:rPr>
                <w:rFonts w:cs="Arial"/>
                <w:kern w:val="2"/>
              </w:rPr>
            </w:pPr>
            <w:r w:rsidRPr="0044437C">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44437C" w:rsidRDefault="00000000">
            <w:pPr>
              <w:pStyle w:val="TAL"/>
              <w:jc w:val="center"/>
              <w:rPr>
                <w:rFonts w:cs="Arial"/>
                <w:kern w:val="2"/>
              </w:rPr>
            </w:pPr>
            <w:r w:rsidRPr="0044437C">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44437C" w:rsidRDefault="00000000">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44437C" w:rsidRDefault="00000000">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44437C" w:rsidRDefault="00000000">
            <w:pPr>
              <w:pStyle w:val="TAL"/>
              <w:jc w:val="center"/>
              <w:rPr>
                <w:rFonts w:cs="Arial"/>
                <w:kern w:val="2"/>
              </w:rPr>
            </w:pPr>
            <w:r w:rsidRPr="0044437C">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44437C" w:rsidRDefault="00000000">
            <w:pPr>
              <w:pStyle w:val="TAL"/>
              <w:jc w:val="center"/>
              <w:rPr>
                <w:rFonts w:cs="Arial"/>
                <w:kern w:val="2"/>
              </w:rPr>
            </w:pPr>
            <w:r w:rsidRPr="0044437C">
              <w:rPr>
                <w:rFonts w:cs="Arial"/>
                <w:kern w:val="2"/>
              </w:rPr>
              <w:t>NB1, NB2</w:t>
            </w:r>
          </w:p>
        </w:tc>
      </w:tr>
      <w:tr w:rsidR="00524A5D" w:rsidRPr="0044437C"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44437C" w:rsidRDefault="00000000">
            <w:pPr>
              <w:pStyle w:val="TAL"/>
              <w:jc w:val="center"/>
              <w:rPr>
                <w:rFonts w:cs="Arial"/>
                <w:kern w:val="2"/>
              </w:rPr>
            </w:pPr>
            <w:r w:rsidRPr="0044437C">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44437C" w:rsidRDefault="00000000">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44437C" w:rsidRDefault="00000000">
            <w:pPr>
              <w:pStyle w:val="TAL"/>
              <w:jc w:val="center"/>
              <w:rPr>
                <w:rFonts w:cs="Arial"/>
                <w:kern w:val="2"/>
              </w:rPr>
            </w:pPr>
            <w:r w:rsidRPr="0044437C">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44437C" w:rsidRDefault="00000000">
            <w:pPr>
              <w:pStyle w:val="TAL"/>
              <w:jc w:val="center"/>
              <w:rPr>
                <w:rFonts w:cs="Arial"/>
                <w:kern w:val="2"/>
              </w:rPr>
            </w:pPr>
            <w:r w:rsidRPr="0044437C">
              <w:rPr>
                <w:rFonts w:cs="Arial"/>
              </w:rPr>
              <w:t>R.NB.6-1</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44437C" w:rsidRDefault="00000000">
            <w:pPr>
              <w:pStyle w:val="TAL"/>
              <w:jc w:val="center"/>
              <w:rPr>
                <w:rFonts w:cs="Arial"/>
                <w:kern w:val="2"/>
              </w:rPr>
            </w:pPr>
            <w:r w:rsidRPr="0044437C">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44437C" w:rsidRDefault="00000000">
            <w:pPr>
              <w:pStyle w:val="TAL"/>
              <w:jc w:val="center"/>
              <w:rPr>
                <w:rFonts w:cs="Arial"/>
                <w:kern w:val="2"/>
              </w:rPr>
            </w:pPr>
            <w:r w:rsidRPr="0044437C">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44437C" w:rsidRDefault="00000000">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44437C" w:rsidRDefault="00000000">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44437C" w:rsidRDefault="00000000">
            <w:pPr>
              <w:pStyle w:val="TAL"/>
              <w:jc w:val="center"/>
              <w:rPr>
                <w:rFonts w:cs="Arial"/>
                <w:kern w:val="2"/>
              </w:rPr>
            </w:pPr>
            <w:r w:rsidRPr="0044437C">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44437C" w:rsidRDefault="00000000">
            <w:pPr>
              <w:pStyle w:val="TAL"/>
              <w:jc w:val="center"/>
              <w:rPr>
                <w:rFonts w:cs="Arial"/>
                <w:kern w:val="2"/>
              </w:rPr>
            </w:pPr>
            <w:r w:rsidRPr="0044437C">
              <w:rPr>
                <w:rFonts w:cs="Arial"/>
                <w:kern w:val="2"/>
              </w:rPr>
              <w:t>NB1, NB2</w:t>
            </w:r>
          </w:p>
        </w:tc>
      </w:tr>
      <w:tr w:rsidR="00524A5D" w:rsidRPr="0044437C"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Pr="0044437C" w:rsidRDefault="00000000">
            <w:pPr>
              <w:pStyle w:val="TAL"/>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17EA0518" w14:textId="178C3DF0" w:rsidR="00390D34" w:rsidRPr="0044437C" w:rsidRDefault="00390D34" w:rsidP="00B766B0">
            <w:pPr>
              <w:pStyle w:val="TAN"/>
              <w:rPr>
                <w:rFonts w:cs="Arial"/>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67"/>
    </w:tbl>
    <w:p w14:paraId="247D0468" w14:textId="77777777" w:rsidR="00524A5D" w:rsidRPr="0044437C" w:rsidRDefault="00524A5D"/>
    <w:p w14:paraId="6B1EBDDB" w14:textId="77777777" w:rsidR="00524A5D" w:rsidRPr="0044437C" w:rsidRDefault="00000000">
      <w:pPr>
        <w:rPr>
          <w:lang w:eastAsia="zh-TW"/>
        </w:rPr>
      </w:pPr>
      <w:r w:rsidRPr="0044437C">
        <w:t>The normative reference for this requirement is TS 36.101 [2] clause 8.12.1.1.2</w:t>
      </w:r>
      <w:r w:rsidRPr="0044437C">
        <w:rPr>
          <w:lang w:eastAsia="zh-TW"/>
        </w:rPr>
        <w:t>.</w:t>
      </w:r>
    </w:p>
    <w:p w14:paraId="15665D9E" w14:textId="77777777" w:rsidR="00524A5D" w:rsidRPr="0044437C" w:rsidRDefault="00000000">
      <w:pPr>
        <w:pStyle w:val="H6"/>
        <w:rPr>
          <w:snapToGrid w:val="0"/>
          <w:kern w:val="2"/>
        </w:rPr>
      </w:pPr>
      <w:r w:rsidRPr="0044437C">
        <w:rPr>
          <w:snapToGrid w:val="0"/>
          <w:kern w:val="2"/>
        </w:rPr>
        <w:t>8.3.1.1.2.4</w:t>
      </w:r>
      <w:r w:rsidRPr="0044437C">
        <w:rPr>
          <w:snapToGrid w:val="0"/>
          <w:kern w:val="2"/>
        </w:rPr>
        <w:tab/>
        <w:t>Test description</w:t>
      </w:r>
    </w:p>
    <w:p w14:paraId="13222EF9" w14:textId="77777777" w:rsidR="00524A5D" w:rsidRPr="0044437C" w:rsidRDefault="00000000">
      <w:pPr>
        <w:pStyle w:val="H6"/>
        <w:rPr>
          <w:snapToGrid w:val="0"/>
          <w:kern w:val="2"/>
        </w:rPr>
      </w:pPr>
      <w:r w:rsidRPr="0044437C">
        <w:rPr>
          <w:snapToGrid w:val="0"/>
          <w:kern w:val="2"/>
        </w:rPr>
        <w:t>8.3.1.1.2.4.1</w:t>
      </w:r>
      <w:r w:rsidRPr="0044437C">
        <w:rPr>
          <w:snapToGrid w:val="0"/>
          <w:kern w:val="2"/>
        </w:rPr>
        <w:tab/>
      </w:r>
      <w:r w:rsidRPr="0044437C">
        <w:rPr>
          <w:snapToGrid w:val="0"/>
          <w:kern w:val="2"/>
          <w:lang w:eastAsia="zh-CN"/>
        </w:rPr>
        <w:t>Initial conditions</w:t>
      </w:r>
    </w:p>
    <w:p w14:paraId="2170BF4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D65EE4F" w14:textId="77777777" w:rsidR="00524A5D" w:rsidRPr="0044437C" w:rsidRDefault="00000000">
      <w:r w:rsidRPr="0044437C">
        <w:t>Configurations of NPDSCH and NPDCCH before measurement are specified in Annex C.2.</w:t>
      </w:r>
    </w:p>
    <w:p w14:paraId="4A745AC3" w14:textId="64993563" w:rsidR="00524A5D" w:rsidRPr="0044437C" w:rsidRDefault="00000000">
      <w:r w:rsidRPr="0044437C">
        <w:t>Test Environment: Normal, as defined in TS 36.508 [</w:t>
      </w:r>
      <w:r w:rsidR="00730853" w:rsidRPr="0044437C">
        <w:t>12</w:t>
      </w:r>
      <w:r w:rsidRPr="0044437C">
        <w:t>] clause 4.1.</w:t>
      </w:r>
    </w:p>
    <w:p w14:paraId="6CCAD3AA" w14:textId="77777777" w:rsidR="00524A5D" w:rsidRPr="0044437C" w:rsidRDefault="00000000">
      <w:pPr>
        <w:rPr>
          <w:lang w:eastAsia="zh-TW"/>
        </w:rPr>
      </w:pPr>
      <w:r w:rsidRPr="0044437C">
        <w:t>Frequencies to be tested: K.2.1.</w:t>
      </w:r>
    </w:p>
    <w:p w14:paraId="3C26FF05"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8.3.1.1.2.3-2.</w:t>
      </w:r>
    </w:p>
    <w:p w14:paraId="3F1229C6" w14:textId="64A1F406"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36D96B4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8.3.1.1.2.3-1 as appropriate.</w:t>
      </w:r>
    </w:p>
    <w:p w14:paraId="4DF5F85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044B7C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174B6AD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34FA03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 xml:space="preserve">Test equipment shall emulate the signal with doppler and delay according to ephemeris defined in TS 36.508 [12] table 8.2.6.2.1-1 for GSO if UE supports only GSO or both GSO and NGSO satellites and table 8.2.6.2.1-3 </w:t>
      </w:r>
      <w:r w:rsidRPr="0044437C">
        <w:rPr>
          <w:rFonts w:eastAsia="Malgun Gothic"/>
          <w:lang w:eastAsia="en-GB"/>
        </w:rPr>
        <w:lastRenderedPageBreak/>
        <w:t>for NGSO (LEO-1200) if UE supports only NGSO satellites. Test system shall send same SIB31-NB information during the duration of the test as defined in TS 36.508 [12] clause 8.2.6.3.1.</w:t>
      </w:r>
    </w:p>
    <w:p w14:paraId="60C12D9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DFF3074" w14:textId="341B7AF3"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8.3.1.1.2.4.3.</w:t>
      </w:r>
    </w:p>
    <w:p w14:paraId="71F2C53A" w14:textId="77777777" w:rsidR="00524A5D" w:rsidRPr="0044437C" w:rsidRDefault="00000000">
      <w:pPr>
        <w:pStyle w:val="H6"/>
      </w:pPr>
      <w:r w:rsidRPr="0044437C">
        <w:rPr>
          <w:snapToGrid w:val="0"/>
          <w:kern w:val="2"/>
        </w:rPr>
        <w:t>8.3.1.1.2.</w:t>
      </w:r>
      <w:r w:rsidRPr="0044437C">
        <w:rPr>
          <w:snapToGrid w:val="0"/>
          <w:kern w:val="2"/>
          <w:lang w:eastAsia="zh-TW"/>
        </w:rPr>
        <w:t>4.</w:t>
      </w:r>
      <w:r w:rsidRPr="0044437C">
        <w:t>2</w:t>
      </w:r>
      <w:r w:rsidRPr="0044437C">
        <w:tab/>
        <w:t>Test procedure</w:t>
      </w:r>
    </w:p>
    <w:p w14:paraId="0985424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8.3.1.1.2.3-1 and 8.3.1.1.2.3-2.</w:t>
      </w:r>
    </w:p>
    <w:p w14:paraId="584C492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8.3.1.1.2.5-1 as appropriate.</w:t>
      </w:r>
    </w:p>
    <w:p w14:paraId="02D5E40E" w14:textId="77777777" w:rsidR="00524A5D" w:rsidRPr="0044437C" w:rsidRDefault="00000000">
      <w:pPr>
        <w:pStyle w:val="H6"/>
      </w:pPr>
      <w:r w:rsidRPr="0044437C">
        <w:rPr>
          <w:snapToGrid w:val="0"/>
          <w:kern w:val="2"/>
        </w:rPr>
        <w:t>8.3.1.1.2.</w:t>
      </w:r>
      <w:r w:rsidRPr="0044437C">
        <w:rPr>
          <w:snapToGrid w:val="0"/>
          <w:kern w:val="2"/>
          <w:lang w:eastAsia="zh-TW"/>
        </w:rPr>
        <w:t>4.</w:t>
      </w:r>
      <w:r w:rsidRPr="0044437C">
        <w:rPr>
          <w:lang w:eastAsia="zh-TW"/>
        </w:rPr>
        <w:t>3</w:t>
      </w:r>
      <w:r w:rsidRPr="0044437C">
        <w:tab/>
        <w:t>Message contents</w:t>
      </w:r>
    </w:p>
    <w:p w14:paraId="629A9AB7" w14:textId="77777777" w:rsidR="00524A5D" w:rsidRPr="0044437C" w:rsidRDefault="00000000">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602E5013" w14:textId="77777777" w:rsidR="00524A5D" w:rsidRPr="0044437C" w:rsidRDefault="00000000">
      <w:pPr>
        <w:pStyle w:val="TH"/>
      </w:pPr>
      <w:r w:rsidRPr="0044437C">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2984E6E5" w14:textId="77777777">
        <w:trPr>
          <w:gridBefore w:val="1"/>
          <w:wBefore w:w="9" w:type="dxa"/>
          <w:jc w:val="center"/>
        </w:trPr>
        <w:tc>
          <w:tcPr>
            <w:tcW w:w="9738" w:type="dxa"/>
            <w:gridSpan w:val="4"/>
          </w:tcPr>
          <w:p w14:paraId="6BC2C177"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5F0881B1" w14:textId="77777777">
        <w:tblPrEx>
          <w:tblCellMar>
            <w:left w:w="108" w:type="dxa"/>
            <w:right w:w="108" w:type="dxa"/>
          </w:tblCellMar>
        </w:tblPrEx>
        <w:trPr>
          <w:jc w:val="center"/>
        </w:trPr>
        <w:tc>
          <w:tcPr>
            <w:tcW w:w="4535" w:type="dxa"/>
            <w:gridSpan w:val="2"/>
            <w:shd w:val="clear" w:color="auto" w:fill="auto"/>
          </w:tcPr>
          <w:p w14:paraId="6A9AB1FC" w14:textId="77777777" w:rsidR="00524A5D" w:rsidRPr="0044437C" w:rsidRDefault="00000000">
            <w:pPr>
              <w:pStyle w:val="TAH"/>
              <w:keepNext w:val="0"/>
              <w:keepLines w:val="0"/>
            </w:pPr>
            <w:r w:rsidRPr="0044437C">
              <w:t>Information Element</w:t>
            </w:r>
          </w:p>
        </w:tc>
        <w:tc>
          <w:tcPr>
            <w:tcW w:w="2267" w:type="dxa"/>
            <w:shd w:val="clear" w:color="auto" w:fill="auto"/>
          </w:tcPr>
          <w:p w14:paraId="4BAB05BC" w14:textId="77777777" w:rsidR="00524A5D" w:rsidRPr="0044437C" w:rsidRDefault="00000000">
            <w:pPr>
              <w:pStyle w:val="TAH"/>
              <w:keepNext w:val="0"/>
              <w:keepLines w:val="0"/>
            </w:pPr>
            <w:r w:rsidRPr="0044437C">
              <w:t>Value/remark</w:t>
            </w:r>
          </w:p>
        </w:tc>
        <w:tc>
          <w:tcPr>
            <w:tcW w:w="1811" w:type="dxa"/>
            <w:shd w:val="clear" w:color="auto" w:fill="auto"/>
          </w:tcPr>
          <w:p w14:paraId="7B07DA6E" w14:textId="77777777" w:rsidR="00524A5D" w:rsidRPr="0044437C" w:rsidRDefault="00000000">
            <w:pPr>
              <w:pStyle w:val="TAH"/>
              <w:keepNext w:val="0"/>
              <w:keepLines w:val="0"/>
            </w:pPr>
            <w:r w:rsidRPr="0044437C">
              <w:t>Comment</w:t>
            </w:r>
          </w:p>
        </w:tc>
        <w:tc>
          <w:tcPr>
            <w:tcW w:w="1134" w:type="dxa"/>
            <w:shd w:val="clear" w:color="auto" w:fill="auto"/>
          </w:tcPr>
          <w:p w14:paraId="7753A5B1" w14:textId="77777777" w:rsidR="00524A5D" w:rsidRPr="0044437C" w:rsidRDefault="00000000">
            <w:pPr>
              <w:pStyle w:val="TAH"/>
              <w:keepNext w:val="0"/>
              <w:keepLines w:val="0"/>
            </w:pPr>
            <w:r w:rsidRPr="0044437C">
              <w:t>Condition</w:t>
            </w:r>
          </w:p>
        </w:tc>
      </w:tr>
      <w:tr w:rsidR="00524A5D" w:rsidRPr="0044437C" w14:paraId="079A95F3"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4645005" w14:textId="77777777" w:rsidR="00524A5D" w:rsidRPr="0044437C" w:rsidRDefault="00000000">
            <w:pPr>
              <w:pStyle w:val="TAL"/>
              <w:keepNext w:val="0"/>
              <w:keepLines w:val="0"/>
            </w:pPr>
            <w:r w:rsidRPr="0044437C">
              <w:t>NPDCCH-ConfigDedicated-NB-DEFAULT ::= SEQUENCE {</w:t>
            </w:r>
          </w:p>
        </w:tc>
        <w:tc>
          <w:tcPr>
            <w:tcW w:w="2267" w:type="dxa"/>
            <w:shd w:val="clear" w:color="auto" w:fill="auto"/>
          </w:tcPr>
          <w:p w14:paraId="775EBF28" w14:textId="77777777" w:rsidR="00524A5D" w:rsidRPr="0044437C" w:rsidRDefault="00524A5D">
            <w:pPr>
              <w:pStyle w:val="TAL"/>
              <w:keepNext w:val="0"/>
              <w:keepLines w:val="0"/>
            </w:pPr>
          </w:p>
        </w:tc>
        <w:tc>
          <w:tcPr>
            <w:tcW w:w="1811" w:type="dxa"/>
            <w:shd w:val="clear" w:color="auto" w:fill="auto"/>
          </w:tcPr>
          <w:p w14:paraId="08D85E97" w14:textId="77777777" w:rsidR="00524A5D" w:rsidRPr="0044437C" w:rsidRDefault="00524A5D">
            <w:pPr>
              <w:pStyle w:val="TAL"/>
              <w:keepNext w:val="0"/>
              <w:keepLines w:val="0"/>
            </w:pPr>
          </w:p>
        </w:tc>
        <w:tc>
          <w:tcPr>
            <w:tcW w:w="1134" w:type="dxa"/>
            <w:shd w:val="clear" w:color="auto" w:fill="auto"/>
          </w:tcPr>
          <w:p w14:paraId="6FB18079" w14:textId="77777777" w:rsidR="00524A5D" w:rsidRPr="0044437C" w:rsidRDefault="00524A5D">
            <w:pPr>
              <w:pStyle w:val="TAL"/>
              <w:keepNext w:val="0"/>
              <w:keepLines w:val="0"/>
            </w:pPr>
          </w:p>
        </w:tc>
      </w:tr>
      <w:tr w:rsidR="00524A5D" w:rsidRPr="0044437C" w14:paraId="7E5B9735" w14:textId="77777777">
        <w:tblPrEx>
          <w:tblCellMar>
            <w:left w:w="108" w:type="dxa"/>
            <w:right w:w="108" w:type="dxa"/>
          </w:tblCellMar>
        </w:tblPrEx>
        <w:trPr>
          <w:jc w:val="center"/>
        </w:trPr>
        <w:tc>
          <w:tcPr>
            <w:tcW w:w="4535" w:type="dxa"/>
            <w:gridSpan w:val="2"/>
            <w:tcBorders>
              <w:bottom w:val="nil"/>
            </w:tcBorders>
            <w:shd w:val="clear" w:color="auto" w:fill="auto"/>
          </w:tcPr>
          <w:p w14:paraId="507745A5" w14:textId="77777777" w:rsidR="00524A5D" w:rsidRPr="0044437C" w:rsidRDefault="00000000">
            <w:pPr>
              <w:pStyle w:val="TAL"/>
              <w:keepNext w:val="0"/>
              <w:keepLines w:val="0"/>
            </w:pPr>
            <w:r w:rsidRPr="0044437C">
              <w:t xml:space="preserve">  npdcch-NumRepetitions-r13</w:t>
            </w:r>
          </w:p>
        </w:tc>
        <w:tc>
          <w:tcPr>
            <w:tcW w:w="2267" w:type="dxa"/>
            <w:shd w:val="clear" w:color="auto" w:fill="auto"/>
          </w:tcPr>
          <w:p w14:paraId="0AB7B7E4" w14:textId="77777777" w:rsidR="00524A5D" w:rsidRPr="0044437C" w:rsidRDefault="00000000">
            <w:pPr>
              <w:pStyle w:val="TAL"/>
              <w:keepNext w:val="0"/>
              <w:keepLines w:val="0"/>
            </w:pPr>
            <w:r w:rsidRPr="0044437C">
              <w:t>r64 for Test 1; r512 for Test 2.</w:t>
            </w:r>
          </w:p>
        </w:tc>
        <w:tc>
          <w:tcPr>
            <w:tcW w:w="1811" w:type="dxa"/>
            <w:shd w:val="clear" w:color="auto" w:fill="auto"/>
          </w:tcPr>
          <w:p w14:paraId="45165D5A" w14:textId="77777777" w:rsidR="00524A5D" w:rsidRPr="0044437C" w:rsidRDefault="00524A5D">
            <w:pPr>
              <w:pStyle w:val="TAL"/>
              <w:keepNext w:val="0"/>
              <w:keepLines w:val="0"/>
            </w:pPr>
          </w:p>
        </w:tc>
        <w:tc>
          <w:tcPr>
            <w:tcW w:w="1134" w:type="dxa"/>
            <w:shd w:val="clear" w:color="auto" w:fill="auto"/>
          </w:tcPr>
          <w:p w14:paraId="06081007" w14:textId="77777777" w:rsidR="00524A5D" w:rsidRPr="0044437C" w:rsidRDefault="00524A5D">
            <w:pPr>
              <w:pStyle w:val="TAL"/>
              <w:keepNext w:val="0"/>
              <w:keepLines w:val="0"/>
            </w:pPr>
          </w:p>
        </w:tc>
      </w:tr>
      <w:tr w:rsidR="00524A5D" w:rsidRPr="0044437C" w14:paraId="6B3BAD0F" w14:textId="77777777">
        <w:tblPrEx>
          <w:tblCellMar>
            <w:left w:w="108" w:type="dxa"/>
            <w:right w:w="108" w:type="dxa"/>
          </w:tblCellMar>
        </w:tblPrEx>
        <w:trPr>
          <w:jc w:val="center"/>
        </w:trPr>
        <w:tc>
          <w:tcPr>
            <w:tcW w:w="4535" w:type="dxa"/>
            <w:gridSpan w:val="2"/>
            <w:tcBorders>
              <w:bottom w:val="nil"/>
            </w:tcBorders>
            <w:shd w:val="clear" w:color="auto" w:fill="auto"/>
          </w:tcPr>
          <w:p w14:paraId="1AC4D513" w14:textId="77777777" w:rsidR="00524A5D" w:rsidRPr="0044437C" w:rsidRDefault="00000000">
            <w:pPr>
              <w:pStyle w:val="TAL"/>
              <w:keepNext w:val="0"/>
              <w:keepLines w:val="0"/>
            </w:pPr>
            <w:r w:rsidRPr="0044437C">
              <w:t xml:space="preserve">  npdcch-StartSF-USS-r13</w:t>
            </w:r>
          </w:p>
        </w:tc>
        <w:tc>
          <w:tcPr>
            <w:tcW w:w="2267" w:type="dxa"/>
            <w:shd w:val="clear" w:color="auto" w:fill="auto"/>
          </w:tcPr>
          <w:p w14:paraId="0C2F0775" w14:textId="77777777" w:rsidR="00524A5D" w:rsidRPr="0044437C" w:rsidRDefault="00000000">
            <w:pPr>
              <w:pStyle w:val="TAL"/>
              <w:keepNext w:val="0"/>
              <w:keepLines w:val="0"/>
            </w:pPr>
            <w:r w:rsidRPr="0044437C">
              <w:t>V1.5</w:t>
            </w:r>
          </w:p>
        </w:tc>
        <w:tc>
          <w:tcPr>
            <w:tcW w:w="1811" w:type="dxa"/>
            <w:shd w:val="clear" w:color="auto" w:fill="auto"/>
          </w:tcPr>
          <w:p w14:paraId="033DC6E9" w14:textId="77777777" w:rsidR="00524A5D" w:rsidRPr="0044437C" w:rsidRDefault="00524A5D">
            <w:pPr>
              <w:pStyle w:val="TAL"/>
              <w:keepNext w:val="0"/>
              <w:keepLines w:val="0"/>
            </w:pPr>
          </w:p>
        </w:tc>
        <w:tc>
          <w:tcPr>
            <w:tcW w:w="1134" w:type="dxa"/>
            <w:shd w:val="clear" w:color="auto" w:fill="auto"/>
          </w:tcPr>
          <w:p w14:paraId="74047CFB" w14:textId="77777777" w:rsidR="00524A5D" w:rsidRPr="0044437C" w:rsidRDefault="00524A5D">
            <w:pPr>
              <w:pStyle w:val="TAL"/>
              <w:keepNext w:val="0"/>
              <w:keepLines w:val="0"/>
            </w:pPr>
          </w:p>
        </w:tc>
      </w:tr>
      <w:tr w:rsidR="00524A5D" w:rsidRPr="0044437C"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6B6AFD60"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02873F7E"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199B82BE"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F36ED1" w14:textId="77777777" w:rsidR="00524A5D" w:rsidRPr="0044437C" w:rsidRDefault="00524A5D">
            <w:pPr>
              <w:pStyle w:val="TAL"/>
              <w:keepNext w:val="0"/>
              <w:keepLines w:val="0"/>
            </w:pPr>
          </w:p>
        </w:tc>
      </w:tr>
    </w:tbl>
    <w:p w14:paraId="45EDFE13" w14:textId="77777777" w:rsidR="00380506" w:rsidRPr="0044437C" w:rsidRDefault="00380506" w:rsidP="00380506">
      <w:pPr>
        <w:rPr>
          <w:lang w:eastAsia="zh-TW"/>
        </w:rPr>
      </w:pPr>
    </w:p>
    <w:p w14:paraId="5638EC61" w14:textId="321DFF29" w:rsidR="00380506" w:rsidRPr="0044437C" w:rsidRDefault="00380506" w:rsidP="00380506">
      <w:pPr>
        <w:pStyle w:val="TH"/>
      </w:pPr>
      <w:r w:rsidRPr="0044437C">
        <w:t>Table 8.3.1.1.2.4.3-2: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24BAC4E"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D1237F" w14:textId="77777777" w:rsidR="00380506" w:rsidRPr="0044437C" w:rsidRDefault="00380506" w:rsidP="00562FA4">
            <w:pPr>
              <w:pStyle w:val="TAL"/>
              <w:keepNext w:val="0"/>
              <w:keepLines w:val="0"/>
            </w:pPr>
            <w:r w:rsidRPr="0044437C">
              <w:t>Derivation Path: 36.508 Table 8.1.3.6.1.2-2</w:t>
            </w:r>
          </w:p>
        </w:tc>
      </w:tr>
      <w:tr w:rsidR="00380506" w:rsidRPr="0044437C" w14:paraId="7CAB9A4F"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C1E1F20" w14:textId="77777777" w:rsidR="00380506" w:rsidRPr="0044437C" w:rsidRDefault="00380506" w:rsidP="00562FA4">
            <w:pPr>
              <w:pStyle w:val="TAH"/>
            </w:pPr>
            <w:r w:rsidRPr="0044437C">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6A9CF2F4" w14:textId="77777777" w:rsidR="00380506" w:rsidRPr="0044437C" w:rsidRDefault="00380506" w:rsidP="00562FA4">
            <w:pPr>
              <w:pStyle w:val="TAH"/>
            </w:pPr>
            <w:r w:rsidRPr="0044437C">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2215CCD" w14:textId="77777777" w:rsidR="00380506" w:rsidRPr="0044437C" w:rsidRDefault="00380506" w:rsidP="00562FA4">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44437C" w:rsidRDefault="00380506" w:rsidP="00562FA4">
            <w:pPr>
              <w:pStyle w:val="TAH"/>
            </w:pPr>
            <w:r w:rsidRPr="0044437C">
              <w:t>Condition</w:t>
            </w:r>
          </w:p>
        </w:tc>
      </w:tr>
      <w:tr w:rsidR="00380506" w:rsidRPr="0044437C" w14:paraId="5EF70894"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5E4BC082"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7B35615C" w14:textId="3DD78432" w:rsidR="00380506" w:rsidRPr="0044437C" w:rsidRDefault="00380506" w:rsidP="00562FA4">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shd w:val="clear" w:color="auto" w:fill="auto"/>
            <w:noWrap/>
            <w:vAlign w:val="center"/>
          </w:tcPr>
          <w:p w14:paraId="49E4F34B"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6F565B3C" w14:textId="77777777" w:rsidR="00380506" w:rsidRPr="0044437C" w:rsidRDefault="00380506" w:rsidP="00562FA4">
            <w:pPr>
              <w:pStyle w:val="TAC"/>
            </w:pPr>
            <w:r w:rsidRPr="0044437C">
              <w:t>For Test Number 1</w:t>
            </w:r>
          </w:p>
        </w:tc>
      </w:tr>
      <w:tr w:rsidR="00380506" w:rsidRPr="0044437C" w14:paraId="0FBB0423"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4610F24D"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279200A4" w14:textId="0FF73B26" w:rsidR="00380506" w:rsidRPr="0044437C" w:rsidRDefault="00380506" w:rsidP="00380506">
            <w:pPr>
              <w:keepNext/>
              <w:keepLines/>
              <w:spacing w:after="0"/>
              <w:rPr>
                <w:rFonts w:ascii="Arial" w:eastAsia="SimSun" w:hAnsi="Arial"/>
                <w:sz w:val="18"/>
                <w:lang w:eastAsia="zh-CN"/>
              </w:rPr>
            </w:pPr>
            <w:r w:rsidRPr="0044437C">
              <w:rPr>
                <w:rFonts w:ascii="Arial" w:hAnsi="Arial"/>
                <w:sz w:val="18"/>
              </w:rPr>
              <w:t>NRep = 256</w:t>
            </w:r>
          </w:p>
        </w:tc>
        <w:tc>
          <w:tcPr>
            <w:tcW w:w="2410" w:type="dxa"/>
            <w:tcBorders>
              <w:top w:val="nil"/>
              <w:left w:val="nil"/>
              <w:bottom w:val="single" w:sz="4" w:space="0" w:color="auto"/>
              <w:right w:val="single" w:sz="4" w:space="0" w:color="auto"/>
            </w:tcBorders>
            <w:shd w:val="clear" w:color="auto" w:fill="auto"/>
            <w:noWrap/>
            <w:vAlign w:val="center"/>
          </w:tcPr>
          <w:p w14:paraId="272F48EE"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5C0D9286" w14:textId="77777777" w:rsidR="00380506" w:rsidRPr="0044437C" w:rsidRDefault="00380506" w:rsidP="00562FA4">
            <w:pPr>
              <w:pStyle w:val="TAC"/>
            </w:pPr>
            <w:r w:rsidRPr="0044437C">
              <w:t>For Test Number 2</w:t>
            </w:r>
          </w:p>
        </w:tc>
      </w:tr>
    </w:tbl>
    <w:p w14:paraId="149A63F2" w14:textId="77777777" w:rsidR="00380506" w:rsidRPr="0044437C" w:rsidRDefault="00380506" w:rsidP="00380506">
      <w:pPr>
        <w:rPr>
          <w:lang w:eastAsia="zh-TW"/>
        </w:rPr>
      </w:pPr>
    </w:p>
    <w:p w14:paraId="1C09FF1E" w14:textId="77777777" w:rsidR="00524A5D" w:rsidRPr="0044437C" w:rsidRDefault="00000000">
      <w:pPr>
        <w:pStyle w:val="H6"/>
        <w:rPr>
          <w:snapToGrid w:val="0"/>
          <w:kern w:val="2"/>
        </w:rPr>
      </w:pPr>
      <w:r w:rsidRPr="0044437C">
        <w:rPr>
          <w:snapToGrid w:val="0"/>
          <w:kern w:val="2"/>
        </w:rPr>
        <w:t>8.3.1.1.2.5</w:t>
      </w:r>
      <w:r w:rsidRPr="0044437C">
        <w:rPr>
          <w:snapToGrid w:val="0"/>
          <w:kern w:val="2"/>
        </w:rPr>
        <w:tab/>
        <w:t>Test requirement</w:t>
      </w:r>
    </w:p>
    <w:p w14:paraId="468CED47" w14:textId="77777777" w:rsidR="00524A5D" w:rsidRPr="0044437C" w:rsidRDefault="00000000">
      <w:r w:rsidRPr="0044437C">
        <w:t>Table 8.3.1.1.2</w:t>
      </w:r>
      <w:r w:rsidRPr="0044437C">
        <w:rPr>
          <w:lang w:eastAsia="zh-TW"/>
        </w:rPr>
        <w:t>.3</w:t>
      </w:r>
      <w:r w:rsidRPr="0044437C">
        <w:t>-1 defines the primary level settings.</w:t>
      </w:r>
    </w:p>
    <w:p w14:paraId="27778C4B" w14:textId="77777777" w:rsidR="00524A5D" w:rsidRPr="0044437C" w:rsidRDefault="00000000">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8.3.1.1.2.</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304DE85F" w14:textId="77777777" w:rsidR="00524A5D" w:rsidRPr="0044437C" w:rsidRDefault="00000000">
      <w:pPr>
        <w:pStyle w:val="TH"/>
      </w:pPr>
      <w:r w:rsidRPr="0044437C">
        <w:lastRenderedPageBreak/>
        <w:t>Table 8.3.1.1.2.</w:t>
      </w:r>
      <w:r w:rsidRPr="0044437C">
        <w:rPr>
          <w:lang w:eastAsia="zh-TW"/>
        </w:rPr>
        <w:t>5</w:t>
      </w:r>
      <w:r w:rsidRPr="0044437C">
        <w:t>-</w:t>
      </w:r>
      <w:r w:rsidRPr="0044437C">
        <w:rPr>
          <w:lang w:eastAsia="zh-TW"/>
        </w:rPr>
        <w:t>1</w:t>
      </w:r>
      <w:r w:rsidRPr="0044437C">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44437C"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44437C" w:rsidRDefault="00000000">
            <w:pPr>
              <w:pStyle w:val="TAH"/>
              <w:rPr>
                <w:kern w:val="2"/>
              </w:rPr>
            </w:pPr>
            <w:bookmarkStart w:id="2168" w:name="MCCQCTEMPBM_00000567"/>
            <w:r w:rsidRPr="0044437C">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44437C" w:rsidRDefault="00000000">
            <w:pPr>
              <w:pStyle w:val="TAH"/>
              <w:rPr>
                <w:kern w:val="2"/>
              </w:rPr>
            </w:pPr>
            <w:r w:rsidRPr="0044437C">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44437C" w:rsidRDefault="00000000">
            <w:pPr>
              <w:pStyle w:val="TAH"/>
              <w:rPr>
                <w:kern w:val="2"/>
              </w:rPr>
            </w:pPr>
            <w:r w:rsidRPr="0044437C">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44437C" w:rsidRDefault="00000000">
            <w:pPr>
              <w:pStyle w:val="TAH"/>
              <w:rPr>
                <w:kern w:val="2"/>
              </w:rPr>
            </w:pPr>
            <w:r w:rsidRPr="0044437C">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44437C" w:rsidRDefault="00000000">
            <w:pPr>
              <w:pStyle w:val="TAH"/>
              <w:rPr>
                <w:kern w:val="2"/>
              </w:rPr>
            </w:pPr>
            <w:r w:rsidRPr="0044437C">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44437C" w:rsidRDefault="00000000">
            <w:pPr>
              <w:pStyle w:val="TAH"/>
              <w:rPr>
                <w:kern w:val="2"/>
              </w:rPr>
            </w:pPr>
            <w:r w:rsidRPr="0044437C">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44437C" w:rsidRDefault="00000000">
            <w:pPr>
              <w:pStyle w:val="TAH"/>
              <w:rPr>
                <w:kern w:val="2"/>
              </w:rPr>
            </w:pPr>
            <w:r w:rsidRPr="0044437C">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44437C" w:rsidRDefault="00000000">
            <w:pPr>
              <w:pStyle w:val="TAH"/>
              <w:rPr>
                <w:kern w:val="2"/>
              </w:rPr>
            </w:pPr>
            <w:r w:rsidRPr="0044437C">
              <w:rPr>
                <w:kern w:val="2"/>
              </w:rPr>
              <w:t>Reference value</w:t>
            </w:r>
          </w:p>
        </w:tc>
      </w:tr>
      <w:tr w:rsidR="00524A5D" w:rsidRPr="0044437C"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44437C"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44437C"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44437C"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44437C"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44437C"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44437C" w:rsidRDefault="00000000">
            <w:pPr>
              <w:pStyle w:val="TAH"/>
              <w:rPr>
                <w:kern w:val="2"/>
              </w:rPr>
            </w:pPr>
            <w:r w:rsidRPr="0044437C">
              <w:rPr>
                <w:kern w:val="2"/>
              </w:rPr>
              <w:t>Fraction of Maximum</w:t>
            </w:r>
          </w:p>
          <w:p w14:paraId="13D6BCF8" w14:textId="77777777" w:rsidR="00524A5D" w:rsidRPr="0044437C" w:rsidRDefault="00000000">
            <w:pPr>
              <w:pStyle w:val="TAH"/>
              <w:rPr>
                <w:kern w:val="2"/>
              </w:rPr>
            </w:pPr>
            <w:r w:rsidRPr="0044437C">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44437C" w:rsidRDefault="00000000">
            <w:pPr>
              <w:pStyle w:val="TAH"/>
              <w:rPr>
                <w:kern w:val="2"/>
              </w:rPr>
            </w:pPr>
            <w:r w:rsidRPr="0044437C">
              <w:rPr>
                <w:kern w:val="2"/>
              </w:rPr>
              <w:t>SNR (dB)</w:t>
            </w:r>
          </w:p>
        </w:tc>
      </w:tr>
      <w:tr w:rsidR="00524A5D" w:rsidRPr="0044437C"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44437C" w:rsidRDefault="00000000">
            <w:pPr>
              <w:pStyle w:val="TAC"/>
              <w:rPr>
                <w:kern w:val="2"/>
              </w:rPr>
            </w:pPr>
            <w:r w:rsidRPr="0044437C">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44437C" w:rsidRDefault="00000000">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44437C" w:rsidRDefault="00000000">
            <w:pPr>
              <w:pStyle w:val="TAC"/>
              <w:rPr>
                <w:kern w:val="2"/>
              </w:rPr>
            </w:pPr>
            <w:r w:rsidRPr="0044437C">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Pr="0044437C" w:rsidRDefault="00000000">
            <w:pPr>
              <w:pStyle w:val="TAC"/>
              <w:rPr>
                <w:kern w:val="2"/>
              </w:rPr>
            </w:pPr>
            <w:r w:rsidRPr="0044437C">
              <w:t>R.NB.6</w:t>
            </w:r>
            <w:r w:rsidRPr="0044437C">
              <w:rPr>
                <w:kern w:val="2"/>
              </w:rPr>
              <w:t xml:space="preserve"> FDD</w:t>
            </w:r>
          </w:p>
          <w:p w14:paraId="7F08DCA4" w14:textId="10885FF8" w:rsidR="00524A5D"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44437C" w:rsidRDefault="00000000">
            <w:pPr>
              <w:pStyle w:val="TAC"/>
              <w:rPr>
                <w:kern w:val="2"/>
              </w:rPr>
            </w:pPr>
            <w:r w:rsidRPr="0044437C">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44437C" w:rsidRDefault="00000000">
            <w:pPr>
              <w:pStyle w:val="TAC"/>
              <w:rPr>
                <w:kern w:val="2"/>
              </w:rPr>
            </w:pPr>
            <w:r w:rsidRPr="0044437C">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44437C" w:rsidRDefault="00000000">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44437C" w:rsidRDefault="00000000">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44437C" w:rsidRDefault="00000000">
            <w:pPr>
              <w:pStyle w:val="TAC"/>
              <w:rPr>
                <w:kern w:val="2"/>
              </w:rPr>
            </w:pPr>
            <w:r w:rsidRPr="0044437C">
              <w:rPr>
                <w:kern w:val="2"/>
              </w:rPr>
              <w:t>-2.6</w:t>
            </w:r>
          </w:p>
        </w:tc>
      </w:tr>
      <w:tr w:rsidR="00524A5D" w:rsidRPr="0044437C"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44437C" w:rsidRDefault="00000000">
            <w:pPr>
              <w:pStyle w:val="TAC"/>
              <w:rPr>
                <w:kern w:val="2"/>
              </w:rPr>
            </w:pPr>
            <w:r w:rsidRPr="0044437C">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44437C" w:rsidRDefault="00000000">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44437C" w:rsidRDefault="00000000">
            <w:pPr>
              <w:pStyle w:val="TAC"/>
              <w:rPr>
                <w:kern w:val="2"/>
              </w:rPr>
            </w:pPr>
            <w:r w:rsidRPr="0044437C">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Pr="0044437C" w:rsidRDefault="00000000">
            <w:pPr>
              <w:pStyle w:val="TAC"/>
              <w:rPr>
                <w:kern w:val="2"/>
              </w:rPr>
            </w:pPr>
            <w:r w:rsidRPr="0044437C">
              <w:t>R.NB.6-1</w:t>
            </w:r>
            <w:r w:rsidRPr="0044437C">
              <w:rPr>
                <w:kern w:val="2"/>
              </w:rPr>
              <w:t xml:space="preserve"> FDD</w:t>
            </w:r>
          </w:p>
          <w:p w14:paraId="57510149" w14:textId="298BB5F9" w:rsidR="00BB300E"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44437C" w:rsidRDefault="00000000">
            <w:pPr>
              <w:pStyle w:val="TAC"/>
              <w:rPr>
                <w:kern w:val="2"/>
              </w:rPr>
            </w:pPr>
            <w:r w:rsidRPr="0044437C">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44437C" w:rsidRDefault="00000000">
            <w:pPr>
              <w:pStyle w:val="TAC"/>
              <w:rPr>
                <w:kern w:val="2"/>
              </w:rPr>
            </w:pPr>
            <w:r w:rsidRPr="0044437C">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44437C" w:rsidRDefault="00000000">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44437C" w:rsidRDefault="00000000">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44437C" w:rsidRDefault="00000000">
            <w:pPr>
              <w:pStyle w:val="TAC"/>
              <w:rPr>
                <w:kern w:val="2"/>
              </w:rPr>
            </w:pPr>
            <w:r w:rsidRPr="0044437C">
              <w:rPr>
                <w:kern w:val="2"/>
              </w:rPr>
              <w:t>-9.4</w:t>
            </w:r>
          </w:p>
        </w:tc>
      </w:tr>
      <w:tr w:rsidR="00524A5D" w:rsidRPr="0044437C"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Pr="0044437C" w:rsidRDefault="00000000">
            <w:pPr>
              <w:pStyle w:val="TAC"/>
              <w:jc w:val="left"/>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5B31B4A6" w14:textId="7800A744" w:rsidR="00BB300E" w:rsidRPr="0044437C" w:rsidRDefault="00BB300E" w:rsidP="0061630B">
            <w:pPr>
              <w:pStyle w:val="TAN"/>
              <w:rPr>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68"/>
    </w:tbl>
    <w:p w14:paraId="29D73CE8" w14:textId="77777777" w:rsidR="00524A5D" w:rsidRPr="0044437C" w:rsidRDefault="00524A5D"/>
    <w:p w14:paraId="414863AD" w14:textId="77777777" w:rsidR="00524A5D" w:rsidRPr="0044437C" w:rsidRDefault="00000000">
      <w:pPr>
        <w:pStyle w:val="Heading5"/>
        <w:rPr>
          <w:snapToGrid w:val="0"/>
        </w:rPr>
      </w:pPr>
      <w:bookmarkStart w:id="2169" w:name="_Toc30133"/>
      <w:bookmarkStart w:id="2170" w:name="_Toc23976"/>
      <w:bookmarkStart w:id="2171" w:name="_Toc14845"/>
      <w:bookmarkStart w:id="2172" w:name="_Toc25638"/>
      <w:bookmarkStart w:id="2173" w:name="_Toc194571920"/>
      <w:r w:rsidRPr="0044437C">
        <w:rPr>
          <w:snapToGrid w:val="0"/>
        </w:rPr>
        <w:t>8.3.1.1.3</w:t>
      </w:r>
      <w:r w:rsidRPr="0044437C">
        <w:rPr>
          <w:snapToGrid w:val="0"/>
        </w:rPr>
        <w:tab/>
        <w:t>Demodulation of NPDSCH (Cell-Specific Reference Symbols) in standalone for NB2</w:t>
      </w:r>
      <w:bookmarkEnd w:id="2169"/>
      <w:bookmarkEnd w:id="2170"/>
      <w:bookmarkEnd w:id="2171"/>
      <w:bookmarkEnd w:id="2172"/>
      <w:bookmarkEnd w:id="2173"/>
    </w:p>
    <w:p w14:paraId="4A822F9E" w14:textId="3FFB2F49" w:rsidR="00524A5D" w:rsidRPr="0044437C" w:rsidRDefault="00000000">
      <w:pPr>
        <w:pStyle w:val="H6"/>
        <w:rPr>
          <w:snapToGrid w:val="0"/>
          <w:kern w:val="2"/>
        </w:rPr>
      </w:pPr>
      <w:r w:rsidRPr="0044437C">
        <w:rPr>
          <w:snapToGrid w:val="0"/>
          <w:kern w:val="2"/>
        </w:rPr>
        <w:t>8.3.1.1.3.1</w:t>
      </w:r>
      <w:r w:rsidRPr="0044437C">
        <w:rPr>
          <w:snapToGrid w:val="0"/>
          <w:kern w:val="2"/>
        </w:rPr>
        <w:tab/>
        <w:t>Test purpose</w:t>
      </w:r>
    </w:p>
    <w:p w14:paraId="7F6994C4"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44437C" w:rsidRDefault="00000000">
      <w:pPr>
        <w:pStyle w:val="H6"/>
        <w:rPr>
          <w:snapToGrid w:val="0"/>
          <w:kern w:val="2"/>
        </w:rPr>
      </w:pPr>
      <w:r w:rsidRPr="0044437C">
        <w:rPr>
          <w:snapToGrid w:val="0"/>
          <w:kern w:val="2"/>
        </w:rPr>
        <w:t>8.3.1.1.3.2</w:t>
      </w:r>
      <w:r w:rsidRPr="0044437C">
        <w:rPr>
          <w:snapToGrid w:val="0"/>
          <w:kern w:val="2"/>
        </w:rPr>
        <w:tab/>
        <w:t>Test applicability</w:t>
      </w:r>
    </w:p>
    <w:p w14:paraId="290C7DD4" w14:textId="0D9DBBED" w:rsidR="00524A5D" w:rsidRPr="0044437C" w:rsidRDefault="00000000">
      <w:r w:rsidRPr="0044437C">
        <w:t xml:space="preserve">This test applies to all types of NB-IoT FDD UE release 17 and forward of category NB2 that supports </w:t>
      </w:r>
      <w:r w:rsidR="005317C2" w:rsidRPr="0044437C">
        <w:t>satellite access operation</w:t>
      </w:r>
      <w:r w:rsidR="00A87595" w:rsidRPr="0044437C">
        <w:t xml:space="preserve"> and non-anchor mode of operation</w:t>
      </w:r>
      <w:r w:rsidRPr="0044437C">
        <w:t>.</w:t>
      </w:r>
    </w:p>
    <w:p w14:paraId="5F43E7DC" w14:textId="77777777" w:rsidR="00524A5D" w:rsidRPr="0044437C" w:rsidRDefault="00000000">
      <w:pPr>
        <w:pStyle w:val="H6"/>
        <w:rPr>
          <w:snapToGrid w:val="0"/>
          <w:kern w:val="2"/>
        </w:rPr>
      </w:pPr>
      <w:r w:rsidRPr="0044437C">
        <w:rPr>
          <w:snapToGrid w:val="0"/>
          <w:kern w:val="2"/>
        </w:rPr>
        <w:t>8.3.1.1.3.3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4B22C574" w14:textId="77777777" w:rsidR="00524A5D" w:rsidRPr="0044437C" w:rsidRDefault="00000000">
      <w:r w:rsidRPr="0044437C">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44437C" w:rsidRDefault="00000000">
      <w:pPr>
        <w:pStyle w:val="TH"/>
      </w:pPr>
      <w:r w:rsidRPr="0044437C">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44437C" w:rsidRDefault="00000000">
            <w:pPr>
              <w:keepNext/>
              <w:keepLines/>
              <w:spacing w:after="0"/>
              <w:jc w:val="center"/>
              <w:rPr>
                <w:rFonts w:ascii="Arial" w:hAnsi="Arial" w:cs="Arial"/>
                <w:b/>
                <w:kern w:val="2"/>
                <w:sz w:val="18"/>
              </w:rPr>
            </w:pPr>
            <w:bookmarkStart w:id="2174" w:name="MCCQCTEMPBM_00000568"/>
            <w:r w:rsidRPr="0044437C">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44437C" w:rsidRDefault="00000000">
            <w:pPr>
              <w:keepNext/>
              <w:keepLines/>
              <w:spacing w:after="0"/>
              <w:jc w:val="center"/>
              <w:rPr>
                <w:rFonts w:ascii="Arial" w:eastAsia="?? ??" w:hAnsi="Arial" w:cs="Arial"/>
                <w:b/>
                <w:kern w:val="2"/>
                <w:sz w:val="18"/>
              </w:rPr>
            </w:pPr>
            <w:r w:rsidRPr="0044437C">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44437C" w:rsidRDefault="00000000">
            <w:pPr>
              <w:keepNext/>
              <w:keepLines/>
              <w:spacing w:after="0"/>
              <w:jc w:val="center"/>
              <w:rPr>
                <w:rFonts w:ascii="Arial" w:eastAsia="?? ??" w:hAnsi="Arial" w:cs="Arial"/>
                <w:b/>
                <w:kern w:val="2"/>
                <w:sz w:val="18"/>
              </w:rPr>
            </w:pPr>
            <w:r w:rsidRPr="0044437C">
              <w:rPr>
                <w:rFonts w:ascii="Arial" w:eastAsia="?? ??" w:hAnsi="Arial" w:cs="Arial"/>
                <w:b/>
                <w:kern w:val="2"/>
                <w:sz w:val="18"/>
              </w:rPr>
              <w:t>Test 1</w:t>
            </w:r>
          </w:p>
        </w:tc>
      </w:tr>
      <w:tr w:rsidR="00524A5D" w:rsidRPr="0044437C"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44437C" w:rsidRDefault="00000000">
            <w:pPr>
              <w:keepNext/>
              <w:keepLines/>
              <w:spacing w:after="0"/>
              <w:jc w:val="center"/>
              <w:rPr>
                <w:rFonts w:ascii="Arial" w:hAnsi="Arial" w:cs="Arial"/>
                <w:kern w:val="2"/>
                <w:position w:val="-12"/>
                <w:sz w:val="18"/>
              </w:rPr>
            </w:pPr>
            <w:r w:rsidRPr="0044437C">
              <w:rPr>
                <w:rFonts w:ascii="Arial" w:hAnsi="Arial" w:cs="Arial"/>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44437C" w:rsidRDefault="00000000">
            <w:pPr>
              <w:keepNext/>
              <w:keepLines/>
              <w:spacing w:after="0"/>
              <w:jc w:val="center"/>
              <w:rPr>
                <w:rFonts w:ascii="Arial" w:hAnsi="Arial" w:cs="Arial"/>
                <w:sz w:val="18"/>
                <w:lang w:eastAsia="ko-KR"/>
              </w:rPr>
            </w:pPr>
            <w:r w:rsidRPr="0044437C">
              <w:rPr>
                <w:rFonts w:ascii="Arial" w:hAnsi="Arial" w:cs="Arial"/>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44437C" w:rsidRDefault="00000000">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44437C" w:rsidRDefault="00000000">
            <w:pPr>
              <w:keepNext/>
              <w:keepLines/>
              <w:spacing w:after="0"/>
              <w:jc w:val="center"/>
              <w:rPr>
                <w:rFonts w:ascii="Arial" w:hAnsi="Arial" w:cs="v5.0.0"/>
                <w:kern w:val="2"/>
                <w:sz w:val="18"/>
              </w:rPr>
            </w:pPr>
            <w:r w:rsidRPr="0044437C">
              <w:rPr>
                <w:rFonts w:ascii="Arial" w:eastAsia="?? ??" w:hAnsi="Arial" w:cs="v5.0.0"/>
                <w:kern w:val="2"/>
                <w:sz w:val="18"/>
              </w:rPr>
              <w:t>-9</w:t>
            </w:r>
            <w:r w:rsidRPr="0044437C">
              <w:rPr>
                <w:rFonts w:ascii="Arial" w:hAnsi="Arial" w:cs="v5.0.0"/>
                <w:kern w:val="2"/>
                <w:sz w:val="18"/>
              </w:rPr>
              <w:t>3 (Note 1)</w:t>
            </w:r>
          </w:p>
        </w:tc>
      </w:tr>
      <w:tr w:rsidR="00524A5D" w:rsidRPr="0044437C"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44437C" w:rsidRDefault="00000000">
            <w:pPr>
              <w:keepNext/>
              <w:keepLines/>
              <w:spacing w:after="0"/>
              <w:jc w:val="center"/>
              <w:rPr>
                <w:rFonts w:ascii="Arial" w:hAnsi="Arial" w:cs="Arial"/>
                <w:sz w:val="18"/>
                <w:lang w:eastAsia="ko-KR"/>
              </w:rPr>
            </w:pPr>
            <w:r w:rsidRPr="0044437C">
              <w:rPr>
                <w:rFonts w:ascii="Arial" w:hAnsi="Arial" w:cs="Arial"/>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44437C" w:rsidRDefault="00000000">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44437C" w:rsidRDefault="00000000">
            <w:pPr>
              <w:keepNext/>
              <w:keepLines/>
              <w:spacing w:after="0"/>
              <w:jc w:val="center"/>
              <w:rPr>
                <w:rFonts w:ascii="Arial" w:eastAsia="?? ??" w:hAnsi="Arial" w:cs="v5.0.0"/>
                <w:kern w:val="2"/>
                <w:sz w:val="18"/>
              </w:rPr>
            </w:pPr>
            <w:r w:rsidRPr="0044437C">
              <w:rPr>
                <w:rFonts w:ascii="Arial" w:eastAsia="?? ??" w:hAnsi="Arial" w:cs="v5.0.0"/>
                <w:kern w:val="2"/>
                <w:sz w:val="18"/>
              </w:rPr>
              <w:t>-9</w:t>
            </w:r>
            <w:r w:rsidRPr="0044437C">
              <w:rPr>
                <w:rFonts w:ascii="Arial" w:hAnsi="Arial" w:cs="v5.0.0"/>
                <w:kern w:val="2"/>
                <w:sz w:val="18"/>
              </w:rPr>
              <w:t>6 (Note 2)</w:t>
            </w:r>
          </w:p>
        </w:tc>
      </w:tr>
      <w:tr w:rsidR="00524A5D" w:rsidRPr="0044437C"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44437C" w:rsidRDefault="00000000">
            <w:pPr>
              <w:keepNext/>
              <w:keepLines/>
              <w:spacing w:after="0"/>
              <w:jc w:val="center"/>
              <w:rPr>
                <w:rFonts w:ascii="Arial" w:hAnsi="Arial"/>
                <w:bCs/>
                <w:i/>
                <w:sz w:val="18"/>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44437C" w:rsidRDefault="00000000">
            <w:pPr>
              <w:keepNext/>
              <w:keepLines/>
              <w:spacing w:after="0"/>
              <w:jc w:val="center"/>
              <w:rPr>
                <w:rFonts w:ascii="Arial" w:eastAsia="?? ??"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4 for Test 1</w:t>
            </w:r>
          </w:p>
        </w:tc>
      </w:tr>
      <w:tr w:rsidR="00524A5D" w:rsidRPr="0044437C"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44437C" w:rsidRDefault="00000000">
            <w:pPr>
              <w:keepNext/>
              <w:keepLines/>
              <w:spacing w:after="0"/>
              <w:jc w:val="center"/>
              <w:rPr>
                <w:rFonts w:ascii="Arial" w:hAnsi="Arial" w:cs="Arial"/>
                <w:kern w:val="2"/>
                <w:sz w:val="18"/>
              </w:rPr>
            </w:pPr>
            <w:r w:rsidRPr="0044437C">
              <w:rPr>
                <w:rFonts w:ascii="Arial" w:hAnsi="Arial"/>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rPr>
              <w:t>(</w:t>
            </w:r>
            <w:r w:rsidRPr="0044437C">
              <w:rPr>
                <w:rFonts w:ascii="Arial" w:hAnsi="Arial"/>
                <w:i/>
                <w:sz w:val="18"/>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8 for Test 1</w:t>
            </w:r>
          </w:p>
        </w:tc>
      </w:tr>
      <w:tr w:rsidR="00524A5D" w:rsidRPr="0044437C"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44437C" w:rsidRDefault="00000000">
            <w:pPr>
              <w:keepNext/>
              <w:keepLines/>
              <w:spacing w:after="0"/>
              <w:jc w:val="center"/>
              <w:rPr>
                <w:rFonts w:ascii="Arial" w:hAnsi="Arial"/>
                <w:sz w:val="18"/>
              </w:rPr>
            </w:pPr>
            <w:r w:rsidRPr="0044437C">
              <w:rPr>
                <w:rFonts w:ascii="Arial" w:hAnsi="Arial"/>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44437C">
              <w:rPr>
                <w:rFonts w:ascii="Arial" w:hAnsi="Arial"/>
                <w:sz w:val="18"/>
              </w:rPr>
              <w:t>(</w:t>
            </w:r>
            <w:r w:rsidRPr="0044437C">
              <w:rPr>
                <w:rFonts w:ascii="Arial" w:hAnsi="Arial" w:cs="Arial"/>
                <w:i/>
                <w:sz w:val="18"/>
              </w:rPr>
              <w:t>nPDCCH-startSF-USS-r13</w:t>
            </w:r>
            <w:r w:rsidRPr="0044437C">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44437C" w:rsidRDefault="00000000">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14D82EC5" w14:textId="77777777" w:rsidR="00524A5D" w:rsidRPr="0044437C" w:rsidRDefault="00000000">
            <w:pPr>
              <w:keepNext/>
              <w:keepLines/>
              <w:spacing w:after="0"/>
              <w:ind w:left="851" w:hanging="851"/>
              <w:rPr>
                <w:rFonts w:ascii="Arial" w:hAnsi="Arial" w:cs="Arial"/>
                <w:kern w:val="2"/>
                <w:sz w:val="18"/>
              </w:rPr>
            </w:pPr>
            <w:r w:rsidRPr="0044437C">
              <w:rPr>
                <w:rFonts w:ascii="Arial" w:hAnsi="Arial"/>
                <w:sz w:val="18"/>
              </w:rPr>
              <w:t>Note 2:</w:t>
            </w:r>
            <w:r w:rsidRPr="0044437C">
              <w:rPr>
                <w:rFonts w:ascii="Arial" w:hAnsi="Arial" w:cs="Arial"/>
                <w:kern w:val="2"/>
                <w:sz w:val="18"/>
              </w:rPr>
              <w:tab/>
            </w:r>
            <w:r w:rsidRPr="0044437C">
              <w:rPr>
                <w:rFonts w:ascii="Arial" w:hAnsi="Arial"/>
                <w:sz w:val="18"/>
              </w:rPr>
              <w:t>This noise is applied to all subframes from the end of the NPDSCH to the end of the following NPDCCH transmission.</w:t>
            </w:r>
          </w:p>
        </w:tc>
      </w:tr>
      <w:bookmarkEnd w:id="2174"/>
    </w:tbl>
    <w:p w14:paraId="095C15DA" w14:textId="77777777" w:rsidR="00524A5D" w:rsidRPr="0044437C" w:rsidRDefault="00524A5D"/>
    <w:p w14:paraId="2CBEF3E9" w14:textId="77777777" w:rsidR="00524A5D" w:rsidRPr="0044437C" w:rsidRDefault="00000000">
      <w:pPr>
        <w:pStyle w:val="TH"/>
      </w:pPr>
      <w:r w:rsidRPr="0044437C">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44437C" w:rsidRDefault="00000000">
            <w:pPr>
              <w:keepNext/>
              <w:keepLines/>
              <w:spacing w:after="0"/>
              <w:jc w:val="center"/>
              <w:rPr>
                <w:rFonts w:ascii="Arial" w:hAnsi="Arial" w:cs="Arial"/>
                <w:b/>
                <w:kern w:val="2"/>
                <w:sz w:val="18"/>
              </w:rPr>
            </w:pPr>
            <w:bookmarkStart w:id="2175" w:name="MCCQCTEMPBM_00000569"/>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29A0106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44437C" w:rsidRDefault="00524A5D">
            <w:pPr>
              <w:keepNext/>
              <w:keepLines/>
              <w:spacing w:after="0"/>
              <w:jc w:val="center"/>
              <w:rPr>
                <w:rFonts w:ascii="Arial" w:hAnsi="Arial" w:cs="Arial"/>
                <w:b/>
                <w:kern w:val="2"/>
                <w:sz w:val="18"/>
              </w:rPr>
            </w:pPr>
          </w:p>
        </w:tc>
      </w:tr>
      <w:tr w:rsidR="00524A5D" w:rsidRPr="0044437C"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NB2</w:t>
            </w:r>
          </w:p>
        </w:tc>
      </w:tr>
      <w:bookmarkEnd w:id="2175"/>
    </w:tbl>
    <w:p w14:paraId="4B579D37" w14:textId="77777777" w:rsidR="00524A5D" w:rsidRPr="0044437C" w:rsidRDefault="00524A5D"/>
    <w:p w14:paraId="7B372430" w14:textId="77777777" w:rsidR="00524A5D" w:rsidRPr="0044437C" w:rsidRDefault="00000000">
      <w:pPr>
        <w:rPr>
          <w:lang w:eastAsia="zh-TW"/>
        </w:rPr>
      </w:pPr>
      <w:r w:rsidRPr="0044437C">
        <w:lastRenderedPageBreak/>
        <w:t>The normative reference for this requirement is TS 36.101 [2] clause 8.12.1.1.3</w:t>
      </w:r>
      <w:r w:rsidRPr="0044437C">
        <w:rPr>
          <w:lang w:eastAsia="zh-TW"/>
        </w:rPr>
        <w:t>.</w:t>
      </w:r>
    </w:p>
    <w:p w14:paraId="0D744425" w14:textId="77777777" w:rsidR="00524A5D" w:rsidRPr="0044437C" w:rsidRDefault="00000000">
      <w:pPr>
        <w:pStyle w:val="H6"/>
        <w:rPr>
          <w:snapToGrid w:val="0"/>
          <w:kern w:val="2"/>
        </w:rPr>
      </w:pPr>
      <w:r w:rsidRPr="0044437C">
        <w:rPr>
          <w:snapToGrid w:val="0"/>
          <w:kern w:val="2"/>
        </w:rPr>
        <w:t>8.3.1.1.3.4</w:t>
      </w:r>
      <w:r w:rsidRPr="0044437C">
        <w:rPr>
          <w:snapToGrid w:val="0"/>
          <w:kern w:val="2"/>
        </w:rPr>
        <w:tab/>
        <w:t>Test description</w:t>
      </w:r>
    </w:p>
    <w:p w14:paraId="4066F8E9" w14:textId="77777777" w:rsidR="00524A5D" w:rsidRPr="0044437C" w:rsidRDefault="00000000">
      <w:pPr>
        <w:pStyle w:val="H6"/>
        <w:rPr>
          <w:snapToGrid w:val="0"/>
          <w:kern w:val="2"/>
        </w:rPr>
      </w:pPr>
      <w:r w:rsidRPr="0044437C">
        <w:rPr>
          <w:snapToGrid w:val="0"/>
          <w:kern w:val="2"/>
        </w:rPr>
        <w:t>8.3.1.1.3.4.1</w:t>
      </w:r>
      <w:r w:rsidRPr="0044437C">
        <w:rPr>
          <w:snapToGrid w:val="0"/>
          <w:kern w:val="2"/>
        </w:rPr>
        <w:tab/>
      </w:r>
      <w:r w:rsidRPr="0044437C">
        <w:rPr>
          <w:snapToGrid w:val="0"/>
          <w:kern w:val="2"/>
          <w:lang w:eastAsia="zh-CN"/>
        </w:rPr>
        <w:t>Initial conditions</w:t>
      </w:r>
    </w:p>
    <w:p w14:paraId="4967E8B2"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256DDA4" w14:textId="77777777" w:rsidR="00524A5D" w:rsidRPr="0044437C" w:rsidRDefault="00000000">
      <w:r w:rsidRPr="0044437C">
        <w:t>Configurations of NPDSCH and NPDCCH before measurement are specified in Annex C.2.</w:t>
      </w:r>
    </w:p>
    <w:p w14:paraId="4981A269" w14:textId="7DF53308" w:rsidR="00524A5D" w:rsidRPr="0044437C" w:rsidRDefault="00000000">
      <w:r w:rsidRPr="0044437C">
        <w:t>Test Environment: Normal, as defined in TS 36.508 [</w:t>
      </w:r>
      <w:r w:rsidR="00730853" w:rsidRPr="0044437C">
        <w:t>12</w:t>
      </w:r>
      <w:r w:rsidRPr="0044437C">
        <w:t>] clause 4.1.</w:t>
      </w:r>
    </w:p>
    <w:p w14:paraId="0D407B14" w14:textId="77777777" w:rsidR="00524A5D" w:rsidRPr="0044437C" w:rsidRDefault="00000000">
      <w:pPr>
        <w:rPr>
          <w:lang w:eastAsia="zh-TW"/>
        </w:rPr>
      </w:pPr>
      <w:r w:rsidRPr="0044437C">
        <w:t>Frequencies to be tested: K.2.1.</w:t>
      </w:r>
    </w:p>
    <w:p w14:paraId="7DBE5513"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8.3.1.1.3.3-2.</w:t>
      </w:r>
    </w:p>
    <w:p w14:paraId="09D2BD8E" w14:textId="42B3A5A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74BEA9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8.3.1.1.3.3-1 as appropriate.</w:t>
      </w:r>
    </w:p>
    <w:p w14:paraId="517D81E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56EDC95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7B521EE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1878F11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44437C" w:rsidRDefault="00000000">
      <w:pPr>
        <w:pStyle w:val="B1"/>
        <w:overflowPunct w:val="0"/>
        <w:autoSpaceDE w:val="0"/>
        <w:autoSpaceDN w:val="0"/>
        <w:adjustRightInd w:val="0"/>
        <w:textAlignment w:val="baseline"/>
        <w:rPr>
          <w:lang w:eastAsia="zh-CN"/>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810791D" w14:textId="00E6D94E"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8.3.1.1.3.4.3.</w:t>
      </w:r>
    </w:p>
    <w:p w14:paraId="7B02F8EA" w14:textId="77777777" w:rsidR="00524A5D" w:rsidRPr="0044437C" w:rsidRDefault="00000000">
      <w:pPr>
        <w:pStyle w:val="H6"/>
      </w:pPr>
      <w:r w:rsidRPr="0044437C">
        <w:rPr>
          <w:snapToGrid w:val="0"/>
          <w:kern w:val="2"/>
        </w:rPr>
        <w:t>8.3.1.1.3.</w:t>
      </w:r>
      <w:r w:rsidRPr="0044437C">
        <w:rPr>
          <w:snapToGrid w:val="0"/>
          <w:kern w:val="2"/>
          <w:lang w:eastAsia="zh-TW"/>
        </w:rPr>
        <w:t>4.</w:t>
      </w:r>
      <w:r w:rsidRPr="0044437C">
        <w:t>2</w:t>
      </w:r>
      <w:r w:rsidRPr="0044437C">
        <w:tab/>
        <w:t>Test procedure</w:t>
      </w:r>
    </w:p>
    <w:p w14:paraId="3C142FB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8.3.1.1.3.3-1 and 8.3.1.1.3.3-2.</w:t>
      </w:r>
    </w:p>
    <w:p w14:paraId="6D77E32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44437C" w:rsidRDefault="00000000">
      <w:pPr>
        <w:pStyle w:val="H6"/>
      </w:pPr>
      <w:r w:rsidRPr="0044437C">
        <w:rPr>
          <w:snapToGrid w:val="0"/>
          <w:kern w:val="2"/>
        </w:rPr>
        <w:t>8.3.1.1.3.</w:t>
      </w:r>
      <w:r w:rsidRPr="0044437C">
        <w:rPr>
          <w:snapToGrid w:val="0"/>
          <w:kern w:val="2"/>
          <w:lang w:eastAsia="zh-TW"/>
        </w:rPr>
        <w:t>4.</w:t>
      </w:r>
      <w:r w:rsidRPr="0044437C">
        <w:rPr>
          <w:lang w:eastAsia="zh-TW"/>
        </w:rPr>
        <w:t>3</w:t>
      </w:r>
      <w:r w:rsidRPr="0044437C">
        <w:tab/>
        <w:t>Message contents</w:t>
      </w:r>
    </w:p>
    <w:p w14:paraId="62663F08" w14:textId="77777777" w:rsidR="00524A5D" w:rsidRPr="0044437C" w:rsidRDefault="00000000">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078D0361" w14:textId="77777777" w:rsidR="00524A5D" w:rsidRPr="0044437C" w:rsidRDefault="00000000">
      <w:pPr>
        <w:pStyle w:val="TH"/>
      </w:pPr>
      <w:r w:rsidRPr="0044437C">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70E2C31" w14:textId="77777777">
        <w:trPr>
          <w:gridBefore w:val="1"/>
          <w:wBefore w:w="9" w:type="dxa"/>
          <w:jc w:val="center"/>
        </w:trPr>
        <w:tc>
          <w:tcPr>
            <w:tcW w:w="9738" w:type="dxa"/>
            <w:gridSpan w:val="4"/>
          </w:tcPr>
          <w:p w14:paraId="47C7622D"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3F06C2ED" w14:textId="77777777">
        <w:tblPrEx>
          <w:tblCellMar>
            <w:left w:w="108" w:type="dxa"/>
            <w:right w:w="108" w:type="dxa"/>
          </w:tblCellMar>
        </w:tblPrEx>
        <w:trPr>
          <w:jc w:val="center"/>
        </w:trPr>
        <w:tc>
          <w:tcPr>
            <w:tcW w:w="4535" w:type="dxa"/>
            <w:gridSpan w:val="2"/>
            <w:shd w:val="clear" w:color="auto" w:fill="auto"/>
          </w:tcPr>
          <w:p w14:paraId="05C23776" w14:textId="77777777" w:rsidR="00524A5D" w:rsidRPr="0044437C" w:rsidRDefault="00000000">
            <w:pPr>
              <w:pStyle w:val="TAH"/>
              <w:keepNext w:val="0"/>
              <w:keepLines w:val="0"/>
            </w:pPr>
            <w:r w:rsidRPr="0044437C">
              <w:t>Information Element</w:t>
            </w:r>
          </w:p>
        </w:tc>
        <w:tc>
          <w:tcPr>
            <w:tcW w:w="2267" w:type="dxa"/>
            <w:shd w:val="clear" w:color="auto" w:fill="auto"/>
          </w:tcPr>
          <w:p w14:paraId="06D64D50" w14:textId="77777777" w:rsidR="00524A5D" w:rsidRPr="0044437C" w:rsidRDefault="00000000">
            <w:pPr>
              <w:pStyle w:val="TAH"/>
              <w:keepNext w:val="0"/>
              <w:keepLines w:val="0"/>
            </w:pPr>
            <w:r w:rsidRPr="0044437C">
              <w:t>Value/remark</w:t>
            </w:r>
          </w:p>
        </w:tc>
        <w:tc>
          <w:tcPr>
            <w:tcW w:w="1811" w:type="dxa"/>
            <w:shd w:val="clear" w:color="auto" w:fill="auto"/>
          </w:tcPr>
          <w:p w14:paraId="6660A650" w14:textId="77777777" w:rsidR="00524A5D" w:rsidRPr="0044437C" w:rsidRDefault="00000000">
            <w:pPr>
              <w:pStyle w:val="TAH"/>
              <w:keepNext w:val="0"/>
              <w:keepLines w:val="0"/>
            </w:pPr>
            <w:r w:rsidRPr="0044437C">
              <w:t>Comment</w:t>
            </w:r>
          </w:p>
        </w:tc>
        <w:tc>
          <w:tcPr>
            <w:tcW w:w="1134" w:type="dxa"/>
            <w:shd w:val="clear" w:color="auto" w:fill="auto"/>
          </w:tcPr>
          <w:p w14:paraId="24D94A5E" w14:textId="77777777" w:rsidR="00524A5D" w:rsidRPr="0044437C" w:rsidRDefault="00000000">
            <w:pPr>
              <w:pStyle w:val="TAH"/>
              <w:keepNext w:val="0"/>
              <w:keepLines w:val="0"/>
            </w:pPr>
            <w:r w:rsidRPr="0044437C">
              <w:t>Condition</w:t>
            </w:r>
          </w:p>
        </w:tc>
      </w:tr>
      <w:tr w:rsidR="00524A5D" w:rsidRPr="0044437C" w14:paraId="59456C3F"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0170E295" w14:textId="77777777" w:rsidR="00524A5D" w:rsidRPr="0044437C" w:rsidRDefault="00000000">
            <w:pPr>
              <w:pStyle w:val="TAL"/>
              <w:keepNext w:val="0"/>
              <w:keepLines w:val="0"/>
            </w:pPr>
            <w:r w:rsidRPr="0044437C">
              <w:t>PhysicalConfigDedicated-NB-DEFAULT ::= SEQUENCE {</w:t>
            </w:r>
          </w:p>
        </w:tc>
        <w:tc>
          <w:tcPr>
            <w:tcW w:w="2267" w:type="dxa"/>
            <w:shd w:val="clear" w:color="auto" w:fill="auto"/>
          </w:tcPr>
          <w:p w14:paraId="62B1117E" w14:textId="77777777" w:rsidR="00524A5D" w:rsidRPr="0044437C" w:rsidRDefault="00524A5D">
            <w:pPr>
              <w:pStyle w:val="TAL"/>
              <w:keepNext w:val="0"/>
              <w:keepLines w:val="0"/>
            </w:pPr>
          </w:p>
        </w:tc>
        <w:tc>
          <w:tcPr>
            <w:tcW w:w="1811" w:type="dxa"/>
            <w:shd w:val="clear" w:color="auto" w:fill="auto"/>
          </w:tcPr>
          <w:p w14:paraId="3DF904CA" w14:textId="77777777" w:rsidR="00524A5D" w:rsidRPr="0044437C" w:rsidRDefault="00524A5D">
            <w:pPr>
              <w:pStyle w:val="TAL"/>
              <w:keepNext w:val="0"/>
              <w:keepLines w:val="0"/>
            </w:pPr>
          </w:p>
        </w:tc>
        <w:tc>
          <w:tcPr>
            <w:tcW w:w="1134" w:type="dxa"/>
            <w:shd w:val="clear" w:color="auto" w:fill="auto"/>
          </w:tcPr>
          <w:p w14:paraId="15397B8C" w14:textId="77777777" w:rsidR="00524A5D" w:rsidRPr="0044437C" w:rsidRDefault="00524A5D">
            <w:pPr>
              <w:pStyle w:val="TAL"/>
              <w:keepNext w:val="0"/>
              <w:keepLines w:val="0"/>
            </w:pPr>
          </w:p>
        </w:tc>
      </w:tr>
      <w:tr w:rsidR="00524A5D" w:rsidRPr="0044437C" w14:paraId="01108802" w14:textId="77777777">
        <w:tblPrEx>
          <w:tblCellMar>
            <w:left w:w="108" w:type="dxa"/>
            <w:right w:w="108" w:type="dxa"/>
          </w:tblCellMar>
        </w:tblPrEx>
        <w:trPr>
          <w:jc w:val="center"/>
        </w:trPr>
        <w:tc>
          <w:tcPr>
            <w:tcW w:w="4535" w:type="dxa"/>
            <w:gridSpan w:val="2"/>
            <w:tcBorders>
              <w:bottom w:val="nil"/>
            </w:tcBorders>
            <w:shd w:val="clear" w:color="auto" w:fill="auto"/>
          </w:tcPr>
          <w:p w14:paraId="5756842D" w14:textId="77777777" w:rsidR="00524A5D" w:rsidRPr="0044437C" w:rsidRDefault="00000000">
            <w:pPr>
              <w:pStyle w:val="TAL"/>
              <w:keepNext w:val="0"/>
              <w:keepLines w:val="0"/>
            </w:pPr>
            <w:r w:rsidRPr="0044437C">
              <w:t xml:space="preserve">  carrierConfigDedicated-NB-r13 ::=  SEQUENCE {</w:t>
            </w:r>
          </w:p>
        </w:tc>
        <w:tc>
          <w:tcPr>
            <w:tcW w:w="2267" w:type="dxa"/>
            <w:shd w:val="clear" w:color="auto" w:fill="auto"/>
          </w:tcPr>
          <w:p w14:paraId="2D19A3A4" w14:textId="77777777" w:rsidR="00524A5D" w:rsidRPr="0044437C" w:rsidRDefault="00524A5D">
            <w:pPr>
              <w:pStyle w:val="TAL"/>
              <w:keepNext w:val="0"/>
              <w:keepLines w:val="0"/>
            </w:pPr>
          </w:p>
        </w:tc>
        <w:tc>
          <w:tcPr>
            <w:tcW w:w="1811" w:type="dxa"/>
            <w:shd w:val="clear" w:color="auto" w:fill="auto"/>
          </w:tcPr>
          <w:p w14:paraId="4BA796A1" w14:textId="77777777" w:rsidR="00524A5D" w:rsidRPr="0044437C" w:rsidRDefault="00000000">
            <w:pPr>
              <w:pStyle w:val="TAL"/>
              <w:keepNext w:val="0"/>
              <w:keepLines w:val="0"/>
            </w:pPr>
            <w:r w:rsidRPr="0044437C">
              <w:t>Non-anchor carrier</w:t>
            </w:r>
          </w:p>
        </w:tc>
        <w:tc>
          <w:tcPr>
            <w:tcW w:w="1134" w:type="dxa"/>
            <w:shd w:val="clear" w:color="auto" w:fill="auto"/>
          </w:tcPr>
          <w:p w14:paraId="774A8656" w14:textId="77777777" w:rsidR="00524A5D" w:rsidRPr="0044437C" w:rsidRDefault="00524A5D">
            <w:pPr>
              <w:pStyle w:val="TAL"/>
              <w:keepNext w:val="0"/>
              <w:keepLines w:val="0"/>
            </w:pPr>
          </w:p>
        </w:tc>
      </w:tr>
      <w:tr w:rsidR="00524A5D" w:rsidRPr="0044437C" w14:paraId="0CA5EFDE" w14:textId="77777777">
        <w:tblPrEx>
          <w:tblCellMar>
            <w:left w:w="108" w:type="dxa"/>
            <w:right w:w="108" w:type="dxa"/>
          </w:tblCellMar>
        </w:tblPrEx>
        <w:trPr>
          <w:jc w:val="center"/>
        </w:trPr>
        <w:tc>
          <w:tcPr>
            <w:tcW w:w="4535" w:type="dxa"/>
            <w:gridSpan w:val="2"/>
            <w:tcBorders>
              <w:bottom w:val="nil"/>
            </w:tcBorders>
            <w:shd w:val="clear" w:color="auto" w:fill="auto"/>
          </w:tcPr>
          <w:p w14:paraId="723E6474" w14:textId="77777777" w:rsidR="00524A5D" w:rsidRPr="0044437C" w:rsidRDefault="00000000">
            <w:pPr>
              <w:pStyle w:val="TAL"/>
              <w:keepNext w:val="0"/>
              <w:keepLines w:val="0"/>
            </w:pPr>
            <w:r w:rsidRPr="0044437C">
              <w:t>dl-CarrierConfig-r13::= SEQUENCE {</w:t>
            </w:r>
          </w:p>
        </w:tc>
        <w:tc>
          <w:tcPr>
            <w:tcW w:w="2267" w:type="dxa"/>
            <w:shd w:val="clear" w:color="auto" w:fill="auto"/>
          </w:tcPr>
          <w:p w14:paraId="5EA0AB07" w14:textId="77777777" w:rsidR="00524A5D" w:rsidRPr="0044437C" w:rsidRDefault="00524A5D">
            <w:pPr>
              <w:pStyle w:val="TAL"/>
              <w:keepNext w:val="0"/>
              <w:keepLines w:val="0"/>
            </w:pPr>
          </w:p>
        </w:tc>
        <w:tc>
          <w:tcPr>
            <w:tcW w:w="1811" w:type="dxa"/>
            <w:shd w:val="clear" w:color="auto" w:fill="auto"/>
          </w:tcPr>
          <w:p w14:paraId="54CE1EB5" w14:textId="77777777" w:rsidR="00524A5D" w:rsidRPr="0044437C" w:rsidRDefault="00524A5D">
            <w:pPr>
              <w:pStyle w:val="TAL"/>
              <w:keepNext w:val="0"/>
              <w:keepLines w:val="0"/>
            </w:pPr>
          </w:p>
        </w:tc>
        <w:tc>
          <w:tcPr>
            <w:tcW w:w="1134" w:type="dxa"/>
            <w:shd w:val="clear" w:color="auto" w:fill="auto"/>
          </w:tcPr>
          <w:p w14:paraId="027CE691" w14:textId="77777777" w:rsidR="00524A5D" w:rsidRPr="0044437C" w:rsidRDefault="00524A5D">
            <w:pPr>
              <w:pStyle w:val="TAL"/>
              <w:keepNext w:val="0"/>
              <w:keepLines w:val="0"/>
            </w:pPr>
          </w:p>
        </w:tc>
      </w:tr>
      <w:tr w:rsidR="00524A5D" w:rsidRPr="0044437C" w14:paraId="5AF268F8" w14:textId="77777777">
        <w:tblPrEx>
          <w:tblCellMar>
            <w:left w:w="108" w:type="dxa"/>
            <w:right w:w="108" w:type="dxa"/>
          </w:tblCellMar>
        </w:tblPrEx>
        <w:trPr>
          <w:jc w:val="center"/>
        </w:trPr>
        <w:tc>
          <w:tcPr>
            <w:tcW w:w="4535" w:type="dxa"/>
            <w:gridSpan w:val="2"/>
            <w:tcBorders>
              <w:bottom w:val="nil"/>
            </w:tcBorders>
            <w:shd w:val="clear" w:color="auto" w:fill="auto"/>
          </w:tcPr>
          <w:p w14:paraId="54EFCB0D" w14:textId="77777777" w:rsidR="00524A5D" w:rsidRPr="0044437C" w:rsidRDefault="00000000">
            <w:pPr>
              <w:pStyle w:val="TAL"/>
              <w:keepNext w:val="0"/>
              <w:keepLines w:val="0"/>
            </w:pPr>
            <w:r w:rsidRPr="0044437C">
              <w:t>dl-CarrierFreq-r13</w:t>
            </w:r>
          </w:p>
        </w:tc>
        <w:tc>
          <w:tcPr>
            <w:tcW w:w="2267" w:type="dxa"/>
            <w:shd w:val="clear" w:color="auto" w:fill="auto"/>
          </w:tcPr>
          <w:p w14:paraId="0E4D936C" w14:textId="77777777" w:rsidR="00524A5D" w:rsidRPr="0044437C" w:rsidRDefault="00000000">
            <w:pPr>
              <w:pStyle w:val="TAL"/>
              <w:keepNext w:val="0"/>
              <w:keepLines w:val="0"/>
            </w:pPr>
            <w:r w:rsidRPr="0044437C">
              <w:t>Note 1</w:t>
            </w:r>
          </w:p>
        </w:tc>
        <w:tc>
          <w:tcPr>
            <w:tcW w:w="1811" w:type="dxa"/>
            <w:shd w:val="clear" w:color="auto" w:fill="auto"/>
          </w:tcPr>
          <w:p w14:paraId="511D5B64" w14:textId="77777777" w:rsidR="00524A5D" w:rsidRPr="0044437C" w:rsidRDefault="00524A5D">
            <w:pPr>
              <w:pStyle w:val="TAL"/>
              <w:keepNext w:val="0"/>
              <w:keepLines w:val="0"/>
            </w:pPr>
          </w:p>
        </w:tc>
        <w:tc>
          <w:tcPr>
            <w:tcW w:w="1134" w:type="dxa"/>
            <w:shd w:val="clear" w:color="auto" w:fill="auto"/>
          </w:tcPr>
          <w:p w14:paraId="6E47FE44" w14:textId="77777777" w:rsidR="00524A5D" w:rsidRPr="0044437C" w:rsidRDefault="00524A5D">
            <w:pPr>
              <w:pStyle w:val="TAL"/>
              <w:keepNext w:val="0"/>
              <w:keepLines w:val="0"/>
            </w:pPr>
          </w:p>
        </w:tc>
      </w:tr>
      <w:tr w:rsidR="00524A5D" w:rsidRPr="0044437C" w14:paraId="452AA4B5" w14:textId="77777777">
        <w:tblPrEx>
          <w:tblCellMar>
            <w:left w:w="108" w:type="dxa"/>
            <w:right w:w="108" w:type="dxa"/>
          </w:tblCellMar>
        </w:tblPrEx>
        <w:trPr>
          <w:jc w:val="center"/>
        </w:trPr>
        <w:tc>
          <w:tcPr>
            <w:tcW w:w="4535" w:type="dxa"/>
            <w:gridSpan w:val="2"/>
            <w:tcBorders>
              <w:bottom w:val="nil"/>
            </w:tcBorders>
            <w:shd w:val="clear" w:color="auto" w:fill="auto"/>
          </w:tcPr>
          <w:p w14:paraId="20B1CC16" w14:textId="77777777" w:rsidR="00524A5D" w:rsidRPr="0044437C" w:rsidRDefault="00000000">
            <w:pPr>
              <w:pStyle w:val="TAL"/>
              <w:keepNext w:val="0"/>
              <w:keepLines w:val="0"/>
            </w:pPr>
            <w:r w:rsidRPr="0044437C">
              <w:t xml:space="preserve">           downlinkBitmapNonAnchor-r13</w:t>
            </w:r>
          </w:p>
        </w:tc>
        <w:tc>
          <w:tcPr>
            <w:tcW w:w="2267" w:type="dxa"/>
            <w:shd w:val="clear" w:color="auto" w:fill="auto"/>
          </w:tcPr>
          <w:p w14:paraId="5FEF213C" w14:textId="77777777" w:rsidR="00524A5D" w:rsidRPr="0044437C" w:rsidRDefault="00000000">
            <w:pPr>
              <w:pStyle w:val="TAL"/>
              <w:keepNext w:val="0"/>
              <w:keepLines w:val="0"/>
            </w:pPr>
            <w:r w:rsidRPr="0044437C">
              <w:t>NULL</w:t>
            </w:r>
          </w:p>
        </w:tc>
        <w:tc>
          <w:tcPr>
            <w:tcW w:w="1811" w:type="dxa"/>
            <w:shd w:val="clear" w:color="auto" w:fill="auto"/>
          </w:tcPr>
          <w:p w14:paraId="73DAF24E" w14:textId="77777777" w:rsidR="00524A5D" w:rsidRPr="0044437C" w:rsidRDefault="00524A5D">
            <w:pPr>
              <w:pStyle w:val="TAL"/>
              <w:keepNext w:val="0"/>
              <w:keepLines w:val="0"/>
            </w:pPr>
          </w:p>
        </w:tc>
        <w:tc>
          <w:tcPr>
            <w:tcW w:w="1134" w:type="dxa"/>
            <w:shd w:val="clear" w:color="auto" w:fill="auto"/>
          </w:tcPr>
          <w:p w14:paraId="318E8FAD" w14:textId="77777777" w:rsidR="00524A5D" w:rsidRPr="0044437C" w:rsidRDefault="00524A5D">
            <w:pPr>
              <w:pStyle w:val="TAL"/>
              <w:keepNext w:val="0"/>
              <w:keepLines w:val="0"/>
            </w:pPr>
          </w:p>
        </w:tc>
      </w:tr>
      <w:tr w:rsidR="00524A5D" w:rsidRPr="0044437C" w14:paraId="7C0DEF23" w14:textId="77777777">
        <w:tblPrEx>
          <w:tblCellMar>
            <w:left w:w="108" w:type="dxa"/>
            <w:right w:w="108" w:type="dxa"/>
          </w:tblCellMar>
        </w:tblPrEx>
        <w:trPr>
          <w:jc w:val="center"/>
        </w:trPr>
        <w:tc>
          <w:tcPr>
            <w:tcW w:w="4535" w:type="dxa"/>
            <w:gridSpan w:val="2"/>
            <w:tcBorders>
              <w:bottom w:val="nil"/>
            </w:tcBorders>
            <w:shd w:val="clear" w:color="auto" w:fill="auto"/>
          </w:tcPr>
          <w:p w14:paraId="0FFD8AD3" w14:textId="77777777" w:rsidR="00524A5D" w:rsidRPr="0044437C" w:rsidRDefault="00000000">
            <w:pPr>
              <w:pStyle w:val="TAL"/>
              <w:keepNext w:val="0"/>
              <w:keepLines w:val="0"/>
            </w:pPr>
            <w:r w:rsidRPr="0044437C">
              <w:t xml:space="preserve">           dl-GapNonAnchor-r13</w:t>
            </w:r>
          </w:p>
        </w:tc>
        <w:tc>
          <w:tcPr>
            <w:tcW w:w="2267" w:type="dxa"/>
            <w:shd w:val="clear" w:color="auto" w:fill="auto"/>
          </w:tcPr>
          <w:p w14:paraId="0CC376AE" w14:textId="77777777" w:rsidR="00524A5D" w:rsidRPr="0044437C" w:rsidRDefault="00000000">
            <w:pPr>
              <w:pStyle w:val="TAL"/>
              <w:keepNext w:val="0"/>
              <w:keepLines w:val="0"/>
            </w:pPr>
            <w:r w:rsidRPr="0044437C">
              <w:t>NULL</w:t>
            </w:r>
          </w:p>
        </w:tc>
        <w:tc>
          <w:tcPr>
            <w:tcW w:w="1811" w:type="dxa"/>
            <w:shd w:val="clear" w:color="auto" w:fill="auto"/>
          </w:tcPr>
          <w:p w14:paraId="41ACA343" w14:textId="77777777" w:rsidR="00524A5D" w:rsidRPr="0044437C" w:rsidRDefault="00524A5D">
            <w:pPr>
              <w:pStyle w:val="TAL"/>
              <w:keepNext w:val="0"/>
              <w:keepLines w:val="0"/>
            </w:pPr>
          </w:p>
        </w:tc>
        <w:tc>
          <w:tcPr>
            <w:tcW w:w="1134" w:type="dxa"/>
            <w:shd w:val="clear" w:color="auto" w:fill="auto"/>
          </w:tcPr>
          <w:p w14:paraId="17002812" w14:textId="77777777" w:rsidR="00524A5D" w:rsidRPr="0044437C" w:rsidRDefault="00524A5D">
            <w:pPr>
              <w:pStyle w:val="TAL"/>
              <w:keepNext w:val="0"/>
              <w:keepLines w:val="0"/>
            </w:pPr>
          </w:p>
        </w:tc>
      </w:tr>
      <w:tr w:rsidR="00524A5D" w:rsidRPr="0044437C" w14:paraId="7D0E7A81" w14:textId="77777777">
        <w:tblPrEx>
          <w:tblCellMar>
            <w:left w:w="108" w:type="dxa"/>
            <w:right w:w="108" w:type="dxa"/>
          </w:tblCellMar>
        </w:tblPrEx>
        <w:trPr>
          <w:jc w:val="center"/>
        </w:trPr>
        <w:tc>
          <w:tcPr>
            <w:tcW w:w="4535" w:type="dxa"/>
            <w:gridSpan w:val="2"/>
            <w:tcBorders>
              <w:bottom w:val="nil"/>
            </w:tcBorders>
            <w:shd w:val="clear" w:color="auto" w:fill="auto"/>
          </w:tcPr>
          <w:p w14:paraId="3D9BFF30" w14:textId="77777777" w:rsidR="00524A5D" w:rsidRPr="0044437C" w:rsidRDefault="00000000">
            <w:pPr>
              <w:pStyle w:val="TAL"/>
              <w:keepNext w:val="0"/>
              <w:keepLines w:val="0"/>
            </w:pPr>
            <w:r w:rsidRPr="0044437C">
              <w:t>}</w:t>
            </w:r>
          </w:p>
        </w:tc>
        <w:tc>
          <w:tcPr>
            <w:tcW w:w="2267" w:type="dxa"/>
            <w:shd w:val="clear" w:color="auto" w:fill="auto"/>
          </w:tcPr>
          <w:p w14:paraId="24999674" w14:textId="77777777" w:rsidR="00524A5D" w:rsidRPr="0044437C" w:rsidRDefault="00524A5D">
            <w:pPr>
              <w:pStyle w:val="TAL"/>
              <w:keepNext w:val="0"/>
              <w:keepLines w:val="0"/>
            </w:pPr>
          </w:p>
        </w:tc>
        <w:tc>
          <w:tcPr>
            <w:tcW w:w="1811" w:type="dxa"/>
            <w:shd w:val="clear" w:color="auto" w:fill="auto"/>
          </w:tcPr>
          <w:p w14:paraId="332D9497" w14:textId="77777777" w:rsidR="00524A5D" w:rsidRPr="0044437C" w:rsidRDefault="00524A5D">
            <w:pPr>
              <w:pStyle w:val="TAL"/>
              <w:keepNext w:val="0"/>
              <w:keepLines w:val="0"/>
            </w:pPr>
          </w:p>
        </w:tc>
        <w:tc>
          <w:tcPr>
            <w:tcW w:w="1134" w:type="dxa"/>
            <w:shd w:val="clear" w:color="auto" w:fill="auto"/>
          </w:tcPr>
          <w:p w14:paraId="76AA4463" w14:textId="77777777" w:rsidR="00524A5D" w:rsidRPr="0044437C" w:rsidRDefault="00524A5D">
            <w:pPr>
              <w:pStyle w:val="TAL"/>
              <w:keepNext w:val="0"/>
              <w:keepLines w:val="0"/>
            </w:pPr>
          </w:p>
        </w:tc>
      </w:tr>
      <w:tr w:rsidR="00524A5D" w:rsidRPr="0044437C" w14:paraId="1A94D24F" w14:textId="77777777">
        <w:tblPrEx>
          <w:tblCellMar>
            <w:left w:w="108" w:type="dxa"/>
            <w:right w:w="108" w:type="dxa"/>
          </w:tblCellMar>
        </w:tblPrEx>
        <w:trPr>
          <w:jc w:val="center"/>
        </w:trPr>
        <w:tc>
          <w:tcPr>
            <w:tcW w:w="4535" w:type="dxa"/>
            <w:gridSpan w:val="2"/>
            <w:tcBorders>
              <w:bottom w:val="nil"/>
            </w:tcBorders>
            <w:shd w:val="clear" w:color="auto" w:fill="auto"/>
          </w:tcPr>
          <w:p w14:paraId="2F7EA079" w14:textId="77777777" w:rsidR="00524A5D" w:rsidRPr="0044437C" w:rsidRDefault="00000000">
            <w:pPr>
              <w:pStyle w:val="TAL"/>
              <w:keepNext w:val="0"/>
              <w:keepLines w:val="0"/>
            </w:pPr>
            <w:r w:rsidRPr="0044437C">
              <w:t>ul-CarrierConfig-r13 ::= SEQUENCE {</w:t>
            </w:r>
          </w:p>
        </w:tc>
        <w:tc>
          <w:tcPr>
            <w:tcW w:w="2267" w:type="dxa"/>
            <w:shd w:val="clear" w:color="auto" w:fill="auto"/>
          </w:tcPr>
          <w:p w14:paraId="27DF144E" w14:textId="77777777" w:rsidR="00524A5D" w:rsidRPr="0044437C" w:rsidRDefault="00524A5D">
            <w:pPr>
              <w:pStyle w:val="TAL"/>
              <w:keepNext w:val="0"/>
              <w:keepLines w:val="0"/>
            </w:pPr>
          </w:p>
        </w:tc>
        <w:tc>
          <w:tcPr>
            <w:tcW w:w="1811" w:type="dxa"/>
            <w:shd w:val="clear" w:color="auto" w:fill="auto"/>
          </w:tcPr>
          <w:p w14:paraId="341ABFB7" w14:textId="77777777" w:rsidR="00524A5D" w:rsidRPr="0044437C" w:rsidRDefault="00524A5D">
            <w:pPr>
              <w:pStyle w:val="TAL"/>
              <w:keepNext w:val="0"/>
              <w:keepLines w:val="0"/>
            </w:pPr>
          </w:p>
        </w:tc>
        <w:tc>
          <w:tcPr>
            <w:tcW w:w="1134" w:type="dxa"/>
            <w:shd w:val="clear" w:color="auto" w:fill="auto"/>
          </w:tcPr>
          <w:p w14:paraId="01399EFC" w14:textId="77777777" w:rsidR="00524A5D" w:rsidRPr="0044437C" w:rsidRDefault="00524A5D">
            <w:pPr>
              <w:pStyle w:val="TAL"/>
              <w:keepNext w:val="0"/>
              <w:keepLines w:val="0"/>
            </w:pPr>
          </w:p>
        </w:tc>
      </w:tr>
      <w:tr w:rsidR="00524A5D" w:rsidRPr="0044437C" w14:paraId="1D907E1F" w14:textId="77777777">
        <w:tblPrEx>
          <w:tblCellMar>
            <w:left w:w="108" w:type="dxa"/>
            <w:right w:w="108" w:type="dxa"/>
          </w:tblCellMar>
        </w:tblPrEx>
        <w:trPr>
          <w:jc w:val="center"/>
        </w:trPr>
        <w:tc>
          <w:tcPr>
            <w:tcW w:w="4535" w:type="dxa"/>
            <w:gridSpan w:val="2"/>
            <w:tcBorders>
              <w:bottom w:val="nil"/>
            </w:tcBorders>
            <w:shd w:val="clear" w:color="auto" w:fill="auto"/>
          </w:tcPr>
          <w:p w14:paraId="5A54F358" w14:textId="77777777" w:rsidR="00524A5D" w:rsidRPr="0044437C" w:rsidRDefault="00000000">
            <w:pPr>
              <w:pStyle w:val="TAL"/>
              <w:keepNext w:val="0"/>
              <w:keepLines w:val="0"/>
            </w:pPr>
            <w:r w:rsidRPr="0044437C">
              <w:lastRenderedPageBreak/>
              <w:t>ul-CarrierFreq-r13</w:t>
            </w:r>
          </w:p>
        </w:tc>
        <w:tc>
          <w:tcPr>
            <w:tcW w:w="2267" w:type="dxa"/>
            <w:shd w:val="clear" w:color="auto" w:fill="auto"/>
          </w:tcPr>
          <w:p w14:paraId="080869BA" w14:textId="77777777" w:rsidR="00524A5D" w:rsidRPr="0044437C" w:rsidRDefault="00000000">
            <w:pPr>
              <w:pStyle w:val="TAL"/>
              <w:keepNext w:val="0"/>
              <w:keepLines w:val="0"/>
            </w:pPr>
            <w:r w:rsidRPr="0044437C">
              <w:t>Note 1</w:t>
            </w:r>
          </w:p>
        </w:tc>
        <w:tc>
          <w:tcPr>
            <w:tcW w:w="1811" w:type="dxa"/>
            <w:shd w:val="clear" w:color="auto" w:fill="auto"/>
          </w:tcPr>
          <w:p w14:paraId="45CCABD5" w14:textId="77777777" w:rsidR="00524A5D" w:rsidRPr="0044437C" w:rsidRDefault="00524A5D">
            <w:pPr>
              <w:pStyle w:val="TAL"/>
              <w:keepNext w:val="0"/>
              <w:keepLines w:val="0"/>
            </w:pPr>
          </w:p>
        </w:tc>
        <w:tc>
          <w:tcPr>
            <w:tcW w:w="1134" w:type="dxa"/>
            <w:shd w:val="clear" w:color="auto" w:fill="auto"/>
          </w:tcPr>
          <w:p w14:paraId="57E8EB1C" w14:textId="77777777" w:rsidR="00524A5D" w:rsidRPr="0044437C" w:rsidRDefault="00524A5D">
            <w:pPr>
              <w:pStyle w:val="TAL"/>
              <w:keepNext w:val="0"/>
              <w:keepLines w:val="0"/>
            </w:pPr>
          </w:p>
        </w:tc>
      </w:tr>
      <w:tr w:rsidR="00524A5D" w:rsidRPr="0044437C" w14:paraId="678BDFEC" w14:textId="77777777">
        <w:tblPrEx>
          <w:tblCellMar>
            <w:left w:w="108" w:type="dxa"/>
            <w:right w:w="108" w:type="dxa"/>
          </w:tblCellMar>
        </w:tblPrEx>
        <w:trPr>
          <w:jc w:val="center"/>
        </w:trPr>
        <w:tc>
          <w:tcPr>
            <w:tcW w:w="4535" w:type="dxa"/>
            <w:gridSpan w:val="2"/>
            <w:tcBorders>
              <w:bottom w:val="nil"/>
            </w:tcBorders>
            <w:shd w:val="clear" w:color="auto" w:fill="auto"/>
          </w:tcPr>
          <w:p w14:paraId="4B4322C9" w14:textId="77777777" w:rsidR="00524A5D" w:rsidRPr="0044437C" w:rsidRDefault="00000000">
            <w:pPr>
              <w:pStyle w:val="TAL"/>
              <w:keepNext w:val="0"/>
              <w:keepLines w:val="0"/>
            </w:pPr>
            <w:r w:rsidRPr="0044437C">
              <w:t>}</w:t>
            </w:r>
          </w:p>
        </w:tc>
        <w:tc>
          <w:tcPr>
            <w:tcW w:w="2267" w:type="dxa"/>
            <w:shd w:val="clear" w:color="auto" w:fill="auto"/>
          </w:tcPr>
          <w:p w14:paraId="699A4359" w14:textId="77777777" w:rsidR="00524A5D" w:rsidRPr="0044437C" w:rsidRDefault="00524A5D">
            <w:pPr>
              <w:pStyle w:val="TAL"/>
              <w:keepNext w:val="0"/>
              <w:keepLines w:val="0"/>
            </w:pPr>
          </w:p>
        </w:tc>
        <w:tc>
          <w:tcPr>
            <w:tcW w:w="1811" w:type="dxa"/>
            <w:shd w:val="clear" w:color="auto" w:fill="auto"/>
          </w:tcPr>
          <w:p w14:paraId="5E168E5D" w14:textId="77777777" w:rsidR="00524A5D" w:rsidRPr="0044437C" w:rsidRDefault="00524A5D">
            <w:pPr>
              <w:pStyle w:val="TAL"/>
              <w:keepNext w:val="0"/>
              <w:keepLines w:val="0"/>
            </w:pPr>
          </w:p>
        </w:tc>
        <w:tc>
          <w:tcPr>
            <w:tcW w:w="1134" w:type="dxa"/>
            <w:shd w:val="clear" w:color="auto" w:fill="auto"/>
          </w:tcPr>
          <w:p w14:paraId="2260683E" w14:textId="77777777" w:rsidR="00524A5D" w:rsidRPr="0044437C" w:rsidRDefault="00524A5D">
            <w:pPr>
              <w:pStyle w:val="TAL"/>
              <w:keepNext w:val="0"/>
              <w:keepLines w:val="0"/>
            </w:pPr>
          </w:p>
        </w:tc>
      </w:tr>
      <w:tr w:rsidR="00524A5D" w:rsidRPr="0044437C" w14:paraId="3BA71A86" w14:textId="77777777">
        <w:tblPrEx>
          <w:tblCellMar>
            <w:left w:w="108" w:type="dxa"/>
            <w:right w:w="108" w:type="dxa"/>
          </w:tblCellMar>
        </w:tblPrEx>
        <w:trPr>
          <w:jc w:val="center"/>
        </w:trPr>
        <w:tc>
          <w:tcPr>
            <w:tcW w:w="4535" w:type="dxa"/>
            <w:gridSpan w:val="2"/>
            <w:tcBorders>
              <w:bottom w:val="nil"/>
            </w:tcBorders>
            <w:shd w:val="clear" w:color="auto" w:fill="auto"/>
          </w:tcPr>
          <w:p w14:paraId="7C1A52EC" w14:textId="77777777" w:rsidR="00524A5D" w:rsidRPr="0044437C" w:rsidRDefault="00000000">
            <w:pPr>
              <w:pStyle w:val="TAL"/>
              <w:keepNext w:val="0"/>
              <w:keepLines w:val="0"/>
            </w:pPr>
            <w:r w:rsidRPr="0044437C">
              <w:t>}</w:t>
            </w:r>
          </w:p>
        </w:tc>
        <w:tc>
          <w:tcPr>
            <w:tcW w:w="2267" w:type="dxa"/>
            <w:shd w:val="clear" w:color="auto" w:fill="auto"/>
          </w:tcPr>
          <w:p w14:paraId="18EC210C" w14:textId="77777777" w:rsidR="00524A5D" w:rsidRPr="0044437C" w:rsidRDefault="00524A5D">
            <w:pPr>
              <w:pStyle w:val="TAL"/>
              <w:keepNext w:val="0"/>
              <w:keepLines w:val="0"/>
            </w:pPr>
          </w:p>
        </w:tc>
        <w:tc>
          <w:tcPr>
            <w:tcW w:w="1811" w:type="dxa"/>
            <w:shd w:val="clear" w:color="auto" w:fill="auto"/>
          </w:tcPr>
          <w:p w14:paraId="35BC7FD5" w14:textId="77777777" w:rsidR="00524A5D" w:rsidRPr="0044437C" w:rsidRDefault="00524A5D">
            <w:pPr>
              <w:pStyle w:val="TAL"/>
              <w:keepNext w:val="0"/>
              <w:keepLines w:val="0"/>
            </w:pPr>
          </w:p>
        </w:tc>
        <w:tc>
          <w:tcPr>
            <w:tcW w:w="1134" w:type="dxa"/>
            <w:shd w:val="clear" w:color="auto" w:fill="auto"/>
          </w:tcPr>
          <w:p w14:paraId="1B80EA3E" w14:textId="77777777" w:rsidR="00524A5D" w:rsidRPr="0044437C" w:rsidRDefault="00524A5D">
            <w:pPr>
              <w:pStyle w:val="TAL"/>
              <w:keepNext w:val="0"/>
              <w:keepLines w:val="0"/>
            </w:pPr>
          </w:p>
        </w:tc>
      </w:tr>
      <w:tr w:rsidR="00524A5D" w:rsidRPr="0044437C" w14:paraId="586539A0" w14:textId="77777777">
        <w:tblPrEx>
          <w:tblCellMar>
            <w:left w:w="108" w:type="dxa"/>
            <w:right w:w="108" w:type="dxa"/>
          </w:tblCellMar>
        </w:tblPrEx>
        <w:trPr>
          <w:jc w:val="center"/>
        </w:trPr>
        <w:tc>
          <w:tcPr>
            <w:tcW w:w="4535" w:type="dxa"/>
            <w:gridSpan w:val="2"/>
            <w:tcBorders>
              <w:bottom w:val="nil"/>
            </w:tcBorders>
            <w:shd w:val="clear" w:color="auto" w:fill="auto"/>
          </w:tcPr>
          <w:p w14:paraId="14B163E5" w14:textId="77777777" w:rsidR="00524A5D" w:rsidRPr="0044437C" w:rsidRDefault="00000000">
            <w:pPr>
              <w:pStyle w:val="TAL"/>
              <w:keepNext w:val="0"/>
              <w:keepLines w:val="0"/>
            </w:pPr>
            <w:r w:rsidRPr="0044437C">
              <w:t xml:space="preserve">  npdcch-ConfigDedicated-r13</w:t>
            </w:r>
          </w:p>
        </w:tc>
        <w:tc>
          <w:tcPr>
            <w:tcW w:w="2267" w:type="dxa"/>
            <w:shd w:val="clear" w:color="auto" w:fill="auto"/>
          </w:tcPr>
          <w:p w14:paraId="7451FA2A" w14:textId="77777777" w:rsidR="00524A5D" w:rsidRPr="0044437C" w:rsidRDefault="00000000">
            <w:pPr>
              <w:pStyle w:val="TAL"/>
              <w:keepNext w:val="0"/>
              <w:keepLines w:val="0"/>
            </w:pPr>
            <w:r w:rsidRPr="0044437C">
              <w:t>NPDCCH-ConfigDedicated-NB-DEFAULT</w:t>
            </w:r>
          </w:p>
        </w:tc>
        <w:tc>
          <w:tcPr>
            <w:tcW w:w="1811" w:type="dxa"/>
            <w:shd w:val="clear" w:color="auto" w:fill="auto"/>
          </w:tcPr>
          <w:p w14:paraId="07F72362" w14:textId="77777777" w:rsidR="00524A5D" w:rsidRPr="0044437C" w:rsidRDefault="00000000">
            <w:pPr>
              <w:pStyle w:val="TAL"/>
              <w:keepNext w:val="0"/>
              <w:keepLines w:val="0"/>
            </w:pPr>
            <w:r w:rsidRPr="0044437C">
              <w:t>See subclause 8.1.6.3 in 36.508</w:t>
            </w:r>
          </w:p>
        </w:tc>
        <w:tc>
          <w:tcPr>
            <w:tcW w:w="1134" w:type="dxa"/>
            <w:shd w:val="clear" w:color="auto" w:fill="auto"/>
          </w:tcPr>
          <w:p w14:paraId="2F151F79" w14:textId="77777777" w:rsidR="00524A5D" w:rsidRPr="0044437C" w:rsidRDefault="00524A5D">
            <w:pPr>
              <w:pStyle w:val="TAL"/>
              <w:keepNext w:val="0"/>
              <w:keepLines w:val="0"/>
            </w:pPr>
          </w:p>
        </w:tc>
      </w:tr>
      <w:tr w:rsidR="00524A5D" w:rsidRPr="0044437C" w14:paraId="044CDF53" w14:textId="77777777">
        <w:tblPrEx>
          <w:tblCellMar>
            <w:left w:w="108" w:type="dxa"/>
            <w:right w:w="108" w:type="dxa"/>
          </w:tblCellMar>
        </w:tblPrEx>
        <w:trPr>
          <w:jc w:val="center"/>
        </w:trPr>
        <w:tc>
          <w:tcPr>
            <w:tcW w:w="4535" w:type="dxa"/>
            <w:gridSpan w:val="2"/>
            <w:tcBorders>
              <w:bottom w:val="nil"/>
            </w:tcBorders>
            <w:shd w:val="clear" w:color="auto" w:fill="auto"/>
          </w:tcPr>
          <w:p w14:paraId="3E6092B5"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shd w:val="clear" w:color="auto" w:fill="auto"/>
          </w:tcPr>
          <w:p w14:paraId="19E8EC98"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shd w:val="clear" w:color="auto" w:fill="auto"/>
          </w:tcPr>
          <w:p w14:paraId="17C93799"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shd w:val="clear" w:color="auto" w:fill="auto"/>
          </w:tcPr>
          <w:p w14:paraId="1D669AC9" w14:textId="77777777" w:rsidR="00524A5D" w:rsidRPr="0044437C" w:rsidRDefault="00524A5D">
            <w:pPr>
              <w:pStyle w:val="TAL"/>
              <w:keepNext w:val="0"/>
              <w:keepLines w:val="0"/>
            </w:pPr>
          </w:p>
        </w:tc>
      </w:tr>
      <w:tr w:rsidR="00524A5D" w:rsidRPr="0044437C" w14:paraId="450EB316" w14:textId="77777777">
        <w:tblPrEx>
          <w:tblCellMar>
            <w:left w:w="108" w:type="dxa"/>
            <w:right w:w="108" w:type="dxa"/>
          </w:tblCellMar>
        </w:tblPrEx>
        <w:trPr>
          <w:jc w:val="center"/>
        </w:trPr>
        <w:tc>
          <w:tcPr>
            <w:tcW w:w="4535" w:type="dxa"/>
            <w:gridSpan w:val="2"/>
            <w:tcBorders>
              <w:bottom w:val="nil"/>
            </w:tcBorders>
            <w:shd w:val="clear" w:color="auto" w:fill="auto"/>
          </w:tcPr>
          <w:p w14:paraId="14201F83" w14:textId="77777777" w:rsidR="00524A5D" w:rsidRPr="0044437C" w:rsidRDefault="00000000">
            <w:pPr>
              <w:pStyle w:val="TAL"/>
              <w:keepNext w:val="0"/>
              <w:keepLines w:val="0"/>
            </w:pPr>
            <w:r w:rsidRPr="0044437C">
              <w:t xml:space="preserve">  uplinkPowerControlDedicated-r13</w:t>
            </w:r>
          </w:p>
        </w:tc>
        <w:tc>
          <w:tcPr>
            <w:tcW w:w="2267" w:type="dxa"/>
            <w:shd w:val="clear" w:color="auto" w:fill="auto"/>
          </w:tcPr>
          <w:p w14:paraId="2F65AC73" w14:textId="77777777" w:rsidR="00524A5D" w:rsidRPr="0044437C" w:rsidRDefault="00000000">
            <w:pPr>
              <w:pStyle w:val="TAL"/>
              <w:keepNext w:val="0"/>
              <w:keepLines w:val="0"/>
            </w:pPr>
            <w:r w:rsidRPr="0044437C">
              <w:t>UplinkPowerControlDedicated-NB-DEFAULT</w:t>
            </w:r>
          </w:p>
        </w:tc>
        <w:tc>
          <w:tcPr>
            <w:tcW w:w="1811" w:type="dxa"/>
            <w:shd w:val="clear" w:color="auto" w:fill="auto"/>
          </w:tcPr>
          <w:p w14:paraId="6A9572AB" w14:textId="77777777" w:rsidR="00524A5D" w:rsidRPr="0044437C" w:rsidRDefault="00000000">
            <w:pPr>
              <w:pStyle w:val="TAL"/>
              <w:keepNext w:val="0"/>
              <w:keepLines w:val="0"/>
            </w:pPr>
            <w:r w:rsidRPr="0044437C">
              <w:t>See subclause 8.1.6.3 in 36.508</w:t>
            </w:r>
          </w:p>
        </w:tc>
        <w:tc>
          <w:tcPr>
            <w:tcW w:w="1134" w:type="dxa"/>
            <w:shd w:val="clear" w:color="auto" w:fill="auto"/>
          </w:tcPr>
          <w:p w14:paraId="025D017C" w14:textId="77777777" w:rsidR="00524A5D" w:rsidRPr="0044437C" w:rsidRDefault="00524A5D">
            <w:pPr>
              <w:pStyle w:val="TAL"/>
              <w:keepNext w:val="0"/>
              <w:keepLines w:val="0"/>
            </w:pPr>
          </w:p>
        </w:tc>
      </w:tr>
      <w:tr w:rsidR="00524A5D" w:rsidRPr="0044437C" w14:paraId="395F1660" w14:textId="77777777">
        <w:tblPrEx>
          <w:tblCellMar>
            <w:left w:w="108" w:type="dxa"/>
            <w:right w:w="108" w:type="dxa"/>
          </w:tblCellMar>
        </w:tblPrEx>
        <w:trPr>
          <w:jc w:val="center"/>
        </w:trPr>
        <w:tc>
          <w:tcPr>
            <w:tcW w:w="4535" w:type="dxa"/>
            <w:gridSpan w:val="2"/>
            <w:tcBorders>
              <w:bottom w:val="nil"/>
            </w:tcBorders>
            <w:shd w:val="clear" w:color="auto" w:fill="auto"/>
          </w:tcPr>
          <w:p w14:paraId="5FF91FF2" w14:textId="77777777" w:rsidR="00524A5D" w:rsidRPr="0044437C" w:rsidRDefault="00000000">
            <w:pPr>
              <w:pStyle w:val="TAL"/>
              <w:keepNext w:val="0"/>
              <w:keepLines w:val="0"/>
            </w:pPr>
            <w:r w:rsidRPr="0044437C">
              <w:t>}</w:t>
            </w:r>
          </w:p>
        </w:tc>
        <w:tc>
          <w:tcPr>
            <w:tcW w:w="2267" w:type="dxa"/>
            <w:shd w:val="clear" w:color="auto" w:fill="auto"/>
          </w:tcPr>
          <w:p w14:paraId="734B664C" w14:textId="77777777" w:rsidR="00524A5D" w:rsidRPr="0044437C" w:rsidRDefault="00524A5D">
            <w:pPr>
              <w:pStyle w:val="TAL"/>
              <w:keepNext w:val="0"/>
              <w:keepLines w:val="0"/>
            </w:pPr>
          </w:p>
        </w:tc>
        <w:tc>
          <w:tcPr>
            <w:tcW w:w="1811" w:type="dxa"/>
            <w:shd w:val="clear" w:color="auto" w:fill="auto"/>
          </w:tcPr>
          <w:p w14:paraId="2EA05437" w14:textId="77777777" w:rsidR="00524A5D" w:rsidRPr="0044437C" w:rsidRDefault="00524A5D">
            <w:pPr>
              <w:pStyle w:val="TAL"/>
              <w:keepNext w:val="0"/>
              <w:keepLines w:val="0"/>
            </w:pPr>
          </w:p>
        </w:tc>
        <w:tc>
          <w:tcPr>
            <w:tcW w:w="1134" w:type="dxa"/>
            <w:shd w:val="clear" w:color="auto" w:fill="auto"/>
          </w:tcPr>
          <w:p w14:paraId="57CB9D51" w14:textId="77777777" w:rsidR="00524A5D" w:rsidRPr="0044437C" w:rsidRDefault="00524A5D">
            <w:pPr>
              <w:pStyle w:val="TAL"/>
              <w:keepNext w:val="0"/>
              <w:keepLines w:val="0"/>
            </w:pPr>
          </w:p>
        </w:tc>
      </w:tr>
      <w:tr w:rsidR="00524A5D" w:rsidRPr="0044437C" w14:paraId="26EF9AC2" w14:textId="77777777">
        <w:trPr>
          <w:gridBefore w:val="1"/>
          <w:wBefore w:w="9" w:type="dxa"/>
          <w:jc w:val="center"/>
        </w:trPr>
        <w:tc>
          <w:tcPr>
            <w:tcW w:w="9738" w:type="dxa"/>
            <w:gridSpan w:val="4"/>
          </w:tcPr>
          <w:p w14:paraId="0FEA3493"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7EE78541" w14:textId="77777777" w:rsidR="00380506" w:rsidRPr="0044437C" w:rsidRDefault="00380506" w:rsidP="00380506"/>
    <w:p w14:paraId="5110D686" w14:textId="43D2893B" w:rsidR="00524A5D" w:rsidRPr="0044437C" w:rsidRDefault="00000000">
      <w:pPr>
        <w:pStyle w:val="TH"/>
      </w:pPr>
      <w:r w:rsidRPr="0044437C">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1708E2D8" w14:textId="77777777">
        <w:trPr>
          <w:gridBefore w:val="1"/>
          <w:wBefore w:w="9" w:type="dxa"/>
          <w:jc w:val="center"/>
        </w:trPr>
        <w:tc>
          <w:tcPr>
            <w:tcW w:w="9738" w:type="dxa"/>
            <w:gridSpan w:val="4"/>
          </w:tcPr>
          <w:p w14:paraId="0E02A88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5814E8CA" w14:textId="77777777">
        <w:tblPrEx>
          <w:tblCellMar>
            <w:left w:w="108" w:type="dxa"/>
            <w:right w:w="108" w:type="dxa"/>
          </w:tblCellMar>
        </w:tblPrEx>
        <w:trPr>
          <w:jc w:val="center"/>
        </w:trPr>
        <w:tc>
          <w:tcPr>
            <w:tcW w:w="4535" w:type="dxa"/>
            <w:gridSpan w:val="2"/>
            <w:shd w:val="clear" w:color="auto" w:fill="auto"/>
          </w:tcPr>
          <w:p w14:paraId="4AF34618" w14:textId="77777777" w:rsidR="00524A5D" w:rsidRPr="0044437C" w:rsidRDefault="00000000">
            <w:pPr>
              <w:pStyle w:val="TAH"/>
              <w:keepNext w:val="0"/>
              <w:keepLines w:val="0"/>
            </w:pPr>
            <w:r w:rsidRPr="0044437C">
              <w:t>Information Element</w:t>
            </w:r>
          </w:p>
        </w:tc>
        <w:tc>
          <w:tcPr>
            <w:tcW w:w="2267" w:type="dxa"/>
            <w:shd w:val="clear" w:color="auto" w:fill="auto"/>
          </w:tcPr>
          <w:p w14:paraId="71D4E773" w14:textId="77777777" w:rsidR="00524A5D" w:rsidRPr="0044437C" w:rsidRDefault="00000000">
            <w:pPr>
              <w:pStyle w:val="TAH"/>
              <w:keepNext w:val="0"/>
              <w:keepLines w:val="0"/>
            </w:pPr>
            <w:r w:rsidRPr="0044437C">
              <w:t>Value/remark</w:t>
            </w:r>
          </w:p>
        </w:tc>
        <w:tc>
          <w:tcPr>
            <w:tcW w:w="1811" w:type="dxa"/>
            <w:shd w:val="clear" w:color="auto" w:fill="auto"/>
          </w:tcPr>
          <w:p w14:paraId="0FC013BA" w14:textId="77777777" w:rsidR="00524A5D" w:rsidRPr="0044437C" w:rsidRDefault="00000000">
            <w:pPr>
              <w:pStyle w:val="TAH"/>
              <w:keepNext w:val="0"/>
              <w:keepLines w:val="0"/>
            </w:pPr>
            <w:r w:rsidRPr="0044437C">
              <w:t>Comment</w:t>
            </w:r>
          </w:p>
        </w:tc>
        <w:tc>
          <w:tcPr>
            <w:tcW w:w="1134" w:type="dxa"/>
            <w:shd w:val="clear" w:color="auto" w:fill="auto"/>
          </w:tcPr>
          <w:p w14:paraId="56C17E3E" w14:textId="77777777" w:rsidR="00524A5D" w:rsidRPr="0044437C" w:rsidRDefault="00000000">
            <w:pPr>
              <w:pStyle w:val="TAH"/>
              <w:keepNext w:val="0"/>
              <w:keepLines w:val="0"/>
            </w:pPr>
            <w:r w:rsidRPr="0044437C">
              <w:t>Condition</w:t>
            </w:r>
          </w:p>
        </w:tc>
      </w:tr>
      <w:tr w:rsidR="00524A5D" w:rsidRPr="0044437C" w14:paraId="3CA7BC1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3533662C" w14:textId="77777777" w:rsidR="00524A5D" w:rsidRPr="0044437C" w:rsidRDefault="00000000">
            <w:pPr>
              <w:pStyle w:val="TAL"/>
              <w:keepNext w:val="0"/>
              <w:keepLines w:val="0"/>
            </w:pPr>
            <w:r w:rsidRPr="0044437C">
              <w:t>NPDCCH-ConfigDedicated-NB-DEFAULT ::= SEQUENCE {</w:t>
            </w:r>
          </w:p>
        </w:tc>
        <w:tc>
          <w:tcPr>
            <w:tcW w:w="2267" w:type="dxa"/>
            <w:shd w:val="clear" w:color="auto" w:fill="auto"/>
          </w:tcPr>
          <w:p w14:paraId="0FE38931" w14:textId="77777777" w:rsidR="00524A5D" w:rsidRPr="0044437C" w:rsidRDefault="00524A5D">
            <w:pPr>
              <w:pStyle w:val="TAL"/>
              <w:keepNext w:val="0"/>
              <w:keepLines w:val="0"/>
            </w:pPr>
          </w:p>
        </w:tc>
        <w:tc>
          <w:tcPr>
            <w:tcW w:w="1811" w:type="dxa"/>
            <w:shd w:val="clear" w:color="auto" w:fill="auto"/>
          </w:tcPr>
          <w:p w14:paraId="2712E329" w14:textId="77777777" w:rsidR="00524A5D" w:rsidRPr="0044437C" w:rsidRDefault="00524A5D">
            <w:pPr>
              <w:pStyle w:val="TAL"/>
              <w:keepNext w:val="0"/>
              <w:keepLines w:val="0"/>
            </w:pPr>
          </w:p>
        </w:tc>
        <w:tc>
          <w:tcPr>
            <w:tcW w:w="1134" w:type="dxa"/>
            <w:shd w:val="clear" w:color="auto" w:fill="auto"/>
          </w:tcPr>
          <w:p w14:paraId="1AA164E1" w14:textId="77777777" w:rsidR="00524A5D" w:rsidRPr="0044437C" w:rsidRDefault="00524A5D">
            <w:pPr>
              <w:pStyle w:val="TAL"/>
              <w:keepNext w:val="0"/>
              <w:keepLines w:val="0"/>
            </w:pPr>
          </w:p>
        </w:tc>
      </w:tr>
      <w:tr w:rsidR="00524A5D" w:rsidRPr="0044437C" w14:paraId="42B52498" w14:textId="77777777">
        <w:tblPrEx>
          <w:tblCellMar>
            <w:left w:w="108" w:type="dxa"/>
            <w:right w:w="108" w:type="dxa"/>
          </w:tblCellMar>
        </w:tblPrEx>
        <w:trPr>
          <w:jc w:val="center"/>
        </w:trPr>
        <w:tc>
          <w:tcPr>
            <w:tcW w:w="4535" w:type="dxa"/>
            <w:gridSpan w:val="2"/>
            <w:tcBorders>
              <w:bottom w:val="nil"/>
            </w:tcBorders>
            <w:shd w:val="clear" w:color="auto" w:fill="auto"/>
          </w:tcPr>
          <w:p w14:paraId="09E6B816" w14:textId="77777777" w:rsidR="00524A5D" w:rsidRPr="0044437C" w:rsidRDefault="00000000">
            <w:pPr>
              <w:pStyle w:val="TAL"/>
              <w:keepNext w:val="0"/>
              <w:keepLines w:val="0"/>
            </w:pPr>
            <w:r w:rsidRPr="0044437C">
              <w:t xml:space="preserve">  npdcch-NumRepetitions-r13</w:t>
            </w:r>
          </w:p>
        </w:tc>
        <w:tc>
          <w:tcPr>
            <w:tcW w:w="2267" w:type="dxa"/>
            <w:shd w:val="clear" w:color="auto" w:fill="auto"/>
          </w:tcPr>
          <w:p w14:paraId="7330EAA6" w14:textId="77777777" w:rsidR="00524A5D" w:rsidRPr="0044437C" w:rsidRDefault="00000000">
            <w:pPr>
              <w:pStyle w:val="TAL"/>
              <w:keepNext w:val="0"/>
              <w:keepLines w:val="0"/>
            </w:pPr>
            <w:r w:rsidRPr="0044437C">
              <w:t>R8</w:t>
            </w:r>
          </w:p>
        </w:tc>
        <w:tc>
          <w:tcPr>
            <w:tcW w:w="1811" w:type="dxa"/>
            <w:shd w:val="clear" w:color="auto" w:fill="auto"/>
          </w:tcPr>
          <w:p w14:paraId="36A6C729" w14:textId="77777777" w:rsidR="00524A5D" w:rsidRPr="0044437C" w:rsidRDefault="00524A5D">
            <w:pPr>
              <w:pStyle w:val="TAL"/>
              <w:keepNext w:val="0"/>
              <w:keepLines w:val="0"/>
            </w:pPr>
          </w:p>
        </w:tc>
        <w:tc>
          <w:tcPr>
            <w:tcW w:w="1134" w:type="dxa"/>
            <w:shd w:val="clear" w:color="auto" w:fill="auto"/>
          </w:tcPr>
          <w:p w14:paraId="37333641" w14:textId="77777777" w:rsidR="00524A5D" w:rsidRPr="0044437C" w:rsidRDefault="00524A5D">
            <w:pPr>
              <w:pStyle w:val="TAL"/>
              <w:keepNext w:val="0"/>
              <w:keepLines w:val="0"/>
            </w:pPr>
          </w:p>
        </w:tc>
      </w:tr>
      <w:tr w:rsidR="00524A5D" w:rsidRPr="0044437C" w14:paraId="5956D372" w14:textId="77777777">
        <w:tblPrEx>
          <w:tblCellMar>
            <w:left w:w="108" w:type="dxa"/>
            <w:right w:w="108" w:type="dxa"/>
          </w:tblCellMar>
        </w:tblPrEx>
        <w:trPr>
          <w:jc w:val="center"/>
        </w:trPr>
        <w:tc>
          <w:tcPr>
            <w:tcW w:w="4535" w:type="dxa"/>
            <w:gridSpan w:val="2"/>
            <w:tcBorders>
              <w:bottom w:val="nil"/>
            </w:tcBorders>
            <w:shd w:val="clear" w:color="auto" w:fill="auto"/>
          </w:tcPr>
          <w:p w14:paraId="3A49B1E9" w14:textId="77777777" w:rsidR="00524A5D" w:rsidRPr="0044437C" w:rsidRDefault="00000000">
            <w:pPr>
              <w:pStyle w:val="TAL"/>
              <w:keepNext w:val="0"/>
              <w:keepLines w:val="0"/>
            </w:pPr>
            <w:r w:rsidRPr="0044437C">
              <w:t xml:space="preserve">  npdcch-StartSF-USS-r13</w:t>
            </w:r>
          </w:p>
        </w:tc>
        <w:tc>
          <w:tcPr>
            <w:tcW w:w="2267" w:type="dxa"/>
            <w:shd w:val="clear" w:color="auto" w:fill="auto"/>
          </w:tcPr>
          <w:p w14:paraId="383B178E" w14:textId="77777777" w:rsidR="00524A5D" w:rsidRPr="0044437C" w:rsidRDefault="00000000">
            <w:pPr>
              <w:pStyle w:val="TAL"/>
              <w:keepNext w:val="0"/>
              <w:keepLines w:val="0"/>
            </w:pPr>
            <w:r w:rsidRPr="0044437C">
              <w:t>V1.5</w:t>
            </w:r>
          </w:p>
        </w:tc>
        <w:tc>
          <w:tcPr>
            <w:tcW w:w="1811" w:type="dxa"/>
            <w:shd w:val="clear" w:color="auto" w:fill="auto"/>
          </w:tcPr>
          <w:p w14:paraId="4E03693E" w14:textId="77777777" w:rsidR="00524A5D" w:rsidRPr="0044437C" w:rsidRDefault="00524A5D">
            <w:pPr>
              <w:pStyle w:val="TAL"/>
              <w:keepNext w:val="0"/>
              <w:keepLines w:val="0"/>
            </w:pPr>
          </w:p>
        </w:tc>
        <w:tc>
          <w:tcPr>
            <w:tcW w:w="1134" w:type="dxa"/>
            <w:shd w:val="clear" w:color="auto" w:fill="auto"/>
          </w:tcPr>
          <w:p w14:paraId="73E95460" w14:textId="77777777" w:rsidR="00524A5D" w:rsidRPr="0044437C" w:rsidRDefault="00524A5D">
            <w:pPr>
              <w:pStyle w:val="TAL"/>
              <w:keepNext w:val="0"/>
              <w:keepLines w:val="0"/>
            </w:pPr>
          </w:p>
        </w:tc>
      </w:tr>
      <w:tr w:rsidR="00524A5D" w:rsidRPr="0044437C"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72FA9DE5"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3884019"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6D0FB3C1"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FE78E" w14:textId="77777777" w:rsidR="00524A5D" w:rsidRPr="0044437C" w:rsidRDefault="00524A5D">
            <w:pPr>
              <w:pStyle w:val="TAL"/>
              <w:keepNext w:val="0"/>
              <w:keepLines w:val="0"/>
            </w:pPr>
          </w:p>
        </w:tc>
      </w:tr>
    </w:tbl>
    <w:p w14:paraId="3417B577" w14:textId="77777777" w:rsidR="00380506" w:rsidRPr="0044437C" w:rsidRDefault="00380506" w:rsidP="00380506">
      <w:pPr>
        <w:rPr>
          <w:lang w:eastAsia="zh-TW"/>
        </w:rPr>
      </w:pPr>
    </w:p>
    <w:p w14:paraId="0C995639" w14:textId="2D209F1E" w:rsidR="00380506" w:rsidRPr="0044437C" w:rsidRDefault="00380506" w:rsidP="00380506">
      <w:pPr>
        <w:pStyle w:val="TH"/>
      </w:pPr>
      <w:r w:rsidRPr="0044437C">
        <w:t>Table 8.3.1.1.3.4.3-3: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C9420BA"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8D80D3" w14:textId="77777777" w:rsidR="00380506" w:rsidRPr="0044437C" w:rsidRDefault="00380506" w:rsidP="00562FA4">
            <w:pPr>
              <w:pStyle w:val="TAL"/>
              <w:keepNext w:val="0"/>
              <w:keepLines w:val="0"/>
            </w:pPr>
            <w:r w:rsidRPr="0044437C">
              <w:t>Derivation Path: 36.508 Table 8.1.3.6.1.2-2</w:t>
            </w:r>
          </w:p>
        </w:tc>
      </w:tr>
      <w:tr w:rsidR="00380506" w:rsidRPr="0044437C" w14:paraId="7EFEC247"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9B865FF" w14:textId="77777777" w:rsidR="00380506" w:rsidRPr="0044437C" w:rsidRDefault="00380506" w:rsidP="00562FA4">
            <w:pPr>
              <w:pStyle w:val="TAH"/>
            </w:pPr>
            <w:r w:rsidRPr="0044437C">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722DCD16" w14:textId="77777777" w:rsidR="00380506" w:rsidRPr="0044437C" w:rsidRDefault="00380506" w:rsidP="00562FA4">
            <w:pPr>
              <w:pStyle w:val="TAH"/>
            </w:pPr>
            <w:r w:rsidRPr="0044437C">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221C2F2" w14:textId="77777777" w:rsidR="00380506" w:rsidRPr="0044437C" w:rsidRDefault="00380506" w:rsidP="00562FA4">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44437C" w:rsidRDefault="00380506" w:rsidP="00562FA4">
            <w:pPr>
              <w:pStyle w:val="TAH"/>
            </w:pPr>
            <w:r w:rsidRPr="0044437C">
              <w:t>Condition</w:t>
            </w:r>
          </w:p>
        </w:tc>
      </w:tr>
      <w:tr w:rsidR="00380506" w:rsidRPr="0044437C" w14:paraId="13666303"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0E702963"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48141C57" w14:textId="57850914" w:rsidR="00380506" w:rsidRPr="0044437C" w:rsidRDefault="00380506" w:rsidP="00562FA4">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shd w:val="clear" w:color="auto" w:fill="auto"/>
            <w:noWrap/>
            <w:vAlign w:val="center"/>
          </w:tcPr>
          <w:p w14:paraId="46901271"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202054EA" w14:textId="77777777" w:rsidR="00380506" w:rsidRPr="0044437C" w:rsidRDefault="00380506" w:rsidP="00562FA4">
            <w:pPr>
              <w:pStyle w:val="TAC"/>
            </w:pPr>
            <w:r w:rsidRPr="0044437C">
              <w:t>For Test Number 1</w:t>
            </w:r>
          </w:p>
        </w:tc>
      </w:tr>
    </w:tbl>
    <w:p w14:paraId="4FA33361" w14:textId="77777777" w:rsidR="00524A5D" w:rsidRPr="0044437C" w:rsidRDefault="00524A5D">
      <w:pPr>
        <w:rPr>
          <w:lang w:eastAsia="zh-TW"/>
        </w:rPr>
      </w:pPr>
    </w:p>
    <w:p w14:paraId="42F6E847" w14:textId="77777777" w:rsidR="00524A5D" w:rsidRPr="0044437C" w:rsidRDefault="00000000">
      <w:pPr>
        <w:pStyle w:val="H6"/>
        <w:rPr>
          <w:snapToGrid w:val="0"/>
          <w:kern w:val="2"/>
        </w:rPr>
      </w:pPr>
      <w:r w:rsidRPr="0044437C">
        <w:rPr>
          <w:snapToGrid w:val="0"/>
          <w:kern w:val="2"/>
        </w:rPr>
        <w:t>8.3.1.1.3.5</w:t>
      </w:r>
      <w:r w:rsidRPr="0044437C">
        <w:rPr>
          <w:snapToGrid w:val="0"/>
          <w:kern w:val="2"/>
        </w:rPr>
        <w:tab/>
        <w:t>Test requirement</w:t>
      </w:r>
    </w:p>
    <w:p w14:paraId="1539D60B" w14:textId="77777777" w:rsidR="00524A5D" w:rsidRPr="0044437C" w:rsidRDefault="00000000">
      <w:r w:rsidRPr="0044437C">
        <w:t>Table 8.3.1.1.3</w:t>
      </w:r>
      <w:r w:rsidRPr="0044437C">
        <w:rPr>
          <w:lang w:eastAsia="zh-TW"/>
        </w:rPr>
        <w:t>.3</w:t>
      </w:r>
      <w:r w:rsidRPr="0044437C">
        <w:t>-1 defines the primary level settings.</w:t>
      </w:r>
    </w:p>
    <w:p w14:paraId="66D52D33" w14:textId="77777777" w:rsidR="00524A5D" w:rsidRPr="0044437C" w:rsidRDefault="00000000">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8.3.1.1.3.</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1B33E920" w14:textId="77777777" w:rsidR="00524A5D" w:rsidRPr="0044437C" w:rsidRDefault="00000000">
      <w:pPr>
        <w:pStyle w:val="TH"/>
      </w:pPr>
      <w:r w:rsidRPr="0044437C">
        <w:t>Table 8.3.1.1.3.</w:t>
      </w:r>
      <w:r w:rsidRPr="0044437C">
        <w:rPr>
          <w:lang w:eastAsia="zh-TW"/>
        </w:rPr>
        <w:t>5</w:t>
      </w:r>
      <w:r w:rsidRPr="0044437C">
        <w:t>-</w:t>
      </w:r>
      <w:r w:rsidRPr="0044437C">
        <w:rPr>
          <w:lang w:eastAsia="zh-TW"/>
        </w:rPr>
        <w:t>1</w:t>
      </w:r>
      <w:r w:rsidRPr="0044437C">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44437C" w:rsidRDefault="00000000">
            <w:pPr>
              <w:keepNext/>
              <w:keepLines/>
              <w:spacing w:after="0"/>
              <w:jc w:val="center"/>
              <w:rPr>
                <w:rFonts w:ascii="Arial" w:hAnsi="Arial" w:cs="Arial"/>
                <w:b/>
                <w:kern w:val="2"/>
                <w:sz w:val="18"/>
              </w:rPr>
            </w:pPr>
            <w:bookmarkStart w:id="2176" w:name="MCCQCTEMPBM_00000570"/>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7AF759A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44437C" w:rsidRDefault="00524A5D">
            <w:pPr>
              <w:keepNext/>
              <w:keepLines/>
              <w:spacing w:after="0"/>
              <w:jc w:val="center"/>
              <w:rPr>
                <w:rFonts w:ascii="Arial" w:hAnsi="Arial" w:cs="Arial"/>
                <w:b/>
                <w:kern w:val="2"/>
                <w:sz w:val="18"/>
              </w:rPr>
            </w:pPr>
          </w:p>
        </w:tc>
      </w:tr>
      <w:tr w:rsidR="00524A5D" w:rsidRPr="0044437C"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44437C" w:rsidRDefault="00000000" w:rsidP="00F617FE">
            <w:pPr>
              <w:pStyle w:val="TAC"/>
            </w:pPr>
            <w:r w:rsidRPr="0044437C">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64236616" w:rsidR="00524A5D" w:rsidRPr="0044437C" w:rsidRDefault="00000000" w:rsidP="00F617FE">
            <w:pPr>
              <w:pStyle w:val="TAC"/>
            </w:pPr>
            <w:r w:rsidRPr="0044437C">
              <w:t>10.</w:t>
            </w:r>
            <w:r w:rsidR="00A00036" w:rsidRPr="0044437C">
              <w:t>3</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NB2</w:t>
            </w:r>
          </w:p>
        </w:tc>
      </w:tr>
      <w:bookmarkEnd w:id="2176"/>
    </w:tbl>
    <w:p w14:paraId="0A799271" w14:textId="77777777" w:rsidR="00524A5D" w:rsidRPr="0044437C" w:rsidRDefault="00524A5D"/>
    <w:p w14:paraId="74F3ADCC" w14:textId="77777777" w:rsidR="00524A5D" w:rsidRPr="0044437C" w:rsidRDefault="00000000">
      <w:pPr>
        <w:pStyle w:val="Heading4"/>
      </w:pPr>
      <w:bookmarkStart w:id="2177" w:name="_Toc31649"/>
      <w:bookmarkStart w:id="2178" w:name="_Toc10396"/>
      <w:bookmarkStart w:id="2179" w:name="_Toc206"/>
      <w:bookmarkStart w:id="2180" w:name="_Toc11423"/>
      <w:bookmarkStart w:id="2181" w:name="_Toc194571921"/>
      <w:r w:rsidRPr="0044437C">
        <w:t>8.3.1.2</w:t>
      </w:r>
      <w:r w:rsidRPr="0044437C">
        <w:tab/>
        <w:t>NPDCCH</w:t>
      </w:r>
      <w:bookmarkEnd w:id="2177"/>
      <w:bookmarkEnd w:id="2178"/>
      <w:bookmarkEnd w:id="2179"/>
      <w:bookmarkEnd w:id="2180"/>
      <w:bookmarkEnd w:id="2181"/>
    </w:p>
    <w:p w14:paraId="435F6684" w14:textId="77777777" w:rsidR="00524A5D" w:rsidRPr="0044437C" w:rsidRDefault="00000000">
      <w:pPr>
        <w:rPr>
          <w:rFonts w:eastAsia="MS Mincho"/>
        </w:rPr>
      </w:pPr>
      <w:r w:rsidRPr="0044437C">
        <w:t>The parameters specified in Table 8.3.1.2-1 and 8.3.1.2-2 are valid for all half-duplex FDD tests unless otherwise stated.</w:t>
      </w:r>
    </w:p>
    <w:p w14:paraId="3DECB616" w14:textId="77777777" w:rsidR="00524A5D" w:rsidRPr="0044437C" w:rsidRDefault="00000000">
      <w:pPr>
        <w:pStyle w:val="TH"/>
      </w:pPr>
      <w:r w:rsidRPr="0044437C">
        <w:lastRenderedPageBreak/>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7CF12B6C" w14:textId="77777777">
        <w:trPr>
          <w:jc w:val="center"/>
        </w:trPr>
        <w:tc>
          <w:tcPr>
            <w:tcW w:w="2887" w:type="dxa"/>
            <w:tcBorders>
              <w:bottom w:val="nil"/>
            </w:tcBorders>
            <w:vAlign w:val="center"/>
          </w:tcPr>
          <w:p w14:paraId="3D12458E" w14:textId="77777777" w:rsidR="00524A5D" w:rsidRPr="0044437C" w:rsidRDefault="00000000">
            <w:pPr>
              <w:pStyle w:val="TAH"/>
              <w:rPr>
                <w:rFonts w:eastAsia="?? ??" w:cs="Arial"/>
              </w:rPr>
            </w:pPr>
            <w:r w:rsidRPr="0044437C">
              <w:rPr>
                <w:rFonts w:eastAsia="?? ??" w:cs="Arial"/>
              </w:rPr>
              <w:t>Parameter</w:t>
            </w:r>
          </w:p>
        </w:tc>
        <w:tc>
          <w:tcPr>
            <w:tcW w:w="1441" w:type="dxa"/>
            <w:tcBorders>
              <w:bottom w:val="nil"/>
            </w:tcBorders>
            <w:vAlign w:val="center"/>
          </w:tcPr>
          <w:p w14:paraId="01033115" w14:textId="77777777" w:rsidR="00524A5D" w:rsidRPr="0044437C" w:rsidRDefault="00000000">
            <w:pPr>
              <w:pStyle w:val="TAH"/>
              <w:rPr>
                <w:rFonts w:cs="Arial"/>
              </w:rPr>
            </w:pPr>
            <w:r w:rsidRPr="0044437C">
              <w:rPr>
                <w:rFonts w:cs="Arial"/>
              </w:rPr>
              <w:t>Unit</w:t>
            </w:r>
          </w:p>
        </w:tc>
        <w:tc>
          <w:tcPr>
            <w:tcW w:w="1559" w:type="dxa"/>
            <w:tcBorders>
              <w:bottom w:val="nil"/>
            </w:tcBorders>
            <w:vAlign w:val="center"/>
          </w:tcPr>
          <w:p w14:paraId="727E9398" w14:textId="77777777" w:rsidR="00524A5D" w:rsidRPr="0044437C" w:rsidRDefault="00000000">
            <w:pPr>
              <w:pStyle w:val="TAH"/>
              <w:rPr>
                <w:rFonts w:eastAsia="?? ??" w:cs="Arial"/>
              </w:rPr>
            </w:pPr>
            <w:r w:rsidRPr="0044437C">
              <w:rPr>
                <w:rFonts w:eastAsia="?? ??" w:cs="Arial"/>
              </w:rPr>
              <w:t>Single antenna port</w:t>
            </w:r>
          </w:p>
        </w:tc>
      </w:tr>
      <w:tr w:rsidR="00524A5D" w:rsidRPr="0044437C" w14:paraId="32C1FB6E" w14:textId="77777777">
        <w:trPr>
          <w:cantSplit/>
          <w:jc w:val="center"/>
        </w:trPr>
        <w:tc>
          <w:tcPr>
            <w:tcW w:w="2887" w:type="dxa"/>
            <w:vAlign w:val="center"/>
          </w:tcPr>
          <w:p w14:paraId="4B1BC7B1" w14:textId="77777777" w:rsidR="00524A5D" w:rsidRPr="0044437C" w:rsidRDefault="00000000">
            <w:pPr>
              <w:pStyle w:val="TAC"/>
              <w:rPr>
                <w:rFonts w:cs="Arial"/>
              </w:rPr>
            </w:pPr>
            <w:r w:rsidRPr="0044437C">
              <w:rPr>
                <w:rFonts w:cs="Arial"/>
              </w:rPr>
              <w:t>Narrowband physical layer Cell ID</w:t>
            </w:r>
          </w:p>
        </w:tc>
        <w:tc>
          <w:tcPr>
            <w:tcW w:w="1441" w:type="dxa"/>
            <w:vAlign w:val="center"/>
          </w:tcPr>
          <w:p w14:paraId="03C8BC14" w14:textId="77777777" w:rsidR="00524A5D" w:rsidRPr="0044437C" w:rsidRDefault="00524A5D">
            <w:pPr>
              <w:pStyle w:val="TAC"/>
              <w:rPr>
                <w:rFonts w:eastAsia="?? ??" w:cs="v5.0.0"/>
              </w:rPr>
            </w:pPr>
          </w:p>
        </w:tc>
        <w:tc>
          <w:tcPr>
            <w:tcW w:w="1559" w:type="dxa"/>
            <w:vAlign w:val="center"/>
          </w:tcPr>
          <w:p w14:paraId="46E3F886" w14:textId="77777777" w:rsidR="00524A5D" w:rsidRPr="0044437C" w:rsidRDefault="00000000">
            <w:pPr>
              <w:pStyle w:val="TAC"/>
              <w:rPr>
                <w:rFonts w:eastAsia="?? ??" w:cs="v5.0.0"/>
              </w:rPr>
            </w:pPr>
            <w:r w:rsidRPr="0044437C">
              <w:rPr>
                <w:rFonts w:eastAsia="?? ??" w:cs="v5.0.0"/>
              </w:rPr>
              <w:t>0</w:t>
            </w:r>
          </w:p>
        </w:tc>
      </w:tr>
      <w:tr w:rsidR="00524A5D" w:rsidRPr="0044437C" w14:paraId="577EA1AB" w14:textId="77777777">
        <w:trPr>
          <w:cantSplit/>
          <w:jc w:val="center"/>
        </w:trPr>
        <w:tc>
          <w:tcPr>
            <w:tcW w:w="2887" w:type="dxa"/>
            <w:vAlign w:val="center"/>
          </w:tcPr>
          <w:p w14:paraId="56D78121" w14:textId="77777777" w:rsidR="00524A5D" w:rsidRPr="0044437C" w:rsidRDefault="00000000">
            <w:pPr>
              <w:pStyle w:val="TAC"/>
              <w:rPr>
                <w:rFonts w:cs="v5.0.0"/>
              </w:rPr>
            </w:pPr>
            <w:r w:rsidRPr="0044437C">
              <w:rPr>
                <w:rFonts w:cs="Arial"/>
                <w:position w:val="-12"/>
              </w:rPr>
              <w:object w:dxaOrig="384" w:dyaOrig="336" w14:anchorId="2CA9D800">
                <v:shape id="_x0000_i1088" type="#_x0000_t75" style="width:18.25pt;height:17.75pt" o:ole="">
                  <v:imagedata r:id="rId124" o:title=""/>
                </v:shape>
                <o:OLEObject Type="Embed" ProgID="Equation.3" ShapeID="_x0000_i1088" DrawAspect="Content" ObjectID="_1813331081" r:id="rId125"/>
              </w:object>
            </w:r>
            <w:r w:rsidRPr="0044437C">
              <w:rPr>
                <w:rFonts w:cs="Arial"/>
              </w:rPr>
              <w:t>at antenna port</w:t>
            </w:r>
          </w:p>
        </w:tc>
        <w:tc>
          <w:tcPr>
            <w:tcW w:w="1441" w:type="dxa"/>
            <w:vAlign w:val="center"/>
          </w:tcPr>
          <w:p w14:paraId="2481A47C" w14:textId="77777777" w:rsidR="00524A5D" w:rsidRPr="0044437C" w:rsidRDefault="00000000">
            <w:pPr>
              <w:pStyle w:val="TAC"/>
              <w:rPr>
                <w:rFonts w:eastAsia="?? ??" w:cs="v5.0.0"/>
              </w:rPr>
            </w:pPr>
            <w:r w:rsidRPr="0044437C">
              <w:rPr>
                <w:rFonts w:eastAsia="?? ??" w:cs="Arial"/>
              </w:rPr>
              <w:t>dBm/15kHz</w:t>
            </w:r>
          </w:p>
        </w:tc>
        <w:tc>
          <w:tcPr>
            <w:tcW w:w="1559" w:type="dxa"/>
            <w:vAlign w:val="center"/>
          </w:tcPr>
          <w:p w14:paraId="1C8FE631" w14:textId="77777777" w:rsidR="00524A5D" w:rsidRPr="0044437C" w:rsidRDefault="00000000">
            <w:pPr>
              <w:pStyle w:val="TAC"/>
              <w:rPr>
                <w:rFonts w:eastAsia="?? ??" w:cs="v5.0.0"/>
              </w:rPr>
            </w:pPr>
            <w:r w:rsidRPr="0044437C">
              <w:rPr>
                <w:rFonts w:eastAsia="?? ??" w:cs="v5.0.0"/>
              </w:rPr>
              <w:t>-98</w:t>
            </w:r>
          </w:p>
        </w:tc>
      </w:tr>
      <w:tr w:rsidR="00524A5D" w:rsidRPr="0044437C" w14:paraId="59193BFD" w14:textId="77777777">
        <w:trPr>
          <w:cantSplit/>
          <w:jc w:val="center"/>
        </w:trPr>
        <w:tc>
          <w:tcPr>
            <w:tcW w:w="2887" w:type="dxa"/>
            <w:vAlign w:val="center"/>
          </w:tcPr>
          <w:p w14:paraId="300CFBFB" w14:textId="77777777" w:rsidR="00524A5D" w:rsidRPr="0044437C" w:rsidRDefault="00000000">
            <w:pPr>
              <w:pStyle w:val="TAC"/>
              <w:rPr>
                <w:rFonts w:cs="v5.0.0"/>
              </w:rPr>
            </w:pPr>
            <w:r w:rsidRPr="0044437C">
              <w:rPr>
                <w:rFonts w:cs="v5.0.0"/>
              </w:rPr>
              <w:t>Cyclic prefix</w:t>
            </w:r>
          </w:p>
        </w:tc>
        <w:tc>
          <w:tcPr>
            <w:tcW w:w="1441" w:type="dxa"/>
            <w:vAlign w:val="center"/>
          </w:tcPr>
          <w:p w14:paraId="7D2BA45F" w14:textId="77777777" w:rsidR="00524A5D" w:rsidRPr="0044437C" w:rsidRDefault="00524A5D">
            <w:pPr>
              <w:pStyle w:val="TAC"/>
              <w:rPr>
                <w:rFonts w:eastAsia="?? ??" w:cs="v5.0.0"/>
              </w:rPr>
            </w:pPr>
          </w:p>
        </w:tc>
        <w:tc>
          <w:tcPr>
            <w:tcW w:w="1559" w:type="dxa"/>
            <w:vAlign w:val="center"/>
          </w:tcPr>
          <w:p w14:paraId="0E4DC8B3" w14:textId="77777777" w:rsidR="00524A5D" w:rsidRPr="0044437C" w:rsidRDefault="00000000">
            <w:pPr>
              <w:pStyle w:val="TAC"/>
              <w:rPr>
                <w:rFonts w:eastAsia="?? ??" w:cs="v5.0.0"/>
              </w:rPr>
            </w:pPr>
            <w:r w:rsidRPr="0044437C">
              <w:rPr>
                <w:rFonts w:eastAsia="?? ??" w:cs="v5.0.0"/>
              </w:rPr>
              <w:t>Normal</w:t>
            </w:r>
          </w:p>
        </w:tc>
      </w:tr>
      <w:tr w:rsidR="00524A5D" w:rsidRPr="0044437C" w14:paraId="51509B6F" w14:textId="77777777">
        <w:trPr>
          <w:cantSplit/>
          <w:jc w:val="center"/>
        </w:trPr>
        <w:tc>
          <w:tcPr>
            <w:tcW w:w="2887" w:type="dxa"/>
            <w:vAlign w:val="center"/>
          </w:tcPr>
          <w:p w14:paraId="381F4542" w14:textId="77777777" w:rsidR="00524A5D" w:rsidRPr="0044437C" w:rsidRDefault="00000000">
            <w:pPr>
              <w:pStyle w:val="TAC"/>
              <w:rPr>
                <w:rFonts w:cs="v5.0.0"/>
              </w:rPr>
            </w:pPr>
            <w:r w:rsidRPr="0044437C">
              <w:rPr>
                <w:rFonts w:cs="v5.0.0"/>
                <w:lang w:eastAsia="ko-KR"/>
              </w:rPr>
              <w:t xml:space="preserve">Maximum number of repetitions </w:t>
            </w:r>
            <w:r w:rsidRPr="0044437C">
              <w:rPr>
                <w:rFonts w:cs="v5.0.0"/>
                <w:lang w:eastAsia="ko-KR"/>
              </w:rPr>
              <w:object w:dxaOrig="468" w:dyaOrig="336" w14:anchorId="0AD03346">
                <v:shape id="_x0000_i1089" type="#_x0000_t75" style="width:24.15pt;height:17.75pt" o:ole="">
                  <v:imagedata r:id="rId126" o:title=""/>
                </v:shape>
                <o:OLEObject Type="Embed" ProgID="Equation.DSMT4" ShapeID="_x0000_i1089" DrawAspect="Content" ObjectID="_1813331082" r:id="rId127"/>
              </w:object>
            </w:r>
            <w:r w:rsidRPr="0044437C">
              <w:rPr>
                <w:rFonts w:cs="v5.0.0"/>
                <w:lang w:eastAsia="ko-KR"/>
              </w:rPr>
              <w:t>(</w:t>
            </w:r>
            <w:r w:rsidRPr="0044437C">
              <w:rPr>
                <w:i/>
                <w:lang w:eastAsia="ko-KR"/>
              </w:rPr>
              <w:t>npdcch-NumRepetitions-r13</w:t>
            </w:r>
            <w:r w:rsidRPr="0044437C">
              <w:rPr>
                <w:rFonts w:cs="v5.0.0"/>
                <w:lang w:eastAsia="ko-KR"/>
              </w:rPr>
              <w:t>)</w:t>
            </w:r>
          </w:p>
        </w:tc>
        <w:tc>
          <w:tcPr>
            <w:tcW w:w="1441" w:type="dxa"/>
            <w:vAlign w:val="center"/>
          </w:tcPr>
          <w:p w14:paraId="22B0C17B" w14:textId="77777777" w:rsidR="00524A5D" w:rsidRPr="0044437C" w:rsidRDefault="00524A5D">
            <w:pPr>
              <w:pStyle w:val="TAC"/>
              <w:rPr>
                <w:rFonts w:eastAsia="?? ??" w:cs="v5.0.0"/>
              </w:rPr>
            </w:pPr>
          </w:p>
        </w:tc>
        <w:tc>
          <w:tcPr>
            <w:tcW w:w="1559" w:type="dxa"/>
            <w:vAlign w:val="center"/>
          </w:tcPr>
          <w:p w14:paraId="71FB509D" w14:textId="77777777" w:rsidR="00524A5D" w:rsidRPr="0044437C" w:rsidRDefault="00000000">
            <w:pPr>
              <w:pStyle w:val="TAC"/>
              <w:rPr>
                <w:rFonts w:eastAsia="?? ??" w:cs="v5.0.0"/>
              </w:rPr>
            </w:pPr>
            <w:r w:rsidRPr="0044437C">
              <w:rPr>
                <w:rFonts w:cs="v5.0.0"/>
              </w:rPr>
              <w:t>128 for Test 1; 1024 for Test 2.</w:t>
            </w:r>
          </w:p>
        </w:tc>
      </w:tr>
      <w:tr w:rsidR="00524A5D" w:rsidRPr="0044437C" w14:paraId="797E3E9B" w14:textId="77777777">
        <w:trPr>
          <w:cantSplit/>
          <w:jc w:val="center"/>
        </w:trPr>
        <w:tc>
          <w:tcPr>
            <w:tcW w:w="2887" w:type="dxa"/>
            <w:vAlign w:val="center"/>
          </w:tcPr>
          <w:p w14:paraId="1C67C9AB" w14:textId="77777777" w:rsidR="00524A5D" w:rsidRPr="0044437C" w:rsidRDefault="00000000">
            <w:pPr>
              <w:pStyle w:val="TAC"/>
              <w:rPr>
                <w:rFonts w:cs="v5.0.0"/>
              </w:rPr>
            </w:pPr>
            <w:r w:rsidRPr="0044437C">
              <w:rPr>
                <w:rFonts w:cs="v5.0.0"/>
              </w:rPr>
              <w:t xml:space="preserve">NPDCCH start subframe </w:t>
            </w:r>
            <w:r w:rsidRPr="0044437C">
              <w:rPr>
                <w:position w:val="-6"/>
                <w:lang w:eastAsia="ko-KR"/>
              </w:rPr>
              <w:object w:dxaOrig="264" w:dyaOrig="264" w14:anchorId="704BAB8A">
                <v:shape id="_x0000_i1090" type="#_x0000_t75" style="width:11.85pt;height:11.85pt" o:ole="">
                  <v:imagedata r:id="rId119" o:title=""/>
                </v:shape>
                <o:OLEObject Type="Embed" ProgID="Equation.3" ShapeID="_x0000_i1090" DrawAspect="Content" ObjectID="_1813331083" r:id="rId128"/>
              </w:object>
            </w:r>
            <w:r w:rsidRPr="0044437C">
              <w:rPr>
                <w:rFonts w:cs="v5.0.0"/>
              </w:rPr>
              <w:t>(</w:t>
            </w:r>
            <w:r w:rsidRPr="0044437C">
              <w:rPr>
                <w:rFonts w:cs="v5.0.0"/>
                <w:i/>
              </w:rPr>
              <w:t>npdcch-startSF-USS-r13</w:t>
            </w:r>
            <w:r w:rsidRPr="0044437C">
              <w:rPr>
                <w:rFonts w:cs="v5.0.0"/>
              </w:rPr>
              <w:t>)</w:t>
            </w:r>
          </w:p>
        </w:tc>
        <w:tc>
          <w:tcPr>
            <w:tcW w:w="1441" w:type="dxa"/>
            <w:vAlign w:val="center"/>
          </w:tcPr>
          <w:p w14:paraId="54B05E84" w14:textId="77777777" w:rsidR="00524A5D" w:rsidRPr="0044437C" w:rsidRDefault="00524A5D">
            <w:pPr>
              <w:pStyle w:val="TAC"/>
              <w:rPr>
                <w:rFonts w:eastAsia="?? ??" w:cs="v5.0.0"/>
              </w:rPr>
            </w:pPr>
          </w:p>
        </w:tc>
        <w:tc>
          <w:tcPr>
            <w:tcW w:w="1559" w:type="dxa"/>
            <w:vAlign w:val="center"/>
          </w:tcPr>
          <w:p w14:paraId="0D26CD0A" w14:textId="77777777" w:rsidR="00524A5D" w:rsidRPr="0044437C" w:rsidRDefault="00000000">
            <w:pPr>
              <w:pStyle w:val="TAC"/>
              <w:rPr>
                <w:rFonts w:eastAsia="?? ??" w:cs="v5.0.0"/>
              </w:rPr>
            </w:pPr>
            <w:r w:rsidRPr="0044437C">
              <w:rPr>
                <w:rFonts w:eastAsia="?? ??" w:cs="v5.0.0"/>
              </w:rPr>
              <w:t>2 for test1,</w:t>
            </w:r>
          </w:p>
          <w:p w14:paraId="2494BF5E" w14:textId="77777777" w:rsidR="00524A5D" w:rsidRPr="0044437C" w:rsidRDefault="00000000">
            <w:pPr>
              <w:pStyle w:val="TAC"/>
              <w:rPr>
                <w:rFonts w:eastAsia="?? ??" w:cs="v5.0.0"/>
              </w:rPr>
            </w:pPr>
            <w:r w:rsidRPr="0044437C">
              <w:rPr>
                <w:rFonts w:eastAsia="?? ??" w:cs="v5.0.0"/>
              </w:rPr>
              <w:t>1.5 for test2</w:t>
            </w:r>
          </w:p>
        </w:tc>
      </w:tr>
      <w:tr w:rsidR="00524A5D" w:rsidRPr="0044437C" w14:paraId="496E88F9" w14:textId="77777777">
        <w:trPr>
          <w:cantSplit/>
          <w:jc w:val="center"/>
        </w:trPr>
        <w:tc>
          <w:tcPr>
            <w:tcW w:w="2887" w:type="dxa"/>
            <w:vAlign w:val="center"/>
          </w:tcPr>
          <w:p w14:paraId="7B34A8C1" w14:textId="77777777" w:rsidR="00524A5D" w:rsidRPr="0044437C" w:rsidRDefault="00000000">
            <w:pPr>
              <w:pStyle w:val="TAC"/>
              <w:rPr>
                <w:rFonts w:cs="v5.0.0"/>
              </w:rPr>
            </w:pPr>
            <w:r w:rsidRPr="0044437C">
              <w:rPr>
                <w:rFonts w:cs="v5.0.0"/>
              </w:rPr>
              <w:t xml:space="preserve">NPDCCH fractional period offset of starting subframe </w:t>
            </w:r>
            <w:r w:rsidRPr="0044437C">
              <w:rPr>
                <w:position w:val="-14"/>
                <w:lang w:eastAsia="ko-KR"/>
              </w:rPr>
              <w:object w:dxaOrig="492" w:dyaOrig="360" w14:anchorId="2200C64B">
                <v:shape id="_x0000_i1091" type="#_x0000_t75" style="width:24.15pt;height:18.25pt" o:ole="">
                  <v:imagedata r:id="rId112" o:title=""/>
                </v:shape>
                <o:OLEObject Type="Embed" ProgID="Equation.3" ShapeID="_x0000_i1091" DrawAspect="Content" ObjectID="_1813331084" r:id="rId129"/>
              </w:object>
            </w:r>
          </w:p>
          <w:p w14:paraId="2E3AFC69" w14:textId="77777777" w:rsidR="00524A5D" w:rsidRPr="0044437C" w:rsidRDefault="00000000">
            <w:pPr>
              <w:pStyle w:val="TAC"/>
              <w:rPr>
                <w:rFonts w:cs="v5.0.0"/>
              </w:rPr>
            </w:pPr>
            <w:r w:rsidRPr="0044437C">
              <w:rPr>
                <w:rFonts w:cs="v5.0.0"/>
              </w:rPr>
              <w:t>(</w:t>
            </w:r>
            <w:r w:rsidRPr="0044437C">
              <w:rPr>
                <w:rFonts w:cs="v5.0.0"/>
                <w:i/>
              </w:rPr>
              <w:t>npdcch-Offset-USS-r13</w:t>
            </w:r>
            <w:r w:rsidRPr="0044437C">
              <w:rPr>
                <w:rFonts w:cs="v5.0.0"/>
              </w:rPr>
              <w:t>)</w:t>
            </w:r>
          </w:p>
        </w:tc>
        <w:tc>
          <w:tcPr>
            <w:tcW w:w="1441" w:type="dxa"/>
            <w:vAlign w:val="center"/>
          </w:tcPr>
          <w:p w14:paraId="27F20B35" w14:textId="77777777" w:rsidR="00524A5D" w:rsidRPr="0044437C" w:rsidRDefault="00524A5D">
            <w:pPr>
              <w:pStyle w:val="TAC"/>
              <w:rPr>
                <w:rFonts w:eastAsia="?? ??" w:cs="v5.0.0"/>
              </w:rPr>
            </w:pPr>
          </w:p>
        </w:tc>
        <w:tc>
          <w:tcPr>
            <w:tcW w:w="1559" w:type="dxa"/>
            <w:vAlign w:val="center"/>
          </w:tcPr>
          <w:p w14:paraId="0BA4B98A" w14:textId="77777777" w:rsidR="00524A5D" w:rsidRPr="0044437C" w:rsidRDefault="00000000">
            <w:pPr>
              <w:pStyle w:val="TAC"/>
              <w:rPr>
                <w:rFonts w:eastAsia="?? ??" w:cs="v5.0.0"/>
              </w:rPr>
            </w:pPr>
            <w:r w:rsidRPr="0044437C">
              <w:rPr>
                <w:rFonts w:eastAsia="?? ??" w:cs="v5.0.0"/>
              </w:rPr>
              <w:t>0</w:t>
            </w:r>
          </w:p>
        </w:tc>
      </w:tr>
      <w:tr w:rsidR="00524A5D" w:rsidRPr="0044437C" w14:paraId="1D5CEAE7" w14:textId="77777777">
        <w:trPr>
          <w:cantSplit/>
          <w:jc w:val="center"/>
        </w:trPr>
        <w:tc>
          <w:tcPr>
            <w:tcW w:w="2887" w:type="dxa"/>
            <w:vAlign w:val="center"/>
          </w:tcPr>
          <w:p w14:paraId="308987E2" w14:textId="77777777" w:rsidR="00524A5D" w:rsidRPr="0044437C" w:rsidRDefault="00000000">
            <w:pPr>
              <w:pStyle w:val="TAC"/>
            </w:pPr>
            <w:r w:rsidRPr="0044437C">
              <w:t xml:space="preserve">NB-IoT downlink subframe bitmap for anchor carrier </w:t>
            </w:r>
            <w:r w:rsidRPr="0044437C">
              <w:rPr>
                <w:i/>
              </w:rPr>
              <w:t>(downlinkBitmap</w:t>
            </w:r>
            <w:r w:rsidRPr="0044437C">
              <w:rPr>
                <w:rFonts w:cs="v5.0.0"/>
                <w:i/>
              </w:rPr>
              <w:t>-r13</w:t>
            </w:r>
            <w:r w:rsidRPr="0044437C">
              <w:rPr>
                <w:i/>
              </w:rPr>
              <w:t>)</w:t>
            </w:r>
          </w:p>
        </w:tc>
        <w:tc>
          <w:tcPr>
            <w:tcW w:w="1441" w:type="dxa"/>
            <w:vAlign w:val="center"/>
          </w:tcPr>
          <w:p w14:paraId="272EB142" w14:textId="77777777" w:rsidR="00524A5D" w:rsidRPr="0044437C" w:rsidRDefault="00524A5D">
            <w:pPr>
              <w:pStyle w:val="TAC"/>
              <w:rPr>
                <w:rFonts w:eastAsia="?? ??"/>
              </w:rPr>
            </w:pPr>
          </w:p>
        </w:tc>
        <w:tc>
          <w:tcPr>
            <w:tcW w:w="1559" w:type="dxa"/>
            <w:vAlign w:val="center"/>
          </w:tcPr>
          <w:p w14:paraId="455307BE" w14:textId="77777777" w:rsidR="00524A5D" w:rsidRPr="0044437C" w:rsidRDefault="00000000">
            <w:pPr>
              <w:pStyle w:val="TAC"/>
              <w:rPr>
                <w:rFonts w:eastAsia="?? ??"/>
              </w:rPr>
            </w:pPr>
            <w:r w:rsidRPr="0044437C">
              <w:rPr>
                <w:rFonts w:eastAsia="?? ??"/>
              </w:rPr>
              <w:t>Not configured</w:t>
            </w:r>
          </w:p>
        </w:tc>
      </w:tr>
      <w:tr w:rsidR="00524A5D" w:rsidRPr="0044437C" w14:paraId="59DBBD54" w14:textId="77777777">
        <w:trPr>
          <w:cantSplit/>
          <w:jc w:val="center"/>
        </w:trPr>
        <w:tc>
          <w:tcPr>
            <w:tcW w:w="2887" w:type="dxa"/>
            <w:vAlign w:val="center"/>
          </w:tcPr>
          <w:p w14:paraId="10AC6275" w14:textId="77777777" w:rsidR="00524A5D" w:rsidRPr="0044437C" w:rsidRDefault="00000000">
            <w:pPr>
              <w:pStyle w:val="TAC"/>
            </w:pPr>
            <w:r w:rsidRPr="0044437C">
              <w:t xml:space="preserve">NB-IoT downlink subframe bitmap for non-anchor carrier </w:t>
            </w:r>
            <w:r w:rsidRPr="0044437C">
              <w:rPr>
                <w:i/>
              </w:rPr>
              <w:t>(downlinkBitmapNonAnchor</w:t>
            </w:r>
            <w:r w:rsidRPr="0044437C">
              <w:rPr>
                <w:rFonts w:cs="v5.0.0"/>
                <w:i/>
              </w:rPr>
              <w:t>-r13</w:t>
            </w:r>
            <w:r w:rsidRPr="0044437C">
              <w:rPr>
                <w:i/>
              </w:rPr>
              <w:t>)</w:t>
            </w:r>
          </w:p>
        </w:tc>
        <w:tc>
          <w:tcPr>
            <w:tcW w:w="1441" w:type="dxa"/>
            <w:vAlign w:val="center"/>
          </w:tcPr>
          <w:p w14:paraId="4049E15E" w14:textId="77777777" w:rsidR="00524A5D" w:rsidRPr="0044437C" w:rsidRDefault="00524A5D">
            <w:pPr>
              <w:pStyle w:val="TAC"/>
              <w:rPr>
                <w:rFonts w:eastAsia="?? ??"/>
              </w:rPr>
            </w:pPr>
          </w:p>
        </w:tc>
        <w:tc>
          <w:tcPr>
            <w:tcW w:w="1559" w:type="dxa"/>
            <w:vAlign w:val="center"/>
          </w:tcPr>
          <w:p w14:paraId="6D57BC32" w14:textId="77777777" w:rsidR="00524A5D" w:rsidRPr="0044437C" w:rsidRDefault="00000000">
            <w:pPr>
              <w:pStyle w:val="TAC"/>
              <w:rPr>
                <w:rFonts w:eastAsia="?? ??"/>
              </w:rPr>
            </w:pPr>
            <w:r w:rsidRPr="0044437C">
              <w:rPr>
                <w:rFonts w:eastAsia="?? ??"/>
              </w:rPr>
              <w:t>Not configured</w:t>
            </w:r>
          </w:p>
        </w:tc>
      </w:tr>
      <w:tr w:rsidR="00524A5D" w:rsidRPr="0044437C" w14:paraId="37EA4570" w14:textId="77777777">
        <w:trPr>
          <w:cantSplit/>
          <w:jc w:val="center"/>
        </w:trPr>
        <w:tc>
          <w:tcPr>
            <w:tcW w:w="2887" w:type="dxa"/>
            <w:vAlign w:val="center"/>
          </w:tcPr>
          <w:p w14:paraId="5DFB2065" w14:textId="77777777" w:rsidR="00524A5D" w:rsidRPr="0044437C" w:rsidRDefault="00000000">
            <w:pPr>
              <w:pStyle w:val="TAC"/>
            </w:pPr>
            <w:r w:rsidRPr="0044437C">
              <w:t xml:space="preserve">Downlink gap configuration for anchor carrier </w:t>
            </w:r>
            <w:r w:rsidRPr="0044437C">
              <w:rPr>
                <w:i/>
              </w:rPr>
              <w:t>(dl-Gap</w:t>
            </w:r>
            <w:r w:rsidRPr="0044437C">
              <w:rPr>
                <w:rFonts w:cs="v5.0.0"/>
                <w:i/>
              </w:rPr>
              <w:t>-r13</w:t>
            </w:r>
            <w:r w:rsidRPr="0044437C">
              <w:rPr>
                <w:i/>
              </w:rPr>
              <w:t>)</w:t>
            </w:r>
          </w:p>
        </w:tc>
        <w:tc>
          <w:tcPr>
            <w:tcW w:w="1441" w:type="dxa"/>
            <w:vAlign w:val="center"/>
          </w:tcPr>
          <w:p w14:paraId="0616BD94" w14:textId="77777777" w:rsidR="00524A5D" w:rsidRPr="0044437C" w:rsidRDefault="00524A5D">
            <w:pPr>
              <w:pStyle w:val="TAC"/>
              <w:rPr>
                <w:rFonts w:eastAsia="?? ??"/>
              </w:rPr>
            </w:pPr>
          </w:p>
        </w:tc>
        <w:tc>
          <w:tcPr>
            <w:tcW w:w="1559" w:type="dxa"/>
            <w:vAlign w:val="center"/>
          </w:tcPr>
          <w:p w14:paraId="3173860C" w14:textId="77777777" w:rsidR="00524A5D" w:rsidRPr="0044437C" w:rsidRDefault="00000000">
            <w:pPr>
              <w:pStyle w:val="TAC"/>
              <w:rPr>
                <w:rFonts w:eastAsia="?? ??"/>
              </w:rPr>
            </w:pPr>
            <w:r w:rsidRPr="0044437C">
              <w:rPr>
                <w:rFonts w:eastAsia="?? ??"/>
              </w:rPr>
              <w:t>Not configured</w:t>
            </w:r>
          </w:p>
        </w:tc>
      </w:tr>
      <w:tr w:rsidR="00524A5D" w:rsidRPr="0044437C" w14:paraId="5C9DD5A4" w14:textId="77777777">
        <w:trPr>
          <w:cantSplit/>
          <w:jc w:val="center"/>
        </w:trPr>
        <w:tc>
          <w:tcPr>
            <w:tcW w:w="2887" w:type="dxa"/>
            <w:vAlign w:val="center"/>
          </w:tcPr>
          <w:p w14:paraId="3176B3AD" w14:textId="77777777" w:rsidR="00524A5D" w:rsidRPr="0044437C" w:rsidRDefault="00000000">
            <w:pPr>
              <w:pStyle w:val="TAC"/>
            </w:pPr>
            <w:r w:rsidRPr="0044437C">
              <w:t>Downlink gap configuration for non-anchor carrier</w:t>
            </w:r>
            <w:r w:rsidRPr="0044437C">
              <w:br/>
            </w:r>
            <w:r w:rsidRPr="0044437C">
              <w:rPr>
                <w:i/>
              </w:rPr>
              <w:t>(dl-GapNonAnchor</w:t>
            </w:r>
            <w:r w:rsidRPr="0044437C">
              <w:rPr>
                <w:rFonts w:cs="v5.0.0"/>
                <w:i/>
              </w:rPr>
              <w:t>-r13</w:t>
            </w:r>
            <w:r w:rsidRPr="0044437C">
              <w:rPr>
                <w:i/>
              </w:rPr>
              <w:t>)</w:t>
            </w:r>
          </w:p>
        </w:tc>
        <w:tc>
          <w:tcPr>
            <w:tcW w:w="1441" w:type="dxa"/>
            <w:vAlign w:val="center"/>
          </w:tcPr>
          <w:p w14:paraId="31D7D375" w14:textId="77777777" w:rsidR="00524A5D" w:rsidRPr="0044437C" w:rsidRDefault="00524A5D">
            <w:pPr>
              <w:pStyle w:val="TAC"/>
              <w:rPr>
                <w:rFonts w:eastAsia="?? ??"/>
              </w:rPr>
            </w:pPr>
          </w:p>
        </w:tc>
        <w:tc>
          <w:tcPr>
            <w:tcW w:w="1559" w:type="dxa"/>
            <w:vAlign w:val="center"/>
          </w:tcPr>
          <w:p w14:paraId="3FD800A7" w14:textId="77777777" w:rsidR="00524A5D" w:rsidRPr="0044437C" w:rsidRDefault="00000000">
            <w:pPr>
              <w:pStyle w:val="TAC"/>
              <w:rPr>
                <w:rFonts w:eastAsia="?? ??"/>
              </w:rPr>
            </w:pPr>
            <w:r w:rsidRPr="0044437C">
              <w:rPr>
                <w:rFonts w:eastAsia="?? ??"/>
              </w:rPr>
              <w:t>Not configured</w:t>
            </w:r>
          </w:p>
        </w:tc>
      </w:tr>
      <w:tr w:rsidR="00524A5D" w:rsidRPr="0044437C" w14:paraId="02B2EA55" w14:textId="77777777">
        <w:trPr>
          <w:cantSplit/>
          <w:jc w:val="center"/>
        </w:trPr>
        <w:tc>
          <w:tcPr>
            <w:tcW w:w="2887" w:type="dxa"/>
            <w:vAlign w:val="center"/>
          </w:tcPr>
          <w:p w14:paraId="2E19DFA7" w14:textId="77777777" w:rsidR="00524A5D" w:rsidRPr="0044437C" w:rsidRDefault="00000000">
            <w:pPr>
              <w:pStyle w:val="TAC"/>
            </w:pPr>
            <w:r w:rsidRPr="0044437C">
              <w:t>Unused REs or RBs</w:t>
            </w:r>
          </w:p>
        </w:tc>
        <w:tc>
          <w:tcPr>
            <w:tcW w:w="1441" w:type="dxa"/>
            <w:vAlign w:val="center"/>
          </w:tcPr>
          <w:p w14:paraId="31A5D2CD" w14:textId="77777777" w:rsidR="00524A5D" w:rsidRPr="0044437C" w:rsidRDefault="00524A5D">
            <w:pPr>
              <w:pStyle w:val="TAC"/>
              <w:rPr>
                <w:rFonts w:eastAsia="?? ??"/>
              </w:rPr>
            </w:pPr>
          </w:p>
        </w:tc>
        <w:tc>
          <w:tcPr>
            <w:tcW w:w="1559" w:type="dxa"/>
            <w:vAlign w:val="center"/>
          </w:tcPr>
          <w:p w14:paraId="4194C0BD" w14:textId="77777777" w:rsidR="00524A5D" w:rsidRPr="0044437C" w:rsidRDefault="00000000">
            <w:pPr>
              <w:pStyle w:val="TAC"/>
              <w:rPr>
                <w:rFonts w:eastAsia="?? ??"/>
              </w:rPr>
            </w:pPr>
            <w:r w:rsidRPr="0044437C">
              <w:rPr>
                <w:rFonts w:eastAsia="?? ??"/>
              </w:rPr>
              <w:t>OCNG</w:t>
            </w:r>
          </w:p>
        </w:tc>
      </w:tr>
      <w:tr w:rsidR="00524A5D" w:rsidRPr="0044437C" w14:paraId="64C8F5CB" w14:textId="77777777">
        <w:trPr>
          <w:cantSplit/>
          <w:jc w:val="center"/>
        </w:trPr>
        <w:tc>
          <w:tcPr>
            <w:tcW w:w="2887" w:type="dxa"/>
            <w:vAlign w:val="center"/>
          </w:tcPr>
          <w:p w14:paraId="24D45FED" w14:textId="77777777" w:rsidR="00524A5D" w:rsidRPr="0044437C" w:rsidRDefault="00000000">
            <w:pPr>
              <w:pStyle w:val="TAC"/>
            </w:pPr>
            <w:r w:rsidRPr="0044437C">
              <w:t>OCNG pattern</w:t>
            </w:r>
          </w:p>
        </w:tc>
        <w:tc>
          <w:tcPr>
            <w:tcW w:w="1441" w:type="dxa"/>
            <w:vAlign w:val="center"/>
          </w:tcPr>
          <w:p w14:paraId="0270BE8D" w14:textId="77777777" w:rsidR="00524A5D" w:rsidRPr="0044437C" w:rsidRDefault="00524A5D">
            <w:pPr>
              <w:pStyle w:val="TAC"/>
              <w:rPr>
                <w:rFonts w:eastAsia="?? ??"/>
              </w:rPr>
            </w:pPr>
          </w:p>
        </w:tc>
        <w:tc>
          <w:tcPr>
            <w:tcW w:w="1559" w:type="dxa"/>
            <w:vAlign w:val="center"/>
          </w:tcPr>
          <w:p w14:paraId="3A4ADB39" w14:textId="77777777" w:rsidR="00524A5D" w:rsidRPr="0044437C" w:rsidRDefault="00000000">
            <w:pPr>
              <w:pStyle w:val="TAC"/>
              <w:rPr>
                <w:rFonts w:eastAsia="?? ??"/>
              </w:rPr>
            </w:pPr>
            <w:r w:rsidRPr="0044437C">
              <w:rPr>
                <w:rFonts w:eastAsia="?? ??"/>
              </w:rPr>
              <w:t>NB.OP.1</w:t>
            </w:r>
          </w:p>
        </w:tc>
      </w:tr>
    </w:tbl>
    <w:p w14:paraId="0C8A66A8" w14:textId="77777777" w:rsidR="00524A5D" w:rsidRPr="0044437C" w:rsidRDefault="00524A5D"/>
    <w:p w14:paraId="349102D0" w14:textId="798F0134" w:rsidR="00524A5D" w:rsidRPr="0044437C" w:rsidRDefault="00000000">
      <w:pPr>
        <w:pStyle w:val="TH"/>
      </w:pPr>
      <w:r w:rsidRPr="0044437C">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44437C" w:rsidRDefault="00000000">
            <w:pPr>
              <w:pStyle w:val="TAH"/>
              <w:rPr>
                <w:rFonts w:eastAsia="?? ??"/>
                <w:kern w:val="2"/>
              </w:rPr>
            </w:pPr>
            <w:r w:rsidRPr="0044437C">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44437C" w:rsidRDefault="00000000">
            <w:pPr>
              <w:pStyle w:val="TAH"/>
              <w:rPr>
                <w:rFonts w:eastAsia="?? ??"/>
                <w:kern w:val="2"/>
              </w:rPr>
            </w:pPr>
            <w:r w:rsidRPr="0044437C">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44437C" w:rsidRDefault="00000000">
            <w:pPr>
              <w:pStyle w:val="TAH"/>
              <w:rPr>
                <w:rFonts w:eastAsia="?? ??"/>
                <w:kern w:val="2"/>
              </w:rPr>
            </w:pPr>
            <w:r w:rsidRPr="0044437C">
              <w:rPr>
                <w:kern w:val="2"/>
              </w:rPr>
              <w:t>Value</w:t>
            </w:r>
          </w:p>
        </w:tc>
      </w:tr>
      <w:tr w:rsidR="00524A5D" w:rsidRPr="0044437C"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44437C" w:rsidRDefault="00000000">
            <w:pPr>
              <w:pStyle w:val="TAC"/>
              <w:rPr>
                <w:rFonts w:cs="Arial"/>
                <w:kern w:val="2"/>
              </w:rPr>
            </w:pPr>
            <w:r w:rsidRPr="0044437C">
              <w:t>Scheduling delay field (</w:t>
            </w:r>
            <w:r w:rsidRPr="0044437C">
              <w:rPr>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44437C" w:rsidRDefault="00000000">
            <w:pPr>
              <w:pStyle w:val="TAC"/>
              <w:rPr>
                <w:rFonts w:cs="Arial"/>
                <w:kern w:val="2"/>
              </w:rPr>
            </w:pPr>
            <w:r w:rsidRPr="0044437C">
              <w:rPr>
                <w:rFonts w:cs="Arial"/>
                <w:kern w:val="2"/>
              </w:rPr>
              <w:t>0</w:t>
            </w:r>
          </w:p>
        </w:tc>
      </w:tr>
      <w:tr w:rsidR="00524A5D" w:rsidRPr="0044437C"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44437C" w:rsidRDefault="00000000">
            <w:pPr>
              <w:pStyle w:val="TAC"/>
            </w:pPr>
            <w:r w:rsidRPr="0044437C">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44437C" w:rsidRDefault="00000000">
            <w:pPr>
              <w:pStyle w:val="TAC"/>
              <w:rPr>
                <w:rFonts w:cs="Arial"/>
                <w:kern w:val="2"/>
              </w:rPr>
            </w:pPr>
            <w:r w:rsidRPr="0044437C">
              <w:rPr>
                <w:rFonts w:cs="Arial"/>
                <w:kern w:val="2"/>
              </w:rPr>
              <w:t>1</w:t>
            </w:r>
          </w:p>
        </w:tc>
      </w:tr>
      <w:tr w:rsidR="00524A5D" w:rsidRPr="0044437C"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44437C" w:rsidRDefault="00000000">
            <w:pPr>
              <w:pStyle w:val="TAC"/>
            </w:pPr>
            <w:r w:rsidRPr="0044437C">
              <w:rPr>
                <w:rFonts w:cs="Arial"/>
                <w:position w:val="-12"/>
              </w:rPr>
              <w:object w:dxaOrig="384" w:dyaOrig="336" w14:anchorId="1EBF651D">
                <v:shape id="_x0000_i1092" type="#_x0000_t75" style="width:18.25pt;height:17.75pt" o:ole="">
                  <v:imagedata r:id="rId124" o:title=""/>
                </v:shape>
                <o:OLEObject Type="Embed" ProgID="Equation.3" ShapeID="_x0000_i1092" DrawAspect="Content" ObjectID="_1813331085" r:id="rId131"/>
              </w:object>
            </w:r>
            <w:r w:rsidRPr="0044437C">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44437C" w:rsidRDefault="00000000">
            <w:pPr>
              <w:pStyle w:val="TAC"/>
              <w:rPr>
                <w:rFonts w:cs="Arial"/>
                <w:kern w:val="2"/>
              </w:rPr>
            </w:pPr>
            <w:r w:rsidRPr="0044437C">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44437C" w:rsidRDefault="00000000">
            <w:pPr>
              <w:pStyle w:val="TAC"/>
              <w:rPr>
                <w:rFonts w:cs="Arial"/>
                <w:kern w:val="2"/>
              </w:rPr>
            </w:pPr>
            <w:r w:rsidRPr="0044437C">
              <w:rPr>
                <w:rFonts w:cs="Arial"/>
                <w:kern w:val="2"/>
              </w:rPr>
              <w:t>-98</w:t>
            </w:r>
          </w:p>
        </w:tc>
      </w:tr>
      <w:tr w:rsidR="00524A5D" w:rsidRPr="0044437C"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44437C" w:rsidRDefault="00000000">
            <w:pPr>
              <w:pStyle w:val="TAC"/>
            </w:pPr>
            <w:r w:rsidRPr="0044437C">
              <w:rPr>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44437C">
              <w:t xml:space="preserve"> (</w:t>
            </w:r>
            <w:r w:rsidRPr="0044437C">
              <w:rPr>
                <w:i/>
              </w:rPr>
              <w:t>ack-NACK-NumRepetitions</w:t>
            </w:r>
            <w:r w:rsidRPr="0044437C">
              <w:rPr>
                <w:rFonts w:cs="v5.0.0"/>
                <w:i/>
              </w:rPr>
              <w:t>-r13</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44437C" w:rsidRDefault="00000000">
            <w:pPr>
              <w:pStyle w:val="TAC"/>
              <w:rPr>
                <w:rFonts w:cs="Arial"/>
                <w:kern w:val="2"/>
              </w:rPr>
            </w:pPr>
            <w:r w:rsidRPr="0044437C">
              <w:rPr>
                <w:rFonts w:cs="Arial"/>
                <w:kern w:val="2"/>
              </w:rPr>
              <w:t>1</w:t>
            </w:r>
          </w:p>
        </w:tc>
      </w:tr>
      <w:tr w:rsidR="00524A5D" w:rsidRPr="0044437C"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44437C" w:rsidRDefault="00000000">
            <w:pPr>
              <w:pStyle w:val="TAC"/>
              <w:rPr>
                <w:i/>
              </w:rPr>
            </w:pPr>
            <w:r w:rsidRPr="0044437C">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44437C" w:rsidRDefault="00000000">
            <w:pPr>
              <w:pStyle w:val="TAC"/>
              <w:rPr>
                <w:rFonts w:cs="Arial"/>
                <w:kern w:val="2"/>
              </w:rPr>
            </w:pPr>
            <w:r w:rsidRPr="0044437C">
              <w:rPr>
                <w:rFonts w:cs="Arial"/>
                <w:kern w:val="2"/>
              </w:rPr>
              <w:t>0</w:t>
            </w:r>
          </w:p>
        </w:tc>
      </w:tr>
      <w:tr w:rsidR="00524A5D" w:rsidRPr="0044437C"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44437C" w:rsidRDefault="00000000">
            <w:pPr>
              <w:pStyle w:val="TAC"/>
            </w:pPr>
            <w:r w:rsidRPr="0044437C">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44437C" w:rsidRDefault="00000000">
            <w:pPr>
              <w:pStyle w:val="TAC"/>
              <w:rPr>
                <w:rFonts w:cs="Arial"/>
                <w:kern w:val="2"/>
              </w:rPr>
            </w:pPr>
            <w:r w:rsidRPr="0044437C">
              <w:rPr>
                <w:rFonts w:cs="Arial"/>
                <w:kern w:val="2"/>
              </w:rPr>
              <w:t>R.NB.6 and R.NB.6-1 for one NRS antenna port; R.NB.5 and R.NB.5-1 for two NRS antenna ports</w:t>
            </w:r>
          </w:p>
        </w:tc>
      </w:tr>
    </w:tbl>
    <w:p w14:paraId="6DFD47AB" w14:textId="77777777" w:rsidR="00E36978" w:rsidRPr="0044437C" w:rsidRDefault="00E36978" w:rsidP="00E36978">
      <w:pPr>
        <w:rPr>
          <w:snapToGrid w:val="0"/>
        </w:rPr>
      </w:pPr>
      <w:bookmarkStart w:id="2182" w:name="_Toc29902"/>
      <w:bookmarkStart w:id="2183" w:name="_Toc17220"/>
      <w:bookmarkStart w:id="2184" w:name="_Toc20621"/>
      <w:bookmarkStart w:id="2185" w:name="_Toc7569"/>
    </w:p>
    <w:p w14:paraId="7E848067" w14:textId="4B00850E" w:rsidR="00524A5D" w:rsidRPr="0044437C" w:rsidRDefault="00000000">
      <w:pPr>
        <w:pStyle w:val="Heading5"/>
        <w:rPr>
          <w:snapToGrid w:val="0"/>
        </w:rPr>
      </w:pPr>
      <w:bookmarkStart w:id="2186" w:name="_Toc194571922"/>
      <w:r w:rsidRPr="0044437C">
        <w:rPr>
          <w:snapToGrid w:val="0"/>
        </w:rPr>
        <w:t>8.3.1.2.1</w:t>
      </w:r>
      <w:r w:rsidRPr="0044437C">
        <w:rPr>
          <w:snapToGrid w:val="0"/>
        </w:rPr>
        <w:tab/>
      </w:r>
      <w:r w:rsidRPr="0044437C">
        <w:rPr>
          <w:snapToGrid w:val="0"/>
          <w:kern w:val="2"/>
        </w:rPr>
        <w:t>Demodulation of NPDCCH single-antenna performance for category NB1 and NB2</w:t>
      </w:r>
      <w:bookmarkEnd w:id="2182"/>
      <w:bookmarkEnd w:id="2183"/>
      <w:bookmarkEnd w:id="2184"/>
      <w:bookmarkEnd w:id="2185"/>
      <w:bookmarkEnd w:id="2186"/>
    </w:p>
    <w:p w14:paraId="3B600A6D" w14:textId="77777777" w:rsidR="00B66982" w:rsidRPr="0044437C" w:rsidRDefault="00B66982" w:rsidP="009E164D">
      <w:pPr>
        <w:pStyle w:val="EditorsNote"/>
        <w:rPr>
          <w:snapToGrid w:val="0"/>
        </w:rPr>
      </w:pPr>
      <w:r w:rsidRPr="0044437C">
        <w:rPr>
          <w:snapToGrid w:val="0"/>
        </w:rPr>
        <w:t>Editor’s Note: This test case has been completed under the current working assumption of minimum test time. Further optimisation to the minimum test time is FFS.</w:t>
      </w:r>
    </w:p>
    <w:p w14:paraId="55F71305" w14:textId="17914711" w:rsidR="00524A5D" w:rsidRPr="0044437C" w:rsidRDefault="00000000">
      <w:pPr>
        <w:pStyle w:val="H6"/>
        <w:rPr>
          <w:snapToGrid w:val="0"/>
          <w:kern w:val="2"/>
        </w:rPr>
      </w:pPr>
      <w:r w:rsidRPr="0044437C">
        <w:rPr>
          <w:snapToGrid w:val="0"/>
          <w:kern w:val="2"/>
        </w:rPr>
        <w:t>8.3.1.2.1.1</w:t>
      </w:r>
      <w:r w:rsidRPr="0044437C">
        <w:rPr>
          <w:snapToGrid w:val="0"/>
          <w:kern w:val="2"/>
        </w:rPr>
        <w:tab/>
        <w:t>Test purpose</w:t>
      </w:r>
    </w:p>
    <w:p w14:paraId="02A19CC2" w14:textId="77777777" w:rsidR="00524A5D" w:rsidRPr="0044437C" w:rsidRDefault="00000000">
      <w:r w:rsidRPr="0044437C">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44437C" w:rsidRDefault="00000000">
      <w:pPr>
        <w:pStyle w:val="H6"/>
        <w:rPr>
          <w:snapToGrid w:val="0"/>
          <w:kern w:val="2"/>
        </w:rPr>
      </w:pPr>
      <w:r w:rsidRPr="0044437C">
        <w:rPr>
          <w:snapToGrid w:val="0"/>
          <w:kern w:val="2"/>
        </w:rPr>
        <w:lastRenderedPageBreak/>
        <w:t>8.3.1.2.1.2</w:t>
      </w:r>
      <w:r w:rsidRPr="0044437C">
        <w:rPr>
          <w:snapToGrid w:val="0"/>
          <w:kern w:val="2"/>
        </w:rPr>
        <w:tab/>
        <w:t>Test applicability</w:t>
      </w:r>
    </w:p>
    <w:p w14:paraId="711BB5C7" w14:textId="5011B3B8" w:rsidR="00524A5D" w:rsidRPr="0044437C" w:rsidRDefault="000018FF">
      <w:r w:rsidRPr="0044437C">
        <w:t>This test applies to all types of NB-IoT FDD UE release 17 and forward of category NB1 and NB2 that supports satellite access operation.</w:t>
      </w:r>
    </w:p>
    <w:p w14:paraId="4F1991E9" w14:textId="77777777" w:rsidR="00524A5D" w:rsidRPr="0044437C" w:rsidRDefault="00000000">
      <w:pPr>
        <w:pStyle w:val="H6"/>
        <w:rPr>
          <w:snapToGrid w:val="0"/>
          <w:kern w:val="2"/>
        </w:rPr>
      </w:pPr>
      <w:r w:rsidRPr="0044437C">
        <w:rPr>
          <w:snapToGrid w:val="0"/>
          <w:kern w:val="2"/>
        </w:rPr>
        <w:t>8.3.1.2.1.3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22FF87AA" w14:textId="77777777" w:rsidR="00524A5D" w:rsidRPr="0044437C" w:rsidRDefault="00000000">
      <w:r w:rsidRPr="0044437C">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44437C" w:rsidRDefault="00000000">
      <w:pPr>
        <w:pStyle w:val="TH"/>
      </w:pPr>
      <w:r w:rsidRPr="0044437C">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44437C" w14:paraId="432BDDEB" w14:textId="77777777">
        <w:trPr>
          <w:trHeight w:val="209"/>
          <w:jc w:val="center"/>
        </w:trPr>
        <w:tc>
          <w:tcPr>
            <w:tcW w:w="461" w:type="pct"/>
            <w:vMerge w:val="restart"/>
          </w:tcPr>
          <w:p w14:paraId="001BA2E0" w14:textId="77777777" w:rsidR="00524A5D" w:rsidRPr="0044437C" w:rsidRDefault="00000000">
            <w:pPr>
              <w:pStyle w:val="TAH"/>
              <w:rPr>
                <w:rFonts w:cs="Arial"/>
              </w:rPr>
            </w:pPr>
            <w:bookmarkStart w:id="2187" w:name="MCCQCTEMPBM_00000571"/>
            <w:r w:rsidRPr="0044437C">
              <w:rPr>
                <w:rFonts w:cs="Arial"/>
              </w:rPr>
              <w:t>Test number</w:t>
            </w:r>
          </w:p>
        </w:tc>
        <w:tc>
          <w:tcPr>
            <w:tcW w:w="671" w:type="pct"/>
            <w:vMerge w:val="restart"/>
          </w:tcPr>
          <w:p w14:paraId="3F440F0B" w14:textId="77777777" w:rsidR="00524A5D" w:rsidRPr="0044437C" w:rsidRDefault="00000000">
            <w:pPr>
              <w:pStyle w:val="TAH"/>
              <w:rPr>
                <w:rFonts w:cs="Arial"/>
              </w:rPr>
            </w:pPr>
            <w:r w:rsidRPr="0044437C">
              <w:rPr>
                <w:rFonts w:cs="Arial"/>
              </w:rPr>
              <w:t xml:space="preserve">Deployment mode </w:t>
            </w:r>
          </w:p>
        </w:tc>
        <w:tc>
          <w:tcPr>
            <w:tcW w:w="579" w:type="pct"/>
            <w:vMerge w:val="restart"/>
          </w:tcPr>
          <w:p w14:paraId="3101DE28" w14:textId="77777777" w:rsidR="00524A5D" w:rsidRPr="0044437C" w:rsidRDefault="00000000">
            <w:pPr>
              <w:pStyle w:val="TAH"/>
              <w:rPr>
                <w:rFonts w:cs="Arial"/>
              </w:rPr>
            </w:pPr>
            <w:r w:rsidRPr="0044437C">
              <w:rPr>
                <w:rFonts w:cs="Arial"/>
              </w:rPr>
              <w:t>Repetition number</w:t>
            </w:r>
          </w:p>
          <w:p w14:paraId="2FB47F7F" w14:textId="77777777" w:rsidR="00524A5D" w:rsidRPr="0044437C" w:rsidRDefault="00000000">
            <w:pPr>
              <w:pStyle w:val="TAH"/>
              <w:rPr>
                <w:rFonts w:cs="Arial"/>
              </w:rPr>
            </w:pPr>
            <w:r w:rsidRPr="0044437C">
              <w:rPr>
                <w:rFonts w:cs="Arial"/>
              </w:rPr>
              <w:t>(R)</w:t>
            </w:r>
          </w:p>
        </w:tc>
        <w:tc>
          <w:tcPr>
            <w:tcW w:w="425" w:type="pct"/>
            <w:vMerge w:val="restart"/>
          </w:tcPr>
          <w:p w14:paraId="3A8BF23F" w14:textId="77777777" w:rsidR="00524A5D" w:rsidRPr="0044437C" w:rsidRDefault="00000000">
            <w:pPr>
              <w:pStyle w:val="TAH"/>
              <w:rPr>
                <w:rFonts w:cs="Arial"/>
              </w:rPr>
            </w:pPr>
            <w:r w:rsidRPr="0044437C">
              <w:rPr>
                <w:rFonts w:cs="Arial"/>
                <w:kern w:val="2"/>
              </w:rPr>
              <w:t>Carrier Type</w:t>
            </w:r>
          </w:p>
        </w:tc>
        <w:tc>
          <w:tcPr>
            <w:tcW w:w="575" w:type="pct"/>
            <w:vMerge w:val="restart"/>
          </w:tcPr>
          <w:p w14:paraId="25D91CD3" w14:textId="77777777" w:rsidR="00524A5D" w:rsidRPr="0044437C" w:rsidRDefault="00000000">
            <w:pPr>
              <w:pStyle w:val="TAH"/>
              <w:rPr>
                <w:rFonts w:cs="Arial"/>
              </w:rPr>
            </w:pPr>
            <w:r w:rsidRPr="0044437C">
              <w:rPr>
                <w:rFonts w:cs="Arial"/>
              </w:rPr>
              <w:t>Reference Channel</w:t>
            </w:r>
          </w:p>
        </w:tc>
        <w:tc>
          <w:tcPr>
            <w:tcW w:w="670" w:type="pct"/>
            <w:vMerge w:val="restart"/>
          </w:tcPr>
          <w:p w14:paraId="15339E80" w14:textId="77777777" w:rsidR="00524A5D" w:rsidRPr="0044437C" w:rsidRDefault="00000000">
            <w:pPr>
              <w:pStyle w:val="TAH"/>
              <w:rPr>
                <w:rFonts w:cs="Arial"/>
              </w:rPr>
            </w:pPr>
            <w:r w:rsidRPr="0044437C">
              <w:rPr>
                <w:rFonts w:cs="Arial"/>
              </w:rPr>
              <w:t>Propagation Condition</w:t>
            </w:r>
          </w:p>
        </w:tc>
        <w:tc>
          <w:tcPr>
            <w:tcW w:w="484" w:type="pct"/>
            <w:vMerge w:val="restart"/>
          </w:tcPr>
          <w:p w14:paraId="785451CA" w14:textId="77777777" w:rsidR="00524A5D" w:rsidRPr="0044437C" w:rsidRDefault="00000000">
            <w:pPr>
              <w:pStyle w:val="TAH"/>
              <w:rPr>
                <w:rFonts w:cs="Arial"/>
              </w:rPr>
            </w:pPr>
            <w:r w:rsidRPr="0044437C">
              <w:rPr>
                <w:rFonts w:cs="Arial"/>
              </w:rPr>
              <w:t>Number of NRS ports</w:t>
            </w:r>
          </w:p>
        </w:tc>
        <w:tc>
          <w:tcPr>
            <w:tcW w:w="615" w:type="pct"/>
            <w:gridSpan w:val="2"/>
          </w:tcPr>
          <w:p w14:paraId="55D2A28D" w14:textId="77777777" w:rsidR="00524A5D" w:rsidRPr="0044437C" w:rsidRDefault="00000000">
            <w:pPr>
              <w:pStyle w:val="TAH"/>
              <w:rPr>
                <w:rFonts w:cs="Arial"/>
              </w:rPr>
            </w:pPr>
            <w:r w:rsidRPr="0044437C">
              <w:rPr>
                <w:rFonts w:cs="Arial"/>
              </w:rPr>
              <w:t>Reference value</w:t>
            </w:r>
          </w:p>
        </w:tc>
        <w:tc>
          <w:tcPr>
            <w:tcW w:w="520" w:type="pct"/>
            <w:vMerge w:val="restart"/>
          </w:tcPr>
          <w:p w14:paraId="0CB2D1EB" w14:textId="77777777" w:rsidR="00524A5D" w:rsidRPr="0044437C" w:rsidRDefault="00000000">
            <w:pPr>
              <w:pStyle w:val="TAH"/>
              <w:rPr>
                <w:rFonts w:cs="Arial"/>
              </w:rPr>
            </w:pPr>
            <w:r w:rsidRPr="0044437C">
              <w:rPr>
                <w:rFonts w:cs="Arial"/>
              </w:rPr>
              <w:t>UE Category</w:t>
            </w:r>
          </w:p>
        </w:tc>
      </w:tr>
      <w:tr w:rsidR="00524A5D" w:rsidRPr="0044437C" w14:paraId="745CA5AF" w14:textId="77777777">
        <w:trPr>
          <w:trHeight w:val="209"/>
          <w:jc w:val="center"/>
        </w:trPr>
        <w:tc>
          <w:tcPr>
            <w:tcW w:w="461" w:type="pct"/>
            <w:vMerge/>
          </w:tcPr>
          <w:p w14:paraId="04ED4708" w14:textId="77777777" w:rsidR="00524A5D" w:rsidRPr="0044437C" w:rsidRDefault="00524A5D">
            <w:pPr>
              <w:pStyle w:val="TAH"/>
              <w:rPr>
                <w:rFonts w:cs="Arial"/>
              </w:rPr>
            </w:pPr>
          </w:p>
        </w:tc>
        <w:tc>
          <w:tcPr>
            <w:tcW w:w="671" w:type="pct"/>
            <w:vMerge/>
          </w:tcPr>
          <w:p w14:paraId="1DCABC66" w14:textId="77777777" w:rsidR="00524A5D" w:rsidRPr="0044437C" w:rsidRDefault="00524A5D">
            <w:pPr>
              <w:pStyle w:val="TAH"/>
              <w:rPr>
                <w:rFonts w:cs="Arial"/>
              </w:rPr>
            </w:pPr>
          </w:p>
        </w:tc>
        <w:tc>
          <w:tcPr>
            <w:tcW w:w="579" w:type="pct"/>
            <w:vMerge/>
          </w:tcPr>
          <w:p w14:paraId="05AA5B44" w14:textId="77777777" w:rsidR="00524A5D" w:rsidRPr="0044437C" w:rsidRDefault="00524A5D">
            <w:pPr>
              <w:pStyle w:val="TAH"/>
              <w:rPr>
                <w:rFonts w:cs="Arial"/>
              </w:rPr>
            </w:pPr>
          </w:p>
        </w:tc>
        <w:tc>
          <w:tcPr>
            <w:tcW w:w="425" w:type="pct"/>
            <w:vMerge/>
          </w:tcPr>
          <w:p w14:paraId="737BFABE" w14:textId="77777777" w:rsidR="00524A5D" w:rsidRPr="0044437C" w:rsidRDefault="00524A5D">
            <w:pPr>
              <w:pStyle w:val="TAH"/>
              <w:rPr>
                <w:rFonts w:cs="Arial"/>
              </w:rPr>
            </w:pPr>
          </w:p>
        </w:tc>
        <w:tc>
          <w:tcPr>
            <w:tcW w:w="575" w:type="pct"/>
            <w:vMerge/>
          </w:tcPr>
          <w:p w14:paraId="764F5051" w14:textId="77777777" w:rsidR="00524A5D" w:rsidRPr="0044437C" w:rsidRDefault="00524A5D">
            <w:pPr>
              <w:pStyle w:val="TAH"/>
              <w:rPr>
                <w:rFonts w:cs="Arial"/>
              </w:rPr>
            </w:pPr>
          </w:p>
        </w:tc>
        <w:tc>
          <w:tcPr>
            <w:tcW w:w="670" w:type="pct"/>
            <w:vMerge/>
          </w:tcPr>
          <w:p w14:paraId="5BC93906" w14:textId="77777777" w:rsidR="00524A5D" w:rsidRPr="0044437C" w:rsidRDefault="00524A5D">
            <w:pPr>
              <w:pStyle w:val="TAH"/>
              <w:rPr>
                <w:rFonts w:cs="Arial"/>
              </w:rPr>
            </w:pPr>
          </w:p>
        </w:tc>
        <w:tc>
          <w:tcPr>
            <w:tcW w:w="484" w:type="pct"/>
            <w:vMerge/>
          </w:tcPr>
          <w:p w14:paraId="519D6FEC" w14:textId="77777777" w:rsidR="00524A5D" w:rsidRPr="0044437C" w:rsidRDefault="00524A5D">
            <w:pPr>
              <w:pStyle w:val="TAH"/>
              <w:rPr>
                <w:rFonts w:cs="Arial"/>
              </w:rPr>
            </w:pPr>
          </w:p>
        </w:tc>
        <w:tc>
          <w:tcPr>
            <w:tcW w:w="299" w:type="pct"/>
          </w:tcPr>
          <w:p w14:paraId="1FDB9B49" w14:textId="77777777" w:rsidR="00524A5D" w:rsidRPr="0044437C" w:rsidRDefault="00000000">
            <w:pPr>
              <w:pStyle w:val="TAH"/>
              <w:rPr>
                <w:rFonts w:cs="Arial"/>
              </w:rPr>
            </w:pPr>
            <w:r w:rsidRPr="0044437C">
              <w:rPr>
                <w:rFonts w:cs="Arial"/>
              </w:rPr>
              <w:t>Pm-dsg (%)</w:t>
            </w:r>
          </w:p>
        </w:tc>
        <w:tc>
          <w:tcPr>
            <w:tcW w:w="316" w:type="pct"/>
          </w:tcPr>
          <w:p w14:paraId="46E0FE3C" w14:textId="77777777" w:rsidR="00524A5D" w:rsidRPr="0044437C" w:rsidRDefault="00000000">
            <w:pPr>
              <w:pStyle w:val="TAH"/>
              <w:rPr>
                <w:rFonts w:cs="Arial"/>
              </w:rPr>
            </w:pPr>
            <w:r w:rsidRPr="0044437C">
              <w:rPr>
                <w:rFonts w:cs="Arial"/>
              </w:rPr>
              <w:t>SNR (dB)</w:t>
            </w:r>
          </w:p>
        </w:tc>
        <w:tc>
          <w:tcPr>
            <w:tcW w:w="520" w:type="pct"/>
            <w:vMerge/>
          </w:tcPr>
          <w:p w14:paraId="40861EE9" w14:textId="77777777" w:rsidR="00524A5D" w:rsidRPr="0044437C" w:rsidRDefault="00524A5D">
            <w:pPr>
              <w:pStyle w:val="TAH"/>
              <w:rPr>
                <w:rFonts w:cs="Arial"/>
              </w:rPr>
            </w:pPr>
          </w:p>
        </w:tc>
      </w:tr>
      <w:tr w:rsidR="00524A5D" w:rsidRPr="0044437C" w14:paraId="4C9A6B23" w14:textId="77777777">
        <w:trPr>
          <w:trHeight w:val="106"/>
          <w:jc w:val="center"/>
        </w:trPr>
        <w:tc>
          <w:tcPr>
            <w:tcW w:w="461" w:type="pct"/>
            <w:shd w:val="clear" w:color="auto" w:fill="auto"/>
          </w:tcPr>
          <w:p w14:paraId="214D30FF" w14:textId="77777777" w:rsidR="00524A5D" w:rsidRPr="0044437C" w:rsidRDefault="00000000">
            <w:pPr>
              <w:pStyle w:val="TAC"/>
              <w:rPr>
                <w:rFonts w:cs="Arial"/>
              </w:rPr>
            </w:pPr>
            <w:r w:rsidRPr="0044437C">
              <w:rPr>
                <w:rFonts w:cs="Arial"/>
              </w:rPr>
              <w:t>1</w:t>
            </w:r>
          </w:p>
        </w:tc>
        <w:tc>
          <w:tcPr>
            <w:tcW w:w="671" w:type="pct"/>
            <w:shd w:val="clear" w:color="auto" w:fill="auto"/>
          </w:tcPr>
          <w:p w14:paraId="295D7B62" w14:textId="77777777" w:rsidR="00524A5D" w:rsidRPr="0044437C" w:rsidRDefault="00000000">
            <w:pPr>
              <w:pStyle w:val="TAC"/>
              <w:rPr>
                <w:rFonts w:cs="Arial"/>
              </w:rPr>
            </w:pPr>
            <w:r w:rsidRPr="0044437C">
              <w:rPr>
                <w:rFonts w:cs="Arial"/>
              </w:rPr>
              <w:t>Stand-alone</w:t>
            </w:r>
          </w:p>
        </w:tc>
        <w:tc>
          <w:tcPr>
            <w:tcW w:w="579" w:type="pct"/>
          </w:tcPr>
          <w:p w14:paraId="025322CA" w14:textId="77777777" w:rsidR="00524A5D" w:rsidRPr="0044437C" w:rsidRDefault="00000000">
            <w:pPr>
              <w:pStyle w:val="TAC"/>
              <w:rPr>
                <w:rFonts w:cs="Arial"/>
              </w:rPr>
            </w:pPr>
            <w:r w:rsidRPr="0044437C">
              <w:rPr>
                <w:rFonts w:cs="Arial"/>
              </w:rPr>
              <w:t>128</w:t>
            </w:r>
          </w:p>
        </w:tc>
        <w:tc>
          <w:tcPr>
            <w:tcW w:w="425" w:type="pct"/>
          </w:tcPr>
          <w:p w14:paraId="4A6A5E19" w14:textId="77777777" w:rsidR="00524A5D" w:rsidRPr="0044437C" w:rsidRDefault="00000000">
            <w:pPr>
              <w:pStyle w:val="TAC"/>
              <w:rPr>
                <w:rFonts w:cs="Arial"/>
              </w:rPr>
            </w:pPr>
            <w:r w:rsidRPr="0044437C">
              <w:rPr>
                <w:rFonts w:cs="Arial"/>
              </w:rPr>
              <w:t>Anchor</w:t>
            </w:r>
          </w:p>
        </w:tc>
        <w:tc>
          <w:tcPr>
            <w:tcW w:w="575" w:type="pct"/>
            <w:shd w:val="clear" w:color="auto" w:fill="auto"/>
          </w:tcPr>
          <w:p w14:paraId="6DA8C032" w14:textId="77777777" w:rsidR="00524A5D" w:rsidRPr="0044437C" w:rsidRDefault="00000000">
            <w:pPr>
              <w:pStyle w:val="TAC"/>
              <w:rPr>
                <w:rFonts w:cs="Arial"/>
              </w:rPr>
            </w:pPr>
            <w:r w:rsidRPr="0044437C">
              <w:rPr>
                <w:rFonts w:cs="Arial"/>
              </w:rPr>
              <w:t>R.NB.3 FDD</w:t>
            </w:r>
          </w:p>
        </w:tc>
        <w:tc>
          <w:tcPr>
            <w:tcW w:w="670" w:type="pct"/>
            <w:shd w:val="clear" w:color="auto" w:fill="auto"/>
          </w:tcPr>
          <w:p w14:paraId="7DE22A35" w14:textId="77777777" w:rsidR="00524A5D" w:rsidRPr="0044437C" w:rsidRDefault="00000000">
            <w:pPr>
              <w:pStyle w:val="TAC"/>
              <w:rPr>
                <w:rFonts w:cs="Arial"/>
              </w:rPr>
            </w:pPr>
            <w:r w:rsidRPr="0044437C">
              <w:rPr>
                <w:rFonts w:cs="Arial"/>
              </w:rPr>
              <w:t>EPA5</w:t>
            </w:r>
          </w:p>
        </w:tc>
        <w:tc>
          <w:tcPr>
            <w:tcW w:w="484" w:type="pct"/>
            <w:shd w:val="clear" w:color="auto" w:fill="auto"/>
          </w:tcPr>
          <w:p w14:paraId="687A30C2" w14:textId="77777777" w:rsidR="00524A5D" w:rsidRPr="0044437C" w:rsidRDefault="00000000">
            <w:pPr>
              <w:pStyle w:val="TAC"/>
              <w:rPr>
                <w:rFonts w:cs="Arial"/>
              </w:rPr>
            </w:pPr>
            <w:r w:rsidRPr="0044437C">
              <w:rPr>
                <w:rFonts w:cs="Arial"/>
              </w:rPr>
              <w:t>1</w:t>
            </w:r>
          </w:p>
        </w:tc>
        <w:tc>
          <w:tcPr>
            <w:tcW w:w="299" w:type="pct"/>
          </w:tcPr>
          <w:p w14:paraId="32AD65E8" w14:textId="77777777" w:rsidR="00524A5D" w:rsidRPr="0044437C" w:rsidRDefault="00000000">
            <w:pPr>
              <w:pStyle w:val="TAC"/>
              <w:rPr>
                <w:rFonts w:cs="Arial"/>
              </w:rPr>
            </w:pPr>
            <w:r w:rsidRPr="0044437C">
              <w:rPr>
                <w:rFonts w:cs="Arial"/>
              </w:rPr>
              <w:t>1</w:t>
            </w:r>
          </w:p>
        </w:tc>
        <w:tc>
          <w:tcPr>
            <w:tcW w:w="316" w:type="pct"/>
          </w:tcPr>
          <w:p w14:paraId="412B508B" w14:textId="77777777" w:rsidR="00524A5D" w:rsidRPr="0044437C" w:rsidRDefault="00000000">
            <w:pPr>
              <w:pStyle w:val="TAC"/>
              <w:rPr>
                <w:rFonts w:cs="Arial"/>
              </w:rPr>
            </w:pPr>
            <w:r w:rsidRPr="0044437C">
              <w:rPr>
                <w:rFonts w:cs="Arial"/>
              </w:rPr>
              <w:t>-4.9</w:t>
            </w:r>
          </w:p>
        </w:tc>
        <w:tc>
          <w:tcPr>
            <w:tcW w:w="520" w:type="pct"/>
          </w:tcPr>
          <w:p w14:paraId="35BDC77A" w14:textId="77777777" w:rsidR="00524A5D" w:rsidRPr="0044437C" w:rsidRDefault="00000000">
            <w:pPr>
              <w:pStyle w:val="TAC"/>
              <w:rPr>
                <w:rFonts w:cs="Arial"/>
              </w:rPr>
            </w:pPr>
            <w:r w:rsidRPr="0044437C">
              <w:rPr>
                <w:rFonts w:cs="Arial"/>
              </w:rPr>
              <w:t>NB1, NB2</w:t>
            </w:r>
          </w:p>
        </w:tc>
      </w:tr>
      <w:tr w:rsidR="00524A5D" w:rsidRPr="0044437C" w14:paraId="5237C1B6" w14:textId="77777777">
        <w:trPr>
          <w:trHeight w:val="106"/>
          <w:jc w:val="center"/>
        </w:trPr>
        <w:tc>
          <w:tcPr>
            <w:tcW w:w="461" w:type="pct"/>
            <w:shd w:val="clear" w:color="auto" w:fill="auto"/>
          </w:tcPr>
          <w:p w14:paraId="5B0CF30F" w14:textId="77777777" w:rsidR="00524A5D" w:rsidRPr="0044437C" w:rsidRDefault="00000000">
            <w:pPr>
              <w:pStyle w:val="TAC"/>
              <w:rPr>
                <w:rFonts w:cs="Arial"/>
              </w:rPr>
            </w:pPr>
            <w:r w:rsidRPr="0044437C">
              <w:rPr>
                <w:rFonts w:cs="Arial"/>
              </w:rPr>
              <w:t>2 (Note 1)</w:t>
            </w:r>
          </w:p>
        </w:tc>
        <w:tc>
          <w:tcPr>
            <w:tcW w:w="671" w:type="pct"/>
            <w:shd w:val="clear" w:color="auto" w:fill="auto"/>
          </w:tcPr>
          <w:p w14:paraId="1AD55C05" w14:textId="77777777" w:rsidR="00524A5D" w:rsidRPr="0044437C" w:rsidRDefault="00000000">
            <w:pPr>
              <w:pStyle w:val="TAC"/>
              <w:rPr>
                <w:rFonts w:cs="Arial"/>
              </w:rPr>
            </w:pPr>
            <w:r w:rsidRPr="0044437C">
              <w:rPr>
                <w:rFonts w:cs="Arial"/>
              </w:rPr>
              <w:t>Stand-alone</w:t>
            </w:r>
          </w:p>
        </w:tc>
        <w:tc>
          <w:tcPr>
            <w:tcW w:w="579" w:type="pct"/>
          </w:tcPr>
          <w:p w14:paraId="0637EFEE" w14:textId="77777777" w:rsidR="00524A5D" w:rsidRPr="0044437C" w:rsidRDefault="00000000">
            <w:pPr>
              <w:pStyle w:val="TAC"/>
              <w:rPr>
                <w:rFonts w:cs="Arial"/>
              </w:rPr>
            </w:pPr>
            <w:r w:rsidRPr="0044437C">
              <w:rPr>
                <w:rFonts w:cs="Arial"/>
              </w:rPr>
              <w:t>1024</w:t>
            </w:r>
          </w:p>
        </w:tc>
        <w:tc>
          <w:tcPr>
            <w:tcW w:w="425" w:type="pct"/>
          </w:tcPr>
          <w:p w14:paraId="2AFC3536" w14:textId="77777777" w:rsidR="00524A5D" w:rsidRPr="0044437C" w:rsidRDefault="00000000">
            <w:pPr>
              <w:pStyle w:val="TAC"/>
              <w:rPr>
                <w:rFonts w:cs="Arial"/>
              </w:rPr>
            </w:pPr>
            <w:r w:rsidRPr="0044437C">
              <w:rPr>
                <w:rFonts w:cs="Arial"/>
              </w:rPr>
              <w:t>Non-anchor</w:t>
            </w:r>
          </w:p>
        </w:tc>
        <w:tc>
          <w:tcPr>
            <w:tcW w:w="575" w:type="pct"/>
            <w:shd w:val="clear" w:color="auto" w:fill="auto"/>
          </w:tcPr>
          <w:p w14:paraId="2892117D" w14:textId="77777777" w:rsidR="00524A5D" w:rsidRPr="0044437C" w:rsidRDefault="00000000">
            <w:pPr>
              <w:pStyle w:val="TAC"/>
              <w:rPr>
                <w:rFonts w:cs="Arial"/>
              </w:rPr>
            </w:pPr>
            <w:r w:rsidRPr="0044437C">
              <w:rPr>
                <w:rFonts w:cs="Arial"/>
              </w:rPr>
              <w:t>R.NB.3 FDD</w:t>
            </w:r>
          </w:p>
        </w:tc>
        <w:tc>
          <w:tcPr>
            <w:tcW w:w="670" w:type="pct"/>
            <w:shd w:val="clear" w:color="auto" w:fill="auto"/>
          </w:tcPr>
          <w:p w14:paraId="06B5BD15" w14:textId="77777777" w:rsidR="00524A5D" w:rsidRPr="0044437C" w:rsidRDefault="00000000">
            <w:pPr>
              <w:pStyle w:val="TAC"/>
              <w:rPr>
                <w:rFonts w:cs="Arial"/>
              </w:rPr>
            </w:pPr>
            <w:r w:rsidRPr="0044437C">
              <w:rPr>
                <w:rFonts w:cs="Arial"/>
              </w:rPr>
              <w:t>ETU1</w:t>
            </w:r>
          </w:p>
        </w:tc>
        <w:tc>
          <w:tcPr>
            <w:tcW w:w="484" w:type="pct"/>
            <w:shd w:val="clear" w:color="auto" w:fill="auto"/>
          </w:tcPr>
          <w:p w14:paraId="05238BD9" w14:textId="77777777" w:rsidR="00524A5D" w:rsidRPr="0044437C" w:rsidRDefault="00000000">
            <w:pPr>
              <w:pStyle w:val="TAC"/>
              <w:rPr>
                <w:rFonts w:cs="Arial"/>
              </w:rPr>
            </w:pPr>
            <w:r w:rsidRPr="0044437C">
              <w:rPr>
                <w:rFonts w:cs="Arial"/>
              </w:rPr>
              <w:t>1</w:t>
            </w:r>
          </w:p>
        </w:tc>
        <w:tc>
          <w:tcPr>
            <w:tcW w:w="299" w:type="pct"/>
          </w:tcPr>
          <w:p w14:paraId="3FB8C6AB" w14:textId="77777777" w:rsidR="00524A5D" w:rsidRPr="0044437C" w:rsidRDefault="00000000">
            <w:pPr>
              <w:pStyle w:val="TAC"/>
              <w:rPr>
                <w:rFonts w:cs="Arial"/>
              </w:rPr>
            </w:pPr>
            <w:r w:rsidRPr="0044437C">
              <w:rPr>
                <w:rFonts w:cs="Arial"/>
              </w:rPr>
              <w:t>1</w:t>
            </w:r>
          </w:p>
        </w:tc>
        <w:tc>
          <w:tcPr>
            <w:tcW w:w="316" w:type="pct"/>
          </w:tcPr>
          <w:p w14:paraId="2EAA68DC" w14:textId="77777777" w:rsidR="00524A5D" w:rsidRPr="0044437C" w:rsidRDefault="00000000">
            <w:pPr>
              <w:pStyle w:val="TAC"/>
              <w:rPr>
                <w:rFonts w:cs="Arial"/>
              </w:rPr>
            </w:pPr>
            <w:r w:rsidRPr="0044437C">
              <w:rPr>
                <w:rFonts w:cs="Arial"/>
              </w:rPr>
              <w:t>-11.4</w:t>
            </w:r>
          </w:p>
        </w:tc>
        <w:tc>
          <w:tcPr>
            <w:tcW w:w="520" w:type="pct"/>
          </w:tcPr>
          <w:p w14:paraId="5A85987C" w14:textId="77777777" w:rsidR="00524A5D" w:rsidRPr="0044437C" w:rsidRDefault="00000000">
            <w:pPr>
              <w:pStyle w:val="TAC"/>
              <w:rPr>
                <w:rFonts w:cs="Arial"/>
              </w:rPr>
            </w:pPr>
            <w:r w:rsidRPr="0044437C">
              <w:rPr>
                <w:rFonts w:cs="Arial"/>
              </w:rPr>
              <w:t>NB1, NB2</w:t>
            </w:r>
          </w:p>
        </w:tc>
      </w:tr>
      <w:tr w:rsidR="00524A5D" w:rsidRPr="0044437C" w14:paraId="229140F7" w14:textId="77777777">
        <w:trPr>
          <w:trHeight w:val="106"/>
          <w:jc w:val="center"/>
        </w:trPr>
        <w:tc>
          <w:tcPr>
            <w:tcW w:w="5000" w:type="pct"/>
            <w:gridSpan w:val="10"/>
            <w:shd w:val="clear" w:color="auto" w:fill="auto"/>
          </w:tcPr>
          <w:p w14:paraId="400F35D7" w14:textId="77777777" w:rsidR="00524A5D" w:rsidRPr="0044437C" w:rsidRDefault="00000000">
            <w:pPr>
              <w:pStyle w:val="TAN"/>
              <w:jc w:val="both"/>
            </w:pPr>
            <w:r w:rsidRPr="0044437C">
              <w:t>Note 1:</w:t>
            </w:r>
            <w:r w:rsidRPr="0044437C">
              <w:tab/>
              <w:t>Applicable to UE supporting Non-Anchor mode of operation.</w:t>
            </w:r>
          </w:p>
        </w:tc>
      </w:tr>
      <w:bookmarkEnd w:id="2187"/>
    </w:tbl>
    <w:p w14:paraId="3975FEA0" w14:textId="77777777" w:rsidR="00524A5D" w:rsidRPr="0044437C" w:rsidRDefault="00524A5D"/>
    <w:p w14:paraId="7EB6111E" w14:textId="77777777" w:rsidR="00524A5D" w:rsidRPr="0044437C" w:rsidRDefault="00000000">
      <w:pPr>
        <w:rPr>
          <w:lang w:eastAsia="zh-TW"/>
        </w:rPr>
      </w:pPr>
      <w:r w:rsidRPr="0044437C">
        <w:t>The normative reference for this requirement is TS 36.101 [2] clause 8.12.2.1.1</w:t>
      </w:r>
      <w:r w:rsidRPr="0044437C">
        <w:rPr>
          <w:lang w:eastAsia="zh-TW"/>
        </w:rPr>
        <w:t>.</w:t>
      </w:r>
    </w:p>
    <w:p w14:paraId="29BBB9AA" w14:textId="77777777" w:rsidR="00524A5D" w:rsidRPr="0044437C" w:rsidRDefault="00000000">
      <w:pPr>
        <w:pStyle w:val="H6"/>
        <w:rPr>
          <w:snapToGrid w:val="0"/>
          <w:kern w:val="2"/>
        </w:rPr>
      </w:pPr>
      <w:r w:rsidRPr="0044437C">
        <w:rPr>
          <w:snapToGrid w:val="0"/>
          <w:kern w:val="2"/>
        </w:rPr>
        <w:t>8.3.1.2.1.4</w:t>
      </w:r>
      <w:r w:rsidRPr="0044437C">
        <w:rPr>
          <w:snapToGrid w:val="0"/>
          <w:kern w:val="2"/>
        </w:rPr>
        <w:tab/>
        <w:t>Test description</w:t>
      </w:r>
    </w:p>
    <w:p w14:paraId="21CE7BB6" w14:textId="77777777" w:rsidR="00524A5D" w:rsidRPr="0044437C" w:rsidRDefault="00000000">
      <w:pPr>
        <w:pStyle w:val="H6"/>
        <w:rPr>
          <w:snapToGrid w:val="0"/>
          <w:kern w:val="2"/>
        </w:rPr>
      </w:pPr>
      <w:r w:rsidRPr="0044437C">
        <w:rPr>
          <w:snapToGrid w:val="0"/>
          <w:kern w:val="2"/>
        </w:rPr>
        <w:t>8.3.1.2.1.4.1</w:t>
      </w:r>
      <w:r w:rsidRPr="0044437C">
        <w:rPr>
          <w:snapToGrid w:val="0"/>
          <w:kern w:val="2"/>
        </w:rPr>
        <w:tab/>
      </w:r>
      <w:r w:rsidRPr="0044437C">
        <w:rPr>
          <w:snapToGrid w:val="0"/>
          <w:kern w:val="2"/>
          <w:lang w:eastAsia="zh-CN"/>
        </w:rPr>
        <w:t>Initial conditions</w:t>
      </w:r>
    </w:p>
    <w:p w14:paraId="096CBD8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BAE9CCF" w14:textId="77777777" w:rsidR="00524A5D" w:rsidRPr="0044437C" w:rsidRDefault="00000000">
      <w:r w:rsidRPr="0044437C">
        <w:t>Configurations of NPDSCH and NPDCCH before measurement are specified in Annex C.2.</w:t>
      </w:r>
    </w:p>
    <w:p w14:paraId="64C28BB6" w14:textId="2F301E37" w:rsidR="00524A5D" w:rsidRPr="0044437C" w:rsidRDefault="00000000">
      <w:r w:rsidRPr="0044437C">
        <w:t>Test Environment: Normal, as defined in TS 36.508 [</w:t>
      </w:r>
      <w:r w:rsidR="00730853" w:rsidRPr="0044437C">
        <w:t>12</w:t>
      </w:r>
      <w:r w:rsidRPr="0044437C">
        <w:t>] clause 4.1.</w:t>
      </w:r>
    </w:p>
    <w:p w14:paraId="1676AF25" w14:textId="77777777" w:rsidR="00524A5D" w:rsidRPr="0044437C" w:rsidRDefault="00000000">
      <w:r w:rsidRPr="0044437C">
        <w:t>Operation mode: Standalone.</w:t>
      </w:r>
    </w:p>
    <w:p w14:paraId="6229D2BD" w14:textId="77777777" w:rsidR="00524A5D" w:rsidRPr="0044437C" w:rsidRDefault="00000000">
      <w:pPr>
        <w:rPr>
          <w:lang w:eastAsia="zh-TW"/>
        </w:rPr>
      </w:pPr>
      <w:r w:rsidRPr="0044437C">
        <w:t>Frequencies to be tested: K.2.1.</w:t>
      </w:r>
    </w:p>
    <w:p w14:paraId="7986949E"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8.3.1.2.1.3-1.</w:t>
      </w:r>
    </w:p>
    <w:p w14:paraId="3B006A2F" w14:textId="6403FA5F"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19F65F6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8.3.1.2-1 and 8.3.1.2.1.3-1 as appropriate.</w:t>
      </w:r>
    </w:p>
    <w:p w14:paraId="1BB77D9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695ABF8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5972B9E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215258D7"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43F825A7" w14:textId="07A8F8EA"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8.3.1.2.1.4.3.</w:t>
      </w:r>
    </w:p>
    <w:p w14:paraId="21C9485E" w14:textId="77777777" w:rsidR="00524A5D" w:rsidRPr="0044437C" w:rsidRDefault="00000000">
      <w:pPr>
        <w:pStyle w:val="H6"/>
      </w:pPr>
      <w:r w:rsidRPr="0044437C">
        <w:rPr>
          <w:snapToGrid w:val="0"/>
          <w:kern w:val="2"/>
        </w:rPr>
        <w:lastRenderedPageBreak/>
        <w:t>8.3.1.2.1.</w:t>
      </w:r>
      <w:r w:rsidRPr="0044437C">
        <w:rPr>
          <w:snapToGrid w:val="0"/>
          <w:kern w:val="2"/>
          <w:lang w:eastAsia="zh-TW"/>
        </w:rPr>
        <w:t>4.</w:t>
      </w:r>
      <w:r w:rsidRPr="0044437C">
        <w:t>2</w:t>
      </w:r>
      <w:r w:rsidRPr="0044437C">
        <w:tab/>
        <w:t>Test procedure</w:t>
      </w:r>
    </w:p>
    <w:p w14:paraId="41EA09AD" w14:textId="77777777" w:rsidR="00524A5D" w:rsidRPr="0044437C" w:rsidRDefault="00000000">
      <w:pPr>
        <w:pStyle w:val="B1"/>
        <w:rPr>
          <w:rStyle w:val="B1Char"/>
        </w:rPr>
      </w:pPr>
      <w:r w:rsidRPr="0044437C">
        <w:rPr>
          <w:rStyle w:val="B1Char"/>
        </w:rPr>
        <w:t>1.</w:t>
      </w:r>
      <w:r w:rsidRPr="0044437C">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44437C" w:rsidRDefault="00000000">
      <w:pPr>
        <w:pStyle w:val="B1"/>
        <w:rPr>
          <w:rStyle w:val="B1Char"/>
        </w:rPr>
      </w:pPr>
      <w:r w:rsidRPr="0044437C">
        <w:rPr>
          <w:rStyle w:val="B1Char"/>
        </w:rPr>
        <w:t>2.</w:t>
      </w:r>
      <w:r w:rsidRPr="0044437C">
        <w:rPr>
          <w:rStyle w:val="B1Char"/>
        </w:rPr>
        <w:tab/>
        <w:t>Set the parameters of the bandwidth, MCS, reference channel, the propagation condition and the SNR according to Tables 8.3.1.2.1.5-1 as appropriate.</w:t>
      </w:r>
    </w:p>
    <w:p w14:paraId="7A912A66" w14:textId="77777777" w:rsidR="00524A5D" w:rsidRPr="0044437C" w:rsidRDefault="00000000">
      <w:pPr>
        <w:ind w:left="568" w:hanging="284"/>
        <w:rPr>
          <w:rStyle w:val="B1Char"/>
        </w:rPr>
      </w:pPr>
      <w:r w:rsidRPr="0044437C">
        <w:rPr>
          <w:rStyle w:val="B1Char"/>
        </w:rPr>
        <w:t>3.</w:t>
      </w:r>
      <w:r w:rsidRPr="0044437C">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861D9C8" w:rsidR="00524A5D" w:rsidRPr="0044437C" w:rsidRDefault="00000000">
      <w:pPr>
        <w:ind w:left="568" w:hanging="284"/>
        <w:rPr>
          <w:rStyle w:val="B1Char"/>
        </w:rPr>
      </w:pPr>
      <w:r w:rsidRPr="0044437C">
        <w:rPr>
          <w:rStyle w:val="B1Char"/>
        </w:rPr>
        <w:t>4.</w:t>
      </w:r>
      <w:r w:rsidRPr="0044437C">
        <w:rPr>
          <w:rStyle w:val="B1Char"/>
        </w:rPr>
        <w:tab/>
        <w:t>SS release the connection through State 3A-NB and finally ensure the UE is in State 2A-NB with CP CIoT Optimisation according to TS 36.508 [</w:t>
      </w:r>
      <w:r w:rsidR="00730853" w:rsidRPr="0044437C">
        <w:rPr>
          <w:rStyle w:val="B1Char"/>
        </w:rPr>
        <w:t>12</w:t>
      </w:r>
      <w:r w:rsidRPr="0044437C">
        <w:rPr>
          <w:rStyle w:val="B1Char"/>
        </w:rPr>
        <w:t>] clause 8.1.5. Configure the Non-anchor carrier according to table 8.3.1.2.1.4.3-1.</w:t>
      </w:r>
    </w:p>
    <w:p w14:paraId="6437FFD8" w14:textId="77777777" w:rsidR="00524A5D" w:rsidRPr="0044437C" w:rsidRDefault="00000000">
      <w:pPr>
        <w:pStyle w:val="B1"/>
        <w:rPr>
          <w:rStyle w:val="B1Char"/>
        </w:rPr>
      </w:pPr>
      <w:r w:rsidRPr="0044437C">
        <w:rPr>
          <w:rStyle w:val="B1Char"/>
        </w:rPr>
        <w:t>5.</w:t>
      </w:r>
      <w:r w:rsidRPr="0044437C">
        <w:rPr>
          <w:rStyle w:val="B1Char"/>
        </w:rPr>
        <w:tab/>
        <w:t>Repeat steps from 1 to 3 for subtest 2 in Table 8.3.1.2.1.5-1 as appropriate.</w:t>
      </w:r>
    </w:p>
    <w:p w14:paraId="535EEAF8" w14:textId="77777777" w:rsidR="00524A5D" w:rsidRPr="0044437C" w:rsidRDefault="00000000">
      <w:pPr>
        <w:pStyle w:val="H6"/>
      </w:pPr>
      <w:r w:rsidRPr="0044437C">
        <w:rPr>
          <w:snapToGrid w:val="0"/>
          <w:kern w:val="2"/>
        </w:rPr>
        <w:t>8.3.1.2.1.</w:t>
      </w:r>
      <w:r w:rsidRPr="0044437C">
        <w:rPr>
          <w:snapToGrid w:val="0"/>
          <w:kern w:val="2"/>
          <w:lang w:eastAsia="zh-TW"/>
        </w:rPr>
        <w:t>4.</w:t>
      </w:r>
      <w:r w:rsidRPr="0044437C">
        <w:rPr>
          <w:lang w:eastAsia="zh-TW"/>
        </w:rPr>
        <w:t>3</w:t>
      </w:r>
      <w:r w:rsidRPr="0044437C">
        <w:tab/>
        <w:t>Message contents</w:t>
      </w:r>
    </w:p>
    <w:p w14:paraId="7B68FC57" w14:textId="5CECD75F" w:rsidR="00524A5D" w:rsidRPr="0044437C" w:rsidRDefault="00000000">
      <w:r w:rsidRPr="0044437C">
        <w:t>Message contents are according to TS 36.508 [</w:t>
      </w:r>
      <w:r w:rsidR="00730853" w:rsidRPr="0044437C">
        <w:t>12</w:t>
      </w:r>
      <w:r w:rsidRPr="0044437C">
        <w:t>] subclause 8.1.5B and 8.1.6 with the following exceptions:</w:t>
      </w:r>
    </w:p>
    <w:p w14:paraId="05A5840E" w14:textId="77777777" w:rsidR="00524A5D" w:rsidRPr="0044437C" w:rsidRDefault="00000000">
      <w:pPr>
        <w:pStyle w:val="TH"/>
      </w:pPr>
      <w:r w:rsidRPr="0044437C">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DB7B70E" w14:textId="77777777">
        <w:trPr>
          <w:gridBefore w:val="1"/>
          <w:wBefore w:w="9" w:type="dxa"/>
          <w:jc w:val="center"/>
        </w:trPr>
        <w:tc>
          <w:tcPr>
            <w:tcW w:w="9738" w:type="dxa"/>
            <w:gridSpan w:val="4"/>
          </w:tcPr>
          <w:p w14:paraId="39C7B6AC"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70E6C1EB" w14:textId="77777777">
        <w:tblPrEx>
          <w:tblCellMar>
            <w:left w:w="108" w:type="dxa"/>
            <w:right w:w="108" w:type="dxa"/>
          </w:tblCellMar>
        </w:tblPrEx>
        <w:trPr>
          <w:jc w:val="center"/>
        </w:trPr>
        <w:tc>
          <w:tcPr>
            <w:tcW w:w="4535" w:type="dxa"/>
            <w:gridSpan w:val="2"/>
            <w:shd w:val="clear" w:color="auto" w:fill="auto"/>
          </w:tcPr>
          <w:p w14:paraId="4BF6745E" w14:textId="77777777" w:rsidR="00524A5D" w:rsidRPr="0044437C" w:rsidRDefault="00000000">
            <w:pPr>
              <w:pStyle w:val="TAH"/>
              <w:keepNext w:val="0"/>
              <w:keepLines w:val="0"/>
            </w:pPr>
            <w:r w:rsidRPr="0044437C">
              <w:t>Information Element</w:t>
            </w:r>
          </w:p>
        </w:tc>
        <w:tc>
          <w:tcPr>
            <w:tcW w:w="2267" w:type="dxa"/>
            <w:shd w:val="clear" w:color="auto" w:fill="auto"/>
          </w:tcPr>
          <w:p w14:paraId="48DB23A6" w14:textId="77777777" w:rsidR="00524A5D" w:rsidRPr="0044437C" w:rsidRDefault="00000000">
            <w:pPr>
              <w:pStyle w:val="TAH"/>
              <w:keepNext w:val="0"/>
              <w:keepLines w:val="0"/>
            </w:pPr>
            <w:r w:rsidRPr="0044437C">
              <w:t>Value/remark</w:t>
            </w:r>
          </w:p>
        </w:tc>
        <w:tc>
          <w:tcPr>
            <w:tcW w:w="1811" w:type="dxa"/>
            <w:shd w:val="clear" w:color="auto" w:fill="auto"/>
          </w:tcPr>
          <w:p w14:paraId="19F3678E" w14:textId="77777777" w:rsidR="00524A5D" w:rsidRPr="0044437C" w:rsidRDefault="00000000">
            <w:pPr>
              <w:pStyle w:val="TAH"/>
              <w:keepNext w:val="0"/>
              <w:keepLines w:val="0"/>
            </w:pPr>
            <w:r w:rsidRPr="0044437C">
              <w:t>Comment</w:t>
            </w:r>
          </w:p>
        </w:tc>
        <w:tc>
          <w:tcPr>
            <w:tcW w:w="1134" w:type="dxa"/>
            <w:shd w:val="clear" w:color="auto" w:fill="auto"/>
          </w:tcPr>
          <w:p w14:paraId="29D87AAB" w14:textId="77777777" w:rsidR="00524A5D" w:rsidRPr="0044437C" w:rsidRDefault="00000000">
            <w:pPr>
              <w:pStyle w:val="TAH"/>
              <w:keepNext w:val="0"/>
              <w:keepLines w:val="0"/>
            </w:pPr>
            <w:r w:rsidRPr="0044437C">
              <w:t>Condition</w:t>
            </w:r>
          </w:p>
        </w:tc>
      </w:tr>
      <w:tr w:rsidR="00524A5D" w:rsidRPr="0044437C" w14:paraId="127C6A49"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5FAA3F5E" w14:textId="77777777" w:rsidR="00524A5D" w:rsidRPr="0044437C" w:rsidRDefault="00000000">
            <w:pPr>
              <w:pStyle w:val="TAL"/>
              <w:keepNext w:val="0"/>
              <w:keepLines w:val="0"/>
            </w:pPr>
            <w:r w:rsidRPr="0044437C">
              <w:t>PhysicalConfigDedicated-NB-DEFAULT ::= SEQUENCE {</w:t>
            </w:r>
          </w:p>
        </w:tc>
        <w:tc>
          <w:tcPr>
            <w:tcW w:w="2267" w:type="dxa"/>
            <w:shd w:val="clear" w:color="auto" w:fill="auto"/>
          </w:tcPr>
          <w:p w14:paraId="214DE1AD" w14:textId="77777777" w:rsidR="00524A5D" w:rsidRPr="0044437C" w:rsidRDefault="00524A5D">
            <w:pPr>
              <w:pStyle w:val="TAL"/>
              <w:keepNext w:val="0"/>
              <w:keepLines w:val="0"/>
            </w:pPr>
          </w:p>
        </w:tc>
        <w:tc>
          <w:tcPr>
            <w:tcW w:w="1811" w:type="dxa"/>
            <w:shd w:val="clear" w:color="auto" w:fill="auto"/>
          </w:tcPr>
          <w:p w14:paraId="43D76C3C" w14:textId="77777777" w:rsidR="00524A5D" w:rsidRPr="0044437C" w:rsidRDefault="00524A5D">
            <w:pPr>
              <w:pStyle w:val="TAL"/>
              <w:keepNext w:val="0"/>
              <w:keepLines w:val="0"/>
            </w:pPr>
          </w:p>
        </w:tc>
        <w:tc>
          <w:tcPr>
            <w:tcW w:w="1134" w:type="dxa"/>
            <w:shd w:val="clear" w:color="auto" w:fill="auto"/>
          </w:tcPr>
          <w:p w14:paraId="3A601117" w14:textId="77777777" w:rsidR="00524A5D" w:rsidRPr="0044437C" w:rsidRDefault="00524A5D">
            <w:pPr>
              <w:pStyle w:val="TAL"/>
              <w:keepNext w:val="0"/>
              <w:keepLines w:val="0"/>
            </w:pPr>
          </w:p>
        </w:tc>
      </w:tr>
      <w:tr w:rsidR="00524A5D" w:rsidRPr="0044437C" w14:paraId="2E19BDC9" w14:textId="77777777">
        <w:tblPrEx>
          <w:tblCellMar>
            <w:left w:w="108" w:type="dxa"/>
            <w:right w:w="108" w:type="dxa"/>
          </w:tblCellMar>
        </w:tblPrEx>
        <w:trPr>
          <w:jc w:val="center"/>
        </w:trPr>
        <w:tc>
          <w:tcPr>
            <w:tcW w:w="4535" w:type="dxa"/>
            <w:gridSpan w:val="2"/>
            <w:tcBorders>
              <w:bottom w:val="nil"/>
            </w:tcBorders>
            <w:shd w:val="clear" w:color="auto" w:fill="auto"/>
          </w:tcPr>
          <w:p w14:paraId="4A063E92" w14:textId="77777777" w:rsidR="00524A5D" w:rsidRPr="0044437C" w:rsidRDefault="00000000">
            <w:pPr>
              <w:pStyle w:val="TAL"/>
              <w:keepNext w:val="0"/>
              <w:keepLines w:val="0"/>
            </w:pPr>
            <w:r w:rsidRPr="0044437C">
              <w:t xml:space="preserve">  carrierConfigDedicated-NB-r13 ::=  SEQUENCE {</w:t>
            </w:r>
          </w:p>
        </w:tc>
        <w:tc>
          <w:tcPr>
            <w:tcW w:w="2267" w:type="dxa"/>
            <w:shd w:val="clear" w:color="auto" w:fill="auto"/>
          </w:tcPr>
          <w:p w14:paraId="6C9B4EE3" w14:textId="77777777" w:rsidR="00524A5D" w:rsidRPr="0044437C" w:rsidRDefault="00524A5D">
            <w:pPr>
              <w:pStyle w:val="TAL"/>
              <w:keepNext w:val="0"/>
              <w:keepLines w:val="0"/>
            </w:pPr>
          </w:p>
        </w:tc>
        <w:tc>
          <w:tcPr>
            <w:tcW w:w="1811" w:type="dxa"/>
            <w:shd w:val="clear" w:color="auto" w:fill="auto"/>
          </w:tcPr>
          <w:p w14:paraId="1D2E513B" w14:textId="77777777" w:rsidR="00524A5D" w:rsidRPr="0044437C" w:rsidRDefault="00000000">
            <w:pPr>
              <w:pStyle w:val="TAL"/>
              <w:keepNext w:val="0"/>
              <w:keepLines w:val="0"/>
            </w:pPr>
            <w:r w:rsidRPr="0044437C">
              <w:t>Non-anchor carrier</w:t>
            </w:r>
          </w:p>
        </w:tc>
        <w:tc>
          <w:tcPr>
            <w:tcW w:w="1134" w:type="dxa"/>
            <w:shd w:val="clear" w:color="auto" w:fill="auto"/>
          </w:tcPr>
          <w:p w14:paraId="14EEF42A" w14:textId="77777777" w:rsidR="00524A5D" w:rsidRPr="0044437C" w:rsidRDefault="00524A5D">
            <w:pPr>
              <w:pStyle w:val="TAL"/>
              <w:keepNext w:val="0"/>
              <w:keepLines w:val="0"/>
            </w:pPr>
          </w:p>
        </w:tc>
      </w:tr>
      <w:tr w:rsidR="00524A5D" w:rsidRPr="0044437C" w14:paraId="4E960647" w14:textId="77777777">
        <w:tblPrEx>
          <w:tblCellMar>
            <w:left w:w="108" w:type="dxa"/>
            <w:right w:w="108" w:type="dxa"/>
          </w:tblCellMar>
        </w:tblPrEx>
        <w:trPr>
          <w:jc w:val="center"/>
        </w:trPr>
        <w:tc>
          <w:tcPr>
            <w:tcW w:w="4535" w:type="dxa"/>
            <w:gridSpan w:val="2"/>
            <w:tcBorders>
              <w:bottom w:val="nil"/>
            </w:tcBorders>
            <w:shd w:val="clear" w:color="auto" w:fill="auto"/>
          </w:tcPr>
          <w:p w14:paraId="2C928949" w14:textId="77777777" w:rsidR="00524A5D" w:rsidRPr="0044437C" w:rsidRDefault="00000000">
            <w:pPr>
              <w:pStyle w:val="TAL"/>
              <w:keepNext w:val="0"/>
              <w:keepLines w:val="0"/>
            </w:pPr>
            <w:r w:rsidRPr="0044437C">
              <w:t>dl-CarrierConfig-r13::= SEQUENCE {</w:t>
            </w:r>
          </w:p>
        </w:tc>
        <w:tc>
          <w:tcPr>
            <w:tcW w:w="2267" w:type="dxa"/>
            <w:shd w:val="clear" w:color="auto" w:fill="auto"/>
          </w:tcPr>
          <w:p w14:paraId="0CA97104" w14:textId="77777777" w:rsidR="00524A5D" w:rsidRPr="0044437C" w:rsidRDefault="00524A5D">
            <w:pPr>
              <w:pStyle w:val="TAL"/>
              <w:keepNext w:val="0"/>
              <w:keepLines w:val="0"/>
            </w:pPr>
          </w:p>
        </w:tc>
        <w:tc>
          <w:tcPr>
            <w:tcW w:w="1811" w:type="dxa"/>
            <w:shd w:val="clear" w:color="auto" w:fill="auto"/>
          </w:tcPr>
          <w:p w14:paraId="5B616278" w14:textId="77777777" w:rsidR="00524A5D" w:rsidRPr="0044437C" w:rsidRDefault="00524A5D">
            <w:pPr>
              <w:pStyle w:val="TAL"/>
              <w:keepNext w:val="0"/>
              <w:keepLines w:val="0"/>
            </w:pPr>
          </w:p>
        </w:tc>
        <w:tc>
          <w:tcPr>
            <w:tcW w:w="1134" w:type="dxa"/>
            <w:shd w:val="clear" w:color="auto" w:fill="auto"/>
          </w:tcPr>
          <w:p w14:paraId="420B8264" w14:textId="77777777" w:rsidR="00524A5D" w:rsidRPr="0044437C" w:rsidRDefault="00524A5D">
            <w:pPr>
              <w:pStyle w:val="TAL"/>
              <w:keepNext w:val="0"/>
              <w:keepLines w:val="0"/>
            </w:pPr>
          </w:p>
        </w:tc>
      </w:tr>
      <w:tr w:rsidR="00524A5D" w:rsidRPr="0044437C" w14:paraId="53EE6B0E" w14:textId="77777777">
        <w:tblPrEx>
          <w:tblCellMar>
            <w:left w:w="108" w:type="dxa"/>
            <w:right w:w="108" w:type="dxa"/>
          </w:tblCellMar>
        </w:tblPrEx>
        <w:trPr>
          <w:jc w:val="center"/>
        </w:trPr>
        <w:tc>
          <w:tcPr>
            <w:tcW w:w="4535" w:type="dxa"/>
            <w:gridSpan w:val="2"/>
            <w:tcBorders>
              <w:bottom w:val="nil"/>
            </w:tcBorders>
            <w:shd w:val="clear" w:color="auto" w:fill="auto"/>
          </w:tcPr>
          <w:p w14:paraId="6C7BA45D" w14:textId="77777777" w:rsidR="00524A5D" w:rsidRPr="0044437C" w:rsidRDefault="00000000">
            <w:pPr>
              <w:pStyle w:val="TAL"/>
              <w:keepNext w:val="0"/>
              <w:keepLines w:val="0"/>
            </w:pPr>
            <w:r w:rsidRPr="0044437C">
              <w:t>dl-CarrierFreq-r13</w:t>
            </w:r>
          </w:p>
        </w:tc>
        <w:tc>
          <w:tcPr>
            <w:tcW w:w="2267" w:type="dxa"/>
            <w:shd w:val="clear" w:color="auto" w:fill="auto"/>
          </w:tcPr>
          <w:p w14:paraId="5E5D6411" w14:textId="77777777" w:rsidR="00524A5D" w:rsidRPr="0044437C" w:rsidRDefault="00000000">
            <w:pPr>
              <w:pStyle w:val="TAL"/>
              <w:keepNext w:val="0"/>
              <w:keepLines w:val="0"/>
            </w:pPr>
            <w:r w:rsidRPr="0044437C">
              <w:t>Note 1</w:t>
            </w:r>
          </w:p>
        </w:tc>
        <w:tc>
          <w:tcPr>
            <w:tcW w:w="1811" w:type="dxa"/>
            <w:shd w:val="clear" w:color="auto" w:fill="auto"/>
          </w:tcPr>
          <w:p w14:paraId="3FD4C9C0" w14:textId="77777777" w:rsidR="00524A5D" w:rsidRPr="0044437C" w:rsidRDefault="00524A5D">
            <w:pPr>
              <w:pStyle w:val="TAL"/>
              <w:keepNext w:val="0"/>
              <w:keepLines w:val="0"/>
            </w:pPr>
          </w:p>
        </w:tc>
        <w:tc>
          <w:tcPr>
            <w:tcW w:w="1134" w:type="dxa"/>
            <w:shd w:val="clear" w:color="auto" w:fill="auto"/>
          </w:tcPr>
          <w:p w14:paraId="614CA1F7" w14:textId="77777777" w:rsidR="00524A5D" w:rsidRPr="0044437C" w:rsidRDefault="00524A5D">
            <w:pPr>
              <w:pStyle w:val="TAL"/>
              <w:keepNext w:val="0"/>
              <w:keepLines w:val="0"/>
            </w:pPr>
          </w:p>
        </w:tc>
      </w:tr>
      <w:tr w:rsidR="00524A5D" w:rsidRPr="0044437C" w14:paraId="62ECEF79" w14:textId="77777777">
        <w:tblPrEx>
          <w:tblCellMar>
            <w:left w:w="108" w:type="dxa"/>
            <w:right w:w="108" w:type="dxa"/>
          </w:tblCellMar>
        </w:tblPrEx>
        <w:trPr>
          <w:jc w:val="center"/>
        </w:trPr>
        <w:tc>
          <w:tcPr>
            <w:tcW w:w="4535" w:type="dxa"/>
            <w:gridSpan w:val="2"/>
            <w:tcBorders>
              <w:bottom w:val="nil"/>
            </w:tcBorders>
            <w:shd w:val="clear" w:color="auto" w:fill="auto"/>
          </w:tcPr>
          <w:p w14:paraId="7C8DC841" w14:textId="77777777" w:rsidR="00524A5D" w:rsidRPr="0044437C" w:rsidRDefault="00000000">
            <w:pPr>
              <w:pStyle w:val="TAL"/>
              <w:keepNext w:val="0"/>
              <w:keepLines w:val="0"/>
            </w:pPr>
            <w:r w:rsidRPr="0044437C">
              <w:t xml:space="preserve">           downlinkBitmapNonAnchor-r13</w:t>
            </w:r>
          </w:p>
        </w:tc>
        <w:tc>
          <w:tcPr>
            <w:tcW w:w="2267" w:type="dxa"/>
            <w:shd w:val="clear" w:color="auto" w:fill="auto"/>
          </w:tcPr>
          <w:p w14:paraId="66487373" w14:textId="77777777" w:rsidR="00524A5D" w:rsidRPr="0044437C" w:rsidRDefault="00000000">
            <w:pPr>
              <w:pStyle w:val="TAL"/>
              <w:keepNext w:val="0"/>
              <w:keepLines w:val="0"/>
            </w:pPr>
            <w:r w:rsidRPr="0044437C">
              <w:t>NULL</w:t>
            </w:r>
          </w:p>
        </w:tc>
        <w:tc>
          <w:tcPr>
            <w:tcW w:w="1811" w:type="dxa"/>
            <w:shd w:val="clear" w:color="auto" w:fill="auto"/>
          </w:tcPr>
          <w:p w14:paraId="0481FD24" w14:textId="77777777" w:rsidR="00524A5D" w:rsidRPr="0044437C" w:rsidRDefault="00524A5D">
            <w:pPr>
              <w:pStyle w:val="TAL"/>
              <w:keepNext w:val="0"/>
              <w:keepLines w:val="0"/>
            </w:pPr>
          </w:p>
        </w:tc>
        <w:tc>
          <w:tcPr>
            <w:tcW w:w="1134" w:type="dxa"/>
            <w:shd w:val="clear" w:color="auto" w:fill="auto"/>
          </w:tcPr>
          <w:p w14:paraId="09D8F2F2" w14:textId="77777777" w:rsidR="00524A5D" w:rsidRPr="0044437C" w:rsidRDefault="00524A5D">
            <w:pPr>
              <w:pStyle w:val="TAL"/>
              <w:keepNext w:val="0"/>
              <w:keepLines w:val="0"/>
            </w:pPr>
          </w:p>
        </w:tc>
      </w:tr>
      <w:tr w:rsidR="00524A5D" w:rsidRPr="0044437C" w14:paraId="293F30FF" w14:textId="77777777">
        <w:tblPrEx>
          <w:tblCellMar>
            <w:left w:w="108" w:type="dxa"/>
            <w:right w:w="108" w:type="dxa"/>
          </w:tblCellMar>
        </w:tblPrEx>
        <w:trPr>
          <w:jc w:val="center"/>
        </w:trPr>
        <w:tc>
          <w:tcPr>
            <w:tcW w:w="4535" w:type="dxa"/>
            <w:gridSpan w:val="2"/>
            <w:tcBorders>
              <w:bottom w:val="nil"/>
            </w:tcBorders>
            <w:shd w:val="clear" w:color="auto" w:fill="auto"/>
          </w:tcPr>
          <w:p w14:paraId="36ABF2B0" w14:textId="77777777" w:rsidR="00524A5D" w:rsidRPr="0044437C" w:rsidRDefault="00000000">
            <w:pPr>
              <w:pStyle w:val="TAL"/>
              <w:keepNext w:val="0"/>
              <w:keepLines w:val="0"/>
            </w:pPr>
            <w:r w:rsidRPr="0044437C">
              <w:t xml:space="preserve">           dl-GapNonAnchor-r13</w:t>
            </w:r>
          </w:p>
        </w:tc>
        <w:tc>
          <w:tcPr>
            <w:tcW w:w="2267" w:type="dxa"/>
            <w:shd w:val="clear" w:color="auto" w:fill="auto"/>
          </w:tcPr>
          <w:p w14:paraId="7D8A1BD5" w14:textId="77777777" w:rsidR="00524A5D" w:rsidRPr="0044437C" w:rsidRDefault="00000000">
            <w:pPr>
              <w:pStyle w:val="TAL"/>
              <w:keepNext w:val="0"/>
              <w:keepLines w:val="0"/>
            </w:pPr>
            <w:r w:rsidRPr="0044437C">
              <w:t>NULL</w:t>
            </w:r>
          </w:p>
        </w:tc>
        <w:tc>
          <w:tcPr>
            <w:tcW w:w="1811" w:type="dxa"/>
            <w:shd w:val="clear" w:color="auto" w:fill="auto"/>
          </w:tcPr>
          <w:p w14:paraId="365AA8AD" w14:textId="77777777" w:rsidR="00524A5D" w:rsidRPr="0044437C" w:rsidRDefault="00524A5D">
            <w:pPr>
              <w:pStyle w:val="TAL"/>
              <w:keepNext w:val="0"/>
              <w:keepLines w:val="0"/>
            </w:pPr>
          </w:p>
        </w:tc>
        <w:tc>
          <w:tcPr>
            <w:tcW w:w="1134" w:type="dxa"/>
            <w:shd w:val="clear" w:color="auto" w:fill="auto"/>
          </w:tcPr>
          <w:p w14:paraId="4F05B6B6" w14:textId="77777777" w:rsidR="00524A5D" w:rsidRPr="0044437C" w:rsidRDefault="00524A5D">
            <w:pPr>
              <w:pStyle w:val="TAL"/>
              <w:keepNext w:val="0"/>
              <w:keepLines w:val="0"/>
            </w:pPr>
          </w:p>
        </w:tc>
      </w:tr>
      <w:tr w:rsidR="00524A5D" w:rsidRPr="0044437C" w14:paraId="62D30601" w14:textId="77777777">
        <w:tblPrEx>
          <w:tblCellMar>
            <w:left w:w="108" w:type="dxa"/>
            <w:right w:w="108" w:type="dxa"/>
          </w:tblCellMar>
        </w:tblPrEx>
        <w:trPr>
          <w:jc w:val="center"/>
        </w:trPr>
        <w:tc>
          <w:tcPr>
            <w:tcW w:w="4535" w:type="dxa"/>
            <w:gridSpan w:val="2"/>
            <w:tcBorders>
              <w:bottom w:val="nil"/>
            </w:tcBorders>
            <w:shd w:val="clear" w:color="auto" w:fill="auto"/>
          </w:tcPr>
          <w:p w14:paraId="7847680C" w14:textId="77777777" w:rsidR="00524A5D" w:rsidRPr="0044437C" w:rsidRDefault="00000000">
            <w:pPr>
              <w:pStyle w:val="TAL"/>
              <w:keepNext w:val="0"/>
              <w:keepLines w:val="0"/>
            </w:pPr>
            <w:r w:rsidRPr="0044437C">
              <w:t>}</w:t>
            </w:r>
          </w:p>
        </w:tc>
        <w:tc>
          <w:tcPr>
            <w:tcW w:w="2267" w:type="dxa"/>
            <w:shd w:val="clear" w:color="auto" w:fill="auto"/>
          </w:tcPr>
          <w:p w14:paraId="666F8426" w14:textId="77777777" w:rsidR="00524A5D" w:rsidRPr="0044437C" w:rsidRDefault="00524A5D">
            <w:pPr>
              <w:pStyle w:val="TAL"/>
              <w:keepNext w:val="0"/>
              <w:keepLines w:val="0"/>
            </w:pPr>
          </w:p>
        </w:tc>
        <w:tc>
          <w:tcPr>
            <w:tcW w:w="1811" w:type="dxa"/>
            <w:shd w:val="clear" w:color="auto" w:fill="auto"/>
          </w:tcPr>
          <w:p w14:paraId="5F2DA64E" w14:textId="77777777" w:rsidR="00524A5D" w:rsidRPr="0044437C" w:rsidRDefault="00524A5D">
            <w:pPr>
              <w:pStyle w:val="TAL"/>
              <w:keepNext w:val="0"/>
              <w:keepLines w:val="0"/>
            </w:pPr>
          </w:p>
        </w:tc>
        <w:tc>
          <w:tcPr>
            <w:tcW w:w="1134" w:type="dxa"/>
            <w:shd w:val="clear" w:color="auto" w:fill="auto"/>
          </w:tcPr>
          <w:p w14:paraId="7551EBE1" w14:textId="77777777" w:rsidR="00524A5D" w:rsidRPr="0044437C" w:rsidRDefault="00524A5D">
            <w:pPr>
              <w:pStyle w:val="TAL"/>
              <w:keepNext w:val="0"/>
              <w:keepLines w:val="0"/>
            </w:pPr>
          </w:p>
        </w:tc>
      </w:tr>
      <w:tr w:rsidR="00524A5D" w:rsidRPr="0044437C" w14:paraId="44C8F4A2" w14:textId="77777777">
        <w:tblPrEx>
          <w:tblCellMar>
            <w:left w:w="108" w:type="dxa"/>
            <w:right w:w="108" w:type="dxa"/>
          </w:tblCellMar>
        </w:tblPrEx>
        <w:trPr>
          <w:jc w:val="center"/>
        </w:trPr>
        <w:tc>
          <w:tcPr>
            <w:tcW w:w="4535" w:type="dxa"/>
            <w:gridSpan w:val="2"/>
            <w:tcBorders>
              <w:bottom w:val="nil"/>
            </w:tcBorders>
            <w:shd w:val="clear" w:color="auto" w:fill="auto"/>
          </w:tcPr>
          <w:p w14:paraId="549A4A86" w14:textId="77777777" w:rsidR="00524A5D" w:rsidRPr="0044437C" w:rsidRDefault="00000000">
            <w:pPr>
              <w:pStyle w:val="TAL"/>
              <w:keepNext w:val="0"/>
              <w:keepLines w:val="0"/>
            </w:pPr>
            <w:r w:rsidRPr="0044437C">
              <w:t>ul-CarrierConfig-r13 ::= SEQUENCE {</w:t>
            </w:r>
          </w:p>
        </w:tc>
        <w:tc>
          <w:tcPr>
            <w:tcW w:w="2267" w:type="dxa"/>
            <w:shd w:val="clear" w:color="auto" w:fill="auto"/>
          </w:tcPr>
          <w:p w14:paraId="3E29E1AD" w14:textId="77777777" w:rsidR="00524A5D" w:rsidRPr="0044437C" w:rsidRDefault="00524A5D">
            <w:pPr>
              <w:pStyle w:val="TAL"/>
              <w:keepNext w:val="0"/>
              <w:keepLines w:val="0"/>
            </w:pPr>
          </w:p>
        </w:tc>
        <w:tc>
          <w:tcPr>
            <w:tcW w:w="1811" w:type="dxa"/>
            <w:shd w:val="clear" w:color="auto" w:fill="auto"/>
          </w:tcPr>
          <w:p w14:paraId="67C3925F" w14:textId="77777777" w:rsidR="00524A5D" w:rsidRPr="0044437C" w:rsidRDefault="00524A5D">
            <w:pPr>
              <w:pStyle w:val="TAL"/>
              <w:keepNext w:val="0"/>
              <w:keepLines w:val="0"/>
            </w:pPr>
          </w:p>
        </w:tc>
        <w:tc>
          <w:tcPr>
            <w:tcW w:w="1134" w:type="dxa"/>
            <w:shd w:val="clear" w:color="auto" w:fill="auto"/>
          </w:tcPr>
          <w:p w14:paraId="54D32F43" w14:textId="77777777" w:rsidR="00524A5D" w:rsidRPr="0044437C" w:rsidRDefault="00524A5D">
            <w:pPr>
              <w:pStyle w:val="TAL"/>
              <w:keepNext w:val="0"/>
              <w:keepLines w:val="0"/>
            </w:pPr>
          </w:p>
        </w:tc>
      </w:tr>
      <w:tr w:rsidR="00524A5D" w:rsidRPr="0044437C" w14:paraId="20E419AA" w14:textId="77777777">
        <w:tblPrEx>
          <w:tblCellMar>
            <w:left w:w="108" w:type="dxa"/>
            <w:right w:w="108" w:type="dxa"/>
          </w:tblCellMar>
        </w:tblPrEx>
        <w:trPr>
          <w:jc w:val="center"/>
        </w:trPr>
        <w:tc>
          <w:tcPr>
            <w:tcW w:w="4535" w:type="dxa"/>
            <w:gridSpan w:val="2"/>
            <w:tcBorders>
              <w:bottom w:val="nil"/>
            </w:tcBorders>
            <w:shd w:val="clear" w:color="auto" w:fill="auto"/>
          </w:tcPr>
          <w:p w14:paraId="6C5DB5C7" w14:textId="77777777" w:rsidR="00524A5D" w:rsidRPr="0044437C" w:rsidRDefault="00000000">
            <w:pPr>
              <w:pStyle w:val="TAL"/>
              <w:keepNext w:val="0"/>
              <w:keepLines w:val="0"/>
            </w:pPr>
            <w:r w:rsidRPr="0044437C">
              <w:t>ul-CarrierFreq-r13</w:t>
            </w:r>
          </w:p>
        </w:tc>
        <w:tc>
          <w:tcPr>
            <w:tcW w:w="2267" w:type="dxa"/>
            <w:shd w:val="clear" w:color="auto" w:fill="auto"/>
          </w:tcPr>
          <w:p w14:paraId="621385B5" w14:textId="77777777" w:rsidR="00524A5D" w:rsidRPr="0044437C" w:rsidRDefault="00000000">
            <w:pPr>
              <w:pStyle w:val="TAL"/>
              <w:keepNext w:val="0"/>
              <w:keepLines w:val="0"/>
            </w:pPr>
            <w:r w:rsidRPr="0044437C">
              <w:t>Note 1</w:t>
            </w:r>
          </w:p>
        </w:tc>
        <w:tc>
          <w:tcPr>
            <w:tcW w:w="1811" w:type="dxa"/>
            <w:shd w:val="clear" w:color="auto" w:fill="auto"/>
          </w:tcPr>
          <w:p w14:paraId="21FD58AE" w14:textId="77777777" w:rsidR="00524A5D" w:rsidRPr="0044437C" w:rsidRDefault="00524A5D">
            <w:pPr>
              <w:pStyle w:val="TAL"/>
              <w:keepNext w:val="0"/>
              <w:keepLines w:val="0"/>
            </w:pPr>
          </w:p>
        </w:tc>
        <w:tc>
          <w:tcPr>
            <w:tcW w:w="1134" w:type="dxa"/>
            <w:shd w:val="clear" w:color="auto" w:fill="auto"/>
          </w:tcPr>
          <w:p w14:paraId="0F3FE295" w14:textId="77777777" w:rsidR="00524A5D" w:rsidRPr="0044437C" w:rsidRDefault="00524A5D">
            <w:pPr>
              <w:pStyle w:val="TAL"/>
              <w:keepNext w:val="0"/>
              <w:keepLines w:val="0"/>
            </w:pPr>
          </w:p>
        </w:tc>
      </w:tr>
      <w:tr w:rsidR="00524A5D" w:rsidRPr="0044437C" w14:paraId="113F316C" w14:textId="77777777">
        <w:tblPrEx>
          <w:tblCellMar>
            <w:left w:w="108" w:type="dxa"/>
            <w:right w:w="108" w:type="dxa"/>
          </w:tblCellMar>
        </w:tblPrEx>
        <w:trPr>
          <w:jc w:val="center"/>
        </w:trPr>
        <w:tc>
          <w:tcPr>
            <w:tcW w:w="4535" w:type="dxa"/>
            <w:gridSpan w:val="2"/>
            <w:tcBorders>
              <w:bottom w:val="nil"/>
            </w:tcBorders>
            <w:shd w:val="clear" w:color="auto" w:fill="auto"/>
          </w:tcPr>
          <w:p w14:paraId="69B956B0" w14:textId="77777777" w:rsidR="00524A5D" w:rsidRPr="0044437C" w:rsidRDefault="00000000">
            <w:pPr>
              <w:pStyle w:val="TAL"/>
              <w:keepNext w:val="0"/>
              <w:keepLines w:val="0"/>
            </w:pPr>
            <w:r w:rsidRPr="0044437C">
              <w:t>}</w:t>
            </w:r>
          </w:p>
        </w:tc>
        <w:tc>
          <w:tcPr>
            <w:tcW w:w="2267" w:type="dxa"/>
            <w:shd w:val="clear" w:color="auto" w:fill="auto"/>
          </w:tcPr>
          <w:p w14:paraId="063F862B" w14:textId="77777777" w:rsidR="00524A5D" w:rsidRPr="0044437C" w:rsidRDefault="00524A5D">
            <w:pPr>
              <w:pStyle w:val="TAL"/>
              <w:keepNext w:val="0"/>
              <w:keepLines w:val="0"/>
            </w:pPr>
          </w:p>
        </w:tc>
        <w:tc>
          <w:tcPr>
            <w:tcW w:w="1811" w:type="dxa"/>
            <w:shd w:val="clear" w:color="auto" w:fill="auto"/>
          </w:tcPr>
          <w:p w14:paraId="4E0AC622" w14:textId="77777777" w:rsidR="00524A5D" w:rsidRPr="0044437C" w:rsidRDefault="00524A5D">
            <w:pPr>
              <w:pStyle w:val="TAL"/>
              <w:keepNext w:val="0"/>
              <w:keepLines w:val="0"/>
            </w:pPr>
          </w:p>
        </w:tc>
        <w:tc>
          <w:tcPr>
            <w:tcW w:w="1134" w:type="dxa"/>
            <w:shd w:val="clear" w:color="auto" w:fill="auto"/>
          </w:tcPr>
          <w:p w14:paraId="0E5FEE21" w14:textId="77777777" w:rsidR="00524A5D" w:rsidRPr="0044437C" w:rsidRDefault="00524A5D">
            <w:pPr>
              <w:pStyle w:val="TAL"/>
              <w:keepNext w:val="0"/>
              <w:keepLines w:val="0"/>
            </w:pPr>
          </w:p>
        </w:tc>
      </w:tr>
      <w:tr w:rsidR="00524A5D" w:rsidRPr="0044437C" w14:paraId="6BE339B4" w14:textId="77777777">
        <w:tblPrEx>
          <w:tblCellMar>
            <w:left w:w="108" w:type="dxa"/>
            <w:right w:w="108" w:type="dxa"/>
          </w:tblCellMar>
        </w:tblPrEx>
        <w:trPr>
          <w:jc w:val="center"/>
        </w:trPr>
        <w:tc>
          <w:tcPr>
            <w:tcW w:w="4535" w:type="dxa"/>
            <w:gridSpan w:val="2"/>
            <w:tcBorders>
              <w:bottom w:val="nil"/>
            </w:tcBorders>
            <w:shd w:val="clear" w:color="auto" w:fill="auto"/>
          </w:tcPr>
          <w:p w14:paraId="4057B003" w14:textId="77777777" w:rsidR="00524A5D" w:rsidRPr="0044437C" w:rsidRDefault="00000000">
            <w:pPr>
              <w:pStyle w:val="TAL"/>
              <w:keepNext w:val="0"/>
              <w:keepLines w:val="0"/>
            </w:pPr>
            <w:r w:rsidRPr="0044437C">
              <w:t>}</w:t>
            </w:r>
          </w:p>
        </w:tc>
        <w:tc>
          <w:tcPr>
            <w:tcW w:w="2267" w:type="dxa"/>
            <w:shd w:val="clear" w:color="auto" w:fill="auto"/>
          </w:tcPr>
          <w:p w14:paraId="7F082A45" w14:textId="77777777" w:rsidR="00524A5D" w:rsidRPr="0044437C" w:rsidRDefault="00524A5D">
            <w:pPr>
              <w:pStyle w:val="TAL"/>
              <w:keepNext w:val="0"/>
              <w:keepLines w:val="0"/>
            </w:pPr>
          </w:p>
        </w:tc>
        <w:tc>
          <w:tcPr>
            <w:tcW w:w="1811" w:type="dxa"/>
            <w:shd w:val="clear" w:color="auto" w:fill="auto"/>
          </w:tcPr>
          <w:p w14:paraId="774A8855" w14:textId="77777777" w:rsidR="00524A5D" w:rsidRPr="0044437C" w:rsidRDefault="00524A5D">
            <w:pPr>
              <w:pStyle w:val="TAL"/>
              <w:keepNext w:val="0"/>
              <w:keepLines w:val="0"/>
            </w:pPr>
          </w:p>
        </w:tc>
        <w:tc>
          <w:tcPr>
            <w:tcW w:w="1134" w:type="dxa"/>
            <w:shd w:val="clear" w:color="auto" w:fill="auto"/>
          </w:tcPr>
          <w:p w14:paraId="015D1B0C" w14:textId="77777777" w:rsidR="00524A5D" w:rsidRPr="0044437C" w:rsidRDefault="00524A5D">
            <w:pPr>
              <w:pStyle w:val="TAL"/>
              <w:keepNext w:val="0"/>
              <w:keepLines w:val="0"/>
            </w:pPr>
          </w:p>
        </w:tc>
      </w:tr>
      <w:tr w:rsidR="00524A5D" w:rsidRPr="0044437C" w14:paraId="5367A4BB" w14:textId="77777777">
        <w:tblPrEx>
          <w:tblCellMar>
            <w:left w:w="108" w:type="dxa"/>
            <w:right w:w="108" w:type="dxa"/>
          </w:tblCellMar>
        </w:tblPrEx>
        <w:trPr>
          <w:jc w:val="center"/>
        </w:trPr>
        <w:tc>
          <w:tcPr>
            <w:tcW w:w="4535" w:type="dxa"/>
            <w:gridSpan w:val="2"/>
            <w:tcBorders>
              <w:bottom w:val="nil"/>
            </w:tcBorders>
            <w:shd w:val="clear" w:color="auto" w:fill="auto"/>
          </w:tcPr>
          <w:p w14:paraId="07299DE4" w14:textId="77777777" w:rsidR="00524A5D" w:rsidRPr="0044437C" w:rsidRDefault="00000000">
            <w:pPr>
              <w:pStyle w:val="TAL"/>
              <w:keepNext w:val="0"/>
              <w:keepLines w:val="0"/>
            </w:pPr>
            <w:r w:rsidRPr="0044437C">
              <w:t xml:space="preserve">  npdcch-ConfigDedicated-r13</w:t>
            </w:r>
          </w:p>
        </w:tc>
        <w:tc>
          <w:tcPr>
            <w:tcW w:w="2267" w:type="dxa"/>
            <w:shd w:val="clear" w:color="auto" w:fill="auto"/>
          </w:tcPr>
          <w:p w14:paraId="629AD744" w14:textId="77777777" w:rsidR="00524A5D" w:rsidRPr="0044437C" w:rsidRDefault="00000000">
            <w:pPr>
              <w:pStyle w:val="TAL"/>
              <w:keepNext w:val="0"/>
              <w:keepLines w:val="0"/>
            </w:pPr>
            <w:r w:rsidRPr="0044437C">
              <w:t>NPDCCH-ConfigDedicated-NB-DEFAULT</w:t>
            </w:r>
          </w:p>
        </w:tc>
        <w:tc>
          <w:tcPr>
            <w:tcW w:w="1811" w:type="dxa"/>
            <w:shd w:val="clear" w:color="auto" w:fill="auto"/>
          </w:tcPr>
          <w:p w14:paraId="694148AE" w14:textId="77777777" w:rsidR="00524A5D" w:rsidRPr="0044437C" w:rsidRDefault="00000000">
            <w:pPr>
              <w:pStyle w:val="TAL"/>
              <w:keepNext w:val="0"/>
              <w:keepLines w:val="0"/>
            </w:pPr>
            <w:r w:rsidRPr="0044437C">
              <w:t>See subclause 8.1.6.3 in 36.508</w:t>
            </w:r>
          </w:p>
        </w:tc>
        <w:tc>
          <w:tcPr>
            <w:tcW w:w="1134" w:type="dxa"/>
            <w:shd w:val="clear" w:color="auto" w:fill="auto"/>
          </w:tcPr>
          <w:p w14:paraId="088E3A85" w14:textId="77777777" w:rsidR="00524A5D" w:rsidRPr="0044437C" w:rsidRDefault="00524A5D">
            <w:pPr>
              <w:pStyle w:val="TAL"/>
              <w:keepNext w:val="0"/>
              <w:keepLines w:val="0"/>
            </w:pPr>
          </w:p>
        </w:tc>
      </w:tr>
      <w:tr w:rsidR="00524A5D" w:rsidRPr="0044437C" w14:paraId="2315F3BF" w14:textId="77777777">
        <w:tblPrEx>
          <w:tblCellMar>
            <w:left w:w="108" w:type="dxa"/>
            <w:right w:w="108" w:type="dxa"/>
          </w:tblCellMar>
        </w:tblPrEx>
        <w:trPr>
          <w:jc w:val="center"/>
        </w:trPr>
        <w:tc>
          <w:tcPr>
            <w:tcW w:w="4535" w:type="dxa"/>
            <w:gridSpan w:val="2"/>
            <w:tcBorders>
              <w:bottom w:val="nil"/>
            </w:tcBorders>
            <w:shd w:val="clear" w:color="auto" w:fill="auto"/>
          </w:tcPr>
          <w:p w14:paraId="4A277E6A"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shd w:val="clear" w:color="auto" w:fill="auto"/>
          </w:tcPr>
          <w:p w14:paraId="6829723C"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shd w:val="clear" w:color="auto" w:fill="auto"/>
          </w:tcPr>
          <w:p w14:paraId="19105DD0"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shd w:val="clear" w:color="auto" w:fill="auto"/>
          </w:tcPr>
          <w:p w14:paraId="23EBAB43" w14:textId="77777777" w:rsidR="00524A5D" w:rsidRPr="0044437C" w:rsidRDefault="00524A5D">
            <w:pPr>
              <w:pStyle w:val="TAL"/>
              <w:keepNext w:val="0"/>
              <w:keepLines w:val="0"/>
            </w:pPr>
          </w:p>
        </w:tc>
      </w:tr>
      <w:tr w:rsidR="00524A5D" w:rsidRPr="0044437C" w14:paraId="180CD7DE" w14:textId="77777777">
        <w:tblPrEx>
          <w:tblCellMar>
            <w:left w:w="108" w:type="dxa"/>
            <w:right w:w="108" w:type="dxa"/>
          </w:tblCellMar>
        </w:tblPrEx>
        <w:trPr>
          <w:jc w:val="center"/>
        </w:trPr>
        <w:tc>
          <w:tcPr>
            <w:tcW w:w="4535" w:type="dxa"/>
            <w:gridSpan w:val="2"/>
            <w:tcBorders>
              <w:bottom w:val="nil"/>
            </w:tcBorders>
            <w:shd w:val="clear" w:color="auto" w:fill="auto"/>
          </w:tcPr>
          <w:p w14:paraId="1C34A807" w14:textId="77777777" w:rsidR="00524A5D" w:rsidRPr="0044437C" w:rsidRDefault="00000000">
            <w:pPr>
              <w:pStyle w:val="TAL"/>
              <w:keepNext w:val="0"/>
              <w:keepLines w:val="0"/>
            </w:pPr>
            <w:r w:rsidRPr="0044437C">
              <w:t xml:space="preserve">  uplinkPowerControlDedicated-r13</w:t>
            </w:r>
          </w:p>
        </w:tc>
        <w:tc>
          <w:tcPr>
            <w:tcW w:w="2267" w:type="dxa"/>
            <w:shd w:val="clear" w:color="auto" w:fill="auto"/>
          </w:tcPr>
          <w:p w14:paraId="2B1ECC84" w14:textId="77777777" w:rsidR="00524A5D" w:rsidRPr="0044437C" w:rsidRDefault="00000000">
            <w:pPr>
              <w:pStyle w:val="TAL"/>
              <w:keepNext w:val="0"/>
              <w:keepLines w:val="0"/>
            </w:pPr>
            <w:r w:rsidRPr="0044437C">
              <w:t>UplinkPowerControlDedicated-NB-DEFAULT</w:t>
            </w:r>
          </w:p>
        </w:tc>
        <w:tc>
          <w:tcPr>
            <w:tcW w:w="1811" w:type="dxa"/>
            <w:shd w:val="clear" w:color="auto" w:fill="auto"/>
          </w:tcPr>
          <w:p w14:paraId="5798B1BA" w14:textId="77777777" w:rsidR="00524A5D" w:rsidRPr="0044437C" w:rsidRDefault="00000000">
            <w:pPr>
              <w:pStyle w:val="TAL"/>
              <w:keepNext w:val="0"/>
              <w:keepLines w:val="0"/>
            </w:pPr>
            <w:r w:rsidRPr="0044437C">
              <w:t>See subclause 8.1.6.3 in 36.508</w:t>
            </w:r>
          </w:p>
        </w:tc>
        <w:tc>
          <w:tcPr>
            <w:tcW w:w="1134" w:type="dxa"/>
            <w:shd w:val="clear" w:color="auto" w:fill="auto"/>
          </w:tcPr>
          <w:p w14:paraId="17E71B3E" w14:textId="77777777" w:rsidR="00524A5D" w:rsidRPr="0044437C" w:rsidRDefault="00524A5D">
            <w:pPr>
              <w:pStyle w:val="TAL"/>
              <w:keepNext w:val="0"/>
              <w:keepLines w:val="0"/>
            </w:pPr>
          </w:p>
        </w:tc>
      </w:tr>
      <w:tr w:rsidR="00524A5D" w:rsidRPr="0044437C" w14:paraId="5FADA370" w14:textId="77777777">
        <w:tblPrEx>
          <w:tblCellMar>
            <w:left w:w="108" w:type="dxa"/>
            <w:right w:w="108" w:type="dxa"/>
          </w:tblCellMar>
        </w:tblPrEx>
        <w:trPr>
          <w:jc w:val="center"/>
        </w:trPr>
        <w:tc>
          <w:tcPr>
            <w:tcW w:w="4535" w:type="dxa"/>
            <w:gridSpan w:val="2"/>
            <w:tcBorders>
              <w:bottom w:val="nil"/>
            </w:tcBorders>
            <w:shd w:val="clear" w:color="auto" w:fill="auto"/>
          </w:tcPr>
          <w:p w14:paraId="3FC217EC" w14:textId="77777777" w:rsidR="00524A5D" w:rsidRPr="0044437C" w:rsidRDefault="00000000">
            <w:pPr>
              <w:pStyle w:val="TAL"/>
              <w:keepNext w:val="0"/>
              <w:keepLines w:val="0"/>
            </w:pPr>
            <w:r w:rsidRPr="0044437C">
              <w:t>}</w:t>
            </w:r>
          </w:p>
        </w:tc>
        <w:tc>
          <w:tcPr>
            <w:tcW w:w="2267" w:type="dxa"/>
            <w:shd w:val="clear" w:color="auto" w:fill="auto"/>
          </w:tcPr>
          <w:p w14:paraId="141C7C06" w14:textId="77777777" w:rsidR="00524A5D" w:rsidRPr="0044437C" w:rsidRDefault="00524A5D">
            <w:pPr>
              <w:pStyle w:val="TAL"/>
              <w:keepNext w:val="0"/>
              <w:keepLines w:val="0"/>
            </w:pPr>
          </w:p>
        </w:tc>
        <w:tc>
          <w:tcPr>
            <w:tcW w:w="1811" w:type="dxa"/>
            <w:shd w:val="clear" w:color="auto" w:fill="auto"/>
          </w:tcPr>
          <w:p w14:paraId="23CEAA01" w14:textId="77777777" w:rsidR="00524A5D" w:rsidRPr="0044437C" w:rsidRDefault="00524A5D">
            <w:pPr>
              <w:pStyle w:val="TAL"/>
              <w:keepNext w:val="0"/>
              <w:keepLines w:val="0"/>
            </w:pPr>
          </w:p>
        </w:tc>
        <w:tc>
          <w:tcPr>
            <w:tcW w:w="1134" w:type="dxa"/>
            <w:shd w:val="clear" w:color="auto" w:fill="auto"/>
          </w:tcPr>
          <w:p w14:paraId="4A5CA834" w14:textId="77777777" w:rsidR="00524A5D" w:rsidRPr="0044437C" w:rsidRDefault="00524A5D">
            <w:pPr>
              <w:pStyle w:val="TAL"/>
              <w:keepNext w:val="0"/>
              <w:keepLines w:val="0"/>
            </w:pPr>
          </w:p>
        </w:tc>
      </w:tr>
      <w:tr w:rsidR="00524A5D" w:rsidRPr="0044437C" w14:paraId="4A20F041" w14:textId="77777777">
        <w:trPr>
          <w:gridBefore w:val="1"/>
          <w:wBefore w:w="9" w:type="dxa"/>
          <w:jc w:val="center"/>
        </w:trPr>
        <w:tc>
          <w:tcPr>
            <w:tcW w:w="9738" w:type="dxa"/>
            <w:gridSpan w:val="4"/>
          </w:tcPr>
          <w:p w14:paraId="2363E3A5"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6CADDA1B" w14:textId="77777777" w:rsidR="00524A5D" w:rsidRPr="0044437C" w:rsidRDefault="00524A5D"/>
    <w:p w14:paraId="64953E9C" w14:textId="77777777" w:rsidR="00524A5D" w:rsidRPr="0044437C" w:rsidRDefault="00000000">
      <w:pPr>
        <w:pStyle w:val="TH"/>
      </w:pPr>
      <w:r w:rsidRPr="0044437C">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33DA33A" w14:textId="77777777">
        <w:trPr>
          <w:gridBefore w:val="1"/>
          <w:wBefore w:w="9" w:type="dxa"/>
          <w:jc w:val="center"/>
        </w:trPr>
        <w:tc>
          <w:tcPr>
            <w:tcW w:w="9738" w:type="dxa"/>
            <w:gridSpan w:val="4"/>
          </w:tcPr>
          <w:p w14:paraId="4C8FC9C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78635830" w14:textId="77777777">
        <w:tblPrEx>
          <w:tblCellMar>
            <w:left w:w="108" w:type="dxa"/>
            <w:right w:w="108" w:type="dxa"/>
          </w:tblCellMar>
        </w:tblPrEx>
        <w:trPr>
          <w:jc w:val="center"/>
        </w:trPr>
        <w:tc>
          <w:tcPr>
            <w:tcW w:w="4535" w:type="dxa"/>
            <w:gridSpan w:val="2"/>
            <w:shd w:val="clear" w:color="auto" w:fill="auto"/>
          </w:tcPr>
          <w:p w14:paraId="2EABB52C" w14:textId="77777777" w:rsidR="00524A5D" w:rsidRPr="0044437C" w:rsidRDefault="00000000">
            <w:pPr>
              <w:pStyle w:val="TAH"/>
              <w:keepNext w:val="0"/>
              <w:keepLines w:val="0"/>
            </w:pPr>
            <w:r w:rsidRPr="0044437C">
              <w:t>Information Element</w:t>
            </w:r>
          </w:p>
        </w:tc>
        <w:tc>
          <w:tcPr>
            <w:tcW w:w="2267" w:type="dxa"/>
            <w:shd w:val="clear" w:color="auto" w:fill="auto"/>
          </w:tcPr>
          <w:p w14:paraId="0C522F4E" w14:textId="77777777" w:rsidR="00524A5D" w:rsidRPr="0044437C" w:rsidRDefault="00000000">
            <w:pPr>
              <w:pStyle w:val="TAH"/>
              <w:keepNext w:val="0"/>
              <w:keepLines w:val="0"/>
            </w:pPr>
            <w:r w:rsidRPr="0044437C">
              <w:t>Value/remark</w:t>
            </w:r>
          </w:p>
        </w:tc>
        <w:tc>
          <w:tcPr>
            <w:tcW w:w="1811" w:type="dxa"/>
            <w:shd w:val="clear" w:color="auto" w:fill="auto"/>
          </w:tcPr>
          <w:p w14:paraId="47ED8067" w14:textId="77777777" w:rsidR="00524A5D" w:rsidRPr="0044437C" w:rsidRDefault="00000000">
            <w:pPr>
              <w:pStyle w:val="TAH"/>
              <w:keepNext w:val="0"/>
              <w:keepLines w:val="0"/>
            </w:pPr>
            <w:r w:rsidRPr="0044437C">
              <w:t>Comment</w:t>
            </w:r>
          </w:p>
        </w:tc>
        <w:tc>
          <w:tcPr>
            <w:tcW w:w="1134" w:type="dxa"/>
            <w:shd w:val="clear" w:color="auto" w:fill="auto"/>
          </w:tcPr>
          <w:p w14:paraId="7D63CAAD" w14:textId="77777777" w:rsidR="00524A5D" w:rsidRPr="0044437C" w:rsidRDefault="00000000">
            <w:pPr>
              <w:pStyle w:val="TAH"/>
              <w:keepNext w:val="0"/>
              <w:keepLines w:val="0"/>
            </w:pPr>
            <w:r w:rsidRPr="0044437C">
              <w:t>Condition</w:t>
            </w:r>
          </w:p>
        </w:tc>
      </w:tr>
      <w:tr w:rsidR="00524A5D" w:rsidRPr="0044437C" w14:paraId="51D8BA32"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163B27B2" w14:textId="77777777" w:rsidR="00524A5D" w:rsidRPr="0044437C" w:rsidRDefault="00000000">
            <w:pPr>
              <w:pStyle w:val="TAL"/>
              <w:keepNext w:val="0"/>
              <w:keepLines w:val="0"/>
            </w:pPr>
            <w:r w:rsidRPr="0044437C">
              <w:t>NPDCCH-ConfigDedicated-NB-DEFAULT ::= SEQUENCE {</w:t>
            </w:r>
          </w:p>
        </w:tc>
        <w:tc>
          <w:tcPr>
            <w:tcW w:w="2267" w:type="dxa"/>
            <w:shd w:val="clear" w:color="auto" w:fill="auto"/>
          </w:tcPr>
          <w:p w14:paraId="766E8DAF" w14:textId="77777777" w:rsidR="00524A5D" w:rsidRPr="0044437C" w:rsidRDefault="00524A5D">
            <w:pPr>
              <w:pStyle w:val="TAL"/>
              <w:keepNext w:val="0"/>
              <w:keepLines w:val="0"/>
            </w:pPr>
          </w:p>
        </w:tc>
        <w:tc>
          <w:tcPr>
            <w:tcW w:w="1811" w:type="dxa"/>
            <w:shd w:val="clear" w:color="auto" w:fill="auto"/>
          </w:tcPr>
          <w:p w14:paraId="0A3E715B" w14:textId="77777777" w:rsidR="00524A5D" w:rsidRPr="0044437C" w:rsidRDefault="00524A5D">
            <w:pPr>
              <w:pStyle w:val="TAL"/>
              <w:keepNext w:val="0"/>
              <w:keepLines w:val="0"/>
            </w:pPr>
          </w:p>
        </w:tc>
        <w:tc>
          <w:tcPr>
            <w:tcW w:w="1134" w:type="dxa"/>
            <w:shd w:val="clear" w:color="auto" w:fill="auto"/>
          </w:tcPr>
          <w:p w14:paraId="188F706D" w14:textId="77777777" w:rsidR="00524A5D" w:rsidRPr="0044437C" w:rsidRDefault="00524A5D">
            <w:pPr>
              <w:pStyle w:val="TAL"/>
              <w:keepNext w:val="0"/>
              <w:keepLines w:val="0"/>
            </w:pPr>
          </w:p>
        </w:tc>
      </w:tr>
      <w:tr w:rsidR="00524A5D" w:rsidRPr="0044437C" w14:paraId="2A43477A" w14:textId="77777777">
        <w:tblPrEx>
          <w:tblCellMar>
            <w:left w:w="108" w:type="dxa"/>
            <w:right w:w="108" w:type="dxa"/>
          </w:tblCellMar>
        </w:tblPrEx>
        <w:trPr>
          <w:jc w:val="center"/>
        </w:trPr>
        <w:tc>
          <w:tcPr>
            <w:tcW w:w="4535" w:type="dxa"/>
            <w:gridSpan w:val="2"/>
            <w:tcBorders>
              <w:bottom w:val="nil"/>
            </w:tcBorders>
            <w:shd w:val="clear" w:color="auto" w:fill="auto"/>
          </w:tcPr>
          <w:p w14:paraId="026BFDA3" w14:textId="77777777" w:rsidR="00524A5D" w:rsidRPr="0044437C" w:rsidRDefault="00000000">
            <w:pPr>
              <w:pStyle w:val="TAL"/>
              <w:keepNext w:val="0"/>
              <w:keepLines w:val="0"/>
            </w:pPr>
            <w:r w:rsidRPr="0044437C">
              <w:t xml:space="preserve">  npdcch-NumRepetitions-r13</w:t>
            </w:r>
          </w:p>
        </w:tc>
        <w:tc>
          <w:tcPr>
            <w:tcW w:w="2267" w:type="dxa"/>
            <w:shd w:val="clear" w:color="auto" w:fill="auto"/>
          </w:tcPr>
          <w:p w14:paraId="03EE1828" w14:textId="77777777" w:rsidR="00524A5D" w:rsidRPr="0044437C" w:rsidRDefault="00000000">
            <w:pPr>
              <w:pStyle w:val="TAL"/>
              <w:keepNext w:val="0"/>
              <w:keepLines w:val="0"/>
            </w:pPr>
            <w:r w:rsidRPr="0044437C">
              <w:t>R128 for Test 1; r1024 for Test 2.</w:t>
            </w:r>
          </w:p>
        </w:tc>
        <w:tc>
          <w:tcPr>
            <w:tcW w:w="1811" w:type="dxa"/>
            <w:shd w:val="clear" w:color="auto" w:fill="auto"/>
          </w:tcPr>
          <w:p w14:paraId="60216403" w14:textId="77777777" w:rsidR="00524A5D" w:rsidRPr="0044437C" w:rsidRDefault="00524A5D">
            <w:pPr>
              <w:pStyle w:val="TAL"/>
              <w:keepNext w:val="0"/>
              <w:keepLines w:val="0"/>
            </w:pPr>
          </w:p>
        </w:tc>
        <w:tc>
          <w:tcPr>
            <w:tcW w:w="1134" w:type="dxa"/>
            <w:shd w:val="clear" w:color="auto" w:fill="auto"/>
          </w:tcPr>
          <w:p w14:paraId="7C06C1BC" w14:textId="77777777" w:rsidR="00524A5D" w:rsidRPr="0044437C" w:rsidRDefault="00524A5D">
            <w:pPr>
              <w:pStyle w:val="TAL"/>
              <w:keepNext w:val="0"/>
              <w:keepLines w:val="0"/>
            </w:pPr>
          </w:p>
        </w:tc>
      </w:tr>
      <w:tr w:rsidR="00524A5D" w:rsidRPr="0044437C" w14:paraId="1664C5F7" w14:textId="77777777">
        <w:tblPrEx>
          <w:tblCellMar>
            <w:left w:w="108" w:type="dxa"/>
            <w:right w:w="108" w:type="dxa"/>
          </w:tblCellMar>
        </w:tblPrEx>
        <w:trPr>
          <w:jc w:val="center"/>
        </w:trPr>
        <w:tc>
          <w:tcPr>
            <w:tcW w:w="4535" w:type="dxa"/>
            <w:gridSpan w:val="2"/>
            <w:tcBorders>
              <w:bottom w:val="nil"/>
            </w:tcBorders>
            <w:shd w:val="clear" w:color="auto" w:fill="auto"/>
          </w:tcPr>
          <w:p w14:paraId="7219E8A9" w14:textId="77777777" w:rsidR="00524A5D" w:rsidRPr="0044437C" w:rsidRDefault="00000000">
            <w:pPr>
              <w:pStyle w:val="TAL"/>
              <w:keepNext w:val="0"/>
              <w:keepLines w:val="0"/>
            </w:pPr>
            <w:r w:rsidRPr="0044437C">
              <w:t xml:space="preserve">  npdcch-StartSF-USS-r13</w:t>
            </w:r>
          </w:p>
        </w:tc>
        <w:tc>
          <w:tcPr>
            <w:tcW w:w="2267" w:type="dxa"/>
            <w:shd w:val="clear" w:color="auto" w:fill="auto"/>
          </w:tcPr>
          <w:p w14:paraId="66FF9753" w14:textId="77777777" w:rsidR="00524A5D" w:rsidRPr="0044437C" w:rsidRDefault="00000000">
            <w:pPr>
              <w:pStyle w:val="TAL"/>
              <w:keepNext w:val="0"/>
              <w:keepLines w:val="0"/>
            </w:pPr>
            <w:r w:rsidRPr="0044437C">
              <w:t>V2 for Test 1; V1.5 for Test 2.</w:t>
            </w:r>
          </w:p>
        </w:tc>
        <w:tc>
          <w:tcPr>
            <w:tcW w:w="1811" w:type="dxa"/>
            <w:shd w:val="clear" w:color="auto" w:fill="auto"/>
          </w:tcPr>
          <w:p w14:paraId="765D35C6" w14:textId="77777777" w:rsidR="00524A5D" w:rsidRPr="0044437C" w:rsidRDefault="00524A5D">
            <w:pPr>
              <w:pStyle w:val="TAL"/>
              <w:keepNext w:val="0"/>
              <w:keepLines w:val="0"/>
            </w:pPr>
          </w:p>
        </w:tc>
        <w:tc>
          <w:tcPr>
            <w:tcW w:w="1134" w:type="dxa"/>
            <w:shd w:val="clear" w:color="auto" w:fill="auto"/>
          </w:tcPr>
          <w:p w14:paraId="70E4D8F9" w14:textId="77777777" w:rsidR="00524A5D" w:rsidRPr="0044437C" w:rsidRDefault="00524A5D">
            <w:pPr>
              <w:pStyle w:val="TAL"/>
              <w:keepNext w:val="0"/>
              <w:keepLines w:val="0"/>
            </w:pPr>
          </w:p>
        </w:tc>
      </w:tr>
      <w:tr w:rsidR="00524A5D" w:rsidRPr="0044437C" w14:paraId="40234433" w14:textId="77777777">
        <w:trPr>
          <w:jc w:val="center"/>
        </w:trPr>
        <w:tc>
          <w:tcPr>
            <w:tcW w:w="4535" w:type="dxa"/>
            <w:gridSpan w:val="2"/>
            <w:tcBorders>
              <w:bottom w:val="single" w:sz="4" w:space="0" w:color="auto"/>
            </w:tcBorders>
            <w:shd w:val="clear" w:color="auto" w:fill="auto"/>
          </w:tcPr>
          <w:p w14:paraId="330B51CC" w14:textId="77777777" w:rsidR="00524A5D" w:rsidRPr="0044437C" w:rsidRDefault="00000000">
            <w:pPr>
              <w:pStyle w:val="TAL"/>
              <w:keepNext w:val="0"/>
              <w:keepLines w:val="0"/>
            </w:pPr>
            <w:r w:rsidRPr="0044437C">
              <w:t xml:space="preserve">  npdcch-Offset-USS-r13</w:t>
            </w:r>
          </w:p>
        </w:tc>
        <w:tc>
          <w:tcPr>
            <w:tcW w:w="2267" w:type="dxa"/>
            <w:tcBorders>
              <w:bottom w:val="single" w:sz="4" w:space="0" w:color="auto"/>
            </w:tcBorders>
            <w:shd w:val="clear" w:color="auto" w:fill="auto"/>
          </w:tcPr>
          <w:p w14:paraId="544DDA5F" w14:textId="77777777" w:rsidR="00524A5D" w:rsidRPr="0044437C" w:rsidRDefault="00000000">
            <w:pPr>
              <w:pStyle w:val="TAL"/>
              <w:keepNext w:val="0"/>
              <w:keepLines w:val="0"/>
            </w:pPr>
            <w:r w:rsidRPr="0044437C">
              <w:t>zero</w:t>
            </w:r>
          </w:p>
        </w:tc>
        <w:tc>
          <w:tcPr>
            <w:tcW w:w="1811" w:type="dxa"/>
            <w:tcBorders>
              <w:bottom w:val="single" w:sz="4" w:space="0" w:color="auto"/>
            </w:tcBorders>
            <w:shd w:val="clear" w:color="auto" w:fill="auto"/>
          </w:tcPr>
          <w:p w14:paraId="49BF517E" w14:textId="77777777" w:rsidR="00524A5D" w:rsidRPr="0044437C" w:rsidRDefault="00524A5D">
            <w:pPr>
              <w:pStyle w:val="TAL"/>
              <w:keepNext w:val="0"/>
              <w:keepLines w:val="0"/>
            </w:pPr>
          </w:p>
        </w:tc>
        <w:tc>
          <w:tcPr>
            <w:tcW w:w="1134" w:type="dxa"/>
            <w:tcBorders>
              <w:bottom w:val="single" w:sz="4" w:space="0" w:color="auto"/>
            </w:tcBorders>
            <w:shd w:val="clear" w:color="auto" w:fill="auto"/>
          </w:tcPr>
          <w:p w14:paraId="4BA62697" w14:textId="77777777" w:rsidR="00524A5D" w:rsidRPr="0044437C" w:rsidRDefault="00524A5D">
            <w:pPr>
              <w:pStyle w:val="TAL"/>
              <w:keepNext w:val="0"/>
              <w:keepLines w:val="0"/>
            </w:pPr>
          </w:p>
        </w:tc>
      </w:tr>
      <w:tr w:rsidR="00524A5D" w:rsidRPr="0044437C"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3FC2E19"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C813932"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47BEAEA"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EFCBE1" w14:textId="77777777" w:rsidR="00524A5D" w:rsidRPr="0044437C" w:rsidRDefault="00524A5D">
            <w:pPr>
              <w:pStyle w:val="TAL"/>
              <w:keepNext w:val="0"/>
              <w:keepLines w:val="0"/>
            </w:pPr>
          </w:p>
        </w:tc>
      </w:tr>
    </w:tbl>
    <w:p w14:paraId="689F11A1" w14:textId="77777777" w:rsidR="00242CFB" w:rsidRPr="0044437C" w:rsidRDefault="00242CFB" w:rsidP="00242CFB">
      <w:pPr>
        <w:rPr>
          <w:lang w:eastAsia="zh-TW"/>
        </w:rPr>
      </w:pPr>
    </w:p>
    <w:p w14:paraId="397439D6" w14:textId="0E815192" w:rsidR="00242CFB" w:rsidRPr="0044437C" w:rsidRDefault="00242CFB" w:rsidP="00242CFB">
      <w:pPr>
        <w:pStyle w:val="TH"/>
      </w:pPr>
      <w:r w:rsidRPr="0044437C">
        <w:lastRenderedPageBreak/>
        <w:t>Table 8.3.1.2.1.4.3-3: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44437C" w14:paraId="14AC9CD3"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DB933F" w14:textId="77777777" w:rsidR="00242CFB" w:rsidRPr="0044437C" w:rsidRDefault="00242CFB" w:rsidP="00C6674A">
            <w:pPr>
              <w:pStyle w:val="TAL"/>
              <w:keepNext w:val="0"/>
              <w:keepLines w:val="0"/>
            </w:pPr>
            <w:r w:rsidRPr="0044437C">
              <w:t>Derivation Path: 36.508 Table 8.1.3.6.1.2-2</w:t>
            </w:r>
          </w:p>
        </w:tc>
      </w:tr>
      <w:tr w:rsidR="00242CFB" w:rsidRPr="0044437C" w14:paraId="72BA2B4D" w14:textId="77777777" w:rsidTr="00C6674A">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D090253" w14:textId="77777777" w:rsidR="00242CFB" w:rsidRPr="0044437C" w:rsidRDefault="00242CFB" w:rsidP="00C6674A">
            <w:pPr>
              <w:pStyle w:val="TAH"/>
            </w:pPr>
            <w:r w:rsidRPr="0044437C">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1DAB026C" w14:textId="77777777" w:rsidR="00242CFB" w:rsidRPr="0044437C" w:rsidRDefault="00242CFB" w:rsidP="00C6674A">
            <w:pPr>
              <w:pStyle w:val="TAH"/>
            </w:pPr>
            <w:r w:rsidRPr="0044437C">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4889BA9" w14:textId="77777777" w:rsidR="00242CFB" w:rsidRPr="0044437C" w:rsidRDefault="00242CFB" w:rsidP="00C6674A">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44437C" w:rsidRDefault="00242CFB" w:rsidP="00C6674A">
            <w:pPr>
              <w:pStyle w:val="TAH"/>
            </w:pPr>
            <w:r w:rsidRPr="0044437C">
              <w:t>Condition</w:t>
            </w:r>
          </w:p>
        </w:tc>
      </w:tr>
      <w:tr w:rsidR="00242CFB" w:rsidRPr="0044437C" w14:paraId="0CEE50BC"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6B1C1850" w14:textId="77777777" w:rsidR="00242CFB" w:rsidRPr="0044437C" w:rsidRDefault="00242CFB"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670CC89F" w14:textId="2DDBE061" w:rsidR="00242CFB" w:rsidRPr="0044437C" w:rsidRDefault="00242CFB" w:rsidP="00C6674A">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shd w:val="clear" w:color="auto" w:fill="auto"/>
            <w:noWrap/>
            <w:vAlign w:val="center"/>
          </w:tcPr>
          <w:p w14:paraId="70796782" w14:textId="77777777" w:rsidR="00242CFB" w:rsidRPr="0044437C" w:rsidRDefault="00242CFB" w:rsidP="00C6674A">
            <w:pPr>
              <w:pStyle w:val="TAC"/>
            </w:pPr>
          </w:p>
        </w:tc>
        <w:tc>
          <w:tcPr>
            <w:tcW w:w="1038" w:type="dxa"/>
            <w:tcBorders>
              <w:top w:val="nil"/>
              <w:left w:val="nil"/>
              <w:bottom w:val="single" w:sz="4" w:space="0" w:color="auto"/>
              <w:right w:val="single" w:sz="4" w:space="0" w:color="auto"/>
            </w:tcBorders>
          </w:tcPr>
          <w:p w14:paraId="7C84C7B4" w14:textId="77777777" w:rsidR="00242CFB" w:rsidRPr="0044437C" w:rsidRDefault="00242CFB" w:rsidP="00C6674A">
            <w:pPr>
              <w:pStyle w:val="TAC"/>
            </w:pPr>
            <w:r w:rsidRPr="0044437C">
              <w:t>For Test Number 1 and 2</w:t>
            </w:r>
          </w:p>
        </w:tc>
      </w:tr>
    </w:tbl>
    <w:p w14:paraId="5DF2B85C" w14:textId="77777777" w:rsidR="00524A5D" w:rsidRPr="0044437C" w:rsidRDefault="00524A5D">
      <w:pPr>
        <w:rPr>
          <w:lang w:eastAsia="zh-TW"/>
        </w:rPr>
      </w:pPr>
    </w:p>
    <w:p w14:paraId="43978A9F" w14:textId="77777777" w:rsidR="00524A5D" w:rsidRPr="0044437C" w:rsidRDefault="00000000">
      <w:pPr>
        <w:pStyle w:val="H6"/>
        <w:rPr>
          <w:snapToGrid w:val="0"/>
          <w:kern w:val="2"/>
        </w:rPr>
      </w:pPr>
      <w:r w:rsidRPr="0044437C">
        <w:rPr>
          <w:snapToGrid w:val="0"/>
          <w:kern w:val="2"/>
        </w:rPr>
        <w:t>8.3.1.2.1.5</w:t>
      </w:r>
      <w:r w:rsidRPr="0044437C">
        <w:rPr>
          <w:snapToGrid w:val="0"/>
          <w:kern w:val="2"/>
        </w:rPr>
        <w:tab/>
        <w:t>Test requirement</w:t>
      </w:r>
    </w:p>
    <w:p w14:paraId="27ADD080" w14:textId="77777777" w:rsidR="00524A5D" w:rsidRPr="0044437C" w:rsidRDefault="00000000">
      <w:pPr>
        <w:rPr>
          <w:rFonts w:cs="v5.0.0"/>
        </w:rPr>
      </w:pPr>
      <w:r w:rsidRPr="0044437C">
        <w:rPr>
          <w:rFonts w:cs="v5.0.0"/>
        </w:rPr>
        <w:t>For the parameters specified in Tables 8.3.1.2-1 and 8.3.1.2.1.3-1 the average probability of a missed downlink scheduling grant (Pm-dsg) shall be below the specified value in Table 8.3.1.2.1.5-1.</w:t>
      </w:r>
    </w:p>
    <w:p w14:paraId="52249711" w14:textId="77777777" w:rsidR="00524A5D" w:rsidRPr="0044437C" w:rsidRDefault="00000000">
      <w:pPr>
        <w:pStyle w:val="TH"/>
      </w:pPr>
      <w:r w:rsidRPr="0044437C">
        <w:t>Table 8.3.1.2.1.</w:t>
      </w:r>
      <w:r w:rsidRPr="0044437C">
        <w:rPr>
          <w:lang w:eastAsia="zh-TW"/>
        </w:rPr>
        <w:t>5</w:t>
      </w:r>
      <w:r w:rsidRPr="0044437C">
        <w:t>-</w:t>
      </w:r>
      <w:r w:rsidRPr="0044437C">
        <w:rPr>
          <w:lang w:eastAsia="zh-TW"/>
        </w:rPr>
        <w:t>1</w:t>
      </w:r>
      <w:r w:rsidRPr="0044437C">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44437C" w14:paraId="654BF83A" w14:textId="77777777">
        <w:trPr>
          <w:trHeight w:val="209"/>
          <w:jc w:val="center"/>
        </w:trPr>
        <w:tc>
          <w:tcPr>
            <w:tcW w:w="921" w:type="dxa"/>
            <w:vMerge w:val="restart"/>
          </w:tcPr>
          <w:p w14:paraId="60C43579" w14:textId="77777777" w:rsidR="00524A5D" w:rsidRPr="0044437C" w:rsidRDefault="00000000">
            <w:pPr>
              <w:pStyle w:val="TAH"/>
            </w:pPr>
            <w:bookmarkStart w:id="2188" w:name="MCCQCTEMPBM_00000572"/>
            <w:r w:rsidRPr="0044437C">
              <w:t>Test number</w:t>
            </w:r>
          </w:p>
        </w:tc>
        <w:tc>
          <w:tcPr>
            <w:tcW w:w="1283" w:type="dxa"/>
            <w:vMerge w:val="restart"/>
          </w:tcPr>
          <w:p w14:paraId="62445C0A" w14:textId="77777777" w:rsidR="00524A5D" w:rsidRPr="0044437C" w:rsidRDefault="00000000">
            <w:pPr>
              <w:pStyle w:val="TAH"/>
            </w:pPr>
            <w:r w:rsidRPr="0044437C">
              <w:t xml:space="preserve">Deployment mode </w:t>
            </w:r>
          </w:p>
        </w:tc>
        <w:tc>
          <w:tcPr>
            <w:tcW w:w="1096" w:type="dxa"/>
            <w:vMerge w:val="restart"/>
          </w:tcPr>
          <w:p w14:paraId="738BD9D9" w14:textId="77777777" w:rsidR="00524A5D" w:rsidRPr="0044437C" w:rsidRDefault="00000000">
            <w:pPr>
              <w:pStyle w:val="TAH"/>
            </w:pPr>
            <w:r w:rsidRPr="0044437C">
              <w:t>Repetition number</w:t>
            </w:r>
          </w:p>
          <w:p w14:paraId="57316173" w14:textId="77777777" w:rsidR="00524A5D" w:rsidRPr="0044437C" w:rsidRDefault="00000000">
            <w:pPr>
              <w:pStyle w:val="TAH"/>
            </w:pPr>
            <w:r w:rsidRPr="0044437C">
              <w:t>(R</w:t>
            </w:r>
            <w:r w:rsidRPr="0044437C">
              <w:rPr>
                <w:vertAlign w:val="subscript"/>
              </w:rPr>
              <w:t>max</w:t>
            </w:r>
            <w:r w:rsidRPr="0044437C">
              <w:t>)</w:t>
            </w:r>
          </w:p>
        </w:tc>
        <w:tc>
          <w:tcPr>
            <w:tcW w:w="1170" w:type="dxa"/>
            <w:vMerge w:val="restart"/>
          </w:tcPr>
          <w:p w14:paraId="1C74704A" w14:textId="77777777" w:rsidR="00524A5D" w:rsidRPr="0044437C" w:rsidRDefault="00000000">
            <w:pPr>
              <w:pStyle w:val="TAH"/>
            </w:pPr>
            <w:r w:rsidRPr="0044437C">
              <w:t>Operated carrier</w:t>
            </w:r>
          </w:p>
        </w:tc>
        <w:tc>
          <w:tcPr>
            <w:tcW w:w="1170" w:type="dxa"/>
            <w:vMerge w:val="restart"/>
          </w:tcPr>
          <w:p w14:paraId="3A0495DC" w14:textId="77777777" w:rsidR="00524A5D" w:rsidRPr="0044437C" w:rsidRDefault="00000000">
            <w:pPr>
              <w:pStyle w:val="TAH"/>
            </w:pPr>
            <w:r w:rsidRPr="0044437C">
              <w:t>Reference Channel</w:t>
            </w:r>
          </w:p>
        </w:tc>
        <w:tc>
          <w:tcPr>
            <w:tcW w:w="1280" w:type="dxa"/>
            <w:vMerge w:val="restart"/>
          </w:tcPr>
          <w:p w14:paraId="5CF5DDA1" w14:textId="77777777" w:rsidR="00524A5D" w:rsidRPr="0044437C" w:rsidRDefault="00000000">
            <w:pPr>
              <w:pStyle w:val="TAH"/>
            </w:pPr>
            <w:r w:rsidRPr="0044437C">
              <w:t>Propagation Condition</w:t>
            </w:r>
          </w:p>
        </w:tc>
        <w:tc>
          <w:tcPr>
            <w:tcW w:w="1134" w:type="dxa"/>
            <w:vMerge w:val="restart"/>
          </w:tcPr>
          <w:p w14:paraId="5F4458FB" w14:textId="77777777" w:rsidR="00524A5D" w:rsidRPr="0044437C" w:rsidRDefault="00000000">
            <w:pPr>
              <w:pStyle w:val="TAH"/>
            </w:pPr>
            <w:r w:rsidRPr="0044437C">
              <w:t>Number of NRS ports</w:t>
            </w:r>
          </w:p>
        </w:tc>
        <w:tc>
          <w:tcPr>
            <w:tcW w:w="1816" w:type="dxa"/>
            <w:gridSpan w:val="2"/>
          </w:tcPr>
          <w:p w14:paraId="5C1679D0" w14:textId="77777777" w:rsidR="00524A5D" w:rsidRPr="0044437C" w:rsidRDefault="00000000">
            <w:pPr>
              <w:pStyle w:val="TAH"/>
            </w:pPr>
            <w:r w:rsidRPr="0044437C">
              <w:t>Reference value</w:t>
            </w:r>
          </w:p>
        </w:tc>
      </w:tr>
      <w:tr w:rsidR="00524A5D" w:rsidRPr="0044437C" w14:paraId="64D3AEE8" w14:textId="77777777">
        <w:trPr>
          <w:trHeight w:val="209"/>
          <w:jc w:val="center"/>
        </w:trPr>
        <w:tc>
          <w:tcPr>
            <w:tcW w:w="921" w:type="dxa"/>
            <w:vMerge/>
          </w:tcPr>
          <w:p w14:paraId="2E7EB6D7" w14:textId="77777777" w:rsidR="00524A5D" w:rsidRPr="0044437C" w:rsidRDefault="00524A5D">
            <w:pPr>
              <w:keepNext/>
              <w:keepLines/>
              <w:spacing w:after="0"/>
              <w:jc w:val="center"/>
              <w:rPr>
                <w:rFonts w:ascii="Arial" w:hAnsi="Arial" w:cs="Arial"/>
                <w:b/>
                <w:sz w:val="18"/>
              </w:rPr>
            </w:pPr>
          </w:p>
        </w:tc>
        <w:tc>
          <w:tcPr>
            <w:tcW w:w="1283" w:type="dxa"/>
            <w:vMerge/>
          </w:tcPr>
          <w:p w14:paraId="4E3933EA" w14:textId="77777777" w:rsidR="00524A5D" w:rsidRPr="0044437C" w:rsidRDefault="00524A5D">
            <w:pPr>
              <w:keepNext/>
              <w:keepLines/>
              <w:spacing w:after="0"/>
              <w:jc w:val="center"/>
              <w:rPr>
                <w:rFonts w:ascii="Arial" w:hAnsi="Arial" w:cs="Arial"/>
                <w:b/>
                <w:sz w:val="18"/>
              </w:rPr>
            </w:pPr>
          </w:p>
        </w:tc>
        <w:tc>
          <w:tcPr>
            <w:tcW w:w="1096" w:type="dxa"/>
            <w:vMerge/>
          </w:tcPr>
          <w:p w14:paraId="038981BC" w14:textId="77777777" w:rsidR="00524A5D" w:rsidRPr="0044437C" w:rsidRDefault="00524A5D">
            <w:pPr>
              <w:keepNext/>
              <w:keepLines/>
              <w:spacing w:after="0"/>
              <w:jc w:val="center"/>
              <w:rPr>
                <w:rFonts w:ascii="Arial" w:hAnsi="Arial" w:cs="Arial"/>
                <w:b/>
                <w:sz w:val="18"/>
              </w:rPr>
            </w:pPr>
          </w:p>
        </w:tc>
        <w:tc>
          <w:tcPr>
            <w:tcW w:w="1170" w:type="dxa"/>
            <w:vMerge/>
          </w:tcPr>
          <w:p w14:paraId="4D42C816" w14:textId="77777777" w:rsidR="00524A5D" w:rsidRPr="0044437C" w:rsidRDefault="00524A5D">
            <w:pPr>
              <w:keepNext/>
              <w:keepLines/>
              <w:spacing w:after="0"/>
              <w:jc w:val="center"/>
              <w:rPr>
                <w:rFonts w:ascii="Arial" w:hAnsi="Arial" w:cs="Arial"/>
                <w:b/>
                <w:sz w:val="18"/>
              </w:rPr>
            </w:pPr>
          </w:p>
        </w:tc>
        <w:tc>
          <w:tcPr>
            <w:tcW w:w="1170" w:type="dxa"/>
            <w:vMerge/>
          </w:tcPr>
          <w:p w14:paraId="1602D614" w14:textId="77777777" w:rsidR="00524A5D" w:rsidRPr="0044437C" w:rsidRDefault="00524A5D">
            <w:pPr>
              <w:keepNext/>
              <w:keepLines/>
              <w:spacing w:after="0"/>
              <w:jc w:val="center"/>
              <w:rPr>
                <w:rFonts w:ascii="Arial" w:hAnsi="Arial" w:cs="Arial"/>
                <w:b/>
                <w:sz w:val="18"/>
              </w:rPr>
            </w:pPr>
          </w:p>
        </w:tc>
        <w:tc>
          <w:tcPr>
            <w:tcW w:w="1280" w:type="dxa"/>
            <w:vMerge/>
          </w:tcPr>
          <w:p w14:paraId="05DB67D4" w14:textId="77777777" w:rsidR="00524A5D" w:rsidRPr="0044437C" w:rsidRDefault="00524A5D">
            <w:pPr>
              <w:keepNext/>
              <w:keepLines/>
              <w:spacing w:after="0"/>
              <w:jc w:val="center"/>
              <w:rPr>
                <w:rFonts w:ascii="Arial" w:hAnsi="Arial" w:cs="Arial"/>
                <w:b/>
                <w:sz w:val="18"/>
              </w:rPr>
            </w:pPr>
          </w:p>
        </w:tc>
        <w:tc>
          <w:tcPr>
            <w:tcW w:w="1134" w:type="dxa"/>
            <w:vMerge/>
          </w:tcPr>
          <w:p w14:paraId="4D2AEA16" w14:textId="77777777" w:rsidR="00524A5D" w:rsidRPr="0044437C" w:rsidRDefault="00524A5D">
            <w:pPr>
              <w:keepNext/>
              <w:keepLines/>
              <w:spacing w:after="0"/>
              <w:jc w:val="center"/>
              <w:rPr>
                <w:rFonts w:ascii="Arial" w:hAnsi="Arial" w:cs="Arial"/>
                <w:b/>
                <w:sz w:val="18"/>
              </w:rPr>
            </w:pPr>
          </w:p>
        </w:tc>
        <w:tc>
          <w:tcPr>
            <w:tcW w:w="993" w:type="dxa"/>
          </w:tcPr>
          <w:p w14:paraId="02631F12"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Pm-dsg (%)</w:t>
            </w:r>
          </w:p>
        </w:tc>
        <w:tc>
          <w:tcPr>
            <w:tcW w:w="823" w:type="dxa"/>
          </w:tcPr>
          <w:p w14:paraId="2FAB972F"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SNR (dB)</w:t>
            </w:r>
          </w:p>
        </w:tc>
      </w:tr>
      <w:tr w:rsidR="00524A5D" w:rsidRPr="0044437C" w14:paraId="2DA94951" w14:textId="77777777">
        <w:trPr>
          <w:trHeight w:val="106"/>
          <w:jc w:val="center"/>
        </w:trPr>
        <w:tc>
          <w:tcPr>
            <w:tcW w:w="921" w:type="dxa"/>
            <w:shd w:val="clear" w:color="auto" w:fill="auto"/>
          </w:tcPr>
          <w:p w14:paraId="27E9DA0B" w14:textId="77777777" w:rsidR="00524A5D" w:rsidRPr="0044437C" w:rsidRDefault="00000000">
            <w:pPr>
              <w:pStyle w:val="TAC"/>
            </w:pPr>
            <w:r w:rsidRPr="0044437C">
              <w:t>1</w:t>
            </w:r>
          </w:p>
        </w:tc>
        <w:tc>
          <w:tcPr>
            <w:tcW w:w="1283" w:type="dxa"/>
            <w:shd w:val="clear" w:color="auto" w:fill="auto"/>
          </w:tcPr>
          <w:p w14:paraId="515E90B7" w14:textId="77777777" w:rsidR="00524A5D" w:rsidRPr="0044437C" w:rsidRDefault="00000000">
            <w:pPr>
              <w:pStyle w:val="TAC"/>
            </w:pPr>
            <w:r w:rsidRPr="0044437C">
              <w:t>Stand-alone</w:t>
            </w:r>
          </w:p>
        </w:tc>
        <w:tc>
          <w:tcPr>
            <w:tcW w:w="1096" w:type="dxa"/>
          </w:tcPr>
          <w:p w14:paraId="33E2A994" w14:textId="77777777" w:rsidR="00524A5D" w:rsidRPr="0044437C" w:rsidRDefault="00000000">
            <w:pPr>
              <w:pStyle w:val="TAC"/>
            </w:pPr>
            <w:r w:rsidRPr="0044437C">
              <w:t>128</w:t>
            </w:r>
          </w:p>
        </w:tc>
        <w:tc>
          <w:tcPr>
            <w:tcW w:w="1170" w:type="dxa"/>
          </w:tcPr>
          <w:p w14:paraId="1990583A" w14:textId="77777777" w:rsidR="00524A5D" w:rsidRPr="0044437C" w:rsidRDefault="00000000">
            <w:pPr>
              <w:pStyle w:val="TAC"/>
            </w:pPr>
            <w:r w:rsidRPr="0044437C">
              <w:t>Anchor</w:t>
            </w:r>
          </w:p>
        </w:tc>
        <w:tc>
          <w:tcPr>
            <w:tcW w:w="1170" w:type="dxa"/>
            <w:shd w:val="clear" w:color="auto" w:fill="auto"/>
          </w:tcPr>
          <w:p w14:paraId="51956B28" w14:textId="77777777" w:rsidR="00524A5D" w:rsidRPr="0044437C" w:rsidRDefault="00000000">
            <w:pPr>
              <w:pStyle w:val="TAC"/>
            </w:pPr>
            <w:r w:rsidRPr="0044437C">
              <w:t>R.NB.3 FDD</w:t>
            </w:r>
          </w:p>
        </w:tc>
        <w:tc>
          <w:tcPr>
            <w:tcW w:w="1280" w:type="dxa"/>
            <w:shd w:val="clear" w:color="auto" w:fill="auto"/>
          </w:tcPr>
          <w:p w14:paraId="6C3CBF4F" w14:textId="77777777" w:rsidR="00524A5D" w:rsidRPr="0044437C" w:rsidRDefault="00000000">
            <w:pPr>
              <w:pStyle w:val="TAC"/>
            </w:pPr>
            <w:r w:rsidRPr="0044437C">
              <w:t>EPA5</w:t>
            </w:r>
          </w:p>
        </w:tc>
        <w:tc>
          <w:tcPr>
            <w:tcW w:w="1134" w:type="dxa"/>
            <w:shd w:val="clear" w:color="auto" w:fill="auto"/>
          </w:tcPr>
          <w:p w14:paraId="71843B79" w14:textId="77777777" w:rsidR="00524A5D" w:rsidRPr="0044437C" w:rsidRDefault="00000000">
            <w:pPr>
              <w:pStyle w:val="TAC"/>
            </w:pPr>
            <w:r w:rsidRPr="0044437C">
              <w:t>1</w:t>
            </w:r>
          </w:p>
        </w:tc>
        <w:tc>
          <w:tcPr>
            <w:tcW w:w="993" w:type="dxa"/>
          </w:tcPr>
          <w:p w14:paraId="78EA81DF" w14:textId="77777777" w:rsidR="00524A5D" w:rsidRPr="0044437C" w:rsidRDefault="00000000">
            <w:pPr>
              <w:pStyle w:val="TAC"/>
            </w:pPr>
            <w:r w:rsidRPr="0044437C">
              <w:t>1</w:t>
            </w:r>
          </w:p>
        </w:tc>
        <w:tc>
          <w:tcPr>
            <w:tcW w:w="823" w:type="dxa"/>
          </w:tcPr>
          <w:p w14:paraId="57853E06" w14:textId="77777777" w:rsidR="00524A5D" w:rsidRPr="0044437C" w:rsidRDefault="00000000">
            <w:pPr>
              <w:pStyle w:val="TAC"/>
            </w:pPr>
            <w:r w:rsidRPr="0044437C">
              <w:t>-4.1</w:t>
            </w:r>
          </w:p>
        </w:tc>
      </w:tr>
      <w:tr w:rsidR="00524A5D" w:rsidRPr="0044437C" w14:paraId="6FB95110" w14:textId="77777777">
        <w:trPr>
          <w:trHeight w:val="106"/>
          <w:jc w:val="center"/>
        </w:trPr>
        <w:tc>
          <w:tcPr>
            <w:tcW w:w="921" w:type="dxa"/>
            <w:shd w:val="clear" w:color="auto" w:fill="auto"/>
          </w:tcPr>
          <w:p w14:paraId="526E79CC" w14:textId="77777777" w:rsidR="00524A5D" w:rsidRPr="0044437C" w:rsidRDefault="00000000">
            <w:pPr>
              <w:pStyle w:val="TAC"/>
            </w:pPr>
            <w:r w:rsidRPr="0044437C">
              <w:t>2 (Note 1)</w:t>
            </w:r>
          </w:p>
        </w:tc>
        <w:tc>
          <w:tcPr>
            <w:tcW w:w="1283" w:type="dxa"/>
            <w:shd w:val="clear" w:color="auto" w:fill="auto"/>
          </w:tcPr>
          <w:p w14:paraId="73436AFC" w14:textId="77777777" w:rsidR="00524A5D" w:rsidRPr="0044437C" w:rsidRDefault="00000000">
            <w:pPr>
              <w:pStyle w:val="TAC"/>
            </w:pPr>
            <w:r w:rsidRPr="0044437C">
              <w:t>Stand-alone</w:t>
            </w:r>
          </w:p>
        </w:tc>
        <w:tc>
          <w:tcPr>
            <w:tcW w:w="1096" w:type="dxa"/>
          </w:tcPr>
          <w:p w14:paraId="7C6C4A9E" w14:textId="77777777" w:rsidR="00524A5D" w:rsidRPr="0044437C" w:rsidRDefault="00000000">
            <w:pPr>
              <w:pStyle w:val="TAC"/>
            </w:pPr>
            <w:r w:rsidRPr="0044437C">
              <w:t>1024</w:t>
            </w:r>
          </w:p>
        </w:tc>
        <w:tc>
          <w:tcPr>
            <w:tcW w:w="1170" w:type="dxa"/>
          </w:tcPr>
          <w:p w14:paraId="61778004" w14:textId="77777777" w:rsidR="00524A5D" w:rsidRPr="0044437C" w:rsidRDefault="00000000">
            <w:pPr>
              <w:pStyle w:val="TAC"/>
            </w:pPr>
            <w:r w:rsidRPr="0044437C">
              <w:t>Non-anchor</w:t>
            </w:r>
          </w:p>
        </w:tc>
        <w:tc>
          <w:tcPr>
            <w:tcW w:w="1170" w:type="dxa"/>
            <w:shd w:val="clear" w:color="auto" w:fill="auto"/>
          </w:tcPr>
          <w:p w14:paraId="4076F398" w14:textId="77777777" w:rsidR="00524A5D" w:rsidRPr="0044437C" w:rsidRDefault="00000000">
            <w:pPr>
              <w:pStyle w:val="TAC"/>
            </w:pPr>
            <w:r w:rsidRPr="0044437C">
              <w:t>R.NB.3 FDD</w:t>
            </w:r>
          </w:p>
        </w:tc>
        <w:tc>
          <w:tcPr>
            <w:tcW w:w="1280" w:type="dxa"/>
            <w:shd w:val="clear" w:color="auto" w:fill="auto"/>
          </w:tcPr>
          <w:p w14:paraId="2E6BD567" w14:textId="77777777" w:rsidR="00524A5D" w:rsidRPr="0044437C" w:rsidRDefault="00000000">
            <w:pPr>
              <w:pStyle w:val="TAC"/>
            </w:pPr>
            <w:r w:rsidRPr="0044437C">
              <w:t>ETU1</w:t>
            </w:r>
          </w:p>
        </w:tc>
        <w:tc>
          <w:tcPr>
            <w:tcW w:w="1134" w:type="dxa"/>
            <w:shd w:val="clear" w:color="auto" w:fill="auto"/>
          </w:tcPr>
          <w:p w14:paraId="79E69952" w14:textId="77777777" w:rsidR="00524A5D" w:rsidRPr="0044437C" w:rsidRDefault="00000000">
            <w:pPr>
              <w:pStyle w:val="TAC"/>
            </w:pPr>
            <w:r w:rsidRPr="0044437C">
              <w:t>1</w:t>
            </w:r>
          </w:p>
        </w:tc>
        <w:tc>
          <w:tcPr>
            <w:tcW w:w="993" w:type="dxa"/>
          </w:tcPr>
          <w:p w14:paraId="1E94D4E1" w14:textId="77777777" w:rsidR="00524A5D" w:rsidRPr="0044437C" w:rsidRDefault="00000000">
            <w:pPr>
              <w:pStyle w:val="TAC"/>
            </w:pPr>
            <w:r w:rsidRPr="0044437C">
              <w:t>1</w:t>
            </w:r>
          </w:p>
        </w:tc>
        <w:tc>
          <w:tcPr>
            <w:tcW w:w="823" w:type="dxa"/>
          </w:tcPr>
          <w:p w14:paraId="4EB77967" w14:textId="77777777" w:rsidR="00524A5D" w:rsidRPr="0044437C" w:rsidRDefault="00000000">
            <w:pPr>
              <w:pStyle w:val="TAC"/>
            </w:pPr>
            <w:r w:rsidRPr="0044437C">
              <w:t>-10.6</w:t>
            </w:r>
          </w:p>
        </w:tc>
      </w:tr>
      <w:tr w:rsidR="00524A5D" w:rsidRPr="0044437C" w14:paraId="2D84FB54" w14:textId="77777777">
        <w:trPr>
          <w:trHeight w:val="106"/>
          <w:jc w:val="center"/>
        </w:trPr>
        <w:tc>
          <w:tcPr>
            <w:tcW w:w="9870" w:type="dxa"/>
            <w:gridSpan w:val="9"/>
            <w:shd w:val="clear" w:color="auto" w:fill="auto"/>
          </w:tcPr>
          <w:p w14:paraId="3367BB30" w14:textId="77777777" w:rsidR="00524A5D" w:rsidRPr="0044437C" w:rsidRDefault="00000000">
            <w:pPr>
              <w:pStyle w:val="TAC"/>
              <w:jc w:val="left"/>
            </w:pPr>
            <w:r w:rsidRPr="0044437C">
              <w:rPr>
                <w:rFonts w:cs="Arial"/>
                <w:kern w:val="2"/>
              </w:rPr>
              <w:t>Note 1:</w:t>
            </w:r>
            <w:r w:rsidRPr="0044437C">
              <w:tab/>
            </w:r>
            <w:r w:rsidRPr="0044437C">
              <w:rPr>
                <w:rFonts w:cs="Arial"/>
                <w:kern w:val="2"/>
              </w:rPr>
              <w:t>Applicable to UE supporting Non-Anchor mode of operation.</w:t>
            </w:r>
          </w:p>
        </w:tc>
      </w:tr>
      <w:bookmarkEnd w:id="2188"/>
    </w:tbl>
    <w:p w14:paraId="61AA85A7" w14:textId="77777777" w:rsidR="00524A5D" w:rsidRPr="0044437C" w:rsidRDefault="00524A5D"/>
    <w:p w14:paraId="65D64416" w14:textId="77777777" w:rsidR="00524A5D" w:rsidRPr="0044437C" w:rsidRDefault="00000000">
      <w:pPr>
        <w:spacing w:after="0"/>
        <w:rPr>
          <w:rFonts w:ascii="Arial" w:hAnsi="Arial"/>
          <w:sz w:val="36"/>
        </w:rPr>
      </w:pPr>
      <w:bookmarkStart w:id="2189" w:name="_Toc111062106"/>
      <w:bookmarkStart w:id="2190" w:name="_Toc120570119"/>
      <w:bookmarkStart w:id="2191" w:name="_Toc121162911"/>
      <w:bookmarkStart w:id="2192" w:name="_Toc29004"/>
      <w:r w:rsidRPr="0044437C">
        <w:br w:type="page"/>
      </w:r>
    </w:p>
    <w:p w14:paraId="67FEF9D3" w14:textId="77777777" w:rsidR="00524A5D" w:rsidRPr="0044437C" w:rsidRDefault="00000000">
      <w:pPr>
        <w:pStyle w:val="Heading8"/>
      </w:pPr>
      <w:bookmarkStart w:id="2193" w:name="_Toc22116"/>
      <w:bookmarkStart w:id="2194" w:name="_Toc11367"/>
      <w:bookmarkStart w:id="2195" w:name="_Toc1704"/>
      <w:bookmarkStart w:id="2196" w:name="_Toc25450"/>
      <w:bookmarkStart w:id="2197" w:name="_Toc11161"/>
      <w:bookmarkStart w:id="2198" w:name="_Toc194571923"/>
      <w:r w:rsidRPr="0044437C">
        <w:lastRenderedPageBreak/>
        <w:t>Annex A (normative):</w:t>
      </w:r>
      <w:bookmarkEnd w:id="2189"/>
      <w:bookmarkEnd w:id="2190"/>
      <w:r w:rsidRPr="0044437C">
        <w:br/>
        <w:t>Measurement Channels</w:t>
      </w:r>
      <w:bookmarkEnd w:id="2191"/>
      <w:bookmarkEnd w:id="2192"/>
      <w:bookmarkEnd w:id="2193"/>
      <w:bookmarkEnd w:id="2194"/>
      <w:bookmarkEnd w:id="2195"/>
      <w:bookmarkEnd w:id="2196"/>
      <w:bookmarkEnd w:id="2197"/>
      <w:bookmarkEnd w:id="2198"/>
    </w:p>
    <w:p w14:paraId="3BC2FAD4" w14:textId="77777777" w:rsidR="00524A5D" w:rsidRPr="0044437C" w:rsidRDefault="00000000">
      <w:pPr>
        <w:pStyle w:val="Heading1"/>
      </w:pPr>
      <w:bookmarkStart w:id="2199" w:name="_Toc22351"/>
      <w:bookmarkStart w:id="2200" w:name="_Toc15406"/>
      <w:bookmarkStart w:id="2201" w:name="_Toc3043"/>
      <w:bookmarkStart w:id="2202" w:name="_Toc18767"/>
      <w:bookmarkStart w:id="2203" w:name="_Toc194571924"/>
      <w:r w:rsidRPr="0044437C">
        <w:t>A.1</w:t>
      </w:r>
      <w:r w:rsidRPr="0044437C">
        <w:tab/>
        <w:t>General</w:t>
      </w:r>
      <w:bookmarkEnd w:id="2199"/>
      <w:bookmarkEnd w:id="2200"/>
      <w:bookmarkEnd w:id="2201"/>
      <w:bookmarkEnd w:id="2202"/>
      <w:bookmarkEnd w:id="2203"/>
    </w:p>
    <w:p w14:paraId="421D756D" w14:textId="77777777" w:rsidR="00524A5D" w:rsidRPr="0044437C" w:rsidRDefault="00000000">
      <w:r w:rsidRPr="0044437C">
        <w:t>A schematic overview of the encoding process for the reference measurement channels is provided in Figure A-1.</w:t>
      </w:r>
    </w:p>
    <w:bookmarkStart w:id="2204" w:name="_MON_1268742233"/>
    <w:bookmarkStart w:id="2205" w:name="_MON_1293118082"/>
    <w:bookmarkStart w:id="2206" w:name="_MON_1268742244"/>
    <w:bookmarkStart w:id="2207" w:name="_MON_1268742351"/>
    <w:bookmarkStart w:id="2208" w:name="_MON_1268742315"/>
    <w:bookmarkEnd w:id="2204"/>
    <w:bookmarkEnd w:id="2205"/>
    <w:bookmarkEnd w:id="2206"/>
    <w:bookmarkEnd w:id="2207"/>
    <w:bookmarkEnd w:id="2208"/>
    <w:bookmarkStart w:id="2209" w:name="_MON_1293037286"/>
    <w:bookmarkEnd w:id="2209"/>
    <w:p w14:paraId="7F2EAB57" w14:textId="77777777" w:rsidR="00524A5D" w:rsidRPr="0044437C" w:rsidRDefault="00000000">
      <w:pPr>
        <w:pStyle w:val="TH"/>
      </w:pPr>
      <w:r w:rsidRPr="0044437C">
        <w:object w:dxaOrig="9192" w:dyaOrig="6312" w14:anchorId="7132AA07">
          <v:shape id="_x0000_i1093" type="#_x0000_t75" style="width:462.1pt;height:318.1pt" o:ole="">
            <v:imagedata r:id="rId133" o:title=""/>
          </v:shape>
          <o:OLEObject Type="Embed" ProgID="Word.Picture.8" ShapeID="_x0000_i1093" DrawAspect="Content" ObjectID="_1813331086" r:id="rId134"/>
        </w:object>
      </w:r>
    </w:p>
    <w:p w14:paraId="3C701327" w14:textId="77777777" w:rsidR="00524A5D" w:rsidRPr="0044437C" w:rsidRDefault="00000000" w:rsidP="00E36978">
      <w:pPr>
        <w:pStyle w:val="TF"/>
      </w:pPr>
      <w:r w:rsidRPr="0044437C">
        <w:t>Figure A-1: Schematic overview of the encoding process</w:t>
      </w:r>
    </w:p>
    <w:p w14:paraId="329BA466" w14:textId="77777777" w:rsidR="00524A5D" w:rsidRPr="0044437C" w:rsidRDefault="00524A5D"/>
    <w:p w14:paraId="17FE9FBE" w14:textId="77777777" w:rsidR="00524A5D" w:rsidRPr="0044437C" w:rsidRDefault="00000000">
      <w:r w:rsidRPr="0044437C">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44437C" w:rsidRDefault="00000000">
      <w:r w:rsidRPr="0044437C">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44437C" w:rsidRDefault="00000000">
      <w:r w:rsidRPr="0044437C">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44437C" w:rsidRDefault="00000000">
      <w:pPr>
        <w:pStyle w:val="Heading1"/>
      </w:pPr>
      <w:bookmarkStart w:id="2210" w:name="_Toc5122"/>
      <w:bookmarkStart w:id="2211" w:name="_Toc232582091"/>
      <w:bookmarkStart w:id="2212" w:name="_Toc17030"/>
      <w:bookmarkStart w:id="2213" w:name="_Toc28030"/>
      <w:bookmarkStart w:id="2214" w:name="_Toc31377"/>
      <w:bookmarkStart w:id="2215" w:name="_Toc194571925"/>
      <w:r w:rsidRPr="0044437C">
        <w:lastRenderedPageBreak/>
        <w:t>A.2</w:t>
      </w:r>
      <w:r w:rsidRPr="0044437C">
        <w:tab/>
        <w:t>UL reference measurement channels</w:t>
      </w:r>
      <w:bookmarkEnd w:id="2210"/>
      <w:bookmarkEnd w:id="2211"/>
      <w:bookmarkEnd w:id="2212"/>
      <w:bookmarkEnd w:id="2213"/>
      <w:bookmarkEnd w:id="2214"/>
      <w:bookmarkEnd w:id="2215"/>
    </w:p>
    <w:p w14:paraId="79D9CDA2" w14:textId="77777777" w:rsidR="00524A5D" w:rsidRPr="0044437C" w:rsidRDefault="00000000">
      <w:pPr>
        <w:pStyle w:val="Heading2"/>
      </w:pPr>
      <w:bookmarkStart w:id="2216" w:name="_Toc9864"/>
      <w:bookmarkStart w:id="2217" w:name="_Toc20420"/>
      <w:bookmarkStart w:id="2218" w:name="_Toc232582092"/>
      <w:bookmarkStart w:id="2219" w:name="_Toc31965"/>
      <w:bookmarkStart w:id="2220" w:name="_Toc17100"/>
      <w:bookmarkStart w:id="2221" w:name="_Toc194571926"/>
      <w:r w:rsidRPr="0044437C">
        <w:t>A.2.1</w:t>
      </w:r>
      <w:r w:rsidRPr="0044437C">
        <w:tab/>
        <w:t>General</w:t>
      </w:r>
      <w:bookmarkEnd w:id="2216"/>
      <w:bookmarkEnd w:id="2217"/>
      <w:bookmarkEnd w:id="2218"/>
      <w:bookmarkEnd w:id="2219"/>
      <w:bookmarkEnd w:id="2220"/>
      <w:bookmarkEnd w:id="2221"/>
    </w:p>
    <w:p w14:paraId="33B2B0EB" w14:textId="77777777" w:rsidR="00524A5D" w:rsidRPr="0044437C" w:rsidRDefault="00000000">
      <w:pPr>
        <w:pStyle w:val="Heading3"/>
        <w:rPr>
          <w:snapToGrid w:val="0"/>
        </w:rPr>
      </w:pPr>
      <w:bookmarkStart w:id="2222" w:name="_Toc9352"/>
      <w:bookmarkStart w:id="2223" w:name="_Toc2846"/>
      <w:bookmarkStart w:id="2224" w:name="_Toc4605"/>
      <w:bookmarkStart w:id="2225" w:name="_Toc232582093"/>
      <w:bookmarkStart w:id="2226" w:name="_Toc3441"/>
      <w:bookmarkStart w:id="2227" w:name="_Toc194571927"/>
      <w:r w:rsidRPr="0044437C">
        <w:rPr>
          <w:snapToGrid w:val="0"/>
        </w:rPr>
        <w:t>A.2.1.1</w:t>
      </w:r>
      <w:r w:rsidRPr="0044437C">
        <w:rPr>
          <w:snapToGrid w:val="0"/>
        </w:rPr>
        <w:tab/>
        <w:t>Applicability and common parameters</w:t>
      </w:r>
      <w:bookmarkEnd w:id="2222"/>
      <w:bookmarkEnd w:id="2223"/>
      <w:bookmarkEnd w:id="2224"/>
      <w:bookmarkEnd w:id="2225"/>
      <w:bookmarkEnd w:id="2226"/>
      <w:bookmarkEnd w:id="2227"/>
    </w:p>
    <w:p w14:paraId="693A04F4" w14:textId="77777777" w:rsidR="00524A5D" w:rsidRPr="0044437C" w:rsidRDefault="00000000">
      <w:r w:rsidRPr="0044437C">
        <w:t xml:space="preserve">The following sections define the UL signal applicable to the Transmitter Characteristics (clause 6) and for the </w:t>
      </w:r>
      <w:r w:rsidRPr="0044437C">
        <w:rPr>
          <w:rFonts w:cs="v5.0.0"/>
        </w:rPr>
        <w:t>Receiver Characteristics (clause 7) where the UL signal is relevant.</w:t>
      </w:r>
    </w:p>
    <w:p w14:paraId="71DCFFD2" w14:textId="77777777" w:rsidR="00524A5D" w:rsidRPr="0044437C" w:rsidRDefault="00000000">
      <w:r w:rsidRPr="0044437C">
        <w:t>The Reference channels in this section assume transmission of PUSCH and Demodulation Reference signal only. The following conditions apply:</w:t>
      </w:r>
    </w:p>
    <w:p w14:paraId="464F0CCE" w14:textId="77777777" w:rsidR="00524A5D" w:rsidRPr="0044437C" w:rsidRDefault="00000000">
      <w:pPr>
        <w:pStyle w:val="B1"/>
      </w:pPr>
      <w:r w:rsidRPr="0044437C">
        <w:t>-</w:t>
      </w:r>
      <w:r w:rsidRPr="0044437C">
        <w:tab/>
        <w:t>1 HARQ transmission</w:t>
      </w:r>
    </w:p>
    <w:p w14:paraId="61AB1BDE" w14:textId="77777777" w:rsidR="00524A5D" w:rsidRPr="0044437C" w:rsidRDefault="00000000">
      <w:pPr>
        <w:pStyle w:val="B1"/>
      </w:pPr>
      <w:r w:rsidRPr="0044437C">
        <w:t>-</w:t>
      </w:r>
      <w:r w:rsidRPr="0044437C">
        <w:tab/>
        <w:t>Cyclic Prefix normal</w:t>
      </w:r>
    </w:p>
    <w:p w14:paraId="7C58F61A" w14:textId="77777777" w:rsidR="00524A5D" w:rsidRPr="0044437C" w:rsidRDefault="00000000">
      <w:pPr>
        <w:pStyle w:val="B1"/>
      </w:pPr>
      <w:r w:rsidRPr="0044437C">
        <w:t>-</w:t>
      </w:r>
      <w:r w:rsidRPr="0044437C">
        <w:tab/>
        <w:t>PUSCH hopping off</w:t>
      </w:r>
    </w:p>
    <w:p w14:paraId="7BE63735" w14:textId="77777777" w:rsidR="00524A5D" w:rsidRPr="0044437C" w:rsidRDefault="00000000">
      <w:pPr>
        <w:pStyle w:val="B1"/>
      </w:pPr>
      <w:r w:rsidRPr="0044437C">
        <w:t>-</w:t>
      </w:r>
      <w:r w:rsidRPr="0044437C">
        <w:tab/>
        <w:t>Link adaptation off</w:t>
      </w:r>
    </w:p>
    <w:p w14:paraId="49E0DE85" w14:textId="77777777" w:rsidR="00524A5D" w:rsidRPr="0044437C" w:rsidRDefault="00000000">
      <w:pPr>
        <w:pStyle w:val="B1"/>
      </w:pPr>
      <w:r w:rsidRPr="0044437C">
        <w:t>-</w:t>
      </w:r>
      <w:r w:rsidRPr="0044437C">
        <w:tab/>
        <w:t>Demodulation Reference signal as per TS 36.211 [</w:t>
      </w:r>
      <w:r w:rsidRPr="0044437C">
        <w:rPr>
          <w:rFonts w:eastAsia="SimSun"/>
          <w:lang w:eastAsia="zh-CN"/>
        </w:rPr>
        <w:t>3</w:t>
      </w:r>
      <w:r w:rsidRPr="0044437C">
        <w:t>] clause 5.5.2.1.2.</w:t>
      </w:r>
    </w:p>
    <w:p w14:paraId="52C56E4E" w14:textId="77777777" w:rsidR="00524A5D" w:rsidRPr="0044437C" w:rsidRDefault="00000000">
      <w:r w:rsidRPr="0044437C">
        <w:t>Where ACK/NACK is transmitted, it is assumed to be multiplexed on PUSCH as per TS 36.212 [</w:t>
      </w:r>
      <w:r w:rsidRPr="0044437C">
        <w:rPr>
          <w:rFonts w:eastAsia="SimSun"/>
          <w:lang w:eastAsia="zh-CN"/>
        </w:rPr>
        <w:t>1</w:t>
      </w:r>
      <w:r w:rsidRPr="0044437C">
        <w:t>9] subclause 5.2.2.6.</w:t>
      </w:r>
    </w:p>
    <w:p w14:paraId="7B2585F1" w14:textId="77777777" w:rsidR="00524A5D" w:rsidRPr="0044437C" w:rsidRDefault="00000000">
      <w:pPr>
        <w:pStyle w:val="B1"/>
      </w:pPr>
      <w:r w:rsidRPr="0044437C">
        <w:t>-</w:t>
      </w:r>
      <w:r w:rsidRPr="0044437C">
        <w:tab/>
        <w:t>ACK/NACK 1 bit</w:t>
      </w:r>
    </w:p>
    <w:p w14:paraId="6990660F" w14:textId="77777777" w:rsidR="00524A5D" w:rsidRPr="0044437C" w:rsidRDefault="00000000">
      <w:pPr>
        <w:pStyle w:val="B1"/>
      </w:pPr>
      <w:r w:rsidRPr="0044437C">
        <w:t>-</w:t>
      </w:r>
      <w:r w:rsidRPr="0044437C">
        <w:tab/>
        <w:t>ACK/NACK mapping adjacent to Demodulation Reference symbol</w:t>
      </w:r>
    </w:p>
    <w:p w14:paraId="63A842DC" w14:textId="77777777" w:rsidR="00524A5D" w:rsidRPr="0044437C" w:rsidRDefault="00000000">
      <w:pPr>
        <w:pStyle w:val="B1"/>
      </w:pPr>
      <w:r w:rsidRPr="0044437C">
        <w:t>-</w:t>
      </w:r>
      <w:r w:rsidRPr="0044437C">
        <w:tab/>
        <w:t>ACK/NACK resources punctured into data</w:t>
      </w:r>
    </w:p>
    <w:p w14:paraId="4919E3F6" w14:textId="77777777" w:rsidR="00524A5D" w:rsidRPr="0044437C" w:rsidRDefault="00000000">
      <w:pPr>
        <w:pStyle w:val="B1"/>
      </w:pPr>
      <w:r w:rsidRPr="0044437C">
        <w:t>-</w:t>
      </w:r>
      <w:r w:rsidRPr="0044437C">
        <w:tab/>
        <w:t>Max number of resources for ACK/NACK: 4 SC-FDMA symbols per subframe</w:t>
      </w:r>
    </w:p>
    <w:p w14:paraId="014B3FBE" w14:textId="77777777" w:rsidR="00524A5D" w:rsidRPr="0044437C" w:rsidRDefault="00000000">
      <w:pPr>
        <w:pStyle w:val="B1"/>
      </w:pPr>
      <w:r w:rsidRPr="0044437C">
        <w:t>-</w:t>
      </w:r>
      <w:r w:rsidRPr="0044437C">
        <w:tab/>
        <w:t>No CQI transmitted, no RI transmitted</w:t>
      </w:r>
    </w:p>
    <w:p w14:paraId="3ED91AAA" w14:textId="77777777" w:rsidR="00524A5D" w:rsidRPr="0044437C" w:rsidRDefault="00000000">
      <w:pPr>
        <w:pStyle w:val="Heading3"/>
        <w:rPr>
          <w:snapToGrid w:val="0"/>
        </w:rPr>
      </w:pPr>
      <w:bookmarkStart w:id="2228" w:name="_Toc3134"/>
      <w:bookmarkStart w:id="2229" w:name="_Toc232582094"/>
      <w:bookmarkStart w:id="2230" w:name="_Toc9403"/>
      <w:bookmarkStart w:id="2231" w:name="_Toc12258"/>
      <w:bookmarkStart w:id="2232" w:name="_Toc26042"/>
      <w:bookmarkStart w:id="2233" w:name="_Toc194571928"/>
      <w:r w:rsidRPr="0044437C">
        <w:rPr>
          <w:snapToGrid w:val="0"/>
        </w:rPr>
        <w:t>A.2.1.2</w:t>
      </w:r>
      <w:r w:rsidRPr="0044437C">
        <w:rPr>
          <w:snapToGrid w:val="0"/>
        </w:rPr>
        <w:tab/>
        <w:t>Determination of payload size</w:t>
      </w:r>
      <w:bookmarkEnd w:id="2228"/>
      <w:bookmarkEnd w:id="2229"/>
      <w:bookmarkEnd w:id="2230"/>
      <w:bookmarkEnd w:id="2231"/>
      <w:bookmarkEnd w:id="2232"/>
      <w:bookmarkEnd w:id="2233"/>
    </w:p>
    <w:p w14:paraId="29E0BFE8" w14:textId="77777777" w:rsidR="00524A5D" w:rsidRPr="0044437C" w:rsidRDefault="00000000">
      <w:r w:rsidRPr="0044437C">
        <w:t>The algorithm for determining the payload size A is as follows; given a desired coding rate R and radio block allocation N</w:t>
      </w:r>
      <w:r w:rsidRPr="0044437C">
        <w:rPr>
          <w:vertAlign w:val="subscript"/>
        </w:rPr>
        <w:t>RB</w:t>
      </w:r>
      <w:r w:rsidRPr="0044437C">
        <w:t>:</w:t>
      </w:r>
    </w:p>
    <w:p w14:paraId="2E2EE58C" w14:textId="77777777" w:rsidR="00524A5D" w:rsidRPr="0044437C" w:rsidRDefault="00000000">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58290386" w14:textId="77777777" w:rsidR="00524A5D" w:rsidRPr="0044437C" w:rsidRDefault="00000000">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p w14:paraId="38791973" w14:textId="77777777" w:rsidR="00524A5D" w:rsidRPr="0044437C" w:rsidRDefault="00000000" w:rsidP="00E36978">
      <w:pPr>
        <w:pStyle w:val="EQ"/>
      </w:pPr>
      <w:r w:rsidRPr="0044437C">
        <w:object w:dxaOrig="5256" w:dyaOrig="636" w14:anchorId="3FB1D0D8">
          <v:shape id="_x0000_i1094" type="#_x0000_t75" style="width:264.3pt;height:30.1pt" o:ole="">
            <v:imagedata r:id="rId135" o:title=""/>
          </v:shape>
          <o:OLEObject Type="Embed" ProgID="Equation.3" ShapeID="_x0000_i1094" DrawAspect="Content" ObjectID="_1813331087" r:id="rId136"/>
        </w:object>
      </w:r>
      <w:r w:rsidRPr="0044437C">
        <w:t>,</w:t>
      </w:r>
    </w:p>
    <w:p w14:paraId="18D22E97" w14:textId="77777777" w:rsidR="00524A5D" w:rsidRPr="0044437C" w:rsidRDefault="00000000">
      <w:pPr>
        <w:pStyle w:val="B1"/>
      </w:pPr>
      <w:r w:rsidRPr="0044437C">
        <w:t>subject to</w:t>
      </w:r>
    </w:p>
    <w:p w14:paraId="52521A37" w14:textId="522878B4" w:rsidR="00524A5D" w:rsidRPr="0044437C" w:rsidRDefault="00000000">
      <w:pPr>
        <w:pStyle w:val="B3"/>
      </w:pPr>
      <w:r w:rsidRPr="0044437C">
        <w:t>a)</w:t>
      </w:r>
      <w:r w:rsidRPr="0044437C">
        <w:tab/>
        <w:t>A is a valid TB size according to clause 7.1.7 of TS 36.213 [</w:t>
      </w:r>
      <w:r w:rsidR="00483764" w:rsidRPr="0044437C">
        <w:t>20</w:t>
      </w:r>
      <w:r w:rsidRPr="0044437C">
        <w:t>] assuming an allocation of N</w:t>
      </w:r>
      <w:r w:rsidRPr="0044437C">
        <w:rPr>
          <w:vertAlign w:val="subscript"/>
        </w:rPr>
        <w:t>RB</w:t>
      </w:r>
      <w:r w:rsidRPr="0044437C">
        <w:t xml:space="preserve"> resource blocks.</w:t>
      </w:r>
    </w:p>
    <w:p w14:paraId="32C49523" w14:textId="6B1460B0" w:rsidR="00524A5D" w:rsidRPr="0044437C" w:rsidRDefault="00000000">
      <w:pPr>
        <w:pStyle w:val="B3"/>
      </w:pPr>
      <w:r w:rsidRPr="0044437C">
        <w:t>b)</w:t>
      </w:r>
      <w:r w:rsidRPr="0044437C">
        <w:tab/>
      </w:r>
      <w:r w:rsidRPr="0044437C">
        <w:rPr>
          <w:i/>
        </w:rPr>
        <w:t>C</w:t>
      </w:r>
      <w:r w:rsidRPr="0044437C">
        <w:t xml:space="preserve"> is the number of Code Blocks calculated according to section 5.1.2 of TS 36.212 [</w:t>
      </w:r>
      <w:r w:rsidR="00483764" w:rsidRPr="0044437C">
        <w:t>1</w:t>
      </w:r>
      <w:r w:rsidRPr="0044437C">
        <w:t>9].</w:t>
      </w:r>
    </w:p>
    <w:p w14:paraId="3A9A1B6F" w14:textId="77777777" w:rsidR="00524A5D" w:rsidRPr="0044437C" w:rsidRDefault="00000000">
      <w:pPr>
        <w:pStyle w:val="B3"/>
      </w:pPr>
      <w:r w:rsidRPr="0044437C">
        <w:t>c)</w:t>
      </w:r>
      <w:r w:rsidRPr="0044437C">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44437C" w:rsidRDefault="00000000">
      <w:pPr>
        <w:pStyle w:val="B1"/>
        <w:rPr>
          <w:snapToGrid w:val="0"/>
        </w:rPr>
      </w:pPr>
      <w:r w:rsidRPr="0044437C">
        <w:t>3.</w:t>
      </w:r>
      <w:r w:rsidRPr="0044437C">
        <w:tab/>
        <w:t xml:space="preserve">If there is more than one </w:t>
      </w:r>
      <w:r w:rsidRPr="0044437C">
        <w:rPr>
          <w:i/>
          <w:iCs/>
        </w:rPr>
        <w:t>A</w:t>
      </w:r>
      <w:r w:rsidRPr="0044437C">
        <w:t xml:space="preserve"> that minimises the equation above, then the larger value is chosen per default and the chosen code rate should not exceed 0.93.</w:t>
      </w:r>
    </w:p>
    <w:p w14:paraId="41C94B52" w14:textId="77777777" w:rsidR="00524A5D" w:rsidRPr="0044437C" w:rsidRDefault="00000000">
      <w:pPr>
        <w:pStyle w:val="Heading3"/>
        <w:rPr>
          <w:snapToGrid w:val="0"/>
        </w:rPr>
      </w:pPr>
      <w:bookmarkStart w:id="2234" w:name="_Toc30172"/>
      <w:bookmarkStart w:id="2235" w:name="_Toc8767"/>
      <w:bookmarkStart w:id="2236" w:name="_Toc15491"/>
      <w:bookmarkStart w:id="2237" w:name="_Toc347"/>
      <w:bookmarkStart w:id="2238" w:name="_Toc194571929"/>
      <w:r w:rsidRPr="0044437C">
        <w:rPr>
          <w:snapToGrid w:val="0"/>
        </w:rPr>
        <w:t>A.2.1.3</w:t>
      </w:r>
      <w:r w:rsidRPr="0044437C">
        <w:rPr>
          <w:snapToGrid w:val="0"/>
        </w:rPr>
        <w:tab/>
        <w:t>Overview of UL reference measurement channels</w:t>
      </w:r>
      <w:bookmarkEnd w:id="2234"/>
      <w:bookmarkEnd w:id="2235"/>
      <w:bookmarkEnd w:id="2236"/>
      <w:bookmarkEnd w:id="2237"/>
      <w:bookmarkEnd w:id="2238"/>
    </w:p>
    <w:p w14:paraId="625B59DC" w14:textId="77777777" w:rsidR="00524A5D" w:rsidRPr="0044437C" w:rsidRDefault="00000000">
      <w:r w:rsidRPr="0044437C">
        <w:t xml:space="preserve">In Table A.2.1.3-1 are listed the UL reference measurement channels specified in </w:t>
      </w:r>
      <w:r w:rsidRPr="0044437C">
        <w:rPr>
          <w:rFonts w:eastAsia="SimSun"/>
          <w:lang w:eastAsia="zh-CN"/>
        </w:rPr>
        <w:t>A</w:t>
      </w:r>
      <w:r w:rsidRPr="0044437C">
        <w:t>nnexes A.2.2 and A.2.3 of this release of TS 36.521-</w:t>
      </w:r>
      <w:r w:rsidRPr="0044437C">
        <w:rPr>
          <w:rFonts w:eastAsia="SimSun"/>
          <w:lang w:eastAsia="zh-CN"/>
        </w:rPr>
        <w:t>4</w:t>
      </w:r>
      <w:r w:rsidRPr="0044437C">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44437C" w:rsidRDefault="00000000">
      <w:pPr>
        <w:pStyle w:val="TH"/>
      </w:pPr>
      <w:r w:rsidRPr="0044437C">
        <w:lastRenderedPageBreak/>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44437C" w14:paraId="080E9951" w14:textId="77777777">
        <w:trPr>
          <w:gridBefore w:val="1"/>
          <w:wBefore w:w="10" w:type="dxa"/>
          <w:trHeight w:val="284"/>
          <w:jc w:val="center"/>
        </w:trPr>
        <w:tc>
          <w:tcPr>
            <w:tcW w:w="840" w:type="dxa"/>
            <w:vAlign w:val="center"/>
          </w:tcPr>
          <w:p w14:paraId="5C567513" w14:textId="77777777" w:rsidR="00524A5D" w:rsidRPr="0044437C" w:rsidRDefault="00000000">
            <w:pPr>
              <w:pStyle w:val="TAH"/>
              <w:rPr>
                <w:rFonts w:cs="Arial"/>
                <w:i/>
                <w:kern w:val="2"/>
                <w:sz w:val="16"/>
                <w:szCs w:val="16"/>
                <w:lang w:eastAsia="zh-CN"/>
              </w:rPr>
            </w:pPr>
            <w:r w:rsidRPr="0044437C">
              <w:rPr>
                <w:lang w:eastAsia="zh-CN"/>
              </w:rPr>
              <w:t>Duplex</w:t>
            </w:r>
          </w:p>
        </w:tc>
        <w:tc>
          <w:tcPr>
            <w:tcW w:w="1560" w:type="dxa"/>
            <w:vAlign w:val="center"/>
          </w:tcPr>
          <w:p w14:paraId="7BD64905" w14:textId="77777777" w:rsidR="00524A5D" w:rsidRPr="0044437C" w:rsidRDefault="00000000">
            <w:pPr>
              <w:pStyle w:val="TAH"/>
              <w:rPr>
                <w:rFonts w:cs="Arial"/>
                <w:i/>
                <w:kern w:val="2"/>
                <w:sz w:val="16"/>
                <w:szCs w:val="16"/>
                <w:lang w:eastAsia="zh-CN"/>
              </w:rPr>
            </w:pPr>
            <w:r w:rsidRPr="0044437C">
              <w:rPr>
                <w:lang w:eastAsia="zh-CN"/>
              </w:rPr>
              <w:t>Table</w:t>
            </w:r>
          </w:p>
        </w:tc>
        <w:tc>
          <w:tcPr>
            <w:tcW w:w="1120" w:type="dxa"/>
            <w:gridSpan w:val="2"/>
            <w:vAlign w:val="center"/>
          </w:tcPr>
          <w:p w14:paraId="66BC2CF7" w14:textId="77777777" w:rsidR="00524A5D" w:rsidRPr="0044437C" w:rsidRDefault="00000000">
            <w:pPr>
              <w:pStyle w:val="TAH"/>
              <w:rPr>
                <w:rFonts w:cs="Arial"/>
                <w:i/>
                <w:kern w:val="2"/>
                <w:sz w:val="16"/>
                <w:szCs w:val="16"/>
                <w:lang w:eastAsia="zh-CN"/>
              </w:rPr>
            </w:pPr>
            <w:r w:rsidRPr="0044437C">
              <w:rPr>
                <w:lang w:eastAsia="zh-CN"/>
              </w:rPr>
              <w:t>Name</w:t>
            </w:r>
          </w:p>
        </w:tc>
        <w:tc>
          <w:tcPr>
            <w:tcW w:w="441" w:type="dxa"/>
            <w:vAlign w:val="center"/>
          </w:tcPr>
          <w:p w14:paraId="5C15EC26" w14:textId="77777777" w:rsidR="00524A5D" w:rsidRPr="0044437C" w:rsidRDefault="00000000">
            <w:pPr>
              <w:pStyle w:val="TAH"/>
              <w:rPr>
                <w:rFonts w:cs="Arial"/>
                <w:i/>
                <w:kern w:val="2"/>
                <w:sz w:val="16"/>
                <w:szCs w:val="16"/>
                <w:lang w:eastAsia="zh-CN"/>
              </w:rPr>
            </w:pPr>
            <w:r w:rsidRPr="0044437C">
              <w:rPr>
                <w:lang w:eastAsia="zh-CN"/>
              </w:rPr>
              <w:t>BW</w:t>
            </w:r>
          </w:p>
        </w:tc>
        <w:tc>
          <w:tcPr>
            <w:tcW w:w="848" w:type="dxa"/>
            <w:vAlign w:val="center"/>
          </w:tcPr>
          <w:p w14:paraId="501167A3" w14:textId="77777777" w:rsidR="00524A5D" w:rsidRPr="0044437C" w:rsidRDefault="00000000">
            <w:pPr>
              <w:pStyle w:val="TAH"/>
              <w:rPr>
                <w:rFonts w:cs="Arial"/>
                <w:i/>
                <w:kern w:val="2"/>
                <w:sz w:val="16"/>
                <w:szCs w:val="16"/>
                <w:lang w:eastAsia="zh-CN"/>
              </w:rPr>
            </w:pPr>
            <w:r w:rsidRPr="0044437C">
              <w:rPr>
                <w:lang w:eastAsia="zh-CN"/>
              </w:rPr>
              <w:t>Mod</w:t>
            </w:r>
          </w:p>
        </w:tc>
        <w:tc>
          <w:tcPr>
            <w:tcW w:w="592" w:type="dxa"/>
            <w:vAlign w:val="center"/>
          </w:tcPr>
          <w:p w14:paraId="46C1BF64" w14:textId="77777777" w:rsidR="00524A5D" w:rsidRPr="0044437C" w:rsidRDefault="00000000">
            <w:pPr>
              <w:pStyle w:val="TAH"/>
              <w:rPr>
                <w:rFonts w:cs="Arial"/>
                <w:i/>
                <w:kern w:val="2"/>
                <w:sz w:val="16"/>
                <w:szCs w:val="16"/>
                <w:lang w:eastAsia="zh-CN"/>
              </w:rPr>
            </w:pPr>
            <w:r w:rsidRPr="0044437C">
              <w:rPr>
                <w:lang w:eastAsia="zh-CN"/>
              </w:rPr>
              <w:t>TCR</w:t>
            </w:r>
          </w:p>
        </w:tc>
        <w:tc>
          <w:tcPr>
            <w:tcW w:w="540" w:type="dxa"/>
            <w:vAlign w:val="center"/>
          </w:tcPr>
          <w:p w14:paraId="11D83DBE" w14:textId="77777777" w:rsidR="00524A5D" w:rsidRPr="0044437C" w:rsidRDefault="00000000">
            <w:pPr>
              <w:pStyle w:val="TAH"/>
              <w:rPr>
                <w:rFonts w:cs="Arial"/>
                <w:i/>
                <w:kern w:val="2"/>
                <w:sz w:val="16"/>
                <w:szCs w:val="16"/>
                <w:lang w:eastAsia="zh-CN"/>
              </w:rPr>
            </w:pPr>
            <w:r w:rsidRPr="0044437C">
              <w:rPr>
                <w:lang w:eastAsia="zh-CN"/>
              </w:rPr>
              <w:t>RB</w:t>
            </w:r>
          </w:p>
        </w:tc>
        <w:tc>
          <w:tcPr>
            <w:tcW w:w="540" w:type="dxa"/>
            <w:vAlign w:val="center"/>
          </w:tcPr>
          <w:p w14:paraId="2FC55068" w14:textId="77777777" w:rsidR="00524A5D" w:rsidRPr="0044437C" w:rsidRDefault="00000000">
            <w:pPr>
              <w:pStyle w:val="TAH"/>
              <w:rPr>
                <w:rFonts w:cs="Arial"/>
                <w:i/>
                <w:kern w:val="2"/>
                <w:sz w:val="16"/>
                <w:szCs w:val="16"/>
                <w:lang w:eastAsia="zh-CN"/>
              </w:rPr>
            </w:pPr>
            <w:r w:rsidRPr="0044437C">
              <w:rPr>
                <w:lang w:eastAsia="zh-CN"/>
              </w:rPr>
              <w:t>RB</w:t>
            </w:r>
            <w:r w:rsidRPr="0044437C">
              <w:rPr>
                <w:lang w:eastAsia="zh-CN"/>
              </w:rPr>
              <w:br/>
              <w:t>Offset</w:t>
            </w:r>
          </w:p>
        </w:tc>
        <w:tc>
          <w:tcPr>
            <w:tcW w:w="540" w:type="dxa"/>
            <w:vAlign w:val="center"/>
          </w:tcPr>
          <w:p w14:paraId="3FAA69F7" w14:textId="77777777" w:rsidR="00524A5D" w:rsidRPr="0044437C" w:rsidRDefault="00000000">
            <w:pPr>
              <w:pStyle w:val="TAH"/>
              <w:rPr>
                <w:rFonts w:cs="Arial"/>
                <w:i/>
                <w:kern w:val="2"/>
                <w:sz w:val="16"/>
                <w:szCs w:val="16"/>
                <w:lang w:eastAsia="zh-CN"/>
              </w:rPr>
            </w:pPr>
            <w:r w:rsidRPr="0044437C">
              <w:rPr>
                <w:lang w:eastAsia="zh-CN"/>
              </w:rPr>
              <w:t>UE Categ</w:t>
            </w:r>
          </w:p>
        </w:tc>
        <w:tc>
          <w:tcPr>
            <w:tcW w:w="1800" w:type="dxa"/>
            <w:vAlign w:val="center"/>
          </w:tcPr>
          <w:p w14:paraId="07B00DD0" w14:textId="77777777" w:rsidR="00524A5D" w:rsidRPr="0044437C" w:rsidRDefault="00000000">
            <w:pPr>
              <w:pStyle w:val="TAH"/>
              <w:rPr>
                <w:rFonts w:cs="Arial"/>
                <w:i/>
                <w:kern w:val="2"/>
                <w:sz w:val="16"/>
                <w:szCs w:val="16"/>
                <w:lang w:eastAsia="zh-CN"/>
              </w:rPr>
            </w:pPr>
            <w:r w:rsidRPr="0044437C">
              <w:rPr>
                <w:lang w:eastAsia="zh-CN"/>
              </w:rPr>
              <w:t>Notes</w:t>
            </w:r>
          </w:p>
        </w:tc>
      </w:tr>
      <w:tr w:rsidR="00524A5D" w:rsidRPr="0044437C"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44437C" w:rsidRDefault="00000000">
            <w:pPr>
              <w:pStyle w:val="TAH"/>
              <w:jc w:val="left"/>
              <w:rPr>
                <w:kern w:val="2"/>
                <w:lang w:eastAsia="zh-CN"/>
              </w:rPr>
            </w:pPr>
            <w:r w:rsidRPr="0044437C">
              <w:rPr>
                <w:kern w:val="2"/>
                <w:lang w:eastAsia="zh-CN"/>
              </w:rPr>
              <w:t>FDD, Full RB allocation, QPSK</w:t>
            </w:r>
          </w:p>
        </w:tc>
      </w:tr>
      <w:tr w:rsidR="00524A5D" w:rsidRPr="0044437C"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44437C" w:rsidRDefault="00000000">
            <w:pPr>
              <w:pStyle w:val="TAC"/>
              <w:rPr>
                <w:rFonts w:eastAsia="Batang"/>
                <w:sz w:val="16"/>
                <w:szCs w:val="16"/>
              </w:rPr>
            </w:pPr>
            <w:r w:rsidRPr="0044437C">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44437C" w:rsidRDefault="00000000">
            <w:pPr>
              <w:pStyle w:val="TAL"/>
              <w:rPr>
                <w:sz w:val="16"/>
                <w:szCs w:val="16"/>
              </w:rPr>
            </w:pPr>
            <w:r w:rsidRPr="0044437C">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44437C" w:rsidRDefault="00000000">
            <w:pPr>
              <w:pStyle w:val="TAC"/>
              <w:rPr>
                <w:rFonts w:eastAsia="Batang"/>
                <w:sz w:val="16"/>
                <w:szCs w:val="16"/>
              </w:rPr>
            </w:pPr>
            <w:r w:rsidRPr="0044437C">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44437C" w:rsidRDefault="00000000">
            <w:pPr>
              <w:pStyle w:val="TAC"/>
              <w:rPr>
                <w:rFonts w:eastAsia="Batang"/>
                <w:sz w:val="16"/>
                <w:szCs w:val="16"/>
              </w:rPr>
            </w:pPr>
            <w:r w:rsidRPr="0044437C">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44437C" w:rsidRDefault="00000000">
            <w:pPr>
              <w:pStyle w:val="TAC"/>
              <w:rPr>
                <w:rFonts w:eastAsia="Batang"/>
                <w:sz w:val="16"/>
                <w:szCs w:val="16"/>
              </w:rPr>
            </w:pPr>
            <w:r w:rsidRPr="0044437C">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44437C" w:rsidRDefault="00000000">
            <w:pPr>
              <w:pStyle w:val="TAC"/>
              <w:rPr>
                <w:rFonts w:eastAsia="Batang"/>
                <w:sz w:val="16"/>
                <w:szCs w:val="16"/>
              </w:rPr>
            </w:pPr>
            <w:r w:rsidRPr="0044437C">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44437C"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44437C" w:rsidRDefault="00000000">
            <w:pPr>
              <w:pStyle w:val="TAC"/>
              <w:rPr>
                <w:rFonts w:eastAsia="Batang"/>
                <w:sz w:val="16"/>
                <w:szCs w:val="16"/>
              </w:rPr>
            </w:pPr>
            <w:r w:rsidRPr="0044437C">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44437C" w:rsidRDefault="00524A5D">
            <w:pPr>
              <w:pStyle w:val="TAL"/>
            </w:pPr>
          </w:p>
        </w:tc>
      </w:tr>
      <w:tr w:rsidR="00524A5D" w:rsidRPr="0044437C"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44437C" w:rsidRDefault="00000000">
            <w:pPr>
              <w:pStyle w:val="TAH"/>
              <w:jc w:val="left"/>
              <w:rPr>
                <w:kern w:val="2"/>
                <w:lang w:eastAsia="zh-CN"/>
              </w:rPr>
            </w:pPr>
            <w:r w:rsidRPr="0044437C">
              <w:rPr>
                <w:kern w:val="2"/>
                <w:lang w:eastAsia="zh-CN"/>
              </w:rPr>
              <w:t>FDD, Full RB allocation, 16-QAM</w:t>
            </w:r>
          </w:p>
        </w:tc>
      </w:tr>
      <w:tr w:rsidR="00524A5D" w:rsidRPr="0044437C"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44437C" w:rsidRDefault="00000000">
            <w:pPr>
              <w:pStyle w:val="TAC"/>
              <w:rPr>
                <w:rFonts w:eastAsia="Batang"/>
                <w:sz w:val="16"/>
              </w:rPr>
            </w:pPr>
            <w:r w:rsidRPr="0044437C">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44437C" w:rsidRDefault="00000000">
            <w:pPr>
              <w:pStyle w:val="TAL"/>
              <w:rPr>
                <w:sz w:val="16"/>
                <w:szCs w:val="16"/>
              </w:rPr>
            </w:pPr>
            <w:r w:rsidRPr="0044437C">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44437C" w:rsidRDefault="00000000">
            <w:pPr>
              <w:pStyle w:val="TAC"/>
              <w:rPr>
                <w:rFonts w:eastAsia="Batang"/>
                <w:sz w:val="16"/>
              </w:rPr>
            </w:pPr>
            <w:r w:rsidRPr="0044437C">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44437C" w:rsidRDefault="00000000">
            <w:pPr>
              <w:pStyle w:val="TAC"/>
              <w:rPr>
                <w:rFonts w:eastAsia="SimSun"/>
                <w:sz w:val="16"/>
                <w:lang w:eastAsia="zh-CN"/>
              </w:rPr>
            </w:pPr>
            <w:r w:rsidRPr="0044437C">
              <w:rPr>
                <w:rFonts w:eastAsia="SimSun"/>
                <w:sz w:val="16"/>
                <w:lang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44437C"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44437C" w:rsidRDefault="00524A5D">
            <w:pPr>
              <w:pStyle w:val="TAL"/>
            </w:pPr>
          </w:p>
        </w:tc>
      </w:tr>
      <w:tr w:rsidR="00524A5D" w:rsidRPr="0044437C"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44437C" w:rsidRDefault="00000000">
            <w:pPr>
              <w:pStyle w:val="TOC5"/>
              <w:rPr>
                <w:bCs/>
                <w:kern w:val="2"/>
              </w:rPr>
            </w:pPr>
            <w:r w:rsidRPr="0044437C">
              <w:rPr>
                <w:rFonts w:ascii="Arial" w:hAnsi="Arial" w:cs="Arial"/>
                <w:b/>
                <w:bCs/>
                <w:kern w:val="2"/>
                <w:sz w:val="18"/>
                <w:szCs w:val="18"/>
              </w:rPr>
              <w:t>FDD, Partial RB allocation, QPSK</w:t>
            </w:r>
          </w:p>
        </w:tc>
      </w:tr>
      <w:tr w:rsidR="00524A5D" w:rsidRPr="0044437C"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44437C" w:rsidRDefault="00000000">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44437C" w:rsidRDefault="00524A5D">
            <w:pPr>
              <w:pStyle w:val="TAL"/>
            </w:pPr>
          </w:p>
        </w:tc>
      </w:tr>
      <w:tr w:rsidR="00524A5D" w:rsidRPr="0044437C"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44437C" w:rsidRDefault="00000000">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44437C" w:rsidRDefault="00524A5D">
            <w:pPr>
              <w:pStyle w:val="TAL"/>
            </w:pPr>
          </w:p>
        </w:tc>
      </w:tr>
      <w:tr w:rsidR="00524A5D" w:rsidRPr="0044437C"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44437C" w:rsidRDefault="00000000">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44437C" w:rsidRDefault="00524A5D">
            <w:pPr>
              <w:pStyle w:val="TAL"/>
            </w:pPr>
          </w:p>
        </w:tc>
      </w:tr>
      <w:tr w:rsidR="00524A5D" w:rsidRPr="0044437C"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44437C" w:rsidRDefault="00000000">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44437C" w:rsidRDefault="00524A5D">
            <w:pPr>
              <w:pStyle w:val="TAL"/>
            </w:pPr>
          </w:p>
        </w:tc>
      </w:tr>
      <w:tr w:rsidR="00524A5D" w:rsidRPr="0044437C"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44437C" w:rsidRDefault="00000000">
            <w:pPr>
              <w:pStyle w:val="TAC"/>
              <w:rPr>
                <w:rFonts w:eastAsia="Batang"/>
                <w:sz w:val="16"/>
              </w:rPr>
            </w:pPr>
            <w:r w:rsidRPr="0044437C">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44437C" w:rsidRDefault="00524A5D">
            <w:pPr>
              <w:pStyle w:val="TAL"/>
            </w:pPr>
          </w:p>
        </w:tc>
      </w:tr>
      <w:tr w:rsidR="00524A5D" w:rsidRPr="0044437C"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44437C" w:rsidRDefault="00000000">
            <w:pPr>
              <w:pStyle w:val="TAL"/>
              <w:rPr>
                <w:bCs/>
                <w:kern w:val="2"/>
              </w:rPr>
            </w:pPr>
            <w:r w:rsidRPr="0044437C">
              <w:rPr>
                <w:b/>
                <w:bCs/>
                <w:kern w:val="2"/>
                <w:szCs w:val="18"/>
              </w:rPr>
              <w:t>FDD, Partial RB allocation, 16-QAM</w:t>
            </w:r>
          </w:p>
        </w:tc>
      </w:tr>
      <w:tr w:rsidR="00524A5D" w:rsidRPr="0044437C"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44437C" w:rsidRDefault="00000000">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44437C" w:rsidRDefault="00524A5D">
            <w:pPr>
              <w:pStyle w:val="TAL"/>
            </w:pPr>
          </w:p>
        </w:tc>
      </w:tr>
      <w:tr w:rsidR="00524A5D" w:rsidRPr="0044437C"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44437C" w:rsidRDefault="00000000">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44437C" w:rsidRDefault="00524A5D">
            <w:pPr>
              <w:pStyle w:val="TAL"/>
            </w:pPr>
          </w:p>
        </w:tc>
      </w:tr>
      <w:tr w:rsidR="00524A5D" w:rsidRPr="0044437C"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44437C" w:rsidRDefault="00000000">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44437C" w:rsidRDefault="00524A5D">
            <w:pPr>
              <w:pStyle w:val="TAL"/>
            </w:pPr>
          </w:p>
        </w:tc>
      </w:tr>
      <w:tr w:rsidR="00524A5D" w:rsidRPr="0044437C"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44437C" w:rsidRDefault="00000000">
            <w:pPr>
              <w:pStyle w:val="TAC"/>
              <w:rPr>
                <w:rFonts w:eastAsia="Batang"/>
                <w:sz w:val="16"/>
              </w:rPr>
            </w:pPr>
            <w:r w:rsidRPr="0044437C">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44437C" w:rsidRDefault="00000000">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44437C" w:rsidRDefault="00524A5D">
            <w:pPr>
              <w:pStyle w:val="TAL"/>
            </w:pPr>
          </w:p>
        </w:tc>
      </w:tr>
      <w:tr w:rsidR="00483764" w:rsidRPr="0044437C" w14:paraId="4D1B68CB" w14:textId="77777777" w:rsidTr="00C6674A">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44437C" w:rsidRDefault="00483764" w:rsidP="00C6674A">
            <w:pPr>
              <w:pStyle w:val="TAL"/>
            </w:pPr>
            <w:bookmarkStart w:id="2239" w:name="_Toc232582095"/>
            <w:r w:rsidRPr="0044437C">
              <w:rPr>
                <w:rFonts w:cs="Arial"/>
                <w:b/>
                <w:bCs/>
                <w:kern w:val="2"/>
                <w:szCs w:val="18"/>
              </w:rPr>
              <w:t>FDD, SubPRB allocation</w:t>
            </w:r>
          </w:p>
        </w:tc>
      </w:tr>
      <w:tr w:rsidR="00483764" w:rsidRPr="0044437C" w14:paraId="3A0D2954"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44437C" w:rsidRDefault="00483764" w:rsidP="00C6674A">
            <w:pPr>
              <w:pStyle w:val="TAC"/>
              <w:rPr>
                <w:sz w:val="16"/>
                <w:szCs w:val="16"/>
              </w:rPr>
            </w:pPr>
            <w:r w:rsidRPr="0044437C">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44437C" w:rsidRDefault="00483764" w:rsidP="00C6674A">
            <w:pPr>
              <w:pStyle w:val="TAL"/>
              <w:rPr>
                <w:sz w:val="16"/>
                <w:szCs w:val="16"/>
              </w:rPr>
            </w:pPr>
            <w:r w:rsidRPr="0044437C">
              <w:rPr>
                <w:sz w:val="16"/>
                <w:szCs w:val="16"/>
              </w:rPr>
              <w:t>2 out of 3 subcarriers</w:t>
            </w:r>
          </w:p>
        </w:tc>
      </w:tr>
      <w:tr w:rsidR="00483764" w:rsidRPr="0044437C" w14:paraId="6F4EA4DB"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44437C" w:rsidRDefault="00483764" w:rsidP="00C6674A">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44437C" w:rsidRDefault="00483764" w:rsidP="00C6674A">
            <w:pPr>
              <w:pStyle w:val="TAL"/>
              <w:rPr>
                <w:sz w:val="16"/>
                <w:szCs w:val="16"/>
              </w:rPr>
            </w:pPr>
            <w:r w:rsidRPr="0044437C">
              <w:rPr>
                <w:sz w:val="16"/>
                <w:szCs w:val="16"/>
              </w:rPr>
              <w:t>3 subcarriers</w:t>
            </w:r>
          </w:p>
        </w:tc>
      </w:tr>
      <w:tr w:rsidR="00483764" w:rsidRPr="0044437C" w14:paraId="32B365B6"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44437C" w:rsidRDefault="00483764" w:rsidP="00C6674A">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44437C" w:rsidRDefault="00483764" w:rsidP="00C6674A">
            <w:pPr>
              <w:pStyle w:val="TAL"/>
              <w:rPr>
                <w:sz w:val="16"/>
                <w:szCs w:val="16"/>
              </w:rPr>
            </w:pPr>
            <w:r w:rsidRPr="0044437C">
              <w:rPr>
                <w:sz w:val="16"/>
                <w:szCs w:val="16"/>
              </w:rPr>
              <w:t>6 subcarriers</w:t>
            </w:r>
          </w:p>
        </w:tc>
      </w:tr>
    </w:tbl>
    <w:p w14:paraId="5295E041" w14:textId="77777777" w:rsidR="00524A5D" w:rsidRPr="0044437C" w:rsidRDefault="00524A5D"/>
    <w:p w14:paraId="65BC43A9" w14:textId="77777777" w:rsidR="00483764" w:rsidRPr="0044437C" w:rsidRDefault="00483764" w:rsidP="00483764">
      <w:pPr>
        <w:pStyle w:val="TH"/>
      </w:pPr>
      <w:r w:rsidRPr="0044437C">
        <w:t>Table A.2.1.3-2: Overview of UL reference measurement channels (</w:t>
      </w:r>
      <w:r w:rsidRPr="0044437C">
        <w:rPr>
          <w:lang w:eastAsia="zh-CN"/>
        </w:rPr>
        <w:t>HD-F</w:t>
      </w:r>
      <w:r w:rsidRPr="0044437C">
        <w:t xml:space="preserve">DD, </w:t>
      </w:r>
      <w:r w:rsidRPr="0044437C">
        <w:rPr>
          <w:lang w:eastAsia="zh-CN"/>
        </w:rPr>
        <w:t>NB-IoT</w:t>
      </w:r>
      <w:r w:rsidRPr="0044437C">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44437C" w14:paraId="44DF6E79" w14:textId="77777777" w:rsidTr="00C6674A">
        <w:trPr>
          <w:trHeight w:val="284"/>
        </w:trPr>
        <w:tc>
          <w:tcPr>
            <w:tcW w:w="1407" w:type="dxa"/>
            <w:vAlign w:val="center"/>
          </w:tcPr>
          <w:p w14:paraId="027C9D6A" w14:textId="77777777" w:rsidR="00483764" w:rsidRPr="0044437C" w:rsidRDefault="00483764" w:rsidP="00C6674A">
            <w:pPr>
              <w:pStyle w:val="TAH"/>
              <w:rPr>
                <w:rFonts w:cs="Arial"/>
              </w:rPr>
            </w:pPr>
            <w:r w:rsidRPr="0044437C">
              <w:rPr>
                <w:rFonts w:cs="Arial"/>
              </w:rPr>
              <w:t>Duplex</w:t>
            </w:r>
          </w:p>
        </w:tc>
        <w:tc>
          <w:tcPr>
            <w:tcW w:w="1622" w:type="dxa"/>
            <w:vAlign w:val="center"/>
          </w:tcPr>
          <w:p w14:paraId="01AF9805" w14:textId="77777777" w:rsidR="00483764" w:rsidRPr="0044437C" w:rsidRDefault="00483764" w:rsidP="00C6674A">
            <w:pPr>
              <w:pStyle w:val="TAH"/>
              <w:rPr>
                <w:rFonts w:cs="Arial"/>
              </w:rPr>
            </w:pPr>
            <w:r w:rsidRPr="0044437C">
              <w:rPr>
                <w:rFonts w:cs="Arial"/>
              </w:rPr>
              <w:t>Table</w:t>
            </w:r>
          </w:p>
        </w:tc>
        <w:tc>
          <w:tcPr>
            <w:tcW w:w="930" w:type="dxa"/>
            <w:vAlign w:val="center"/>
          </w:tcPr>
          <w:p w14:paraId="4867A740" w14:textId="77777777" w:rsidR="00483764" w:rsidRPr="0044437C" w:rsidRDefault="00483764" w:rsidP="00C6674A">
            <w:pPr>
              <w:pStyle w:val="TAH"/>
              <w:rPr>
                <w:rFonts w:cs="Arial"/>
              </w:rPr>
            </w:pPr>
            <w:r w:rsidRPr="0044437C">
              <w:rPr>
                <w:rFonts w:cs="Arial"/>
              </w:rPr>
              <w:t>Name</w:t>
            </w:r>
          </w:p>
        </w:tc>
        <w:tc>
          <w:tcPr>
            <w:tcW w:w="819" w:type="dxa"/>
            <w:vAlign w:val="center"/>
          </w:tcPr>
          <w:p w14:paraId="4B880BE6" w14:textId="77777777" w:rsidR="00483764" w:rsidRPr="0044437C" w:rsidRDefault="00483764" w:rsidP="00C6674A">
            <w:pPr>
              <w:pStyle w:val="TAH"/>
              <w:rPr>
                <w:rFonts w:cs="Arial"/>
              </w:rPr>
            </w:pPr>
            <w:r w:rsidRPr="0044437C">
              <w:rPr>
                <w:rFonts w:cs="Arial"/>
              </w:rPr>
              <w:t>BW</w:t>
            </w:r>
          </w:p>
        </w:tc>
        <w:tc>
          <w:tcPr>
            <w:tcW w:w="850" w:type="dxa"/>
            <w:vAlign w:val="center"/>
          </w:tcPr>
          <w:p w14:paraId="3D3D5DF5" w14:textId="77777777" w:rsidR="00483764" w:rsidRPr="0044437C" w:rsidRDefault="00483764" w:rsidP="00C6674A">
            <w:pPr>
              <w:pStyle w:val="TAH"/>
              <w:rPr>
                <w:rFonts w:cs="Arial"/>
              </w:rPr>
            </w:pPr>
            <w:r w:rsidRPr="0044437C">
              <w:rPr>
                <w:rFonts w:cs="Arial"/>
              </w:rPr>
              <w:t>Mod</w:t>
            </w:r>
          </w:p>
        </w:tc>
        <w:tc>
          <w:tcPr>
            <w:tcW w:w="592" w:type="dxa"/>
            <w:vAlign w:val="center"/>
          </w:tcPr>
          <w:p w14:paraId="764A4CF4" w14:textId="77777777" w:rsidR="00483764" w:rsidRPr="0044437C" w:rsidRDefault="00483764" w:rsidP="00C6674A">
            <w:pPr>
              <w:pStyle w:val="TAH"/>
              <w:rPr>
                <w:rFonts w:cs="Arial"/>
              </w:rPr>
            </w:pPr>
            <w:r w:rsidRPr="0044437C">
              <w:rPr>
                <w:rFonts w:cs="Arial"/>
              </w:rPr>
              <w:t>TCR</w:t>
            </w:r>
          </w:p>
        </w:tc>
        <w:tc>
          <w:tcPr>
            <w:tcW w:w="540" w:type="dxa"/>
            <w:vAlign w:val="center"/>
          </w:tcPr>
          <w:p w14:paraId="1B771B63" w14:textId="77777777" w:rsidR="00483764" w:rsidRPr="0044437C" w:rsidRDefault="00483764" w:rsidP="00C6674A">
            <w:pPr>
              <w:pStyle w:val="TAH"/>
              <w:rPr>
                <w:rFonts w:cs="Arial"/>
              </w:rPr>
            </w:pPr>
            <w:r w:rsidRPr="0044437C">
              <w:rPr>
                <w:rFonts w:cs="Arial"/>
              </w:rPr>
              <w:t>RB</w:t>
            </w:r>
          </w:p>
        </w:tc>
        <w:tc>
          <w:tcPr>
            <w:tcW w:w="540" w:type="dxa"/>
            <w:vAlign w:val="center"/>
          </w:tcPr>
          <w:p w14:paraId="43626A6C" w14:textId="77777777" w:rsidR="00483764" w:rsidRPr="0044437C" w:rsidRDefault="00483764" w:rsidP="00C6674A">
            <w:pPr>
              <w:pStyle w:val="TAH"/>
              <w:rPr>
                <w:rFonts w:cs="Arial"/>
              </w:rPr>
            </w:pPr>
            <w:r w:rsidRPr="0044437C">
              <w:rPr>
                <w:rFonts w:cs="Arial"/>
              </w:rPr>
              <w:t>RB</w:t>
            </w:r>
            <w:r w:rsidRPr="0044437C">
              <w:rPr>
                <w:rFonts w:cs="Arial"/>
              </w:rPr>
              <w:br/>
              <w:t>Offset</w:t>
            </w:r>
          </w:p>
        </w:tc>
        <w:tc>
          <w:tcPr>
            <w:tcW w:w="540" w:type="dxa"/>
            <w:vAlign w:val="center"/>
          </w:tcPr>
          <w:p w14:paraId="319999B0" w14:textId="77777777" w:rsidR="00483764" w:rsidRPr="0044437C" w:rsidRDefault="00483764" w:rsidP="00C6674A">
            <w:pPr>
              <w:pStyle w:val="TAH"/>
              <w:rPr>
                <w:rFonts w:cs="Arial"/>
              </w:rPr>
            </w:pPr>
            <w:r w:rsidRPr="0044437C">
              <w:rPr>
                <w:rFonts w:cs="Arial"/>
              </w:rPr>
              <w:t>UE Categ</w:t>
            </w:r>
          </w:p>
        </w:tc>
        <w:tc>
          <w:tcPr>
            <w:tcW w:w="1800" w:type="dxa"/>
            <w:vAlign w:val="center"/>
          </w:tcPr>
          <w:p w14:paraId="6CA9B05A" w14:textId="77777777" w:rsidR="00483764" w:rsidRPr="0044437C" w:rsidRDefault="00483764" w:rsidP="00C6674A">
            <w:pPr>
              <w:pStyle w:val="TAH"/>
              <w:rPr>
                <w:rFonts w:cs="Arial"/>
              </w:rPr>
            </w:pPr>
            <w:r w:rsidRPr="0044437C">
              <w:rPr>
                <w:rFonts w:cs="Arial"/>
              </w:rPr>
              <w:t>Notes</w:t>
            </w:r>
          </w:p>
        </w:tc>
      </w:tr>
      <w:tr w:rsidR="00483764" w:rsidRPr="0044437C" w14:paraId="0C280E34" w14:textId="77777777" w:rsidTr="00C6674A">
        <w:trPr>
          <w:trHeight w:val="284"/>
        </w:trPr>
        <w:tc>
          <w:tcPr>
            <w:tcW w:w="1407" w:type="dxa"/>
            <w:vAlign w:val="center"/>
          </w:tcPr>
          <w:p w14:paraId="4A9DE283" w14:textId="77777777" w:rsidR="00483764" w:rsidRPr="0044437C" w:rsidRDefault="00483764" w:rsidP="00C6674A">
            <w:pPr>
              <w:pStyle w:val="TAC"/>
              <w:rPr>
                <w:sz w:val="16"/>
                <w:szCs w:val="16"/>
              </w:rPr>
            </w:pPr>
            <w:r w:rsidRPr="0044437C">
              <w:rPr>
                <w:sz w:val="16"/>
                <w:szCs w:val="16"/>
                <w:lang w:eastAsia="zh-CN"/>
              </w:rPr>
              <w:t>HD-F</w:t>
            </w:r>
            <w:r w:rsidRPr="0044437C">
              <w:rPr>
                <w:sz w:val="16"/>
                <w:szCs w:val="16"/>
              </w:rPr>
              <w:t>DD</w:t>
            </w:r>
          </w:p>
        </w:tc>
        <w:tc>
          <w:tcPr>
            <w:tcW w:w="1622" w:type="dxa"/>
            <w:vAlign w:val="center"/>
          </w:tcPr>
          <w:p w14:paraId="26078B2A" w14:textId="77777777" w:rsidR="00483764" w:rsidRPr="0044437C" w:rsidRDefault="00483764" w:rsidP="00C6674A">
            <w:pPr>
              <w:pStyle w:val="TAC"/>
              <w:rPr>
                <w:sz w:val="16"/>
                <w:szCs w:val="16"/>
                <w:lang w:eastAsia="zh-CN"/>
              </w:rPr>
            </w:pPr>
            <w:r w:rsidRPr="0044437C">
              <w:rPr>
                <w:sz w:val="16"/>
                <w:szCs w:val="16"/>
              </w:rPr>
              <w:t>Table A.2.3-1</w:t>
            </w:r>
          </w:p>
        </w:tc>
        <w:tc>
          <w:tcPr>
            <w:tcW w:w="930" w:type="dxa"/>
            <w:vAlign w:val="center"/>
          </w:tcPr>
          <w:p w14:paraId="0A72A05B" w14:textId="77777777" w:rsidR="00483764" w:rsidRPr="0044437C" w:rsidRDefault="00483764" w:rsidP="00C6674A">
            <w:pPr>
              <w:pStyle w:val="TAC"/>
              <w:rPr>
                <w:sz w:val="16"/>
                <w:szCs w:val="16"/>
              </w:rPr>
            </w:pPr>
          </w:p>
        </w:tc>
        <w:tc>
          <w:tcPr>
            <w:tcW w:w="819" w:type="dxa"/>
            <w:vAlign w:val="center"/>
          </w:tcPr>
          <w:p w14:paraId="6A7E6B38"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vAlign w:val="center"/>
          </w:tcPr>
          <w:p w14:paraId="0EE42AF9" w14:textId="77777777" w:rsidR="00483764" w:rsidRPr="0044437C" w:rsidRDefault="00483764" w:rsidP="00C6674A">
            <w:pPr>
              <w:pStyle w:val="TAC"/>
              <w:rPr>
                <w:sz w:val="16"/>
                <w:szCs w:val="16"/>
                <w:lang w:eastAsia="zh-CN"/>
              </w:rPr>
            </w:pPr>
            <w:r w:rsidRPr="0044437C">
              <w:rPr>
                <w:sz w:val="16"/>
                <w:szCs w:val="16"/>
                <w:lang w:eastAsia="zh-CN"/>
              </w:rPr>
              <w:t>π/2 BPSK</w:t>
            </w:r>
          </w:p>
        </w:tc>
        <w:tc>
          <w:tcPr>
            <w:tcW w:w="592" w:type="dxa"/>
            <w:vAlign w:val="center"/>
          </w:tcPr>
          <w:p w14:paraId="62514DF3"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642845A8" w14:textId="77777777" w:rsidR="00483764" w:rsidRPr="0044437C" w:rsidRDefault="00483764" w:rsidP="00C6674A">
            <w:pPr>
              <w:pStyle w:val="TAC"/>
              <w:rPr>
                <w:sz w:val="16"/>
                <w:szCs w:val="16"/>
              </w:rPr>
            </w:pPr>
            <w:r w:rsidRPr="0044437C">
              <w:rPr>
                <w:sz w:val="16"/>
                <w:szCs w:val="16"/>
              </w:rPr>
              <w:t>1</w:t>
            </w:r>
          </w:p>
        </w:tc>
        <w:tc>
          <w:tcPr>
            <w:tcW w:w="540" w:type="dxa"/>
            <w:vAlign w:val="center"/>
          </w:tcPr>
          <w:p w14:paraId="78052AD3" w14:textId="77777777" w:rsidR="00483764" w:rsidRPr="0044437C" w:rsidRDefault="00483764" w:rsidP="00C6674A">
            <w:pPr>
              <w:pStyle w:val="TAC"/>
              <w:rPr>
                <w:sz w:val="16"/>
                <w:szCs w:val="16"/>
              </w:rPr>
            </w:pPr>
          </w:p>
        </w:tc>
        <w:tc>
          <w:tcPr>
            <w:tcW w:w="540" w:type="dxa"/>
          </w:tcPr>
          <w:p w14:paraId="7948D6F6"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7A6B9460" w14:textId="77777777" w:rsidR="00483764" w:rsidRPr="0044437C" w:rsidRDefault="00483764" w:rsidP="00C6674A">
            <w:pPr>
              <w:pStyle w:val="TAC"/>
              <w:rPr>
                <w:sz w:val="16"/>
                <w:szCs w:val="16"/>
              </w:rPr>
            </w:pPr>
          </w:p>
        </w:tc>
      </w:tr>
      <w:tr w:rsidR="00483764" w:rsidRPr="0044437C" w14:paraId="0EA0A77F" w14:textId="77777777" w:rsidTr="00C6674A">
        <w:trPr>
          <w:trHeight w:val="284"/>
        </w:trPr>
        <w:tc>
          <w:tcPr>
            <w:tcW w:w="1407" w:type="dxa"/>
          </w:tcPr>
          <w:p w14:paraId="77B5A6F2"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0ED28BC0" w14:textId="77777777" w:rsidR="00483764" w:rsidRPr="0044437C" w:rsidRDefault="00483764" w:rsidP="00C6674A">
            <w:pPr>
              <w:pStyle w:val="TAC"/>
              <w:rPr>
                <w:sz w:val="16"/>
                <w:szCs w:val="16"/>
                <w:lang w:eastAsia="zh-CN"/>
              </w:rPr>
            </w:pPr>
            <w:r w:rsidRPr="0044437C">
              <w:rPr>
                <w:sz w:val="16"/>
                <w:szCs w:val="16"/>
              </w:rPr>
              <w:t>Table A.2.3-1</w:t>
            </w:r>
          </w:p>
        </w:tc>
        <w:tc>
          <w:tcPr>
            <w:tcW w:w="930" w:type="dxa"/>
            <w:vAlign w:val="center"/>
          </w:tcPr>
          <w:p w14:paraId="3E4805B7" w14:textId="77777777" w:rsidR="00483764" w:rsidRPr="0044437C" w:rsidRDefault="00483764" w:rsidP="00C6674A">
            <w:pPr>
              <w:pStyle w:val="TAC"/>
              <w:rPr>
                <w:sz w:val="16"/>
                <w:szCs w:val="16"/>
              </w:rPr>
            </w:pPr>
          </w:p>
        </w:tc>
        <w:tc>
          <w:tcPr>
            <w:tcW w:w="819" w:type="dxa"/>
            <w:vAlign w:val="center"/>
          </w:tcPr>
          <w:p w14:paraId="6C100376"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3D61B8BC" w14:textId="77777777" w:rsidR="00483764" w:rsidRPr="0044437C" w:rsidRDefault="00483764" w:rsidP="00C6674A">
            <w:pPr>
              <w:pStyle w:val="TAC"/>
              <w:rPr>
                <w:sz w:val="16"/>
                <w:szCs w:val="16"/>
              </w:rPr>
            </w:pPr>
            <w:r w:rsidRPr="0044437C">
              <w:rPr>
                <w:sz w:val="16"/>
                <w:szCs w:val="16"/>
                <w:lang w:eastAsia="zh-CN"/>
              </w:rPr>
              <w:t>π/4 QPSK</w:t>
            </w:r>
          </w:p>
        </w:tc>
        <w:tc>
          <w:tcPr>
            <w:tcW w:w="592" w:type="dxa"/>
            <w:vAlign w:val="center"/>
          </w:tcPr>
          <w:p w14:paraId="68F8C94E"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2B4F9A5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27E0CFC0" w14:textId="77777777" w:rsidR="00483764" w:rsidRPr="0044437C" w:rsidRDefault="00483764" w:rsidP="00C6674A">
            <w:pPr>
              <w:pStyle w:val="TAC"/>
              <w:rPr>
                <w:sz w:val="16"/>
                <w:szCs w:val="16"/>
              </w:rPr>
            </w:pPr>
          </w:p>
        </w:tc>
        <w:tc>
          <w:tcPr>
            <w:tcW w:w="540" w:type="dxa"/>
          </w:tcPr>
          <w:p w14:paraId="768ED1E9"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6017DDB1" w14:textId="77777777" w:rsidR="00483764" w:rsidRPr="0044437C" w:rsidRDefault="00483764" w:rsidP="00C6674A">
            <w:pPr>
              <w:pStyle w:val="TAC"/>
              <w:rPr>
                <w:sz w:val="16"/>
                <w:szCs w:val="16"/>
              </w:rPr>
            </w:pPr>
          </w:p>
        </w:tc>
      </w:tr>
      <w:tr w:rsidR="00483764" w:rsidRPr="0044437C" w14:paraId="4E4DC882" w14:textId="77777777" w:rsidTr="00C6674A">
        <w:trPr>
          <w:trHeight w:val="284"/>
        </w:trPr>
        <w:tc>
          <w:tcPr>
            <w:tcW w:w="1407" w:type="dxa"/>
          </w:tcPr>
          <w:p w14:paraId="44465E98"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5AA7D48B"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7391C4D7" w14:textId="77777777" w:rsidR="00483764" w:rsidRPr="0044437C" w:rsidRDefault="00483764" w:rsidP="00C6674A">
            <w:pPr>
              <w:pStyle w:val="TAC"/>
              <w:rPr>
                <w:sz w:val="16"/>
                <w:szCs w:val="16"/>
              </w:rPr>
            </w:pPr>
          </w:p>
        </w:tc>
        <w:tc>
          <w:tcPr>
            <w:tcW w:w="819" w:type="dxa"/>
            <w:vAlign w:val="center"/>
          </w:tcPr>
          <w:p w14:paraId="3A395EF9"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45FD3B77" w14:textId="77777777" w:rsidR="00483764" w:rsidRPr="0044437C" w:rsidRDefault="00483764" w:rsidP="00C6674A">
            <w:pPr>
              <w:pStyle w:val="TAC"/>
              <w:rPr>
                <w:sz w:val="16"/>
                <w:szCs w:val="16"/>
              </w:rPr>
            </w:pPr>
            <w:r w:rsidRPr="0044437C">
              <w:rPr>
                <w:sz w:val="16"/>
                <w:szCs w:val="16"/>
                <w:lang w:eastAsia="zh-CN"/>
              </w:rPr>
              <w:t>π/2 BPSK</w:t>
            </w:r>
          </w:p>
        </w:tc>
        <w:tc>
          <w:tcPr>
            <w:tcW w:w="592" w:type="dxa"/>
            <w:vAlign w:val="center"/>
          </w:tcPr>
          <w:p w14:paraId="1EDF293C"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723DB6F0"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4A014B7" w14:textId="77777777" w:rsidR="00483764" w:rsidRPr="0044437C" w:rsidRDefault="00483764" w:rsidP="00C6674A">
            <w:pPr>
              <w:pStyle w:val="TAC"/>
              <w:rPr>
                <w:sz w:val="16"/>
                <w:szCs w:val="16"/>
              </w:rPr>
            </w:pPr>
          </w:p>
        </w:tc>
        <w:tc>
          <w:tcPr>
            <w:tcW w:w="540" w:type="dxa"/>
          </w:tcPr>
          <w:p w14:paraId="4C479050"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7078331D" w14:textId="77777777" w:rsidR="00483764" w:rsidRPr="0044437C" w:rsidRDefault="00483764" w:rsidP="00C6674A">
            <w:pPr>
              <w:pStyle w:val="TAC"/>
              <w:rPr>
                <w:sz w:val="16"/>
                <w:szCs w:val="16"/>
              </w:rPr>
            </w:pPr>
          </w:p>
        </w:tc>
      </w:tr>
      <w:tr w:rsidR="00483764" w:rsidRPr="0044437C" w14:paraId="1BB1DB99" w14:textId="77777777" w:rsidTr="00C6674A">
        <w:trPr>
          <w:trHeight w:val="284"/>
        </w:trPr>
        <w:tc>
          <w:tcPr>
            <w:tcW w:w="1407" w:type="dxa"/>
          </w:tcPr>
          <w:p w14:paraId="19120F80"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64E96708"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69228D53" w14:textId="77777777" w:rsidR="00483764" w:rsidRPr="0044437C" w:rsidRDefault="00483764" w:rsidP="00C6674A">
            <w:pPr>
              <w:pStyle w:val="TAC"/>
              <w:rPr>
                <w:sz w:val="16"/>
                <w:szCs w:val="16"/>
              </w:rPr>
            </w:pPr>
          </w:p>
        </w:tc>
        <w:tc>
          <w:tcPr>
            <w:tcW w:w="819" w:type="dxa"/>
            <w:vAlign w:val="center"/>
          </w:tcPr>
          <w:p w14:paraId="6D9486CF"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7604B559" w14:textId="77777777" w:rsidR="00483764" w:rsidRPr="0044437C" w:rsidRDefault="00483764" w:rsidP="00C6674A">
            <w:pPr>
              <w:pStyle w:val="TAC"/>
              <w:rPr>
                <w:sz w:val="16"/>
                <w:szCs w:val="16"/>
              </w:rPr>
            </w:pPr>
            <w:r w:rsidRPr="0044437C">
              <w:rPr>
                <w:sz w:val="16"/>
                <w:szCs w:val="16"/>
                <w:lang w:eastAsia="zh-CN"/>
              </w:rPr>
              <w:t>π/4 QPSK</w:t>
            </w:r>
          </w:p>
        </w:tc>
        <w:tc>
          <w:tcPr>
            <w:tcW w:w="592" w:type="dxa"/>
            <w:vAlign w:val="center"/>
          </w:tcPr>
          <w:p w14:paraId="2DAE04CE"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07FB14DA"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65BA3A5" w14:textId="77777777" w:rsidR="00483764" w:rsidRPr="0044437C" w:rsidRDefault="00483764" w:rsidP="00C6674A">
            <w:pPr>
              <w:pStyle w:val="TAC"/>
              <w:rPr>
                <w:sz w:val="16"/>
                <w:szCs w:val="16"/>
              </w:rPr>
            </w:pPr>
          </w:p>
        </w:tc>
        <w:tc>
          <w:tcPr>
            <w:tcW w:w="540" w:type="dxa"/>
          </w:tcPr>
          <w:p w14:paraId="44A1D07A"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0EC7A281" w14:textId="77777777" w:rsidR="00483764" w:rsidRPr="0044437C" w:rsidRDefault="00483764" w:rsidP="00C6674A">
            <w:pPr>
              <w:pStyle w:val="TAC"/>
              <w:rPr>
                <w:sz w:val="16"/>
                <w:szCs w:val="16"/>
              </w:rPr>
            </w:pPr>
          </w:p>
        </w:tc>
      </w:tr>
      <w:tr w:rsidR="00483764" w:rsidRPr="0044437C" w14:paraId="7A70785E" w14:textId="77777777" w:rsidTr="00C6674A">
        <w:trPr>
          <w:trHeight w:val="284"/>
        </w:trPr>
        <w:tc>
          <w:tcPr>
            <w:tcW w:w="1407" w:type="dxa"/>
          </w:tcPr>
          <w:p w14:paraId="114240EB"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35C14406"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525B6D0D" w14:textId="77777777" w:rsidR="00483764" w:rsidRPr="0044437C" w:rsidRDefault="00483764" w:rsidP="00C6674A">
            <w:pPr>
              <w:pStyle w:val="TAC"/>
              <w:rPr>
                <w:sz w:val="16"/>
                <w:szCs w:val="16"/>
              </w:rPr>
            </w:pPr>
          </w:p>
        </w:tc>
        <w:tc>
          <w:tcPr>
            <w:tcW w:w="819" w:type="dxa"/>
            <w:vAlign w:val="center"/>
          </w:tcPr>
          <w:p w14:paraId="18736185"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1D70DDF8"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0E0044D8"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3B5DCC7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1879BB56" w14:textId="77777777" w:rsidR="00483764" w:rsidRPr="0044437C" w:rsidRDefault="00483764" w:rsidP="00C6674A">
            <w:pPr>
              <w:pStyle w:val="TAC"/>
              <w:rPr>
                <w:sz w:val="16"/>
                <w:szCs w:val="16"/>
              </w:rPr>
            </w:pPr>
          </w:p>
        </w:tc>
        <w:tc>
          <w:tcPr>
            <w:tcW w:w="540" w:type="dxa"/>
          </w:tcPr>
          <w:p w14:paraId="11149E5F"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5F0C6AF7" w14:textId="77777777" w:rsidR="00483764" w:rsidRPr="0044437C" w:rsidRDefault="00483764" w:rsidP="00C6674A">
            <w:pPr>
              <w:pStyle w:val="TAC"/>
              <w:rPr>
                <w:sz w:val="16"/>
                <w:szCs w:val="16"/>
              </w:rPr>
            </w:pPr>
          </w:p>
        </w:tc>
      </w:tr>
      <w:tr w:rsidR="00483764" w:rsidRPr="0044437C" w14:paraId="58B209F1" w14:textId="77777777" w:rsidTr="00C6674A">
        <w:trPr>
          <w:trHeight w:val="284"/>
        </w:trPr>
        <w:tc>
          <w:tcPr>
            <w:tcW w:w="1407" w:type="dxa"/>
          </w:tcPr>
          <w:p w14:paraId="47C6AAE7"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2B974A65"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660DBC70" w14:textId="77777777" w:rsidR="00483764" w:rsidRPr="0044437C" w:rsidRDefault="00483764" w:rsidP="00C6674A">
            <w:pPr>
              <w:pStyle w:val="TAC"/>
              <w:rPr>
                <w:sz w:val="16"/>
                <w:szCs w:val="16"/>
              </w:rPr>
            </w:pPr>
          </w:p>
        </w:tc>
        <w:tc>
          <w:tcPr>
            <w:tcW w:w="819" w:type="dxa"/>
            <w:vAlign w:val="center"/>
          </w:tcPr>
          <w:p w14:paraId="3802F3EC"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64547967"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17C24800"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1350EAD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224DEE7C" w14:textId="77777777" w:rsidR="00483764" w:rsidRPr="0044437C" w:rsidRDefault="00483764" w:rsidP="00C6674A">
            <w:pPr>
              <w:pStyle w:val="TAC"/>
              <w:rPr>
                <w:sz w:val="16"/>
                <w:szCs w:val="16"/>
              </w:rPr>
            </w:pPr>
          </w:p>
        </w:tc>
        <w:tc>
          <w:tcPr>
            <w:tcW w:w="540" w:type="dxa"/>
          </w:tcPr>
          <w:p w14:paraId="22C2BD40"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23E30E8D" w14:textId="77777777" w:rsidR="00483764" w:rsidRPr="0044437C" w:rsidRDefault="00483764" w:rsidP="00C6674A">
            <w:pPr>
              <w:pStyle w:val="TAC"/>
              <w:rPr>
                <w:sz w:val="16"/>
                <w:szCs w:val="16"/>
              </w:rPr>
            </w:pPr>
          </w:p>
        </w:tc>
      </w:tr>
      <w:tr w:rsidR="00483764" w:rsidRPr="0044437C" w14:paraId="319DDDBA" w14:textId="77777777" w:rsidTr="00C6674A">
        <w:trPr>
          <w:trHeight w:val="284"/>
        </w:trPr>
        <w:tc>
          <w:tcPr>
            <w:tcW w:w="1407" w:type="dxa"/>
          </w:tcPr>
          <w:p w14:paraId="413450C5"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0F0B76D4"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45DA4DA6" w14:textId="77777777" w:rsidR="00483764" w:rsidRPr="0044437C" w:rsidRDefault="00483764" w:rsidP="00C6674A">
            <w:pPr>
              <w:pStyle w:val="TAC"/>
              <w:rPr>
                <w:sz w:val="16"/>
                <w:szCs w:val="16"/>
              </w:rPr>
            </w:pPr>
          </w:p>
        </w:tc>
        <w:tc>
          <w:tcPr>
            <w:tcW w:w="819" w:type="dxa"/>
            <w:vAlign w:val="center"/>
          </w:tcPr>
          <w:p w14:paraId="62E1C0B4"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09AAACB5"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73B06422"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50FE5806"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883B8C5" w14:textId="77777777" w:rsidR="00483764" w:rsidRPr="0044437C" w:rsidRDefault="00483764" w:rsidP="00C6674A">
            <w:pPr>
              <w:pStyle w:val="TAC"/>
              <w:rPr>
                <w:sz w:val="16"/>
                <w:szCs w:val="16"/>
              </w:rPr>
            </w:pPr>
          </w:p>
        </w:tc>
        <w:tc>
          <w:tcPr>
            <w:tcW w:w="540" w:type="dxa"/>
          </w:tcPr>
          <w:p w14:paraId="00542833"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3796DCB5" w14:textId="77777777" w:rsidR="00483764" w:rsidRPr="0044437C" w:rsidRDefault="00483764" w:rsidP="00C6674A">
            <w:pPr>
              <w:pStyle w:val="TAC"/>
              <w:rPr>
                <w:sz w:val="16"/>
                <w:szCs w:val="16"/>
              </w:rPr>
            </w:pPr>
          </w:p>
        </w:tc>
      </w:tr>
    </w:tbl>
    <w:p w14:paraId="6FD2139E" w14:textId="77777777" w:rsidR="00483764" w:rsidRPr="0044437C" w:rsidRDefault="00483764"/>
    <w:p w14:paraId="5AC8FC06" w14:textId="77777777" w:rsidR="00524A5D" w:rsidRPr="0044437C" w:rsidRDefault="00000000">
      <w:pPr>
        <w:pStyle w:val="Heading2"/>
      </w:pPr>
      <w:bookmarkStart w:id="2240" w:name="_Toc15181"/>
      <w:bookmarkStart w:id="2241" w:name="_Toc24617"/>
      <w:bookmarkStart w:id="2242" w:name="_Toc1919"/>
      <w:bookmarkStart w:id="2243" w:name="_Toc26531"/>
      <w:bookmarkStart w:id="2244" w:name="_Toc194571930"/>
      <w:r w:rsidRPr="0044437C">
        <w:lastRenderedPageBreak/>
        <w:t>A.2.2</w:t>
      </w:r>
      <w:r w:rsidRPr="0044437C">
        <w:tab/>
        <w:t>Reference measurement channels for FDD</w:t>
      </w:r>
      <w:bookmarkEnd w:id="2239"/>
      <w:bookmarkEnd w:id="2240"/>
      <w:bookmarkEnd w:id="2241"/>
      <w:bookmarkEnd w:id="2242"/>
      <w:bookmarkEnd w:id="2243"/>
      <w:bookmarkEnd w:id="2244"/>
    </w:p>
    <w:p w14:paraId="6B7946EC" w14:textId="77777777" w:rsidR="00524A5D" w:rsidRPr="0044437C" w:rsidRDefault="00000000">
      <w:pPr>
        <w:pStyle w:val="Heading3"/>
        <w:rPr>
          <w:snapToGrid w:val="0"/>
        </w:rPr>
      </w:pPr>
      <w:bookmarkStart w:id="2245" w:name="_Toc20512"/>
      <w:bookmarkStart w:id="2246" w:name="_Toc5365"/>
      <w:bookmarkStart w:id="2247" w:name="_Toc26724"/>
      <w:bookmarkStart w:id="2248" w:name="_Toc232582096"/>
      <w:bookmarkStart w:id="2249" w:name="_Toc10594"/>
      <w:bookmarkStart w:id="2250" w:name="_Toc194571931"/>
      <w:r w:rsidRPr="0044437C">
        <w:rPr>
          <w:snapToGrid w:val="0"/>
        </w:rPr>
        <w:t>A.2.2.1</w:t>
      </w:r>
      <w:r w:rsidRPr="0044437C">
        <w:rPr>
          <w:snapToGrid w:val="0"/>
        </w:rPr>
        <w:tab/>
        <w:t>Full RB allocation</w:t>
      </w:r>
      <w:bookmarkEnd w:id="2245"/>
      <w:bookmarkEnd w:id="2246"/>
      <w:bookmarkEnd w:id="2247"/>
      <w:bookmarkEnd w:id="2248"/>
      <w:bookmarkEnd w:id="2249"/>
      <w:bookmarkEnd w:id="2250"/>
    </w:p>
    <w:p w14:paraId="26A2B649" w14:textId="77777777" w:rsidR="00524A5D" w:rsidRPr="0044437C" w:rsidRDefault="00000000">
      <w:pPr>
        <w:pStyle w:val="Heading4"/>
      </w:pPr>
      <w:bookmarkStart w:id="2251" w:name="_Toc29852"/>
      <w:bookmarkStart w:id="2252" w:name="_Toc232582097"/>
      <w:bookmarkStart w:id="2253" w:name="_Toc28964"/>
      <w:bookmarkStart w:id="2254" w:name="_Toc606"/>
      <w:bookmarkStart w:id="2255" w:name="_Toc5139"/>
      <w:bookmarkStart w:id="2256" w:name="_Toc194571932"/>
      <w:r w:rsidRPr="0044437C">
        <w:t>A.2.2.1.1</w:t>
      </w:r>
      <w:r w:rsidRPr="0044437C">
        <w:tab/>
        <w:t>QPSK</w:t>
      </w:r>
      <w:bookmarkEnd w:id="2251"/>
      <w:bookmarkEnd w:id="2252"/>
      <w:bookmarkEnd w:id="2253"/>
      <w:bookmarkEnd w:id="2254"/>
      <w:bookmarkEnd w:id="2255"/>
      <w:bookmarkEnd w:id="2256"/>
    </w:p>
    <w:p w14:paraId="4B37CD62" w14:textId="77777777" w:rsidR="00524A5D" w:rsidRPr="0044437C" w:rsidRDefault="00000000">
      <w:pPr>
        <w:pStyle w:val="TH"/>
        <w:rPr>
          <w:snapToGrid w:val="0"/>
        </w:rPr>
      </w:pPr>
      <w:r w:rsidRPr="0044437C">
        <w:t xml:space="preserve">Table A.2.2.1.1-1: </w:t>
      </w:r>
      <w:r w:rsidRPr="0044437C">
        <w:rPr>
          <w:lang w:eastAsia="zh-CN"/>
        </w:rPr>
        <w:t>R</w:t>
      </w:r>
      <w:r w:rsidRPr="0044437C">
        <w:t>eference Channels for QPSK with full</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44437C" w14:paraId="0EC728F9" w14:textId="77777777">
        <w:trPr>
          <w:jc w:val="center"/>
        </w:trPr>
        <w:tc>
          <w:tcPr>
            <w:tcW w:w="3534" w:type="dxa"/>
            <w:shd w:val="clear" w:color="auto" w:fill="auto"/>
          </w:tcPr>
          <w:p w14:paraId="36CF11A7" w14:textId="77777777" w:rsidR="00524A5D" w:rsidRPr="0044437C" w:rsidRDefault="00000000">
            <w:pPr>
              <w:pStyle w:val="TAL"/>
              <w:jc w:val="center"/>
              <w:rPr>
                <w:rFonts w:cs="Arial"/>
              </w:rPr>
            </w:pPr>
            <w:r w:rsidRPr="0044437C">
              <w:rPr>
                <w:rFonts w:cs="Arial"/>
              </w:rPr>
              <w:t>Parameter</w:t>
            </w:r>
          </w:p>
        </w:tc>
        <w:tc>
          <w:tcPr>
            <w:tcW w:w="2070" w:type="dxa"/>
          </w:tcPr>
          <w:p w14:paraId="40E50078" w14:textId="77777777" w:rsidR="00524A5D" w:rsidRPr="0044437C" w:rsidRDefault="00000000">
            <w:pPr>
              <w:pStyle w:val="TAC"/>
              <w:rPr>
                <w:rFonts w:cs="Arial"/>
              </w:rPr>
            </w:pPr>
            <w:r w:rsidRPr="0044437C">
              <w:rPr>
                <w:rFonts w:cs="Arial"/>
                <w:b/>
                <w:bCs/>
              </w:rPr>
              <w:t>Unit</w:t>
            </w:r>
          </w:p>
        </w:tc>
        <w:tc>
          <w:tcPr>
            <w:tcW w:w="1554" w:type="dxa"/>
          </w:tcPr>
          <w:p w14:paraId="2C4FDC67" w14:textId="77777777" w:rsidR="00524A5D" w:rsidRPr="0044437C" w:rsidRDefault="00000000">
            <w:pPr>
              <w:pStyle w:val="TAC"/>
              <w:rPr>
                <w:rFonts w:cs="Arial"/>
              </w:rPr>
            </w:pPr>
            <w:r w:rsidRPr="0044437C">
              <w:rPr>
                <w:rFonts w:cs="Arial"/>
                <w:b/>
                <w:bCs/>
              </w:rPr>
              <w:t>Value</w:t>
            </w:r>
          </w:p>
        </w:tc>
      </w:tr>
      <w:tr w:rsidR="00524A5D" w:rsidRPr="0044437C" w14:paraId="119A5F12" w14:textId="77777777">
        <w:trPr>
          <w:jc w:val="center"/>
        </w:trPr>
        <w:tc>
          <w:tcPr>
            <w:tcW w:w="3534" w:type="dxa"/>
            <w:shd w:val="clear" w:color="auto" w:fill="auto"/>
          </w:tcPr>
          <w:p w14:paraId="097B8BDD" w14:textId="77777777" w:rsidR="00524A5D" w:rsidRPr="0044437C" w:rsidRDefault="00000000">
            <w:pPr>
              <w:pStyle w:val="TAL"/>
              <w:rPr>
                <w:rFonts w:cs="Arial"/>
                <w:b/>
              </w:rPr>
            </w:pPr>
            <w:r w:rsidRPr="0044437C">
              <w:rPr>
                <w:rFonts w:cs="Arial"/>
              </w:rPr>
              <w:t>Channel bandwidth</w:t>
            </w:r>
          </w:p>
        </w:tc>
        <w:tc>
          <w:tcPr>
            <w:tcW w:w="2070" w:type="dxa"/>
          </w:tcPr>
          <w:p w14:paraId="63B141A0" w14:textId="77777777" w:rsidR="00524A5D" w:rsidRPr="0044437C" w:rsidRDefault="00000000">
            <w:pPr>
              <w:pStyle w:val="TAC"/>
              <w:rPr>
                <w:rFonts w:cs="Arial"/>
              </w:rPr>
            </w:pPr>
            <w:r w:rsidRPr="0044437C">
              <w:rPr>
                <w:rFonts w:cs="Arial"/>
              </w:rPr>
              <w:t>MHz</w:t>
            </w:r>
          </w:p>
        </w:tc>
        <w:tc>
          <w:tcPr>
            <w:tcW w:w="1554" w:type="dxa"/>
          </w:tcPr>
          <w:p w14:paraId="222F74A3" w14:textId="77777777" w:rsidR="00524A5D" w:rsidRPr="0044437C" w:rsidRDefault="00000000">
            <w:pPr>
              <w:pStyle w:val="TAC"/>
              <w:rPr>
                <w:rFonts w:cs="Arial"/>
              </w:rPr>
            </w:pPr>
            <w:r w:rsidRPr="0044437C">
              <w:rPr>
                <w:rFonts w:cs="Arial"/>
              </w:rPr>
              <w:t>1.4</w:t>
            </w:r>
          </w:p>
        </w:tc>
      </w:tr>
      <w:tr w:rsidR="00524A5D" w:rsidRPr="0044437C" w14:paraId="34B1BC17" w14:textId="77777777">
        <w:trPr>
          <w:jc w:val="center"/>
        </w:trPr>
        <w:tc>
          <w:tcPr>
            <w:tcW w:w="3534" w:type="dxa"/>
          </w:tcPr>
          <w:p w14:paraId="6A3DDE73" w14:textId="77777777" w:rsidR="00524A5D" w:rsidRPr="0044437C" w:rsidRDefault="00000000">
            <w:pPr>
              <w:pStyle w:val="TAL"/>
              <w:rPr>
                <w:rFonts w:cs="Arial"/>
              </w:rPr>
            </w:pPr>
            <w:r w:rsidRPr="0044437C">
              <w:rPr>
                <w:rFonts w:cs="Arial"/>
              </w:rPr>
              <w:t>Allocated resource blocks</w:t>
            </w:r>
          </w:p>
        </w:tc>
        <w:tc>
          <w:tcPr>
            <w:tcW w:w="2070" w:type="dxa"/>
          </w:tcPr>
          <w:p w14:paraId="628BC25C" w14:textId="77777777" w:rsidR="00524A5D" w:rsidRPr="0044437C" w:rsidRDefault="00524A5D">
            <w:pPr>
              <w:pStyle w:val="TAC"/>
              <w:rPr>
                <w:rFonts w:cs="Arial"/>
              </w:rPr>
            </w:pPr>
          </w:p>
        </w:tc>
        <w:tc>
          <w:tcPr>
            <w:tcW w:w="1554" w:type="dxa"/>
          </w:tcPr>
          <w:p w14:paraId="26AC226F" w14:textId="77777777" w:rsidR="00524A5D" w:rsidRPr="0044437C" w:rsidRDefault="00000000">
            <w:pPr>
              <w:pStyle w:val="TAC"/>
              <w:rPr>
                <w:rFonts w:cs="Arial"/>
              </w:rPr>
            </w:pPr>
            <w:r w:rsidRPr="0044437C">
              <w:rPr>
                <w:rFonts w:cs="Arial"/>
              </w:rPr>
              <w:t>6</w:t>
            </w:r>
          </w:p>
        </w:tc>
      </w:tr>
      <w:tr w:rsidR="00524A5D" w:rsidRPr="0044437C" w14:paraId="7A4A4893" w14:textId="77777777">
        <w:trPr>
          <w:jc w:val="center"/>
        </w:trPr>
        <w:tc>
          <w:tcPr>
            <w:tcW w:w="3534" w:type="dxa"/>
          </w:tcPr>
          <w:p w14:paraId="218987F0" w14:textId="77777777" w:rsidR="00524A5D" w:rsidRPr="0044437C" w:rsidRDefault="00000000">
            <w:pPr>
              <w:pStyle w:val="TAL"/>
              <w:rPr>
                <w:rFonts w:cs="Arial"/>
              </w:rPr>
            </w:pPr>
            <w:r w:rsidRPr="0044437C">
              <w:rPr>
                <w:rFonts w:cs="Arial"/>
              </w:rPr>
              <w:t>DFT-OFDM Symbols per Sub-Frame</w:t>
            </w:r>
          </w:p>
        </w:tc>
        <w:tc>
          <w:tcPr>
            <w:tcW w:w="2070" w:type="dxa"/>
          </w:tcPr>
          <w:p w14:paraId="3430C3E7" w14:textId="77777777" w:rsidR="00524A5D" w:rsidRPr="0044437C" w:rsidRDefault="00524A5D">
            <w:pPr>
              <w:pStyle w:val="TAC"/>
              <w:rPr>
                <w:rFonts w:cs="Arial"/>
              </w:rPr>
            </w:pPr>
          </w:p>
        </w:tc>
        <w:tc>
          <w:tcPr>
            <w:tcW w:w="1554" w:type="dxa"/>
          </w:tcPr>
          <w:p w14:paraId="4DD833DB" w14:textId="77777777" w:rsidR="00524A5D" w:rsidRPr="0044437C" w:rsidRDefault="00000000">
            <w:pPr>
              <w:pStyle w:val="TAC"/>
              <w:rPr>
                <w:rFonts w:cs="Arial"/>
              </w:rPr>
            </w:pPr>
            <w:r w:rsidRPr="0044437C">
              <w:rPr>
                <w:rFonts w:cs="Arial"/>
              </w:rPr>
              <w:t>12</w:t>
            </w:r>
          </w:p>
        </w:tc>
      </w:tr>
      <w:tr w:rsidR="00524A5D" w:rsidRPr="0044437C" w14:paraId="677456F9" w14:textId="77777777">
        <w:trPr>
          <w:jc w:val="center"/>
        </w:trPr>
        <w:tc>
          <w:tcPr>
            <w:tcW w:w="3534" w:type="dxa"/>
          </w:tcPr>
          <w:p w14:paraId="0ECF1E73" w14:textId="77777777" w:rsidR="00524A5D" w:rsidRPr="0044437C" w:rsidRDefault="00000000">
            <w:pPr>
              <w:pStyle w:val="TAL"/>
              <w:rPr>
                <w:rFonts w:cs="Arial"/>
              </w:rPr>
            </w:pPr>
            <w:r w:rsidRPr="0044437C">
              <w:rPr>
                <w:rFonts w:cs="Arial"/>
              </w:rPr>
              <w:t>Modulation</w:t>
            </w:r>
          </w:p>
        </w:tc>
        <w:tc>
          <w:tcPr>
            <w:tcW w:w="2070" w:type="dxa"/>
          </w:tcPr>
          <w:p w14:paraId="3ACFDCBF" w14:textId="77777777" w:rsidR="00524A5D" w:rsidRPr="0044437C" w:rsidRDefault="00524A5D">
            <w:pPr>
              <w:pStyle w:val="TAC"/>
              <w:rPr>
                <w:rFonts w:cs="Arial"/>
              </w:rPr>
            </w:pPr>
          </w:p>
        </w:tc>
        <w:tc>
          <w:tcPr>
            <w:tcW w:w="1554" w:type="dxa"/>
          </w:tcPr>
          <w:p w14:paraId="5354635A" w14:textId="77777777" w:rsidR="00524A5D" w:rsidRPr="0044437C" w:rsidRDefault="00000000">
            <w:pPr>
              <w:pStyle w:val="TAC"/>
              <w:rPr>
                <w:rFonts w:cs="Arial"/>
              </w:rPr>
            </w:pPr>
            <w:r w:rsidRPr="0044437C">
              <w:rPr>
                <w:rFonts w:cs="Arial"/>
              </w:rPr>
              <w:t>QPSK</w:t>
            </w:r>
          </w:p>
        </w:tc>
      </w:tr>
      <w:tr w:rsidR="00524A5D" w:rsidRPr="0044437C" w14:paraId="72469AE8" w14:textId="77777777">
        <w:trPr>
          <w:jc w:val="center"/>
        </w:trPr>
        <w:tc>
          <w:tcPr>
            <w:tcW w:w="3534" w:type="dxa"/>
          </w:tcPr>
          <w:p w14:paraId="75398225" w14:textId="77777777" w:rsidR="00524A5D" w:rsidRPr="0044437C" w:rsidRDefault="00000000">
            <w:pPr>
              <w:pStyle w:val="TAL"/>
              <w:rPr>
                <w:rFonts w:cs="Arial"/>
              </w:rPr>
            </w:pPr>
            <w:r w:rsidRPr="0044437C">
              <w:rPr>
                <w:rFonts w:cs="Arial"/>
              </w:rPr>
              <w:t>Target Coding rate</w:t>
            </w:r>
          </w:p>
        </w:tc>
        <w:tc>
          <w:tcPr>
            <w:tcW w:w="2070" w:type="dxa"/>
          </w:tcPr>
          <w:p w14:paraId="3A42B0AA" w14:textId="77777777" w:rsidR="00524A5D" w:rsidRPr="0044437C" w:rsidRDefault="00524A5D">
            <w:pPr>
              <w:pStyle w:val="TAC"/>
              <w:rPr>
                <w:rFonts w:cs="Arial"/>
              </w:rPr>
            </w:pPr>
          </w:p>
        </w:tc>
        <w:tc>
          <w:tcPr>
            <w:tcW w:w="1554" w:type="dxa"/>
          </w:tcPr>
          <w:p w14:paraId="2B8040E7" w14:textId="77777777" w:rsidR="00524A5D" w:rsidRPr="0044437C" w:rsidRDefault="00000000">
            <w:pPr>
              <w:pStyle w:val="TAC"/>
              <w:rPr>
                <w:rFonts w:cs="Arial"/>
              </w:rPr>
            </w:pPr>
            <w:r w:rsidRPr="0044437C">
              <w:rPr>
                <w:rFonts w:cs="Arial"/>
              </w:rPr>
              <w:t>1/3</w:t>
            </w:r>
          </w:p>
        </w:tc>
      </w:tr>
      <w:tr w:rsidR="00524A5D" w:rsidRPr="0044437C" w14:paraId="5FA1E6E8" w14:textId="77777777">
        <w:trPr>
          <w:jc w:val="center"/>
        </w:trPr>
        <w:tc>
          <w:tcPr>
            <w:tcW w:w="3534" w:type="dxa"/>
          </w:tcPr>
          <w:p w14:paraId="19B1B0F1" w14:textId="77777777" w:rsidR="00524A5D" w:rsidRPr="0044437C" w:rsidRDefault="00000000">
            <w:pPr>
              <w:pStyle w:val="TAL"/>
              <w:rPr>
                <w:rFonts w:cs="Arial"/>
              </w:rPr>
            </w:pPr>
            <w:r w:rsidRPr="0044437C">
              <w:rPr>
                <w:rFonts w:cs="Arial"/>
              </w:rPr>
              <w:t>Payload size</w:t>
            </w:r>
          </w:p>
        </w:tc>
        <w:tc>
          <w:tcPr>
            <w:tcW w:w="2070" w:type="dxa"/>
          </w:tcPr>
          <w:p w14:paraId="50DDCE5D" w14:textId="77777777" w:rsidR="00524A5D" w:rsidRPr="0044437C" w:rsidRDefault="00000000">
            <w:pPr>
              <w:pStyle w:val="TAC"/>
              <w:rPr>
                <w:rFonts w:cs="Arial"/>
              </w:rPr>
            </w:pPr>
            <w:r w:rsidRPr="0044437C">
              <w:rPr>
                <w:rFonts w:cs="Arial"/>
              </w:rPr>
              <w:t>Bits</w:t>
            </w:r>
          </w:p>
        </w:tc>
        <w:tc>
          <w:tcPr>
            <w:tcW w:w="1554" w:type="dxa"/>
          </w:tcPr>
          <w:p w14:paraId="6842A431" w14:textId="77777777" w:rsidR="00524A5D" w:rsidRPr="0044437C" w:rsidRDefault="00000000">
            <w:pPr>
              <w:pStyle w:val="TAC"/>
              <w:rPr>
                <w:rFonts w:cs="Arial"/>
              </w:rPr>
            </w:pPr>
            <w:r w:rsidRPr="0044437C">
              <w:rPr>
                <w:rFonts w:cs="Arial"/>
              </w:rPr>
              <w:t>600</w:t>
            </w:r>
          </w:p>
        </w:tc>
      </w:tr>
      <w:tr w:rsidR="00524A5D" w:rsidRPr="0044437C" w14:paraId="2F612D6D" w14:textId="77777777">
        <w:trPr>
          <w:jc w:val="center"/>
        </w:trPr>
        <w:tc>
          <w:tcPr>
            <w:tcW w:w="3534" w:type="dxa"/>
          </w:tcPr>
          <w:p w14:paraId="61243CD4" w14:textId="77777777" w:rsidR="00524A5D" w:rsidRPr="0044437C" w:rsidRDefault="00000000">
            <w:pPr>
              <w:pStyle w:val="TAL"/>
              <w:rPr>
                <w:rFonts w:cs="Arial"/>
                <w:szCs w:val="22"/>
              </w:rPr>
            </w:pPr>
            <w:r w:rsidRPr="0044437C">
              <w:rPr>
                <w:rFonts w:cs="Arial"/>
                <w:szCs w:val="22"/>
              </w:rPr>
              <w:t>Transport block CRC</w:t>
            </w:r>
          </w:p>
        </w:tc>
        <w:tc>
          <w:tcPr>
            <w:tcW w:w="2070" w:type="dxa"/>
          </w:tcPr>
          <w:p w14:paraId="463E7618" w14:textId="77777777" w:rsidR="00524A5D" w:rsidRPr="0044437C" w:rsidRDefault="00000000">
            <w:pPr>
              <w:pStyle w:val="TAC"/>
              <w:rPr>
                <w:rFonts w:cs="Arial"/>
              </w:rPr>
            </w:pPr>
            <w:r w:rsidRPr="0044437C">
              <w:rPr>
                <w:rFonts w:cs="Arial"/>
              </w:rPr>
              <w:t>Bits</w:t>
            </w:r>
          </w:p>
        </w:tc>
        <w:tc>
          <w:tcPr>
            <w:tcW w:w="1554" w:type="dxa"/>
          </w:tcPr>
          <w:p w14:paraId="654551D4" w14:textId="77777777" w:rsidR="00524A5D" w:rsidRPr="0044437C" w:rsidRDefault="00000000">
            <w:pPr>
              <w:pStyle w:val="TAC"/>
              <w:rPr>
                <w:rFonts w:cs="Arial"/>
              </w:rPr>
            </w:pPr>
            <w:r w:rsidRPr="0044437C">
              <w:rPr>
                <w:rFonts w:cs="Arial"/>
              </w:rPr>
              <w:t>24</w:t>
            </w:r>
          </w:p>
        </w:tc>
      </w:tr>
      <w:tr w:rsidR="00524A5D" w:rsidRPr="0044437C" w14:paraId="64ACFECD" w14:textId="77777777">
        <w:trPr>
          <w:jc w:val="center"/>
        </w:trPr>
        <w:tc>
          <w:tcPr>
            <w:tcW w:w="3534" w:type="dxa"/>
          </w:tcPr>
          <w:p w14:paraId="3E18684B" w14:textId="77777777" w:rsidR="00524A5D" w:rsidRPr="0044437C" w:rsidRDefault="00000000">
            <w:pPr>
              <w:pStyle w:val="TAL"/>
              <w:rPr>
                <w:rFonts w:cs="Arial"/>
                <w:lang w:eastAsia="zh-CN"/>
              </w:rPr>
            </w:pPr>
            <w:r w:rsidRPr="0044437C">
              <w:rPr>
                <w:rFonts w:cs="Arial"/>
              </w:rPr>
              <w:t xml:space="preserve">Number of code blocks </w:t>
            </w:r>
            <w:r w:rsidRPr="0044437C">
              <w:rPr>
                <w:rFonts w:cs="Arial"/>
                <w:szCs w:val="22"/>
              </w:rPr>
              <w:t>per Sub-Frame</w:t>
            </w:r>
          </w:p>
        </w:tc>
        <w:tc>
          <w:tcPr>
            <w:tcW w:w="2070" w:type="dxa"/>
          </w:tcPr>
          <w:p w14:paraId="4965D9D7" w14:textId="77777777" w:rsidR="00524A5D" w:rsidRPr="0044437C" w:rsidRDefault="00524A5D">
            <w:pPr>
              <w:pStyle w:val="TAC"/>
              <w:rPr>
                <w:rFonts w:cs="Arial"/>
              </w:rPr>
            </w:pPr>
          </w:p>
        </w:tc>
        <w:tc>
          <w:tcPr>
            <w:tcW w:w="1554" w:type="dxa"/>
          </w:tcPr>
          <w:p w14:paraId="6362E9B7" w14:textId="77777777" w:rsidR="00524A5D" w:rsidRPr="0044437C" w:rsidRDefault="00000000">
            <w:pPr>
              <w:pStyle w:val="TAC"/>
              <w:rPr>
                <w:rFonts w:cs="Arial"/>
              </w:rPr>
            </w:pPr>
            <w:r w:rsidRPr="0044437C">
              <w:rPr>
                <w:rFonts w:cs="Arial"/>
              </w:rPr>
              <w:t>1</w:t>
            </w:r>
          </w:p>
        </w:tc>
      </w:tr>
      <w:tr w:rsidR="00524A5D" w:rsidRPr="0044437C" w14:paraId="62C92695" w14:textId="77777777">
        <w:trPr>
          <w:jc w:val="center"/>
        </w:trPr>
        <w:tc>
          <w:tcPr>
            <w:tcW w:w="3534" w:type="dxa"/>
          </w:tcPr>
          <w:p w14:paraId="5BB7D8D6" w14:textId="77777777" w:rsidR="00524A5D" w:rsidRPr="0044437C" w:rsidRDefault="00000000">
            <w:pPr>
              <w:pStyle w:val="TAL"/>
              <w:rPr>
                <w:rFonts w:cs="Arial"/>
              </w:rPr>
            </w:pPr>
            <w:r w:rsidRPr="0044437C">
              <w:rPr>
                <w:rFonts w:cs="Arial"/>
              </w:rPr>
              <w:t>Total number of bits per Sub-Frame</w:t>
            </w:r>
          </w:p>
        </w:tc>
        <w:tc>
          <w:tcPr>
            <w:tcW w:w="2070" w:type="dxa"/>
          </w:tcPr>
          <w:p w14:paraId="370665D4" w14:textId="77777777" w:rsidR="00524A5D" w:rsidRPr="0044437C" w:rsidRDefault="00000000">
            <w:pPr>
              <w:pStyle w:val="TAC"/>
              <w:rPr>
                <w:rFonts w:cs="Arial"/>
              </w:rPr>
            </w:pPr>
            <w:r w:rsidRPr="0044437C">
              <w:rPr>
                <w:rFonts w:cs="Arial"/>
              </w:rPr>
              <w:t>Bits</w:t>
            </w:r>
          </w:p>
        </w:tc>
        <w:tc>
          <w:tcPr>
            <w:tcW w:w="1554" w:type="dxa"/>
          </w:tcPr>
          <w:p w14:paraId="0B7D58ED" w14:textId="77777777" w:rsidR="00524A5D" w:rsidRPr="0044437C" w:rsidRDefault="00000000">
            <w:pPr>
              <w:pStyle w:val="TAC"/>
              <w:rPr>
                <w:rFonts w:cs="Arial"/>
              </w:rPr>
            </w:pPr>
            <w:r w:rsidRPr="0044437C">
              <w:rPr>
                <w:rFonts w:cs="Arial"/>
              </w:rPr>
              <w:t>1728</w:t>
            </w:r>
          </w:p>
        </w:tc>
      </w:tr>
      <w:tr w:rsidR="00524A5D" w:rsidRPr="0044437C" w14:paraId="2133566F" w14:textId="77777777">
        <w:trPr>
          <w:jc w:val="center"/>
        </w:trPr>
        <w:tc>
          <w:tcPr>
            <w:tcW w:w="3534" w:type="dxa"/>
          </w:tcPr>
          <w:p w14:paraId="59D9FB98" w14:textId="77777777" w:rsidR="00524A5D" w:rsidRPr="0044437C" w:rsidRDefault="00000000">
            <w:pPr>
              <w:pStyle w:val="TAL"/>
              <w:rPr>
                <w:rFonts w:cs="Arial"/>
              </w:rPr>
            </w:pPr>
            <w:r w:rsidRPr="0044437C">
              <w:rPr>
                <w:rFonts w:cs="Arial"/>
              </w:rPr>
              <w:t>Total symbols per Sub-Frame</w:t>
            </w:r>
          </w:p>
        </w:tc>
        <w:tc>
          <w:tcPr>
            <w:tcW w:w="2070" w:type="dxa"/>
          </w:tcPr>
          <w:p w14:paraId="1A95CB6A" w14:textId="77777777" w:rsidR="00524A5D" w:rsidRPr="0044437C" w:rsidRDefault="00524A5D">
            <w:pPr>
              <w:pStyle w:val="TAC"/>
              <w:rPr>
                <w:rFonts w:cs="Arial"/>
              </w:rPr>
            </w:pPr>
          </w:p>
        </w:tc>
        <w:tc>
          <w:tcPr>
            <w:tcW w:w="1554" w:type="dxa"/>
          </w:tcPr>
          <w:p w14:paraId="7FA96923" w14:textId="77777777" w:rsidR="00524A5D" w:rsidRPr="0044437C" w:rsidRDefault="00000000">
            <w:pPr>
              <w:pStyle w:val="TAC"/>
              <w:rPr>
                <w:rFonts w:cs="Arial"/>
              </w:rPr>
            </w:pPr>
            <w:r w:rsidRPr="0044437C">
              <w:rPr>
                <w:rFonts w:cs="Arial"/>
              </w:rPr>
              <w:t>864</w:t>
            </w:r>
          </w:p>
        </w:tc>
      </w:tr>
      <w:tr w:rsidR="00524A5D" w:rsidRPr="0044437C" w14:paraId="3D91506A" w14:textId="77777777">
        <w:trPr>
          <w:jc w:val="center"/>
        </w:trPr>
        <w:tc>
          <w:tcPr>
            <w:tcW w:w="3534" w:type="dxa"/>
          </w:tcPr>
          <w:p w14:paraId="49879765" w14:textId="77777777" w:rsidR="00524A5D" w:rsidRPr="0044437C" w:rsidRDefault="00000000">
            <w:pPr>
              <w:pStyle w:val="TAL"/>
              <w:rPr>
                <w:rFonts w:cs="Arial"/>
              </w:rPr>
            </w:pPr>
            <w:r w:rsidRPr="0044437C">
              <w:rPr>
                <w:rFonts w:cs="Arial"/>
              </w:rPr>
              <w:t>UE Category</w:t>
            </w:r>
          </w:p>
        </w:tc>
        <w:tc>
          <w:tcPr>
            <w:tcW w:w="2070" w:type="dxa"/>
          </w:tcPr>
          <w:p w14:paraId="71C7EAEF" w14:textId="77777777" w:rsidR="00524A5D" w:rsidRPr="0044437C" w:rsidRDefault="00524A5D">
            <w:pPr>
              <w:pStyle w:val="TAC"/>
              <w:rPr>
                <w:rFonts w:cs="Arial"/>
              </w:rPr>
            </w:pPr>
          </w:p>
        </w:tc>
        <w:tc>
          <w:tcPr>
            <w:tcW w:w="1554" w:type="dxa"/>
          </w:tcPr>
          <w:p w14:paraId="1D8CCC96" w14:textId="77777777" w:rsidR="00524A5D" w:rsidRPr="0044437C" w:rsidRDefault="00000000">
            <w:pPr>
              <w:pStyle w:val="TAC"/>
              <w:rPr>
                <w:rFonts w:cs="Arial"/>
              </w:rPr>
            </w:pPr>
            <w:r w:rsidRPr="0044437C">
              <w:rPr>
                <w:rFonts w:cs="Arial"/>
              </w:rPr>
              <w:t>M1</w:t>
            </w:r>
          </w:p>
        </w:tc>
      </w:tr>
      <w:tr w:rsidR="00524A5D" w:rsidRPr="0044437C" w14:paraId="0DBCD3E7" w14:textId="77777777">
        <w:trPr>
          <w:jc w:val="center"/>
        </w:trPr>
        <w:tc>
          <w:tcPr>
            <w:tcW w:w="7158" w:type="dxa"/>
            <w:gridSpan w:val="3"/>
          </w:tcPr>
          <w:p w14:paraId="0AC6B5A6" w14:textId="77777777" w:rsidR="00524A5D" w:rsidRPr="0044437C" w:rsidRDefault="00000000">
            <w:pPr>
              <w:pStyle w:val="TAN"/>
              <w:rPr>
                <w:lang w:eastAsia="ko-KR"/>
              </w:rPr>
            </w:pPr>
            <w:r w:rsidRPr="0044437C">
              <w:rPr>
                <w:lang w:eastAsia="ko-KR"/>
              </w:rPr>
              <w:t>NOTE 1:</w:t>
            </w:r>
            <w:r w:rsidRPr="0044437C">
              <w:rPr>
                <w:lang w:eastAsia="ko-KR"/>
              </w:rPr>
              <w:tab/>
              <w:t>If more than one Code Block is present, an additional CRC sequence of L = 24 Bits is attached to each Code Block (otherwise L = 0 Bit)</w:t>
            </w:r>
          </w:p>
          <w:p w14:paraId="04334B32" w14:textId="77777777" w:rsidR="00524A5D" w:rsidRPr="0044437C" w:rsidRDefault="00000000">
            <w:pPr>
              <w:pStyle w:val="TAN"/>
              <w:rPr>
                <w:lang w:eastAsia="ko-KR"/>
              </w:rPr>
            </w:pPr>
            <w:r w:rsidRPr="0044437C">
              <w:rPr>
                <w:lang w:eastAsia="ko-KR"/>
              </w:rPr>
              <w:t>NOTE 2:</w:t>
            </w:r>
            <w:r w:rsidRPr="0044437C">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44437C">
              <w:rPr>
                <w:lang w:eastAsia="ko-KR"/>
              </w:rPr>
              <w:object w:dxaOrig="780" w:dyaOrig="384" w14:anchorId="23A5C384">
                <v:shape id="_x0000_i1095" type="#_x0000_t75" style="width:41pt;height:20.5pt" o:ole="">
                  <v:imagedata r:id="rId137" o:title=""/>
                </v:shape>
                <o:OLEObject Type="Embed" ProgID="Equation.3" ShapeID="_x0000_i1095" DrawAspect="Content" ObjectID="_1813331088" r:id="rId138"/>
              </w:object>
            </w:r>
            <w:r w:rsidRPr="0044437C">
              <w:rPr>
                <w:lang w:eastAsia="ko-KR"/>
              </w:rPr>
              <w:t xml:space="preserve"> is total number of absolute subframes a PUSCH with repetition spans [4].</w:t>
            </w:r>
          </w:p>
          <w:p w14:paraId="3ED85EE2" w14:textId="77777777" w:rsidR="00524A5D" w:rsidRPr="0044437C" w:rsidRDefault="00000000">
            <w:pPr>
              <w:pStyle w:val="TAN"/>
              <w:rPr>
                <w:rFonts w:cs="Arial"/>
              </w:rPr>
            </w:pPr>
            <w:r w:rsidRPr="0044437C">
              <w:rPr>
                <w:lang w:eastAsia="ko-KR"/>
              </w:rPr>
              <w:t>NOTE 3:</w:t>
            </w:r>
            <w:r w:rsidRPr="0044437C">
              <w:rPr>
                <w:lang w:eastAsia="ko-KR"/>
              </w:rPr>
              <w:tab/>
              <w:t xml:space="preserve">For HD-FDD UE with </w:t>
            </w:r>
            <w:r w:rsidRPr="0044437C">
              <w:rPr>
                <w:lang w:eastAsia="ko-KR"/>
              </w:rPr>
              <w:object w:dxaOrig="1104" w:dyaOrig="384" w14:anchorId="294A58A6">
                <v:shape id="_x0000_i1096" type="#_x0000_t75" style="width:51.5pt;height:20.5pt" o:ole="">
                  <v:imagedata r:id="rId139" o:title=""/>
                </v:shape>
                <o:OLEObject Type="Embed" ProgID="Equation.3" ShapeID="_x0000_i1096" DrawAspect="Content" ObjectID="_1813331089" r:id="rId140"/>
              </w:object>
            </w:r>
            <w:r w:rsidRPr="0044437C">
              <w:rPr>
                <w:lang w:eastAsia="ko-KR"/>
              </w:rPr>
              <w:t xml:space="preserve">, MPDCCH are scheduled at 0th DL subframe every </w:t>
            </w:r>
            <w:r w:rsidRPr="0044437C">
              <w:rPr>
                <w:lang w:eastAsia="ko-KR"/>
              </w:rPr>
              <w:object w:dxaOrig="780" w:dyaOrig="384" w14:anchorId="2437ACE7">
                <v:shape id="_x0000_i1097" type="#_x0000_t75" style="width:41pt;height:20.5pt" o:ole="">
                  <v:imagedata r:id="rId141" o:title=""/>
                </v:shape>
                <o:OLEObject Type="Embed" ProgID="Equation.3" ShapeID="_x0000_i1097" DrawAspect="Content" ObjectID="_1813331090" r:id="rId142"/>
              </w:object>
            </w:r>
            <w:r w:rsidRPr="0044437C">
              <w:rPr>
                <w:lang w:eastAsia="ko-KR"/>
              </w:rPr>
              <w:t>+5 subframes (starting from the 0th subframe). The associated PUSCH is scheduled at the 4th to (</w:t>
            </w:r>
            <w:r w:rsidRPr="0044437C">
              <w:rPr>
                <w:lang w:eastAsia="ko-KR"/>
              </w:rPr>
              <w:object w:dxaOrig="780" w:dyaOrig="384" w14:anchorId="06F0D02B">
                <v:shape id="_x0000_i1098" type="#_x0000_t75" style="width:41pt;height:20.5pt" o:ole="">
                  <v:imagedata r:id="rId141" o:title=""/>
                </v:shape>
                <o:OLEObject Type="Embed" ProgID="Equation.3" ShapeID="_x0000_i1098" DrawAspect="Content" ObjectID="_1813331091" r:id="rId143"/>
              </w:object>
            </w:r>
            <w:r w:rsidRPr="0044437C">
              <w:rPr>
                <w:lang w:eastAsia="ko-KR"/>
              </w:rPr>
              <w:t xml:space="preserve">+3)-th UL subframes every </w:t>
            </w:r>
            <w:r w:rsidRPr="0044437C">
              <w:rPr>
                <w:lang w:eastAsia="ko-KR"/>
              </w:rPr>
              <w:object w:dxaOrig="780" w:dyaOrig="384" w14:anchorId="5F6EC894">
                <v:shape id="_x0000_i1099" type="#_x0000_t75" style="width:41pt;height:20.5pt" o:ole="">
                  <v:imagedata r:id="rId141" o:title=""/>
                </v:shape>
                <o:OLEObject Type="Embed" ProgID="Equation.3" ShapeID="_x0000_i1099" DrawAspect="Content" ObjectID="_1813331092" r:id="rId144"/>
              </w:object>
            </w:r>
            <w:r w:rsidRPr="0044437C">
              <w:rPr>
                <w:lang w:eastAsia="ko-KR"/>
              </w:rPr>
              <w:t>+5 subframes. Information bit payload is available if uplink subframe is scheduled.</w:t>
            </w:r>
          </w:p>
        </w:tc>
      </w:tr>
    </w:tbl>
    <w:p w14:paraId="201A098E" w14:textId="77777777" w:rsidR="00524A5D" w:rsidRPr="0044437C" w:rsidRDefault="00524A5D"/>
    <w:p w14:paraId="21ED4EC0" w14:textId="77777777" w:rsidR="00524A5D" w:rsidRPr="0044437C" w:rsidRDefault="00000000">
      <w:pPr>
        <w:pStyle w:val="Heading4"/>
      </w:pPr>
      <w:bookmarkStart w:id="2257" w:name="_Toc232582098"/>
      <w:bookmarkStart w:id="2258" w:name="_Toc12149"/>
      <w:bookmarkStart w:id="2259" w:name="_Toc11217"/>
      <w:bookmarkStart w:id="2260" w:name="_Toc9706"/>
      <w:bookmarkStart w:id="2261" w:name="_Toc21284"/>
      <w:bookmarkStart w:id="2262" w:name="_Toc194571933"/>
      <w:r w:rsidRPr="0044437C">
        <w:t>A.2.2.1.2</w:t>
      </w:r>
      <w:r w:rsidRPr="0044437C">
        <w:tab/>
        <w:t>16-QAM</w:t>
      </w:r>
      <w:bookmarkEnd w:id="2257"/>
      <w:bookmarkEnd w:id="2258"/>
      <w:bookmarkEnd w:id="2259"/>
      <w:bookmarkEnd w:id="2260"/>
      <w:bookmarkEnd w:id="2261"/>
      <w:bookmarkEnd w:id="2262"/>
    </w:p>
    <w:p w14:paraId="27F2DE23" w14:textId="77777777" w:rsidR="00524A5D" w:rsidRPr="0044437C" w:rsidRDefault="00000000">
      <w:pPr>
        <w:pStyle w:val="TH"/>
        <w:rPr>
          <w:snapToGrid w:val="0"/>
        </w:rPr>
      </w:pPr>
      <w:r w:rsidRPr="0044437C">
        <w:t>Table A.2.2.1.2-1:</w:t>
      </w:r>
      <w:r w:rsidRPr="0044437C">
        <w:rPr>
          <w:rFonts w:eastAsia="SimSun"/>
          <w:lang w:eastAsia="zh-CN"/>
        </w:rPr>
        <w:t xml:space="preserve"> </w:t>
      </w:r>
      <w:r w:rsidRPr="0044437C">
        <w:t xml:space="preserve">Reference Channels for 16-QAM with </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44437C" w14:paraId="0A373D8F" w14:textId="77777777">
        <w:trPr>
          <w:jc w:val="center"/>
        </w:trPr>
        <w:tc>
          <w:tcPr>
            <w:tcW w:w="3425" w:type="dxa"/>
            <w:shd w:val="clear" w:color="auto" w:fill="auto"/>
          </w:tcPr>
          <w:p w14:paraId="2B40BC02" w14:textId="77777777" w:rsidR="00524A5D" w:rsidRPr="0044437C" w:rsidRDefault="00000000">
            <w:pPr>
              <w:pStyle w:val="TAH"/>
              <w:rPr>
                <w:rFonts w:cs="Arial"/>
                <w:lang w:eastAsia="zh-CN"/>
              </w:rPr>
            </w:pPr>
            <w:r w:rsidRPr="0044437C">
              <w:rPr>
                <w:rFonts w:cs="Arial"/>
                <w:lang w:eastAsia="zh-CN"/>
              </w:rPr>
              <w:t>Parameter</w:t>
            </w:r>
          </w:p>
        </w:tc>
        <w:tc>
          <w:tcPr>
            <w:tcW w:w="931" w:type="dxa"/>
          </w:tcPr>
          <w:p w14:paraId="6D7963A7" w14:textId="77777777" w:rsidR="00524A5D" w:rsidRPr="0044437C" w:rsidRDefault="00000000">
            <w:pPr>
              <w:pStyle w:val="TAH"/>
              <w:rPr>
                <w:rFonts w:cs="Arial"/>
                <w:lang w:eastAsia="zh-CN"/>
              </w:rPr>
            </w:pPr>
            <w:r w:rsidRPr="0044437C">
              <w:rPr>
                <w:rFonts w:cs="Arial"/>
                <w:lang w:eastAsia="zh-CN"/>
              </w:rPr>
              <w:t>Unit</w:t>
            </w:r>
          </w:p>
        </w:tc>
        <w:tc>
          <w:tcPr>
            <w:tcW w:w="5106" w:type="dxa"/>
          </w:tcPr>
          <w:p w14:paraId="64F0F015"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74998109" w14:textId="77777777">
        <w:trPr>
          <w:jc w:val="center"/>
        </w:trPr>
        <w:tc>
          <w:tcPr>
            <w:tcW w:w="3425" w:type="dxa"/>
            <w:shd w:val="clear" w:color="auto" w:fill="auto"/>
          </w:tcPr>
          <w:p w14:paraId="044147F5" w14:textId="77777777" w:rsidR="00524A5D" w:rsidRPr="0044437C" w:rsidRDefault="00000000">
            <w:pPr>
              <w:pStyle w:val="TAL"/>
              <w:rPr>
                <w:rFonts w:cs="Arial"/>
                <w:b/>
              </w:rPr>
            </w:pPr>
            <w:r w:rsidRPr="0044437C">
              <w:rPr>
                <w:rFonts w:cs="Arial"/>
              </w:rPr>
              <w:t>Channel bandwidth</w:t>
            </w:r>
          </w:p>
        </w:tc>
        <w:tc>
          <w:tcPr>
            <w:tcW w:w="931" w:type="dxa"/>
          </w:tcPr>
          <w:p w14:paraId="57722D89" w14:textId="77777777" w:rsidR="00524A5D" w:rsidRPr="0044437C" w:rsidRDefault="00000000">
            <w:pPr>
              <w:pStyle w:val="TAC"/>
              <w:rPr>
                <w:rFonts w:cs="Arial"/>
              </w:rPr>
            </w:pPr>
            <w:r w:rsidRPr="0044437C">
              <w:rPr>
                <w:rFonts w:cs="Arial"/>
              </w:rPr>
              <w:t>MHz</w:t>
            </w:r>
          </w:p>
        </w:tc>
        <w:tc>
          <w:tcPr>
            <w:tcW w:w="5106" w:type="dxa"/>
          </w:tcPr>
          <w:p w14:paraId="5249CF10" w14:textId="77777777" w:rsidR="00524A5D" w:rsidRPr="0044437C" w:rsidRDefault="00000000">
            <w:pPr>
              <w:pStyle w:val="TAC"/>
              <w:rPr>
                <w:rFonts w:cs="Arial"/>
              </w:rPr>
            </w:pPr>
            <w:r w:rsidRPr="0044437C">
              <w:rPr>
                <w:rFonts w:cs="Arial"/>
              </w:rPr>
              <w:t>1.4</w:t>
            </w:r>
          </w:p>
        </w:tc>
      </w:tr>
      <w:tr w:rsidR="00524A5D" w:rsidRPr="0044437C" w14:paraId="344A74AB" w14:textId="77777777">
        <w:trPr>
          <w:jc w:val="center"/>
        </w:trPr>
        <w:tc>
          <w:tcPr>
            <w:tcW w:w="3425" w:type="dxa"/>
          </w:tcPr>
          <w:p w14:paraId="3FF82982" w14:textId="77777777" w:rsidR="00524A5D" w:rsidRPr="0044437C" w:rsidRDefault="00000000">
            <w:pPr>
              <w:pStyle w:val="TAL"/>
              <w:rPr>
                <w:rFonts w:cs="Arial"/>
              </w:rPr>
            </w:pPr>
            <w:r w:rsidRPr="0044437C">
              <w:rPr>
                <w:rFonts w:cs="Arial"/>
              </w:rPr>
              <w:t>Allocated resource blocks</w:t>
            </w:r>
          </w:p>
        </w:tc>
        <w:tc>
          <w:tcPr>
            <w:tcW w:w="931" w:type="dxa"/>
          </w:tcPr>
          <w:p w14:paraId="2E5D4827" w14:textId="77777777" w:rsidR="00524A5D" w:rsidRPr="0044437C" w:rsidRDefault="00524A5D">
            <w:pPr>
              <w:pStyle w:val="TAC"/>
              <w:rPr>
                <w:rFonts w:cs="Arial"/>
              </w:rPr>
            </w:pPr>
          </w:p>
        </w:tc>
        <w:tc>
          <w:tcPr>
            <w:tcW w:w="5106" w:type="dxa"/>
          </w:tcPr>
          <w:p w14:paraId="4BA5D789" w14:textId="77777777" w:rsidR="00524A5D" w:rsidRPr="0044437C" w:rsidRDefault="00000000">
            <w:pPr>
              <w:pStyle w:val="TAC"/>
              <w:rPr>
                <w:rFonts w:eastAsia="SimSun" w:cs="Arial"/>
                <w:lang w:eastAsia="zh-CN"/>
              </w:rPr>
            </w:pPr>
            <w:r w:rsidRPr="0044437C">
              <w:rPr>
                <w:rFonts w:eastAsia="SimSun" w:cs="Arial"/>
                <w:lang w:eastAsia="zh-CN"/>
              </w:rPr>
              <w:t>6</w:t>
            </w:r>
          </w:p>
        </w:tc>
      </w:tr>
      <w:tr w:rsidR="00524A5D" w:rsidRPr="0044437C" w14:paraId="0C2DA0F2" w14:textId="77777777">
        <w:trPr>
          <w:jc w:val="center"/>
        </w:trPr>
        <w:tc>
          <w:tcPr>
            <w:tcW w:w="3425" w:type="dxa"/>
          </w:tcPr>
          <w:p w14:paraId="276A8C0E" w14:textId="77777777" w:rsidR="00524A5D" w:rsidRPr="0044437C" w:rsidRDefault="00000000">
            <w:pPr>
              <w:pStyle w:val="TAL"/>
              <w:rPr>
                <w:rFonts w:cs="Arial"/>
              </w:rPr>
            </w:pPr>
            <w:r w:rsidRPr="0044437C">
              <w:rPr>
                <w:rFonts w:cs="Arial"/>
              </w:rPr>
              <w:t>DFT-OFDM Symbols per Sub-Frame</w:t>
            </w:r>
          </w:p>
        </w:tc>
        <w:tc>
          <w:tcPr>
            <w:tcW w:w="931" w:type="dxa"/>
          </w:tcPr>
          <w:p w14:paraId="3D8BB6F3" w14:textId="77777777" w:rsidR="00524A5D" w:rsidRPr="0044437C" w:rsidRDefault="00524A5D">
            <w:pPr>
              <w:pStyle w:val="TAC"/>
              <w:rPr>
                <w:rFonts w:cs="Arial"/>
              </w:rPr>
            </w:pPr>
          </w:p>
        </w:tc>
        <w:tc>
          <w:tcPr>
            <w:tcW w:w="5106" w:type="dxa"/>
          </w:tcPr>
          <w:p w14:paraId="33F65528" w14:textId="77777777" w:rsidR="00524A5D" w:rsidRPr="0044437C" w:rsidRDefault="00000000">
            <w:pPr>
              <w:pStyle w:val="TAC"/>
              <w:rPr>
                <w:rFonts w:cs="Arial"/>
              </w:rPr>
            </w:pPr>
            <w:r w:rsidRPr="0044437C">
              <w:rPr>
                <w:rFonts w:cs="Arial"/>
              </w:rPr>
              <w:t>12</w:t>
            </w:r>
          </w:p>
        </w:tc>
      </w:tr>
      <w:tr w:rsidR="00524A5D" w:rsidRPr="0044437C" w14:paraId="49CB9BF7" w14:textId="77777777">
        <w:trPr>
          <w:jc w:val="center"/>
        </w:trPr>
        <w:tc>
          <w:tcPr>
            <w:tcW w:w="3425" w:type="dxa"/>
          </w:tcPr>
          <w:p w14:paraId="4D842D58" w14:textId="77777777" w:rsidR="00524A5D" w:rsidRPr="0044437C" w:rsidRDefault="00000000">
            <w:pPr>
              <w:pStyle w:val="TAL"/>
              <w:rPr>
                <w:rFonts w:cs="Arial"/>
              </w:rPr>
            </w:pPr>
            <w:r w:rsidRPr="0044437C">
              <w:rPr>
                <w:rFonts w:cs="Arial"/>
              </w:rPr>
              <w:t>Modulation</w:t>
            </w:r>
          </w:p>
        </w:tc>
        <w:tc>
          <w:tcPr>
            <w:tcW w:w="931" w:type="dxa"/>
          </w:tcPr>
          <w:p w14:paraId="62CC631B" w14:textId="77777777" w:rsidR="00524A5D" w:rsidRPr="0044437C" w:rsidRDefault="00524A5D">
            <w:pPr>
              <w:pStyle w:val="TAC"/>
              <w:rPr>
                <w:rFonts w:cs="Arial"/>
              </w:rPr>
            </w:pPr>
          </w:p>
        </w:tc>
        <w:tc>
          <w:tcPr>
            <w:tcW w:w="5106" w:type="dxa"/>
          </w:tcPr>
          <w:p w14:paraId="5602F05A" w14:textId="77777777" w:rsidR="00524A5D" w:rsidRPr="0044437C" w:rsidRDefault="00000000">
            <w:pPr>
              <w:pStyle w:val="TAC"/>
              <w:rPr>
                <w:rFonts w:cs="Arial"/>
              </w:rPr>
            </w:pPr>
            <w:r w:rsidRPr="0044437C">
              <w:rPr>
                <w:rFonts w:cs="Arial"/>
              </w:rPr>
              <w:t>16QAM</w:t>
            </w:r>
          </w:p>
        </w:tc>
      </w:tr>
      <w:tr w:rsidR="00524A5D" w:rsidRPr="0044437C" w14:paraId="17EEDF15" w14:textId="77777777">
        <w:trPr>
          <w:jc w:val="center"/>
        </w:trPr>
        <w:tc>
          <w:tcPr>
            <w:tcW w:w="3425" w:type="dxa"/>
          </w:tcPr>
          <w:p w14:paraId="232B2275" w14:textId="77777777" w:rsidR="00524A5D" w:rsidRPr="0044437C" w:rsidRDefault="00000000">
            <w:pPr>
              <w:pStyle w:val="TAL"/>
              <w:rPr>
                <w:rFonts w:cs="Arial"/>
              </w:rPr>
            </w:pPr>
            <w:r w:rsidRPr="0044437C">
              <w:rPr>
                <w:rFonts w:cs="Arial"/>
              </w:rPr>
              <w:t>Target Coding rate</w:t>
            </w:r>
          </w:p>
        </w:tc>
        <w:tc>
          <w:tcPr>
            <w:tcW w:w="931" w:type="dxa"/>
          </w:tcPr>
          <w:p w14:paraId="48D5A02B" w14:textId="77777777" w:rsidR="00524A5D" w:rsidRPr="0044437C" w:rsidRDefault="00524A5D">
            <w:pPr>
              <w:pStyle w:val="TAC"/>
              <w:rPr>
                <w:rFonts w:cs="Arial"/>
              </w:rPr>
            </w:pPr>
          </w:p>
        </w:tc>
        <w:tc>
          <w:tcPr>
            <w:tcW w:w="5106" w:type="dxa"/>
          </w:tcPr>
          <w:p w14:paraId="466E7E44" w14:textId="77777777" w:rsidR="00524A5D" w:rsidRPr="0044437C" w:rsidRDefault="00000000">
            <w:pPr>
              <w:pStyle w:val="TAC"/>
              <w:rPr>
                <w:rFonts w:cs="Arial"/>
              </w:rPr>
            </w:pPr>
            <w:r w:rsidRPr="0044437C">
              <w:rPr>
                <w:rFonts w:cs="Arial"/>
              </w:rPr>
              <w:t>1/3</w:t>
            </w:r>
          </w:p>
        </w:tc>
      </w:tr>
      <w:tr w:rsidR="00524A5D" w:rsidRPr="0044437C" w14:paraId="24F7B2C4" w14:textId="77777777">
        <w:trPr>
          <w:jc w:val="center"/>
        </w:trPr>
        <w:tc>
          <w:tcPr>
            <w:tcW w:w="3425" w:type="dxa"/>
          </w:tcPr>
          <w:p w14:paraId="41F0DD14" w14:textId="77777777" w:rsidR="00524A5D" w:rsidRPr="0044437C" w:rsidRDefault="00000000">
            <w:pPr>
              <w:pStyle w:val="TAL"/>
              <w:rPr>
                <w:rFonts w:cs="Arial"/>
              </w:rPr>
            </w:pPr>
            <w:r w:rsidRPr="0044437C">
              <w:rPr>
                <w:rFonts w:cs="Arial"/>
              </w:rPr>
              <w:t>Payload size</w:t>
            </w:r>
          </w:p>
        </w:tc>
        <w:tc>
          <w:tcPr>
            <w:tcW w:w="931" w:type="dxa"/>
          </w:tcPr>
          <w:p w14:paraId="505E27CC" w14:textId="77777777" w:rsidR="00524A5D" w:rsidRPr="0044437C" w:rsidRDefault="00000000">
            <w:pPr>
              <w:pStyle w:val="TAC"/>
              <w:rPr>
                <w:rFonts w:cs="Arial"/>
              </w:rPr>
            </w:pPr>
            <w:r w:rsidRPr="0044437C">
              <w:rPr>
                <w:rFonts w:cs="Arial"/>
              </w:rPr>
              <w:t>Bits</w:t>
            </w:r>
          </w:p>
        </w:tc>
        <w:tc>
          <w:tcPr>
            <w:tcW w:w="5106" w:type="dxa"/>
          </w:tcPr>
          <w:p w14:paraId="4729ADA7" w14:textId="77777777" w:rsidR="00524A5D" w:rsidRPr="0044437C" w:rsidRDefault="00000000">
            <w:pPr>
              <w:pStyle w:val="TAC"/>
              <w:rPr>
                <w:rFonts w:cs="Arial"/>
              </w:rPr>
            </w:pPr>
            <w:r w:rsidRPr="0044437C">
              <w:rPr>
                <w:rFonts w:cs="Arial"/>
              </w:rPr>
              <w:t>872</w:t>
            </w:r>
          </w:p>
        </w:tc>
      </w:tr>
      <w:tr w:rsidR="00524A5D" w:rsidRPr="0044437C" w14:paraId="46EA58C5" w14:textId="77777777">
        <w:trPr>
          <w:jc w:val="center"/>
        </w:trPr>
        <w:tc>
          <w:tcPr>
            <w:tcW w:w="3425" w:type="dxa"/>
          </w:tcPr>
          <w:p w14:paraId="4D91CD8A" w14:textId="77777777" w:rsidR="00524A5D" w:rsidRPr="0044437C" w:rsidRDefault="00000000">
            <w:pPr>
              <w:pStyle w:val="TAL"/>
              <w:rPr>
                <w:rFonts w:cs="Arial"/>
                <w:szCs w:val="22"/>
              </w:rPr>
            </w:pPr>
            <w:r w:rsidRPr="0044437C">
              <w:rPr>
                <w:rFonts w:cs="Arial"/>
                <w:szCs w:val="22"/>
              </w:rPr>
              <w:t>Transport block CRC</w:t>
            </w:r>
          </w:p>
        </w:tc>
        <w:tc>
          <w:tcPr>
            <w:tcW w:w="931" w:type="dxa"/>
          </w:tcPr>
          <w:p w14:paraId="6D86F3C8" w14:textId="77777777" w:rsidR="00524A5D" w:rsidRPr="0044437C" w:rsidRDefault="00000000">
            <w:pPr>
              <w:pStyle w:val="TAC"/>
              <w:rPr>
                <w:rFonts w:cs="Arial"/>
              </w:rPr>
            </w:pPr>
            <w:r w:rsidRPr="0044437C">
              <w:rPr>
                <w:rFonts w:cs="Arial"/>
              </w:rPr>
              <w:t>Bits</w:t>
            </w:r>
          </w:p>
        </w:tc>
        <w:tc>
          <w:tcPr>
            <w:tcW w:w="5106" w:type="dxa"/>
          </w:tcPr>
          <w:p w14:paraId="6D4338E3" w14:textId="77777777" w:rsidR="00524A5D" w:rsidRPr="0044437C" w:rsidRDefault="00000000">
            <w:pPr>
              <w:pStyle w:val="TAC"/>
              <w:rPr>
                <w:rFonts w:cs="Arial"/>
              </w:rPr>
            </w:pPr>
            <w:r w:rsidRPr="0044437C">
              <w:rPr>
                <w:rFonts w:cs="Arial"/>
              </w:rPr>
              <w:t>24</w:t>
            </w:r>
          </w:p>
        </w:tc>
      </w:tr>
      <w:tr w:rsidR="00524A5D" w:rsidRPr="0044437C" w14:paraId="6E735451" w14:textId="77777777">
        <w:trPr>
          <w:jc w:val="center"/>
        </w:trPr>
        <w:tc>
          <w:tcPr>
            <w:tcW w:w="3425" w:type="dxa"/>
          </w:tcPr>
          <w:p w14:paraId="275C6498" w14:textId="77777777" w:rsidR="00524A5D" w:rsidRPr="0044437C" w:rsidRDefault="00000000">
            <w:pPr>
              <w:pStyle w:val="TAL"/>
              <w:rPr>
                <w:rFonts w:cs="Arial"/>
                <w:lang w:eastAsia="zh-CN"/>
              </w:rPr>
            </w:pPr>
            <w:r w:rsidRPr="0044437C">
              <w:rPr>
                <w:rFonts w:cs="Arial"/>
              </w:rPr>
              <w:t xml:space="preserve">Number of code blocks </w:t>
            </w:r>
            <w:r w:rsidRPr="0044437C">
              <w:rPr>
                <w:rFonts w:cs="Arial"/>
                <w:szCs w:val="22"/>
              </w:rPr>
              <w:t>per Sub-Frame</w:t>
            </w:r>
          </w:p>
        </w:tc>
        <w:tc>
          <w:tcPr>
            <w:tcW w:w="931" w:type="dxa"/>
          </w:tcPr>
          <w:p w14:paraId="1E8BEBB2" w14:textId="77777777" w:rsidR="00524A5D" w:rsidRPr="0044437C" w:rsidRDefault="00524A5D">
            <w:pPr>
              <w:pStyle w:val="TAC"/>
              <w:rPr>
                <w:rFonts w:cs="Arial"/>
              </w:rPr>
            </w:pPr>
          </w:p>
        </w:tc>
        <w:tc>
          <w:tcPr>
            <w:tcW w:w="5106" w:type="dxa"/>
          </w:tcPr>
          <w:p w14:paraId="78DDC249" w14:textId="77777777" w:rsidR="00524A5D" w:rsidRPr="0044437C" w:rsidRDefault="00000000">
            <w:pPr>
              <w:pStyle w:val="TAC"/>
              <w:rPr>
                <w:rFonts w:cs="Arial"/>
              </w:rPr>
            </w:pPr>
            <w:r w:rsidRPr="0044437C">
              <w:rPr>
                <w:rFonts w:cs="Arial"/>
              </w:rPr>
              <w:t>1</w:t>
            </w:r>
          </w:p>
        </w:tc>
      </w:tr>
      <w:tr w:rsidR="00524A5D" w:rsidRPr="0044437C" w14:paraId="7889BD4A" w14:textId="77777777">
        <w:trPr>
          <w:jc w:val="center"/>
        </w:trPr>
        <w:tc>
          <w:tcPr>
            <w:tcW w:w="3425" w:type="dxa"/>
          </w:tcPr>
          <w:p w14:paraId="5976938C" w14:textId="77777777" w:rsidR="00524A5D" w:rsidRPr="0044437C" w:rsidRDefault="00000000">
            <w:pPr>
              <w:pStyle w:val="TAL"/>
              <w:rPr>
                <w:rFonts w:cs="Arial"/>
              </w:rPr>
            </w:pPr>
            <w:r w:rsidRPr="0044437C">
              <w:rPr>
                <w:rFonts w:cs="Arial"/>
              </w:rPr>
              <w:t>Total number of bits per Sub-Frame</w:t>
            </w:r>
          </w:p>
        </w:tc>
        <w:tc>
          <w:tcPr>
            <w:tcW w:w="931" w:type="dxa"/>
          </w:tcPr>
          <w:p w14:paraId="35073FE5" w14:textId="77777777" w:rsidR="00524A5D" w:rsidRPr="0044437C" w:rsidRDefault="00000000">
            <w:pPr>
              <w:pStyle w:val="TAC"/>
              <w:rPr>
                <w:rFonts w:cs="Arial"/>
              </w:rPr>
            </w:pPr>
            <w:r w:rsidRPr="0044437C">
              <w:rPr>
                <w:rFonts w:cs="Arial"/>
              </w:rPr>
              <w:t>Bits</w:t>
            </w:r>
          </w:p>
        </w:tc>
        <w:tc>
          <w:tcPr>
            <w:tcW w:w="5106" w:type="dxa"/>
          </w:tcPr>
          <w:p w14:paraId="722B0C74" w14:textId="77777777" w:rsidR="00524A5D" w:rsidRPr="0044437C" w:rsidRDefault="00000000">
            <w:pPr>
              <w:pStyle w:val="TAC"/>
              <w:rPr>
                <w:rFonts w:cs="Arial"/>
              </w:rPr>
            </w:pPr>
            <w:r w:rsidRPr="0044437C">
              <w:rPr>
                <w:rFonts w:cs="Arial"/>
              </w:rPr>
              <w:t>2880</w:t>
            </w:r>
          </w:p>
        </w:tc>
      </w:tr>
      <w:tr w:rsidR="00524A5D" w:rsidRPr="0044437C" w14:paraId="40250F78" w14:textId="77777777">
        <w:trPr>
          <w:jc w:val="center"/>
        </w:trPr>
        <w:tc>
          <w:tcPr>
            <w:tcW w:w="3425" w:type="dxa"/>
          </w:tcPr>
          <w:p w14:paraId="572FC986" w14:textId="77777777" w:rsidR="00524A5D" w:rsidRPr="0044437C" w:rsidRDefault="00000000">
            <w:pPr>
              <w:pStyle w:val="TAL"/>
              <w:rPr>
                <w:rFonts w:cs="Arial"/>
              </w:rPr>
            </w:pPr>
            <w:r w:rsidRPr="0044437C">
              <w:rPr>
                <w:rFonts w:cs="Arial"/>
              </w:rPr>
              <w:t>Total symbols per Sub-Frame</w:t>
            </w:r>
          </w:p>
        </w:tc>
        <w:tc>
          <w:tcPr>
            <w:tcW w:w="931" w:type="dxa"/>
          </w:tcPr>
          <w:p w14:paraId="5F530D71" w14:textId="77777777" w:rsidR="00524A5D" w:rsidRPr="0044437C" w:rsidRDefault="00524A5D">
            <w:pPr>
              <w:pStyle w:val="TAC"/>
              <w:rPr>
                <w:rFonts w:cs="Arial"/>
              </w:rPr>
            </w:pPr>
          </w:p>
        </w:tc>
        <w:tc>
          <w:tcPr>
            <w:tcW w:w="5106" w:type="dxa"/>
          </w:tcPr>
          <w:p w14:paraId="10379A3F" w14:textId="77777777" w:rsidR="00524A5D" w:rsidRPr="0044437C" w:rsidRDefault="00000000">
            <w:pPr>
              <w:pStyle w:val="TAC"/>
              <w:rPr>
                <w:rFonts w:cs="Arial"/>
              </w:rPr>
            </w:pPr>
            <w:r w:rsidRPr="0044437C">
              <w:rPr>
                <w:rFonts w:cs="Arial"/>
              </w:rPr>
              <w:t>720</w:t>
            </w:r>
          </w:p>
        </w:tc>
      </w:tr>
      <w:tr w:rsidR="00524A5D" w:rsidRPr="0044437C" w14:paraId="3AED95AD" w14:textId="77777777">
        <w:trPr>
          <w:jc w:val="center"/>
        </w:trPr>
        <w:tc>
          <w:tcPr>
            <w:tcW w:w="3425" w:type="dxa"/>
          </w:tcPr>
          <w:p w14:paraId="68CF4B5A" w14:textId="77777777" w:rsidR="00524A5D" w:rsidRPr="0044437C" w:rsidRDefault="00000000">
            <w:pPr>
              <w:pStyle w:val="TAL"/>
              <w:rPr>
                <w:rFonts w:cs="Arial"/>
              </w:rPr>
            </w:pPr>
            <w:r w:rsidRPr="0044437C">
              <w:rPr>
                <w:rFonts w:cs="Arial"/>
              </w:rPr>
              <w:t>UE Category</w:t>
            </w:r>
          </w:p>
        </w:tc>
        <w:tc>
          <w:tcPr>
            <w:tcW w:w="931" w:type="dxa"/>
          </w:tcPr>
          <w:p w14:paraId="738AB6F3" w14:textId="77777777" w:rsidR="00524A5D" w:rsidRPr="0044437C" w:rsidRDefault="00524A5D">
            <w:pPr>
              <w:pStyle w:val="TAC"/>
              <w:rPr>
                <w:rFonts w:cs="Arial"/>
              </w:rPr>
            </w:pPr>
          </w:p>
        </w:tc>
        <w:tc>
          <w:tcPr>
            <w:tcW w:w="5106" w:type="dxa"/>
          </w:tcPr>
          <w:p w14:paraId="2B9980C3" w14:textId="77777777" w:rsidR="00524A5D" w:rsidRPr="0044437C" w:rsidRDefault="00000000">
            <w:pPr>
              <w:pStyle w:val="TAC"/>
              <w:rPr>
                <w:rFonts w:cs="Arial"/>
              </w:rPr>
            </w:pPr>
            <w:r w:rsidRPr="0044437C">
              <w:rPr>
                <w:rFonts w:cs="Arial"/>
              </w:rPr>
              <w:t>M1</w:t>
            </w:r>
          </w:p>
        </w:tc>
      </w:tr>
      <w:tr w:rsidR="00524A5D" w:rsidRPr="0044437C" w14:paraId="28BF911C" w14:textId="77777777">
        <w:trPr>
          <w:jc w:val="center"/>
        </w:trPr>
        <w:tc>
          <w:tcPr>
            <w:tcW w:w="9462" w:type="dxa"/>
            <w:gridSpan w:val="3"/>
          </w:tcPr>
          <w:p w14:paraId="4793E9B6" w14:textId="77777777" w:rsidR="00524A5D" w:rsidRPr="0044437C" w:rsidRDefault="00000000">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1079B91F" w14:textId="77777777" w:rsidR="00524A5D" w:rsidRPr="0044437C" w:rsidRDefault="00000000">
            <w:pPr>
              <w:pStyle w:val="TAN"/>
              <w:rPr>
                <w:rFonts w:cs="Arial"/>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44437C" w:rsidRDefault="00524A5D">
      <w:pPr>
        <w:rPr>
          <w:lang w:eastAsia="zh-TW"/>
        </w:rPr>
      </w:pPr>
    </w:p>
    <w:p w14:paraId="1342FC5A" w14:textId="77777777" w:rsidR="00524A5D" w:rsidRPr="0044437C" w:rsidRDefault="00000000">
      <w:pPr>
        <w:pStyle w:val="Heading3"/>
        <w:rPr>
          <w:snapToGrid w:val="0"/>
        </w:rPr>
      </w:pPr>
      <w:bookmarkStart w:id="2263" w:name="_Toc232582100"/>
      <w:bookmarkStart w:id="2264" w:name="_Toc14160"/>
      <w:bookmarkStart w:id="2265" w:name="_Toc32438"/>
      <w:bookmarkStart w:id="2266" w:name="_Toc2027"/>
      <w:bookmarkStart w:id="2267" w:name="_Toc531"/>
      <w:bookmarkStart w:id="2268" w:name="_Toc194571934"/>
      <w:r w:rsidRPr="0044437C">
        <w:rPr>
          <w:snapToGrid w:val="0"/>
        </w:rPr>
        <w:lastRenderedPageBreak/>
        <w:t>A.2.2.2</w:t>
      </w:r>
      <w:r w:rsidRPr="0044437C">
        <w:rPr>
          <w:snapToGrid w:val="0"/>
        </w:rPr>
        <w:tab/>
        <w:t>Partial RB allocation</w:t>
      </w:r>
      <w:bookmarkEnd w:id="2263"/>
      <w:bookmarkEnd w:id="2264"/>
      <w:bookmarkEnd w:id="2265"/>
      <w:bookmarkEnd w:id="2266"/>
      <w:bookmarkEnd w:id="2267"/>
      <w:bookmarkEnd w:id="2268"/>
    </w:p>
    <w:p w14:paraId="0BD7C16B" w14:textId="77777777" w:rsidR="00524A5D" w:rsidRPr="0044437C" w:rsidRDefault="00000000">
      <w:r w:rsidRPr="0044437C">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44437C" w:rsidRDefault="00000000">
      <w:r w:rsidRPr="0044437C">
        <w:t>The allocated RBs are contiguous and start from one end of the channel bandwidth. A single allocated RB is at one end of the channel bandwidth.</w:t>
      </w:r>
    </w:p>
    <w:p w14:paraId="5038BBC4" w14:textId="77777777" w:rsidR="00524A5D" w:rsidRPr="0044437C" w:rsidRDefault="00000000">
      <w:pPr>
        <w:pStyle w:val="Heading4"/>
      </w:pPr>
      <w:bookmarkStart w:id="2269" w:name="_Toc9904"/>
      <w:bookmarkStart w:id="2270" w:name="_Toc20258"/>
      <w:bookmarkStart w:id="2271" w:name="_Toc232582101"/>
      <w:bookmarkStart w:id="2272" w:name="_Toc7619"/>
      <w:bookmarkStart w:id="2273" w:name="_Toc1929"/>
      <w:bookmarkStart w:id="2274" w:name="_Toc194571935"/>
      <w:r w:rsidRPr="0044437C">
        <w:t>A.2.2.2.1</w:t>
      </w:r>
      <w:r w:rsidRPr="0044437C">
        <w:tab/>
        <w:t>QPSK</w:t>
      </w:r>
      <w:bookmarkEnd w:id="2269"/>
      <w:bookmarkEnd w:id="2270"/>
      <w:bookmarkEnd w:id="2271"/>
      <w:bookmarkEnd w:id="2272"/>
      <w:bookmarkEnd w:id="2273"/>
      <w:bookmarkEnd w:id="2274"/>
    </w:p>
    <w:p w14:paraId="2B8836BB" w14:textId="77777777" w:rsidR="00524A5D" w:rsidRPr="0044437C" w:rsidRDefault="00000000">
      <w:pPr>
        <w:pStyle w:val="TH"/>
        <w:rPr>
          <w:snapToGrid w:val="0"/>
        </w:rPr>
      </w:pPr>
      <w:r w:rsidRPr="0044437C">
        <w:t>Table A.2.2.2.1-1: Reference Channels for QK with partial RB allocation</w:t>
      </w:r>
      <w:r w:rsidRPr="0044437C">
        <w:rPr>
          <w:lang w:eastAsia="zh-CN"/>
        </w:rPr>
        <w:t xml:space="preserve"> for </w:t>
      </w:r>
      <w:r w:rsidRPr="0044437C">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44437C" w14:paraId="1433FFBA" w14:textId="77777777">
        <w:trPr>
          <w:jc w:val="center"/>
        </w:trPr>
        <w:tc>
          <w:tcPr>
            <w:tcW w:w="809" w:type="dxa"/>
          </w:tcPr>
          <w:p w14:paraId="23A86652" w14:textId="77777777" w:rsidR="00524A5D" w:rsidRPr="0044437C" w:rsidRDefault="00000000">
            <w:pPr>
              <w:pStyle w:val="TAH"/>
              <w:rPr>
                <w:rFonts w:cs="Arial"/>
                <w:sz w:val="16"/>
                <w:szCs w:val="16"/>
                <w:lang w:eastAsia="zh-CN"/>
              </w:rPr>
            </w:pPr>
            <w:r w:rsidRPr="0044437C">
              <w:rPr>
                <w:rFonts w:cs="Arial"/>
                <w:sz w:val="16"/>
                <w:szCs w:val="16"/>
                <w:lang w:eastAsia="zh-CN"/>
              </w:rPr>
              <w:t>Parameter</w:t>
            </w:r>
          </w:p>
        </w:tc>
        <w:tc>
          <w:tcPr>
            <w:tcW w:w="810" w:type="dxa"/>
          </w:tcPr>
          <w:p w14:paraId="0E6A2F15" w14:textId="77777777" w:rsidR="00524A5D" w:rsidRPr="0044437C" w:rsidRDefault="00000000">
            <w:pPr>
              <w:pStyle w:val="TAH"/>
              <w:rPr>
                <w:rFonts w:cs="Arial"/>
                <w:sz w:val="16"/>
                <w:szCs w:val="16"/>
                <w:lang w:eastAsia="zh-CN"/>
              </w:rPr>
            </w:pPr>
            <w:r w:rsidRPr="0044437C">
              <w:rPr>
                <w:rFonts w:cs="Arial"/>
                <w:sz w:val="16"/>
                <w:szCs w:val="16"/>
                <w:lang w:eastAsia="zh-CN"/>
              </w:rPr>
              <w:t>Ch BW</w:t>
            </w:r>
          </w:p>
        </w:tc>
        <w:tc>
          <w:tcPr>
            <w:tcW w:w="810" w:type="dxa"/>
          </w:tcPr>
          <w:p w14:paraId="1A9D038F" w14:textId="77777777" w:rsidR="00524A5D" w:rsidRPr="0044437C" w:rsidRDefault="00000000">
            <w:pPr>
              <w:pStyle w:val="TAH"/>
              <w:rPr>
                <w:rFonts w:cs="Arial"/>
                <w:sz w:val="16"/>
                <w:szCs w:val="16"/>
                <w:lang w:eastAsia="zh-CN"/>
              </w:rPr>
            </w:pPr>
            <w:r w:rsidRPr="0044437C">
              <w:rPr>
                <w:rFonts w:cs="Arial"/>
                <w:sz w:val="16"/>
                <w:szCs w:val="16"/>
                <w:lang w:eastAsia="zh-CN"/>
              </w:rPr>
              <w:t>Allocated RBs</w:t>
            </w:r>
          </w:p>
        </w:tc>
        <w:tc>
          <w:tcPr>
            <w:tcW w:w="932" w:type="dxa"/>
          </w:tcPr>
          <w:p w14:paraId="149E5101" w14:textId="77777777" w:rsidR="00524A5D" w:rsidRPr="0044437C" w:rsidRDefault="00000000">
            <w:pPr>
              <w:pStyle w:val="TAH"/>
              <w:rPr>
                <w:rFonts w:cs="Arial"/>
                <w:sz w:val="16"/>
                <w:szCs w:val="16"/>
                <w:lang w:eastAsia="zh-CN"/>
              </w:rPr>
            </w:pPr>
            <w:r w:rsidRPr="0044437C">
              <w:rPr>
                <w:rFonts w:cs="Arial"/>
                <w:sz w:val="16"/>
                <w:szCs w:val="16"/>
                <w:lang w:eastAsia="zh-CN"/>
              </w:rPr>
              <w:t>DFT-OFDM Symbols per Sub-Frame</w:t>
            </w:r>
          </w:p>
        </w:tc>
        <w:tc>
          <w:tcPr>
            <w:tcW w:w="810" w:type="dxa"/>
          </w:tcPr>
          <w:p w14:paraId="189654DA" w14:textId="77777777" w:rsidR="00524A5D" w:rsidRPr="0044437C" w:rsidRDefault="00000000">
            <w:pPr>
              <w:pStyle w:val="TAH"/>
              <w:rPr>
                <w:rFonts w:cs="Arial"/>
                <w:sz w:val="16"/>
                <w:szCs w:val="16"/>
                <w:lang w:eastAsia="zh-CN"/>
              </w:rPr>
            </w:pPr>
            <w:r w:rsidRPr="0044437C">
              <w:rPr>
                <w:rFonts w:cs="Arial"/>
                <w:sz w:val="16"/>
                <w:szCs w:val="16"/>
                <w:lang w:eastAsia="zh-CN"/>
              </w:rPr>
              <w:t>Mod’n</w:t>
            </w:r>
          </w:p>
        </w:tc>
        <w:tc>
          <w:tcPr>
            <w:tcW w:w="810" w:type="dxa"/>
          </w:tcPr>
          <w:p w14:paraId="5A41FF98" w14:textId="77777777" w:rsidR="00524A5D" w:rsidRPr="0044437C" w:rsidRDefault="00000000">
            <w:pPr>
              <w:pStyle w:val="TAH"/>
              <w:rPr>
                <w:rFonts w:cs="Arial"/>
                <w:sz w:val="16"/>
                <w:szCs w:val="16"/>
                <w:lang w:eastAsia="zh-CN"/>
              </w:rPr>
            </w:pPr>
            <w:r w:rsidRPr="0044437C">
              <w:rPr>
                <w:rFonts w:cs="Arial"/>
                <w:sz w:val="16"/>
                <w:szCs w:val="16"/>
                <w:lang w:eastAsia="zh-CN"/>
              </w:rPr>
              <w:t>Target Coding rate</w:t>
            </w:r>
          </w:p>
        </w:tc>
        <w:tc>
          <w:tcPr>
            <w:tcW w:w="951" w:type="dxa"/>
          </w:tcPr>
          <w:p w14:paraId="30F7403D" w14:textId="77777777" w:rsidR="00524A5D" w:rsidRPr="0044437C" w:rsidRDefault="00000000">
            <w:pPr>
              <w:pStyle w:val="TAH"/>
              <w:rPr>
                <w:rFonts w:cs="Arial"/>
                <w:sz w:val="16"/>
                <w:szCs w:val="16"/>
                <w:lang w:eastAsia="zh-CN"/>
              </w:rPr>
            </w:pPr>
            <w:r w:rsidRPr="0044437C">
              <w:rPr>
                <w:rFonts w:cs="Arial"/>
                <w:sz w:val="16"/>
                <w:szCs w:val="16"/>
                <w:lang w:eastAsia="zh-CN"/>
              </w:rPr>
              <w:t>Payload size</w:t>
            </w:r>
          </w:p>
        </w:tc>
        <w:tc>
          <w:tcPr>
            <w:tcW w:w="810" w:type="dxa"/>
          </w:tcPr>
          <w:p w14:paraId="18682BB8" w14:textId="77777777" w:rsidR="00524A5D" w:rsidRPr="0044437C" w:rsidRDefault="00000000">
            <w:pPr>
              <w:pStyle w:val="TAH"/>
              <w:rPr>
                <w:rFonts w:cs="Arial"/>
                <w:sz w:val="16"/>
                <w:szCs w:val="16"/>
                <w:lang w:eastAsia="zh-CN"/>
              </w:rPr>
            </w:pPr>
            <w:r w:rsidRPr="0044437C">
              <w:rPr>
                <w:rFonts w:cs="Arial"/>
                <w:sz w:val="16"/>
                <w:szCs w:val="16"/>
                <w:lang w:eastAsia="zh-CN"/>
              </w:rPr>
              <w:t>Trans-port block CRC</w:t>
            </w:r>
          </w:p>
        </w:tc>
        <w:tc>
          <w:tcPr>
            <w:tcW w:w="932" w:type="dxa"/>
          </w:tcPr>
          <w:p w14:paraId="6F61F73A" w14:textId="77777777" w:rsidR="00524A5D" w:rsidRPr="0044437C" w:rsidRDefault="00000000">
            <w:pPr>
              <w:pStyle w:val="TAH"/>
              <w:rPr>
                <w:rFonts w:cs="Arial"/>
                <w:sz w:val="16"/>
                <w:szCs w:val="16"/>
                <w:lang w:eastAsia="zh-CN"/>
              </w:rPr>
            </w:pPr>
            <w:r w:rsidRPr="0044437C">
              <w:rPr>
                <w:rFonts w:cs="Arial"/>
                <w:sz w:val="16"/>
                <w:szCs w:val="16"/>
                <w:lang w:eastAsia="zh-CN"/>
              </w:rPr>
              <w:t>Number of code blocks per Sub-Frame (Note 1)</w:t>
            </w:r>
          </w:p>
        </w:tc>
        <w:tc>
          <w:tcPr>
            <w:tcW w:w="810" w:type="dxa"/>
          </w:tcPr>
          <w:p w14:paraId="1C564D8E" w14:textId="77777777" w:rsidR="00524A5D" w:rsidRPr="0044437C" w:rsidRDefault="00000000">
            <w:pPr>
              <w:pStyle w:val="TAH"/>
              <w:rPr>
                <w:rFonts w:cs="Arial"/>
                <w:sz w:val="16"/>
                <w:szCs w:val="16"/>
                <w:lang w:eastAsia="zh-CN"/>
              </w:rPr>
            </w:pPr>
            <w:r w:rsidRPr="0044437C">
              <w:rPr>
                <w:rFonts w:cs="Arial"/>
                <w:sz w:val="16"/>
                <w:szCs w:val="16"/>
                <w:lang w:eastAsia="zh-CN"/>
              </w:rPr>
              <w:t>Total number of bits per Sub-Frame</w:t>
            </w:r>
          </w:p>
        </w:tc>
        <w:tc>
          <w:tcPr>
            <w:tcW w:w="891" w:type="dxa"/>
          </w:tcPr>
          <w:p w14:paraId="35EA0033" w14:textId="77777777" w:rsidR="00524A5D" w:rsidRPr="0044437C" w:rsidRDefault="00000000">
            <w:pPr>
              <w:pStyle w:val="TAH"/>
              <w:rPr>
                <w:rFonts w:cs="Arial"/>
                <w:sz w:val="16"/>
                <w:szCs w:val="16"/>
                <w:lang w:eastAsia="zh-CN"/>
              </w:rPr>
            </w:pPr>
            <w:r w:rsidRPr="0044437C">
              <w:rPr>
                <w:rFonts w:cs="Arial"/>
                <w:sz w:val="16"/>
                <w:szCs w:val="16"/>
                <w:lang w:eastAsia="zh-CN"/>
              </w:rPr>
              <w:t>Total symbols per Sub-Frame</w:t>
            </w:r>
          </w:p>
        </w:tc>
        <w:tc>
          <w:tcPr>
            <w:tcW w:w="932" w:type="dxa"/>
          </w:tcPr>
          <w:p w14:paraId="6D168688" w14:textId="77777777" w:rsidR="00524A5D" w:rsidRPr="0044437C" w:rsidRDefault="00000000">
            <w:pPr>
              <w:pStyle w:val="TAH"/>
              <w:rPr>
                <w:rFonts w:cs="Arial"/>
                <w:sz w:val="16"/>
                <w:szCs w:val="16"/>
                <w:lang w:eastAsia="zh-CN"/>
              </w:rPr>
            </w:pPr>
            <w:r w:rsidRPr="0044437C">
              <w:rPr>
                <w:rFonts w:cs="Arial"/>
                <w:sz w:val="16"/>
                <w:szCs w:val="16"/>
                <w:lang w:eastAsia="zh-CN"/>
              </w:rPr>
              <w:t>UE Category</w:t>
            </w:r>
          </w:p>
        </w:tc>
      </w:tr>
      <w:tr w:rsidR="00524A5D" w:rsidRPr="0044437C" w14:paraId="4B2A29A5" w14:textId="77777777">
        <w:trPr>
          <w:jc w:val="center"/>
        </w:trPr>
        <w:tc>
          <w:tcPr>
            <w:tcW w:w="809" w:type="dxa"/>
          </w:tcPr>
          <w:p w14:paraId="29E640D6" w14:textId="77777777" w:rsidR="00524A5D" w:rsidRPr="0044437C" w:rsidRDefault="00000000">
            <w:pPr>
              <w:pStyle w:val="TAH"/>
              <w:rPr>
                <w:rFonts w:cs="Arial"/>
                <w:sz w:val="16"/>
                <w:szCs w:val="16"/>
                <w:lang w:eastAsia="zh-CN"/>
              </w:rPr>
            </w:pPr>
            <w:r w:rsidRPr="0044437C">
              <w:rPr>
                <w:rFonts w:cs="Arial"/>
                <w:sz w:val="16"/>
                <w:szCs w:val="16"/>
                <w:lang w:eastAsia="zh-CN"/>
              </w:rPr>
              <w:t>Unit</w:t>
            </w:r>
          </w:p>
        </w:tc>
        <w:tc>
          <w:tcPr>
            <w:tcW w:w="810" w:type="dxa"/>
          </w:tcPr>
          <w:p w14:paraId="0152296A" w14:textId="77777777" w:rsidR="00524A5D" w:rsidRPr="0044437C" w:rsidRDefault="00000000">
            <w:pPr>
              <w:pStyle w:val="TAH"/>
              <w:rPr>
                <w:rFonts w:cs="Arial"/>
                <w:sz w:val="16"/>
                <w:szCs w:val="16"/>
                <w:lang w:eastAsia="zh-CN"/>
              </w:rPr>
            </w:pPr>
            <w:r w:rsidRPr="0044437C">
              <w:rPr>
                <w:rFonts w:cs="Arial"/>
                <w:sz w:val="16"/>
                <w:szCs w:val="16"/>
                <w:lang w:eastAsia="zh-CN"/>
              </w:rPr>
              <w:t>MHz</w:t>
            </w:r>
          </w:p>
        </w:tc>
        <w:tc>
          <w:tcPr>
            <w:tcW w:w="810" w:type="dxa"/>
          </w:tcPr>
          <w:p w14:paraId="480B688D" w14:textId="77777777" w:rsidR="00524A5D" w:rsidRPr="0044437C" w:rsidRDefault="00524A5D">
            <w:pPr>
              <w:pStyle w:val="TAH"/>
              <w:rPr>
                <w:rFonts w:cs="Arial"/>
                <w:sz w:val="16"/>
                <w:szCs w:val="16"/>
                <w:lang w:eastAsia="zh-CN"/>
              </w:rPr>
            </w:pPr>
          </w:p>
        </w:tc>
        <w:tc>
          <w:tcPr>
            <w:tcW w:w="932" w:type="dxa"/>
          </w:tcPr>
          <w:p w14:paraId="78B6C708" w14:textId="77777777" w:rsidR="00524A5D" w:rsidRPr="0044437C" w:rsidRDefault="00524A5D">
            <w:pPr>
              <w:pStyle w:val="TAH"/>
              <w:rPr>
                <w:rFonts w:cs="Arial"/>
                <w:sz w:val="16"/>
                <w:szCs w:val="16"/>
                <w:lang w:eastAsia="zh-CN"/>
              </w:rPr>
            </w:pPr>
          </w:p>
        </w:tc>
        <w:tc>
          <w:tcPr>
            <w:tcW w:w="810" w:type="dxa"/>
          </w:tcPr>
          <w:p w14:paraId="16FE7319" w14:textId="77777777" w:rsidR="00524A5D" w:rsidRPr="0044437C" w:rsidRDefault="00524A5D">
            <w:pPr>
              <w:pStyle w:val="TAH"/>
              <w:rPr>
                <w:rFonts w:cs="Arial"/>
                <w:sz w:val="16"/>
                <w:szCs w:val="16"/>
                <w:lang w:eastAsia="zh-CN"/>
              </w:rPr>
            </w:pPr>
          </w:p>
        </w:tc>
        <w:tc>
          <w:tcPr>
            <w:tcW w:w="810" w:type="dxa"/>
          </w:tcPr>
          <w:p w14:paraId="3A923CDB" w14:textId="77777777" w:rsidR="00524A5D" w:rsidRPr="0044437C" w:rsidRDefault="00524A5D">
            <w:pPr>
              <w:pStyle w:val="TAH"/>
              <w:rPr>
                <w:rFonts w:cs="Arial"/>
                <w:sz w:val="16"/>
                <w:szCs w:val="16"/>
                <w:lang w:eastAsia="zh-CN"/>
              </w:rPr>
            </w:pPr>
          </w:p>
        </w:tc>
        <w:tc>
          <w:tcPr>
            <w:tcW w:w="951" w:type="dxa"/>
          </w:tcPr>
          <w:p w14:paraId="17356EEF"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810" w:type="dxa"/>
          </w:tcPr>
          <w:p w14:paraId="77ED8456"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932" w:type="dxa"/>
          </w:tcPr>
          <w:p w14:paraId="6DFADC50" w14:textId="77777777" w:rsidR="00524A5D" w:rsidRPr="0044437C" w:rsidRDefault="00524A5D">
            <w:pPr>
              <w:pStyle w:val="TAH"/>
              <w:rPr>
                <w:rFonts w:cs="Arial"/>
                <w:sz w:val="16"/>
                <w:szCs w:val="16"/>
                <w:lang w:eastAsia="zh-CN"/>
              </w:rPr>
            </w:pPr>
          </w:p>
        </w:tc>
        <w:tc>
          <w:tcPr>
            <w:tcW w:w="810" w:type="dxa"/>
          </w:tcPr>
          <w:p w14:paraId="4BE2D9AE"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891" w:type="dxa"/>
          </w:tcPr>
          <w:p w14:paraId="58C5C259" w14:textId="77777777" w:rsidR="00524A5D" w:rsidRPr="0044437C" w:rsidRDefault="00524A5D">
            <w:pPr>
              <w:pStyle w:val="TAH"/>
              <w:rPr>
                <w:rFonts w:cs="Arial"/>
                <w:sz w:val="16"/>
                <w:szCs w:val="16"/>
                <w:lang w:eastAsia="zh-CN"/>
              </w:rPr>
            </w:pPr>
          </w:p>
        </w:tc>
        <w:tc>
          <w:tcPr>
            <w:tcW w:w="932" w:type="dxa"/>
          </w:tcPr>
          <w:p w14:paraId="35BDBDE1" w14:textId="77777777" w:rsidR="00524A5D" w:rsidRPr="0044437C" w:rsidRDefault="00524A5D">
            <w:pPr>
              <w:pStyle w:val="TAH"/>
              <w:rPr>
                <w:rFonts w:cs="Arial"/>
                <w:sz w:val="16"/>
                <w:szCs w:val="16"/>
                <w:lang w:eastAsia="zh-CN"/>
              </w:rPr>
            </w:pPr>
          </w:p>
        </w:tc>
      </w:tr>
      <w:tr w:rsidR="00524A5D" w:rsidRPr="0044437C"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44437C" w:rsidRDefault="00000000">
            <w:pPr>
              <w:pStyle w:val="TAC"/>
              <w:rPr>
                <w:rFonts w:cs="Arial"/>
                <w:sz w:val="16"/>
                <w:szCs w:val="16"/>
              </w:rPr>
            </w:pPr>
            <w:r w:rsidRPr="0044437C">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44437C" w:rsidRDefault="00000000">
            <w:pPr>
              <w:pStyle w:val="TAC"/>
              <w:rPr>
                <w:rFonts w:cs="Arial"/>
                <w:sz w:val="16"/>
                <w:szCs w:val="16"/>
              </w:rPr>
            </w:pPr>
            <w:r w:rsidRPr="0044437C">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44437C" w:rsidRDefault="00000000">
            <w:pPr>
              <w:pStyle w:val="TAC"/>
              <w:rPr>
                <w:rFonts w:cs="Arial"/>
                <w:sz w:val="16"/>
                <w:szCs w:val="16"/>
              </w:rPr>
            </w:pPr>
            <w:r w:rsidRPr="0044437C">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44437C" w:rsidRDefault="00000000">
            <w:pPr>
              <w:pStyle w:val="TAC"/>
              <w:rPr>
                <w:rFonts w:cs="Arial"/>
                <w:sz w:val="16"/>
                <w:szCs w:val="16"/>
              </w:rPr>
            </w:pPr>
            <w:r w:rsidRPr="0044437C">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9EDE698" w14:textId="77777777">
        <w:trPr>
          <w:jc w:val="center"/>
        </w:trPr>
        <w:tc>
          <w:tcPr>
            <w:tcW w:w="809" w:type="dxa"/>
            <w:tcBorders>
              <w:left w:val="single" w:sz="4" w:space="0" w:color="auto"/>
              <w:right w:val="single" w:sz="4" w:space="0" w:color="auto"/>
            </w:tcBorders>
          </w:tcPr>
          <w:p w14:paraId="1A2929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44437C" w:rsidRDefault="00000000">
            <w:pPr>
              <w:pStyle w:val="TAC"/>
              <w:rPr>
                <w:rFonts w:cs="Arial"/>
                <w:sz w:val="16"/>
                <w:szCs w:val="16"/>
              </w:rPr>
            </w:pPr>
            <w:r w:rsidRPr="0044437C">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44437C" w:rsidRDefault="00000000">
            <w:pPr>
              <w:pStyle w:val="TAC"/>
              <w:rPr>
                <w:rFonts w:cs="Arial"/>
                <w:sz w:val="16"/>
                <w:szCs w:val="16"/>
              </w:rPr>
            </w:pPr>
            <w:r w:rsidRPr="0044437C">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44437C" w:rsidRDefault="00000000">
            <w:pPr>
              <w:pStyle w:val="TAC"/>
              <w:rPr>
                <w:rFonts w:cs="Arial"/>
                <w:sz w:val="16"/>
                <w:szCs w:val="16"/>
              </w:rPr>
            </w:pPr>
            <w:r w:rsidRPr="0044437C">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44437C" w:rsidRDefault="00000000">
            <w:pPr>
              <w:pStyle w:val="TAC"/>
              <w:rPr>
                <w:rFonts w:cs="Arial"/>
                <w:sz w:val="16"/>
                <w:szCs w:val="16"/>
              </w:rPr>
            </w:pPr>
            <w:r w:rsidRPr="0044437C">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3F1E93DA" w14:textId="77777777">
        <w:trPr>
          <w:jc w:val="center"/>
        </w:trPr>
        <w:tc>
          <w:tcPr>
            <w:tcW w:w="809" w:type="dxa"/>
            <w:tcBorders>
              <w:left w:val="single" w:sz="4" w:space="0" w:color="auto"/>
              <w:right w:val="single" w:sz="4" w:space="0" w:color="auto"/>
            </w:tcBorders>
          </w:tcPr>
          <w:p w14:paraId="26B42133"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44437C" w:rsidRDefault="00000000">
            <w:pPr>
              <w:pStyle w:val="TAC"/>
              <w:rPr>
                <w:rFonts w:cs="Arial"/>
                <w:sz w:val="16"/>
                <w:szCs w:val="16"/>
              </w:rPr>
            </w:pPr>
            <w:r w:rsidRPr="0044437C">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44437C" w:rsidRDefault="00000000">
            <w:pPr>
              <w:pStyle w:val="TAC"/>
              <w:rPr>
                <w:rFonts w:cs="Arial"/>
                <w:sz w:val="16"/>
                <w:szCs w:val="16"/>
              </w:rPr>
            </w:pPr>
            <w:r w:rsidRPr="0044437C">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44437C" w:rsidRDefault="00000000">
            <w:pPr>
              <w:pStyle w:val="TAC"/>
              <w:rPr>
                <w:rFonts w:cs="Arial"/>
                <w:sz w:val="16"/>
                <w:szCs w:val="16"/>
              </w:rPr>
            </w:pPr>
            <w:r w:rsidRPr="0044437C">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44437C" w:rsidRDefault="00000000">
            <w:pPr>
              <w:pStyle w:val="TAC"/>
              <w:rPr>
                <w:rFonts w:cs="Arial"/>
                <w:sz w:val="16"/>
                <w:szCs w:val="16"/>
              </w:rPr>
            </w:pPr>
            <w:r w:rsidRPr="0044437C">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1F16316F" w14:textId="77777777">
        <w:trPr>
          <w:jc w:val="center"/>
        </w:trPr>
        <w:tc>
          <w:tcPr>
            <w:tcW w:w="809" w:type="dxa"/>
            <w:tcBorders>
              <w:left w:val="single" w:sz="4" w:space="0" w:color="auto"/>
              <w:right w:val="single" w:sz="4" w:space="0" w:color="auto"/>
            </w:tcBorders>
          </w:tcPr>
          <w:p w14:paraId="131AF2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44437C" w:rsidRDefault="00000000">
            <w:pPr>
              <w:pStyle w:val="TAC"/>
              <w:rPr>
                <w:rFonts w:cs="Arial"/>
                <w:sz w:val="16"/>
                <w:szCs w:val="16"/>
              </w:rPr>
            </w:pPr>
            <w:r w:rsidRPr="0044437C">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44437C" w:rsidRDefault="00000000">
            <w:pPr>
              <w:pStyle w:val="TAC"/>
              <w:rPr>
                <w:rFonts w:cs="Arial"/>
                <w:sz w:val="16"/>
                <w:szCs w:val="16"/>
              </w:rPr>
            </w:pPr>
            <w:r w:rsidRPr="0044437C">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44437C" w:rsidRDefault="00000000">
            <w:pPr>
              <w:pStyle w:val="TAC"/>
              <w:rPr>
                <w:rFonts w:cs="Arial"/>
                <w:sz w:val="16"/>
                <w:szCs w:val="16"/>
              </w:rPr>
            </w:pPr>
            <w:r w:rsidRPr="0044437C">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44437C" w:rsidRDefault="00000000">
            <w:pPr>
              <w:pStyle w:val="TAC"/>
              <w:rPr>
                <w:rFonts w:cs="Arial"/>
                <w:sz w:val="16"/>
                <w:szCs w:val="16"/>
              </w:rPr>
            </w:pPr>
            <w:r w:rsidRPr="0044437C">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4DF84039" w14:textId="77777777">
        <w:trPr>
          <w:jc w:val="center"/>
        </w:trPr>
        <w:tc>
          <w:tcPr>
            <w:tcW w:w="809" w:type="dxa"/>
            <w:tcBorders>
              <w:left w:val="single" w:sz="4" w:space="0" w:color="auto"/>
              <w:right w:val="single" w:sz="4" w:space="0" w:color="auto"/>
            </w:tcBorders>
          </w:tcPr>
          <w:p w14:paraId="31733695"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44437C" w:rsidRDefault="00000000">
            <w:pPr>
              <w:pStyle w:val="TAC"/>
              <w:rPr>
                <w:rFonts w:cs="Arial"/>
                <w:sz w:val="16"/>
                <w:szCs w:val="16"/>
              </w:rPr>
            </w:pPr>
            <w:r w:rsidRPr="0044437C">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44437C" w:rsidRDefault="00000000">
            <w:pPr>
              <w:pStyle w:val="TAC"/>
              <w:rPr>
                <w:rFonts w:cs="Arial"/>
                <w:sz w:val="16"/>
                <w:szCs w:val="16"/>
              </w:rPr>
            </w:pPr>
            <w:r w:rsidRPr="0044437C">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44437C" w:rsidRDefault="00000000">
            <w:pPr>
              <w:pStyle w:val="TAC"/>
              <w:rPr>
                <w:rFonts w:cs="Arial"/>
                <w:sz w:val="16"/>
                <w:szCs w:val="16"/>
              </w:rPr>
            </w:pPr>
            <w:r w:rsidRPr="0044437C">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44437C" w:rsidRDefault="00000000">
            <w:pPr>
              <w:pStyle w:val="TAC"/>
              <w:rPr>
                <w:rFonts w:cs="Arial"/>
                <w:sz w:val="16"/>
                <w:szCs w:val="16"/>
              </w:rPr>
            </w:pPr>
            <w:r w:rsidRPr="0044437C">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44437C" w:rsidRDefault="00000000">
            <w:pPr>
              <w:pStyle w:val="TAC"/>
              <w:rPr>
                <w:rFonts w:cs="Arial"/>
                <w:sz w:val="16"/>
                <w:szCs w:val="16"/>
              </w:rPr>
            </w:pPr>
            <w:r w:rsidRPr="0044437C">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44437C" w:rsidRDefault="00000000">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59FEF04F" w14:textId="2F4754EF" w:rsidR="00524A5D" w:rsidRPr="0044437C" w:rsidRDefault="00000000">
            <w:pPr>
              <w:pStyle w:val="TAN"/>
              <w:rPr>
                <w:rFonts w:cs="Arial"/>
                <w:sz w:val="14"/>
                <w:szCs w:val="14"/>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44437C" w:rsidRDefault="00524A5D"/>
    <w:p w14:paraId="62AFAC01" w14:textId="77777777" w:rsidR="00524A5D" w:rsidRPr="0044437C" w:rsidRDefault="00000000">
      <w:pPr>
        <w:pStyle w:val="Heading4"/>
      </w:pPr>
      <w:bookmarkStart w:id="2275" w:name="_Toc10947"/>
      <w:bookmarkStart w:id="2276" w:name="_Toc31784"/>
      <w:bookmarkStart w:id="2277" w:name="_Toc831"/>
      <w:bookmarkStart w:id="2278" w:name="_Toc5546"/>
      <w:bookmarkStart w:id="2279" w:name="_Toc232582102"/>
      <w:bookmarkStart w:id="2280" w:name="_Toc194571936"/>
      <w:r w:rsidRPr="0044437C">
        <w:t>A.2.2.2.2</w:t>
      </w:r>
      <w:r w:rsidRPr="0044437C">
        <w:tab/>
        <w:t>16-QAM</w:t>
      </w:r>
      <w:bookmarkEnd w:id="2275"/>
      <w:bookmarkEnd w:id="2276"/>
      <w:bookmarkEnd w:id="2277"/>
      <w:bookmarkEnd w:id="2278"/>
      <w:bookmarkEnd w:id="2279"/>
      <w:bookmarkEnd w:id="2280"/>
    </w:p>
    <w:p w14:paraId="08668ABE" w14:textId="77777777" w:rsidR="00524A5D" w:rsidRPr="0044437C" w:rsidRDefault="00000000">
      <w:pPr>
        <w:pStyle w:val="TH"/>
        <w:rPr>
          <w:snapToGrid w:val="0"/>
        </w:rPr>
      </w:pPr>
      <w:r w:rsidRPr="0044437C">
        <w:t>Table A.2.2.2.2-1: Reference Channels for 16-QAM with partial RB allocation</w:t>
      </w:r>
      <w:r w:rsidRPr="0044437C">
        <w:rPr>
          <w:lang w:eastAsia="zh-CN"/>
        </w:rPr>
        <w:t xml:space="preserve"> for </w:t>
      </w:r>
      <w:r w:rsidRPr="0044437C">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44437C" w14:paraId="2C2AFC22" w14:textId="77777777">
        <w:trPr>
          <w:jc w:val="center"/>
        </w:trPr>
        <w:tc>
          <w:tcPr>
            <w:tcW w:w="809" w:type="dxa"/>
          </w:tcPr>
          <w:p w14:paraId="60E54F79" w14:textId="77777777" w:rsidR="00524A5D" w:rsidRPr="0044437C" w:rsidRDefault="00000000">
            <w:pPr>
              <w:pStyle w:val="TAH"/>
              <w:rPr>
                <w:lang w:eastAsia="zh-CN"/>
              </w:rPr>
            </w:pPr>
            <w:r w:rsidRPr="0044437C">
              <w:rPr>
                <w:lang w:eastAsia="zh-CN"/>
              </w:rPr>
              <w:t>Parameter</w:t>
            </w:r>
          </w:p>
        </w:tc>
        <w:tc>
          <w:tcPr>
            <w:tcW w:w="810" w:type="dxa"/>
          </w:tcPr>
          <w:p w14:paraId="5826B47D" w14:textId="77777777" w:rsidR="00524A5D" w:rsidRPr="0044437C" w:rsidRDefault="00000000">
            <w:pPr>
              <w:pStyle w:val="TAH"/>
              <w:rPr>
                <w:lang w:eastAsia="zh-CN"/>
              </w:rPr>
            </w:pPr>
            <w:r w:rsidRPr="0044437C">
              <w:rPr>
                <w:lang w:eastAsia="zh-CN"/>
              </w:rPr>
              <w:t>Ch BW</w:t>
            </w:r>
          </w:p>
        </w:tc>
        <w:tc>
          <w:tcPr>
            <w:tcW w:w="810" w:type="dxa"/>
          </w:tcPr>
          <w:p w14:paraId="5FE70FF3" w14:textId="77777777" w:rsidR="00524A5D" w:rsidRPr="0044437C" w:rsidRDefault="00000000">
            <w:pPr>
              <w:pStyle w:val="TAH"/>
              <w:rPr>
                <w:lang w:eastAsia="zh-CN"/>
              </w:rPr>
            </w:pPr>
            <w:r w:rsidRPr="0044437C">
              <w:rPr>
                <w:lang w:eastAsia="zh-CN"/>
              </w:rPr>
              <w:t>Allocated RBs</w:t>
            </w:r>
          </w:p>
        </w:tc>
        <w:tc>
          <w:tcPr>
            <w:tcW w:w="810" w:type="dxa"/>
          </w:tcPr>
          <w:p w14:paraId="3E5BD6BD" w14:textId="77777777" w:rsidR="00524A5D" w:rsidRPr="0044437C" w:rsidRDefault="00000000">
            <w:pPr>
              <w:pStyle w:val="TAH"/>
              <w:rPr>
                <w:lang w:eastAsia="zh-CN"/>
              </w:rPr>
            </w:pPr>
            <w:r w:rsidRPr="0044437C">
              <w:rPr>
                <w:lang w:eastAsia="zh-CN"/>
              </w:rPr>
              <w:t>DFT-OFDM Symbols per Sub-Frame</w:t>
            </w:r>
          </w:p>
        </w:tc>
        <w:tc>
          <w:tcPr>
            <w:tcW w:w="810" w:type="dxa"/>
          </w:tcPr>
          <w:p w14:paraId="6449D4FE" w14:textId="77777777" w:rsidR="00524A5D" w:rsidRPr="0044437C" w:rsidRDefault="00000000">
            <w:pPr>
              <w:pStyle w:val="TAH"/>
              <w:rPr>
                <w:lang w:eastAsia="zh-CN"/>
              </w:rPr>
            </w:pPr>
            <w:r w:rsidRPr="0044437C">
              <w:rPr>
                <w:lang w:eastAsia="zh-CN"/>
              </w:rPr>
              <w:t>Mod’n</w:t>
            </w:r>
          </w:p>
        </w:tc>
        <w:tc>
          <w:tcPr>
            <w:tcW w:w="810" w:type="dxa"/>
          </w:tcPr>
          <w:p w14:paraId="7F7D0749" w14:textId="77777777" w:rsidR="00524A5D" w:rsidRPr="0044437C" w:rsidRDefault="00000000">
            <w:pPr>
              <w:pStyle w:val="TAH"/>
              <w:rPr>
                <w:lang w:eastAsia="zh-CN"/>
              </w:rPr>
            </w:pPr>
            <w:r w:rsidRPr="0044437C">
              <w:rPr>
                <w:lang w:eastAsia="zh-CN"/>
              </w:rPr>
              <w:t>Target Coding rate</w:t>
            </w:r>
          </w:p>
        </w:tc>
        <w:tc>
          <w:tcPr>
            <w:tcW w:w="850" w:type="dxa"/>
          </w:tcPr>
          <w:p w14:paraId="7A8D74C0" w14:textId="77777777" w:rsidR="00524A5D" w:rsidRPr="0044437C" w:rsidRDefault="00000000">
            <w:pPr>
              <w:pStyle w:val="TAH"/>
              <w:rPr>
                <w:lang w:eastAsia="zh-CN"/>
              </w:rPr>
            </w:pPr>
            <w:r w:rsidRPr="0044437C">
              <w:rPr>
                <w:lang w:eastAsia="zh-CN"/>
              </w:rPr>
              <w:t>Payload size</w:t>
            </w:r>
          </w:p>
        </w:tc>
        <w:tc>
          <w:tcPr>
            <w:tcW w:w="810" w:type="dxa"/>
          </w:tcPr>
          <w:p w14:paraId="1FC4E60F" w14:textId="77777777" w:rsidR="00524A5D" w:rsidRPr="0044437C" w:rsidRDefault="00000000">
            <w:pPr>
              <w:pStyle w:val="TAH"/>
              <w:rPr>
                <w:lang w:eastAsia="zh-CN"/>
              </w:rPr>
            </w:pPr>
            <w:r w:rsidRPr="0044437C">
              <w:rPr>
                <w:lang w:eastAsia="zh-CN"/>
              </w:rPr>
              <w:t>Transport block CRC</w:t>
            </w:r>
          </w:p>
        </w:tc>
        <w:tc>
          <w:tcPr>
            <w:tcW w:w="810" w:type="dxa"/>
          </w:tcPr>
          <w:p w14:paraId="5FBA8E1C" w14:textId="77777777" w:rsidR="00524A5D" w:rsidRPr="0044437C" w:rsidRDefault="00000000">
            <w:pPr>
              <w:pStyle w:val="TAH"/>
              <w:rPr>
                <w:lang w:eastAsia="zh-CN"/>
              </w:rPr>
            </w:pPr>
            <w:r w:rsidRPr="0044437C">
              <w:rPr>
                <w:lang w:eastAsia="zh-CN"/>
              </w:rPr>
              <w:t>Number of code blocks per Sub-Frame (Note 1)</w:t>
            </w:r>
          </w:p>
        </w:tc>
        <w:tc>
          <w:tcPr>
            <w:tcW w:w="810" w:type="dxa"/>
          </w:tcPr>
          <w:p w14:paraId="12EABF03" w14:textId="77777777" w:rsidR="00524A5D" w:rsidRPr="0044437C" w:rsidRDefault="00000000">
            <w:pPr>
              <w:pStyle w:val="TAH"/>
              <w:rPr>
                <w:lang w:eastAsia="zh-CN"/>
              </w:rPr>
            </w:pPr>
            <w:r w:rsidRPr="0044437C">
              <w:rPr>
                <w:lang w:eastAsia="zh-CN"/>
              </w:rPr>
              <w:t>Total number of bits per Sub-Frame</w:t>
            </w:r>
          </w:p>
        </w:tc>
        <w:tc>
          <w:tcPr>
            <w:tcW w:w="810" w:type="dxa"/>
          </w:tcPr>
          <w:p w14:paraId="52AE8CB6" w14:textId="77777777" w:rsidR="00524A5D" w:rsidRPr="0044437C" w:rsidRDefault="00000000">
            <w:pPr>
              <w:pStyle w:val="TAH"/>
              <w:rPr>
                <w:lang w:eastAsia="zh-CN"/>
              </w:rPr>
            </w:pPr>
            <w:r w:rsidRPr="0044437C">
              <w:rPr>
                <w:lang w:eastAsia="zh-CN"/>
              </w:rPr>
              <w:t>Total symbols per Sub-Frame</w:t>
            </w:r>
          </w:p>
        </w:tc>
        <w:tc>
          <w:tcPr>
            <w:tcW w:w="810" w:type="dxa"/>
          </w:tcPr>
          <w:p w14:paraId="0D590BEB" w14:textId="77777777" w:rsidR="00524A5D" w:rsidRPr="0044437C" w:rsidRDefault="00000000">
            <w:pPr>
              <w:pStyle w:val="TAH"/>
              <w:rPr>
                <w:lang w:eastAsia="zh-CN"/>
              </w:rPr>
            </w:pPr>
            <w:r w:rsidRPr="0044437C">
              <w:rPr>
                <w:lang w:eastAsia="zh-CN"/>
              </w:rPr>
              <w:t>UE Category</w:t>
            </w:r>
          </w:p>
        </w:tc>
      </w:tr>
      <w:tr w:rsidR="00524A5D" w:rsidRPr="0044437C" w14:paraId="1EE40E74" w14:textId="77777777">
        <w:trPr>
          <w:jc w:val="center"/>
        </w:trPr>
        <w:tc>
          <w:tcPr>
            <w:tcW w:w="809" w:type="dxa"/>
          </w:tcPr>
          <w:p w14:paraId="08175BF4" w14:textId="77777777" w:rsidR="00524A5D" w:rsidRPr="0044437C" w:rsidRDefault="00000000">
            <w:pPr>
              <w:pStyle w:val="TAH"/>
              <w:rPr>
                <w:lang w:eastAsia="zh-CN"/>
              </w:rPr>
            </w:pPr>
            <w:r w:rsidRPr="0044437C">
              <w:rPr>
                <w:lang w:eastAsia="zh-CN"/>
              </w:rPr>
              <w:t>Unit</w:t>
            </w:r>
          </w:p>
        </w:tc>
        <w:tc>
          <w:tcPr>
            <w:tcW w:w="810" w:type="dxa"/>
          </w:tcPr>
          <w:p w14:paraId="032F4A94" w14:textId="77777777" w:rsidR="00524A5D" w:rsidRPr="0044437C" w:rsidRDefault="00000000">
            <w:pPr>
              <w:pStyle w:val="TAH"/>
              <w:rPr>
                <w:lang w:eastAsia="zh-CN"/>
              </w:rPr>
            </w:pPr>
            <w:r w:rsidRPr="0044437C">
              <w:rPr>
                <w:lang w:eastAsia="zh-CN"/>
              </w:rPr>
              <w:t>MHz</w:t>
            </w:r>
          </w:p>
        </w:tc>
        <w:tc>
          <w:tcPr>
            <w:tcW w:w="810" w:type="dxa"/>
          </w:tcPr>
          <w:p w14:paraId="484CC650" w14:textId="77777777" w:rsidR="00524A5D" w:rsidRPr="0044437C" w:rsidRDefault="00524A5D">
            <w:pPr>
              <w:pStyle w:val="TAH"/>
              <w:rPr>
                <w:lang w:eastAsia="zh-CN"/>
              </w:rPr>
            </w:pPr>
          </w:p>
        </w:tc>
        <w:tc>
          <w:tcPr>
            <w:tcW w:w="810" w:type="dxa"/>
          </w:tcPr>
          <w:p w14:paraId="4460CDE5" w14:textId="77777777" w:rsidR="00524A5D" w:rsidRPr="0044437C" w:rsidRDefault="00524A5D">
            <w:pPr>
              <w:pStyle w:val="TAH"/>
              <w:rPr>
                <w:lang w:eastAsia="zh-CN"/>
              </w:rPr>
            </w:pPr>
          </w:p>
        </w:tc>
        <w:tc>
          <w:tcPr>
            <w:tcW w:w="810" w:type="dxa"/>
          </w:tcPr>
          <w:p w14:paraId="50C7AB13" w14:textId="77777777" w:rsidR="00524A5D" w:rsidRPr="0044437C" w:rsidRDefault="00524A5D">
            <w:pPr>
              <w:pStyle w:val="TAH"/>
              <w:rPr>
                <w:lang w:eastAsia="zh-CN"/>
              </w:rPr>
            </w:pPr>
          </w:p>
        </w:tc>
        <w:tc>
          <w:tcPr>
            <w:tcW w:w="810" w:type="dxa"/>
          </w:tcPr>
          <w:p w14:paraId="16FACC6D" w14:textId="77777777" w:rsidR="00524A5D" w:rsidRPr="0044437C" w:rsidRDefault="00524A5D">
            <w:pPr>
              <w:pStyle w:val="TAH"/>
              <w:rPr>
                <w:lang w:eastAsia="zh-CN"/>
              </w:rPr>
            </w:pPr>
          </w:p>
        </w:tc>
        <w:tc>
          <w:tcPr>
            <w:tcW w:w="850" w:type="dxa"/>
          </w:tcPr>
          <w:p w14:paraId="2E8120E1" w14:textId="77777777" w:rsidR="00524A5D" w:rsidRPr="0044437C" w:rsidRDefault="00000000">
            <w:pPr>
              <w:pStyle w:val="TAH"/>
              <w:rPr>
                <w:lang w:eastAsia="zh-CN"/>
              </w:rPr>
            </w:pPr>
            <w:r w:rsidRPr="0044437C">
              <w:rPr>
                <w:lang w:eastAsia="zh-CN"/>
              </w:rPr>
              <w:t>Bits</w:t>
            </w:r>
          </w:p>
        </w:tc>
        <w:tc>
          <w:tcPr>
            <w:tcW w:w="810" w:type="dxa"/>
          </w:tcPr>
          <w:p w14:paraId="2AD722D1" w14:textId="77777777" w:rsidR="00524A5D" w:rsidRPr="0044437C" w:rsidRDefault="00000000">
            <w:pPr>
              <w:pStyle w:val="TAH"/>
              <w:rPr>
                <w:lang w:eastAsia="zh-CN"/>
              </w:rPr>
            </w:pPr>
            <w:r w:rsidRPr="0044437C">
              <w:rPr>
                <w:lang w:eastAsia="zh-CN"/>
              </w:rPr>
              <w:t>Bits</w:t>
            </w:r>
          </w:p>
        </w:tc>
        <w:tc>
          <w:tcPr>
            <w:tcW w:w="810" w:type="dxa"/>
          </w:tcPr>
          <w:p w14:paraId="1A5F85EB" w14:textId="77777777" w:rsidR="00524A5D" w:rsidRPr="0044437C" w:rsidRDefault="00524A5D">
            <w:pPr>
              <w:pStyle w:val="TAH"/>
              <w:rPr>
                <w:lang w:eastAsia="zh-CN"/>
              </w:rPr>
            </w:pPr>
          </w:p>
        </w:tc>
        <w:tc>
          <w:tcPr>
            <w:tcW w:w="810" w:type="dxa"/>
          </w:tcPr>
          <w:p w14:paraId="5DA1419D" w14:textId="77777777" w:rsidR="00524A5D" w:rsidRPr="0044437C" w:rsidRDefault="00000000">
            <w:pPr>
              <w:pStyle w:val="TAH"/>
              <w:rPr>
                <w:lang w:eastAsia="zh-CN"/>
              </w:rPr>
            </w:pPr>
            <w:r w:rsidRPr="0044437C">
              <w:rPr>
                <w:lang w:eastAsia="zh-CN"/>
              </w:rPr>
              <w:t>Bits</w:t>
            </w:r>
          </w:p>
        </w:tc>
        <w:tc>
          <w:tcPr>
            <w:tcW w:w="810" w:type="dxa"/>
          </w:tcPr>
          <w:p w14:paraId="0E5F1B8D" w14:textId="77777777" w:rsidR="00524A5D" w:rsidRPr="0044437C" w:rsidRDefault="00524A5D">
            <w:pPr>
              <w:pStyle w:val="TAH"/>
              <w:rPr>
                <w:lang w:eastAsia="zh-CN"/>
              </w:rPr>
            </w:pPr>
          </w:p>
        </w:tc>
        <w:tc>
          <w:tcPr>
            <w:tcW w:w="810" w:type="dxa"/>
          </w:tcPr>
          <w:p w14:paraId="71B098D5" w14:textId="77777777" w:rsidR="00524A5D" w:rsidRPr="0044437C" w:rsidRDefault="00524A5D">
            <w:pPr>
              <w:pStyle w:val="TAH"/>
              <w:rPr>
                <w:lang w:eastAsia="zh-CN"/>
              </w:rPr>
            </w:pPr>
          </w:p>
        </w:tc>
      </w:tr>
      <w:tr w:rsidR="00524A5D" w:rsidRPr="0044437C"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44437C" w:rsidRDefault="00000000">
            <w:pPr>
              <w:pStyle w:val="TAC"/>
              <w:rPr>
                <w:rFonts w:cs="Arial"/>
                <w:sz w:val="16"/>
                <w:szCs w:val="16"/>
              </w:rPr>
            </w:pPr>
            <w:r w:rsidRPr="0044437C">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44437C" w:rsidRDefault="00000000">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44437C" w:rsidRDefault="00000000">
            <w:pPr>
              <w:pStyle w:val="TAC"/>
              <w:rPr>
                <w:rFonts w:cs="Arial"/>
                <w:sz w:val="16"/>
                <w:szCs w:val="16"/>
              </w:rPr>
            </w:pPr>
            <w:r w:rsidRPr="0044437C">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75F25A6" w14:textId="77777777">
        <w:trPr>
          <w:jc w:val="center"/>
        </w:trPr>
        <w:tc>
          <w:tcPr>
            <w:tcW w:w="809" w:type="dxa"/>
            <w:tcBorders>
              <w:left w:val="single" w:sz="4" w:space="0" w:color="auto"/>
              <w:right w:val="single" w:sz="4" w:space="0" w:color="auto"/>
            </w:tcBorders>
          </w:tcPr>
          <w:p w14:paraId="53E09484"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44437C" w:rsidRDefault="00000000">
            <w:pPr>
              <w:pStyle w:val="TAC"/>
              <w:rPr>
                <w:rFonts w:cs="Arial"/>
                <w:sz w:val="16"/>
                <w:szCs w:val="16"/>
              </w:rPr>
            </w:pPr>
            <w:r w:rsidRPr="0044437C">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44437C" w:rsidRDefault="00000000">
            <w:pPr>
              <w:pStyle w:val="TAC"/>
              <w:rPr>
                <w:rFonts w:cs="Arial"/>
                <w:sz w:val="16"/>
                <w:szCs w:val="16"/>
              </w:rPr>
            </w:pPr>
            <w:r w:rsidRPr="0044437C">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44437C" w:rsidRDefault="00000000">
            <w:pPr>
              <w:pStyle w:val="TAC"/>
              <w:rPr>
                <w:rFonts w:cs="Arial"/>
                <w:sz w:val="16"/>
                <w:szCs w:val="16"/>
              </w:rPr>
            </w:pPr>
            <w:r w:rsidRPr="0044437C">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44437C" w:rsidRDefault="00000000">
            <w:pPr>
              <w:pStyle w:val="TAC"/>
              <w:rPr>
                <w:rFonts w:cs="Arial"/>
                <w:sz w:val="16"/>
                <w:szCs w:val="16"/>
              </w:rPr>
            </w:pPr>
            <w:r w:rsidRPr="0044437C">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666A7D66" w14:textId="77777777">
        <w:trPr>
          <w:jc w:val="center"/>
        </w:trPr>
        <w:tc>
          <w:tcPr>
            <w:tcW w:w="809" w:type="dxa"/>
            <w:tcBorders>
              <w:left w:val="single" w:sz="4" w:space="0" w:color="auto"/>
              <w:right w:val="single" w:sz="4" w:space="0" w:color="auto"/>
            </w:tcBorders>
          </w:tcPr>
          <w:p w14:paraId="08340E3A"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44437C" w:rsidRDefault="00000000">
            <w:pPr>
              <w:pStyle w:val="TAC"/>
              <w:rPr>
                <w:rFonts w:cs="Arial"/>
                <w:sz w:val="16"/>
                <w:szCs w:val="16"/>
              </w:rPr>
            </w:pPr>
            <w:r w:rsidRPr="0044437C">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44437C" w:rsidRDefault="00000000">
            <w:pPr>
              <w:pStyle w:val="TAC"/>
              <w:rPr>
                <w:rFonts w:cs="Arial"/>
                <w:sz w:val="16"/>
                <w:szCs w:val="16"/>
              </w:rPr>
            </w:pPr>
            <w:r w:rsidRPr="0044437C">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44437C" w:rsidRDefault="00000000">
            <w:pPr>
              <w:pStyle w:val="TAC"/>
              <w:rPr>
                <w:rFonts w:cs="Arial"/>
                <w:sz w:val="16"/>
                <w:szCs w:val="16"/>
              </w:rPr>
            </w:pPr>
            <w:r w:rsidRPr="0044437C">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44437C" w:rsidRDefault="00000000">
            <w:pPr>
              <w:pStyle w:val="TAC"/>
              <w:rPr>
                <w:rFonts w:cs="Arial"/>
                <w:sz w:val="16"/>
                <w:szCs w:val="16"/>
              </w:rPr>
            </w:pPr>
            <w:r w:rsidRPr="0044437C">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479F48FE" w14:textId="77777777">
        <w:trPr>
          <w:jc w:val="center"/>
        </w:trPr>
        <w:tc>
          <w:tcPr>
            <w:tcW w:w="809" w:type="dxa"/>
            <w:tcBorders>
              <w:left w:val="single" w:sz="4" w:space="0" w:color="auto"/>
              <w:right w:val="single" w:sz="4" w:space="0" w:color="auto"/>
            </w:tcBorders>
          </w:tcPr>
          <w:p w14:paraId="1E5997E2"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44437C" w:rsidRDefault="00000000">
            <w:pPr>
              <w:pStyle w:val="TAC"/>
              <w:rPr>
                <w:rFonts w:cs="Arial"/>
                <w:sz w:val="16"/>
                <w:szCs w:val="16"/>
              </w:rPr>
            </w:pPr>
            <w:r w:rsidRPr="0044437C">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44437C" w:rsidRDefault="00000000">
            <w:pPr>
              <w:pStyle w:val="TAC"/>
              <w:rPr>
                <w:rFonts w:cs="Arial"/>
                <w:sz w:val="16"/>
                <w:szCs w:val="16"/>
              </w:rPr>
            </w:pPr>
            <w:r w:rsidRPr="0044437C">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44437C" w:rsidRDefault="00000000">
            <w:pPr>
              <w:pStyle w:val="TAC"/>
              <w:rPr>
                <w:rFonts w:cs="Arial"/>
                <w:sz w:val="16"/>
                <w:szCs w:val="16"/>
              </w:rPr>
            </w:pPr>
            <w:r w:rsidRPr="0044437C">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44437C" w:rsidRDefault="00000000">
            <w:pPr>
              <w:pStyle w:val="TAC"/>
              <w:rPr>
                <w:rFonts w:cs="Arial"/>
                <w:sz w:val="16"/>
                <w:szCs w:val="16"/>
              </w:rPr>
            </w:pPr>
            <w:r w:rsidRPr="0044437C">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44437C" w:rsidRDefault="00000000">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44437C" w:rsidRDefault="00000000">
            <w:pPr>
              <w:pStyle w:val="TAN"/>
            </w:pPr>
            <w:r w:rsidRPr="0044437C">
              <w:t>Note 1:</w:t>
            </w:r>
            <w:r w:rsidRPr="0044437C">
              <w:tab/>
              <w:t>If more than one Code Block is present, an additional CRC sequence of L = 24 Bits is attached to each Code Block (otherwise L = 0 Bit).</w:t>
            </w:r>
          </w:p>
          <w:p w14:paraId="169DBE8E" w14:textId="0028E960" w:rsidR="00524A5D" w:rsidRPr="0044437C" w:rsidRDefault="00000000">
            <w:pPr>
              <w:pStyle w:val="TAN"/>
            </w:pPr>
            <w:r w:rsidRPr="0044437C">
              <w:t>Note 2:</w:t>
            </w:r>
            <w:r w:rsidRPr="0044437C">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44437C" w:rsidRDefault="00524A5D"/>
    <w:p w14:paraId="1D3B1D6A" w14:textId="77777777" w:rsidR="00524A5D" w:rsidRPr="0044437C" w:rsidRDefault="00524A5D">
      <w:pPr>
        <w:rPr>
          <w:snapToGrid w:val="0"/>
          <w:lang w:eastAsia="en-GB"/>
        </w:rPr>
      </w:pPr>
      <w:bookmarkStart w:id="2281" w:name="_Toc368026644"/>
    </w:p>
    <w:p w14:paraId="7FE43097" w14:textId="15EA26D1" w:rsidR="00524A5D" w:rsidRPr="0044437C" w:rsidRDefault="00000000">
      <w:pPr>
        <w:pStyle w:val="Heading3"/>
        <w:rPr>
          <w:snapToGrid w:val="0"/>
        </w:rPr>
      </w:pPr>
      <w:bookmarkStart w:id="2282" w:name="_Toc26290"/>
      <w:bookmarkStart w:id="2283" w:name="_Toc18717"/>
      <w:bookmarkStart w:id="2284" w:name="_Toc17539"/>
      <w:bookmarkStart w:id="2285" w:name="_Toc24028"/>
      <w:bookmarkStart w:id="2286" w:name="_Toc194571937"/>
      <w:r w:rsidRPr="0044437C">
        <w:rPr>
          <w:snapToGrid w:val="0"/>
        </w:rPr>
        <w:t>A.2.2.</w:t>
      </w:r>
      <w:r w:rsidR="009535D2" w:rsidRPr="0044437C">
        <w:rPr>
          <w:snapToGrid w:val="0"/>
        </w:rPr>
        <w:t>3</w:t>
      </w:r>
      <w:r w:rsidRPr="0044437C">
        <w:rPr>
          <w:snapToGrid w:val="0"/>
        </w:rPr>
        <w:tab/>
      </w:r>
      <w:bookmarkEnd w:id="2281"/>
      <w:r w:rsidRPr="0044437C">
        <w:rPr>
          <w:snapToGrid w:val="0"/>
        </w:rPr>
        <w:t>subPRB allocation</w:t>
      </w:r>
      <w:bookmarkEnd w:id="2282"/>
      <w:bookmarkEnd w:id="2283"/>
      <w:bookmarkEnd w:id="2284"/>
      <w:bookmarkEnd w:id="2285"/>
      <w:bookmarkEnd w:id="2286"/>
    </w:p>
    <w:p w14:paraId="70290B36" w14:textId="77777777" w:rsidR="00524A5D" w:rsidRPr="0044437C" w:rsidRDefault="00000000">
      <w:r w:rsidRPr="0044437C">
        <w:t>The location of allocated RB for subPRB allocation is chosen according to values specified in the Tx requirements.</w:t>
      </w:r>
    </w:p>
    <w:p w14:paraId="71A00848" w14:textId="6D6EF65E" w:rsidR="00524A5D" w:rsidRPr="0044437C" w:rsidRDefault="00000000">
      <w:pPr>
        <w:pStyle w:val="TH"/>
        <w:rPr>
          <w:lang w:eastAsia="en-GB"/>
        </w:rPr>
      </w:pPr>
      <w:r w:rsidRPr="0044437C">
        <w:rPr>
          <w:lang w:eastAsia="en-GB"/>
        </w:rPr>
        <w:lastRenderedPageBreak/>
        <w:t>Table A.2.2.</w:t>
      </w:r>
      <w:r w:rsidR="009535D2" w:rsidRPr="0044437C">
        <w:rPr>
          <w:lang w:eastAsia="en-GB"/>
        </w:rPr>
        <w:t>3</w:t>
      </w:r>
      <w:r w:rsidRPr="0044437C">
        <w:rPr>
          <w:lang w:eastAsia="en-GB"/>
        </w:rPr>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44437C"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44437C" w:rsidRDefault="00000000">
            <w:pPr>
              <w:pStyle w:val="TAH"/>
            </w:pPr>
            <w:r w:rsidRPr="0044437C">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44437C" w:rsidRDefault="00000000">
            <w:pPr>
              <w:pStyle w:val="TAH"/>
            </w:pPr>
            <w:r w:rsidRPr="0044437C">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44437C" w:rsidRDefault="00000000">
            <w:pPr>
              <w:pStyle w:val="TAH"/>
            </w:pPr>
            <w:r w:rsidRPr="0044437C">
              <w:t>Value</w:t>
            </w:r>
          </w:p>
        </w:tc>
      </w:tr>
      <w:tr w:rsidR="00524A5D" w:rsidRPr="0044437C"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44437C" w:rsidRDefault="00000000">
            <w:pPr>
              <w:pStyle w:val="TAL"/>
              <w:rPr>
                <w:b/>
                <w:bCs/>
              </w:rPr>
            </w:pPr>
            <w:r w:rsidRPr="0044437C">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44437C" w:rsidRDefault="00000000">
            <w:pPr>
              <w:pStyle w:val="TAC"/>
            </w:pPr>
            <w:r w:rsidRPr="0044437C">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44437C" w:rsidRDefault="00000000">
            <w:pPr>
              <w:pStyle w:val="TAC"/>
            </w:pPr>
            <w:r w:rsidRPr="0044437C">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44437C" w:rsidRDefault="00000000">
            <w:pPr>
              <w:pStyle w:val="TAC"/>
            </w:pPr>
            <w:r w:rsidRPr="0044437C">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44437C" w:rsidRDefault="00000000">
            <w:pPr>
              <w:pStyle w:val="TAC"/>
            </w:pPr>
            <w:r w:rsidRPr="0044437C">
              <w:t>1.4</w:t>
            </w:r>
          </w:p>
        </w:tc>
      </w:tr>
      <w:tr w:rsidR="00524A5D" w:rsidRPr="0044437C"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44437C" w:rsidRDefault="00000000">
            <w:pPr>
              <w:pStyle w:val="TAL"/>
            </w:pPr>
            <w:r w:rsidRPr="0044437C">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44437C" w:rsidRDefault="00000000">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44437C" w:rsidRDefault="00000000">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44437C" w:rsidRDefault="00000000">
            <w:pPr>
              <w:pStyle w:val="TAC"/>
            </w:pPr>
            <w:r w:rsidRPr="0044437C">
              <w:t>1</w:t>
            </w:r>
          </w:p>
        </w:tc>
      </w:tr>
      <w:tr w:rsidR="00524A5D" w:rsidRPr="0044437C"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44437C" w:rsidRDefault="00000000">
            <w:pPr>
              <w:pStyle w:val="TAL"/>
            </w:pPr>
            <w:r w:rsidRPr="0044437C">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44437C" w:rsidRDefault="00000000">
            <w:pPr>
              <w:pStyle w:val="TAC"/>
            </w:pPr>
            <w:r w:rsidRPr="0044437C">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44437C" w:rsidRDefault="00000000">
            <w:pPr>
              <w:pStyle w:val="TAC"/>
            </w:pPr>
            <w:r w:rsidRPr="0044437C">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44437C" w:rsidRDefault="00000000">
            <w:pPr>
              <w:pStyle w:val="TAC"/>
            </w:pPr>
            <w:r w:rsidRPr="0044437C">
              <w:t>6</w:t>
            </w:r>
          </w:p>
        </w:tc>
      </w:tr>
      <w:tr w:rsidR="00524A5D" w:rsidRPr="0044437C"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44437C" w:rsidRDefault="00000000">
            <w:pPr>
              <w:pStyle w:val="TAL"/>
            </w:pPr>
            <w:r w:rsidRPr="0044437C">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44437C" w:rsidRDefault="00000000">
            <w:pPr>
              <w:pStyle w:val="TAC"/>
            </w:pPr>
            <w:r w:rsidRPr="0044437C">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44437C" w:rsidRDefault="00000000">
            <w:pPr>
              <w:pStyle w:val="TAC"/>
            </w:pPr>
            <w:r w:rsidRPr="0044437C">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44437C" w:rsidRDefault="00000000">
            <w:pPr>
              <w:pStyle w:val="TAC"/>
            </w:pPr>
            <w:r w:rsidRPr="0044437C">
              <w:t>12</w:t>
            </w:r>
          </w:p>
        </w:tc>
      </w:tr>
      <w:tr w:rsidR="00524A5D" w:rsidRPr="0044437C"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44437C" w:rsidRDefault="00000000">
            <w:pPr>
              <w:pStyle w:val="TAL"/>
            </w:pPr>
            <w:r w:rsidRPr="0044437C">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44437C" w:rsidRDefault="00000000">
            <w:pPr>
              <w:pStyle w:val="TAC"/>
            </w:pPr>
            <w:r w:rsidRPr="0044437C">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44437C" w:rsidRDefault="00000000">
            <w:pPr>
              <w:pStyle w:val="TAC"/>
            </w:pPr>
            <w:r w:rsidRPr="0044437C">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44437C" w:rsidRDefault="00000000">
            <w:pPr>
              <w:pStyle w:val="TAC"/>
            </w:pPr>
            <w:r w:rsidRPr="0044437C">
              <w:t>QPSK</w:t>
            </w:r>
          </w:p>
        </w:tc>
      </w:tr>
      <w:tr w:rsidR="00524A5D" w:rsidRPr="0044437C"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44437C" w:rsidRDefault="00000000">
            <w:pPr>
              <w:pStyle w:val="TAL"/>
            </w:pPr>
            <w:r w:rsidRPr="0044437C">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44437C" w:rsidRDefault="00000000">
            <w:pPr>
              <w:pStyle w:val="TAC"/>
            </w:pPr>
            <w:r w:rsidRPr="0044437C">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44437C" w:rsidRDefault="00000000">
            <w:pPr>
              <w:pStyle w:val="TAC"/>
            </w:pPr>
            <w:r w:rsidRPr="0044437C">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44437C" w:rsidRDefault="00000000">
            <w:pPr>
              <w:pStyle w:val="TAC"/>
            </w:pPr>
            <w:r w:rsidRPr="0044437C">
              <w:t>1/3</w:t>
            </w:r>
          </w:p>
        </w:tc>
      </w:tr>
      <w:tr w:rsidR="00524A5D" w:rsidRPr="0044437C"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44437C" w:rsidRDefault="00000000">
            <w:pPr>
              <w:pStyle w:val="TAL"/>
            </w:pPr>
            <w:r w:rsidRPr="0044437C">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44437C" w:rsidRDefault="00000000">
            <w:pPr>
              <w:pStyle w:val="TAC"/>
            </w:pPr>
            <w:r w:rsidRPr="0044437C">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44437C" w:rsidRDefault="00000000">
            <w:pPr>
              <w:pStyle w:val="TAC"/>
            </w:pPr>
            <w:r w:rsidRPr="0044437C">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44437C" w:rsidRDefault="00000000">
            <w:pPr>
              <w:pStyle w:val="TAC"/>
            </w:pPr>
            <w:r w:rsidRPr="0044437C">
              <w:t>72</w:t>
            </w:r>
          </w:p>
        </w:tc>
      </w:tr>
      <w:tr w:rsidR="00524A5D" w:rsidRPr="0044437C"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44437C" w:rsidRDefault="00000000">
            <w:pPr>
              <w:pStyle w:val="TAL"/>
            </w:pPr>
            <w:r w:rsidRPr="0044437C">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44437C" w:rsidRDefault="00000000">
            <w:pPr>
              <w:pStyle w:val="TAC"/>
            </w:pPr>
            <w:r w:rsidRPr="0044437C">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44437C" w:rsidRDefault="00000000">
            <w:pPr>
              <w:pStyle w:val="TAC"/>
            </w:pPr>
            <w:r w:rsidRPr="0044437C">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44437C" w:rsidRDefault="00000000">
            <w:pPr>
              <w:pStyle w:val="TAC"/>
            </w:pPr>
            <w:r w:rsidRPr="0044437C">
              <w:t>24</w:t>
            </w:r>
          </w:p>
        </w:tc>
      </w:tr>
      <w:tr w:rsidR="00524A5D" w:rsidRPr="0044437C"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44437C" w:rsidRDefault="00000000">
            <w:pPr>
              <w:pStyle w:val="TAL"/>
            </w:pPr>
            <w:r w:rsidRPr="0044437C">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44437C" w:rsidRDefault="00000000">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44437C" w:rsidRDefault="00000000">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44437C" w:rsidRDefault="00000000">
            <w:pPr>
              <w:pStyle w:val="TAC"/>
            </w:pPr>
            <w:r w:rsidRPr="0044437C">
              <w:t>1</w:t>
            </w:r>
          </w:p>
        </w:tc>
      </w:tr>
      <w:tr w:rsidR="00524A5D" w:rsidRPr="0044437C"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44437C" w:rsidRDefault="00000000">
            <w:pPr>
              <w:pStyle w:val="TAL"/>
            </w:pPr>
            <w:r w:rsidRPr="0044437C">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44437C" w:rsidRDefault="00000000">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44437C" w:rsidRDefault="00000000">
            <w:pPr>
              <w:pStyle w:val="TAC"/>
            </w:pPr>
            <w:r w:rsidRPr="0044437C">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44437C" w:rsidRDefault="00000000">
            <w:pPr>
              <w:pStyle w:val="TAC"/>
            </w:pPr>
            <w:r w:rsidRPr="0044437C">
              <w:t>288</w:t>
            </w:r>
          </w:p>
        </w:tc>
      </w:tr>
      <w:tr w:rsidR="00524A5D" w:rsidRPr="0044437C"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44437C" w:rsidRDefault="00000000">
            <w:pPr>
              <w:pStyle w:val="TAL"/>
            </w:pPr>
            <w:r w:rsidRPr="0044437C">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44437C" w:rsidRDefault="00000000">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44437C" w:rsidRDefault="00000000">
            <w:pPr>
              <w:pStyle w:val="TAC"/>
            </w:pPr>
            <w:r w:rsidRPr="0044437C">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44437C" w:rsidRDefault="00000000">
            <w:pPr>
              <w:pStyle w:val="TAC"/>
            </w:pPr>
            <w:r w:rsidRPr="0044437C">
              <w:t>144</w:t>
            </w:r>
          </w:p>
        </w:tc>
      </w:tr>
      <w:tr w:rsidR="00524A5D" w:rsidRPr="0044437C"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44437C" w:rsidRDefault="00000000">
            <w:pPr>
              <w:pStyle w:val="TAL"/>
            </w:pPr>
            <w:r w:rsidRPr="0044437C">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44437C" w:rsidRDefault="00000000">
            <w:pPr>
              <w:pStyle w:val="TAC"/>
            </w:pPr>
            <w:r w:rsidRPr="0044437C">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44437C" w:rsidRDefault="00000000">
            <w:pPr>
              <w:pStyle w:val="TAC"/>
            </w:pPr>
            <w:r w:rsidRPr="0044437C">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44437C" w:rsidRDefault="00000000">
            <w:pPr>
              <w:pStyle w:val="TAC"/>
            </w:pPr>
            <w:r w:rsidRPr="0044437C">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44437C" w:rsidRDefault="00000000">
            <w:pPr>
              <w:pStyle w:val="TAC"/>
            </w:pPr>
            <w:r w:rsidRPr="0044437C">
              <w:t>2</w:t>
            </w:r>
          </w:p>
        </w:tc>
      </w:tr>
      <w:tr w:rsidR="00524A5D" w:rsidRPr="0044437C"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44437C" w:rsidRDefault="00000000">
            <w:pPr>
              <w:pStyle w:val="TAL"/>
            </w:pPr>
            <w:r w:rsidRPr="0044437C">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44437C" w:rsidRDefault="00000000">
            <w:pPr>
              <w:pStyle w:val="TAC"/>
            </w:pPr>
            <w:r w:rsidRPr="0044437C">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44437C" w:rsidRDefault="00000000">
            <w:pPr>
              <w:pStyle w:val="TAC"/>
            </w:pPr>
            <w:r w:rsidRPr="0044437C">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44437C" w:rsidRDefault="00000000">
            <w:pPr>
              <w:pStyle w:val="TAC"/>
            </w:pPr>
            <w:r w:rsidRPr="0044437C">
              <w:t>M1</w:t>
            </w:r>
          </w:p>
        </w:tc>
      </w:tr>
      <w:tr w:rsidR="00524A5D" w:rsidRPr="0044437C"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44437C" w:rsidRDefault="00000000">
            <w:pPr>
              <w:pStyle w:val="TAN"/>
            </w:pPr>
            <w:r w:rsidRPr="0044437C">
              <w:t> NOTE 1:  If more than one Code Block is present, an additional CRC sequence of L = 24 Bits is attached to each Code Block (otherwise L = 0 Bit)</w:t>
            </w:r>
          </w:p>
        </w:tc>
      </w:tr>
    </w:tbl>
    <w:p w14:paraId="4C6B5DEA" w14:textId="77777777" w:rsidR="00524A5D" w:rsidRPr="0044437C" w:rsidRDefault="00524A5D"/>
    <w:p w14:paraId="4131E764" w14:textId="77777777" w:rsidR="00524A5D" w:rsidRPr="0044437C" w:rsidRDefault="00524A5D"/>
    <w:p w14:paraId="3286B28F" w14:textId="33DDE7D8" w:rsidR="00524A5D" w:rsidRPr="0044437C" w:rsidRDefault="00000000">
      <w:pPr>
        <w:pStyle w:val="Heading2"/>
        <w:rPr>
          <w:lang w:eastAsia="zh-CN"/>
        </w:rPr>
      </w:pPr>
      <w:bookmarkStart w:id="2287" w:name="_Toc368026645"/>
      <w:bookmarkStart w:id="2288" w:name="_Toc31176"/>
      <w:bookmarkStart w:id="2289" w:name="_Toc32187"/>
      <w:bookmarkStart w:id="2290" w:name="_Toc29843"/>
      <w:bookmarkStart w:id="2291" w:name="_Toc11251"/>
      <w:bookmarkStart w:id="2292" w:name="_Toc194571938"/>
      <w:bookmarkStart w:id="2293" w:name="_Toc368026635"/>
      <w:r w:rsidRPr="0044437C">
        <w:t>A.2.</w:t>
      </w:r>
      <w:r w:rsidR="009535D2" w:rsidRPr="0044437C">
        <w:rPr>
          <w:lang w:eastAsia="zh-CN"/>
        </w:rPr>
        <w:t>3</w:t>
      </w:r>
      <w:r w:rsidRPr="0044437C">
        <w:tab/>
      </w:r>
      <w:bookmarkEnd w:id="2287"/>
      <w:r w:rsidRPr="0044437C">
        <w:t>Reference measurement channels for category NB1</w:t>
      </w:r>
      <w:bookmarkEnd w:id="2288"/>
      <w:bookmarkEnd w:id="2289"/>
      <w:bookmarkEnd w:id="2290"/>
      <w:bookmarkEnd w:id="2291"/>
      <w:bookmarkEnd w:id="2292"/>
    </w:p>
    <w:bookmarkEnd w:id="2293"/>
    <w:p w14:paraId="747CD982" w14:textId="6544CB08" w:rsidR="00524A5D" w:rsidRPr="0044437C" w:rsidRDefault="00000000">
      <w:pPr>
        <w:pStyle w:val="TH"/>
        <w:rPr>
          <w:lang w:eastAsia="zh-CN"/>
        </w:rPr>
      </w:pPr>
      <w:r w:rsidRPr="0044437C">
        <w:t>Table A.</w:t>
      </w:r>
      <w:r w:rsidRPr="0044437C">
        <w:rPr>
          <w:lang w:eastAsia="zh-CN"/>
        </w:rPr>
        <w:t>2</w:t>
      </w:r>
      <w:r w:rsidRPr="0044437C">
        <w:t>.</w:t>
      </w:r>
      <w:r w:rsidR="009535D2" w:rsidRPr="0044437C">
        <w:t>3</w:t>
      </w:r>
      <w:r w:rsidRPr="0044437C">
        <w:t>-1 Reference Channel</w:t>
      </w:r>
      <w:r w:rsidRPr="0044437C">
        <w:rPr>
          <w:lang w:eastAsia="zh-CN"/>
        </w:rPr>
        <w:t>s</w:t>
      </w:r>
      <w:r w:rsidRPr="0044437C">
        <w:t xml:space="preserve"> for</w:t>
      </w:r>
      <w:r w:rsidRPr="0044437C">
        <w:rPr>
          <w:lang w:eastAsia="zh-CN"/>
        </w:rPr>
        <w:t xml:space="preserve"> category </w:t>
      </w:r>
      <w:r w:rsidRPr="0044437C">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44437C" w14:paraId="4E7202AA" w14:textId="77777777">
        <w:trPr>
          <w:jc w:val="center"/>
        </w:trPr>
        <w:tc>
          <w:tcPr>
            <w:tcW w:w="2410" w:type="dxa"/>
          </w:tcPr>
          <w:p w14:paraId="74B14DF4" w14:textId="77777777" w:rsidR="00524A5D" w:rsidRPr="0044437C" w:rsidRDefault="00000000">
            <w:pPr>
              <w:keepNext/>
              <w:spacing w:after="0"/>
              <w:jc w:val="center"/>
              <w:rPr>
                <w:rFonts w:ascii="Arial" w:hAnsi="Arial" w:cs="Arial"/>
                <w:b/>
                <w:sz w:val="18"/>
              </w:rPr>
            </w:pPr>
            <w:r w:rsidRPr="0044437C">
              <w:rPr>
                <w:rFonts w:ascii="Arial" w:hAnsi="Arial" w:cs="Arial"/>
                <w:b/>
                <w:sz w:val="18"/>
                <w:lang w:eastAsia="ja-JP"/>
              </w:rPr>
              <w:t>Parameter</w:t>
            </w:r>
          </w:p>
        </w:tc>
        <w:tc>
          <w:tcPr>
            <w:tcW w:w="7513" w:type="dxa"/>
            <w:gridSpan w:val="7"/>
          </w:tcPr>
          <w:p w14:paraId="5108820D" w14:textId="77777777" w:rsidR="00524A5D" w:rsidRPr="0044437C" w:rsidRDefault="00000000">
            <w:pPr>
              <w:keepNext/>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31DC57A3" w14:textId="77777777">
        <w:trPr>
          <w:jc w:val="center"/>
        </w:trPr>
        <w:tc>
          <w:tcPr>
            <w:tcW w:w="2410" w:type="dxa"/>
          </w:tcPr>
          <w:p w14:paraId="06DD1AB7" w14:textId="77777777" w:rsidR="00524A5D" w:rsidRPr="0044437C" w:rsidRDefault="00000000">
            <w:pPr>
              <w:keepNext/>
              <w:spacing w:after="0"/>
              <w:rPr>
                <w:rFonts w:ascii="Arial" w:hAnsi="Arial" w:cs="Arial"/>
                <w:sz w:val="18"/>
              </w:rPr>
            </w:pPr>
            <w:r w:rsidRPr="0044437C">
              <w:rPr>
                <w:rFonts w:ascii="Arial" w:hAnsi="Arial" w:cs="Arial"/>
                <w:sz w:val="18"/>
              </w:rPr>
              <w:t>Sub-carrier spacing (kHz)</w:t>
            </w:r>
          </w:p>
        </w:tc>
        <w:tc>
          <w:tcPr>
            <w:tcW w:w="1134" w:type="dxa"/>
          </w:tcPr>
          <w:p w14:paraId="6B56819F" w14:textId="77777777" w:rsidR="00524A5D" w:rsidRPr="0044437C" w:rsidRDefault="00000000">
            <w:pPr>
              <w:keepNext/>
              <w:spacing w:after="0"/>
              <w:jc w:val="center"/>
              <w:rPr>
                <w:rFonts w:ascii="Arial" w:hAnsi="Arial" w:cs="Arial"/>
                <w:sz w:val="18"/>
              </w:rPr>
            </w:pPr>
            <w:r w:rsidRPr="0044437C">
              <w:rPr>
                <w:rFonts w:ascii="Arial" w:hAnsi="Arial" w:cs="Arial"/>
                <w:sz w:val="18"/>
              </w:rPr>
              <w:t>3.75</w:t>
            </w:r>
          </w:p>
        </w:tc>
        <w:tc>
          <w:tcPr>
            <w:tcW w:w="1134" w:type="dxa"/>
          </w:tcPr>
          <w:p w14:paraId="70B791DE" w14:textId="77777777" w:rsidR="00524A5D" w:rsidRPr="0044437C" w:rsidRDefault="00000000">
            <w:pPr>
              <w:keepNext/>
              <w:spacing w:after="0"/>
              <w:jc w:val="center"/>
              <w:rPr>
                <w:rFonts w:ascii="Arial" w:hAnsi="Arial" w:cs="Arial"/>
                <w:sz w:val="18"/>
              </w:rPr>
            </w:pPr>
            <w:r w:rsidRPr="0044437C">
              <w:rPr>
                <w:rFonts w:ascii="Arial" w:hAnsi="Arial" w:cs="Arial"/>
                <w:sz w:val="18"/>
              </w:rPr>
              <w:t>3.75</w:t>
            </w:r>
          </w:p>
        </w:tc>
        <w:tc>
          <w:tcPr>
            <w:tcW w:w="1134" w:type="dxa"/>
          </w:tcPr>
          <w:p w14:paraId="4D63DB1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1134" w:type="dxa"/>
          </w:tcPr>
          <w:p w14:paraId="0AD8314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3" w:type="dxa"/>
          </w:tcPr>
          <w:p w14:paraId="22E68426"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0068711D"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41C807B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r>
      <w:tr w:rsidR="00524A5D" w:rsidRPr="0044437C" w14:paraId="27A72EFD" w14:textId="77777777">
        <w:trPr>
          <w:jc w:val="center"/>
        </w:trPr>
        <w:tc>
          <w:tcPr>
            <w:tcW w:w="2410" w:type="dxa"/>
          </w:tcPr>
          <w:p w14:paraId="6D1AE8DF" w14:textId="77777777" w:rsidR="00524A5D" w:rsidRPr="0044437C" w:rsidRDefault="00000000">
            <w:pPr>
              <w:keepNext/>
              <w:spacing w:after="0"/>
              <w:rPr>
                <w:rFonts w:ascii="Arial" w:hAnsi="Arial" w:cs="Arial"/>
                <w:sz w:val="18"/>
              </w:rPr>
            </w:pPr>
            <w:r w:rsidRPr="0044437C">
              <w:rPr>
                <w:rFonts w:ascii="Arial" w:hAnsi="Arial" w:cs="Arial"/>
                <w:sz w:val="18"/>
              </w:rPr>
              <w:t>Number of tone</w:t>
            </w:r>
          </w:p>
        </w:tc>
        <w:tc>
          <w:tcPr>
            <w:tcW w:w="1134" w:type="dxa"/>
          </w:tcPr>
          <w:p w14:paraId="3C6498F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7A4E03F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1DFBF83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666D7698"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106B9CA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p>
        </w:tc>
        <w:tc>
          <w:tcPr>
            <w:tcW w:w="992" w:type="dxa"/>
          </w:tcPr>
          <w:p w14:paraId="0B65A10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6</w:t>
            </w:r>
          </w:p>
        </w:tc>
        <w:tc>
          <w:tcPr>
            <w:tcW w:w="992" w:type="dxa"/>
          </w:tcPr>
          <w:p w14:paraId="54DFC576"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12</w:t>
            </w:r>
          </w:p>
        </w:tc>
      </w:tr>
      <w:tr w:rsidR="00524A5D" w:rsidRPr="0044437C" w14:paraId="3FFAE850" w14:textId="77777777">
        <w:trPr>
          <w:jc w:val="center"/>
        </w:trPr>
        <w:tc>
          <w:tcPr>
            <w:tcW w:w="2410" w:type="dxa"/>
          </w:tcPr>
          <w:p w14:paraId="53C261B2" w14:textId="77777777" w:rsidR="00524A5D" w:rsidRPr="0044437C" w:rsidRDefault="00000000">
            <w:pPr>
              <w:keepNext/>
              <w:spacing w:after="0"/>
              <w:rPr>
                <w:rFonts w:ascii="Arial" w:hAnsi="Arial" w:cs="Arial"/>
                <w:sz w:val="18"/>
              </w:rPr>
            </w:pPr>
            <w:r w:rsidRPr="0044437C">
              <w:rPr>
                <w:rFonts w:ascii="Arial" w:hAnsi="Arial" w:cs="Arial"/>
                <w:sz w:val="18"/>
              </w:rPr>
              <w:t>Modulation</w:t>
            </w:r>
          </w:p>
        </w:tc>
        <w:tc>
          <w:tcPr>
            <w:tcW w:w="1134" w:type="dxa"/>
          </w:tcPr>
          <w:p w14:paraId="632AD5EF"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7D5E1DB8"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1134" w:type="dxa"/>
          </w:tcPr>
          <w:p w14:paraId="1EA70B44"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0967E714"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3" w:type="dxa"/>
          </w:tcPr>
          <w:p w14:paraId="7218A6A8"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36BE644E"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411AE61E"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r>
      <w:tr w:rsidR="00524A5D" w:rsidRPr="0044437C" w14:paraId="6287FCF1" w14:textId="77777777">
        <w:trPr>
          <w:jc w:val="center"/>
        </w:trPr>
        <w:tc>
          <w:tcPr>
            <w:tcW w:w="2410" w:type="dxa"/>
          </w:tcPr>
          <w:p w14:paraId="17AF0F9E" w14:textId="77777777" w:rsidR="00524A5D" w:rsidRPr="0044437C" w:rsidRDefault="00000000">
            <w:pPr>
              <w:keepNext/>
              <w:spacing w:after="0"/>
              <w:rPr>
                <w:rFonts w:ascii="Arial" w:hAnsi="Arial" w:cs="Arial"/>
                <w:sz w:val="18"/>
              </w:rPr>
            </w:pPr>
            <w:r w:rsidRPr="0044437C">
              <w:rPr>
                <w:rFonts w:ascii="Arial" w:hAnsi="Arial" w:cs="Arial"/>
                <w:sz w:val="18"/>
              </w:rPr>
              <w:t>Number of NPUSCH repetition (NOTE 5)</w:t>
            </w:r>
          </w:p>
        </w:tc>
        <w:tc>
          <w:tcPr>
            <w:tcW w:w="1134" w:type="dxa"/>
          </w:tcPr>
          <w:p w14:paraId="31F6EFF9"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6960F98C"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485264BF"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1BEFDB04"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5BB1E3F2"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52829D4B"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77D9330A"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r>
      <w:tr w:rsidR="00524A5D" w:rsidRPr="0044437C" w14:paraId="3B523236" w14:textId="77777777">
        <w:trPr>
          <w:jc w:val="center"/>
        </w:trPr>
        <w:tc>
          <w:tcPr>
            <w:tcW w:w="2410" w:type="dxa"/>
          </w:tcPr>
          <w:p w14:paraId="15FFA290" w14:textId="77777777" w:rsidR="00524A5D" w:rsidRPr="0044437C" w:rsidRDefault="00000000">
            <w:pPr>
              <w:keepNext/>
              <w:spacing w:after="0"/>
              <w:rPr>
                <w:rFonts w:ascii="Arial" w:hAnsi="Arial" w:cs="Arial"/>
                <w:sz w:val="18"/>
              </w:rPr>
            </w:pPr>
            <w:r w:rsidRPr="0044437C">
              <w:rPr>
                <w:rFonts w:ascii="Arial" w:hAnsi="Arial" w:cs="Arial"/>
                <w:sz w:val="18"/>
              </w:rPr>
              <w:t xml:space="preserve">IMCS / </w:t>
            </w:r>
            <w:r w:rsidRPr="0044437C">
              <w:rPr>
                <w:rFonts w:ascii="Arial" w:hAnsi="Arial" w:cs="Arial"/>
                <w:sz w:val="18"/>
                <w:lang w:eastAsia="zh-CN"/>
              </w:rPr>
              <w:t>I</w:t>
            </w:r>
            <w:r w:rsidRPr="0044437C">
              <w:rPr>
                <w:rFonts w:ascii="Arial" w:hAnsi="Arial" w:cs="Arial"/>
                <w:sz w:val="18"/>
              </w:rPr>
              <w:t>TBS</w:t>
            </w:r>
          </w:p>
        </w:tc>
        <w:tc>
          <w:tcPr>
            <w:tcW w:w="1134" w:type="dxa"/>
          </w:tcPr>
          <w:p w14:paraId="0B0C2F34" w14:textId="77777777" w:rsidR="00524A5D" w:rsidRPr="0044437C" w:rsidRDefault="00000000">
            <w:pPr>
              <w:keepNext/>
              <w:spacing w:after="0"/>
              <w:jc w:val="center"/>
              <w:rPr>
                <w:rFonts w:ascii="Arial" w:hAnsi="Arial" w:cs="Arial"/>
                <w:sz w:val="18"/>
              </w:rPr>
            </w:pPr>
            <w:r w:rsidRPr="0044437C">
              <w:rPr>
                <w:rFonts w:ascii="Arial" w:hAnsi="Arial" w:cs="Arial"/>
                <w:sz w:val="18"/>
              </w:rPr>
              <w:t>0 / 0</w:t>
            </w:r>
          </w:p>
        </w:tc>
        <w:tc>
          <w:tcPr>
            <w:tcW w:w="1134" w:type="dxa"/>
          </w:tcPr>
          <w:p w14:paraId="6D7B9CE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1134" w:type="dxa"/>
          </w:tcPr>
          <w:p w14:paraId="3A3F40E8" w14:textId="77777777" w:rsidR="00524A5D" w:rsidRPr="0044437C" w:rsidRDefault="00000000">
            <w:pPr>
              <w:keepNext/>
              <w:spacing w:after="0"/>
              <w:jc w:val="center"/>
              <w:rPr>
                <w:rFonts w:ascii="Arial" w:hAnsi="Arial" w:cs="Arial"/>
                <w:sz w:val="18"/>
              </w:rPr>
            </w:pPr>
            <w:r w:rsidRPr="0044437C">
              <w:rPr>
                <w:rFonts w:ascii="Arial" w:hAnsi="Arial" w:cs="Arial"/>
                <w:sz w:val="18"/>
              </w:rPr>
              <w:t>0 / 0</w:t>
            </w:r>
          </w:p>
        </w:tc>
        <w:tc>
          <w:tcPr>
            <w:tcW w:w="1134" w:type="dxa"/>
          </w:tcPr>
          <w:p w14:paraId="27A9C8D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993" w:type="dxa"/>
          </w:tcPr>
          <w:p w14:paraId="378AC1A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61345D4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30EAD09F"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r>
      <w:tr w:rsidR="00524A5D" w:rsidRPr="0044437C" w14:paraId="527670AF" w14:textId="77777777">
        <w:trPr>
          <w:jc w:val="center"/>
        </w:trPr>
        <w:tc>
          <w:tcPr>
            <w:tcW w:w="2410" w:type="dxa"/>
          </w:tcPr>
          <w:p w14:paraId="5B5D2246" w14:textId="77777777" w:rsidR="00524A5D" w:rsidRPr="0044437C" w:rsidRDefault="00000000">
            <w:pPr>
              <w:keepNext/>
              <w:spacing w:after="0"/>
              <w:rPr>
                <w:rFonts w:ascii="Arial" w:hAnsi="Arial" w:cs="Arial"/>
                <w:sz w:val="18"/>
              </w:rPr>
            </w:pPr>
            <w:r w:rsidRPr="0044437C">
              <w:rPr>
                <w:rFonts w:ascii="Arial" w:hAnsi="Arial" w:cs="Arial"/>
                <w:sz w:val="18"/>
              </w:rPr>
              <w:t>Payload size (bits)</w:t>
            </w:r>
          </w:p>
        </w:tc>
        <w:tc>
          <w:tcPr>
            <w:tcW w:w="1134" w:type="dxa"/>
          </w:tcPr>
          <w:p w14:paraId="1EF8BD69" w14:textId="77777777" w:rsidR="00524A5D" w:rsidRPr="0044437C" w:rsidRDefault="00000000">
            <w:pPr>
              <w:keepNext/>
              <w:spacing w:after="0"/>
              <w:jc w:val="center"/>
              <w:rPr>
                <w:rFonts w:ascii="Arial" w:hAnsi="Arial" w:cs="Arial"/>
                <w:sz w:val="18"/>
              </w:rPr>
            </w:pPr>
            <w:r w:rsidRPr="0044437C">
              <w:rPr>
                <w:rFonts w:ascii="Arial" w:hAnsi="Arial" w:cs="Arial"/>
                <w:sz w:val="18"/>
              </w:rPr>
              <w:t>32</w:t>
            </w:r>
          </w:p>
        </w:tc>
        <w:tc>
          <w:tcPr>
            <w:tcW w:w="1134" w:type="dxa"/>
          </w:tcPr>
          <w:p w14:paraId="478720C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40</w:t>
            </w:r>
          </w:p>
        </w:tc>
        <w:tc>
          <w:tcPr>
            <w:tcW w:w="1134" w:type="dxa"/>
          </w:tcPr>
          <w:p w14:paraId="2601AF57" w14:textId="77777777" w:rsidR="00524A5D" w:rsidRPr="0044437C" w:rsidRDefault="00000000">
            <w:pPr>
              <w:keepNext/>
              <w:spacing w:after="0"/>
              <w:jc w:val="center"/>
              <w:rPr>
                <w:rFonts w:ascii="Arial" w:hAnsi="Arial" w:cs="Arial"/>
                <w:sz w:val="18"/>
              </w:rPr>
            </w:pPr>
            <w:r w:rsidRPr="0044437C">
              <w:rPr>
                <w:rFonts w:ascii="Arial" w:hAnsi="Arial" w:cs="Arial"/>
                <w:sz w:val="18"/>
              </w:rPr>
              <w:t>32</w:t>
            </w:r>
          </w:p>
        </w:tc>
        <w:tc>
          <w:tcPr>
            <w:tcW w:w="1134" w:type="dxa"/>
          </w:tcPr>
          <w:p w14:paraId="29B05AC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40</w:t>
            </w:r>
          </w:p>
        </w:tc>
        <w:tc>
          <w:tcPr>
            <w:tcW w:w="993" w:type="dxa"/>
          </w:tcPr>
          <w:p w14:paraId="6D9814CE"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7E6314B9"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3A1F0102"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r>
      <w:tr w:rsidR="00524A5D" w:rsidRPr="0044437C" w14:paraId="27510315" w14:textId="77777777">
        <w:trPr>
          <w:jc w:val="center"/>
        </w:trPr>
        <w:tc>
          <w:tcPr>
            <w:tcW w:w="2410" w:type="dxa"/>
          </w:tcPr>
          <w:p w14:paraId="24CDC3F1" w14:textId="77777777" w:rsidR="00524A5D" w:rsidRPr="0044437C" w:rsidRDefault="00000000">
            <w:pPr>
              <w:keepNext/>
              <w:spacing w:after="0"/>
              <w:rPr>
                <w:rFonts w:ascii="Arial" w:hAnsi="Arial" w:cs="Arial"/>
                <w:sz w:val="18"/>
              </w:rPr>
            </w:pPr>
            <w:r w:rsidRPr="0044437C">
              <w:rPr>
                <w:rFonts w:ascii="Arial" w:hAnsi="Arial" w:cs="Arial"/>
                <w:sz w:val="18"/>
              </w:rPr>
              <w:t>Allocated resource unit</w:t>
            </w:r>
          </w:p>
        </w:tc>
        <w:tc>
          <w:tcPr>
            <w:tcW w:w="1134" w:type="dxa"/>
          </w:tcPr>
          <w:p w14:paraId="04E2AA47" w14:textId="77777777" w:rsidR="00524A5D" w:rsidRPr="0044437C" w:rsidRDefault="00000000">
            <w:pPr>
              <w:keepNext/>
              <w:spacing w:after="0"/>
              <w:jc w:val="center"/>
              <w:rPr>
                <w:rFonts w:ascii="Arial" w:hAnsi="Arial" w:cs="Arial"/>
                <w:sz w:val="18"/>
              </w:rPr>
            </w:pPr>
            <w:r w:rsidRPr="0044437C">
              <w:rPr>
                <w:rFonts w:ascii="Arial" w:hAnsi="Arial" w:cs="Arial"/>
                <w:sz w:val="18"/>
              </w:rPr>
              <w:t>2</w:t>
            </w:r>
          </w:p>
        </w:tc>
        <w:tc>
          <w:tcPr>
            <w:tcW w:w="1134" w:type="dxa"/>
          </w:tcPr>
          <w:p w14:paraId="06AB225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1134" w:type="dxa"/>
          </w:tcPr>
          <w:p w14:paraId="6E510E16" w14:textId="77777777" w:rsidR="00524A5D" w:rsidRPr="0044437C" w:rsidRDefault="00000000">
            <w:pPr>
              <w:keepNext/>
              <w:spacing w:after="0"/>
              <w:jc w:val="center"/>
              <w:rPr>
                <w:rFonts w:ascii="Arial" w:hAnsi="Arial" w:cs="Arial"/>
                <w:sz w:val="18"/>
              </w:rPr>
            </w:pPr>
            <w:r w:rsidRPr="0044437C">
              <w:rPr>
                <w:rFonts w:ascii="Arial" w:hAnsi="Arial" w:cs="Arial"/>
                <w:sz w:val="18"/>
              </w:rPr>
              <w:t>2</w:t>
            </w:r>
          </w:p>
        </w:tc>
        <w:tc>
          <w:tcPr>
            <w:tcW w:w="1134" w:type="dxa"/>
          </w:tcPr>
          <w:p w14:paraId="369661D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3" w:type="dxa"/>
          </w:tcPr>
          <w:p w14:paraId="42338AA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4E5A3E6B"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7719795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C577F0E" w14:textId="77777777">
        <w:trPr>
          <w:jc w:val="center"/>
        </w:trPr>
        <w:tc>
          <w:tcPr>
            <w:tcW w:w="2410" w:type="dxa"/>
          </w:tcPr>
          <w:p w14:paraId="69EFF57F" w14:textId="77777777" w:rsidR="00524A5D" w:rsidRPr="0044437C" w:rsidRDefault="00000000">
            <w:pPr>
              <w:keepNext/>
              <w:spacing w:after="0"/>
              <w:rPr>
                <w:rFonts w:ascii="Arial" w:hAnsi="Arial" w:cs="Arial"/>
                <w:sz w:val="18"/>
              </w:rPr>
            </w:pPr>
            <w:r w:rsidRPr="0044437C">
              <w:rPr>
                <w:rFonts w:ascii="Arial" w:hAnsi="Arial" w:cs="Arial"/>
                <w:sz w:val="18"/>
              </w:rPr>
              <w:t>Code rate (target)</w:t>
            </w:r>
          </w:p>
        </w:tc>
        <w:tc>
          <w:tcPr>
            <w:tcW w:w="1134" w:type="dxa"/>
          </w:tcPr>
          <w:p w14:paraId="35AA042C"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566EC933"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732992B9"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1CEEC450"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3" w:type="dxa"/>
          </w:tcPr>
          <w:p w14:paraId="0EEDE358"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2" w:type="dxa"/>
          </w:tcPr>
          <w:p w14:paraId="573755DF"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2" w:type="dxa"/>
          </w:tcPr>
          <w:p w14:paraId="00E640FB"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r>
      <w:tr w:rsidR="00524A5D" w:rsidRPr="0044437C" w14:paraId="79FF4275" w14:textId="77777777">
        <w:trPr>
          <w:jc w:val="center"/>
        </w:trPr>
        <w:tc>
          <w:tcPr>
            <w:tcW w:w="2410" w:type="dxa"/>
          </w:tcPr>
          <w:p w14:paraId="63B1F375" w14:textId="77777777" w:rsidR="00524A5D" w:rsidRPr="0044437C" w:rsidRDefault="00000000">
            <w:pPr>
              <w:keepNext/>
              <w:spacing w:after="0"/>
              <w:rPr>
                <w:rFonts w:ascii="Arial" w:hAnsi="Arial" w:cs="Arial"/>
                <w:sz w:val="18"/>
              </w:rPr>
            </w:pPr>
            <w:r w:rsidRPr="0044437C">
              <w:rPr>
                <w:rFonts w:ascii="Arial" w:hAnsi="Arial" w:cs="Arial"/>
                <w:sz w:val="18"/>
              </w:rPr>
              <w:t>Code rate (effective)</w:t>
            </w:r>
          </w:p>
        </w:tc>
        <w:tc>
          <w:tcPr>
            <w:tcW w:w="1134" w:type="dxa"/>
          </w:tcPr>
          <w:p w14:paraId="3CD5BDC3" w14:textId="77777777" w:rsidR="00524A5D" w:rsidRPr="0044437C" w:rsidRDefault="00000000">
            <w:pPr>
              <w:keepNext/>
              <w:spacing w:after="0"/>
              <w:jc w:val="center"/>
              <w:rPr>
                <w:rFonts w:ascii="Arial" w:hAnsi="Arial" w:cs="Arial"/>
                <w:sz w:val="18"/>
              </w:rPr>
            </w:pPr>
            <w:r w:rsidRPr="0044437C">
              <w:rPr>
                <w:rFonts w:ascii="Arial" w:hAnsi="Arial" w:cs="Arial"/>
                <w:sz w:val="18"/>
              </w:rPr>
              <w:t>0.29</w:t>
            </w:r>
          </w:p>
        </w:tc>
        <w:tc>
          <w:tcPr>
            <w:tcW w:w="1134" w:type="dxa"/>
          </w:tcPr>
          <w:p w14:paraId="6EDDB35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1134" w:type="dxa"/>
          </w:tcPr>
          <w:p w14:paraId="4A36C23D" w14:textId="77777777" w:rsidR="00524A5D" w:rsidRPr="0044437C" w:rsidRDefault="00000000">
            <w:pPr>
              <w:keepNext/>
              <w:spacing w:after="0"/>
              <w:jc w:val="center"/>
              <w:rPr>
                <w:rFonts w:ascii="Arial" w:hAnsi="Arial" w:cs="Arial"/>
                <w:sz w:val="18"/>
              </w:rPr>
            </w:pPr>
            <w:r w:rsidRPr="0044437C">
              <w:rPr>
                <w:rFonts w:ascii="Arial" w:hAnsi="Arial" w:cs="Arial"/>
                <w:sz w:val="18"/>
              </w:rPr>
              <w:t>0.29</w:t>
            </w:r>
          </w:p>
        </w:tc>
        <w:tc>
          <w:tcPr>
            <w:tcW w:w="1134" w:type="dxa"/>
          </w:tcPr>
          <w:p w14:paraId="31C674B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993" w:type="dxa"/>
          </w:tcPr>
          <w:p w14:paraId="2577EF5D"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052691B0"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33AFCAAE"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r>
      <w:tr w:rsidR="00524A5D" w:rsidRPr="0044437C" w14:paraId="09B455D1" w14:textId="77777777">
        <w:trPr>
          <w:jc w:val="center"/>
        </w:trPr>
        <w:tc>
          <w:tcPr>
            <w:tcW w:w="2410" w:type="dxa"/>
          </w:tcPr>
          <w:p w14:paraId="50A58D1F" w14:textId="77777777" w:rsidR="00524A5D" w:rsidRPr="0044437C" w:rsidRDefault="00000000">
            <w:pPr>
              <w:keepNext/>
              <w:spacing w:after="0"/>
              <w:rPr>
                <w:rFonts w:ascii="Arial" w:hAnsi="Arial" w:cs="Arial"/>
                <w:sz w:val="18"/>
                <w:szCs w:val="22"/>
              </w:rPr>
            </w:pPr>
            <w:r w:rsidRPr="0044437C">
              <w:rPr>
                <w:rFonts w:ascii="Arial" w:hAnsi="Arial" w:cs="Arial"/>
                <w:sz w:val="18"/>
                <w:szCs w:val="22"/>
              </w:rPr>
              <w:t>Transport block CRC (bits)</w:t>
            </w:r>
          </w:p>
        </w:tc>
        <w:tc>
          <w:tcPr>
            <w:tcW w:w="1134" w:type="dxa"/>
          </w:tcPr>
          <w:p w14:paraId="7A23B999"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47940C88"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15B19141"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581E27E7"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3" w:type="dxa"/>
          </w:tcPr>
          <w:p w14:paraId="17EDB917"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2" w:type="dxa"/>
          </w:tcPr>
          <w:p w14:paraId="15E2579D"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2" w:type="dxa"/>
          </w:tcPr>
          <w:p w14:paraId="2747D49D"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r>
      <w:tr w:rsidR="00524A5D" w:rsidRPr="0044437C" w14:paraId="1FF28282" w14:textId="77777777">
        <w:trPr>
          <w:jc w:val="center"/>
        </w:trPr>
        <w:tc>
          <w:tcPr>
            <w:tcW w:w="2410" w:type="dxa"/>
          </w:tcPr>
          <w:p w14:paraId="664CF10A" w14:textId="77777777" w:rsidR="00524A5D" w:rsidRPr="0044437C" w:rsidRDefault="00000000">
            <w:pPr>
              <w:keepNext/>
              <w:spacing w:after="0"/>
              <w:rPr>
                <w:rFonts w:ascii="Arial" w:hAnsi="Arial" w:cs="Arial"/>
                <w:sz w:val="18"/>
              </w:rPr>
            </w:pPr>
            <w:r w:rsidRPr="0044437C">
              <w:rPr>
                <w:rFonts w:ascii="Arial" w:hAnsi="Arial" w:cs="Arial"/>
                <w:sz w:val="18"/>
              </w:rPr>
              <w:t>Code block CRC size (bits)</w:t>
            </w:r>
          </w:p>
        </w:tc>
        <w:tc>
          <w:tcPr>
            <w:tcW w:w="1134" w:type="dxa"/>
          </w:tcPr>
          <w:p w14:paraId="30C7FCBA"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03373B39"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78E7B067"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6B67502F"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3" w:type="dxa"/>
          </w:tcPr>
          <w:p w14:paraId="757C1A13"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2" w:type="dxa"/>
          </w:tcPr>
          <w:p w14:paraId="3501469C"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2" w:type="dxa"/>
          </w:tcPr>
          <w:p w14:paraId="0CFEA451"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r>
      <w:tr w:rsidR="00524A5D" w:rsidRPr="0044437C" w14:paraId="0A97493A" w14:textId="77777777">
        <w:trPr>
          <w:jc w:val="center"/>
        </w:trPr>
        <w:tc>
          <w:tcPr>
            <w:tcW w:w="2410" w:type="dxa"/>
          </w:tcPr>
          <w:p w14:paraId="358568DA" w14:textId="77777777" w:rsidR="00524A5D" w:rsidRPr="0044437C" w:rsidRDefault="00000000">
            <w:pPr>
              <w:keepNext/>
              <w:spacing w:after="0"/>
              <w:rPr>
                <w:rFonts w:ascii="Arial" w:hAnsi="Arial" w:cs="Arial"/>
                <w:sz w:val="18"/>
              </w:rPr>
            </w:pPr>
            <w:r w:rsidRPr="0044437C">
              <w:rPr>
                <w:rFonts w:ascii="Arial" w:hAnsi="Arial" w:cs="Arial"/>
                <w:sz w:val="18"/>
              </w:rPr>
              <w:t>Number of code blocks - C</w:t>
            </w:r>
          </w:p>
        </w:tc>
        <w:tc>
          <w:tcPr>
            <w:tcW w:w="1134" w:type="dxa"/>
          </w:tcPr>
          <w:p w14:paraId="5A1452C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8B979FB"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E89878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D20E46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51E6997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169A022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2D50AA0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r>
      <w:tr w:rsidR="00524A5D" w:rsidRPr="0044437C" w14:paraId="597358C1" w14:textId="77777777">
        <w:trPr>
          <w:jc w:val="center"/>
        </w:trPr>
        <w:tc>
          <w:tcPr>
            <w:tcW w:w="2410" w:type="dxa"/>
          </w:tcPr>
          <w:p w14:paraId="68E0ED84" w14:textId="77777777" w:rsidR="00524A5D" w:rsidRPr="0044437C" w:rsidRDefault="00000000">
            <w:pPr>
              <w:keepNext/>
              <w:spacing w:after="0"/>
              <w:rPr>
                <w:rFonts w:ascii="Arial" w:hAnsi="Arial" w:cs="Arial"/>
                <w:sz w:val="18"/>
              </w:rPr>
            </w:pPr>
            <w:r w:rsidRPr="0044437C">
              <w:rPr>
                <w:rFonts w:ascii="Arial" w:hAnsi="Arial" w:cs="Arial"/>
                <w:sz w:val="18"/>
              </w:rPr>
              <w:t>Total number of bits per resource unit</w:t>
            </w:r>
          </w:p>
        </w:tc>
        <w:tc>
          <w:tcPr>
            <w:tcW w:w="1134" w:type="dxa"/>
          </w:tcPr>
          <w:p w14:paraId="1804CAAE"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0AE03401"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192</w:t>
            </w:r>
          </w:p>
        </w:tc>
        <w:tc>
          <w:tcPr>
            <w:tcW w:w="1134" w:type="dxa"/>
          </w:tcPr>
          <w:p w14:paraId="5637C615"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34B6E48D"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192</w:t>
            </w:r>
          </w:p>
        </w:tc>
        <w:tc>
          <w:tcPr>
            <w:tcW w:w="993" w:type="dxa"/>
          </w:tcPr>
          <w:p w14:paraId="676AD5A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08935F1B"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18B456D1"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r>
      <w:tr w:rsidR="00524A5D" w:rsidRPr="0044437C" w14:paraId="18CB0977" w14:textId="77777777">
        <w:trPr>
          <w:jc w:val="center"/>
        </w:trPr>
        <w:tc>
          <w:tcPr>
            <w:tcW w:w="2410" w:type="dxa"/>
          </w:tcPr>
          <w:p w14:paraId="3920D33C" w14:textId="77777777" w:rsidR="00524A5D" w:rsidRPr="0044437C" w:rsidRDefault="00000000">
            <w:pPr>
              <w:keepNext/>
              <w:spacing w:after="0"/>
              <w:rPr>
                <w:rFonts w:ascii="Arial" w:hAnsi="Arial" w:cs="Arial"/>
                <w:sz w:val="18"/>
              </w:rPr>
            </w:pPr>
            <w:r w:rsidRPr="0044437C">
              <w:rPr>
                <w:rFonts w:ascii="Arial" w:hAnsi="Arial" w:cs="Arial"/>
                <w:sz w:val="18"/>
              </w:rPr>
              <w:t>Total symbols per resource unit</w:t>
            </w:r>
          </w:p>
        </w:tc>
        <w:tc>
          <w:tcPr>
            <w:tcW w:w="1134" w:type="dxa"/>
          </w:tcPr>
          <w:p w14:paraId="3B546696"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2FF04E6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96</w:t>
            </w:r>
          </w:p>
        </w:tc>
        <w:tc>
          <w:tcPr>
            <w:tcW w:w="1134" w:type="dxa"/>
          </w:tcPr>
          <w:p w14:paraId="30FC8AF4"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636B7BB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96</w:t>
            </w:r>
          </w:p>
        </w:tc>
        <w:tc>
          <w:tcPr>
            <w:tcW w:w="993" w:type="dxa"/>
          </w:tcPr>
          <w:p w14:paraId="2D75395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052500F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77A1E49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r>
      <w:tr w:rsidR="00524A5D" w:rsidRPr="0044437C" w14:paraId="344A501C" w14:textId="77777777">
        <w:trPr>
          <w:jc w:val="center"/>
        </w:trPr>
        <w:tc>
          <w:tcPr>
            <w:tcW w:w="2410" w:type="dxa"/>
          </w:tcPr>
          <w:p w14:paraId="4036CBE9" w14:textId="77777777" w:rsidR="00524A5D" w:rsidRPr="0044437C" w:rsidRDefault="00000000">
            <w:pPr>
              <w:keepNext/>
              <w:spacing w:after="0"/>
              <w:rPr>
                <w:rFonts w:ascii="Arial" w:hAnsi="Arial" w:cs="Arial"/>
                <w:sz w:val="18"/>
              </w:rPr>
            </w:pPr>
            <w:r w:rsidRPr="0044437C">
              <w:rPr>
                <w:rFonts w:ascii="Arial" w:hAnsi="Arial" w:cs="Arial"/>
                <w:sz w:val="18"/>
              </w:rPr>
              <w:t>Tx time (ms)</w:t>
            </w:r>
          </w:p>
        </w:tc>
        <w:tc>
          <w:tcPr>
            <w:tcW w:w="1134" w:type="dxa"/>
          </w:tcPr>
          <w:p w14:paraId="11396D88" w14:textId="77777777" w:rsidR="00524A5D" w:rsidRPr="0044437C" w:rsidRDefault="00000000">
            <w:pPr>
              <w:keepNext/>
              <w:spacing w:after="0"/>
              <w:jc w:val="center"/>
              <w:rPr>
                <w:rFonts w:ascii="Arial" w:hAnsi="Arial" w:cs="Arial"/>
                <w:sz w:val="18"/>
              </w:rPr>
            </w:pPr>
            <w:r w:rsidRPr="0044437C">
              <w:rPr>
                <w:rFonts w:ascii="Arial" w:hAnsi="Arial" w:cs="Arial"/>
                <w:sz w:val="18"/>
              </w:rPr>
              <w:t>64</w:t>
            </w:r>
          </w:p>
        </w:tc>
        <w:tc>
          <w:tcPr>
            <w:tcW w:w="1134" w:type="dxa"/>
          </w:tcPr>
          <w:p w14:paraId="632BC39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32</w:t>
            </w:r>
          </w:p>
        </w:tc>
        <w:tc>
          <w:tcPr>
            <w:tcW w:w="1134" w:type="dxa"/>
          </w:tcPr>
          <w:p w14:paraId="20FC2345" w14:textId="77777777" w:rsidR="00524A5D" w:rsidRPr="0044437C" w:rsidRDefault="00000000">
            <w:pPr>
              <w:keepNext/>
              <w:spacing w:after="0"/>
              <w:jc w:val="center"/>
              <w:rPr>
                <w:rFonts w:ascii="Arial" w:hAnsi="Arial" w:cs="Arial"/>
                <w:sz w:val="18"/>
              </w:rPr>
            </w:pPr>
            <w:r w:rsidRPr="0044437C">
              <w:rPr>
                <w:rFonts w:ascii="Arial" w:hAnsi="Arial" w:cs="Arial"/>
                <w:sz w:val="18"/>
              </w:rPr>
              <w:t>16</w:t>
            </w:r>
          </w:p>
        </w:tc>
        <w:tc>
          <w:tcPr>
            <w:tcW w:w="1134" w:type="dxa"/>
          </w:tcPr>
          <w:p w14:paraId="03E1E19E"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8</w:t>
            </w:r>
          </w:p>
        </w:tc>
        <w:tc>
          <w:tcPr>
            <w:tcW w:w="993" w:type="dxa"/>
          </w:tcPr>
          <w:p w14:paraId="0B990BD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w:t>
            </w:r>
          </w:p>
        </w:tc>
        <w:tc>
          <w:tcPr>
            <w:tcW w:w="992" w:type="dxa"/>
          </w:tcPr>
          <w:p w14:paraId="09672B3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w:t>
            </w:r>
          </w:p>
        </w:tc>
        <w:tc>
          <w:tcPr>
            <w:tcW w:w="992" w:type="dxa"/>
          </w:tcPr>
          <w:p w14:paraId="55F1B219"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0536C7B" w14:textId="77777777">
        <w:trPr>
          <w:jc w:val="center"/>
        </w:trPr>
        <w:tc>
          <w:tcPr>
            <w:tcW w:w="9923" w:type="dxa"/>
            <w:gridSpan w:val="8"/>
          </w:tcPr>
          <w:p w14:paraId="21F012A6" w14:textId="77777777" w:rsidR="00524A5D" w:rsidRPr="0044437C" w:rsidRDefault="00000000">
            <w:pPr>
              <w:pStyle w:val="TAN"/>
            </w:pPr>
            <w:r w:rsidRPr="0044437C">
              <w:t>NOTE 1:</w:t>
            </w:r>
            <w:r w:rsidRPr="0044437C">
              <w:tab/>
              <w:t>If more than one Code Block is present, an additional CRC sequence of L = 24 Bits is attached to each Code Block (otherwise L = 0 Bit).</w:t>
            </w:r>
          </w:p>
          <w:p w14:paraId="120820EE" w14:textId="77777777" w:rsidR="00524A5D" w:rsidRPr="0044437C" w:rsidRDefault="00000000">
            <w:pPr>
              <w:pStyle w:val="TAN"/>
            </w:pPr>
            <w:r w:rsidRPr="0044437C">
              <w:t>NOTE 2:</w:t>
            </w:r>
            <w:r w:rsidRPr="0044437C">
              <w:tab/>
            </w:r>
            <w:r w:rsidRPr="0044437C">
              <w:rPr>
                <w:lang w:eastAsia="zh-CN"/>
              </w:rPr>
              <w:t xml:space="preserve">Parameters related to NPUSCH format 1 scheduling are defined in </w:t>
            </w:r>
            <w:r w:rsidRPr="0044437C">
              <w:t>Table A.</w:t>
            </w:r>
            <w:r w:rsidRPr="0044437C">
              <w:rPr>
                <w:lang w:eastAsia="zh-CN"/>
              </w:rPr>
              <w:t>2</w:t>
            </w:r>
            <w:r w:rsidRPr="0044437C">
              <w:t>.</w:t>
            </w:r>
            <w:r w:rsidRPr="0044437C">
              <w:rPr>
                <w:lang w:eastAsia="zh-CN"/>
              </w:rPr>
              <w:t>4</w:t>
            </w:r>
            <w:r w:rsidRPr="0044437C">
              <w:t>-</w:t>
            </w:r>
            <w:r w:rsidRPr="0044437C">
              <w:rPr>
                <w:lang w:eastAsia="zh-CN"/>
              </w:rPr>
              <w:t>2</w:t>
            </w:r>
            <w:r w:rsidRPr="0044437C">
              <w:t>.</w:t>
            </w:r>
          </w:p>
          <w:p w14:paraId="5CE40DE5" w14:textId="77777777" w:rsidR="00524A5D" w:rsidRPr="0044437C" w:rsidRDefault="00000000">
            <w:pPr>
              <w:pStyle w:val="TAN"/>
            </w:pPr>
            <w:r w:rsidRPr="0044437C">
              <w:t>NOTE 3:</w:t>
            </w:r>
            <w:r w:rsidRPr="0044437C">
              <w:tab/>
            </w:r>
            <w:r w:rsidRPr="0044437C">
              <w:rPr>
                <w:lang w:eastAsia="zh-CN"/>
              </w:rPr>
              <w:t>NPDCCH is not transmitted in the subframes used for transmission of SI messages.</w:t>
            </w:r>
          </w:p>
          <w:p w14:paraId="33F5F650" w14:textId="77777777" w:rsidR="00524A5D" w:rsidRPr="0044437C" w:rsidRDefault="00000000">
            <w:pPr>
              <w:pStyle w:val="TAN"/>
            </w:pPr>
            <w:r w:rsidRPr="0044437C">
              <w:t>NOTE 4:</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44437C" w:rsidRDefault="00000000">
            <w:pPr>
              <w:pStyle w:val="TAN"/>
              <w:rPr>
                <w:lang w:eastAsia="zh-CN"/>
              </w:rPr>
            </w:pPr>
            <w:r w:rsidRPr="0044437C">
              <w:rPr>
                <w:lang w:eastAsia="zh-CN"/>
              </w:rPr>
              <w:t>NOTE 5:</w:t>
            </w:r>
            <w:r w:rsidRPr="0044437C">
              <w:tab/>
            </w:r>
            <w:r w:rsidRPr="0044437C">
              <w:rPr>
                <w:lang w:eastAsia="zh-CN"/>
              </w:rPr>
              <w:t>Number of repetition N</w:t>
            </w:r>
            <w:r w:rsidRPr="0044437C">
              <w:rPr>
                <w:vertAlign w:val="subscript"/>
                <w:lang w:eastAsia="zh-CN"/>
              </w:rPr>
              <w:t>Rep</w:t>
            </w:r>
            <w:r w:rsidRPr="0044437C">
              <w:rPr>
                <w:lang w:eastAsia="zh-CN"/>
              </w:rPr>
              <w:t xml:space="preserve"> as defined in table 16.5.1.1-3 in TS 36.213 [20].</w:t>
            </w:r>
          </w:p>
        </w:tc>
      </w:tr>
    </w:tbl>
    <w:p w14:paraId="6B75614E" w14:textId="77777777" w:rsidR="00524A5D" w:rsidRPr="0044437C" w:rsidRDefault="00524A5D"/>
    <w:p w14:paraId="5C0C02AB" w14:textId="2B46F02A" w:rsidR="00524A5D" w:rsidRPr="0044437C" w:rsidRDefault="00524A5D" w:rsidP="001C7B98">
      <w:pPr>
        <w:pStyle w:val="B1"/>
        <w:rPr>
          <w:lang w:eastAsia="ja-JP"/>
        </w:rPr>
      </w:pPr>
    </w:p>
    <w:p w14:paraId="0D872B5D" w14:textId="43DD8FA0" w:rsidR="00524A5D" w:rsidRPr="0044437C" w:rsidRDefault="00000000">
      <w:pPr>
        <w:pStyle w:val="TH"/>
        <w:rPr>
          <w:lang w:eastAsia="zh-CN"/>
        </w:rPr>
      </w:pPr>
      <w:r w:rsidRPr="0044437C">
        <w:lastRenderedPageBreak/>
        <w:t>Table A.</w:t>
      </w:r>
      <w:r w:rsidRPr="0044437C">
        <w:rPr>
          <w:lang w:eastAsia="zh-CN"/>
        </w:rPr>
        <w:t>2</w:t>
      </w:r>
      <w:r w:rsidRPr="0044437C">
        <w:t>.</w:t>
      </w:r>
      <w:r w:rsidR="00DC6508" w:rsidRPr="0044437C">
        <w:rPr>
          <w:lang w:eastAsia="zh-CN"/>
        </w:rPr>
        <w:t>3</w:t>
      </w:r>
      <w:r w:rsidRPr="0044437C">
        <w:t>-</w:t>
      </w:r>
      <w:r w:rsidRPr="0044437C">
        <w:rPr>
          <w:lang w:eastAsia="zh-CN"/>
        </w:rPr>
        <w:t>2</w:t>
      </w:r>
      <w:r w:rsidRPr="0044437C">
        <w:t xml:space="preserve">: </w:t>
      </w:r>
      <w:r w:rsidRPr="0044437C">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44437C" w:rsidRDefault="00000000">
            <w:pPr>
              <w:pStyle w:val="TAH"/>
              <w:rPr>
                <w:kern w:val="2"/>
                <w:lang w:eastAsia="zh-CN"/>
              </w:rPr>
            </w:pPr>
            <w:r w:rsidRPr="0044437C">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44437C" w:rsidRDefault="00000000">
            <w:pPr>
              <w:pStyle w:val="TAH"/>
              <w:rPr>
                <w:kern w:val="2"/>
                <w:lang w:eastAsia="zh-CN"/>
              </w:rPr>
            </w:pPr>
            <w:r w:rsidRPr="0044437C">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44437C" w:rsidRDefault="00000000">
            <w:pPr>
              <w:pStyle w:val="TAH"/>
              <w:rPr>
                <w:kern w:val="2"/>
                <w:lang w:eastAsia="zh-CN"/>
              </w:rPr>
            </w:pPr>
            <w:r w:rsidRPr="0044437C">
              <w:rPr>
                <w:kern w:val="2"/>
                <w:lang w:eastAsia="zh-CN"/>
              </w:rPr>
              <w:t>Value</w:t>
            </w:r>
          </w:p>
        </w:tc>
      </w:tr>
      <w:tr w:rsidR="00524A5D" w:rsidRPr="0044437C"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44437C" w:rsidRDefault="00000000">
            <w:pPr>
              <w:pStyle w:val="TAC"/>
              <w:rPr>
                <w:rFonts w:eastAsia="?? ??"/>
                <w:kern w:val="2"/>
                <w:lang w:eastAsia="ja-JP"/>
              </w:rPr>
            </w:pPr>
            <w:r w:rsidRPr="0044437C">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44437C" w:rsidRDefault="00000000">
            <w:pPr>
              <w:pStyle w:val="TAC"/>
              <w:rPr>
                <w:kern w:val="2"/>
              </w:rPr>
            </w:pPr>
            <w:r w:rsidRPr="0044437C">
              <w:rPr>
                <w:kern w:val="2"/>
              </w:rPr>
              <w:t>DCI format N0</w:t>
            </w:r>
          </w:p>
        </w:tc>
      </w:tr>
      <w:tr w:rsidR="00524A5D" w:rsidRPr="0044437C"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44437C" w:rsidRDefault="00000000">
            <w:pPr>
              <w:pStyle w:val="TAC"/>
              <w:rPr>
                <w:kern w:val="2"/>
              </w:rPr>
            </w:pPr>
            <w:r w:rsidRPr="0044437C">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44437C" w:rsidRDefault="00000000">
            <w:pPr>
              <w:pStyle w:val="TAC"/>
              <w:rPr>
                <w:kern w:val="2"/>
              </w:rPr>
            </w:pPr>
            <w:r w:rsidRPr="0044437C">
              <w:rPr>
                <w:kern w:val="2"/>
              </w:rPr>
              <w:t>1</w:t>
            </w:r>
          </w:p>
        </w:tc>
      </w:tr>
      <w:tr w:rsidR="00524A5D" w:rsidRPr="0044437C"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44437C" w:rsidRDefault="00000000">
            <w:pPr>
              <w:pStyle w:val="TAC"/>
              <w:rPr>
                <w:kern w:val="2"/>
              </w:rPr>
            </w:pPr>
            <w:r w:rsidRPr="0044437C">
              <w:t>Scheduling delay (</w:t>
            </w:r>
            <w:r w:rsidRPr="0044437C">
              <w:rPr>
                <w:b/>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44437C" w:rsidRDefault="00000000">
            <w:pPr>
              <w:pStyle w:val="TAC"/>
              <w:rPr>
                <w:kern w:val="2"/>
              </w:rPr>
            </w:pPr>
            <w:r w:rsidRPr="0044437C">
              <w:rPr>
                <w:kern w:val="2"/>
              </w:rPr>
              <w:t>0</w:t>
            </w:r>
          </w:p>
        </w:tc>
      </w:tr>
      <w:tr w:rsidR="00524A5D" w:rsidRPr="0044437C"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44437C" w:rsidRDefault="00000000">
            <w:pPr>
              <w:pStyle w:val="TAC"/>
            </w:pPr>
            <w:r w:rsidRPr="0044437C">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44437C" w:rsidRDefault="00000000">
            <w:pPr>
              <w:pStyle w:val="TAC"/>
              <w:rPr>
                <w:kern w:val="2"/>
              </w:rPr>
            </w:pPr>
            <w:r w:rsidRPr="0044437C">
              <w:rPr>
                <w:kern w:val="2"/>
              </w:rPr>
              <w:t>00</w:t>
            </w:r>
          </w:p>
        </w:tc>
      </w:tr>
      <w:tr w:rsidR="00524A5D" w:rsidRPr="0044437C"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44437C" w:rsidRDefault="00000000">
            <w:pPr>
              <w:pStyle w:val="TAC"/>
              <w:rPr>
                <w:b/>
              </w:rPr>
            </w:pPr>
            <w:r w:rsidRPr="0044437C">
              <w:rPr>
                <w:b/>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44437C" w:rsidRDefault="00000000">
            <w:pPr>
              <w:pStyle w:val="TAC"/>
            </w:pPr>
            <w:r w:rsidRPr="0044437C">
              <w:t>(</w:t>
            </w:r>
            <w:r w:rsidRPr="0044437C">
              <w:rPr>
                <w:i/>
              </w:rPr>
              <w:t>npdcch-NumRepetitions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44437C" w:rsidRDefault="00000000">
            <w:pPr>
              <w:pStyle w:val="TAC"/>
              <w:rPr>
                <w:kern w:val="2"/>
              </w:rPr>
            </w:pPr>
            <w:r w:rsidRPr="0044437C">
              <w:rPr>
                <w:kern w:val="2"/>
              </w:rPr>
              <w:t>1</w:t>
            </w:r>
          </w:p>
        </w:tc>
      </w:tr>
      <w:tr w:rsidR="00524A5D" w:rsidRPr="0044437C"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44437C" w:rsidRDefault="00000000">
            <w:pPr>
              <w:pStyle w:val="TAC"/>
            </w:pPr>
            <w:r w:rsidRPr="0044437C">
              <w:t>G</w:t>
            </w:r>
          </w:p>
          <w:p w14:paraId="2C17C692" w14:textId="77777777" w:rsidR="00524A5D" w:rsidRPr="0044437C" w:rsidRDefault="00000000">
            <w:pPr>
              <w:pStyle w:val="TAC"/>
            </w:pPr>
            <w:r w:rsidRPr="0044437C">
              <w:t>(</w:t>
            </w:r>
            <w:r w:rsidRPr="0044437C">
              <w:rPr>
                <w:i/>
              </w:rPr>
              <w:t>NPDCCH-startSF-USS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44437C" w:rsidRDefault="00000000">
            <w:pPr>
              <w:pStyle w:val="TAC"/>
              <w:rPr>
                <w:kern w:val="2"/>
              </w:rPr>
            </w:pPr>
            <w:r w:rsidRPr="0044437C">
              <w:rPr>
                <w:kern w:val="2"/>
              </w:rPr>
              <w:t>8</w:t>
            </w:r>
          </w:p>
        </w:tc>
      </w:tr>
      <w:tr w:rsidR="00524A5D" w:rsidRPr="0044437C"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44437C" w:rsidRDefault="00000000">
            <w:pPr>
              <w:pStyle w:val="TAC"/>
              <w:rPr>
                <w:rFonts w:cs="v5.0.0"/>
              </w:rPr>
            </w:pPr>
            <w:r w:rsidRPr="0044437C">
              <w:rPr>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44437C" w:rsidRDefault="00000000">
            <w:pPr>
              <w:pStyle w:val="TAC"/>
            </w:pPr>
            <w:r w:rsidRPr="0044437C">
              <w:t>(</w:t>
            </w:r>
            <w:r w:rsidRPr="0044437C">
              <w:rPr>
                <w:i/>
              </w:rPr>
              <w:t>npdcch-Offset-USS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44437C" w:rsidRDefault="00000000">
            <w:pPr>
              <w:pStyle w:val="TAC"/>
              <w:rPr>
                <w:kern w:val="2"/>
              </w:rPr>
            </w:pPr>
            <w:r w:rsidRPr="0044437C">
              <w:rPr>
                <w:kern w:val="2"/>
              </w:rPr>
              <w:t>1/4</w:t>
            </w:r>
          </w:p>
        </w:tc>
      </w:tr>
    </w:tbl>
    <w:p w14:paraId="18DC6B1B" w14:textId="77777777" w:rsidR="00524A5D" w:rsidRPr="0044437C" w:rsidRDefault="00524A5D"/>
    <w:p w14:paraId="5B05AC5F" w14:textId="77777777" w:rsidR="00524A5D" w:rsidRPr="0044437C" w:rsidRDefault="00000000">
      <w:pPr>
        <w:pStyle w:val="Heading1"/>
      </w:pPr>
      <w:bookmarkStart w:id="2294" w:name="_Toc29543"/>
      <w:bookmarkStart w:id="2295" w:name="_Toc24585"/>
      <w:bookmarkStart w:id="2296" w:name="_Toc12052"/>
      <w:bookmarkStart w:id="2297" w:name="_Toc232582113"/>
      <w:bookmarkStart w:id="2298" w:name="_Toc31972"/>
      <w:bookmarkStart w:id="2299" w:name="_Toc194571939"/>
      <w:r w:rsidRPr="0044437C">
        <w:t>A.3</w:t>
      </w:r>
      <w:r w:rsidRPr="0044437C">
        <w:tab/>
        <w:t>DL reference measurement channels</w:t>
      </w:r>
      <w:bookmarkEnd w:id="2294"/>
      <w:bookmarkEnd w:id="2295"/>
      <w:bookmarkEnd w:id="2296"/>
      <w:bookmarkEnd w:id="2297"/>
      <w:bookmarkEnd w:id="2298"/>
      <w:bookmarkEnd w:id="2299"/>
    </w:p>
    <w:p w14:paraId="03B28FE2" w14:textId="77777777" w:rsidR="00524A5D" w:rsidRPr="0044437C" w:rsidRDefault="00000000">
      <w:pPr>
        <w:pStyle w:val="Heading2"/>
      </w:pPr>
      <w:bookmarkStart w:id="2300" w:name="_Toc25128"/>
      <w:bookmarkStart w:id="2301" w:name="_Toc232582114"/>
      <w:bookmarkStart w:id="2302" w:name="_Toc5747"/>
      <w:bookmarkStart w:id="2303" w:name="_Toc20102"/>
      <w:bookmarkStart w:id="2304" w:name="_Toc14283"/>
      <w:bookmarkStart w:id="2305" w:name="_Toc194571940"/>
      <w:r w:rsidRPr="0044437C">
        <w:t>A.3.1</w:t>
      </w:r>
      <w:r w:rsidRPr="0044437C">
        <w:tab/>
        <w:t>General</w:t>
      </w:r>
      <w:bookmarkEnd w:id="2300"/>
      <w:bookmarkEnd w:id="2301"/>
      <w:bookmarkEnd w:id="2302"/>
      <w:bookmarkEnd w:id="2303"/>
      <w:bookmarkEnd w:id="2304"/>
      <w:bookmarkEnd w:id="2305"/>
    </w:p>
    <w:p w14:paraId="74467CA2" w14:textId="77777777" w:rsidR="00524A5D" w:rsidRPr="0044437C" w:rsidRDefault="00000000">
      <w:r w:rsidRPr="0044437C">
        <w:t>The number of available channel bits varies across the sub-frames due to PBCH and PSS/SSS overhead. The payload size per sub-frame is varied in order to keep the code rate constant throughout a frame.</w:t>
      </w:r>
    </w:p>
    <w:p w14:paraId="4F284125" w14:textId="77777777" w:rsidR="00524A5D" w:rsidRPr="0044437C" w:rsidRDefault="00000000">
      <w:r w:rsidRPr="0044437C">
        <w:t>No user data is scheduled on subframes #5 in order to facilitate the transmission of system information blocks (SIB).</w:t>
      </w:r>
    </w:p>
    <w:p w14:paraId="565810AA" w14:textId="77777777" w:rsidR="00524A5D" w:rsidRPr="0044437C" w:rsidRDefault="00000000">
      <w:pPr>
        <w:rPr>
          <w:rFonts w:eastAsia="SimSun"/>
          <w:kern w:val="2"/>
          <w:vertAlign w:val="subscript"/>
        </w:rPr>
      </w:pPr>
      <w:r w:rsidRPr="0044437C">
        <w:t xml:space="preserve">The algorithm for determining the payload size </w:t>
      </w:r>
      <w:r w:rsidRPr="0044437C">
        <w:rPr>
          <w:i/>
          <w:iCs/>
        </w:rPr>
        <w:t>A</w:t>
      </w:r>
      <w:r w:rsidRPr="0044437C">
        <w:t xml:space="preserve"> is as follows; given a desired coding rate </w:t>
      </w:r>
      <w:r w:rsidRPr="0044437C">
        <w:rPr>
          <w:i/>
          <w:iCs/>
        </w:rPr>
        <w:t>R</w:t>
      </w:r>
      <w:r w:rsidRPr="0044437C">
        <w:t xml:space="preserve"> </w:t>
      </w:r>
      <w:r w:rsidRPr="0044437C">
        <w:rPr>
          <w:rFonts w:eastAsia="SimSun"/>
          <w:kern w:val="2"/>
        </w:rPr>
        <w:t xml:space="preserve">and radio block allocation </w:t>
      </w:r>
      <w:r w:rsidRPr="0044437C">
        <w:rPr>
          <w:rFonts w:eastAsia="SimSun"/>
          <w:i/>
          <w:iCs/>
          <w:kern w:val="2"/>
        </w:rPr>
        <w:t>N</w:t>
      </w:r>
      <w:r w:rsidRPr="0044437C">
        <w:rPr>
          <w:rFonts w:eastAsia="SimSun"/>
          <w:kern w:val="2"/>
          <w:vertAlign w:val="subscript"/>
        </w:rPr>
        <w:t>RB</w:t>
      </w:r>
    </w:p>
    <w:p w14:paraId="0B843D00" w14:textId="77777777" w:rsidR="00524A5D" w:rsidRPr="0044437C" w:rsidRDefault="00000000">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6B24EA69" w14:textId="77777777" w:rsidR="00524A5D" w:rsidRPr="0044437C" w:rsidRDefault="00000000">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bookmarkStart w:id="2306" w:name="MCCQCTEMPBM_00000447"/>
    <w:bookmarkStart w:id="2307" w:name="MCCQCTEMPBM_00000446"/>
    <w:p w14:paraId="0241ADF1" w14:textId="77777777" w:rsidR="00524A5D" w:rsidRPr="0044437C" w:rsidRDefault="00000000" w:rsidP="002F349B">
      <w:pPr>
        <w:pStyle w:val="EQ"/>
        <w:jc w:val="center"/>
      </w:pPr>
      <w:r w:rsidRPr="0044437C">
        <w:object w:dxaOrig="5256" w:dyaOrig="636" w14:anchorId="19D4349B">
          <v:shape id="_x0000_i1100" type="#_x0000_t75" style="width:262.5pt;height:31pt" o:ole="">
            <v:imagedata r:id="rId135" o:title=""/>
          </v:shape>
          <o:OLEObject Type="Embed" ProgID="Equation.3" ShapeID="_x0000_i1100" DrawAspect="Content" ObjectID="_1813331093" r:id="rId146"/>
        </w:object>
      </w:r>
      <w:bookmarkEnd w:id="2306"/>
      <w:r w:rsidRPr="0044437C">
        <w:t>,</w:t>
      </w:r>
    </w:p>
    <w:bookmarkEnd w:id="2307"/>
    <w:p w14:paraId="2CBAAA54" w14:textId="77777777" w:rsidR="00524A5D" w:rsidRPr="0044437C" w:rsidRDefault="00000000">
      <w:pPr>
        <w:pStyle w:val="EQ"/>
        <w:jc w:val="center"/>
      </w:pPr>
      <w:r w:rsidRPr="0044437C">
        <w:tab/>
        <w:t>subject to</w:t>
      </w:r>
    </w:p>
    <w:p w14:paraId="10251FB4" w14:textId="77777777" w:rsidR="00524A5D" w:rsidRPr="0044437C" w:rsidRDefault="00000000">
      <w:pPr>
        <w:pStyle w:val="B2"/>
      </w:pPr>
      <w:r w:rsidRPr="0044437C">
        <w:t xml:space="preserve">a) </w:t>
      </w:r>
      <w:r w:rsidRPr="0044437C">
        <w:rPr>
          <w:rFonts w:eastAsia="SimSun"/>
          <w:kern w:val="2"/>
        </w:rPr>
        <w:t xml:space="preserve">A is a valid TB size (according to </w:t>
      </w:r>
      <w:r w:rsidRPr="0044437C">
        <w:rPr>
          <w:lang w:eastAsia="ja-JP"/>
        </w:rPr>
        <w:t>TS 36.213 [</w:t>
      </w:r>
      <w:r w:rsidRPr="0044437C">
        <w:t xml:space="preserve">10] clause </w:t>
      </w:r>
      <w:r w:rsidRPr="0044437C">
        <w:rPr>
          <w:rFonts w:eastAsia="SimSun"/>
          <w:kern w:val="2"/>
        </w:rPr>
        <w:t xml:space="preserve">7.1.7) assuming an allocation of </w:t>
      </w:r>
      <w:r w:rsidRPr="0044437C">
        <w:rPr>
          <w:rFonts w:eastAsia="SimSun"/>
          <w:i/>
          <w:iCs/>
          <w:kern w:val="2"/>
        </w:rPr>
        <w:t>N</w:t>
      </w:r>
      <w:r w:rsidRPr="0044437C">
        <w:rPr>
          <w:rFonts w:eastAsia="SimSun"/>
          <w:kern w:val="2"/>
          <w:vertAlign w:val="subscript"/>
        </w:rPr>
        <w:t>RB</w:t>
      </w:r>
      <w:r w:rsidRPr="0044437C">
        <w:rPr>
          <w:rFonts w:eastAsia="SimSun"/>
          <w:kern w:val="2"/>
        </w:rPr>
        <w:t xml:space="preserve"> resource blocks</w:t>
      </w:r>
    </w:p>
    <w:p w14:paraId="7B3DF5EF" w14:textId="77777777" w:rsidR="00524A5D" w:rsidRPr="0044437C" w:rsidRDefault="00000000">
      <w:pPr>
        <w:pStyle w:val="B2"/>
      </w:pPr>
      <w:r w:rsidRPr="0044437C">
        <w:t xml:space="preserve">b) </w:t>
      </w:r>
      <w:r w:rsidRPr="0044437C">
        <w:rPr>
          <w:i/>
        </w:rPr>
        <w:t>C</w:t>
      </w:r>
      <w:r w:rsidRPr="0044437C">
        <w:t xml:space="preserve"> is the number of Code Blocks calculated according to section 5.1.2 of TS 36.212 [</w:t>
      </w:r>
      <w:r w:rsidRPr="0044437C">
        <w:rPr>
          <w:rFonts w:eastAsia="SimSun"/>
          <w:lang w:eastAsia="zh-CN"/>
        </w:rPr>
        <w:t>1</w:t>
      </w:r>
      <w:r w:rsidRPr="0044437C">
        <w:t>9].</w:t>
      </w:r>
    </w:p>
    <w:p w14:paraId="1310BED9" w14:textId="77777777" w:rsidR="00524A5D" w:rsidRPr="0044437C" w:rsidRDefault="00000000">
      <w:pPr>
        <w:pStyle w:val="B1"/>
      </w:pPr>
      <w:r w:rsidRPr="0044437C">
        <w:t>3.</w:t>
      </w:r>
      <w:r w:rsidRPr="0044437C">
        <w:tab/>
        <w:t xml:space="preserve">If there is more than one </w:t>
      </w:r>
      <w:r w:rsidRPr="0044437C">
        <w:rPr>
          <w:i/>
          <w:iCs/>
        </w:rPr>
        <w:t>A</w:t>
      </w:r>
      <w:r w:rsidRPr="0044437C">
        <w:t xml:space="preserve"> that minimizes the equation above, then the larger value is chosen per default and the chosen code rate should not exceed 0.93.</w:t>
      </w:r>
    </w:p>
    <w:p w14:paraId="04764967" w14:textId="77777777" w:rsidR="00524A5D" w:rsidRPr="0044437C" w:rsidRDefault="00000000">
      <w:pPr>
        <w:pStyle w:val="B1"/>
      </w:pPr>
      <w:r w:rsidRPr="0044437C">
        <w:t>4.</w:t>
      </w:r>
      <w:r w:rsidRPr="0044437C">
        <w:tab/>
        <w:t>For TDD, the measurement channel is based on DL/UL configuration ratio of 2DL+DwPTS (12 OFDM symbol): 2UL.</w:t>
      </w:r>
    </w:p>
    <w:p w14:paraId="48EA9B3B" w14:textId="77777777" w:rsidR="00524A5D" w:rsidRPr="0044437C" w:rsidRDefault="00000000">
      <w:pPr>
        <w:pStyle w:val="Heading3"/>
        <w:rPr>
          <w:snapToGrid w:val="0"/>
        </w:rPr>
      </w:pPr>
      <w:bookmarkStart w:id="2308" w:name="_Toc16736"/>
      <w:bookmarkStart w:id="2309" w:name="_Toc17024"/>
      <w:bookmarkStart w:id="2310" w:name="_Toc1657"/>
      <w:bookmarkStart w:id="2311" w:name="_Toc24484"/>
      <w:bookmarkStart w:id="2312" w:name="_Toc194571941"/>
      <w:r w:rsidRPr="0044437C">
        <w:rPr>
          <w:snapToGrid w:val="0"/>
        </w:rPr>
        <w:t>A.3.1.1</w:t>
      </w:r>
      <w:r w:rsidRPr="0044437C">
        <w:rPr>
          <w:snapToGrid w:val="0"/>
        </w:rPr>
        <w:tab/>
        <w:t>Overview of DL reference measurement channels</w:t>
      </w:r>
      <w:bookmarkEnd w:id="2308"/>
      <w:bookmarkEnd w:id="2309"/>
      <w:bookmarkEnd w:id="2310"/>
      <w:bookmarkEnd w:id="2311"/>
      <w:bookmarkEnd w:id="2312"/>
    </w:p>
    <w:p w14:paraId="6B5203B8" w14:textId="77777777" w:rsidR="00524A5D" w:rsidRPr="0044437C" w:rsidRDefault="00000000">
      <w:r w:rsidRPr="0044437C">
        <w:t xml:space="preserve">In Table A.3.1.1-1 are listed the DL reference measurement channels specified in </w:t>
      </w:r>
      <w:r w:rsidRPr="0044437C">
        <w:rPr>
          <w:rFonts w:eastAsia="SimSun"/>
          <w:lang w:eastAsia="zh-CN"/>
        </w:rPr>
        <w:t>A</w:t>
      </w:r>
      <w:r w:rsidRPr="0044437C">
        <w:t>nnexes A.3.2 to A.3.</w:t>
      </w:r>
      <w:r w:rsidRPr="0044437C">
        <w:rPr>
          <w:lang w:eastAsia="zh-CN"/>
        </w:rPr>
        <w:t>17</w:t>
      </w:r>
      <w:r w:rsidRPr="0044437C">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44437C">
        <w:rPr>
          <w:lang w:eastAsia="zh-CN"/>
        </w:rPr>
        <w:t xml:space="preserve">17 </w:t>
      </w:r>
      <w:r w:rsidRPr="0044437C">
        <w:t>as appropriate.</w:t>
      </w:r>
    </w:p>
    <w:p w14:paraId="44658927" w14:textId="77777777" w:rsidR="00524A5D" w:rsidRPr="0044437C" w:rsidRDefault="00000000">
      <w:pPr>
        <w:pStyle w:val="TH"/>
      </w:pPr>
      <w:r w:rsidRPr="0044437C">
        <w:lastRenderedPageBreak/>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44437C" w14:paraId="578E58F4" w14:textId="77777777">
        <w:trPr>
          <w:jc w:val="center"/>
        </w:trPr>
        <w:tc>
          <w:tcPr>
            <w:tcW w:w="719" w:type="dxa"/>
            <w:vAlign w:val="center"/>
          </w:tcPr>
          <w:p w14:paraId="064B78CF" w14:textId="77777777" w:rsidR="00524A5D" w:rsidRPr="0044437C" w:rsidRDefault="00000000">
            <w:pPr>
              <w:pStyle w:val="TAH"/>
              <w:rPr>
                <w:lang w:eastAsia="zh-CN"/>
              </w:rPr>
            </w:pPr>
            <w:r w:rsidRPr="0044437C">
              <w:rPr>
                <w:lang w:eastAsia="zh-CN"/>
              </w:rPr>
              <w:t>Duplex</w:t>
            </w:r>
          </w:p>
        </w:tc>
        <w:tc>
          <w:tcPr>
            <w:tcW w:w="1621" w:type="dxa"/>
            <w:vAlign w:val="center"/>
          </w:tcPr>
          <w:p w14:paraId="1866564C" w14:textId="77777777" w:rsidR="00524A5D" w:rsidRPr="0044437C" w:rsidRDefault="00000000">
            <w:pPr>
              <w:pStyle w:val="TAH"/>
              <w:rPr>
                <w:lang w:eastAsia="zh-CN"/>
              </w:rPr>
            </w:pPr>
            <w:r w:rsidRPr="0044437C">
              <w:rPr>
                <w:lang w:eastAsia="zh-CN"/>
              </w:rPr>
              <w:t>Table</w:t>
            </w:r>
          </w:p>
        </w:tc>
        <w:tc>
          <w:tcPr>
            <w:tcW w:w="1177" w:type="dxa"/>
            <w:vAlign w:val="center"/>
          </w:tcPr>
          <w:p w14:paraId="290964D2" w14:textId="77777777" w:rsidR="00524A5D" w:rsidRPr="0044437C" w:rsidRDefault="00000000">
            <w:pPr>
              <w:pStyle w:val="TAH"/>
              <w:rPr>
                <w:lang w:eastAsia="zh-CN"/>
              </w:rPr>
            </w:pPr>
            <w:r w:rsidRPr="0044437C">
              <w:rPr>
                <w:lang w:eastAsia="zh-CN"/>
              </w:rPr>
              <w:t>Name</w:t>
            </w:r>
          </w:p>
        </w:tc>
        <w:tc>
          <w:tcPr>
            <w:tcW w:w="441" w:type="dxa"/>
            <w:vAlign w:val="center"/>
          </w:tcPr>
          <w:p w14:paraId="686DA381" w14:textId="77777777" w:rsidR="00524A5D" w:rsidRPr="0044437C" w:rsidRDefault="00000000">
            <w:pPr>
              <w:pStyle w:val="TAH"/>
              <w:rPr>
                <w:lang w:eastAsia="zh-CN"/>
              </w:rPr>
            </w:pPr>
            <w:r w:rsidRPr="0044437C">
              <w:rPr>
                <w:lang w:eastAsia="zh-CN"/>
              </w:rPr>
              <w:t>BW</w:t>
            </w:r>
          </w:p>
        </w:tc>
        <w:tc>
          <w:tcPr>
            <w:tcW w:w="850" w:type="dxa"/>
            <w:vAlign w:val="center"/>
          </w:tcPr>
          <w:p w14:paraId="51267630" w14:textId="77777777" w:rsidR="00524A5D" w:rsidRPr="0044437C" w:rsidRDefault="00000000">
            <w:pPr>
              <w:pStyle w:val="TAH"/>
              <w:rPr>
                <w:lang w:eastAsia="zh-CN"/>
              </w:rPr>
            </w:pPr>
            <w:r w:rsidRPr="0044437C">
              <w:rPr>
                <w:lang w:eastAsia="zh-CN"/>
              </w:rPr>
              <w:t>Mod</w:t>
            </w:r>
          </w:p>
        </w:tc>
        <w:tc>
          <w:tcPr>
            <w:tcW w:w="592" w:type="dxa"/>
            <w:vAlign w:val="center"/>
          </w:tcPr>
          <w:p w14:paraId="4B90DF9C" w14:textId="77777777" w:rsidR="00524A5D" w:rsidRPr="0044437C" w:rsidRDefault="00000000">
            <w:pPr>
              <w:pStyle w:val="TAH"/>
              <w:rPr>
                <w:lang w:eastAsia="zh-CN"/>
              </w:rPr>
            </w:pPr>
            <w:r w:rsidRPr="0044437C">
              <w:rPr>
                <w:lang w:eastAsia="zh-CN"/>
              </w:rPr>
              <w:t>TCR</w:t>
            </w:r>
          </w:p>
        </w:tc>
        <w:tc>
          <w:tcPr>
            <w:tcW w:w="540" w:type="dxa"/>
            <w:vAlign w:val="center"/>
          </w:tcPr>
          <w:p w14:paraId="0FDF4B27" w14:textId="77777777" w:rsidR="00524A5D" w:rsidRPr="0044437C" w:rsidRDefault="00000000">
            <w:pPr>
              <w:pStyle w:val="TAH"/>
              <w:rPr>
                <w:lang w:eastAsia="zh-CN"/>
              </w:rPr>
            </w:pPr>
            <w:r w:rsidRPr="0044437C">
              <w:rPr>
                <w:lang w:eastAsia="zh-CN"/>
              </w:rPr>
              <w:t>RB</w:t>
            </w:r>
          </w:p>
        </w:tc>
        <w:tc>
          <w:tcPr>
            <w:tcW w:w="540" w:type="dxa"/>
            <w:vAlign w:val="center"/>
          </w:tcPr>
          <w:p w14:paraId="0452C4BA" w14:textId="77777777" w:rsidR="00524A5D" w:rsidRPr="0044437C" w:rsidRDefault="00000000">
            <w:pPr>
              <w:pStyle w:val="TAH"/>
              <w:rPr>
                <w:lang w:eastAsia="zh-CN"/>
              </w:rPr>
            </w:pPr>
            <w:r w:rsidRPr="0044437C">
              <w:rPr>
                <w:lang w:eastAsia="zh-CN"/>
              </w:rPr>
              <w:t>RB</w:t>
            </w:r>
            <w:r w:rsidRPr="0044437C">
              <w:rPr>
                <w:lang w:eastAsia="zh-CN"/>
              </w:rPr>
              <w:br/>
              <w:t>Offset</w:t>
            </w:r>
          </w:p>
        </w:tc>
        <w:tc>
          <w:tcPr>
            <w:tcW w:w="540" w:type="dxa"/>
            <w:vAlign w:val="center"/>
          </w:tcPr>
          <w:p w14:paraId="7651D7D4" w14:textId="77777777" w:rsidR="00524A5D" w:rsidRPr="0044437C" w:rsidRDefault="00000000">
            <w:pPr>
              <w:pStyle w:val="TAH"/>
              <w:rPr>
                <w:lang w:eastAsia="zh-CN"/>
              </w:rPr>
            </w:pPr>
            <w:r w:rsidRPr="0044437C">
              <w:rPr>
                <w:lang w:eastAsia="zh-CN"/>
              </w:rPr>
              <w:t>UE Categ</w:t>
            </w:r>
          </w:p>
        </w:tc>
        <w:tc>
          <w:tcPr>
            <w:tcW w:w="1800" w:type="dxa"/>
            <w:vAlign w:val="center"/>
          </w:tcPr>
          <w:p w14:paraId="3CD1CC10" w14:textId="77777777" w:rsidR="00524A5D" w:rsidRPr="0044437C" w:rsidRDefault="00000000">
            <w:pPr>
              <w:pStyle w:val="TAH"/>
              <w:rPr>
                <w:lang w:eastAsia="zh-CN"/>
              </w:rPr>
            </w:pPr>
            <w:r w:rsidRPr="0044437C">
              <w:rPr>
                <w:lang w:eastAsia="zh-CN"/>
              </w:rPr>
              <w:t>Notes</w:t>
            </w:r>
          </w:p>
        </w:tc>
      </w:tr>
      <w:tr w:rsidR="00524A5D" w:rsidRPr="0044437C" w14:paraId="50F6E9EE" w14:textId="77777777">
        <w:trPr>
          <w:trHeight w:val="284"/>
          <w:jc w:val="center"/>
        </w:trPr>
        <w:tc>
          <w:tcPr>
            <w:tcW w:w="8820" w:type="dxa"/>
            <w:gridSpan w:val="10"/>
            <w:shd w:val="clear" w:color="auto" w:fill="C0C0C0"/>
            <w:vAlign w:val="center"/>
          </w:tcPr>
          <w:p w14:paraId="0AF76C00" w14:textId="77777777" w:rsidR="00524A5D" w:rsidRPr="0044437C" w:rsidRDefault="00000000">
            <w:pPr>
              <w:pStyle w:val="TAH"/>
              <w:jc w:val="left"/>
              <w:rPr>
                <w:lang w:eastAsia="zh-CN"/>
              </w:rPr>
            </w:pPr>
            <w:r w:rsidRPr="0044437C">
              <w:rPr>
                <w:lang w:eastAsia="zh-CN"/>
              </w:rPr>
              <w:t>FDD, Receiver requirements</w:t>
            </w:r>
          </w:p>
        </w:tc>
      </w:tr>
      <w:tr w:rsidR="00524A5D" w:rsidRPr="0044437C"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44437C" w:rsidRDefault="00000000">
            <w:pPr>
              <w:pStyle w:val="TAL"/>
              <w:rPr>
                <w:sz w:val="16"/>
              </w:rPr>
            </w:pPr>
            <w:r w:rsidRPr="0044437C">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44437C" w:rsidRDefault="00000000">
            <w:pPr>
              <w:pStyle w:val="TAL"/>
              <w:rPr>
                <w:sz w:val="16"/>
              </w:rPr>
            </w:pPr>
            <w:r w:rsidRPr="0044437C">
              <w:rPr>
                <w:rFonts w:cs="Arial"/>
                <w:sz w:val="16"/>
                <w:szCs w:val="16"/>
                <w:lang w:eastAsia="ja-JP"/>
              </w:rPr>
              <w:t>Table A.3.2-1</w:t>
            </w:r>
            <w:r w:rsidRPr="0044437C">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44437C" w:rsidRDefault="00000000">
            <w:pPr>
              <w:pStyle w:val="TAL"/>
              <w:rPr>
                <w:sz w:val="16"/>
              </w:rPr>
            </w:pPr>
            <w:r w:rsidRPr="0044437C">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44437C" w:rsidRDefault="00000000">
            <w:pPr>
              <w:pStyle w:val="TAL"/>
              <w:rPr>
                <w:sz w:val="16"/>
              </w:rPr>
            </w:pPr>
            <w:r w:rsidRPr="0044437C">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44437C" w:rsidRDefault="00000000">
            <w:pPr>
              <w:pStyle w:val="TAL"/>
              <w:rPr>
                <w:sz w:val="16"/>
              </w:rPr>
            </w:pPr>
            <w:r w:rsidRPr="0044437C">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44437C" w:rsidRDefault="00000000">
            <w:pPr>
              <w:pStyle w:val="TAL"/>
              <w:rPr>
                <w:sz w:val="16"/>
              </w:rPr>
            </w:pPr>
            <w:r w:rsidRPr="0044437C">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44437C" w:rsidRDefault="00000000">
            <w:pPr>
              <w:pStyle w:val="TAL"/>
              <w:rPr>
                <w:sz w:val="16"/>
              </w:rPr>
            </w:pPr>
            <w:r w:rsidRPr="0044437C">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44437C" w:rsidRDefault="00524A5D">
            <w:pPr>
              <w:pStyle w:val="TAL"/>
              <w:rPr>
                <w:sz w:val="16"/>
              </w:rPr>
            </w:pPr>
          </w:p>
        </w:tc>
      </w:tr>
      <w:tr w:rsidR="00524A5D" w:rsidRPr="0044437C"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44437C" w:rsidRDefault="00000000">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44437C" w:rsidRDefault="00000000">
            <w:pPr>
              <w:pStyle w:val="TAL"/>
              <w:rPr>
                <w:rFonts w:cs="Arial"/>
                <w:sz w:val="16"/>
                <w:szCs w:val="16"/>
                <w:lang w:eastAsia="ja-JP"/>
              </w:rPr>
            </w:pPr>
            <w:r w:rsidRPr="0044437C">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44437C" w:rsidRDefault="00000000">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44437C" w:rsidRDefault="00000000">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44437C" w:rsidRDefault="00000000">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44437C" w:rsidRDefault="00000000">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44437C" w:rsidRDefault="00524A5D">
            <w:pPr>
              <w:pStyle w:val="TAL"/>
              <w:rPr>
                <w:sz w:val="16"/>
              </w:rPr>
            </w:pPr>
          </w:p>
        </w:tc>
      </w:tr>
      <w:tr w:rsidR="00524A5D" w:rsidRPr="0044437C"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44437C" w:rsidRDefault="00000000">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44437C" w:rsidRDefault="00000000">
            <w:pPr>
              <w:pStyle w:val="TAL"/>
              <w:rPr>
                <w:rFonts w:cs="Arial"/>
                <w:sz w:val="16"/>
                <w:szCs w:val="16"/>
                <w:lang w:eastAsia="ja-JP"/>
              </w:rPr>
            </w:pPr>
            <w:r w:rsidRPr="0044437C">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44437C" w:rsidRDefault="00000000">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44437C" w:rsidRDefault="00000000">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44437C" w:rsidRDefault="00000000">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44437C" w:rsidRDefault="00000000">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44437C" w:rsidRDefault="00524A5D">
            <w:pPr>
              <w:pStyle w:val="TAL"/>
              <w:rPr>
                <w:sz w:val="16"/>
              </w:rPr>
            </w:pPr>
          </w:p>
        </w:tc>
      </w:tr>
      <w:tr w:rsidR="00524A5D" w:rsidRPr="0044437C" w14:paraId="54FA85E5" w14:textId="77777777">
        <w:trPr>
          <w:trHeight w:val="284"/>
          <w:jc w:val="center"/>
        </w:trPr>
        <w:tc>
          <w:tcPr>
            <w:tcW w:w="8820" w:type="dxa"/>
            <w:gridSpan w:val="10"/>
            <w:shd w:val="clear" w:color="auto" w:fill="BFBFBF"/>
            <w:vAlign w:val="center"/>
          </w:tcPr>
          <w:p w14:paraId="3BAF73CE" w14:textId="77777777" w:rsidR="00524A5D" w:rsidRPr="0044437C" w:rsidRDefault="00000000">
            <w:pPr>
              <w:pStyle w:val="TAH"/>
              <w:jc w:val="left"/>
              <w:rPr>
                <w:rStyle w:val="TALCar"/>
                <w:bCs/>
              </w:rPr>
            </w:pPr>
            <w:r w:rsidRPr="0044437C">
              <w:rPr>
                <w:bCs/>
                <w:lang w:eastAsia="zh-CN"/>
              </w:rPr>
              <w:t>FDD, Receiver requirements, Maximum input level for UE Categories 0</w:t>
            </w:r>
          </w:p>
        </w:tc>
      </w:tr>
      <w:tr w:rsidR="00524A5D" w:rsidRPr="0044437C"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44437C" w:rsidRDefault="00000000">
            <w:pPr>
              <w:pStyle w:val="TAL"/>
              <w:rPr>
                <w:sz w:val="16"/>
              </w:rPr>
            </w:pPr>
            <w:r w:rsidRPr="0044437C">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44437C" w:rsidRDefault="00000000">
            <w:pPr>
              <w:pStyle w:val="TAL"/>
              <w:rPr>
                <w:sz w:val="16"/>
              </w:rPr>
            </w:pPr>
            <w:r w:rsidRPr="0044437C">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44437C" w:rsidRDefault="00000000">
            <w:pPr>
              <w:pStyle w:val="TAL"/>
              <w:rPr>
                <w:sz w:val="16"/>
              </w:rPr>
            </w:pPr>
            <w:r w:rsidRPr="0044437C">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44437C" w:rsidRDefault="00000000">
            <w:pPr>
              <w:pStyle w:val="TAL"/>
              <w:rPr>
                <w:sz w:val="16"/>
              </w:rPr>
            </w:pPr>
            <w:r w:rsidRPr="0044437C">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44437C" w:rsidRDefault="00000000">
            <w:pPr>
              <w:pStyle w:val="TAL"/>
              <w:rPr>
                <w:sz w:val="16"/>
              </w:rPr>
            </w:pPr>
            <w:r w:rsidRPr="0044437C">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44437C" w:rsidRDefault="00000000">
            <w:pPr>
              <w:pStyle w:val="TAL"/>
              <w:rPr>
                <w:sz w:val="16"/>
              </w:rPr>
            </w:pPr>
            <w:r w:rsidRPr="0044437C">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44437C" w:rsidRDefault="00000000">
            <w:pPr>
              <w:pStyle w:val="TAL"/>
              <w:rPr>
                <w:sz w:val="16"/>
              </w:rPr>
            </w:pPr>
            <w:r w:rsidRPr="0044437C">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44437C" w:rsidRDefault="00524A5D">
            <w:pPr>
              <w:pStyle w:val="TAL"/>
              <w:rPr>
                <w:sz w:val="16"/>
              </w:rPr>
            </w:pPr>
          </w:p>
        </w:tc>
      </w:tr>
      <w:tr w:rsidR="00524A5D" w:rsidRPr="0044437C" w14:paraId="05A411D6" w14:textId="77777777">
        <w:trPr>
          <w:trHeight w:val="284"/>
          <w:jc w:val="center"/>
        </w:trPr>
        <w:tc>
          <w:tcPr>
            <w:tcW w:w="8820" w:type="dxa"/>
            <w:gridSpan w:val="10"/>
            <w:shd w:val="clear" w:color="auto" w:fill="BFBFBF"/>
            <w:vAlign w:val="center"/>
          </w:tcPr>
          <w:p w14:paraId="49B025B9" w14:textId="77777777" w:rsidR="00524A5D" w:rsidRPr="0044437C" w:rsidRDefault="00000000">
            <w:pPr>
              <w:pStyle w:val="TAH"/>
              <w:jc w:val="left"/>
              <w:rPr>
                <w:rStyle w:val="TALCar"/>
                <w:bCs/>
                <w:lang w:eastAsia="zh-TW"/>
              </w:rPr>
            </w:pPr>
            <w:r w:rsidRPr="0044437C">
              <w:rPr>
                <w:bCs/>
                <w:lang w:eastAsia="zh-CN"/>
              </w:rPr>
              <w:t xml:space="preserve">FDD, Receiver requirements, Maximum input level for UE Categories </w:t>
            </w:r>
            <w:r w:rsidRPr="0044437C">
              <w:rPr>
                <w:bCs/>
                <w:lang w:eastAsia="zh-TW"/>
              </w:rPr>
              <w:t>M1</w:t>
            </w:r>
          </w:p>
        </w:tc>
      </w:tr>
      <w:tr w:rsidR="00524A5D" w:rsidRPr="0044437C"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44437C" w:rsidRDefault="00000000">
            <w:pPr>
              <w:pStyle w:val="TAL"/>
              <w:rPr>
                <w:sz w:val="16"/>
              </w:rPr>
            </w:pPr>
            <w:r w:rsidRPr="0044437C">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44437C" w:rsidRDefault="00000000">
            <w:pPr>
              <w:pStyle w:val="TAL"/>
              <w:rPr>
                <w:sz w:val="16"/>
              </w:rPr>
            </w:pPr>
            <w:r w:rsidRPr="0044437C">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44437C" w:rsidRDefault="00000000">
            <w:pPr>
              <w:pStyle w:val="TAL"/>
              <w:rPr>
                <w:sz w:val="16"/>
              </w:rPr>
            </w:pPr>
            <w:r w:rsidRPr="0044437C">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44437C" w:rsidRDefault="00000000">
            <w:pPr>
              <w:pStyle w:val="TAL"/>
              <w:rPr>
                <w:sz w:val="16"/>
              </w:rPr>
            </w:pPr>
            <w:r w:rsidRPr="0044437C">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44437C" w:rsidRDefault="00000000">
            <w:pPr>
              <w:pStyle w:val="TAL"/>
              <w:rPr>
                <w:sz w:val="16"/>
              </w:rPr>
            </w:pPr>
            <w:r w:rsidRPr="0044437C">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44437C" w:rsidRDefault="00000000">
            <w:pPr>
              <w:pStyle w:val="TAL"/>
              <w:rPr>
                <w:sz w:val="16"/>
              </w:rPr>
            </w:pPr>
            <w:r w:rsidRPr="0044437C">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44437C" w:rsidRDefault="00000000">
            <w:pPr>
              <w:pStyle w:val="TAL"/>
              <w:rPr>
                <w:sz w:val="16"/>
              </w:rPr>
            </w:pPr>
            <w:r w:rsidRPr="0044437C">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44437C" w:rsidRDefault="00524A5D">
            <w:pPr>
              <w:pStyle w:val="TAL"/>
              <w:rPr>
                <w:sz w:val="16"/>
              </w:rPr>
            </w:pPr>
          </w:p>
        </w:tc>
      </w:tr>
      <w:tr w:rsidR="00524A5D" w:rsidRPr="0044437C" w14:paraId="55EF2D07" w14:textId="77777777">
        <w:trPr>
          <w:trHeight w:val="284"/>
          <w:jc w:val="center"/>
        </w:trPr>
        <w:tc>
          <w:tcPr>
            <w:tcW w:w="8820" w:type="dxa"/>
            <w:gridSpan w:val="10"/>
            <w:shd w:val="clear" w:color="auto" w:fill="C0C0C0"/>
            <w:vAlign w:val="center"/>
          </w:tcPr>
          <w:p w14:paraId="7E63CE52" w14:textId="77777777" w:rsidR="00524A5D" w:rsidRPr="0044437C" w:rsidRDefault="00000000">
            <w:pPr>
              <w:pStyle w:val="TAH"/>
              <w:jc w:val="left"/>
              <w:rPr>
                <w:lang w:eastAsia="zh-CN"/>
              </w:rPr>
            </w:pPr>
            <w:r w:rsidRPr="0044437C">
              <w:rPr>
                <w:lang w:eastAsia="zh-CN"/>
              </w:rPr>
              <w:t>FDD, Transmitter requirements</w:t>
            </w:r>
          </w:p>
        </w:tc>
      </w:tr>
      <w:tr w:rsidR="00524A5D" w:rsidRPr="0044437C" w14:paraId="52FE4086" w14:textId="77777777">
        <w:trPr>
          <w:trHeight w:val="284"/>
          <w:jc w:val="center"/>
        </w:trPr>
        <w:tc>
          <w:tcPr>
            <w:tcW w:w="719" w:type="dxa"/>
            <w:vAlign w:val="center"/>
          </w:tcPr>
          <w:p w14:paraId="539F4E84" w14:textId="77777777" w:rsidR="00524A5D" w:rsidRPr="0044437C" w:rsidRDefault="00000000">
            <w:pPr>
              <w:pStyle w:val="TAL"/>
              <w:rPr>
                <w:sz w:val="16"/>
                <w:szCs w:val="16"/>
              </w:rPr>
            </w:pPr>
            <w:r w:rsidRPr="0044437C">
              <w:rPr>
                <w:sz w:val="16"/>
                <w:szCs w:val="16"/>
              </w:rPr>
              <w:t>FDD</w:t>
            </w:r>
          </w:p>
        </w:tc>
        <w:tc>
          <w:tcPr>
            <w:tcW w:w="1621" w:type="dxa"/>
            <w:vAlign w:val="center"/>
          </w:tcPr>
          <w:p w14:paraId="21940A27" w14:textId="77777777" w:rsidR="00524A5D" w:rsidRPr="0044437C" w:rsidRDefault="00000000">
            <w:pPr>
              <w:pStyle w:val="TAL"/>
              <w:rPr>
                <w:sz w:val="16"/>
                <w:szCs w:val="16"/>
                <w:lang w:eastAsia="ja-JP"/>
              </w:rPr>
            </w:pPr>
            <w:r w:rsidRPr="0044437C">
              <w:rPr>
                <w:sz w:val="16"/>
                <w:szCs w:val="16"/>
              </w:rPr>
              <w:t>Table A.3.2A-1</w:t>
            </w:r>
            <w:r w:rsidRPr="0044437C">
              <w:rPr>
                <w:sz w:val="16"/>
                <w:szCs w:val="16"/>
                <w:lang w:eastAsia="ja-JP"/>
              </w:rPr>
              <w:t>a</w:t>
            </w:r>
          </w:p>
        </w:tc>
        <w:tc>
          <w:tcPr>
            <w:tcW w:w="1177" w:type="dxa"/>
            <w:vAlign w:val="center"/>
          </w:tcPr>
          <w:p w14:paraId="475638BC" w14:textId="77777777" w:rsidR="00524A5D" w:rsidRPr="0044437C" w:rsidRDefault="00524A5D">
            <w:pPr>
              <w:pStyle w:val="TAL"/>
              <w:rPr>
                <w:sz w:val="16"/>
                <w:szCs w:val="16"/>
              </w:rPr>
            </w:pPr>
          </w:p>
        </w:tc>
        <w:tc>
          <w:tcPr>
            <w:tcW w:w="441" w:type="dxa"/>
            <w:vAlign w:val="center"/>
          </w:tcPr>
          <w:p w14:paraId="51CB5179" w14:textId="77777777" w:rsidR="00524A5D" w:rsidRPr="0044437C" w:rsidRDefault="00000000">
            <w:pPr>
              <w:pStyle w:val="TAL"/>
              <w:rPr>
                <w:sz w:val="16"/>
                <w:szCs w:val="16"/>
              </w:rPr>
            </w:pPr>
            <w:r w:rsidRPr="0044437C">
              <w:rPr>
                <w:sz w:val="16"/>
                <w:szCs w:val="16"/>
              </w:rPr>
              <w:t>1.4</w:t>
            </w:r>
          </w:p>
        </w:tc>
        <w:tc>
          <w:tcPr>
            <w:tcW w:w="850" w:type="dxa"/>
            <w:vAlign w:val="center"/>
          </w:tcPr>
          <w:p w14:paraId="00016C3F" w14:textId="77777777" w:rsidR="00524A5D" w:rsidRPr="0044437C" w:rsidRDefault="00000000">
            <w:pPr>
              <w:pStyle w:val="TAL"/>
              <w:rPr>
                <w:sz w:val="16"/>
                <w:szCs w:val="16"/>
              </w:rPr>
            </w:pPr>
            <w:r w:rsidRPr="0044437C">
              <w:rPr>
                <w:sz w:val="16"/>
                <w:szCs w:val="16"/>
              </w:rPr>
              <w:t>QPSK</w:t>
            </w:r>
          </w:p>
        </w:tc>
        <w:tc>
          <w:tcPr>
            <w:tcW w:w="592" w:type="dxa"/>
            <w:vAlign w:val="center"/>
          </w:tcPr>
          <w:p w14:paraId="51A265D5" w14:textId="77777777" w:rsidR="00524A5D" w:rsidRPr="0044437C" w:rsidRDefault="00000000">
            <w:pPr>
              <w:pStyle w:val="TAL"/>
              <w:rPr>
                <w:sz w:val="16"/>
                <w:szCs w:val="16"/>
              </w:rPr>
            </w:pPr>
            <w:r w:rsidRPr="0044437C">
              <w:rPr>
                <w:sz w:val="16"/>
                <w:szCs w:val="16"/>
              </w:rPr>
              <w:t>1/3</w:t>
            </w:r>
          </w:p>
        </w:tc>
        <w:tc>
          <w:tcPr>
            <w:tcW w:w="540" w:type="dxa"/>
            <w:vAlign w:val="center"/>
          </w:tcPr>
          <w:p w14:paraId="5E297804" w14:textId="77777777" w:rsidR="00524A5D" w:rsidRPr="0044437C" w:rsidRDefault="00000000">
            <w:pPr>
              <w:pStyle w:val="TAL"/>
              <w:rPr>
                <w:sz w:val="16"/>
                <w:szCs w:val="16"/>
                <w:lang w:eastAsia="ja-JP"/>
              </w:rPr>
            </w:pPr>
            <w:r w:rsidRPr="0044437C">
              <w:rPr>
                <w:sz w:val="16"/>
                <w:szCs w:val="16"/>
                <w:lang w:eastAsia="ja-JP"/>
              </w:rPr>
              <w:t>4</w:t>
            </w:r>
          </w:p>
        </w:tc>
        <w:tc>
          <w:tcPr>
            <w:tcW w:w="540" w:type="dxa"/>
            <w:vAlign w:val="center"/>
          </w:tcPr>
          <w:p w14:paraId="77EE1EC5" w14:textId="77777777" w:rsidR="00524A5D" w:rsidRPr="0044437C" w:rsidRDefault="00524A5D">
            <w:pPr>
              <w:pStyle w:val="TAL"/>
              <w:rPr>
                <w:sz w:val="16"/>
                <w:szCs w:val="16"/>
              </w:rPr>
            </w:pPr>
          </w:p>
        </w:tc>
        <w:tc>
          <w:tcPr>
            <w:tcW w:w="540" w:type="dxa"/>
            <w:vAlign w:val="center"/>
          </w:tcPr>
          <w:p w14:paraId="051F6C4C" w14:textId="77777777" w:rsidR="00524A5D" w:rsidRPr="0044437C" w:rsidRDefault="00000000">
            <w:pPr>
              <w:pStyle w:val="TAL"/>
              <w:rPr>
                <w:sz w:val="16"/>
                <w:szCs w:val="16"/>
              </w:rPr>
            </w:pPr>
            <w:r w:rsidRPr="0044437C">
              <w:rPr>
                <w:rFonts w:cs="Arial"/>
                <w:sz w:val="16"/>
                <w:szCs w:val="16"/>
                <w:lang w:eastAsia="zh-CN"/>
              </w:rPr>
              <w:t>M1</w:t>
            </w:r>
          </w:p>
        </w:tc>
        <w:tc>
          <w:tcPr>
            <w:tcW w:w="1800" w:type="dxa"/>
            <w:vAlign w:val="center"/>
          </w:tcPr>
          <w:p w14:paraId="218A557C" w14:textId="77777777" w:rsidR="00524A5D" w:rsidRPr="0044437C" w:rsidRDefault="00524A5D">
            <w:pPr>
              <w:pStyle w:val="TAL"/>
              <w:rPr>
                <w:sz w:val="16"/>
                <w:szCs w:val="16"/>
              </w:rPr>
            </w:pPr>
          </w:p>
        </w:tc>
      </w:tr>
      <w:tr w:rsidR="00524A5D" w:rsidRPr="0044437C" w14:paraId="7B761184" w14:textId="77777777">
        <w:trPr>
          <w:trHeight w:val="284"/>
          <w:jc w:val="center"/>
        </w:trPr>
        <w:tc>
          <w:tcPr>
            <w:tcW w:w="8820" w:type="dxa"/>
            <w:gridSpan w:val="10"/>
            <w:shd w:val="clear" w:color="auto" w:fill="C0C0C0"/>
            <w:vAlign w:val="center"/>
          </w:tcPr>
          <w:p w14:paraId="7EFE43A5" w14:textId="77777777" w:rsidR="00524A5D" w:rsidRPr="0044437C" w:rsidRDefault="00000000">
            <w:pPr>
              <w:pStyle w:val="TAH"/>
              <w:jc w:val="left"/>
              <w:rPr>
                <w:lang w:eastAsia="zh-CN"/>
              </w:rPr>
            </w:pPr>
            <w:r w:rsidRPr="0044437C">
              <w:rPr>
                <w:lang w:eastAsia="zh-CN"/>
              </w:rPr>
              <w:t>FDD, PDSCH Performance, Single-antenna transmission (CRS)</w:t>
            </w:r>
          </w:p>
        </w:tc>
      </w:tr>
      <w:tr w:rsidR="00524A5D" w:rsidRPr="0044437C" w14:paraId="697B1624" w14:textId="77777777">
        <w:trPr>
          <w:trHeight w:val="284"/>
          <w:jc w:val="center"/>
        </w:trPr>
        <w:tc>
          <w:tcPr>
            <w:tcW w:w="719" w:type="dxa"/>
            <w:vAlign w:val="center"/>
          </w:tcPr>
          <w:p w14:paraId="7B8AE977" w14:textId="77777777" w:rsidR="00524A5D" w:rsidRPr="0044437C" w:rsidRDefault="00000000">
            <w:pPr>
              <w:pStyle w:val="TAL"/>
              <w:rPr>
                <w:sz w:val="16"/>
                <w:szCs w:val="16"/>
              </w:rPr>
            </w:pPr>
            <w:r w:rsidRPr="0044437C">
              <w:rPr>
                <w:sz w:val="16"/>
                <w:szCs w:val="16"/>
              </w:rPr>
              <w:t>FDD</w:t>
            </w:r>
          </w:p>
        </w:tc>
        <w:tc>
          <w:tcPr>
            <w:tcW w:w="1621" w:type="dxa"/>
            <w:vAlign w:val="center"/>
          </w:tcPr>
          <w:p w14:paraId="1B2B6575" w14:textId="77777777" w:rsidR="00524A5D" w:rsidRPr="0044437C" w:rsidRDefault="00000000">
            <w:pPr>
              <w:pStyle w:val="TAL"/>
              <w:rPr>
                <w:sz w:val="16"/>
                <w:szCs w:val="16"/>
              </w:rPr>
            </w:pPr>
            <w:r w:rsidRPr="0044437C">
              <w:rPr>
                <w:rFonts w:eastAsia="SimSun"/>
                <w:sz w:val="16"/>
                <w:szCs w:val="16"/>
                <w:lang w:eastAsia="zh-CN"/>
              </w:rPr>
              <w:t>FFS</w:t>
            </w:r>
          </w:p>
        </w:tc>
        <w:tc>
          <w:tcPr>
            <w:tcW w:w="1177" w:type="dxa"/>
            <w:vAlign w:val="center"/>
          </w:tcPr>
          <w:p w14:paraId="6ADFEA48" w14:textId="77777777" w:rsidR="00524A5D" w:rsidRPr="0044437C" w:rsidRDefault="00000000">
            <w:pPr>
              <w:pStyle w:val="TAL"/>
              <w:rPr>
                <w:sz w:val="16"/>
                <w:szCs w:val="16"/>
              </w:rPr>
            </w:pPr>
            <w:r w:rsidRPr="0044437C">
              <w:rPr>
                <w:rFonts w:eastAsia="SimSun"/>
                <w:sz w:val="16"/>
                <w:szCs w:val="16"/>
                <w:lang w:eastAsia="zh-CN"/>
              </w:rPr>
              <w:t>FFS</w:t>
            </w:r>
          </w:p>
        </w:tc>
        <w:tc>
          <w:tcPr>
            <w:tcW w:w="441" w:type="dxa"/>
            <w:vAlign w:val="center"/>
          </w:tcPr>
          <w:p w14:paraId="2B2BAF83" w14:textId="77777777" w:rsidR="00524A5D" w:rsidRPr="0044437C" w:rsidRDefault="00000000">
            <w:pPr>
              <w:pStyle w:val="TAL"/>
              <w:rPr>
                <w:sz w:val="16"/>
                <w:szCs w:val="16"/>
              </w:rPr>
            </w:pPr>
            <w:r w:rsidRPr="0044437C">
              <w:rPr>
                <w:rFonts w:eastAsia="SimSun"/>
                <w:sz w:val="16"/>
                <w:szCs w:val="16"/>
                <w:lang w:eastAsia="zh-CN"/>
              </w:rPr>
              <w:t>FFS</w:t>
            </w:r>
          </w:p>
        </w:tc>
        <w:tc>
          <w:tcPr>
            <w:tcW w:w="850" w:type="dxa"/>
            <w:vAlign w:val="center"/>
          </w:tcPr>
          <w:p w14:paraId="45F90909" w14:textId="77777777" w:rsidR="00524A5D" w:rsidRPr="0044437C" w:rsidRDefault="00000000">
            <w:pPr>
              <w:pStyle w:val="TAL"/>
              <w:rPr>
                <w:sz w:val="16"/>
                <w:szCs w:val="16"/>
              </w:rPr>
            </w:pPr>
            <w:r w:rsidRPr="0044437C">
              <w:rPr>
                <w:rFonts w:eastAsia="SimSun"/>
                <w:sz w:val="16"/>
                <w:szCs w:val="16"/>
                <w:lang w:eastAsia="zh-CN"/>
              </w:rPr>
              <w:t>FFS</w:t>
            </w:r>
          </w:p>
        </w:tc>
        <w:tc>
          <w:tcPr>
            <w:tcW w:w="592" w:type="dxa"/>
            <w:vAlign w:val="center"/>
          </w:tcPr>
          <w:p w14:paraId="7DDC6CF1"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0C4C4F1E"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6683E539" w14:textId="77777777" w:rsidR="00524A5D" w:rsidRPr="0044437C" w:rsidRDefault="00524A5D">
            <w:pPr>
              <w:pStyle w:val="TAL"/>
              <w:rPr>
                <w:sz w:val="16"/>
                <w:szCs w:val="16"/>
              </w:rPr>
            </w:pPr>
          </w:p>
        </w:tc>
        <w:tc>
          <w:tcPr>
            <w:tcW w:w="540" w:type="dxa"/>
            <w:vAlign w:val="center"/>
          </w:tcPr>
          <w:p w14:paraId="6CFDA5CE" w14:textId="77777777" w:rsidR="00524A5D" w:rsidRPr="0044437C" w:rsidRDefault="00000000">
            <w:pPr>
              <w:pStyle w:val="TAL"/>
              <w:rPr>
                <w:sz w:val="16"/>
                <w:szCs w:val="16"/>
              </w:rPr>
            </w:pPr>
            <w:r w:rsidRPr="0044437C">
              <w:rPr>
                <w:rFonts w:eastAsia="SimSun"/>
                <w:sz w:val="16"/>
                <w:szCs w:val="16"/>
                <w:lang w:eastAsia="zh-CN"/>
              </w:rPr>
              <w:t>FFS</w:t>
            </w:r>
          </w:p>
        </w:tc>
        <w:tc>
          <w:tcPr>
            <w:tcW w:w="1800" w:type="dxa"/>
            <w:vAlign w:val="center"/>
          </w:tcPr>
          <w:p w14:paraId="59CEB177" w14:textId="77777777" w:rsidR="00524A5D" w:rsidRPr="0044437C" w:rsidRDefault="00524A5D">
            <w:pPr>
              <w:pStyle w:val="TAL"/>
              <w:rPr>
                <w:sz w:val="16"/>
                <w:szCs w:val="16"/>
              </w:rPr>
            </w:pPr>
          </w:p>
        </w:tc>
      </w:tr>
      <w:tr w:rsidR="00524A5D" w:rsidRPr="0044437C" w14:paraId="46A3B2F5" w14:textId="77777777">
        <w:trPr>
          <w:trHeight w:val="284"/>
          <w:jc w:val="center"/>
        </w:trPr>
        <w:tc>
          <w:tcPr>
            <w:tcW w:w="8820" w:type="dxa"/>
            <w:gridSpan w:val="10"/>
            <w:shd w:val="clear" w:color="auto" w:fill="C0C0C0"/>
            <w:vAlign w:val="center"/>
          </w:tcPr>
          <w:p w14:paraId="320D6335" w14:textId="77777777" w:rsidR="00524A5D" w:rsidRPr="0044437C" w:rsidRDefault="00000000">
            <w:pPr>
              <w:pStyle w:val="TAH"/>
              <w:jc w:val="left"/>
              <w:rPr>
                <w:lang w:eastAsia="zh-CN"/>
              </w:rPr>
            </w:pPr>
            <w:r w:rsidRPr="0044437C">
              <w:rPr>
                <w:lang w:eastAsia="zh-CN"/>
              </w:rPr>
              <w:t>FDD, PDSCH Performance, Single-antenna transmission (CRS), Single PRB (Channel edge)</w:t>
            </w:r>
          </w:p>
        </w:tc>
      </w:tr>
      <w:tr w:rsidR="00524A5D" w:rsidRPr="0044437C" w14:paraId="67491EDB" w14:textId="77777777">
        <w:trPr>
          <w:trHeight w:val="284"/>
          <w:jc w:val="center"/>
        </w:trPr>
        <w:tc>
          <w:tcPr>
            <w:tcW w:w="719" w:type="dxa"/>
            <w:vAlign w:val="center"/>
          </w:tcPr>
          <w:p w14:paraId="11153E85" w14:textId="77777777" w:rsidR="00524A5D" w:rsidRPr="0044437C" w:rsidRDefault="00000000">
            <w:pPr>
              <w:pStyle w:val="TAL"/>
              <w:rPr>
                <w:sz w:val="16"/>
                <w:szCs w:val="16"/>
              </w:rPr>
            </w:pPr>
            <w:r w:rsidRPr="0044437C">
              <w:rPr>
                <w:sz w:val="16"/>
                <w:szCs w:val="16"/>
              </w:rPr>
              <w:t>FDD</w:t>
            </w:r>
          </w:p>
        </w:tc>
        <w:tc>
          <w:tcPr>
            <w:tcW w:w="1621" w:type="dxa"/>
            <w:vAlign w:val="center"/>
          </w:tcPr>
          <w:p w14:paraId="770C1BCD" w14:textId="77777777" w:rsidR="00524A5D" w:rsidRPr="0044437C" w:rsidRDefault="00000000">
            <w:pPr>
              <w:pStyle w:val="TAL"/>
              <w:rPr>
                <w:rFonts w:eastAsia="SimSun"/>
                <w:sz w:val="16"/>
                <w:szCs w:val="16"/>
                <w:lang w:eastAsia="zh-CN"/>
              </w:rPr>
            </w:pPr>
            <w:r w:rsidRPr="0044437C">
              <w:rPr>
                <w:rFonts w:eastAsia="SimSun"/>
                <w:sz w:val="16"/>
                <w:szCs w:val="16"/>
                <w:lang w:eastAsia="zh-CN"/>
              </w:rPr>
              <w:t>FFS</w:t>
            </w:r>
          </w:p>
        </w:tc>
        <w:tc>
          <w:tcPr>
            <w:tcW w:w="1177" w:type="dxa"/>
            <w:vAlign w:val="center"/>
          </w:tcPr>
          <w:p w14:paraId="26937D1D" w14:textId="77777777" w:rsidR="00524A5D" w:rsidRPr="0044437C" w:rsidRDefault="00000000">
            <w:pPr>
              <w:pStyle w:val="TAL"/>
              <w:rPr>
                <w:sz w:val="16"/>
                <w:szCs w:val="16"/>
              </w:rPr>
            </w:pPr>
            <w:r w:rsidRPr="0044437C">
              <w:rPr>
                <w:rFonts w:eastAsia="SimSun"/>
                <w:sz w:val="16"/>
                <w:szCs w:val="16"/>
                <w:lang w:eastAsia="zh-CN"/>
              </w:rPr>
              <w:t>FFS</w:t>
            </w:r>
          </w:p>
        </w:tc>
        <w:tc>
          <w:tcPr>
            <w:tcW w:w="441" w:type="dxa"/>
            <w:vAlign w:val="center"/>
          </w:tcPr>
          <w:p w14:paraId="03337BE9" w14:textId="77777777" w:rsidR="00524A5D" w:rsidRPr="0044437C" w:rsidRDefault="00000000">
            <w:pPr>
              <w:pStyle w:val="TAL"/>
              <w:rPr>
                <w:sz w:val="16"/>
                <w:szCs w:val="16"/>
              </w:rPr>
            </w:pPr>
            <w:r w:rsidRPr="0044437C">
              <w:rPr>
                <w:rFonts w:eastAsia="SimSun"/>
                <w:sz w:val="16"/>
                <w:szCs w:val="16"/>
                <w:lang w:eastAsia="zh-CN"/>
              </w:rPr>
              <w:t>FFS</w:t>
            </w:r>
          </w:p>
        </w:tc>
        <w:tc>
          <w:tcPr>
            <w:tcW w:w="850" w:type="dxa"/>
            <w:vAlign w:val="center"/>
          </w:tcPr>
          <w:p w14:paraId="692539DD" w14:textId="77777777" w:rsidR="00524A5D" w:rsidRPr="0044437C" w:rsidRDefault="00000000">
            <w:pPr>
              <w:pStyle w:val="TAL"/>
              <w:rPr>
                <w:sz w:val="16"/>
                <w:szCs w:val="16"/>
              </w:rPr>
            </w:pPr>
            <w:r w:rsidRPr="0044437C">
              <w:rPr>
                <w:rFonts w:eastAsia="SimSun"/>
                <w:sz w:val="16"/>
                <w:szCs w:val="16"/>
                <w:lang w:eastAsia="zh-CN"/>
              </w:rPr>
              <w:t>FFS</w:t>
            </w:r>
          </w:p>
        </w:tc>
        <w:tc>
          <w:tcPr>
            <w:tcW w:w="592" w:type="dxa"/>
            <w:vAlign w:val="center"/>
          </w:tcPr>
          <w:p w14:paraId="5429B12C"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5E7EC651"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408AE964" w14:textId="77777777" w:rsidR="00524A5D" w:rsidRPr="0044437C" w:rsidRDefault="00524A5D">
            <w:pPr>
              <w:pStyle w:val="TAL"/>
              <w:rPr>
                <w:sz w:val="16"/>
                <w:szCs w:val="16"/>
              </w:rPr>
            </w:pPr>
          </w:p>
        </w:tc>
        <w:tc>
          <w:tcPr>
            <w:tcW w:w="540" w:type="dxa"/>
            <w:vAlign w:val="center"/>
          </w:tcPr>
          <w:p w14:paraId="2C28849C" w14:textId="77777777" w:rsidR="00524A5D" w:rsidRPr="0044437C" w:rsidRDefault="00000000">
            <w:pPr>
              <w:pStyle w:val="TAL"/>
              <w:rPr>
                <w:sz w:val="16"/>
                <w:szCs w:val="16"/>
              </w:rPr>
            </w:pPr>
            <w:r w:rsidRPr="0044437C">
              <w:rPr>
                <w:rFonts w:eastAsia="SimSun"/>
                <w:sz w:val="16"/>
                <w:szCs w:val="16"/>
                <w:lang w:eastAsia="zh-CN"/>
              </w:rPr>
              <w:t>FFS</w:t>
            </w:r>
          </w:p>
        </w:tc>
        <w:tc>
          <w:tcPr>
            <w:tcW w:w="1800" w:type="dxa"/>
            <w:vAlign w:val="center"/>
          </w:tcPr>
          <w:p w14:paraId="29742200" w14:textId="77777777" w:rsidR="00524A5D" w:rsidRPr="0044437C" w:rsidRDefault="00524A5D">
            <w:pPr>
              <w:pStyle w:val="TAL"/>
              <w:rPr>
                <w:sz w:val="16"/>
                <w:szCs w:val="16"/>
              </w:rPr>
            </w:pPr>
          </w:p>
        </w:tc>
      </w:tr>
      <w:tr w:rsidR="00524A5D" w:rsidRPr="0044437C"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44437C" w:rsidRDefault="00000000">
            <w:pPr>
              <w:pStyle w:val="TAH"/>
              <w:jc w:val="left"/>
              <w:rPr>
                <w:b w:val="0"/>
                <w:sz w:val="16"/>
                <w:szCs w:val="16"/>
                <w:lang w:eastAsia="zh-CN"/>
              </w:rPr>
            </w:pPr>
            <w:r w:rsidRPr="0044437C">
              <w:rPr>
                <w:rFonts w:cs="Arial"/>
                <w:lang w:eastAsia="zh-CN"/>
              </w:rPr>
              <w:t xml:space="preserve">FDD, PDSCH Performance (UE specific RS) </w:t>
            </w:r>
            <w:r w:rsidRPr="0044437C">
              <w:rPr>
                <w:rFonts w:cs="Arial"/>
                <w:lang w:eastAsia="zh-TW"/>
              </w:rPr>
              <w:t xml:space="preserve">without </w:t>
            </w:r>
            <w:r w:rsidRPr="0044437C">
              <w:rPr>
                <w:rFonts w:cs="Arial"/>
                <w:lang w:eastAsia="zh-CN"/>
              </w:rPr>
              <w:t>CSI-RS</w:t>
            </w:r>
          </w:p>
        </w:tc>
      </w:tr>
      <w:tr w:rsidR="00524A5D" w:rsidRPr="0044437C" w14:paraId="5B1577E5" w14:textId="77777777">
        <w:trPr>
          <w:trHeight w:val="284"/>
          <w:jc w:val="center"/>
        </w:trPr>
        <w:tc>
          <w:tcPr>
            <w:tcW w:w="719" w:type="dxa"/>
            <w:tcBorders>
              <w:bottom w:val="single" w:sz="4" w:space="0" w:color="auto"/>
            </w:tcBorders>
            <w:vAlign w:val="center"/>
          </w:tcPr>
          <w:p w14:paraId="3DD87E1A" w14:textId="77777777" w:rsidR="00524A5D" w:rsidRPr="0044437C" w:rsidRDefault="00000000">
            <w:pPr>
              <w:pStyle w:val="TAL"/>
              <w:rPr>
                <w:rFonts w:cs="Arial"/>
                <w:sz w:val="16"/>
                <w:szCs w:val="16"/>
              </w:rPr>
            </w:pPr>
            <w:r w:rsidRPr="0044437C">
              <w:rPr>
                <w:rFonts w:cs="Arial"/>
                <w:sz w:val="16"/>
                <w:szCs w:val="16"/>
              </w:rPr>
              <w:t>FDD</w:t>
            </w:r>
          </w:p>
        </w:tc>
        <w:tc>
          <w:tcPr>
            <w:tcW w:w="1621" w:type="dxa"/>
            <w:tcBorders>
              <w:bottom w:val="single" w:sz="4" w:space="0" w:color="auto"/>
            </w:tcBorders>
            <w:vAlign w:val="center"/>
          </w:tcPr>
          <w:p w14:paraId="356A72C7"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1177" w:type="dxa"/>
            <w:tcBorders>
              <w:bottom w:val="single" w:sz="4" w:space="0" w:color="auto"/>
            </w:tcBorders>
            <w:vAlign w:val="center"/>
          </w:tcPr>
          <w:p w14:paraId="4FC2132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441" w:type="dxa"/>
            <w:tcBorders>
              <w:bottom w:val="single" w:sz="4" w:space="0" w:color="auto"/>
            </w:tcBorders>
            <w:vAlign w:val="center"/>
          </w:tcPr>
          <w:p w14:paraId="6364ED3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850" w:type="dxa"/>
            <w:tcBorders>
              <w:bottom w:val="single" w:sz="4" w:space="0" w:color="auto"/>
            </w:tcBorders>
            <w:vAlign w:val="center"/>
          </w:tcPr>
          <w:p w14:paraId="31EC7BF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92" w:type="dxa"/>
            <w:tcBorders>
              <w:bottom w:val="single" w:sz="4" w:space="0" w:color="auto"/>
            </w:tcBorders>
            <w:vAlign w:val="center"/>
          </w:tcPr>
          <w:p w14:paraId="585BB227"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50CE67B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196CF63A" w14:textId="77777777" w:rsidR="00524A5D" w:rsidRPr="0044437C" w:rsidRDefault="00524A5D">
            <w:pPr>
              <w:pStyle w:val="TAL"/>
              <w:rPr>
                <w:sz w:val="16"/>
                <w:szCs w:val="16"/>
              </w:rPr>
            </w:pPr>
          </w:p>
        </w:tc>
        <w:tc>
          <w:tcPr>
            <w:tcW w:w="540" w:type="dxa"/>
            <w:tcBorders>
              <w:bottom w:val="single" w:sz="4" w:space="0" w:color="auto"/>
            </w:tcBorders>
            <w:vAlign w:val="center"/>
          </w:tcPr>
          <w:p w14:paraId="042ECB64"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1800" w:type="dxa"/>
            <w:tcBorders>
              <w:bottom w:val="single" w:sz="4" w:space="0" w:color="auto"/>
            </w:tcBorders>
            <w:vAlign w:val="center"/>
          </w:tcPr>
          <w:p w14:paraId="123D7746" w14:textId="77777777" w:rsidR="00524A5D" w:rsidRPr="0044437C" w:rsidRDefault="00524A5D">
            <w:pPr>
              <w:pStyle w:val="TAL"/>
              <w:rPr>
                <w:sz w:val="16"/>
                <w:szCs w:val="16"/>
              </w:rPr>
            </w:pPr>
          </w:p>
        </w:tc>
      </w:tr>
      <w:tr w:rsidR="00524A5D" w:rsidRPr="0044437C" w14:paraId="206ABC8A" w14:textId="77777777">
        <w:trPr>
          <w:trHeight w:val="284"/>
          <w:jc w:val="center"/>
        </w:trPr>
        <w:tc>
          <w:tcPr>
            <w:tcW w:w="8820" w:type="dxa"/>
            <w:gridSpan w:val="10"/>
            <w:shd w:val="clear" w:color="auto" w:fill="C0C0C0"/>
            <w:vAlign w:val="center"/>
          </w:tcPr>
          <w:p w14:paraId="61A56042" w14:textId="77777777" w:rsidR="00524A5D" w:rsidRPr="0044437C" w:rsidRDefault="00000000">
            <w:pPr>
              <w:pStyle w:val="TAH"/>
              <w:jc w:val="left"/>
              <w:rPr>
                <w:lang w:eastAsia="zh-CN"/>
              </w:rPr>
            </w:pPr>
            <w:r w:rsidRPr="0044437C">
              <w:rPr>
                <w:lang w:eastAsia="zh-CN"/>
              </w:rPr>
              <w:t>FDD, PDCCH / PCFICH Performance</w:t>
            </w:r>
          </w:p>
        </w:tc>
      </w:tr>
      <w:tr w:rsidR="00524A5D" w:rsidRPr="0044437C" w14:paraId="3AF25478" w14:textId="77777777">
        <w:trPr>
          <w:trHeight w:val="284"/>
          <w:jc w:val="center"/>
        </w:trPr>
        <w:tc>
          <w:tcPr>
            <w:tcW w:w="719" w:type="dxa"/>
            <w:vAlign w:val="center"/>
          </w:tcPr>
          <w:p w14:paraId="39CFB793" w14:textId="77777777" w:rsidR="00524A5D" w:rsidRPr="0044437C" w:rsidRDefault="00000000">
            <w:pPr>
              <w:pStyle w:val="TAL"/>
              <w:rPr>
                <w:sz w:val="16"/>
                <w:szCs w:val="16"/>
              </w:rPr>
            </w:pPr>
            <w:r w:rsidRPr="0044437C">
              <w:rPr>
                <w:sz w:val="16"/>
                <w:szCs w:val="16"/>
              </w:rPr>
              <w:t>FDD</w:t>
            </w:r>
          </w:p>
        </w:tc>
        <w:tc>
          <w:tcPr>
            <w:tcW w:w="1621" w:type="dxa"/>
            <w:vAlign w:val="center"/>
          </w:tcPr>
          <w:p w14:paraId="70C25A24" w14:textId="77777777" w:rsidR="00524A5D" w:rsidRPr="0044437C" w:rsidRDefault="00000000">
            <w:pPr>
              <w:pStyle w:val="TAL"/>
              <w:rPr>
                <w:sz w:val="16"/>
                <w:szCs w:val="16"/>
              </w:rPr>
            </w:pPr>
            <w:r w:rsidRPr="0044437C">
              <w:rPr>
                <w:sz w:val="16"/>
                <w:szCs w:val="16"/>
              </w:rPr>
              <w:t>Table A.3.5.1-1</w:t>
            </w:r>
          </w:p>
        </w:tc>
        <w:tc>
          <w:tcPr>
            <w:tcW w:w="1177" w:type="dxa"/>
            <w:vAlign w:val="center"/>
          </w:tcPr>
          <w:p w14:paraId="6B090BD0" w14:textId="77777777" w:rsidR="00524A5D" w:rsidRPr="0044437C" w:rsidRDefault="00000000">
            <w:pPr>
              <w:pStyle w:val="TAL"/>
              <w:rPr>
                <w:sz w:val="16"/>
                <w:szCs w:val="16"/>
              </w:rPr>
            </w:pPr>
            <w:r w:rsidRPr="0044437C">
              <w:rPr>
                <w:sz w:val="16"/>
                <w:szCs w:val="16"/>
              </w:rPr>
              <w:t>R.16 FDD</w:t>
            </w:r>
          </w:p>
        </w:tc>
        <w:tc>
          <w:tcPr>
            <w:tcW w:w="441" w:type="dxa"/>
            <w:vAlign w:val="center"/>
          </w:tcPr>
          <w:p w14:paraId="55172AC4" w14:textId="77777777" w:rsidR="00524A5D" w:rsidRPr="0044437C" w:rsidRDefault="00000000">
            <w:pPr>
              <w:pStyle w:val="TAL"/>
              <w:rPr>
                <w:sz w:val="16"/>
                <w:szCs w:val="16"/>
              </w:rPr>
            </w:pPr>
            <w:r w:rsidRPr="0044437C">
              <w:rPr>
                <w:sz w:val="16"/>
                <w:szCs w:val="16"/>
              </w:rPr>
              <w:t>1.4</w:t>
            </w:r>
          </w:p>
        </w:tc>
        <w:tc>
          <w:tcPr>
            <w:tcW w:w="850" w:type="dxa"/>
            <w:vAlign w:val="center"/>
          </w:tcPr>
          <w:p w14:paraId="74D072F2" w14:textId="77777777" w:rsidR="00524A5D" w:rsidRPr="0044437C" w:rsidRDefault="00000000">
            <w:pPr>
              <w:pStyle w:val="TAL"/>
              <w:rPr>
                <w:sz w:val="16"/>
                <w:szCs w:val="16"/>
              </w:rPr>
            </w:pPr>
            <w:r w:rsidRPr="0044437C">
              <w:rPr>
                <w:sz w:val="16"/>
                <w:szCs w:val="16"/>
              </w:rPr>
              <w:t>PDCCH</w:t>
            </w:r>
          </w:p>
        </w:tc>
        <w:tc>
          <w:tcPr>
            <w:tcW w:w="592" w:type="dxa"/>
            <w:vAlign w:val="center"/>
          </w:tcPr>
          <w:p w14:paraId="7BD6B4A2" w14:textId="77777777" w:rsidR="00524A5D" w:rsidRPr="0044437C" w:rsidRDefault="00524A5D">
            <w:pPr>
              <w:pStyle w:val="TAL"/>
              <w:rPr>
                <w:sz w:val="16"/>
                <w:szCs w:val="16"/>
              </w:rPr>
            </w:pPr>
          </w:p>
        </w:tc>
        <w:tc>
          <w:tcPr>
            <w:tcW w:w="540" w:type="dxa"/>
            <w:vAlign w:val="center"/>
          </w:tcPr>
          <w:p w14:paraId="76DC9B77" w14:textId="77777777" w:rsidR="00524A5D" w:rsidRPr="0044437C" w:rsidRDefault="00524A5D">
            <w:pPr>
              <w:pStyle w:val="TAL"/>
              <w:rPr>
                <w:sz w:val="16"/>
                <w:szCs w:val="16"/>
              </w:rPr>
            </w:pPr>
          </w:p>
        </w:tc>
        <w:tc>
          <w:tcPr>
            <w:tcW w:w="540" w:type="dxa"/>
            <w:vAlign w:val="center"/>
          </w:tcPr>
          <w:p w14:paraId="084524BC" w14:textId="77777777" w:rsidR="00524A5D" w:rsidRPr="0044437C" w:rsidRDefault="00524A5D">
            <w:pPr>
              <w:pStyle w:val="TAL"/>
              <w:rPr>
                <w:sz w:val="16"/>
                <w:szCs w:val="16"/>
              </w:rPr>
            </w:pPr>
          </w:p>
        </w:tc>
        <w:tc>
          <w:tcPr>
            <w:tcW w:w="540" w:type="dxa"/>
            <w:vAlign w:val="center"/>
          </w:tcPr>
          <w:p w14:paraId="5F9F078D" w14:textId="77777777" w:rsidR="00524A5D" w:rsidRPr="0044437C" w:rsidRDefault="00524A5D">
            <w:pPr>
              <w:pStyle w:val="TAL"/>
              <w:rPr>
                <w:sz w:val="16"/>
                <w:szCs w:val="16"/>
              </w:rPr>
            </w:pPr>
          </w:p>
        </w:tc>
        <w:tc>
          <w:tcPr>
            <w:tcW w:w="1800" w:type="dxa"/>
            <w:vAlign w:val="center"/>
          </w:tcPr>
          <w:p w14:paraId="72F1A275" w14:textId="77777777" w:rsidR="00524A5D" w:rsidRPr="0044437C" w:rsidRDefault="00524A5D">
            <w:pPr>
              <w:pStyle w:val="TAL"/>
              <w:rPr>
                <w:sz w:val="16"/>
                <w:szCs w:val="16"/>
              </w:rPr>
            </w:pPr>
          </w:p>
        </w:tc>
      </w:tr>
      <w:tr w:rsidR="00524A5D" w:rsidRPr="0044437C" w14:paraId="66CEF6A1" w14:textId="77777777">
        <w:trPr>
          <w:trHeight w:val="284"/>
          <w:jc w:val="center"/>
        </w:trPr>
        <w:tc>
          <w:tcPr>
            <w:tcW w:w="8820" w:type="dxa"/>
            <w:gridSpan w:val="10"/>
            <w:shd w:val="clear" w:color="auto" w:fill="C0C0C0"/>
            <w:vAlign w:val="center"/>
          </w:tcPr>
          <w:p w14:paraId="7D9F6412" w14:textId="77777777" w:rsidR="00524A5D" w:rsidRPr="0044437C" w:rsidRDefault="00000000">
            <w:pPr>
              <w:pStyle w:val="TAH"/>
              <w:jc w:val="left"/>
              <w:rPr>
                <w:lang w:eastAsia="zh-CN"/>
              </w:rPr>
            </w:pPr>
            <w:r w:rsidRPr="0044437C">
              <w:rPr>
                <w:lang w:eastAsia="zh-CN"/>
              </w:rPr>
              <w:t>FDD / TDD, PHICH Performance</w:t>
            </w:r>
          </w:p>
        </w:tc>
      </w:tr>
      <w:tr w:rsidR="00524A5D" w:rsidRPr="0044437C" w14:paraId="2014B5B2" w14:textId="77777777">
        <w:trPr>
          <w:trHeight w:val="284"/>
          <w:jc w:val="center"/>
        </w:trPr>
        <w:tc>
          <w:tcPr>
            <w:tcW w:w="719" w:type="dxa"/>
            <w:vAlign w:val="center"/>
          </w:tcPr>
          <w:p w14:paraId="2CD87480" w14:textId="77777777" w:rsidR="00524A5D" w:rsidRPr="0044437C" w:rsidRDefault="00000000">
            <w:pPr>
              <w:pStyle w:val="TAL"/>
              <w:rPr>
                <w:sz w:val="16"/>
                <w:szCs w:val="16"/>
              </w:rPr>
            </w:pPr>
            <w:r w:rsidRPr="0044437C">
              <w:rPr>
                <w:sz w:val="16"/>
                <w:szCs w:val="16"/>
              </w:rPr>
              <w:t>FDD</w:t>
            </w:r>
          </w:p>
        </w:tc>
        <w:tc>
          <w:tcPr>
            <w:tcW w:w="1621" w:type="dxa"/>
            <w:vAlign w:val="center"/>
          </w:tcPr>
          <w:p w14:paraId="06FA2F91" w14:textId="77777777" w:rsidR="00524A5D" w:rsidRPr="0044437C" w:rsidRDefault="00000000">
            <w:pPr>
              <w:pStyle w:val="TAL"/>
              <w:rPr>
                <w:sz w:val="16"/>
                <w:szCs w:val="16"/>
              </w:rPr>
            </w:pPr>
            <w:r w:rsidRPr="0044437C">
              <w:rPr>
                <w:sz w:val="16"/>
                <w:szCs w:val="16"/>
              </w:rPr>
              <w:t>Table A.3.6-1</w:t>
            </w:r>
          </w:p>
        </w:tc>
        <w:tc>
          <w:tcPr>
            <w:tcW w:w="1177" w:type="dxa"/>
            <w:vAlign w:val="center"/>
          </w:tcPr>
          <w:p w14:paraId="46FF71B7" w14:textId="77777777" w:rsidR="00524A5D" w:rsidRPr="0044437C" w:rsidRDefault="00000000">
            <w:pPr>
              <w:pStyle w:val="TAL"/>
              <w:rPr>
                <w:sz w:val="16"/>
                <w:szCs w:val="16"/>
              </w:rPr>
            </w:pPr>
            <w:r w:rsidRPr="0044437C">
              <w:rPr>
                <w:sz w:val="16"/>
                <w:szCs w:val="16"/>
              </w:rPr>
              <w:t>R.19</w:t>
            </w:r>
            <w:r w:rsidRPr="0044437C">
              <w:rPr>
                <w:sz w:val="16"/>
                <w:szCs w:val="16"/>
                <w:lang w:eastAsia="zh-TW"/>
              </w:rPr>
              <w:t>A</w:t>
            </w:r>
          </w:p>
        </w:tc>
        <w:tc>
          <w:tcPr>
            <w:tcW w:w="441" w:type="dxa"/>
            <w:vAlign w:val="center"/>
          </w:tcPr>
          <w:p w14:paraId="50BA617B" w14:textId="77777777" w:rsidR="00524A5D" w:rsidRPr="0044437C" w:rsidRDefault="00000000">
            <w:pPr>
              <w:pStyle w:val="TAL"/>
              <w:rPr>
                <w:sz w:val="16"/>
                <w:szCs w:val="16"/>
              </w:rPr>
            </w:pPr>
            <w:r w:rsidRPr="0044437C">
              <w:rPr>
                <w:sz w:val="16"/>
                <w:szCs w:val="16"/>
              </w:rPr>
              <w:t>1.4</w:t>
            </w:r>
          </w:p>
        </w:tc>
        <w:tc>
          <w:tcPr>
            <w:tcW w:w="850" w:type="dxa"/>
            <w:vAlign w:val="center"/>
          </w:tcPr>
          <w:p w14:paraId="193A8A05" w14:textId="77777777" w:rsidR="00524A5D" w:rsidRPr="0044437C" w:rsidRDefault="00000000">
            <w:pPr>
              <w:pStyle w:val="TAL"/>
              <w:rPr>
                <w:sz w:val="16"/>
                <w:szCs w:val="16"/>
              </w:rPr>
            </w:pPr>
            <w:r w:rsidRPr="0044437C">
              <w:rPr>
                <w:sz w:val="16"/>
                <w:szCs w:val="16"/>
              </w:rPr>
              <w:t>PHICH</w:t>
            </w:r>
          </w:p>
        </w:tc>
        <w:tc>
          <w:tcPr>
            <w:tcW w:w="592" w:type="dxa"/>
            <w:vAlign w:val="center"/>
          </w:tcPr>
          <w:p w14:paraId="75CDAF97" w14:textId="77777777" w:rsidR="00524A5D" w:rsidRPr="0044437C" w:rsidRDefault="00524A5D">
            <w:pPr>
              <w:pStyle w:val="TAL"/>
              <w:rPr>
                <w:sz w:val="16"/>
                <w:szCs w:val="16"/>
              </w:rPr>
            </w:pPr>
          </w:p>
        </w:tc>
        <w:tc>
          <w:tcPr>
            <w:tcW w:w="540" w:type="dxa"/>
            <w:vAlign w:val="center"/>
          </w:tcPr>
          <w:p w14:paraId="6ED62286" w14:textId="77777777" w:rsidR="00524A5D" w:rsidRPr="0044437C" w:rsidRDefault="00524A5D">
            <w:pPr>
              <w:pStyle w:val="TAL"/>
              <w:rPr>
                <w:sz w:val="16"/>
                <w:szCs w:val="16"/>
              </w:rPr>
            </w:pPr>
          </w:p>
        </w:tc>
        <w:tc>
          <w:tcPr>
            <w:tcW w:w="540" w:type="dxa"/>
            <w:vAlign w:val="center"/>
          </w:tcPr>
          <w:p w14:paraId="27F75376" w14:textId="77777777" w:rsidR="00524A5D" w:rsidRPr="0044437C" w:rsidRDefault="00524A5D">
            <w:pPr>
              <w:pStyle w:val="TAL"/>
              <w:rPr>
                <w:sz w:val="16"/>
                <w:szCs w:val="16"/>
              </w:rPr>
            </w:pPr>
          </w:p>
        </w:tc>
        <w:tc>
          <w:tcPr>
            <w:tcW w:w="540" w:type="dxa"/>
            <w:vAlign w:val="center"/>
          </w:tcPr>
          <w:p w14:paraId="5649952E" w14:textId="77777777" w:rsidR="00524A5D" w:rsidRPr="0044437C" w:rsidRDefault="00524A5D">
            <w:pPr>
              <w:pStyle w:val="TAL"/>
              <w:rPr>
                <w:sz w:val="16"/>
                <w:szCs w:val="16"/>
              </w:rPr>
            </w:pPr>
          </w:p>
        </w:tc>
        <w:tc>
          <w:tcPr>
            <w:tcW w:w="1800" w:type="dxa"/>
            <w:vAlign w:val="center"/>
          </w:tcPr>
          <w:p w14:paraId="5FECF235" w14:textId="77777777" w:rsidR="00524A5D" w:rsidRPr="0044437C" w:rsidRDefault="00524A5D">
            <w:pPr>
              <w:pStyle w:val="TAL"/>
              <w:rPr>
                <w:sz w:val="16"/>
                <w:szCs w:val="16"/>
              </w:rPr>
            </w:pPr>
          </w:p>
        </w:tc>
      </w:tr>
    </w:tbl>
    <w:p w14:paraId="558B2A5B" w14:textId="77777777" w:rsidR="00524A5D" w:rsidRPr="0044437C" w:rsidRDefault="00524A5D"/>
    <w:p w14:paraId="56E4C3D8" w14:textId="77777777" w:rsidR="00524A5D" w:rsidRPr="0044437C" w:rsidRDefault="00000000">
      <w:pPr>
        <w:pStyle w:val="Heading2"/>
      </w:pPr>
      <w:bookmarkStart w:id="2313" w:name="_Toc2931"/>
      <w:bookmarkStart w:id="2314" w:name="_Toc5511"/>
      <w:bookmarkStart w:id="2315" w:name="_Toc14991"/>
      <w:bookmarkStart w:id="2316" w:name="_Toc232582115"/>
      <w:bookmarkStart w:id="2317" w:name="_Toc28904"/>
      <w:bookmarkStart w:id="2318" w:name="_Toc194571942"/>
      <w:r w:rsidRPr="0044437C">
        <w:t>A.3.2</w:t>
      </w:r>
      <w:r w:rsidRPr="0044437C">
        <w:tab/>
        <w:t>Reference measurement channel for receiver characteristics</w:t>
      </w:r>
      <w:bookmarkEnd w:id="2313"/>
      <w:bookmarkEnd w:id="2314"/>
      <w:bookmarkEnd w:id="2315"/>
      <w:bookmarkEnd w:id="2316"/>
      <w:bookmarkEnd w:id="2317"/>
      <w:bookmarkEnd w:id="2318"/>
    </w:p>
    <w:p w14:paraId="213A06B1" w14:textId="77777777" w:rsidR="00524A5D" w:rsidRPr="0044437C" w:rsidRDefault="00000000">
      <w:pPr>
        <w:rPr>
          <w:rFonts w:cs="v5.0.0"/>
        </w:rPr>
      </w:pPr>
      <w:r w:rsidRPr="0044437C">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44437C" w:rsidRDefault="00000000">
      <w:pPr>
        <w:rPr>
          <w:rFonts w:cs="v5.0.0"/>
        </w:rPr>
      </w:pPr>
      <w:r w:rsidRPr="0044437C">
        <w:rPr>
          <w:rFonts w:cs="v5.0.0"/>
        </w:rPr>
        <w:t>Unless otherwise stated, Tables A.3.2-3</w:t>
      </w:r>
      <w:r w:rsidRPr="0044437C">
        <w:rPr>
          <w:rFonts w:cs="v5.0.0"/>
          <w:lang w:eastAsia="zh-CN"/>
        </w:rPr>
        <w:t xml:space="preserve">, </w:t>
      </w:r>
      <w:r w:rsidRPr="0044437C">
        <w:rPr>
          <w:rFonts w:cs="v5.0.0"/>
        </w:rPr>
        <w:t>A.3.2-3</w:t>
      </w:r>
      <w:r w:rsidRPr="0044437C">
        <w:rPr>
          <w:rFonts w:cs="v5.0.0"/>
          <w:lang w:eastAsia="zh-CN"/>
        </w:rPr>
        <w:t xml:space="preserve">a, </w:t>
      </w:r>
      <w:r w:rsidRPr="0044437C">
        <w:rPr>
          <w:rFonts w:cs="v5.0.0"/>
        </w:rPr>
        <w:t>A.3.2-3</w:t>
      </w:r>
      <w:r w:rsidRPr="0044437C">
        <w:rPr>
          <w:rFonts w:cs="v5.0.0"/>
          <w:lang w:eastAsia="zh-CN"/>
        </w:rPr>
        <w:t xml:space="preserve">b, </w:t>
      </w:r>
      <w:r w:rsidRPr="0044437C">
        <w:rPr>
          <w:rFonts w:cs="v5.0.0"/>
        </w:rPr>
        <w:t>A.3.2-</w:t>
      </w:r>
      <w:r w:rsidRPr="0044437C">
        <w:rPr>
          <w:rFonts w:cs="v5.0.0"/>
          <w:lang w:eastAsia="zh-CN"/>
        </w:rPr>
        <w:t xml:space="preserve">4, </w:t>
      </w:r>
      <w:r w:rsidRPr="0044437C">
        <w:rPr>
          <w:rFonts w:cs="v5.0.0"/>
        </w:rPr>
        <w:t>A.3.2-</w:t>
      </w:r>
      <w:r w:rsidRPr="0044437C">
        <w:rPr>
          <w:rFonts w:cs="v5.0.0"/>
          <w:lang w:eastAsia="zh-CN"/>
        </w:rPr>
        <w:t>4a</w:t>
      </w:r>
      <w:r w:rsidRPr="0044437C">
        <w:rPr>
          <w:rFonts w:cs="v5.0.0"/>
        </w:rPr>
        <w:t xml:space="preserve"> and A.3.2-4</w:t>
      </w:r>
      <w:r w:rsidRPr="0044437C">
        <w:rPr>
          <w:rFonts w:cs="v5.0.0"/>
          <w:lang w:eastAsia="zh-CN"/>
        </w:rPr>
        <w:t>b</w:t>
      </w:r>
      <w:r w:rsidRPr="0044437C">
        <w:rPr>
          <w:rFonts w:cs="v5.0.0"/>
        </w:rPr>
        <w:t xml:space="preserve"> are applicable for subclause 7.4 (Maximum input level).</w:t>
      </w:r>
    </w:p>
    <w:p w14:paraId="3707537A" w14:textId="77777777" w:rsidR="00524A5D" w:rsidRPr="0044437C" w:rsidRDefault="00000000">
      <w:r w:rsidRPr="0044437C">
        <w:rPr>
          <w:rFonts w:cs="v5.0.0"/>
        </w:rPr>
        <w:t>Unless otherwise stated, Tables A.3.2-1, A.3.2-1a, A.3.2-1b, A.3.2-2, A.3.2-2a and A.3.2-2b also apply for the</w:t>
      </w:r>
      <w:r w:rsidRPr="0044437C">
        <w:t xml:space="preserve"> modulated interferer used in Clauses 7.5, 7.6 and 7.8 with test specific bandwidths.</w:t>
      </w:r>
    </w:p>
    <w:p w14:paraId="2F1A38D4" w14:textId="77777777" w:rsidR="00524A5D" w:rsidRPr="0044437C" w:rsidRDefault="00000000">
      <w:pPr>
        <w:pStyle w:val="TH"/>
      </w:pPr>
      <w:r w:rsidRPr="0044437C">
        <w:lastRenderedPageBreak/>
        <w:t xml:space="preserve">Table </w:t>
      </w:r>
      <w:bookmarkStart w:id="2319" w:name="OLE_LINK1"/>
      <w:r w:rsidRPr="0044437C">
        <w:t>A.3.2-1</w:t>
      </w:r>
      <w:bookmarkEnd w:id="2319"/>
      <w:r w:rsidRPr="0044437C">
        <w:rPr>
          <w:lang w:eastAsia="zh-CN"/>
        </w:rPr>
        <w:t>:</w:t>
      </w:r>
      <w:r w:rsidRPr="0044437C">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44437C" w14:paraId="14E221BB" w14:textId="77777777">
        <w:trPr>
          <w:jc w:val="center"/>
        </w:trPr>
        <w:tc>
          <w:tcPr>
            <w:tcW w:w="2267" w:type="dxa"/>
            <w:tcMar>
              <w:top w:w="0" w:type="dxa"/>
              <w:left w:w="108" w:type="dxa"/>
              <w:bottom w:w="0" w:type="dxa"/>
              <w:right w:w="108" w:type="dxa"/>
            </w:tcMar>
          </w:tcPr>
          <w:p w14:paraId="1C02D7C3" w14:textId="77777777" w:rsidR="00524A5D" w:rsidRPr="0044437C" w:rsidRDefault="00000000">
            <w:pPr>
              <w:pStyle w:val="TAH"/>
              <w:rPr>
                <w:rFonts w:cs="Arial"/>
              </w:rPr>
            </w:pPr>
            <w:r w:rsidRPr="0044437C">
              <w:rPr>
                <w:rFonts w:cs="Arial"/>
              </w:rPr>
              <w:t>Parameter</w:t>
            </w:r>
          </w:p>
        </w:tc>
        <w:tc>
          <w:tcPr>
            <w:tcW w:w="1088" w:type="dxa"/>
            <w:tcMar>
              <w:top w:w="0" w:type="dxa"/>
              <w:left w:w="108" w:type="dxa"/>
              <w:bottom w:w="0" w:type="dxa"/>
              <w:right w:w="108" w:type="dxa"/>
            </w:tcMar>
          </w:tcPr>
          <w:p w14:paraId="341C16E7" w14:textId="77777777" w:rsidR="00524A5D" w:rsidRPr="0044437C" w:rsidRDefault="00000000">
            <w:pPr>
              <w:pStyle w:val="TAH"/>
              <w:rPr>
                <w:rFonts w:cs="Arial"/>
              </w:rPr>
            </w:pPr>
            <w:r w:rsidRPr="0044437C">
              <w:rPr>
                <w:rFonts w:cs="Arial"/>
              </w:rPr>
              <w:t>Unit</w:t>
            </w:r>
          </w:p>
        </w:tc>
        <w:tc>
          <w:tcPr>
            <w:tcW w:w="4710" w:type="dxa"/>
            <w:tcMar>
              <w:top w:w="0" w:type="dxa"/>
              <w:left w:w="108" w:type="dxa"/>
              <w:bottom w:w="0" w:type="dxa"/>
              <w:right w:w="108" w:type="dxa"/>
            </w:tcMar>
          </w:tcPr>
          <w:p w14:paraId="34A76533" w14:textId="77777777" w:rsidR="00524A5D" w:rsidRPr="0044437C" w:rsidRDefault="00000000">
            <w:pPr>
              <w:pStyle w:val="TAH"/>
              <w:rPr>
                <w:rFonts w:cs="Arial"/>
              </w:rPr>
            </w:pPr>
            <w:r w:rsidRPr="0044437C">
              <w:rPr>
                <w:rFonts w:cs="Arial"/>
              </w:rPr>
              <w:t>Value</w:t>
            </w:r>
          </w:p>
        </w:tc>
      </w:tr>
      <w:tr w:rsidR="00524A5D" w:rsidRPr="0044437C" w14:paraId="6272AF6E" w14:textId="77777777">
        <w:trPr>
          <w:jc w:val="center"/>
        </w:trPr>
        <w:tc>
          <w:tcPr>
            <w:tcW w:w="2267" w:type="dxa"/>
            <w:tcMar>
              <w:top w:w="0" w:type="dxa"/>
              <w:left w:w="108" w:type="dxa"/>
              <w:bottom w:w="0" w:type="dxa"/>
              <w:right w:w="108" w:type="dxa"/>
            </w:tcMar>
          </w:tcPr>
          <w:p w14:paraId="4234D25C" w14:textId="77777777" w:rsidR="00524A5D" w:rsidRPr="0044437C" w:rsidRDefault="00000000">
            <w:pPr>
              <w:pStyle w:val="TAL"/>
              <w:rPr>
                <w:rFonts w:cs="Arial"/>
              </w:rPr>
            </w:pPr>
            <w:r w:rsidRPr="0044437C">
              <w:rPr>
                <w:rFonts w:cs="Arial"/>
              </w:rPr>
              <w:t>Channel bandwidth</w:t>
            </w:r>
          </w:p>
        </w:tc>
        <w:tc>
          <w:tcPr>
            <w:tcW w:w="1088" w:type="dxa"/>
            <w:tcMar>
              <w:top w:w="0" w:type="dxa"/>
              <w:left w:w="108" w:type="dxa"/>
              <w:bottom w:w="0" w:type="dxa"/>
              <w:right w:w="108" w:type="dxa"/>
            </w:tcMar>
          </w:tcPr>
          <w:p w14:paraId="7F76DB93" w14:textId="77777777" w:rsidR="00524A5D" w:rsidRPr="0044437C" w:rsidRDefault="00000000">
            <w:pPr>
              <w:pStyle w:val="TAC"/>
              <w:rPr>
                <w:rFonts w:cs="Arial"/>
              </w:rPr>
            </w:pPr>
            <w:r w:rsidRPr="0044437C">
              <w:rPr>
                <w:rFonts w:cs="Arial"/>
              </w:rPr>
              <w:t>MHz</w:t>
            </w:r>
          </w:p>
        </w:tc>
        <w:tc>
          <w:tcPr>
            <w:tcW w:w="4710" w:type="dxa"/>
            <w:tcMar>
              <w:top w:w="0" w:type="dxa"/>
              <w:left w:w="108" w:type="dxa"/>
              <w:bottom w:w="0" w:type="dxa"/>
              <w:right w:w="108" w:type="dxa"/>
            </w:tcMar>
          </w:tcPr>
          <w:p w14:paraId="0DD29389" w14:textId="77777777" w:rsidR="00524A5D" w:rsidRPr="0044437C" w:rsidRDefault="00000000">
            <w:pPr>
              <w:pStyle w:val="TAC"/>
              <w:rPr>
                <w:rFonts w:cs="Arial"/>
              </w:rPr>
            </w:pPr>
            <w:r w:rsidRPr="0044437C">
              <w:rPr>
                <w:rFonts w:cs="Arial"/>
              </w:rPr>
              <w:t>1.4</w:t>
            </w:r>
          </w:p>
        </w:tc>
      </w:tr>
      <w:tr w:rsidR="00524A5D" w:rsidRPr="0044437C" w14:paraId="7D262E12" w14:textId="77777777">
        <w:trPr>
          <w:jc w:val="center"/>
        </w:trPr>
        <w:tc>
          <w:tcPr>
            <w:tcW w:w="2267" w:type="dxa"/>
            <w:tcMar>
              <w:top w:w="0" w:type="dxa"/>
              <w:left w:w="108" w:type="dxa"/>
              <w:bottom w:w="0" w:type="dxa"/>
              <w:right w:w="108" w:type="dxa"/>
            </w:tcMar>
          </w:tcPr>
          <w:p w14:paraId="64C105CC" w14:textId="77777777" w:rsidR="00524A5D" w:rsidRPr="0044437C" w:rsidRDefault="00000000">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5C084018" w14:textId="77777777" w:rsidR="00524A5D" w:rsidRPr="0044437C"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44437C" w:rsidRDefault="00000000">
            <w:pPr>
              <w:pStyle w:val="TAC"/>
              <w:rPr>
                <w:rFonts w:cs="Arial"/>
              </w:rPr>
            </w:pPr>
            <w:r w:rsidRPr="0044437C">
              <w:rPr>
                <w:rFonts w:cs="Arial"/>
              </w:rPr>
              <w:t>4</w:t>
            </w:r>
          </w:p>
        </w:tc>
      </w:tr>
      <w:tr w:rsidR="00524A5D" w:rsidRPr="0044437C" w14:paraId="3659C63F" w14:textId="77777777">
        <w:trPr>
          <w:jc w:val="center"/>
        </w:trPr>
        <w:tc>
          <w:tcPr>
            <w:tcW w:w="2267" w:type="dxa"/>
            <w:tcMar>
              <w:top w:w="0" w:type="dxa"/>
              <w:left w:w="108" w:type="dxa"/>
              <w:bottom w:w="0" w:type="dxa"/>
              <w:right w:w="108" w:type="dxa"/>
            </w:tcMar>
          </w:tcPr>
          <w:p w14:paraId="3CC26CDD" w14:textId="77777777" w:rsidR="00524A5D" w:rsidRPr="0044437C" w:rsidRDefault="00000000">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9D72BBC" w14:textId="77777777" w:rsidR="00524A5D" w:rsidRPr="0044437C"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44437C" w:rsidRDefault="00000000">
            <w:pPr>
              <w:pStyle w:val="TAC"/>
              <w:rPr>
                <w:rFonts w:cs="Arial"/>
              </w:rPr>
            </w:pPr>
            <w:r w:rsidRPr="0044437C">
              <w:rPr>
                <w:rFonts w:cs="Arial"/>
              </w:rPr>
              <w:t>12</w:t>
            </w:r>
          </w:p>
        </w:tc>
      </w:tr>
      <w:tr w:rsidR="00524A5D" w:rsidRPr="0044437C" w14:paraId="37BD0E39" w14:textId="77777777">
        <w:trPr>
          <w:jc w:val="center"/>
        </w:trPr>
        <w:tc>
          <w:tcPr>
            <w:tcW w:w="2267" w:type="dxa"/>
            <w:tcMar>
              <w:top w:w="0" w:type="dxa"/>
              <w:left w:w="108" w:type="dxa"/>
              <w:bottom w:w="0" w:type="dxa"/>
              <w:right w:w="108" w:type="dxa"/>
            </w:tcMar>
          </w:tcPr>
          <w:p w14:paraId="2D172984" w14:textId="77777777" w:rsidR="00524A5D" w:rsidRPr="0044437C" w:rsidRDefault="00000000">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6CA0837E" w14:textId="77777777" w:rsidR="00524A5D" w:rsidRPr="0044437C"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44437C" w:rsidRDefault="00000000">
            <w:pPr>
              <w:pStyle w:val="TAC"/>
              <w:rPr>
                <w:rFonts w:cs="Arial"/>
              </w:rPr>
            </w:pPr>
            <w:r w:rsidRPr="0044437C">
              <w:rPr>
                <w:rFonts w:cs="Arial"/>
              </w:rPr>
              <w:t>2</w:t>
            </w:r>
          </w:p>
        </w:tc>
      </w:tr>
      <w:tr w:rsidR="00524A5D" w:rsidRPr="0044437C" w14:paraId="662FA9E1" w14:textId="77777777">
        <w:trPr>
          <w:jc w:val="center"/>
        </w:trPr>
        <w:tc>
          <w:tcPr>
            <w:tcW w:w="2267" w:type="dxa"/>
            <w:tcMar>
              <w:top w:w="0" w:type="dxa"/>
              <w:left w:w="108" w:type="dxa"/>
              <w:bottom w:w="0" w:type="dxa"/>
              <w:right w:w="108" w:type="dxa"/>
            </w:tcMar>
          </w:tcPr>
          <w:p w14:paraId="6AD76C62" w14:textId="77777777" w:rsidR="00524A5D" w:rsidRPr="0044437C" w:rsidRDefault="00000000">
            <w:pPr>
              <w:pStyle w:val="TAL"/>
              <w:rPr>
                <w:rFonts w:cs="Arial"/>
              </w:rPr>
            </w:pPr>
            <w:r w:rsidRPr="0044437C">
              <w:rPr>
                <w:rFonts w:cs="Arial"/>
              </w:rPr>
              <w:t>Modulation</w:t>
            </w:r>
          </w:p>
        </w:tc>
        <w:tc>
          <w:tcPr>
            <w:tcW w:w="1088" w:type="dxa"/>
            <w:tcMar>
              <w:top w:w="0" w:type="dxa"/>
              <w:left w:w="108" w:type="dxa"/>
              <w:bottom w:w="0" w:type="dxa"/>
              <w:right w:w="108" w:type="dxa"/>
            </w:tcMar>
          </w:tcPr>
          <w:p w14:paraId="6565D6F9" w14:textId="77777777" w:rsidR="00524A5D" w:rsidRPr="0044437C"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44437C" w:rsidRDefault="00000000">
            <w:pPr>
              <w:pStyle w:val="TAC"/>
              <w:rPr>
                <w:rFonts w:cs="Arial"/>
              </w:rPr>
            </w:pPr>
            <w:r w:rsidRPr="0044437C">
              <w:rPr>
                <w:rFonts w:cs="Arial"/>
              </w:rPr>
              <w:t>QPSK</w:t>
            </w:r>
          </w:p>
        </w:tc>
      </w:tr>
      <w:tr w:rsidR="00524A5D" w:rsidRPr="0044437C" w14:paraId="2C420768" w14:textId="77777777">
        <w:trPr>
          <w:jc w:val="center"/>
        </w:trPr>
        <w:tc>
          <w:tcPr>
            <w:tcW w:w="2267" w:type="dxa"/>
            <w:tcMar>
              <w:top w:w="0" w:type="dxa"/>
              <w:left w:w="108" w:type="dxa"/>
              <w:bottom w:w="0" w:type="dxa"/>
              <w:right w:w="108" w:type="dxa"/>
            </w:tcMar>
          </w:tcPr>
          <w:p w14:paraId="4D951825" w14:textId="77777777" w:rsidR="00524A5D" w:rsidRPr="0044437C" w:rsidRDefault="00000000">
            <w:pPr>
              <w:pStyle w:val="TAL"/>
              <w:rPr>
                <w:rFonts w:cs="Arial"/>
              </w:rPr>
            </w:pPr>
            <w:r w:rsidRPr="0044437C">
              <w:rPr>
                <w:rFonts w:cs="Arial"/>
              </w:rPr>
              <w:t>Target Coding Rate</w:t>
            </w:r>
          </w:p>
        </w:tc>
        <w:tc>
          <w:tcPr>
            <w:tcW w:w="1088" w:type="dxa"/>
            <w:tcMar>
              <w:top w:w="0" w:type="dxa"/>
              <w:left w:w="108" w:type="dxa"/>
              <w:bottom w:w="0" w:type="dxa"/>
              <w:right w:w="108" w:type="dxa"/>
            </w:tcMar>
          </w:tcPr>
          <w:p w14:paraId="6BCC237F" w14:textId="77777777" w:rsidR="00524A5D" w:rsidRPr="0044437C"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44437C" w:rsidRDefault="00000000">
            <w:pPr>
              <w:pStyle w:val="TAC"/>
              <w:rPr>
                <w:rFonts w:cs="Arial"/>
              </w:rPr>
            </w:pPr>
            <w:r w:rsidRPr="0044437C">
              <w:rPr>
                <w:rFonts w:cs="Arial"/>
              </w:rPr>
              <w:t>1/3</w:t>
            </w:r>
          </w:p>
        </w:tc>
      </w:tr>
      <w:tr w:rsidR="00524A5D" w:rsidRPr="0044437C" w14:paraId="0F526857" w14:textId="77777777">
        <w:trPr>
          <w:jc w:val="center"/>
        </w:trPr>
        <w:tc>
          <w:tcPr>
            <w:tcW w:w="2267" w:type="dxa"/>
            <w:tcMar>
              <w:top w:w="0" w:type="dxa"/>
              <w:left w:w="108" w:type="dxa"/>
              <w:bottom w:w="0" w:type="dxa"/>
              <w:right w:w="108" w:type="dxa"/>
            </w:tcMar>
          </w:tcPr>
          <w:p w14:paraId="7C22EEB4" w14:textId="77777777" w:rsidR="00524A5D" w:rsidRPr="0044437C" w:rsidRDefault="00000000">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632C6BFF" w14:textId="77777777" w:rsidR="00524A5D" w:rsidRPr="0044437C" w:rsidRDefault="00000000">
            <w:pPr>
              <w:pStyle w:val="TAC"/>
              <w:rPr>
                <w:rFonts w:cs="Arial"/>
              </w:rPr>
            </w:pPr>
            <w:r w:rsidRPr="0044437C">
              <w:rPr>
                <w:rFonts w:cs="Arial"/>
              </w:rPr>
              <w:t>Processes</w:t>
            </w:r>
          </w:p>
        </w:tc>
        <w:tc>
          <w:tcPr>
            <w:tcW w:w="4710" w:type="dxa"/>
            <w:tcMar>
              <w:top w:w="0" w:type="dxa"/>
              <w:left w:w="108" w:type="dxa"/>
              <w:bottom w:w="0" w:type="dxa"/>
              <w:right w:w="108" w:type="dxa"/>
            </w:tcMar>
          </w:tcPr>
          <w:p w14:paraId="3A37F22D" w14:textId="77777777" w:rsidR="00524A5D" w:rsidRPr="0044437C" w:rsidRDefault="00000000">
            <w:pPr>
              <w:pStyle w:val="TAC"/>
              <w:rPr>
                <w:rFonts w:cs="Arial"/>
              </w:rPr>
            </w:pPr>
            <w:r w:rsidRPr="0044437C">
              <w:rPr>
                <w:rFonts w:cs="Arial"/>
              </w:rPr>
              <w:t>8</w:t>
            </w:r>
          </w:p>
        </w:tc>
      </w:tr>
      <w:tr w:rsidR="00524A5D" w:rsidRPr="0044437C" w14:paraId="444FA995" w14:textId="77777777">
        <w:trPr>
          <w:jc w:val="center"/>
        </w:trPr>
        <w:tc>
          <w:tcPr>
            <w:tcW w:w="2267" w:type="dxa"/>
            <w:tcMar>
              <w:top w:w="0" w:type="dxa"/>
              <w:left w:w="108" w:type="dxa"/>
              <w:bottom w:w="0" w:type="dxa"/>
              <w:right w:w="108" w:type="dxa"/>
            </w:tcMar>
          </w:tcPr>
          <w:p w14:paraId="677989BA" w14:textId="77777777" w:rsidR="00524A5D" w:rsidRPr="0044437C" w:rsidRDefault="00000000">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3CA58048" w14:textId="77777777" w:rsidR="00524A5D" w:rsidRPr="0044437C"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44437C" w:rsidRDefault="00000000">
            <w:pPr>
              <w:pStyle w:val="TAC"/>
              <w:rPr>
                <w:rFonts w:cs="Arial"/>
              </w:rPr>
            </w:pPr>
            <w:r w:rsidRPr="0044437C">
              <w:rPr>
                <w:rFonts w:cs="Arial"/>
              </w:rPr>
              <w:t>1</w:t>
            </w:r>
          </w:p>
        </w:tc>
      </w:tr>
      <w:tr w:rsidR="00524A5D" w:rsidRPr="0044437C" w14:paraId="6C45745C" w14:textId="77777777">
        <w:trPr>
          <w:jc w:val="center"/>
        </w:trPr>
        <w:tc>
          <w:tcPr>
            <w:tcW w:w="2267" w:type="dxa"/>
            <w:tcMar>
              <w:top w:w="0" w:type="dxa"/>
              <w:left w:w="108" w:type="dxa"/>
              <w:bottom w:w="0" w:type="dxa"/>
              <w:right w:w="108" w:type="dxa"/>
            </w:tcMar>
          </w:tcPr>
          <w:p w14:paraId="3F2990B8" w14:textId="77777777" w:rsidR="00524A5D" w:rsidRPr="0044437C" w:rsidRDefault="00000000">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38A1C9A5" w14:textId="77777777" w:rsidR="00524A5D" w:rsidRPr="0044437C"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44437C" w:rsidRDefault="00524A5D">
            <w:pPr>
              <w:pStyle w:val="TAC"/>
              <w:rPr>
                <w:rFonts w:cs="Arial"/>
              </w:rPr>
            </w:pPr>
          </w:p>
        </w:tc>
      </w:tr>
      <w:tr w:rsidR="00524A5D" w:rsidRPr="0044437C" w14:paraId="3323E9F3" w14:textId="77777777">
        <w:trPr>
          <w:jc w:val="center"/>
        </w:trPr>
        <w:tc>
          <w:tcPr>
            <w:tcW w:w="2267" w:type="dxa"/>
            <w:tcMar>
              <w:top w:w="0" w:type="dxa"/>
              <w:left w:w="108" w:type="dxa"/>
              <w:bottom w:w="0" w:type="dxa"/>
              <w:right w:w="108" w:type="dxa"/>
            </w:tcMar>
          </w:tcPr>
          <w:p w14:paraId="3F8DD619"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F5B4D7B" w14:textId="77777777" w:rsidR="00524A5D" w:rsidRPr="0044437C" w:rsidRDefault="00000000">
            <w:pPr>
              <w:pStyle w:val="TAC"/>
              <w:rPr>
                <w:rFonts w:cs="Arial"/>
              </w:rPr>
            </w:pPr>
            <w:r w:rsidRPr="0044437C">
              <w:rPr>
                <w:rFonts w:cs="Arial"/>
              </w:rPr>
              <w:t>Bits</w:t>
            </w:r>
          </w:p>
        </w:tc>
        <w:tc>
          <w:tcPr>
            <w:tcW w:w="4710" w:type="dxa"/>
            <w:shd w:val="clear" w:color="auto" w:fill="auto"/>
            <w:tcMar>
              <w:top w:w="0" w:type="dxa"/>
              <w:left w:w="108" w:type="dxa"/>
              <w:bottom w:w="0" w:type="dxa"/>
              <w:right w:w="108" w:type="dxa"/>
            </w:tcMar>
          </w:tcPr>
          <w:p w14:paraId="2CB83DB4" w14:textId="77777777" w:rsidR="00524A5D" w:rsidRPr="0044437C" w:rsidRDefault="00000000">
            <w:pPr>
              <w:pStyle w:val="TAC"/>
              <w:rPr>
                <w:rFonts w:cs="Arial"/>
              </w:rPr>
            </w:pPr>
            <w:r w:rsidRPr="0044437C">
              <w:rPr>
                <w:rFonts w:cs="Arial"/>
              </w:rPr>
              <w:t>256</w:t>
            </w:r>
          </w:p>
        </w:tc>
      </w:tr>
      <w:tr w:rsidR="00524A5D" w:rsidRPr="0044437C"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76D3CF46" w14:textId="77777777" w:rsidR="00524A5D" w:rsidRPr="0044437C" w:rsidRDefault="00000000">
            <w:pPr>
              <w:pStyle w:val="TAC"/>
              <w:rPr>
                <w:rFonts w:cs="Arial"/>
              </w:rPr>
            </w:pPr>
            <w:r w:rsidRPr="0044437C">
              <w:rPr>
                <w:rFonts w:cs="Arial"/>
              </w:rPr>
              <w:t>N/A</w:t>
            </w:r>
          </w:p>
        </w:tc>
      </w:tr>
      <w:tr w:rsidR="00524A5D" w:rsidRPr="0044437C" w14:paraId="14C27711" w14:textId="77777777">
        <w:trPr>
          <w:jc w:val="center"/>
        </w:trPr>
        <w:tc>
          <w:tcPr>
            <w:tcW w:w="2267" w:type="dxa"/>
            <w:tcMar>
              <w:top w:w="0" w:type="dxa"/>
              <w:left w:w="108" w:type="dxa"/>
              <w:bottom w:w="0" w:type="dxa"/>
              <w:right w:w="108" w:type="dxa"/>
            </w:tcMar>
          </w:tcPr>
          <w:p w14:paraId="0C8A0688"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6295431"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1A8FABE7" w14:textId="77777777" w:rsidR="00524A5D" w:rsidRPr="0044437C" w:rsidRDefault="00000000">
            <w:pPr>
              <w:pStyle w:val="TAC"/>
              <w:rPr>
                <w:rFonts w:cs="Arial"/>
              </w:rPr>
            </w:pPr>
            <w:r w:rsidRPr="0044437C">
              <w:rPr>
                <w:rFonts w:cs="Arial"/>
              </w:rPr>
              <w:t>N/A</w:t>
            </w:r>
          </w:p>
        </w:tc>
      </w:tr>
      <w:tr w:rsidR="00524A5D" w:rsidRPr="0044437C" w14:paraId="535593FF" w14:textId="77777777">
        <w:trPr>
          <w:jc w:val="center"/>
        </w:trPr>
        <w:tc>
          <w:tcPr>
            <w:tcW w:w="2267" w:type="dxa"/>
            <w:tcMar>
              <w:top w:w="0" w:type="dxa"/>
              <w:left w:w="108" w:type="dxa"/>
              <w:bottom w:w="0" w:type="dxa"/>
              <w:right w:w="108" w:type="dxa"/>
            </w:tcMar>
          </w:tcPr>
          <w:p w14:paraId="035E78DB"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5A4F2D71" w14:textId="77777777" w:rsidR="00524A5D" w:rsidRPr="0044437C" w:rsidRDefault="00000000">
            <w:pPr>
              <w:pStyle w:val="TAC"/>
              <w:rPr>
                <w:rFonts w:cs="Arial"/>
              </w:rPr>
            </w:pPr>
            <w:r w:rsidRPr="0044437C">
              <w:rPr>
                <w:rFonts w:cs="Arial"/>
              </w:rPr>
              <w:t>Bits</w:t>
            </w:r>
          </w:p>
        </w:tc>
        <w:tc>
          <w:tcPr>
            <w:tcW w:w="4710" w:type="dxa"/>
            <w:shd w:val="clear" w:color="auto" w:fill="auto"/>
            <w:tcMar>
              <w:top w:w="0" w:type="dxa"/>
              <w:left w:w="108" w:type="dxa"/>
              <w:bottom w:w="0" w:type="dxa"/>
              <w:right w:w="108" w:type="dxa"/>
            </w:tcMar>
          </w:tcPr>
          <w:p w14:paraId="2A8F379F" w14:textId="77777777" w:rsidR="00524A5D" w:rsidRPr="0044437C" w:rsidRDefault="00000000">
            <w:pPr>
              <w:pStyle w:val="TAC"/>
              <w:rPr>
                <w:rFonts w:cs="Arial"/>
              </w:rPr>
            </w:pPr>
            <w:r w:rsidRPr="0044437C">
              <w:rPr>
                <w:rFonts w:cs="Arial"/>
              </w:rPr>
              <w:t>N/A</w:t>
            </w:r>
          </w:p>
        </w:tc>
      </w:tr>
      <w:tr w:rsidR="00524A5D" w:rsidRPr="0044437C" w14:paraId="51918FF3" w14:textId="77777777">
        <w:trPr>
          <w:jc w:val="center"/>
        </w:trPr>
        <w:tc>
          <w:tcPr>
            <w:tcW w:w="2267" w:type="dxa"/>
            <w:tcMar>
              <w:top w:w="0" w:type="dxa"/>
              <w:left w:w="108" w:type="dxa"/>
              <w:bottom w:w="0" w:type="dxa"/>
              <w:right w:w="108" w:type="dxa"/>
            </w:tcMar>
          </w:tcPr>
          <w:p w14:paraId="151B712F" w14:textId="77777777" w:rsidR="00524A5D" w:rsidRPr="0044437C" w:rsidRDefault="00000000">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58D1DFDB"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0685AEDA" w14:textId="77777777" w:rsidR="00524A5D" w:rsidRPr="0044437C" w:rsidRDefault="00000000">
            <w:pPr>
              <w:pStyle w:val="TAC"/>
              <w:rPr>
                <w:rFonts w:cs="Arial"/>
              </w:rPr>
            </w:pPr>
            <w:r w:rsidRPr="0044437C">
              <w:rPr>
                <w:rFonts w:cs="Arial"/>
              </w:rPr>
              <w:t>24</w:t>
            </w:r>
          </w:p>
        </w:tc>
      </w:tr>
      <w:tr w:rsidR="00524A5D" w:rsidRPr="0044437C" w14:paraId="34EAE2E0" w14:textId="77777777">
        <w:trPr>
          <w:jc w:val="center"/>
        </w:trPr>
        <w:tc>
          <w:tcPr>
            <w:tcW w:w="2267" w:type="dxa"/>
            <w:tcMar>
              <w:top w:w="0" w:type="dxa"/>
              <w:left w:w="108" w:type="dxa"/>
              <w:bottom w:w="0" w:type="dxa"/>
              <w:right w:w="108" w:type="dxa"/>
            </w:tcMar>
          </w:tcPr>
          <w:p w14:paraId="584C444D" w14:textId="77777777" w:rsidR="00524A5D" w:rsidRPr="0044437C" w:rsidRDefault="00000000">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00E534D0" w14:textId="77777777" w:rsidR="00524A5D" w:rsidRPr="0044437C"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44437C" w:rsidRDefault="00524A5D">
            <w:pPr>
              <w:pStyle w:val="TAC"/>
              <w:rPr>
                <w:rFonts w:cs="Arial"/>
              </w:rPr>
            </w:pPr>
          </w:p>
        </w:tc>
      </w:tr>
      <w:tr w:rsidR="00524A5D" w:rsidRPr="0044437C" w14:paraId="10E216A3" w14:textId="77777777">
        <w:trPr>
          <w:jc w:val="center"/>
        </w:trPr>
        <w:tc>
          <w:tcPr>
            <w:tcW w:w="2267" w:type="dxa"/>
            <w:tcMar>
              <w:top w:w="0" w:type="dxa"/>
              <w:left w:w="108" w:type="dxa"/>
              <w:bottom w:w="0" w:type="dxa"/>
              <w:right w:w="108" w:type="dxa"/>
            </w:tcMar>
          </w:tcPr>
          <w:p w14:paraId="320E7CAC"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70D1AF65"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37429886" w14:textId="77777777" w:rsidR="00524A5D" w:rsidRPr="0044437C" w:rsidRDefault="00000000">
            <w:pPr>
              <w:pStyle w:val="TAC"/>
              <w:rPr>
                <w:rFonts w:cs="Arial"/>
              </w:rPr>
            </w:pPr>
            <w:r w:rsidRPr="0044437C">
              <w:rPr>
                <w:rFonts w:cs="Arial"/>
              </w:rPr>
              <w:t>1</w:t>
            </w:r>
          </w:p>
        </w:tc>
      </w:tr>
      <w:tr w:rsidR="00524A5D" w:rsidRPr="0044437C"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44437C" w:rsidRDefault="00000000">
            <w:pPr>
              <w:pStyle w:val="TAC"/>
              <w:rPr>
                <w:rFonts w:cs="Arial"/>
              </w:rPr>
            </w:pPr>
            <w:r w:rsidRPr="0044437C">
              <w:rPr>
                <w:rFonts w:cs="Arial"/>
              </w:rPr>
              <w:t>N/A</w:t>
            </w:r>
          </w:p>
        </w:tc>
      </w:tr>
      <w:tr w:rsidR="00524A5D" w:rsidRPr="0044437C" w14:paraId="0BA0BCB7" w14:textId="77777777">
        <w:trPr>
          <w:jc w:val="center"/>
        </w:trPr>
        <w:tc>
          <w:tcPr>
            <w:tcW w:w="2267" w:type="dxa"/>
            <w:tcMar>
              <w:top w:w="0" w:type="dxa"/>
              <w:left w:w="108" w:type="dxa"/>
              <w:bottom w:w="0" w:type="dxa"/>
              <w:right w:w="108" w:type="dxa"/>
            </w:tcMar>
          </w:tcPr>
          <w:p w14:paraId="11B9E1F9"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31EBAA4"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6CEAED5B" w14:textId="77777777" w:rsidR="00524A5D" w:rsidRPr="0044437C" w:rsidRDefault="00000000">
            <w:pPr>
              <w:pStyle w:val="TAC"/>
              <w:rPr>
                <w:rFonts w:cs="Arial"/>
              </w:rPr>
            </w:pPr>
            <w:r w:rsidRPr="0044437C">
              <w:rPr>
                <w:rFonts w:cs="Arial"/>
              </w:rPr>
              <w:t>N/A</w:t>
            </w:r>
          </w:p>
        </w:tc>
      </w:tr>
      <w:tr w:rsidR="00524A5D" w:rsidRPr="0044437C" w14:paraId="673E52E3" w14:textId="77777777">
        <w:trPr>
          <w:jc w:val="center"/>
        </w:trPr>
        <w:tc>
          <w:tcPr>
            <w:tcW w:w="2267" w:type="dxa"/>
            <w:tcMar>
              <w:top w:w="0" w:type="dxa"/>
              <w:left w:w="108" w:type="dxa"/>
              <w:bottom w:w="0" w:type="dxa"/>
              <w:right w:w="108" w:type="dxa"/>
            </w:tcMar>
          </w:tcPr>
          <w:p w14:paraId="30746750"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7CAC2FB1"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74AE8C03" w14:textId="77777777" w:rsidR="00524A5D" w:rsidRPr="0044437C" w:rsidRDefault="00000000">
            <w:pPr>
              <w:pStyle w:val="TAC"/>
              <w:rPr>
                <w:rFonts w:cs="Arial"/>
              </w:rPr>
            </w:pPr>
            <w:r w:rsidRPr="0044437C">
              <w:rPr>
                <w:rFonts w:cs="Arial"/>
              </w:rPr>
              <w:t>N/A</w:t>
            </w:r>
          </w:p>
        </w:tc>
      </w:tr>
      <w:tr w:rsidR="00524A5D" w:rsidRPr="0044437C" w14:paraId="546EE9D8" w14:textId="77777777">
        <w:trPr>
          <w:jc w:val="center"/>
        </w:trPr>
        <w:tc>
          <w:tcPr>
            <w:tcW w:w="2267" w:type="dxa"/>
            <w:tcMar>
              <w:top w:w="0" w:type="dxa"/>
              <w:left w:w="108" w:type="dxa"/>
              <w:bottom w:w="0" w:type="dxa"/>
              <w:right w:w="108" w:type="dxa"/>
            </w:tcMar>
          </w:tcPr>
          <w:p w14:paraId="5CFEBBC9" w14:textId="77777777" w:rsidR="00524A5D" w:rsidRPr="0044437C" w:rsidRDefault="00000000">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3376E862" w14:textId="77777777" w:rsidR="00524A5D" w:rsidRPr="0044437C"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44437C" w:rsidRDefault="00524A5D">
            <w:pPr>
              <w:pStyle w:val="TAC"/>
              <w:rPr>
                <w:rFonts w:cs="Arial"/>
              </w:rPr>
            </w:pPr>
          </w:p>
        </w:tc>
      </w:tr>
      <w:tr w:rsidR="00524A5D" w:rsidRPr="0044437C" w14:paraId="71AFADCF" w14:textId="77777777">
        <w:trPr>
          <w:jc w:val="center"/>
        </w:trPr>
        <w:tc>
          <w:tcPr>
            <w:tcW w:w="2267" w:type="dxa"/>
            <w:tcMar>
              <w:top w:w="0" w:type="dxa"/>
              <w:left w:w="108" w:type="dxa"/>
              <w:bottom w:w="0" w:type="dxa"/>
              <w:right w:w="108" w:type="dxa"/>
            </w:tcMar>
          </w:tcPr>
          <w:p w14:paraId="3E0DD451"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39700E4" w14:textId="77777777" w:rsidR="00524A5D" w:rsidRPr="0044437C" w:rsidRDefault="00000000">
            <w:pPr>
              <w:pStyle w:val="TAC"/>
              <w:rPr>
                <w:rFonts w:cs="Arial"/>
              </w:rPr>
            </w:pPr>
            <w:r w:rsidRPr="0044437C">
              <w:rPr>
                <w:rFonts w:cs="Arial"/>
              </w:rPr>
              <w:t>Bits</w:t>
            </w:r>
          </w:p>
        </w:tc>
        <w:tc>
          <w:tcPr>
            <w:tcW w:w="4710" w:type="dxa"/>
            <w:shd w:val="clear" w:color="auto" w:fill="auto"/>
            <w:tcMar>
              <w:top w:w="0" w:type="dxa"/>
              <w:left w:w="108" w:type="dxa"/>
              <w:bottom w:w="0" w:type="dxa"/>
              <w:right w:w="108" w:type="dxa"/>
            </w:tcMar>
          </w:tcPr>
          <w:p w14:paraId="430A0006" w14:textId="77777777" w:rsidR="00524A5D" w:rsidRPr="0044437C" w:rsidRDefault="00000000">
            <w:pPr>
              <w:pStyle w:val="TAC"/>
              <w:rPr>
                <w:rFonts w:cs="Arial"/>
              </w:rPr>
            </w:pPr>
            <w:r w:rsidRPr="0044437C">
              <w:rPr>
                <w:rFonts w:cs="Arial"/>
              </w:rPr>
              <w:t>912</w:t>
            </w:r>
          </w:p>
        </w:tc>
      </w:tr>
      <w:tr w:rsidR="00524A5D" w:rsidRPr="0044437C"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B51A25F" w14:textId="77777777" w:rsidR="00524A5D" w:rsidRPr="0044437C" w:rsidRDefault="00000000">
            <w:pPr>
              <w:pStyle w:val="TAC"/>
              <w:rPr>
                <w:rFonts w:cs="Arial"/>
              </w:rPr>
            </w:pPr>
            <w:r w:rsidRPr="0044437C">
              <w:rPr>
                <w:rFonts w:cs="Arial"/>
              </w:rPr>
              <w:t>N/A</w:t>
            </w:r>
          </w:p>
        </w:tc>
      </w:tr>
      <w:tr w:rsidR="00524A5D" w:rsidRPr="0044437C" w14:paraId="37A0A1C2" w14:textId="77777777">
        <w:trPr>
          <w:jc w:val="center"/>
        </w:trPr>
        <w:tc>
          <w:tcPr>
            <w:tcW w:w="2267" w:type="dxa"/>
            <w:tcMar>
              <w:top w:w="0" w:type="dxa"/>
              <w:left w:w="108" w:type="dxa"/>
              <w:bottom w:w="0" w:type="dxa"/>
              <w:right w:w="108" w:type="dxa"/>
            </w:tcMar>
          </w:tcPr>
          <w:p w14:paraId="2EFB9D77"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05D49AC7"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48426EC7" w14:textId="77777777" w:rsidR="00524A5D" w:rsidRPr="0044437C" w:rsidRDefault="00000000">
            <w:pPr>
              <w:pStyle w:val="TAC"/>
              <w:rPr>
                <w:rFonts w:cs="Arial"/>
              </w:rPr>
            </w:pPr>
            <w:r w:rsidRPr="0044437C">
              <w:rPr>
                <w:rFonts w:cs="Arial"/>
              </w:rPr>
              <w:t>N/A</w:t>
            </w:r>
          </w:p>
        </w:tc>
      </w:tr>
      <w:tr w:rsidR="00524A5D" w:rsidRPr="0044437C" w14:paraId="0FD0259D" w14:textId="77777777">
        <w:trPr>
          <w:jc w:val="center"/>
        </w:trPr>
        <w:tc>
          <w:tcPr>
            <w:tcW w:w="2267" w:type="dxa"/>
            <w:tcMar>
              <w:top w:w="0" w:type="dxa"/>
              <w:left w:w="108" w:type="dxa"/>
              <w:bottom w:w="0" w:type="dxa"/>
              <w:right w:w="108" w:type="dxa"/>
            </w:tcMar>
          </w:tcPr>
          <w:p w14:paraId="286A64AC"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14A4E21E" w14:textId="77777777" w:rsidR="00524A5D" w:rsidRPr="0044437C" w:rsidRDefault="00000000">
            <w:pPr>
              <w:pStyle w:val="TAC"/>
              <w:rPr>
                <w:rFonts w:cs="Arial"/>
              </w:rPr>
            </w:pPr>
            <w:r w:rsidRPr="0044437C">
              <w:rPr>
                <w:rFonts w:cs="Arial"/>
              </w:rPr>
              <w:t>Bits</w:t>
            </w:r>
          </w:p>
        </w:tc>
        <w:tc>
          <w:tcPr>
            <w:tcW w:w="4710" w:type="dxa"/>
            <w:shd w:val="clear" w:color="auto" w:fill="auto"/>
            <w:tcMar>
              <w:top w:w="0" w:type="dxa"/>
              <w:left w:w="108" w:type="dxa"/>
              <w:bottom w:w="0" w:type="dxa"/>
              <w:right w:w="108" w:type="dxa"/>
            </w:tcMar>
          </w:tcPr>
          <w:p w14:paraId="14836541" w14:textId="77777777" w:rsidR="00524A5D" w:rsidRPr="0044437C" w:rsidRDefault="00000000">
            <w:pPr>
              <w:pStyle w:val="TAC"/>
              <w:rPr>
                <w:rFonts w:cs="Arial"/>
              </w:rPr>
            </w:pPr>
            <w:r w:rsidRPr="0044437C">
              <w:rPr>
                <w:rFonts w:cs="Arial"/>
              </w:rPr>
              <w:t>N/A</w:t>
            </w:r>
          </w:p>
        </w:tc>
      </w:tr>
      <w:tr w:rsidR="00524A5D" w:rsidRPr="0044437C" w14:paraId="74DEEED1" w14:textId="77777777">
        <w:trPr>
          <w:trHeight w:val="70"/>
          <w:jc w:val="center"/>
        </w:trPr>
        <w:tc>
          <w:tcPr>
            <w:tcW w:w="2267" w:type="dxa"/>
            <w:tcMar>
              <w:top w:w="0" w:type="dxa"/>
              <w:left w:w="108" w:type="dxa"/>
              <w:bottom w:w="0" w:type="dxa"/>
              <w:right w:w="108" w:type="dxa"/>
            </w:tcMar>
          </w:tcPr>
          <w:p w14:paraId="3F3FB7F3" w14:textId="77777777" w:rsidR="00524A5D" w:rsidRPr="0044437C" w:rsidRDefault="00000000">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44437C" w:rsidRDefault="00000000">
            <w:pPr>
              <w:pStyle w:val="TAC"/>
              <w:rPr>
                <w:rFonts w:cs="Arial"/>
              </w:rPr>
            </w:pPr>
            <w:r w:rsidRPr="0044437C">
              <w:rPr>
                <w:rFonts w:cs="Arial"/>
              </w:rPr>
              <w:t>kbps</w:t>
            </w:r>
          </w:p>
        </w:tc>
        <w:tc>
          <w:tcPr>
            <w:tcW w:w="4710" w:type="dxa"/>
            <w:shd w:val="clear" w:color="auto" w:fill="auto"/>
            <w:tcMar>
              <w:top w:w="0" w:type="dxa"/>
              <w:left w:w="108" w:type="dxa"/>
              <w:bottom w:w="0" w:type="dxa"/>
              <w:right w:w="108" w:type="dxa"/>
            </w:tcMar>
          </w:tcPr>
          <w:p w14:paraId="07D79795" w14:textId="77777777" w:rsidR="00524A5D" w:rsidRPr="0044437C" w:rsidRDefault="00000000">
            <w:pPr>
              <w:pStyle w:val="TAC"/>
              <w:rPr>
                <w:rFonts w:cs="Arial"/>
              </w:rPr>
            </w:pPr>
            <w:r w:rsidRPr="0044437C">
              <w:rPr>
                <w:rFonts w:cs="Arial"/>
              </w:rPr>
              <w:t>51.2</w:t>
            </w:r>
          </w:p>
        </w:tc>
      </w:tr>
      <w:tr w:rsidR="00524A5D" w:rsidRPr="0044437C"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44437C" w:rsidRDefault="00000000">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44437C" w:rsidRDefault="00000000">
            <w:pPr>
              <w:pStyle w:val="TAC"/>
              <w:rPr>
                <w:rFonts w:cs="Arial"/>
              </w:rPr>
            </w:pPr>
            <w:r w:rsidRPr="0044437C">
              <w:rPr>
                <w:rFonts w:cs="Arial"/>
              </w:rPr>
              <w:t>kbps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62EBB18C" w14:textId="77777777" w:rsidR="00524A5D" w:rsidRPr="0044437C" w:rsidRDefault="00000000">
            <w:pPr>
              <w:pStyle w:val="TAC"/>
              <w:rPr>
                <w:rFonts w:cs="Arial"/>
              </w:rPr>
            </w:pPr>
            <w:r w:rsidRPr="0044437C">
              <w:rPr>
                <w:rFonts w:cs="Arial"/>
              </w:rPr>
              <w:t>25.6</w:t>
            </w:r>
          </w:p>
        </w:tc>
      </w:tr>
      <w:tr w:rsidR="00524A5D" w:rsidRPr="0044437C" w14:paraId="0888211C" w14:textId="77777777">
        <w:trPr>
          <w:trHeight w:val="70"/>
          <w:jc w:val="center"/>
        </w:trPr>
        <w:tc>
          <w:tcPr>
            <w:tcW w:w="2267" w:type="dxa"/>
            <w:tcMar>
              <w:top w:w="0" w:type="dxa"/>
              <w:left w:w="108" w:type="dxa"/>
              <w:bottom w:w="0" w:type="dxa"/>
              <w:right w:w="108" w:type="dxa"/>
            </w:tcMar>
          </w:tcPr>
          <w:p w14:paraId="3AE07C74" w14:textId="77777777" w:rsidR="00524A5D" w:rsidRPr="0044437C" w:rsidRDefault="00000000">
            <w:pPr>
              <w:pStyle w:val="TAL"/>
              <w:rPr>
                <w:rFonts w:cs="Arial"/>
              </w:rPr>
            </w:pPr>
            <w:r w:rsidRPr="0044437C">
              <w:rPr>
                <w:rFonts w:cs="Arial"/>
              </w:rPr>
              <w:t>UE DL Category</w:t>
            </w:r>
          </w:p>
        </w:tc>
        <w:tc>
          <w:tcPr>
            <w:tcW w:w="1088" w:type="dxa"/>
            <w:tcMar>
              <w:top w:w="0" w:type="dxa"/>
              <w:left w:w="108" w:type="dxa"/>
              <w:bottom w:w="0" w:type="dxa"/>
              <w:right w:w="108" w:type="dxa"/>
            </w:tcMar>
          </w:tcPr>
          <w:p w14:paraId="511349ED" w14:textId="77777777" w:rsidR="00524A5D" w:rsidRPr="0044437C" w:rsidRDefault="00524A5D">
            <w:pPr>
              <w:pStyle w:val="TAC"/>
              <w:rPr>
                <w:rFonts w:cs="Arial"/>
              </w:rPr>
            </w:pPr>
          </w:p>
        </w:tc>
        <w:tc>
          <w:tcPr>
            <w:tcW w:w="4710" w:type="dxa"/>
            <w:shd w:val="clear" w:color="auto" w:fill="auto"/>
            <w:tcMar>
              <w:top w:w="0" w:type="dxa"/>
              <w:left w:w="108" w:type="dxa"/>
              <w:bottom w:w="0" w:type="dxa"/>
              <w:right w:w="108" w:type="dxa"/>
            </w:tcMar>
          </w:tcPr>
          <w:p w14:paraId="6C07F67E" w14:textId="77777777" w:rsidR="00524A5D" w:rsidRPr="0044437C" w:rsidRDefault="00000000">
            <w:pPr>
              <w:pStyle w:val="TAC"/>
              <w:rPr>
                <w:rFonts w:cs="Arial"/>
              </w:rPr>
            </w:pPr>
            <w:r w:rsidRPr="0044437C">
              <w:rPr>
                <w:rFonts w:cs="Arial"/>
              </w:rPr>
              <w:t>M1</w:t>
            </w:r>
          </w:p>
        </w:tc>
      </w:tr>
      <w:tr w:rsidR="00524A5D" w:rsidRPr="0044437C"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44437C" w:rsidRDefault="00000000">
            <w:pPr>
              <w:pStyle w:val="TAN"/>
              <w:rPr>
                <w:rFonts w:cs="Arial"/>
              </w:rPr>
            </w:pPr>
            <w:r w:rsidRPr="0044437C">
              <w:rPr>
                <w:rFonts w:cs="Arial"/>
              </w:rPr>
              <w:t>Note 1:</w:t>
            </w:r>
            <w:r w:rsidRPr="0044437C">
              <w:rPr>
                <w:rFonts w:cs="Arial"/>
              </w:rPr>
              <w:tab/>
              <w:t>4 symbols allocated to PDCCH for 1.4 MHz</w:t>
            </w:r>
          </w:p>
          <w:p w14:paraId="4440CF15" w14:textId="77777777" w:rsidR="00524A5D" w:rsidRPr="0044437C" w:rsidRDefault="00000000">
            <w:pPr>
              <w:pStyle w:val="TAN"/>
              <w:rPr>
                <w:rFonts w:cs="Arial"/>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055521D6" w14:textId="77777777" w:rsidR="00524A5D" w:rsidRPr="0044437C" w:rsidRDefault="00000000">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2DFFD3FA" w14:textId="77777777" w:rsidR="00524A5D" w:rsidRPr="0044437C" w:rsidRDefault="00000000">
            <w:pPr>
              <w:pStyle w:val="TAN"/>
              <w:rPr>
                <w:rFonts w:cs="Arial"/>
              </w:rPr>
            </w:pPr>
            <w:r w:rsidRPr="0044437C">
              <w:rPr>
                <w:rFonts w:cs="Arial"/>
              </w:rPr>
              <w:t>Note 4:</w:t>
            </w:r>
            <w:r w:rsidRPr="0044437C">
              <w:rPr>
                <w:rFonts w:cs="Arial"/>
              </w:rPr>
              <w:tab/>
              <w:t>2 resource blocks allocated to M-PDCCH</w:t>
            </w:r>
          </w:p>
        </w:tc>
      </w:tr>
    </w:tbl>
    <w:p w14:paraId="5CFF6AEE" w14:textId="77777777" w:rsidR="00524A5D" w:rsidRPr="0044437C" w:rsidRDefault="00524A5D"/>
    <w:p w14:paraId="4DB606C0" w14:textId="77777777" w:rsidR="00524A5D" w:rsidRPr="0044437C" w:rsidRDefault="00000000">
      <w:pPr>
        <w:pStyle w:val="TH"/>
      </w:pPr>
      <w:r w:rsidRPr="0044437C">
        <w:lastRenderedPageBreak/>
        <w:t>Table A.3.2-</w:t>
      </w:r>
      <w:r w:rsidRPr="0044437C">
        <w:rPr>
          <w:rFonts w:eastAsia="SimSun"/>
          <w:lang w:eastAsia="zh-CN"/>
        </w:rPr>
        <w:t>2</w:t>
      </w:r>
      <w:r w:rsidRPr="0044437C">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1E5D7AC7" w14:textId="77777777">
        <w:trPr>
          <w:jc w:val="center"/>
        </w:trPr>
        <w:tc>
          <w:tcPr>
            <w:tcW w:w="3870" w:type="dxa"/>
            <w:tcMar>
              <w:top w:w="0" w:type="dxa"/>
              <w:left w:w="108" w:type="dxa"/>
              <w:bottom w:w="0" w:type="dxa"/>
              <w:right w:w="108" w:type="dxa"/>
            </w:tcMar>
          </w:tcPr>
          <w:p w14:paraId="5B2DC8DE" w14:textId="77777777" w:rsidR="00524A5D" w:rsidRPr="0044437C" w:rsidRDefault="00000000">
            <w:pPr>
              <w:pStyle w:val="TAH"/>
              <w:rPr>
                <w:lang w:eastAsia="zh-CN"/>
              </w:rPr>
            </w:pPr>
            <w:r w:rsidRPr="0044437C">
              <w:rPr>
                <w:lang w:eastAsia="zh-CN"/>
              </w:rPr>
              <w:t>Parameter</w:t>
            </w:r>
          </w:p>
        </w:tc>
        <w:tc>
          <w:tcPr>
            <w:tcW w:w="2250" w:type="dxa"/>
            <w:tcMar>
              <w:top w:w="0" w:type="dxa"/>
              <w:left w:w="108" w:type="dxa"/>
              <w:bottom w:w="0" w:type="dxa"/>
              <w:right w:w="108" w:type="dxa"/>
            </w:tcMar>
          </w:tcPr>
          <w:p w14:paraId="067FD3AE" w14:textId="77777777" w:rsidR="00524A5D" w:rsidRPr="0044437C" w:rsidRDefault="00000000">
            <w:pPr>
              <w:pStyle w:val="TAH"/>
              <w:rPr>
                <w:lang w:eastAsia="zh-CN"/>
              </w:rPr>
            </w:pPr>
            <w:r w:rsidRPr="0044437C">
              <w:rPr>
                <w:lang w:eastAsia="zh-CN"/>
              </w:rPr>
              <w:t>Unit</w:t>
            </w:r>
          </w:p>
        </w:tc>
        <w:tc>
          <w:tcPr>
            <w:tcW w:w="1167" w:type="dxa"/>
            <w:tcMar>
              <w:top w:w="0" w:type="dxa"/>
              <w:left w:w="108" w:type="dxa"/>
              <w:bottom w:w="0" w:type="dxa"/>
              <w:right w:w="108" w:type="dxa"/>
            </w:tcMar>
          </w:tcPr>
          <w:p w14:paraId="70E86451" w14:textId="77777777" w:rsidR="00524A5D" w:rsidRPr="0044437C" w:rsidRDefault="00000000">
            <w:pPr>
              <w:pStyle w:val="TAH"/>
              <w:rPr>
                <w:lang w:eastAsia="zh-CN"/>
              </w:rPr>
            </w:pPr>
            <w:r w:rsidRPr="0044437C">
              <w:rPr>
                <w:lang w:eastAsia="zh-CN"/>
              </w:rPr>
              <w:t>Value</w:t>
            </w:r>
          </w:p>
        </w:tc>
      </w:tr>
      <w:tr w:rsidR="00524A5D" w:rsidRPr="0044437C" w14:paraId="7C147CD7" w14:textId="77777777">
        <w:trPr>
          <w:jc w:val="center"/>
        </w:trPr>
        <w:tc>
          <w:tcPr>
            <w:tcW w:w="3870" w:type="dxa"/>
            <w:tcMar>
              <w:top w:w="0" w:type="dxa"/>
              <w:left w:w="108" w:type="dxa"/>
              <w:bottom w:w="0" w:type="dxa"/>
              <w:right w:w="108" w:type="dxa"/>
            </w:tcMar>
          </w:tcPr>
          <w:p w14:paraId="033BE7CF" w14:textId="77777777" w:rsidR="00524A5D" w:rsidRPr="0044437C" w:rsidRDefault="00000000">
            <w:pPr>
              <w:pStyle w:val="TAL"/>
            </w:pPr>
            <w:r w:rsidRPr="0044437C">
              <w:t>Channel bandwidth</w:t>
            </w:r>
          </w:p>
        </w:tc>
        <w:tc>
          <w:tcPr>
            <w:tcW w:w="2250" w:type="dxa"/>
            <w:tcMar>
              <w:top w:w="0" w:type="dxa"/>
              <w:left w:w="108" w:type="dxa"/>
              <w:bottom w:w="0" w:type="dxa"/>
              <w:right w:w="108" w:type="dxa"/>
            </w:tcMar>
          </w:tcPr>
          <w:p w14:paraId="2C389690" w14:textId="77777777" w:rsidR="00524A5D" w:rsidRPr="0044437C" w:rsidRDefault="00000000">
            <w:pPr>
              <w:pStyle w:val="TAC"/>
            </w:pPr>
            <w:r w:rsidRPr="0044437C">
              <w:t>MHz</w:t>
            </w:r>
          </w:p>
        </w:tc>
        <w:tc>
          <w:tcPr>
            <w:tcW w:w="1167" w:type="dxa"/>
            <w:tcMar>
              <w:top w:w="0" w:type="dxa"/>
              <w:left w:w="108" w:type="dxa"/>
              <w:bottom w:w="0" w:type="dxa"/>
              <w:right w:w="108" w:type="dxa"/>
            </w:tcMar>
          </w:tcPr>
          <w:p w14:paraId="11F4EC28" w14:textId="77777777" w:rsidR="00524A5D" w:rsidRPr="0044437C" w:rsidRDefault="00000000">
            <w:pPr>
              <w:pStyle w:val="TAC"/>
            </w:pPr>
            <w:r w:rsidRPr="0044437C">
              <w:t>0.2</w:t>
            </w:r>
          </w:p>
        </w:tc>
      </w:tr>
      <w:tr w:rsidR="00524A5D" w:rsidRPr="0044437C" w14:paraId="36EB7F65" w14:textId="77777777">
        <w:trPr>
          <w:jc w:val="center"/>
        </w:trPr>
        <w:tc>
          <w:tcPr>
            <w:tcW w:w="3870" w:type="dxa"/>
            <w:tcMar>
              <w:top w:w="0" w:type="dxa"/>
              <w:left w:w="108" w:type="dxa"/>
              <w:bottom w:w="0" w:type="dxa"/>
              <w:right w:w="108" w:type="dxa"/>
            </w:tcMar>
          </w:tcPr>
          <w:p w14:paraId="39063ACB" w14:textId="77777777" w:rsidR="00524A5D" w:rsidRPr="0044437C" w:rsidRDefault="00000000">
            <w:pPr>
              <w:pStyle w:val="TAL"/>
            </w:pPr>
            <w:r w:rsidRPr="0044437C">
              <w:t>Number of subcarriers</w:t>
            </w:r>
          </w:p>
        </w:tc>
        <w:tc>
          <w:tcPr>
            <w:tcW w:w="2250" w:type="dxa"/>
            <w:tcMar>
              <w:top w:w="0" w:type="dxa"/>
              <w:left w:w="108" w:type="dxa"/>
              <w:bottom w:w="0" w:type="dxa"/>
              <w:right w:w="108" w:type="dxa"/>
            </w:tcMar>
          </w:tcPr>
          <w:p w14:paraId="3F0A4CCC" w14:textId="77777777" w:rsidR="00524A5D" w:rsidRPr="0044437C" w:rsidRDefault="00524A5D">
            <w:pPr>
              <w:pStyle w:val="TAC"/>
            </w:pPr>
          </w:p>
        </w:tc>
        <w:tc>
          <w:tcPr>
            <w:tcW w:w="1167" w:type="dxa"/>
            <w:tcMar>
              <w:top w:w="0" w:type="dxa"/>
              <w:left w:w="108" w:type="dxa"/>
              <w:bottom w:w="0" w:type="dxa"/>
              <w:right w:w="108" w:type="dxa"/>
            </w:tcMar>
          </w:tcPr>
          <w:p w14:paraId="0930F9CA" w14:textId="77777777" w:rsidR="00524A5D" w:rsidRPr="0044437C" w:rsidRDefault="00000000">
            <w:pPr>
              <w:pStyle w:val="TAC"/>
            </w:pPr>
            <w:r w:rsidRPr="0044437C">
              <w:t>12</w:t>
            </w:r>
          </w:p>
        </w:tc>
      </w:tr>
      <w:tr w:rsidR="00524A5D" w:rsidRPr="0044437C" w14:paraId="08415FA8" w14:textId="77777777">
        <w:trPr>
          <w:jc w:val="center"/>
        </w:trPr>
        <w:tc>
          <w:tcPr>
            <w:tcW w:w="3870" w:type="dxa"/>
            <w:tcMar>
              <w:top w:w="0" w:type="dxa"/>
              <w:left w:w="108" w:type="dxa"/>
              <w:bottom w:w="0" w:type="dxa"/>
              <w:right w:w="108" w:type="dxa"/>
            </w:tcMar>
          </w:tcPr>
          <w:p w14:paraId="03830456" w14:textId="77777777" w:rsidR="00524A5D" w:rsidRPr="0044437C" w:rsidRDefault="00000000">
            <w:pPr>
              <w:pStyle w:val="TAL"/>
            </w:pPr>
            <w:r w:rsidRPr="0044437C">
              <w:t>Modulation</w:t>
            </w:r>
          </w:p>
        </w:tc>
        <w:tc>
          <w:tcPr>
            <w:tcW w:w="2250" w:type="dxa"/>
            <w:tcMar>
              <w:top w:w="0" w:type="dxa"/>
              <w:left w:w="108" w:type="dxa"/>
              <w:bottom w:w="0" w:type="dxa"/>
              <w:right w:w="108" w:type="dxa"/>
            </w:tcMar>
          </w:tcPr>
          <w:p w14:paraId="544A0506" w14:textId="77777777" w:rsidR="00524A5D" w:rsidRPr="0044437C" w:rsidRDefault="00524A5D">
            <w:pPr>
              <w:pStyle w:val="TAC"/>
            </w:pPr>
          </w:p>
        </w:tc>
        <w:tc>
          <w:tcPr>
            <w:tcW w:w="1167" w:type="dxa"/>
            <w:tcMar>
              <w:top w:w="0" w:type="dxa"/>
              <w:left w:w="108" w:type="dxa"/>
              <w:bottom w:w="0" w:type="dxa"/>
              <w:right w:w="108" w:type="dxa"/>
            </w:tcMar>
          </w:tcPr>
          <w:p w14:paraId="36AF9058" w14:textId="77777777" w:rsidR="00524A5D" w:rsidRPr="0044437C" w:rsidRDefault="00000000">
            <w:pPr>
              <w:pStyle w:val="TAC"/>
            </w:pPr>
            <w:r w:rsidRPr="0044437C">
              <w:t>QPSK</w:t>
            </w:r>
          </w:p>
        </w:tc>
      </w:tr>
      <w:tr w:rsidR="00524A5D" w:rsidRPr="0044437C" w14:paraId="3732887A" w14:textId="77777777">
        <w:trPr>
          <w:jc w:val="center"/>
        </w:trPr>
        <w:tc>
          <w:tcPr>
            <w:tcW w:w="3870" w:type="dxa"/>
            <w:tcMar>
              <w:top w:w="0" w:type="dxa"/>
              <w:left w:w="108" w:type="dxa"/>
              <w:bottom w:w="0" w:type="dxa"/>
              <w:right w:w="108" w:type="dxa"/>
            </w:tcMar>
          </w:tcPr>
          <w:p w14:paraId="4EFF61C8" w14:textId="77777777" w:rsidR="00524A5D" w:rsidRPr="0044437C" w:rsidRDefault="00000000">
            <w:pPr>
              <w:pStyle w:val="TAL"/>
            </w:pPr>
            <w:r w:rsidRPr="0044437C">
              <w:t>Target Coding Rate</w:t>
            </w:r>
          </w:p>
        </w:tc>
        <w:tc>
          <w:tcPr>
            <w:tcW w:w="2250" w:type="dxa"/>
            <w:tcMar>
              <w:top w:w="0" w:type="dxa"/>
              <w:left w:w="108" w:type="dxa"/>
              <w:bottom w:w="0" w:type="dxa"/>
              <w:right w:w="108" w:type="dxa"/>
            </w:tcMar>
          </w:tcPr>
          <w:p w14:paraId="365726E0" w14:textId="77777777" w:rsidR="00524A5D" w:rsidRPr="0044437C" w:rsidRDefault="00524A5D">
            <w:pPr>
              <w:pStyle w:val="TAC"/>
            </w:pPr>
          </w:p>
        </w:tc>
        <w:tc>
          <w:tcPr>
            <w:tcW w:w="1167" w:type="dxa"/>
            <w:tcMar>
              <w:top w:w="0" w:type="dxa"/>
              <w:left w:w="108" w:type="dxa"/>
              <w:bottom w:w="0" w:type="dxa"/>
              <w:right w:w="108" w:type="dxa"/>
            </w:tcMar>
          </w:tcPr>
          <w:p w14:paraId="487B2475" w14:textId="77777777" w:rsidR="00524A5D" w:rsidRPr="0044437C" w:rsidRDefault="00000000">
            <w:pPr>
              <w:pStyle w:val="TAC"/>
            </w:pPr>
            <w:r w:rsidRPr="0044437C">
              <w:t>1/3</w:t>
            </w:r>
          </w:p>
        </w:tc>
      </w:tr>
      <w:tr w:rsidR="00524A5D" w:rsidRPr="0044437C" w14:paraId="792FEBD6" w14:textId="77777777">
        <w:trPr>
          <w:jc w:val="center"/>
        </w:trPr>
        <w:tc>
          <w:tcPr>
            <w:tcW w:w="3870" w:type="dxa"/>
            <w:tcMar>
              <w:top w:w="0" w:type="dxa"/>
              <w:left w:w="108" w:type="dxa"/>
              <w:bottom w:w="0" w:type="dxa"/>
              <w:right w:w="108" w:type="dxa"/>
            </w:tcMar>
          </w:tcPr>
          <w:p w14:paraId="28AA8058" w14:textId="77777777" w:rsidR="00524A5D" w:rsidRPr="0044437C" w:rsidRDefault="00000000">
            <w:pPr>
              <w:pStyle w:val="TAL"/>
            </w:pPr>
            <w:r w:rsidRPr="0044437C">
              <w:t>Number of HARQ Processes</w:t>
            </w:r>
          </w:p>
        </w:tc>
        <w:tc>
          <w:tcPr>
            <w:tcW w:w="2250" w:type="dxa"/>
            <w:tcMar>
              <w:top w:w="0" w:type="dxa"/>
              <w:left w:w="108" w:type="dxa"/>
              <w:bottom w:w="0" w:type="dxa"/>
              <w:right w:w="108" w:type="dxa"/>
            </w:tcMar>
          </w:tcPr>
          <w:p w14:paraId="300A8982" w14:textId="77777777" w:rsidR="00524A5D" w:rsidRPr="0044437C" w:rsidRDefault="00000000">
            <w:pPr>
              <w:pStyle w:val="TAC"/>
            </w:pPr>
            <w:r w:rsidRPr="0044437C">
              <w:t>Processes</w:t>
            </w:r>
          </w:p>
        </w:tc>
        <w:tc>
          <w:tcPr>
            <w:tcW w:w="1167" w:type="dxa"/>
            <w:tcMar>
              <w:top w:w="0" w:type="dxa"/>
              <w:left w:w="108" w:type="dxa"/>
              <w:bottom w:w="0" w:type="dxa"/>
              <w:right w:w="108" w:type="dxa"/>
            </w:tcMar>
          </w:tcPr>
          <w:p w14:paraId="1F4A1C64" w14:textId="77777777" w:rsidR="00524A5D" w:rsidRPr="0044437C" w:rsidRDefault="00000000">
            <w:pPr>
              <w:pStyle w:val="TAC"/>
            </w:pPr>
            <w:r w:rsidRPr="0044437C">
              <w:t>1</w:t>
            </w:r>
          </w:p>
        </w:tc>
      </w:tr>
      <w:tr w:rsidR="00524A5D" w:rsidRPr="0044437C" w14:paraId="0D0AACD9" w14:textId="77777777">
        <w:trPr>
          <w:jc w:val="center"/>
        </w:trPr>
        <w:tc>
          <w:tcPr>
            <w:tcW w:w="3870" w:type="dxa"/>
            <w:tcMar>
              <w:top w:w="0" w:type="dxa"/>
              <w:left w:w="108" w:type="dxa"/>
              <w:bottom w:w="0" w:type="dxa"/>
              <w:right w:w="108" w:type="dxa"/>
            </w:tcMar>
          </w:tcPr>
          <w:p w14:paraId="3E7763D5" w14:textId="77777777" w:rsidR="00524A5D" w:rsidRPr="0044437C" w:rsidRDefault="00000000">
            <w:pPr>
              <w:pStyle w:val="TAL"/>
            </w:pPr>
            <w:r w:rsidRPr="0044437C">
              <w:t>Maximum number of HARQ transmissions</w:t>
            </w:r>
          </w:p>
        </w:tc>
        <w:tc>
          <w:tcPr>
            <w:tcW w:w="2250" w:type="dxa"/>
            <w:tcMar>
              <w:top w:w="0" w:type="dxa"/>
              <w:left w:w="108" w:type="dxa"/>
              <w:bottom w:w="0" w:type="dxa"/>
              <w:right w:w="108" w:type="dxa"/>
            </w:tcMar>
          </w:tcPr>
          <w:p w14:paraId="053DBC39" w14:textId="77777777" w:rsidR="00524A5D" w:rsidRPr="0044437C" w:rsidRDefault="00524A5D">
            <w:pPr>
              <w:pStyle w:val="TAC"/>
            </w:pPr>
          </w:p>
        </w:tc>
        <w:tc>
          <w:tcPr>
            <w:tcW w:w="1167" w:type="dxa"/>
            <w:tcMar>
              <w:top w:w="0" w:type="dxa"/>
              <w:left w:w="108" w:type="dxa"/>
              <w:bottom w:w="0" w:type="dxa"/>
              <w:right w:w="108" w:type="dxa"/>
            </w:tcMar>
          </w:tcPr>
          <w:p w14:paraId="2C6A8204" w14:textId="77777777" w:rsidR="00524A5D" w:rsidRPr="0044437C" w:rsidRDefault="00000000">
            <w:pPr>
              <w:pStyle w:val="TAC"/>
            </w:pPr>
            <w:r w:rsidRPr="0044437C">
              <w:t>1</w:t>
            </w:r>
          </w:p>
        </w:tc>
      </w:tr>
      <w:tr w:rsidR="00524A5D" w:rsidRPr="0044437C" w14:paraId="40E2C996" w14:textId="77777777">
        <w:trPr>
          <w:jc w:val="center"/>
        </w:trPr>
        <w:tc>
          <w:tcPr>
            <w:tcW w:w="3870" w:type="dxa"/>
            <w:tcMar>
              <w:top w:w="0" w:type="dxa"/>
              <w:left w:w="108" w:type="dxa"/>
              <w:bottom w:w="0" w:type="dxa"/>
              <w:right w:w="108" w:type="dxa"/>
            </w:tcMar>
          </w:tcPr>
          <w:p w14:paraId="6D95A8B1" w14:textId="77777777" w:rsidR="00524A5D" w:rsidRPr="0044437C" w:rsidRDefault="00000000">
            <w:pPr>
              <w:pStyle w:val="TAL"/>
            </w:pPr>
            <w:r w:rsidRPr="0044437C">
              <w:t>Transport block size</w:t>
            </w:r>
          </w:p>
        </w:tc>
        <w:tc>
          <w:tcPr>
            <w:tcW w:w="2250" w:type="dxa"/>
            <w:tcMar>
              <w:top w:w="0" w:type="dxa"/>
              <w:left w:w="108" w:type="dxa"/>
              <w:bottom w:w="0" w:type="dxa"/>
              <w:right w:w="108" w:type="dxa"/>
            </w:tcMar>
          </w:tcPr>
          <w:p w14:paraId="2175806B"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3CC54ED" w14:textId="77777777" w:rsidR="00524A5D" w:rsidRPr="0044437C" w:rsidRDefault="00000000">
            <w:pPr>
              <w:pStyle w:val="TAC"/>
            </w:pPr>
            <w:r w:rsidRPr="0044437C">
              <w:t>88</w:t>
            </w:r>
          </w:p>
        </w:tc>
      </w:tr>
      <w:tr w:rsidR="00524A5D" w:rsidRPr="0044437C" w14:paraId="2E44E8B7" w14:textId="77777777">
        <w:trPr>
          <w:jc w:val="center"/>
        </w:trPr>
        <w:tc>
          <w:tcPr>
            <w:tcW w:w="3870" w:type="dxa"/>
            <w:tcMar>
              <w:top w:w="0" w:type="dxa"/>
              <w:left w:w="108" w:type="dxa"/>
              <w:bottom w:w="0" w:type="dxa"/>
              <w:right w:w="108" w:type="dxa"/>
            </w:tcMar>
          </w:tcPr>
          <w:p w14:paraId="575C4FE4" w14:textId="77777777" w:rsidR="00524A5D" w:rsidRPr="0044437C" w:rsidRDefault="00000000">
            <w:pPr>
              <w:pStyle w:val="TAL"/>
            </w:pPr>
            <w:r w:rsidRPr="0044437C">
              <w:t>Number of Sub-Frames per transport block</w:t>
            </w:r>
          </w:p>
        </w:tc>
        <w:tc>
          <w:tcPr>
            <w:tcW w:w="2250" w:type="dxa"/>
            <w:tcMar>
              <w:top w:w="0" w:type="dxa"/>
              <w:left w:w="108" w:type="dxa"/>
              <w:bottom w:w="0" w:type="dxa"/>
              <w:right w:w="108" w:type="dxa"/>
            </w:tcMar>
          </w:tcPr>
          <w:p w14:paraId="0B71B3D9" w14:textId="77777777" w:rsidR="00524A5D" w:rsidRPr="0044437C" w:rsidRDefault="00524A5D">
            <w:pPr>
              <w:pStyle w:val="TAC"/>
            </w:pPr>
          </w:p>
        </w:tc>
        <w:tc>
          <w:tcPr>
            <w:tcW w:w="1167" w:type="dxa"/>
            <w:tcMar>
              <w:top w:w="0" w:type="dxa"/>
              <w:left w:w="108" w:type="dxa"/>
              <w:bottom w:w="0" w:type="dxa"/>
              <w:right w:w="108" w:type="dxa"/>
            </w:tcMar>
          </w:tcPr>
          <w:p w14:paraId="240D5364" w14:textId="77777777" w:rsidR="00524A5D" w:rsidRPr="0044437C" w:rsidRDefault="00000000">
            <w:pPr>
              <w:pStyle w:val="TAC"/>
            </w:pPr>
            <w:r w:rsidRPr="0044437C">
              <w:t>1</w:t>
            </w:r>
          </w:p>
        </w:tc>
      </w:tr>
      <w:tr w:rsidR="00524A5D" w:rsidRPr="0044437C" w14:paraId="59DDA011" w14:textId="77777777">
        <w:trPr>
          <w:jc w:val="center"/>
        </w:trPr>
        <w:tc>
          <w:tcPr>
            <w:tcW w:w="3870" w:type="dxa"/>
            <w:tcMar>
              <w:top w:w="0" w:type="dxa"/>
              <w:left w:w="108" w:type="dxa"/>
              <w:bottom w:w="0" w:type="dxa"/>
              <w:right w:w="108" w:type="dxa"/>
            </w:tcMar>
          </w:tcPr>
          <w:p w14:paraId="24A06F9A" w14:textId="77777777" w:rsidR="00524A5D" w:rsidRPr="0044437C" w:rsidRDefault="00000000">
            <w:pPr>
              <w:pStyle w:val="TAL"/>
            </w:pPr>
            <w:r w:rsidRPr="0044437C">
              <w:t>Transport block CRC</w:t>
            </w:r>
          </w:p>
        </w:tc>
        <w:tc>
          <w:tcPr>
            <w:tcW w:w="2250" w:type="dxa"/>
            <w:tcMar>
              <w:top w:w="0" w:type="dxa"/>
              <w:left w:w="108" w:type="dxa"/>
              <w:bottom w:w="0" w:type="dxa"/>
              <w:right w:w="108" w:type="dxa"/>
            </w:tcMar>
          </w:tcPr>
          <w:p w14:paraId="39E6267C"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4D5F3E16" w14:textId="77777777" w:rsidR="00524A5D" w:rsidRPr="0044437C" w:rsidRDefault="00000000">
            <w:pPr>
              <w:pStyle w:val="TAC"/>
            </w:pPr>
            <w:r w:rsidRPr="0044437C">
              <w:t>24</w:t>
            </w:r>
          </w:p>
        </w:tc>
      </w:tr>
      <w:tr w:rsidR="00524A5D" w:rsidRPr="0044437C" w14:paraId="7AEC35A8" w14:textId="77777777">
        <w:trPr>
          <w:jc w:val="center"/>
        </w:trPr>
        <w:tc>
          <w:tcPr>
            <w:tcW w:w="3870" w:type="dxa"/>
            <w:tcMar>
              <w:top w:w="0" w:type="dxa"/>
              <w:left w:w="108" w:type="dxa"/>
              <w:bottom w:w="0" w:type="dxa"/>
              <w:right w:w="108" w:type="dxa"/>
            </w:tcMar>
          </w:tcPr>
          <w:p w14:paraId="2652905B" w14:textId="77777777" w:rsidR="00524A5D" w:rsidRPr="0044437C" w:rsidRDefault="00000000">
            <w:pPr>
              <w:pStyle w:val="TAL"/>
            </w:pPr>
            <w:r w:rsidRPr="0044437C">
              <w:t>Binary Channel Bits Per Sub-Frame</w:t>
            </w:r>
          </w:p>
        </w:tc>
        <w:tc>
          <w:tcPr>
            <w:tcW w:w="2250" w:type="dxa"/>
            <w:tcMar>
              <w:top w:w="0" w:type="dxa"/>
              <w:left w:w="108" w:type="dxa"/>
              <w:bottom w:w="0" w:type="dxa"/>
              <w:right w:w="108" w:type="dxa"/>
            </w:tcMar>
          </w:tcPr>
          <w:p w14:paraId="4878C747"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5C81CEED" w14:textId="77777777" w:rsidR="00524A5D" w:rsidRPr="0044437C" w:rsidRDefault="00000000">
            <w:pPr>
              <w:pStyle w:val="TAC"/>
            </w:pPr>
            <w:r w:rsidRPr="0044437C">
              <w:t>320</w:t>
            </w:r>
          </w:p>
        </w:tc>
      </w:tr>
      <w:tr w:rsidR="00524A5D" w:rsidRPr="0044437C" w14:paraId="00CA0904" w14:textId="77777777">
        <w:trPr>
          <w:trHeight w:val="70"/>
          <w:jc w:val="center"/>
        </w:trPr>
        <w:tc>
          <w:tcPr>
            <w:tcW w:w="3870" w:type="dxa"/>
            <w:tcMar>
              <w:top w:w="0" w:type="dxa"/>
              <w:left w:w="108" w:type="dxa"/>
              <w:bottom w:w="0" w:type="dxa"/>
              <w:right w:w="108" w:type="dxa"/>
            </w:tcMar>
          </w:tcPr>
          <w:p w14:paraId="52D36CE2" w14:textId="77777777" w:rsidR="00524A5D" w:rsidRPr="0044437C" w:rsidRDefault="00000000">
            <w:pPr>
              <w:pStyle w:val="TAL"/>
            </w:pPr>
            <w:r w:rsidRPr="0044437C">
              <w:t>LTE CRS port</w:t>
            </w:r>
          </w:p>
        </w:tc>
        <w:tc>
          <w:tcPr>
            <w:tcW w:w="2250" w:type="dxa"/>
            <w:tcMar>
              <w:top w:w="0" w:type="dxa"/>
              <w:left w:w="108" w:type="dxa"/>
              <w:bottom w:w="0" w:type="dxa"/>
              <w:right w:w="108" w:type="dxa"/>
            </w:tcMar>
          </w:tcPr>
          <w:p w14:paraId="140507E0" w14:textId="77777777" w:rsidR="00524A5D" w:rsidRPr="0044437C" w:rsidRDefault="00524A5D">
            <w:pPr>
              <w:pStyle w:val="TAC"/>
            </w:pPr>
          </w:p>
        </w:tc>
        <w:tc>
          <w:tcPr>
            <w:tcW w:w="1167" w:type="dxa"/>
            <w:shd w:val="clear" w:color="auto" w:fill="auto"/>
            <w:tcMar>
              <w:top w:w="0" w:type="dxa"/>
              <w:left w:w="108" w:type="dxa"/>
              <w:bottom w:w="0" w:type="dxa"/>
              <w:right w:w="108" w:type="dxa"/>
            </w:tcMar>
          </w:tcPr>
          <w:p w14:paraId="200BD3D3" w14:textId="77777777" w:rsidR="00524A5D" w:rsidRPr="0044437C" w:rsidRDefault="00000000">
            <w:pPr>
              <w:pStyle w:val="TAC"/>
            </w:pPr>
            <w:r w:rsidRPr="0044437C">
              <w:t>N/A</w:t>
            </w:r>
          </w:p>
        </w:tc>
      </w:tr>
      <w:tr w:rsidR="00524A5D" w:rsidRPr="0044437C" w14:paraId="53FF2014" w14:textId="77777777">
        <w:trPr>
          <w:trHeight w:val="70"/>
          <w:jc w:val="center"/>
        </w:trPr>
        <w:tc>
          <w:tcPr>
            <w:tcW w:w="3870" w:type="dxa"/>
            <w:tcMar>
              <w:top w:w="0" w:type="dxa"/>
              <w:left w:w="108" w:type="dxa"/>
              <w:bottom w:w="0" w:type="dxa"/>
              <w:right w:w="108" w:type="dxa"/>
            </w:tcMar>
          </w:tcPr>
          <w:p w14:paraId="61C89D3E" w14:textId="77777777" w:rsidR="00524A5D" w:rsidRPr="0044437C" w:rsidRDefault="00000000">
            <w:pPr>
              <w:pStyle w:val="TAL"/>
            </w:pPr>
            <w:r w:rsidRPr="0044437C">
              <w:t>Number of NRS ports</w:t>
            </w:r>
          </w:p>
        </w:tc>
        <w:tc>
          <w:tcPr>
            <w:tcW w:w="2250" w:type="dxa"/>
            <w:tcMar>
              <w:top w:w="0" w:type="dxa"/>
              <w:left w:w="108" w:type="dxa"/>
              <w:bottom w:w="0" w:type="dxa"/>
              <w:right w:w="108" w:type="dxa"/>
            </w:tcMar>
          </w:tcPr>
          <w:p w14:paraId="6845359B" w14:textId="77777777" w:rsidR="00524A5D" w:rsidRPr="0044437C" w:rsidRDefault="00524A5D">
            <w:pPr>
              <w:pStyle w:val="TAC"/>
            </w:pPr>
          </w:p>
        </w:tc>
        <w:tc>
          <w:tcPr>
            <w:tcW w:w="1167" w:type="dxa"/>
            <w:shd w:val="clear" w:color="auto" w:fill="auto"/>
            <w:tcMar>
              <w:top w:w="0" w:type="dxa"/>
              <w:left w:w="108" w:type="dxa"/>
              <w:bottom w:w="0" w:type="dxa"/>
              <w:right w:w="108" w:type="dxa"/>
            </w:tcMar>
          </w:tcPr>
          <w:p w14:paraId="422657B2" w14:textId="77777777" w:rsidR="00524A5D" w:rsidRPr="0044437C" w:rsidRDefault="00000000">
            <w:pPr>
              <w:pStyle w:val="TAC"/>
            </w:pPr>
            <w:r w:rsidRPr="0044437C">
              <w:t>1</w:t>
            </w:r>
          </w:p>
        </w:tc>
      </w:tr>
      <w:tr w:rsidR="00524A5D" w:rsidRPr="0044437C" w14:paraId="64CF53D1" w14:textId="77777777">
        <w:trPr>
          <w:trHeight w:val="70"/>
          <w:jc w:val="center"/>
        </w:trPr>
        <w:tc>
          <w:tcPr>
            <w:tcW w:w="3870" w:type="dxa"/>
            <w:tcMar>
              <w:top w:w="0" w:type="dxa"/>
              <w:left w:w="108" w:type="dxa"/>
              <w:bottom w:w="0" w:type="dxa"/>
              <w:right w:w="108" w:type="dxa"/>
            </w:tcMar>
          </w:tcPr>
          <w:p w14:paraId="7D7E85FD" w14:textId="77777777" w:rsidR="00524A5D" w:rsidRPr="0044437C" w:rsidRDefault="00000000">
            <w:pPr>
              <w:pStyle w:val="TAL"/>
            </w:pPr>
            <w:r w:rsidRPr="0044437C">
              <w:t>Number of NPDSCH repetitions</w:t>
            </w:r>
          </w:p>
        </w:tc>
        <w:tc>
          <w:tcPr>
            <w:tcW w:w="2250" w:type="dxa"/>
            <w:tcMar>
              <w:top w:w="0" w:type="dxa"/>
              <w:left w:w="108" w:type="dxa"/>
              <w:bottom w:w="0" w:type="dxa"/>
              <w:right w:w="108" w:type="dxa"/>
            </w:tcMar>
          </w:tcPr>
          <w:p w14:paraId="79E73C3C" w14:textId="77777777" w:rsidR="00524A5D" w:rsidRPr="0044437C" w:rsidRDefault="00524A5D">
            <w:pPr>
              <w:pStyle w:val="TAC"/>
            </w:pPr>
          </w:p>
        </w:tc>
        <w:tc>
          <w:tcPr>
            <w:tcW w:w="1167" w:type="dxa"/>
            <w:shd w:val="clear" w:color="auto" w:fill="auto"/>
            <w:tcMar>
              <w:top w:w="0" w:type="dxa"/>
              <w:left w:w="108" w:type="dxa"/>
              <w:bottom w:w="0" w:type="dxa"/>
              <w:right w:w="108" w:type="dxa"/>
            </w:tcMar>
          </w:tcPr>
          <w:p w14:paraId="36FEB76B" w14:textId="77777777" w:rsidR="00524A5D" w:rsidRPr="0044437C" w:rsidRDefault="00000000">
            <w:pPr>
              <w:pStyle w:val="TAC"/>
            </w:pPr>
            <w:r w:rsidRPr="0044437C">
              <w:t>0</w:t>
            </w:r>
          </w:p>
        </w:tc>
      </w:tr>
      <w:tr w:rsidR="00524A5D" w:rsidRPr="0044437C" w14:paraId="13250915" w14:textId="77777777">
        <w:trPr>
          <w:trHeight w:val="70"/>
          <w:jc w:val="center"/>
        </w:trPr>
        <w:tc>
          <w:tcPr>
            <w:tcW w:w="3870" w:type="dxa"/>
            <w:tcMar>
              <w:top w:w="0" w:type="dxa"/>
              <w:left w:w="108" w:type="dxa"/>
              <w:bottom w:w="0" w:type="dxa"/>
              <w:right w:w="108" w:type="dxa"/>
            </w:tcMar>
          </w:tcPr>
          <w:p w14:paraId="00CF71DD" w14:textId="77777777" w:rsidR="00524A5D" w:rsidRPr="0044437C" w:rsidRDefault="00000000">
            <w:pPr>
              <w:pStyle w:val="TAL"/>
            </w:pPr>
            <w:r w:rsidRPr="0044437C">
              <w:t>UE DL Category</w:t>
            </w:r>
          </w:p>
        </w:tc>
        <w:tc>
          <w:tcPr>
            <w:tcW w:w="2250" w:type="dxa"/>
            <w:tcMar>
              <w:top w:w="0" w:type="dxa"/>
              <w:left w:w="108" w:type="dxa"/>
              <w:bottom w:w="0" w:type="dxa"/>
              <w:right w:w="108" w:type="dxa"/>
            </w:tcMar>
          </w:tcPr>
          <w:p w14:paraId="314FE535" w14:textId="77777777" w:rsidR="00524A5D" w:rsidRPr="0044437C" w:rsidRDefault="00524A5D">
            <w:pPr>
              <w:pStyle w:val="TAC"/>
            </w:pPr>
          </w:p>
        </w:tc>
        <w:tc>
          <w:tcPr>
            <w:tcW w:w="1167" w:type="dxa"/>
            <w:shd w:val="clear" w:color="auto" w:fill="auto"/>
            <w:tcMar>
              <w:top w:w="0" w:type="dxa"/>
              <w:left w:w="108" w:type="dxa"/>
              <w:bottom w:w="0" w:type="dxa"/>
              <w:right w:w="108" w:type="dxa"/>
            </w:tcMar>
          </w:tcPr>
          <w:p w14:paraId="6118E564" w14:textId="77777777" w:rsidR="00524A5D" w:rsidRPr="0044437C" w:rsidRDefault="00000000">
            <w:pPr>
              <w:pStyle w:val="TAC"/>
            </w:pPr>
            <w:r w:rsidRPr="0044437C">
              <w:t>NB1</w:t>
            </w:r>
          </w:p>
        </w:tc>
      </w:tr>
      <w:tr w:rsidR="00524A5D" w:rsidRPr="0044437C"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44437C" w:rsidRDefault="00000000">
            <w:pPr>
              <w:pStyle w:val="TAN"/>
            </w:pPr>
            <w:r w:rsidRPr="0044437C">
              <w:t>Note 1:</w:t>
            </w:r>
            <w:r w:rsidRPr="0044437C">
              <w:tab/>
              <w:t>NB-IoT in stand-alone mode has been considered here</w:t>
            </w:r>
          </w:p>
          <w:p w14:paraId="604BE8C8" w14:textId="77777777" w:rsidR="00524A5D" w:rsidRPr="0044437C" w:rsidRDefault="00000000">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5B2E298E"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4:</w:t>
            </w:r>
            <w:r w:rsidRPr="0044437C">
              <w:rPr>
                <w:rFonts w:ascii="Arial" w:eastAsia="MS Mincho" w:hAnsi="Arial"/>
                <w:sz w:val="18"/>
              </w:rPr>
              <w:tab/>
              <w:t>Parameters related to NPDSCH scheduling are defined in Table A.3.2-1e to Table A.3.2-1g.</w:t>
            </w:r>
          </w:p>
          <w:p w14:paraId="4BA1419D"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5:</w:t>
            </w:r>
            <w:r w:rsidRPr="0044437C">
              <w:rPr>
                <w:rFonts w:ascii="Arial" w:eastAsia="MS Mincho" w:hAnsi="Arial"/>
                <w:sz w:val="18"/>
              </w:rPr>
              <w:tab/>
              <w:t>NPDCCH and information bit payload are not transmitted in the subframes used for transmission of SI messages.</w:t>
            </w:r>
          </w:p>
          <w:p w14:paraId="045EF0D7" w14:textId="77777777" w:rsidR="00524A5D" w:rsidRPr="0044437C" w:rsidRDefault="00000000">
            <w:pPr>
              <w:pStyle w:val="TAN"/>
            </w:pPr>
            <w:r w:rsidRPr="0044437C">
              <w:t>Note 6:</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44437C" w:rsidRDefault="00524A5D"/>
    <w:p w14:paraId="2420ADB2" w14:textId="77777777" w:rsidR="00524A5D" w:rsidRPr="0044437C" w:rsidRDefault="00000000">
      <w:pPr>
        <w:pStyle w:val="TH"/>
      </w:pPr>
      <w:r w:rsidRPr="0044437C">
        <w:t>Table A.3.2-</w:t>
      </w:r>
      <w:r w:rsidRPr="0044437C">
        <w:rPr>
          <w:rFonts w:eastAsia="SimSun"/>
          <w:lang w:eastAsia="zh-CN"/>
        </w:rPr>
        <w:t>3</w:t>
      </w:r>
      <w:r w:rsidRPr="0044437C">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44437C" w14:paraId="27B93D7B" w14:textId="77777777">
        <w:trPr>
          <w:jc w:val="center"/>
        </w:trPr>
        <w:tc>
          <w:tcPr>
            <w:tcW w:w="1287" w:type="dxa"/>
            <w:vMerge w:val="restart"/>
            <w:shd w:val="clear" w:color="auto" w:fill="auto"/>
          </w:tcPr>
          <w:p w14:paraId="14B4505F" w14:textId="77777777" w:rsidR="00524A5D" w:rsidRPr="0044437C" w:rsidRDefault="00000000">
            <w:pPr>
              <w:rPr>
                <w:rFonts w:ascii="Arial" w:eastAsia="MS Mincho" w:hAnsi="Arial" w:cs="Arial"/>
                <w:b/>
                <w:lang w:eastAsia="de-DE"/>
              </w:rPr>
            </w:pPr>
            <w:bookmarkStart w:id="2320" w:name="MCCQCTEMPBM_00000573"/>
            <w:r w:rsidRPr="0044437C">
              <w:rPr>
                <w:rFonts w:ascii="Arial" w:eastAsia="MS Mincho" w:hAnsi="Arial" w:cs="Arial"/>
                <w:b/>
                <w:lang w:eastAsia="de-DE"/>
              </w:rPr>
              <w:t>Subframe th from the 0</w:t>
            </w:r>
            <w:r w:rsidRPr="0044437C">
              <w:rPr>
                <w:rFonts w:ascii="Arial" w:eastAsia="MS Mincho" w:hAnsi="Arial" w:cs="Arial"/>
                <w:b/>
                <w:vertAlign w:val="superscript"/>
                <w:lang w:eastAsia="de-DE"/>
              </w:rPr>
              <w:t>th</w:t>
            </w:r>
            <w:r w:rsidRPr="0044437C">
              <w:rPr>
                <w:rFonts w:ascii="Arial" w:eastAsia="MS Mincho" w:hAnsi="Arial" w:cs="Arial"/>
                <w:b/>
                <w:lang w:eastAsia="de-DE"/>
              </w:rPr>
              <w:t xml:space="preserve"> subframe</w:t>
            </w:r>
          </w:p>
        </w:tc>
        <w:tc>
          <w:tcPr>
            <w:tcW w:w="1577" w:type="dxa"/>
            <w:shd w:val="clear" w:color="auto" w:fill="auto"/>
          </w:tcPr>
          <w:p w14:paraId="647C03A8"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NPDCCH</w:t>
            </w:r>
          </w:p>
        </w:tc>
        <w:tc>
          <w:tcPr>
            <w:tcW w:w="1565" w:type="dxa"/>
            <w:shd w:val="clear" w:color="auto" w:fill="auto"/>
          </w:tcPr>
          <w:p w14:paraId="04A53840"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NPDSCH</w:t>
            </w:r>
          </w:p>
        </w:tc>
        <w:tc>
          <w:tcPr>
            <w:tcW w:w="1714" w:type="dxa"/>
            <w:shd w:val="clear" w:color="auto" w:fill="auto"/>
          </w:tcPr>
          <w:p w14:paraId="516B9829"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NPUSCH</w:t>
            </w:r>
          </w:p>
        </w:tc>
      </w:tr>
      <w:tr w:rsidR="00524A5D" w:rsidRPr="0044437C" w14:paraId="0BC136A2" w14:textId="77777777">
        <w:trPr>
          <w:jc w:val="center"/>
        </w:trPr>
        <w:tc>
          <w:tcPr>
            <w:tcW w:w="1287" w:type="dxa"/>
            <w:vMerge/>
            <w:shd w:val="clear" w:color="auto" w:fill="auto"/>
          </w:tcPr>
          <w:p w14:paraId="08785055" w14:textId="77777777" w:rsidR="00524A5D" w:rsidRPr="0044437C" w:rsidRDefault="00524A5D">
            <w:pPr>
              <w:rPr>
                <w:rFonts w:ascii="Arial" w:eastAsia="MS Mincho" w:hAnsi="Arial" w:cs="Arial"/>
                <w:lang w:eastAsia="de-DE"/>
              </w:rPr>
            </w:pPr>
          </w:p>
        </w:tc>
        <w:tc>
          <w:tcPr>
            <w:tcW w:w="1577" w:type="dxa"/>
            <w:shd w:val="clear" w:color="auto" w:fill="auto"/>
          </w:tcPr>
          <w:p w14:paraId="0AAE8CA5" w14:textId="77777777" w:rsidR="00524A5D" w:rsidRPr="0044437C" w:rsidRDefault="00000000">
            <w:pPr>
              <w:rPr>
                <w:rFonts w:ascii="Arial" w:eastAsia="MS Mincho" w:hAnsi="Arial" w:cs="Arial"/>
                <w:sz w:val="18"/>
              </w:rPr>
            </w:pPr>
            <w:r w:rsidRPr="0044437C">
              <w:rPr>
                <w:rFonts w:ascii="Arial" w:eastAsia="MS Mincho" w:hAnsi="Arial" w:cs="Arial"/>
                <w:sz w:val="18"/>
              </w:rPr>
              <w:t>18, 42, 66, 98, 122, 146, 171, 194, 218, 242, 266, 291, 314, 338, 362, 386, 411, 434, 458, 482, 506, 531, 554, 578, 602, 626</w:t>
            </w:r>
          </w:p>
        </w:tc>
        <w:tc>
          <w:tcPr>
            <w:tcW w:w="1565" w:type="dxa"/>
            <w:shd w:val="clear" w:color="auto" w:fill="auto"/>
          </w:tcPr>
          <w:p w14:paraId="65565F85" w14:textId="77777777" w:rsidR="00524A5D" w:rsidRPr="0044437C" w:rsidRDefault="00000000">
            <w:pPr>
              <w:rPr>
                <w:rFonts w:ascii="Arial" w:eastAsia="MS Mincho" w:hAnsi="Arial" w:cs="Arial"/>
                <w:sz w:val="18"/>
              </w:rPr>
            </w:pPr>
            <w:r w:rsidRPr="0044437C">
              <w:rPr>
                <w:rFonts w:ascii="Arial" w:eastAsia="MS Mincho" w:hAnsi="Arial" w:cs="Arial"/>
                <w:sz w:val="18"/>
              </w:rPr>
              <w:t>+5 from corresponding NPDCCH</w:t>
            </w:r>
          </w:p>
        </w:tc>
        <w:tc>
          <w:tcPr>
            <w:tcW w:w="1714" w:type="dxa"/>
            <w:shd w:val="clear" w:color="auto" w:fill="auto"/>
          </w:tcPr>
          <w:p w14:paraId="3D9B5964" w14:textId="77777777" w:rsidR="00524A5D" w:rsidRPr="0044437C" w:rsidRDefault="00000000">
            <w:pPr>
              <w:rPr>
                <w:rFonts w:ascii="Arial" w:eastAsia="MS Mincho" w:hAnsi="Arial" w:cs="Arial"/>
                <w:sz w:val="18"/>
              </w:rPr>
            </w:pPr>
            <w:r w:rsidRPr="0044437C">
              <w:rPr>
                <w:rFonts w:ascii="Arial" w:eastAsia="MS Mincho" w:hAnsi="Arial" w:cs="Arial"/>
                <w:sz w:val="18"/>
              </w:rPr>
              <w:t>+13 and +14 from corresponding NPDSCH. NPUSCH transmission occupies 2 subframes</w:t>
            </w:r>
          </w:p>
        </w:tc>
      </w:tr>
      <w:bookmarkEnd w:id="2320"/>
    </w:tbl>
    <w:p w14:paraId="0E59AE82" w14:textId="77777777" w:rsidR="00524A5D" w:rsidRPr="0044437C" w:rsidRDefault="00524A5D"/>
    <w:p w14:paraId="218879E9" w14:textId="77777777" w:rsidR="00524A5D" w:rsidRPr="0044437C" w:rsidRDefault="00000000">
      <w:pPr>
        <w:pStyle w:val="TH"/>
      </w:pPr>
      <w:r w:rsidRPr="0044437C">
        <w:lastRenderedPageBreak/>
        <w:t>Table A.3.2-</w:t>
      </w:r>
      <w:r w:rsidRPr="0044437C">
        <w:rPr>
          <w:rFonts w:eastAsia="SimSun"/>
          <w:lang w:eastAsia="zh-CN"/>
        </w:rPr>
        <w:t>4</w:t>
      </w:r>
      <w:r w:rsidRPr="0044437C">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05810715" w14:textId="77777777">
        <w:trPr>
          <w:jc w:val="center"/>
        </w:trPr>
        <w:tc>
          <w:tcPr>
            <w:tcW w:w="3870" w:type="dxa"/>
            <w:tcMar>
              <w:top w:w="0" w:type="dxa"/>
              <w:left w:w="108" w:type="dxa"/>
              <w:bottom w:w="0" w:type="dxa"/>
              <w:right w:w="108" w:type="dxa"/>
            </w:tcMar>
          </w:tcPr>
          <w:p w14:paraId="0BB99A77" w14:textId="77777777" w:rsidR="00524A5D" w:rsidRPr="0044437C" w:rsidRDefault="00000000">
            <w:pPr>
              <w:pStyle w:val="TAH"/>
              <w:rPr>
                <w:lang w:eastAsia="zh-CN"/>
              </w:rPr>
            </w:pPr>
            <w:r w:rsidRPr="0044437C">
              <w:rPr>
                <w:lang w:eastAsia="zh-CN"/>
              </w:rPr>
              <w:t>Parameter</w:t>
            </w:r>
          </w:p>
        </w:tc>
        <w:tc>
          <w:tcPr>
            <w:tcW w:w="2250" w:type="dxa"/>
            <w:tcMar>
              <w:top w:w="0" w:type="dxa"/>
              <w:left w:w="108" w:type="dxa"/>
              <w:bottom w:w="0" w:type="dxa"/>
              <w:right w:w="108" w:type="dxa"/>
            </w:tcMar>
          </w:tcPr>
          <w:p w14:paraId="6A679142" w14:textId="77777777" w:rsidR="00524A5D" w:rsidRPr="0044437C" w:rsidRDefault="00000000">
            <w:pPr>
              <w:pStyle w:val="TAH"/>
              <w:rPr>
                <w:lang w:eastAsia="zh-CN"/>
              </w:rPr>
            </w:pPr>
            <w:r w:rsidRPr="0044437C">
              <w:rPr>
                <w:lang w:eastAsia="zh-CN"/>
              </w:rPr>
              <w:t>Unit</w:t>
            </w:r>
          </w:p>
        </w:tc>
        <w:tc>
          <w:tcPr>
            <w:tcW w:w="1167" w:type="dxa"/>
            <w:tcMar>
              <w:top w:w="0" w:type="dxa"/>
              <w:left w:w="108" w:type="dxa"/>
              <w:bottom w:w="0" w:type="dxa"/>
              <w:right w:w="108" w:type="dxa"/>
            </w:tcMar>
          </w:tcPr>
          <w:p w14:paraId="223C7C80" w14:textId="77777777" w:rsidR="00524A5D" w:rsidRPr="0044437C" w:rsidRDefault="00000000">
            <w:pPr>
              <w:pStyle w:val="TAH"/>
              <w:rPr>
                <w:lang w:eastAsia="zh-CN"/>
              </w:rPr>
            </w:pPr>
            <w:r w:rsidRPr="0044437C">
              <w:rPr>
                <w:lang w:eastAsia="zh-CN"/>
              </w:rPr>
              <w:t>Value</w:t>
            </w:r>
          </w:p>
        </w:tc>
      </w:tr>
      <w:tr w:rsidR="00524A5D" w:rsidRPr="0044437C" w14:paraId="57100269" w14:textId="77777777">
        <w:trPr>
          <w:jc w:val="center"/>
        </w:trPr>
        <w:tc>
          <w:tcPr>
            <w:tcW w:w="3870" w:type="dxa"/>
            <w:tcMar>
              <w:top w:w="0" w:type="dxa"/>
              <w:left w:w="108" w:type="dxa"/>
              <w:bottom w:w="0" w:type="dxa"/>
              <w:right w:w="108" w:type="dxa"/>
            </w:tcMar>
          </w:tcPr>
          <w:p w14:paraId="41F9562B" w14:textId="77777777" w:rsidR="00524A5D" w:rsidRPr="0044437C" w:rsidRDefault="00000000">
            <w:pPr>
              <w:pStyle w:val="TAL"/>
            </w:pPr>
            <w:r w:rsidRPr="0044437C">
              <w:t>Channel bandwidth</w:t>
            </w:r>
          </w:p>
        </w:tc>
        <w:tc>
          <w:tcPr>
            <w:tcW w:w="2250" w:type="dxa"/>
            <w:tcMar>
              <w:top w:w="0" w:type="dxa"/>
              <w:left w:w="108" w:type="dxa"/>
              <w:bottom w:w="0" w:type="dxa"/>
              <w:right w:w="108" w:type="dxa"/>
            </w:tcMar>
          </w:tcPr>
          <w:p w14:paraId="156B898A" w14:textId="77777777" w:rsidR="00524A5D" w:rsidRPr="0044437C" w:rsidRDefault="00000000">
            <w:pPr>
              <w:pStyle w:val="TAC"/>
            </w:pPr>
            <w:r w:rsidRPr="0044437C">
              <w:t>MHz</w:t>
            </w:r>
          </w:p>
        </w:tc>
        <w:tc>
          <w:tcPr>
            <w:tcW w:w="1167" w:type="dxa"/>
            <w:tcMar>
              <w:top w:w="0" w:type="dxa"/>
              <w:left w:w="108" w:type="dxa"/>
              <w:bottom w:w="0" w:type="dxa"/>
              <w:right w:w="108" w:type="dxa"/>
            </w:tcMar>
          </w:tcPr>
          <w:p w14:paraId="59882569" w14:textId="77777777" w:rsidR="00524A5D" w:rsidRPr="0044437C" w:rsidRDefault="00000000">
            <w:pPr>
              <w:pStyle w:val="TAC"/>
            </w:pPr>
            <w:r w:rsidRPr="0044437C">
              <w:t>0.2</w:t>
            </w:r>
          </w:p>
        </w:tc>
      </w:tr>
      <w:tr w:rsidR="00524A5D" w:rsidRPr="0044437C" w14:paraId="106614ED" w14:textId="77777777">
        <w:trPr>
          <w:jc w:val="center"/>
        </w:trPr>
        <w:tc>
          <w:tcPr>
            <w:tcW w:w="3870" w:type="dxa"/>
            <w:tcMar>
              <w:top w:w="0" w:type="dxa"/>
              <w:left w:w="108" w:type="dxa"/>
              <w:bottom w:w="0" w:type="dxa"/>
              <w:right w:w="108" w:type="dxa"/>
            </w:tcMar>
          </w:tcPr>
          <w:p w14:paraId="1C396B1C" w14:textId="77777777" w:rsidR="00524A5D" w:rsidRPr="0044437C" w:rsidRDefault="00000000">
            <w:pPr>
              <w:pStyle w:val="TAL"/>
            </w:pPr>
            <w:r w:rsidRPr="0044437C">
              <w:t>Number of subcarriers</w:t>
            </w:r>
          </w:p>
        </w:tc>
        <w:tc>
          <w:tcPr>
            <w:tcW w:w="2250" w:type="dxa"/>
            <w:tcMar>
              <w:top w:w="0" w:type="dxa"/>
              <w:left w:w="108" w:type="dxa"/>
              <w:bottom w:w="0" w:type="dxa"/>
              <w:right w:w="108" w:type="dxa"/>
            </w:tcMar>
          </w:tcPr>
          <w:p w14:paraId="61CED967" w14:textId="77777777" w:rsidR="00524A5D" w:rsidRPr="0044437C" w:rsidRDefault="00524A5D">
            <w:pPr>
              <w:pStyle w:val="TAC"/>
            </w:pPr>
          </w:p>
        </w:tc>
        <w:tc>
          <w:tcPr>
            <w:tcW w:w="1167" w:type="dxa"/>
            <w:tcMar>
              <w:top w:w="0" w:type="dxa"/>
              <w:left w:w="108" w:type="dxa"/>
              <w:bottom w:w="0" w:type="dxa"/>
              <w:right w:w="108" w:type="dxa"/>
            </w:tcMar>
          </w:tcPr>
          <w:p w14:paraId="57772227" w14:textId="77777777" w:rsidR="00524A5D" w:rsidRPr="0044437C" w:rsidRDefault="00000000">
            <w:pPr>
              <w:pStyle w:val="TAC"/>
            </w:pPr>
            <w:r w:rsidRPr="0044437C">
              <w:t>12</w:t>
            </w:r>
          </w:p>
        </w:tc>
      </w:tr>
      <w:tr w:rsidR="00524A5D" w:rsidRPr="0044437C" w14:paraId="587D073D" w14:textId="77777777">
        <w:trPr>
          <w:jc w:val="center"/>
        </w:trPr>
        <w:tc>
          <w:tcPr>
            <w:tcW w:w="3870" w:type="dxa"/>
            <w:tcMar>
              <w:top w:w="0" w:type="dxa"/>
              <w:left w:w="108" w:type="dxa"/>
              <w:bottom w:w="0" w:type="dxa"/>
              <w:right w:w="108" w:type="dxa"/>
            </w:tcMar>
          </w:tcPr>
          <w:p w14:paraId="373D8B02" w14:textId="77777777" w:rsidR="00524A5D" w:rsidRPr="0044437C" w:rsidRDefault="00000000">
            <w:pPr>
              <w:pStyle w:val="TAL"/>
            </w:pPr>
            <w:r w:rsidRPr="0044437C">
              <w:t>Modulation</w:t>
            </w:r>
          </w:p>
        </w:tc>
        <w:tc>
          <w:tcPr>
            <w:tcW w:w="2250" w:type="dxa"/>
            <w:tcMar>
              <w:top w:w="0" w:type="dxa"/>
              <w:left w:w="108" w:type="dxa"/>
              <w:bottom w:w="0" w:type="dxa"/>
              <w:right w:w="108" w:type="dxa"/>
            </w:tcMar>
          </w:tcPr>
          <w:p w14:paraId="4F0AAD6F" w14:textId="77777777" w:rsidR="00524A5D" w:rsidRPr="0044437C" w:rsidRDefault="00524A5D">
            <w:pPr>
              <w:pStyle w:val="TAC"/>
            </w:pPr>
          </w:p>
        </w:tc>
        <w:tc>
          <w:tcPr>
            <w:tcW w:w="1167" w:type="dxa"/>
            <w:tcMar>
              <w:top w:w="0" w:type="dxa"/>
              <w:left w:w="108" w:type="dxa"/>
              <w:bottom w:w="0" w:type="dxa"/>
              <w:right w:w="108" w:type="dxa"/>
            </w:tcMar>
          </w:tcPr>
          <w:p w14:paraId="67AC4FC4" w14:textId="77777777" w:rsidR="00524A5D" w:rsidRPr="0044437C" w:rsidRDefault="00000000">
            <w:pPr>
              <w:pStyle w:val="TAC"/>
            </w:pPr>
            <w:r w:rsidRPr="0044437C">
              <w:t>QPSK</w:t>
            </w:r>
          </w:p>
        </w:tc>
      </w:tr>
      <w:tr w:rsidR="00524A5D" w:rsidRPr="0044437C" w14:paraId="163AD3A0" w14:textId="77777777">
        <w:trPr>
          <w:jc w:val="center"/>
        </w:trPr>
        <w:tc>
          <w:tcPr>
            <w:tcW w:w="3870" w:type="dxa"/>
            <w:tcMar>
              <w:top w:w="0" w:type="dxa"/>
              <w:left w:w="108" w:type="dxa"/>
              <w:bottom w:w="0" w:type="dxa"/>
              <w:right w:w="108" w:type="dxa"/>
            </w:tcMar>
          </w:tcPr>
          <w:p w14:paraId="4F8BA4B9" w14:textId="77777777" w:rsidR="00524A5D" w:rsidRPr="0044437C" w:rsidRDefault="00000000">
            <w:pPr>
              <w:pStyle w:val="TAL"/>
            </w:pPr>
            <w:r w:rsidRPr="0044437C">
              <w:t>Target Coding Rate</w:t>
            </w:r>
          </w:p>
        </w:tc>
        <w:tc>
          <w:tcPr>
            <w:tcW w:w="2250" w:type="dxa"/>
            <w:tcMar>
              <w:top w:w="0" w:type="dxa"/>
              <w:left w:w="108" w:type="dxa"/>
              <w:bottom w:w="0" w:type="dxa"/>
              <w:right w:w="108" w:type="dxa"/>
            </w:tcMar>
          </w:tcPr>
          <w:p w14:paraId="3B3B26D2" w14:textId="77777777" w:rsidR="00524A5D" w:rsidRPr="0044437C" w:rsidRDefault="00524A5D">
            <w:pPr>
              <w:pStyle w:val="TAC"/>
            </w:pPr>
          </w:p>
        </w:tc>
        <w:tc>
          <w:tcPr>
            <w:tcW w:w="1167" w:type="dxa"/>
            <w:tcMar>
              <w:top w:w="0" w:type="dxa"/>
              <w:left w:w="108" w:type="dxa"/>
              <w:bottom w:w="0" w:type="dxa"/>
              <w:right w:w="108" w:type="dxa"/>
            </w:tcMar>
          </w:tcPr>
          <w:p w14:paraId="674D296B" w14:textId="77777777" w:rsidR="00524A5D" w:rsidRPr="0044437C" w:rsidRDefault="00000000">
            <w:pPr>
              <w:pStyle w:val="TAC"/>
            </w:pPr>
            <w:r w:rsidRPr="0044437C">
              <w:t>1/3</w:t>
            </w:r>
          </w:p>
        </w:tc>
      </w:tr>
      <w:tr w:rsidR="00524A5D" w:rsidRPr="0044437C" w14:paraId="6C5157F4" w14:textId="77777777">
        <w:trPr>
          <w:jc w:val="center"/>
        </w:trPr>
        <w:tc>
          <w:tcPr>
            <w:tcW w:w="3870" w:type="dxa"/>
            <w:tcMar>
              <w:top w:w="0" w:type="dxa"/>
              <w:left w:w="108" w:type="dxa"/>
              <w:bottom w:w="0" w:type="dxa"/>
              <w:right w:w="108" w:type="dxa"/>
            </w:tcMar>
          </w:tcPr>
          <w:p w14:paraId="69D56E39" w14:textId="77777777" w:rsidR="00524A5D" w:rsidRPr="0044437C" w:rsidRDefault="00000000">
            <w:pPr>
              <w:pStyle w:val="TAL"/>
            </w:pPr>
            <w:r w:rsidRPr="0044437C">
              <w:t>Number of HARQ Processes</w:t>
            </w:r>
          </w:p>
        </w:tc>
        <w:tc>
          <w:tcPr>
            <w:tcW w:w="2250" w:type="dxa"/>
            <w:tcMar>
              <w:top w:w="0" w:type="dxa"/>
              <w:left w:w="108" w:type="dxa"/>
              <w:bottom w:w="0" w:type="dxa"/>
              <w:right w:w="108" w:type="dxa"/>
            </w:tcMar>
          </w:tcPr>
          <w:p w14:paraId="3BF27D63" w14:textId="77777777" w:rsidR="00524A5D" w:rsidRPr="0044437C" w:rsidRDefault="00000000">
            <w:pPr>
              <w:pStyle w:val="TAC"/>
            </w:pPr>
            <w:r w:rsidRPr="0044437C">
              <w:t>Processes</w:t>
            </w:r>
          </w:p>
        </w:tc>
        <w:tc>
          <w:tcPr>
            <w:tcW w:w="1167" w:type="dxa"/>
            <w:tcMar>
              <w:top w:w="0" w:type="dxa"/>
              <w:left w:w="108" w:type="dxa"/>
              <w:bottom w:w="0" w:type="dxa"/>
              <w:right w:w="108" w:type="dxa"/>
            </w:tcMar>
          </w:tcPr>
          <w:p w14:paraId="60C12265" w14:textId="77777777" w:rsidR="00524A5D" w:rsidRPr="0044437C" w:rsidRDefault="00000000">
            <w:pPr>
              <w:pStyle w:val="TAC"/>
            </w:pPr>
            <w:r w:rsidRPr="0044437C">
              <w:t>1</w:t>
            </w:r>
          </w:p>
        </w:tc>
      </w:tr>
      <w:tr w:rsidR="00524A5D" w:rsidRPr="0044437C" w14:paraId="09C311A2" w14:textId="77777777">
        <w:trPr>
          <w:jc w:val="center"/>
        </w:trPr>
        <w:tc>
          <w:tcPr>
            <w:tcW w:w="3870" w:type="dxa"/>
            <w:tcMar>
              <w:top w:w="0" w:type="dxa"/>
              <w:left w:w="108" w:type="dxa"/>
              <w:bottom w:w="0" w:type="dxa"/>
              <w:right w:w="108" w:type="dxa"/>
            </w:tcMar>
          </w:tcPr>
          <w:p w14:paraId="07A80EA0" w14:textId="77777777" w:rsidR="00524A5D" w:rsidRPr="0044437C" w:rsidRDefault="00000000">
            <w:pPr>
              <w:pStyle w:val="TAL"/>
            </w:pPr>
            <w:r w:rsidRPr="0044437C">
              <w:t>Maximum number of HARQ transmissions</w:t>
            </w:r>
          </w:p>
        </w:tc>
        <w:tc>
          <w:tcPr>
            <w:tcW w:w="2250" w:type="dxa"/>
            <w:tcMar>
              <w:top w:w="0" w:type="dxa"/>
              <w:left w:w="108" w:type="dxa"/>
              <w:bottom w:w="0" w:type="dxa"/>
              <w:right w:w="108" w:type="dxa"/>
            </w:tcMar>
          </w:tcPr>
          <w:p w14:paraId="5545C1A7" w14:textId="77777777" w:rsidR="00524A5D" w:rsidRPr="0044437C" w:rsidRDefault="00524A5D">
            <w:pPr>
              <w:pStyle w:val="TAC"/>
            </w:pPr>
          </w:p>
        </w:tc>
        <w:tc>
          <w:tcPr>
            <w:tcW w:w="1167" w:type="dxa"/>
            <w:tcMar>
              <w:top w:w="0" w:type="dxa"/>
              <w:left w:w="108" w:type="dxa"/>
              <w:bottom w:w="0" w:type="dxa"/>
              <w:right w:w="108" w:type="dxa"/>
            </w:tcMar>
          </w:tcPr>
          <w:p w14:paraId="7022FFFA" w14:textId="77777777" w:rsidR="00524A5D" w:rsidRPr="0044437C" w:rsidRDefault="00000000">
            <w:pPr>
              <w:pStyle w:val="TAC"/>
            </w:pPr>
            <w:r w:rsidRPr="0044437C">
              <w:t>1</w:t>
            </w:r>
          </w:p>
        </w:tc>
      </w:tr>
      <w:tr w:rsidR="00524A5D" w:rsidRPr="0044437C" w14:paraId="08C30E7A" w14:textId="77777777">
        <w:trPr>
          <w:jc w:val="center"/>
        </w:trPr>
        <w:tc>
          <w:tcPr>
            <w:tcW w:w="3870" w:type="dxa"/>
            <w:tcMar>
              <w:top w:w="0" w:type="dxa"/>
              <w:left w:w="108" w:type="dxa"/>
              <w:bottom w:w="0" w:type="dxa"/>
              <w:right w:w="108" w:type="dxa"/>
            </w:tcMar>
          </w:tcPr>
          <w:p w14:paraId="1B88386A" w14:textId="77777777" w:rsidR="00524A5D" w:rsidRPr="0044437C" w:rsidRDefault="00000000">
            <w:pPr>
              <w:pStyle w:val="TAL"/>
            </w:pPr>
            <w:r w:rsidRPr="0044437C">
              <w:t>Transport block size</w:t>
            </w:r>
          </w:p>
        </w:tc>
        <w:tc>
          <w:tcPr>
            <w:tcW w:w="2250" w:type="dxa"/>
            <w:tcMar>
              <w:top w:w="0" w:type="dxa"/>
              <w:left w:w="108" w:type="dxa"/>
              <w:bottom w:w="0" w:type="dxa"/>
              <w:right w:w="108" w:type="dxa"/>
            </w:tcMar>
          </w:tcPr>
          <w:p w14:paraId="53E8F5B3"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2B26C0E6" w14:textId="77777777" w:rsidR="00524A5D" w:rsidRPr="0044437C" w:rsidRDefault="00000000">
            <w:pPr>
              <w:pStyle w:val="TAC"/>
            </w:pPr>
            <w:r w:rsidRPr="0044437C">
              <w:t>88</w:t>
            </w:r>
          </w:p>
        </w:tc>
      </w:tr>
      <w:tr w:rsidR="00524A5D" w:rsidRPr="0044437C" w14:paraId="183455C4" w14:textId="77777777">
        <w:trPr>
          <w:jc w:val="center"/>
        </w:trPr>
        <w:tc>
          <w:tcPr>
            <w:tcW w:w="3870" w:type="dxa"/>
            <w:tcMar>
              <w:top w:w="0" w:type="dxa"/>
              <w:left w:w="108" w:type="dxa"/>
              <w:bottom w:w="0" w:type="dxa"/>
              <w:right w:w="108" w:type="dxa"/>
            </w:tcMar>
          </w:tcPr>
          <w:p w14:paraId="3E0F0668" w14:textId="77777777" w:rsidR="00524A5D" w:rsidRPr="0044437C" w:rsidRDefault="00000000">
            <w:pPr>
              <w:pStyle w:val="TAL"/>
            </w:pPr>
            <w:r w:rsidRPr="0044437C">
              <w:t>Number of Sub-Frames per transport block</w:t>
            </w:r>
          </w:p>
        </w:tc>
        <w:tc>
          <w:tcPr>
            <w:tcW w:w="2250" w:type="dxa"/>
            <w:tcMar>
              <w:top w:w="0" w:type="dxa"/>
              <w:left w:w="108" w:type="dxa"/>
              <w:bottom w:w="0" w:type="dxa"/>
              <w:right w:w="108" w:type="dxa"/>
            </w:tcMar>
          </w:tcPr>
          <w:p w14:paraId="6175A470" w14:textId="77777777" w:rsidR="00524A5D" w:rsidRPr="0044437C" w:rsidRDefault="00524A5D">
            <w:pPr>
              <w:pStyle w:val="TAC"/>
            </w:pPr>
          </w:p>
        </w:tc>
        <w:tc>
          <w:tcPr>
            <w:tcW w:w="1167" w:type="dxa"/>
            <w:tcMar>
              <w:top w:w="0" w:type="dxa"/>
              <w:left w:w="108" w:type="dxa"/>
              <w:bottom w:w="0" w:type="dxa"/>
              <w:right w:w="108" w:type="dxa"/>
            </w:tcMar>
          </w:tcPr>
          <w:p w14:paraId="793242A9" w14:textId="77777777" w:rsidR="00524A5D" w:rsidRPr="0044437C" w:rsidRDefault="00000000">
            <w:pPr>
              <w:pStyle w:val="TAC"/>
            </w:pPr>
            <w:r w:rsidRPr="0044437C">
              <w:t>1</w:t>
            </w:r>
          </w:p>
        </w:tc>
      </w:tr>
      <w:tr w:rsidR="00524A5D" w:rsidRPr="0044437C" w14:paraId="185BEAD5" w14:textId="77777777">
        <w:trPr>
          <w:jc w:val="center"/>
        </w:trPr>
        <w:tc>
          <w:tcPr>
            <w:tcW w:w="3870" w:type="dxa"/>
            <w:tcMar>
              <w:top w:w="0" w:type="dxa"/>
              <w:left w:w="108" w:type="dxa"/>
              <w:bottom w:w="0" w:type="dxa"/>
              <w:right w:w="108" w:type="dxa"/>
            </w:tcMar>
          </w:tcPr>
          <w:p w14:paraId="2ACB0A29" w14:textId="77777777" w:rsidR="00524A5D" w:rsidRPr="0044437C" w:rsidRDefault="00000000">
            <w:pPr>
              <w:pStyle w:val="TAL"/>
            </w:pPr>
            <w:r w:rsidRPr="0044437C">
              <w:t>Transport block CRC</w:t>
            </w:r>
          </w:p>
        </w:tc>
        <w:tc>
          <w:tcPr>
            <w:tcW w:w="2250" w:type="dxa"/>
            <w:tcMar>
              <w:top w:w="0" w:type="dxa"/>
              <w:left w:w="108" w:type="dxa"/>
              <w:bottom w:w="0" w:type="dxa"/>
              <w:right w:w="108" w:type="dxa"/>
            </w:tcMar>
          </w:tcPr>
          <w:p w14:paraId="4A518516"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46B6DB1" w14:textId="77777777" w:rsidR="00524A5D" w:rsidRPr="0044437C" w:rsidRDefault="00000000">
            <w:pPr>
              <w:pStyle w:val="TAC"/>
            </w:pPr>
            <w:r w:rsidRPr="0044437C">
              <w:t>24</w:t>
            </w:r>
          </w:p>
        </w:tc>
      </w:tr>
      <w:tr w:rsidR="00524A5D" w:rsidRPr="0044437C" w14:paraId="2927819D" w14:textId="77777777">
        <w:trPr>
          <w:jc w:val="center"/>
        </w:trPr>
        <w:tc>
          <w:tcPr>
            <w:tcW w:w="3870" w:type="dxa"/>
            <w:tcMar>
              <w:top w:w="0" w:type="dxa"/>
              <w:left w:w="108" w:type="dxa"/>
              <w:bottom w:w="0" w:type="dxa"/>
              <w:right w:w="108" w:type="dxa"/>
            </w:tcMar>
          </w:tcPr>
          <w:p w14:paraId="194CA474" w14:textId="77777777" w:rsidR="00524A5D" w:rsidRPr="0044437C" w:rsidRDefault="00000000">
            <w:pPr>
              <w:pStyle w:val="TAL"/>
            </w:pPr>
            <w:r w:rsidRPr="0044437C">
              <w:t>Binary Channel Bits Per Sub-Frame</w:t>
            </w:r>
          </w:p>
        </w:tc>
        <w:tc>
          <w:tcPr>
            <w:tcW w:w="2250" w:type="dxa"/>
            <w:tcMar>
              <w:top w:w="0" w:type="dxa"/>
              <w:left w:w="108" w:type="dxa"/>
              <w:bottom w:w="0" w:type="dxa"/>
              <w:right w:w="108" w:type="dxa"/>
            </w:tcMar>
          </w:tcPr>
          <w:p w14:paraId="2C4DBD06"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D596293" w14:textId="77777777" w:rsidR="00524A5D" w:rsidRPr="0044437C" w:rsidRDefault="00000000">
            <w:pPr>
              <w:pStyle w:val="TAC"/>
            </w:pPr>
            <w:r w:rsidRPr="0044437C">
              <w:t>320</w:t>
            </w:r>
          </w:p>
        </w:tc>
      </w:tr>
      <w:tr w:rsidR="00524A5D" w:rsidRPr="0044437C" w14:paraId="2653206C" w14:textId="77777777">
        <w:trPr>
          <w:trHeight w:val="70"/>
          <w:jc w:val="center"/>
        </w:trPr>
        <w:tc>
          <w:tcPr>
            <w:tcW w:w="3870" w:type="dxa"/>
            <w:tcMar>
              <w:top w:w="0" w:type="dxa"/>
              <w:left w:w="108" w:type="dxa"/>
              <w:bottom w:w="0" w:type="dxa"/>
              <w:right w:w="108" w:type="dxa"/>
            </w:tcMar>
          </w:tcPr>
          <w:p w14:paraId="6BA42033" w14:textId="77777777" w:rsidR="00524A5D" w:rsidRPr="0044437C" w:rsidRDefault="00000000">
            <w:pPr>
              <w:pStyle w:val="TAL"/>
            </w:pPr>
            <w:r w:rsidRPr="0044437C">
              <w:t>LTE CRS port</w:t>
            </w:r>
          </w:p>
        </w:tc>
        <w:tc>
          <w:tcPr>
            <w:tcW w:w="2250" w:type="dxa"/>
            <w:tcMar>
              <w:top w:w="0" w:type="dxa"/>
              <w:left w:w="108" w:type="dxa"/>
              <w:bottom w:w="0" w:type="dxa"/>
              <w:right w:w="108" w:type="dxa"/>
            </w:tcMar>
          </w:tcPr>
          <w:p w14:paraId="12743F43" w14:textId="77777777" w:rsidR="00524A5D" w:rsidRPr="0044437C" w:rsidRDefault="00524A5D">
            <w:pPr>
              <w:pStyle w:val="TAC"/>
            </w:pPr>
          </w:p>
        </w:tc>
        <w:tc>
          <w:tcPr>
            <w:tcW w:w="1167" w:type="dxa"/>
            <w:shd w:val="clear" w:color="auto" w:fill="auto"/>
            <w:tcMar>
              <w:top w:w="0" w:type="dxa"/>
              <w:left w:w="108" w:type="dxa"/>
              <w:bottom w:w="0" w:type="dxa"/>
              <w:right w:w="108" w:type="dxa"/>
            </w:tcMar>
          </w:tcPr>
          <w:p w14:paraId="10ABB533" w14:textId="77777777" w:rsidR="00524A5D" w:rsidRPr="0044437C" w:rsidRDefault="00000000">
            <w:pPr>
              <w:pStyle w:val="TAC"/>
            </w:pPr>
            <w:r w:rsidRPr="0044437C">
              <w:t>N/A</w:t>
            </w:r>
          </w:p>
        </w:tc>
      </w:tr>
      <w:tr w:rsidR="00524A5D" w:rsidRPr="0044437C" w14:paraId="220E690C" w14:textId="77777777">
        <w:trPr>
          <w:trHeight w:val="70"/>
          <w:jc w:val="center"/>
        </w:trPr>
        <w:tc>
          <w:tcPr>
            <w:tcW w:w="3870" w:type="dxa"/>
            <w:tcMar>
              <w:top w:w="0" w:type="dxa"/>
              <w:left w:w="108" w:type="dxa"/>
              <w:bottom w:w="0" w:type="dxa"/>
              <w:right w:w="108" w:type="dxa"/>
            </w:tcMar>
          </w:tcPr>
          <w:p w14:paraId="5E0FA03B" w14:textId="77777777" w:rsidR="00524A5D" w:rsidRPr="0044437C" w:rsidRDefault="00000000">
            <w:pPr>
              <w:pStyle w:val="TAL"/>
            </w:pPr>
            <w:r w:rsidRPr="0044437C">
              <w:t>Number of NRS ports</w:t>
            </w:r>
          </w:p>
        </w:tc>
        <w:tc>
          <w:tcPr>
            <w:tcW w:w="2250" w:type="dxa"/>
            <w:tcMar>
              <w:top w:w="0" w:type="dxa"/>
              <w:left w:w="108" w:type="dxa"/>
              <w:bottom w:w="0" w:type="dxa"/>
              <w:right w:w="108" w:type="dxa"/>
            </w:tcMar>
          </w:tcPr>
          <w:p w14:paraId="1882DED6" w14:textId="77777777" w:rsidR="00524A5D" w:rsidRPr="0044437C" w:rsidRDefault="00524A5D">
            <w:pPr>
              <w:pStyle w:val="TAC"/>
            </w:pPr>
          </w:p>
        </w:tc>
        <w:tc>
          <w:tcPr>
            <w:tcW w:w="1167" w:type="dxa"/>
            <w:shd w:val="clear" w:color="auto" w:fill="auto"/>
            <w:tcMar>
              <w:top w:w="0" w:type="dxa"/>
              <w:left w:w="108" w:type="dxa"/>
              <w:bottom w:w="0" w:type="dxa"/>
              <w:right w:w="108" w:type="dxa"/>
            </w:tcMar>
          </w:tcPr>
          <w:p w14:paraId="6FAB84B1" w14:textId="77777777" w:rsidR="00524A5D" w:rsidRPr="0044437C" w:rsidRDefault="00000000">
            <w:pPr>
              <w:pStyle w:val="TAC"/>
            </w:pPr>
            <w:r w:rsidRPr="0044437C">
              <w:t>1</w:t>
            </w:r>
          </w:p>
        </w:tc>
      </w:tr>
      <w:tr w:rsidR="00524A5D" w:rsidRPr="0044437C" w14:paraId="6844D471" w14:textId="77777777">
        <w:trPr>
          <w:trHeight w:val="70"/>
          <w:jc w:val="center"/>
        </w:trPr>
        <w:tc>
          <w:tcPr>
            <w:tcW w:w="3870" w:type="dxa"/>
            <w:tcMar>
              <w:top w:w="0" w:type="dxa"/>
              <w:left w:w="108" w:type="dxa"/>
              <w:bottom w:w="0" w:type="dxa"/>
              <w:right w:w="108" w:type="dxa"/>
            </w:tcMar>
          </w:tcPr>
          <w:p w14:paraId="1DE0B6D2" w14:textId="77777777" w:rsidR="00524A5D" w:rsidRPr="0044437C" w:rsidRDefault="00000000">
            <w:pPr>
              <w:pStyle w:val="TAL"/>
            </w:pPr>
            <w:r w:rsidRPr="0044437C">
              <w:t>Number of NPDSCH repetitions</w:t>
            </w:r>
          </w:p>
        </w:tc>
        <w:tc>
          <w:tcPr>
            <w:tcW w:w="2250" w:type="dxa"/>
            <w:tcMar>
              <w:top w:w="0" w:type="dxa"/>
              <w:left w:w="108" w:type="dxa"/>
              <w:bottom w:w="0" w:type="dxa"/>
              <w:right w:w="108" w:type="dxa"/>
            </w:tcMar>
          </w:tcPr>
          <w:p w14:paraId="50D25860" w14:textId="77777777" w:rsidR="00524A5D" w:rsidRPr="0044437C" w:rsidRDefault="00524A5D">
            <w:pPr>
              <w:pStyle w:val="TAC"/>
            </w:pPr>
          </w:p>
        </w:tc>
        <w:tc>
          <w:tcPr>
            <w:tcW w:w="1167" w:type="dxa"/>
            <w:shd w:val="clear" w:color="auto" w:fill="auto"/>
            <w:tcMar>
              <w:top w:w="0" w:type="dxa"/>
              <w:left w:w="108" w:type="dxa"/>
              <w:bottom w:w="0" w:type="dxa"/>
              <w:right w:w="108" w:type="dxa"/>
            </w:tcMar>
          </w:tcPr>
          <w:p w14:paraId="30953CA8" w14:textId="77777777" w:rsidR="00524A5D" w:rsidRPr="0044437C" w:rsidRDefault="00000000">
            <w:pPr>
              <w:pStyle w:val="TAC"/>
            </w:pPr>
            <w:r w:rsidRPr="0044437C">
              <w:t>TBD</w:t>
            </w:r>
          </w:p>
        </w:tc>
      </w:tr>
      <w:tr w:rsidR="00524A5D" w:rsidRPr="0044437C" w14:paraId="2FEDDA82" w14:textId="77777777">
        <w:trPr>
          <w:trHeight w:val="70"/>
          <w:jc w:val="center"/>
        </w:trPr>
        <w:tc>
          <w:tcPr>
            <w:tcW w:w="3870" w:type="dxa"/>
            <w:tcMar>
              <w:top w:w="0" w:type="dxa"/>
              <w:left w:w="108" w:type="dxa"/>
              <w:bottom w:w="0" w:type="dxa"/>
              <w:right w:w="108" w:type="dxa"/>
            </w:tcMar>
          </w:tcPr>
          <w:p w14:paraId="3396E3F8" w14:textId="77777777" w:rsidR="00524A5D" w:rsidRPr="0044437C" w:rsidRDefault="00000000">
            <w:pPr>
              <w:pStyle w:val="TAL"/>
            </w:pPr>
            <w:r w:rsidRPr="0044437C">
              <w:t>UE DL Category</w:t>
            </w:r>
          </w:p>
        </w:tc>
        <w:tc>
          <w:tcPr>
            <w:tcW w:w="2250" w:type="dxa"/>
            <w:tcMar>
              <w:top w:w="0" w:type="dxa"/>
              <w:left w:w="108" w:type="dxa"/>
              <w:bottom w:w="0" w:type="dxa"/>
              <w:right w:w="108" w:type="dxa"/>
            </w:tcMar>
          </w:tcPr>
          <w:p w14:paraId="3EB470AB" w14:textId="77777777" w:rsidR="00524A5D" w:rsidRPr="0044437C" w:rsidRDefault="00524A5D">
            <w:pPr>
              <w:pStyle w:val="TAC"/>
            </w:pPr>
          </w:p>
        </w:tc>
        <w:tc>
          <w:tcPr>
            <w:tcW w:w="1167" w:type="dxa"/>
            <w:shd w:val="clear" w:color="auto" w:fill="auto"/>
            <w:tcMar>
              <w:top w:w="0" w:type="dxa"/>
              <w:left w:w="108" w:type="dxa"/>
              <w:bottom w:w="0" w:type="dxa"/>
              <w:right w:w="108" w:type="dxa"/>
            </w:tcMar>
          </w:tcPr>
          <w:p w14:paraId="2B532637" w14:textId="77777777" w:rsidR="00524A5D" w:rsidRPr="0044437C" w:rsidRDefault="00000000">
            <w:pPr>
              <w:pStyle w:val="TAC"/>
            </w:pPr>
            <w:r w:rsidRPr="0044437C">
              <w:t>NB1</w:t>
            </w:r>
          </w:p>
        </w:tc>
      </w:tr>
      <w:tr w:rsidR="00524A5D" w:rsidRPr="0044437C"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44437C" w:rsidRDefault="00000000">
            <w:pPr>
              <w:pStyle w:val="TAN"/>
            </w:pPr>
            <w:r w:rsidRPr="0044437C">
              <w:t>Note 1:</w:t>
            </w:r>
            <w:r w:rsidRPr="0044437C">
              <w:tab/>
              <w:t>NB-IoT in stand-alone mode has been considered here</w:t>
            </w:r>
          </w:p>
          <w:p w14:paraId="206F9345" w14:textId="77777777" w:rsidR="00524A5D" w:rsidRPr="0044437C" w:rsidRDefault="00000000">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73717A15"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44437C" w:rsidRDefault="00000000">
            <w:pPr>
              <w:pStyle w:val="TAN"/>
            </w:pPr>
            <w:r w:rsidRPr="0044437C">
              <w:t>Note 4:</w:t>
            </w:r>
            <w:r w:rsidRPr="0044437C">
              <w:tab/>
              <w:t>Parameters related to NPDSCH scheduling are defined in Table A.3.2-1e to Table A.3.2-1g.</w:t>
            </w:r>
          </w:p>
        </w:tc>
      </w:tr>
    </w:tbl>
    <w:p w14:paraId="49A5C26E" w14:textId="77777777" w:rsidR="00524A5D" w:rsidRPr="0044437C" w:rsidRDefault="00524A5D"/>
    <w:p w14:paraId="7720D63E" w14:textId="77777777" w:rsidR="00524A5D" w:rsidRPr="0044437C" w:rsidRDefault="00000000">
      <w:pPr>
        <w:pStyle w:val="TH"/>
      </w:pPr>
      <w:r w:rsidRPr="0044437C">
        <w:t>Table A.3.2-</w:t>
      </w:r>
      <w:r w:rsidRPr="0044437C">
        <w:rPr>
          <w:rFonts w:eastAsia="SimSun"/>
          <w:lang w:eastAsia="zh-CN"/>
        </w:rPr>
        <w:t>5</w:t>
      </w:r>
      <w:r w:rsidRPr="0044437C">
        <w:t xml:space="preserve">: </w:t>
      </w:r>
      <w:r w:rsidRPr="0044437C">
        <w:rPr>
          <w:lang w:eastAsia="zh-CN"/>
        </w:rPr>
        <w:t>General</w:t>
      </w:r>
      <w:r w:rsidRPr="0044437C">
        <w:t xml:space="preserve"> </w:t>
      </w:r>
      <w:r w:rsidRPr="0044437C">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67E1C9CB" w14:textId="77777777">
        <w:trPr>
          <w:jc w:val="center"/>
        </w:trPr>
        <w:tc>
          <w:tcPr>
            <w:tcW w:w="2887" w:type="dxa"/>
            <w:tcBorders>
              <w:bottom w:val="nil"/>
            </w:tcBorders>
            <w:vAlign w:val="center"/>
          </w:tcPr>
          <w:p w14:paraId="41C7F206" w14:textId="77777777" w:rsidR="00524A5D" w:rsidRPr="0044437C" w:rsidRDefault="00000000">
            <w:pPr>
              <w:keepNext/>
              <w:keepLines/>
              <w:spacing w:after="0"/>
              <w:jc w:val="center"/>
              <w:rPr>
                <w:rFonts w:ascii="Arial" w:eastAsia="?? ??" w:hAnsi="Arial" w:cs="Arial"/>
                <w:b/>
                <w:sz w:val="18"/>
              </w:rPr>
            </w:pPr>
            <w:r w:rsidRPr="0044437C">
              <w:rPr>
                <w:rFonts w:ascii="Arial" w:eastAsia="?? ??" w:hAnsi="Arial" w:cs="Arial"/>
                <w:b/>
                <w:sz w:val="18"/>
              </w:rPr>
              <w:t>Parameter</w:t>
            </w:r>
          </w:p>
        </w:tc>
        <w:tc>
          <w:tcPr>
            <w:tcW w:w="1441" w:type="dxa"/>
            <w:tcBorders>
              <w:bottom w:val="nil"/>
            </w:tcBorders>
            <w:vAlign w:val="center"/>
          </w:tcPr>
          <w:p w14:paraId="2E9CA06E"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Unit</w:t>
            </w:r>
          </w:p>
        </w:tc>
        <w:tc>
          <w:tcPr>
            <w:tcW w:w="1559" w:type="dxa"/>
            <w:tcBorders>
              <w:bottom w:val="nil"/>
            </w:tcBorders>
            <w:vAlign w:val="center"/>
          </w:tcPr>
          <w:p w14:paraId="49C3640B" w14:textId="77777777" w:rsidR="00524A5D" w:rsidRPr="0044437C" w:rsidRDefault="00000000">
            <w:pPr>
              <w:keepNext/>
              <w:keepLines/>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497C9EF7" w14:textId="77777777">
        <w:trPr>
          <w:cantSplit/>
          <w:jc w:val="center"/>
        </w:trPr>
        <w:tc>
          <w:tcPr>
            <w:tcW w:w="2887" w:type="dxa"/>
            <w:vAlign w:val="center"/>
          </w:tcPr>
          <w:p w14:paraId="5C075BBE"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NB-IoT downlink subframe bitmap for anchor carrier </w:t>
            </w:r>
            <w:r w:rsidRPr="0044437C">
              <w:rPr>
                <w:rFonts w:ascii="Arial" w:hAnsi="Arial" w:cs="v5.0.0"/>
                <w:i/>
                <w:sz w:val="18"/>
              </w:rPr>
              <w:t>(downlinkBitmap)</w:t>
            </w:r>
          </w:p>
        </w:tc>
        <w:tc>
          <w:tcPr>
            <w:tcW w:w="1441" w:type="dxa"/>
            <w:vAlign w:val="center"/>
          </w:tcPr>
          <w:p w14:paraId="2157708D"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1C934541" w14:textId="77777777">
        <w:trPr>
          <w:cantSplit/>
          <w:jc w:val="center"/>
        </w:trPr>
        <w:tc>
          <w:tcPr>
            <w:tcW w:w="2887" w:type="dxa"/>
            <w:vAlign w:val="center"/>
          </w:tcPr>
          <w:p w14:paraId="4CEB34A9"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NB-IoT downlink subframe bitmap for non-anchor carrier </w:t>
            </w:r>
            <w:r w:rsidRPr="0044437C">
              <w:rPr>
                <w:rFonts w:ascii="Arial" w:hAnsi="Arial" w:cs="v5.0.0"/>
                <w:i/>
                <w:sz w:val="18"/>
              </w:rPr>
              <w:t>(downlinkBitmapNonAnchor)</w:t>
            </w:r>
          </w:p>
        </w:tc>
        <w:tc>
          <w:tcPr>
            <w:tcW w:w="1441" w:type="dxa"/>
            <w:vAlign w:val="center"/>
          </w:tcPr>
          <w:p w14:paraId="76500372"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257559B4" w14:textId="77777777">
        <w:trPr>
          <w:cantSplit/>
          <w:jc w:val="center"/>
        </w:trPr>
        <w:tc>
          <w:tcPr>
            <w:tcW w:w="2887" w:type="dxa"/>
            <w:vAlign w:val="center"/>
          </w:tcPr>
          <w:p w14:paraId="58D48C47"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Downlink gap configuration for anchor carrier </w:t>
            </w:r>
            <w:r w:rsidRPr="0044437C">
              <w:rPr>
                <w:rFonts w:ascii="Arial" w:hAnsi="Arial" w:cs="v5.0.0"/>
                <w:i/>
                <w:sz w:val="18"/>
              </w:rPr>
              <w:t>(dl-Gap)</w:t>
            </w:r>
          </w:p>
        </w:tc>
        <w:tc>
          <w:tcPr>
            <w:tcW w:w="1441" w:type="dxa"/>
            <w:vAlign w:val="center"/>
          </w:tcPr>
          <w:p w14:paraId="6D166C70"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58F8A734" w14:textId="77777777">
        <w:trPr>
          <w:cantSplit/>
          <w:jc w:val="center"/>
        </w:trPr>
        <w:tc>
          <w:tcPr>
            <w:tcW w:w="2887" w:type="dxa"/>
            <w:vAlign w:val="center"/>
          </w:tcPr>
          <w:p w14:paraId="21FF0E88"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Downlink gap configuration for non-anchor carrier</w:t>
            </w:r>
            <w:r w:rsidRPr="0044437C">
              <w:rPr>
                <w:rFonts w:ascii="Arial" w:hAnsi="Arial" w:cs="v5.0.0"/>
                <w:sz w:val="18"/>
              </w:rPr>
              <w:br/>
            </w:r>
            <w:r w:rsidRPr="0044437C">
              <w:rPr>
                <w:rFonts w:ascii="Arial" w:hAnsi="Arial" w:cs="v5.0.0"/>
                <w:i/>
                <w:sz w:val="18"/>
              </w:rPr>
              <w:t>(dl-GapNonAnchor)</w:t>
            </w:r>
          </w:p>
        </w:tc>
        <w:tc>
          <w:tcPr>
            <w:tcW w:w="1441" w:type="dxa"/>
            <w:vAlign w:val="center"/>
          </w:tcPr>
          <w:p w14:paraId="50DD3D77"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bl>
    <w:p w14:paraId="5633544D" w14:textId="77777777" w:rsidR="00524A5D" w:rsidRPr="0044437C" w:rsidRDefault="00524A5D"/>
    <w:p w14:paraId="0A35E2B8" w14:textId="77777777" w:rsidR="00524A5D" w:rsidRPr="0044437C" w:rsidRDefault="00000000">
      <w:pPr>
        <w:pStyle w:val="TH"/>
        <w:rPr>
          <w:lang w:eastAsia="zh-CN"/>
        </w:rPr>
      </w:pPr>
      <w:r w:rsidRPr="0044437C">
        <w:t>Table A.3.2-</w:t>
      </w:r>
      <w:r w:rsidRPr="0044437C">
        <w:rPr>
          <w:rFonts w:eastAsia="SimSun"/>
          <w:lang w:eastAsia="zh-CN"/>
        </w:rPr>
        <w:t>6</w:t>
      </w:r>
      <w:r w:rsidRPr="0044437C">
        <w:t>: NPDCCH</w:t>
      </w:r>
      <w:r w:rsidRPr="0044437C">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DCI format N1</w:t>
            </w:r>
          </w:p>
        </w:tc>
      </w:tr>
      <w:tr w:rsidR="00524A5D" w:rsidRPr="0044437C"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00</w:t>
            </w:r>
          </w:p>
        </w:tc>
      </w:tr>
      <w:tr w:rsidR="00524A5D" w:rsidRPr="0044437C"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44437C" w:rsidRDefault="00000000">
            <w:pPr>
              <w:keepNext/>
              <w:keepLines/>
              <w:spacing w:after="0"/>
              <w:jc w:val="center"/>
              <w:rPr>
                <w:rFonts w:ascii="Arial" w:hAnsi="Arial"/>
                <w:b/>
                <w:sz w:val="18"/>
                <w:lang w:eastAsia="zh-CN"/>
              </w:rPr>
            </w:pPr>
            <w:r w:rsidRPr="0044437C">
              <w:rPr>
                <w:rFonts w:ascii="Arial" w:hAnsi="Arial"/>
                <w:b/>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rPr>
              <w:t>npdcch-NumRepetitions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G</w:t>
            </w:r>
          </w:p>
          <w:p w14:paraId="4B80E4D6"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NPDCCH-startSF-USS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8</w:t>
            </w:r>
          </w:p>
        </w:tc>
      </w:tr>
      <w:tr w:rsidR="00524A5D" w:rsidRPr="0044437C"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44437C" w:rsidRDefault="00000000">
            <w:pPr>
              <w:keepNext/>
              <w:keepLines/>
              <w:spacing w:after="0"/>
              <w:jc w:val="center"/>
              <w:rPr>
                <w:rFonts w:ascii="Arial" w:hAnsi="Arial" w:cs="v5.0.0"/>
                <w:sz w:val="18"/>
              </w:rPr>
            </w:pPr>
            <w:r w:rsidRPr="0044437C">
              <w:rPr>
                <w:rFonts w:ascii="Arial" w:hAnsi="Arial"/>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npdcch-Offset-USS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1/4</w:t>
            </w:r>
          </w:p>
        </w:tc>
      </w:tr>
    </w:tbl>
    <w:p w14:paraId="5AEBB63E" w14:textId="77777777" w:rsidR="00524A5D" w:rsidRPr="0044437C" w:rsidRDefault="00524A5D">
      <w:pPr>
        <w:overflowPunct w:val="0"/>
        <w:autoSpaceDE w:val="0"/>
        <w:autoSpaceDN w:val="0"/>
        <w:adjustRightInd w:val="0"/>
        <w:textAlignment w:val="baseline"/>
        <w:rPr>
          <w:lang w:eastAsia="zh-CN"/>
        </w:rPr>
      </w:pPr>
    </w:p>
    <w:p w14:paraId="1FBB53F9" w14:textId="77777777" w:rsidR="00524A5D" w:rsidRPr="0044437C" w:rsidRDefault="00000000">
      <w:pPr>
        <w:pStyle w:val="TH"/>
        <w:rPr>
          <w:lang w:eastAsia="zh-CN"/>
        </w:rPr>
      </w:pPr>
      <w:r w:rsidRPr="0044437C">
        <w:lastRenderedPageBreak/>
        <w:t>Table A.3.2-</w:t>
      </w:r>
      <w:r w:rsidRPr="0044437C">
        <w:rPr>
          <w:rFonts w:eastAsia="SimSun"/>
          <w:lang w:eastAsia="zh-CN"/>
        </w:rPr>
        <w:t>7</w:t>
      </w:r>
      <w:r w:rsidRPr="0044437C">
        <w:t xml:space="preserve">: </w:t>
      </w:r>
      <w:r w:rsidRPr="0044437C">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44437C" w:rsidRDefault="00000000">
            <w:pPr>
              <w:keepNext/>
              <w:keepLines/>
              <w:spacing w:after="0"/>
              <w:jc w:val="center"/>
              <w:rPr>
                <w:rFonts w:ascii="Arial" w:hAnsi="Arial"/>
                <w:sz w:val="18"/>
                <w:lang w:eastAsia="zh-CN"/>
              </w:rPr>
            </w:pPr>
            <w:r w:rsidRPr="0044437C">
              <w:rPr>
                <w:rFonts w:ascii="Arial" w:hAnsi="Arial"/>
                <w:b/>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lang w:eastAsia="zh-CN"/>
              </w:rPr>
              <w:t>(</w:t>
            </w:r>
            <w:r w:rsidRPr="0044437C">
              <w:rPr>
                <w:rFonts w:ascii="Arial" w:hAnsi="Arial"/>
                <w:i/>
                <w:sz w:val="18"/>
              </w:rPr>
              <w:t>ack-NACK-NumRepetitions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44437C" w:rsidRDefault="00000000">
            <w:pPr>
              <w:keepNext/>
              <w:keepLines/>
              <w:spacing w:after="0"/>
              <w:jc w:val="center"/>
              <w:rPr>
                <w:rFonts w:ascii="Arial" w:hAnsi="Arial"/>
                <w:i/>
                <w:sz w:val="18"/>
              </w:rPr>
            </w:pPr>
            <w:r w:rsidRPr="0044437C">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bl>
    <w:p w14:paraId="1184AFA0" w14:textId="77777777" w:rsidR="00524A5D" w:rsidRPr="0044437C" w:rsidRDefault="00524A5D"/>
    <w:p w14:paraId="2A523B0F" w14:textId="77777777" w:rsidR="00524A5D" w:rsidRPr="0044437C" w:rsidRDefault="00000000">
      <w:pPr>
        <w:pStyle w:val="TH"/>
      </w:pPr>
      <w:r w:rsidRPr="0044437C">
        <w:t>Table A.3.2-</w:t>
      </w:r>
      <w:r w:rsidRPr="0044437C">
        <w:rPr>
          <w:rFonts w:eastAsia="SimSun"/>
          <w:lang w:eastAsia="zh-CN"/>
        </w:rPr>
        <w:t>8</w:t>
      </w:r>
      <w:r w:rsidRPr="0044437C">
        <w:rPr>
          <w:lang w:eastAsia="ja-JP"/>
        </w:rPr>
        <w:t>:</w:t>
      </w:r>
      <w:r w:rsidRPr="0044437C">
        <w:t xml:space="preserve"> Fixed Reference Channel for Maximum input level for UE DL Category M1 (</w:t>
      </w:r>
      <w:r w:rsidRPr="0044437C">
        <w:rPr>
          <w:rFonts w:eastAsia="SimSun"/>
          <w:lang w:eastAsia="zh-CN"/>
        </w:rPr>
        <w:t xml:space="preserve">FDD and </w:t>
      </w:r>
      <w:r w:rsidRPr="0044437C">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44437C" w14:paraId="2B3AC11F" w14:textId="77777777">
        <w:trPr>
          <w:jc w:val="center"/>
        </w:trPr>
        <w:tc>
          <w:tcPr>
            <w:tcW w:w="3690" w:type="dxa"/>
          </w:tcPr>
          <w:p w14:paraId="2FB06F30" w14:textId="77777777" w:rsidR="00524A5D" w:rsidRPr="0044437C" w:rsidRDefault="00000000">
            <w:pPr>
              <w:pStyle w:val="TAH"/>
              <w:rPr>
                <w:rFonts w:cs="Arial"/>
                <w:lang w:eastAsia="zh-CN"/>
              </w:rPr>
            </w:pPr>
            <w:r w:rsidRPr="0044437C">
              <w:rPr>
                <w:rFonts w:cs="Arial"/>
                <w:lang w:eastAsia="zh-CN"/>
              </w:rPr>
              <w:t>Parameter</w:t>
            </w:r>
          </w:p>
        </w:tc>
        <w:tc>
          <w:tcPr>
            <w:tcW w:w="1093" w:type="dxa"/>
          </w:tcPr>
          <w:p w14:paraId="1EA65BE2" w14:textId="77777777" w:rsidR="00524A5D" w:rsidRPr="0044437C" w:rsidRDefault="00000000">
            <w:pPr>
              <w:pStyle w:val="TAH"/>
              <w:rPr>
                <w:rFonts w:cs="Arial"/>
                <w:lang w:eastAsia="zh-CN"/>
              </w:rPr>
            </w:pPr>
            <w:r w:rsidRPr="0044437C">
              <w:rPr>
                <w:rFonts w:cs="Arial"/>
                <w:lang w:eastAsia="zh-CN"/>
              </w:rPr>
              <w:t>Unit</w:t>
            </w:r>
          </w:p>
        </w:tc>
        <w:tc>
          <w:tcPr>
            <w:tcW w:w="5106" w:type="dxa"/>
          </w:tcPr>
          <w:p w14:paraId="6F1F9F9A"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06433871" w14:textId="77777777">
        <w:trPr>
          <w:jc w:val="center"/>
        </w:trPr>
        <w:tc>
          <w:tcPr>
            <w:tcW w:w="3690" w:type="dxa"/>
          </w:tcPr>
          <w:p w14:paraId="080F8494" w14:textId="77777777" w:rsidR="00524A5D" w:rsidRPr="0044437C" w:rsidRDefault="00000000">
            <w:pPr>
              <w:pStyle w:val="TAL"/>
              <w:rPr>
                <w:rFonts w:cs="Arial"/>
              </w:rPr>
            </w:pPr>
            <w:r w:rsidRPr="0044437C">
              <w:rPr>
                <w:rFonts w:cs="Arial"/>
              </w:rPr>
              <w:t>Channel bandwidth</w:t>
            </w:r>
          </w:p>
        </w:tc>
        <w:tc>
          <w:tcPr>
            <w:tcW w:w="1093" w:type="dxa"/>
          </w:tcPr>
          <w:p w14:paraId="565DCBB9" w14:textId="77777777" w:rsidR="00524A5D" w:rsidRPr="0044437C" w:rsidRDefault="00000000">
            <w:pPr>
              <w:pStyle w:val="TAC"/>
              <w:rPr>
                <w:rFonts w:cs="Arial"/>
              </w:rPr>
            </w:pPr>
            <w:r w:rsidRPr="0044437C">
              <w:rPr>
                <w:rFonts w:cs="Arial"/>
              </w:rPr>
              <w:t>MHz</w:t>
            </w:r>
          </w:p>
        </w:tc>
        <w:tc>
          <w:tcPr>
            <w:tcW w:w="5106" w:type="dxa"/>
          </w:tcPr>
          <w:p w14:paraId="675D6D9E" w14:textId="77777777" w:rsidR="00524A5D" w:rsidRPr="0044437C" w:rsidRDefault="00000000">
            <w:pPr>
              <w:pStyle w:val="TAC"/>
              <w:rPr>
                <w:rFonts w:cs="Arial"/>
              </w:rPr>
            </w:pPr>
            <w:r w:rsidRPr="0044437C">
              <w:rPr>
                <w:rFonts w:cs="Arial"/>
              </w:rPr>
              <w:t>1.4</w:t>
            </w:r>
          </w:p>
        </w:tc>
      </w:tr>
      <w:tr w:rsidR="00524A5D" w:rsidRPr="0044437C" w14:paraId="7A29E7AE" w14:textId="77777777">
        <w:trPr>
          <w:jc w:val="center"/>
        </w:trPr>
        <w:tc>
          <w:tcPr>
            <w:tcW w:w="3690" w:type="dxa"/>
          </w:tcPr>
          <w:p w14:paraId="5BD90C0F" w14:textId="77777777" w:rsidR="00524A5D" w:rsidRPr="0044437C" w:rsidRDefault="00000000">
            <w:pPr>
              <w:pStyle w:val="TAL"/>
              <w:rPr>
                <w:rFonts w:cs="Arial"/>
              </w:rPr>
            </w:pPr>
            <w:r w:rsidRPr="0044437C">
              <w:rPr>
                <w:rFonts w:cs="Arial"/>
              </w:rPr>
              <w:t>Allocated resource blocks</w:t>
            </w:r>
          </w:p>
        </w:tc>
        <w:tc>
          <w:tcPr>
            <w:tcW w:w="1093" w:type="dxa"/>
          </w:tcPr>
          <w:p w14:paraId="30B08074" w14:textId="77777777" w:rsidR="00524A5D" w:rsidRPr="0044437C" w:rsidRDefault="00524A5D">
            <w:pPr>
              <w:pStyle w:val="TAC"/>
              <w:rPr>
                <w:rFonts w:cs="Arial"/>
              </w:rPr>
            </w:pPr>
          </w:p>
        </w:tc>
        <w:tc>
          <w:tcPr>
            <w:tcW w:w="5106" w:type="dxa"/>
          </w:tcPr>
          <w:p w14:paraId="7E3CB648" w14:textId="77777777" w:rsidR="00524A5D" w:rsidRPr="0044437C" w:rsidRDefault="00000000">
            <w:pPr>
              <w:pStyle w:val="TAC"/>
              <w:rPr>
                <w:rFonts w:cs="Arial"/>
              </w:rPr>
            </w:pPr>
            <w:r w:rsidRPr="0044437C">
              <w:rPr>
                <w:rFonts w:cs="Arial"/>
              </w:rPr>
              <w:t>2</w:t>
            </w:r>
          </w:p>
        </w:tc>
      </w:tr>
      <w:tr w:rsidR="00524A5D" w:rsidRPr="0044437C" w14:paraId="4BBF7DEF" w14:textId="77777777">
        <w:trPr>
          <w:jc w:val="center"/>
        </w:trPr>
        <w:tc>
          <w:tcPr>
            <w:tcW w:w="3690" w:type="dxa"/>
          </w:tcPr>
          <w:p w14:paraId="34AA0469" w14:textId="77777777" w:rsidR="00524A5D" w:rsidRPr="0044437C" w:rsidRDefault="00000000">
            <w:pPr>
              <w:pStyle w:val="TAL"/>
              <w:rPr>
                <w:rFonts w:cs="Arial"/>
              </w:rPr>
            </w:pPr>
            <w:r w:rsidRPr="0044437C">
              <w:rPr>
                <w:rFonts w:cs="Arial"/>
              </w:rPr>
              <w:t>Subcarriers per resource block</w:t>
            </w:r>
          </w:p>
        </w:tc>
        <w:tc>
          <w:tcPr>
            <w:tcW w:w="1093" w:type="dxa"/>
          </w:tcPr>
          <w:p w14:paraId="7977EFE8" w14:textId="77777777" w:rsidR="00524A5D" w:rsidRPr="0044437C" w:rsidRDefault="00524A5D">
            <w:pPr>
              <w:pStyle w:val="TAC"/>
              <w:rPr>
                <w:rFonts w:cs="Arial"/>
              </w:rPr>
            </w:pPr>
          </w:p>
        </w:tc>
        <w:tc>
          <w:tcPr>
            <w:tcW w:w="5106" w:type="dxa"/>
          </w:tcPr>
          <w:p w14:paraId="093B873A" w14:textId="77777777" w:rsidR="00524A5D" w:rsidRPr="0044437C" w:rsidRDefault="00000000">
            <w:pPr>
              <w:pStyle w:val="TAC"/>
              <w:rPr>
                <w:rFonts w:cs="Arial"/>
              </w:rPr>
            </w:pPr>
            <w:r w:rsidRPr="0044437C">
              <w:rPr>
                <w:rFonts w:cs="Arial"/>
              </w:rPr>
              <w:t>12</w:t>
            </w:r>
          </w:p>
        </w:tc>
      </w:tr>
      <w:tr w:rsidR="00524A5D" w:rsidRPr="0044437C" w14:paraId="4DA13AD7" w14:textId="77777777">
        <w:trPr>
          <w:jc w:val="center"/>
        </w:trPr>
        <w:tc>
          <w:tcPr>
            <w:tcW w:w="3690" w:type="dxa"/>
          </w:tcPr>
          <w:p w14:paraId="0C4F06B4" w14:textId="77777777" w:rsidR="00524A5D" w:rsidRPr="0044437C" w:rsidRDefault="00000000">
            <w:pPr>
              <w:pStyle w:val="TAL"/>
              <w:rPr>
                <w:rFonts w:cs="Arial"/>
              </w:rPr>
            </w:pPr>
            <w:r w:rsidRPr="0044437C">
              <w:rPr>
                <w:rFonts w:cs="Arial"/>
              </w:rPr>
              <w:t>Allocated subframes per Radio Frame</w:t>
            </w:r>
          </w:p>
        </w:tc>
        <w:tc>
          <w:tcPr>
            <w:tcW w:w="1093" w:type="dxa"/>
          </w:tcPr>
          <w:p w14:paraId="4EC0E8CD" w14:textId="77777777" w:rsidR="00524A5D" w:rsidRPr="0044437C" w:rsidRDefault="00524A5D">
            <w:pPr>
              <w:pStyle w:val="TAC"/>
              <w:rPr>
                <w:rFonts w:cs="Arial"/>
              </w:rPr>
            </w:pPr>
          </w:p>
        </w:tc>
        <w:tc>
          <w:tcPr>
            <w:tcW w:w="5106" w:type="dxa"/>
          </w:tcPr>
          <w:p w14:paraId="59AFF044" w14:textId="77777777" w:rsidR="00524A5D" w:rsidRPr="0044437C" w:rsidRDefault="00000000">
            <w:pPr>
              <w:pStyle w:val="TAC"/>
              <w:rPr>
                <w:rFonts w:cs="Arial"/>
              </w:rPr>
            </w:pPr>
            <w:r w:rsidRPr="0044437C">
              <w:rPr>
                <w:rFonts w:cs="Arial"/>
              </w:rPr>
              <w:t>2</w:t>
            </w:r>
          </w:p>
        </w:tc>
      </w:tr>
      <w:tr w:rsidR="00524A5D" w:rsidRPr="0044437C" w14:paraId="18E664A8" w14:textId="77777777">
        <w:trPr>
          <w:jc w:val="center"/>
        </w:trPr>
        <w:tc>
          <w:tcPr>
            <w:tcW w:w="3690" w:type="dxa"/>
          </w:tcPr>
          <w:p w14:paraId="3D5B37A7" w14:textId="77777777" w:rsidR="00524A5D" w:rsidRPr="0044437C" w:rsidRDefault="00000000">
            <w:pPr>
              <w:pStyle w:val="TAL"/>
              <w:rPr>
                <w:rFonts w:cs="Arial"/>
              </w:rPr>
            </w:pPr>
            <w:r w:rsidRPr="0044437C">
              <w:rPr>
                <w:rFonts w:cs="Arial"/>
              </w:rPr>
              <w:t>Modulation</w:t>
            </w:r>
          </w:p>
        </w:tc>
        <w:tc>
          <w:tcPr>
            <w:tcW w:w="1093" w:type="dxa"/>
          </w:tcPr>
          <w:p w14:paraId="6F72CA92" w14:textId="77777777" w:rsidR="00524A5D" w:rsidRPr="0044437C" w:rsidRDefault="00524A5D">
            <w:pPr>
              <w:pStyle w:val="TAC"/>
              <w:rPr>
                <w:rFonts w:cs="Arial"/>
              </w:rPr>
            </w:pPr>
          </w:p>
        </w:tc>
        <w:tc>
          <w:tcPr>
            <w:tcW w:w="5106" w:type="dxa"/>
          </w:tcPr>
          <w:p w14:paraId="21D23921" w14:textId="77777777" w:rsidR="00524A5D" w:rsidRPr="0044437C" w:rsidRDefault="00000000">
            <w:pPr>
              <w:pStyle w:val="TAC"/>
              <w:rPr>
                <w:rFonts w:cs="Arial"/>
              </w:rPr>
            </w:pPr>
            <w:r w:rsidRPr="0044437C">
              <w:rPr>
                <w:rFonts w:cs="Arial"/>
              </w:rPr>
              <w:t>16QAM</w:t>
            </w:r>
          </w:p>
        </w:tc>
      </w:tr>
      <w:tr w:rsidR="00524A5D" w:rsidRPr="0044437C" w14:paraId="5A9C7508" w14:textId="77777777">
        <w:trPr>
          <w:jc w:val="center"/>
        </w:trPr>
        <w:tc>
          <w:tcPr>
            <w:tcW w:w="3690" w:type="dxa"/>
          </w:tcPr>
          <w:p w14:paraId="59B04750" w14:textId="77777777" w:rsidR="00524A5D" w:rsidRPr="0044437C" w:rsidRDefault="00000000">
            <w:pPr>
              <w:pStyle w:val="TAL"/>
              <w:rPr>
                <w:rFonts w:cs="Arial"/>
              </w:rPr>
            </w:pPr>
            <w:r w:rsidRPr="0044437C">
              <w:rPr>
                <w:rFonts w:cs="Arial"/>
              </w:rPr>
              <w:t>Target Coding Rate</w:t>
            </w:r>
          </w:p>
        </w:tc>
        <w:tc>
          <w:tcPr>
            <w:tcW w:w="1093" w:type="dxa"/>
          </w:tcPr>
          <w:p w14:paraId="5AACB070" w14:textId="77777777" w:rsidR="00524A5D" w:rsidRPr="0044437C" w:rsidRDefault="00524A5D">
            <w:pPr>
              <w:pStyle w:val="TAC"/>
              <w:rPr>
                <w:rFonts w:cs="Arial"/>
              </w:rPr>
            </w:pPr>
          </w:p>
        </w:tc>
        <w:tc>
          <w:tcPr>
            <w:tcW w:w="5106" w:type="dxa"/>
          </w:tcPr>
          <w:p w14:paraId="2DF99381" w14:textId="77777777" w:rsidR="00524A5D" w:rsidRPr="0044437C" w:rsidRDefault="00000000">
            <w:pPr>
              <w:pStyle w:val="TAC"/>
              <w:rPr>
                <w:rFonts w:cs="Arial"/>
              </w:rPr>
            </w:pPr>
            <w:r w:rsidRPr="0044437C">
              <w:rPr>
                <w:rFonts w:cs="Arial"/>
              </w:rPr>
              <w:t>3/</w:t>
            </w:r>
            <w:r w:rsidRPr="0044437C">
              <w:rPr>
                <w:rFonts w:cs="Arial"/>
                <w:lang w:eastAsia="ja-JP"/>
              </w:rPr>
              <w:t>5</w:t>
            </w:r>
          </w:p>
        </w:tc>
      </w:tr>
      <w:tr w:rsidR="00524A5D" w:rsidRPr="0044437C" w14:paraId="40F725C5" w14:textId="77777777">
        <w:trPr>
          <w:jc w:val="center"/>
        </w:trPr>
        <w:tc>
          <w:tcPr>
            <w:tcW w:w="3690" w:type="dxa"/>
          </w:tcPr>
          <w:p w14:paraId="3F42A473" w14:textId="77777777" w:rsidR="00524A5D" w:rsidRPr="0044437C" w:rsidRDefault="00000000">
            <w:pPr>
              <w:pStyle w:val="TAL"/>
              <w:rPr>
                <w:rFonts w:cs="Arial"/>
              </w:rPr>
            </w:pPr>
            <w:r w:rsidRPr="0044437C">
              <w:rPr>
                <w:rFonts w:cs="Arial"/>
              </w:rPr>
              <w:t>Number of HARQ Processes</w:t>
            </w:r>
          </w:p>
        </w:tc>
        <w:tc>
          <w:tcPr>
            <w:tcW w:w="1093" w:type="dxa"/>
          </w:tcPr>
          <w:p w14:paraId="7AABA2DF" w14:textId="77777777" w:rsidR="00524A5D" w:rsidRPr="0044437C" w:rsidRDefault="00000000">
            <w:pPr>
              <w:pStyle w:val="TAC"/>
              <w:rPr>
                <w:rFonts w:cs="Arial"/>
              </w:rPr>
            </w:pPr>
            <w:r w:rsidRPr="0044437C">
              <w:rPr>
                <w:rFonts w:cs="Arial"/>
              </w:rPr>
              <w:t>Processes</w:t>
            </w:r>
          </w:p>
        </w:tc>
        <w:tc>
          <w:tcPr>
            <w:tcW w:w="5106" w:type="dxa"/>
          </w:tcPr>
          <w:p w14:paraId="25942FB6" w14:textId="77777777" w:rsidR="00524A5D" w:rsidRPr="0044437C" w:rsidRDefault="00000000">
            <w:pPr>
              <w:pStyle w:val="TAC"/>
              <w:rPr>
                <w:rFonts w:cs="Arial"/>
              </w:rPr>
            </w:pPr>
            <w:r w:rsidRPr="0044437C">
              <w:rPr>
                <w:rFonts w:cs="Arial"/>
              </w:rPr>
              <w:t>8</w:t>
            </w:r>
          </w:p>
        </w:tc>
      </w:tr>
      <w:tr w:rsidR="00524A5D" w:rsidRPr="0044437C" w14:paraId="62316AC6" w14:textId="77777777">
        <w:trPr>
          <w:jc w:val="center"/>
        </w:trPr>
        <w:tc>
          <w:tcPr>
            <w:tcW w:w="3690" w:type="dxa"/>
          </w:tcPr>
          <w:p w14:paraId="6470C96F" w14:textId="77777777" w:rsidR="00524A5D" w:rsidRPr="0044437C" w:rsidRDefault="00000000">
            <w:pPr>
              <w:pStyle w:val="TAL"/>
              <w:rPr>
                <w:rFonts w:cs="Arial"/>
              </w:rPr>
            </w:pPr>
            <w:r w:rsidRPr="0044437C">
              <w:rPr>
                <w:rFonts w:cs="Arial"/>
              </w:rPr>
              <w:t>Maximum number of HARQ transmissions</w:t>
            </w:r>
          </w:p>
        </w:tc>
        <w:tc>
          <w:tcPr>
            <w:tcW w:w="1093" w:type="dxa"/>
          </w:tcPr>
          <w:p w14:paraId="55ECA37B" w14:textId="77777777" w:rsidR="00524A5D" w:rsidRPr="0044437C" w:rsidRDefault="00524A5D">
            <w:pPr>
              <w:pStyle w:val="TAC"/>
              <w:rPr>
                <w:rFonts w:cs="Arial"/>
              </w:rPr>
            </w:pPr>
          </w:p>
        </w:tc>
        <w:tc>
          <w:tcPr>
            <w:tcW w:w="5106" w:type="dxa"/>
          </w:tcPr>
          <w:p w14:paraId="72487EB2" w14:textId="77777777" w:rsidR="00524A5D" w:rsidRPr="0044437C" w:rsidRDefault="00000000">
            <w:pPr>
              <w:pStyle w:val="TAC"/>
              <w:rPr>
                <w:rFonts w:cs="Arial"/>
              </w:rPr>
            </w:pPr>
            <w:r w:rsidRPr="0044437C">
              <w:rPr>
                <w:rFonts w:cs="Arial"/>
              </w:rPr>
              <w:t>1</w:t>
            </w:r>
          </w:p>
        </w:tc>
      </w:tr>
      <w:tr w:rsidR="00524A5D" w:rsidRPr="0044437C" w14:paraId="021BDC5F" w14:textId="77777777">
        <w:trPr>
          <w:jc w:val="center"/>
        </w:trPr>
        <w:tc>
          <w:tcPr>
            <w:tcW w:w="3690" w:type="dxa"/>
          </w:tcPr>
          <w:p w14:paraId="1CDA0E5D" w14:textId="77777777" w:rsidR="00524A5D" w:rsidRPr="0044437C" w:rsidRDefault="00000000">
            <w:pPr>
              <w:pStyle w:val="TAL"/>
              <w:rPr>
                <w:rFonts w:cs="Arial"/>
              </w:rPr>
            </w:pPr>
            <w:r w:rsidRPr="0044437C">
              <w:rPr>
                <w:rFonts w:cs="Arial"/>
              </w:rPr>
              <w:t>Information Bit Payload</w:t>
            </w:r>
          </w:p>
        </w:tc>
        <w:tc>
          <w:tcPr>
            <w:tcW w:w="1093" w:type="dxa"/>
          </w:tcPr>
          <w:p w14:paraId="7465D6DB" w14:textId="77777777" w:rsidR="00524A5D" w:rsidRPr="0044437C" w:rsidRDefault="00524A5D">
            <w:pPr>
              <w:pStyle w:val="TAC"/>
              <w:rPr>
                <w:rFonts w:cs="Arial"/>
              </w:rPr>
            </w:pPr>
          </w:p>
        </w:tc>
        <w:tc>
          <w:tcPr>
            <w:tcW w:w="5106" w:type="dxa"/>
          </w:tcPr>
          <w:p w14:paraId="01F07DEF" w14:textId="77777777" w:rsidR="00524A5D" w:rsidRPr="0044437C" w:rsidRDefault="00524A5D">
            <w:pPr>
              <w:pStyle w:val="TAC"/>
              <w:rPr>
                <w:rFonts w:cs="Arial"/>
              </w:rPr>
            </w:pPr>
          </w:p>
        </w:tc>
      </w:tr>
      <w:tr w:rsidR="00524A5D" w:rsidRPr="0044437C" w14:paraId="7B4990F3" w14:textId="77777777">
        <w:trPr>
          <w:jc w:val="center"/>
        </w:trPr>
        <w:tc>
          <w:tcPr>
            <w:tcW w:w="3690" w:type="dxa"/>
          </w:tcPr>
          <w:p w14:paraId="01E1D1E1" w14:textId="77777777" w:rsidR="00524A5D" w:rsidRPr="0044437C" w:rsidRDefault="00000000">
            <w:pPr>
              <w:pStyle w:val="TAL"/>
              <w:rPr>
                <w:rFonts w:cs="Arial"/>
              </w:rPr>
            </w:pPr>
            <w:r w:rsidRPr="0044437C">
              <w:rPr>
                <w:rFonts w:cs="Arial"/>
              </w:rPr>
              <w:t xml:space="preserve">  For Sub-Frames 3,8</w:t>
            </w:r>
          </w:p>
        </w:tc>
        <w:tc>
          <w:tcPr>
            <w:tcW w:w="1093" w:type="dxa"/>
          </w:tcPr>
          <w:p w14:paraId="4F3D530A" w14:textId="77777777" w:rsidR="00524A5D" w:rsidRPr="0044437C" w:rsidRDefault="00000000">
            <w:pPr>
              <w:pStyle w:val="TAC"/>
              <w:rPr>
                <w:rFonts w:cs="Arial"/>
              </w:rPr>
            </w:pPr>
            <w:r w:rsidRPr="0044437C">
              <w:rPr>
                <w:rFonts w:cs="Arial"/>
              </w:rPr>
              <w:t>Bits</w:t>
            </w:r>
          </w:p>
        </w:tc>
        <w:tc>
          <w:tcPr>
            <w:tcW w:w="5106" w:type="dxa"/>
          </w:tcPr>
          <w:p w14:paraId="7EA78295" w14:textId="77777777" w:rsidR="00524A5D" w:rsidRPr="0044437C" w:rsidRDefault="00000000">
            <w:pPr>
              <w:pStyle w:val="TAC"/>
              <w:rPr>
                <w:rFonts w:cs="Arial"/>
              </w:rPr>
            </w:pPr>
            <w:r w:rsidRPr="0044437C">
              <w:rPr>
                <w:rFonts w:cs="Arial"/>
              </w:rPr>
              <w:t>552</w:t>
            </w:r>
          </w:p>
        </w:tc>
      </w:tr>
      <w:tr w:rsidR="00524A5D" w:rsidRPr="0044437C" w14:paraId="29A2314E" w14:textId="77777777">
        <w:trPr>
          <w:jc w:val="center"/>
        </w:trPr>
        <w:tc>
          <w:tcPr>
            <w:tcW w:w="3690" w:type="dxa"/>
          </w:tcPr>
          <w:p w14:paraId="504AC02C" w14:textId="77777777" w:rsidR="00524A5D" w:rsidRPr="0044437C" w:rsidRDefault="00000000">
            <w:pPr>
              <w:pStyle w:val="TAL"/>
              <w:rPr>
                <w:rFonts w:cs="Arial"/>
              </w:rPr>
            </w:pPr>
            <w:r w:rsidRPr="0044437C">
              <w:rPr>
                <w:rFonts w:cs="Arial"/>
                <w:lang w:eastAsia="ja-JP"/>
              </w:rPr>
              <w:t xml:space="preserve">  For Sub-Frames 0,1,2,5,7,9</w:t>
            </w:r>
          </w:p>
        </w:tc>
        <w:tc>
          <w:tcPr>
            <w:tcW w:w="1093" w:type="dxa"/>
          </w:tcPr>
          <w:p w14:paraId="5EBB489A" w14:textId="77777777" w:rsidR="00524A5D" w:rsidRPr="0044437C" w:rsidRDefault="00000000">
            <w:pPr>
              <w:pStyle w:val="TAC"/>
              <w:rPr>
                <w:rFonts w:cs="Arial"/>
              </w:rPr>
            </w:pPr>
            <w:r w:rsidRPr="0044437C">
              <w:rPr>
                <w:rFonts w:cs="Arial"/>
                <w:lang w:eastAsia="ja-JP"/>
              </w:rPr>
              <w:t>Bits</w:t>
            </w:r>
          </w:p>
        </w:tc>
        <w:tc>
          <w:tcPr>
            <w:tcW w:w="5106" w:type="dxa"/>
          </w:tcPr>
          <w:p w14:paraId="51DD1602" w14:textId="77777777" w:rsidR="00524A5D" w:rsidRPr="0044437C" w:rsidRDefault="00000000">
            <w:pPr>
              <w:pStyle w:val="TAC"/>
              <w:rPr>
                <w:rFonts w:cs="Arial"/>
              </w:rPr>
            </w:pPr>
            <w:r w:rsidRPr="0044437C">
              <w:rPr>
                <w:rFonts w:cs="Arial"/>
              </w:rPr>
              <w:t>N/A</w:t>
            </w:r>
          </w:p>
        </w:tc>
      </w:tr>
      <w:tr w:rsidR="00524A5D" w:rsidRPr="0044437C" w14:paraId="33D984CF" w14:textId="77777777">
        <w:trPr>
          <w:jc w:val="center"/>
        </w:trPr>
        <w:tc>
          <w:tcPr>
            <w:tcW w:w="3690" w:type="dxa"/>
          </w:tcPr>
          <w:p w14:paraId="4E4A4A5D" w14:textId="77777777" w:rsidR="00524A5D" w:rsidRPr="0044437C" w:rsidRDefault="00000000">
            <w:pPr>
              <w:pStyle w:val="TAL"/>
              <w:rPr>
                <w:rFonts w:cs="Arial"/>
              </w:rPr>
            </w:pPr>
            <w:r w:rsidRPr="0044437C">
              <w:rPr>
                <w:rFonts w:cs="Arial"/>
              </w:rPr>
              <w:t xml:space="preserve">  For Sub-Frame 4</w:t>
            </w:r>
          </w:p>
        </w:tc>
        <w:tc>
          <w:tcPr>
            <w:tcW w:w="1093" w:type="dxa"/>
          </w:tcPr>
          <w:p w14:paraId="1313A123" w14:textId="77777777" w:rsidR="00524A5D" w:rsidRPr="0044437C" w:rsidRDefault="00000000">
            <w:pPr>
              <w:pStyle w:val="TAC"/>
              <w:rPr>
                <w:rFonts w:cs="Arial"/>
              </w:rPr>
            </w:pPr>
            <w:r w:rsidRPr="0044437C">
              <w:rPr>
                <w:rFonts w:cs="Arial"/>
              </w:rPr>
              <w:t>Bits</w:t>
            </w:r>
          </w:p>
        </w:tc>
        <w:tc>
          <w:tcPr>
            <w:tcW w:w="5106" w:type="dxa"/>
          </w:tcPr>
          <w:p w14:paraId="73197CE6" w14:textId="77777777" w:rsidR="00524A5D" w:rsidRPr="0044437C" w:rsidRDefault="00000000">
            <w:pPr>
              <w:pStyle w:val="TAC"/>
              <w:rPr>
                <w:rFonts w:cs="Arial"/>
              </w:rPr>
            </w:pPr>
            <w:r w:rsidRPr="0044437C">
              <w:rPr>
                <w:rFonts w:cs="Arial"/>
              </w:rPr>
              <w:t>N/A</w:t>
            </w:r>
          </w:p>
        </w:tc>
      </w:tr>
      <w:tr w:rsidR="00524A5D" w:rsidRPr="0044437C" w14:paraId="62440573" w14:textId="77777777">
        <w:trPr>
          <w:jc w:val="center"/>
        </w:trPr>
        <w:tc>
          <w:tcPr>
            <w:tcW w:w="3690" w:type="dxa"/>
          </w:tcPr>
          <w:p w14:paraId="3AC8B96A" w14:textId="77777777" w:rsidR="00524A5D" w:rsidRPr="0044437C" w:rsidRDefault="00000000">
            <w:pPr>
              <w:pStyle w:val="TAL"/>
              <w:rPr>
                <w:rFonts w:cs="Arial"/>
                <w:szCs w:val="22"/>
                <w:lang w:eastAsia="zh-CN"/>
              </w:rPr>
            </w:pPr>
            <w:r w:rsidRPr="0044437C">
              <w:rPr>
                <w:rFonts w:cs="Arial"/>
              </w:rPr>
              <w:t xml:space="preserve">  For Sub-Frame 6</w:t>
            </w:r>
          </w:p>
        </w:tc>
        <w:tc>
          <w:tcPr>
            <w:tcW w:w="1093" w:type="dxa"/>
          </w:tcPr>
          <w:p w14:paraId="417DE489" w14:textId="77777777" w:rsidR="00524A5D" w:rsidRPr="0044437C" w:rsidRDefault="00000000">
            <w:pPr>
              <w:pStyle w:val="TAC"/>
              <w:rPr>
                <w:rFonts w:cs="Arial"/>
              </w:rPr>
            </w:pPr>
            <w:r w:rsidRPr="0044437C">
              <w:rPr>
                <w:rFonts w:cs="Arial"/>
              </w:rPr>
              <w:t>Bits</w:t>
            </w:r>
          </w:p>
        </w:tc>
        <w:tc>
          <w:tcPr>
            <w:tcW w:w="5106" w:type="dxa"/>
          </w:tcPr>
          <w:p w14:paraId="15B52B1F" w14:textId="77777777" w:rsidR="00524A5D" w:rsidRPr="0044437C" w:rsidRDefault="00000000">
            <w:pPr>
              <w:pStyle w:val="TAC"/>
              <w:rPr>
                <w:rFonts w:cs="Arial"/>
              </w:rPr>
            </w:pPr>
            <w:r w:rsidRPr="0044437C">
              <w:rPr>
                <w:rFonts w:cs="Arial"/>
              </w:rPr>
              <w:t>N/A</w:t>
            </w:r>
          </w:p>
        </w:tc>
      </w:tr>
      <w:tr w:rsidR="00524A5D" w:rsidRPr="0044437C" w14:paraId="7D988F85" w14:textId="77777777">
        <w:trPr>
          <w:jc w:val="center"/>
        </w:trPr>
        <w:tc>
          <w:tcPr>
            <w:tcW w:w="3690" w:type="dxa"/>
          </w:tcPr>
          <w:p w14:paraId="6691E7AA" w14:textId="77777777" w:rsidR="00524A5D" w:rsidRPr="0044437C" w:rsidRDefault="00000000">
            <w:pPr>
              <w:pStyle w:val="TAL"/>
              <w:rPr>
                <w:rFonts w:cs="Arial"/>
                <w:szCs w:val="22"/>
              </w:rPr>
            </w:pPr>
            <w:r w:rsidRPr="0044437C">
              <w:rPr>
                <w:rFonts w:cs="Arial"/>
                <w:szCs w:val="22"/>
              </w:rPr>
              <w:t>Transport block CRC</w:t>
            </w:r>
          </w:p>
        </w:tc>
        <w:tc>
          <w:tcPr>
            <w:tcW w:w="1093" w:type="dxa"/>
          </w:tcPr>
          <w:p w14:paraId="06714B43" w14:textId="77777777" w:rsidR="00524A5D" w:rsidRPr="0044437C" w:rsidRDefault="00000000">
            <w:pPr>
              <w:pStyle w:val="TAC"/>
              <w:rPr>
                <w:rFonts w:cs="Arial"/>
              </w:rPr>
            </w:pPr>
            <w:r w:rsidRPr="0044437C">
              <w:rPr>
                <w:rFonts w:cs="Arial"/>
              </w:rPr>
              <w:t>Bits</w:t>
            </w:r>
          </w:p>
        </w:tc>
        <w:tc>
          <w:tcPr>
            <w:tcW w:w="5106" w:type="dxa"/>
          </w:tcPr>
          <w:p w14:paraId="43610F66" w14:textId="77777777" w:rsidR="00524A5D" w:rsidRPr="0044437C" w:rsidRDefault="00000000">
            <w:pPr>
              <w:pStyle w:val="TAC"/>
              <w:rPr>
                <w:rFonts w:cs="Arial"/>
              </w:rPr>
            </w:pPr>
            <w:r w:rsidRPr="0044437C">
              <w:rPr>
                <w:rFonts w:cs="Arial"/>
              </w:rPr>
              <w:t>24</w:t>
            </w:r>
          </w:p>
        </w:tc>
      </w:tr>
      <w:tr w:rsidR="00524A5D" w:rsidRPr="0044437C" w14:paraId="7034B92E" w14:textId="77777777">
        <w:trPr>
          <w:jc w:val="center"/>
        </w:trPr>
        <w:tc>
          <w:tcPr>
            <w:tcW w:w="3690" w:type="dxa"/>
          </w:tcPr>
          <w:p w14:paraId="60C6EEDB" w14:textId="77777777" w:rsidR="00524A5D" w:rsidRPr="0044437C" w:rsidRDefault="00000000">
            <w:pPr>
              <w:pStyle w:val="TAL"/>
              <w:rPr>
                <w:rFonts w:cs="Arial"/>
                <w:szCs w:val="22"/>
                <w:lang w:eastAsia="zh-CN"/>
              </w:rPr>
            </w:pPr>
            <w:r w:rsidRPr="0044437C">
              <w:rPr>
                <w:rFonts w:cs="Arial"/>
                <w:szCs w:val="22"/>
              </w:rPr>
              <w:t>Number of Code Blocks per Sub-Frame</w:t>
            </w:r>
          </w:p>
        </w:tc>
        <w:tc>
          <w:tcPr>
            <w:tcW w:w="1093" w:type="dxa"/>
          </w:tcPr>
          <w:p w14:paraId="4AC6260B" w14:textId="77777777" w:rsidR="00524A5D" w:rsidRPr="0044437C" w:rsidRDefault="00524A5D">
            <w:pPr>
              <w:pStyle w:val="TAC"/>
              <w:rPr>
                <w:rFonts w:cs="Arial"/>
              </w:rPr>
            </w:pPr>
          </w:p>
        </w:tc>
        <w:tc>
          <w:tcPr>
            <w:tcW w:w="5106" w:type="dxa"/>
          </w:tcPr>
          <w:p w14:paraId="2EAE4FB6" w14:textId="77777777" w:rsidR="00524A5D" w:rsidRPr="0044437C" w:rsidRDefault="00524A5D">
            <w:pPr>
              <w:pStyle w:val="TAC"/>
              <w:rPr>
                <w:rFonts w:cs="Arial"/>
              </w:rPr>
            </w:pPr>
          </w:p>
        </w:tc>
      </w:tr>
      <w:tr w:rsidR="00524A5D" w:rsidRPr="0044437C" w14:paraId="41E088B7" w14:textId="77777777">
        <w:trPr>
          <w:jc w:val="center"/>
        </w:trPr>
        <w:tc>
          <w:tcPr>
            <w:tcW w:w="3690" w:type="dxa"/>
          </w:tcPr>
          <w:p w14:paraId="31B0FF2A" w14:textId="77777777" w:rsidR="00524A5D" w:rsidRPr="0044437C" w:rsidRDefault="00000000">
            <w:pPr>
              <w:pStyle w:val="TAL"/>
              <w:rPr>
                <w:rFonts w:cs="Arial"/>
              </w:rPr>
            </w:pPr>
            <w:r w:rsidRPr="0044437C">
              <w:rPr>
                <w:rFonts w:cs="Arial"/>
              </w:rPr>
              <w:t>For Sub-Frames 3, 8</w:t>
            </w:r>
          </w:p>
        </w:tc>
        <w:tc>
          <w:tcPr>
            <w:tcW w:w="1093" w:type="dxa"/>
          </w:tcPr>
          <w:p w14:paraId="6E39C5FF" w14:textId="77777777" w:rsidR="00524A5D" w:rsidRPr="0044437C" w:rsidRDefault="00524A5D">
            <w:pPr>
              <w:pStyle w:val="TAC"/>
              <w:rPr>
                <w:rFonts w:cs="Arial"/>
              </w:rPr>
            </w:pPr>
          </w:p>
        </w:tc>
        <w:tc>
          <w:tcPr>
            <w:tcW w:w="5106" w:type="dxa"/>
          </w:tcPr>
          <w:p w14:paraId="396DBC60" w14:textId="77777777" w:rsidR="00524A5D" w:rsidRPr="0044437C" w:rsidRDefault="00000000">
            <w:pPr>
              <w:pStyle w:val="TAC"/>
              <w:rPr>
                <w:rFonts w:cs="Arial"/>
              </w:rPr>
            </w:pPr>
            <w:r w:rsidRPr="0044437C">
              <w:rPr>
                <w:rFonts w:cs="Arial"/>
              </w:rPr>
              <w:t>1</w:t>
            </w:r>
          </w:p>
        </w:tc>
      </w:tr>
      <w:tr w:rsidR="00524A5D" w:rsidRPr="0044437C" w14:paraId="5A058D19" w14:textId="77777777">
        <w:trPr>
          <w:jc w:val="center"/>
        </w:trPr>
        <w:tc>
          <w:tcPr>
            <w:tcW w:w="3690" w:type="dxa"/>
          </w:tcPr>
          <w:p w14:paraId="5DE9A627" w14:textId="77777777" w:rsidR="00524A5D" w:rsidRPr="0044437C" w:rsidRDefault="00000000">
            <w:pPr>
              <w:pStyle w:val="TAL"/>
              <w:rPr>
                <w:rFonts w:cs="Arial"/>
              </w:rPr>
            </w:pPr>
            <w:r w:rsidRPr="0044437C">
              <w:rPr>
                <w:rFonts w:cs="Arial"/>
                <w:lang w:eastAsia="ja-JP"/>
              </w:rPr>
              <w:t xml:space="preserve">  For Sub-Frames 0,1,2,5,7,9</w:t>
            </w:r>
          </w:p>
        </w:tc>
        <w:tc>
          <w:tcPr>
            <w:tcW w:w="1093" w:type="dxa"/>
          </w:tcPr>
          <w:p w14:paraId="6797FF8E" w14:textId="77777777" w:rsidR="00524A5D" w:rsidRPr="0044437C" w:rsidRDefault="00524A5D">
            <w:pPr>
              <w:pStyle w:val="TAC"/>
              <w:rPr>
                <w:rFonts w:cs="Arial"/>
              </w:rPr>
            </w:pPr>
          </w:p>
        </w:tc>
        <w:tc>
          <w:tcPr>
            <w:tcW w:w="5106" w:type="dxa"/>
          </w:tcPr>
          <w:p w14:paraId="4D33DF2D" w14:textId="77777777" w:rsidR="00524A5D" w:rsidRPr="0044437C" w:rsidRDefault="00000000">
            <w:pPr>
              <w:pStyle w:val="TAC"/>
              <w:rPr>
                <w:rFonts w:cs="Arial"/>
              </w:rPr>
            </w:pPr>
            <w:r w:rsidRPr="0044437C">
              <w:rPr>
                <w:rFonts w:cs="Arial"/>
                <w:lang w:eastAsia="ja-JP"/>
              </w:rPr>
              <w:t>N/A</w:t>
            </w:r>
          </w:p>
        </w:tc>
      </w:tr>
      <w:tr w:rsidR="00524A5D" w:rsidRPr="0044437C" w14:paraId="003A2785" w14:textId="77777777">
        <w:trPr>
          <w:jc w:val="center"/>
        </w:trPr>
        <w:tc>
          <w:tcPr>
            <w:tcW w:w="3690" w:type="dxa"/>
          </w:tcPr>
          <w:p w14:paraId="2202EA6D" w14:textId="77777777" w:rsidR="00524A5D" w:rsidRPr="0044437C" w:rsidRDefault="00000000">
            <w:pPr>
              <w:pStyle w:val="TAL"/>
              <w:rPr>
                <w:rFonts w:cs="Arial"/>
              </w:rPr>
            </w:pPr>
            <w:r w:rsidRPr="0044437C">
              <w:rPr>
                <w:rFonts w:cs="Arial"/>
              </w:rPr>
              <w:t xml:space="preserve">  For Sub-Frame 4</w:t>
            </w:r>
          </w:p>
        </w:tc>
        <w:tc>
          <w:tcPr>
            <w:tcW w:w="1093" w:type="dxa"/>
          </w:tcPr>
          <w:p w14:paraId="64E8121D" w14:textId="77777777" w:rsidR="00524A5D" w:rsidRPr="0044437C" w:rsidRDefault="00524A5D">
            <w:pPr>
              <w:pStyle w:val="TAC"/>
              <w:rPr>
                <w:rFonts w:cs="Arial"/>
              </w:rPr>
            </w:pPr>
          </w:p>
        </w:tc>
        <w:tc>
          <w:tcPr>
            <w:tcW w:w="5106" w:type="dxa"/>
          </w:tcPr>
          <w:p w14:paraId="360BDD6B" w14:textId="77777777" w:rsidR="00524A5D" w:rsidRPr="0044437C" w:rsidRDefault="00000000">
            <w:pPr>
              <w:pStyle w:val="TAC"/>
              <w:rPr>
                <w:rFonts w:cs="Arial"/>
              </w:rPr>
            </w:pPr>
            <w:r w:rsidRPr="0044437C">
              <w:rPr>
                <w:rFonts w:cs="Arial"/>
              </w:rPr>
              <w:t>N/A</w:t>
            </w:r>
          </w:p>
        </w:tc>
      </w:tr>
      <w:tr w:rsidR="00524A5D" w:rsidRPr="0044437C" w14:paraId="282102CB" w14:textId="77777777">
        <w:trPr>
          <w:jc w:val="center"/>
        </w:trPr>
        <w:tc>
          <w:tcPr>
            <w:tcW w:w="3690" w:type="dxa"/>
          </w:tcPr>
          <w:p w14:paraId="520ABE08" w14:textId="77777777" w:rsidR="00524A5D" w:rsidRPr="0044437C" w:rsidRDefault="00000000">
            <w:pPr>
              <w:pStyle w:val="TAL"/>
              <w:rPr>
                <w:rFonts w:cs="Arial"/>
                <w:szCs w:val="22"/>
              </w:rPr>
            </w:pPr>
            <w:r w:rsidRPr="0044437C">
              <w:rPr>
                <w:rFonts w:cs="Arial"/>
              </w:rPr>
              <w:t xml:space="preserve">  For Sub-Frame 6</w:t>
            </w:r>
          </w:p>
        </w:tc>
        <w:tc>
          <w:tcPr>
            <w:tcW w:w="1093" w:type="dxa"/>
          </w:tcPr>
          <w:p w14:paraId="012912E7" w14:textId="77777777" w:rsidR="00524A5D" w:rsidRPr="0044437C" w:rsidRDefault="00524A5D">
            <w:pPr>
              <w:pStyle w:val="TAC"/>
              <w:rPr>
                <w:rFonts w:cs="Arial"/>
              </w:rPr>
            </w:pPr>
          </w:p>
        </w:tc>
        <w:tc>
          <w:tcPr>
            <w:tcW w:w="5106" w:type="dxa"/>
          </w:tcPr>
          <w:p w14:paraId="1FC6C930" w14:textId="77777777" w:rsidR="00524A5D" w:rsidRPr="0044437C" w:rsidRDefault="00000000">
            <w:pPr>
              <w:pStyle w:val="TAC"/>
              <w:rPr>
                <w:rFonts w:cs="Arial"/>
              </w:rPr>
            </w:pPr>
            <w:r w:rsidRPr="0044437C">
              <w:rPr>
                <w:rFonts w:cs="Arial"/>
              </w:rPr>
              <w:t>N/A</w:t>
            </w:r>
          </w:p>
        </w:tc>
      </w:tr>
      <w:tr w:rsidR="00524A5D" w:rsidRPr="0044437C" w14:paraId="1669D255" w14:textId="77777777">
        <w:trPr>
          <w:jc w:val="center"/>
        </w:trPr>
        <w:tc>
          <w:tcPr>
            <w:tcW w:w="3690" w:type="dxa"/>
          </w:tcPr>
          <w:p w14:paraId="1574E83F" w14:textId="77777777" w:rsidR="00524A5D" w:rsidRPr="0044437C" w:rsidRDefault="00000000">
            <w:pPr>
              <w:pStyle w:val="TAL"/>
              <w:rPr>
                <w:rFonts w:cs="Arial"/>
              </w:rPr>
            </w:pPr>
            <w:r w:rsidRPr="0044437C">
              <w:rPr>
                <w:rFonts w:cs="Arial"/>
              </w:rPr>
              <w:t>Binary Channel Bits Per Sub-Frame</w:t>
            </w:r>
          </w:p>
        </w:tc>
        <w:tc>
          <w:tcPr>
            <w:tcW w:w="1093" w:type="dxa"/>
          </w:tcPr>
          <w:p w14:paraId="40FE8773" w14:textId="77777777" w:rsidR="00524A5D" w:rsidRPr="0044437C" w:rsidRDefault="00524A5D">
            <w:pPr>
              <w:pStyle w:val="TAC"/>
              <w:rPr>
                <w:rFonts w:cs="Arial"/>
              </w:rPr>
            </w:pPr>
          </w:p>
        </w:tc>
        <w:tc>
          <w:tcPr>
            <w:tcW w:w="5106" w:type="dxa"/>
          </w:tcPr>
          <w:p w14:paraId="7F9F1EB4" w14:textId="77777777" w:rsidR="00524A5D" w:rsidRPr="0044437C" w:rsidRDefault="00524A5D">
            <w:pPr>
              <w:pStyle w:val="TAC"/>
              <w:rPr>
                <w:rFonts w:cs="Arial"/>
              </w:rPr>
            </w:pPr>
          </w:p>
        </w:tc>
      </w:tr>
      <w:tr w:rsidR="00524A5D" w:rsidRPr="0044437C" w14:paraId="762379A0" w14:textId="77777777">
        <w:trPr>
          <w:jc w:val="center"/>
        </w:trPr>
        <w:tc>
          <w:tcPr>
            <w:tcW w:w="3690" w:type="dxa"/>
          </w:tcPr>
          <w:p w14:paraId="74B6D2EE" w14:textId="77777777" w:rsidR="00524A5D" w:rsidRPr="0044437C" w:rsidRDefault="00000000">
            <w:pPr>
              <w:pStyle w:val="TAL"/>
              <w:rPr>
                <w:rFonts w:cs="Arial"/>
              </w:rPr>
            </w:pPr>
            <w:r w:rsidRPr="0044437C">
              <w:rPr>
                <w:rFonts w:cs="Arial"/>
              </w:rPr>
              <w:t xml:space="preserve">  For Sub-Frames 1,2,3,4,6,7,8,9</w:t>
            </w:r>
          </w:p>
        </w:tc>
        <w:tc>
          <w:tcPr>
            <w:tcW w:w="1093" w:type="dxa"/>
          </w:tcPr>
          <w:p w14:paraId="24C6DC50" w14:textId="77777777" w:rsidR="00524A5D" w:rsidRPr="0044437C" w:rsidRDefault="00000000">
            <w:pPr>
              <w:pStyle w:val="TAC"/>
              <w:rPr>
                <w:rFonts w:cs="Arial"/>
              </w:rPr>
            </w:pPr>
            <w:r w:rsidRPr="0044437C">
              <w:rPr>
                <w:rFonts w:cs="Arial"/>
              </w:rPr>
              <w:t>Bits</w:t>
            </w:r>
          </w:p>
        </w:tc>
        <w:tc>
          <w:tcPr>
            <w:tcW w:w="5106" w:type="dxa"/>
          </w:tcPr>
          <w:p w14:paraId="7BFEB99B" w14:textId="77777777" w:rsidR="00524A5D" w:rsidRPr="0044437C" w:rsidRDefault="00000000">
            <w:pPr>
              <w:pStyle w:val="TAC"/>
              <w:rPr>
                <w:rFonts w:cs="Arial"/>
              </w:rPr>
            </w:pPr>
            <w:r w:rsidRPr="0044437C">
              <w:rPr>
                <w:rFonts w:cs="Arial"/>
              </w:rPr>
              <w:t>832</w:t>
            </w:r>
          </w:p>
        </w:tc>
      </w:tr>
      <w:tr w:rsidR="00524A5D" w:rsidRPr="0044437C" w14:paraId="42B0AAC2" w14:textId="77777777">
        <w:trPr>
          <w:jc w:val="center"/>
        </w:trPr>
        <w:tc>
          <w:tcPr>
            <w:tcW w:w="3690" w:type="dxa"/>
          </w:tcPr>
          <w:p w14:paraId="49FDD4F4" w14:textId="77777777" w:rsidR="00524A5D" w:rsidRPr="0044437C" w:rsidRDefault="00000000">
            <w:pPr>
              <w:pStyle w:val="TAL"/>
              <w:rPr>
                <w:rFonts w:cs="Arial"/>
              </w:rPr>
            </w:pPr>
            <w:r w:rsidRPr="0044437C">
              <w:rPr>
                <w:rFonts w:cs="Arial"/>
              </w:rPr>
              <w:t xml:space="preserve">  For Sub-Frame 5</w:t>
            </w:r>
          </w:p>
        </w:tc>
        <w:tc>
          <w:tcPr>
            <w:tcW w:w="1093" w:type="dxa"/>
          </w:tcPr>
          <w:p w14:paraId="29DF68C9" w14:textId="77777777" w:rsidR="00524A5D" w:rsidRPr="0044437C" w:rsidRDefault="00000000">
            <w:pPr>
              <w:pStyle w:val="TAC"/>
              <w:rPr>
                <w:rFonts w:cs="Arial"/>
              </w:rPr>
            </w:pPr>
            <w:r w:rsidRPr="0044437C">
              <w:rPr>
                <w:rFonts w:cs="Arial"/>
              </w:rPr>
              <w:t>Bits</w:t>
            </w:r>
          </w:p>
        </w:tc>
        <w:tc>
          <w:tcPr>
            <w:tcW w:w="5106" w:type="dxa"/>
          </w:tcPr>
          <w:p w14:paraId="7AC3C02E" w14:textId="77777777" w:rsidR="00524A5D" w:rsidRPr="0044437C" w:rsidRDefault="00000000">
            <w:pPr>
              <w:pStyle w:val="TAC"/>
              <w:rPr>
                <w:rFonts w:cs="Arial"/>
              </w:rPr>
            </w:pPr>
            <w:r w:rsidRPr="0044437C">
              <w:rPr>
                <w:rFonts w:cs="Arial"/>
              </w:rPr>
              <w:t>N/A</w:t>
            </w:r>
          </w:p>
        </w:tc>
      </w:tr>
      <w:tr w:rsidR="00524A5D" w:rsidRPr="0044437C" w14:paraId="2F7306B9" w14:textId="77777777">
        <w:trPr>
          <w:jc w:val="center"/>
        </w:trPr>
        <w:tc>
          <w:tcPr>
            <w:tcW w:w="3690" w:type="dxa"/>
          </w:tcPr>
          <w:p w14:paraId="0E93ACAC" w14:textId="77777777" w:rsidR="00524A5D" w:rsidRPr="0044437C" w:rsidRDefault="00000000">
            <w:pPr>
              <w:pStyle w:val="TAL"/>
              <w:rPr>
                <w:rFonts w:cs="Arial"/>
                <w:lang w:eastAsia="zh-CN"/>
              </w:rPr>
            </w:pPr>
            <w:r w:rsidRPr="0044437C">
              <w:rPr>
                <w:rFonts w:cs="Arial"/>
              </w:rPr>
              <w:t xml:space="preserve">  For Sub-Frame 0</w:t>
            </w:r>
            <w:r w:rsidRPr="0044437C">
              <w:rPr>
                <w:rFonts w:cs="Arial"/>
                <w:lang w:eastAsia="zh-CN"/>
              </w:rPr>
              <w:t xml:space="preserve"> </w:t>
            </w:r>
          </w:p>
        </w:tc>
        <w:tc>
          <w:tcPr>
            <w:tcW w:w="1093" w:type="dxa"/>
          </w:tcPr>
          <w:p w14:paraId="5253EDF1" w14:textId="77777777" w:rsidR="00524A5D" w:rsidRPr="0044437C" w:rsidRDefault="00000000">
            <w:pPr>
              <w:pStyle w:val="TAC"/>
              <w:rPr>
                <w:rFonts w:cs="Arial"/>
              </w:rPr>
            </w:pPr>
            <w:r w:rsidRPr="0044437C">
              <w:rPr>
                <w:rFonts w:cs="Arial"/>
              </w:rPr>
              <w:t>Bits</w:t>
            </w:r>
          </w:p>
        </w:tc>
        <w:tc>
          <w:tcPr>
            <w:tcW w:w="5106" w:type="dxa"/>
          </w:tcPr>
          <w:p w14:paraId="78DC1DE0" w14:textId="77777777" w:rsidR="00524A5D" w:rsidRPr="0044437C" w:rsidRDefault="00000000">
            <w:pPr>
              <w:pStyle w:val="TAC"/>
              <w:rPr>
                <w:rFonts w:cs="Arial"/>
              </w:rPr>
            </w:pPr>
            <w:r w:rsidRPr="0044437C">
              <w:rPr>
                <w:rFonts w:cs="Arial"/>
              </w:rPr>
              <w:t>N/A</w:t>
            </w:r>
          </w:p>
        </w:tc>
      </w:tr>
      <w:tr w:rsidR="00524A5D" w:rsidRPr="0044437C" w14:paraId="539DFCE3" w14:textId="77777777">
        <w:trPr>
          <w:trHeight w:val="70"/>
          <w:jc w:val="center"/>
        </w:trPr>
        <w:tc>
          <w:tcPr>
            <w:tcW w:w="3690" w:type="dxa"/>
          </w:tcPr>
          <w:p w14:paraId="6AD5B3DB" w14:textId="77777777" w:rsidR="00524A5D" w:rsidRPr="0044437C" w:rsidRDefault="00000000">
            <w:pPr>
              <w:pStyle w:val="TAL"/>
              <w:rPr>
                <w:rFonts w:cs="Arial"/>
              </w:rPr>
            </w:pPr>
            <w:r w:rsidRPr="0044437C">
              <w:rPr>
                <w:rFonts w:cs="Arial"/>
              </w:rPr>
              <w:t>Max. Throughput averaged over 1 frame for FDD</w:t>
            </w:r>
          </w:p>
        </w:tc>
        <w:tc>
          <w:tcPr>
            <w:tcW w:w="1093" w:type="dxa"/>
          </w:tcPr>
          <w:p w14:paraId="2361D1CB" w14:textId="77777777" w:rsidR="00524A5D" w:rsidRPr="0044437C" w:rsidRDefault="00000000">
            <w:pPr>
              <w:pStyle w:val="TAC"/>
              <w:rPr>
                <w:rFonts w:cs="Arial"/>
              </w:rPr>
            </w:pPr>
            <w:r w:rsidRPr="0044437C">
              <w:rPr>
                <w:rFonts w:cs="Arial"/>
              </w:rPr>
              <w:t>kbps</w:t>
            </w:r>
          </w:p>
        </w:tc>
        <w:tc>
          <w:tcPr>
            <w:tcW w:w="5106" w:type="dxa"/>
          </w:tcPr>
          <w:p w14:paraId="7ABA2EB0" w14:textId="77777777" w:rsidR="00524A5D" w:rsidRPr="0044437C" w:rsidRDefault="00000000">
            <w:pPr>
              <w:pStyle w:val="TAC"/>
              <w:rPr>
                <w:rFonts w:cs="Arial"/>
              </w:rPr>
            </w:pPr>
            <w:r w:rsidRPr="0044437C">
              <w:rPr>
                <w:rFonts w:cs="Arial"/>
                <w:lang w:eastAsia="ja-JP"/>
              </w:rPr>
              <w:t>110.4</w:t>
            </w:r>
          </w:p>
        </w:tc>
      </w:tr>
      <w:tr w:rsidR="00524A5D" w:rsidRPr="0044437C" w14:paraId="02AFBAE3" w14:textId="77777777">
        <w:trPr>
          <w:trHeight w:val="70"/>
          <w:jc w:val="center"/>
        </w:trPr>
        <w:tc>
          <w:tcPr>
            <w:tcW w:w="3690" w:type="dxa"/>
          </w:tcPr>
          <w:p w14:paraId="6EFB807B" w14:textId="77777777" w:rsidR="00524A5D" w:rsidRPr="0044437C" w:rsidRDefault="00000000">
            <w:pPr>
              <w:pStyle w:val="TAL"/>
              <w:rPr>
                <w:rFonts w:cs="Arial"/>
              </w:rPr>
            </w:pPr>
            <w:r w:rsidRPr="0044437C">
              <w:rPr>
                <w:rFonts w:cs="Arial"/>
                <w:lang w:eastAsia="ja-JP"/>
              </w:rPr>
              <w:t>Max. Throughput averaged over 1 frame for HD-FDD</w:t>
            </w:r>
          </w:p>
        </w:tc>
        <w:tc>
          <w:tcPr>
            <w:tcW w:w="1093" w:type="dxa"/>
          </w:tcPr>
          <w:p w14:paraId="417CDDBA" w14:textId="77777777" w:rsidR="00524A5D" w:rsidRPr="0044437C" w:rsidRDefault="00524A5D">
            <w:pPr>
              <w:pStyle w:val="TAC"/>
              <w:rPr>
                <w:rFonts w:cs="Arial"/>
              </w:rPr>
            </w:pPr>
          </w:p>
        </w:tc>
        <w:tc>
          <w:tcPr>
            <w:tcW w:w="5106" w:type="dxa"/>
          </w:tcPr>
          <w:p w14:paraId="6E5309E6" w14:textId="77777777" w:rsidR="00524A5D" w:rsidRPr="0044437C" w:rsidRDefault="00000000">
            <w:pPr>
              <w:pStyle w:val="TAC"/>
              <w:rPr>
                <w:rFonts w:cs="Arial"/>
              </w:rPr>
            </w:pPr>
            <w:r w:rsidRPr="0044437C">
              <w:rPr>
                <w:rFonts w:cs="Arial"/>
                <w:lang w:eastAsia="ja-JP"/>
              </w:rPr>
              <w:t>55.2</w:t>
            </w:r>
          </w:p>
        </w:tc>
      </w:tr>
      <w:tr w:rsidR="00524A5D" w:rsidRPr="0044437C" w14:paraId="303E4F1E" w14:textId="77777777">
        <w:trPr>
          <w:trHeight w:val="70"/>
          <w:jc w:val="center"/>
        </w:trPr>
        <w:tc>
          <w:tcPr>
            <w:tcW w:w="9889" w:type="dxa"/>
            <w:gridSpan w:val="3"/>
          </w:tcPr>
          <w:p w14:paraId="2AA15388" w14:textId="77777777" w:rsidR="00524A5D" w:rsidRPr="0044437C" w:rsidRDefault="00000000">
            <w:pPr>
              <w:pStyle w:val="TAN"/>
              <w:rPr>
                <w:rFonts w:cs="Arial"/>
              </w:rPr>
            </w:pPr>
            <w:r w:rsidRPr="0044437C">
              <w:rPr>
                <w:rFonts w:cs="Arial"/>
              </w:rPr>
              <w:t>Note 1:</w:t>
            </w:r>
            <w:r w:rsidRPr="0044437C">
              <w:rPr>
                <w:rFonts w:cs="Arial"/>
              </w:rPr>
              <w:tab/>
              <w:t>4 symbols allocated to PDCCH for all channel bandwidths.</w:t>
            </w:r>
          </w:p>
          <w:p w14:paraId="0A0E63AD" w14:textId="77777777" w:rsidR="00524A5D" w:rsidRPr="0044437C" w:rsidRDefault="00000000">
            <w:pPr>
              <w:pStyle w:val="TAN"/>
              <w:rPr>
                <w:rFonts w:cs="Arial"/>
                <w:lang w:eastAsia="zh-CN"/>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6512911A" w14:textId="77777777" w:rsidR="00524A5D" w:rsidRPr="0044437C" w:rsidRDefault="00000000">
            <w:pPr>
              <w:pStyle w:val="TAN"/>
              <w:rPr>
                <w:rFonts w:cs="Arial"/>
              </w:rPr>
            </w:pPr>
            <w:r w:rsidRPr="0044437C">
              <w:rPr>
                <w:rFonts w:cs="Arial"/>
                <w:lang w:eastAsia="zh-CN"/>
              </w:rPr>
              <w:t>Note 3:</w:t>
            </w:r>
            <w:r w:rsidRPr="0044437C">
              <w:rPr>
                <w:rFonts w:cs="Arial"/>
              </w:rPr>
              <w:tab/>
              <w:t xml:space="preserve">For HD-FDD UE, PDSCH are scheduled at the </w:t>
            </w:r>
            <w:r w:rsidRPr="0044437C">
              <w:rPr>
                <w:rFonts w:cs="Arial"/>
                <w:lang w:eastAsia="ja-JP"/>
              </w:rPr>
              <w:t>3rd</w:t>
            </w:r>
            <w:r w:rsidRPr="0044437C">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44437C" w:rsidRDefault="00000000">
            <w:pPr>
              <w:pStyle w:val="TAN"/>
              <w:rPr>
                <w:rFonts w:cs="Arial"/>
                <w:lang w:eastAsia="zh-CN"/>
              </w:rPr>
            </w:pPr>
            <w:r w:rsidRPr="0044437C">
              <w:rPr>
                <w:rFonts w:cs="Arial"/>
              </w:rPr>
              <w:t xml:space="preserve">Note </w:t>
            </w:r>
            <w:r w:rsidRPr="0044437C">
              <w:rPr>
                <w:rFonts w:eastAsia="SimSun" w:cs="Arial"/>
                <w:lang w:eastAsia="zh-CN"/>
              </w:rPr>
              <w:t>4</w:t>
            </w:r>
            <w:r w:rsidRPr="0044437C">
              <w:rPr>
                <w:rFonts w:cs="Arial"/>
              </w:rPr>
              <w:t>:</w:t>
            </w:r>
            <w:r w:rsidRPr="0044437C">
              <w:rPr>
                <w:rFonts w:cs="Arial"/>
              </w:rPr>
              <w:tab/>
              <w:t>2 resource blocks allocated to MPDCCH.</w:t>
            </w:r>
          </w:p>
        </w:tc>
      </w:tr>
    </w:tbl>
    <w:p w14:paraId="616E0764" w14:textId="77777777" w:rsidR="00524A5D" w:rsidRPr="0044437C" w:rsidRDefault="00524A5D"/>
    <w:p w14:paraId="551E6AD5" w14:textId="77777777" w:rsidR="00524A5D" w:rsidRPr="0044437C" w:rsidRDefault="00000000">
      <w:pPr>
        <w:pStyle w:val="Heading2"/>
      </w:pPr>
      <w:bookmarkStart w:id="2321" w:name="_Toc1565"/>
      <w:bookmarkStart w:id="2322" w:name="_Toc13746"/>
      <w:bookmarkStart w:id="2323" w:name="_Toc25891"/>
      <w:bookmarkStart w:id="2324" w:name="_Toc30641"/>
      <w:bookmarkStart w:id="2325" w:name="_Toc232582116"/>
      <w:bookmarkStart w:id="2326" w:name="_Toc194571943"/>
      <w:r w:rsidRPr="0044437C">
        <w:t>A.3.2A</w:t>
      </w:r>
      <w:r w:rsidRPr="0044437C">
        <w:tab/>
        <w:t>Downlink Reference measurement channel for TX characteristics</w:t>
      </w:r>
      <w:bookmarkEnd w:id="2321"/>
      <w:bookmarkEnd w:id="2322"/>
      <w:bookmarkEnd w:id="2323"/>
      <w:bookmarkEnd w:id="2324"/>
      <w:bookmarkEnd w:id="2325"/>
      <w:bookmarkEnd w:id="2326"/>
    </w:p>
    <w:p w14:paraId="0AF54F9D" w14:textId="77777777" w:rsidR="00524A5D" w:rsidRPr="0044437C" w:rsidRDefault="00000000">
      <w:pPr>
        <w:rPr>
          <w:rFonts w:cs="v5.0.0"/>
        </w:rPr>
      </w:pPr>
      <w:r w:rsidRPr="0044437C">
        <w:rPr>
          <w:rFonts w:cs="v5.0.0"/>
        </w:rPr>
        <w:t xml:space="preserve">Tables A.3.2A-1 </w:t>
      </w:r>
      <w:r w:rsidRPr="0044437C">
        <w:rPr>
          <w:rFonts w:cs="v5.0.0"/>
          <w:lang w:eastAsia="zh-CN"/>
        </w:rPr>
        <w:t xml:space="preserve">and </w:t>
      </w:r>
      <w:r w:rsidRPr="0044437C">
        <w:rPr>
          <w:rFonts w:cs="v5.0.0"/>
        </w:rPr>
        <w:t>A.3.2A-</w:t>
      </w:r>
      <w:r w:rsidRPr="0044437C">
        <w:rPr>
          <w:rFonts w:cs="v5.0.0"/>
          <w:lang w:eastAsia="zh-CN"/>
        </w:rPr>
        <w:t>2</w:t>
      </w:r>
      <w:r w:rsidRPr="0044437C">
        <w:rPr>
          <w:rFonts w:cs="v5.0.0"/>
        </w:rPr>
        <w:t xml:space="preserve"> describes the reference measurement channels to be used on the downlink during  Transmitter Characteristics (clause 6)</w:t>
      </w:r>
      <w:r w:rsidRPr="0044437C">
        <w:rPr>
          <w:rFonts w:cs="v5.0.0"/>
          <w:lang w:eastAsia="zh-CN"/>
        </w:rPr>
        <w:t xml:space="preserve"> for FDD</w:t>
      </w:r>
      <w:r w:rsidRPr="0044437C">
        <w:rPr>
          <w:rFonts w:cs="v5.0.0"/>
        </w:rPr>
        <w:t>. The number of allocated resource blocks have been defined (partial allocation) to allow the transmission of PBCH, PSS/SSS and system information mapped on PDSCH.</w:t>
      </w:r>
    </w:p>
    <w:p w14:paraId="7FFBF287" w14:textId="77777777" w:rsidR="00524A5D" w:rsidRPr="0044437C" w:rsidRDefault="00000000">
      <w:pPr>
        <w:pStyle w:val="TH"/>
      </w:pPr>
      <w:r w:rsidRPr="0044437C">
        <w:lastRenderedPageBreak/>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44437C" w14:paraId="5DD29334" w14:textId="77777777">
        <w:trPr>
          <w:jc w:val="center"/>
        </w:trPr>
        <w:tc>
          <w:tcPr>
            <w:tcW w:w="2267" w:type="dxa"/>
            <w:tcMar>
              <w:top w:w="0" w:type="dxa"/>
              <w:left w:w="108" w:type="dxa"/>
              <w:bottom w:w="0" w:type="dxa"/>
              <w:right w:w="108" w:type="dxa"/>
            </w:tcMar>
          </w:tcPr>
          <w:p w14:paraId="7F942398" w14:textId="77777777" w:rsidR="00524A5D" w:rsidRPr="0044437C" w:rsidRDefault="00000000">
            <w:pPr>
              <w:pStyle w:val="TAH"/>
              <w:rPr>
                <w:rFonts w:cs="Arial"/>
                <w:lang w:eastAsia="zh-CN"/>
              </w:rPr>
            </w:pPr>
            <w:r w:rsidRPr="0044437C">
              <w:rPr>
                <w:rFonts w:cs="Arial"/>
                <w:lang w:eastAsia="zh-CN"/>
              </w:rPr>
              <w:t>Parameter</w:t>
            </w:r>
          </w:p>
        </w:tc>
        <w:tc>
          <w:tcPr>
            <w:tcW w:w="1088" w:type="dxa"/>
            <w:tcMar>
              <w:top w:w="0" w:type="dxa"/>
              <w:left w:w="108" w:type="dxa"/>
              <w:bottom w:w="0" w:type="dxa"/>
              <w:right w:w="108" w:type="dxa"/>
            </w:tcMar>
          </w:tcPr>
          <w:p w14:paraId="7126767A" w14:textId="77777777" w:rsidR="00524A5D" w:rsidRPr="0044437C" w:rsidRDefault="00000000">
            <w:pPr>
              <w:pStyle w:val="TAH"/>
              <w:rPr>
                <w:rFonts w:cs="Arial"/>
                <w:lang w:eastAsia="zh-CN"/>
              </w:rPr>
            </w:pPr>
            <w:r w:rsidRPr="0044437C">
              <w:rPr>
                <w:rFonts w:cs="Arial"/>
                <w:lang w:eastAsia="zh-CN"/>
              </w:rPr>
              <w:t>Unit</w:t>
            </w:r>
          </w:p>
        </w:tc>
        <w:tc>
          <w:tcPr>
            <w:tcW w:w="5773" w:type="dxa"/>
            <w:tcMar>
              <w:top w:w="0" w:type="dxa"/>
              <w:left w:w="108" w:type="dxa"/>
              <w:bottom w:w="0" w:type="dxa"/>
              <w:right w:w="108" w:type="dxa"/>
            </w:tcMar>
          </w:tcPr>
          <w:p w14:paraId="6B9C14B0"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1924FAE7" w14:textId="77777777">
        <w:trPr>
          <w:jc w:val="center"/>
        </w:trPr>
        <w:tc>
          <w:tcPr>
            <w:tcW w:w="2267" w:type="dxa"/>
            <w:tcMar>
              <w:top w:w="0" w:type="dxa"/>
              <w:left w:w="108" w:type="dxa"/>
              <w:bottom w:w="0" w:type="dxa"/>
              <w:right w:w="108" w:type="dxa"/>
            </w:tcMar>
          </w:tcPr>
          <w:p w14:paraId="7266280D" w14:textId="77777777" w:rsidR="00524A5D" w:rsidRPr="0044437C" w:rsidRDefault="00000000">
            <w:pPr>
              <w:pStyle w:val="TAL"/>
              <w:rPr>
                <w:rFonts w:cs="Arial"/>
              </w:rPr>
            </w:pPr>
            <w:r w:rsidRPr="0044437C">
              <w:rPr>
                <w:rFonts w:cs="Arial"/>
              </w:rPr>
              <w:t>Channel bandwidth</w:t>
            </w:r>
          </w:p>
        </w:tc>
        <w:tc>
          <w:tcPr>
            <w:tcW w:w="1088" w:type="dxa"/>
            <w:tcMar>
              <w:top w:w="0" w:type="dxa"/>
              <w:left w:w="108" w:type="dxa"/>
              <w:bottom w:w="0" w:type="dxa"/>
              <w:right w:w="108" w:type="dxa"/>
            </w:tcMar>
          </w:tcPr>
          <w:p w14:paraId="541B65B8" w14:textId="77777777" w:rsidR="00524A5D" w:rsidRPr="0044437C" w:rsidRDefault="00000000">
            <w:pPr>
              <w:pStyle w:val="TAC"/>
              <w:rPr>
                <w:rFonts w:cs="Arial"/>
              </w:rPr>
            </w:pPr>
            <w:r w:rsidRPr="0044437C">
              <w:rPr>
                <w:rFonts w:cs="Arial"/>
              </w:rPr>
              <w:t>MHz</w:t>
            </w:r>
          </w:p>
        </w:tc>
        <w:tc>
          <w:tcPr>
            <w:tcW w:w="5773" w:type="dxa"/>
            <w:tcMar>
              <w:top w:w="0" w:type="dxa"/>
              <w:left w:w="108" w:type="dxa"/>
              <w:bottom w:w="0" w:type="dxa"/>
              <w:right w:w="108" w:type="dxa"/>
            </w:tcMar>
          </w:tcPr>
          <w:p w14:paraId="3A1A2C5F" w14:textId="77777777" w:rsidR="00524A5D" w:rsidRPr="0044437C" w:rsidRDefault="00000000">
            <w:pPr>
              <w:pStyle w:val="TAC"/>
              <w:rPr>
                <w:rFonts w:cs="Arial"/>
              </w:rPr>
            </w:pPr>
            <w:r w:rsidRPr="0044437C">
              <w:rPr>
                <w:rFonts w:cs="Arial"/>
              </w:rPr>
              <w:t>1.4</w:t>
            </w:r>
          </w:p>
        </w:tc>
      </w:tr>
      <w:tr w:rsidR="00524A5D" w:rsidRPr="0044437C" w14:paraId="5F932DAD" w14:textId="77777777">
        <w:trPr>
          <w:jc w:val="center"/>
        </w:trPr>
        <w:tc>
          <w:tcPr>
            <w:tcW w:w="2267" w:type="dxa"/>
            <w:tcMar>
              <w:top w:w="0" w:type="dxa"/>
              <w:left w:w="108" w:type="dxa"/>
              <w:bottom w:w="0" w:type="dxa"/>
              <w:right w:w="108" w:type="dxa"/>
            </w:tcMar>
          </w:tcPr>
          <w:p w14:paraId="3ABA20D9" w14:textId="77777777" w:rsidR="00524A5D" w:rsidRPr="0044437C" w:rsidRDefault="00000000">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118AEFC3" w14:textId="77777777" w:rsidR="00524A5D" w:rsidRPr="0044437C"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44437C" w:rsidRDefault="00000000">
            <w:pPr>
              <w:pStyle w:val="TAC"/>
              <w:rPr>
                <w:rFonts w:cs="Arial"/>
              </w:rPr>
            </w:pPr>
            <w:r w:rsidRPr="0044437C">
              <w:rPr>
                <w:rFonts w:cs="Arial"/>
              </w:rPr>
              <w:t>4</w:t>
            </w:r>
          </w:p>
        </w:tc>
      </w:tr>
      <w:tr w:rsidR="00524A5D" w:rsidRPr="0044437C" w14:paraId="038C484F" w14:textId="77777777">
        <w:trPr>
          <w:jc w:val="center"/>
        </w:trPr>
        <w:tc>
          <w:tcPr>
            <w:tcW w:w="2267" w:type="dxa"/>
            <w:tcMar>
              <w:top w:w="0" w:type="dxa"/>
              <w:left w:w="108" w:type="dxa"/>
              <w:bottom w:w="0" w:type="dxa"/>
              <w:right w:w="108" w:type="dxa"/>
            </w:tcMar>
          </w:tcPr>
          <w:p w14:paraId="2C4C3C9C" w14:textId="77777777" w:rsidR="00524A5D" w:rsidRPr="0044437C" w:rsidRDefault="00000000">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3BE02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44437C" w:rsidRDefault="00000000">
            <w:pPr>
              <w:pStyle w:val="TAC"/>
              <w:rPr>
                <w:rFonts w:cs="Arial"/>
              </w:rPr>
            </w:pPr>
            <w:r w:rsidRPr="0044437C">
              <w:rPr>
                <w:rFonts w:cs="Arial"/>
              </w:rPr>
              <w:t>12</w:t>
            </w:r>
          </w:p>
        </w:tc>
      </w:tr>
      <w:tr w:rsidR="00524A5D" w:rsidRPr="0044437C" w14:paraId="2F98D32A" w14:textId="77777777">
        <w:trPr>
          <w:jc w:val="center"/>
        </w:trPr>
        <w:tc>
          <w:tcPr>
            <w:tcW w:w="2267" w:type="dxa"/>
            <w:tcMar>
              <w:top w:w="0" w:type="dxa"/>
              <w:left w:w="108" w:type="dxa"/>
              <w:bottom w:w="0" w:type="dxa"/>
              <w:right w:w="108" w:type="dxa"/>
            </w:tcMar>
          </w:tcPr>
          <w:p w14:paraId="37BEB9D2" w14:textId="77777777" w:rsidR="00524A5D" w:rsidRPr="0044437C" w:rsidRDefault="00000000">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2AEB6CD4" w14:textId="77777777" w:rsidR="00524A5D" w:rsidRPr="0044437C"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44437C" w:rsidRDefault="00000000">
            <w:pPr>
              <w:pStyle w:val="TAC"/>
              <w:rPr>
                <w:rFonts w:cs="Arial"/>
                <w:lang w:eastAsia="ja-JP"/>
              </w:rPr>
            </w:pPr>
            <w:r w:rsidRPr="0044437C">
              <w:rPr>
                <w:rFonts w:cs="Arial"/>
                <w:lang w:eastAsia="ja-JP"/>
              </w:rPr>
              <w:t>2</w:t>
            </w:r>
          </w:p>
        </w:tc>
      </w:tr>
      <w:tr w:rsidR="00524A5D" w:rsidRPr="0044437C" w14:paraId="794F9440" w14:textId="77777777">
        <w:trPr>
          <w:jc w:val="center"/>
        </w:trPr>
        <w:tc>
          <w:tcPr>
            <w:tcW w:w="2267" w:type="dxa"/>
            <w:tcMar>
              <w:top w:w="0" w:type="dxa"/>
              <w:left w:w="108" w:type="dxa"/>
              <w:bottom w:w="0" w:type="dxa"/>
              <w:right w:w="108" w:type="dxa"/>
            </w:tcMar>
          </w:tcPr>
          <w:p w14:paraId="14E9B014" w14:textId="77777777" w:rsidR="00524A5D" w:rsidRPr="0044437C" w:rsidRDefault="00000000">
            <w:pPr>
              <w:pStyle w:val="TAL"/>
              <w:rPr>
                <w:rFonts w:cs="Arial"/>
              </w:rPr>
            </w:pPr>
            <w:r w:rsidRPr="0044437C">
              <w:rPr>
                <w:rFonts w:cs="Arial"/>
              </w:rPr>
              <w:t>Modulation</w:t>
            </w:r>
          </w:p>
        </w:tc>
        <w:tc>
          <w:tcPr>
            <w:tcW w:w="1088" w:type="dxa"/>
            <w:tcMar>
              <w:top w:w="0" w:type="dxa"/>
              <w:left w:w="108" w:type="dxa"/>
              <w:bottom w:w="0" w:type="dxa"/>
              <w:right w:w="108" w:type="dxa"/>
            </w:tcMar>
          </w:tcPr>
          <w:p w14:paraId="64149D1F" w14:textId="77777777" w:rsidR="00524A5D" w:rsidRPr="0044437C"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44437C" w:rsidRDefault="00000000">
            <w:pPr>
              <w:pStyle w:val="TAC"/>
              <w:rPr>
                <w:rFonts w:cs="Arial"/>
              </w:rPr>
            </w:pPr>
            <w:r w:rsidRPr="0044437C">
              <w:rPr>
                <w:rFonts w:cs="Arial"/>
              </w:rPr>
              <w:t>QPSK</w:t>
            </w:r>
          </w:p>
        </w:tc>
      </w:tr>
      <w:tr w:rsidR="00524A5D" w:rsidRPr="0044437C" w14:paraId="09FC4AFB" w14:textId="77777777">
        <w:trPr>
          <w:jc w:val="center"/>
        </w:trPr>
        <w:tc>
          <w:tcPr>
            <w:tcW w:w="2267" w:type="dxa"/>
            <w:tcMar>
              <w:top w:w="0" w:type="dxa"/>
              <w:left w:w="108" w:type="dxa"/>
              <w:bottom w:w="0" w:type="dxa"/>
              <w:right w:w="108" w:type="dxa"/>
            </w:tcMar>
          </w:tcPr>
          <w:p w14:paraId="7CF75A1A" w14:textId="77777777" w:rsidR="00524A5D" w:rsidRPr="0044437C" w:rsidRDefault="00000000">
            <w:pPr>
              <w:pStyle w:val="TAL"/>
              <w:rPr>
                <w:rFonts w:cs="Arial"/>
              </w:rPr>
            </w:pPr>
            <w:r w:rsidRPr="0044437C">
              <w:rPr>
                <w:rFonts w:cs="Arial"/>
              </w:rPr>
              <w:t>Target Coding Rate</w:t>
            </w:r>
          </w:p>
        </w:tc>
        <w:tc>
          <w:tcPr>
            <w:tcW w:w="1088" w:type="dxa"/>
            <w:tcMar>
              <w:top w:w="0" w:type="dxa"/>
              <w:left w:w="108" w:type="dxa"/>
              <w:bottom w:w="0" w:type="dxa"/>
              <w:right w:w="108" w:type="dxa"/>
            </w:tcMar>
          </w:tcPr>
          <w:p w14:paraId="38488537" w14:textId="77777777" w:rsidR="00524A5D" w:rsidRPr="0044437C"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44437C" w:rsidRDefault="00000000">
            <w:pPr>
              <w:pStyle w:val="TAC"/>
              <w:rPr>
                <w:rFonts w:cs="Arial"/>
              </w:rPr>
            </w:pPr>
            <w:r w:rsidRPr="0044437C">
              <w:rPr>
                <w:rFonts w:cs="Arial"/>
              </w:rPr>
              <w:t>1/3</w:t>
            </w:r>
          </w:p>
        </w:tc>
      </w:tr>
      <w:tr w:rsidR="00524A5D" w:rsidRPr="0044437C" w14:paraId="39D4545E" w14:textId="77777777">
        <w:trPr>
          <w:jc w:val="center"/>
        </w:trPr>
        <w:tc>
          <w:tcPr>
            <w:tcW w:w="2267" w:type="dxa"/>
            <w:tcMar>
              <w:top w:w="0" w:type="dxa"/>
              <w:left w:w="108" w:type="dxa"/>
              <w:bottom w:w="0" w:type="dxa"/>
              <w:right w:w="108" w:type="dxa"/>
            </w:tcMar>
          </w:tcPr>
          <w:p w14:paraId="2ED539DB" w14:textId="77777777" w:rsidR="00524A5D" w:rsidRPr="0044437C" w:rsidRDefault="00000000">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451942A7" w14:textId="77777777" w:rsidR="00524A5D" w:rsidRPr="0044437C" w:rsidRDefault="00000000">
            <w:pPr>
              <w:pStyle w:val="TAC"/>
              <w:rPr>
                <w:rFonts w:cs="Arial"/>
              </w:rPr>
            </w:pPr>
            <w:r w:rsidRPr="0044437C">
              <w:rPr>
                <w:rFonts w:cs="Arial"/>
              </w:rPr>
              <w:t>Processes</w:t>
            </w:r>
          </w:p>
        </w:tc>
        <w:tc>
          <w:tcPr>
            <w:tcW w:w="5773" w:type="dxa"/>
            <w:tcMar>
              <w:top w:w="0" w:type="dxa"/>
              <w:left w:w="108" w:type="dxa"/>
              <w:bottom w:w="0" w:type="dxa"/>
              <w:right w:w="108" w:type="dxa"/>
            </w:tcMar>
          </w:tcPr>
          <w:p w14:paraId="751ECE11" w14:textId="77777777" w:rsidR="00524A5D" w:rsidRPr="0044437C" w:rsidRDefault="00000000">
            <w:pPr>
              <w:pStyle w:val="TAC"/>
              <w:rPr>
                <w:rFonts w:cs="Arial"/>
              </w:rPr>
            </w:pPr>
            <w:r w:rsidRPr="0044437C">
              <w:rPr>
                <w:rFonts w:cs="Arial"/>
              </w:rPr>
              <w:t>[8]</w:t>
            </w:r>
          </w:p>
        </w:tc>
      </w:tr>
      <w:tr w:rsidR="00524A5D" w:rsidRPr="0044437C" w14:paraId="077054E4" w14:textId="77777777">
        <w:trPr>
          <w:jc w:val="center"/>
        </w:trPr>
        <w:tc>
          <w:tcPr>
            <w:tcW w:w="2267" w:type="dxa"/>
            <w:tcMar>
              <w:top w:w="0" w:type="dxa"/>
              <w:left w:w="108" w:type="dxa"/>
              <w:bottom w:w="0" w:type="dxa"/>
              <w:right w:w="108" w:type="dxa"/>
            </w:tcMar>
          </w:tcPr>
          <w:p w14:paraId="21B56D19" w14:textId="77777777" w:rsidR="00524A5D" w:rsidRPr="0044437C" w:rsidRDefault="00000000">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48270E7B" w14:textId="77777777" w:rsidR="00524A5D" w:rsidRPr="0044437C"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44437C" w:rsidRDefault="00000000">
            <w:pPr>
              <w:pStyle w:val="TAC"/>
              <w:rPr>
                <w:rFonts w:cs="Arial"/>
              </w:rPr>
            </w:pPr>
            <w:r w:rsidRPr="0044437C">
              <w:rPr>
                <w:rFonts w:cs="Arial"/>
              </w:rPr>
              <w:t>1</w:t>
            </w:r>
          </w:p>
        </w:tc>
      </w:tr>
      <w:tr w:rsidR="00524A5D" w:rsidRPr="0044437C" w14:paraId="26815EFA" w14:textId="77777777">
        <w:trPr>
          <w:jc w:val="center"/>
        </w:trPr>
        <w:tc>
          <w:tcPr>
            <w:tcW w:w="2267" w:type="dxa"/>
            <w:tcMar>
              <w:top w:w="0" w:type="dxa"/>
              <w:left w:w="108" w:type="dxa"/>
              <w:bottom w:w="0" w:type="dxa"/>
              <w:right w:w="108" w:type="dxa"/>
            </w:tcMar>
          </w:tcPr>
          <w:p w14:paraId="7B75654C" w14:textId="77777777" w:rsidR="00524A5D" w:rsidRPr="0044437C" w:rsidRDefault="00000000">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61BC16D5" w14:textId="77777777" w:rsidR="00524A5D" w:rsidRPr="0044437C"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44437C" w:rsidRDefault="00524A5D">
            <w:pPr>
              <w:pStyle w:val="TAC"/>
              <w:rPr>
                <w:rFonts w:cs="Arial"/>
              </w:rPr>
            </w:pPr>
          </w:p>
        </w:tc>
      </w:tr>
      <w:tr w:rsidR="00524A5D" w:rsidRPr="0044437C" w14:paraId="2426DA8B" w14:textId="77777777">
        <w:trPr>
          <w:jc w:val="center"/>
        </w:trPr>
        <w:tc>
          <w:tcPr>
            <w:tcW w:w="2267" w:type="dxa"/>
            <w:tcMar>
              <w:top w:w="0" w:type="dxa"/>
              <w:left w:w="108" w:type="dxa"/>
              <w:bottom w:w="0" w:type="dxa"/>
              <w:right w:w="108" w:type="dxa"/>
            </w:tcMar>
          </w:tcPr>
          <w:p w14:paraId="4C256CEB"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52D053E1" w14:textId="77777777" w:rsidR="00524A5D" w:rsidRPr="0044437C" w:rsidRDefault="00000000">
            <w:pPr>
              <w:pStyle w:val="TAC"/>
              <w:rPr>
                <w:rFonts w:cs="Arial"/>
              </w:rPr>
            </w:pPr>
            <w:r w:rsidRPr="0044437C">
              <w:rPr>
                <w:rFonts w:cs="Arial"/>
              </w:rPr>
              <w:t>Bits</w:t>
            </w:r>
          </w:p>
        </w:tc>
        <w:tc>
          <w:tcPr>
            <w:tcW w:w="5773" w:type="dxa"/>
            <w:shd w:val="clear" w:color="auto" w:fill="auto"/>
            <w:tcMar>
              <w:top w:w="0" w:type="dxa"/>
              <w:left w:w="108" w:type="dxa"/>
              <w:bottom w:w="0" w:type="dxa"/>
              <w:right w:w="108" w:type="dxa"/>
            </w:tcMar>
          </w:tcPr>
          <w:p w14:paraId="1D2EB6C8" w14:textId="77777777" w:rsidR="00524A5D" w:rsidRPr="0044437C" w:rsidRDefault="00000000">
            <w:pPr>
              <w:pStyle w:val="TAC"/>
              <w:rPr>
                <w:rFonts w:cs="Arial"/>
              </w:rPr>
            </w:pPr>
            <w:r w:rsidRPr="0044437C">
              <w:rPr>
                <w:rFonts w:cs="Arial"/>
              </w:rPr>
              <w:t>256</w:t>
            </w:r>
          </w:p>
        </w:tc>
      </w:tr>
      <w:tr w:rsidR="00524A5D" w:rsidRPr="0044437C"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D285AAB" w14:textId="77777777" w:rsidR="00524A5D" w:rsidRPr="0044437C" w:rsidRDefault="00000000">
            <w:pPr>
              <w:pStyle w:val="TAC"/>
              <w:rPr>
                <w:rFonts w:cs="Arial"/>
              </w:rPr>
            </w:pPr>
            <w:r w:rsidRPr="0044437C">
              <w:rPr>
                <w:rFonts w:cs="Arial"/>
              </w:rPr>
              <w:t>N/A</w:t>
            </w:r>
          </w:p>
        </w:tc>
      </w:tr>
      <w:tr w:rsidR="00524A5D" w:rsidRPr="0044437C" w14:paraId="58122492" w14:textId="77777777">
        <w:trPr>
          <w:jc w:val="center"/>
        </w:trPr>
        <w:tc>
          <w:tcPr>
            <w:tcW w:w="2267" w:type="dxa"/>
            <w:tcMar>
              <w:top w:w="0" w:type="dxa"/>
              <w:left w:w="108" w:type="dxa"/>
              <w:bottom w:w="0" w:type="dxa"/>
              <w:right w:w="108" w:type="dxa"/>
            </w:tcMar>
          </w:tcPr>
          <w:p w14:paraId="4806871A"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3D79D5AD"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0607108A" w14:textId="77777777" w:rsidR="00524A5D" w:rsidRPr="0044437C" w:rsidRDefault="00000000">
            <w:pPr>
              <w:pStyle w:val="TAC"/>
              <w:rPr>
                <w:rFonts w:cs="Arial"/>
              </w:rPr>
            </w:pPr>
            <w:r w:rsidRPr="0044437C">
              <w:rPr>
                <w:rFonts w:cs="Arial"/>
              </w:rPr>
              <w:t>N/A</w:t>
            </w:r>
          </w:p>
        </w:tc>
      </w:tr>
      <w:tr w:rsidR="00524A5D" w:rsidRPr="0044437C" w14:paraId="795230D9" w14:textId="77777777">
        <w:trPr>
          <w:jc w:val="center"/>
        </w:trPr>
        <w:tc>
          <w:tcPr>
            <w:tcW w:w="2267" w:type="dxa"/>
            <w:tcMar>
              <w:top w:w="0" w:type="dxa"/>
              <w:left w:w="108" w:type="dxa"/>
              <w:bottom w:w="0" w:type="dxa"/>
              <w:right w:w="108" w:type="dxa"/>
            </w:tcMar>
          </w:tcPr>
          <w:p w14:paraId="4B11D5D9"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0645B363" w14:textId="77777777" w:rsidR="00524A5D" w:rsidRPr="0044437C" w:rsidRDefault="00000000">
            <w:pPr>
              <w:pStyle w:val="TAC"/>
              <w:rPr>
                <w:rFonts w:cs="Arial"/>
              </w:rPr>
            </w:pPr>
            <w:r w:rsidRPr="0044437C">
              <w:rPr>
                <w:rFonts w:cs="Arial"/>
              </w:rPr>
              <w:t>Bits</w:t>
            </w:r>
          </w:p>
        </w:tc>
        <w:tc>
          <w:tcPr>
            <w:tcW w:w="5773" w:type="dxa"/>
            <w:shd w:val="clear" w:color="auto" w:fill="auto"/>
            <w:tcMar>
              <w:top w:w="0" w:type="dxa"/>
              <w:left w:w="108" w:type="dxa"/>
              <w:bottom w:w="0" w:type="dxa"/>
              <w:right w:w="108" w:type="dxa"/>
            </w:tcMar>
          </w:tcPr>
          <w:p w14:paraId="3AFF905E" w14:textId="77777777" w:rsidR="00524A5D" w:rsidRPr="0044437C" w:rsidRDefault="00000000">
            <w:pPr>
              <w:pStyle w:val="TAC"/>
              <w:rPr>
                <w:rFonts w:cs="Arial"/>
              </w:rPr>
            </w:pPr>
            <w:r w:rsidRPr="0044437C">
              <w:rPr>
                <w:rFonts w:cs="Arial"/>
              </w:rPr>
              <w:t>N/A</w:t>
            </w:r>
          </w:p>
        </w:tc>
      </w:tr>
      <w:tr w:rsidR="00524A5D" w:rsidRPr="0044437C" w14:paraId="3F6F66DD" w14:textId="77777777">
        <w:trPr>
          <w:jc w:val="center"/>
        </w:trPr>
        <w:tc>
          <w:tcPr>
            <w:tcW w:w="2267" w:type="dxa"/>
            <w:tcMar>
              <w:top w:w="0" w:type="dxa"/>
              <w:left w:w="108" w:type="dxa"/>
              <w:bottom w:w="0" w:type="dxa"/>
              <w:right w:w="108" w:type="dxa"/>
            </w:tcMar>
          </w:tcPr>
          <w:p w14:paraId="6128F8B4" w14:textId="77777777" w:rsidR="00524A5D" w:rsidRPr="0044437C" w:rsidRDefault="00000000">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7BDA059A"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7615DA94" w14:textId="77777777" w:rsidR="00524A5D" w:rsidRPr="0044437C" w:rsidRDefault="00000000">
            <w:pPr>
              <w:pStyle w:val="TAC"/>
              <w:rPr>
                <w:rFonts w:cs="Arial"/>
              </w:rPr>
            </w:pPr>
            <w:r w:rsidRPr="0044437C">
              <w:rPr>
                <w:rFonts w:cs="Arial"/>
              </w:rPr>
              <w:t>24</w:t>
            </w:r>
          </w:p>
        </w:tc>
      </w:tr>
      <w:tr w:rsidR="00524A5D" w:rsidRPr="0044437C" w14:paraId="59F82664" w14:textId="77777777">
        <w:trPr>
          <w:jc w:val="center"/>
        </w:trPr>
        <w:tc>
          <w:tcPr>
            <w:tcW w:w="2267" w:type="dxa"/>
            <w:tcMar>
              <w:top w:w="0" w:type="dxa"/>
              <w:left w:w="108" w:type="dxa"/>
              <w:bottom w:w="0" w:type="dxa"/>
              <w:right w:w="108" w:type="dxa"/>
            </w:tcMar>
          </w:tcPr>
          <w:p w14:paraId="2FC9F2F2" w14:textId="77777777" w:rsidR="00524A5D" w:rsidRPr="0044437C" w:rsidRDefault="00000000">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7179EC67" w14:textId="77777777" w:rsidR="00524A5D" w:rsidRPr="0044437C"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44437C" w:rsidRDefault="00524A5D">
            <w:pPr>
              <w:pStyle w:val="TAC"/>
              <w:rPr>
                <w:rFonts w:cs="Arial"/>
              </w:rPr>
            </w:pPr>
          </w:p>
        </w:tc>
      </w:tr>
      <w:tr w:rsidR="00524A5D" w:rsidRPr="0044437C" w14:paraId="47A6C94A" w14:textId="77777777">
        <w:trPr>
          <w:jc w:val="center"/>
        </w:trPr>
        <w:tc>
          <w:tcPr>
            <w:tcW w:w="2267" w:type="dxa"/>
            <w:tcMar>
              <w:top w:w="0" w:type="dxa"/>
              <w:left w:w="108" w:type="dxa"/>
              <w:bottom w:w="0" w:type="dxa"/>
              <w:right w:w="108" w:type="dxa"/>
            </w:tcMar>
          </w:tcPr>
          <w:p w14:paraId="1FE5B04F"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49A98258"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06FA33ED" w14:textId="77777777" w:rsidR="00524A5D" w:rsidRPr="0044437C" w:rsidRDefault="00000000">
            <w:pPr>
              <w:pStyle w:val="TAC"/>
              <w:rPr>
                <w:rFonts w:cs="Arial"/>
              </w:rPr>
            </w:pPr>
            <w:r w:rsidRPr="0044437C">
              <w:rPr>
                <w:rFonts w:cs="Arial"/>
              </w:rPr>
              <w:t>1</w:t>
            </w:r>
          </w:p>
        </w:tc>
      </w:tr>
      <w:tr w:rsidR="00524A5D" w:rsidRPr="0044437C"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44437C" w:rsidRDefault="00000000">
            <w:pPr>
              <w:pStyle w:val="TAC"/>
              <w:rPr>
                <w:rFonts w:cs="Arial"/>
              </w:rPr>
            </w:pPr>
            <w:r w:rsidRPr="0044437C">
              <w:rPr>
                <w:rFonts w:cs="Arial"/>
              </w:rPr>
              <w:t>N/A</w:t>
            </w:r>
          </w:p>
        </w:tc>
      </w:tr>
      <w:tr w:rsidR="00524A5D" w:rsidRPr="0044437C" w14:paraId="58B403F6" w14:textId="77777777">
        <w:trPr>
          <w:jc w:val="center"/>
        </w:trPr>
        <w:tc>
          <w:tcPr>
            <w:tcW w:w="2267" w:type="dxa"/>
            <w:tcMar>
              <w:top w:w="0" w:type="dxa"/>
              <w:left w:w="108" w:type="dxa"/>
              <w:bottom w:w="0" w:type="dxa"/>
              <w:right w:w="108" w:type="dxa"/>
            </w:tcMar>
          </w:tcPr>
          <w:p w14:paraId="72B7B6B6"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0CE96AB1"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71AEC477" w14:textId="77777777" w:rsidR="00524A5D" w:rsidRPr="0044437C" w:rsidRDefault="00000000">
            <w:pPr>
              <w:pStyle w:val="TAC"/>
              <w:rPr>
                <w:rFonts w:cs="Arial"/>
              </w:rPr>
            </w:pPr>
            <w:r w:rsidRPr="0044437C">
              <w:rPr>
                <w:rFonts w:cs="Arial"/>
              </w:rPr>
              <w:t>N/A</w:t>
            </w:r>
          </w:p>
        </w:tc>
      </w:tr>
      <w:tr w:rsidR="00524A5D" w:rsidRPr="0044437C" w14:paraId="6B36E1C9" w14:textId="77777777">
        <w:trPr>
          <w:jc w:val="center"/>
        </w:trPr>
        <w:tc>
          <w:tcPr>
            <w:tcW w:w="2267" w:type="dxa"/>
            <w:tcMar>
              <w:top w:w="0" w:type="dxa"/>
              <w:left w:w="108" w:type="dxa"/>
              <w:bottom w:w="0" w:type="dxa"/>
              <w:right w:w="108" w:type="dxa"/>
            </w:tcMar>
          </w:tcPr>
          <w:p w14:paraId="0D08E297"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28E975C0"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1F5717C0" w14:textId="77777777" w:rsidR="00524A5D" w:rsidRPr="0044437C" w:rsidRDefault="00000000">
            <w:pPr>
              <w:pStyle w:val="TAC"/>
              <w:rPr>
                <w:rFonts w:cs="Arial"/>
              </w:rPr>
            </w:pPr>
            <w:r w:rsidRPr="0044437C">
              <w:rPr>
                <w:rFonts w:cs="Arial"/>
              </w:rPr>
              <w:t>N/A</w:t>
            </w:r>
          </w:p>
        </w:tc>
      </w:tr>
      <w:tr w:rsidR="00524A5D" w:rsidRPr="0044437C" w14:paraId="69B997E0" w14:textId="77777777">
        <w:trPr>
          <w:jc w:val="center"/>
        </w:trPr>
        <w:tc>
          <w:tcPr>
            <w:tcW w:w="2267" w:type="dxa"/>
            <w:tcMar>
              <w:top w:w="0" w:type="dxa"/>
              <w:left w:w="108" w:type="dxa"/>
              <w:bottom w:w="0" w:type="dxa"/>
              <w:right w:w="108" w:type="dxa"/>
            </w:tcMar>
          </w:tcPr>
          <w:p w14:paraId="3380CF56" w14:textId="77777777" w:rsidR="00524A5D" w:rsidRPr="0044437C" w:rsidRDefault="00000000">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6F9EDE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44437C" w:rsidRDefault="00524A5D">
            <w:pPr>
              <w:pStyle w:val="TAC"/>
              <w:rPr>
                <w:rFonts w:cs="Arial"/>
              </w:rPr>
            </w:pPr>
          </w:p>
        </w:tc>
      </w:tr>
      <w:tr w:rsidR="00524A5D" w:rsidRPr="0044437C" w14:paraId="2EC61534" w14:textId="77777777">
        <w:trPr>
          <w:jc w:val="center"/>
        </w:trPr>
        <w:tc>
          <w:tcPr>
            <w:tcW w:w="2267" w:type="dxa"/>
            <w:tcMar>
              <w:top w:w="0" w:type="dxa"/>
              <w:left w:w="108" w:type="dxa"/>
              <w:bottom w:w="0" w:type="dxa"/>
              <w:right w:w="108" w:type="dxa"/>
            </w:tcMar>
          </w:tcPr>
          <w:p w14:paraId="100464B7"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13986905" w14:textId="77777777" w:rsidR="00524A5D" w:rsidRPr="0044437C" w:rsidRDefault="00000000">
            <w:pPr>
              <w:pStyle w:val="TAC"/>
              <w:rPr>
                <w:rFonts w:cs="Arial"/>
              </w:rPr>
            </w:pPr>
            <w:r w:rsidRPr="0044437C">
              <w:rPr>
                <w:rFonts w:cs="Arial"/>
              </w:rPr>
              <w:t>Bits</w:t>
            </w:r>
          </w:p>
        </w:tc>
        <w:tc>
          <w:tcPr>
            <w:tcW w:w="5773" w:type="dxa"/>
            <w:shd w:val="clear" w:color="auto" w:fill="auto"/>
            <w:tcMar>
              <w:top w:w="0" w:type="dxa"/>
              <w:left w:w="108" w:type="dxa"/>
              <w:bottom w:w="0" w:type="dxa"/>
              <w:right w:w="108" w:type="dxa"/>
            </w:tcMar>
          </w:tcPr>
          <w:p w14:paraId="5901A28E" w14:textId="77777777" w:rsidR="00524A5D" w:rsidRPr="0044437C" w:rsidRDefault="00000000">
            <w:pPr>
              <w:pStyle w:val="TAC"/>
              <w:rPr>
                <w:rFonts w:cs="Arial"/>
              </w:rPr>
            </w:pPr>
            <w:r w:rsidRPr="0044437C">
              <w:rPr>
                <w:rFonts w:cs="Arial"/>
              </w:rPr>
              <w:t>912</w:t>
            </w:r>
          </w:p>
        </w:tc>
      </w:tr>
      <w:tr w:rsidR="00524A5D" w:rsidRPr="0044437C"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1DB127C" w14:textId="77777777" w:rsidR="00524A5D" w:rsidRPr="0044437C" w:rsidRDefault="00000000">
            <w:pPr>
              <w:pStyle w:val="TAC"/>
              <w:rPr>
                <w:rFonts w:cs="Arial"/>
              </w:rPr>
            </w:pPr>
            <w:r w:rsidRPr="0044437C">
              <w:rPr>
                <w:rFonts w:cs="Arial"/>
              </w:rPr>
              <w:t>N/A</w:t>
            </w:r>
          </w:p>
        </w:tc>
      </w:tr>
      <w:tr w:rsidR="00524A5D" w:rsidRPr="0044437C" w14:paraId="36100D26" w14:textId="77777777">
        <w:trPr>
          <w:jc w:val="center"/>
        </w:trPr>
        <w:tc>
          <w:tcPr>
            <w:tcW w:w="2267" w:type="dxa"/>
            <w:tcMar>
              <w:top w:w="0" w:type="dxa"/>
              <w:left w:w="108" w:type="dxa"/>
              <w:bottom w:w="0" w:type="dxa"/>
              <w:right w:w="108" w:type="dxa"/>
            </w:tcMar>
          </w:tcPr>
          <w:p w14:paraId="6BF193E6"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DC3C608"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4A90F4E7" w14:textId="77777777" w:rsidR="00524A5D" w:rsidRPr="0044437C" w:rsidRDefault="00000000">
            <w:pPr>
              <w:pStyle w:val="TAC"/>
              <w:rPr>
                <w:rFonts w:cs="Arial"/>
              </w:rPr>
            </w:pPr>
            <w:r w:rsidRPr="0044437C">
              <w:rPr>
                <w:rFonts w:cs="Arial"/>
              </w:rPr>
              <w:t>N/A</w:t>
            </w:r>
          </w:p>
        </w:tc>
      </w:tr>
      <w:tr w:rsidR="00524A5D" w:rsidRPr="0044437C" w14:paraId="3B61F921" w14:textId="77777777">
        <w:trPr>
          <w:jc w:val="center"/>
        </w:trPr>
        <w:tc>
          <w:tcPr>
            <w:tcW w:w="2267" w:type="dxa"/>
            <w:tcMar>
              <w:top w:w="0" w:type="dxa"/>
              <w:left w:w="108" w:type="dxa"/>
              <w:bottom w:w="0" w:type="dxa"/>
              <w:right w:w="108" w:type="dxa"/>
            </w:tcMar>
          </w:tcPr>
          <w:p w14:paraId="20D52C5F"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2D13E984" w14:textId="77777777" w:rsidR="00524A5D" w:rsidRPr="0044437C" w:rsidRDefault="00000000">
            <w:pPr>
              <w:pStyle w:val="TAC"/>
              <w:rPr>
                <w:rFonts w:cs="Arial"/>
              </w:rPr>
            </w:pPr>
            <w:r w:rsidRPr="0044437C">
              <w:rPr>
                <w:rFonts w:cs="Arial"/>
              </w:rPr>
              <w:t>Bits</w:t>
            </w:r>
          </w:p>
        </w:tc>
        <w:tc>
          <w:tcPr>
            <w:tcW w:w="5773" w:type="dxa"/>
            <w:shd w:val="clear" w:color="auto" w:fill="auto"/>
            <w:tcMar>
              <w:top w:w="0" w:type="dxa"/>
              <w:left w:w="108" w:type="dxa"/>
              <w:bottom w:w="0" w:type="dxa"/>
              <w:right w:w="108" w:type="dxa"/>
            </w:tcMar>
          </w:tcPr>
          <w:p w14:paraId="6FF23ED9" w14:textId="77777777" w:rsidR="00524A5D" w:rsidRPr="0044437C" w:rsidRDefault="00000000">
            <w:pPr>
              <w:pStyle w:val="TAC"/>
              <w:rPr>
                <w:rFonts w:cs="Arial"/>
              </w:rPr>
            </w:pPr>
            <w:r w:rsidRPr="0044437C">
              <w:rPr>
                <w:rFonts w:cs="Arial"/>
              </w:rPr>
              <w:t>N/A</w:t>
            </w:r>
          </w:p>
        </w:tc>
      </w:tr>
      <w:tr w:rsidR="00524A5D" w:rsidRPr="0044437C" w14:paraId="1B46DEDC" w14:textId="77777777">
        <w:trPr>
          <w:trHeight w:val="70"/>
          <w:jc w:val="center"/>
        </w:trPr>
        <w:tc>
          <w:tcPr>
            <w:tcW w:w="2267" w:type="dxa"/>
            <w:tcMar>
              <w:top w:w="0" w:type="dxa"/>
              <w:left w:w="108" w:type="dxa"/>
              <w:bottom w:w="0" w:type="dxa"/>
              <w:right w:w="108" w:type="dxa"/>
            </w:tcMar>
          </w:tcPr>
          <w:p w14:paraId="389F28DA" w14:textId="77777777" w:rsidR="00524A5D" w:rsidRPr="0044437C" w:rsidRDefault="00000000">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44437C" w:rsidRDefault="00000000">
            <w:pPr>
              <w:pStyle w:val="TAC"/>
              <w:rPr>
                <w:rFonts w:cs="Arial"/>
              </w:rPr>
            </w:pPr>
            <w:r w:rsidRPr="0044437C">
              <w:rPr>
                <w:rFonts w:cs="Arial"/>
              </w:rPr>
              <w:t>kbps</w:t>
            </w:r>
          </w:p>
        </w:tc>
        <w:tc>
          <w:tcPr>
            <w:tcW w:w="5773" w:type="dxa"/>
            <w:shd w:val="clear" w:color="auto" w:fill="auto"/>
            <w:tcMar>
              <w:top w:w="0" w:type="dxa"/>
              <w:left w:w="108" w:type="dxa"/>
              <w:bottom w:w="0" w:type="dxa"/>
              <w:right w:w="108" w:type="dxa"/>
            </w:tcMar>
          </w:tcPr>
          <w:p w14:paraId="07E29A52" w14:textId="77777777" w:rsidR="00524A5D" w:rsidRPr="0044437C" w:rsidRDefault="00000000">
            <w:pPr>
              <w:pStyle w:val="TAC"/>
              <w:rPr>
                <w:rFonts w:cs="Arial"/>
              </w:rPr>
            </w:pPr>
            <w:r w:rsidRPr="0044437C">
              <w:rPr>
                <w:rFonts w:cs="Arial"/>
              </w:rPr>
              <w:t>51.2</w:t>
            </w:r>
          </w:p>
        </w:tc>
      </w:tr>
      <w:tr w:rsidR="00524A5D" w:rsidRPr="0044437C"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44437C" w:rsidRDefault="00000000">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44437C" w:rsidRDefault="00000000">
            <w:pPr>
              <w:pStyle w:val="TAC"/>
              <w:rPr>
                <w:rFonts w:cs="Arial"/>
              </w:rPr>
            </w:pPr>
            <w:r w:rsidRPr="0044437C">
              <w:rPr>
                <w:rFonts w:cs="Arial"/>
              </w:rPr>
              <w:t>kbps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C406B85" w14:textId="77777777" w:rsidR="00524A5D" w:rsidRPr="0044437C" w:rsidRDefault="00000000">
            <w:pPr>
              <w:pStyle w:val="TAC"/>
              <w:rPr>
                <w:rFonts w:cs="Arial"/>
              </w:rPr>
            </w:pPr>
            <w:r w:rsidRPr="0044437C">
              <w:rPr>
                <w:rFonts w:cs="Arial"/>
              </w:rPr>
              <w:t>25.6</w:t>
            </w:r>
          </w:p>
        </w:tc>
      </w:tr>
      <w:tr w:rsidR="00524A5D" w:rsidRPr="0044437C" w14:paraId="02B40878" w14:textId="77777777">
        <w:trPr>
          <w:trHeight w:val="70"/>
          <w:jc w:val="center"/>
        </w:trPr>
        <w:tc>
          <w:tcPr>
            <w:tcW w:w="2267" w:type="dxa"/>
            <w:tcMar>
              <w:top w:w="0" w:type="dxa"/>
              <w:left w:w="108" w:type="dxa"/>
              <w:bottom w:w="0" w:type="dxa"/>
              <w:right w:w="108" w:type="dxa"/>
            </w:tcMar>
          </w:tcPr>
          <w:p w14:paraId="2A7A2A73" w14:textId="77777777" w:rsidR="00524A5D" w:rsidRPr="0044437C" w:rsidRDefault="00000000">
            <w:pPr>
              <w:pStyle w:val="TAL"/>
              <w:rPr>
                <w:rFonts w:cs="Arial"/>
              </w:rPr>
            </w:pPr>
            <w:r w:rsidRPr="0044437C">
              <w:rPr>
                <w:rFonts w:cs="Arial"/>
              </w:rPr>
              <w:t>UE DL Category</w:t>
            </w:r>
          </w:p>
        </w:tc>
        <w:tc>
          <w:tcPr>
            <w:tcW w:w="1088" w:type="dxa"/>
            <w:tcMar>
              <w:top w:w="0" w:type="dxa"/>
              <w:left w:w="108" w:type="dxa"/>
              <w:bottom w:w="0" w:type="dxa"/>
              <w:right w:w="108" w:type="dxa"/>
            </w:tcMar>
          </w:tcPr>
          <w:p w14:paraId="2BBB4410" w14:textId="77777777" w:rsidR="00524A5D" w:rsidRPr="0044437C" w:rsidRDefault="00524A5D">
            <w:pPr>
              <w:pStyle w:val="TAC"/>
              <w:rPr>
                <w:rFonts w:cs="Arial"/>
              </w:rPr>
            </w:pPr>
          </w:p>
        </w:tc>
        <w:tc>
          <w:tcPr>
            <w:tcW w:w="5773" w:type="dxa"/>
            <w:shd w:val="clear" w:color="auto" w:fill="auto"/>
            <w:tcMar>
              <w:top w:w="0" w:type="dxa"/>
              <w:left w:w="108" w:type="dxa"/>
              <w:bottom w:w="0" w:type="dxa"/>
              <w:right w:w="108" w:type="dxa"/>
            </w:tcMar>
          </w:tcPr>
          <w:p w14:paraId="4A2EDBD3" w14:textId="77777777" w:rsidR="00524A5D" w:rsidRPr="0044437C" w:rsidRDefault="00000000">
            <w:pPr>
              <w:pStyle w:val="TAC"/>
              <w:rPr>
                <w:rFonts w:cs="Arial"/>
              </w:rPr>
            </w:pPr>
            <w:r w:rsidRPr="0044437C">
              <w:rPr>
                <w:rFonts w:cs="Arial"/>
              </w:rPr>
              <w:t>M1</w:t>
            </w:r>
          </w:p>
        </w:tc>
      </w:tr>
      <w:tr w:rsidR="00524A5D" w:rsidRPr="0044437C"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44437C" w:rsidRDefault="00000000">
            <w:pPr>
              <w:pStyle w:val="TAN"/>
              <w:rPr>
                <w:rFonts w:cs="Arial"/>
              </w:rPr>
            </w:pPr>
            <w:r w:rsidRPr="0044437C">
              <w:rPr>
                <w:rFonts w:cs="Arial"/>
              </w:rPr>
              <w:t>Note 1:</w:t>
            </w:r>
            <w:r w:rsidRPr="0044437C">
              <w:rPr>
                <w:rFonts w:cs="Arial"/>
              </w:rPr>
              <w:tab/>
              <w:t>4 symbols allocated to PDCCH for 1.4 MHz</w:t>
            </w:r>
          </w:p>
          <w:p w14:paraId="054BD563" w14:textId="77777777" w:rsidR="00524A5D" w:rsidRPr="0044437C" w:rsidRDefault="00000000">
            <w:pPr>
              <w:pStyle w:val="TAN"/>
              <w:rPr>
                <w:rFonts w:cs="Arial"/>
              </w:rPr>
            </w:pPr>
            <w:r w:rsidRPr="0044437C">
              <w:rPr>
                <w:rFonts w:cs="Arial"/>
              </w:rPr>
              <w:t>Note 2:</w:t>
            </w:r>
            <w:r w:rsidRPr="0044437C">
              <w:rPr>
                <w:rFonts w:cs="Arial"/>
              </w:rPr>
              <w:tab/>
              <w:t>Reference signal, Synchronization signals and PBCH allocated as per TS 36.211</w:t>
            </w:r>
            <w:r w:rsidRPr="0044437C">
              <w:rPr>
                <w:rFonts w:cs="Arial"/>
                <w:lang w:eastAsia="zh-TW"/>
              </w:rPr>
              <w:t xml:space="preserve"> [</w:t>
            </w:r>
            <w:r w:rsidRPr="0044437C">
              <w:rPr>
                <w:rFonts w:eastAsia="SimSun" w:cs="Arial"/>
                <w:lang w:eastAsia="zh-CN"/>
              </w:rPr>
              <w:t>3</w:t>
            </w:r>
            <w:r w:rsidRPr="0044437C">
              <w:rPr>
                <w:rFonts w:cs="Arial"/>
                <w:lang w:eastAsia="zh-TW"/>
              </w:rPr>
              <w:t>]</w:t>
            </w:r>
            <w:r w:rsidRPr="0044437C">
              <w:rPr>
                <w:rFonts w:cs="Arial"/>
              </w:rPr>
              <w:t>.</w:t>
            </w:r>
          </w:p>
          <w:p w14:paraId="4945FAB3" w14:textId="77777777" w:rsidR="00524A5D" w:rsidRPr="0044437C" w:rsidRDefault="00000000">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1CAF86A9" w14:textId="77777777" w:rsidR="00524A5D" w:rsidRPr="0044437C" w:rsidRDefault="00000000">
            <w:pPr>
              <w:pStyle w:val="TAN"/>
              <w:rPr>
                <w:rFonts w:cs="Arial"/>
              </w:rPr>
            </w:pPr>
            <w:r w:rsidRPr="0044437C">
              <w:rPr>
                <w:rFonts w:cs="Arial"/>
              </w:rPr>
              <w:t xml:space="preserve">Note </w:t>
            </w:r>
            <w:r w:rsidRPr="0044437C">
              <w:rPr>
                <w:rFonts w:eastAsia="SimSun" w:cs="Arial"/>
                <w:lang w:eastAsia="zh-CN"/>
              </w:rPr>
              <w:t>3</w:t>
            </w:r>
            <w:r w:rsidRPr="0044437C">
              <w:rPr>
                <w:rFonts w:cs="Arial"/>
              </w:rPr>
              <w:t>:</w:t>
            </w:r>
            <w:r w:rsidRPr="0044437C">
              <w:rPr>
                <w:rFonts w:cs="Arial"/>
              </w:rPr>
              <w:tab/>
              <w:t>2 resource blocks allocated to M-PDCCH</w:t>
            </w:r>
          </w:p>
        </w:tc>
      </w:tr>
    </w:tbl>
    <w:p w14:paraId="368613CF" w14:textId="77777777" w:rsidR="00524A5D" w:rsidRPr="0044437C" w:rsidRDefault="00524A5D"/>
    <w:p w14:paraId="50B2BB06" w14:textId="77777777" w:rsidR="00524A5D" w:rsidRPr="0044437C" w:rsidRDefault="00000000">
      <w:pPr>
        <w:pStyle w:val="Heading2"/>
      </w:pPr>
      <w:bookmarkStart w:id="2327" w:name="_Toc5828"/>
      <w:bookmarkStart w:id="2328" w:name="_Toc21128"/>
      <w:bookmarkStart w:id="2329" w:name="_Toc21450"/>
      <w:bookmarkStart w:id="2330" w:name="_Toc232582117"/>
      <w:bookmarkStart w:id="2331" w:name="_Toc202"/>
      <w:bookmarkStart w:id="2332" w:name="_Toc194571944"/>
      <w:r w:rsidRPr="0044437C">
        <w:lastRenderedPageBreak/>
        <w:t>A.3.3</w:t>
      </w:r>
      <w:r w:rsidRPr="0044437C">
        <w:tab/>
        <w:t>Reference measurement channel for PDSCH performance requirements (FDD)</w:t>
      </w:r>
      <w:bookmarkEnd w:id="2327"/>
      <w:bookmarkEnd w:id="2328"/>
      <w:bookmarkEnd w:id="2329"/>
      <w:bookmarkEnd w:id="2330"/>
      <w:bookmarkEnd w:id="2331"/>
      <w:bookmarkEnd w:id="2332"/>
    </w:p>
    <w:p w14:paraId="73BDB250" w14:textId="77777777" w:rsidR="00524A5D" w:rsidRPr="0044437C" w:rsidRDefault="00000000">
      <w:pPr>
        <w:pStyle w:val="Heading3"/>
      </w:pPr>
      <w:bookmarkStart w:id="2333" w:name="_Toc232582118"/>
      <w:bookmarkStart w:id="2334" w:name="_Toc18914"/>
      <w:bookmarkStart w:id="2335" w:name="_Toc26808"/>
      <w:bookmarkStart w:id="2336" w:name="_Toc19455"/>
      <w:bookmarkStart w:id="2337" w:name="_Toc1179"/>
      <w:bookmarkStart w:id="2338" w:name="_Toc194571945"/>
      <w:r w:rsidRPr="0044437C">
        <w:rPr>
          <w:lang w:eastAsia="en-GB"/>
        </w:rPr>
        <w:t>A.3.3.1</w:t>
      </w:r>
      <w:r w:rsidRPr="0044437C">
        <w:rPr>
          <w:lang w:eastAsia="en-GB"/>
        </w:rPr>
        <w:tab/>
        <w:t>Single-antenna transmission (Common Reference Symbols)</w:t>
      </w:r>
      <w:bookmarkEnd w:id="2333"/>
      <w:bookmarkEnd w:id="2334"/>
      <w:bookmarkEnd w:id="2335"/>
      <w:bookmarkEnd w:id="2336"/>
      <w:bookmarkEnd w:id="2337"/>
      <w:bookmarkEnd w:id="2338"/>
    </w:p>
    <w:p w14:paraId="4F6E9ECC" w14:textId="77777777" w:rsidR="00524A5D" w:rsidRPr="0044437C" w:rsidRDefault="00000000">
      <w:pPr>
        <w:pStyle w:val="TH"/>
      </w:pPr>
      <w:r w:rsidRPr="0044437C">
        <w:t xml:space="preserve">Table A.3.3.1-1: Fixed Reference Channel </w:t>
      </w:r>
      <w:r w:rsidRPr="0044437C">
        <w:rPr>
          <w:rFonts w:eastAsia="SimSun"/>
          <w:lang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44437C" w14:paraId="0310C8ED" w14:textId="77777777">
        <w:trPr>
          <w:jc w:val="center"/>
        </w:trPr>
        <w:tc>
          <w:tcPr>
            <w:tcW w:w="3114" w:type="dxa"/>
          </w:tcPr>
          <w:p w14:paraId="61CEDC23" w14:textId="77777777" w:rsidR="00524A5D" w:rsidRPr="0044437C" w:rsidRDefault="00000000">
            <w:pPr>
              <w:pStyle w:val="TAH"/>
            </w:pPr>
            <w:r w:rsidRPr="0044437C">
              <w:t>Parameter</w:t>
            </w:r>
          </w:p>
        </w:tc>
        <w:tc>
          <w:tcPr>
            <w:tcW w:w="1843" w:type="dxa"/>
          </w:tcPr>
          <w:p w14:paraId="57E0175C" w14:textId="77777777" w:rsidR="00524A5D" w:rsidRPr="0044437C" w:rsidRDefault="00000000">
            <w:pPr>
              <w:pStyle w:val="TAH"/>
            </w:pPr>
            <w:r w:rsidRPr="0044437C">
              <w:rPr>
                <w:spacing w:val="-4"/>
              </w:rPr>
              <w:t>Unit</w:t>
            </w:r>
          </w:p>
        </w:tc>
        <w:tc>
          <w:tcPr>
            <w:tcW w:w="4674" w:type="dxa"/>
            <w:gridSpan w:val="3"/>
          </w:tcPr>
          <w:p w14:paraId="4AED0CCC" w14:textId="77777777" w:rsidR="00524A5D" w:rsidRPr="0044437C" w:rsidRDefault="00000000">
            <w:pPr>
              <w:pStyle w:val="TAH"/>
            </w:pPr>
            <w:r w:rsidRPr="0044437C">
              <w:t>Value</w:t>
            </w:r>
          </w:p>
        </w:tc>
      </w:tr>
      <w:tr w:rsidR="00524A5D" w:rsidRPr="0044437C" w14:paraId="54BCEF62" w14:textId="77777777">
        <w:trPr>
          <w:jc w:val="center"/>
        </w:trPr>
        <w:tc>
          <w:tcPr>
            <w:tcW w:w="3114" w:type="dxa"/>
          </w:tcPr>
          <w:p w14:paraId="35F8E545" w14:textId="77777777" w:rsidR="00524A5D" w:rsidRPr="0044437C" w:rsidRDefault="00000000">
            <w:pPr>
              <w:pStyle w:val="TAL"/>
            </w:pPr>
            <w:r w:rsidRPr="0044437C">
              <w:t>Reference</w:t>
            </w:r>
            <w:r w:rsidRPr="0044437C">
              <w:rPr>
                <w:spacing w:val="-4"/>
              </w:rPr>
              <w:t xml:space="preserve"> </w:t>
            </w:r>
            <w:r w:rsidRPr="0044437C">
              <w:rPr>
                <w:spacing w:val="-2"/>
              </w:rPr>
              <w:t>channel</w:t>
            </w:r>
          </w:p>
        </w:tc>
        <w:tc>
          <w:tcPr>
            <w:tcW w:w="1843" w:type="dxa"/>
          </w:tcPr>
          <w:p w14:paraId="28805240" w14:textId="77777777" w:rsidR="00524A5D" w:rsidRPr="0044437C" w:rsidRDefault="00524A5D">
            <w:pPr>
              <w:pStyle w:val="TAC"/>
            </w:pPr>
          </w:p>
        </w:tc>
        <w:tc>
          <w:tcPr>
            <w:tcW w:w="1701" w:type="dxa"/>
          </w:tcPr>
          <w:p w14:paraId="5DE024FC" w14:textId="77777777" w:rsidR="00524A5D" w:rsidRPr="0044437C" w:rsidRDefault="00000000">
            <w:pPr>
              <w:pStyle w:val="TAC"/>
            </w:pPr>
            <w:r w:rsidRPr="0044437C">
              <w:t>R.1</w:t>
            </w:r>
            <w:r w:rsidRPr="0044437C">
              <w:rPr>
                <w:spacing w:val="-1"/>
              </w:rPr>
              <w:t xml:space="preserve"> </w:t>
            </w:r>
            <w:r w:rsidRPr="0044437C">
              <w:rPr>
                <w:spacing w:val="-5"/>
              </w:rPr>
              <w:t>FDD</w:t>
            </w:r>
          </w:p>
        </w:tc>
        <w:tc>
          <w:tcPr>
            <w:tcW w:w="1559" w:type="dxa"/>
          </w:tcPr>
          <w:p w14:paraId="7AF7B92D" w14:textId="77777777" w:rsidR="00524A5D" w:rsidRPr="0044437C" w:rsidRDefault="00000000">
            <w:pPr>
              <w:pStyle w:val="TAC"/>
            </w:pPr>
            <w:r w:rsidRPr="0044437C">
              <w:t>R.2 FDD</w:t>
            </w:r>
          </w:p>
        </w:tc>
        <w:tc>
          <w:tcPr>
            <w:tcW w:w="1414" w:type="dxa"/>
          </w:tcPr>
          <w:p w14:paraId="0C87E731" w14:textId="77777777" w:rsidR="00524A5D" w:rsidRPr="0044437C" w:rsidRDefault="00000000">
            <w:pPr>
              <w:pStyle w:val="TAC"/>
            </w:pPr>
            <w:r w:rsidRPr="0044437C">
              <w:t>R.3 FDD</w:t>
            </w:r>
          </w:p>
        </w:tc>
      </w:tr>
      <w:tr w:rsidR="00524A5D" w:rsidRPr="0044437C" w14:paraId="491B072C" w14:textId="77777777">
        <w:trPr>
          <w:jc w:val="center"/>
        </w:trPr>
        <w:tc>
          <w:tcPr>
            <w:tcW w:w="3114" w:type="dxa"/>
          </w:tcPr>
          <w:p w14:paraId="6F385F5C" w14:textId="77777777" w:rsidR="00524A5D" w:rsidRPr="0044437C" w:rsidRDefault="00000000">
            <w:pPr>
              <w:pStyle w:val="TAL"/>
            </w:pPr>
            <w:r w:rsidRPr="0044437C">
              <w:t>Channel</w:t>
            </w:r>
            <w:r w:rsidRPr="0044437C">
              <w:rPr>
                <w:spacing w:val="-2"/>
              </w:rPr>
              <w:t xml:space="preserve"> bandwidth</w:t>
            </w:r>
          </w:p>
        </w:tc>
        <w:tc>
          <w:tcPr>
            <w:tcW w:w="1843" w:type="dxa"/>
          </w:tcPr>
          <w:p w14:paraId="60AF47AD" w14:textId="77777777" w:rsidR="00524A5D" w:rsidRPr="0044437C" w:rsidRDefault="00000000">
            <w:pPr>
              <w:pStyle w:val="TAC"/>
            </w:pPr>
            <w:r w:rsidRPr="0044437C">
              <w:rPr>
                <w:spacing w:val="-5"/>
              </w:rPr>
              <w:t>MHz</w:t>
            </w:r>
          </w:p>
        </w:tc>
        <w:tc>
          <w:tcPr>
            <w:tcW w:w="1701" w:type="dxa"/>
          </w:tcPr>
          <w:p w14:paraId="3F5DB068" w14:textId="77777777" w:rsidR="00524A5D" w:rsidRPr="0044437C" w:rsidRDefault="00000000">
            <w:pPr>
              <w:pStyle w:val="TAC"/>
            </w:pPr>
            <w:r w:rsidRPr="0044437C">
              <w:rPr>
                <w:spacing w:val="-5"/>
              </w:rPr>
              <w:t>1.4</w:t>
            </w:r>
          </w:p>
        </w:tc>
        <w:tc>
          <w:tcPr>
            <w:tcW w:w="1559" w:type="dxa"/>
          </w:tcPr>
          <w:p w14:paraId="08456997" w14:textId="77777777" w:rsidR="00524A5D" w:rsidRPr="0044437C" w:rsidRDefault="00000000">
            <w:pPr>
              <w:pStyle w:val="TAC"/>
            </w:pPr>
            <w:r w:rsidRPr="0044437C">
              <w:rPr>
                <w:spacing w:val="-5"/>
              </w:rPr>
              <w:t>1.4</w:t>
            </w:r>
          </w:p>
        </w:tc>
        <w:tc>
          <w:tcPr>
            <w:tcW w:w="1414" w:type="dxa"/>
          </w:tcPr>
          <w:p w14:paraId="69F0773B" w14:textId="77777777" w:rsidR="00524A5D" w:rsidRPr="0044437C" w:rsidRDefault="00000000">
            <w:pPr>
              <w:pStyle w:val="TAC"/>
            </w:pPr>
            <w:r w:rsidRPr="0044437C">
              <w:rPr>
                <w:spacing w:val="-5"/>
              </w:rPr>
              <w:t>1.4</w:t>
            </w:r>
          </w:p>
        </w:tc>
      </w:tr>
      <w:tr w:rsidR="00524A5D" w:rsidRPr="0044437C" w14:paraId="51EA3246" w14:textId="77777777">
        <w:trPr>
          <w:jc w:val="center"/>
        </w:trPr>
        <w:tc>
          <w:tcPr>
            <w:tcW w:w="3114" w:type="dxa"/>
          </w:tcPr>
          <w:p w14:paraId="2CEEFCAD" w14:textId="77777777" w:rsidR="00524A5D" w:rsidRPr="0044437C" w:rsidRDefault="00000000">
            <w:pPr>
              <w:pStyle w:val="TAL"/>
            </w:pPr>
            <w:r w:rsidRPr="0044437C">
              <w:t>Allocated resource blocks</w:t>
            </w:r>
          </w:p>
        </w:tc>
        <w:tc>
          <w:tcPr>
            <w:tcW w:w="1843" w:type="dxa"/>
          </w:tcPr>
          <w:p w14:paraId="67603C95" w14:textId="77777777" w:rsidR="00524A5D" w:rsidRPr="0044437C" w:rsidRDefault="00524A5D">
            <w:pPr>
              <w:pStyle w:val="TAC"/>
            </w:pPr>
          </w:p>
        </w:tc>
        <w:tc>
          <w:tcPr>
            <w:tcW w:w="1701" w:type="dxa"/>
          </w:tcPr>
          <w:p w14:paraId="720101C2" w14:textId="77777777" w:rsidR="00524A5D" w:rsidRPr="0044437C" w:rsidRDefault="00000000">
            <w:pPr>
              <w:pStyle w:val="TAC"/>
            </w:pPr>
            <w:r w:rsidRPr="0044437C">
              <w:t>Note3</w:t>
            </w:r>
          </w:p>
        </w:tc>
        <w:tc>
          <w:tcPr>
            <w:tcW w:w="1559" w:type="dxa"/>
          </w:tcPr>
          <w:p w14:paraId="2BAD6351" w14:textId="77777777" w:rsidR="00524A5D" w:rsidRPr="0044437C" w:rsidRDefault="00000000">
            <w:pPr>
              <w:pStyle w:val="TAC"/>
            </w:pPr>
            <w:r w:rsidRPr="0044437C">
              <w:t>6</w:t>
            </w:r>
          </w:p>
        </w:tc>
        <w:tc>
          <w:tcPr>
            <w:tcW w:w="1414" w:type="dxa"/>
          </w:tcPr>
          <w:p w14:paraId="35C7ED5F" w14:textId="77777777" w:rsidR="00524A5D" w:rsidRPr="0044437C" w:rsidRDefault="00000000">
            <w:pPr>
              <w:pStyle w:val="TAC"/>
            </w:pPr>
            <w:r w:rsidRPr="0044437C">
              <w:t>6</w:t>
            </w:r>
          </w:p>
        </w:tc>
      </w:tr>
      <w:tr w:rsidR="00524A5D" w:rsidRPr="0044437C" w14:paraId="725C77F2" w14:textId="77777777">
        <w:trPr>
          <w:jc w:val="center"/>
        </w:trPr>
        <w:tc>
          <w:tcPr>
            <w:tcW w:w="3114" w:type="dxa"/>
          </w:tcPr>
          <w:p w14:paraId="20977C53" w14:textId="77777777" w:rsidR="00524A5D" w:rsidRPr="0044437C" w:rsidRDefault="00000000">
            <w:pPr>
              <w:pStyle w:val="TAL"/>
            </w:pPr>
            <w:r w:rsidRPr="0044437C">
              <w:t>Allocated</w:t>
            </w:r>
            <w:r w:rsidRPr="0044437C">
              <w:rPr>
                <w:spacing w:val="-4"/>
              </w:rPr>
              <w:t xml:space="preserve"> </w:t>
            </w:r>
            <w:r w:rsidRPr="0044437C">
              <w:t>DL</w:t>
            </w:r>
            <w:r w:rsidRPr="0044437C">
              <w:rPr>
                <w:spacing w:val="-2"/>
              </w:rPr>
              <w:t xml:space="preserve"> </w:t>
            </w:r>
            <w:r w:rsidRPr="0044437C">
              <w:t>subframes</w:t>
            </w:r>
            <w:r w:rsidRPr="0044437C">
              <w:rPr>
                <w:spacing w:val="-2"/>
              </w:rPr>
              <w:t xml:space="preserve"> </w:t>
            </w:r>
            <w:r w:rsidRPr="0044437C">
              <w:t>per</w:t>
            </w:r>
            <w:r w:rsidRPr="0044437C">
              <w:rPr>
                <w:spacing w:val="-5"/>
              </w:rPr>
              <w:t xml:space="preserve"> </w:t>
            </w:r>
            <w:r w:rsidRPr="0044437C">
              <w:t>Radio</w:t>
            </w:r>
            <w:r w:rsidRPr="0044437C">
              <w:rPr>
                <w:spacing w:val="-3"/>
              </w:rPr>
              <w:t xml:space="preserve"> </w:t>
            </w:r>
            <w:r w:rsidRPr="0044437C">
              <w:rPr>
                <w:spacing w:val="-2"/>
              </w:rPr>
              <w:t>Frame</w:t>
            </w:r>
          </w:p>
        </w:tc>
        <w:tc>
          <w:tcPr>
            <w:tcW w:w="1843" w:type="dxa"/>
          </w:tcPr>
          <w:p w14:paraId="6E894E45" w14:textId="77777777" w:rsidR="00524A5D" w:rsidRPr="0044437C" w:rsidRDefault="00524A5D">
            <w:pPr>
              <w:pStyle w:val="TAC"/>
            </w:pPr>
          </w:p>
        </w:tc>
        <w:tc>
          <w:tcPr>
            <w:tcW w:w="1701" w:type="dxa"/>
          </w:tcPr>
          <w:p w14:paraId="248CB045" w14:textId="77777777" w:rsidR="00524A5D" w:rsidRPr="0044437C" w:rsidRDefault="00000000">
            <w:pPr>
              <w:pStyle w:val="TAC"/>
            </w:pPr>
            <w:r w:rsidRPr="0044437C">
              <w:t xml:space="preserve">Note </w:t>
            </w:r>
            <w:r w:rsidRPr="0044437C">
              <w:rPr>
                <w:spacing w:val="-10"/>
              </w:rPr>
              <w:t>4</w:t>
            </w:r>
          </w:p>
        </w:tc>
        <w:tc>
          <w:tcPr>
            <w:tcW w:w="1559" w:type="dxa"/>
          </w:tcPr>
          <w:p w14:paraId="4452FCA4" w14:textId="77777777" w:rsidR="00524A5D" w:rsidRPr="0044437C" w:rsidRDefault="00000000">
            <w:pPr>
              <w:pStyle w:val="TAC"/>
            </w:pPr>
            <w:r w:rsidRPr="0044437C">
              <w:t>Note 5</w:t>
            </w:r>
          </w:p>
        </w:tc>
        <w:tc>
          <w:tcPr>
            <w:tcW w:w="1414" w:type="dxa"/>
          </w:tcPr>
          <w:p w14:paraId="3EB2F48C" w14:textId="77777777" w:rsidR="00524A5D" w:rsidRPr="0044437C" w:rsidRDefault="00000000">
            <w:pPr>
              <w:pStyle w:val="TAC"/>
            </w:pPr>
            <w:r w:rsidRPr="0044437C">
              <w:t xml:space="preserve">Note </w:t>
            </w:r>
            <w:r w:rsidRPr="0044437C">
              <w:rPr>
                <w:spacing w:val="-10"/>
              </w:rPr>
              <w:t>6</w:t>
            </w:r>
          </w:p>
        </w:tc>
      </w:tr>
      <w:tr w:rsidR="00524A5D" w:rsidRPr="0044437C" w14:paraId="031BC02F" w14:textId="77777777">
        <w:trPr>
          <w:jc w:val="center"/>
        </w:trPr>
        <w:tc>
          <w:tcPr>
            <w:tcW w:w="3114" w:type="dxa"/>
          </w:tcPr>
          <w:p w14:paraId="60727DFE" w14:textId="77777777" w:rsidR="00524A5D" w:rsidRPr="0044437C" w:rsidRDefault="00000000">
            <w:pPr>
              <w:pStyle w:val="TAL"/>
            </w:pPr>
            <w:r w:rsidRPr="0044437C">
              <w:rPr>
                <w:spacing w:val="-2"/>
              </w:rPr>
              <w:t>Modulation</w:t>
            </w:r>
          </w:p>
        </w:tc>
        <w:tc>
          <w:tcPr>
            <w:tcW w:w="1843" w:type="dxa"/>
          </w:tcPr>
          <w:p w14:paraId="23585583" w14:textId="77777777" w:rsidR="00524A5D" w:rsidRPr="0044437C" w:rsidRDefault="00524A5D">
            <w:pPr>
              <w:pStyle w:val="TAC"/>
            </w:pPr>
          </w:p>
        </w:tc>
        <w:tc>
          <w:tcPr>
            <w:tcW w:w="1701" w:type="dxa"/>
          </w:tcPr>
          <w:p w14:paraId="0ED54D12" w14:textId="77777777" w:rsidR="00524A5D" w:rsidRPr="0044437C" w:rsidRDefault="00000000">
            <w:pPr>
              <w:pStyle w:val="TAC"/>
            </w:pPr>
            <w:r w:rsidRPr="0044437C">
              <w:rPr>
                <w:spacing w:val="-4"/>
              </w:rPr>
              <w:t>16QAM</w:t>
            </w:r>
          </w:p>
        </w:tc>
        <w:tc>
          <w:tcPr>
            <w:tcW w:w="1559" w:type="dxa"/>
          </w:tcPr>
          <w:p w14:paraId="27FA7425" w14:textId="77777777" w:rsidR="00524A5D" w:rsidRPr="0044437C" w:rsidRDefault="00000000">
            <w:pPr>
              <w:pStyle w:val="TAC"/>
            </w:pPr>
            <w:r w:rsidRPr="0044437C">
              <w:rPr>
                <w:spacing w:val="-4"/>
              </w:rPr>
              <w:t>QPSK</w:t>
            </w:r>
          </w:p>
        </w:tc>
        <w:tc>
          <w:tcPr>
            <w:tcW w:w="1414" w:type="dxa"/>
          </w:tcPr>
          <w:p w14:paraId="4E4689A8" w14:textId="77777777" w:rsidR="00524A5D" w:rsidRPr="0044437C" w:rsidRDefault="00000000">
            <w:pPr>
              <w:pStyle w:val="TAC"/>
            </w:pPr>
            <w:r w:rsidRPr="0044437C">
              <w:rPr>
                <w:spacing w:val="-4"/>
              </w:rPr>
              <w:t>QPSK</w:t>
            </w:r>
          </w:p>
        </w:tc>
      </w:tr>
      <w:tr w:rsidR="00524A5D" w:rsidRPr="0044437C" w14:paraId="21E9372E" w14:textId="77777777">
        <w:trPr>
          <w:jc w:val="center"/>
        </w:trPr>
        <w:tc>
          <w:tcPr>
            <w:tcW w:w="3114" w:type="dxa"/>
          </w:tcPr>
          <w:p w14:paraId="5AA88FDB" w14:textId="77777777" w:rsidR="00524A5D" w:rsidRPr="0044437C" w:rsidRDefault="00000000">
            <w:pPr>
              <w:pStyle w:val="TAL"/>
            </w:pPr>
            <w:r w:rsidRPr="0044437C">
              <w:t>Target</w:t>
            </w:r>
            <w:r w:rsidRPr="0044437C">
              <w:rPr>
                <w:spacing w:val="-5"/>
              </w:rPr>
              <w:t xml:space="preserve"> </w:t>
            </w:r>
            <w:r w:rsidRPr="0044437C">
              <w:t>Coding</w:t>
            </w:r>
            <w:r w:rsidRPr="0044437C">
              <w:rPr>
                <w:spacing w:val="-1"/>
              </w:rPr>
              <w:t xml:space="preserve"> </w:t>
            </w:r>
            <w:r w:rsidRPr="0044437C">
              <w:rPr>
                <w:spacing w:val="-4"/>
              </w:rPr>
              <w:t>Rate</w:t>
            </w:r>
          </w:p>
        </w:tc>
        <w:tc>
          <w:tcPr>
            <w:tcW w:w="1843" w:type="dxa"/>
          </w:tcPr>
          <w:p w14:paraId="0FA3BB07" w14:textId="77777777" w:rsidR="00524A5D" w:rsidRPr="0044437C" w:rsidRDefault="00524A5D">
            <w:pPr>
              <w:pStyle w:val="TAC"/>
            </w:pPr>
          </w:p>
        </w:tc>
        <w:tc>
          <w:tcPr>
            <w:tcW w:w="1701" w:type="dxa"/>
          </w:tcPr>
          <w:p w14:paraId="174AA654" w14:textId="77777777" w:rsidR="00524A5D" w:rsidRPr="0044437C" w:rsidRDefault="00000000">
            <w:pPr>
              <w:pStyle w:val="TAC"/>
            </w:pPr>
            <w:r w:rsidRPr="0044437C">
              <w:rPr>
                <w:spacing w:val="-5"/>
              </w:rPr>
              <w:t>1/2</w:t>
            </w:r>
          </w:p>
        </w:tc>
        <w:tc>
          <w:tcPr>
            <w:tcW w:w="1559" w:type="dxa"/>
          </w:tcPr>
          <w:p w14:paraId="25DBB37E" w14:textId="77777777" w:rsidR="00524A5D" w:rsidRPr="0044437C" w:rsidRDefault="00000000">
            <w:pPr>
              <w:pStyle w:val="TAC"/>
            </w:pPr>
            <w:r w:rsidRPr="0044437C">
              <w:rPr>
                <w:spacing w:val="-5"/>
              </w:rPr>
              <w:t>1/3</w:t>
            </w:r>
          </w:p>
        </w:tc>
        <w:tc>
          <w:tcPr>
            <w:tcW w:w="1414" w:type="dxa"/>
          </w:tcPr>
          <w:p w14:paraId="7881AD7B" w14:textId="77777777" w:rsidR="00524A5D" w:rsidRPr="0044437C" w:rsidRDefault="00000000">
            <w:pPr>
              <w:pStyle w:val="TAC"/>
            </w:pPr>
            <w:r w:rsidRPr="0044437C">
              <w:rPr>
                <w:spacing w:val="-5"/>
              </w:rPr>
              <w:t>1/10</w:t>
            </w:r>
          </w:p>
        </w:tc>
      </w:tr>
      <w:tr w:rsidR="00524A5D" w:rsidRPr="0044437C" w14:paraId="0BDF1AF9" w14:textId="77777777">
        <w:trPr>
          <w:jc w:val="center"/>
        </w:trPr>
        <w:tc>
          <w:tcPr>
            <w:tcW w:w="3114" w:type="dxa"/>
          </w:tcPr>
          <w:p w14:paraId="0AF69DFB" w14:textId="77777777" w:rsidR="00524A5D" w:rsidRPr="0044437C" w:rsidRDefault="00000000">
            <w:pPr>
              <w:pStyle w:val="TAL"/>
            </w:pPr>
            <w:r w:rsidRPr="0044437C">
              <w:t>Information</w:t>
            </w:r>
            <w:r w:rsidRPr="0044437C">
              <w:rPr>
                <w:spacing w:val="-3"/>
              </w:rPr>
              <w:t xml:space="preserve"> </w:t>
            </w:r>
            <w:r w:rsidRPr="0044437C">
              <w:t>Bit</w:t>
            </w:r>
            <w:r w:rsidRPr="0044437C">
              <w:rPr>
                <w:spacing w:val="-3"/>
              </w:rPr>
              <w:t xml:space="preserve"> </w:t>
            </w:r>
            <w:r w:rsidRPr="0044437C">
              <w:rPr>
                <w:spacing w:val="-2"/>
              </w:rPr>
              <w:t>Payload</w:t>
            </w:r>
          </w:p>
        </w:tc>
        <w:tc>
          <w:tcPr>
            <w:tcW w:w="1843" w:type="dxa"/>
          </w:tcPr>
          <w:p w14:paraId="3217577D" w14:textId="77777777" w:rsidR="00524A5D" w:rsidRPr="0044437C" w:rsidRDefault="00524A5D">
            <w:pPr>
              <w:pStyle w:val="TAC"/>
            </w:pPr>
          </w:p>
        </w:tc>
        <w:tc>
          <w:tcPr>
            <w:tcW w:w="1701" w:type="dxa"/>
          </w:tcPr>
          <w:p w14:paraId="44841DD1" w14:textId="77777777" w:rsidR="00524A5D" w:rsidRPr="0044437C" w:rsidRDefault="00524A5D">
            <w:pPr>
              <w:pStyle w:val="TAC"/>
            </w:pPr>
          </w:p>
        </w:tc>
        <w:tc>
          <w:tcPr>
            <w:tcW w:w="1559" w:type="dxa"/>
          </w:tcPr>
          <w:p w14:paraId="1B78B8BD" w14:textId="77777777" w:rsidR="00524A5D" w:rsidRPr="0044437C" w:rsidRDefault="00524A5D">
            <w:pPr>
              <w:pStyle w:val="TAC"/>
            </w:pPr>
          </w:p>
        </w:tc>
        <w:tc>
          <w:tcPr>
            <w:tcW w:w="1414" w:type="dxa"/>
          </w:tcPr>
          <w:p w14:paraId="0153EE06" w14:textId="77777777" w:rsidR="00524A5D" w:rsidRPr="0044437C" w:rsidRDefault="00524A5D">
            <w:pPr>
              <w:pStyle w:val="TAC"/>
            </w:pPr>
          </w:p>
        </w:tc>
      </w:tr>
      <w:tr w:rsidR="00524A5D" w:rsidRPr="0044437C" w14:paraId="5D6DBF0F" w14:textId="77777777">
        <w:trPr>
          <w:jc w:val="center"/>
        </w:trPr>
        <w:tc>
          <w:tcPr>
            <w:tcW w:w="3114" w:type="dxa"/>
          </w:tcPr>
          <w:p w14:paraId="091A7E2E" w14:textId="77777777" w:rsidR="00524A5D" w:rsidRPr="0044437C" w:rsidRDefault="00000000">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586760C5" w14:textId="77777777" w:rsidR="00524A5D" w:rsidRPr="0044437C" w:rsidRDefault="00000000">
            <w:pPr>
              <w:pStyle w:val="TAC"/>
            </w:pPr>
            <w:r w:rsidRPr="0044437C">
              <w:rPr>
                <w:spacing w:val="-4"/>
              </w:rPr>
              <w:t>Bits</w:t>
            </w:r>
          </w:p>
        </w:tc>
        <w:tc>
          <w:tcPr>
            <w:tcW w:w="1701" w:type="dxa"/>
          </w:tcPr>
          <w:p w14:paraId="10F854A7" w14:textId="77777777" w:rsidR="00524A5D" w:rsidRPr="0044437C" w:rsidRDefault="00000000">
            <w:pPr>
              <w:pStyle w:val="TAC"/>
            </w:pPr>
            <w:r w:rsidRPr="0044437C">
              <w:rPr>
                <w:spacing w:val="-5"/>
              </w:rPr>
              <w:t>744</w:t>
            </w:r>
          </w:p>
        </w:tc>
        <w:tc>
          <w:tcPr>
            <w:tcW w:w="1559" w:type="dxa"/>
          </w:tcPr>
          <w:p w14:paraId="21D435D4" w14:textId="77777777" w:rsidR="00524A5D" w:rsidRPr="0044437C" w:rsidRDefault="00000000">
            <w:pPr>
              <w:pStyle w:val="TAC"/>
            </w:pPr>
            <w:r w:rsidRPr="0044437C">
              <w:rPr>
                <w:spacing w:val="-5"/>
              </w:rPr>
              <w:t>504</w:t>
            </w:r>
          </w:p>
        </w:tc>
        <w:tc>
          <w:tcPr>
            <w:tcW w:w="1414" w:type="dxa"/>
          </w:tcPr>
          <w:p w14:paraId="6521D177" w14:textId="77777777" w:rsidR="00524A5D" w:rsidRPr="0044437C" w:rsidRDefault="00000000">
            <w:pPr>
              <w:pStyle w:val="TAC"/>
            </w:pPr>
            <w:r w:rsidRPr="0044437C">
              <w:rPr>
                <w:spacing w:val="-5"/>
              </w:rPr>
              <w:t>152</w:t>
            </w:r>
          </w:p>
        </w:tc>
      </w:tr>
      <w:tr w:rsidR="00524A5D" w:rsidRPr="0044437C" w14:paraId="4E8A6E22" w14:textId="77777777">
        <w:trPr>
          <w:jc w:val="center"/>
        </w:trPr>
        <w:tc>
          <w:tcPr>
            <w:tcW w:w="3114" w:type="dxa"/>
          </w:tcPr>
          <w:p w14:paraId="564793D1" w14:textId="77777777" w:rsidR="00524A5D" w:rsidRPr="0044437C" w:rsidRDefault="00000000">
            <w:pPr>
              <w:pStyle w:val="TAL"/>
            </w:pPr>
            <w:r w:rsidRPr="0044437C">
              <w:t>Number</w:t>
            </w:r>
            <w:r w:rsidRPr="0044437C">
              <w:rPr>
                <w:spacing w:val="-4"/>
              </w:rPr>
              <w:t xml:space="preserve"> </w:t>
            </w:r>
            <w:r w:rsidRPr="0044437C">
              <w:t>of</w:t>
            </w:r>
            <w:r w:rsidRPr="0044437C">
              <w:rPr>
                <w:spacing w:val="-1"/>
              </w:rPr>
              <w:t xml:space="preserve"> </w:t>
            </w:r>
            <w:r w:rsidRPr="0044437C">
              <w:t xml:space="preserve">Code </w:t>
            </w:r>
            <w:r w:rsidRPr="0044437C">
              <w:rPr>
                <w:spacing w:val="-2"/>
              </w:rPr>
              <w:t>Blocks</w:t>
            </w:r>
          </w:p>
        </w:tc>
        <w:tc>
          <w:tcPr>
            <w:tcW w:w="1843" w:type="dxa"/>
          </w:tcPr>
          <w:p w14:paraId="12FE8BF3" w14:textId="77777777" w:rsidR="00524A5D" w:rsidRPr="0044437C" w:rsidRDefault="00524A5D">
            <w:pPr>
              <w:pStyle w:val="TAC"/>
            </w:pPr>
          </w:p>
        </w:tc>
        <w:tc>
          <w:tcPr>
            <w:tcW w:w="1701" w:type="dxa"/>
          </w:tcPr>
          <w:p w14:paraId="4A4BA6A5" w14:textId="77777777" w:rsidR="00524A5D" w:rsidRPr="0044437C" w:rsidRDefault="00524A5D">
            <w:pPr>
              <w:pStyle w:val="TAC"/>
            </w:pPr>
          </w:p>
        </w:tc>
        <w:tc>
          <w:tcPr>
            <w:tcW w:w="1559" w:type="dxa"/>
          </w:tcPr>
          <w:p w14:paraId="5344D8B7" w14:textId="77777777" w:rsidR="00524A5D" w:rsidRPr="0044437C" w:rsidRDefault="00524A5D">
            <w:pPr>
              <w:pStyle w:val="TAC"/>
            </w:pPr>
          </w:p>
        </w:tc>
        <w:tc>
          <w:tcPr>
            <w:tcW w:w="1414" w:type="dxa"/>
          </w:tcPr>
          <w:p w14:paraId="133AB6FB" w14:textId="77777777" w:rsidR="00524A5D" w:rsidRPr="0044437C" w:rsidRDefault="00524A5D">
            <w:pPr>
              <w:pStyle w:val="TAC"/>
            </w:pPr>
          </w:p>
        </w:tc>
      </w:tr>
      <w:tr w:rsidR="00524A5D" w:rsidRPr="0044437C" w14:paraId="1D7CE5AC" w14:textId="77777777">
        <w:trPr>
          <w:jc w:val="center"/>
        </w:trPr>
        <w:tc>
          <w:tcPr>
            <w:tcW w:w="3114" w:type="dxa"/>
          </w:tcPr>
          <w:p w14:paraId="2FAFFBF9" w14:textId="77777777" w:rsidR="00524A5D" w:rsidRPr="0044437C" w:rsidRDefault="00000000">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0D624F56" w14:textId="77777777" w:rsidR="00524A5D" w:rsidRPr="0044437C" w:rsidRDefault="00000000">
            <w:pPr>
              <w:pStyle w:val="TAC"/>
            </w:pPr>
            <w:r w:rsidRPr="0044437C">
              <w:rPr>
                <w:spacing w:val="-4"/>
              </w:rPr>
              <w:t xml:space="preserve">Code </w:t>
            </w:r>
            <w:r w:rsidRPr="0044437C">
              <w:rPr>
                <w:spacing w:val="-2"/>
              </w:rPr>
              <w:t>blocks</w:t>
            </w:r>
          </w:p>
        </w:tc>
        <w:tc>
          <w:tcPr>
            <w:tcW w:w="1701" w:type="dxa"/>
          </w:tcPr>
          <w:p w14:paraId="0F8A3B7C" w14:textId="77777777" w:rsidR="00524A5D" w:rsidRPr="0044437C" w:rsidRDefault="00000000">
            <w:pPr>
              <w:pStyle w:val="TAC"/>
            </w:pPr>
            <w:r w:rsidRPr="0044437C">
              <w:t>1</w:t>
            </w:r>
          </w:p>
        </w:tc>
        <w:tc>
          <w:tcPr>
            <w:tcW w:w="1559" w:type="dxa"/>
          </w:tcPr>
          <w:p w14:paraId="4518C216" w14:textId="77777777" w:rsidR="00524A5D" w:rsidRPr="0044437C" w:rsidRDefault="00000000">
            <w:pPr>
              <w:pStyle w:val="TAC"/>
            </w:pPr>
            <w:r w:rsidRPr="0044437C">
              <w:t>1</w:t>
            </w:r>
          </w:p>
        </w:tc>
        <w:tc>
          <w:tcPr>
            <w:tcW w:w="1414" w:type="dxa"/>
          </w:tcPr>
          <w:p w14:paraId="61DAAF1D" w14:textId="77777777" w:rsidR="00524A5D" w:rsidRPr="0044437C" w:rsidRDefault="00000000">
            <w:pPr>
              <w:pStyle w:val="TAC"/>
            </w:pPr>
            <w:r w:rsidRPr="0044437C">
              <w:t>1</w:t>
            </w:r>
          </w:p>
        </w:tc>
      </w:tr>
      <w:tr w:rsidR="00524A5D" w:rsidRPr="0044437C" w14:paraId="302FD145" w14:textId="77777777">
        <w:trPr>
          <w:jc w:val="center"/>
        </w:trPr>
        <w:tc>
          <w:tcPr>
            <w:tcW w:w="3114" w:type="dxa"/>
          </w:tcPr>
          <w:p w14:paraId="5B83ADCE" w14:textId="77777777" w:rsidR="00524A5D" w:rsidRPr="0044437C" w:rsidRDefault="00000000">
            <w:pPr>
              <w:pStyle w:val="TAL"/>
            </w:pPr>
            <w:r w:rsidRPr="0044437C">
              <w:t>Binary</w:t>
            </w:r>
            <w:r w:rsidRPr="0044437C">
              <w:rPr>
                <w:spacing w:val="-5"/>
              </w:rPr>
              <w:t xml:space="preserve"> </w:t>
            </w:r>
            <w:r w:rsidRPr="0044437C">
              <w:t>Channel</w:t>
            </w:r>
            <w:r w:rsidRPr="0044437C">
              <w:rPr>
                <w:spacing w:val="-1"/>
              </w:rPr>
              <w:t xml:space="preserve"> </w:t>
            </w:r>
            <w:r w:rsidRPr="0044437C">
              <w:rPr>
                <w:spacing w:val="-4"/>
              </w:rPr>
              <w:t>Bits</w:t>
            </w:r>
          </w:p>
        </w:tc>
        <w:tc>
          <w:tcPr>
            <w:tcW w:w="1843" w:type="dxa"/>
          </w:tcPr>
          <w:p w14:paraId="65AFAC1F" w14:textId="77777777" w:rsidR="00524A5D" w:rsidRPr="0044437C" w:rsidRDefault="00524A5D">
            <w:pPr>
              <w:pStyle w:val="TAC"/>
            </w:pPr>
          </w:p>
        </w:tc>
        <w:tc>
          <w:tcPr>
            <w:tcW w:w="1701" w:type="dxa"/>
          </w:tcPr>
          <w:p w14:paraId="1F6B1DDF" w14:textId="77777777" w:rsidR="00524A5D" w:rsidRPr="0044437C" w:rsidRDefault="00524A5D">
            <w:pPr>
              <w:pStyle w:val="TAC"/>
            </w:pPr>
          </w:p>
        </w:tc>
        <w:tc>
          <w:tcPr>
            <w:tcW w:w="1559" w:type="dxa"/>
          </w:tcPr>
          <w:p w14:paraId="6B65AA1C" w14:textId="77777777" w:rsidR="00524A5D" w:rsidRPr="0044437C" w:rsidRDefault="00524A5D">
            <w:pPr>
              <w:pStyle w:val="TAC"/>
            </w:pPr>
          </w:p>
        </w:tc>
        <w:tc>
          <w:tcPr>
            <w:tcW w:w="1414" w:type="dxa"/>
          </w:tcPr>
          <w:p w14:paraId="363BD38E" w14:textId="77777777" w:rsidR="00524A5D" w:rsidRPr="0044437C" w:rsidRDefault="00524A5D">
            <w:pPr>
              <w:pStyle w:val="TAC"/>
            </w:pPr>
          </w:p>
        </w:tc>
      </w:tr>
      <w:tr w:rsidR="00524A5D" w:rsidRPr="0044437C" w14:paraId="3978B40F" w14:textId="77777777">
        <w:trPr>
          <w:jc w:val="center"/>
        </w:trPr>
        <w:tc>
          <w:tcPr>
            <w:tcW w:w="3114" w:type="dxa"/>
          </w:tcPr>
          <w:p w14:paraId="357C0003" w14:textId="77777777" w:rsidR="00524A5D" w:rsidRPr="0044437C" w:rsidRDefault="00000000">
            <w:pPr>
              <w:pStyle w:val="TAL"/>
            </w:pPr>
            <w:r w:rsidRPr="0044437C">
              <w:t>For</w:t>
            </w:r>
            <w:r w:rsidRPr="0044437C">
              <w:rPr>
                <w:spacing w:val="-2"/>
              </w:rPr>
              <w:t xml:space="preserve"> </w:t>
            </w:r>
            <w:r w:rsidRPr="0044437C">
              <w:t>Sub-Frames 0,</w:t>
            </w:r>
            <w:r w:rsidRPr="0044437C">
              <w:rPr>
                <w:spacing w:val="-2"/>
              </w:rPr>
              <w:t>1,2,3,4,5,6,7,8,9</w:t>
            </w:r>
          </w:p>
        </w:tc>
        <w:tc>
          <w:tcPr>
            <w:tcW w:w="1843" w:type="dxa"/>
          </w:tcPr>
          <w:p w14:paraId="7119328D" w14:textId="77777777" w:rsidR="00524A5D" w:rsidRPr="0044437C" w:rsidRDefault="00000000">
            <w:pPr>
              <w:pStyle w:val="TAC"/>
            </w:pPr>
            <w:r w:rsidRPr="0044437C">
              <w:rPr>
                <w:spacing w:val="-4"/>
              </w:rPr>
              <w:t>Bits</w:t>
            </w:r>
          </w:p>
        </w:tc>
        <w:tc>
          <w:tcPr>
            <w:tcW w:w="1701" w:type="dxa"/>
          </w:tcPr>
          <w:p w14:paraId="6EB545A7" w14:textId="77777777" w:rsidR="00524A5D" w:rsidRPr="0044437C" w:rsidRDefault="00000000">
            <w:pPr>
              <w:pStyle w:val="TAC"/>
              <w:rPr>
                <w:spacing w:val="-4"/>
              </w:rPr>
            </w:pPr>
            <w:r w:rsidRPr="0044437C">
              <w:rPr>
                <w:spacing w:val="-4"/>
              </w:rPr>
              <w:t xml:space="preserve">1656 </w:t>
            </w:r>
          </w:p>
          <w:p w14:paraId="3B3E1061" w14:textId="77777777" w:rsidR="00524A5D" w:rsidRPr="0044437C" w:rsidRDefault="00000000">
            <w:pPr>
              <w:pStyle w:val="TAC"/>
            </w:pPr>
            <w:r w:rsidRPr="0044437C">
              <w:rPr>
                <w:spacing w:val="-4"/>
              </w:rPr>
              <w:t>(Note 7, 8)</w:t>
            </w:r>
          </w:p>
        </w:tc>
        <w:tc>
          <w:tcPr>
            <w:tcW w:w="1559" w:type="dxa"/>
          </w:tcPr>
          <w:p w14:paraId="570724B1" w14:textId="77777777" w:rsidR="00524A5D" w:rsidRPr="0044437C" w:rsidRDefault="00000000">
            <w:pPr>
              <w:pStyle w:val="TAC"/>
            </w:pPr>
            <w:r w:rsidRPr="0044437C">
              <w:rPr>
                <w:spacing w:val="-4"/>
              </w:rPr>
              <w:t>1656 (Note 7, 8)</w:t>
            </w:r>
          </w:p>
        </w:tc>
        <w:tc>
          <w:tcPr>
            <w:tcW w:w="1414" w:type="dxa"/>
          </w:tcPr>
          <w:p w14:paraId="481770C5" w14:textId="77777777" w:rsidR="00524A5D" w:rsidRPr="0044437C" w:rsidRDefault="00000000">
            <w:pPr>
              <w:pStyle w:val="TAC"/>
              <w:rPr>
                <w:spacing w:val="-4"/>
              </w:rPr>
            </w:pPr>
            <w:r w:rsidRPr="0044437C">
              <w:rPr>
                <w:spacing w:val="-4"/>
              </w:rPr>
              <w:t xml:space="preserve">1656 </w:t>
            </w:r>
          </w:p>
          <w:p w14:paraId="464E0092" w14:textId="77777777" w:rsidR="00524A5D" w:rsidRPr="0044437C" w:rsidRDefault="00000000">
            <w:pPr>
              <w:pStyle w:val="TAC"/>
            </w:pPr>
            <w:r w:rsidRPr="0044437C">
              <w:rPr>
                <w:spacing w:val="-4"/>
              </w:rPr>
              <w:t>(Note 7, 8)</w:t>
            </w:r>
          </w:p>
        </w:tc>
      </w:tr>
      <w:tr w:rsidR="00524A5D" w:rsidRPr="0044437C" w14:paraId="02F8CA2B" w14:textId="77777777">
        <w:trPr>
          <w:jc w:val="center"/>
        </w:trPr>
        <w:tc>
          <w:tcPr>
            <w:tcW w:w="3114" w:type="dxa"/>
          </w:tcPr>
          <w:p w14:paraId="66A0872D" w14:textId="77777777" w:rsidR="00524A5D" w:rsidRPr="0044437C" w:rsidRDefault="00000000">
            <w:pPr>
              <w:pStyle w:val="TAL"/>
            </w:pPr>
            <w:r w:rsidRPr="0044437C">
              <w:t>Max.</w:t>
            </w:r>
            <w:r w:rsidRPr="0044437C">
              <w:rPr>
                <w:spacing w:val="-3"/>
              </w:rPr>
              <w:t xml:space="preserve"> </w:t>
            </w:r>
            <w:r w:rsidRPr="0044437C">
              <w:t>Throughput</w:t>
            </w:r>
            <w:r w:rsidRPr="0044437C">
              <w:rPr>
                <w:spacing w:val="-2"/>
              </w:rPr>
              <w:t xml:space="preserve"> </w:t>
            </w:r>
            <w:r w:rsidRPr="0044437C">
              <w:t>averaged</w:t>
            </w:r>
            <w:r w:rsidRPr="0044437C">
              <w:rPr>
                <w:spacing w:val="-5"/>
              </w:rPr>
              <w:t xml:space="preserve"> </w:t>
            </w:r>
            <w:r w:rsidRPr="0044437C">
              <w:t>over</w:t>
            </w:r>
            <w:r w:rsidRPr="0044437C">
              <w:rPr>
                <w:spacing w:val="-2"/>
              </w:rPr>
              <w:t xml:space="preserve"> </w:t>
            </w:r>
            <w:r w:rsidRPr="0044437C">
              <w:t>one</w:t>
            </w:r>
            <w:r w:rsidRPr="0044437C">
              <w:rPr>
                <w:spacing w:val="-4"/>
              </w:rPr>
              <w:t xml:space="preserve"> </w:t>
            </w:r>
            <w:r w:rsidRPr="0044437C">
              <w:rPr>
                <w:spacing w:val="-2"/>
              </w:rPr>
              <w:t>period</w:t>
            </w:r>
          </w:p>
        </w:tc>
        <w:tc>
          <w:tcPr>
            <w:tcW w:w="1843" w:type="dxa"/>
          </w:tcPr>
          <w:p w14:paraId="376EC07C" w14:textId="77777777" w:rsidR="00524A5D" w:rsidRPr="0044437C" w:rsidRDefault="00000000">
            <w:pPr>
              <w:pStyle w:val="TAC"/>
            </w:pPr>
            <w:r w:rsidRPr="0044437C">
              <w:rPr>
                <w:spacing w:val="-4"/>
              </w:rPr>
              <w:t>Kbps</w:t>
            </w:r>
          </w:p>
        </w:tc>
        <w:tc>
          <w:tcPr>
            <w:tcW w:w="1701" w:type="dxa"/>
          </w:tcPr>
          <w:p w14:paraId="2EDB278B" w14:textId="77777777" w:rsidR="00524A5D" w:rsidRPr="0044437C" w:rsidRDefault="00000000">
            <w:pPr>
              <w:pStyle w:val="TAC"/>
            </w:pPr>
            <w:r w:rsidRPr="0044437C">
              <w:rPr>
                <w:spacing w:val="-2"/>
              </w:rPr>
              <w:t>149</w:t>
            </w:r>
          </w:p>
        </w:tc>
        <w:tc>
          <w:tcPr>
            <w:tcW w:w="1559" w:type="dxa"/>
          </w:tcPr>
          <w:p w14:paraId="2888D8D0" w14:textId="77777777" w:rsidR="00524A5D" w:rsidRPr="0044437C" w:rsidRDefault="00000000">
            <w:pPr>
              <w:pStyle w:val="TAC"/>
            </w:pPr>
            <w:r w:rsidRPr="0044437C">
              <w:rPr>
                <w:spacing w:val="-4"/>
              </w:rPr>
              <w:t>15.75</w:t>
            </w:r>
          </w:p>
        </w:tc>
        <w:tc>
          <w:tcPr>
            <w:tcW w:w="1414" w:type="dxa"/>
          </w:tcPr>
          <w:p w14:paraId="24F26AD2" w14:textId="77777777" w:rsidR="00524A5D" w:rsidRPr="0044437C" w:rsidRDefault="00000000">
            <w:pPr>
              <w:pStyle w:val="TAC"/>
            </w:pPr>
            <w:r w:rsidRPr="0044437C">
              <w:rPr>
                <w:spacing w:val="-4"/>
              </w:rPr>
              <w:t>0.950</w:t>
            </w:r>
          </w:p>
        </w:tc>
      </w:tr>
      <w:tr w:rsidR="00524A5D" w:rsidRPr="0044437C" w14:paraId="02EB9CD5" w14:textId="77777777">
        <w:trPr>
          <w:jc w:val="center"/>
        </w:trPr>
        <w:tc>
          <w:tcPr>
            <w:tcW w:w="3114" w:type="dxa"/>
          </w:tcPr>
          <w:p w14:paraId="1D7078DD" w14:textId="77777777" w:rsidR="00524A5D" w:rsidRPr="0044437C" w:rsidRDefault="00000000">
            <w:pPr>
              <w:pStyle w:val="TAL"/>
            </w:pPr>
            <w:r w:rsidRPr="0044437C">
              <w:t>UE</w:t>
            </w:r>
            <w:r w:rsidRPr="0044437C">
              <w:rPr>
                <w:spacing w:val="-1"/>
              </w:rPr>
              <w:t xml:space="preserve"> </w:t>
            </w:r>
            <w:r w:rsidRPr="0044437C">
              <w:t xml:space="preserve">DL </w:t>
            </w:r>
            <w:r w:rsidRPr="0044437C">
              <w:rPr>
                <w:spacing w:val="-2"/>
              </w:rPr>
              <w:t>Category</w:t>
            </w:r>
          </w:p>
        </w:tc>
        <w:tc>
          <w:tcPr>
            <w:tcW w:w="1843" w:type="dxa"/>
          </w:tcPr>
          <w:p w14:paraId="7ED97453" w14:textId="77777777" w:rsidR="00524A5D" w:rsidRPr="0044437C" w:rsidRDefault="00524A5D">
            <w:pPr>
              <w:pStyle w:val="TAC"/>
            </w:pPr>
          </w:p>
        </w:tc>
        <w:tc>
          <w:tcPr>
            <w:tcW w:w="1701" w:type="dxa"/>
          </w:tcPr>
          <w:p w14:paraId="77509447" w14:textId="77777777" w:rsidR="00524A5D" w:rsidRPr="0044437C" w:rsidRDefault="00000000">
            <w:pPr>
              <w:pStyle w:val="TAC"/>
            </w:pPr>
            <w:r w:rsidRPr="0044437C">
              <w:t>M1</w:t>
            </w:r>
          </w:p>
        </w:tc>
        <w:tc>
          <w:tcPr>
            <w:tcW w:w="1559" w:type="dxa"/>
          </w:tcPr>
          <w:p w14:paraId="69555902" w14:textId="77777777" w:rsidR="00524A5D" w:rsidRPr="0044437C" w:rsidRDefault="00000000">
            <w:pPr>
              <w:pStyle w:val="TAC"/>
            </w:pPr>
            <w:r w:rsidRPr="0044437C">
              <w:t>M1</w:t>
            </w:r>
          </w:p>
        </w:tc>
        <w:tc>
          <w:tcPr>
            <w:tcW w:w="1414" w:type="dxa"/>
          </w:tcPr>
          <w:p w14:paraId="0A448D41" w14:textId="77777777" w:rsidR="00524A5D" w:rsidRPr="0044437C" w:rsidRDefault="00000000">
            <w:pPr>
              <w:pStyle w:val="TAC"/>
            </w:pPr>
            <w:r w:rsidRPr="0044437C">
              <w:t>M1</w:t>
            </w:r>
          </w:p>
        </w:tc>
      </w:tr>
      <w:tr w:rsidR="00524A5D" w:rsidRPr="0044437C" w14:paraId="5CF8D06A" w14:textId="77777777">
        <w:trPr>
          <w:jc w:val="center"/>
        </w:trPr>
        <w:tc>
          <w:tcPr>
            <w:tcW w:w="9631" w:type="dxa"/>
            <w:gridSpan w:val="5"/>
          </w:tcPr>
          <w:p w14:paraId="23EC3CEC" w14:textId="15FC0795"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1</w:t>
            </w:r>
            <w:r w:rsidRPr="0044437C">
              <w:rPr>
                <w:rFonts w:eastAsia="MS Mincho" w:cs="Arial"/>
                <w:lang w:eastAsia="ja-JP"/>
              </w:rPr>
              <w:t>:</w:t>
            </w:r>
            <w:r w:rsidRPr="0044437C">
              <w:rPr>
                <w:szCs w:val="24"/>
                <w:lang w:eastAsia="zh-CN"/>
              </w:rPr>
              <w:tab/>
            </w:r>
            <w:r w:rsidR="007305D1" w:rsidRPr="0044437C">
              <w:rPr>
                <w:spacing w:val="-2"/>
              </w:rPr>
              <w:t>Void</w:t>
            </w:r>
            <w:r w:rsidRPr="0044437C">
              <w:rPr>
                <w:spacing w:val="-2"/>
              </w:rPr>
              <w:t>.</w:t>
            </w:r>
          </w:p>
          <w:p w14:paraId="38E9DD4A" w14:textId="77777777" w:rsidR="00524A5D" w:rsidRPr="0044437C" w:rsidRDefault="00000000">
            <w:pPr>
              <w:pStyle w:val="TAN"/>
              <w:rPr>
                <w:spacing w:val="-4"/>
              </w:rPr>
            </w:pPr>
            <w:r w:rsidRPr="0044437C">
              <w:rPr>
                <w:rFonts w:eastAsia="MS Mincho" w:cs="Arial"/>
                <w:lang w:eastAsia="ja-JP"/>
              </w:rPr>
              <w:t xml:space="preserve">Note </w:t>
            </w:r>
            <w:r w:rsidRPr="0044437C">
              <w:rPr>
                <w:rFonts w:cs="Arial"/>
                <w:lang w:eastAsia="zh-CN"/>
              </w:rPr>
              <w:t>2</w:t>
            </w:r>
            <w:r w:rsidRPr="0044437C">
              <w:rPr>
                <w:rFonts w:eastAsia="MS Mincho" w:cs="Arial"/>
                <w:lang w:eastAsia="ja-JP"/>
              </w:rPr>
              <w:t>:</w:t>
            </w:r>
            <w:r w:rsidRPr="0044437C">
              <w:rPr>
                <w:szCs w:val="24"/>
                <w:lang w:eastAsia="zh-CN"/>
              </w:rPr>
              <w:tab/>
            </w:r>
            <w:r w:rsidRPr="0044437C">
              <w:t>Reference</w:t>
            </w:r>
            <w:r w:rsidRPr="0044437C">
              <w:rPr>
                <w:spacing w:val="-4"/>
              </w:rPr>
              <w:t xml:space="preserve"> </w:t>
            </w:r>
            <w:r w:rsidRPr="0044437C">
              <w:t>signal,</w:t>
            </w:r>
            <w:r w:rsidRPr="0044437C">
              <w:rPr>
                <w:spacing w:val="-4"/>
              </w:rPr>
              <w:t xml:space="preserve"> </w:t>
            </w:r>
            <w:r w:rsidRPr="0044437C">
              <w:t>synchronization</w:t>
            </w:r>
            <w:r w:rsidRPr="0044437C">
              <w:rPr>
                <w:spacing w:val="-4"/>
              </w:rPr>
              <w:t xml:space="preserve"> </w:t>
            </w:r>
            <w:r w:rsidRPr="0044437C">
              <w:t>signals</w:t>
            </w:r>
            <w:r w:rsidRPr="0044437C">
              <w:rPr>
                <w:spacing w:val="-1"/>
              </w:rPr>
              <w:t xml:space="preserve"> </w:t>
            </w:r>
            <w:r w:rsidRPr="0044437C">
              <w:t>and</w:t>
            </w:r>
            <w:r w:rsidRPr="0044437C">
              <w:rPr>
                <w:spacing w:val="-2"/>
              </w:rPr>
              <w:t xml:space="preserve"> </w:t>
            </w:r>
            <w:r w:rsidRPr="0044437C">
              <w:t>PBCH</w:t>
            </w:r>
            <w:r w:rsidRPr="0044437C">
              <w:rPr>
                <w:spacing w:val="-3"/>
              </w:rPr>
              <w:t xml:space="preserve"> are </w:t>
            </w:r>
            <w:r w:rsidRPr="0044437C">
              <w:t>allocated</w:t>
            </w:r>
            <w:r w:rsidRPr="0044437C">
              <w:rPr>
                <w:spacing w:val="-2"/>
              </w:rPr>
              <w:t xml:space="preserve"> </w:t>
            </w:r>
            <w:r w:rsidRPr="0044437C">
              <w:t>as</w:t>
            </w:r>
            <w:r w:rsidRPr="0044437C">
              <w:rPr>
                <w:spacing w:val="-1"/>
              </w:rPr>
              <w:t xml:space="preserve"> </w:t>
            </w:r>
            <w:r w:rsidRPr="0044437C">
              <w:t>per</w:t>
            </w:r>
            <w:r w:rsidRPr="0044437C">
              <w:rPr>
                <w:spacing w:val="-2"/>
              </w:rPr>
              <w:t xml:space="preserve"> </w:t>
            </w:r>
            <w:r w:rsidRPr="0044437C">
              <w:t>TS</w:t>
            </w:r>
            <w:r w:rsidRPr="0044437C">
              <w:rPr>
                <w:spacing w:val="-2"/>
              </w:rPr>
              <w:t xml:space="preserve"> </w:t>
            </w:r>
            <w:r w:rsidRPr="0044437C">
              <w:t>36.211</w:t>
            </w:r>
            <w:r w:rsidRPr="0044437C">
              <w:rPr>
                <w:spacing w:val="-3"/>
              </w:rPr>
              <w:t xml:space="preserve"> </w:t>
            </w:r>
            <w:r w:rsidRPr="0044437C">
              <w:rPr>
                <w:spacing w:val="-4"/>
              </w:rPr>
              <w:t>[3].</w:t>
            </w:r>
          </w:p>
          <w:p w14:paraId="7EDB2929" w14:textId="4D25D484"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3</w:t>
            </w:r>
            <w:r w:rsidRPr="0044437C">
              <w:rPr>
                <w:rFonts w:eastAsia="MS Mincho" w:cs="Arial"/>
                <w:lang w:eastAsia="ja-JP"/>
              </w:rPr>
              <w:t>:</w:t>
            </w:r>
            <w:r w:rsidRPr="0044437C">
              <w:rPr>
                <w:szCs w:val="24"/>
                <w:lang w:eastAsia="zh-CN"/>
              </w:rPr>
              <w:tab/>
            </w:r>
            <w:r w:rsidR="007305D1" w:rsidRPr="0044437C">
              <w:t>Allocated PRB positions for PDSCH are {3, 4, 5}</w:t>
            </w:r>
            <w:r w:rsidR="007305D1" w:rsidRPr="0044437C">
              <w:rPr>
                <w:spacing w:val="-2"/>
              </w:rPr>
              <w:t>.</w:t>
            </w:r>
          </w:p>
          <w:p w14:paraId="38C6FC76" w14:textId="77777777" w:rsidR="00524A5D" w:rsidRPr="0044437C" w:rsidRDefault="00000000">
            <w:pPr>
              <w:pStyle w:val="TAN"/>
              <w:rPr>
                <w:rFonts w:cs="Arial"/>
                <w:lang w:eastAsia="zh-CN"/>
              </w:rPr>
            </w:pPr>
            <w:r w:rsidRPr="0044437C">
              <w:rPr>
                <w:rFonts w:eastAsia="MS Mincho" w:cs="Arial"/>
                <w:lang w:eastAsia="ja-JP"/>
              </w:rPr>
              <w:t xml:space="preserve">Note </w:t>
            </w:r>
            <w:r w:rsidRPr="0044437C">
              <w:rPr>
                <w:rFonts w:cs="Arial"/>
                <w:lang w:eastAsia="zh-CN"/>
              </w:rPr>
              <w:t>4</w:t>
            </w:r>
            <w:r w:rsidRPr="0044437C">
              <w:rPr>
                <w:rFonts w:eastAsia="MS Mincho" w:cs="Arial"/>
                <w:lang w:eastAsia="ja-JP"/>
              </w:rPr>
              <w:t>:</w:t>
            </w:r>
            <w:r w:rsidRPr="0044437C">
              <w:rPr>
                <w:szCs w:val="24"/>
                <w:lang w:eastAsia="zh-CN"/>
              </w:rPr>
              <w:tab/>
            </w:r>
            <w:r w:rsidRPr="0044437C">
              <w:rPr>
                <w:lang w:eastAsia="zh-CN"/>
              </w:rPr>
              <w:t>The downlink subframes are scheduled at the 8</w:t>
            </w:r>
            <w:r w:rsidRPr="0044437C">
              <w:rPr>
                <w:vertAlign w:val="superscript"/>
                <w:lang w:eastAsia="zh-CN"/>
              </w:rPr>
              <w:t>th</w:t>
            </w:r>
            <w:r w:rsidRPr="0044437C">
              <w:rPr>
                <w:lang w:eastAsia="zh-CN"/>
              </w:rPr>
              <w:t xml:space="preserve"> and 9</w:t>
            </w:r>
            <w:r w:rsidRPr="0044437C">
              <w:rPr>
                <w:vertAlign w:val="superscript"/>
                <w:lang w:eastAsia="zh-CN"/>
              </w:rPr>
              <w:t>th</w:t>
            </w:r>
            <w:r w:rsidRPr="0044437C">
              <w:rPr>
                <w:lang w:eastAsia="zh-CN"/>
              </w:rPr>
              <w:t xml:space="preserve"> subframes every 10ms (starting from 0th </w:t>
            </w:r>
            <w:r w:rsidRPr="0044437C">
              <w:rPr>
                <w:rFonts w:cs="Arial"/>
                <w:lang w:eastAsia="zh-CN"/>
              </w:rPr>
              <w:t xml:space="preserve">subframe). Information bit payload is available from the </w:t>
            </w:r>
            <w:r w:rsidRPr="0044437C">
              <w:rPr>
                <w:lang w:eastAsia="zh-CN"/>
              </w:rPr>
              <w:t>8</w:t>
            </w:r>
            <w:r w:rsidRPr="0044437C">
              <w:rPr>
                <w:vertAlign w:val="superscript"/>
                <w:lang w:eastAsia="zh-CN"/>
              </w:rPr>
              <w:t>th</w:t>
            </w:r>
            <w:r w:rsidRPr="0044437C">
              <w:rPr>
                <w:rFonts w:cs="Arial"/>
                <w:lang w:eastAsia="zh-CN"/>
              </w:rPr>
              <w:t xml:space="preserve"> to </w:t>
            </w:r>
            <w:r w:rsidRPr="0044437C">
              <w:rPr>
                <w:lang w:eastAsia="zh-CN"/>
              </w:rPr>
              <w:t>9</w:t>
            </w:r>
            <w:r w:rsidRPr="0044437C">
              <w:rPr>
                <w:vertAlign w:val="superscript"/>
                <w:lang w:eastAsia="zh-CN"/>
              </w:rPr>
              <w:t>th</w:t>
            </w:r>
            <w:r w:rsidRPr="0044437C">
              <w:rPr>
                <w:rFonts w:cs="Arial"/>
                <w:lang w:eastAsia="zh-CN"/>
              </w:rPr>
              <w:t xml:space="preserve"> subframes</w:t>
            </w:r>
            <w:r w:rsidRPr="0044437C">
              <w:rPr>
                <w:rFonts w:cs="Arial"/>
                <w:lang w:eastAsia="zh-TW"/>
              </w:rPr>
              <w:t>.</w:t>
            </w:r>
            <w:r w:rsidRPr="0044437C">
              <w:rPr>
                <w:rFonts w:cs="Arial"/>
                <w:lang w:eastAsia="zh-CN"/>
              </w:rPr>
              <w:t xml:space="preserve"> The corresponding MPDCCH is scheduled 2 subframes before the corresponding PDSCH transmissions.</w:t>
            </w:r>
          </w:p>
          <w:p w14:paraId="44D00A5E" w14:textId="77777777"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5</w:t>
            </w:r>
            <w:r w:rsidRPr="0044437C">
              <w:rPr>
                <w:rFonts w:eastAsia="MS Mincho" w:cs="Arial"/>
                <w:lang w:eastAsia="ja-JP"/>
              </w:rPr>
              <w:t>:</w:t>
            </w:r>
            <w:r w:rsidRPr="0044437C">
              <w:rPr>
                <w:szCs w:val="24"/>
                <w:lang w:eastAsia="zh-CN"/>
              </w:rPr>
              <w:tab/>
              <w:t>PDSCH subframes are scheduled at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every period (32ms). Information bit payload is available from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with repetition. (Starting from the 0</w:t>
            </w:r>
            <w:r w:rsidRPr="0044437C">
              <w:rPr>
                <w:szCs w:val="24"/>
                <w:vertAlign w:val="superscript"/>
                <w:lang w:eastAsia="zh-CN"/>
              </w:rPr>
              <w:t>th</w:t>
            </w:r>
            <w:r w:rsidRPr="0044437C">
              <w:rPr>
                <w:szCs w:val="24"/>
                <w:lang w:eastAsia="zh-CN"/>
              </w:rPr>
              <w:t xml:space="preserve"> subframe). The corresponding MPDCCH is scheduled from 1</w:t>
            </w:r>
            <w:r w:rsidRPr="0044437C">
              <w:rPr>
                <w:szCs w:val="24"/>
                <w:vertAlign w:val="superscript"/>
                <w:lang w:eastAsia="zh-CN"/>
              </w:rPr>
              <w:t>st</w:t>
            </w:r>
            <w:r w:rsidRPr="0044437C">
              <w:rPr>
                <w:szCs w:val="24"/>
                <w:lang w:eastAsia="zh-CN"/>
              </w:rPr>
              <w:t xml:space="preserve"> to 8</w:t>
            </w:r>
            <w:r w:rsidRPr="0044437C">
              <w:rPr>
                <w:szCs w:val="24"/>
                <w:vertAlign w:val="superscript"/>
                <w:lang w:eastAsia="zh-CN"/>
              </w:rPr>
              <w:t>th</w:t>
            </w:r>
            <w:r w:rsidRPr="0044437C">
              <w:rPr>
                <w:szCs w:val="24"/>
                <w:lang w:eastAsia="zh-CN"/>
              </w:rPr>
              <w:t xml:space="preserve"> subframe every 32ms (starting from 0</w:t>
            </w:r>
            <w:r w:rsidRPr="0044437C">
              <w:rPr>
                <w:szCs w:val="24"/>
                <w:vertAlign w:val="superscript"/>
                <w:lang w:eastAsia="zh-CN"/>
              </w:rPr>
              <w:t>th</w:t>
            </w:r>
            <w:r w:rsidRPr="0044437C">
              <w:rPr>
                <w:szCs w:val="24"/>
                <w:lang w:eastAsia="zh-CN"/>
              </w:rPr>
              <w:t xml:space="preserve"> subframe).</w:t>
            </w:r>
          </w:p>
          <w:p w14:paraId="7C2A8745" w14:textId="77777777" w:rsidR="00524A5D" w:rsidRPr="0044437C" w:rsidRDefault="00000000">
            <w:pPr>
              <w:pStyle w:val="TAN"/>
              <w:rPr>
                <w:rFonts w:eastAsiaTheme="minorEastAsia"/>
                <w:szCs w:val="24"/>
                <w:lang w:eastAsia="zh-CN"/>
              </w:rPr>
            </w:pPr>
            <w:r w:rsidRPr="0044437C">
              <w:rPr>
                <w:rFonts w:eastAsia="MS Mincho" w:cs="Arial"/>
                <w:lang w:eastAsia="ja-JP"/>
              </w:rPr>
              <w:t xml:space="preserve">Note </w:t>
            </w:r>
            <w:r w:rsidRPr="0044437C">
              <w:rPr>
                <w:rFonts w:cs="Arial"/>
                <w:lang w:eastAsia="zh-CN"/>
              </w:rPr>
              <w:t>6</w:t>
            </w:r>
            <w:r w:rsidRPr="0044437C">
              <w:rPr>
                <w:rFonts w:eastAsia="MS Mincho" w:cs="Arial"/>
                <w:lang w:eastAsia="ja-JP"/>
              </w:rPr>
              <w:t>:</w:t>
            </w:r>
            <w:r w:rsidRPr="0044437C">
              <w:rPr>
                <w:szCs w:val="24"/>
                <w:lang w:eastAsia="zh-CN"/>
              </w:rPr>
              <w:tab/>
              <w:t>PDSCH subframes are scheduled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every period (160ms). Information bit payload is available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with repetition. (Starting from the 0th subframe) The corresponding MPDCCH is scheduled from 31</w:t>
            </w:r>
            <w:r w:rsidRPr="0044437C">
              <w:rPr>
                <w:szCs w:val="24"/>
                <w:vertAlign w:val="superscript"/>
                <w:lang w:eastAsia="zh-CN"/>
              </w:rPr>
              <w:t>st</w:t>
            </w:r>
            <w:r w:rsidRPr="0044437C">
              <w:rPr>
                <w:szCs w:val="24"/>
                <w:lang w:eastAsia="zh-CN"/>
              </w:rPr>
              <w:t xml:space="preserve"> to 94</w:t>
            </w:r>
            <w:r w:rsidRPr="0044437C">
              <w:rPr>
                <w:szCs w:val="24"/>
                <w:vertAlign w:val="superscript"/>
                <w:lang w:eastAsia="zh-CN"/>
              </w:rPr>
              <w:t>th</w:t>
            </w:r>
            <w:r w:rsidRPr="0044437C">
              <w:rPr>
                <w:szCs w:val="24"/>
                <w:lang w:eastAsia="zh-CN"/>
              </w:rPr>
              <w:t xml:space="preserve"> subframe every 160ms (starting from 0</w:t>
            </w:r>
            <w:r w:rsidRPr="0044437C">
              <w:rPr>
                <w:szCs w:val="24"/>
                <w:vertAlign w:val="superscript"/>
                <w:lang w:eastAsia="zh-CN"/>
              </w:rPr>
              <w:t>th</w:t>
            </w:r>
            <w:r w:rsidRPr="0044437C">
              <w:rPr>
                <w:szCs w:val="24"/>
                <w:lang w:eastAsia="zh-CN"/>
              </w:rPr>
              <w:t xml:space="preserve"> subframe).</w:t>
            </w:r>
          </w:p>
          <w:p w14:paraId="06945B14" w14:textId="77777777"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7</w:t>
            </w:r>
            <w:r w:rsidRPr="0044437C">
              <w:rPr>
                <w:rFonts w:eastAsia="MS Mincho" w:cs="Arial"/>
                <w:lang w:eastAsia="ja-JP"/>
              </w:rPr>
              <w:t>:</w:t>
            </w:r>
            <w:r w:rsidRPr="0044437C">
              <w:rPr>
                <w:szCs w:val="24"/>
                <w:lang w:eastAsia="zh-CN"/>
              </w:rPr>
              <w:tab/>
            </w:r>
            <w:r w:rsidRPr="0044437C">
              <w:t>MPDCCH, and PDSCH are dropped when overlapped with SIB1-BR, or SIB2 or SIB3.</w:t>
            </w:r>
          </w:p>
          <w:p w14:paraId="0476CF3B" w14:textId="77777777" w:rsidR="00524A5D" w:rsidRPr="0044437C" w:rsidRDefault="00000000">
            <w:pPr>
              <w:pStyle w:val="TAN"/>
            </w:pPr>
            <w:r w:rsidRPr="0044437C">
              <w:rPr>
                <w:rFonts w:eastAsia="MS Mincho" w:cs="Arial"/>
                <w:lang w:eastAsia="ja-JP"/>
              </w:rPr>
              <w:t xml:space="preserve">Note </w:t>
            </w:r>
            <w:r w:rsidRPr="0044437C">
              <w:rPr>
                <w:rFonts w:cs="Arial"/>
                <w:lang w:eastAsia="zh-CN"/>
              </w:rPr>
              <w:t>8</w:t>
            </w:r>
            <w:r w:rsidRPr="0044437C">
              <w:rPr>
                <w:rFonts w:eastAsia="MS Mincho" w:cs="Arial"/>
                <w:lang w:eastAsia="ja-JP"/>
              </w:rPr>
              <w:t>:</w:t>
            </w:r>
            <w:r w:rsidRPr="0044437C">
              <w:rPr>
                <w:szCs w:val="24"/>
                <w:lang w:eastAsia="zh-CN"/>
              </w:rPr>
              <w:tab/>
            </w:r>
            <w:r w:rsidRPr="0044437C">
              <w:t>MPDCCH, and PDSCH are punctured in overlapping Resource Elements (RE)s with PSS/SSS/PBCH.</w:t>
            </w:r>
          </w:p>
        </w:tc>
      </w:tr>
    </w:tbl>
    <w:p w14:paraId="1D1DD8D0" w14:textId="77777777" w:rsidR="00524A5D" w:rsidRPr="0044437C" w:rsidRDefault="00524A5D">
      <w:bookmarkStart w:id="2339" w:name="_Toc232582119"/>
    </w:p>
    <w:p w14:paraId="1FE3FC90" w14:textId="56E58FA0" w:rsidR="00B766B0" w:rsidRPr="0044437C" w:rsidRDefault="00B766B0">
      <w:pPr>
        <w:pStyle w:val="Heading2"/>
      </w:pPr>
      <w:bookmarkStart w:id="2340" w:name="_Toc194571946"/>
      <w:bookmarkStart w:id="2341" w:name="_Toc232582128"/>
      <w:bookmarkStart w:id="2342" w:name="_Toc22977"/>
      <w:bookmarkStart w:id="2343" w:name="_Toc13975"/>
      <w:bookmarkStart w:id="2344" w:name="_Toc14936"/>
      <w:bookmarkStart w:id="2345" w:name="_Toc20977"/>
      <w:bookmarkEnd w:id="2339"/>
      <w:r w:rsidRPr="0044437C">
        <w:t>A.3.4</w:t>
      </w:r>
      <w:r w:rsidRPr="0044437C">
        <w:tab/>
      </w:r>
      <w:r w:rsidR="002F349B" w:rsidRPr="0044437C">
        <w:t>FFS</w:t>
      </w:r>
      <w:bookmarkEnd w:id="2340"/>
    </w:p>
    <w:p w14:paraId="613283E7" w14:textId="77777777" w:rsidR="00B766B0" w:rsidRPr="0044437C" w:rsidRDefault="00B766B0" w:rsidP="00B766B0"/>
    <w:p w14:paraId="1D135B3D" w14:textId="060DF9BD" w:rsidR="00524A5D" w:rsidRPr="0044437C" w:rsidRDefault="00000000">
      <w:pPr>
        <w:pStyle w:val="Heading2"/>
        <w:rPr>
          <w:rFonts w:eastAsia="SimSun"/>
          <w:lang w:eastAsia="zh-CN"/>
        </w:rPr>
      </w:pPr>
      <w:bookmarkStart w:id="2346" w:name="_Toc194571947"/>
      <w:r w:rsidRPr="0044437C">
        <w:t>A.3.5</w:t>
      </w:r>
      <w:r w:rsidRPr="0044437C">
        <w:tab/>
      </w:r>
      <w:bookmarkStart w:id="2347" w:name="_Toc232582130"/>
      <w:bookmarkEnd w:id="2341"/>
      <w:r w:rsidRPr="0044437C">
        <w:rPr>
          <w:rFonts w:eastAsia="SimSun"/>
          <w:lang w:eastAsia="zh-CN"/>
        </w:rPr>
        <w:t>FFS</w:t>
      </w:r>
      <w:bookmarkEnd w:id="2342"/>
      <w:bookmarkEnd w:id="2343"/>
      <w:bookmarkEnd w:id="2344"/>
      <w:bookmarkEnd w:id="2345"/>
      <w:bookmarkEnd w:id="2346"/>
    </w:p>
    <w:bookmarkEnd w:id="2347"/>
    <w:p w14:paraId="0A9FE511" w14:textId="77777777" w:rsidR="00524A5D" w:rsidRPr="0044437C" w:rsidRDefault="00524A5D">
      <w:pPr>
        <w:rPr>
          <w:rFonts w:eastAsia="SimSun"/>
          <w:lang w:eastAsia="zh-CN"/>
        </w:rPr>
      </w:pPr>
    </w:p>
    <w:p w14:paraId="33236F9B" w14:textId="77777777" w:rsidR="00524A5D" w:rsidRPr="0044437C" w:rsidRDefault="00000000">
      <w:pPr>
        <w:pStyle w:val="Heading2"/>
      </w:pPr>
      <w:bookmarkStart w:id="2348" w:name="_Toc9138"/>
      <w:bookmarkStart w:id="2349" w:name="_Toc22541"/>
      <w:bookmarkStart w:id="2350" w:name="_Toc16078"/>
      <w:bookmarkStart w:id="2351" w:name="_Toc16402"/>
      <w:bookmarkStart w:id="2352" w:name="_Toc194571948"/>
      <w:r w:rsidRPr="0044437C">
        <w:t>A.3.7</w:t>
      </w:r>
      <w:r w:rsidRPr="0044437C">
        <w:tab/>
        <w:t>FFS</w:t>
      </w:r>
      <w:bookmarkEnd w:id="2348"/>
      <w:bookmarkEnd w:id="2349"/>
      <w:bookmarkEnd w:id="2350"/>
      <w:bookmarkEnd w:id="2351"/>
      <w:bookmarkEnd w:id="2352"/>
    </w:p>
    <w:p w14:paraId="717D4A26" w14:textId="77777777" w:rsidR="00524A5D" w:rsidRPr="0044437C" w:rsidRDefault="00524A5D"/>
    <w:p w14:paraId="6E928086" w14:textId="77777777" w:rsidR="00524A5D" w:rsidRPr="0044437C" w:rsidRDefault="00000000">
      <w:pPr>
        <w:pStyle w:val="Heading2"/>
      </w:pPr>
      <w:bookmarkStart w:id="2353" w:name="_Toc3995"/>
      <w:bookmarkStart w:id="2354" w:name="_Toc14977"/>
      <w:bookmarkStart w:id="2355" w:name="_Toc13778"/>
      <w:bookmarkStart w:id="2356" w:name="_Toc11870"/>
      <w:bookmarkStart w:id="2357" w:name="_Toc194571949"/>
      <w:r w:rsidRPr="0044437C">
        <w:t>A.3.8</w:t>
      </w:r>
      <w:r w:rsidRPr="0044437C">
        <w:tab/>
        <w:t>FFS</w:t>
      </w:r>
      <w:bookmarkEnd w:id="2353"/>
      <w:bookmarkEnd w:id="2354"/>
      <w:bookmarkEnd w:id="2355"/>
      <w:bookmarkEnd w:id="2356"/>
      <w:bookmarkEnd w:id="2357"/>
    </w:p>
    <w:p w14:paraId="0559841A" w14:textId="77777777" w:rsidR="00524A5D" w:rsidRPr="0044437C" w:rsidRDefault="00524A5D">
      <w:pPr>
        <w:rPr>
          <w:rFonts w:eastAsia="MS Mincho"/>
        </w:rPr>
      </w:pPr>
    </w:p>
    <w:p w14:paraId="562D90D1" w14:textId="77777777" w:rsidR="00524A5D" w:rsidRPr="0044437C" w:rsidRDefault="00000000">
      <w:pPr>
        <w:pStyle w:val="Heading2"/>
        <w:rPr>
          <w:rFonts w:eastAsia="SimSun"/>
          <w:lang w:eastAsia="zh-CN"/>
        </w:rPr>
      </w:pPr>
      <w:bookmarkStart w:id="2358" w:name="_Toc28150"/>
      <w:bookmarkStart w:id="2359" w:name="_Toc22973"/>
      <w:bookmarkStart w:id="2360" w:name="_Toc3728"/>
      <w:bookmarkStart w:id="2361" w:name="_Toc28305"/>
      <w:bookmarkStart w:id="2362" w:name="_Toc194571950"/>
      <w:r w:rsidRPr="0044437C">
        <w:rPr>
          <w:rFonts w:eastAsia="MS Mincho"/>
        </w:rPr>
        <w:t>A.3.9</w:t>
      </w:r>
      <w:r w:rsidRPr="0044437C">
        <w:rPr>
          <w:rFonts w:eastAsia="MS Mincho"/>
        </w:rPr>
        <w:tab/>
      </w:r>
      <w:r w:rsidRPr="0044437C">
        <w:rPr>
          <w:rFonts w:eastAsia="SimSun"/>
          <w:lang w:eastAsia="zh-CN"/>
        </w:rPr>
        <w:t>FFS</w:t>
      </w:r>
      <w:bookmarkEnd w:id="2358"/>
      <w:bookmarkEnd w:id="2359"/>
      <w:bookmarkEnd w:id="2360"/>
      <w:bookmarkEnd w:id="2361"/>
      <w:bookmarkEnd w:id="2362"/>
    </w:p>
    <w:p w14:paraId="2D1984AF" w14:textId="77777777" w:rsidR="00524A5D" w:rsidRPr="0044437C" w:rsidRDefault="00524A5D">
      <w:pPr>
        <w:rPr>
          <w:lang w:eastAsia="ja-JP"/>
        </w:rPr>
      </w:pPr>
    </w:p>
    <w:p w14:paraId="4703F07C" w14:textId="77777777" w:rsidR="00524A5D" w:rsidRPr="0044437C" w:rsidRDefault="00000000">
      <w:pPr>
        <w:pStyle w:val="Heading2"/>
        <w:rPr>
          <w:rFonts w:eastAsia="SimSun"/>
          <w:lang w:eastAsia="zh-CN"/>
        </w:rPr>
      </w:pPr>
      <w:bookmarkStart w:id="2363" w:name="_Toc319859985"/>
      <w:bookmarkStart w:id="2364" w:name="_Toc19913"/>
      <w:bookmarkStart w:id="2365" w:name="_Toc21945"/>
      <w:bookmarkStart w:id="2366" w:name="_Toc1285"/>
      <w:bookmarkStart w:id="2367" w:name="_Toc29822"/>
      <w:bookmarkStart w:id="2368" w:name="_Toc194571951"/>
      <w:r w:rsidRPr="0044437C">
        <w:lastRenderedPageBreak/>
        <w:t>A</w:t>
      </w:r>
      <w:r w:rsidRPr="0044437C">
        <w:rPr>
          <w:lang w:eastAsia="zh-CN"/>
        </w:rPr>
        <w:t>.</w:t>
      </w:r>
      <w:r w:rsidRPr="0044437C">
        <w:t>3.10</w:t>
      </w:r>
      <w:r w:rsidRPr="0044437C">
        <w:tab/>
      </w:r>
      <w:bookmarkEnd w:id="2363"/>
      <w:r w:rsidRPr="0044437C">
        <w:rPr>
          <w:rFonts w:eastAsia="SimSun"/>
          <w:lang w:eastAsia="zh-CN"/>
        </w:rPr>
        <w:t>FFS</w:t>
      </w:r>
      <w:bookmarkEnd w:id="2364"/>
      <w:bookmarkEnd w:id="2365"/>
      <w:bookmarkEnd w:id="2366"/>
      <w:bookmarkEnd w:id="2367"/>
      <w:bookmarkEnd w:id="2368"/>
    </w:p>
    <w:p w14:paraId="7D2DA6C0" w14:textId="77777777" w:rsidR="00524A5D" w:rsidRPr="0044437C" w:rsidRDefault="00524A5D">
      <w:pPr>
        <w:rPr>
          <w:lang w:eastAsia="zh-CN"/>
        </w:rPr>
      </w:pPr>
    </w:p>
    <w:p w14:paraId="5B630E8E" w14:textId="77777777" w:rsidR="00524A5D" w:rsidRPr="0044437C" w:rsidRDefault="00000000">
      <w:pPr>
        <w:pStyle w:val="Heading2"/>
      </w:pPr>
      <w:bookmarkStart w:id="2369" w:name="_Toc17968"/>
      <w:bookmarkStart w:id="2370" w:name="_Toc24384"/>
      <w:bookmarkStart w:id="2371" w:name="_Toc31810"/>
      <w:bookmarkStart w:id="2372" w:name="_Toc3556"/>
      <w:bookmarkStart w:id="2373" w:name="_Toc194571952"/>
      <w:r w:rsidRPr="0044437C">
        <w:t>A.3.</w:t>
      </w:r>
      <w:r w:rsidRPr="0044437C">
        <w:rPr>
          <w:lang w:eastAsia="zh-CN"/>
        </w:rPr>
        <w:t>11</w:t>
      </w:r>
      <w:r w:rsidRPr="0044437C">
        <w:tab/>
        <w:t xml:space="preserve">Reference Measurement Channels for </w:t>
      </w:r>
      <w:r w:rsidRPr="0044437C">
        <w:rPr>
          <w:lang w:eastAsia="zh-CN"/>
        </w:rPr>
        <w:t>M</w:t>
      </w:r>
      <w:r w:rsidRPr="0044437C">
        <w:t>PDCCH performance requirements</w:t>
      </w:r>
      <w:bookmarkEnd w:id="2369"/>
      <w:bookmarkEnd w:id="2370"/>
      <w:bookmarkEnd w:id="2371"/>
      <w:bookmarkEnd w:id="2372"/>
      <w:bookmarkEnd w:id="2373"/>
    </w:p>
    <w:p w14:paraId="023252B4" w14:textId="77777777" w:rsidR="00524A5D" w:rsidRPr="0044437C" w:rsidRDefault="00000000" w:rsidP="00B766B0">
      <w:pPr>
        <w:pStyle w:val="Heading3"/>
        <w:rPr>
          <w:rFonts w:eastAsia="MS Mincho"/>
        </w:rPr>
      </w:pPr>
      <w:bookmarkStart w:id="2374" w:name="_Toc30063"/>
      <w:bookmarkStart w:id="2375" w:name="_Toc26489"/>
      <w:bookmarkStart w:id="2376" w:name="_Toc14987"/>
      <w:bookmarkStart w:id="2377" w:name="_Toc17290"/>
      <w:bookmarkStart w:id="2378" w:name="_Toc194571953"/>
      <w:r w:rsidRPr="0044437C">
        <w:rPr>
          <w:rFonts w:eastAsia="MS Mincho"/>
        </w:rPr>
        <w:t>A.3.</w:t>
      </w:r>
      <w:r w:rsidRPr="0044437C">
        <w:rPr>
          <w:lang w:eastAsia="zh-CN"/>
        </w:rPr>
        <w:t>11</w:t>
      </w:r>
      <w:r w:rsidRPr="0044437C">
        <w:rPr>
          <w:rFonts w:eastAsia="MS Mincho"/>
        </w:rPr>
        <w:t>.1</w:t>
      </w:r>
      <w:r w:rsidRPr="0044437C">
        <w:rPr>
          <w:rFonts w:eastAsia="MS Mincho"/>
        </w:rPr>
        <w:tab/>
        <w:t>FDD and half-duplex FDD</w:t>
      </w:r>
      <w:bookmarkEnd w:id="2374"/>
      <w:bookmarkEnd w:id="2375"/>
      <w:bookmarkEnd w:id="2376"/>
      <w:bookmarkEnd w:id="2377"/>
      <w:bookmarkEnd w:id="2378"/>
    </w:p>
    <w:p w14:paraId="5F9B7331" w14:textId="77777777" w:rsidR="00524A5D" w:rsidRPr="0044437C" w:rsidRDefault="00000000">
      <w:pPr>
        <w:rPr>
          <w:lang w:eastAsia="zh-CN"/>
        </w:rPr>
      </w:pPr>
      <w:r w:rsidRPr="0044437C">
        <w:rPr>
          <w:lang w:eastAsia="zh-CN"/>
        </w:rPr>
        <w:t>FFS</w:t>
      </w:r>
    </w:p>
    <w:p w14:paraId="699F1AA8" w14:textId="77777777" w:rsidR="00524A5D" w:rsidRPr="0044437C" w:rsidRDefault="00000000">
      <w:pPr>
        <w:pStyle w:val="Heading2"/>
      </w:pPr>
      <w:bookmarkStart w:id="2379" w:name="_Toc16999"/>
      <w:bookmarkStart w:id="2380" w:name="_Toc11073"/>
      <w:bookmarkStart w:id="2381" w:name="_Toc27107"/>
      <w:bookmarkStart w:id="2382" w:name="_Toc24704"/>
      <w:bookmarkStart w:id="2383" w:name="_Toc194571954"/>
      <w:r w:rsidRPr="0044437C">
        <w:t>A.3.12</w:t>
      </w:r>
      <w:r w:rsidRPr="0044437C">
        <w:tab/>
        <w:t>Reference measurement channels for NPDSCH performance requirements</w:t>
      </w:r>
      <w:bookmarkEnd w:id="2379"/>
      <w:bookmarkEnd w:id="2380"/>
      <w:bookmarkEnd w:id="2381"/>
      <w:bookmarkEnd w:id="2382"/>
      <w:bookmarkEnd w:id="2383"/>
    </w:p>
    <w:p w14:paraId="17CE998B" w14:textId="77777777" w:rsidR="00524A5D" w:rsidRPr="0044437C" w:rsidRDefault="00000000">
      <w:pPr>
        <w:pStyle w:val="EditorsNote"/>
        <w:rPr>
          <w:lang w:eastAsia="zh-CN"/>
        </w:rPr>
      </w:pPr>
      <w:r w:rsidRPr="0044437C">
        <w:rPr>
          <w:lang w:eastAsia="zh-CN"/>
        </w:rPr>
        <w:t>Editor’s note: The note 2 in Table A.3.12.1.2-1 and note 1 in Table A.3.12.2.1-1 are still under discussion with RAN4.</w:t>
      </w:r>
    </w:p>
    <w:p w14:paraId="6BE51C4C" w14:textId="52ACFADC" w:rsidR="00524A5D" w:rsidRPr="0044437C" w:rsidRDefault="00000000" w:rsidP="002F349B">
      <w:pPr>
        <w:pStyle w:val="Heading3"/>
        <w:rPr>
          <w:snapToGrid w:val="0"/>
          <w:lang w:eastAsia="zh-CN"/>
        </w:rPr>
      </w:pPr>
      <w:bookmarkStart w:id="2384" w:name="_Toc194571955"/>
      <w:r w:rsidRPr="0044437C">
        <w:rPr>
          <w:snapToGrid w:val="0"/>
          <w:lang w:eastAsia="zh-CN"/>
        </w:rPr>
        <w:lastRenderedPageBreak/>
        <w:t>A.3.12.</w:t>
      </w:r>
      <w:r w:rsidR="002F349B" w:rsidRPr="0044437C">
        <w:rPr>
          <w:snapToGrid w:val="0"/>
          <w:lang w:eastAsia="zh-CN"/>
        </w:rPr>
        <w:t>1</w:t>
      </w:r>
      <w:r w:rsidR="002F349B" w:rsidRPr="0044437C">
        <w:rPr>
          <w:snapToGrid w:val="0"/>
          <w:lang w:eastAsia="zh-CN"/>
        </w:rPr>
        <w:tab/>
      </w:r>
      <w:r w:rsidRPr="0044437C">
        <w:rPr>
          <w:snapToGrid w:val="0"/>
          <w:lang w:eastAsia="zh-CN"/>
        </w:rPr>
        <w:t>Standalone</w:t>
      </w:r>
      <w:bookmarkEnd w:id="2384"/>
    </w:p>
    <w:p w14:paraId="4F7B6F4B" w14:textId="05908E55" w:rsidR="00524A5D" w:rsidRPr="0044437C" w:rsidRDefault="00000000" w:rsidP="002F349B">
      <w:pPr>
        <w:pStyle w:val="Heading4"/>
        <w:rPr>
          <w:snapToGrid w:val="0"/>
          <w:lang w:eastAsia="zh-CN"/>
        </w:rPr>
      </w:pPr>
      <w:bookmarkStart w:id="2385" w:name="_Toc194571956"/>
      <w:r w:rsidRPr="0044437C">
        <w:rPr>
          <w:snapToGrid w:val="0"/>
          <w:lang w:eastAsia="zh-CN"/>
        </w:rPr>
        <w:t>A.3.12.1.1</w:t>
      </w:r>
      <w:r w:rsidR="002F349B" w:rsidRPr="0044437C">
        <w:rPr>
          <w:snapToGrid w:val="0"/>
          <w:lang w:eastAsia="zh-CN"/>
        </w:rPr>
        <w:tab/>
      </w:r>
      <w:r w:rsidRPr="0044437C">
        <w:rPr>
          <w:snapToGrid w:val="0"/>
          <w:lang w:eastAsia="zh-CN"/>
        </w:rPr>
        <w:t>Single-antenna transmission</w:t>
      </w:r>
      <w:bookmarkEnd w:id="2385"/>
    </w:p>
    <w:p w14:paraId="4D696870" w14:textId="77777777" w:rsidR="00524A5D" w:rsidRPr="0044437C" w:rsidRDefault="00000000">
      <w:pPr>
        <w:pStyle w:val="TH"/>
      </w:pPr>
      <w:r w:rsidRPr="0044437C">
        <w:t>Table A.3.12.</w:t>
      </w:r>
      <w:r w:rsidRPr="0044437C">
        <w:rPr>
          <w:rFonts w:eastAsia="SimSun"/>
          <w:lang w:eastAsia="zh-CN"/>
        </w:rPr>
        <w:t>1</w:t>
      </w:r>
      <w:r w:rsidRPr="0044437C">
        <w:rPr>
          <w:lang w:eastAsia="zh-CN"/>
        </w:rPr>
        <w:t>.1</w:t>
      </w:r>
      <w:r w:rsidRPr="0044437C">
        <w:t xml:space="preserve">-1: NPDSCH Reference Channel with </w:t>
      </w:r>
      <w:r w:rsidRPr="0044437C">
        <w:rPr>
          <w:lang w:eastAsia="zh-CN"/>
        </w:rPr>
        <w:t>1</w:t>
      </w:r>
      <w:r w:rsidRPr="0044437C">
        <w:t xml:space="preserve">Tx Antenna </w:t>
      </w:r>
      <w:r w:rsidRPr="0044437C">
        <w:rPr>
          <w:bCs/>
          <w:lang w:eastAsia="zh-CN"/>
        </w:rPr>
        <w:t>for UE Category NB1 and NB2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44437C" w:rsidRDefault="00000000">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44437C" w:rsidRDefault="00000000">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44437C" w:rsidRDefault="00000000">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44437C" w:rsidRDefault="00000000">
            <w:pPr>
              <w:pStyle w:val="TAH"/>
              <w:rPr>
                <w:lang w:eastAsia="ko-KR"/>
              </w:rPr>
            </w:pPr>
            <w:r w:rsidRPr="0044437C">
              <w:rPr>
                <w:lang w:eastAsia="ko-KR"/>
              </w:rPr>
              <w:t>Value</w:t>
            </w:r>
          </w:p>
        </w:tc>
      </w:tr>
      <w:tr w:rsidR="00524A5D" w:rsidRPr="0044437C"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44437C" w:rsidRDefault="00000000">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1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44437C" w:rsidRDefault="00000000">
            <w:pPr>
              <w:jc w:val="center"/>
              <w:rPr>
                <w:rFonts w:ascii="Arial" w:hAnsi="Arial" w:cs="Arial"/>
                <w:sz w:val="18"/>
                <w:szCs w:val="18"/>
              </w:rPr>
            </w:pPr>
            <w:r w:rsidRPr="0044437C">
              <w:rPr>
                <w:rFonts w:ascii="Arial" w:hAnsi="Arial" w:cs="Arial"/>
                <w:sz w:val="18"/>
                <w:szCs w:val="18"/>
              </w:rPr>
              <w:t>R.NB.</w:t>
            </w:r>
            <w:r w:rsidRPr="0044437C">
              <w:rPr>
                <w:rFonts w:ascii="Arial" w:hAnsi="Arial" w:cs="Arial"/>
                <w:sz w:val="18"/>
                <w:szCs w:val="18"/>
                <w:lang w:eastAsia="zh-CN"/>
              </w:rPr>
              <w:t>2 FDD</w:t>
            </w:r>
          </w:p>
        </w:tc>
      </w:tr>
      <w:tr w:rsidR="00524A5D" w:rsidRPr="0044437C"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44437C" w:rsidRDefault="00000000">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Non-anchor</w:t>
            </w:r>
          </w:p>
        </w:tc>
      </w:tr>
      <w:tr w:rsidR="00524A5D" w:rsidRPr="0044437C"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44437C" w:rsidRDefault="00000000">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44437C" w:rsidRDefault="00000000">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44437C" w:rsidRDefault="00000000">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44437C" w:rsidRDefault="00000000">
            <w:pPr>
              <w:pStyle w:val="TAC"/>
              <w:rPr>
                <w:rFonts w:cs="Arial"/>
              </w:rPr>
            </w:pPr>
            <w:r w:rsidRPr="0044437C">
              <w:rPr>
                <w:rFonts w:cs="Arial"/>
              </w:rPr>
              <w:t>200</w:t>
            </w:r>
          </w:p>
        </w:tc>
      </w:tr>
      <w:tr w:rsidR="00524A5D" w:rsidRPr="0044437C"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44437C" w:rsidRDefault="00000000">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44437C" w:rsidRDefault="00000000">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44437C" w:rsidRDefault="00000000">
            <w:pPr>
              <w:pStyle w:val="TAC"/>
              <w:rPr>
                <w:rFonts w:cs="Arial"/>
              </w:rPr>
            </w:pPr>
            <w:r w:rsidRPr="0044437C">
              <w:rPr>
                <w:rFonts w:cs="Arial"/>
              </w:rPr>
              <w:t>Note 1</w:t>
            </w:r>
          </w:p>
        </w:tc>
      </w:tr>
      <w:tr w:rsidR="00524A5D" w:rsidRPr="0044437C"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44437C" w:rsidRDefault="00000000">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44437C" w:rsidRDefault="00000000">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44437C" w:rsidRDefault="00000000">
            <w:pPr>
              <w:pStyle w:val="TAC"/>
              <w:rPr>
                <w:rFonts w:cs="Arial"/>
                <w:lang w:eastAsia="ko-KR"/>
              </w:rPr>
            </w:pPr>
            <w:r w:rsidRPr="0044437C">
              <w:rPr>
                <w:rFonts w:cs="Arial"/>
                <w:lang w:eastAsia="ko-KR"/>
              </w:rPr>
              <w:t>QPSK</w:t>
            </w:r>
          </w:p>
        </w:tc>
      </w:tr>
      <w:tr w:rsidR="00524A5D" w:rsidRPr="0044437C"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44437C" w:rsidRDefault="00000000">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44437C" w:rsidRDefault="00000000">
            <w:pPr>
              <w:pStyle w:val="TAC"/>
              <w:rPr>
                <w:rFonts w:cs="Arial"/>
              </w:rPr>
            </w:pPr>
            <w:r w:rsidRPr="0044437C">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44437C" w:rsidRDefault="00000000">
            <w:pPr>
              <w:pStyle w:val="TAC"/>
              <w:rPr>
                <w:rFonts w:cs="Arial"/>
              </w:rPr>
            </w:pPr>
            <w:r w:rsidRPr="0044437C">
              <w:rPr>
                <w:rFonts w:cs="Arial"/>
              </w:rPr>
              <w:t>6/3</w:t>
            </w:r>
          </w:p>
        </w:tc>
      </w:tr>
      <w:tr w:rsidR="00524A5D" w:rsidRPr="0044437C"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44437C" w:rsidRDefault="00000000">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44437C" w:rsidRDefault="00000000">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44437C" w:rsidRDefault="00000000">
            <w:pPr>
              <w:pStyle w:val="TAC"/>
              <w:rPr>
                <w:rFonts w:cs="Arial"/>
                <w:lang w:eastAsia="ko-KR"/>
              </w:rPr>
            </w:pPr>
            <w:r w:rsidRPr="0044437C">
              <w:rPr>
                <w:rFonts w:cs="Arial"/>
                <w:lang w:eastAsia="ko-KR"/>
              </w:rPr>
              <w:t>1/</w:t>
            </w:r>
            <w:r w:rsidRPr="0044437C">
              <w:rPr>
                <w:rFonts w:cs="Arial"/>
              </w:rPr>
              <w:t>3</w:t>
            </w:r>
          </w:p>
        </w:tc>
      </w:tr>
      <w:tr w:rsidR="00524A5D" w:rsidRPr="0044437C"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44437C" w:rsidRDefault="00000000">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44437C" w:rsidRDefault="00000000">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44437C" w:rsidRDefault="00000000">
            <w:pPr>
              <w:pStyle w:val="TAC"/>
              <w:rPr>
                <w:rFonts w:cs="Arial"/>
              </w:rPr>
            </w:pPr>
            <w:r w:rsidRPr="0044437C">
              <w:rPr>
                <w:rFonts w:cs="Arial"/>
              </w:rPr>
              <w:t>0.33</w:t>
            </w:r>
          </w:p>
        </w:tc>
      </w:tr>
      <w:tr w:rsidR="00524A5D" w:rsidRPr="0044437C"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44437C" w:rsidRDefault="00000000">
            <w:pPr>
              <w:pStyle w:val="TAL"/>
              <w:rPr>
                <w:rFonts w:cs="Arial"/>
                <w:lang w:eastAsia="ko-KR"/>
              </w:rPr>
            </w:pPr>
            <w:r w:rsidRPr="0044437C">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44437C" w:rsidRDefault="00524A5D">
            <w:pPr>
              <w:pStyle w:val="TAC"/>
              <w:rPr>
                <w:rFonts w:cs="Arial"/>
                <w:lang w:eastAsia="ko-KR"/>
              </w:rPr>
            </w:pPr>
          </w:p>
        </w:tc>
      </w:tr>
      <w:tr w:rsidR="00524A5D" w:rsidRPr="0044437C"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44437C" w:rsidRDefault="00000000">
            <w:pPr>
              <w:pStyle w:val="TAC"/>
              <w:rPr>
                <w:rFonts w:cs="Arial"/>
                <w:vertAlign w:val="superscript"/>
              </w:rPr>
            </w:pPr>
            <w:r w:rsidRPr="0044437C">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44437C" w:rsidRDefault="00000000">
            <w:pPr>
              <w:pStyle w:val="TAC"/>
              <w:rPr>
                <w:rFonts w:cs="Arial"/>
              </w:rPr>
            </w:pPr>
            <w:r w:rsidRPr="0044437C">
              <w:rPr>
                <w:rFonts w:cs="Arial"/>
              </w:rPr>
              <w:t>392</w:t>
            </w:r>
          </w:p>
        </w:tc>
      </w:tr>
      <w:tr w:rsidR="00524A5D" w:rsidRPr="0044437C"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44437C" w:rsidRDefault="00000000">
            <w:pPr>
              <w:pStyle w:val="TAC"/>
              <w:rPr>
                <w:rFonts w:cs="Arial"/>
              </w:rPr>
            </w:pPr>
            <w:r w:rsidRPr="0044437C">
              <w:rPr>
                <w:rFonts w:cs="Arial"/>
              </w:rPr>
              <w:t>392</w:t>
            </w:r>
          </w:p>
        </w:tc>
      </w:tr>
      <w:tr w:rsidR="00524A5D" w:rsidRPr="0044437C"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44437C" w:rsidRDefault="00000000">
            <w:pPr>
              <w:pStyle w:val="TAC"/>
              <w:rPr>
                <w:rFonts w:cs="Arial"/>
              </w:rPr>
            </w:pPr>
            <w:r w:rsidRPr="0044437C">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44437C" w:rsidRDefault="00000000">
            <w:pPr>
              <w:pStyle w:val="TAC"/>
              <w:rPr>
                <w:rFonts w:cs="Arial"/>
              </w:rPr>
            </w:pPr>
            <w:r w:rsidRPr="0044437C">
              <w:rPr>
                <w:rFonts w:cs="Arial"/>
              </w:rPr>
              <w:t>392</w:t>
            </w:r>
          </w:p>
        </w:tc>
      </w:tr>
      <w:tr w:rsidR="00524A5D" w:rsidRPr="0044437C"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44437C" w:rsidRDefault="00000000">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44437C" w:rsidRDefault="00524A5D">
            <w:pPr>
              <w:pStyle w:val="TAC"/>
              <w:rPr>
                <w:rFonts w:cs="Arial"/>
                <w:lang w:eastAsia="ko-KR"/>
              </w:rPr>
            </w:pPr>
          </w:p>
        </w:tc>
      </w:tr>
      <w:tr w:rsidR="00524A5D" w:rsidRPr="0044437C"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44437C" w:rsidRDefault="00000000">
            <w:pPr>
              <w:pStyle w:val="TAC"/>
              <w:rPr>
                <w:rFonts w:cs="Arial"/>
                <w:lang w:eastAsia="ko-KR"/>
              </w:rPr>
            </w:pPr>
            <w:r w:rsidRPr="0044437C">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44437C" w:rsidRDefault="00000000">
            <w:pPr>
              <w:pStyle w:val="TAC"/>
              <w:rPr>
                <w:rFonts w:cs="Arial"/>
              </w:rPr>
            </w:pPr>
            <w:r w:rsidRPr="0044437C">
              <w:rPr>
                <w:rFonts w:cs="Arial"/>
              </w:rPr>
              <w:t>1</w:t>
            </w:r>
          </w:p>
        </w:tc>
      </w:tr>
      <w:tr w:rsidR="00524A5D" w:rsidRPr="0044437C"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44437C" w:rsidRDefault="00000000">
            <w:pPr>
              <w:pStyle w:val="TAC"/>
              <w:rPr>
                <w:rFonts w:cs="Arial"/>
              </w:rPr>
            </w:pPr>
            <w:r w:rsidRPr="0044437C">
              <w:rPr>
                <w:rFonts w:cs="Arial"/>
              </w:rPr>
              <w:t>1</w:t>
            </w:r>
          </w:p>
        </w:tc>
      </w:tr>
      <w:tr w:rsidR="00524A5D" w:rsidRPr="0044437C"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44437C" w:rsidRDefault="00000000">
            <w:pPr>
              <w:pStyle w:val="TAC"/>
              <w:rPr>
                <w:rFonts w:cs="Arial"/>
              </w:rPr>
            </w:pPr>
            <w:r w:rsidRPr="0044437C">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44437C" w:rsidRDefault="00000000">
            <w:pPr>
              <w:pStyle w:val="TAC"/>
              <w:rPr>
                <w:rFonts w:cs="Arial"/>
              </w:rPr>
            </w:pPr>
            <w:r w:rsidRPr="0044437C">
              <w:rPr>
                <w:rFonts w:cs="Arial"/>
              </w:rPr>
              <w:t>1</w:t>
            </w:r>
          </w:p>
        </w:tc>
      </w:tr>
      <w:tr w:rsidR="00524A5D" w:rsidRPr="0044437C"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44437C" w:rsidRDefault="00000000">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44437C" w:rsidRDefault="00524A5D">
            <w:pPr>
              <w:pStyle w:val="TAC"/>
              <w:rPr>
                <w:rFonts w:cs="Arial"/>
                <w:lang w:eastAsia="ko-KR"/>
              </w:rPr>
            </w:pPr>
          </w:p>
        </w:tc>
      </w:tr>
      <w:tr w:rsidR="00524A5D" w:rsidRPr="0044437C"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44437C" w:rsidRDefault="00000000">
            <w:pPr>
              <w:pStyle w:val="TAC"/>
              <w:rPr>
                <w:rFonts w:cs="Arial"/>
              </w:rPr>
            </w:pPr>
            <w:r w:rsidRPr="0044437C">
              <w:rPr>
                <w:rFonts w:cs="Arial"/>
              </w:rPr>
              <w:t>320</w:t>
            </w:r>
          </w:p>
        </w:tc>
      </w:tr>
      <w:tr w:rsidR="00524A5D" w:rsidRPr="0044437C"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44437C" w:rsidRDefault="00000000">
            <w:pPr>
              <w:pStyle w:val="TAC"/>
              <w:rPr>
                <w:rFonts w:cs="Arial"/>
              </w:rPr>
            </w:pPr>
            <w:r w:rsidRPr="0044437C">
              <w:rPr>
                <w:rFonts w:cs="Arial"/>
              </w:rPr>
              <w:t>320</w:t>
            </w:r>
          </w:p>
        </w:tc>
      </w:tr>
      <w:tr w:rsidR="00524A5D" w:rsidRPr="0044437C"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44437C" w:rsidRDefault="00000000">
            <w:pPr>
              <w:pStyle w:val="TAC"/>
              <w:rPr>
                <w:rFonts w:cs="Arial"/>
              </w:rPr>
            </w:pPr>
            <w:r w:rsidRPr="0044437C">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44437C" w:rsidRDefault="00000000">
            <w:pPr>
              <w:pStyle w:val="TAC"/>
              <w:rPr>
                <w:rFonts w:cs="Arial"/>
              </w:rPr>
            </w:pPr>
            <w:r w:rsidRPr="0044437C">
              <w:rPr>
                <w:rFonts w:cs="Arial"/>
              </w:rPr>
              <w:t>320</w:t>
            </w:r>
          </w:p>
        </w:tc>
      </w:tr>
      <w:tr w:rsidR="00524A5D" w:rsidRPr="0044437C"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44437C" w:rsidRDefault="00000000">
            <w:pPr>
              <w:pStyle w:val="TAL"/>
              <w:rPr>
                <w:rFonts w:cs="Arial"/>
                <w:lang w:eastAsia="ko-KR"/>
              </w:rPr>
            </w:pPr>
            <w:r w:rsidRPr="0044437C">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44437C" w:rsidRDefault="00000000">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44437C" w:rsidRDefault="00000000">
            <w:pPr>
              <w:pStyle w:val="TAC"/>
              <w:rPr>
                <w:rFonts w:cs="Arial"/>
              </w:rPr>
            </w:pPr>
            <w:r w:rsidRPr="0044437C">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44437C" w:rsidRDefault="00000000">
            <w:pPr>
              <w:pStyle w:val="TAC"/>
              <w:rPr>
                <w:rFonts w:cs="Arial"/>
              </w:rPr>
            </w:pPr>
            <w:r w:rsidRPr="0044437C">
              <w:rPr>
                <w:rFonts w:cs="Arial"/>
                <w:lang w:eastAsia="ko-KR"/>
              </w:rPr>
              <w:t>Note 5</w:t>
            </w:r>
          </w:p>
        </w:tc>
      </w:tr>
      <w:tr w:rsidR="00524A5D" w:rsidRPr="0044437C"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44437C" w:rsidRDefault="00000000">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44437C" w:rsidRDefault="00000000">
            <w:pPr>
              <w:pStyle w:val="TAC"/>
              <w:rPr>
                <w:rFonts w:cs="Arial"/>
                <w:lang w:eastAsia="ko-KR"/>
              </w:rPr>
            </w:pPr>
            <w:r w:rsidRPr="0044437C">
              <w:rPr>
                <w:rFonts w:cs="Arial"/>
                <w:lang w:eastAsia="ko-KR"/>
              </w:rPr>
              <w:t>NB1</w:t>
            </w: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44437C" w:rsidRDefault="00000000">
            <w:pPr>
              <w:pStyle w:val="TAC"/>
              <w:rPr>
                <w:rFonts w:cs="Arial"/>
              </w:rPr>
            </w:pPr>
            <w:r w:rsidRPr="0044437C">
              <w:rPr>
                <w:rFonts w:cs="Arial"/>
              </w:rPr>
              <w:t>NB1,NB2</w:t>
            </w:r>
          </w:p>
        </w:tc>
      </w:tr>
      <w:tr w:rsidR="00524A5D" w:rsidRPr="0044437C"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18135B93" w14:textId="77777777" w:rsidR="00524A5D" w:rsidRPr="0044437C" w:rsidRDefault="00000000">
            <w:pPr>
              <w:pStyle w:val="TAN"/>
              <w:rPr>
                <w:rFonts w:cs="Arial"/>
                <w:lang w:eastAsia="zh-CN"/>
              </w:rPr>
            </w:pPr>
            <w:r w:rsidRPr="0044437C">
              <w:rPr>
                <w:rFonts w:cs="Arial"/>
                <w:lang w:eastAsia="ja-JP"/>
              </w:rPr>
              <w:t xml:space="preserve">Note </w:t>
            </w:r>
            <w:r w:rsidRPr="0044437C">
              <w:rPr>
                <w:rFonts w:cs="Arial"/>
                <w:lang w:eastAsia="zh-CN"/>
              </w:rPr>
              <w:t>2</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5A91DF8">
                <v:shape id="_x0000_i1101" type="#_x0000_t75" style="width:10.5pt;height:20.5pt" o:ole="">
                  <v:imagedata r:id="rId147" o:title=""/>
                </v:shape>
                <o:OLEObject Type="Embed" ProgID="Equation.3" ShapeID="_x0000_i1101" DrawAspect="Content" ObjectID="_1813331094" r:id="rId148"/>
              </w:object>
            </w:r>
            <w:r w:rsidRPr="0044437C">
              <w:rPr>
                <w:rFonts w:cs="Arial"/>
                <w:lang w:eastAsia="ja-JP"/>
              </w:rPr>
              <w:t xml:space="preserve">mod 2 = 0, otherwise </w:t>
            </w:r>
            <w:r w:rsidRPr="0044437C">
              <w:rPr>
                <w:rFonts w:cs="Arial"/>
                <w:lang w:eastAsia="zh-CN"/>
              </w:rPr>
              <w:t>616</w:t>
            </w:r>
            <w:r w:rsidRPr="0044437C">
              <w:rPr>
                <w:rFonts w:cs="Arial"/>
                <w:lang w:eastAsia="ja-JP"/>
              </w:rPr>
              <w:t>.</w:t>
            </w:r>
          </w:p>
          <w:p w14:paraId="39ACC90E" w14:textId="77777777" w:rsidR="00524A5D" w:rsidRPr="0044437C" w:rsidRDefault="00000000">
            <w:pPr>
              <w:pStyle w:val="TAN"/>
              <w:rPr>
                <w:rFonts w:cs="Arial"/>
                <w:lang w:eastAsia="zh-CN"/>
              </w:rPr>
            </w:pPr>
            <w:r w:rsidRPr="0044437C">
              <w:rPr>
                <w:rFonts w:cs="Arial"/>
                <w:lang w:eastAsia="ja-JP"/>
              </w:rPr>
              <w:t xml:space="preserve">Note </w:t>
            </w:r>
            <w:r w:rsidRPr="0044437C">
              <w:rPr>
                <w:rFonts w:cs="Arial"/>
                <w:lang w:eastAsia="zh-CN"/>
              </w:rPr>
              <w:t>3</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3EFA67C">
                <v:shape id="_x0000_i1102" type="#_x0000_t75" style="width:10.5pt;height:20.5pt" o:ole="">
                  <v:imagedata r:id="rId147" o:title=""/>
                </v:shape>
                <o:OLEObject Type="Embed" ProgID="Equation.3" ShapeID="_x0000_i1102" DrawAspect="Content" ObjectID="_1813331095" r:id="rId149"/>
              </w:object>
            </w:r>
            <w:r w:rsidRPr="0044437C">
              <w:rPr>
                <w:rFonts w:cs="Arial"/>
                <w:lang w:eastAsia="ja-JP"/>
              </w:rPr>
              <w:t>mod 2 = 0, otherwise 1.</w:t>
            </w:r>
          </w:p>
          <w:p w14:paraId="34A9EFD5"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4</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2BD2B266">
                <v:shape id="_x0000_i1103" type="#_x0000_t75" style="width:10.5pt;height:20.5pt" o:ole="">
                  <v:imagedata r:id="rId147" o:title=""/>
                </v:shape>
                <o:OLEObject Type="Embed" ProgID="Equation.3" ShapeID="_x0000_i1103" DrawAspect="Content" ObjectID="_1813331096" r:id="rId150"/>
              </w:object>
            </w:r>
            <w:r w:rsidRPr="0044437C">
              <w:rPr>
                <w:rFonts w:cs="Arial"/>
                <w:lang w:eastAsia="ja-JP"/>
              </w:rPr>
              <w:t xml:space="preserve">mod 2 = 0, otherwise </w:t>
            </w:r>
            <w:r w:rsidRPr="0044437C">
              <w:rPr>
                <w:rFonts w:cs="Arial"/>
                <w:lang w:eastAsia="zh-CN"/>
              </w:rPr>
              <w:t>320</w:t>
            </w:r>
            <w:r w:rsidRPr="0044437C">
              <w:rPr>
                <w:rFonts w:cs="Arial"/>
                <w:lang w:eastAsia="ja-JP"/>
              </w:rPr>
              <w:t>.</w:t>
            </w:r>
          </w:p>
          <w:p w14:paraId="76629EBC" w14:textId="77777777" w:rsidR="00524A5D" w:rsidRPr="0044437C" w:rsidRDefault="00000000">
            <w:pPr>
              <w:pStyle w:val="TAN"/>
              <w:rPr>
                <w:rFonts w:cs="Arial"/>
                <w:lang w:eastAsia="zh-CN"/>
              </w:rPr>
            </w:pPr>
            <w:r w:rsidRPr="0044437C">
              <w:rPr>
                <w:rFonts w:cs="Arial"/>
                <w:lang w:eastAsia="zh-CN"/>
              </w:rPr>
              <w:t>Note 5:</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37556568" w14:textId="77777777" w:rsidR="00524A5D" w:rsidRPr="0044437C" w:rsidRDefault="00524A5D"/>
    <w:p w14:paraId="62201634" w14:textId="77777777" w:rsidR="00524A5D" w:rsidRPr="0044437C" w:rsidRDefault="00000000">
      <w:pPr>
        <w:pStyle w:val="TH"/>
        <w:rPr>
          <w:bCs/>
          <w:lang w:eastAsia="zh-CN"/>
        </w:rPr>
      </w:pPr>
      <w:r w:rsidRPr="0044437C">
        <w:rPr>
          <w:bCs/>
        </w:rPr>
        <w:lastRenderedPageBreak/>
        <w:t>Table A.3.12.2</w:t>
      </w:r>
      <w:r w:rsidRPr="0044437C">
        <w:rPr>
          <w:bCs/>
          <w:lang w:eastAsia="zh-CN"/>
        </w:rPr>
        <w:t>.1</w:t>
      </w:r>
      <w:r w:rsidRPr="0044437C">
        <w:rPr>
          <w:bCs/>
        </w:rPr>
        <w:t>-</w:t>
      </w:r>
      <w:r w:rsidRPr="0044437C">
        <w:rPr>
          <w:bCs/>
          <w:lang w:eastAsia="zh-CN"/>
        </w:rPr>
        <w:t>2</w:t>
      </w:r>
      <w:r w:rsidRPr="0044437C">
        <w:rPr>
          <w:bCs/>
        </w:rPr>
        <w:t xml:space="preserve">: NPDSCH Reference Channel with </w:t>
      </w:r>
      <w:r w:rsidRPr="0044437C">
        <w:rPr>
          <w:bCs/>
          <w:lang w:eastAsia="zh-CN"/>
        </w:rPr>
        <w:t>1</w:t>
      </w:r>
      <w:r w:rsidRPr="0044437C">
        <w:rPr>
          <w:bCs/>
        </w:rPr>
        <w:t>Tx Antenna</w:t>
      </w:r>
      <w:r w:rsidRPr="0044437C">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44437C" w:rsidRDefault="00000000">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44437C" w:rsidRDefault="00000000">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44437C" w:rsidRDefault="00000000">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44437C" w:rsidRDefault="00000000">
            <w:pPr>
              <w:pStyle w:val="TAH"/>
              <w:rPr>
                <w:lang w:eastAsia="ko-KR"/>
              </w:rPr>
            </w:pPr>
            <w:r w:rsidRPr="0044437C">
              <w:rPr>
                <w:lang w:eastAsia="ko-KR"/>
              </w:rPr>
              <w:t>Value</w:t>
            </w:r>
          </w:p>
        </w:tc>
      </w:tr>
      <w:tr w:rsidR="00524A5D" w:rsidRPr="0044437C"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44437C" w:rsidRDefault="00000000">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44437C" w:rsidRDefault="00524A5D">
            <w:pPr>
              <w:jc w:val="center"/>
              <w:rPr>
                <w:rFonts w:ascii="Arial" w:hAnsi="Arial" w:cs="Arial"/>
                <w:sz w:val="18"/>
                <w:szCs w:val="18"/>
              </w:rPr>
            </w:pPr>
          </w:p>
        </w:tc>
      </w:tr>
      <w:tr w:rsidR="00524A5D" w:rsidRPr="0044437C"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44437C" w:rsidRDefault="00000000">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44437C" w:rsidRDefault="00524A5D">
            <w:pPr>
              <w:jc w:val="center"/>
              <w:rPr>
                <w:rFonts w:ascii="Arial" w:hAnsi="Arial" w:cs="Arial"/>
                <w:sz w:val="18"/>
                <w:szCs w:val="18"/>
                <w:lang w:eastAsia="zh-CN"/>
              </w:rPr>
            </w:pPr>
          </w:p>
        </w:tc>
      </w:tr>
      <w:tr w:rsidR="00524A5D" w:rsidRPr="0044437C"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44437C" w:rsidRDefault="00000000">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44437C" w:rsidRDefault="00000000">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44437C" w:rsidRDefault="00000000">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44437C" w:rsidRDefault="00524A5D">
            <w:pPr>
              <w:pStyle w:val="TAC"/>
              <w:rPr>
                <w:rFonts w:cs="Arial"/>
              </w:rPr>
            </w:pPr>
          </w:p>
        </w:tc>
      </w:tr>
      <w:tr w:rsidR="00524A5D" w:rsidRPr="0044437C"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44437C" w:rsidRDefault="00000000">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44437C" w:rsidRDefault="00000000">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44437C" w:rsidRDefault="00524A5D">
            <w:pPr>
              <w:pStyle w:val="TAC"/>
              <w:rPr>
                <w:rFonts w:cs="Arial"/>
              </w:rPr>
            </w:pPr>
          </w:p>
        </w:tc>
      </w:tr>
      <w:tr w:rsidR="00524A5D" w:rsidRPr="0044437C"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44437C" w:rsidRDefault="00000000">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44437C" w:rsidRDefault="00000000">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44437C" w:rsidRDefault="00524A5D">
            <w:pPr>
              <w:pStyle w:val="TAC"/>
              <w:rPr>
                <w:rFonts w:cs="Arial"/>
                <w:lang w:eastAsia="ko-KR"/>
              </w:rPr>
            </w:pPr>
          </w:p>
        </w:tc>
      </w:tr>
      <w:tr w:rsidR="00524A5D" w:rsidRPr="0044437C"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44437C" w:rsidRDefault="00000000">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44437C" w:rsidRDefault="00000000">
            <w:pPr>
              <w:pStyle w:val="TAC"/>
              <w:rPr>
                <w:rFonts w:cs="Arial"/>
              </w:rPr>
            </w:pPr>
            <w:r w:rsidRPr="0044437C">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44437C" w:rsidRDefault="00524A5D">
            <w:pPr>
              <w:pStyle w:val="TAC"/>
              <w:rPr>
                <w:rFonts w:cs="Arial"/>
              </w:rPr>
            </w:pPr>
          </w:p>
        </w:tc>
      </w:tr>
      <w:tr w:rsidR="00524A5D" w:rsidRPr="0044437C"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44437C" w:rsidRDefault="00000000">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44437C" w:rsidRDefault="00000000">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44437C" w:rsidRDefault="00524A5D">
            <w:pPr>
              <w:pStyle w:val="TAC"/>
              <w:rPr>
                <w:rFonts w:cs="Arial"/>
                <w:lang w:eastAsia="ko-KR"/>
              </w:rPr>
            </w:pPr>
          </w:p>
        </w:tc>
      </w:tr>
      <w:tr w:rsidR="00524A5D" w:rsidRPr="0044437C"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44437C" w:rsidRDefault="00000000">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44437C" w:rsidRDefault="00000000">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44437C" w:rsidRDefault="00524A5D">
            <w:pPr>
              <w:pStyle w:val="TAC"/>
              <w:rPr>
                <w:rFonts w:cs="Arial"/>
              </w:rPr>
            </w:pPr>
          </w:p>
        </w:tc>
      </w:tr>
      <w:tr w:rsidR="00524A5D" w:rsidRPr="0044437C"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44437C" w:rsidRDefault="00000000">
            <w:pPr>
              <w:pStyle w:val="TAL"/>
              <w:rPr>
                <w:rFonts w:cs="Arial"/>
                <w:lang w:eastAsia="ko-KR"/>
              </w:rPr>
            </w:pPr>
            <w:r w:rsidRPr="0044437C">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44437C" w:rsidRDefault="00524A5D">
            <w:pPr>
              <w:pStyle w:val="TAC"/>
              <w:rPr>
                <w:rFonts w:cs="Arial"/>
                <w:lang w:eastAsia="ko-KR"/>
              </w:rPr>
            </w:pPr>
          </w:p>
        </w:tc>
      </w:tr>
      <w:tr w:rsidR="00524A5D" w:rsidRPr="0044437C"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44437C" w:rsidRDefault="00000000">
            <w:pPr>
              <w:pStyle w:val="TAC"/>
              <w:rPr>
                <w:rFonts w:cs="Arial"/>
                <w:vertAlign w:val="superscript"/>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44437C" w:rsidRDefault="00524A5D">
            <w:pPr>
              <w:pStyle w:val="TAC"/>
              <w:rPr>
                <w:rFonts w:cs="Arial"/>
              </w:rPr>
            </w:pPr>
          </w:p>
        </w:tc>
      </w:tr>
      <w:tr w:rsidR="00524A5D" w:rsidRPr="0044437C"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44437C" w:rsidRDefault="00000000">
            <w:pPr>
              <w:pStyle w:val="TAC"/>
              <w:rPr>
                <w:rFonts w:cs="Arial"/>
                <w:lang w:eastAsia="ko-KR"/>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44437C" w:rsidRDefault="00524A5D">
            <w:pPr>
              <w:pStyle w:val="TAC"/>
              <w:rPr>
                <w:rFonts w:cs="Arial"/>
              </w:rPr>
            </w:pPr>
          </w:p>
        </w:tc>
      </w:tr>
      <w:tr w:rsidR="00524A5D" w:rsidRPr="0044437C"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44437C" w:rsidRDefault="00000000">
            <w:pPr>
              <w:pStyle w:val="TAC"/>
              <w:rPr>
                <w:rFonts w:cs="Arial"/>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44437C" w:rsidRDefault="00524A5D">
            <w:pPr>
              <w:pStyle w:val="TAC"/>
              <w:rPr>
                <w:rFonts w:cs="Arial"/>
              </w:rPr>
            </w:pPr>
          </w:p>
        </w:tc>
      </w:tr>
      <w:tr w:rsidR="00524A5D" w:rsidRPr="0044437C"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44437C" w:rsidRDefault="00000000">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44437C" w:rsidRDefault="00524A5D">
            <w:pPr>
              <w:pStyle w:val="TAC"/>
              <w:rPr>
                <w:rFonts w:cs="Arial"/>
                <w:lang w:eastAsia="ko-KR"/>
              </w:rPr>
            </w:pPr>
          </w:p>
        </w:tc>
      </w:tr>
      <w:tr w:rsidR="00524A5D" w:rsidRPr="0044437C"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44437C" w:rsidRDefault="00000000">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44437C" w:rsidRDefault="00524A5D">
            <w:pPr>
              <w:pStyle w:val="TAC"/>
              <w:rPr>
                <w:rFonts w:cs="Arial"/>
              </w:rPr>
            </w:pPr>
          </w:p>
        </w:tc>
      </w:tr>
      <w:tr w:rsidR="00524A5D" w:rsidRPr="0044437C"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44437C" w:rsidRDefault="00000000">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44437C" w:rsidRDefault="00524A5D">
            <w:pPr>
              <w:pStyle w:val="TAC"/>
              <w:rPr>
                <w:rFonts w:cs="Arial"/>
              </w:rPr>
            </w:pPr>
          </w:p>
        </w:tc>
      </w:tr>
      <w:tr w:rsidR="00524A5D" w:rsidRPr="0044437C"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44437C" w:rsidRDefault="00000000">
            <w:pPr>
              <w:pStyle w:val="TAC"/>
              <w:rPr>
                <w:rFonts w:cs="Arial"/>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44437C" w:rsidRDefault="00524A5D">
            <w:pPr>
              <w:pStyle w:val="TAC"/>
              <w:rPr>
                <w:rFonts w:cs="Arial"/>
              </w:rPr>
            </w:pPr>
          </w:p>
        </w:tc>
      </w:tr>
      <w:tr w:rsidR="00524A5D" w:rsidRPr="0044437C"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44437C" w:rsidRDefault="00000000">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44437C" w:rsidRDefault="00524A5D">
            <w:pPr>
              <w:pStyle w:val="TAC"/>
              <w:rPr>
                <w:rFonts w:cs="Arial"/>
                <w:lang w:eastAsia="ko-KR"/>
              </w:rPr>
            </w:pPr>
          </w:p>
        </w:tc>
      </w:tr>
      <w:tr w:rsidR="00524A5D" w:rsidRPr="0044437C"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44437C" w:rsidRDefault="00524A5D">
            <w:pPr>
              <w:pStyle w:val="TAC"/>
              <w:rPr>
                <w:rFonts w:cs="Arial"/>
              </w:rPr>
            </w:pPr>
          </w:p>
        </w:tc>
      </w:tr>
      <w:tr w:rsidR="00524A5D" w:rsidRPr="0044437C"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44437C" w:rsidRDefault="00000000">
            <w:pPr>
              <w:pStyle w:val="TAC"/>
              <w:rPr>
                <w:rFonts w:cs="Arial"/>
                <w:lang w:eastAsia="ko-KR"/>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44437C" w:rsidRDefault="00524A5D">
            <w:pPr>
              <w:pStyle w:val="TAC"/>
              <w:rPr>
                <w:rFonts w:cs="Arial"/>
              </w:rPr>
            </w:pPr>
          </w:p>
        </w:tc>
      </w:tr>
      <w:tr w:rsidR="00524A5D" w:rsidRPr="0044437C"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44437C" w:rsidRDefault="00524A5D">
            <w:pPr>
              <w:pStyle w:val="TAC"/>
              <w:rPr>
                <w:rFonts w:cs="Arial"/>
              </w:rPr>
            </w:pPr>
          </w:p>
        </w:tc>
      </w:tr>
      <w:tr w:rsidR="00524A5D" w:rsidRPr="0044437C"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44437C" w:rsidRDefault="00000000">
            <w:pPr>
              <w:pStyle w:val="TAL"/>
              <w:rPr>
                <w:rFonts w:cs="Arial"/>
                <w:lang w:eastAsia="ko-KR"/>
              </w:rPr>
            </w:pPr>
            <w:r w:rsidRPr="0044437C">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44437C" w:rsidRDefault="00000000">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44437C" w:rsidRDefault="00000000">
            <w:pPr>
              <w:pStyle w:val="TAC"/>
              <w:rPr>
                <w:rFonts w:cs="Arial"/>
              </w:rPr>
            </w:pPr>
            <w:r w:rsidRPr="0044437C">
              <w:rPr>
                <w:rFonts w:cs="Arial"/>
                <w:lang w:eastAsia="ko-KR"/>
              </w:rPr>
              <w:t xml:space="preserve">Note </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44437C" w:rsidRDefault="00524A5D">
            <w:pPr>
              <w:pStyle w:val="TAC"/>
              <w:rPr>
                <w:rFonts w:cs="Arial"/>
              </w:rPr>
            </w:pPr>
          </w:p>
        </w:tc>
      </w:tr>
      <w:tr w:rsidR="00524A5D" w:rsidRPr="0044437C"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44437C" w:rsidRDefault="00000000">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44437C" w:rsidRDefault="00000000">
            <w:pPr>
              <w:pStyle w:val="TAC"/>
              <w:rPr>
                <w:rFonts w:cs="Arial"/>
              </w:rPr>
            </w:pP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44437C" w:rsidRDefault="00524A5D">
            <w:pPr>
              <w:pStyle w:val="TAC"/>
              <w:rPr>
                <w:rFonts w:cs="Arial"/>
              </w:rPr>
            </w:pPr>
          </w:p>
        </w:tc>
      </w:tr>
      <w:tr w:rsidR="00524A5D" w:rsidRPr="0044437C"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75F118DE" w14:textId="77777777" w:rsidR="00524A5D" w:rsidRPr="0044437C" w:rsidRDefault="00000000">
            <w:pPr>
              <w:pStyle w:val="TAN"/>
              <w:rPr>
                <w:rFonts w:cs="Arial"/>
                <w:lang w:eastAsia="zh-CN"/>
              </w:rPr>
            </w:pPr>
            <w:r w:rsidRPr="0044437C">
              <w:rPr>
                <w:rFonts w:cs="Arial"/>
                <w:lang w:eastAsia="zh-CN"/>
              </w:rPr>
              <w:t>Note 2:</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55FED838" w14:textId="77777777" w:rsidR="00524A5D" w:rsidRPr="0044437C" w:rsidRDefault="00524A5D">
      <w:pPr>
        <w:overflowPunct w:val="0"/>
        <w:autoSpaceDE w:val="0"/>
        <w:autoSpaceDN w:val="0"/>
        <w:adjustRightInd w:val="0"/>
        <w:textAlignment w:val="baseline"/>
        <w:rPr>
          <w:lang w:eastAsia="ja-JP"/>
        </w:rPr>
      </w:pPr>
    </w:p>
    <w:p w14:paraId="2CB9CBB0" w14:textId="77777777" w:rsidR="00524A5D" w:rsidRPr="0044437C" w:rsidRDefault="00000000" w:rsidP="002F349B">
      <w:pPr>
        <w:pStyle w:val="Heading2"/>
        <w:rPr>
          <w:rFonts w:eastAsia="MS Mincho"/>
          <w:lang w:eastAsia="zh-CN"/>
        </w:rPr>
      </w:pPr>
      <w:bookmarkStart w:id="2386" w:name="_Toc194571957"/>
      <w:r w:rsidRPr="0044437C">
        <w:rPr>
          <w:rFonts w:eastAsia="MS Mincho"/>
          <w:lang w:eastAsia="zh-CN"/>
        </w:rPr>
        <w:t>A.3.13</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NPDCCH performance requirements</w:t>
      </w:r>
      <w:bookmarkEnd w:id="2386"/>
    </w:p>
    <w:p w14:paraId="6EC7F5A1" w14:textId="77777777" w:rsidR="00524A5D" w:rsidRPr="0044437C" w:rsidRDefault="00000000" w:rsidP="002F349B">
      <w:pPr>
        <w:pStyle w:val="Heading3"/>
        <w:rPr>
          <w:rFonts w:eastAsia="MS Mincho"/>
          <w:lang w:eastAsia="zh-CN"/>
        </w:rPr>
      </w:pPr>
      <w:bookmarkStart w:id="2387" w:name="_Toc194571958"/>
      <w:r w:rsidRPr="0044437C">
        <w:rPr>
          <w:rFonts w:eastAsia="MS Mincho"/>
          <w:lang w:eastAsia="zh-CN"/>
        </w:rPr>
        <w:t>A.3.13.1</w:t>
      </w:r>
      <w:r w:rsidRPr="0044437C">
        <w:rPr>
          <w:rFonts w:eastAsia="MS Mincho"/>
          <w:lang w:eastAsia="zh-CN"/>
        </w:rPr>
        <w:tab/>
        <w:t>Half-duplex FDD</w:t>
      </w:r>
      <w:bookmarkEnd w:id="2387"/>
    </w:p>
    <w:p w14:paraId="08270166" w14:textId="77777777" w:rsidR="00524A5D" w:rsidRPr="0044437C" w:rsidRDefault="00000000">
      <w:pPr>
        <w:pStyle w:val="TH"/>
      </w:pPr>
      <w:r w:rsidRPr="0044437C">
        <w:t xml:space="preserve">Table A.3.13.1-1 </w:t>
      </w:r>
      <w:r w:rsidRPr="0044437C">
        <w:rPr>
          <w:rFonts w:eastAsia="SimSun"/>
          <w:lang w:eastAsia="zh-CN"/>
        </w:rPr>
        <w:t xml:space="preserve">NPDCCH </w:t>
      </w:r>
      <w:r w:rsidRPr="0044437C">
        <w:t xml:space="preserve">Reference Channel for Category NB1 </w:t>
      </w:r>
      <w:r w:rsidRPr="0044437C">
        <w:rPr>
          <w:rFonts w:eastAsia="SimSun"/>
          <w:lang w:eastAsia="zh-CN"/>
        </w:rPr>
        <w:t xml:space="preserve">and NB2 </w:t>
      </w:r>
      <w:r w:rsidRPr="0044437C">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44437C" w14:paraId="04AA6F2B" w14:textId="77777777">
        <w:trPr>
          <w:trHeight w:val="208"/>
          <w:jc w:val="center"/>
        </w:trPr>
        <w:tc>
          <w:tcPr>
            <w:tcW w:w="3538" w:type="dxa"/>
          </w:tcPr>
          <w:p w14:paraId="5B6D6CB6" w14:textId="77777777" w:rsidR="00524A5D" w:rsidRPr="0044437C" w:rsidRDefault="00000000">
            <w:pPr>
              <w:pStyle w:val="TAH"/>
            </w:pPr>
            <w:r w:rsidRPr="0044437C">
              <w:t>Parameter</w:t>
            </w:r>
          </w:p>
        </w:tc>
        <w:tc>
          <w:tcPr>
            <w:tcW w:w="1270" w:type="dxa"/>
          </w:tcPr>
          <w:p w14:paraId="0FF066F9" w14:textId="77777777" w:rsidR="00524A5D" w:rsidRPr="0044437C" w:rsidRDefault="00000000">
            <w:pPr>
              <w:pStyle w:val="TAH"/>
            </w:pPr>
            <w:r w:rsidRPr="0044437C">
              <w:rPr>
                <w:spacing w:val="-4"/>
              </w:rPr>
              <w:t>Unit</w:t>
            </w:r>
          </w:p>
        </w:tc>
        <w:tc>
          <w:tcPr>
            <w:tcW w:w="1312" w:type="dxa"/>
          </w:tcPr>
          <w:p w14:paraId="14AB24AB" w14:textId="77777777" w:rsidR="00524A5D" w:rsidRPr="0044437C" w:rsidRDefault="00000000">
            <w:pPr>
              <w:pStyle w:val="TAH"/>
            </w:pPr>
            <w:r w:rsidRPr="0044437C">
              <w:rPr>
                <w:spacing w:val="-4"/>
              </w:rPr>
              <w:t>Value</w:t>
            </w:r>
          </w:p>
        </w:tc>
      </w:tr>
      <w:tr w:rsidR="00524A5D" w:rsidRPr="0044437C" w14:paraId="343669E1" w14:textId="77777777">
        <w:trPr>
          <w:trHeight w:val="205"/>
          <w:jc w:val="center"/>
        </w:trPr>
        <w:tc>
          <w:tcPr>
            <w:tcW w:w="3538" w:type="dxa"/>
          </w:tcPr>
          <w:p w14:paraId="19777D32" w14:textId="77777777" w:rsidR="00524A5D" w:rsidRPr="0044437C" w:rsidRDefault="00000000">
            <w:pPr>
              <w:pStyle w:val="TAL"/>
            </w:pPr>
            <w:r w:rsidRPr="0044437C">
              <w:t>Reference</w:t>
            </w:r>
            <w:r w:rsidRPr="0044437C">
              <w:rPr>
                <w:spacing w:val="-6"/>
              </w:rPr>
              <w:t xml:space="preserve"> </w:t>
            </w:r>
            <w:r w:rsidRPr="0044437C">
              <w:rPr>
                <w:spacing w:val="-2"/>
              </w:rPr>
              <w:t>channel</w:t>
            </w:r>
          </w:p>
        </w:tc>
        <w:tc>
          <w:tcPr>
            <w:tcW w:w="1270" w:type="dxa"/>
          </w:tcPr>
          <w:p w14:paraId="180A9FF6" w14:textId="77777777" w:rsidR="00524A5D" w:rsidRPr="0044437C" w:rsidRDefault="00524A5D">
            <w:pPr>
              <w:pStyle w:val="TAC"/>
            </w:pPr>
          </w:p>
        </w:tc>
        <w:tc>
          <w:tcPr>
            <w:tcW w:w="1312" w:type="dxa"/>
          </w:tcPr>
          <w:p w14:paraId="6AA76E11" w14:textId="77777777" w:rsidR="00524A5D" w:rsidRPr="0044437C" w:rsidRDefault="00000000">
            <w:pPr>
              <w:pStyle w:val="TAC"/>
            </w:pPr>
            <w:r w:rsidRPr="0044437C">
              <w:t>R.NB.3 FDD</w:t>
            </w:r>
          </w:p>
        </w:tc>
      </w:tr>
      <w:tr w:rsidR="00524A5D" w:rsidRPr="0044437C" w14:paraId="4C76AD3A" w14:textId="77777777">
        <w:trPr>
          <w:trHeight w:val="206"/>
          <w:jc w:val="center"/>
        </w:trPr>
        <w:tc>
          <w:tcPr>
            <w:tcW w:w="3538" w:type="dxa"/>
          </w:tcPr>
          <w:p w14:paraId="26889F34" w14:textId="77777777" w:rsidR="00524A5D" w:rsidRPr="0044437C" w:rsidRDefault="00000000">
            <w:pPr>
              <w:pStyle w:val="TAL"/>
            </w:pPr>
            <w:r w:rsidRPr="0044437C">
              <w:t>Number</w:t>
            </w:r>
            <w:r w:rsidRPr="0044437C">
              <w:rPr>
                <w:spacing w:val="-3"/>
              </w:rPr>
              <w:t xml:space="preserve"> </w:t>
            </w:r>
            <w:r w:rsidRPr="0044437C">
              <w:t>of</w:t>
            </w:r>
            <w:r w:rsidRPr="0044437C">
              <w:rPr>
                <w:spacing w:val="-1"/>
              </w:rPr>
              <w:t xml:space="preserve"> </w:t>
            </w:r>
            <w:r w:rsidRPr="0044437C">
              <w:t>NRS</w:t>
            </w:r>
            <w:r w:rsidRPr="0044437C">
              <w:rPr>
                <w:spacing w:val="-1"/>
              </w:rPr>
              <w:t xml:space="preserve"> </w:t>
            </w:r>
            <w:r w:rsidRPr="0044437C">
              <w:rPr>
                <w:spacing w:val="-2"/>
              </w:rPr>
              <w:t>ports</w:t>
            </w:r>
          </w:p>
        </w:tc>
        <w:tc>
          <w:tcPr>
            <w:tcW w:w="1270" w:type="dxa"/>
          </w:tcPr>
          <w:p w14:paraId="625045C9" w14:textId="77777777" w:rsidR="00524A5D" w:rsidRPr="0044437C" w:rsidRDefault="00524A5D">
            <w:pPr>
              <w:pStyle w:val="TAC"/>
            </w:pPr>
          </w:p>
        </w:tc>
        <w:tc>
          <w:tcPr>
            <w:tcW w:w="1312" w:type="dxa"/>
          </w:tcPr>
          <w:p w14:paraId="3C921D31" w14:textId="77777777" w:rsidR="00524A5D" w:rsidRPr="0044437C" w:rsidRDefault="00000000">
            <w:pPr>
              <w:pStyle w:val="TAC"/>
            </w:pPr>
            <w:r w:rsidRPr="0044437C">
              <w:t>1</w:t>
            </w:r>
          </w:p>
        </w:tc>
      </w:tr>
      <w:tr w:rsidR="00524A5D" w:rsidRPr="0044437C" w14:paraId="3669D348" w14:textId="77777777">
        <w:trPr>
          <w:trHeight w:val="208"/>
          <w:jc w:val="center"/>
        </w:trPr>
        <w:tc>
          <w:tcPr>
            <w:tcW w:w="3538" w:type="dxa"/>
          </w:tcPr>
          <w:p w14:paraId="7FE06E65" w14:textId="77777777" w:rsidR="00524A5D" w:rsidRPr="0044437C" w:rsidRDefault="00000000">
            <w:pPr>
              <w:pStyle w:val="TAL"/>
            </w:pPr>
            <w:bookmarkStart w:id="2388" w:name="A.3.13.1_Half-duplex_FDD"/>
            <w:bookmarkEnd w:id="2388"/>
            <w:r w:rsidRPr="0044437C">
              <w:t>Channel</w:t>
            </w:r>
            <w:r w:rsidRPr="0044437C">
              <w:rPr>
                <w:spacing w:val="-5"/>
              </w:rPr>
              <w:t xml:space="preserve"> </w:t>
            </w:r>
            <w:r w:rsidRPr="0044437C">
              <w:rPr>
                <w:spacing w:val="-2"/>
              </w:rPr>
              <w:t>bandwidth</w:t>
            </w:r>
          </w:p>
        </w:tc>
        <w:tc>
          <w:tcPr>
            <w:tcW w:w="1270" w:type="dxa"/>
          </w:tcPr>
          <w:p w14:paraId="5FF82136" w14:textId="77777777" w:rsidR="00524A5D" w:rsidRPr="0044437C" w:rsidRDefault="00000000">
            <w:pPr>
              <w:pStyle w:val="TAC"/>
            </w:pPr>
            <w:r w:rsidRPr="0044437C">
              <w:rPr>
                <w:spacing w:val="-5"/>
              </w:rPr>
              <w:t>MHz</w:t>
            </w:r>
          </w:p>
        </w:tc>
        <w:tc>
          <w:tcPr>
            <w:tcW w:w="1312" w:type="dxa"/>
          </w:tcPr>
          <w:p w14:paraId="4D1EECA8" w14:textId="77777777" w:rsidR="00524A5D" w:rsidRPr="0044437C" w:rsidRDefault="00000000">
            <w:pPr>
              <w:pStyle w:val="TAC"/>
            </w:pPr>
            <w:r w:rsidRPr="0044437C">
              <w:rPr>
                <w:spacing w:val="-5"/>
              </w:rPr>
              <w:t>0.2</w:t>
            </w:r>
          </w:p>
        </w:tc>
      </w:tr>
      <w:tr w:rsidR="00524A5D" w:rsidRPr="0044437C" w14:paraId="790C5D90" w14:textId="77777777">
        <w:trPr>
          <w:trHeight w:val="206"/>
          <w:jc w:val="center"/>
        </w:trPr>
        <w:tc>
          <w:tcPr>
            <w:tcW w:w="3538" w:type="dxa"/>
          </w:tcPr>
          <w:p w14:paraId="14DB3A5D" w14:textId="77777777" w:rsidR="00524A5D" w:rsidRPr="0044437C" w:rsidRDefault="00000000">
            <w:pPr>
              <w:pStyle w:val="TAL"/>
            </w:pPr>
            <w:r w:rsidRPr="0044437C">
              <w:t>Aggregation</w:t>
            </w:r>
            <w:r w:rsidRPr="0044437C">
              <w:rPr>
                <w:spacing w:val="-6"/>
              </w:rPr>
              <w:t xml:space="preserve"> </w:t>
            </w:r>
            <w:r w:rsidRPr="0044437C">
              <w:rPr>
                <w:spacing w:val="-2"/>
              </w:rPr>
              <w:t>level</w:t>
            </w:r>
          </w:p>
        </w:tc>
        <w:tc>
          <w:tcPr>
            <w:tcW w:w="1270" w:type="dxa"/>
          </w:tcPr>
          <w:p w14:paraId="395AC705" w14:textId="77777777" w:rsidR="00524A5D" w:rsidRPr="0044437C" w:rsidRDefault="00000000">
            <w:pPr>
              <w:pStyle w:val="TAC"/>
            </w:pPr>
            <w:r w:rsidRPr="0044437C">
              <w:rPr>
                <w:spacing w:val="-4"/>
              </w:rPr>
              <w:t>NCCE</w:t>
            </w:r>
          </w:p>
        </w:tc>
        <w:tc>
          <w:tcPr>
            <w:tcW w:w="1312" w:type="dxa"/>
          </w:tcPr>
          <w:p w14:paraId="6A91DE5C" w14:textId="77777777" w:rsidR="00524A5D" w:rsidRPr="0044437C" w:rsidRDefault="00000000">
            <w:pPr>
              <w:pStyle w:val="TAC"/>
            </w:pPr>
            <w:r w:rsidRPr="0044437C">
              <w:t>2</w:t>
            </w:r>
          </w:p>
        </w:tc>
      </w:tr>
      <w:tr w:rsidR="00524A5D" w:rsidRPr="0044437C" w14:paraId="69407A49" w14:textId="77777777">
        <w:trPr>
          <w:trHeight w:val="208"/>
          <w:jc w:val="center"/>
        </w:trPr>
        <w:tc>
          <w:tcPr>
            <w:tcW w:w="3538" w:type="dxa"/>
          </w:tcPr>
          <w:p w14:paraId="6A6E5DF6" w14:textId="77777777" w:rsidR="00524A5D" w:rsidRPr="0044437C" w:rsidRDefault="00000000">
            <w:pPr>
              <w:pStyle w:val="TAL"/>
            </w:pPr>
            <w:r w:rsidRPr="0044437C">
              <w:t>DCI</w:t>
            </w:r>
            <w:r w:rsidRPr="0044437C">
              <w:rPr>
                <w:spacing w:val="-4"/>
              </w:rPr>
              <w:t xml:space="preserve"> </w:t>
            </w:r>
            <w:r w:rsidRPr="0044437C">
              <w:rPr>
                <w:spacing w:val="-2"/>
              </w:rPr>
              <w:t>Format</w:t>
            </w:r>
          </w:p>
        </w:tc>
        <w:tc>
          <w:tcPr>
            <w:tcW w:w="1270" w:type="dxa"/>
          </w:tcPr>
          <w:p w14:paraId="2717A1ED" w14:textId="77777777" w:rsidR="00524A5D" w:rsidRPr="0044437C" w:rsidRDefault="00524A5D">
            <w:pPr>
              <w:pStyle w:val="TAC"/>
            </w:pPr>
          </w:p>
        </w:tc>
        <w:tc>
          <w:tcPr>
            <w:tcW w:w="1312" w:type="dxa"/>
          </w:tcPr>
          <w:p w14:paraId="50ABC8BA" w14:textId="77777777" w:rsidR="00524A5D" w:rsidRPr="0044437C" w:rsidRDefault="00000000">
            <w:pPr>
              <w:pStyle w:val="TAC"/>
            </w:pPr>
            <w:r w:rsidRPr="0044437C">
              <w:rPr>
                <w:spacing w:val="-5"/>
              </w:rPr>
              <w:t>N1</w:t>
            </w:r>
          </w:p>
        </w:tc>
      </w:tr>
      <w:tr w:rsidR="00524A5D" w:rsidRPr="0044437C" w14:paraId="474C62ED" w14:textId="77777777">
        <w:trPr>
          <w:trHeight w:val="206"/>
          <w:jc w:val="center"/>
        </w:trPr>
        <w:tc>
          <w:tcPr>
            <w:tcW w:w="3538" w:type="dxa"/>
          </w:tcPr>
          <w:p w14:paraId="69A01FE1" w14:textId="77777777" w:rsidR="00524A5D" w:rsidRPr="0044437C" w:rsidRDefault="00000000">
            <w:pPr>
              <w:pStyle w:val="TAL"/>
            </w:pPr>
            <w:r w:rsidRPr="0044437C">
              <w:t>Payload</w:t>
            </w:r>
            <w:r w:rsidRPr="0044437C">
              <w:rPr>
                <w:spacing w:val="-3"/>
              </w:rPr>
              <w:t xml:space="preserve"> </w:t>
            </w:r>
            <w:r w:rsidRPr="0044437C">
              <w:t>(without</w:t>
            </w:r>
            <w:r w:rsidRPr="0044437C">
              <w:rPr>
                <w:spacing w:val="-4"/>
              </w:rPr>
              <w:t xml:space="preserve"> CRC)</w:t>
            </w:r>
          </w:p>
        </w:tc>
        <w:tc>
          <w:tcPr>
            <w:tcW w:w="1270" w:type="dxa"/>
          </w:tcPr>
          <w:p w14:paraId="3EF3E104" w14:textId="77777777" w:rsidR="00524A5D" w:rsidRPr="0044437C" w:rsidRDefault="00000000">
            <w:pPr>
              <w:pStyle w:val="TAC"/>
            </w:pPr>
            <w:r w:rsidRPr="0044437C">
              <w:rPr>
                <w:spacing w:val="-4"/>
              </w:rPr>
              <w:t>Bits</w:t>
            </w:r>
          </w:p>
        </w:tc>
        <w:tc>
          <w:tcPr>
            <w:tcW w:w="1312" w:type="dxa"/>
          </w:tcPr>
          <w:p w14:paraId="2D0C2DF9" w14:textId="77777777" w:rsidR="00524A5D" w:rsidRPr="0044437C" w:rsidRDefault="00000000">
            <w:pPr>
              <w:pStyle w:val="TAC"/>
            </w:pPr>
            <w:r w:rsidRPr="0044437C">
              <w:rPr>
                <w:spacing w:val="-5"/>
              </w:rPr>
              <w:t>23</w:t>
            </w:r>
          </w:p>
        </w:tc>
      </w:tr>
    </w:tbl>
    <w:p w14:paraId="587C0426" w14:textId="77777777" w:rsidR="00524A5D" w:rsidRPr="0044437C" w:rsidRDefault="00524A5D" w:rsidP="006053C2">
      <w:pPr>
        <w:rPr>
          <w:rFonts w:eastAsia="MS Mincho"/>
          <w:lang w:eastAsia="zh-CN"/>
        </w:rPr>
      </w:pPr>
    </w:p>
    <w:p w14:paraId="28B80EC8" w14:textId="77777777" w:rsidR="00524A5D" w:rsidRPr="0044437C" w:rsidRDefault="00000000" w:rsidP="002F349B">
      <w:pPr>
        <w:pStyle w:val="Heading2"/>
        <w:rPr>
          <w:rFonts w:eastAsia="MS Mincho"/>
          <w:lang w:eastAsia="zh-CN"/>
        </w:rPr>
      </w:pPr>
      <w:bookmarkStart w:id="2389" w:name="_Toc194571959"/>
      <w:r w:rsidRPr="0044437C">
        <w:rPr>
          <w:rFonts w:eastAsia="MS Mincho"/>
          <w:lang w:eastAsia="zh-CN"/>
        </w:rPr>
        <w:lastRenderedPageBreak/>
        <w:t>A.3.14</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NPBCH performance requirements for Cat NB1 UEs</w:t>
      </w:r>
      <w:bookmarkEnd w:id="2389"/>
    </w:p>
    <w:p w14:paraId="381BD47D" w14:textId="77777777" w:rsidR="00524A5D" w:rsidRPr="0044437C" w:rsidRDefault="00000000">
      <w:pPr>
        <w:pStyle w:val="TH"/>
      </w:pPr>
      <w:r w:rsidRPr="0044437C">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44437C"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Value</w:t>
            </w:r>
          </w:p>
        </w:tc>
      </w:tr>
      <w:tr w:rsidR="00524A5D" w:rsidRPr="0044437C"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R.NB.2</w:t>
            </w:r>
          </w:p>
        </w:tc>
      </w:tr>
      <w:tr w:rsidR="00524A5D" w:rsidRPr="0044437C"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w:t>
            </w:r>
          </w:p>
        </w:tc>
      </w:tr>
      <w:tr w:rsidR="00524A5D" w:rsidRPr="0044437C"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r>
      <w:tr w:rsidR="00524A5D" w:rsidRPr="0044437C"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r>
      <w:tr w:rsidR="00524A5D" w:rsidRPr="0044437C"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r>
      <w:tr w:rsidR="00524A5D" w:rsidRPr="0044437C"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r>
    </w:tbl>
    <w:p w14:paraId="0B7A3DFC" w14:textId="77777777" w:rsidR="00524A5D" w:rsidRPr="0044437C" w:rsidRDefault="00524A5D"/>
    <w:p w14:paraId="6BA8B659" w14:textId="77777777" w:rsidR="00524A5D" w:rsidRPr="0044437C" w:rsidRDefault="00000000">
      <w:pPr>
        <w:pStyle w:val="Heading1"/>
      </w:pPr>
      <w:bookmarkStart w:id="2390" w:name="_Toc22599"/>
      <w:bookmarkStart w:id="2391" w:name="_Toc8862"/>
      <w:bookmarkStart w:id="2392" w:name="_Toc232582131"/>
      <w:bookmarkStart w:id="2393" w:name="_Toc23161"/>
      <w:bookmarkStart w:id="2394" w:name="_Toc32028"/>
      <w:bookmarkStart w:id="2395" w:name="_Toc194571960"/>
      <w:r w:rsidRPr="0044437C">
        <w:t>A.4</w:t>
      </w:r>
      <w:r w:rsidRPr="0044437C">
        <w:tab/>
        <w:t>CQI reference measurement channels</w:t>
      </w:r>
      <w:bookmarkEnd w:id="2390"/>
      <w:bookmarkEnd w:id="2391"/>
      <w:bookmarkEnd w:id="2392"/>
      <w:bookmarkEnd w:id="2393"/>
      <w:bookmarkEnd w:id="2394"/>
      <w:bookmarkEnd w:id="2395"/>
    </w:p>
    <w:p w14:paraId="42687150" w14:textId="77777777" w:rsidR="00524A5D" w:rsidRPr="0044437C" w:rsidRDefault="00000000">
      <w:pPr>
        <w:rPr>
          <w:rFonts w:eastAsia="SimSun"/>
          <w:lang w:eastAsia="zh-CN"/>
        </w:rPr>
      </w:pPr>
      <w:r w:rsidRPr="0044437C">
        <w:rPr>
          <w:rFonts w:eastAsia="SimSun"/>
          <w:lang w:eastAsia="zh-CN"/>
        </w:rPr>
        <w:t>FFS</w:t>
      </w:r>
    </w:p>
    <w:p w14:paraId="3BCFE301" w14:textId="77777777" w:rsidR="00524A5D" w:rsidRPr="0044437C" w:rsidRDefault="00000000">
      <w:pPr>
        <w:pStyle w:val="Heading1"/>
      </w:pPr>
      <w:bookmarkStart w:id="2396" w:name="_Toc25502"/>
      <w:bookmarkStart w:id="2397" w:name="_Toc24127"/>
      <w:bookmarkStart w:id="2398" w:name="_Toc7126"/>
      <w:bookmarkStart w:id="2399" w:name="_Toc18597"/>
      <w:bookmarkStart w:id="2400" w:name="_Toc194571961"/>
      <w:r w:rsidRPr="0044437C">
        <w:t>A.5</w:t>
      </w:r>
      <w:r w:rsidRPr="0044437C">
        <w:tab/>
        <w:t>OFDMA Channel Noise Generator (OCNG)</w:t>
      </w:r>
      <w:bookmarkEnd w:id="2396"/>
      <w:bookmarkEnd w:id="2397"/>
      <w:bookmarkEnd w:id="2398"/>
      <w:bookmarkEnd w:id="2399"/>
      <w:bookmarkEnd w:id="2400"/>
    </w:p>
    <w:p w14:paraId="31446825" w14:textId="77777777" w:rsidR="00524A5D" w:rsidRPr="0044437C" w:rsidRDefault="00000000">
      <w:pPr>
        <w:pStyle w:val="Heading2"/>
      </w:pPr>
      <w:bookmarkStart w:id="2401" w:name="_Toc17860"/>
      <w:bookmarkStart w:id="2402" w:name="_Toc24763"/>
      <w:bookmarkStart w:id="2403" w:name="_Toc15833"/>
      <w:bookmarkStart w:id="2404" w:name="_Toc6695"/>
      <w:bookmarkStart w:id="2405" w:name="_Toc194571962"/>
      <w:r w:rsidRPr="0044437C">
        <w:t>A.5.1</w:t>
      </w:r>
      <w:r w:rsidRPr="0044437C">
        <w:tab/>
        <w:t>OCNG Patterns for FDD</w:t>
      </w:r>
      <w:bookmarkEnd w:id="2401"/>
      <w:bookmarkEnd w:id="2402"/>
      <w:bookmarkEnd w:id="2403"/>
      <w:bookmarkEnd w:id="2404"/>
      <w:bookmarkEnd w:id="2405"/>
    </w:p>
    <w:p w14:paraId="285C118F" w14:textId="77777777" w:rsidR="00524A5D" w:rsidRPr="0044437C" w:rsidRDefault="00000000">
      <w:pPr>
        <w:rPr>
          <w:rFonts w:eastAsia="SimSun"/>
          <w:lang w:eastAsia="zh-CN"/>
        </w:rPr>
      </w:pPr>
      <w:r w:rsidRPr="0044437C">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44437C" w:rsidRDefault="00000000">
      <w:pPr>
        <w:rPr>
          <w:rFonts w:eastAsia="SimSun"/>
          <w:lang w:eastAsia="zh-CN"/>
        </w:rPr>
      </w:pPr>
      <w:r w:rsidRPr="0044437C">
        <w:rPr>
          <w:rFonts w:eastAsia="SimSun"/>
          <w:lang w:eastAsia="zh-CN"/>
        </w:rPr>
        <w:t>In each test case the OCNG is expressed by parameters OCNG_RA and OCNG_RB which together with a relative power level (</w:t>
      </w:r>
      <w:r w:rsidRPr="0044437C">
        <w:rPr>
          <w:rFonts w:eastAsia="SimSun"/>
          <w:position w:val="-10"/>
          <w:lang w:eastAsia="zh-CN"/>
        </w:rPr>
        <w:object w:dxaOrig="204" w:dyaOrig="264" w14:anchorId="4D12B43E">
          <v:shape id="_x0000_i1104" type="#_x0000_t75" style="width:10.5pt;height:10.5pt" o:ole="">
            <v:imagedata r:id="rId151" o:title=""/>
          </v:shape>
          <o:OLEObject Type="Embed" ProgID="Equation.3" ShapeID="_x0000_i1104" DrawAspect="Content" ObjectID="_1813331097" r:id="rId152"/>
        </w:object>
      </w:r>
      <w:r w:rsidRPr="0044437C">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44437C" w:rsidRDefault="00000000">
      <w:pPr>
        <w:pStyle w:val="EQ"/>
        <w:jc w:val="center"/>
      </w:pPr>
      <w:r w:rsidRPr="0044437C">
        <w:rPr>
          <w:position w:val="-12"/>
        </w:rPr>
        <w:object w:dxaOrig="6168" w:dyaOrig="384" w14:anchorId="61998969">
          <v:shape id="_x0000_i1105" type="#_x0000_t75" style="width:303.5pt;height:20.5pt" o:ole="">
            <v:imagedata r:id="rId153" o:title=""/>
          </v:shape>
          <o:OLEObject Type="Embed" ProgID="Equation.3" ShapeID="_x0000_i1105" DrawAspect="Content" ObjectID="_1813331098" r:id="rId154"/>
        </w:object>
      </w:r>
    </w:p>
    <w:p w14:paraId="11667310" w14:textId="77777777" w:rsidR="00524A5D" w:rsidRPr="0044437C" w:rsidRDefault="00000000">
      <w:pPr>
        <w:rPr>
          <w:rFonts w:eastAsia="SimSun"/>
          <w:lang w:eastAsia="zh-CN"/>
        </w:rPr>
      </w:pPr>
      <w:r w:rsidRPr="0044437C">
        <w:rPr>
          <w:rFonts w:eastAsia="SimSun"/>
          <w:lang w:eastAsia="zh-CN"/>
        </w:rPr>
        <w:t xml:space="preserve">where </w:t>
      </w:r>
      <w:r w:rsidRPr="0044437C">
        <w:rPr>
          <w:rFonts w:eastAsia="SimSun"/>
          <w:position w:val="-12"/>
          <w:lang w:eastAsia="zh-CN"/>
        </w:rPr>
        <w:object w:dxaOrig="240" w:dyaOrig="384" w14:anchorId="5A3967A5">
          <v:shape id="_x0000_i1106" type="#_x0000_t75" style="width:10.5pt;height:20.5pt" o:ole="">
            <v:imagedata r:id="rId155" o:title=""/>
          </v:shape>
          <o:OLEObject Type="Embed" ProgID="Equation.3" ShapeID="_x0000_i1106" DrawAspect="Content" ObjectID="_1813331099" r:id="rId156"/>
        </w:object>
      </w:r>
      <w:r w:rsidRPr="0044437C">
        <w:rPr>
          <w:rFonts w:eastAsia="SimSun"/>
          <w:lang w:eastAsia="zh-CN"/>
        </w:rPr>
        <w:t xml:space="preserve"> denotes the relative power level of the </w:t>
      </w:r>
      <w:r w:rsidRPr="0044437C">
        <w:rPr>
          <w:rFonts w:eastAsia="SimSun"/>
          <w:i/>
          <w:iCs/>
          <w:lang w:eastAsia="zh-CN"/>
        </w:rPr>
        <w:t xml:space="preserve">i:th </w:t>
      </w:r>
      <w:r w:rsidRPr="0044437C">
        <w:rPr>
          <w:rFonts w:eastAsia="SimSun"/>
          <w:lang w:eastAsia="zh-CN"/>
        </w:rPr>
        <w:t xml:space="preserve">virtual UE. The parameter settings of OCNG_RA, OCNG_RB, and the set of relative power levels </w:t>
      </w:r>
      <w:r w:rsidRPr="0044437C">
        <w:rPr>
          <w:rFonts w:eastAsia="SimSun"/>
          <w:position w:val="-10"/>
          <w:lang w:eastAsia="zh-CN"/>
        </w:rPr>
        <w:object w:dxaOrig="204" w:dyaOrig="264" w14:anchorId="674A115C">
          <v:shape id="_x0000_i1107" type="#_x0000_t75" style="width:10.5pt;height:10.5pt" o:ole="">
            <v:imagedata r:id="rId157" o:title=""/>
          </v:shape>
          <o:OLEObject Type="Embed" ProgID="Equation.3" ShapeID="_x0000_i1107" DrawAspect="Content" ObjectID="_1813331100" r:id="rId158"/>
        </w:object>
      </w:r>
      <w:r w:rsidRPr="0044437C">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44437C" w:rsidRDefault="00000000">
      <w:pPr>
        <w:rPr>
          <w:rFonts w:eastAsia="SimSun"/>
          <w:lang w:eastAsia="zh-CN"/>
        </w:rPr>
      </w:pPr>
      <w:r w:rsidRPr="0044437C">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44437C" w:rsidRDefault="00000000">
      <w:pPr>
        <w:pStyle w:val="Heading3"/>
        <w:rPr>
          <w:snapToGrid w:val="0"/>
        </w:rPr>
      </w:pPr>
      <w:bookmarkStart w:id="2406" w:name="_Toc17799"/>
      <w:bookmarkStart w:id="2407" w:name="_Toc29276"/>
      <w:bookmarkStart w:id="2408" w:name="_Toc249799615"/>
      <w:bookmarkStart w:id="2409" w:name="_Toc3996"/>
      <w:bookmarkStart w:id="2410" w:name="_Toc9399"/>
      <w:bookmarkStart w:id="2411" w:name="_Toc194571963"/>
      <w:r w:rsidRPr="0044437C">
        <w:rPr>
          <w:snapToGrid w:val="0"/>
        </w:rPr>
        <w:t>A.5.1.1</w:t>
      </w:r>
      <w:r w:rsidRPr="0044437C">
        <w:rPr>
          <w:snapToGrid w:val="0"/>
        </w:rPr>
        <w:tab/>
        <w:t>OCNG FDD pattern 1: One sided dynamic OCNG FDD pattern</w:t>
      </w:r>
      <w:bookmarkEnd w:id="2406"/>
      <w:bookmarkEnd w:id="2407"/>
      <w:bookmarkEnd w:id="2408"/>
      <w:bookmarkEnd w:id="2409"/>
      <w:bookmarkEnd w:id="2410"/>
      <w:bookmarkEnd w:id="2411"/>
    </w:p>
    <w:p w14:paraId="07548B56" w14:textId="77777777" w:rsidR="00524A5D" w:rsidRPr="0044437C" w:rsidRDefault="00000000">
      <w:pPr>
        <w:rPr>
          <w:rFonts w:ascii="Arial" w:hAnsi="Arial" w:cs="Arial"/>
          <w:sz w:val="18"/>
          <w:szCs w:val="18"/>
        </w:rPr>
      </w:pPr>
      <w:r w:rsidRPr="0044437C">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44437C" w:rsidRDefault="00000000">
      <w:pPr>
        <w:pStyle w:val="TH"/>
      </w:pPr>
      <w:r w:rsidRPr="0044437C">
        <w:lastRenderedPageBreak/>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44437C" w14:paraId="67063E04" w14:textId="77777777">
        <w:trPr>
          <w:jc w:val="center"/>
        </w:trPr>
        <w:tc>
          <w:tcPr>
            <w:tcW w:w="7392" w:type="dxa"/>
            <w:gridSpan w:val="3"/>
          </w:tcPr>
          <w:p w14:paraId="1E62206B" w14:textId="77777777" w:rsidR="00524A5D" w:rsidRPr="0044437C" w:rsidRDefault="00000000">
            <w:pPr>
              <w:pStyle w:val="TAH"/>
              <w:rPr>
                <w:snapToGrid w:val="0"/>
                <w:lang w:eastAsia="zh-CN"/>
              </w:rPr>
            </w:pPr>
            <w:bookmarkStart w:id="2412" w:name="MCCQCTEMPBM_00000574"/>
            <w:r w:rsidRPr="0044437C">
              <w:rPr>
                <w:lang w:eastAsia="zh-CN"/>
              </w:rPr>
              <w:t xml:space="preserve">Relative power level </w:t>
            </w:r>
            <w:r w:rsidRPr="0044437C">
              <w:rPr>
                <w:position w:val="-10"/>
                <w:lang w:eastAsia="zh-CN"/>
              </w:rPr>
              <w:object w:dxaOrig="480" w:dyaOrig="348" w14:anchorId="1F88F042">
                <v:shape id="_x0000_i1108" type="#_x0000_t75" style="width:25.5pt;height:15.5pt" o:ole="">
                  <v:imagedata r:id="rId159" o:title=""/>
                </v:shape>
                <o:OLEObject Type="Embed" ProgID="Equation.3" ShapeID="_x0000_i1108" DrawAspect="Content" ObjectID="_1813331101" r:id="rId160"/>
              </w:object>
            </w:r>
            <w:r w:rsidRPr="0044437C">
              <w:rPr>
                <w:lang w:eastAsia="zh-CN"/>
              </w:rPr>
              <w:t xml:space="preserve"> [dB]</w:t>
            </w:r>
          </w:p>
        </w:tc>
        <w:tc>
          <w:tcPr>
            <w:tcW w:w="998" w:type="dxa"/>
            <w:vMerge w:val="restart"/>
            <w:vAlign w:val="center"/>
          </w:tcPr>
          <w:p w14:paraId="35826916" w14:textId="77777777" w:rsidR="00524A5D" w:rsidRPr="0044437C" w:rsidRDefault="00000000" w:rsidP="002F349B">
            <w:pPr>
              <w:pStyle w:val="TAC"/>
              <w:rPr>
                <w:snapToGrid w:val="0"/>
                <w:lang w:eastAsia="zh-CN"/>
              </w:rPr>
            </w:pPr>
            <w:r w:rsidRPr="0044437C">
              <w:rPr>
                <w:lang w:eastAsia="zh-CN"/>
              </w:rPr>
              <w:t>PDSCH Data</w:t>
            </w:r>
          </w:p>
        </w:tc>
      </w:tr>
      <w:tr w:rsidR="00524A5D" w:rsidRPr="0044437C" w14:paraId="3958873D" w14:textId="77777777">
        <w:trPr>
          <w:trHeight w:val="330"/>
          <w:jc w:val="center"/>
        </w:trPr>
        <w:tc>
          <w:tcPr>
            <w:tcW w:w="7392" w:type="dxa"/>
            <w:gridSpan w:val="3"/>
          </w:tcPr>
          <w:p w14:paraId="7586152A" w14:textId="77777777" w:rsidR="00524A5D" w:rsidRPr="0044437C" w:rsidRDefault="00000000">
            <w:pPr>
              <w:pStyle w:val="TAH"/>
              <w:rPr>
                <w:snapToGrid w:val="0"/>
                <w:lang w:eastAsia="zh-CN"/>
              </w:rPr>
            </w:pPr>
            <w:r w:rsidRPr="0044437C">
              <w:rPr>
                <w:lang w:eastAsia="zh-CN"/>
              </w:rPr>
              <w:t>Subframe</w:t>
            </w:r>
          </w:p>
        </w:tc>
        <w:tc>
          <w:tcPr>
            <w:tcW w:w="998" w:type="dxa"/>
            <w:vMerge/>
          </w:tcPr>
          <w:p w14:paraId="33E6D3CF" w14:textId="77777777" w:rsidR="00524A5D" w:rsidRPr="0044437C" w:rsidRDefault="00524A5D">
            <w:pPr>
              <w:pStyle w:val="TAH"/>
              <w:rPr>
                <w:snapToGrid w:val="0"/>
                <w:lang w:eastAsia="zh-CN"/>
              </w:rPr>
            </w:pPr>
          </w:p>
        </w:tc>
      </w:tr>
      <w:tr w:rsidR="00524A5D" w:rsidRPr="0044437C" w14:paraId="21EF92C5" w14:textId="77777777">
        <w:trPr>
          <w:trHeight w:val="407"/>
          <w:jc w:val="center"/>
        </w:trPr>
        <w:tc>
          <w:tcPr>
            <w:tcW w:w="2464" w:type="dxa"/>
          </w:tcPr>
          <w:p w14:paraId="1448FD3D" w14:textId="77777777" w:rsidR="00524A5D" w:rsidRPr="0044437C" w:rsidRDefault="00000000">
            <w:pPr>
              <w:pStyle w:val="TAC"/>
              <w:rPr>
                <w:snapToGrid w:val="0"/>
              </w:rPr>
            </w:pPr>
            <w:r w:rsidRPr="0044437C">
              <w:rPr>
                <w:snapToGrid w:val="0"/>
              </w:rPr>
              <w:t>0</w:t>
            </w:r>
          </w:p>
        </w:tc>
        <w:tc>
          <w:tcPr>
            <w:tcW w:w="2464" w:type="dxa"/>
          </w:tcPr>
          <w:p w14:paraId="4F27CAFA" w14:textId="77777777" w:rsidR="00524A5D" w:rsidRPr="0044437C" w:rsidRDefault="00000000">
            <w:pPr>
              <w:pStyle w:val="TAC"/>
              <w:rPr>
                <w:snapToGrid w:val="0"/>
              </w:rPr>
            </w:pPr>
            <w:r w:rsidRPr="0044437C">
              <w:rPr>
                <w:snapToGrid w:val="0"/>
              </w:rPr>
              <w:t>5</w:t>
            </w:r>
          </w:p>
        </w:tc>
        <w:tc>
          <w:tcPr>
            <w:tcW w:w="2464" w:type="dxa"/>
          </w:tcPr>
          <w:p w14:paraId="44A2AD0A" w14:textId="77777777" w:rsidR="00524A5D" w:rsidRPr="0044437C" w:rsidRDefault="00000000">
            <w:pPr>
              <w:pStyle w:val="TAC"/>
              <w:rPr>
                <w:snapToGrid w:val="0"/>
              </w:rPr>
            </w:pPr>
            <w:r w:rsidRPr="0044437C">
              <w:t>1 – 4, 6 – 9</w:t>
            </w:r>
          </w:p>
        </w:tc>
        <w:tc>
          <w:tcPr>
            <w:tcW w:w="998" w:type="dxa"/>
            <w:vMerge/>
          </w:tcPr>
          <w:p w14:paraId="2FD538C4" w14:textId="77777777" w:rsidR="00524A5D" w:rsidRPr="0044437C" w:rsidRDefault="00524A5D">
            <w:pPr>
              <w:pStyle w:val="TAC"/>
              <w:rPr>
                <w:snapToGrid w:val="0"/>
              </w:rPr>
            </w:pPr>
          </w:p>
        </w:tc>
      </w:tr>
      <w:tr w:rsidR="00524A5D" w:rsidRPr="0044437C" w14:paraId="0517DD7C" w14:textId="77777777">
        <w:trPr>
          <w:trHeight w:val="324"/>
          <w:jc w:val="center"/>
        </w:trPr>
        <w:tc>
          <w:tcPr>
            <w:tcW w:w="7392" w:type="dxa"/>
            <w:gridSpan w:val="3"/>
          </w:tcPr>
          <w:p w14:paraId="7EDE41B1" w14:textId="77777777" w:rsidR="00524A5D" w:rsidRPr="0044437C" w:rsidRDefault="00000000">
            <w:pPr>
              <w:pStyle w:val="TAH"/>
              <w:rPr>
                <w:snapToGrid w:val="0"/>
                <w:lang w:eastAsia="zh-CN"/>
              </w:rPr>
            </w:pPr>
            <w:r w:rsidRPr="0044437C">
              <w:rPr>
                <w:lang w:eastAsia="zh-CN"/>
              </w:rPr>
              <w:t>Allocation</w:t>
            </w:r>
          </w:p>
        </w:tc>
        <w:tc>
          <w:tcPr>
            <w:tcW w:w="998" w:type="dxa"/>
            <w:vMerge/>
          </w:tcPr>
          <w:p w14:paraId="2F8B10FF" w14:textId="77777777" w:rsidR="00524A5D" w:rsidRPr="0044437C" w:rsidRDefault="00524A5D">
            <w:pPr>
              <w:pStyle w:val="Heading3"/>
              <w:ind w:left="0" w:firstLine="0"/>
              <w:rPr>
                <w:snapToGrid w:val="0"/>
              </w:rPr>
            </w:pPr>
          </w:p>
        </w:tc>
      </w:tr>
      <w:tr w:rsidR="00524A5D" w:rsidRPr="0044437C" w14:paraId="48885395" w14:textId="77777777">
        <w:trPr>
          <w:jc w:val="center"/>
        </w:trPr>
        <w:tc>
          <w:tcPr>
            <w:tcW w:w="2464" w:type="dxa"/>
          </w:tcPr>
          <w:p w14:paraId="7F987F29"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2464" w:type="dxa"/>
          </w:tcPr>
          <w:p w14:paraId="1853530A"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2464" w:type="dxa"/>
          </w:tcPr>
          <w:p w14:paraId="4FA565F2"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998" w:type="dxa"/>
            <w:vMerge/>
          </w:tcPr>
          <w:p w14:paraId="1744E16A" w14:textId="77777777" w:rsidR="00524A5D" w:rsidRPr="0044437C" w:rsidRDefault="00524A5D">
            <w:pPr>
              <w:pStyle w:val="TAC"/>
              <w:rPr>
                <w:snapToGrid w:val="0"/>
              </w:rPr>
            </w:pPr>
          </w:p>
        </w:tc>
      </w:tr>
      <w:tr w:rsidR="00524A5D" w:rsidRPr="0044437C" w14:paraId="46FBEF8E" w14:textId="77777777">
        <w:trPr>
          <w:trHeight w:val="367"/>
          <w:jc w:val="center"/>
        </w:trPr>
        <w:tc>
          <w:tcPr>
            <w:tcW w:w="2464" w:type="dxa"/>
          </w:tcPr>
          <w:p w14:paraId="30FB5E2F" w14:textId="77777777" w:rsidR="00524A5D" w:rsidRPr="0044437C" w:rsidRDefault="00000000">
            <w:pPr>
              <w:pStyle w:val="TAC"/>
              <w:rPr>
                <w:snapToGrid w:val="0"/>
              </w:rPr>
            </w:pPr>
            <w:r w:rsidRPr="0044437C">
              <w:rPr>
                <w:snapToGrid w:val="0"/>
              </w:rPr>
              <w:t>0</w:t>
            </w:r>
          </w:p>
        </w:tc>
        <w:tc>
          <w:tcPr>
            <w:tcW w:w="2464" w:type="dxa"/>
          </w:tcPr>
          <w:p w14:paraId="36590FDC" w14:textId="77777777" w:rsidR="00524A5D" w:rsidRPr="0044437C" w:rsidRDefault="00000000">
            <w:pPr>
              <w:pStyle w:val="TAC"/>
              <w:rPr>
                <w:snapToGrid w:val="0"/>
              </w:rPr>
            </w:pPr>
            <w:r w:rsidRPr="0044437C">
              <w:rPr>
                <w:snapToGrid w:val="0"/>
              </w:rPr>
              <w:t>0</w:t>
            </w:r>
          </w:p>
        </w:tc>
        <w:tc>
          <w:tcPr>
            <w:tcW w:w="2464" w:type="dxa"/>
          </w:tcPr>
          <w:p w14:paraId="11C23C26" w14:textId="77777777" w:rsidR="00524A5D" w:rsidRPr="0044437C" w:rsidRDefault="00000000">
            <w:pPr>
              <w:pStyle w:val="TAC"/>
              <w:rPr>
                <w:snapToGrid w:val="0"/>
              </w:rPr>
            </w:pPr>
            <w:r w:rsidRPr="0044437C">
              <w:rPr>
                <w:snapToGrid w:val="0"/>
              </w:rPr>
              <w:t>0</w:t>
            </w:r>
          </w:p>
        </w:tc>
        <w:tc>
          <w:tcPr>
            <w:tcW w:w="998" w:type="dxa"/>
          </w:tcPr>
          <w:p w14:paraId="638A2D62" w14:textId="77777777" w:rsidR="00524A5D" w:rsidRPr="0044437C" w:rsidRDefault="00000000">
            <w:pPr>
              <w:pStyle w:val="TAC"/>
              <w:rPr>
                <w:snapToGrid w:val="0"/>
              </w:rPr>
            </w:pPr>
            <w:r w:rsidRPr="0044437C">
              <w:t>Note 1</w:t>
            </w:r>
          </w:p>
        </w:tc>
      </w:tr>
      <w:tr w:rsidR="00524A5D" w:rsidRPr="0044437C" w14:paraId="324EC34B" w14:textId="77777777">
        <w:trPr>
          <w:jc w:val="center"/>
        </w:trPr>
        <w:tc>
          <w:tcPr>
            <w:tcW w:w="8390" w:type="dxa"/>
            <w:gridSpan w:val="4"/>
          </w:tcPr>
          <w:p w14:paraId="4A21E417" w14:textId="77777777" w:rsidR="00524A5D" w:rsidRPr="0044437C" w:rsidRDefault="00000000">
            <w:pPr>
              <w:pStyle w:val="TAN"/>
            </w:pPr>
            <w:r w:rsidRPr="0044437C">
              <w:t>Note 1:</w:t>
            </w:r>
            <w:r w:rsidRPr="0044437C">
              <w:tab/>
              <w:t xml:space="preserve">These physical resource blocks are assigned to an arbitrary number of virtual UEs with one PDSCH per virtual UE; the data transmitted over the OCNG PDSCHs shall be uncorrelated pseudo random data, which is QPSK modulated. </w:t>
            </w:r>
            <w:r w:rsidRPr="0044437C">
              <w:rPr>
                <w:szCs w:val="18"/>
              </w:rPr>
              <w:t>The parameter</w:t>
            </w:r>
            <w:r w:rsidRPr="0044437C">
              <w:rPr>
                <w:position w:val="-10"/>
                <w:szCs w:val="18"/>
              </w:rPr>
              <w:object w:dxaOrig="480" w:dyaOrig="348" w14:anchorId="6375D4CA">
                <v:shape id="_x0000_i1109" type="#_x0000_t75" style="width:25.5pt;height:15.5pt" o:ole="">
                  <v:imagedata r:id="rId161" o:title=""/>
                </v:shape>
                <o:OLEObject Type="Embed" ProgID="Equation.3" ShapeID="_x0000_i1109" DrawAspect="Content" ObjectID="_1813331102" r:id="rId162"/>
              </w:object>
            </w:r>
            <w:r w:rsidRPr="0044437C">
              <w:rPr>
                <w:szCs w:val="18"/>
              </w:rPr>
              <w:t>is used to scale the power of PDSCH.</w:t>
            </w:r>
          </w:p>
          <w:p w14:paraId="11382777" w14:textId="77777777" w:rsidR="00524A5D" w:rsidRPr="0044437C" w:rsidRDefault="00000000">
            <w:pPr>
              <w:pStyle w:val="TAN"/>
              <w:rPr>
                <w:snapToGrid w:val="0"/>
              </w:rPr>
            </w:pPr>
            <w:r w:rsidRPr="0044437C">
              <w:t>Note 2:</w:t>
            </w:r>
            <w:r w:rsidRPr="0044437C">
              <w:tab/>
              <w:t>If two or more transmit antennas with CRS are used in the test, the OCNG shall be transmitted to the virtual users by all the transmit antennas with CRS according to transmission mode 2. The parameter</w:t>
            </w:r>
            <w:r w:rsidRPr="0044437C">
              <w:rPr>
                <w:position w:val="-10"/>
              </w:rPr>
              <w:object w:dxaOrig="480" w:dyaOrig="348" w14:anchorId="3A7127CB">
                <v:shape id="_x0000_i1110" type="#_x0000_t75" style="width:25.5pt;height:15.5pt" o:ole="">
                  <v:imagedata r:id="rId161" o:title=""/>
                </v:shape>
                <o:OLEObject Type="Embed" ProgID="Equation.3" ShapeID="_x0000_i1110" DrawAspect="Content" ObjectID="_1813331103" r:id="rId163"/>
              </w:object>
            </w:r>
            <w:r w:rsidRPr="0044437C">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44437C" w:rsidRDefault="00524A5D">
      <w:pPr>
        <w:rPr>
          <w:snapToGrid w:val="0"/>
          <w:lang w:eastAsia="zh-TW"/>
        </w:rPr>
      </w:pPr>
      <w:bookmarkStart w:id="2413" w:name="_Toc137386469"/>
      <w:bookmarkStart w:id="2414" w:name="_Toc137401355"/>
      <w:bookmarkStart w:id="2415" w:name="_Toc138894879"/>
      <w:bookmarkEnd w:id="2412"/>
    </w:p>
    <w:p w14:paraId="268D503F" w14:textId="77777777" w:rsidR="00524A5D" w:rsidRPr="0044437C" w:rsidRDefault="00000000">
      <w:pPr>
        <w:pStyle w:val="Heading3"/>
        <w:rPr>
          <w:snapToGrid w:val="0"/>
          <w:lang w:eastAsia="zh-CN"/>
        </w:rPr>
      </w:pPr>
      <w:bookmarkStart w:id="2416" w:name="_Toc17740"/>
      <w:bookmarkStart w:id="2417" w:name="_Toc9346"/>
      <w:bookmarkStart w:id="2418" w:name="_Toc5322"/>
      <w:bookmarkStart w:id="2419" w:name="_Toc27184"/>
      <w:bookmarkStart w:id="2420" w:name="_Toc194571964"/>
      <w:r w:rsidRPr="0044437C">
        <w:rPr>
          <w:snapToGrid w:val="0"/>
          <w:lang w:eastAsia="zh-TW"/>
        </w:rPr>
        <w:t>A</w:t>
      </w:r>
      <w:r w:rsidRPr="0044437C">
        <w:rPr>
          <w:snapToGrid w:val="0"/>
        </w:rPr>
        <w:t>.</w:t>
      </w:r>
      <w:r w:rsidRPr="0044437C">
        <w:rPr>
          <w:rFonts w:eastAsia="SimSun"/>
          <w:snapToGrid w:val="0"/>
          <w:lang w:eastAsia="zh-CN"/>
        </w:rPr>
        <w:t>5</w:t>
      </w:r>
      <w:r w:rsidRPr="0044437C">
        <w:rPr>
          <w:snapToGrid w:val="0"/>
        </w:rPr>
        <w:t>.</w:t>
      </w:r>
      <w:r w:rsidRPr="0044437C">
        <w:rPr>
          <w:rFonts w:eastAsia="SimSun"/>
          <w:snapToGrid w:val="0"/>
          <w:lang w:eastAsia="zh-CN"/>
        </w:rPr>
        <w:t>1</w:t>
      </w:r>
      <w:r w:rsidRPr="0044437C">
        <w:rPr>
          <w:snapToGrid w:val="0"/>
        </w:rPr>
        <w:t>.</w:t>
      </w:r>
      <w:r w:rsidRPr="0044437C">
        <w:rPr>
          <w:snapToGrid w:val="0"/>
          <w:lang w:eastAsia="zh-CN"/>
        </w:rPr>
        <w:t>2</w:t>
      </w:r>
      <w:r w:rsidRPr="0044437C">
        <w:rPr>
          <w:snapToGrid w:val="0"/>
        </w:rPr>
        <w:tab/>
      </w:r>
      <w:r w:rsidRPr="0044437C">
        <w:t xml:space="preserve">OCNG FDD Pattern </w:t>
      </w:r>
      <w:r w:rsidRPr="0044437C">
        <w:rPr>
          <w:rFonts w:eastAsia="SimSun"/>
          <w:lang w:eastAsia="zh-CN"/>
        </w:rPr>
        <w:t>2</w:t>
      </w:r>
      <w:r w:rsidRPr="0044437C">
        <w:t>: Two sided dynamic OCNG FDD pattern</w:t>
      </w:r>
      <w:bookmarkEnd w:id="2413"/>
      <w:bookmarkEnd w:id="2414"/>
      <w:bookmarkEnd w:id="2415"/>
      <w:bookmarkEnd w:id="2416"/>
      <w:bookmarkEnd w:id="2417"/>
      <w:bookmarkEnd w:id="2418"/>
      <w:bookmarkEnd w:id="2419"/>
      <w:bookmarkEnd w:id="2420"/>
    </w:p>
    <w:p w14:paraId="164C5050" w14:textId="77777777" w:rsidR="00524A5D" w:rsidRPr="0044437C" w:rsidRDefault="00000000">
      <w:pPr>
        <w:spacing w:before="182"/>
        <w:ind w:right="512"/>
        <w:rPr>
          <w:spacing w:val="-5"/>
          <w:position w:val="1"/>
          <w:sz w:val="18"/>
        </w:rPr>
      </w:pPr>
      <w:r w:rsidRPr="0044437C">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sz w:val="18"/>
        </w:rPr>
        <w:t>.</w:t>
      </w:r>
    </w:p>
    <w:p w14:paraId="08B1D539" w14:textId="77777777" w:rsidR="00524A5D" w:rsidRPr="0044437C" w:rsidRDefault="00000000">
      <w:pPr>
        <w:pStyle w:val="TH"/>
        <w:rPr>
          <w:sz w:val="15"/>
        </w:rPr>
      </w:pPr>
      <w:r w:rsidRPr="0044437C">
        <w:t>Table</w:t>
      </w:r>
      <w:r w:rsidRPr="0044437C">
        <w:rPr>
          <w:spacing w:val="-6"/>
        </w:rPr>
        <w:t xml:space="preserve"> </w:t>
      </w:r>
      <w:r w:rsidRPr="0044437C">
        <w:t>A.</w:t>
      </w:r>
      <w:r w:rsidRPr="0044437C">
        <w:rPr>
          <w:rFonts w:eastAsia="SimSun"/>
          <w:lang w:eastAsia="zh-CN"/>
        </w:rPr>
        <w:t>5</w:t>
      </w:r>
      <w:r w:rsidRPr="0044437C">
        <w:t>.</w:t>
      </w:r>
      <w:r w:rsidRPr="0044437C">
        <w:rPr>
          <w:rFonts w:eastAsia="SimSun"/>
          <w:lang w:eastAsia="zh-CN"/>
        </w:rPr>
        <w:t>1</w:t>
      </w:r>
      <w:r w:rsidRPr="0044437C">
        <w:t>.</w:t>
      </w:r>
      <w:r w:rsidRPr="0044437C">
        <w:rPr>
          <w:rFonts w:eastAsia="SimSun"/>
          <w:lang w:eastAsia="zh-CN"/>
        </w:rPr>
        <w:t>2</w:t>
      </w:r>
      <w:r w:rsidRPr="0044437C">
        <w:t>-1:</w:t>
      </w:r>
      <w:r w:rsidRPr="0044437C">
        <w:rPr>
          <w:spacing w:val="-6"/>
        </w:rPr>
        <w:t xml:space="preserve"> </w:t>
      </w:r>
      <w:r w:rsidRPr="0044437C">
        <w:t>OP.1</w:t>
      </w:r>
      <w:r w:rsidRPr="0044437C">
        <w:rPr>
          <w:spacing w:val="-5"/>
        </w:rPr>
        <w:t xml:space="preserve"> </w:t>
      </w:r>
      <w:r w:rsidRPr="0044437C">
        <w:t>FDD:</w:t>
      </w:r>
      <w:r w:rsidRPr="0044437C">
        <w:rPr>
          <w:spacing w:val="-6"/>
        </w:rPr>
        <w:t xml:space="preserve"> </w:t>
      </w:r>
      <w:r w:rsidRPr="0044437C">
        <w:t>Two</w:t>
      </w:r>
      <w:r w:rsidRPr="0044437C">
        <w:rPr>
          <w:spacing w:val="-6"/>
        </w:rPr>
        <w:t xml:space="preserve"> </w:t>
      </w:r>
      <w:r w:rsidRPr="0044437C">
        <w:t>sided</w:t>
      </w:r>
      <w:r w:rsidRPr="0044437C">
        <w:rPr>
          <w:spacing w:val="-6"/>
        </w:rPr>
        <w:t xml:space="preserve"> </w:t>
      </w:r>
      <w:r w:rsidRPr="0044437C">
        <w:t>dynamic</w:t>
      </w:r>
      <w:r w:rsidRPr="0044437C">
        <w:rPr>
          <w:spacing w:val="-6"/>
        </w:rPr>
        <w:t xml:space="preserve"> </w:t>
      </w:r>
      <w:r w:rsidRPr="0044437C">
        <w:t>OCNG</w:t>
      </w:r>
      <w:r w:rsidRPr="0044437C">
        <w:rPr>
          <w:spacing w:val="-6"/>
        </w:rPr>
        <w:t xml:space="preserve"> </w:t>
      </w:r>
      <w:r w:rsidRPr="0044437C">
        <w:t>FDD</w:t>
      </w:r>
      <w:r w:rsidRPr="0044437C">
        <w:rPr>
          <w:spacing w:val="-6"/>
        </w:rPr>
        <w:t xml:space="preserve"> </w:t>
      </w:r>
      <w:r w:rsidRPr="0044437C">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44437C" w14:paraId="36D5FD81" w14:textId="77777777" w:rsidTr="00E36978">
        <w:trPr>
          <w:trHeight w:val="337"/>
          <w:jc w:val="center"/>
        </w:trPr>
        <w:tc>
          <w:tcPr>
            <w:tcW w:w="7228" w:type="dxa"/>
            <w:gridSpan w:val="3"/>
          </w:tcPr>
          <w:p w14:paraId="294D9C1D" w14:textId="77777777" w:rsidR="00524A5D" w:rsidRPr="0044437C" w:rsidRDefault="00000000">
            <w:pPr>
              <w:pStyle w:val="TAH"/>
            </w:pPr>
            <w:bookmarkStart w:id="2421" w:name="MCCQCTEMPBM_00000575"/>
            <w:r w:rsidRPr="0044437C">
              <w:t>Relative</w:t>
            </w:r>
            <w:r w:rsidRPr="0044437C">
              <w:rPr>
                <w:spacing w:val="-13"/>
              </w:rPr>
              <w:t xml:space="preserve"> </w:t>
            </w:r>
            <w:r w:rsidRPr="0044437C">
              <w:t>power</w:t>
            </w:r>
            <w:r w:rsidRPr="0044437C">
              <w:rPr>
                <w:spacing w:val="-7"/>
              </w:rPr>
              <w:t xml:space="preserve"> </w:t>
            </w:r>
            <w:r w:rsidRPr="0044437C">
              <w:t>level</w:t>
            </w:r>
            <w:r w:rsidRPr="0044437C">
              <w:rPr>
                <w:spacing w:val="41"/>
              </w:rPr>
              <w:t xml:space="preserve"> </w:t>
            </w:r>
            <w:r w:rsidRPr="0044437C">
              <w:rPr>
                <w:rFonts w:ascii="Symbol" w:hAnsi="Symbol"/>
                <w:i/>
                <w:sz w:val="25"/>
              </w:rPr>
              <w:t></w:t>
            </w:r>
            <w:r w:rsidRPr="0044437C">
              <w:rPr>
                <w:spacing w:val="-20"/>
                <w:sz w:val="25"/>
              </w:rPr>
              <w:t xml:space="preserve"> </w:t>
            </w:r>
            <w:r w:rsidRPr="0044437C">
              <w:rPr>
                <w:i/>
                <w:sz w:val="25"/>
                <w:vertAlign w:val="subscript"/>
              </w:rPr>
              <w:t>PRB</w:t>
            </w:r>
            <w:r w:rsidRPr="0044437C">
              <w:rPr>
                <w:i/>
                <w:spacing w:val="50"/>
                <w:sz w:val="25"/>
              </w:rPr>
              <w:t xml:space="preserve"> </w:t>
            </w:r>
            <w:r w:rsidRPr="0044437C">
              <w:rPr>
                <w:spacing w:val="-4"/>
              </w:rPr>
              <w:t>[dB]</w:t>
            </w:r>
          </w:p>
        </w:tc>
        <w:tc>
          <w:tcPr>
            <w:tcW w:w="2405" w:type="dxa"/>
            <w:vMerge w:val="restart"/>
            <w:vAlign w:val="center"/>
          </w:tcPr>
          <w:p w14:paraId="23B0205B" w14:textId="77777777" w:rsidR="00524A5D" w:rsidRPr="0044437C" w:rsidRDefault="00000000" w:rsidP="00E36978">
            <w:pPr>
              <w:pStyle w:val="TAC"/>
            </w:pPr>
            <w:r w:rsidRPr="0044437C">
              <w:t>PDSCH</w:t>
            </w:r>
            <w:r w:rsidRPr="0044437C">
              <w:rPr>
                <w:spacing w:val="-6"/>
              </w:rPr>
              <w:t xml:space="preserve"> </w:t>
            </w:r>
            <w:r w:rsidRPr="0044437C">
              <w:rPr>
                <w:spacing w:val="-4"/>
              </w:rPr>
              <w:t>Data</w:t>
            </w:r>
          </w:p>
        </w:tc>
      </w:tr>
      <w:tr w:rsidR="00524A5D" w:rsidRPr="0044437C" w14:paraId="629A3722" w14:textId="77777777">
        <w:trPr>
          <w:trHeight w:val="208"/>
          <w:jc w:val="center"/>
        </w:trPr>
        <w:tc>
          <w:tcPr>
            <w:tcW w:w="7228" w:type="dxa"/>
            <w:gridSpan w:val="3"/>
          </w:tcPr>
          <w:p w14:paraId="4A6B0B6A" w14:textId="77777777" w:rsidR="00524A5D" w:rsidRPr="0044437C" w:rsidRDefault="00000000">
            <w:pPr>
              <w:pStyle w:val="TAH"/>
            </w:pPr>
            <w:r w:rsidRPr="0044437C">
              <w:rPr>
                <w:spacing w:val="-2"/>
              </w:rPr>
              <w:t>Subframe</w:t>
            </w:r>
          </w:p>
        </w:tc>
        <w:tc>
          <w:tcPr>
            <w:tcW w:w="2405" w:type="dxa"/>
            <w:vMerge/>
            <w:tcBorders>
              <w:top w:val="nil"/>
            </w:tcBorders>
          </w:tcPr>
          <w:p w14:paraId="07A1BB47" w14:textId="77777777" w:rsidR="00524A5D" w:rsidRPr="0044437C" w:rsidRDefault="00524A5D">
            <w:pPr>
              <w:rPr>
                <w:sz w:val="2"/>
                <w:szCs w:val="2"/>
              </w:rPr>
            </w:pPr>
          </w:p>
        </w:tc>
      </w:tr>
      <w:tr w:rsidR="00524A5D" w:rsidRPr="0044437C" w14:paraId="18FEE3C9" w14:textId="77777777">
        <w:trPr>
          <w:trHeight w:val="205"/>
          <w:jc w:val="center"/>
        </w:trPr>
        <w:tc>
          <w:tcPr>
            <w:tcW w:w="2410" w:type="dxa"/>
          </w:tcPr>
          <w:p w14:paraId="5141F0DD" w14:textId="77777777" w:rsidR="00524A5D" w:rsidRPr="0044437C" w:rsidRDefault="00000000">
            <w:pPr>
              <w:pStyle w:val="TAC"/>
            </w:pPr>
            <w:r w:rsidRPr="0044437C">
              <w:t>0</w:t>
            </w:r>
          </w:p>
        </w:tc>
        <w:tc>
          <w:tcPr>
            <w:tcW w:w="2408" w:type="dxa"/>
          </w:tcPr>
          <w:p w14:paraId="69C21C22" w14:textId="77777777" w:rsidR="00524A5D" w:rsidRPr="0044437C" w:rsidRDefault="00000000">
            <w:pPr>
              <w:pStyle w:val="TAC"/>
            </w:pPr>
            <w:r w:rsidRPr="0044437C">
              <w:t>5</w:t>
            </w:r>
          </w:p>
        </w:tc>
        <w:tc>
          <w:tcPr>
            <w:tcW w:w="2410" w:type="dxa"/>
          </w:tcPr>
          <w:p w14:paraId="56BE39FD" w14:textId="77777777" w:rsidR="00524A5D" w:rsidRPr="0044437C" w:rsidRDefault="00000000">
            <w:pPr>
              <w:pStyle w:val="TAC"/>
            </w:pPr>
            <w:r w:rsidRPr="0044437C">
              <w:t>1 – 4,</w:t>
            </w:r>
            <w:r w:rsidRPr="0044437C">
              <w:rPr>
                <w:spacing w:val="-2"/>
              </w:rPr>
              <w:t xml:space="preserve"> </w:t>
            </w:r>
            <w:r w:rsidRPr="0044437C">
              <w:t>6 –</w:t>
            </w:r>
            <w:r w:rsidRPr="0044437C">
              <w:rPr>
                <w:spacing w:val="-2"/>
              </w:rPr>
              <w:t xml:space="preserve"> </w:t>
            </w:r>
            <w:r w:rsidRPr="0044437C">
              <w:rPr>
                <w:spacing w:val="-10"/>
              </w:rPr>
              <w:t>9</w:t>
            </w:r>
          </w:p>
        </w:tc>
        <w:tc>
          <w:tcPr>
            <w:tcW w:w="2405" w:type="dxa"/>
            <w:vMerge/>
            <w:tcBorders>
              <w:top w:val="nil"/>
            </w:tcBorders>
          </w:tcPr>
          <w:p w14:paraId="5AC37F7E" w14:textId="77777777" w:rsidR="00524A5D" w:rsidRPr="0044437C" w:rsidRDefault="00524A5D">
            <w:pPr>
              <w:rPr>
                <w:sz w:val="2"/>
                <w:szCs w:val="2"/>
              </w:rPr>
            </w:pPr>
          </w:p>
        </w:tc>
      </w:tr>
      <w:tr w:rsidR="00524A5D" w:rsidRPr="0044437C" w14:paraId="2C0ADAA9" w14:textId="77777777">
        <w:trPr>
          <w:trHeight w:val="208"/>
          <w:jc w:val="center"/>
        </w:trPr>
        <w:tc>
          <w:tcPr>
            <w:tcW w:w="7228" w:type="dxa"/>
            <w:gridSpan w:val="3"/>
          </w:tcPr>
          <w:p w14:paraId="057555CA" w14:textId="77777777" w:rsidR="00524A5D" w:rsidRPr="0044437C" w:rsidRDefault="00000000">
            <w:pPr>
              <w:pStyle w:val="TAH"/>
            </w:pPr>
            <w:r w:rsidRPr="0044437C">
              <w:t>Allocation</w:t>
            </w:r>
          </w:p>
        </w:tc>
        <w:tc>
          <w:tcPr>
            <w:tcW w:w="2405" w:type="dxa"/>
            <w:vMerge/>
            <w:tcBorders>
              <w:top w:val="nil"/>
            </w:tcBorders>
          </w:tcPr>
          <w:p w14:paraId="0168C99A" w14:textId="77777777" w:rsidR="00524A5D" w:rsidRPr="0044437C" w:rsidRDefault="00524A5D">
            <w:pPr>
              <w:rPr>
                <w:sz w:val="2"/>
                <w:szCs w:val="2"/>
              </w:rPr>
            </w:pPr>
          </w:p>
        </w:tc>
      </w:tr>
      <w:tr w:rsidR="00524A5D" w:rsidRPr="0044437C" w14:paraId="4FB97501" w14:textId="77777777">
        <w:trPr>
          <w:trHeight w:val="930"/>
          <w:jc w:val="center"/>
        </w:trPr>
        <w:tc>
          <w:tcPr>
            <w:tcW w:w="2410" w:type="dxa"/>
          </w:tcPr>
          <w:p w14:paraId="37734456"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5C116C66"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23785C6C"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8" w:type="dxa"/>
          </w:tcPr>
          <w:p w14:paraId="5B7E6D21"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1C2D7949"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1792A762"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10" w:type="dxa"/>
          </w:tcPr>
          <w:p w14:paraId="702C277A"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68F35B18"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5AFA9796"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5" w:type="dxa"/>
            <w:vMerge/>
            <w:tcBorders>
              <w:top w:val="nil"/>
            </w:tcBorders>
          </w:tcPr>
          <w:p w14:paraId="5A963699" w14:textId="77777777" w:rsidR="00524A5D" w:rsidRPr="0044437C" w:rsidRDefault="00524A5D">
            <w:pPr>
              <w:rPr>
                <w:sz w:val="2"/>
                <w:szCs w:val="2"/>
              </w:rPr>
            </w:pPr>
          </w:p>
        </w:tc>
      </w:tr>
      <w:tr w:rsidR="00524A5D" w:rsidRPr="0044437C" w14:paraId="00F88688" w14:textId="77777777">
        <w:trPr>
          <w:trHeight w:val="205"/>
          <w:jc w:val="center"/>
        </w:trPr>
        <w:tc>
          <w:tcPr>
            <w:tcW w:w="2410" w:type="dxa"/>
          </w:tcPr>
          <w:p w14:paraId="18CA9702" w14:textId="77777777" w:rsidR="00524A5D" w:rsidRPr="0044437C" w:rsidRDefault="00000000">
            <w:pPr>
              <w:pStyle w:val="TAC"/>
            </w:pPr>
            <w:r w:rsidRPr="0044437C">
              <w:t>0</w:t>
            </w:r>
          </w:p>
        </w:tc>
        <w:tc>
          <w:tcPr>
            <w:tcW w:w="2408" w:type="dxa"/>
          </w:tcPr>
          <w:p w14:paraId="2F0FF3EE" w14:textId="77777777" w:rsidR="00524A5D" w:rsidRPr="0044437C" w:rsidRDefault="00000000">
            <w:pPr>
              <w:pStyle w:val="TAC"/>
            </w:pPr>
            <w:r w:rsidRPr="0044437C">
              <w:t>0</w:t>
            </w:r>
          </w:p>
        </w:tc>
        <w:tc>
          <w:tcPr>
            <w:tcW w:w="2410" w:type="dxa"/>
          </w:tcPr>
          <w:p w14:paraId="120DC0E3" w14:textId="77777777" w:rsidR="00524A5D" w:rsidRPr="0044437C" w:rsidRDefault="00000000">
            <w:pPr>
              <w:pStyle w:val="TAC"/>
            </w:pPr>
            <w:r w:rsidRPr="0044437C">
              <w:t>0</w:t>
            </w:r>
          </w:p>
        </w:tc>
        <w:tc>
          <w:tcPr>
            <w:tcW w:w="2405" w:type="dxa"/>
          </w:tcPr>
          <w:p w14:paraId="34AD8C9F" w14:textId="77777777" w:rsidR="00524A5D" w:rsidRPr="0044437C" w:rsidRDefault="00000000">
            <w:pPr>
              <w:pStyle w:val="TAC"/>
            </w:pPr>
            <w:r w:rsidRPr="0044437C">
              <w:t xml:space="preserve">Note </w:t>
            </w:r>
            <w:r w:rsidRPr="0044437C">
              <w:rPr>
                <w:spacing w:val="-10"/>
              </w:rPr>
              <w:t>1</w:t>
            </w:r>
          </w:p>
        </w:tc>
      </w:tr>
      <w:tr w:rsidR="00524A5D" w:rsidRPr="0044437C" w14:paraId="192E5346" w14:textId="77777777">
        <w:trPr>
          <w:trHeight w:val="44"/>
          <w:jc w:val="center"/>
        </w:trPr>
        <w:tc>
          <w:tcPr>
            <w:tcW w:w="9633" w:type="dxa"/>
            <w:gridSpan w:val="4"/>
          </w:tcPr>
          <w:p w14:paraId="594DCFEB" w14:textId="77777777" w:rsidR="00524A5D" w:rsidRPr="0044437C" w:rsidRDefault="00000000">
            <w:pPr>
              <w:pStyle w:val="TAN"/>
            </w:pPr>
            <w:r w:rsidRPr="0044437C">
              <w:t>Note 1:</w:t>
            </w:r>
            <w:r w:rsidRPr="0044437C">
              <w:tab/>
              <w:t>These physical resource blocks are assigned to an arbitrary number of virtual UEs with one PDSCH per virtual</w:t>
            </w:r>
            <w:r w:rsidRPr="0044437C">
              <w:rPr>
                <w:spacing w:val="-3"/>
              </w:rPr>
              <w:t xml:space="preserve"> </w:t>
            </w:r>
            <w:r w:rsidRPr="0044437C">
              <w:t>UE;</w:t>
            </w:r>
            <w:r w:rsidRPr="0044437C">
              <w:rPr>
                <w:spacing w:val="-2"/>
              </w:rPr>
              <w:t xml:space="preserve"> </w:t>
            </w:r>
            <w:r w:rsidRPr="0044437C">
              <w:t>the</w:t>
            </w:r>
            <w:r w:rsidRPr="0044437C">
              <w:rPr>
                <w:spacing w:val="-3"/>
              </w:rPr>
              <w:t xml:space="preserve"> </w:t>
            </w:r>
            <w:r w:rsidRPr="0044437C">
              <w:t>data</w:t>
            </w:r>
            <w:r w:rsidRPr="0044437C">
              <w:rPr>
                <w:spacing w:val="-3"/>
              </w:rPr>
              <w:t xml:space="preserve"> </w:t>
            </w:r>
            <w:r w:rsidRPr="0044437C">
              <w:t>transmitted</w:t>
            </w:r>
            <w:r w:rsidRPr="0044437C">
              <w:rPr>
                <w:spacing w:val="-3"/>
              </w:rPr>
              <w:t xml:space="preserve"> </w:t>
            </w:r>
            <w:r w:rsidRPr="0044437C">
              <w:t>over</w:t>
            </w:r>
            <w:r w:rsidRPr="0044437C">
              <w:rPr>
                <w:spacing w:val="-3"/>
              </w:rPr>
              <w:t xml:space="preserve"> </w:t>
            </w:r>
            <w:r w:rsidRPr="0044437C">
              <w:t>the</w:t>
            </w:r>
            <w:r w:rsidRPr="0044437C">
              <w:rPr>
                <w:spacing w:val="-5"/>
              </w:rPr>
              <w:t xml:space="preserve"> </w:t>
            </w:r>
            <w:r w:rsidRPr="0044437C">
              <w:t>OCNG</w:t>
            </w:r>
            <w:r w:rsidRPr="0044437C">
              <w:rPr>
                <w:spacing w:val="-4"/>
              </w:rPr>
              <w:t xml:space="preserve"> </w:t>
            </w:r>
            <w:r w:rsidRPr="0044437C">
              <w:t>PDSCHs</w:t>
            </w:r>
            <w:r w:rsidRPr="0044437C">
              <w:rPr>
                <w:spacing w:val="-2"/>
              </w:rPr>
              <w:t xml:space="preserve"> </w:t>
            </w:r>
            <w:r w:rsidRPr="0044437C">
              <w:t>shall</w:t>
            </w:r>
            <w:r w:rsidRPr="0044437C">
              <w:rPr>
                <w:spacing w:val="-3"/>
              </w:rPr>
              <w:t xml:space="preserve"> </w:t>
            </w:r>
            <w:r w:rsidRPr="0044437C">
              <w:t>be</w:t>
            </w:r>
            <w:r w:rsidRPr="0044437C">
              <w:rPr>
                <w:spacing w:val="-3"/>
              </w:rPr>
              <w:t xml:space="preserve"> </w:t>
            </w:r>
            <w:r w:rsidRPr="0044437C">
              <w:t>uncorrelated</w:t>
            </w:r>
            <w:r w:rsidRPr="0044437C">
              <w:rPr>
                <w:spacing w:val="-3"/>
              </w:rPr>
              <w:t xml:space="preserve"> </w:t>
            </w:r>
            <w:r w:rsidRPr="0044437C">
              <w:t>pseudo</w:t>
            </w:r>
            <w:r w:rsidRPr="0044437C">
              <w:rPr>
                <w:spacing w:val="-3"/>
              </w:rPr>
              <w:t xml:space="preserve"> </w:t>
            </w:r>
            <w:r w:rsidRPr="0044437C">
              <w:t>random</w:t>
            </w:r>
            <w:r w:rsidRPr="0044437C">
              <w:rPr>
                <w:spacing w:val="-5"/>
              </w:rPr>
              <w:t xml:space="preserve"> </w:t>
            </w:r>
            <w:r w:rsidRPr="0044437C">
              <w:t>data,</w:t>
            </w:r>
            <w:r w:rsidRPr="0044437C">
              <w:rPr>
                <w:spacing w:val="-5"/>
              </w:rPr>
              <w:t xml:space="preserve"> </w:t>
            </w:r>
            <w:r w:rsidRPr="0044437C">
              <w:t>which is QPSK modulated. The parameter</w:t>
            </w:r>
            <w:r w:rsidRPr="0044437C">
              <w:rPr>
                <w:spacing w:val="-29"/>
              </w:rPr>
              <w:t xml:space="preserve"> </w:t>
            </w:r>
            <w:r w:rsidRPr="0044437C">
              <w:rPr>
                <w:rFonts w:ascii="Symbol" w:hAnsi="Symbol"/>
                <w:i/>
                <w:sz w:val="25"/>
              </w:rPr>
              <w:t></w:t>
            </w:r>
            <w:r w:rsidRPr="0044437C">
              <w:rPr>
                <w:spacing w:val="-14"/>
                <w:sz w:val="25"/>
              </w:rPr>
              <w:t xml:space="preserve"> </w:t>
            </w:r>
            <w:r w:rsidRPr="0044437C">
              <w:rPr>
                <w:i/>
                <w:sz w:val="25"/>
                <w:vertAlign w:val="subscript"/>
              </w:rPr>
              <w:t>PRB</w:t>
            </w:r>
            <w:r w:rsidRPr="0044437C">
              <w:rPr>
                <w:i/>
                <w:spacing w:val="-11"/>
                <w:sz w:val="25"/>
              </w:rPr>
              <w:t xml:space="preserve"> </w:t>
            </w:r>
            <w:r w:rsidRPr="0044437C">
              <w:t>is used to scale the power of PDSCH.</w:t>
            </w:r>
          </w:p>
        </w:tc>
      </w:tr>
      <w:bookmarkEnd w:id="2421"/>
    </w:tbl>
    <w:p w14:paraId="213D6EC3" w14:textId="77777777" w:rsidR="00524A5D" w:rsidRPr="0044437C" w:rsidRDefault="00524A5D"/>
    <w:p w14:paraId="4CCEE982" w14:textId="77777777" w:rsidR="00524A5D" w:rsidRPr="0044437C" w:rsidRDefault="00000000">
      <w:pPr>
        <w:pStyle w:val="Heading2"/>
        <w:rPr>
          <w:rFonts w:eastAsia="SimSun"/>
          <w:lang w:eastAsia="zh-CN"/>
        </w:rPr>
      </w:pPr>
      <w:bookmarkStart w:id="2422" w:name="_Toc32720"/>
      <w:bookmarkStart w:id="2423" w:name="_Toc23427"/>
      <w:bookmarkStart w:id="2424" w:name="_Toc18742"/>
      <w:bookmarkStart w:id="2425" w:name="_Toc1185"/>
      <w:bookmarkStart w:id="2426" w:name="_Toc194571965"/>
      <w:r w:rsidRPr="0044437C">
        <w:t>A.5.2</w:t>
      </w:r>
      <w:r w:rsidRPr="0044437C">
        <w:tab/>
      </w:r>
      <w:r w:rsidRPr="0044437C">
        <w:rPr>
          <w:rFonts w:eastAsia="SimSun"/>
          <w:lang w:eastAsia="zh-CN"/>
        </w:rPr>
        <w:t>FFS</w:t>
      </w:r>
      <w:bookmarkEnd w:id="2422"/>
      <w:bookmarkEnd w:id="2423"/>
      <w:bookmarkEnd w:id="2424"/>
      <w:bookmarkEnd w:id="2425"/>
      <w:bookmarkEnd w:id="2426"/>
    </w:p>
    <w:p w14:paraId="38E102AF" w14:textId="77777777" w:rsidR="00524A5D" w:rsidRPr="0044437C" w:rsidRDefault="00524A5D"/>
    <w:p w14:paraId="2B30C0FA" w14:textId="77777777" w:rsidR="00524A5D" w:rsidRPr="0044437C" w:rsidRDefault="00000000">
      <w:pPr>
        <w:pStyle w:val="Heading2"/>
        <w:ind w:left="0" w:firstLine="0"/>
        <w:rPr>
          <w:lang w:eastAsia="zh-CN"/>
        </w:rPr>
      </w:pPr>
      <w:bookmarkStart w:id="2427" w:name="_Toc2681"/>
      <w:bookmarkStart w:id="2428" w:name="_Toc16645"/>
      <w:bookmarkStart w:id="2429" w:name="_Toc15744"/>
      <w:bookmarkStart w:id="2430" w:name="_Toc9987"/>
      <w:bookmarkStart w:id="2431" w:name="_Toc194571966"/>
      <w:r w:rsidRPr="0044437C">
        <w:t>A.5.3</w:t>
      </w:r>
      <w:r w:rsidRPr="0044437C">
        <w:tab/>
        <w:t xml:space="preserve">OCNG Patterns for </w:t>
      </w:r>
      <w:r w:rsidRPr="0044437C">
        <w:rPr>
          <w:lang w:eastAsia="zh-CN"/>
        </w:rPr>
        <w:t>Narrowband IoT</w:t>
      </w:r>
      <w:bookmarkEnd w:id="2427"/>
      <w:bookmarkEnd w:id="2428"/>
      <w:bookmarkEnd w:id="2429"/>
      <w:bookmarkEnd w:id="2430"/>
      <w:bookmarkEnd w:id="2431"/>
    </w:p>
    <w:p w14:paraId="086802A7" w14:textId="77777777" w:rsidR="00524A5D" w:rsidRPr="0044437C" w:rsidRDefault="00000000">
      <w:pPr>
        <w:rPr>
          <w:lang w:eastAsia="zh-CN"/>
        </w:rPr>
      </w:pPr>
      <w:r w:rsidRPr="0044437C">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44437C" w:rsidRDefault="00000000">
      <w:pPr>
        <w:rPr>
          <w:lang w:eastAsia="zh-CN"/>
        </w:rPr>
      </w:pPr>
      <w:r w:rsidRPr="0044437C">
        <w:rPr>
          <w:lang w:eastAsia="zh-CN"/>
        </w:rPr>
        <w:t>In each test case the OCNG is expressed by parameters OCNG_RA and OCNG_RB which together with a relative power level (</w:t>
      </w:r>
      <w:r w:rsidRPr="0044437C">
        <w:rPr>
          <w:position w:val="-10"/>
          <w:lang w:eastAsia="zh-CN"/>
        </w:rPr>
        <w:object w:dxaOrig="204" w:dyaOrig="264" w14:anchorId="22106B7E">
          <v:shape id="_x0000_i1111" type="#_x0000_t75" style="width:10.5pt;height:10.5pt" o:ole="">
            <v:imagedata r:id="rId151" o:title=""/>
          </v:shape>
          <o:OLEObject Type="Embed" ProgID="Equation.3" ShapeID="_x0000_i1111" DrawAspect="Content" ObjectID="_1813331104" r:id="rId164"/>
        </w:object>
      </w:r>
      <w:r w:rsidRPr="0044437C">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44437C" w:rsidRDefault="00000000">
      <w:pPr>
        <w:pStyle w:val="EQ"/>
        <w:jc w:val="center"/>
      </w:pPr>
      <w:r w:rsidRPr="0044437C">
        <w:rPr>
          <w:position w:val="-12"/>
        </w:rPr>
        <w:object w:dxaOrig="6504" w:dyaOrig="384" w14:anchorId="6AF884F5">
          <v:shape id="_x0000_i1112" type="#_x0000_t75" style="width:324pt;height:20.5pt" o:ole="">
            <v:imagedata r:id="rId165" o:title=""/>
          </v:shape>
          <o:OLEObject Type="Embed" ProgID="Equation.DSMT4" ShapeID="_x0000_i1112" DrawAspect="Content" ObjectID="_1813331105" r:id="rId166"/>
        </w:object>
      </w:r>
    </w:p>
    <w:p w14:paraId="0BC600FD" w14:textId="77777777" w:rsidR="00524A5D" w:rsidRPr="0044437C" w:rsidRDefault="00000000">
      <w:pPr>
        <w:rPr>
          <w:lang w:eastAsia="zh-CN"/>
        </w:rPr>
      </w:pPr>
      <w:r w:rsidRPr="0044437C">
        <w:rPr>
          <w:lang w:eastAsia="zh-CN"/>
        </w:rPr>
        <w:t xml:space="preserve">where </w:t>
      </w:r>
      <w:r w:rsidRPr="0044437C">
        <w:rPr>
          <w:position w:val="-12"/>
          <w:lang w:eastAsia="zh-CN"/>
        </w:rPr>
        <w:object w:dxaOrig="240" w:dyaOrig="384" w14:anchorId="5B119015">
          <v:shape id="_x0000_i1113" type="#_x0000_t75" style="width:10.5pt;height:20.5pt" o:ole="">
            <v:imagedata r:id="rId155" o:title=""/>
          </v:shape>
          <o:OLEObject Type="Embed" ProgID="Equation.3" ShapeID="_x0000_i1113" DrawAspect="Content" ObjectID="_1813331106" r:id="rId167"/>
        </w:object>
      </w:r>
      <w:r w:rsidRPr="0044437C">
        <w:rPr>
          <w:lang w:eastAsia="zh-CN"/>
        </w:rPr>
        <w:t xml:space="preserve"> denotes the relative power level of the </w:t>
      </w:r>
      <w:r w:rsidRPr="0044437C">
        <w:rPr>
          <w:i/>
          <w:iCs/>
          <w:lang w:eastAsia="zh-CN"/>
        </w:rPr>
        <w:t xml:space="preserve">i:th </w:t>
      </w:r>
      <w:r w:rsidRPr="0044437C">
        <w:rPr>
          <w:lang w:eastAsia="zh-CN"/>
        </w:rPr>
        <w:t xml:space="preserve">virtual UE. The parameter settings of OCNG_RA, OCNG_RB, and the set of relative power levels </w:t>
      </w:r>
      <w:r w:rsidRPr="0044437C">
        <w:rPr>
          <w:position w:val="-10"/>
          <w:lang w:eastAsia="zh-CN"/>
        </w:rPr>
        <w:object w:dxaOrig="204" w:dyaOrig="264" w14:anchorId="4BD150D1">
          <v:shape id="_x0000_i1114" type="#_x0000_t75" style="width:10.5pt;height:10.5pt" o:ole="">
            <v:imagedata r:id="rId157" o:title=""/>
          </v:shape>
          <o:OLEObject Type="Embed" ProgID="Equation.3" ShapeID="_x0000_i1114" DrawAspect="Content" ObjectID="_1813331107" r:id="rId168"/>
        </w:object>
      </w:r>
      <w:r w:rsidRPr="0044437C">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44437C" w:rsidRDefault="00000000">
      <w:pPr>
        <w:pStyle w:val="Heading3"/>
        <w:ind w:hanging="566"/>
        <w:rPr>
          <w:snapToGrid w:val="0"/>
          <w:lang w:eastAsia="zh-CN"/>
        </w:rPr>
      </w:pPr>
      <w:bookmarkStart w:id="2432" w:name="_Toc9762"/>
      <w:bookmarkStart w:id="2433" w:name="_Toc29025"/>
      <w:bookmarkStart w:id="2434" w:name="_Toc6920"/>
      <w:bookmarkStart w:id="2435" w:name="_Toc21044"/>
      <w:bookmarkStart w:id="2436" w:name="_Toc194571967"/>
      <w:r w:rsidRPr="0044437C">
        <w:rPr>
          <w:snapToGrid w:val="0"/>
        </w:rPr>
        <w:t>A.5.</w:t>
      </w:r>
      <w:r w:rsidRPr="0044437C">
        <w:rPr>
          <w:snapToGrid w:val="0"/>
          <w:lang w:eastAsia="zh-CN"/>
        </w:rPr>
        <w:t>3</w:t>
      </w:r>
      <w:r w:rsidRPr="0044437C">
        <w:rPr>
          <w:snapToGrid w:val="0"/>
        </w:rPr>
        <w:t>.1</w:t>
      </w:r>
      <w:r w:rsidRPr="0044437C">
        <w:rPr>
          <w:snapToGrid w:val="0"/>
        </w:rPr>
        <w:tab/>
      </w:r>
      <w:r w:rsidRPr="0044437C">
        <w:rPr>
          <w:lang w:eastAsia="zh-CN"/>
        </w:rPr>
        <w:t>Narrowband IoT</w:t>
      </w:r>
      <w:r w:rsidRPr="0044437C">
        <w:rPr>
          <w:snapToGrid w:val="0"/>
        </w:rPr>
        <w:t xml:space="preserve"> OCNG pattern 1</w:t>
      </w:r>
      <w:bookmarkEnd w:id="2432"/>
      <w:bookmarkEnd w:id="2433"/>
      <w:bookmarkEnd w:id="2434"/>
      <w:bookmarkEnd w:id="2435"/>
      <w:bookmarkEnd w:id="2436"/>
    </w:p>
    <w:p w14:paraId="6B1D7DD3" w14:textId="77777777" w:rsidR="00524A5D" w:rsidRPr="0044437C" w:rsidRDefault="00000000">
      <w:pPr>
        <w:pStyle w:val="TH"/>
        <w:rPr>
          <w:lang w:eastAsia="zh-CN"/>
        </w:rPr>
      </w:pPr>
      <w:r w:rsidRPr="0044437C">
        <w:t>Table A.5.</w:t>
      </w:r>
      <w:r w:rsidRPr="0044437C">
        <w:rPr>
          <w:lang w:eastAsia="zh-CN"/>
        </w:rPr>
        <w:t>3</w:t>
      </w:r>
      <w:r w:rsidRPr="0044437C">
        <w:t xml:space="preserve">.1-1: </w:t>
      </w:r>
      <w:r w:rsidRPr="0044437C">
        <w:rPr>
          <w:lang w:eastAsia="zh-CN"/>
        </w:rPr>
        <w:t>NB.</w:t>
      </w:r>
      <w:r w:rsidRPr="0044437C">
        <w:t xml:space="preserve">OP.1 </w:t>
      </w:r>
      <w:r w:rsidRPr="0044437C">
        <w:rPr>
          <w:lang w:eastAsia="zh-CN"/>
        </w:rPr>
        <w:t>F</w:t>
      </w:r>
      <w:r w:rsidRPr="0044437C">
        <w:t xml:space="preserve">DD: </w:t>
      </w:r>
      <w:r w:rsidRPr="0044437C">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44437C"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44437C" w:rsidRDefault="00000000">
            <w:pPr>
              <w:pStyle w:val="TAH"/>
              <w:rPr>
                <w:rFonts w:cs="Arial"/>
                <w:lang w:eastAsia="zh-CN"/>
              </w:rPr>
            </w:pPr>
            <w:bookmarkStart w:id="2437" w:name="MCCQCTEMPBM_00000576"/>
            <w:r w:rsidRPr="0044437C">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44437C" w:rsidRDefault="00000000">
            <w:pPr>
              <w:pStyle w:val="TAH"/>
              <w:rPr>
                <w:rFonts w:cs="Arial"/>
                <w:lang w:eastAsia="zh-CN"/>
              </w:rPr>
            </w:pPr>
            <w:r w:rsidRPr="0044437C">
              <w:rPr>
                <w:rFonts w:cs="Arial"/>
                <w:lang w:eastAsia="zh-CN"/>
              </w:rPr>
              <w:t xml:space="preserve">Relative power level </w:t>
            </w:r>
            <w:r w:rsidRPr="0044437C">
              <w:rPr>
                <w:rFonts w:cs="Arial"/>
                <w:position w:val="-10"/>
                <w:lang w:eastAsia="zh-CN"/>
              </w:rPr>
              <w:object w:dxaOrig="204" w:dyaOrig="264" w14:anchorId="38163DF0">
                <v:shape id="_x0000_i1115" type="#_x0000_t75" style="width:10.5pt;height:10.5pt" o:ole="">
                  <v:imagedata r:id="rId169" o:title=""/>
                </v:shape>
                <o:OLEObject Type="Embed" ProgID="Equation.DSMT4" ShapeID="_x0000_i1115" DrawAspect="Content" ObjectID="_1813331108" r:id="rId170"/>
              </w:object>
            </w:r>
            <w:r w:rsidRPr="0044437C">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44437C" w:rsidRDefault="00000000">
            <w:pPr>
              <w:pStyle w:val="TAH"/>
              <w:rPr>
                <w:rFonts w:cs="Arial"/>
                <w:lang w:eastAsia="zh-CN"/>
              </w:rPr>
            </w:pPr>
            <w:r w:rsidRPr="0044437C">
              <w:rPr>
                <w:rFonts w:cs="Arial"/>
                <w:lang w:eastAsia="zh-CN"/>
              </w:rPr>
              <w:t>NPDCCH and corresponding NPDSCH</w:t>
            </w:r>
          </w:p>
          <w:p w14:paraId="6EF41F17" w14:textId="77777777" w:rsidR="00524A5D" w:rsidRPr="0044437C" w:rsidRDefault="00000000">
            <w:pPr>
              <w:pStyle w:val="TAH"/>
              <w:rPr>
                <w:rFonts w:cs="Arial"/>
                <w:lang w:eastAsia="zh-CN"/>
              </w:rPr>
            </w:pPr>
            <w:r w:rsidRPr="0044437C">
              <w:rPr>
                <w:rFonts w:cs="Arial"/>
                <w:lang w:eastAsia="zh-CN"/>
              </w:rPr>
              <w:t>Data</w:t>
            </w:r>
          </w:p>
        </w:tc>
      </w:tr>
      <w:tr w:rsidR="00524A5D" w:rsidRPr="0044437C"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44437C" w:rsidRDefault="00000000">
            <w:pPr>
              <w:pStyle w:val="TAH"/>
              <w:rPr>
                <w:rFonts w:cs="Arial"/>
                <w:lang w:eastAsia="zh-CN"/>
              </w:rPr>
            </w:pPr>
            <w:r w:rsidRPr="0044437C">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44437C" w:rsidRDefault="00524A5D">
            <w:pPr>
              <w:spacing w:after="0"/>
              <w:rPr>
                <w:rFonts w:ascii="Arial" w:hAnsi="Arial" w:cs="Arial"/>
                <w:b/>
                <w:sz w:val="18"/>
              </w:rPr>
            </w:pPr>
          </w:p>
        </w:tc>
      </w:tr>
      <w:tr w:rsidR="00524A5D" w:rsidRPr="0044437C"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44437C" w:rsidRDefault="00000000">
            <w:pPr>
              <w:pStyle w:val="TAC"/>
              <w:rPr>
                <w:rFonts w:cs="Arial"/>
              </w:rPr>
            </w:pPr>
            <w:r w:rsidRPr="0044437C">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44437C" w:rsidRDefault="00524A5D">
            <w:pPr>
              <w:spacing w:after="0"/>
              <w:rPr>
                <w:rFonts w:ascii="Arial" w:hAnsi="Arial" w:cs="Arial"/>
                <w:b/>
                <w:sz w:val="18"/>
              </w:rPr>
            </w:pPr>
          </w:p>
        </w:tc>
      </w:tr>
      <w:tr w:rsidR="00524A5D" w:rsidRPr="0044437C"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44437C" w:rsidRDefault="00000000">
            <w:pPr>
              <w:pStyle w:val="TAC"/>
              <w:rPr>
                <w:rFonts w:cs="Arial"/>
              </w:rPr>
            </w:pPr>
            <w:r w:rsidRPr="0044437C">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44437C" w:rsidRDefault="00000000">
            <w:pPr>
              <w:pStyle w:val="TAC"/>
              <w:rPr>
                <w:rFonts w:cs="Arial"/>
              </w:rPr>
            </w:pPr>
            <w:r w:rsidRPr="0044437C">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44437C" w:rsidRDefault="00000000">
            <w:pPr>
              <w:pStyle w:val="TAC"/>
              <w:rPr>
                <w:rFonts w:cs="Arial"/>
              </w:rPr>
            </w:pPr>
            <w:r w:rsidRPr="0044437C">
              <w:rPr>
                <w:rFonts w:cs="Arial"/>
              </w:rPr>
              <w:t>Note 2</w:t>
            </w:r>
          </w:p>
        </w:tc>
      </w:tr>
      <w:tr w:rsidR="00524A5D" w:rsidRPr="0044437C"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44437C" w:rsidRDefault="00000000">
            <w:pPr>
              <w:pStyle w:val="TAN"/>
              <w:rPr>
                <w:rFonts w:cs="Arial"/>
              </w:rPr>
            </w:pPr>
            <w:r w:rsidRPr="0044437C">
              <w:rPr>
                <w:rFonts w:cs="Arial"/>
              </w:rPr>
              <w:t>Note 1:</w:t>
            </w:r>
            <w:r w:rsidRPr="0044437C">
              <w:rPr>
                <w:rFonts w:cs="Arial"/>
              </w:rPr>
              <w:tab/>
              <w:t xml:space="preserve">These </w:t>
            </w:r>
            <w:r w:rsidRPr="0044437C">
              <w:rPr>
                <w:rFonts w:cs="Arial"/>
                <w:lang w:eastAsia="zh-CN"/>
              </w:rPr>
              <w:t xml:space="preserve">subframes </w:t>
            </w:r>
            <w:r w:rsidRPr="0044437C">
              <w:rPr>
                <w:rFonts w:cs="Arial"/>
              </w:rPr>
              <w:t xml:space="preserve">are assigned to an arbitrary number of virtual UEs with one </w:t>
            </w:r>
            <w:r w:rsidRPr="0044437C">
              <w:rPr>
                <w:rFonts w:cs="Arial"/>
                <w:lang w:eastAsia="zh-CN"/>
              </w:rPr>
              <w:t>N</w:t>
            </w:r>
            <w:r w:rsidRPr="0044437C">
              <w:rPr>
                <w:rFonts w:cs="Arial"/>
              </w:rPr>
              <w:t>PDSCH per virtual UE</w:t>
            </w:r>
            <w:r w:rsidRPr="0044437C">
              <w:rPr>
                <w:rFonts w:cs="Arial"/>
                <w:lang w:eastAsia="zh-CN"/>
              </w:rPr>
              <w:t xml:space="preserve"> with corresponding NPDCCH</w:t>
            </w:r>
            <w:r w:rsidRPr="0044437C">
              <w:rPr>
                <w:rFonts w:cs="Arial"/>
              </w:rPr>
              <w:t xml:space="preserve">; the data transmitted over the OCNG </w:t>
            </w:r>
            <w:r w:rsidRPr="0044437C">
              <w:rPr>
                <w:rFonts w:cs="Arial"/>
                <w:lang w:eastAsia="zh-CN"/>
              </w:rPr>
              <w:t>N</w:t>
            </w:r>
            <w:r w:rsidRPr="0044437C">
              <w:rPr>
                <w:rFonts w:cs="Arial"/>
              </w:rPr>
              <w:t>PDSCHs shall be uncorrelated pseudo random data, which is QPSK modulated. The parameter</w:t>
            </w:r>
            <w:r w:rsidRPr="0044437C">
              <w:rPr>
                <w:rFonts w:cs="Arial"/>
                <w:position w:val="-10"/>
              </w:rPr>
              <w:object w:dxaOrig="204" w:dyaOrig="264" w14:anchorId="4852FC20">
                <v:shape id="_x0000_i1116" type="#_x0000_t75" style="width:10.5pt;height:10.5pt" o:ole="">
                  <v:imagedata r:id="rId171" o:title=""/>
                </v:shape>
                <o:OLEObject Type="Embed" ProgID="Equation.DSMT4" ShapeID="_x0000_i1116" DrawAspect="Content" ObjectID="_1813331109" r:id="rId172"/>
              </w:object>
            </w:r>
            <w:r w:rsidRPr="0044437C">
              <w:rPr>
                <w:rFonts w:cs="Arial"/>
              </w:rPr>
              <w:t xml:space="preserve">is used to scale the power of </w:t>
            </w:r>
            <w:r w:rsidRPr="0044437C">
              <w:rPr>
                <w:rFonts w:cs="Arial"/>
                <w:lang w:eastAsia="zh-CN"/>
              </w:rPr>
              <w:t>N</w:t>
            </w:r>
            <w:r w:rsidRPr="0044437C">
              <w:rPr>
                <w:rFonts w:cs="Arial"/>
              </w:rPr>
              <w:t>PDSCH</w:t>
            </w:r>
            <w:r w:rsidRPr="0044437C">
              <w:rPr>
                <w:rFonts w:cs="Arial"/>
                <w:lang w:eastAsia="zh-CN"/>
              </w:rPr>
              <w:t xml:space="preserve"> and NPDCCH</w:t>
            </w:r>
            <w:r w:rsidRPr="0044437C">
              <w:rPr>
                <w:rFonts w:cs="Arial"/>
              </w:rPr>
              <w:t>.</w:t>
            </w:r>
          </w:p>
          <w:p w14:paraId="4FAC1813" w14:textId="77777777" w:rsidR="00524A5D" w:rsidRPr="0044437C" w:rsidRDefault="00000000">
            <w:pPr>
              <w:pStyle w:val="TAN"/>
              <w:rPr>
                <w:rFonts w:cs="Arial"/>
                <w:lang w:eastAsia="zh-CN"/>
              </w:rPr>
            </w:pPr>
            <w:r w:rsidRPr="0044437C">
              <w:rPr>
                <w:rFonts w:cs="Arial"/>
              </w:rPr>
              <w:t>Note 2:</w:t>
            </w:r>
            <w:r w:rsidRPr="0044437C">
              <w:rPr>
                <w:rFonts w:cs="Arial"/>
              </w:rPr>
              <w:tab/>
              <w:t xml:space="preserve">Subframes </w:t>
            </w:r>
            <w:r w:rsidRPr="0044437C">
              <w:rPr>
                <w:rFonts w:cs="Arial"/>
                <w:lang w:eastAsia="zh-CN"/>
              </w:rPr>
              <w:t xml:space="preserve">and/or REs </w:t>
            </w:r>
            <w:r w:rsidRPr="0044437C">
              <w:rPr>
                <w:rFonts w:cs="Arial"/>
              </w:rPr>
              <w:t xml:space="preserve">available for </w:t>
            </w:r>
            <w:r w:rsidRPr="0044437C">
              <w:rPr>
                <w:rFonts w:cs="Arial"/>
                <w:lang w:eastAsia="zh-CN"/>
              </w:rPr>
              <w:t xml:space="preserve">narrowband IOT </w:t>
            </w:r>
            <w:r w:rsidRPr="0044437C">
              <w:rPr>
                <w:rFonts w:cs="Arial"/>
              </w:rPr>
              <w:t xml:space="preserve">DL transmission depend on the </w:t>
            </w:r>
            <w:r w:rsidRPr="0044437C">
              <w:rPr>
                <w:rFonts w:cs="Arial"/>
                <w:lang w:eastAsia="zh-CN"/>
              </w:rPr>
              <w:t>in-band, guard band or standalone</w:t>
            </w:r>
            <w:r w:rsidRPr="0044437C">
              <w:rPr>
                <w:rFonts w:cs="Arial"/>
              </w:rPr>
              <w:t xml:space="preserve"> </w:t>
            </w:r>
            <w:r w:rsidRPr="0044437C">
              <w:rPr>
                <w:rFonts w:cs="Arial"/>
                <w:lang w:eastAsia="zh-CN"/>
              </w:rPr>
              <w:t>mode indicated in MIB, and scheduling delay between NPDCCH, NPDSCH, NPUSCH format 2 and NPDCCH specified in test cases.</w:t>
            </w:r>
          </w:p>
          <w:p w14:paraId="18246F04" w14:textId="77777777" w:rsidR="00524A5D" w:rsidRPr="0044437C" w:rsidRDefault="00524A5D">
            <w:pPr>
              <w:pStyle w:val="TAN"/>
              <w:ind w:left="0" w:firstLine="0"/>
              <w:rPr>
                <w:rFonts w:cs="Arial"/>
              </w:rPr>
            </w:pPr>
          </w:p>
        </w:tc>
      </w:tr>
      <w:bookmarkEnd w:id="2437"/>
    </w:tbl>
    <w:p w14:paraId="14AA35D3" w14:textId="77777777" w:rsidR="00524A5D" w:rsidRPr="0044437C" w:rsidRDefault="00524A5D"/>
    <w:p w14:paraId="60DF9CDE" w14:textId="77777777" w:rsidR="00524A5D" w:rsidRPr="0044437C" w:rsidRDefault="00000000">
      <w:pPr>
        <w:pStyle w:val="Heading1"/>
        <w:rPr>
          <w:rFonts w:eastAsia="SimSun"/>
        </w:rPr>
      </w:pPr>
      <w:bookmarkStart w:id="2438" w:name="_Toc5549"/>
      <w:bookmarkStart w:id="2439" w:name="_Toc21927"/>
      <w:bookmarkStart w:id="2440" w:name="_Toc23245"/>
      <w:bookmarkStart w:id="2441" w:name="_Toc194571968"/>
      <w:bookmarkStart w:id="2442" w:name="_Toc16605"/>
      <w:bookmarkStart w:id="2443" w:name="_Toc232582132"/>
      <w:bookmarkStart w:id="2444" w:name="_Toc336620324"/>
      <w:bookmarkStart w:id="2445" w:name="_Toc120570120"/>
      <w:bookmarkStart w:id="2446" w:name="_Toc111062107"/>
      <w:bookmarkStart w:id="2447" w:name="_Toc121162912"/>
      <w:bookmarkStart w:id="2448" w:name="_Toc6558"/>
      <w:bookmarkStart w:id="2449" w:name="_Toc2896"/>
      <w:r w:rsidRPr="0044437C">
        <w:rPr>
          <w:rFonts w:eastAsia="SimSun"/>
        </w:rPr>
        <w:t>A.6</w:t>
      </w:r>
      <w:r w:rsidRPr="0044437C">
        <w:rPr>
          <w:rFonts w:eastAsia="SimSun"/>
          <w:snapToGrid w:val="0"/>
        </w:rPr>
        <w:tab/>
      </w:r>
      <w:r w:rsidRPr="0044437C">
        <w:rPr>
          <w:rFonts w:eastAsia="SimSun"/>
        </w:rPr>
        <w:t>Testing related to Satellite Access</w:t>
      </w:r>
      <w:bookmarkEnd w:id="2438"/>
      <w:bookmarkEnd w:id="2439"/>
      <w:bookmarkEnd w:id="2440"/>
      <w:bookmarkEnd w:id="2441"/>
      <w:r w:rsidRPr="0044437C">
        <w:rPr>
          <w:rFonts w:eastAsia="SimSun"/>
        </w:rPr>
        <w:t xml:space="preserve"> </w:t>
      </w:r>
    </w:p>
    <w:p w14:paraId="7D91D9D8" w14:textId="77777777" w:rsidR="00524A5D" w:rsidRPr="0044437C" w:rsidRDefault="00000000">
      <w:pPr>
        <w:pStyle w:val="Heading2"/>
        <w:rPr>
          <w:rFonts w:eastAsia="SimSun"/>
        </w:rPr>
      </w:pPr>
      <w:bookmarkStart w:id="2450" w:name="_Toc91440910"/>
      <w:bookmarkStart w:id="2451" w:name="_Toc53176836"/>
      <w:bookmarkStart w:id="2452" w:name="_Toc29808502"/>
      <w:bookmarkStart w:id="2453" w:name="_Toc21338394"/>
      <w:bookmarkStart w:id="2454" w:name="_Toc76572442"/>
      <w:bookmarkStart w:id="2455" w:name="_Toc138885041"/>
      <w:bookmarkStart w:id="2456" w:name="_Toc83742420"/>
      <w:bookmarkStart w:id="2457" w:name="_Toc61121164"/>
      <w:bookmarkStart w:id="2458" w:name="_Toc98849700"/>
      <w:bookmarkStart w:id="2459" w:name="_Toc21174"/>
      <w:bookmarkStart w:id="2460" w:name="_Toc107477305"/>
      <w:bookmarkStart w:id="2461" w:name="_Toc32239"/>
      <w:bookmarkStart w:id="2462" w:name="_Toc106737652"/>
      <w:bookmarkStart w:id="2463" w:name="_Toc67918360"/>
      <w:bookmarkStart w:id="2464" w:name="_Toc37068421"/>
      <w:bookmarkStart w:id="2465" w:name="_Toc145689858"/>
      <w:bookmarkStart w:id="2466" w:name="_Toc45892971"/>
      <w:bookmarkStart w:id="2467" w:name="_Toc124255618"/>
      <w:bookmarkStart w:id="2468" w:name="_Toc40209670"/>
      <w:bookmarkStart w:id="2469" w:name="_Toc40210012"/>
      <w:bookmarkStart w:id="2470" w:name="_Toc137373098"/>
      <w:bookmarkStart w:id="2471" w:name="_Toc107235037"/>
      <w:bookmarkStart w:id="2472" w:name="_Toc124255481"/>
      <w:bookmarkStart w:id="2473" w:name="_Toc107233419"/>
      <w:bookmarkStart w:id="2474" w:name="_Toc37084308"/>
      <w:bookmarkStart w:id="2475" w:name="_Toc76298430"/>
      <w:bookmarkStart w:id="2476" w:name="_Toc107420007"/>
      <w:bookmarkStart w:id="2477" w:name="_Toc76652309"/>
      <w:bookmarkStart w:id="2478" w:name="_Toc131688456"/>
      <w:bookmarkStart w:id="2479" w:name="_Toc24868"/>
      <w:bookmarkStart w:id="2480" w:name="_Toc123057995"/>
      <w:bookmarkStart w:id="2481" w:name="_Toc106543554"/>
      <w:bookmarkStart w:id="2482" w:name="_Toc124255290"/>
      <w:bookmarkStart w:id="2483" w:name="_Toc37083966"/>
      <w:bookmarkStart w:id="2484" w:name="_Toc76653147"/>
      <w:bookmarkStart w:id="2485" w:name="_Toc194571969"/>
      <w:r w:rsidRPr="0044437C">
        <w:rPr>
          <w:rFonts w:eastAsia="SimSun"/>
        </w:rPr>
        <w:t>A.6.1</w:t>
      </w:r>
      <w:r w:rsidRPr="0044437C">
        <w:rPr>
          <w:rFonts w:eastAsia="SimSun"/>
          <w:snapToGrid w:val="0"/>
        </w:rPr>
        <w:tab/>
      </w:r>
      <w:r w:rsidRPr="0044437C">
        <w:rPr>
          <w:rFonts w:eastAsia="SimSun"/>
        </w:rPr>
        <w:t>General</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5F5F3492" w14:textId="77777777" w:rsidR="00524A5D" w:rsidRPr="0044437C" w:rsidRDefault="00000000">
      <w:pPr>
        <w:rPr>
          <w:rFonts w:eastAsia="SimSun"/>
        </w:rPr>
      </w:pPr>
      <w:r w:rsidRPr="0044437C">
        <w:t xml:space="preserve">The following test conditions should be maintained for Satellite Access </w:t>
      </w:r>
    </w:p>
    <w:p w14:paraId="62709DAD" w14:textId="77777777" w:rsidR="00524A5D" w:rsidRPr="0044437C" w:rsidRDefault="00000000">
      <w:pPr>
        <w:ind w:firstLine="284"/>
      </w:pPr>
      <w:r w:rsidRPr="0044437C">
        <w:t>-  The same ephemeris info will be maintained during each test.</w:t>
      </w:r>
    </w:p>
    <w:p w14:paraId="155DF17B" w14:textId="77777777" w:rsidR="00524A5D" w:rsidRPr="0044437C" w:rsidRDefault="00000000">
      <w:pPr>
        <w:pStyle w:val="B1"/>
      </w:pPr>
      <w:r w:rsidRPr="0044437C">
        <w:t xml:space="preserve">-  A set of ephemeris information are pre-defined for each satellite corresponding to respective epoch times in TS 36.508 [12]. </w:t>
      </w:r>
    </w:p>
    <w:p w14:paraId="5005CA48" w14:textId="77777777" w:rsidR="00524A5D" w:rsidRPr="0044437C" w:rsidRDefault="00000000">
      <w:pPr>
        <w:pStyle w:val="B1"/>
      </w:pPr>
      <w:r w:rsidRPr="0044437C">
        <w:t>-  The range of the selected constant delay shift is as follows:</w:t>
      </w:r>
    </w:p>
    <w:p w14:paraId="092E1AC1" w14:textId="77777777" w:rsidR="00524A5D" w:rsidRPr="0044437C" w:rsidRDefault="00000000">
      <w:pPr>
        <w:pStyle w:val="B2"/>
        <w:ind w:left="720" w:hanging="153"/>
      </w:pPr>
      <w:r w:rsidRPr="0044437C">
        <w:t>-  For NGSO an altitude of 600km and 1200km on a circular orbit are considered. The range of the one-way delay between UE and satellite is from 2ms</w:t>
      </w:r>
      <w:r w:rsidRPr="0044437C">
        <w:rPr>
          <w:lang w:eastAsia="zh-CN"/>
        </w:rPr>
        <w:t xml:space="preserve"> (lowest value for LEO orbit 600km) to 6.67ms (highest value for LEO orbit 1200km)</w:t>
      </w:r>
      <w:r w:rsidRPr="0044437C">
        <w:t xml:space="preserve">. </w:t>
      </w:r>
    </w:p>
    <w:p w14:paraId="48C5157C" w14:textId="77777777" w:rsidR="00524A5D" w:rsidRPr="0044437C" w:rsidRDefault="00000000">
      <w:pPr>
        <w:pStyle w:val="B2"/>
        <w:ind w:left="568"/>
      </w:pPr>
      <w:r w:rsidRPr="0044437C">
        <w:t>-  Constant delay value is derived from ephemeris info (SIB31) and UE location associated to zero Doppler or non-zero Doppler value under test.</w:t>
      </w:r>
    </w:p>
    <w:p w14:paraId="4BD618CD" w14:textId="77777777" w:rsidR="00524A5D" w:rsidRPr="0044437C" w:rsidRDefault="00000000">
      <w:pPr>
        <w:pStyle w:val="Heading2"/>
        <w:rPr>
          <w:rFonts w:eastAsia="SimSun"/>
        </w:rPr>
      </w:pPr>
      <w:bookmarkStart w:id="2486" w:name="_Toc17"/>
      <w:bookmarkStart w:id="2487" w:name="_Toc2917"/>
      <w:bookmarkStart w:id="2488" w:name="_Toc11561"/>
      <w:bookmarkStart w:id="2489" w:name="_Toc194571970"/>
      <w:r w:rsidRPr="0044437C">
        <w:rPr>
          <w:rFonts w:eastAsia="SimSun"/>
        </w:rPr>
        <w:t>A.6.2</w:t>
      </w:r>
      <w:r w:rsidRPr="0044437C">
        <w:rPr>
          <w:rFonts w:eastAsia="SimSun"/>
          <w:snapToGrid w:val="0"/>
        </w:rPr>
        <w:tab/>
      </w:r>
      <w:r w:rsidRPr="0044437C">
        <w:rPr>
          <w:rFonts w:eastAsia="SimSun"/>
        </w:rPr>
        <w:t>Test condition for transmitter characteristics</w:t>
      </w:r>
      <w:bookmarkEnd w:id="2486"/>
      <w:bookmarkEnd w:id="2487"/>
      <w:bookmarkEnd w:id="2488"/>
      <w:bookmarkEnd w:id="2489"/>
    </w:p>
    <w:p w14:paraId="6F8259BF" w14:textId="77777777" w:rsidR="00524A5D" w:rsidRPr="0044437C" w:rsidRDefault="00000000">
      <w:pPr>
        <w:rPr>
          <w:rFonts w:eastAsia="SimSun"/>
        </w:rPr>
      </w:pPr>
      <w:r w:rsidRPr="0044437C">
        <w:t xml:space="preserve">All requriements in section 6 for transmitter characteristics, other than frequency error in clauses 6.4A.1 and 6.4B.1 </w:t>
      </w:r>
      <w:r w:rsidRPr="0044437C">
        <w:rPr>
          <w:snapToGrid w:val="0"/>
        </w:rPr>
        <w:t xml:space="preserve">shall be verified </w:t>
      </w:r>
      <w:r w:rsidRPr="0044437C">
        <w:t>when Doppler conditions are set to zero and delay conditions are set to constant for all types of satellites.</w:t>
      </w:r>
    </w:p>
    <w:p w14:paraId="76B9D617" w14:textId="77777777" w:rsidR="00524A5D" w:rsidRPr="0044437C" w:rsidRDefault="00000000">
      <w:r w:rsidRPr="0044437C">
        <w:t xml:space="preserve">Frequency error requirement </w:t>
      </w:r>
      <w:r w:rsidRPr="0044437C">
        <w:rPr>
          <w:lang w:eastAsia="zh-CN"/>
        </w:rPr>
        <w:t>in</w:t>
      </w:r>
      <w:r w:rsidRPr="0044437C">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44437C" w:rsidRDefault="00000000">
      <w:pPr>
        <w:pStyle w:val="Heading2"/>
        <w:rPr>
          <w:rFonts w:eastAsia="SimSun"/>
        </w:rPr>
      </w:pPr>
      <w:bookmarkStart w:id="2490" w:name="_Toc25561"/>
      <w:bookmarkStart w:id="2491" w:name="_Toc25570"/>
      <w:bookmarkStart w:id="2492" w:name="_Toc1996"/>
      <w:bookmarkStart w:id="2493" w:name="_Toc194571971"/>
      <w:r w:rsidRPr="0044437C">
        <w:rPr>
          <w:rFonts w:eastAsia="SimSun"/>
        </w:rPr>
        <w:t>A.6.3</w:t>
      </w:r>
      <w:r w:rsidRPr="0044437C">
        <w:rPr>
          <w:rFonts w:eastAsia="SimSun"/>
          <w:snapToGrid w:val="0"/>
        </w:rPr>
        <w:tab/>
      </w:r>
      <w:r w:rsidRPr="0044437C">
        <w:rPr>
          <w:rFonts w:eastAsia="SimSun"/>
        </w:rPr>
        <w:t>Test condition for receiver characteristics</w:t>
      </w:r>
      <w:bookmarkEnd w:id="2490"/>
      <w:bookmarkEnd w:id="2491"/>
      <w:bookmarkEnd w:id="2492"/>
      <w:bookmarkEnd w:id="2493"/>
    </w:p>
    <w:p w14:paraId="751FB901" w14:textId="77777777" w:rsidR="00524A5D" w:rsidRPr="0044437C" w:rsidRDefault="00000000">
      <w:pPr>
        <w:rPr>
          <w:rFonts w:eastAsia="SimSun"/>
        </w:rPr>
      </w:pPr>
      <w:r w:rsidRPr="0044437C">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44437C" w:rsidRDefault="00000000">
      <w:pPr>
        <w:pStyle w:val="Heading2"/>
        <w:rPr>
          <w:rFonts w:eastAsia="SimSun"/>
        </w:rPr>
      </w:pPr>
      <w:bookmarkStart w:id="2494" w:name="_Toc26492"/>
      <w:bookmarkStart w:id="2495" w:name="_Toc10405"/>
      <w:bookmarkStart w:id="2496" w:name="_Toc7677"/>
      <w:bookmarkStart w:id="2497" w:name="_Toc194571972"/>
      <w:r w:rsidRPr="0044437C">
        <w:rPr>
          <w:rFonts w:eastAsia="SimSun"/>
        </w:rPr>
        <w:lastRenderedPageBreak/>
        <w:t>A.6.4</w:t>
      </w:r>
      <w:r w:rsidRPr="0044437C">
        <w:rPr>
          <w:rFonts w:eastAsia="SimSun"/>
          <w:snapToGrid w:val="0"/>
        </w:rPr>
        <w:tab/>
      </w:r>
      <w:r w:rsidRPr="0044437C">
        <w:rPr>
          <w:rFonts w:eastAsia="SimSun"/>
        </w:rPr>
        <w:t>Test condition for performance requirements</w:t>
      </w:r>
      <w:bookmarkEnd w:id="2494"/>
      <w:bookmarkEnd w:id="2495"/>
      <w:bookmarkEnd w:id="2496"/>
      <w:bookmarkEnd w:id="2497"/>
    </w:p>
    <w:p w14:paraId="4A7DC1D6" w14:textId="77777777" w:rsidR="00524A5D" w:rsidRPr="0044437C" w:rsidRDefault="00000000">
      <w:pPr>
        <w:pStyle w:val="List2"/>
        <w:overflowPunct w:val="0"/>
        <w:autoSpaceDE w:val="0"/>
        <w:autoSpaceDN w:val="0"/>
        <w:adjustRightInd w:val="0"/>
        <w:ind w:left="0" w:firstLine="0"/>
        <w:textAlignment w:val="baseline"/>
      </w:pPr>
      <w:r w:rsidRPr="0044437C">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44437C" w:rsidRDefault="00000000">
      <w:pPr>
        <w:pStyle w:val="Heading8"/>
      </w:pPr>
      <w:bookmarkStart w:id="2498" w:name="_Toc11973"/>
      <w:bookmarkStart w:id="2499" w:name="_Toc658"/>
      <w:bookmarkStart w:id="2500" w:name="_Toc18032"/>
      <w:bookmarkStart w:id="2501" w:name="_Toc194571973"/>
      <w:r w:rsidRPr="0044437C">
        <w:t>Annex B (</w:t>
      </w:r>
      <w:r w:rsidRPr="0044437C">
        <w:rPr>
          <w:lang w:eastAsia="en-GB"/>
        </w:rPr>
        <w:t>normative</w:t>
      </w:r>
      <w:r w:rsidRPr="0044437C">
        <w:t>):</w:t>
      </w:r>
      <w:r w:rsidRPr="0044437C">
        <w:br/>
        <w:t>Propagation Conditions</w:t>
      </w:r>
      <w:bookmarkEnd w:id="2442"/>
      <w:bookmarkEnd w:id="2443"/>
      <w:bookmarkEnd w:id="2498"/>
      <w:bookmarkEnd w:id="2499"/>
      <w:bookmarkEnd w:id="2500"/>
      <w:bookmarkEnd w:id="2501"/>
    </w:p>
    <w:p w14:paraId="7659C746" w14:textId="77777777" w:rsidR="00524A5D" w:rsidRPr="0044437C" w:rsidRDefault="00000000">
      <w:pPr>
        <w:rPr>
          <w:lang w:eastAsia="ja-JP"/>
        </w:rPr>
      </w:pPr>
      <w:r w:rsidRPr="0044437C">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502" w:name="_Toc232582133"/>
    </w:p>
    <w:p w14:paraId="6D3ECE66" w14:textId="77777777" w:rsidR="00524A5D" w:rsidRPr="0044437C" w:rsidRDefault="00000000">
      <w:pPr>
        <w:pStyle w:val="Heading1"/>
      </w:pPr>
      <w:bookmarkStart w:id="2503" w:name="_Toc21256"/>
      <w:bookmarkStart w:id="2504" w:name="_Toc6215"/>
      <w:bookmarkStart w:id="2505" w:name="_Toc31101"/>
      <w:bookmarkStart w:id="2506" w:name="_Toc28684"/>
      <w:bookmarkStart w:id="2507" w:name="_Toc194571974"/>
      <w:r w:rsidRPr="0044437C">
        <w:t>B.0</w:t>
      </w:r>
      <w:r w:rsidRPr="0044437C">
        <w:tab/>
        <w:t>No interference</w:t>
      </w:r>
      <w:bookmarkEnd w:id="2502"/>
      <w:bookmarkEnd w:id="2503"/>
      <w:bookmarkEnd w:id="2504"/>
      <w:bookmarkEnd w:id="2505"/>
      <w:bookmarkEnd w:id="2506"/>
      <w:bookmarkEnd w:id="2507"/>
    </w:p>
    <w:p w14:paraId="1D811691" w14:textId="77777777" w:rsidR="00524A5D" w:rsidRPr="0044437C" w:rsidRDefault="00000000">
      <w:pPr>
        <w:rPr>
          <w:lang w:eastAsia="ja-JP"/>
        </w:rPr>
      </w:pPr>
      <w:r w:rsidRPr="0044437C">
        <w:t>The downlink connection between the System Simulator and the UE is without Additive White Gaussian Noise, and has no fading or multipath effects.</w:t>
      </w:r>
    </w:p>
    <w:p w14:paraId="7C4B87B9" w14:textId="77777777" w:rsidR="00524A5D" w:rsidRPr="0044437C" w:rsidRDefault="00000000">
      <w:pPr>
        <w:pStyle w:val="Heading1"/>
      </w:pPr>
      <w:bookmarkStart w:id="2508" w:name="_Toc32176"/>
      <w:bookmarkStart w:id="2509" w:name="_Toc19447"/>
      <w:bookmarkStart w:id="2510" w:name="_Toc2309"/>
      <w:bookmarkStart w:id="2511" w:name="_Toc2311"/>
      <w:bookmarkStart w:id="2512" w:name="_Toc232582134"/>
      <w:bookmarkStart w:id="2513" w:name="_Toc194571975"/>
      <w:r w:rsidRPr="0044437C">
        <w:t>B.1</w:t>
      </w:r>
      <w:r w:rsidRPr="0044437C">
        <w:tab/>
        <w:t>Static propagation condition</w:t>
      </w:r>
      <w:bookmarkEnd w:id="2508"/>
      <w:bookmarkEnd w:id="2509"/>
      <w:bookmarkEnd w:id="2510"/>
      <w:bookmarkEnd w:id="2511"/>
      <w:bookmarkEnd w:id="2512"/>
      <w:bookmarkEnd w:id="2513"/>
    </w:p>
    <w:p w14:paraId="78A2B63F" w14:textId="77777777" w:rsidR="00524A5D" w:rsidRPr="0044437C" w:rsidRDefault="00000000">
      <w:r w:rsidRPr="0044437C">
        <w:t>The downlink connection between the System Simulator and the UE is an Additive White Gaussian Noise (AWGN) environment (unless otherwise stated) with no fading or multipath effects.</w:t>
      </w:r>
    </w:p>
    <w:p w14:paraId="15367A69" w14:textId="77777777" w:rsidR="00524A5D" w:rsidRPr="0044437C" w:rsidRDefault="00000000">
      <w:pPr>
        <w:pStyle w:val="Heading2"/>
      </w:pPr>
      <w:bookmarkStart w:id="2514" w:name="_Toc232582135"/>
      <w:bookmarkStart w:id="2515" w:name="_Toc15118"/>
      <w:bookmarkStart w:id="2516" w:name="_Toc13154"/>
      <w:bookmarkStart w:id="2517" w:name="_Toc22291"/>
      <w:bookmarkStart w:id="2518" w:name="_Toc28226"/>
      <w:bookmarkStart w:id="2519" w:name="_Toc194571976"/>
      <w:r w:rsidRPr="0044437C">
        <w:t>B.1.1</w:t>
      </w:r>
      <w:r w:rsidRPr="0044437C">
        <w:tab/>
        <w:t>Definition of Additive White Gaussian Noise (AWGN) Interferer</w:t>
      </w:r>
      <w:bookmarkEnd w:id="2514"/>
      <w:bookmarkEnd w:id="2515"/>
      <w:bookmarkEnd w:id="2516"/>
      <w:bookmarkEnd w:id="2517"/>
      <w:bookmarkEnd w:id="2518"/>
      <w:bookmarkEnd w:id="2519"/>
    </w:p>
    <w:p w14:paraId="6602DACB" w14:textId="77777777" w:rsidR="00524A5D" w:rsidRPr="0044437C" w:rsidRDefault="00000000">
      <w:pPr>
        <w:rPr>
          <w:lang w:eastAsia="ja-JP"/>
        </w:rPr>
      </w:pPr>
      <w:r w:rsidRPr="0044437C">
        <w:rPr>
          <w:lang w:eastAsia="ja-JP"/>
        </w:rPr>
        <w:t>Note that the AWGN interferer can be used in static propagation conditions, or in conjunction with multi-path fading.</w:t>
      </w:r>
    </w:p>
    <w:p w14:paraId="169096FC" w14:textId="77777777" w:rsidR="00524A5D" w:rsidRPr="0044437C" w:rsidRDefault="00000000">
      <w:pPr>
        <w:rPr>
          <w:lang w:eastAsia="ja-JP"/>
        </w:rPr>
      </w:pPr>
      <w:r w:rsidRPr="0044437C">
        <w:rPr>
          <w:lang w:eastAsia="ja-JP"/>
        </w:rPr>
        <w:t>The acceptable uncertainties of the AWGN interferer are defined in Annex F.</w:t>
      </w:r>
    </w:p>
    <w:p w14:paraId="43FCF0FA" w14:textId="77777777" w:rsidR="00524A5D" w:rsidRPr="0044437C" w:rsidRDefault="00000000">
      <w:pPr>
        <w:pStyle w:val="Heading1"/>
      </w:pPr>
      <w:bookmarkStart w:id="2520" w:name="_Toc1"/>
      <w:bookmarkStart w:id="2521" w:name="_Toc720"/>
      <w:bookmarkStart w:id="2522" w:name="_Toc21223"/>
      <w:bookmarkStart w:id="2523" w:name="_Toc4840"/>
      <w:bookmarkStart w:id="2524" w:name="_Toc232582136"/>
      <w:bookmarkStart w:id="2525" w:name="_Toc194571977"/>
      <w:r w:rsidRPr="0044437C">
        <w:t>B.2</w:t>
      </w:r>
      <w:r w:rsidRPr="0044437C">
        <w:tab/>
        <w:t>Multi-path fading Propagation Conditions</w:t>
      </w:r>
      <w:bookmarkEnd w:id="2520"/>
      <w:bookmarkEnd w:id="2521"/>
      <w:bookmarkEnd w:id="2522"/>
      <w:bookmarkEnd w:id="2523"/>
      <w:bookmarkEnd w:id="2524"/>
      <w:bookmarkEnd w:id="2525"/>
    </w:p>
    <w:p w14:paraId="59B57FD5" w14:textId="77777777" w:rsidR="00524A5D" w:rsidRPr="0044437C" w:rsidRDefault="00000000">
      <w:pPr>
        <w:rPr>
          <w:snapToGrid w:val="0"/>
        </w:rPr>
      </w:pPr>
      <w:r w:rsidRPr="0044437C">
        <w:rPr>
          <w:snapToGrid w:val="0"/>
        </w:rPr>
        <w:t>The multipath propagation conditions consist of several parts:</w:t>
      </w:r>
    </w:p>
    <w:p w14:paraId="22F6067E" w14:textId="77777777" w:rsidR="00524A5D" w:rsidRPr="0044437C" w:rsidRDefault="00000000">
      <w:pPr>
        <w:pStyle w:val="B1"/>
        <w:rPr>
          <w:snapToGrid w:val="0"/>
        </w:rPr>
      </w:pPr>
      <w:r w:rsidRPr="0044437C">
        <w:rPr>
          <w:snapToGrid w:val="0"/>
        </w:rPr>
        <w:t>-</w:t>
      </w:r>
      <w:r w:rsidRPr="0044437C">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44437C" w:rsidRDefault="00000000">
      <w:pPr>
        <w:pStyle w:val="B1"/>
        <w:rPr>
          <w:snapToGrid w:val="0"/>
        </w:rPr>
      </w:pPr>
      <w:r w:rsidRPr="0044437C">
        <w:rPr>
          <w:snapToGrid w:val="0"/>
        </w:rPr>
        <w:t>-</w:t>
      </w:r>
      <w:r w:rsidRPr="0044437C">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44437C" w:rsidRDefault="00000000">
      <w:pPr>
        <w:pStyle w:val="B1"/>
        <w:rPr>
          <w:snapToGrid w:val="0"/>
        </w:rPr>
      </w:pPr>
      <w:r w:rsidRPr="0044437C">
        <w:rPr>
          <w:snapToGrid w:val="0"/>
        </w:rPr>
        <w:t>-</w:t>
      </w:r>
      <w:r w:rsidRPr="0044437C">
        <w:rPr>
          <w:snapToGrid w:val="0"/>
        </w:rPr>
        <w:tab/>
        <w:t>A set of correlation matrices defining the correlation between the UE and eNodeB antennas in case of multi-antenna systems.</w:t>
      </w:r>
    </w:p>
    <w:p w14:paraId="74594D7D" w14:textId="77777777" w:rsidR="00524A5D" w:rsidRPr="0044437C" w:rsidRDefault="00000000">
      <w:pPr>
        <w:pStyle w:val="Heading2"/>
        <w:rPr>
          <w:snapToGrid w:val="0"/>
        </w:rPr>
      </w:pPr>
      <w:bookmarkStart w:id="2526" w:name="_Toc19890"/>
      <w:bookmarkStart w:id="2527" w:name="_Toc30809"/>
      <w:bookmarkStart w:id="2528" w:name="_Toc27182"/>
      <w:bookmarkStart w:id="2529" w:name="_Toc232582137"/>
      <w:bookmarkStart w:id="2530" w:name="_Toc22948"/>
      <w:bookmarkStart w:id="2531" w:name="_Toc194571978"/>
      <w:r w:rsidRPr="0044437C">
        <w:rPr>
          <w:snapToGrid w:val="0"/>
        </w:rPr>
        <w:t>B.2.1</w:t>
      </w:r>
      <w:r w:rsidRPr="0044437C">
        <w:rPr>
          <w:snapToGrid w:val="0"/>
        </w:rPr>
        <w:tab/>
        <w:t>Delay profiles</w:t>
      </w:r>
      <w:bookmarkEnd w:id="2526"/>
      <w:bookmarkEnd w:id="2527"/>
      <w:bookmarkEnd w:id="2528"/>
      <w:bookmarkEnd w:id="2529"/>
      <w:bookmarkEnd w:id="2530"/>
      <w:bookmarkEnd w:id="2531"/>
    </w:p>
    <w:p w14:paraId="20FEA70D" w14:textId="77777777" w:rsidR="00524A5D" w:rsidRPr="0044437C" w:rsidRDefault="00000000">
      <w:pPr>
        <w:spacing w:before="100" w:beforeAutospacing="1"/>
        <w:rPr>
          <w:rFonts w:eastAsia="SimSun"/>
          <w:lang w:eastAsia="zh-CN"/>
        </w:rPr>
      </w:pPr>
      <w:r w:rsidRPr="0044437C">
        <w:rPr>
          <w:rFonts w:eastAsia="SimSun"/>
          <w:lang w:eastAsia="zh-CN"/>
        </w:rPr>
        <w:t xml:space="preserve">The delay profiles are derived from the TR 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44437C" w:rsidRDefault="00000000">
      <w:pPr>
        <w:pStyle w:val="TH"/>
        <w:rPr>
          <w:rFonts w:eastAsia="SimSun"/>
          <w:lang w:eastAsia="zh-CN"/>
        </w:rPr>
      </w:pPr>
      <w:r w:rsidRPr="0044437C">
        <w:rPr>
          <w:rFonts w:eastAsia="SimSun"/>
          <w:lang w:eastAsia="zh-CN"/>
        </w:rPr>
        <w:t>Table B.2.1-1: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44437C"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44437C" w:rsidRDefault="00000000">
            <w:pPr>
              <w:pStyle w:val="TAH"/>
              <w:rPr>
                <w:rFonts w:eastAsia="SimSun"/>
                <w:lang w:eastAsia="zh-CN"/>
              </w:rPr>
            </w:pPr>
            <w:r w:rsidRPr="0044437C">
              <w:rPr>
                <w:rFonts w:eastAsia="SimSun"/>
                <w:lang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44437C" w:rsidRDefault="00000000">
            <w:pPr>
              <w:pStyle w:val="TAH"/>
              <w:rPr>
                <w:rFonts w:eastAsia="SimSun"/>
                <w:lang w:eastAsia="zh-CN"/>
              </w:rPr>
            </w:pPr>
            <w:r w:rsidRPr="0044437C">
              <w:rPr>
                <w:rFonts w:eastAsia="SimSun"/>
                <w:lang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44437C" w:rsidRDefault="00000000">
            <w:pPr>
              <w:pStyle w:val="TAH"/>
              <w:rPr>
                <w:rFonts w:eastAsia="SimSun"/>
                <w:lang w:eastAsia="zh-CN"/>
              </w:rPr>
            </w:pPr>
            <w:r w:rsidRPr="0044437C">
              <w:rPr>
                <w:rFonts w:eastAsia="SimSun"/>
                <w:lang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44437C" w:rsidRDefault="00000000">
            <w:pPr>
              <w:pStyle w:val="TAH"/>
              <w:rPr>
                <w:rFonts w:eastAsia="SimSun"/>
                <w:lang w:eastAsia="zh-CN"/>
              </w:rPr>
            </w:pPr>
            <w:r w:rsidRPr="0044437C">
              <w:rPr>
                <w:rFonts w:eastAsia="SimSun" w:cs="Arial"/>
                <w:lang w:eastAsia="zh-CN"/>
              </w:rPr>
              <w:t>Delay resolution</w:t>
            </w:r>
          </w:p>
        </w:tc>
      </w:tr>
      <w:tr w:rsidR="00524A5D" w:rsidRPr="0044437C"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44437C" w:rsidRDefault="00000000">
            <w:pPr>
              <w:pStyle w:val="TAC"/>
              <w:rPr>
                <w:rFonts w:eastAsia="SimSun"/>
                <w:lang w:eastAsia="zh-CN"/>
              </w:rPr>
            </w:pPr>
            <w:r w:rsidRPr="0044437C">
              <w:rPr>
                <w:rFonts w:eastAsia="SimSun"/>
                <w:lang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44437C" w:rsidRDefault="00000000">
            <w:pPr>
              <w:pStyle w:val="TAC"/>
              <w:rPr>
                <w:rFonts w:eastAsia="SimSun"/>
                <w:lang w:eastAsia="zh-CN"/>
              </w:rPr>
            </w:pPr>
            <w:r w:rsidRPr="0044437C">
              <w:rPr>
                <w:rFonts w:eastAsia="SimSun"/>
                <w:lang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44437C" w:rsidRDefault="00000000">
            <w:pPr>
              <w:pStyle w:val="TAC"/>
              <w:rPr>
                <w:rFonts w:eastAsia="SimSun"/>
                <w:lang w:eastAsia="zh-CN"/>
              </w:rPr>
            </w:pPr>
            <w:r w:rsidRPr="0044437C">
              <w:rPr>
                <w:rFonts w:eastAsia="SimSun"/>
                <w:lang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44437C" w:rsidRDefault="00000000">
            <w:pPr>
              <w:pStyle w:val="TAC"/>
              <w:rPr>
                <w:rFonts w:eastAsia="SimSun"/>
                <w:lang w:eastAsia="zh-CN"/>
              </w:rPr>
            </w:pPr>
            <w:r w:rsidRPr="0044437C">
              <w:rPr>
                <w:rFonts w:eastAsia="SimSun"/>
                <w:lang w:eastAsia="zh-CN"/>
              </w:rPr>
              <w:t>5 ns</w:t>
            </w:r>
          </w:p>
        </w:tc>
      </w:tr>
      <w:tr w:rsidR="00524A5D" w:rsidRPr="0044437C"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44437C" w:rsidRDefault="00000000">
            <w:pPr>
              <w:pStyle w:val="TAC"/>
              <w:rPr>
                <w:rFonts w:eastAsia="SimSun"/>
                <w:lang w:eastAsia="zh-CN"/>
              </w:rPr>
            </w:pPr>
            <w:r w:rsidRPr="0044437C">
              <w:rPr>
                <w:rFonts w:eastAsia="SimSun"/>
                <w:lang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44437C" w:rsidRDefault="00000000">
            <w:pPr>
              <w:pStyle w:val="TAC"/>
              <w:rPr>
                <w:rFonts w:eastAsia="SimSun"/>
                <w:lang w:eastAsia="zh-CN"/>
              </w:rPr>
            </w:pPr>
            <w:r w:rsidRPr="0044437C">
              <w:rPr>
                <w:rFonts w:eastAsia="SimSun"/>
                <w:lang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44437C" w:rsidRDefault="00000000">
            <w:pPr>
              <w:pStyle w:val="TAC"/>
              <w:rPr>
                <w:rFonts w:eastAsia="SimSun"/>
                <w:lang w:eastAsia="zh-CN"/>
              </w:rPr>
            </w:pPr>
            <w:r w:rsidRPr="0044437C">
              <w:rPr>
                <w:rFonts w:eastAsia="SimSun"/>
                <w:lang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44437C" w:rsidRDefault="00000000">
            <w:pPr>
              <w:pStyle w:val="TAC"/>
              <w:rPr>
                <w:rFonts w:eastAsia="SimSun"/>
                <w:lang w:eastAsia="zh-CN"/>
              </w:rPr>
            </w:pPr>
            <w:r w:rsidRPr="0044437C">
              <w:rPr>
                <w:rFonts w:eastAsia="SimSun"/>
                <w:lang w:eastAsia="zh-CN"/>
              </w:rPr>
              <w:t>5 ns</w:t>
            </w:r>
          </w:p>
        </w:tc>
      </w:tr>
    </w:tbl>
    <w:p w14:paraId="17D7EC9B" w14:textId="77777777" w:rsidR="00524A5D" w:rsidRPr="0044437C" w:rsidRDefault="00524A5D">
      <w:pPr>
        <w:rPr>
          <w:rFonts w:eastAsia="SimSun"/>
          <w:lang w:eastAsia="zh-CN"/>
        </w:rPr>
      </w:pPr>
    </w:p>
    <w:p w14:paraId="519CBD6A" w14:textId="77777777" w:rsidR="00524A5D" w:rsidRPr="0044437C" w:rsidRDefault="00000000" w:rsidP="00E36978">
      <w:pPr>
        <w:pStyle w:val="TH"/>
        <w:rPr>
          <w:rFonts w:eastAsia="SimSun"/>
          <w:lang w:eastAsia="zh-CN"/>
        </w:rPr>
      </w:pPr>
      <w:r w:rsidRPr="0044437C">
        <w:rPr>
          <w:rFonts w:eastAsia="SimSun"/>
          <w:lang w:eastAsia="zh-CN"/>
        </w:rPr>
        <w:lastRenderedPageBreak/>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44437C" w14:paraId="005B3994" w14:textId="77777777">
        <w:trPr>
          <w:trHeight w:val="240"/>
          <w:jc w:val="center"/>
        </w:trPr>
        <w:tc>
          <w:tcPr>
            <w:tcW w:w="720" w:type="dxa"/>
            <w:shd w:val="clear" w:color="auto" w:fill="auto"/>
            <w:vAlign w:val="center"/>
          </w:tcPr>
          <w:p w14:paraId="051B73D0" w14:textId="77777777" w:rsidR="00524A5D" w:rsidRPr="0044437C" w:rsidRDefault="00000000">
            <w:pPr>
              <w:pStyle w:val="TAH"/>
              <w:rPr>
                <w:rFonts w:eastAsia="SimSun"/>
                <w:lang w:eastAsia="zh-CN"/>
              </w:rPr>
            </w:pPr>
            <w:r w:rsidRPr="0044437C">
              <w:rPr>
                <w:rFonts w:eastAsia="SimSun"/>
                <w:lang w:eastAsia="zh-CN"/>
              </w:rPr>
              <w:t>Tap #</w:t>
            </w:r>
          </w:p>
        </w:tc>
        <w:tc>
          <w:tcPr>
            <w:tcW w:w="1080" w:type="dxa"/>
            <w:shd w:val="clear" w:color="auto" w:fill="auto"/>
            <w:vAlign w:val="center"/>
          </w:tcPr>
          <w:p w14:paraId="0936A00C" w14:textId="77777777" w:rsidR="00524A5D" w:rsidRPr="0044437C" w:rsidRDefault="00000000">
            <w:pPr>
              <w:pStyle w:val="TAH"/>
              <w:rPr>
                <w:rFonts w:eastAsia="SimSun"/>
                <w:lang w:eastAsia="zh-CN"/>
              </w:rPr>
            </w:pPr>
            <w:r w:rsidRPr="0044437C">
              <w:rPr>
                <w:rFonts w:eastAsia="SimSun"/>
                <w:lang w:eastAsia="zh-CN"/>
              </w:rPr>
              <w:t>Delay [ns]</w:t>
            </w:r>
          </w:p>
        </w:tc>
        <w:tc>
          <w:tcPr>
            <w:tcW w:w="1233" w:type="dxa"/>
            <w:shd w:val="clear" w:color="auto" w:fill="auto"/>
            <w:vAlign w:val="center"/>
          </w:tcPr>
          <w:p w14:paraId="0FA6A9A7" w14:textId="77777777" w:rsidR="00524A5D" w:rsidRPr="0044437C" w:rsidRDefault="00000000">
            <w:pPr>
              <w:pStyle w:val="TAH"/>
              <w:rPr>
                <w:rFonts w:eastAsia="SimSun"/>
                <w:lang w:eastAsia="zh-CN"/>
              </w:rPr>
            </w:pPr>
            <w:r w:rsidRPr="0044437C">
              <w:rPr>
                <w:rFonts w:eastAsia="SimSun"/>
                <w:lang w:eastAsia="zh-CN"/>
              </w:rPr>
              <w:t>Power [dB]</w:t>
            </w:r>
          </w:p>
        </w:tc>
        <w:tc>
          <w:tcPr>
            <w:tcW w:w="1883" w:type="dxa"/>
            <w:shd w:val="clear" w:color="auto" w:fill="auto"/>
            <w:vAlign w:val="center"/>
          </w:tcPr>
          <w:p w14:paraId="07C7357A" w14:textId="77777777" w:rsidR="00524A5D" w:rsidRPr="0044437C" w:rsidRDefault="00000000">
            <w:pPr>
              <w:pStyle w:val="TAH"/>
              <w:rPr>
                <w:rFonts w:eastAsia="SimSun"/>
                <w:lang w:eastAsia="zh-CN"/>
              </w:rPr>
            </w:pPr>
            <w:r w:rsidRPr="0044437C">
              <w:rPr>
                <w:rFonts w:eastAsia="SimSun"/>
                <w:lang w:eastAsia="zh-CN"/>
              </w:rPr>
              <w:t>Fading distribution</w:t>
            </w:r>
          </w:p>
        </w:tc>
      </w:tr>
      <w:tr w:rsidR="00524A5D" w:rsidRPr="0044437C" w14:paraId="5CC33BE5" w14:textId="77777777">
        <w:trPr>
          <w:trHeight w:val="269"/>
          <w:jc w:val="center"/>
        </w:trPr>
        <w:tc>
          <w:tcPr>
            <w:tcW w:w="720" w:type="dxa"/>
            <w:shd w:val="clear" w:color="auto" w:fill="auto"/>
            <w:vAlign w:val="center"/>
          </w:tcPr>
          <w:p w14:paraId="46BC9558" w14:textId="77777777" w:rsidR="00524A5D" w:rsidRPr="0044437C" w:rsidRDefault="00000000">
            <w:pPr>
              <w:pStyle w:val="TAC"/>
              <w:rPr>
                <w:rFonts w:eastAsia="SimSun"/>
                <w:lang w:eastAsia="zh-CN"/>
              </w:rPr>
            </w:pPr>
            <w:r w:rsidRPr="0044437C">
              <w:rPr>
                <w:rFonts w:eastAsia="SimSun"/>
                <w:lang w:eastAsia="zh-CN"/>
              </w:rPr>
              <w:t>1</w:t>
            </w:r>
          </w:p>
        </w:tc>
        <w:tc>
          <w:tcPr>
            <w:tcW w:w="1080" w:type="dxa"/>
            <w:shd w:val="clear" w:color="auto" w:fill="auto"/>
            <w:vAlign w:val="center"/>
          </w:tcPr>
          <w:p w14:paraId="4BBA1BC0" w14:textId="77777777" w:rsidR="00524A5D" w:rsidRPr="0044437C" w:rsidRDefault="00000000">
            <w:pPr>
              <w:pStyle w:val="TAC"/>
              <w:rPr>
                <w:rFonts w:eastAsia="SimSun"/>
                <w:lang w:eastAsia="zh-CN"/>
              </w:rPr>
            </w:pPr>
            <w:r w:rsidRPr="0044437C">
              <w:rPr>
                <w:rFonts w:eastAsia="SimSun"/>
                <w:lang w:eastAsia="zh-CN"/>
              </w:rPr>
              <w:t>0</w:t>
            </w:r>
          </w:p>
        </w:tc>
        <w:tc>
          <w:tcPr>
            <w:tcW w:w="1233" w:type="dxa"/>
            <w:shd w:val="clear" w:color="auto" w:fill="auto"/>
            <w:vAlign w:val="center"/>
          </w:tcPr>
          <w:p w14:paraId="3DC76141" w14:textId="77777777" w:rsidR="00524A5D" w:rsidRPr="0044437C" w:rsidRDefault="00000000">
            <w:pPr>
              <w:pStyle w:val="TAC"/>
              <w:rPr>
                <w:rFonts w:eastAsia="SimSun"/>
                <w:lang w:eastAsia="zh-CN"/>
              </w:rPr>
            </w:pPr>
            <w:r w:rsidRPr="0044437C">
              <w:rPr>
                <w:rFonts w:eastAsia="SimSun"/>
                <w:lang w:eastAsia="zh-CN"/>
              </w:rPr>
              <w:t>0</w:t>
            </w:r>
          </w:p>
        </w:tc>
        <w:tc>
          <w:tcPr>
            <w:tcW w:w="1883" w:type="dxa"/>
            <w:shd w:val="clear" w:color="auto" w:fill="auto"/>
            <w:vAlign w:val="center"/>
          </w:tcPr>
          <w:p w14:paraId="24EABF8D"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40069C7B" w14:textId="77777777">
        <w:trPr>
          <w:trHeight w:val="269"/>
          <w:jc w:val="center"/>
        </w:trPr>
        <w:tc>
          <w:tcPr>
            <w:tcW w:w="720" w:type="dxa"/>
            <w:shd w:val="clear" w:color="auto" w:fill="auto"/>
            <w:vAlign w:val="center"/>
          </w:tcPr>
          <w:p w14:paraId="48DD9875" w14:textId="77777777" w:rsidR="00524A5D" w:rsidRPr="0044437C" w:rsidRDefault="00000000">
            <w:pPr>
              <w:pStyle w:val="TAC"/>
              <w:rPr>
                <w:rFonts w:eastAsia="SimSun"/>
                <w:lang w:eastAsia="zh-CN"/>
              </w:rPr>
            </w:pPr>
            <w:r w:rsidRPr="0044437C">
              <w:rPr>
                <w:rFonts w:eastAsia="SimSun"/>
                <w:lang w:eastAsia="zh-CN"/>
              </w:rPr>
              <w:t>2</w:t>
            </w:r>
          </w:p>
        </w:tc>
        <w:tc>
          <w:tcPr>
            <w:tcW w:w="1080" w:type="dxa"/>
            <w:shd w:val="clear" w:color="auto" w:fill="auto"/>
            <w:vAlign w:val="center"/>
          </w:tcPr>
          <w:p w14:paraId="782E994A" w14:textId="77777777" w:rsidR="00524A5D" w:rsidRPr="0044437C" w:rsidRDefault="00000000">
            <w:pPr>
              <w:pStyle w:val="TAC"/>
              <w:rPr>
                <w:rFonts w:eastAsia="SimSun"/>
                <w:lang w:eastAsia="zh-CN"/>
              </w:rPr>
            </w:pPr>
            <w:r w:rsidRPr="0044437C">
              <w:rPr>
                <w:rFonts w:eastAsia="SimSun"/>
                <w:lang w:eastAsia="zh-CN"/>
              </w:rPr>
              <w:t>110</w:t>
            </w:r>
          </w:p>
        </w:tc>
        <w:tc>
          <w:tcPr>
            <w:tcW w:w="1233" w:type="dxa"/>
            <w:shd w:val="clear" w:color="auto" w:fill="auto"/>
            <w:vAlign w:val="center"/>
          </w:tcPr>
          <w:p w14:paraId="2EBBB574" w14:textId="77777777" w:rsidR="00524A5D" w:rsidRPr="0044437C" w:rsidRDefault="00000000">
            <w:pPr>
              <w:pStyle w:val="TAC"/>
              <w:rPr>
                <w:rFonts w:eastAsia="SimSun"/>
                <w:lang w:eastAsia="zh-CN"/>
              </w:rPr>
            </w:pPr>
            <w:r w:rsidRPr="0044437C">
              <w:rPr>
                <w:rFonts w:eastAsia="SimSun"/>
                <w:lang w:eastAsia="zh-CN"/>
              </w:rPr>
              <w:t>-4.7</w:t>
            </w:r>
          </w:p>
        </w:tc>
        <w:tc>
          <w:tcPr>
            <w:tcW w:w="1883" w:type="dxa"/>
            <w:shd w:val="clear" w:color="auto" w:fill="auto"/>
            <w:vAlign w:val="center"/>
          </w:tcPr>
          <w:p w14:paraId="722CE97F"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5E593356" w14:textId="77777777">
        <w:trPr>
          <w:trHeight w:val="269"/>
          <w:jc w:val="center"/>
        </w:trPr>
        <w:tc>
          <w:tcPr>
            <w:tcW w:w="720" w:type="dxa"/>
            <w:shd w:val="clear" w:color="auto" w:fill="auto"/>
            <w:vAlign w:val="center"/>
          </w:tcPr>
          <w:p w14:paraId="58ADF186" w14:textId="77777777" w:rsidR="00524A5D" w:rsidRPr="0044437C" w:rsidRDefault="00000000">
            <w:pPr>
              <w:pStyle w:val="TAC"/>
              <w:rPr>
                <w:rFonts w:eastAsia="SimSun"/>
                <w:lang w:eastAsia="zh-CN"/>
              </w:rPr>
            </w:pPr>
            <w:r w:rsidRPr="0044437C">
              <w:rPr>
                <w:rFonts w:eastAsia="SimSun"/>
                <w:lang w:eastAsia="zh-CN"/>
              </w:rPr>
              <w:t>3</w:t>
            </w:r>
          </w:p>
        </w:tc>
        <w:tc>
          <w:tcPr>
            <w:tcW w:w="1080" w:type="dxa"/>
            <w:shd w:val="clear" w:color="auto" w:fill="auto"/>
            <w:vAlign w:val="center"/>
          </w:tcPr>
          <w:p w14:paraId="24178F87" w14:textId="77777777" w:rsidR="00524A5D" w:rsidRPr="0044437C" w:rsidRDefault="00000000">
            <w:pPr>
              <w:pStyle w:val="TAC"/>
              <w:rPr>
                <w:rFonts w:eastAsia="SimSun"/>
                <w:lang w:eastAsia="zh-CN"/>
              </w:rPr>
            </w:pPr>
            <w:r w:rsidRPr="0044437C">
              <w:rPr>
                <w:rFonts w:eastAsia="SimSun"/>
                <w:lang w:eastAsia="zh-CN"/>
              </w:rPr>
              <w:t>285</w:t>
            </w:r>
          </w:p>
        </w:tc>
        <w:tc>
          <w:tcPr>
            <w:tcW w:w="1233" w:type="dxa"/>
            <w:shd w:val="clear" w:color="auto" w:fill="auto"/>
            <w:vAlign w:val="center"/>
          </w:tcPr>
          <w:p w14:paraId="36E9EC76" w14:textId="77777777" w:rsidR="00524A5D" w:rsidRPr="0044437C" w:rsidRDefault="00000000">
            <w:pPr>
              <w:pStyle w:val="TAC"/>
              <w:rPr>
                <w:rFonts w:eastAsia="SimSun"/>
                <w:lang w:eastAsia="zh-CN"/>
              </w:rPr>
            </w:pPr>
            <w:r w:rsidRPr="0044437C">
              <w:rPr>
                <w:rFonts w:eastAsia="SimSun"/>
                <w:lang w:eastAsia="zh-CN"/>
              </w:rPr>
              <w:t>-6.5</w:t>
            </w:r>
          </w:p>
        </w:tc>
        <w:tc>
          <w:tcPr>
            <w:tcW w:w="1883" w:type="dxa"/>
            <w:shd w:val="clear" w:color="auto" w:fill="auto"/>
            <w:vAlign w:val="center"/>
          </w:tcPr>
          <w:p w14:paraId="47212A1B" w14:textId="77777777" w:rsidR="00524A5D" w:rsidRPr="0044437C" w:rsidRDefault="00000000">
            <w:pPr>
              <w:pStyle w:val="TAC"/>
              <w:rPr>
                <w:rFonts w:eastAsia="SimSun"/>
                <w:lang w:eastAsia="zh-CN"/>
              </w:rPr>
            </w:pPr>
            <w:r w:rsidRPr="0044437C">
              <w:rPr>
                <w:rFonts w:eastAsia="SimSun"/>
                <w:lang w:eastAsia="zh-CN"/>
              </w:rPr>
              <w:t>Rayleigh</w:t>
            </w:r>
          </w:p>
        </w:tc>
      </w:tr>
    </w:tbl>
    <w:p w14:paraId="1F1348CE" w14:textId="77777777" w:rsidR="00524A5D" w:rsidRPr="0044437C" w:rsidRDefault="00524A5D">
      <w:pPr>
        <w:rPr>
          <w:rFonts w:eastAsia="SimSun"/>
          <w:lang w:eastAsia="zh-CN"/>
        </w:rPr>
      </w:pPr>
    </w:p>
    <w:p w14:paraId="41DCC327" w14:textId="77777777" w:rsidR="00524A5D" w:rsidRPr="0044437C" w:rsidRDefault="00000000">
      <w:pPr>
        <w:pStyle w:val="TH"/>
        <w:rPr>
          <w:rFonts w:eastAsia="SimSun"/>
          <w:lang w:eastAsia="zh-CN"/>
        </w:rPr>
      </w:pPr>
      <w:r w:rsidRPr="0044437C">
        <w:rPr>
          <w:rFonts w:eastAsia="SimSun"/>
          <w:lang w:eastAsia="zh-CN"/>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44437C"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44437C" w:rsidRDefault="00000000">
            <w:pPr>
              <w:pStyle w:val="TAH"/>
              <w:rPr>
                <w:rFonts w:eastAsia="SimSun"/>
                <w:lang w:eastAsia="zh-CN"/>
              </w:rPr>
            </w:pPr>
            <w:bookmarkStart w:id="2532" w:name="MCCQCTEMPBM_00000577"/>
            <w:r w:rsidRPr="0044437C">
              <w:rPr>
                <w:rFonts w:eastAsia="SimSun"/>
                <w:lang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44437C" w:rsidRDefault="00000000">
            <w:pPr>
              <w:pStyle w:val="TAH"/>
              <w:rPr>
                <w:rFonts w:eastAsia="SimSun"/>
                <w:lang w:eastAsia="zh-CN"/>
              </w:rPr>
            </w:pPr>
            <w:r w:rsidRPr="0044437C">
              <w:rPr>
                <w:rFonts w:eastAsia="SimSun"/>
                <w:lang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44437C" w:rsidRDefault="00000000">
            <w:pPr>
              <w:pStyle w:val="TAH"/>
              <w:rPr>
                <w:rFonts w:eastAsia="SimSun"/>
                <w:lang w:eastAsia="zh-CN"/>
              </w:rPr>
            </w:pPr>
            <w:r w:rsidRPr="0044437C">
              <w:rPr>
                <w:rFonts w:eastAsia="SimSun"/>
                <w:lang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44437C" w:rsidRDefault="00000000">
            <w:pPr>
              <w:pStyle w:val="TAH"/>
              <w:rPr>
                <w:rFonts w:eastAsia="SimSun"/>
                <w:lang w:eastAsia="zh-CN"/>
              </w:rPr>
            </w:pPr>
            <w:r w:rsidRPr="0044437C">
              <w:rPr>
                <w:rFonts w:eastAsia="SimSun"/>
                <w:lang w:eastAsia="zh-CN"/>
              </w:rPr>
              <w:t>Fading distribution</w:t>
            </w:r>
          </w:p>
        </w:tc>
      </w:tr>
      <w:tr w:rsidR="00524A5D" w:rsidRPr="0044437C"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44437C" w:rsidRDefault="00000000">
            <w:pPr>
              <w:pStyle w:val="TAC"/>
              <w:rPr>
                <w:rFonts w:eastAsia="SimSun"/>
                <w:lang w:eastAsia="zh-CN"/>
              </w:rPr>
            </w:pPr>
            <w:r w:rsidRPr="0044437C">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44437C" w:rsidRDefault="00000000">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44437C" w:rsidRDefault="00000000">
            <w:pPr>
              <w:pStyle w:val="TAC"/>
              <w:rPr>
                <w:rFonts w:eastAsia="SimSun"/>
                <w:lang w:eastAsia="zh-CN"/>
              </w:rPr>
            </w:pPr>
            <w:r w:rsidRPr="0044437C">
              <w:rPr>
                <w:rFonts w:eastAsia="Calibri"/>
                <w:color w:val="000000"/>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44437C" w:rsidRDefault="00000000">
            <w:pPr>
              <w:pStyle w:val="TAC"/>
              <w:rPr>
                <w:rFonts w:eastAsia="SimSun"/>
                <w:lang w:eastAsia="zh-CN"/>
              </w:rPr>
            </w:pPr>
            <w:r w:rsidRPr="0044437C">
              <w:rPr>
                <w:rFonts w:eastAsia="SimSun"/>
                <w:lang w:eastAsia="zh-CN"/>
              </w:rPr>
              <w:t>LOS path</w:t>
            </w:r>
          </w:p>
        </w:tc>
      </w:tr>
      <w:tr w:rsidR="00524A5D" w:rsidRPr="0044437C"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44437C" w:rsidRDefault="00524A5D">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44437C" w:rsidRDefault="00000000">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44437C" w:rsidRDefault="00000000">
            <w:pPr>
              <w:pStyle w:val="TAC"/>
              <w:rPr>
                <w:rFonts w:eastAsia="SimSun"/>
                <w:lang w:eastAsia="zh-CN"/>
              </w:rPr>
            </w:pPr>
            <w:r w:rsidRPr="0044437C">
              <w:rPr>
                <w:rFonts w:eastAsia="Calibri"/>
                <w:color w:val="000000"/>
                <w:lang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44437C" w:rsidRDefault="00000000">
            <w:pPr>
              <w:pStyle w:val="TAC"/>
              <w:rPr>
                <w:rFonts w:eastAsia="SimSun"/>
                <w:lang w:eastAsia="zh-CN"/>
              </w:rPr>
            </w:pPr>
            <w:r w:rsidRPr="0044437C">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44437C" w:rsidRDefault="00000000">
            <w:pPr>
              <w:pStyle w:val="TAC"/>
              <w:rPr>
                <w:rFonts w:eastAsia="SimSun"/>
                <w:lang w:eastAsia="zh-CN"/>
              </w:rPr>
            </w:pPr>
            <w:r w:rsidRPr="0044437C">
              <w:rPr>
                <w:rFonts w:eastAsia="Calibri"/>
                <w:color w:val="000000"/>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44437C" w:rsidRDefault="00000000">
            <w:pPr>
              <w:pStyle w:val="TAC"/>
              <w:rPr>
                <w:rFonts w:eastAsia="SimSun"/>
                <w:lang w:eastAsia="zh-CN"/>
              </w:rPr>
            </w:pPr>
            <w:r w:rsidRPr="0044437C">
              <w:rPr>
                <w:rFonts w:eastAsia="Calibri"/>
                <w:color w:val="000000"/>
                <w:lang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44437C" w:rsidRDefault="00000000">
            <w:pPr>
              <w:pStyle w:val="TAN"/>
              <w:rPr>
                <w:rFonts w:eastAsia="SimSun"/>
                <w:lang w:eastAsia="zh-CN"/>
              </w:rPr>
            </w:pPr>
            <w:r w:rsidRPr="0044437C">
              <w:rPr>
                <w:rFonts w:eastAsia="SimSun"/>
                <w:lang w:eastAsia="zh-CN"/>
              </w:rPr>
              <w:t>Note 1:</w:t>
            </w:r>
            <w:r w:rsidRPr="0044437C">
              <w:rPr>
                <w:rFonts w:eastAsia="SimSun"/>
                <w:lang w:eastAsia="zh-CN"/>
              </w:rPr>
              <w:tab/>
              <w:t>Tap #1 follows a Rician distribution.</w:t>
            </w:r>
          </w:p>
        </w:tc>
      </w:tr>
      <w:bookmarkEnd w:id="2532"/>
    </w:tbl>
    <w:p w14:paraId="48CB5C8E" w14:textId="77777777" w:rsidR="00524A5D" w:rsidRPr="0044437C" w:rsidRDefault="00524A5D" w:rsidP="00E36978"/>
    <w:p w14:paraId="3CAA9272" w14:textId="77777777" w:rsidR="00524A5D" w:rsidRPr="0044437C" w:rsidRDefault="00000000">
      <w:pPr>
        <w:pStyle w:val="TH"/>
      </w:pPr>
      <w:r w:rsidRPr="0044437C">
        <w:t>Table B.2.1-</w:t>
      </w:r>
      <w:r w:rsidRPr="0044437C">
        <w:rPr>
          <w:rFonts w:eastAsia="SimSun"/>
          <w:lang w:eastAsia="zh-CN"/>
        </w:rPr>
        <w:t>4</w:t>
      </w:r>
      <w:r w:rsidRPr="0044437C">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44437C" w14:paraId="3772B23D" w14:textId="77777777">
        <w:trPr>
          <w:jc w:val="center"/>
        </w:trPr>
        <w:tc>
          <w:tcPr>
            <w:tcW w:w="3303" w:type="dxa"/>
          </w:tcPr>
          <w:p w14:paraId="76C0F79A" w14:textId="77777777" w:rsidR="00524A5D" w:rsidRPr="0044437C" w:rsidRDefault="00000000">
            <w:pPr>
              <w:pStyle w:val="TAH"/>
              <w:rPr>
                <w:lang w:eastAsia="zh-CN"/>
              </w:rPr>
            </w:pPr>
            <w:r w:rsidRPr="0044437C">
              <w:rPr>
                <w:lang w:eastAsia="zh-CN"/>
              </w:rPr>
              <w:t>Model</w:t>
            </w:r>
          </w:p>
        </w:tc>
        <w:tc>
          <w:tcPr>
            <w:tcW w:w="1464" w:type="dxa"/>
          </w:tcPr>
          <w:p w14:paraId="63E7C721" w14:textId="77777777" w:rsidR="00524A5D" w:rsidRPr="0044437C" w:rsidRDefault="00000000">
            <w:pPr>
              <w:pStyle w:val="TAH"/>
              <w:rPr>
                <w:lang w:eastAsia="zh-CN"/>
              </w:rPr>
            </w:pPr>
            <w:r w:rsidRPr="0044437C">
              <w:rPr>
                <w:lang w:eastAsia="zh-CN"/>
              </w:rPr>
              <w:t xml:space="preserve">Number of </w:t>
            </w:r>
            <w:r w:rsidRPr="0044437C">
              <w:rPr>
                <w:lang w:eastAsia="zh-CN"/>
              </w:rPr>
              <w:br/>
              <w:t>channel taps</w:t>
            </w:r>
          </w:p>
        </w:tc>
        <w:tc>
          <w:tcPr>
            <w:tcW w:w="1440" w:type="dxa"/>
          </w:tcPr>
          <w:p w14:paraId="4DCF2450" w14:textId="77777777" w:rsidR="00524A5D" w:rsidRPr="0044437C" w:rsidRDefault="00000000">
            <w:pPr>
              <w:pStyle w:val="TAH"/>
              <w:rPr>
                <w:lang w:eastAsia="zh-CN"/>
              </w:rPr>
            </w:pPr>
            <w:r w:rsidRPr="0044437C">
              <w:rPr>
                <w:lang w:eastAsia="zh-CN"/>
              </w:rPr>
              <w:t>Delay spread</w:t>
            </w:r>
          </w:p>
          <w:p w14:paraId="1EB0FD69" w14:textId="77777777" w:rsidR="00524A5D" w:rsidRPr="0044437C" w:rsidRDefault="00000000">
            <w:pPr>
              <w:pStyle w:val="TAH"/>
              <w:rPr>
                <w:lang w:eastAsia="zh-CN"/>
              </w:rPr>
            </w:pPr>
            <w:r w:rsidRPr="0044437C">
              <w:rPr>
                <w:lang w:eastAsia="zh-CN"/>
              </w:rPr>
              <w:t>(r.m.s.)</w:t>
            </w:r>
          </w:p>
        </w:tc>
        <w:tc>
          <w:tcPr>
            <w:tcW w:w="1862" w:type="dxa"/>
          </w:tcPr>
          <w:p w14:paraId="06F671A6" w14:textId="77777777" w:rsidR="00524A5D" w:rsidRPr="0044437C" w:rsidRDefault="00000000">
            <w:pPr>
              <w:pStyle w:val="TAH"/>
              <w:rPr>
                <w:lang w:eastAsia="zh-CN"/>
              </w:rPr>
            </w:pPr>
            <w:r w:rsidRPr="0044437C">
              <w:rPr>
                <w:lang w:eastAsia="zh-CN"/>
              </w:rPr>
              <w:t>Maximum excess tap delay (span)</w:t>
            </w:r>
          </w:p>
        </w:tc>
      </w:tr>
      <w:tr w:rsidR="00524A5D" w:rsidRPr="0044437C" w14:paraId="5590935C" w14:textId="77777777">
        <w:trPr>
          <w:jc w:val="center"/>
        </w:trPr>
        <w:tc>
          <w:tcPr>
            <w:tcW w:w="3303" w:type="dxa"/>
          </w:tcPr>
          <w:p w14:paraId="462CAC32" w14:textId="77777777" w:rsidR="00524A5D" w:rsidRPr="0044437C" w:rsidRDefault="00000000">
            <w:pPr>
              <w:pStyle w:val="TAL"/>
            </w:pPr>
            <w:r w:rsidRPr="0044437C">
              <w:t>Extended Pedestrian A (EPA)</w:t>
            </w:r>
          </w:p>
        </w:tc>
        <w:tc>
          <w:tcPr>
            <w:tcW w:w="1464" w:type="dxa"/>
          </w:tcPr>
          <w:p w14:paraId="3AD6D26E" w14:textId="77777777" w:rsidR="00524A5D" w:rsidRPr="0044437C" w:rsidRDefault="00000000">
            <w:pPr>
              <w:pStyle w:val="TAC"/>
            </w:pPr>
            <w:r w:rsidRPr="0044437C">
              <w:t>7</w:t>
            </w:r>
          </w:p>
        </w:tc>
        <w:tc>
          <w:tcPr>
            <w:tcW w:w="1440" w:type="dxa"/>
          </w:tcPr>
          <w:p w14:paraId="5E539EC0" w14:textId="77777777" w:rsidR="00524A5D" w:rsidRPr="0044437C" w:rsidRDefault="00000000">
            <w:pPr>
              <w:pStyle w:val="TAC"/>
            </w:pPr>
            <w:r w:rsidRPr="0044437C">
              <w:t>45 ns</w:t>
            </w:r>
          </w:p>
        </w:tc>
        <w:tc>
          <w:tcPr>
            <w:tcW w:w="1862" w:type="dxa"/>
          </w:tcPr>
          <w:p w14:paraId="48FE0EF4" w14:textId="77777777" w:rsidR="00524A5D" w:rsidRPr="0044437C" w:rsidRDefault="00000000">
            <w:pPr>
              <w:pStyle w:val="TAC"/>
            </w:pPr>
            <w:r w:rsidRPr="0044437C">
              <w:t>410 ns</w:t>
            </w:r>
          </w:p>
        </w:tc>
      </w:tr>
      <w:tr w:rsidR="00524A5D" w:rsidRPr="0044437C" w14:paraId="05C12E4E" w14:textId="77777777">
        <w:trPr>
          <w:jc w:val="center"/>
        </w:trPr>
        <w:tc>
          <w:tcPr>
            <w:tcW w:w="3303" w:type="dxa"/>
          </w:tcPr>
          <w:p w14:paraId="26721FC4" w14:textId="77777777" w:rsidR="00524A5D" w:rsidRPr="0044437C" w:rsidRDefault="00000000">
            <w:pPr>
              <w:pStyle w:val="TAL"/>
            </w:pPr>
            <w:r w:rsidRPr="0044437C">
              <w:t>Extended Vehicular A model (EVA)</w:t>
            </w:r>
          </w:p>
        </w:tc>
        <w:tc>
          <w:tcPr>
            <w:tcW w:w="1464" w:type="dxa"/>
          </w:tcPr>
          <w:p w14:paraId="033978E6" w14:textId="77777777" w:rsidR="00524A5D" w:rsidRPr="0044437C" w:rsidRDefault="00000000">
            <w:pPr>
              <w:pStyle w:val="TAC"/>
            </w:pPr>
            <w:r w:rsidRPr="0044437C">
              <w:t>9</w:t>
            </w:r>
          </w:p>
        </w:tc>
        <w:tc>
          <w:tcPr>
            <w:tcW w:w="1440" w:type="dxa"/>
          </w:tcPr>
          <w:p w14:paraId="4EDFC919" w14:textId="77777777" w:rsidR="00524A5D" w:rsidRPr="0044437C" w:rsidRDefault="00000000">
            <w:pPr>
              <w:pStyle w:val="TAC"/>
            </w:pPr>
            <w:r w:rsidRPr="0044437C">
              <w:t>357 ns</w:t>
            </w:r>
          </w:p>
        </w:tc>
        <w:tc>
          <w:tcPr>
            <w:tcW w:w="1862" w:type="dxa"/>
          </w:tcPr>
          <w:p w14:paraId="7A32B11A" w14:textId="77777777" w:rsidR="00524A5D" w:rsidRPr="0044437C" w:rsidRDefault="00000000">
            <w:pPr>
              <w:pStyle w:val="TAC"/>
            </w:pPr>
            <w:r w:rsidRPr="0044437C">
              <w:t>2510 ns</w:t>
            </w:r>
          </w:p>
        </w:tc>
      </w:tr>
      <w:tr w:rsidR="00524A5D" w:rsidRPr="0044437C" w14:paraId="44B36F7B" w14:textId="77777777">
        <w:trPr>
          <w:jc w:val="center"/>
        </w:trPr>
        <w:tc>
          <w:tcPr>
            <w:tcW w:w="3303" w:type="dxa"/>
          </w:tcPr>
          <w:p w14:paraId="5F1A238D" w14:textId="77777777" w:rsidR="00524A5D" w:rsidRPr="0044437C" w:rsidRDefault="00000000">
            <w:pPr>
              <w:pStyle w:val="TAL"/>
            </w:pPr>
            <w:r w:rsidRPr="0044437C">
              <w:t>Extended Typical Urban model (ETU)</w:t>
            </w:r>
          </w:p>
        </w:tc>
        <w:tc>
          <w:tcPr>
            <w:tcW w:w="1464" w:type="dxa"/>
          </w:tcPr>
          <w:p w14:paraId="08D2C16D" w14:textId="77777777" w:rsidR="00524A5D" w:rsidRPr="0044437C" w:rsidRDefault="00000000">
            <w:pPr>
              <w:pStyle w:val="TAC"/>
            </w:pPr>
            <w:r w:rsidRPr="0044437C">
              <w:t>9</w:t>
            </w:r>
          </w:p>
        </w:tc>
        <w:tc>
          <w:tcPr>
            <w:tcW w:w="1440" w:type="dxa"/>
          </w:tcPr>
          <w:p w14:paraId="185326FA" w14:textId="77777777" w:rsidR="00524A5D" w:rsidRPr="0044437C" w:rsidRDefault="00000000">
            <w:pPr>
              <w:pStyle w:val="TAC"/>
            </w:pPr>
            <w:r w:rsidRPr="0044437C">
              <w:t>991 ns</w:t>
            </w:r>
          </w:p>
        </w:tc>
        <w:tc>
          <w:tcPr>
            <w:tcW w:w="1862" w:type="dxa"/>
          </w:tcPr>
          <w:p w14:paraId="490AF706" w14:textId="77777777" w:rsidR="00524A5D" w:rsidRPr="0044437C" w:rsidRDefault="00000000">
            <w:pPr>
              <w:pStyle w:val="TAC"/>
            </w:pPr>
            <w:r w:rsidRPr="0044437C">
              <w:t>5000 ns</w:t>
            </w:r>
          </w:p>
        </w:tc>
      </w:tr>
    </w:tbl>
    <w:p w14:paraId="32C89468" w14:textId="77777777" w:rsidR="00524A5D" w:rsidRPr="0044437C" w:rsidRDefault="00524A5D">
      <w:pPr>
        <w:pStyle w:val="FP"/>
      </w:pPr>
    </w:p>
    <w:p w14:paraId="53F221A3" w14:textId="77777777" w:rsidR="00524A5D" w:rsidRPr="0044437C" w:rsidRDefault="00000000">
      <w:pPr>
        <w:pStyle w:val="TH"/>
      </w:pPr>
      <w:r w:rsidRPr="0044437C">
        <w:t>Table B.2.1-</w:t>
      </w:r>
      <w:r w:rsidRPr="0044437C">
        <w:rPr>
          <w:rFonts w:eastAsia="SimSun"/>
          <w:lang w:eastAsia="zh-CN"/>
        </w:rPr>
        <w:t>5</w:t>
      </w:r>
      <w:r w:rsidRPr="0044437C">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106B83F3" w14:textId="77777777">
        <w:trPr>
          <w:jc w:val="center"/>
        </w:trPr>
        <w:tc>
          <w:tcPr>
            <w:tcW w:w="1823" w:type="dxa"/>
          </w:tcPr>
          <w:p w14:paraId="0B014B7A" w14:textId="77777777" w:rsidR="00524A5D" w:rsidRPr="0044437C" w:rsidRDefault="00000000">
            <w:pPr>
              <w:pStyle w:val="TAH"/>
              <w:rPr>
                <w:lang w:eastAsia="zh-CN"/>
              </w:rPr>
            </w:pPr>
            <w:r w:rsidRPr="0044437C">
              <w:rPr>
                <w:lang w:eastAsia="zh-CN"/>
              </w:rPr>
              <w:t>Excess tap delay [ns]</w:t>
            </w:r>
          </w:p>
        </w:tc>
        <w:tc>
          <w:tcPr>
            <w:tcW w:w="2551" w:type="dxa"/>
          </w:tcPr>
          <w:p w14:paraId="4BB931F4" w14:textId="77777777" w:rsidR="00524A5D" w:rsidRPr="0044437C" w:rsidRDefault="00000000">
            <w:pPr>
              <w:pStyle w:val="TAH"/>
              <w:rPr>
                <w:lang w:eastAsia="zh-CN"/>
              </w:rPr>
            </w:pPr>
            <w:r w:rsidRPr="0044437C">
              <w:rPr>
                <w:lang w:eastAsia="zh-CN"/>
              </w:rPr>
              <w:t>Relative power</w:t>
            </w:r>
          </w:p>
          <w:p w14:paraId="1ABE450B" w14:textId="77777777" w:rsidR="00524A5D" w:rsidRPr="0044437C" w:rsidRDefault="00000000">
            <w:pPr>
              <w:pStyle w:val="TAH"/>
              <w:rPr>
                <w:lang w:eastAsia="zh-CN"/>
              </w:rPr>
            </w:pPr>
            <w:r w:rsidRPr="0044437C">
              <w:rPr>
                <w:lang w:eastAsia="zh-CN"/>
              </w:rPr>
              <w:t>[dB]</w:t>
            </w:r>
          </w:p>
        </w:tc>
      </w:tr>
      <w:tr w:rsidR="00524A5D" w:rsidRPr="0044437C" w14:paraId="628A5CE7" w14:textId="77777777">
        <w:trPr>
          <w:jc w:val="center"/>
        </w:trPr>
        <w:tc>
          <w:tcPr>
            <w:tcW w:w="1823" w:type="dxa"/>
          </w:tcPr>
          <w:p w14:paraId="07B1C9A9" w14:textId="77777777" w:rsidR="00524A5D" w:rsidRPr="0044437C" w:rsidRDefault="00000000">
            <w:pPr>
              <w:pStyle w:val="TAC"/>
            </w:pPr>
            <w:r w:rsidRPr="0044437C">
              <w:t>0</w:t>
            </w:r>
          </w:p>
        </w:tc>
        <w:tc>
          <w:tcPr>
            <w:tcW w:w="2551" w:type="dxa"/>
          </w:tcPr>
          <w:p w14:paraId="4A921DB4" w14:textId="77777777" w:rsidR="00524A5D" w:rsidRPr="0044437C" w:rsidRDefault="00000000">
            <w:pPr>
              <w:pStyle w:val="TAC"/>
            </w:pPr>
            <w:r w:rsidRPr="0044437C">
              <w:t>0.0</w:t>
            </w:r>
          </w:p>
        </w:tc>
      </w:tr>
      <w:tr w:rsidR="00524A5D" w:rsidRPr="0044437C" w14:paraId="413EF2BA" w14:textId="77777777">
        <w:trPr>
          <w:jc w:val="center"/>
        </w:trPr>
        <w:tc>
          <w:tcPr>
            <w:tcW w:w="1823" w:type="dxa"/>
          </w:tcPr>
          <w:p w14:paraId="711AF3F0" w14:textId="77777777" w:rsidR="00524A5D" w:rsidRPr="0044437C" w:rsidRDefault="00000000">
            <w:pPr>
              <w:pStyle w:val="TAC"/>
            </w:pPr>
            <w:r w:rsidRPr="0044437C">
              <w:t>30</w:t>
            </w:r>
          </w:p>
        </w:tc>
        <w:tc>
          <w:tcPr>
            <w:tcW w:w="2551" w:type="dxa"/>
          </w:tcPr>
          <w:p w14:paraId="320D3F37" w14:textId="77777777" w:rsidR="00524A5D" w:rsidRPr="0044437C" w:rsidRDefault="00000000">
            <w:pPr>
              <w:pStyle w:val="TAC"/>
            </w:pPr>
            <w:r w:rsidRPr="0044437C">
              <w:t>-1.0</w:t>
            </w:r>
          </w:p>
        </w:tc>
      </w:tr>
      <w:tr w:rsidR="00524A5D" w:rsidRPr="0044437C" w14:paraId="7F405BCD" w14:textId="77777777">
        <w:trPr>
          <w:jc w:val="center"/>
        </w:trPr>
        <w:tc>
          <w:tcPr>
            <w:tcW w:w="1823" w:type="dxa"/>
          </w:tcPr>
          <w:p w14:paraId="26F2A9EE" w14:textId="77777777" w:rsidR="00524A5D" w:rsidRPr="0044437C" w:rsidRDefault="00000000">
            <w:pPr>
              <w:pStyle w:val="TAC"/>
            </w:pPr>
            <w:r w:rsidRPr="0044437C">
              <w:t>70</w:t>
            </w:r>
          </w:p>
        </w:tc>
        <w:tc>
          <w:tcPr>
            <w:tcW w:w="2551" w:type="dxa"/>
          </w:tcPr>
          <w:p w14:paraId="466DD991" w14:textId="77777777" w:rsidR="00524A5D" w:rsidRPr="0044437C" w:rsidRDefault="00000000">
            <w:pPr>
              <w:pStyle w:val="TAC"/>
            </w:pPr>
            <w:r w:rsidRPr="0044437C">
              <w:t>-2.0</w:t>
            </w:r>
          </w:p>
        </w:tc>
      </w:tr>
      <w:tr w:rsidR="00524A5D" w:rsidRPr="0044437C" w14:paraId="711FF5F1" w14:textId="77777777">
        <w:trPr>
          <w:jc w:val="center"/>
        </w:trPr>
        <w:tc>
          <w:tcPr>
            <w:tcW w:w="1823" w:type="dxa"/>
          </w:tcPr>
          <w:p w14:paraId="630EB64A" w14:textId="77777777" w:rsidR="00524A5D" w:rsidRPr="0044437C" w:rsidRDefault="00000000">
            <w:pPr>
              <w:pStyle w:val="TAC"/>
            </w:pPr>
            <w:r w:rsidRPr="0044437C">
              <w:t>90</w:t>
            </w:r>
          </w:p>
        </w:tc>
        <w:tc>
          <w:tcPr>
            <w:tcW w:w="2551" w:type="dxa"/>
          </w:tcPr>
          <w:p w14:paraId="46742799" w14:textId="77777777" w:rsidR="00524A5D" w:rsidRPr="0044437C" w:rsidRDefault="00000000">
            <w:pPr>
              <w:pStyle w:val="TAC"/>
            </w:pPr>
            <w:r w:rsidRPr="0044437C">
              <w:t>-3.0</w:t>
            </w:r>
          </w:p>
        </w:tc>
      </w:tr>
      <w:tr w:rsidR="00524A5D" w:rsidRPr="0044437C" w14:paraId="7B3AF12F" w14:textId="77777777">
        <w:trPr>
          <w:jc w:val="center"/>
        </w:trPr>
        <w:tc>
          <w:tcPr>
            <w:tcW w:w="1823" w:type="dxa"/>
          </w:tcPr>
          <w:p w14:paraId="722B04D3" w14:textId="77777777" w:rsidR="00524A5D" w:rsidRPr="0044437C" w:rsidRDefault="00000000">
            <w:pPr>
              <w:pStyle w:val="TAC"/>
            </w:pPr>
            <w:r w:rsidRPr="0044437C">
              <w:t>110</w:t>
            </w:r>
          </w:p>
        </w:tc>
        <w:tc>
          <w:tcPr>
            <w:tcW w:w="2551" w:type="dxa"/>
          </w:tcPr>
          <w:p w14:paraId="7765109B" w14:textId="77777777" w:rsidR="00524A5D" w:rsidRPr="0044437C" w:rsidRDefault="00000000">
            <w:pPr>
              <w:pStyle w:val="TAC"/>
            </w:pPr>
            <w:r w:rsidRPr="0044437C">
              <w:t>-8.0</w:t>
            </w:r>
          </w:p>
        </w:tc>
      </w:tr>
      <w:tr w:rsidR="00524A5D" w:rsidRPr="0044437C" w14:paraId="400B2D63" w14:textId="77777777">
        <w:trPr>
          <w:jc w:val="center"/>
        </w:trPr>
        <w:tc>
          <w:tcPr>
            <w:tcW w:w="1823" w:type="dxa"/>
          </w:tcPr>
          <w:p w14:paraId="1F43810D" w14:textId="77777777" w:rsidR="00524A5D" w:rsidRPr="0044437C" w:rsidRDefault="00000000">
            <w:pPr>
              <w:pStyle w:val="TAC"/>
            </w:pPr>
            <w:r w:rsidRPr="0044437C">
              <w:t>190</w:t>
            </w:r>
          </w:p>
        </w:tc>
        <w:tc>
          <w:tcPr>
            <w:tcW w:w="2551" w:type="dxa"/>
          </w:tcPr>
          <w:p w14:paraId="7BBA95A1" w14:textId="77777777" w:rsidR="00524A5D" w:rsidRPr="0044437C" w:rsidRDefault="00000000">
            <w:pPr>
              <w:pStyle w:val="TAC"/>
            </w:pPr>
            <w:r w:rsidRPr="0044437C">
              <w:t>-17.2</w:t>
            </w:r>
          </w:p>
        </w:tc>
      </w:tr>
      <w:tr w:rsidR="00524A5D" w:rsidRPr="0044437C" w14:paraId="54D1E51B" w14:textId="77777777">
        <w:trPr>
          <w:jc w:val="center"/>
        </w:trPr>
        <w:tc>
          <w:tcPr>
            <w:tcW w:w="1823" w:type="dxa"/>
          </w:tcPr>
          <w:p w14:paraId="07D8F806" w14:textId="77777777" w:rsidR="00524A5D" w:rsidRPr="0044437C" w:rsidRDefault="00000000">
            <w:pPr>
              <w:pStyle w:val="TAC"/>
            </w:pPr>
            <w:r w:rsidRPr="0044437C">
              <w:t>410</w:t>
            </w:r>
          </w:p>
        </w:tc>
        <w:tc>
          <w:tcPr>
            <w:tcW w:w="2551" w:type="dxa"/>
          </w:tcPr>
          <w:p w14:paraId="29AFB57A" w14:textId="77777777" w:rsidR="00524A5D" w:rsidRPr="0044437C" w:rsidRDefault="00000000">
            <w:pPr>
              <w:pStyle w:val="TAC"/>
            </w:pPr>
            <w:r w:rsidRPr="0044437C">
              <w:t>-20.8</w:t>
            </w:r>
          </w:p>
        </w:tc>
      </w:tr>
    </w:tbl>
    <w:p w14:paraId="134F2A35" w14:textId="77777777" w:rsidR="00524A5D" w:rsidRPr="0044437C" w:rsidRDefault="00524A5D">
      <w:pPr>
        <w:pStyle w:val="FP"/>
      </w:pPr>
    </w:p>
    <w:p w14:paraId="5F12EE39" w14:textId="77777777" w:rsidR="00524A5D" w:rsidRPr="0044437C" w:rsidRDefault="00000000">
      <w:pPr>
        <w:pStyle w:val="TH"/>
      </w:pPr>
      <w:r w:rsidRPr="0044437C">
        <w:t>Table B.2.1-</w:t>
      </w:r>
      <w:r w:rsidRPr="0044437C">
        <w:rPr>
          <w:rFonts w:eastAsia="SimSun"/>
          <w:lang w:eastAsia="zh-CN"/>
        </w:rPr>
        <w:t>6</w:t>
      </w:r>
      <w:r w:rsidRPr="0044437C">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2D4EEB23" w14:textId="77777777">
        <w:trPr>
          <w:jc w:val="center"/>
        </w:trPr>
        <w:tc>
          <w:tcPr>
            <w:tcW w:w="1823" w:type="dxa"/>
          </w:tcPr>
          <w:p w14:paraId="7449D8AC" w14:textId="77777777" w:rsidR="00524A5D" w:rsidRPr="0044437C" w:rsidRDefault="00000000">
            <w:pPr>
              <w:pStyle w:val="TAH"/>
              <w:rPr>
                <w:lang w:eastAsia="zh-CN"/>
              </w:rPr>
            </w:pPr>
            <w:r w:rsidRPr="0044437C">
              <w:rPr>
                <w:lang w:eastAsia="zh-CN"/>
              </w:rPr>
              <w:t>Excess tap delay [ns]</w:t>
            </w:r>
          </w:p>
        </w:tc>
        <w:tc>
          <w:tcPr>
            <w:tcW w:w="2551" w:type="dxa"/>
          </w:tcPr>
          <w:p w14:paraId="500A21C4" w14:textId="77777777" w:rsidR="00524A5D" w:rsidRPr="0044437C" w:rsidRDefault="00000000">
            <w:pPr>
              <w:pStyle w:val="TAH"/>
              <w:rPr>
                <w:lang w:eastAsia="zh-CN"/>
              </w:rPr>
            </w:pPr>
            <w:r w:rsidRPr="0044437C">
              <w:rPr>
                <w:lang w:eastAsia="zh-CN"/>
              </w:rPr>
              <w:t>Relative power</w:t>
            </w:r>
          </w:p>
          <w:p w14:paraId="2FBE299B" w14:textId="77777777" w:rsidR="00524A5D" w:rsidRPr="0044437C" w:rsidRDefault="00000000">
            <w:pPr>
              <w:pStyle w:val="TAH"/>
              <w:rPr>
                <w:lang w:eastAsia="zh-CN"/>
              </w:rPr>
            </w:pPr>
            <w:r w:rsidRPr="0044437C">
              <w:rPr>
                <w:lang w:eastAsia="zh-CN"/>
              </w:rPr>
              <w:t xml:space="preserve"> [dB]</w:t>
            </w:r>
          </w:p>
        </w:tc>
      </w:tr>
      <w:tr w:rsidR="00524A5D" w:rsidRPr="0044437C" w14:paraId="24F1336D" w14:textId="77777777">
        <w:trPr>
          <w:jc w:val="center"/>
        </w:trPr>
        <w:tc>
          <w:tcPr>
            <w:tcW w:w="1823" w:type="dxa"/>
          </w:tcPr>
          <w:p w14:paraId="479F70A9" w14:textId="77777777" w:rsidR="00524A5D" w:rsidRPr="0044437C" w:rsidRDefault="00000000">
            <w:pPr>
              <w:pStyle w:val="TAC"/>
            </w:pPr>
            <w:r w:rsidRPr="0044437C">
              <w:t>0</w:t>
            </w:r>
          </w:p>
        </w:tc>
        <w:tc>
          <w:tcPr>
            <w:tcW w:w="2551" w:type="dxa"/>
          </w:tcPr>
          <w:p w14:paraId="4AB1E028" w14:textId="77777777" w:rsidR="00524A5D" w:rsidRPr="0044437C" w:rsidRDefault="00000000">
            <w:pPr>
              <w:pStyle w:val="TAC"/>
            </w:pPr>
            <w:r w:rsidRPr="0044437C">
              <w:t>0.0</w:t>
            </w:r>
          </w:p>
        </w:tc>
      </w:tr>
      <w:tr w:rsidR="00524A5D" w:rsidRPr="0044437C" w14:paraId="138DE013" w14:textId="77777777">
        <w:trPr>
          <w:jc w:val="center"/>
        </w:trPr>
        <w:tc>
          <w:tcPr>
            <w:tcW w:w="1823" w:type="dxa"/>
          </w:tcPr>
          <w:p w14:paraId="544EAEB8" w14:textId="77777777" w:rsidR="00524A5D" w:rsidRPr="0044437C" w:rsidRDefault="00000000">
            <w:pPr>
              <w:pStyle w:val="TAC"/>
            </w:pPr>
            <w:r w:rsidRPr="0044437C">
              <w:t>30</w:t>
            </w:r>
          </w:p>
        </w:tc>
        <w:tc>
          <w:tcPr>
            <w:tcW w:w="2551" w:type="dxa"/>
          </w:tcPr>
          <w:p w14:paraId="6991A5AD" w14:textId="77777777" w:rsidR="00524A5D" w:rsidRPr="0044437C" w:rsidRDefault="00000000">
            <w:pPr>
              <w:pStyle w:val="TAC"/>
            </w:pPr>
            <w:r w:rsidRPr="0044437C">
              <w:t>-1.5</w:t>
            </w:r>
          </w:p>
        </w:tc>
      </w:tr>
      <w:tr w:rsidR="00524A5D" w:rsidRPr="0044437C" w14:paraId="07302F55" w14:textId="77777777">
        <w:trPr>
          <w:jc w:val="center"/>
        </w:trPr>
        <w:tc>
          <w:tcPr>
            <w:tcW w:w="1823" w:type="dxa"/>
          </w:tcPr>
          <w:p w14:paraId="44DA06E7" w14:textId="77777777" w:rsidR="00524A5D" w:rsidRPr="0044437C" w:rsidRDefault="00000000">
            <w:pPr>
              <w:pStyle w:val="TAC"/>
            </w:pPr>
            <w:r w:rsidRPr="0044437C">
              <w:t>150</w:t>
            </w:r>
          </w:p>
        </w:tc>
        <w:tc>
          <w:tcPr>
            <w:tcW w:w="2551" w:type="dxa"/>
          </w:tcPr>
          <w:p w14:paraId="7B47A920" w14:textId="77777777" w:rsidR="00524A5D" w:rsidRPr="0044437C" w:rsidRDefault="00000000">
            <w:pPr>
              <w:pStyle w:val="TAC"/>
            </w:pPr>
            <w:r w:rsidRPr="0044437C">
              <w:t>-1.4</w:t>
            </w:r>
          </w:p>
        </w:tc>
      </w:tr>
      <w:tr w:rsidR="00524A5D" w:rsidRPr="0044437C" w14:paraId="7B4FF593" w14:textId="77777777">
        <w:trPr>
          <w:jc w:val="center"/>
        </w:trPr>
        <w:tc>
          <w:tcPr>
            <w:tcW w:w="1823" w:type="dxa"/>
          </w:tcPr>
          <w:p w14:paraId="5E948959" w14:textId="77777777" w:rsidR="00524A5D" w:rsidRPr="0044437C" w:rsidRDefault="00000000">
            <w:pPr>
              <w:pStyle w:val="TAC"/>
            </w:pPr>
            <w:r w:rsidRPr="0044437C">
              <w:t>310</w:t>
            </w:r>
          </w:p>
        </w:tc>
        <w:tc>
          <w:tcPr>
            <w:tcW w:w="2551" w:type="dxa"/>
          </w:tcPr>
          <w:p w14:paraId="03660163" w14:textId="77777777" w:rsidR="00524A5D" w:rsidRPr="0044437C" w:rsidRDefault="00000000">
            <w:pPr>
              <w:pStyle w:val="TAC"/>
            </w:pPr>
            <w:r w:rsidRPr="0044437C">
              <w:t>-3.6</w:t>
            </w:r>
          </w:p>
        </w:tc>
      </w:tr>
      <w:tr w:rsidR="00524A5D" w:rsidRPr="0044437C" w14:paraId="001F4CC5" w14:textId="77777777">
        <w:trPr>
          <w:jc w:val="center"/>
        </w:trPr>
        <w:tc>
          <w:tcPr>
            <w:tcW w:w="1823" w:type="dxa"/>
          </w:tcPr>
          <w:p w14:paraId="458CF499" w14:textId="77777777" w:rsidR="00524A5D" w:rsidRPr="0044437C" w:rsidRDefault="00000000">
            <w:pPr>
              <w:pStyle w:val="TAC"/>
            </w:pPr>
            <w:r w:rsidRPr="0044437C">
              <w:t>370</w:t>
            </w:r>
          </w:p>
        </w:tc>
        <w:tc>
          <w:tcPr>
            <w:tcW w:w="2551" w:type="dxa"/>
          </w:tcPr>
          <w:p w14:paraId="4B907683" w14:textId="77777777" w:rsidR="00524A5D" w:rsidRPr="0044437C" w:rsidRDefault="00000000">
            <w:pPr>
              <w:pStyle w:val="TAC"/>
            </w:pPr>
            <w:r w:rsidRPr="0044437C">
              <w:t>-0.6</w:t>
            </w:r>
          </w:p>
        </w:tc>
      </w:tr>
      <w:tr w:rsidR="00524A5D" w:rsidRPr="0044437C" w14:paraId="04F106DF" w14:textId="77777777">
        <w:trPr>
          <w:jc w:val="center"/>
        </w:trPr>
        <w:tc>
          <w:tcPr>
            <w:tcW w:w="1823" w:type="dxa"/>
          </w:tcPr>
          <w:p w14:paraId="4BD0D87D" w14:textId="77777777" w:rsidR="00524A5D" w:rsidRPr="0044437C" w:rsidRDefault="00000000">
            <w:pPr>
              <w:pStyle w:val="TAC"/>
            </w:pPr>
            <w:r w:rsidRPr="0044437C">
              <w:t>710</w:t>
            </w:r>
          </w:p>
        </w:tc>
        <w:tc>
          <w:tcPr>
            <w:tcW w:w="2551" w:type="dxa"/>
          </w:tcPr>
          <w:p w14:paraId="260E12B9" w14:textId="77777777" w:rsidR="00524A5D" w:rsidRPr="0044437C" w:rsidRDefault="00000000">
            <w:pPr>
              <w:pStyle w:val="TAC"/>
            </w:pPr>
            <w:r w:rsidRPr="0044437C">
              <w:t>-9.1</w:t>
            </w:r>
          </w:p>
        </w:tc>
      </w:tr>
      <w:tr w:rsidR="00524A5D" w:rsidRPr="0044437C" w14:paraId="7E3B70D0" w14:textId="77777777">
        <w:trPr>
          <w:jc w:val="center"/>
        </w:trPr>
        <w:tc>
          <w:tcPr>
            <w:tcW w:w="1823" w:type="dxa"/>
          </w:tcPr>
          <w:p w14:paraId="2DA14D50" w14:textId="77777777" w:rsidR="00524A5D" w:rsidRPr="0044437C" w:rsidRDefault="00000000">
            <w:pPr>
              <w:pStyle w:val="TAC"/>
            </w:pPr>
            <w:r w:rsidRPr="0044437C">
              <w:t>1090</w:t>
            </w:r>
          </w:p>
        </w:tc>
        <w:tc>
          <w:tcPr>
            <w:tcW w:w="2551" w:type="dxa"/>
          </w:tcPr>
          <w:p w14:paraId="201FC7A9" w14:textId="77777777" w:rsidR="00524A5D" w:rsidRPr="0044437C" w:rsidRDefault="00000000">
            <w:pPr>
              <w:pStyle w:val="TAC"/>
            </w:pPr>
            <w:r w:rsidRPr="0044437C">
              <w:t>-7.0</w:t>
            </w:r>
          </w:p>
        </w:tc>
      </w:tr>
      <w:tr w:rsidR="00524A5D" w:rsidRPr="0044437C" w14:paraId="66395091" w14:textId="77777777">
        <w:trPr>
          <w:jc w:val="center"/>
        </w:trPr>
        <w:tc>
          <w:tcPr>
            <w:tcW w:w="1823" w:type="dxa"/>
          </w:tcPr>
          <w:p w14:paraId="4963D446" w14:textId="77777777" w:rsidR="00524A5D" w:rsidRPr="0044437C" w:rsidRDefault="00000000">
            <w:pPr>
              <w:pStyle w:val="TAC"/>
            </w:pPr>
            <w:r w:rsidRPr="0044437C">
              <w:t>1730</w:t>
            </w:r>
          </w:p>
        </w:tc>
        <w:tc>
          <w:tcPr>
            <w:tcW w:w="2551" w:type="dxa"/>
          </w:tcPr>
          <w:p w14:paraId="15D34CE3" w14:textId="77777777" w:rsidR="00524A5D" w:rsidRPr="0044437C" w:rsidRDefault="00000000">
            <w:pPr>
              <w:pStyle w:val="TAC"/>
            </w:pPr>
            <w:r w:rsidRPr="0044437C">
              <w:t>-12.0</w:t>
            </w:r>
          </w:p>
        </w:tc>
      </w:tr>
      <w:tr w:rsidR="00524A5D" w:rsidRPr="0044437C" w14:paraId="06190E30" w14:textId="77777777">
        <w:trPr>
          <w:jc w:val="center"/>
        </w:trPr>
        <w:tc>
          <w:tcPr>
            <w:tcW w:w="1823" w:type="dxa"/>
          </w:tcPr>
          <w:p w14:paraId="3FD4BC0B" w14:textId="77777777" w:rsidR="00524A5D" w:rsidRPr="0044437C" w:rsidRDefault="00000000">
            <w:pPr>
              <w:pStyle w:val="TAC"/>
            </w:pPr>
            <w:r w:rsidRPr="0044437C">
              <w:t>2510</w:t>
            </w:r>
          </w:p>
        </w:tc>
        <w:tc>
          <w:tcPr>
            <w:tcW w:w="2551" w:type="dxa"/>
          </w:tcPr>
          <w:p w14:paraId="5F3EC504" w14:textId="77777777" w:rsidR="00524A5D" w:rsidRPr="0044437C" w:rsidRDefault="00000000">
            <w:pPr>
              <w:pStyle w:val="TAC"/>
            </w:pPr>
            <w:r w:rsidRPr="0044437C">
              <w:t>-16.9</w:t>
            </w:r>
          </w:p>
        </w:tc>
      </w:tr>
    </w:tbl>
    <w:p w14:paraId="0A41F1DA" w14:textId="77777777" w:rsidR="00524A5D" w:rsidRPr="0044437C" w:rsidRDefault="00524A5D">
      <w:pPr>
        <w:pStyle w:val="FP"/>
      </w:pPr>
    </w:p>
    <w:p w14:paraId="1EE7E455" w14:textId="77777777" w:rsidR="00524A5D" w:rsidRPr="0044437C" w:rsidRDefault="00000000">
      <w:pPr>
        <w:pStyle w:val="TH"/>
      </w:pPr>
      <w:r w:rsidRPr="0044437C">
        <w:lastRenderedPageBreak/>
        <w:t>Table B.2.1-</w:t>
      </w:r>
      <w:r w:rsidRPr="0044437C">
        <w:rPr>
          <w:rFonts w:eastAsia="SimSun"/>
          <w:lang w:eastAsia="zh-CN"/>
        </w:rPr>
        <w:t>7</w:t>
      </w:r>
      <w:r w:rsidRPr="0044437C">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0D6B77F6" w14:textId="77777777">
        <w:trPr>
          <w:jc w:val="center"/>
        </w:trPr>
        <w:tc>
          <w:tcPr>
            <w:tcW w:w="1823" w:type="dxa"/>
          </w:tcPr>
          <w:p w14:paraId="412F43D5" w14:textId="77777777" w:rsidR="00524A5D" w:rsidRPr="0044437C" w:rsidRDefault="00000000">
            <w:pPr>
              <w:pStyle w:val="TAH"/>
              <w:rPr>
                <w:lang w:eastAsia="zh-CN"/>
              </w:rPr>
            </w:pPr>
            <w:r w:rsidRPr="0044437C">
              <w:rPr>
                <w:lang w:eastAsia="zh-CN"/>
              </w:rPr>
              <w:t>Excess tap delay [ns]</w:t>
            </w:r>
          </w:p>
        </w:tc>
        <w:tc>
          <w:tcPr>
            <w:tcW w:w="2551" w:type="dxa"/>
          </w:tcPr>
          <w:p w14:paraId="4D4A09A3" w14:textId="77777777" w:rsidR="00524A5D" w:rsidRPr="0044437C" w:rsidRDefault="00000000">
            <w:pPr>
              <w:pStyle w:val="TAH"/>
              <w:rPr>
                <w:lang w:eastAsia="zh-CN"/>
              </w:rPr>
            </w:pPr>
            <w:r w:rsidRPr="0044437C">
              <w:rPr>
                <w:lang w:eastAsia="zh-CN"/>
              </w:rPr>
              <w:t>Relative power</w:t>
            </w:r>
          </w:p>
          <w:p w14:paraId="2C608217" w14:textId="77777777" w:rsidR="00524A5D" w:rsidRPr="0044437C" w:rsidRDefault="00000000">
            <w:pPr>
              <w:pStyle w:val="TAH"/>
              <w:rPr>
                <w:lang w:eastAsia="zh-CN"/>
              </w:rPr>
            </w:pPr>
            <w:r w:rsidRPr="0044437C">
              <w:rPr>
                <w:lang w:eastAsia="zh-CN"/>
              </w:rPr>
              <w:t>[dB]</w:t>
            </w:r>
          </w:p>
        </w:tc>
      </w:tr>
      <w:tr w:rsidR="00524A5D" w:rsidRPr="0044437C" w14:paraId="1AB06421" w14:textId="77777777">
        <w:trPr>
          <w:jc w:val="center"/>
        </w:trPr>
        <w:tc>
          <w:tcPr>
            <w:tcW w:w="1823" w:type="dxa"/>
          </w:tcPr>
          <w:p w14:paraId="6EE5D668" w14:textId="77777777" w:rsidR="00524A5D" w:rsidRPr="0044437C" w:rsidRDefault="00000000">
            <w:pPr>
              <w:pStyle w:val="TAC"/>
            </w:pPr>
            <w:r w:rsidRPr="0044437C">
              <w:t>0</w:t>
            </w:r>
          </w:p>
        </w:tc>
        <w:tc>
          <w:tcPr>
            <w:tcW w:w="2551" w:type="dxa"/>
          </w:tcPr>
          <w:p w14:paraId="025F3CE9" w14:textId="77777777" w:rsidR="00524A5D" w:rsidRPr="0044437C" w:rsidRDefault="00000000">
            <w:pPr>
              <w:pStyle w:val="TAC"/>
            </w:pPr>
            <w:r w:rsidRPr="0044437C">
              <w:t>-1.0</w:t>
            </w:r>
          </w:p>
        </w:tc>
      </w:tr>
      <w:tr w:rsidR="00524A5D" w:rsidRPr="0044437C" w14:paraId="15ADEE49" w14:textId="77777777">
        <w:trPr>
          <w:jc w:val="center"/>
        </w:trPr>
        <w:tc>
          <w:tcPr>
            <w:tcW w:w="1823" w:type="dxa"/>
          </w:tcPr>
          <w:p w14:paraId="7BFE0347" w14:textId="77777777" w:rsidR="00524A5D" w:rsidRPr="0044437C" w:rsidRDefault="00000000">
            <w:pPr>
              <w:pStyle w:val="TAC"/>
            </w:pPr>
            <w:r w:rsidRPr="0044437C">
              <w:t>50</w:t>
            </w:r>
          </w:p>
        </w:tc>
        <w:tc>
          <w:tcPr>
            <w:tcW w:w="2551" w:type="dxa"/>
          </w:tcPr>
          <w:p w14:paraId="5AD0C1F6" w14:textId="77777777" w:rsidR="00524A5D" w:rsidRPr="0044437C" w:rsidRDefault="00000000">
            <w:pPr>
              <w:pStyle w:val="TAC"/>
            </w:pPr>
            <w:r w:rsidRPr="0044437C">
              <w:t>-1.0</w:t>
            </w:r>
          </w:p>
        </w:tc>
      </w:tr>
      <w:tr w:rsidR="00524A5D" w:rsidRPr="0044437C" w14:paraId="6FC7CF32" w14:textId="77777777">
        <w:trPr>
          <w:jc w:val="center"/>
        </w:trPr>
        <w:tc>
          <w:tcPr>
            <w:tcW w:w="1823" w:type="dxa"/>
          </w:tcPr>
          <w:p w14:paraId="4C9B19EB" w14:textId="77777777" w:rsidR="00524A5D" w:rsidRPr="0044437C" w:rsidRDefault="00000000">
            <w:pPr>
              <w:pStyle w:val="TAC"/>
            </w:pPr>
            <w:r w:rsidRPr="0044437C">
              <w:t>120</w:t>
            </w:r>
          </w:p>
        </w:tc>
        <w:tc>
          <w:tcPr>
            <w:tcW w:w="2551" w:type="dxa"/>
          </w:tcPr>
          <w:p w14:paraId="753E3D6F" w14:textId="77777777" w:rsidR="00524A5D" w:rsidRPr="0044437C" w:rsidRDefault="00000000">
            <w:pPr>
              <w:pStyle w:val="TAC"/>
            </w:pPr>
            <w:r w:rsidRPr="0044437C">
              <w:t>-1.0</w:t>
            </w:r>
          </w:p>
        </w:tc>
      </w:tr>
      <w:tr w:rsidR="00524A5D" w:rsidRPr="0044437C" w14:paraId="51F8E70B" w14:textId="77777777">
        <w:trPr>
          <w:jc w:val="center"/>
        </w:trPr>
        <w:tc>
          <w:tcPr>
            <w:tcW w:w="1823" w:type="dxa"/>
          </w:tcPr>
          <w:p w14:paraId="5F64A560" w14:textId="77777777" w:rsidR="00524A5D" w:rsidRPr="0044437C" w:rsidRDefault="00000000">
            <w:pPr>
              <w:pStyle w:val="TAC"/>
            </w:pPr>
            <w:r w:rsidRPr="0044437C">
              <w:t>200</w:t>
            </w:r>
          </w:p>
        </w:tc>
        <w:tc>
          <w:tcPr>
            <w:tcW w:w="2551" w:type="dxa"/>
          </w:tcPr>
          <w:p w14:paraId="33294997" w14:textId="77777777" w:rsidR="00524A5D" w:rsidRPr="0044437C" w:rsidRDefault="00000000">
            <w:pPr>
              <w:pStyle w:val="TAC"/>
            </w:pPr>
            <w:r w:rsidRPr="0044437C">
              <w:t>0.0</w:t>
            </w:r>
          </w:p>
        </w:tc>
      </w:tr>
      <w:tr w:rsidR="00524A5D" w:rsidRPr="0044437C" w14:paraId="5270375E" w14:textId="77777777">
        <w:trPr>
          <w:jc w:val="center"/>
        </w:trPr>
        <w:tc>
          <w:tcPr>
            <w:tcW w:w="1823" w:type="dxa"/>
          </w:tcPr>
          <w:p w14:paraId="54C46BE2" w14:textId="77777777" w:rsidR="00524A5D" w:rsidRPr="0044437C" w:rsidRDefault="00000000">
            <w:pPr>
              <w:pStyle w:val="TAC"/>
            </w:pPr>
            <w:r w:rsidRPr="0044437C">
              <w:t>230</w:t>
            </w:r>
          </w:p>
        </w:tc>
        <w:tc>
          <w:tcPr>
            <w:tcW w:w="2551" w:type="dxa"/>
          </w:tcPr>
          <w:p w14:paraId="0E6BA39B" w14:textId="77777777" w:rsidR="00524A5D" w:rsidRPr="0044437C" w:rsidRDefault="00000000">
            <w:pPr>
              <w:pStyle w:val="TAC"/>
            </w:pPr>
            <w:r w:rsidRPr="0044437C">
              <w:t>0.0</w:t>
            </w:r>
          </w:p>
        </w:tc>
      </w:tr>
      <w:tr w:rsidR="00524A5D" w:rsidRPr="0044437C" w14:paraId="7EB3ADCF" w14:textId="77777777">
        <w:trPr>
          <w:jc w:val="center"/>
        </w:trPr>
        <w:tc>
          <w:tcPr>
            <w:tcW w:w="1823" w:type="dxa"/>
          </w:tcPr>
          <w:p w14:paraId="3608E49F" w14:textId="77777777" w:rsidR="00524A5D" w:rsidRPr="0044437C" w:rsidRDefault="00000000">
            <w:pPr>
              <w:pStyle w:val="TAC"/>
            </w:pPr>
            <w:r w:rsidRPr="0044437C">
              <w:t>500</w:t>
            </w:r>
          </w:p>
        </w:tc>
        <w:tc>
          <w:tcPr>
            <w:tcW w:w="2551" w:type="dxa"/>
          </w:tcPr>
          <w:p w14:paraId="0E376894" w14:textId="77777777" w:rsidR="00524A5D" w:rsidRPr="0044437C" w:rsidRDefault="00000000">
            <w:pPr>
              <w:pStyle w:val="TAC"/>
            </w:pPr>
            <w:r w:rsidRPr="0044437C">
              <w:t>0.0</w:t>
            </w:r>
          </w:p>
        </w:tc>
      </w:tr>
      <w:tr w:rsidR="00524A5D" w:rsidRPr="0044437C" w14:paraId="5B33F60D" w14:textId="77777777">
        <w:trPr>
          <w:jc w:val="center"/>
        </w:trPr>
        <w:tc>
          <w:tcPr>
            <w:tcW w:w="1823" w:type="dxa"/>
          </w:tcPr>
          <w:p w14:paraId="4E1FD94E" w14:textId="77777777" w:rsidR="00524A5D" w:rsidRPr="0044437C" w:rsidRDefault="00000000">
            <w:pPr>
              <w:pStyle w:val="TAC"/>
            </w:pPr>
            <w:r w:rsidRPr="0044437C">
              <w:t>1600</w:t>
            </w:r>
          </w:p>
        </w:tc>
        <w:tc>
          <w:tcPr>
            <w:tcW w:w="2551" w:type="dxa"/>
          </w:tcPr>
          <w:p w14:paraId="36E06FF6" w14:textId="77777777" w:rsidR="00524A5D" w:rsidRPr="0044437C" w:rsidRDefault="00000000">
            <w:pPr>
              <w:pStyle w:val="TAC"/>
            </w:pPr>
            <w:r w:rsidRPr="0044437C">
              <w:t>-3.0</w:t>
            </w:r>
          </w:p>
        </w:tc>
      </w:tr>
      <w:tr w:rsidR="00524A5D" w:rsidRPr="0044437C" w14:paraId="34A99018" w14:textId="77777777">
        <w:trPr>
          <w:jc w:val="center"/>
        </w:trPr>
        <w:tc>
          <w:tcPr>
            <w:tcW w:w="1823" w:type="dxa"/>
          </w:tcPr>
          <w:p w14:paraId="737327B6" w14:textId="77777777" w:rsidR="00524A5D" w:rsidRPr="0044437C" w:rsidRDefault="00000000">
            <w:pPr>
              <w:pStyle w:val="TAC"/>
            </w:pPr>
            <w:r w:rsidRPr="0044437C">
              <w:t>2300</w:t>
            </w:r>
          </w:p>
        </w:tc>
        <w:tc>
          <w:tcPr>
            <w:tcW w:w="2551" w:type="dxa"/>
          </w:tcPr>
          <w:p w14:paraId="23C76CE7" w14:textId="77777777" w:rsidR="00524A5D" w:rsidRPr="0044437C" w:rsidRDefault="00000000">
            <w:pPr>
              <w:pStyle w:val="TAC"/>
            </w:pPr>
            <w:r w:rsidRPr="0044437C">
              <w:t>-5.0</w:t>
            </w:r>
          </w:p>
        </w:tc>
      </w:tr>
      <w:tr w:rsidR="00524A5D" w:rsidRPr="0044437C" w14:paraId="10EE2DE0" w14:textId="77777777">
        <w:trPr>
          <w:jc w:val="center"/>
        </w:trPr>
        <w:tc>
          <w:tcPr>
            <w:tcW w:w="1823" w:type="dxa"/>
          </w:tcPr>
          <w:p w14:paraId="6809A8B5" w14:textId="77777777" w:rsidR="00524A5D" w:rsidRPr="0044437C" w:rsidRDefault="00000000">
            <w:pPr>
              <w:pStyle w:val="TAC"/>
            </w:pPr>
            <w:r w:rsidRPr="0044437C">
              <w:t>5000</w:t>
            </w:r>
          </w:p>
        </w:tc>
        <w:tc>
          <w:tcPr>
            <w:tcW w:w="2551" w:type="dxa"/>
          </w:tcPr>
          <w:p w14:paraId="559A063D" w14:textId="77777777" w:rsidR="00524A5D" w:rsidRPr="0044437C" w:rsidRDefault="00000000">
            <w:pPr>
              <w:pStyle w:val="TAC"/>
            </w:pPr>
            <w:r w:rsidRPr="0044437C">
              <w:t>-7.0</w:t>
            </w:r>
          </w:p>
        </w:tc>
      </w:tr>
    </w:tbl>
    <w:p w14:paraId="1C62AA71" w14:textId="77777777" w:rsidR="00524A5D" w:rsidRPr="0044437C" w:rsidRDefault="00524A5D">
      <w:pPr>
        <w:pStyle w:val="FP"/>
      </w:pPr>
    </w:p>
    <w:p w14:paraId="10317025" w14:textId="77777777" w:rsidR="00524A5D" w:rsidRPr="0044437C" w:rsidRDefault="00000000">
      <w:pPr>
        <w:pStyle w:val="Heading2"/>
      </w:pPr>
      <w:bookmarkStart w:id="2533" w:name="_Toc12297"/>
      <w:bookmarkStart w:id="2534" w:name="_Toc232582138"/>
      <w:bookmarkStart w:id="2535" w:name="_Toc15958"/>
      <w:bookmarkStart w:id="2536" w:name="_Toc4660"/>
      <w:bookmarkStart w:id="2537" w:name="_Toc307"/>
      <w:bookmarkStart w:id="2538" w:name="_Toc194571979"/>
      <w:r w:rsidRPr="0044437C">
        <w:t>B.2.2</w:t>
      </w:r>
      <w:r w:rsidRPr="0044437C">
        <w:tab/>
        <w:t>Combinations of channel model parameters</w:t>
      </w:r>
      <w:bookmarkEnd w:id="2533"/>
      <w:bookmarkEnd w:id="2534"/>
      <w:bookmarkEnd w:id="2535"/>
      <w:bookmarkEnd w:id="2536"/>
      <w:bookmarkEnd w:id="2537"/>
      <w:bookmarkEnd w:id="2538"/>
    </w:p>
    <w:p w14:paraId="53A7ECAB" w14:textId="77777777" w:rsidR="00524A5D" w:rsidRPr="0044437C" w:rsidRDefault="00000000">
      <w:pPr>
        <w:spacing w:before="100" w:beforeAutospacing="1"/>
        <w:rPr>
          <w:rFonts w:eastAsia="SimSun"/>
          <w:lang w:eastAsia="zh-CN"/>
        </w:rPr>
      </w:pPr>
      <w:bookmarkStart w:id="2539" w:name="_MON_1298926260"/>
      <w:bookmarkStart w:id="2540" w:name="_MON_1255261576"/>
      <w:bookmarkStart w:id="2541" w:name="_MON_1253392191"/>
      <w:bookmarkStart w:id="2542" w:name="_MON_1253392204"/>
      <w:bookmarkStart w:id="2543" w:name="_MON_1293118094"/>
      <w:bookmarkStart w:id="2544" w:name="_MON_1255261797"/>
      <w:bookmarkStart w:id="2545" w:name="_MON_1293037289"/>
      <w:bookmarkStart w:id="2546" w:name="_MON_1253392254"/>
      <w:bookmarkStart w:id="2547" w:name="_MON_1255262332"/>
      <w:bookmarkStart w:id="2548" w:name="_MON_1253392252"/>
      <w:bookmarkEnd w:id="2539"/>
      <w:bookmarkEnd w:id="2540"/>
      <w:bookmarkEnd w:id="2541"/>
      <w:bookmarkEnd w:id="2542"/>
      <w:bookmarkEnd w:id="2543"/>
      <w:bookmarkEnd w:id="2544"/>
      <w:bookmarkEnd w:id="2545"/>
      <w:bookmarkEnd w:id="2546"/>
      <w:bookmarkEnd w:id="2547"/>
      <w:bookmarkEnd w:id="2548"/>
      <w:r w:rsidRPr="0044437C">
        <w:rPr>
          <w:rFonts w:eastAsia="SimSun"/>
          <w:lang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44437C" w:rsidRDefault="00000000">
      <w:pPr>
        <w:spacing w:before="100" w:beforeAutospacing="1"/>
        <w:rPr>
          <w:rFonts w:eastAsia="SimSun"/>
          <w:lang w:eastAsia="zh-CN"/>
        </w:rPr>
      </w:pPr>
      <w:r w:rsidRPr="0044437C">
        <w:rPr>
          <w:rFonts w:eastAsia="SimSun"/>
          <w:lang w:eastAsia="zh-CN"/>
        </w:rPr>
        <w:t>Table B.2.2-1 show the propagation conditions that are used for the performance measurements in multi-path fading environment for NLOS and LOS propagation conditions.</w:t>
      </w:r>
    </w:p>
    <w:p w14:paraId="6C2739AA" w14:textId="77777777" w:rsidR="00524A5D" w:rsidRPr="0044437C" w:rsidRDefault="00000000">
      <w:pPr>
        <w:pStyle w:val="TH"/>
        <w:rPr>
          <w:rFonts w:eastAsia="SimSun"/>
          <w:lang w:eastAsia="zh-CN"/>
        </w:rPr>
      </w:pPr>
      <w:r w:rsidRPr="0044437C">
        <w:rPr>
          <w:rFonts w:eastAsia="SimSun"/>
          <w:lang w:eastAsia="zh-CN"/>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44437C"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44437C" w:rsidRDefault="00000000">
            <w:pPr>
              <w:pStyle w:val="TAH"/>
              <w:rPr>
                <w:rFonts w:eastAsia="SimSun"/>
                <w:lang w:eastAsia="zh-CN"/>
              </w:rPr>
            </w:pPr>
            <w:r w:rsidRPr="0044437C">
              <w:rPr>
                <w:rFonts w:eastAsia="SimSun"/>
                <w:lang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44437C" w:rsidRDefault="00000000">
            <w:pPr>
              <w:pStyle w:val="TAH"/>
              <w:rPr>
                <w:rFonts w:eastAsia="SimSun"/>
                <w:lang w:eastAsia="zh-CN"/>
              </w:rPr>
            </w:pPr>
            <w:r w:rsidRPr="0044437C">
              <w:rPr>
                <w:rFonts w:eastAsia="SimSun"/>
                <w:lang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44437C" w:rsidRDefault="00000000">
            <w:pPr>
              <w:pStyle w:val="TAH"/>
              <w:rPr>
                <w:rFonts w:eastAsia="SimSun"/>
                <w:lang w:eastAsia="zh-CN"/>
              </w:rPr>
            </w:pPr>
            <w:r w:rsidRPr="0044437C">
              <w:rPr>
                <w:rFonts w:eastAsia="SimSun"/>
                <w:lang w:eastAsia="zh-CN"/>
              </w:rPr>
              <w:t>Maximum Doppler frequency</w:t>
            </w:r>
          </w:p>
        </w:tc>
      </w:tr>
      <w:tr w:rsidR="00524A5D" w:rsidRPr="0044437C"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44437C" w:rsidRDefault="00000000">
            <w:pPr>
              <w:pStyle w:val="TAC"/>
              <w:rPr>
                <w:rFonts w:eastAsia="SimSun"/>
                <w:lang w:eastAsia="zh-CN"/>
              </w:rPr>
            </w:pPr>
            <w:r w:rsidRPr="0044437C">
              <w:rPr>
                <w:rFonts w:eastAsia="SimSun"/>
                <w:lang w:eastAsia="zh-CN"/>
              </w:rPr>
              <w:t>NTN-TDLA100-10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44437C" w:rsidRDefault="00000000">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44437C" w:rsidRDefault="00000000">
            <w:pPr>
              <w:pStyle w:val="TAC"/>
              <w:rPr>
                <w:rFonts w:eastAsia="SimSun"/>
                <w:lang w:eastAsia="zh-CN"/>
              </w:rPr>
            </w:pPr>
            <w:r w:rsidRPr="0044437C">
              <w:rPr>
                <w:rFonts w:eastAsia="SimSun"/>
                <w:lang w:eastAsia="zh-CN"/>
              </w:rPr>
              <w:t>10 Hz</w:t>
            </w:r>
          </w:p>
        </w:tc>
      </w:tr>
      <w:tr w:rsidR="00524A5D" w:rsidRPr="0044437C"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44437C" w:rsidRDefault="00000000">
            <w:pPr>
              <w:pStyle w:val="TAC"/>
              <w:rPr>
                <w:rFonts w:eastAsia="SimSun"/>
                <w:lang w:eastAsia="zh-CN"/>
              </w:rPr>
            </w:pPr>
            <w:r w:rsidRPr="0044437C">
              <w:rPr>
                <w:rFonts w:eastAsia="SimSun"/>
                <w:lang w:eastAsia="zh-CN"/>
              </w:rPr>
              <w:t>NTN-TDLA100-200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44437C" w:rsidRDefault="00000000">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44437C" w:rsidRDefault="00000000">
            <w:pPr>
              <w:pStyle w:val="TAC"/>
              <w:rPr>
                <w:rFonts w:eastAsia="SimSun"/>
                <w:lang w:eastAsia="zh-CN"/>
              </w:rPr>
            </w:pPr>
            <w:r w:rsidRPr="0044437C">
              <w:rPr>
                <w:rFonts w:eastAsia="SimSun"/>
                <w:lang w:eastAsia="zh-CN"/>
              </w:rPr>
              <w:t>200 Hz</w:t>
            </w:r>
          </w:p>
        </w:tc>
      </w:tr>
      <w:tr w:rsidR="00524A5D" w:rsidRPr="0044437C"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44437C" w:rsidRDefault="00000000">
            <w:pPr>
              <w:pStyle w:val="TAC"/>
              <w:rPr>
                <w:rFonts w:eastAsia="SimSun"/>
                <w:lang w:eastAsia="zh-CN"/>
              </w:rPr>
            </w:pPr>
            <w:r w:rsidRPr="0044437C">
              <w:rPr>
                <w:rFonts w:eastAsia="SimSun"/>
                <w:lang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44437C" w:rsidRDefault="00000000">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44437C" w:rsidRDefault="00000000">
            <w:pPr>
              <w:pStyle w:val="TAC"/>
              <w:rPr>
                <w:rFonts w:eastAsia="SimSun"/>
                <w:lang w:eastAsia="zh-CN"/>
              </w:rPr>
            </w:pPr>
            <w:r w:rsidRPr="0044437C">
              <w:rPr>
                <w:rFonts w:eastAsia="SimSun"/>
                <w:lang w:eastAsia="zh-CN"/>
              </w:rPr>
              <w:t>30 Hz</w:t>
            </w:r>
          </w:p>
        </w:tc>
      </w:tr>
      <w:tr w:rsidR="00524A5D" w:rsidRPr="0044437C"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44437C" w:rsidRDefault="00000000">
            <w:pPr>
              <w:pStyle w:val="TAC"/>
              <w:rPr>
                <w:rFonts w:eastAsia="SimSun"/>
                <w:lang w:eastAsia="zh-CN"/>
              </w:rPr>
            </w:pPr>
            <w:r w:rsidRPr="0044437C">
              <w:rPr>
                <w:rFonts w:eastAsia="SimSun"/>
                <w:lang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44437C" w:rsidRDefault="00000000">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44437C" w:rsidRDefault="00000000">
            <w:pPr>
              <w:pStyle w:val="TAC"/>
              <w:rPr>
                <w:rFonts w:eastAsia="SimSun"/>
                <w:lang w:eastAsia="zh-CN"/>
              </w:rPr>
            </w:pPr>
            <w:r w:rsidRPr="0044437C">
              <w:rPr>
                <w:rFonts w:eastAsia="SimSun"/>
                <w:lang w:eastAsia="zh-CN"/>
              </w:rPr>
              <w:t>200 Hz</w:t>
            </w:r>
          </w:p>
        </w:tc>
      </w:tr>
    </w:tbl>
    <w:p w14:paraId="1027ED2E" w14:textId="77777777" w:rsidR="00524A5D" w:rsidRPr="0044437C" w:rsidRDefault="00524A5D">
      <w:pPr>
        <w:rPr>
          <w:lang w:eastAsia="ja-JP"/>
        </w:rPr>
      </w:pPr>
    </w:p>
    <w:p w14:paraId="66C2B561" w14:textId="77777777" w:rsidR="00524A5D" w:rsidRPr="0044437C" w:rsidRDefault="00000000">
      <w:pPr>
        <w:pStyle w:val="Heading8"/>
      </w:pPr>
      <w:bookmarkStart w:id="2549" w:name="_Toc11078"/>
      <w:bookmarkStart w:id="2550" w:name="_Toc4062"/>
      <w:bookmarkStart w:id="2551" w:name="_Toc232582143"/>
      <w:bookmarkStart w:id="2552" w:name="_Toc30723"/>
      <w:bookmarkStart w:id="2553" w:name="_Toc773"/>
      <w:bookmarkStart w:id="2554" w:name="_Toc194571980"/>
      <w:bookmarkEnd w:id="2444"/>
      <w:r w:rsidRPr="0044437C">
        <w:t>Annex C (</w:t>
      </w:r>
      <w:r w:rsidRPr="0044437C">
        <w:rPr>
          <w:lang w:eastAsia="en-GB"/>
        </w:rPr>
        <w:t>normative</w:t>
      </w:r>
      <w:r w:rsidRPr="0044437C">
        <w:t>):</w:t>
      </w:r>
      <w:r w:rsidRPr="0044437C">
        <w:br/>
        <w:t>Downlink Physical Channels</w:t>
      </w:r>
      <w:bookmarkEnd w:id="2549"/>
      <w:bookmarkEnd w:id="2550"/>
      <w:bookmarkEnd w:id="2551"/>
      <w:bookmarkEnd w:id="2552"/>
      <w:bookmarkEnd w:id="2553"/>
      <w:bookmarkEnd w:id="2554"/>
    </w:p>
    <w:p w14:paraId="56B548DE" w14:textId="77777777" w:rsidR="00524A5D" w:rsidRPr="0044437C" w:rsidRDefault="00000000">
      <w:r w:rsidRPr="0044437C">
        <w:t>This annex specifies the downlink physical channels that are needed for setting a connection and channels that are needed during a connection.</w:t>
      </w:r>
    </w:p>
    <w:p w14:paraId="03B94571" w14:textId="77777777" w:rsidR="00524A5D" w:rsidRPr="0044437C" w:rsidRDefault="00000000">
      <w:pPr>
        <w:pStyle w:val="Heading1"/>
      </w:pPr>
      <w:bookmarkStart w:id="2555" w:name="_Toc232582144"/>
      <w:bookmarkStart w:id="2556" w:name="_Toc18264"/>
      <w:bookmarkStart w:id="2557" w:name="_Toc20156"/>
      <w:bookmarkStart w:id="2558" w:name="_Toc14277"/>
      <w:bookmarkStart w:id="2559" w:name="_Toc27071"/>
      <w:bookmarkStart w:id="2560" w:name="_Toc194571981"/>
      <w:r w:rsidRPr="0044437C">
        <w:t>C.0</w:t>
      </w:r>
      <w:r w:rsidRPr="0044437C">
        <w:tab/>
        <w:t>Downlink signal levels</w:t>
      </w:r>
      <w:bookmarkEnd w:id="2555"/>
      <w:bookmarkEnd w:id="2556"/>
      <w:bookmarkEnd w:id="2557"/>
      <w:bookmarkEnd w:id="2558"/>
      <w:bookmarkEnd w:id="2559"/>
      <w:bookmarkEnd w:id="2560"/>
    </w:p>
    <w:p w14:paraId="75A9BCE4" w14:textId="77777777" w:rsidR="00524A5D" w:rsidRPr="0044437C" w:rsidRDefault="00000000">
      <w:pPr>
        <w:rPr>
          <w:lang w:eastAsia="ja-JP"/>
        </w:rPr>
      </w:pPr>
      <w:r w:rsidRPr="0044437C">
        <w:rPr>
          <w:lang w:eastAsia="ja-JP"/>
        </w:rPr>
        <w:t>The downlink power settings in Table C.0-1 or Table C.0-2 are used unless otherwise specified in a test case.</w:t>
      </w:r>
    </w:p>
    <w:p w14:paraId="0BC0638D" w14:textId="77777777" w:rsidR="00524A5D" w:rsidRPr="0044437C" w:rsidRDefault="00000000">
      <w:pPr>
        <w:rPr>
          <w:lang w:eastAsia="ja-JP"/>
        </w:rPr>
      </w:pPr>
      <w:r w:rsidRPr="0044437C">
        <w:rPr>
          <w:rFonts w:eastAsia="SimSun"/>
          <w:lang w:eastAsia="zh-CN"/>
        </w:rPr>
        <w:t>For</w:t>
      </w:r>
      <w:r w:rsidRPr="0044437C">
        <w:rPr>
          <w:lang w:eastAsia="ja-JP"/>
        </w:rPr>
        <w:t xml:space="preserve"> the UE has one Rx antenna, the downlink signal is applied to it.</w:t>
      </w:r>
    </w:p>
    <w:p w14:paraId="6EB7E146" w14:textId="77777777" w:rsidR="00524A5D" w:rsidRPr="0044437C" w:rsidRDefault="00000000">
      <w:pPr>
        <w:pStyle w:val="TH"/>
      </w:pPr>
      <w:r w:rsidRPr="0044437C">
        <w:t xml:space="preserve">Table C.0-1: Default Downlink power levels for </w:t>
      </w:r>
      <w:bookmarkStart w:id="2561" w:name="OLE_LINK2"/>
      <w:r w:rsidRPr="0044437C">
        <w:t>category M1</w:t>
      </w:r>
      <w:bookmarkEnd w:id="2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44437C" w14:paraId="60B5BF09" w14:textId="77777777">
        <w:trPr>
          <w:trHeight w:val="221"/>
          <w:jc w:val="center"/>
        </w:trPr>
        <w:tc>
          <w:tcPr>
            <w:tcW w:w="1814" w:type="dxa"/>
          </w:tcPr>
          <w:p w14:paraId="1F4A3E75" w14:textId="77777777" w:rsidR="00524A5D" w:rsidRPr="0044437C" w:rsidRDefault="00524A5D">
            <w:pPr>
              <w:pStyle w:val="TAH"/>
              <w:rPr>
                <w:lang w:eastAsia="zh-CN"/>
              </w:rPr>
            </w:pPr>
          </w:p>
        </w:tc>
        <w:tc>
          <w:tcPr>
            <w:tcW w:w="1247" w:type="dxa"/>
          </w:tcPr>
          <w:p w14:paraId="7E4AC413" w14:textId="77777777" w:rsidR="00524A5D" w:rsidRPr="0044437C" w:rsidRDefault="00000000">
            <w:pPr>
              <w:pStyle w:val="TAH"/>
              <w:rPr>
                <w:lang w:eastAsia="zh-CN"/>
              </w:rPr>
            </w:pPr>
            <w:r w:rsidRPr="0044437C">
              <w:rPr>
                <w:lang w:eastAsia="zh-CN"/>
              </w:rPr>
              <w:t>Unit</w:t>
            </w:r>
          </w:p>
        </w:tc>
        <w:tc>
          <w:tcPr>
            <w:tcW w:w="5442" w:type="dxa"/>
          </w:tcPr>
          <w:p w14:paraId="1551083D" w14:textId="77777777" w:rsidR="00524A5D" w:rsidRPr="0044437C" w:rsidRDefault="00000000">
            <w:pPr>
              <w:pStyle w:val="TAH"/>
              <w:rPr>
                <w:lang w:eastAsia="zh-CN"/>
              </w:rPr>
            </w:pPr>
            <w:r w:rsidRPr="0044437C">
              <w:rPr>
                <w:lang w:eastAsia="zh-CN"/>
              </w:rPr>
              <w:t>Channel bandwidth</w:t>
            </w:r>
          </w:p>
        </w:tc>
      </w:tr>
      <w:tr w:rsidR="00524A5D" w:rsidRPr="0044437C" w14:paraId="0DA99CD3" w14:textId="77777777">
        <w:trPr>
          <w:trHeight w:val="221"/>
          <w:jc w:val="center"/>
        </w:trPr>
        <w:tc>
          <w:tcPr>
            <w:tcW w:w="1814" w:type="dxa"/>
          </w:tcPr>
          <w:p w14:paraId="376EA2EC" w14:textId="77777777" w:rsidR="00524A5D" w:rsidRPr="0044437C" w:rsidRDefault="00524A5D">
            <w:pPr>
              <w:pStyle w:val="TAH"/>
              <w:rPr>
                <w:lang w:eastAsia="zh-CN"/>
              </w:rPr>
            </w:pPr>
          </w:p>
        </w:tc>
        <w:tc>
          <w:tcPr>
            <w:tcW w:w="1247" w:type="dxa"/>
          </w:tcPr>
          <w:p w14:paraId="2A6D0BBB" w14:textId="77777777" w:rsidR="00524A5D" w:rsidRPr="0044437C" w:rsidRDefault="00524A5D">
            <w:pPr>
              <w:pStyle w:val="TAH"/>
              <w:rPr>
                <w:lang w:eastAsia="zh-CN"/>
              </w:rPr>
            </w:pPr>
          </w:p>
        </w:tc>
        <w:tc>
          <w:tcPr>
            <w:tcW w:w="5442" w:type="dxa"/>
          </w:tcPr>
          <w:p w14:paraId="3467D02A" w14:textId="77777777" w:rsidR="00524A5D" w:rsidRPr="0044437C" w:rsidRDefault="00000000">
            <w:pPr>
              <w:pStyle w:val="TAH"/>
              <w:rPr>
                <w:lang w:eastAsia="zh-CN"/>
              </w:rPr>
            </w:pPr>
            <w:r w:rsidRPr="0044437C">
              <w:rPr>
                <w:lang w:eastAsia="zh-CN"/>
              </w:rPr>
              <w:t>1.4 MHz</w:t>
            </w:r>
          </w:p>
        </w:tc>
      </w:tr>
      <w:tr w:rsidR="00524A5D" w:rsidRPr="0044437C" w14:paraId="33CDA38E" w14:textId="77777777">
        <w:trPr>
          <w:trHeight w:val="255"/>
          <w:jc w:val="center"/>
        </w:trPr>
        <w:tc>
          <w:tcPr>
            <w:tcW w:w="1814" w:type="dxa"/>
          </w:tcPr>
          <w:p w14:paraId="3EF1FBA8" w14:textId="77777777" w:rsidR="00524A5D" w:rsidRPr="0044437C" w:rsidRDefault="00000000">
            <w:pPr>
              <w:pStyle w:val="TAL"/>
              <w:rPr>
                <w:lang w:eastAsia="ja-JP"/>
              </w:rPr>
            </w:pPr>
            <w:r w:rsidRPr="0044437C">
              <w:rPr>
                <w:lang w:eastAsia="ja-JP"/>
              </w:rPr>
              <w:t>Number of RBs</w:t>
            </w:r>
          </w:p>
        </w:tc>
        <w:tc>
          <w:tcPr>
            <w:tcW w:w="1247" w:type="dxa"/>
          </w:tcPr>
          <w:p w14:paraId="64502DED" w14:textId="77777777" w:rsidR="00524A5D" w:rsidRPr="0044437C" w:rsidRDefault="00524A5D">
            <w:pPr>
              <w:pStyle w:val="TAC"/>
            </w:pPr>
          </w:p>
        </w:tc>
        <w:tc>
          <w:tcPr>
            <w:tcW w:w="5442" w:type="dxa"/>
          </w:tcPr>
          <w:p w14:paraId="72FECB64" w14:textId="77777777" w:rsidR="00524A5D" w:rsidRPr="0044437C" w:rsidRDefault="00000000">
            <w:pPr>
              <w:pStyle w:val="TAC"/>
            </w:pPr>
            <w:r w:rsidRPr="0044437C">
              <w:t>6</w:t>
            </w:r>
          </w:p>
        </w:tc>
      </w:tr>
      <w:tr w:rsidR="00524A5D" w:rsidRPr="0044437C" w14:paraId="6102FA98" w14:textId="77777777">
        <w:trPr>
          <w:trHeight w:val="221"/>
          <w:jc w:val="center"/>
        </w:trPr>
        <w:tc>
          <w:tcPr>
            <w:tcW w:w="1814" w:type="dxa"/>
          </w:tcPr>
          <w:p w14:paraId="73084B89"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2046B584" w14:textId="77777777" w:rsidR="00524A5D" w:rsidRPr="0044437C" w:rsidRDefault="00000000">
            <w:pPr>
              <w:pStyle w:val="TAL"/>
              <w:jc w:val="center"/>
              <w:rPr>
                <w:lang w:eastAsia="ja-JP"/>
              </w:rPr>
            </w:pPr>
            <w:r w:rsidRPr="0044437C">
              <w:rPr>
                <w:lang w:eastAsia="ja-JP"/>
              </w:rPr>
              <w:t>dBm</w:t>
            </w:r>
          </w:p>
        </w:tc>
        <w:tc>
          <w:tcPr>
            <w:tcW w:w="5442" w:type="dxa"/>
          </w:tcPr>
          <w:p w14:paraId="53AE4E69" w14:textId="77777777" w:rsidR="00524A5D" w:rsidRPr="0044437C" w:rsidRDefault="00000000">
            <w:pPr>
              <w:pStyle w:val="TAL"/>
              <w:jc w:val="center"/>
              <w:rPr>
                <w:lang w:eastAsia="ja-JP"/>
              </w:rPr>
            </w:pPr>
            <w:r w:rsidRPr="0044437C">
              <w:rPr>
                <w:lang w:eastAsia="ja-JP"/>
              </w:rPr>
              <w:t>-66</w:t>
            </w:r>
          </w:p>
        </w:tc>
      </w:tr>
      <w:tr w:rsidR="00524A5D" w:rsidRPr="0044437C" w14:paraId="2AAD6863" w14:textId="77777777">
        <w:trPr>
          <w:trHeight w:val="221"/>
          <w:jc w:val="center"/>
        </w:trPr>
        <w:tc>
          <w:tcPr>
            <w:tcW w:w="1814" w:type="dxa"/>
          </w:tcPr>
          <w:p w14:paraId="4A547B00"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RS EPRE</w:t>
            </w:r>
          </w:p>
        </w:tc>
        <w:tc>
          <w:tcPr>
            <w:tcW w:w="1247" w:type="dxa"/>
          </w:tcPr>
          <w:p w14:paraId="25FF8A6A" w14:textId="77777777" w:rsidR="00524A5D" w:rsidRPr="0044437C" w:rsidRDefault="00000000">
            <w:pPr>
              <w:pStyle w:val="TAL"/>
              <w:rPr>
                <w:lang w:eastAsia="ja-JP"/>
              </w:rPr>
            </w:pPr>
            <w:r w:rsidRPr="0044437C">
              <w:rPr>
                <w:lang w:eastAsia="ja-JP"/>
              </w:rPr>
              <w:t>dBm/15kHz</w:t>
            </w:r>
          </w:p>
        </w:tc>
        <w:tc>
          <w:tcPr>
            <w:tcW w:w="5442" w:type="dxa"/>
          </w:tcPr>
          <w:p w14:paraId="576DCF0F" w14:textId="77777777" w:rsidR="00524A5D" w:rsidRPr="0044437C" w:rsidRDefault="00000000">
            <w:pPr>
              <w:pStyle w:val="TAL"/>
              <w:jc w:val="center"/>
              <w:rPr>
                <w:lang w:eastAsia="ja-JP"/>
              </w:rPr>
            </w:pPr>
            <w:r w:rsidRPr="0044437C">
              <w:rPr>
                <w:lang w:eastAsia="ja-JP"/>
              </w:rPr>
              <w:t>-85</w:t>
            </w:r>
          </w:p>
        </w:tc>
      </w:tr>
      <w:tr w:rsidR="00524A5D" w:rsidRPr="0044437C" w14:paraId="3CF10515" w14:textId="77777777">
        <w:trPr>
          <w:trHeight w:val="255"/>
          <w:jc w:val="center"/>
        </w:trPr>
        <w:tc>
          <w:tcPr>
            <w:tcW w:w="8503" w:type="dxa"/>
            <w:gridSpan w:val="3"/>
          </w:tcPr>
          <w:p w14:paraId="598A740E" w14:textId="77777777" w:rsidR="00524A5D" w:rsidRPr="0044437C" w:rsidRDefault="00000000">
            <w:pPr>
              <w:pStyle w:val="TAN"/>
              <w:rPr>
                <w:lang w:eastAsia="ja-JP"/>
              </w:rPr>
            </w:pPr>
            <w:r w:rsidRPr="0044437C">
              <w:rPr>
                <w:lang w:eastAsia="ja-JP"/>
              </w:rPr>
              <w:t>Note 1:</w:t>
            </w:r>
            <w:r w:rsidRPr="0044437C">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44437C" w:rsidRDefault="00000000">
            <w:pPr>
              <w:pStyle w:val="TAN"/>
              <w:rPr>
                <w:lang w:eastAsia="ja-JP"/>
              </w:rPr>
            </w:pPr>
            <w:r w:rsidRPr="0044437C">
              <w:rPr>
                <w:lang w:eastAsia="ja-JP"/>
              </w:rPr>
              <w:t>Note 2:</w:t>
            </w:r>
            <w:r w:rsidRPr="0044437C">
              <w:rPr>
                <w:lang w:eastAsia="ja-JP"/>
              </w:rPr>
              <w:tab/>
              <w:t>The power level is specified at each UE Rx antenna.</w:t>
            </w:r>
          </w:p>
        </w:tc>
      </w:tr>
    </w:tbl>
    <w:p w14:paraId="055CD87D" w14:textId="77777777" w:rsidR="00524A5D" w:rsidRPr="0044437C" w:rsidRDefault="00524A5D"/>
    <w:p w14:paraId="55E9EF6D" w14:textId="77777777" w:rsidR="00524A5D" w:rsidRPr="0044437C" w:rsidRDefault="00000000">
      <w:pPr>
        <w:pStyle w:val="TH"/>
        <w:rPr>
          <w:rFonts w:eastAsia="SimSun"/>
          <w:lang w:eastAsia="zh-CN"/>
        </w:rPr>
      </w:pPr>
      <w:r w:rsidRPr="0044437C">
        <w:lastRenderedPageBreak/>
        <w:t xml:space="preserve">Table C.0-2: Default Downlink power levels for </w:t>
      </w:r>
      <w:bookmarkStart w:id="2562" w:name="OLE_LINK4"/>
      <w:r w:rsidRPr="0044437C">
        <w:t xml:space="preserve">category </w:t>
      </w:r>
      <w:r w:rsidRPr="0044437C">
        <w:rPr>
          <w:rFonts w:eastAsia="SimSun"/>
          <w:lang w:eastAsia="zh-CN"/>
        </w:rPr>
        <w:t>NB</w:t>
      </w:r>
      <w:r w:rsidRPr="0044437C">
        <w:t>1</w:t>
      </w:r>
      <w:r w:rsidRPr="0044437C">
        <w:rPr>
          <w:rFonts w:eastAsia="SimSun"/>
          <w:lang w:eastAsia="zh-CN"/>
        </w:rPr>
        <w:t xml:space="preserve"> and NB2</w:t>
      </w:r>
      <w:bookmarkEnd w:id="25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44437C" w14:paraId="69AF0B16" w14:textId="77777777">
        <w:trPr>
          <w:trHeight w:val="221"/>
          <w:jc w:val="center"/>
        </w:trPr>
        <w:tc>
          <w:tcPr>
            <w:tcW w:w="1814" w:type="dxa"/>
          </w:tcPr>
          <w:p w14:paraId="0A931566" w14:textId="77777777" w:rsidR="00524A5D" w:rsidRPr="0044437C" w:rsidRDefault="00524A5D">
            <w:pPr>
              <w:pStyle w:val="TAH"/>
            </w:pPr>
          </w:p>
        </w:tc>
        <w:tc>
          <w:tcPr>
            <w:tcW w:w="1247" w:type="dxa"/>
          </w:tcPr>
          <w:p w14:paraId="47A893A4" w14:textId="77777777" w:rsidR="00524A5D" w:rsidRPr="0044437C" w:rsidRDefault="00000000">
            <w:pPr>
              <w:pStyle w:val="TAH"/>
            </w:pPr>
            <w:r w:rsidRPr="0044437C">
              <w:t>Unit</w:t>
            </w:r>
          </w:p>
        </w:tc>
        <w:tc>
          <w:tcPr>
            <w:tcW w:w="907" w:type="dxa"/>
          </w:tcPr>
          <w:p w14:paraId="2934CD27" w14:textId="77777777" w:rsidR="00524A5D" w:rsidRPr="0044437C" w:rsidRDefault="00524A5D">
            <w:pPr>
              <w:pStyle w:val="TAH"/>
            </w:pPr>
          </w:p>
        </w:tc>
      </w:tr>
      <w:tr w:rsidR="00524A5D" w:rsidRPr="0044437C" w14:paraId="6C40B602" w14:textId="77777777">
        <w:trPr>
          <w:trHeight w:val="255"/>
          <w:jc w:val="center"/>
        </w:trPr>
        <w:tc>
          <w:tcPr>
            <w:tcW w:w="1814" w:type="dxa"/>
          </w:tcPr>
          <w:p w14:paraId="7B49347D" w14:textId="77777777" w:rsidR="00524A5D" w:rsidRPr="0044437C" w:rsidRDefault="00000000">
            <w:pPr>
              <w:pStyle w:val="TAL"/>
              <w:rPr>
                <w:lang w:eastAsia="ja-JP"/>
              </w:rPr>
            </w:pPr>
            <w:r w:rsidRPr="0044437C">
              <w:rPr>
                <w:lang w:eastAsia="ja-JP"/>
              </w:rPr>
              <w:t>Subcarriers</w:t>
            </w:r>
          </w:p>
        </w:tc>
        <w:tc>
          <w:tcPr>
            <w:tcW w:w="1247" w:type="dxa"/>
          </w:tcPr>
          <w:p w14:paraId="426F9606" w14:textId="77777777" w:rsidR="00524A5D" w:rsidRPr="0044437C" w:rsidRDefault="00524A5D">
            <w:pPr>
              <w:pStyle w:val="TAC"/>
            </w:pPr>
          </w:p>
        </w:tc>
        <w:tc>
          <w:tcPr>
            <w:tcW w:w="907" w:type="dxa"/>
          </w:tcPr>
          <w:p w14:paraId="4DDB2C56" w14:textId="77777777" w:rsidR="00524A5D" w:rsidRPr="0044437C" w:rsidRDefault="00000000">
            <w:pPr>
              <w:pStyle w:val="TAC"/>
            </w:pPr>
            <w:r w:rsidRPr="0044437C">
              <w:t>12</w:t>
            </w:r>
          </w:p>
        </w:tc>
      </w:tr>
      <w:tr w:rsidR="00524A5D" w:rsidRPr="0044437C" w14:paraId="0F46C79C" w14:textId="77777777">
        <w:trPr>
          <w:trHeight w:val="221"/>
          <w:jc w:val="center"/>
        </w:trPr>
        <w:tc>
          <w:tcPr>
            <w:tcW w:w="1814" w:type="dxa"/>
          </w:tcPr>
          <w:p w14:paraId="0993519B"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73AE69EB" w14:textId="77777777" w:rsidR="00524A5D" w:rsidRPr="0044437C" w:rsidRDefault="00000000">
            <w:pPr>
              <w:pStyle w:val="TAL"/>
              <w:jc w:val="center"/>
              <w:rPr>
                <w:lang w:eastAsia="ja-JP"/>
              </w:rPr>
            </w:pPr>
            <w:r w:rsidRPr="0044437C">
              <w:rPr>
                <w:lang w:eastAsia="ja-JP"/>
              </w:rPr>
              <w:t>dBm</w:t>
            </w:r>
          </w:p>
        </w:tc>
        <w:tc>
          <w:tcPr>
            <w:tcW w:w="907" w:type="dxa"/>
          </w:tcPr>
          <w:p w14:paraId="05224892" w14:textId="77777777" w:rsidR="00524A5D" w:rsidRPr="0044437C" w:rsidRDefault="00000000">
            <w:pPr>
              <w:pStyle w:val="TAL"/>
              <w:jc w:val="center"/>
              <w:rPr>
                <w:lang w:eastAsia="ja-JP"/>
              </w:rPr>
            </w:pPr>
            <w:r w:rsidRPr="0044437C">
              <w:rPr>
                <w:lang w:eastAsia="ja-JP"/>
              </w:rPr>
              <w:t>-74</w:t>
            </w:r>
          </w:p>
        </w:tc>
      </w:tr>
      <w:tr w:rsidR="00524A5D" w:rsidRPr="0044437C" w14:paraId="1669D514" w14:textId="77777777">
        <w:trPr>
          <w:trHeight w:val="221"/>
          <w:jc w:val="center"/>
        </w:trPr>
        <w:tc>
          <w:tcPr>
            <w:tcW w:w="1814" w:type="dxa"/>
          </w:tcPr>
          <w:p w14:paraId="2964527D"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NRS EPRE</w:t>
            </w:r>
          </w:p>
        </w:tc>
        <w:tc>
          <w:tcPr>
            <w:tcW w:w="1247" w:type="dxa"/>
          </w:tcPr>
          <w:p w14:paraId="08BD3C56" w14:textId="77777777" w:rsidR="00524A5D" w:rsidRPr="0044437C" w:rsidRDefault="00000000">
            <w:pPr>
              <w:pStyle w:val="TAL"/>
              <w:rPr>
                <w:lang w:eastAsia="ja-JP"/>
              </w:rPr>
            </w:pPr>
            <w:r w:rsidRPr="0044437C">
              <w:rPr>
                <w:lang w:eastAsia="ja-JP"/>
              </w:rPr>
              <w:t>dBm/15kHz</w:t>
            </w:r>
          </w:p>
        </w:tc>
        <w:tc>
          <w:tcPr>
            <w:tcW w:w="907" w:type="dxa"/>
          </w:tcPr>
          <w:p w14:paraId="5EC06830" w14:textId="77777777" w:rsidR="00524A5D" w:rsidRPr="0044437C" w:rsidRDefault="00000000">
            <w:pPr>
              <w:pStyle w:val="TAL"/>
              <w:jc w:val="center"/>
              <w:rPr>
                <w:lang w:eastAsia="ja-JP"/>
              </w:rPr>
            </w:pPr>
            <w:r w:rsidRPr="0044437C">
              <w:rPr>
                <w:lang w:eastAsia="ja-JP"/>
              </w:rPr>
              <w:t>-85</w:t>
            </w:r>
          </w:p>
        </w:tc>
      </w:tr>
      <w:tr w:rsidR="00524A5D" w:rsidRPr="0044437C" w14:paraId="39FA58EE" w14:textId="77777777">
        <w:trPr>
          <w:trHeight w:val="221"/>
          <w:jc w:val="center"/>
        </w:trPr>
        <w:tc>
          <w:tcPr>
            <w:tcW w:w="3968" w:type="dxa"/>
            <w:gridSpan w:val="3"/>
          </w:tcPr>
          <w:p w14:paraId="7520195C" w14:textId="77777777" w:rsidR="00524A5D" w:rsidRPr="0044437C" w:rsidRDefault="00000000">
            <w:pPr>
              <w:pStyle w:val="TAN"/>
              <w:rPr>
                <w:lang w:eastAsia="ja-JP"/>
              </w:rPr>
            </w:pPr>
            <w:r w:rsidRPr="0044437C">
              <w:rPr>
                <w:lang w:eastAsia="ja-JP"/>
              </w:rPr>
              <w:t>Note 1:</w:t>
            </w:r>
            <w:r w:rsidRPr="0044437C">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44437C" w:rsidRDefault="00000000">
            <w:pPr>
              <w:pStyle w:val="TAN"/>
              <w:rPr>
                <w:lang w:eastAsia="ja-JP"/>
              </w:rPr>
            </w:pPr>
            <w:r w:rsidRPr="0044437C">
              <w:rPr>
                <w:lang w:eastAsia="ja-JP"/>
              </w:rPr>
              <w:t>Note 2:</w:t>
            </w:r>
            <w:r w:rsidRPr="0044437C">
              <w:rPr>
                <w:lang w:eastAsia="ja-JP"/>
              </w:rPr>
              <w:tab/>
              <w:t>The power level is specified at the UE Rx antenna</w:t>
            </w:r>
          </w:p>
        </w:tc>
      </w:tr>
    </w:tbl>
    <w:p w14:paraId="54326D77" w14:textId="77777777" w:rsidR="00524A5D" w:rsidRPr="0044437C" w:rsidRDefault="00524A5D"/>
    <w:p w14:paraId="2D9E4141" w14:textId="77777777" w:rsidR="00524A5D" w:rsidRPr="0044437C" w:rsidRDefault="00000000">
      <w:pPr>
        <w:rPr>
          <w:lang w:eastAsia="ja-JP"/>
        </w:rPr>
      </w:pPr>
      <w:r w:rsidRPr="0044437C">
        <w:rPr>
          <w:lang w:eastAsia="ja-JP"/>
        </w:rPr>
        <w:t>The default signal level uncertainty is +/-3dB at each test port, for any level specified. If the uncertainty value is critical for the test purpose, a tighter uncertainty is specified for the related test case in</w:t>
      </w:r>
      <w:r w:rsidRPr="0044437C">
        <w:t xml:space="preserve"> Annex F</w:t>
      </w:r>
      <w:r w:rsidRPr="0044437C">
        <w:rPr>
          <w:lang w:eastAsia="ja-JP"/>
        </w:rPr>
        <w:t>.</w:t>
      </w:r>
    </w:p>
    <w:p w14:paraId="2B3A17FB" w14:textId="77777777" w:rsidR="00524A5D" w:rsidRPr="0044437C" w:rsidRDefault="00000000">
      <w:pPr>
        <w:pStyle w:val="Heading1"/>
      </w:pPr>
      <w:bookmarkStart w:id="2563" w:name="_Toc13107"/>
      <w:bookmarkStart w:id="2564" w:name="_Toc28920"/>
      <w:bookmarkStart w:id="2565" w:name="_Toc16102"/>
      <w:bookmarkStart w:id="2566" w:name="_Toc232582145"/>
      <w:bookmarkStart w:id="2567" w:name="_Toc22672"/>
      <w:bookmarkStart w:id="2568" w:name="_Toc194571982"/>
      <w:r w:rsidRPr="0044437C">
        <w:t>C.1</w:t>
      </w:r>
      <w:r w:rsidRPr="0044437C">
        <w:tab/>
        <w:t>General</w:t>
      </w:r>
      <w:bookmarkEnd w:id="2563"/>
      <w:bookmarkEnd w:id="2564"/>
      <w:bookmarkEnd w:id="2565"/>
      <w:bookmarkEnd w:id="2566"/>
      <w:bookmarkEnd w:id="2567"/>
      <w:bookmarkEnd w:id="2568"/>
    </w:p>
    <w:p w14:paraId="6EB6C8F4" w14:textId="77777777" w:rsidR="00524A5D" w:rsidRPr="0044437C" w:rsidRDefault="00000000">
      <w:r w:rsidRPr="0044437C">
        <w:t>Table C.1-1 describes the mapping of downlink physical channels and signals to physical resources</w:t>
      </w:r>
      <w:r w:rsidRPr="0044437C">
        <w:rPr>
          <w:lang w:eastAsia="ja-JP"/>
        </w:rPr>
        <w:t xml:space="preserve"> for </w:t>
      </w:r>
      <w:r w:rsidRPr="0044437C">
        <w:t>category M1</w:t>
      </w:r>
      <w:r w:rsidRPr="0044437C">
        <w:rPr>
          <w:lang w:eastAsia="ja-JP"/>
        </w:rPr>
        <w:t xml:space="preserve"> FDD</w:t>
      </w:r>
      <w:r w:rsidRPr="0044437C">
        <w:t>.</w:t>
      </w:r>
    </w:p>
    <w:p w14:paraId="7548317F" w14:textId="77777777" w:rsidR="00524A5D" w:rsidRPr="0044437C" w:rsidRDefault="00000000">
      <w:r w:rsidRPr="0044437C">
        <w:t>Table C.1-</w:t>
      </w:r>
      <w:r w:rsidRPr="0044437C">
        <w:rPr>
          <w:rFonts w:eastAsia="SimSun"/>
          <w:lang w:eastAsia="zh-CN"/>
        </w:rPr>
        <w:t>2</w:t>
      </w:r>
      <w:r w:rsidRPr="0044437C">
        <w:t xml:space="preserve"> describes the mapping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t>.</w:t>
      </w:r>
    </w:p>
    <w:p w14:paraId="6D9FD4E3" w14:textId="77777777" w:rsidR="00524A5D" w:rsidRPr="0044437C" w:rsidRDefault="00000000">
      <w:pPr>
        <w:pStyle w:val="TH"/>
        <w:rPr>
          <w:lang w:eastAsia="ja-JP"/>
        </w:rPr>
      </w:pPr>
      <w:r w:rsidRPr="0044437C">
        <w:lastRenderedPageBreak/>
        <w:t xml:space="preserve">Table C.1-1: </w:t>
      </w:r>
      <w:r w:rsidRPr="0044437C">
        <w:rPr>
          <w:lang w:eastAsia="ja-JP"/>
        </w:rPr>
        <w:t>M</w:t>
      </w:r>
      <w:r w:rsidRPr="0044437C">
        <w:t>apping of downlink physical channels and signals to physical resources</w:t>
      </w:r>
      <w:r w:rsidRPr="0044437C">
        <w:rPr>
          <w:lang w:eastAsia="ja-JP"/>
        </w:rPr>
        <w:t xml:space="preserve"> for</w:t>
      </w:r>
      <w:r w:rsidRPr="0044437C">
        <w:rPr>
          <w:rFonts w:eastAsia="SimSun"/>
          <w:lang w:eastAsia="zh-CN"/>
        </w:rPr>
        <w:t xml:space="preserve"> </w:t>
      </w:r>
      <w:r w:rsidRPr="0044437C">
        <w:t>category M1</w:t>
      </w:r>
      <w:r w:rsidRPr="0044437C">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44437C" w14:paraId="2AA9F0AF" w14:textId="77777777">
        <w:trPr>
          <w:jc w:val="center"/>
        </w:trPr>
        <w:tc>
          <w:tcPr>
            <w:tcW w:w="1006" w:type="dxa"/>
          </w:tcPr>
          <w:p w14:paraId="27B6FD21" w14:textId="77777777" w:rsidR="00524A5D" w:rsidRPr="0044437C" w:rsidRDefault="00000000">
            <w:pPr>
              <w:pStyle w:val="TAH"/>
              <w:rPr>
                <w:lang w:eastAsia="zh-CN"/>
              </w:rPr>
            </w:pPr>
            <w:r w:rsidRPr="0044437C">
              <w:rPr>
                <w:lang w:eastAsia="zh-CN"/>
              </w:rPr>
              <w:lastRenderedPageBreak/>
              <w:t>Physical channel</w:t>
            </w:r>
          </w:p>
        </w:tc>
        <w:tc>
          <w:tcPr>
            <w:tcW w:w="2834" w:type="dxa"/>
          </w:tcPr>
          <w:p w14:paraId="3219ADC9" w14:textId="77777777" w:rsidR="00524A5D" w:rsidRPr="0044437C" w:rsidRDefault="00000000">
            <w:pPr>
              <w:pStyle w:val="TAH"/>
              <w:rPr>
                <w:lang w:eastAsia="zh-CN"/>
              </w:rPr>
            </w:pPr>
            <w:r w:rsidRPr="0044437C">
              <w:rPr>
                <w:lang w:eastAsia="zh-CN"/>
              </w:rPr>
              <w:t>Time Domain Location</w:t>
            </w:r>
          </w:p>
        </w:tc>
        <w:tc>
          <w:tcPr>
            <w:tcW w:w="3072" w:type="dxa"/>
          </w:tcPr>
          <w:p w14:paraId="1E2CC6D9" w14:textId="77777777" w:rsidR="00524A5D" w:rsidRPr="0044437C" w:rsidRDefault="00000000">
            <w:pPr>
              <w:pStyle w:val="TAH"/>
              <w:rPr>
                <w:lang w:eastAsia="zh-CN"/>
              </w:rPr>
            </w:pPr>
            <w:r w:rsidRPr="0044437C">
              <w:rPr>
                <w:lang w:eastAsia="zh-CN"/>
              </w:rPr>
              <w:t>Frequency Domain Location</w:t>
            </w:r>
          </w:p>
        </w:tc>
        <w:tc>
          <w:tcPr>
            <w:tcW w:w="2837" w:type="dxa"/>
          </w:tcPr>
          <w:p w14:paraId="36D5299B" w14:textId="77777777" w:rsidR="00524A5D" w:rsidRPr="0044437C" w:rsidRDefault="00000000">
            <w:pPr>
              <w:pStyle w:val="TAH"/>
              <w:rPr>
                <w:lang w:eastAsia="zh-CN"/>
              </w:rPr>
            </w:pPr>
            <w:r w:rsidRPr="0044437C">
              <w:rPr>
                <w:lang w:eastAsia="zh-CN"/>
              </w:rPr>
              <w:t>Note</w:t>
            </w:r>
          </w:p>
        </w:tc>
      </w:tr>
      <w:tr w:rsidR="00524A5D" w:rsidRPr="0044437C" w14:paraId="54D90336" w14:textId="77777777">
        <w:trPr>
          <w:jc w:val="center"/>
        </w:trPr>
        <w:tc>
          <w:tcPr>
            <w:tcW w:w="1006" w:type="dxa"/>
          </w:tcPr>
          <w:p w14:paraId="54832717" w14:textId="77777777" w:rsidR="00524A5D" w:rsidRPr="0044437C" w:rsidRDefault="00000000">
            <w:pPr>
              <w:pStyle w:val="TAL"/>
            </w:pPr>
            <w:r w:rsidRPr="0044437C">
              <w:t>RS</w:t>
            </w:r>
          </w:p>
        </w:tc>
        <w:tc>
          <w:tcPr>
            <w:tcW w:w="2834" w:type="dxa"/>
          </w:tcPr>
          <w:p w14:paraId="467F7C11" w14:textId="77777777" w:rsidR="00524A5D" w:rsidRPr="0044437C" w:rsidRDefault="00000000">
            <w:pPr>
              <w:pStyle w:val="TAC"/>
            </w:pPr>
            <w:r w:rsidRPr="0044437C">
              <w:t>Symbols 0, 4 of each subframe for antenna port 0 &amp; 1</w:t>
            </w:r>
          </w:p>
          <w:p w14:paraId="23C7626F" w14:textId="77777777" w:rsidR="00524A5D" w:rsidRPr="0044437C" w:rsidRDefault="00000000">
            <w:pPr>
              <w:pStyle w:val="TAC"/>
            </w:pPr>
            <w:r w:rsidRPr="0044437C">
              <w:t>Symbol 1 of each subframe for antenna port 2 &amp; 3</w:t>
            </w:r>
          </w:p>
        </w:tc>
        <w:tc>
          <w:tcPr>
            <w:tcW w:w="3072" w:type="dxa"/>
          </w:tcPr>
          <w:p w14:paraId="3317F007" w14:textId="77777777" w:rsidR="00524A5D" w:rsidRPr="0044437C" w:rsidRDefault="00000000">
            <w:pPr>
              <w:pStyle w:val="TAC"/>
            </w:pPr>
            <w:r w:rsidRPr="0044437C">
              <w:t>Downlink system bandwidth dependent</w:t>
            </w:r>
          </w:p>
        </w:tc>
        <w:tc>
          <w:tcPr>
            <w:tcW w:w="2837" w:type="dxa"/>
          </w:tcPr>
          <w:p w14:paraId="385FFCC2" w14:textId="77777777" w:rsidR="00524A5D" w:rsidRPr="0044437C" w:rsidRDefault="00000000">
            <w:pPr>
              <w:pStyle w:val="TAC"/>
            </w:pPr>
            <w:r w:rsidRPr="0044437C">
              <w:t>Mapping rule is specified in TS 36.211 6.10.1.2</w:t>
            </w:r>
          </w:p>
          <w:p w14:paraId="55706B80" w14:textId="77777777" w:rsidR="00524A5D" w:rsidRPr="0044437C" w:rsidRDefault="00000000">
            <w:pPr>
              <w:pStyle w:val="TAC"/>
            </w:pPr>
            <w:r w:rsidRPr="0044437C">
              <w:t>- CELL_ID = 0</w:t>
            </w:r>
          </w:p>
        </w:tc>
      </w:tr>
      <w:tr w:rsidR="00524A5D" w:rsidRPr="0044437C" w14:paraId="3CC93DD2" w14:textId="77777777">
        <w:trPr>
          <w:jc w:val="center"/>
        </w:trPr>
        <w:tc>
          <w:tcPr>
            <w:tcW w:w="1006" w:type="dxa"/>
          </w:tcPr>
          <w:p w14:paraId="245D162C" w14:textId="77777777" w:rsidR="00524A5D" w:rsidRPr="0044437C" w:rsidRDefault="00000000">
            <w:pPr>
              <w:pStyle w:val="TAL"/>
            </w:pPr>
            <w:r w:rsidRPr="0044437C">
              <w:t>PBCH</w:t>
            </w:r>
          </w:p>
        </w:tc>
        <w:tc>
          <w:tcPr>
            <w:tcW w:w="2834" w:type="dxa"/>
          </w:tcPr>
          <w:p w14:paraId="22284A83" w14:textId="77777777" w:rsidR="00524A5D" w:rsidRPr="0044437C" w:rsidRDefault="00000000">
            <w:pPr>
              <w:pStyle w:val="TAC"/>
            </w:pPr>
            <w:r w:rsidRPr="0044437C">
              <w:t>Symbols 0 to 3 of slot 1 of subframe 0 of each radio frame</w:t>
            </w:r>
          </w:p>
        </w:tc>
        <w:tc>
          <w:tcPr>
            <w:tcW w:w="3072" w:type="dxa"/>
          </w:tcPr>
          <w:p w14:paraId="7EBF43BA" w14:textId="77777777" w:rsidR="00524A5D" w:rsidRPr="0044437C" w:rsidRDefault="00000000">
            <w:pPr>
              <w:pStyle w:val="TAC"/>
            </w:pPr>
            <w:r w:rsidRPr="0044437C">
              <w:t>Occupies 72 subcarriers centred on the DC subcarrier</w:t>
            </w:r>
          </w:p>
        </w:tc>
        <w:tc>
          <w:tcPr>
            <w:tcW w:w="2837" w:type="dxa"/>
          </w:tcPr>
          <w:p w14:paraId="0A9622FF" w14:textId="77777777" w:rsidR="00524A5D" w:rsidRPr="0044437C" w:rsidRDefault="00000000">
            <w:pPr>
              <w:pStyle w:val="TAC"/>
            </w:pPr>
            <w:r w:rsidRPr="0044437C">
              <w:t xml:space="preserve">Mapping rule is specified in TS 36.211 Section 6.6.4 </w:t>
            </w:r>
            <w:r w:rsidRPr="0044437C">
              <w:rPr>
                <w:rFonts w:cs="Arial"/>
                <w:lang w:eastAsia="ja-JP"/>
              </w:rPr>
              <w:t>(</w:t>
            </w:r>
            <w:r w:rsidRPr="0044437C">
              <w:rPr>
                <w:rFonts w:cs="Arial"/>
              </w:rPr>
              <w:t xml:space="preserve">Note </w:t>
            </w:r>
            <w:r w:rsidRPr="0044437C">
              <w:rPr>
                <w:rFonts w:cs="Arial"/>
                <w:lang w:eastAsia="ja-JP"/>
              </w:rPr>
              <w:t>2)</w:t>
            </w:r>
          </w:p>
        </w:tc>
      </w:tr>
      <w:tr w:rsidR="00524A5D" w:rsidRPr="0044437C" w14:paraId="58DD5BB6" w14:textId="77777777">
        <w:trPr>
          <w:jc w:val="center"/>
        </w:trPr>
        <w:tc>
          <w:tcPr>
            <w:tcW w:w="1006" w:type="dxa"/>
          </w:tcPr>
          <w:p w14:paraId="0F556913" w14:textId="77777777" w:rsidR="00524A5D" w:rsidRPr="0044437C" w:rsidRDefault="00000000">
            <w:pPr>
              <w:pStyle w:val="TAL"/>
            </w:pPr>
            <w:r w:rsidRPr="0044437C">
              <w:t>PSS</w:t>
            </w:r>
          </w:p>
        </w:tc>
        <w:tc>
          <w:tcPr>
            <w:tcW w:w="2834" w:type="dxa"/>
          </w:tcPr>
          <w:p w14:paraId="5AACB1D4" w14:textId="77777777" w:rsidR="00524A5D" w:rsidRPr="0044437C" w:rsidRDefault="00000000">
            <w:pPr>
              <w:pStyle w:val="TAC"/>
            </w:pPr>
            <w:r w:rsidRPr="0044437C">
              <w:t>Symbol 6 of slot 0 and 10 of each radio frame</w:t>
            </w:r>
          </w:p>
        </w:tc>
        <w:tc>
          <w:tcPr>
            <w:tcW w:w="3072" w:type="dxa"/>
          </w:tcPr>
          <w:p w14:paraId="2E2EE723" w14:textId="77777777" w:rsidR="00524A5D" w:rsidRPr="0044437C" w:rsidRDefault="00000000">
            <w:pPr>
              <w:pStyle w:val="TAC"/>
            </w:pPr>
            <w:r w:rsidRPr="0044437C">
              <w:t>Occupies 62 subcarriers centred on the DC subcarrier. Additional 10 subcarriers (5 on each side) adjacent to the centred 62 subcarriers are reserved.</w:t>
            </w:r>
          </w:p>
        </w:tc>
        <w:tc>
          <w:tcPr>
            <w:tcW w:w="2837" w:type="dxa"/>
          </w:tcPr>
          <w:p w14:paraId="5865EA60" w14:textId="77777777" w:rsidR="00524A5D" w:rsidRPr="0044437C" w:rsidRDefault="00000000">
            <w:pPr>
              <w:pStyle w:val="TAC"/>
            </w:pPr>
            <w:r w:rsidRPr="0044437C">
              <w:t>Mapping rule is specified in TS 36.211 Section 6.11.1.2</w:t>
            </w:r>
          </w:p>
        </w:tc>
      </w:tr>
      <w:tr w:rsidR="00524A5D" w:rsidRPr="0044437C" w14:paraId="26368D38" w14:textId="77777777">
        <w:trPr>
          <w:jc w:val="center"/>
        </w:trPr>
        <w:tc>
          <w:tcPr>
            <w:tcW w:w="1006" w:type="dxa"/>
          </w:tcPr>
          <w:p w14:paraId="3F14321B" w14:textId="77777777" w:rsidR="00524A5D" w:rsidRPr="0044437C" w:rsidRDefault="00000000">
            <w:pPr>
              <w:pStyle w:val="TAL"/>
            </w:pPr>
            <w:r w:rsidRPr="0044437C">
              <w:t>SSS</w:t>
            </w:r>
          </w:p>
        </w:tc>
        <w:tc>
          <w:tcPr>
            <w:tcW w:w="2834" w:type="dxa"/>
          </w:tcPr>
          <w:p w14:paraId="04D2F93F" w14:textId="77777777" w:rsidR="00524A5D" w:rsidRPr="0044437C" w:rsidRDefault="00000000">
            <w:pPr>
              <w:pStyle w:val="TAC"/>
            </w:pPr>
            <w:r w:rsidRPr="0044437C">
              <w:t>Symbol 5 of slots 0 and 10 of each radio frame</w:t>
            </w:r>
          </w:p>
        </w:tc>
        <w:tc>
          <w:tcPr>
            <w:tcW w:w="3072" w:type="dxa"/>
          </w:tcPr>
          <w:p w14:paraId="2CB0ABA5" w14:textId="77777777" w:rsidR="00524A5D" w:rsidRPr="0044437C" w:rsidRDefault="00000000">
            <w:pPr>
              <w:pStyle w:val="TAC"/>
            </w:pPr>
            <w:r w:rsidRPr="0044437C">
              <w:t>Occupies 62 subcarriers centred on the DC subcarrier. Additional 10 subcarriers (5 on each side) adjacent to the centred 62 subcarriers are reserved.</w:t>
            </w:r>
          </w:p>
        </w:tc>
        <w:tc>
          <w:tcPr>
            <w:tcW w:w="2837" w:type="dxa"/>
          </w:tcPr>
          <w:p w14:paraId="10B5B6E8" w14:textId="77777777" w:rsidR="00524A5D" w:rsidRPr="0044437C" w:rsidRDefault="00000000">
            <w:pPr>
              <w:pStyle w:val="TAC"/>
            </w:pPr>
            <w:r w:rsidRPr="0044437C">
              <w:t>Mapping rule is specified in TS 36.211 Section 6.11.2.2</w:t>
            </w:r>
          </w:p>
        </w:tc>
      </w:tr>
      <w:tr w:rsidR="00524A5D" w:rsidRPr="0044437C" w14:paraId="5761B695" w14:textId="77777777">
        <w:trPr>
          <w:jc w:val="center"/>
        </w:trPr>
        <w:tc>
          <w:tcPr>
            <w:tcW w:w="1006" w:type="dxa"/>
          </w:tcPr>
          <w:p w14:paraId="15D453E5" w14:textId="77777777" w:rsidR="00524A5D" w:rsidRPr="0044437C" w:rsidRDefault="00000000">
            <w:pPr>
              <w:pStyle w:val="TAL"/>
            </w:pPr>
            <w:r w:rsidRPr="0044437C">
              <w:t>PCFICH</w:t>
            </w:r>
          </w:p>
        </w:tc>
        <w:tc>
          <w:tcPr>
            <w:tcW w:w="2834" w:type="dxa"/>
          </w:tcPr>
          <w:p w14:paraId="0DA334A9" w14:textId="77777777" w:rsidR="00524A5D" w:rsidRPr="0044437C" w:rsidRDefault="00000000">
            <w:pPr>
              <w:pStyle w:val="TAC"/>
            </w:pPr>
            <w:r w:rsidRPr="0044437C">
              <w:t>Symbol 0 of each subframe</w:t>
            </w:r>
          </w:p>
        </w:tc>
        <w:tc>
          <w:tcPr>
            <w:tcW w:w="3072" w:type="dxa"/>
          </w:tcPr>
          <w:p w14:paraId="49280146" w14:textId="77777777" w:rsidR="00524A5D" w:rsidRPr="0044437C" w:rsidRDefault="00000000">
            <w:pPr>
              <w:pStyle w:val="TAC"/>
            </w:pPr>
            <w:r w:rsidRPr="0044437C">
              <w:t>Downlink system bandwidth dependent. Maps into 4 REGs uniformly spread in the frequency domain over the whole system bandwidth.</w:t>
            </w:r>
          </w:p>
        </w:tc>
        <w:tc>
          <w:tcPr>
            <w:tcW w:w="2837" w:type="dxa"/>
          </w:tcPr>
          <w:p w14:paraId="1EC5B804" w14:textId="77777777" w:rsidR="00524A5D" w:rsidRPr="0044437C" w:rsidRDefault="00000000">
            <w:pPr>
              <w:pStyle w:val="TAC"/>
            </w:pPr>
            <w:r w:rsidRPr="0044437C">
              <w:t>Mapping rule is specified in TS 36.211 Section 6.7.4 (Note 1)</w:t>
            </w:r>
          </w:p>
          <w:p w14:paraId="22314646" w14:textId="77777777" w:rsidR="00524A5D" w:rsidRPr="0044437C" w:rsidRDefault="00000000">
            <w:pPr>
              <w:pStyle w:val="TAC"/>
            </w:pPr>
            <w:r w:rsidRPr="0044437C">
              <w:t>- CELL_ID = 0</w:t>
            </w:r>
          </w:p>
        </w:tc>
      </w:tr>
      <w:tr w:rsidR="00524A5D" w:rsidRPr="0044437C" w14:paraId="207C03B5" w14:textId="77777777">
        <w:trPr>
          <w:trHeight w:val="1091"/>
          <w:jc w:val="center"/>
        </w:trPr>
        <w:tc>
          <w:tcPr>
            <w:tcW w:w="1006" w:type="dxa"/>
          </w:tcPr>
          <w:p w14:paraId="5AA65316" w14:textId="77777777" w:rsidR="00524A5D" w:rsidRPr="0044437C" w:rsidRDefault="00000000">
            <w:pPr>
              <w:pStyle w:val="TAL"/>
            </w:pPr>
            <w:r w:rsidRPr="0044437C">
              <w:t>PHICH</w:t>
            </w:r>
          </w:p>
        </w:tc>
        <w:tc>
          <w:tcPr>
            <w:tcW w:w="2834" w:type="dxa"/>
          </w:tcPr>
          <w:p w14:paraId="39CE4E7B" w14:textId="77777777" w:rsidR="00524A5D" w:rsidRPr="0044437C" w:rsidRDefault="00000000">
            <w:pPr>
              <w:pStyle w:val="TAC"/>
            </w:pPr>
            <w:r w:rsidRPr="0044437C">
              <w:t>Symbol 0 of each subframe</w:t>
            </w:r>
          </w:p>
        </w:tc>
        <w:tc>
          <w:tcPr>
            <w:tcW w:w="3072" w:type="dxa"/>
          </w:tcPr>
          <w:p w14:paraId="3AA59635" w14:textId="77777777" w:rsidR="00524A5D" w:rsidRPr="0044437C" w:rsidRDefault="00000000">
            <w:pPr>
              <w:pStyle w:val="TAC"/>
            </w:pPr>
            <w:r w:rsidRPr="0044437C">
              <w:t>Downlink system bandwidth dependent. Each PHICH group maps into 3 REGs in the frequency domain on the REGs not assigned to PCFICH over the whole system bandwidth</w:t>
            </w:r>
          </w:p>
        </w:tc>
        <w:tc>
          <w:tcPr>
            <w:tcW w:w="2837" w:type="dxa"/>
          </w:tcPr>
          <w:p w14:paraId="7D803AB4" w14:textId="77777777" w:rsidR="00524A5D" w:rsidRPr="0044437C" w:rsidRDefault="00000000">
            <w:pPr>
              <w:pStyle w:val="TAC"/>
            </w:pPr>
            <w:r w:rsidRPr="0044437C">
              <w:t>Mapping rule is specified in TS 36.211 Section 6.9.3 (Note 1)</w:t>
            </w:r>
          </w:p>
          <w:p w14:paraId="3B590839" w14:textId="77777777" w:rsidR="00524A5D" w:rsidRPr="0044437C" w:rsidRDefault="00000000">
            <w:pPr>
              <w:pStyle w:val="TAC"/>
            </w:pPr>
            <w:r w:rsidRPr="0044437C">
              <w:t>- CELL_ID = 0</w:t>
            </w:r>
          </w:p>
          <w:p w14:paraId="619D3DDC" w14:textId="77777777" w:rsidR="00524A5D" w:rsidRPr="0044437C" w:rsidRDefault="00000000">
            <w:pPr>
              <w:pStyle w:val="TAC"/>
            </w:pPr>
            <w:r w:rsidRPr="0044437C">
              <w:t>- Ng = 1</w:t>
            </w:r>
          </w:p>
          <w:p w14:paraId="685B01E0" w14:textId="77777777" w:rsidR="00524A5D" w:rsidRPr="0044437C" w:rsidRDefault="00000000">
            <w:pPr>
              <w:pStyle w:val="TAC"/>
            </w:pPr>
            <w:r w:rsidRPr="0044437C">
              <w:t>- Normal PHICH duration</w:t>
            </w:r>
          </w:p>
          <w:p w14:paraId="0663F03B" w14:textId="77777777" w:rsidR="00524A5D" w:rsidRPr="0044437C" w:rsidRDefault="00000000">
            <w:pPr>
              <w:pStyle w:val="TAC"/>
            </w:pPr>
            <w:r w:rsidRPr="0044437C">
              <w:t>-Number of PHICH groups = 1(BW=1.4MHz)/2(BW=3MHz)/</w:t>
            </w:r>
          </w:p>
          <w:p w14:paraId="4303B298" w14:textId="77777777" w:rsidR="00524A5D" w:rsidRPr="0044437C" w:rsidRDefault="00000000">
            <w:pPr>
              <w:pStyle w:val="TAC"/>
            </w:pPr>
            <w:r w:rsidRPr="0044437C">
              <w:t>4(BW=5MHz)/7(BW=10MHz)/</w:t>
            </w:r>
          </w:p>
          <w:p w14:paraId="7FE73CAB" w14:textId="77777777" w:rsidR="00524A5D" w:rsidRPr="0044437C" w:rsidRDefault="00000000">
            <w:pPr>
              <w:pStyle w:val="TAC"/>
            </w:pPr>
            <w:r w:rsidRPr="0044437C">
              <w:t>10(BW=15MHz)/13(BW=20MHz)</w:t>
            </w:r>
          </w:p>
          <w:p w14:paraId="650F68F3" w14:textId="77777777" w:rsidR="00524A5D" w:rsidRPr="0044437C" w:rsidRDefault="00524A5D">
            <w:pPr>
              <w:pStyle w:val="TAC"/>
            </w:pPr>
          </w:p>
          <w:p w14:paraId="1B3A23CC" w14:textId="77777777" w:rsidR="00524A5D" w:rsidRPr="0044437C" w:rsidRDefault="00000000">
            <w:pPr>
              <w:pStyle w:val="TAC"/>
            </w:pPr>
            <w:r w:rsidRPr="0044437C">
              <w:t>Not required for UE category M1 testing</w:t>
            </w:r>
          </w:p>
        </w:tc>
      </w:tr>
      <w:tr w:rsidR="00524A5D" w:rsidRPr="0044437C" w14:paraId="2B70EB5C" w14:textId="77777777">
        <w:trPr>
          <w:jc w:val="center"/>
        </w:trPr>
        <w:tc>
          <w:tcPr>
            <w:tcW w:w="1006" w:type="dxa"/>
          </w:tcPr>
          <w:p w14:paraId="50A6EBE1" w14:textId="77777777" w:rsidR="00524A5D" w:rsidRPr="0044437C" w:rsidRDefault="00000000">
            <w:pPr>
              <w:pStyle w:val="TAL"/>
            </w:pPr>
            <w:r w:rsidRPr="0044437C">
              <w:t>PDCCH</w:t>
            </w:r>
          </w:p>
        </w:tc>
        <w:tc>
          <w:tcPr>
            <w:tcW w:w="2834" w:type="dxa"/>
          </w:tcPr>
          <w:p w14:paraId="2EB3E843" w14:textId="77777777" w:rsidR="00524A5D" w:rsidRPr="0044437C" w:rsidRDefault="00000000">
            <w:pPr>
              <w:pStyle w:val="TAC"/>
            </w:pPr>
            <w:r w:rsidRPr="0044437C">
              <w:t>Symbols 0, 1, 2, 3 of each subframe for 1.4 MHz</w:t>
            </w:r>
          </w:p>
          <w:p w14:paraId="46E21DCB" w14:textId="77777777" w:rsidR="00524A5D" w:rsidRPr="0044437C" w:rsidRDefault="00524A5D">
            <w:pPr>
              <w:pStyle w:val="TAC"/>
            </w:pPr>
          </w:p>
          <w:p w14:paraId="6B9DCB36" w14:textId="77777777" w:rsidR="00524A5D" w:rsidRPr="0044437C" w:rsidRDefault="00000000">
            <w:pPr>
              <w:pStyle w:val="TAC"/>
            </w:pPr>
            <w:r w:rsidRPr="0044437C">
              <w:t>Symbols 0, 1, 2, of each subframe for 3 and 5 MHz</w:t>
            </w:r>
          </w:p>
          <w:p w14:paraId="1F89C7FC" w14:textId="77777777" w:rsidR="00524A5D" w:rsidRPr="0044437C" w:rsidRDefault="00524A5D">
            <w:pPr>
              <w:pStyle w:val="TAC"/>
            </w:pPr>
          </w:p>
          <w:p w14:paraId="03C9E1A5" w14:textId="77777777" w:rsidR="00524A5D" w:rsidRPr="0044437C" w:rsidRDefault="00000000">
            <w:pPr>
              <w:pStyle w:val="TAC"/>
            </w:pPr>
            <w:r w:rsidRPr="0044437C">
              <w:t xml:space="preserve">Symbols 0, 1 of each subframe for 10, 15 and 20 MHz </w:t>
            </w:r>
          </w:p>
        </w:tc>
        <w:tc>
          <w:tcPr>
            <w:tcW w:w="3072" w:type="dxa"/>
          </w:tcPr>
          <w:p w14:paraId="72E23B46" w14:textId="77777777" w:rsidR="00524A5D" w:rsidRPr="0044437C" w:rsidRDefault="00000000">
            <w:pPr>
              <w:pStyle w:val="TAC"/>
            </w:pPr>
            <w:r w:rsidRPr="0044437C">
              <w:t>The remaining REGs not allocated to both PCFICH and PHICH are used for PDCCH</w:t>
            </w:r>
          </w:p>
        </w:tc>
        <w:tc>
          <w:tcPr>
            <w:tcW w:w="2837" w:type="dxa"/>
          </w:tcPr>
          <w:p w14:paraId="6C08DF71" w14:textId="77777777" w:rsidR="00524A5D" w:rsidRPr="0044437C" w:rsidRDefault="00000000">
            <w:pPr>
              <w:pStyle w:val="TAC"/>
            </w:pPr>
            <w:r w:rsidRPr="0044437C">
              <w:t>Mapping rule is specified in TS 36.211 Section 6.8.5 (Note 1)</w:t>
            </w:r>
          </w:p>
        </w:tc>
      </w:tr>
      <w:tr w:rsidR="00524A5D" w:rsidRPr="0044437C" w14:paraId="72BC3E1F" w14:textId="77777777">
        <w:trPr>
          <w:jc w:val="center"/>
        </w:trPr>
        <w:tc>
          <w:tcPr>
            <w:tcW w:w="1006" w:type="dxa"/>
          </w:tcPr>
          <w:p w14:paraId="26020543" w14:textId="77777777" w:rsidR="00524A5D" w:rsidRPr="0044437C" w:rsidRDefault="00000000">
            <w:pPr>
              <w:pStyle w:val="TAL"/>
            </w:pPr>
            <w:r w:rsidRPr="0044437C">
              <w:t>MPDCCH</w:t>
            </w:r>
          </w:p>
        </w:tc>
        <w:tc>
          <w:tcPr>
            <w:tcW w:w="2834" w:type="dxa"/>
          </w:tcPr>
          <w:p w14:paraId="369090D7" w14:textId="77777777" w:rsidR="00524A5D" w:rsidRPr="0044437C" w:rsidRDefault="00000000">
            <w:pPr>
              <w:pStyle w:val="TAC"/>
            </w:pPr>
            <w:r w:rsidRPr="0044437C">
              <w:t>Same as PDSCH</w:t>
            </w:r>
          </w:p>
        </w:tc>
        <w:tc>
          <w:tcPr>
            <w:tcW w:w="3072" w:type="dxa"/>
          </w:tcPr>
          <w:p w14:paraId="6311561B" w14:textId="77777777" w:rsidR="00524A5D" w:rsidRPr="0044437C" w:rsidRDefault="00000000">
            <w:pPr>
              <w:pStyle w:val="TAC"/>
            </w:pPr>
            <w:r w:rsidRPr="0044437C">
              <w:t>For Subframe 0, subcarriers corresponding to resource elements not allocated to RS, PSS, SSS and PBCH (core set and repetitions) and reserved for PBCH antenna ports 3 and 4 on the 72 central subcarriers.</w:t>
            </w:r>
          </w:p>
          <w:p w14:paraId="2B212705" w14:textId="77777777" w:rsidR="00524A5D" w:rsidRPr="0044437C" w:rsidRDefault="00524A5D">
            <w:pPr>
              <w:pStyle w:val="TAC"/>
            </w:pPr>
          </w:p>
          <w:p w14:paraId="31E2C328" w14:textId="77777777" w:rsidR="00524A5D" w:rsidRPr="0044437C" w:rsidRDefault="00000000">
            <w:pPr>
              <w:pStyle w:val="TAC"/>
            </w:pPr>
            <w:r w:rsidRPr="0044437C">
              <w:t>For Subframe 5, subcarriers corresponding to resource elements not allocated to RS, PSS and SSS.</w:t>
            </w:r>
          </w:p>
          <w:p w14:paraId="6365B54A" w14:textId="77777777" w:rsidR="00524A5D" w:rsidRPr="0044437C" w:rsidRDefault="00524A5D">
            <w:pPr>
              <w:pStyle w:val="TAC"/>
            </w:pPr>
          </w:p>
          <w:p w14:paraId="4FE8B6F7" w14:textId="77777777" w:rsidR="00524A5D" w:rsidRPr="0044437C" w:rsidRDefault="00000000">
            <w:pPr>
              <w:pStyle w:val="TAC"/>
            </w:pPr>
            <w:r w:rsidRPr="0044437C">
              <w:t>For Subframe 9, subcarriers corresponding to resource elements not allocated to RS, PSS, SSS and PBCH (repetitions).</w:t>
            </w:r>
          </w:p>
          <w:p w14:paraId="2DC00ED4" w14:textId="77777777" w:rsidR="00524A5D" w:rsidRPr="0044437C" w:rsidRDefault="00524A5D">
            <w:pPr>
              <w:pStyle w:val="TAC"/>
            </w:pPr>
          </w:p>
          <w:p w14:paraId="3C05A07A" w14:textId="77777777" w:rsidR="00524A5D" w:rsidRPr="0044437C" w:rsidRDefault="00000000">
            <w:pPr>
              <w:pStyle w:val="TAC"/>
            </w:pPr>
            <w:r w:rsidRPr="0044437C">
              <w:t>For other subframes, subcarriers corresponding to resource elements not allocated to RS.</w:t>
            </w:r>
          </w:p>
        </w:tc>
        <w:tc>
          <w:tcPr>
            <w:tcW w:w="2837" w:type="dxa"/>
          </w:tcPr>
          <w:p w14:paraId="3EEA2A68" w14:textId="77777777" w:rsidR="00524A5D" w:rsidRPr="0044437C" w:rsidRDefault="00000000">
            <w:pPr>
              <w:pStyle w:val="TAC"/>
            </w:pPr>
            <w:r w:rsidRPr="0044437C">
              <w:t>Mapping rule is specified in TS 36.211 Section 6.8B.5 (Note 1)</w:t>
            </w:r>
          </w:p>
          <w:p w14:paraId="3869B990" w14:textId="77777777" w:rsidR="00524A5D" w:rsidRPr="0044437C" w:rsidRDefault="00524A5D">
            <w:pPr>
              <w:pStyle w:val="TAC"/>
            </w:pPr>
          </w:p>
          <w:p w14:paraId="4B00A4BA" w14:textId="77777777" w:rsidR="00524A5D" w:rsidRPr="0044437C" w:rsidRDefault="00000000">
            <w:pPr>
              <w:pStyle w:val="TAC"/>
            </w:pPr>
            <w:r w:rsidRPr="0044437C">
              <w:t>Only required for UE category M1 testing</w:t>
            </w:r>
          </w:p>
        </w:tc>
      </w:tr>
      <w:tr w:rsidR="00524A5D" w:rsidRPr="0044437C" w14:paraId="7943B100" w14:textId="77777777">
        <w:trPr>
          <w:jc w:val="center"/>
        </w:trPr>
        <w:tc>
          <w:tcPr>
            <w:tcW w:w="1006" w:type="dxa"/>
          </w:tcPr>
          <w:p w14:paraId="3AA82133" w14:textId="77777777" w:rsidR="00524A5D" w:rsidRPr="0044437C" w:rsidRDefault="00000000">
            <w:pPr>
              <w:pStyle w:val="TAL"/>
            </w:pPr>
            <w:r w:rsidRPr="0044437C">
              <w:lastRenderedPageBreak/>
              <w:t>PDSCH</w:t>
            </w:r>
          </w:p>
        </w:tc>
        <w:tc>
          <w:tcPr>
            <w:tcW w:w="2834" w:type="dxa"/>
          </w:tcPr>
          <w:p w14:paraId="5F0E77C5" w14:textId="77777777" w:rsidR="00524A5D" w:rsidRPr="0044437C" w:rsidRDefault="00000000">
            <w:pPr>
              <w:pStyle w:val="TAC"/>
            </w:pPr>
            <w:r w:rsidRPr="0044437C">
              <w:t>All remaining OFDM symbols of each subframe not allocated to PDCCH</w:t>
            </w:r>
          </w:p>
        </w:tc>
        <w:tc>
          <w:tcPr>
            <w:tcW w:w="3072" w:type="dxa"/>
          </w:tcPr>
          <w:p w14:paraId="49159D07" w14:textId="77777777" w:rsidR="00524A5D" w:rsidRPr="0044437C" w:rsidRDefault="00000000">
            <w:pPr>
              <w:pStyle w:val="TAC"/>
            </w:pPr>
            <w:r w:rsidRPr="0044437C">
              <w:t xml:space="preserve">For Subframe 0, </w:t>
            </w:r>
          </w:p>
          <w:p w14:paraId="5D35F4ED" w14:textId="77777777" w:rsidR="00524A5D" w:rsidRPr="0044437C" w:rsidRDefault="00000000">
            <w:pPr>
              <w:pStyle w:val="TAC"/>
            </w:pPr>
            <w:r w:rsidRPr="0044437C">
              <w:t>REs not allocated to RS, PSS, SSS and PBCH, is allocated to PDSCH</w:t>
            </w:r>
          </w:p>
          <w:p w14:paraId="7A020AB3" w14:textId="77777777" w:rsidR="00524A5D" w:rsidRPr="0044437C" w:rsidRDefault="00524A5D">
            <w:pPr>
              <w:pStyle w:val="TAC"/>
            </w:pPr>
          </w:p>
          <w:p w14:paraId="3B6176BB" w14:textId="77777777" w:rsidR="00524A5D" w:rsidRPr="0044437C" w:rsidRDefault="00000000">
            <w:pPr>
              <w:pStyle w:val="TAC"/>
            </w:pPr>
            <w:r w:rsidRPr="0044437C">
              <w:t xml:space="preserve">For Subframe 5, </w:t>
            </w:r>
          </w:p>
          <w:p w14:paraId="2514A799" w14:textId="77777777" w:rsidR="00524A5D" w:rsidRPr="0044437C" w:rsidRDefault="00000000">
            <w:pPr>
              <w:pStyle w:val="TAC"/>
            </w:pPr>
            <w:r w:rsidRPr="0044437C">
              <w:t>REs not allocated to RS, PSS and SSS, is allocated to PDSCH</w:t>
            </w:r>
          </w:p>
          <w:p w14:paraId="246E4CE2" w14:textId="77777777" w:rsidR="00524A5D" w:rsidRPr="0044437C" w:rsidRDefault="00524A5D">
            <w:pPr>
              <w:pStyle w:val="TAC"/>
            </w:pPr>
          </w:p>
          <w:p w14:paraId="36884BB3" w14:textId="77777777" w:rsidR="00524A5D" w:rsidRPr="0044437C" w:rsidRDefault="00000000">
            <w:pPr>
              <w:pStyle w:val="TAC"/>
            </w:pPr>
            <w:r w:rsidRPr="0044437C">
              <w:t xml:space="preserve">For other subframes, </w:t>
            </w:r>
          </w:p>
          <w:p w14:paraId="25CCE473" w14:textId="77777777" w:rsidR="00524A5D" w:rsidRPr="0044437C" w:rsidRDefault="00000000">
            <w:pPr>
              <w:pStyle w:val="TAC"/>
            </w:pPr>
            <w:r w:rsidRPr="0044437C">
              <w:t>REs not allocated to RS, is allocated to PDSCH</w:t>
            </w:r>
          </w:p>
        </w:tc>
        <w:tc>
          <w:tcPr>
            <w:tcW w:w="2837" w:type="dxa"/>
          </w:tcPr>
          <w:p w14:paraId="4064E220" w14:textId="77777777" w:rsidR="00524A5D" w:rsidRPr="0044437C" w:rsidRDefault="00000000">
            <w:pPr>
              <w:pStyle w:val="TAC"/>
            </w:pPr>
            <w:r w:rsidRPr="0044437C">
              <w:t>Note that there are reserved REs that are not used for transmission of any physical channels (Note 3 ) &amp; (Note 4) which need to be taken into account when allocating REs to PDSCH</w:t>
            </w:r>
          </w:p>
        </w:tc>
      </w:tr>
      <w:tr w:rsidR="00524A5D" w:rsidRPr="0044437C" w14:paraId="29C5796F" w14:textId="77777777">
        <w:trPr>
          <w:jc w:val="center"/>
        </w:trPr>
        <w:tc>
          <w:tcPr>
            <w:tcW w:w="9749" w:type="dxa"/>
            <w:gridSpan w:val="4"/>
          </w:tcPr>
          <w:p w14:paraId="34EA42DD" w14:textId="77777777" w:rsidR="00524A5D" w:rsidRPr="0044437C" w:rsidRDefault="00000000">
            <w:pPr>
              <w:pStyle w:val="TAN"/>
            </w:pPr>
            <w:r w:rsidRPr="0044437C">
              <w:rPr>
                <w:lang w:eastAsia="ko-KR"/>
              </w:rPr>
              <w:t>Note 1: In ca</w:t>
            </w:r>
            <w:r w:rsidRPr="0044437C">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44437C" w:rsidRDefault="00000000">
            <w:pPr>
              <w:pStyle w:val="TAN"/>
            </w:pPr>
            <w:r w:rsidRPr="0044437C">
              <w:rPr>
                <w:lang w:eastAsia="ko-KR"/>
              </w:rPr>
              <w:t xml:space="preserve">Note </w:t>
            </w:r>
            <w:r w:rsidRPr="0044437C">
              <w:rPr>
                <w:lang w:eastAsia="ja-JP"/>
              </w:rPr>
              <w:t>2</w:t>
            </w:r>
            <w:r w:rsidRPr="0044437C">
              <w:rPr>
                <w:lang w:eastAsia="ko-KR"/>
              </w:rPr>
              <w:t xml:space="preserve">: PBCH </w:t>
            </w:r>
            <w:r w:rsidRPr="0044437C">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44437C" w:rsidRDefault="00000000">
            <w:pPr>
              <w:pStyle w:val="TAN"/>
            </w:pPr>
            <w:r w:rsidRPr="0044437C">
              <w:t xml:space="preserve">Note 3: In slot 0 </w:t>
            </w:r>
            <w:r w:rsidRPr="0044437C">
              <w:rPr>
                <w:rFonts w:eastAsia="SimSun"/>
                <w:lang w:eastAsia="zh-CN"/>
              </w:rPr>
              <w:t xml:space="preserve">and slot 10 </w:t>
            </w:r>
            <w:r w:rsidRPr="0044437C">
              <w:t>of each radio frame, there are reserved REs for PSS and SSS that are not used for transmission of any physical channels. (See TS 36.211 Section 6.11.1.2 &amp; 6.11.2.2).</w:t>
            </w:r>
          </w:p>
          <w:p w14:paraId="24108B87" w14:textId="77777777" w:rsidR="00524A5D" w:rsidRPr="0044437C" w:rsidRDefault="00000000">
            <w:pPr>
              <w:pStyle w:val="TAN"/>
            </w:pPr>
            <w:r w:rsidRPr="0044437C">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44437C" w:rsidRDefault="00524A5D">
      <w:pPr>
        <w:rPr>
          <w:lang w:eastAsia="zh-CN"/>
        </w:rPr>
      </w:pPr>
    </w:p>
    <w:p w14:paraId="30A97FEB" w14:textId="77777777" w:rsidR="00524A5D" w:rsidRPr="0044437C" w:rsidRDefault="00000000">
      <w:pPr>
        <w:pStyle w:val="TH"/>
        <w:rPr>
          <w:lang w:eastAsia="ja-JP"/>
        </w:rPr>
      </w:pPr>
      <w:r w:rsidRPr="0044437C">
        <w:lastRenderedPageBreak/>
        <w:t>Table C.1-</w:t>
      </w:r>
      <w:r w:rsidRPr="0044437C">
        <w:rPr>
          <w:rFonts w:eastAsia="SimSun"/>
          <w:lang w:eastAsia="zh-CN"/>
        </w:rPr>
        <w:t>2</w:t>
      </w:r>
      <w:r w:rsidRPr="0044437C">
        <w:t xml:space="preserve">: </w:t>
      </w:r>
      <w:r w:rsidRPr="0044437C">
        <w:rPr>
          <w:lang w:eastAsia="ja-JP"/>
        </w:rPr>
        <w:t>M</w:t>
      </w:r>
      <w:r w:rsidRPr="0044437C">
        <w:t>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44437C" w14:paraId="3EB76EDF" w14:textId="77777777">
        <w:trPr>
          <w:jc w:val="center"/>
        </w:trPr>
        <w:tc>
          <w:tcPr>
            <w:tcW w:w="988" w:type="dxa"/>
          </w:tcPr>
          <w:p w14:paraId="719D176F" w14:textId="77777777" w:rsidR="00524A5D" w:rsidRPr="0044437C" w:rsidRDefault="00000000">
            <w:pPr>
              <w:pStyle w:val="TAH"/>
            </w:pPr>
            <w:r w:rsidRPr="0044437C">
              <w:lastRenderedPageBreak/>
              <w:t>Physical channel</w:t>
            </w:r>
          </w:p>
        </w:tc>
        <w:tc>
          <w:tcPr>
            <w:tcW w:w="2851" w:type="dxa"/>
          </w:tcPr>
          <w:p w14:paraId="3298FEF4" w14:textId="77777777" w:rsidR="00524A5D" w:rsidRPr="0044437C" w:rsidRDefault="00000000">
            <w:pPr>
              <w:pStyle w:val="TAH"/>
            </w:pPr>
            <w:r w:rsidRPr="0044437C">
              <w:t xml:space="preserve">Time Domain Location </w:t>
            </w:r>
          </w:p>
        </w:tc>
        <w:tc>
          <w:tcPr>
            <w:tcW w:w="3085" w:type="dxa"/>
          </w:tcPr>
          <w:p w14:paraId="32799369" w14:textId="77777777" w:rsidR="00524A5D" w:rsidRPr="0044437C" w:rsidRDefault="00000000">
            <w:pPr>
              <w:pStyle w:val="TAH"/>
            </w:pPr>
            <w:r w:rsidRPr="0044437C">
              <w:t xml:space="preserve">Frequency Domain Location </w:t>
            </w:r>
          </w:p>
        </w:tc>
        <w:tc>
          <w:tcPr>
            <w:tcW w:w="2825" w:type="dxa"/>
          </w:tcPr>
          <w:p w14:paraId="7D18E288" w14:textId="77777777" w:rsidR="00524A5D" w:rsidRPr="0044437C" w:rsidRDefault="00000000">
            <w:pPr>
              <w:pStyle w:val="TAH"/>
            </w:pPr>
            <w:r w:rsidRPr="0044437C">
              <w:t>Note</w:t>
            </w:r>
          </w:p>
        </w:tc>
      </w:tr>
      <w:tr w:rsidR="00524A5D" w:rsidRPr="0044437C" w14:paraId="48384CB2" w14:textId="77777777">
        <w:trPr>
          <w:jc w:val="center"/>
        </w:trPr>
        <w:tc>
          <w:tcPr>
            <w:tcW w:w="988" w:type="dxa"/>
          </w:tcPr>
          <w:p w14:paraId="1E253768" w14:textId="77777777" w:rsidR="00524A5D" w:rsidRPr="0044437C" w:rsidRDefault="00000000">
            <w:pPr>
              <w:pStyle w:val="TAL"/>
            </w:pPr>
            <w:r w:rsidRPr="0044437C">
              <w:t>NPBCH</w:t>
            </w:r>
          </w:p>
        </w:tc>
        <w:tc>
          <w:tcPr>
            <w:tcW w:w="2851" w:type="dxa"/>
          </w:tcPr>
          <w:p w14:paraId="14CB54D2" w14:textId="77777777" w:rsidR="00524A5D" w:rsidRPr="0044437C" w:rsidRDefault="00000000">
            <w:pPr>
              <w:pStyle w:val="TAC"/>
              <w:jc w:val="left"/>
            </w:pPr>
            <w:r w:rsidRPr="0044437C">
              <w:t>NPBCH is transmitted in subframe 0 in every radio frame.</w:t>
            </w:r>
          </w:p>
          <w:p w14:paraId="5781AD11" w14:textId="77777777" w:rsidR="00524A5D" w:rsidRPr="0044437C" w:rsidRDefault="00000000">
            <w:pPr>
              <w:pStyle w:val="TAC"/>
              <w:jc w:val="left"/>
            </w:pPr>
            <w:r w:rsidRPr="0044437C">
              <w:t>NPBCH consists of 8 independently decodable blocks of 80 ms duration.</w:t>
            </w:r>
          </w:p>
          <w:p w14:paraId="24D94888" w14:textId="77777777" w:rsidR="00524A5D" w:rsidRPr="0044437C" w:rsidRDefault="00000000">
            <w:pPr>
              <w:pStyle w:val="TAC"/>
              <w:jc w:val="left"/>
            </w:pPr>
            <w:r w:rsidRPr="0044437C">
              <w:t>The time interval where MIB remains unchanged is 640 ms.</w:t>
            </w:r>
          </w:p>
          <w:p w14:paraId="3EC05DB3" w14:textId="77777777" w:rsidR="00524A5D" w:rsidRPr="0044437C" w:rsidRDefault="00000000">
            <w:pPr>
              <w:pStyle w:val="TAC"/>
              <w:jc w:val="left"/>
            </w:pPr>
            <w:r w:rsidRPr="0044437C">
              <w:t>NPBCH does not use the first 3 symbols in a subframe in in-band operation.</w:t>
            </w:r>
          </w:p>
          <w:p w14:paraId="74D78320" w14:textId="77777777" w:rsidR="00524A5D" w:rsidRPr="0044437C" w:rsidRDefault="00000000">
            <w:pPr>
              <w:pStyle w:val="TAC"/>
              <w:jc w:val="left"/>
            </w:pPr>
            <w:r w:rsidRPr="0044437C">
              <w:t>For stand-alone and guard-band, the first 3 symbols (of the subframe transmitting NPBCH) contain no NPBCH.</w:t>
            </w:r>
          </w:p>
        </w:tc>
        <w:tc>
          <w:tcPr>
            <w:tcW w:w="3085" w:type="dxa"/>
          </w:tcPr>
          <w:p w14:paraId="0ACE606F" w14:textId="77777777" w:rsidR="00524A5D" w:rsidRPr="0044437C" w:rsidRDefault="00000000">
            <w:pPr>
              <w:pStyle w:val="TAC"/>
              <w:jc w:val="left"/>
            </w:pPr>
            <w:r w:rsidRPr="0044437C">
              <w:t>Occupies any of the 12 subcarriers not reserved for transmission of reference signals</w:t>
            </w:r>
          </w:p>
        </w:tc>
        <w:tc>
          <w:tcPr>
            <w:tcW w:w="2825" w:type="dxa"/>
          </w:tcPr>
          <w:p w14:paraId="2A5634E7" w14:textId="77777777" w:rsidR="00524A5D" w:rsidRPr="0044437C" w:rsidRDefault="00000000">
            <w:pPr>
              <w:pStyle w:val="TAC"/>
              <w:jc w:val="left"/>
            </w:pPr>
            <w:r w:rsidRPr="0044437C">
              <w:t>Mapping rule is specified in TS 36.211 [8] sub clause 10.2.4.4</w:t>
            </w:r>
          </w:p>
        </w:tc>
      </w:tr>
      <w:tr w:rsidR="00524A5D" w:rsidRPr="0044437C" w14:paraId="5CB9312C" w14:textId="77777777">
        <w:trPr>
          <w:jc w:val="center"/>
        </w:trPr>
        <w:tc>
          <w:tcPr>
            <w:tcW w:w="988" w:type="dxa"/>
          </w:tcPr>
          <w:p w14:paraId="32E32D25" w14:textId="77777777" w:rsidR="00524A5D" w:rsidRPr="0044437C" w:rsidRDefault="00000000">
            <w:pPr>
              <w:pStyle w:val="TAL"/>
            </w:pPr>
            <w:r w:rsidRPr="0044437C">
              <w:t>NPSS</w:t>
            </w:r>
          </w:p>
        </w:tc>
        <w:tc>
          <w:tcPr>
            <w:tcW w:w="2851" w:type="dxa"/>
          </w:tcPr>
          <w:p w14:paraId="5047AE2C" w14:textId="77777777" w:rsidR="00524A5D" w:rsidRPr="0044437C" w:rsidRDefault="00000000">
            <w:pPr>
              <w:pStyle w:val="TAC"/>
              <w:jc w:val="left"/>
            </w:pPr>
            <w:r w:rsidRPr="0044437C">
              <w:t>NPSS is transmitted in subframe 5.</w:t>
            </w:r>
          </w:p>
          <w:p w14:paraId="68F19DA2" w14:textId="77777777" w:rsidR="00524A5D" w:rsidRPr="0044437C" w:rsidRDefault="00000000">
            <w:pPr>
              <w:pStyle w:val="TAC"/>
              <w:jc w:val="left"/>
            </w:pPr>
            <w:r w:rsidRPr="0044437C">
              <w:t>NPSS uses the last 11 OFDM symbols of subframes in which NB-PSS occurs for normal CP.</w:t>
            </w:r>
          </w:p>
          <w:p w14:paraId="18392CEA" w14:textId="77777777" w:rsidR="00524A5D" w:rsidRPr="0044437C" w:rsidRDefault="00000000">
            <w:pPr>
              <w:pStyle w:val="TAC"/>
              <w:jc w:val="left"/>
            </w:pPr>
            <w:r w:rsidRPr="0044437C">
              <w:t>NB-IoT PSS/SSS do not use:</w:t>
            </w:r>
          </w:p>
          <w:p w14:paraId="647CD769" w14:textId="77777777" w:rsidR="00524A5D" w:rsidRPr="0044437C" w:rsidRDefault="00000000">
            <w:pPr>
              <w:pStyle w:val="TAC"/>
              <w:jc w:val="left"/>
            </w:pPr>
            <w:r w:rsidRPr="0044437C">
              <w:t xml:space="preserve"> - the LTE PDCCH control region</w:t>
            </w:r>
          </w:p>
          <w:p w14:paraId="2460BF26" w14:textId="77777777" w:rsidR="00524A5D" w:rsidRPr="0044437C" w:rsidRDefault="00000000">
            <w:pPr>
              <w:pStyle w:val="TAC"/>
              <w:jc w:val="left"/>
            </w:pPr>
            <w:r w:rsidRPr="0044437C">
              <w:t xml:space="preserve"> - REs used by LTE CRS</w:t>
            </w:r>
          </w:p>
          <w:p w14:paraId="2E91CCC7" w14:textId="77777777" w:rsidR="00524A5D" w:rsidRPr="0044437C" w:rsidRDefault="00000000">
            <w:pPr>
              <w:pStyle w:val="TAC"/>
              <w:jc w:val="left"/>
            </w:pPr>
            <w:r w:rsidRPr="0044437C">
              <w:t>NSSS periodicity is 10ms.</w:t>
            </w:r>
          </w:p>
        </w:tc>
        <w:tc>
          <w:tcPr>
            <w:tcW w:w="3085" w:type="dxa"/>
          </w:tcPr>
          <w:p w14:paraId="2A69BC12" w14:textId="77777777" w:rsidR="00524A5D" w:rsidRPr="0044437C" w:rsidRDefault="00000000">
            <w:pPr>
              <w:pStyle w:val="TAC"/>
              <w:jc w:val="left"/>
            </w:pPr>
            <w:r w:rsidRPr="0044437C">
              <w:t>NPSS is mapped to sub-carriers #0-10 of the NB-IoT carrier</w:t>
            </w:r>
          </w:p>
        </w:tc>
        <w:tc>
          <w:tcPr>
            <w:tcW w:w="2825" w:type="dxa"/>
          </w:tcPr>
          <w:p w14:paraId="3560C6D9" w14:textId="77777777" w:rsidR="00524A5D" w:rsidRPr="0044437C" w:rsidRDefault="00000000">
            <w:pPr>
              <w:pStyle w:val="TAC"/>
              <w:jc w:val="left"/>
            </w:pPr>
            <w:r w:rsidRPr="0044437C">
              <w:t>Mapping rule is specified in TS 36.211 [8] sub clause 10.2.7.1.2</w:t>
            </w:r>
          </w:p>
        </w:tc>
      </w:tr>
      <w:tr w:rsidR="00524A5D" w:rsidRPr="0044437C" w14:paraId="168F3F80" w14:textId="77777777">
        <w:trPr>
          <w:jc w:val="center"/>
        </w:trPr>
        <w:tc>
          <w:tcPr>
            <w:tcW w:w="988" w:type="dxa"/>
          </w:tcPr>
          <w:p w14:paraId="47A0439E" w14:textId="77777777" w:rsidR="00524A5D" w:rsidRPr="0044437C" w:rsidRDefault="00000000">
            <w:pPr>
              <w:pStyle w:val="TAL"/>
            </w:pPr>
            <w:r w:rsidRPr="0044437C">
              <w:t>NSSS</w:t>
            </w:r>
          </w:p>
        </w:tc>
        <w:tc>
          <w:tcPr>
            <w:tcW w:w="2851" w:type="dxa"/>
          </w:tcPr>
          <w:p w14:paraId="6A4EEE0C" w14:textId="77777777" w:rsidR="00524A5D" w:rsidRPr="0044437C" w:rsidRDefault="00000000">
            <w:pPr>
              <w:pStyle w:val="TAC"/>
              <w:jc w:val="left"/>
            </w:pPr>
            <w:r w:rsidRPr="0044437C">
              <w:t>NSSS is transmitted in subframe 9.</w:t>
            </w:r>
          </w:p>
          <w:p w14:paraId="710F208B" w14:textId="77777777" w:rsidR="00524A5D" w:rsidRPr="0044437C" w:rsidRDefault="00000000">
            <w:pPr>
              <w:pStyle w:val="TAC"/>
              <w:jc w:val="left"/>
            </w:pPr>
            <w:r w:rsidRPr="0044437C">
              <w:t>NSSS uses the last 11 OFDM symbols of subframes in which NB-SSS occurs for normal CP.</w:t>
            </w:r>
          </w:p>
          <w:p w14:paraId="6C605AB2" w14:textId="77777777" w:rsidR="00524A5D" w:rsidRPr="0044437C" w:rsidRDefault="00000000">
            <w:pPr>
              <w:pStyle w:val="TAC"/>
              <w:jc w:val="left"/>
            </w:pPr>
            <w:r w:rsidRPr="0044437C">
              <w:t>NB-IoT PSS/SSS do not use:</w:t>
            </w:r>
          </w:p>
          <w:p w14:paraId="47845593" w14:textId="77777777" w:rsidR="00524A5D" w:rsidRPr="0044437C" w:rsidRDefault="00000000">
            <w:pPr>
              <w:pStyle w:val="TAC"/>
              <w:jc w:val="left"/>
            </w:pPr>
            <w:r w:rsidRPr="0044437C">
              <w:t xml:space="preserve"> - the LTE PDCCH control region</w:t>
            </w:r>
          </w:p>
          <w:p w14:paraId="3AD3CC6F" w14:textId="77777777" w:rsidR="00524A5D" w:rsidRPr="0044437C" w:rsidRDefault="00000000">
            <w:pPr>
              <w:pStyle w:val="TAC"/>
              <w:jc w:val="left"/>
            </w:pPr>
            <w:r w:rsidRPr="0044437C">
              <w:t xml:space="preserve"> - REs used by LTE CRS</w:t>
            </w:r>
          </w:p>
          <w:p w14:paraId="6A56849B" w14:textId="77777777" w:rsidR="00524A5D" w:rsidRPr="0044437C" w:rsidRDefault="00000000">
            <w:pPr>
              <w:pStyle w:val="TAC"/>
              <w:jc w:val="left"/>
            </w:pPr>
            <w:r w:rsidRPr="0044437C">
              <w:t>NSSS periodicity is 20ms.</w:t>
            </w:r>
          </w:p>
        </w:tc>
        <w:tc>
          <w:tcPr>
            <w:tcW w:w="3085" w:type="dxa"/>
          </w:tcPr>
          <w:p w14:paraId="142A16B0" w14:textId="77777777" w:rsidR="00524A5D" w:rsidRPr="0044437C" w:rsidRDefault="00000000">
            <w:pPr>
              <w:pStyle w:val="TAC"/>
              <w:jc w:val="left"/>
            </w:pPr>
            <w:r w:rsidRPr="0044437C">
              <w:t>The number of subcarriers for NSSS is 12</w:t>
            </w:r>
          </w:p>
        </w:tc>
        <w:tc>
          <w:tcPr>
            <w:tcW w:w="2825" w:type="dxa"/>
          </w:tcPr>
          <w:p w14:paraId="2DB51264" w14:textId="77777777" w:rsidR="00524A5D" w:rsidRPr="0044437C" w:rsidRDefault="00000000">
            <w:pPr>
              <w:pStyle w:val="TAC"/>
              <w:jc w:val="left"/>
            </w:pPr>
            <w:r w:rsidRPr="0044437C">
              <w:t>Mapping rule is specified in TS 36.211 [8] sub clause 10.2.7.2.2</w:t>
            </w:r>
          </w:p>
        </w:tc>
      </w:tr>
      <w:tr w:rsidR="00524A5D" w:rsidRPr="0044437C" w14:paraId="621B087F" w14:textId="77777777">
        <w:trPr>
          <w:jc w:val="center"/>
        </w:trPr>
        <w:tc>
          <w:tcPr>
            <w:tcW w:w="988" w:type="dxa"/>
          </w:tcPr>
          <w:p w14:paraId="1083DBAF" w14:textId="77777777" w:rsidR="00524A5D" w:rsidRPr="0044437C" w:rsidRDefault="00000000">
            <w:pPr>
              <w:pStyle w:val="TAL"/>
            </w:pPr>
            <w:r w:rsidRPr="0044437C">
              <w:t>NPDCCH</w:t>
            </w:r>
          </w:p>
        </w:tc>
        <w:tc>
          <w:tcPr>
            <w:tcW w:w="2851" w:type="dxa"/>
          </w:tcPr>
          <w:p w14:paraId="2D8F754F" w14:textId="77777777" w:rsidR="00524A5D" w:rsidRPr="0044437C" w:rsidRDefault="00000000">
            <w:pPr>
              <w:pStyle w:val="TAC"/>
              <w:jc w:val="left"/>
            </w:pPr>
            <w:r w:rsidRPr="0044437C">
              <w:t>NPDCCH on a given NB-IoT carrier are not mapped to the subframes containing NPSS/NSSS/PBCH on that carrier.</w:t>
            </w:r>
          </w:p>
          <w:p w14:paraId="73941C08" w14:textId="77777777" w:rsidR="00524A5D" w:rsidRPr="0044437C" w:rsidRDefault="00000000">
            <w:pPr>
              <w:pStyle w:val="TAC"/>
              <w:jc w:val="left"/>
            </w:pPr>
            <w:r w:rsidRPr="0044437C">
              <w:t>NPDCCH are not be mapped onto resources elements used for NRS.</w:t>
            </w:r>
          </w:p>
          <w:p w14:paraId="140451ED" w14:textId="77777777" w:rsidR="00524A5D" w:rsidRPr="0044437C" w:rsidRDefault="00000000">
            <w:pPr>
              <w:pStyle w:val="TAC"/>
              <w:jc w:val="left"/>
            </w:pPr>
            <w:r w:rsidRPr="0044437C">
              <w:t>NPDCCH are not overlapped with PBCH, PSS, SSS, or CRS.</w:t>
            </w:r>
          </w:p>
          <w:p w14:paraId="04C79DAF" w14:textId="77777777" w:rsidR="00524A5D" w:rsidRPr="0044437C" w:rsidRDefault="00000000">
            <w:pPr>
              <w:pStyle w:val="TAC"/>
              <w:jc w:val="left"/>
            </w:pPr>
            <w:r w:rsidRPr="0044437C">
              <w:t>One or two NPDCCHs can be transmitted in a subframe.</w:t>
            </w:r>
          </w:p>
          <w:p w14:paraId="78F8F8F8" w14:textId="77777777" w:rsidR="00524A5D" w:rsidRPr="0044437C" w:rsidRDefault="00000000">
            <w:pPr>
              <w:pStyle w:val="TAC"/>
              <w:jc w:val="left"/>
            </w:pPr>
            <w:r w:rsidRPr="0044437C">
              <w:t>In in-band, first 3 OFDM symbols are not used for NPDCCH.</w:t>
            </w:r>
          </w:p>
          <w:p w14:paraId="02743D5B" w14:textId="77777777" w:rsidR="00524A5D" w:rsidRPr="0044437C" w:rsidRDefault="00000000">
            <w:pPr>
              <w:pStyle w:val="TAC"/>
              <w:jc w:val="left"/>
            </w:pPr>
            <w:r w:rsidRPr="0044437C">
              <w:t>In stand-alone and guard-band, all OFDM symbols are available for NPDCCH.</w:t>
            </w:r>
          </w:p>
          <w:p w14:paraId="406277E4" w14:textId="77777777" w:rsidR="00524A5D" w:rsidRPr="0044437C" w:rsidRDefault="00000000">
            <w:pPr>
              <w:pStyle w:val="TAC"/>
              <w:jc w:val="left"/>
            </w:pPr>
            <w:r w:rsidRPr="0044437C">
              <w:t>NPDCCH and NPDSCH are multiplexed only based on TDM at subframe level:</w:t>
            </w:r>
          </w:p>
          <w:p w14:paraId="1C9E49A3" w14:textId="77777777" w:rsidR="00524A5D" w:rsidRPr="0044437C" w:rsidRDefault="00000000">
            <w:pPr>
              <w:pStyle w:val="TAC"/>
              <w:jc w:val="left"/>
            </w:pPr>
            <w:r w:rsidRPr="0044437C">
              <w:t xml:space="preserve"> - It means that only cross subframe scheduling is supported</w:t>
            </w:r>
          </w:p>
          <w:p w14:paraId="7F7BBA98" w14:textId="77777777" w:rsidR="00524A5D" w:rsidRPr="0044437C" w:rsidRDefault="00000000">
            <w:pPr>
              <w:pStyle w:val="TAC"/>
              <w:jc w:val="left"/>
            </w:pPr>
            <w:r w:rsidRPr="0044437C">
              <w:t xml:space="preserve"> - The start of an NPDCCH search space is &gt;=4ms after the end of the last NPDCCH search space</w:t>
            </w:r>
          </w:p>
        </w:tc>
        <w:tc>
          <w:tcPr>
            <w:tcW w:w="3085" w:type="dxa"/>
          </w:tcPr>
          <w:p w14:paraId="48B244E4" w14:textId="77777777" w:rsidR="00524A5D" w:rsidRPr="0044437C" w:rsidRDefault="00000000">
            <w:pPr>
              <w:pStyle w:val="TAC"/>
              <w:jc w:val="left"/>
            </w:pPr>
            <w:r w:rsidRPr="0044437C">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44437C" w:rsidRDefault="00000000">
            <w:pPr>
              <w:pStyle w:val="TAC"/>
              <w:jc w:val="left"/>
            </w:pPr>
            <w:r w:rsidRPr="0044437C">
              <w:t>Mapping rule is specified in TS36.211 [8] sub clause 10.2.5.5</w:t>
            </w:r>
          </w:p>
        </w:tc>
      </w:tr>
      <w:tr w:rsidR="00524A5D" w:rsidRPr="0044437C" w14:paraId="73B2106C" w14:textId="77777777">
        <w:trPr>
          <w:jc w:val="center"/>
        </w:trPr>
        <w:tc>
          <w:tcPr>
            <w:tcW w:w="988" w:type="dxa"/>
            <w:tcBorders>
              <w:bottom w:val="single" w:sz="4" w:space="0" w:color="auto"/>
            </w:tcBorders>
          </w:tcPr>
          <w:p w14:paraId="4221ED0B" w14:textId="77777777" w:rsidR="00524A5D" w:rsidRPr="0044437C" w:rsidRDefault="00000000">
            <w:pPr>
              <w:pStyle w:val="TAL"/>
            </w:pPr>
            <w:r w:rsidRPr="0044437C">
              <w:lastRenderedPageBreak/>
              <w:t>NPDSCH</w:t>
            </w:r>
          </w:p>
        </w:tc>
        <w:tc>
          <w:tcPr>
            <w:tcW w:w="2851" w:type="dxa"/>
            <w:tcBorders>
              <w:bottom w:val="single" w:sz="4" w:space="0" w:color="auto"/>
            </w:tcBorders>
          </w:tcPr>
          <w:p w14:paraId="2A8F90F8" w14:textId="77777777" w:rsidR="00524A5D" w:rsidRPr="0044437C" w:rsidRDefault="00000000">
            <w:pPr>
              <w:pStyle w:val="TAC"/>
              <w:jc w:val="left"/>
            </w:pPr>
            <w:r w:rsidRPr="0044437C">
              <w:t>The start of NB-PDSCH transmission is &gt;=4ms later than the end of its associated DL assignment.</w:t>
            </w:r>
          </w:p>
          <w:p w14:paraId="60B948FE" w14:textId="77777777" w:rsidR="00524A5D" w:rsidRPr="0044437C" w:rsidRDefault="00000000">
            <w:pPr>
              <w:pStyle w:val="TAC"/>
              <w:jc w:val="left"/>
            </w:pPr>
            <w:r w:rsidRPr="0044437C">
              <w:t>NPDSCH on a given NB-IoT carrier are not mapped to the subframes containing NPSS/NSSS/PBCH on that carrier.</w:t>
            </w:r>
          </w:p>
          <w:p w14:paraId="3F321C61" w14:textId="77777777" w:rsidR="00524A5D" w:rsidRPr="0044437C" w:rsidRDefault="00000000">
            <w:pPr>
              <w:pStyle w:val="TAC"/>
              <w:jc w:val="left"/>
            </w:pPr>
            <w:r w:rsidRPr="0044437C">
              <w:t>NPDSCH resource elements should be different from the ones used for NRS.</w:t>
            </w:r>
          </w:p>
          <w:p w14:paraId="0077827E" w14:textId="77777777" w:rsidR="00524A5D" w:rsidRPr="0044437C" w:rsidRDefault="00000000">
            <w:pPr>
              <w:pStyle w:val="TAC"/>
              <w:jc w:val="left"/>
            </w:pPr>
            <w:r w:rsidRPr="0044437C">
              <w:t>NPDSCH resource elements should be different from the ones used for CRS.</w:t>
            </w:r>
          </w:p>
        </w:tc>
        <w:tc>
          <w:tcPr>
            <w:tcW w:w="3085" w:type="dxa"/>
            <w:tcBorders>
              <w:bottom w:val="single" w:sz="4" w:space="0" w:color="auto"/>
            </w:tcBorders>
          </w:tcPr>
          <w:p w14:paraId="03D5D9AB" w14:textId="77777777" w:rsidR="00524A5D" w:rsidRPr="0044437C" w:rsidRDefault="00000000">
            <w:pPr>
              <w:pStyle w:val="TAC"/>
              <w:jc w:val="left"/>
            </w:pPr>
            <w:r w:rsidRPr="0044437C">
              <w:t>Occupies any of the 12 subcarriers not reserved for transmission of reference signals</w:t>
            </w:r>
          </w:p>
        </w:tc>
        <w:tc>
          <w:tcPr>
            <w:tcW w:w="2825" w:type="dxa"/>
            <w:tcBorders>
              <w:bottom w:val="single" w:sz="4" w:space="0" w:color="auto"/>
            </w:tcBorders>
          </w:tcPr>
          <w:p w14:paraId="3E0C29F2" w14:textId="77777777" w:rsidR="00524A5D" w:rsidRPr="0044437C" w:rsidRDefault="00000000">
            <w:pPr>
              <w:pStyle w:val="TAC"/>
              <w:jc w:val="left"/>
            </w:pPr>
            <w:r w:rsidRPr="0044437C">
              <w:t>Mapping rule is specified in TS 36.211 [8] sub clause 10.2.3.4</w:t>
            </w:r>
          </w:p>
        </w:tc>
      </w:tr>
      <w:tr w:rsidR="00524A5D" w:rsidRPr="0044437C" w14:paraId="3139C7EA" w14:textId="77777777">
        <w:trPr>
          <w:jc w:val="center"/>
        </w:trPr>
        <w:tc>
          <w:tcPr>
            <w:tcW w:w="988" w:type="dxa"/>
            <w:tcBorders>
              <w:bottom w:val="single" w:sz="4" w:space="0" w:color="auto"/>
            </w:tcBorders>
          </w:tcPr>
          <w:p w14:paraId="112CE238" w14:textId="77777777" w:rsidR="00524A5D" w:rsidRPr="0044437C" w:rsidRDefault="00000000">
            <w:pPr>
              <w:pStyle w:val="TAL"/>
            </w:pPr>
            <w:r w:rsidRPr="0044437C">
              <w:t>NRS</w:t>
            </w:r>
          </w:p>
        </w:tc>
        <w:tc>
          <w:tcPr>
            <w:tcW w:w="2851" w:type="dxa"/>
            <w:tcBorders>
              <w:bottom w:val="single" w:sz="4" w:space="0" w:color="auto"/>
            </w:tcBorders>
          </w:tcPr>
          <w:p w14:paraId="01EF2FE0" w14:textId="77777777" w:rsidR="00524A5D" w:rsidRPr="0044437C" w:rsidRDefault="00000000">
            <w:pPr>
              <w:pStyle w:val="TAC"/>
              <w:jc w:val="left"/>
            </w:pPr>
            <w:r w:rsidRPr="0044437C">
              <w:t>Narrowband reference signals are transmitted in all NB-IoT downlink subframes in a cell supporting NPDSCH transmission.</w:t>
            </w:r>
          </w:p>
          <w:p w14:paraId="500C5A53" w14:textId="77777777" w:rsidR="00524A5D" w:rsidRPr="0044437C" w:rsidRDefault="00000000">
            <w:pPr>
              <w:pStyle w:val="TAC"/>
              <w:jc w:val="left"/>
            </w:pPr>
            <w:r w:rsidRPr="0044437C">
              <w:t>NRS is not transmitted in subframes that are not NB-IoT downlink subframes, except if these subframes contain NPBCH or NPDSCH carrying SystemInformationBlockType1-NB where NRS shall be transmitted</w:t>
            </w:r>
          </w:p>
          <w:p w14:paraId="04F1F39B" w14:textId="77777777" w:rsidR="00524A5D" w:rsidRPr="0044437C" w:rsidRDefault="00000000">
            <w:pPr>
              <w:pStyle w:val="TAC"/>
              <w:jc w:val="left"/>
            </w:pPr>
            <w:r w:rsidRPr="0044437C">
              <w:t>Narrowband reference signals are transmitted in subframes #0 and #4 and in subframes #9 not containing NSSS [when no NB-IoT downlink subframes configuration has not been established].</w:t>
            </w:r>
          </w:p>
          <w:p w14:paraId="511B366F" w14:textId="77777777" w:rsidR="00524A5D" w:rsidRPr="0044437C" w:rsidRDefault="00000000">
            <w:pPr>
              <w:pStyle w:val="TAC"/>
              <w:jc w:val="left"/>
            </w:pPr>
            <w:r w:rsidRPr="0044437C">
              <w:t>The narrowband reference signals shall not be mapped to subframes containing NPSS or NSSS.</w:t>
            </w:r>
          </w:p>
          <w:p w14:paraId="1C0411D9" w14:textId="77777777" w:rsidR="00524A5D" w:rsidRPr="0044437C" w:rsidRDefault="00000000">
            <w:pPr>
              <w:pStyle w:val="TAC"/>
              <w:jc w:val="left"/>
            </w:pPr>
            <w:r w:rsidRPr="0044437C">
              <w:t>NRS are transmitted on one or two antenna ports 0 to 1 (Figure 10.2.6.2-1 in TS 36.211 [8]).</w:t>
            </w:r>
          </w:p>
        </w:tc>
        <w:tc>
          <w:tcPr>
            <w:tcW w:w="3085" w:type="dxa"/>
            <w:tcBorders>
              <w:bottom w:val="single" w:sz="4" w:space="0" w:color="auto"/>
            </w:tcBorders>
          </w:tcPr>
          <w:p w14:paraId="632D7D48" w14:textId="77777777" w:rsidR="00524A5D" w:rsidRPr="0044437C" w:rsidRDefault="00000000">
            <w:pPr>
              <w:pStyle w:val="TAC"/>
              <w:jc w:val="left"/>
            </w:pPr>
            <w:r w:rsidRPr="0044437C">
              <w:t>2 subcarriers per antenna port in any OFDM symbol where NRS is transmitted</w:t>
            </w:r>
          </w:p>
        </w:tc>
        <w:tc>
          <w:tcPr>
            <w:tcW w:w="2825" w:type="dxa"/>
            <w:tcBorders>
              <w:bottom w:val="single" w:sz="4" w:space="0" w:color="auto"/>
            </w:tcBorders>
          </w:tcPr>
          <w:p w14:paraId="632C2FFC" w14:textId="77777777" w:rsidR="00524A5D" w:rsidRPr="0044437C" w:rsidRDefault="00524A5D">
            <w:pPr>
              <w:pStyle w:val="TAC"/>
              <w:jc w:val="left"/>
            </w:pPr>
          </w:p>
        </w:tc>
      </w:tr>
    </w:tbl>
    <w:p w14:paraId="10B72F08" w14:textId="77777777" w:rsidR="00524A5D" w:rsidRPr="0044437C" w:rsidRDefault="00524A5D">
      <w:pPr>
        <w:rPr>
          <w:lang w:eastAsia="zh-CN"/>
        </w:rPr>
      </w:pPr>
    </w:p>
    <w:p w14:paraId="5E940345" w14:textId="77777777" w:rsidR="00524A5D" w:rsidRPr="0044437C" w:rsidRDefault="00000000">
      <w:pPr>
        <w:pStyle w:val="Heading1"/>
      </w:pPr>
      <w:bookmarkStart w:id="2569" w:name="_Toc18953"/>
      <w:bookmarkStart w:id="2570" w:name="_Toc31515"/>
      <w:bookmarkStart w:id="2571" w:name="_Toc232582146"/>
      <w:bookmarkStart w:id="2572" w:name="_Toc20316"/>
      <w:bookmarkStart w:id="2573" w:name="_Toc31511"/>
      <w:bookmarkStart w:id="2574" w:name="_Toc194571983"/>
      <w:r w:rsidRPr="0044437C">
        <w:t>C.2</w:t>
      </w:r>
      <w:r w:rsidRPr="0044437C">
        <w:tab/>
        <w:t>Set-up</w:t>
      </w:r>
      <w:bookmarkEnd w:id="2569"/>
      <w:bookmarkEnd w:id="2570"/>
      <w:bookmarkEnd w:id="2571"/>
      <w:bookmarkEnd w:id="2572"/>
      <w:bookmarkEnd w:id="2573"/>
      <w:bookmarkEnd w:id="2574"/>
    </w:p>
    <w:p w14:paraId="6F4E6533" w14:textId="3F56B095" w:rsidR="00524A5D" w:rsidRPr="0044437C" w:rsidRDefault="00000000">
      <w:pPr>
        <w:rPr>
          <w:rFonts w:cs="v5.0.0"/>
        </w:rPr>
      </w:pPr>
      <w:r w:rsidRPr="0044437C">
        <w:rPr>
          <w:rFonts w:cs="v5.0.0"/>
        </w:rPr>
        <w:t xml:space="preserve">Table </w:t>
      </w:r>
      <w:r w:rsidRPr="0044437C">
        <w:rPr>
          <w:rFonts w:eastAsia="SimSun" w:cs="v5.0.0"/>
          <w:bCs/>
          <w:lang w:eastAsia="zh-CN"/>
        </w:rPr>
        <w:t>C</w:t>
      </w:r>
      <w:r w:rsidRPr="0044437C">
        <w:rPr>
          <w:rFonts w:cs="v5.0.0"/>
        </w:rPr>
        <w:t>.2-1 and C.2-</w:t>
      </w:r>
      <w:r w:rsidR="00520F05" w:rsidRPr="0044437C">
        <w:rPr>
          <w:rFonts w:cs="v5.0.0"/>
        </w:rPr>
        <w:t xml:space="preserve">1a </w:t>
      </w:r>
      <w:r w:rsidRPr="0044437C">
        <w:rPr>
          <w:rFonts w:cs="v5.0.0"/>
        </w:rPr>
        <w:t>describes the downlink Physical Channels that are required for connection set up.</w:t>
      </w:r>
    </w:p>
    <w:p w14:paraId="2D8D4E63" w14:textId="77777777" w:rsidR="00524A5D" w:rsidRPr="0044437C" w:rsidRDefault="00000000">
      <w:pPr>
        <w:pStyle w:val="TH"/>
        <w:rPr>
          <w:rFonts w:cs="v5.0.0"/>
        </w:rPr>
      </w:pPr>
      <w:r w:rsidRPr="0044437C">
        <w:rPr>
          <w:rFonts w:cs="v5.0.0"/>
        </w:rPr>
        <w:t xml:space="preserve">Table </w:t>
      </w:r>
      <w:r w:rsidRPr="0044437C">
        <w:rPr>
          <w:rFonts w:eastAsia="SimSun" w:cs="v5.0.0"/>
          <w:lang w:eastAsia="zh-CN"/>
        </w:rPr>
        <w:t>C</w:t>
      </w:r>
      <w:r w:rsidRPr="0044437C">
        <w:rPr>
          <w:rFonts w:cs="v5.0.0"/>
        </w:rPr>
        <w:t>.2-1: Downlink Physical Channels required</w:t>
      </w:r>
      <w:r w:rsidRPr="0044437C">
        <w:rPr>
          <w:rFonts w:cs="v5.0.0"/>
        </w:rPr>
        <w:br/>
        <w:t xml:space="preserve">for </w:t>
      </w:r>
      <w:r w:rsidRPr="0044437C">
        <w:t>category M1</w:t>
      </w:r>
      <w:r w:rsidRPr="0044437C">
        <w:rPr>
          <w:rFonts w:eastAsia="SimSun"/>
          <w:lang w:eastAsia="zh-CN"/>
        </w:rPr>
        <w:t xml:space="preserve"> </w:t>
      </w:r>
      <w:r w:rsidRPr="0044437C">
        <w:rPr>
          <w:rFonts w:cs="v5.0.0"/>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44437C" w:rsidRDefault="00000000">
            <w:pPr>
              <w:pStyle w:val="TAH"/>
              <w:rPr>
                <w:rFonts w:cs="v5.0.0"/>
              </w:rPr>
            </w:pPr>
            <w:r w:rsidRPr="0044437C">
              <w:rPr>
                <w:rFonts w:cs="v5.0.0"/>
              </w:rPr>
              <w:t>Physical Channel</w:t>
            </w:r>
          </w:p>
        </w:tc>
      </w:tr>
      <w:tr w:rsidR="00524A5D" w:rsidRPr="0044437C" w14:paraId="44CF6768" w14:textId="77777777">
        <w:trPr>
          <w:jc w:val="center"/>
        </w:trPr>
        <w:tc>
          <w:tcPr>
            <w:tcW w:w="2520" w:type="dxa"/>
            <w:tcBorders>
              <w:top w:val="nil"/>
            </w:tcBorders>
          </w:tcPr>
          <w:p w14:paraId="3D1AB646" w14:textId="77777777" w:rsidR="00524A5D" w:rsidRPr="0044437C" w:rsidRDefault="00000000">
            <w:pPr>
              <w:pStyle w:val="TAC"/>
              <w:rPr>
                <w:rFonts w:cs="Arial"/>
              </w:rPr>
            </w:pPr>
            <w:r w:rsidRPr="0044437C">
              <w:rPr>
                <w:rFonts w:cs="Arial"/>
              </w:rPr>
              <w:t>PBCH</w:t>
            </w:r>
          </w:p>
        </w:tc>
      </w:tr>
      <w:tr w:rsidR="00524A5D" w:rsidRPr="0044437C" w14:paraId="2CE40B47" w14:textId="77777777">
        <w:trPr>
          <w:jc w:val="center"/>
        </w:trPr>
        <w:tc>
          <w:tcPr>
            <w:tcW w:w="2520" w:type="dxa"/>
          </w:tcPr>
          <w:p w14:paraId="63BEE1A9" w14:textId="77777777" w:rsidR="00524A5D" w:rsidRPr="0044437C" w:rsidRDefault="00000000">
            <w:pPr>
              <w:pStyle w:val="TAC"/>
              <w:rPr>
                <w:rFonts w:cs="Arial"/>
              </w:rPr>
            </w:pPr>
            <w:r w:rsidRPr="0044437C">
              <w:rPr>
                <w:rFonts w:cs="Arial"/>
                <w:snapToGrid w:val="0"/>
              </w:rPr>
              <w:t xml:space="preserve">SSS </w:t>
            </w:r>
          </w:p>
        </w:tc>
      </w:tr>
      <w:tr w:rsidR="00524A5D" w:rsidRPr="0044437C" w14:paraId="3EC62BC4" w14:textId="77777777">
        <w:trPr>
          <w:jc w:val="center"/>
        </w:trPr>
        <w:tc>
          <w:tcPr>
            <w:tcW w:w="2520" w:type="dxa"/>
          </w:tcPr>
          <w:p w14:paraId="43917870" w14:textId="77777777" w:rsidR="00524A5D" w:rsidRPr="0044437C" w:rsidRDefault="00000000">
            <w:pPr>
              <w:pStyle w:val="TAC"/>
              <w:rPr>
                <w:rFonts w:cs="Arial"/>
                <w:snapToGrid w:val="0"/>
              </w:rPr>
            </w:pPr>
            <w:r w:rsidRPr="0044437C">
              <w:rPr>
                <w:rFonts w:cs="Arial"/>
                <w:snapToGrid w:val="0"/>
              </w:rPr>
              <w:t>PSS</w:t>
            </w:r>
          </w:p>
        </w:tc>
      </w:tr>
      <w:tr w:rsidR="00524A5D" w:rsidRPr="0044437C" w14:paraId="6A37AF68" w14:textId="77777777">
        <w:trPr>
          <w:jc w:val="center"/>
        </w:trPr>
        <w:tc>
          <w:tcPr>
            <w:tcW w:w="2520" w:type="dxa"/>
          </w:tcPr>
          <w:p w14:paraId="5389D831" w14:textId="77777777" w:rsidR="00524A5D" w:rsidRPr="0044437C" w:rsidRDefault="00000000">
            <w:pPr>
              <w:pStyle w:val="TAC"/>
              <w:rPr>
                <w:rFonts w:cs="Arial"/>
                <w:snapToGrid w:val="0"/>
              </w:rPr>
            </w:pPr>
            <w:r w:rsidRPr="0044437C">
              <w:rPr>
                <w:rFonts w:cs="Arial"/>
                <w:snapToGrid w:val="0"/>
              </w:rPr>
              <w:t>MPDCCH</w:t>
            </w:r>
          </w:p>
        </w:tc>
      </w:tr>
      <w:tr w:rsidR="00524A5D" w:rsidRPr="0044437C" w14:paraId="4450AC38" w14:textId="77777777">
        <w:trPr>
          <w:jc w:val="center"/>
        </w:trPr>
        <w:tc>
          <w:tcPr>
            <w:tcW w:w="2520" w:type="dxa"/>
          </w:tcPr>
          <w:p w14:paraId="7551204A" w14:textId="77777777" w:rsidR="00524A5D" w:rsidRPr="0044437C" w:rsidRDefault="00000000">
            <w:pPr>
              <w:pStyle w:val="TAC"/>
              <w:rPr>
                <w:rFonts w:cs="Arial"/>
                <w:snapToGrid w:val="0"/>
              </w:rPr>
            </w:pPr>
            <w:r w:rsidRPr="0044437C">
              <w:rPr>
                <w:rFonts w:cs="Arial"/>
                <w:snapToGrid w:val="0"/>
              </w:rPr>
              <w:t>PDSCH</w:t>
            </w:r>
          </w:p>
        </w:tc>
      </w:tr>
    </w:tbl>
    <w:p w14:paraId="65EBCB90" w14:textId="77777777" w:rsidR="00524A5D" w:rsidRPr="0044437C" w:rsidRDefault="00524A5D">
      <w:pPr>
        <w:rPr>
          <w:rFonts w:eastAsia="Yu Mincho"/>
          <w:lang w:eastAsia="ja-JP"/>
        </w:rPr>
      </w:pPr>
    </w:p>
    <w:p w14:paraId="21ED50BF" w14:textId="7BC11BCB" w:rsidR="00524A5D" w:rsidRPr="0044437C" w:rsidRDefault="00000000">
      <w:pPr>
        <w:pStyle w:val="TH"/>
        <w:rPr>
          <w:rFonts w:cs="v5.0.0"/>
        </w:rPr>
      </w:pPr>
      <w:r w:rsidRPr="0044437C">
        <w:rPr>
          <w:rFonts w:eastAsiaTheme="minorEastAsia" w:cs="v5.0.0"/>
        </w:rPr>
        <w:lastRenderedPageBreak/>
        <w:t xml:space="preserve">Table </w:t>
      </w:r>
      <w:r w:rsidRPr="0044437C">
        <w:rPr>
          <w:rFonts w:cs="v5.0.0"/>
        </w:rPr>
        <w:t>C</w:t>
      </w:r>
      <w:r w:rsidRPr="0044437C">
        <w:rPr>
          <w:rFonts w:eastAsiaTheme="minorEastAsia" w:cs="v5.0.0"/>
        </w:rPr>
        <w:t>.2-</w:t>
      </w:r>
      <w:r w:rsidR="00520F05" w:rsidRPr="0044437C">
        <w:rPr>
          <w:rFonts w:eastAsiaTheme="minorEastAsia" w:cs="v5.0.0"/>
        </w:rPr>
        <w:t>1a</w:t>
      </w:r>
      <w:r w:rsidRPr="0044437C">
        <w:rPr>
          <w:rFonts w:eastAsiaTheme="minorEastAsia" w:cs="v5.0.0"/>
        </w:rPr>
        <w:t>: Downlink Physical Channels required</w:t>
      </w:r>
      <w:r w:rsidRPr="0044437C">
        <w:rPr>
          <w:rFonts w:eastAsiaTheme="minorEastAsia" w:cs="v5.0.0"/>
        </w:rPr>
        <w:br/>
        <w:t xml:space="preserve">for </w:t>
      </w:r>
      <w:r w:rsidRPr="0044437C">
        <w:rPr>
          <w:rFonts w:cs="v5.0.0"/>
        </w:rPr>
        <w:t xml:space="preserve">category NB1 and NB2 </w:t>
      </w:r>
      <w:r w:rsidRPr="0044437C">
        <w:rPr>
          <w:rFonts w:eastAsiaTheme="minorEastAsia" w:cs="v5.0.0"/>
        </w:rPr>
        <w:t>connection set-up</w:t>
      </w:r>
    </w:p>
    <w:tbl>
      <w:tblPr>
        <w:tblStyle w:val="TableGrid"/>
        <w:tblW w:w="0" w:type="auto"/>
        <w:jc w:val="center"/>
        <w:tblLook w:val="04A0" w:firstRow="1" w:lastRow="0" w:firstColumn="1" w:lastColumn="0" w:noHBand="0" w:noVBand="1"/>
      </w:tblPr>
      <w:tblGrid>
        <w:gridCol w:w="2605"/>
      </w:tblGrid>
      <w:tr w:rsidR="00524A5D" w:rsidRPr="0044437C" w14:paraId="23224590" w14:textId="77777777">
        <w:trPr>
          <w:jc w:val="center"/>
        </w:trPr>
        <w:tc>
          <w:tcPr>
            <w:tcW w:w="2605" w:type="dxa"/>
          </w:tcPr>
          <w:p w14:paraId="283F6569" w14:textId="77777777" w:rsidR="00524A5D" w:rsidRPr="0044437C" w:rsidRDefault="00000000">
            <w:pPr>
              <w:pStyle w:val="TAH"/>
            </w:pPr>
            <w:r w:rsidRPr="0044437C">
              <w:t>Physical Channel</w:t>
            </w:r>
          </w:p>
        </w:tc>
      </w:tr>
      <w:tr w:rsidR="00524A5D" w:rsidRPr="0044437C" w14:paraId="6CF078CF" w14:textId="77777777">
        <w:trPr>
          <w:jc w:val="center"/>
        </w:trPr>
        <w:tc>
          <w:tcPr>
            <w:tcW w:w="2605" w:type="dxa"/>
          </w:tcPr>
          <w:p w14:paraId="74D365AC" w14:textId="77777777" w:rsidR="00524A5D" w:rsidRPr="0044437C" w:rsidRDefault="00000000">
            <w:pPr>
              <w:pStyle w:val="TAC"/>
            </w:pPr>
            <w:r w:rsidRPr="0044437C">
              <w:t>NPBCH</w:t>
            </w:r>
          </w:p>
        </w:tc>
      </w:tr>
      <w:tr w:rsidR="00524A5D" w:rsidRPr="0044437C" w14:paraId="19756A3D" w14:textId="77777777">
        <w:trPr>
          <w:jc w:val="center"/>
        </w:trPr>
        <w:tc>
          <w:tcPr>
            <w:tcW w:w="2605" w:type="dxa"/>
          </w:tcPr>
          <w:p w14:paraId="60578AD1" w14:textId="77777777" w:rsidR="00524A5D" w:rsidRPr="0044437C" w:rsidRDefault="00000000">
            <w:pPr>
              <w:pStyle w:val="TAC"/>
            </w:pPr>
            <w:r w:rsidRPr="0044437C">
              <w:t>NSSS</w:t>
            </w:r>
          </w:p>
        </w:tc>
      </w:tr>
      <w:tr w:rsidR="00524A5D" w:rsidRPr="0044437C" w14:paraId="77197E37" w14:textId="77777777">
        <w:trPr>
          <w:jc w:val="center"/>
        </w:trPr>
        <w:tc>
          <w:tcPr>
            <w:tcW w:w="2605" w:type="dxa"/>
          </w:tcPr>
          <w:p w14:paraId="487978BB" w14:textId="77777777" w:rsidR="00524A5D" w:rsidRPr="0044437C" w:rsidRDefault="00000000">
            <w:pPr>
              <w:pStyle w:val="TAC"/>
            </w:pPr>
            <w:r w:rsidRPr="0044437C">
              <w:t>NPSS</w:t>
            </w:r>
          </w:p>
        </w:tc>
      </w:tr>
      <w:tr w:rsidR="00524A5D" w:rsidRPr="0044437C" w14:paraId="6CA257EE" w14:textId="77777777">
        <w:trPr>
          <w:jc w:val="center"/>
        </w:trPr>
        <w:tc>
          <w:tcPr>
            <w:tcW w:w="2605" w:type="dxa"/>
          </w:tcPr>
          <w:p w14:paraId="280BED7B" w14:textId="77777777" w:rsidR="00524A5D" w:rsidRPr="0044437C" w:rsidRDefault="00000000">
            <w:pPr>
              <w:pStyle w:val="TAC"/>
            </w:pPr>
            <w:r w:rsidRPr="0044437C">
              <w:t>NPDCCH</w:t>
            </w:r>
          </w:p>
        </w:tc>
      </w:tr>
      <w:tr w:rsidR="00524A5D" w:rsidRPr="0044437C" w14:paraId="41181B3B" w14:textId="77777777">
        <w:trPr>
          <w:jc w:val="center"/>
        </w:trPr>
        <w:tc>
          <w:tcPr>
            <w:tcW w:w="2605" w:type="dxa"/>
          </w:tcPr>
          <w:p w14:paraId="2B1433E8" w14:textId="77777777" w:rsidR="00524A5D" w:rsidRPr="0044437C" w:rsidRDefault="00000000">
            <w:pPr>
              <w:pStyle w:val="TAC"/>
            </w:pPr>
            <w:r w:rsidRPr="0044437C">
              <w:t>NPDSCH</w:t>
            </w:r>
          </w:p>
        </w:tc>
      </w:tr>
    </w:tbl>
    <w:p w14:paraId="54D97901" w14:textId="77777777" w:rsidR="00524A5D" w:rsidRPr="0044437C" w:rsidRDefault="00524A5D">
      <w:pPr>
        <w:rPr>
          <w:rFonts w:eastAsia="Yu Mincho"/>
          <w:lang w:eastAsia="ja-JP"/>
        </w:rPr>
      </w:pPr>
    </w:p>
    <w:p w14:paraId="3603FBA6" w14:textId="77777777" w:rsidR="00524A5D" w:rsidRPr="0044437C" w:rsidRDefault="00000000">
      <w:pPr>
        <w:rPr>
          <w:rFonts w:cs="v5.0.0"/>
          <w:lang w:eastAsia="ja-JP"/>
        </w:rPr>
      </w:pPr>
      <w:r w:rsidRPr="0044437C">
        <w:rPr>
          <w:rFonts w:cs="v5.0.0"/>
        </w:rPr>
        <w:t>Table C.2-</w:t>
      </w:r>
      <w:r w:rsidRPr="0044437C">
        <w:rPr>
          <w:rFonts w:cs="v5.0.0"/>
          <w:lang w:eastAsia="ja-JP"/>
        </w:rPr>
        <w:t>2</w:t>
      </w:r>
      <w:r w:rsidRPr="0044437C">
        <w:rPr>
          <w:rFonts w:cs="v5.0.0"/>
        </w:rPr>
        <w:t xml:space="preserve"> describes the </w:t>
      </w:r>
      <w:r w:rsidRPr="0044437C">
        <w:rPr>
          <w:rFonts w:cs="v5.0.0"/>
          <w:lang w:eastAsia="ja-JP"/>
        </w:rPr>
        <w:t>configuration of PDSCH and MPDCCH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FDD</w:t>
      </w:r>
      <w:r w:rsidRPr="0044437C">
        <w:rPr>
          <w:rFonts w:cs="v5.0.0"/>
          <w:lang w:eastAsia="ja-JP"/>
        </w:rPr>
        <w:t>.</w:t>
      </w:r>
    </w:p>
    <w:p w14:paraId="51D9D271" w14:textId="77777777" w:rsidR="00524A5D" w:rsidRPr="0044437C" w:rsidRDefault="00000000">
      <w:pPr>
        <w:pStyle w:val="TH"/>
        <w:rPr>
          <w:lang w:eastAsia="ja-JP"/>
        </w:rPr>
      </w:pPr>
      <w:r w:rsidRPr="0044437C">
        <w:t xml:space="preserve">Table </w:t>
      </w:r>
      <w:r w:rsidRPr="0044437C">
        <w:rPr>
          <w:lang w:eastAsia="ja-JP"/>
        </w:rPr>
        <w:t>C.2-</w:t>
      </w:r>
      <w:r w:rsidRPr="0044437C">
        <w:rPr>
          <w:rFonts w:eastAsia="SimSun"/>
          <w:lang w:eastAsia="zh-CN"/>
        </w:rPr>
        <w:t>2</w:t>
      </w:r>
      <w:r w:rsidRPr="0044437C">
        <w:t xml:space="preserve">: </w:t>
      </w:r>
      <w:r w:rsidRPr="0044437C">
        <w:rPr>
          <w:lang w:eastAsia="ja-JP"/>
        </w:rPr>
        <w:t>PDSCH and MPDCCH</w:t>
      </w:r>
      <w:r w:rsidRPr="0044437C">
        <w:t xml:space="preserve"> </w:t>
      </w:r>
      <w:r w:rsidRPr="0044437C">
        <w:rPr>
          <w:lang w:eastAsia="ja-JP"/>
        </w:rPr>
        <w:t>configuration</w:t>
      </w:r>
      <w:r w:rsidRPr="0044437C">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566CC79B" w14:textId="77777777">
        <w:trPr>
          <w:cantSplit/>
          <w:jc w:val="center"/>
        </w:trPr>
        <w:tc>
          <w:tcPr>
            <w:tcW w:w="3647" w:type="dxa"/>
          </w:tcPr>
          <w:p w14:paraId="2C6B094D" w14:textId="77777777" w:rsidR="00524A5D" w:rsidRPr="0044437C" w:rsidRDefault="00000000">
            <w:pPr>
              <w:pStyle w:val="TAH"/>
              <w:rPr>
                <w:lang w:eastAsia="zh-CN"/>
              </w:rPr>
            </w:pPr>
            <w:r w:rsidRPr="0044437C">
              <w:rPr>
                <w:lang w:eastAsia="zh-CN"/>
              </w:rPr>
              <w:t>Parameter</w:t>
            </w:r>
          </w:p>
        </w:tc>
        <w:tc>
          <w:tcPr>
            <w:tcW w:w="1417" w:type="dxa"/>
          </w:tcPr>
          <w:p w14:paraId="2150970E" w14:textId="77777777" w:rsidR="00524A5D" w:rsidRPr="0044437C" w:rsidRDefault="00000000">
            <w:pPr>
              <w:pStyle w:val="TAH"/>
              <w:rPr>
                <w:lang w:eastAsia="zh-CN"/>
              </w:rPr>
            </w:pPr>
            <w:r w:rsidRPr="0044437C">
              <w:rPr>
                <w:lang w:eastAsia="zh-CN"/>
              </w:rPr>
              <w:t>Unit</w:t>
            </w:r>
          </w:p>
        </w:tc>
        <w:tc>
          <w:tcPr>
            <w:tcW w:w="1560" w:type="dxa"/>
          </w:tcPr>
          <w:p w14:paraId="2BBFC3E3" w14:textId="77777777" w:rsidR="00524A5D" w:rsidRPr="0044437C" w:rsidRDefault="00000000">
            <w:pPr>
              <w:pStyle w:val="TAH"/>
              <w:rPr>
                <w:lang w:eastAsia="zh-CN"/>
              </w:rPr>
            </w:pPr>
            <w:r w:rsidRPr="0044437C">
              <w:rPr>
                <w:lang w:eastAsia="zh-CN"/>
              </w:rPr>
              <w:t xml:space="preserve">Value </w:t>
            </w:r>
          </w:p>
        </w:tc>
        <w:tc>
          <w:tcPr>
            <w:tcW w:w="2939" w:type="dxa"/>
          </w:tcPr>
          <w:p w14:paraId="76CAA019" w14:textId="77777777" w:rsidR="00524A5D" w:rsidRPr="0044437C" w:rsidRDefault="00000000">
            <w:pPr>
              <w:pStyle w:val="TAH"/>
              <w:rPr>
                <w:lang w:eastAsia="zh-CN"/>
              </w:rPr>
            </w:pPr>
            <w:r w:rsidRPr="0044437C">
              <w:rPr>
                <w:lang w:eastAsia="zh-CN"/>
              </w:rPr>
              <w:t>Comments</w:t>
            </w:r>
          </w:p>
        </w:tc>
      </w:tr>
      <w:tr w:rsidR="00524A5D" w:rsidRPr="0044437C" w14:paraId="49276864" w14:textId="77777777">
        <w:trPr>
          <w:cantSplit/>
          <w:jc w:val="center"/>
        </w:trPr>
        <w:tc>
          <w:tcPr>
            <w:tcW w:w="3647" w:type="dxa"/>
            <w:vAlign w:val="center"/>
          </w:tcPr>
          <w:p w14:paraId="26326E23" w14:textId="77777777" w:rsidR="00524A5D" w:rsidRPr="0044437C" w:rsidRDefault="00000000">
            <w:pPr>
              <w:pStyle w:val="TAC"/>
              <w:jc w:val="both"/>
            </w:pPr>
            <w:r w:rsidRPr="0044437C">
              <w:t>Allocated resource blocks</w:t>
            </w:r>
          </w:p>
        </w:tc>
        <w:tc>
          <w:tcPr>
            <w:tcW w:w="1417" w:type="dxa"/>
            <w:vAlign w:val="center"/>
          </w:tcPr>
          <w:p w14:paraId="77B7EC9C" w14:textId="77777777" w:rsidR="00524A5D" w:rsidRPr="0044437C" w:rsidRDefault="00524A5D">
            <w:pPr>
              <w:pStyle w:val="TAC"/>
            </w:pPr>
          </w:p>
        </w:tc>
        <w:tc>
          <w:tcPr>
            <w:tcW w:w="1560" w:type="dxa"/>
            <w:vAlign w:val="center"/>
          </w:tcPr>
          <w:p w14:paraId="65FD09D7" w14:textId="77777777" w:rsidR="00524A5D" w:rsidRPr="0044437C" w:rsidRDefault="00000000">
            <w:pPr>
              <w:pStyle w:val="TAC"/>
              <w:rPr>
                <w:lang w:eastAsia="ja-JP"/>
              </w:rPr>
            </w:pPr>
            <w:r w:rsidRPr="0044437C">
              <w:rPr>
                <w:lang w:eastAsia="ja-JP"/>
              </w:rPr>
              <w:t>[6]</w:t>
            </w:r>
          </w:p>
        </w:tc>
        <w:tc>
          <w:tcPr>
            <w:tcW w:w="2939" w:type="dxa"/>
          </w:tcPr>
          <w:p w14:paraId="376F6FF9" w14:textId="77777777" w:rsidR="00524A5D" w:rsidRPr="0044437C" w:rsidRDefault="00524A5D">
            <w:pPr>
              <w:pStyle w:val="TAC"/>
            </w:pPr>
          </w:p>
        </w:tc>
      </w:tr>
      <w:tr w:rsidR="00524A5D" w:rsidRPr="0044437C" w14:paraId="2523D978" w14:textId="77777777">
        <w:trPr>
          <w:cantSplit/>
          <w:jc w:val="center"/>
        </w:trPr>
        <w:tc>
          <w:tcPr>
            <w:tcW w:w="3647" w:type="dxa"/>
            <w:vAlign w:val="center"/>
          </w:tcPr>
          <w:p w14:paraId="07DCA25E" w14:textId="77777777" w:rsidR="00524A5D" w:rsidRPr="0044437C" w:rsidRDefault="00000000">
            <w:pPr>
              <w:pStyle w:val="TAC"/>
              <w:jc w:val="both"/>
            </w:pPr>
            <w:r w:rsidRPr="0044437C">
              <w:t>MCS Index</w:t>
            </w:r>
          </w:p>
        </w:tc>
        <w:tc>
          <w:tcPr>
            <w:tcW w:w="1417" w:type="dxa"/>
            <w:vAlign w:val="center"/>
          </w:tcPr>
          <w:p w14:paraId="364DA20D" w14:textId="77777777" w:rsidR="00524A5D" w:rsidRPr="0044437C" w:rsidRDefault="00524A5D">
            <w:pPr>
              <w:pStyle w:val="TAC"/>
            </w:pPr>
          </w:p>
        </w:tc>
        <w:tc>
          <w:tcPr>
            <w:tcW w:w="1560" w:type="dxa"/>
            <w:vAlign w:val="center"/>
          </w:tcPr>
          <w:p w14:paraId="5B4EA583" w14:textId="77777777" w:rsidR="00524A5D" w:rsidRPr="0044437C" w:rsidRDefault="00000000">
            <w:pPr>
              <w:pStyle w:val="TAC"/>
            </w:pPr>
            <w:r w:rsidRPr="0044437C">
              <w:rPr>
                <w:lang w:eastAsia="ja-JP"/>
              </w:rPr>
              <w:t>-</w:t>
            </w:r>
          </w:p>
        </w:tc>
        <w:tc>
          <w:tcPr>
            <w:tcW w:w="2939" w:type="dxa"/>
          </w:tcPr>
          <w:p w14:paraId="733075CB" w14:textId="77777777" w:rsidR="00524A5D" w:rsidRPr="0044437C" w:rsidRDefault="00000000">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3D1C7D72" w14:textId="77777777">
        <w:trPr>
          <w:cantSplit/>
          <w:jc w:val="center"/>
        </w:trPr>
        <w:tc>
          <w:tcPr>
            <w:tcW w:w="3647" w:type="dxa"/>
            <w:vAlign w:val="center"/>
          </w:tcPr>
          <w:p w14:paraId="6B5A99A6" w14:textId="77777777" w:rsidR="00524A5D" w:rsidRPr="0044437C" w:rsidRDefault="00000000">
            <w:pPr>
              <w:pStyle w:val="TAC"/>
              <w:jc w:val="both"/>
            </w:pPr>
            <w:r w:rsidRPr="0044437C">
              <w:t>Number of HARQ processes, CE Mode A</w:t>
            </w:r>
          </w:p>
        </w:tc>
        <w:tc>
          <w:tcPr>
            <w:tcW w:w="1417" w:type="dxa"/>
            <w:vAlign w:val="center"/>
          </w:tcPr>
          <w:p w14:paraId="0DC552F8" w14:textId="77777777" w:rsidR="00524A5D" w:rsidRPr="0044437C" w:rsidRDefault="00000000">
            <w:pPr>
              <w:pStyle w:val="TAC"/>
            </w:pPr>
            <w:r w:rsidRPr="0044437C">
              <w:t>Processes</w:t>
            </w:r>
          </w:p>
        </w:tc>
        <w:tc>
          <w:tcPr>
            <w:tcW w:w="1560" w:type="dxa"/>
            <w:vAlign w:val="center"/>
          </w:tcPr>
          <w:p w14:paraId="660CA9AA" w14:textId="77777777" w:rsidR="00524A5D" w:rsidRPr="0044437C" w:rsidRDefault="00000000">
            <w:pPr>
              <w:pStyle w:val="TAC"/>
            </w:pPr>
            <w:r w:rsidRPr="0044437C">
              <w:t>[8]</w:t>
            </w:r>
          </w:p>
        </w:tc>
        <w:tc>
          <w:tcPr>
            <w:tcW w:w="2939" w:type="dxa"/>
          </w:tcPr>
          <w:p w14:paraId="0ED5DA18" w14:textId="77777777" w:rsidR="00524A5D" w:rsidRPr="0044437C" w:rsidRDefault="00524A5D">
            <w:pPr>
              <w:pStyle w:val="TAC"/>
            </w:pPr>
          </w:p>
        </w:tc>
      </w:tr>
      <w:tr w:rsidR="00524A5D" w:rsidRPr="0044437C" w14:paraId="0166E43C" w14:textId="77777777">
        <w:trPr>
          <w:cantSplit/>
          <w:jc w:val="center"/>
        </w:trPr>
        <w:tc>
          <w:tcPr>
            <w:tcW w:w="3647" w:type="dxa"/>
            <w:vAlign w:val="center"/>
          </w:tcPr>
          <w:p w14:paraId="09055722" w14:textId="77777777" w:rsidR="00524A5D" w:rsidRPr="0044437C" w:rsidRDefault="00000000">
            <w:pPr>
              <w:pStyle w:val="TAC"/>
              <w:jc w:val="both"/>
            </w:pPr>
            <w:r w:rsidRPr="0044437C">
              <w:t>Number of HARQ processes, CE Mode B</w:t>
            </w:r>
          </w:p>
        </w:tc>
        <w:tc>
          <w:tcPr>
            <w:tcW w:w="1417" w:type="dxa"/>
            <w:vAlign w:val="center"/>
          </w:tcPr>
          <w:p w14:paraId="2CEC693A" w14:textId="77777777" w:rsidR="00524A5D" w:rsidRPr="0044437C" w:rsidRDefault="00000000">
            <w:pPr>
              <w:pStyle w:val="TAC"/>
            </w:pPr>
            <w:r w:rsidRPr="0044437C">
              <w:t>Processes</w:t>
            </w:r>
          </w:p>
        </w:tc>
        <w:tc>
          <w:tcPr>
            <w:tcW w:w="1560" w:type="dxa"/>
            <w:vAlign w:val="center"/>
          </w:tcPr>
          <w:p w14:paraId="048DA08E" w14:textId="77777777" w:rsidR="00524A5D" w:rsidRPr="0044437C" w:rsidRDefault="00000000">
            <w:pPr>
              <w:pStyle w:val="TAC"/>
            </w:pPr>
            <w:r w:rsidRPr="0044437C">
              <w:t>[2]</w:t>
            </w:r>
          </w:p>
        </w:tc>
        <w:tc>
          <w:tcPr>
            <w:tcW w:w="2939" w:type="dxa"/>
          </w:tcPr>
          <w:p w14:paraId="485509D4" w14:textId="77777777" w:rsidR="00524A5D" w:rsidRPr="0044437C" w:rsidRDefault="00524A5D">
            <w:pPr>
              <w:pStyle w:val="TAC"/>
            </w:pPr>
          </w:p>
        </w:tc>
      </w:tr>
      <w:tr w:rsidR="00524A5D" w:rsidRPr="0044437C" w14:paraId="04E0528F" w14:textId="77777777">
        <w:trPr>
          <w:cantSplit/>
          <w:jc w:val="center"/>
        </w:trPr>
        <w:tc>
          <w:tcPr>
            <w:tcW w:w="3647" w:type="dxa"/>
            <w:vAlign w:val="center"/>
          </w:tcPr>
          <w:p w14:paraId="634E7995" w14:textId="77777777" w:rsidR="00524A5D" w:rsidRPr="0044437C" w:rsidRDefault="00000000">
            <w:pPr>
              <w:pStyle w:val="TAC"/>
              <w:jc w:val="both"/>
              <w:rPr>
                <w:position w:val="-10"/>
              </w:rPr>
            </w:pPr>
            <w:r w:rsidRPr="0044437C">
              <w:t>Maximum number of HARQ transmission</w:t>
            </w:r>
          </w:p>
        </w:tc>
        <w:tc>
          <w:tcPr>
            <w:tcW w:w="1417" w:type="dxa"/>
            <w:vAlign w:val="center"/>
          </w:tcPr>
          <w:p w14:paraId="549B3447" w14:textId="77777777" w:rsidR="00524A5D" w:rsidRPr="0044437C" w:rsidRDefault="00524A5D">
            <w:pPr>
              <w:pStyle w:val="TAC"/>
            </w:pPr>
          </w:p>
        </w:tc>
        <w:tc>
          <w:tcPr>
            <w:tcW w:w="1560" w:type="dxa"/>
            <w:vAlign w:val="center"/>
          </w:tcPr>
          <w:p w14:paraId="6131635B" w14:textId="77777777" w:rsidR="00524A5D" w:rsidRPr="0044437C" w:rsidRDefault="00000000">
            <w:pPr>
              <w:pStyle w:val="TAC"/>
              <w:rPr>
                <w:lang w:eastAsia="ja-JP"/>
              </w:rPr>
            </w:pPr>
            <w:r w:rsidRPr="0044437C">
              <w:rPr>
                <w:lang w:eastAsia="ja-JP"/>
              </w:rPr>
              <w:t>[5]</w:t>
            </w:r>
          </w:p>
        </w:tc>
        <w:tc>
          <w:tcPr>
            <w:tcW w:w="2939" w:type="dxa"/>
          </w:tcPr>
          <w:p w14:paraId="3EBD728D" w14:textId="77777777" w:rsidR="00524A5D" w:rsidRPr="0044437C" w:rsidRDefault="00524A5D">
            <w:pPr>
              <w:pStyle w:val="TAC"/>
            </w:pPr>
          </w:p>
        </w:tc>
      </w:tr>
      <w:tr w:rsidR="00524A5D" w:rsidRPr="0044437C" w14:paraId="1186B6EE" w14:textId="77777777">
        <w:trPr>
          <w:cantSplit/>
          <w:jc w:val="center"/>
        </w:trPr>
        <w:tc>
          <w:tcPr>
            <w:tcW w:w="3647" w:type="dxa"/>
            <w:vAlign w:val="center"/>
          </w:tcPr>
          <w:p w14:paraId="2CCBE86E" w14:textId="77777777" w:rsidR="00524A5D" w:rsidRPr="0044437C" w:rsidRDefault="00000000">
            <w:pPr>
              <w:pStyle w:val="TAC"/>
              <w:jc w:val="both"/>
            </w:pPr>
            <w:r w:rsidRPr="0044437C">
              <w:t>Aggregation level</w:t>
            </w:r>
          </w:p>
        </w:tc>
        <w:tc>
          <w:tcPr>
            <w:tcW w:w="1417" w:type="dxa"/>
            <w:vAlign w:val="center"/>
          </w:tcPr>
          <w:p w14:paraId="25A08B72" w14:textId="77777777" w:rsidR="00524A5D" w:rsidRPr="0044437C" w:rsidRDefault="00000000">
            <w:pPr>
              <w:pStyle w:val="TAC"/>
            </w:pPr>
            <w:r w:rsidRPr="0044437C">
              <w:rPr>
                <w:lang w:eastAsia="ja-JP"/>
              </w:rPr>
              <w:t>CCE</w:t>
            </w:r>
          </w:p>
        </w:tc>
        <w:tc>
          <w:tcPr>
            <w:tcW w:w="1560" w:type="dxa"/>
            <w:vAlign w:val="center"/>
          </w:tcPr>
          <w:p w14:paraId="1B1252D5" w14:textId="77777777" w:rsidR="00524A5D" w:rsidRPr="0044437C" w:rsidRDefault="00000000">
            <w:pPr>
              <w:pStyle w:val="TAC"/>
            </w:pPr>
            <w:r w:rsidRPr="0044437C">
              <w:rPr>
                <w:lang w:eastAsia="ja-JP"/>
              </w:rPr>
              <w:t>[2]</w:t>
            </w:r>
          </w:p>
        </w:tc>
        <w:tc>
          <w:tcPr>
            <w:tcW w:w="2939" w:type="dxa"/>
          </w:tcPr>
          <w:p w14:paraId="2900749F" w14:textId="77777777" w:rsidR="00524A5D" w:rsidRPr="0044437C" w:rsidRDefault="00000000">
            <w:pPr>
              <w:pStyle w:val="TAC"/>
            </w:pPr>
            <w:r w:rsidRPr="0044437C">
              <w:t>Note 4</w:t>
            </w:r>
          </w:p>
        </w:tc>
      </w:tr>
      <w:tr w:rsidR="00524A5D" w:rsidRPr="0044437C" w14:paraId="69D677C5" w14:textId="77777777">
        <w:trPr>
          <w:cantSplit/>
          <w:jc w:val="center"/>
        </w:trPr>
        <w:tc>
          <w:tcPr>
            <w:tcW w:w="3647" w:type="dxa"/>
            <w:vAlign w:val="center"/>
          </w:tcPr>
          <w:p w14:paraId="782480A7" w14:textId="77777777" w:rsidR="00524A5D" w:rsidRPr="0044437C" w:rsidRDefault="00000000">
            <w:pPr>
              <w:pStyle w:val="TAC"/>
              <w:jc w:val="both"/>
            </w:pPr>
            <w:r w:rsidRPr="0044437C">
              <w:t>DCI Format</w:t>
            </w:r>
            <w:r w:rsidRPr="0044437C">
              <w:rPr>
                <w:lang w:eastAsia="ja-JP"/>
              </w:rPr>
              <w:t xml:space="preserve"> for PDSCH</w:t>
            </w:r>
          </w:p>
        </w:tc>
        <w:tc>
          <w:tcPr>
            <w:tcW w:w="1417" w:type="dxa"/>
            <w:vAlign w:val="center"/>
          </w:tcPr>
          <w:p w14:paraId="2B688FB7" w14:textId="77777777" w:rsidR="00524A5D" w:rsidRPr="0044437C" w:rsidRDefault="00524A5D">
            <w:pPr>
              <w:pStyle w:val="TAC"/>
            </w:pPr>
          </w:p>
        </w:tc>
        <w:tc>
          <w:tcPr>
            <w:tcW w:w="1560" w:type="dxa"/>
            <w:vAlign w:val="center"/>
          </w:tcPr>
          <w:p w14:paraId="655E1B7F" w14:textId="77777777" w:rsidR="00524A5D" w:rsidRPr="0044437C" w:rsidRDefault="00000000">
            <w:pPr>
              <w:pStyle w:val="TAC"/>
            </w:pPr>
            <w:r w:rsidRPr="0044437C">
              <w:t>Format 6-1A</w:t>
            </w:r>
          </w:p>
        </w:tc>
        <w:tc>
          <w:tcPr>
            <w:tcW w:w="2939" w:type="dxa"/>
          </w:tcPr>
          <w:p w14:paraId="6651C3EE" w14:textId="77777777" w:rsidR="00524A5D" w:rsidRPr="0044437C" w:rsidRDefault="00000000">
            <w:pPr>
              <w:pStyle w:val="TAC"/>
            </w:pPr>
            <w:r w:rsidRPr="0044437C">
              <w:t>CE Mode A</w:t>
            </w:r>
          </w:p>
        </w:tc>
      </w:tr>
      <w:tr w:rsidR="00524A5D" w:rsidRPr="0044437C" w14:paraId="56FC633D" w14:textId="77777777">
        <w:trPr>
          <w:cantSplit/>
          <w:jc w:val="center"/>
        </w:trPr>
        <w:tc>
          <w:tcPr>
            <w:tcW w:w="3647" w:type="dxa"/>
            <w:vAlign w:val="center"/>
          </w:tcPr>
          <w:p w14:paraId="63BDB980" w14:textId="77777777" w:rsidR="00524A5D" w:rsidRPr="0044437C" w:rsidRDefault="00000000">
            <w:pPr>
              <w:pStyle w:val="TAC"/>
              <w:jc w:val="both"/>
            </w:pPr>
            <w:r w:rsidRPr="0044437C">
              <w:t>DCI Format</w:t>
            </w:r>
            <w:r w:rsidRPr="0044437C">
              <w:rPr>
                <w:lang w:eastAsia="ja-JP"/>
              </w:rPr>
              <w:t xml:space="preserve"> for PDSCH</w:t>
            </w:r>
          </w:p>
        </w:tc>
        <w:tc>
          <w:tcPr>
            <w:tcW w:w="1417" w:type="dxa"/>
            <w:vAlign w:val="center"/>
          </w:tcPr>
          <w:p w14:paraId="008243C9" w14:textId="77777777" w:rsidR="00524A5D" w:rsidRPr="0044437C" w:rsidRDefault="00524A5D">
            <w:pPr>
              <w:pStyle w:val="TAC"/>
            </w:pPr>
          </w:p>
        </w:tc>
        <w:tc>
          <w:tcPr>
            <w:tcW w:w="1560" w:type="dxa"/>
            <w:vAlign w:val="center"/>
          </w:tcPr>
          <w:p w14:paraId="206F3928" w14:textId="77777777" w:rsidR="00524A5D" w:rsidRPr="0044437C" w:rsidRDefault="00000000">
            <w:pPr>
              <w:pStyle w:val="TAC"/>
            </w:pPr>
            <w:r w:rsidRPr="0044437C">
              <w:t>Format 6-1B</w:t>
            </w:r>
          </w:p>
        </w:tc>
        <w:tc>
          <w:tcPr>
            <w:tcW w:w="2939" w:type="dxa"/>
          </w:tcPr>
          <w:p w14:paraId="65F083C7" w14:textId="77777777" w:rsidR="00524A5D" w:rsidRPr="0044437C" w:rsidRDefault="00000000">
            <w:pPr>
              <w:pStyle w:val="TAC"/>
            </w:pPr>
            <w:r w:rsidRPr="0044437C">
              <w:t>CE mode B</w:t>
            </w:r>
          </w:p>
        </w:tc>
      </w:tr>
      <w:tr w:rsidR="00524A5D" w:rsidRPr="0044437C" w14:paraId="1529A536" w14:textId="77777777">
        <w:trPr>
          <w:cantSplit/>
          <w:jc w:val="center"/>
        </w:trPr>
        <w:tc>
          <w:tcPr>
            <w:tcW w:w="3647" w:type="dxa"/>
            <w:vAlign w:val="center"/>
          </w:tcPr>
          <w:p w14:paraId="2B77F992" w14:textId="77777777" w:rsidR="00524A5D" w:rsidRPr="0044437C" w:rsidRDefault="00000000">
            <w:pPr>
              <w:pStyle w:val="TAC"/>
              <w:jc w:val="both"/>
            </w:pPr>
            <w:r w:rsidRPr="0044437C">
              <w:t>DCI Format</w:t>
            </w:r>
            <w:r w:rsidRPr="0044437C">
              <w:rPr>
                <w:lang w:eastAsia="ja-JP"/>
              </w:rPr>
              <w:t xml:space="preserve"> for PUSCH</w:t>
            </w:r>
          </w:p>
        </w:tc>
        <w:tc>
          <w:tcPr>
            <w:tcW w:w="1417" w:type="dxa"/>
            <w:vAlign w:val="center"/>
          </w:tcPr>
          <w:p w14:paraId="34AE2AC9" w14:textId="77777777" w:rsidR="00524A5D" w:rsidRPr="0044437C" w:rsidRDefault="00524A5D">
            <w:pPr>
              <w:pStyle w:val="TAC"/>
            </w:pPr>
          </w:p>
        </w:tc>
        <w:tc>
          <w:tcPr>
            <w:tcW w:w="1560" w:type="dxa"/>
            <w:vAlign w:val="center"/>
          </w:tcPr>
          <w:p w14:paraId="18AC2535" w14:textId="77777777" w:rsidR="00524A5D" w:rsidRPr="0044437C" w:rsidRDefault="00000000">
            <w:pPr>
              <w:pStyle w:val="TAC"/>
            </w:pPr>
            <w:r w:rsidRPr="0044437C">
              <w:rPr>
                <w:lang w:eastAsia="ja-JP"/>
              </w:rPr>
              <w:t>Format 6-0A</w:t>
            </w:r>
          </w:p>
        </w:tc>
        <w:tc>
          <w:tcPr>
            <w:tcW w:w="2939" w:type="dxa"/>
          </w:tcPr>
          <w:p w14:paraId="1F1C20F9" w14:textId="77777777" w:rsidR="00524A5D" w:rsidRPr="0044437C" w:rsidRDefault="00000000">
            <w:pPr>
              <w:pStyle w:val="TAC"/>
            </w:pPr>
            <w:r w:rsidRPr="0044437C">
              <w:t>CE Mode A</w:t>
            </w:r>
          </w:p>
        </w:tc>
      </w:tr>
      <w:tr w:rsidR="00524A5D" w:rsidRPr="0044437C" w14:paraId="50186254" w14:textId="77777777">
        <w:trPr>
          <w:cantSplit/>
          <w:jc w:val="center"/>
        </w:trPr>
        <w:tc>
          <w:tcPr>
            <w:tcW w:w="3647" w:type="dxa"/>
            <w:vAlign w:val="center"/>
          </w:tcPr>
          <w:p w14:paraId="79B3B74B" w14:textId="77777777" w:rsidR="00524A5D" w:rsidRPr="0044437C" w:rsidRDefault="00000000">
            <w:pPr>
              <w:pStyle w:val="TAC"/>
              <w:jc w:val="both"/>
            </w:pPr>
            <w:r w:rsidRPr="0044437C">
              <w:t>DCI Format</w:t>
            </w:r>
            <w:r w:rsidRPr="0044437C">
              <w:rPr>
                <w:lang w:eastAsia="ja-JP"/>
              </w:rPr>
              <w:t xml:space="preserve"> for PUSCH</w:t>
            </w:r>
          </w:p>
        </w:tc>
        <w:tc>
          <w:tcPr>
            <w:tcW w:w="1417" w:type="dxa"/>
            <w:vAlign w:val="center"/>
          </w:tcPr>
          <w:p w14:paraId="7E8BBEAA" w14:textId="77777777" w:rsidR="00524A5D" w:rsidRPr="0044437C" w:rsidRDefault="00524A5D">
            <w:pPr>
              <w:pStyle w:val="TAC"/>
            </w:pPr>
          </w:p>
        </w:tc>
        <w:tc>
          <w:tcPr>
            <w:tcW w:w="1560" w:type="dxa"/>
            <w:vAlign w:val="center"/>
          </w:tcPr>
          <w:p w14:paraId="521E7ADD" w14:textId="77777777" w:rsidR="00524A5D" w:rsidRPr="0044437C" w:rsidRDefault="00000000">
            <w:pPr>
              <w:pStyle w:val="TAC"/>
              <w:rPr>
                <w:lang w:eastAsia="ja-JP"/>
              </w:rPr>
            </w:pPr>
            <w:r w:rsidRPr="0044437C">
              <w:rPr>
                <w:lang w:eastAsia="ja-JP"/>
              </w:rPr>
              <w:t>Format 6-0B</w:t>
            </w:r>
          </w:p>
        </w:tc>
        <w:tc>
          <w:tcPr>
            <w:tcW w:w="2939" w:type="dxa"/>
          </w:tcPr>
          <w:p w14:paraId="765C5AE8" w14:textId="77777777" w:rsidR="00524A5D" w:rsidRPr="0044437C" w:rsidRDefault="00000000">
            <w:pPr>
              <w:pStyle w:val="TAC"/>
            </w:pPr>
            <w:r w:rsidRPr="0044437C">
              <w:t>CE mode B</w:t>
            </w:r>
          </w:p>
        </w:tc>
      </w:tr>
      <w:tr w:rsidR="00524A5D" w:rsidRPr="0044437C" w14:paraId="78E5F69E" w14:textId="77777777">
        <w:trPr>
          <w:cantSplit/>
          <w:trHeight w:val="352"/>
          <w:jc w:val="center"/>
        </w:trPr>
        <w:tc>
          <w:tcPr>
            <w:tcW w:w="9563" w:type="dxa"/>
            <w:gridSpan w:val="4"/>
            <w:vAlign w:val="center"/>
          </w:tcPr>
          <w:p w14:paraId="528107A8" w14:textId="77777777" w:rsidR="00524A5D" w:rsidRPr="0044437C" w:rsidRDefault="00000000">
            <w:pPr>
              <w:pStyle w:val="TAN"/>
              <w:rPr>
                <w:lang w:eastAsia="ja-JP"/>
              </w:rPr>
            </w:pPr>
            <w:r w:rsidRPr="0044437C">
              <w:t>Note 1:</w:t>
            </w:r>
            <w:r w:rsidRPr="0044437C">
              <w:tab/>
              <w:t>[2] symbols allocated to PDCCH for 20 MHz, 15 MHz and 10 MHz channel BW. [3] symbols allocated to PDCCH for 5 MHz and 3 MHz. [4] symbols allocated to PDCCH for 1.4 MHz.</w:t>
            </w:r>
          </w:p>
          <w:p w14:paraId="3B0F9B63" w14:textId="77777777" w:rsidR="00524A5D" w:rsidRPr="0044437C" w:rsidRDefault="00000000">
            <w:pPr>
              <w:pStyle w:val="TAN"/>
              <w:rPr>
                <w:lang w:eastAsia="ja-JP"/>
              </w:rPr>
            </w:pPr>
            <w:r w:rsidRPr="0044437C">
              <w:t>Note 2:</w:t>
            </w:r>
            <w:r w:rsidRPr="0044437C">
              <w:tab/>
              <w:t>Reference signal, Synchronization signals and PBCH allocated as per TS 36.211 [</w:t>
            </w:r>
            <w:r w:rsidRPr="0044437C">
              <w:rPr>
                <w:lang w:eastAsia="zh-CN"/>
              </w:rPr>
              <w:t>8</w:t>
            </w:r>
            <w:r w:rsidRPr="0044437C">
              <w:t>]</w:t>
            </w:r>
            <w:r w:rsidRPr="0044437C">
              <w:rPr>
                <w:lang w:eastAsia="ja-JP"/>
              </w:rPr>
              <w:t>.</w:t>
            </w:r>
          </w:p>
          <w:p w14:paraId="60C8F942" w14:textId="77777777" w:rsidR="00524A5D" w:rsidRPr="0044437C" w:rsidRDefault="00000000">
            <w:pPr>
              <w:pStyle w:val="TAN"/>
              <w:rPr>
                <w:lang w:eastAsia="ja-JP"/>
              </w:rPr>
            </w:pPr>
            <w:r w:rsidRPr="0044437C">
              <w:t>Note 3:</w:t>
            </w:r>
            <w:r w:rsidRPr="0044437C">
              <w:tab/>
              <w:t>Void.</w:t>
            </w:r>
          </w:p>
          <w:p w14:paraId="190F4015" w14:textId="77777777" w:rsidR="00524A5D" w:rsidRPr="0044437C" w:rsidRDefault="00000000">
            <w:pPr>
              <w:pStyle w:val="TAN"/>
              <w:rPr>
                <w:lang w:eastAsia="ja-JP"/>
              </w:rPr>
            </w:pPr>
            <w:r w:rsidRPr="0044437C">
              <w:t>Note 4:</w:t>
            </w:r>
            <w:r w:rsidRPr="0044437C">
              <w:tab/>
              <w:t>For MPDCCH using SI-RNTI, Aggregation level</w:t>
            </w:r>
            <w:r w:rsidRPr="0044437C">
              <w:rPr>
                <w:lang w:eastAsia="ja-JP"/>
              </w:rPr>
              <w:t>:</w:t>
            </w:r>
          </w:p>
          <w:p w14:paraId="791A16B4" w14:textId="77777777" w:rsidR="00524A5D" w:rsidRPr="0044437C" w:rsidRDefault="00000000">
            <w:pPr>
              <w:pStyle w:val="TAN"/>
              <w:ind w:left="1030" w:firstLine="0"/>
              <w:rPr>
                <w:lang w:eastAsia="ja-JP"/>
              </w:rPr>
            </w:pPr>
            <w:r w:rsidRPr="0044437C">
              <w:rPr>
                <w:lang w:eastAsia="ja-JP"/>
              </w:rPr>
              <w:t>a)Tables C.3.0-3, C.3.1-3, and C.3.2-3 for RF tests</w:t>
            </w:r>
            <w:r w:rsidRPr="0044437C">
              <w:rPr>
                <w:lang w:eastAsia="ja-JP"/>
              </w:rPr>
              <w:br/>
              <w:t>b)</w:t>
            </w:r>
            <w:r w:rsidRPr="0044437C">
              <w:t>Table A.2.1-1</w:t>
            </w:r>
            <w:r w:rsidRPr="0044437C">
              <w:rPr>
                <w:lang w:eastAsia="ja-JP"/>
              </w:rPr>
              <w:t xml:space="preserve"> of 36.521-3 for RRM tests.</w:t>
            </w:r>
          </w:p>
        </w:tc>
      </w:tr>
    </w:tbl>
    <w:p w14:paraId="2932F5B9" w14:textId="77777777" w:rsidR="00524A5D" w:rsidRPr="0044437C" w:rsidRDefault="00524A5D">
      <w:pPr>
        <w:rPr>
          <w:lang w:eastAsia="ja-JP"/>
        </w:rPr>
      </w:pPr>
    </w:p>
    <w:p w14:paraId="23098A75" w14:textId="77777777" w:rsidR="00524A5D" w:rsidRPr="0044437C" w:rsidRDefault="00000000">
      <w:pPr>
        <w:pStyle w:val="TH"/>
        <w:rPr>
          <w:rFonts w:eastAsia="SimSun"/>
          <w:lang w:eastAsia="zh-CN"/>
        </w:rPr>
      </w:pPr>
      <w:r w:rsidRPr="0044437C">
        <w:t>Table C.2-</w:t>
      </w:r>
      <w:r w:rsidRPr="0044437C">
        <w:rPr>
          <w:rFonts w:eastAsia="SimSun"/>
          <w:lang w:eastAsia="zh-CN"/>
        </w:rPr>
        <w:t>3</w:t>
      </w:r>
      <w:r w:rsidRPr="0044437C">
        <w:t xml:space="preserve">: Downlink Physical Channels required for connection set-up, 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44437C" w14:paraId="6CCB5143" w14:textId="77777777">
        <w:trPr>
          <w:jc w:val="center"/>
        </w:trPr>
        <w:tc>
          <w:tcPr>
            <w:tcW w:w="2494" w:type="dxa"/>
          </w:tcPr>
          <w:p w14:paraId="40117296" w14:textId="77777777" w:rsidR="00524A5D" w:rsidRPr="0044437C" w:rsidRDefault="00000000">
            <w:pPr>
              <w:pStyle w:val="TAH"/>
            </w:pPr>
            <w:bookmarkStart w:id="2575" w:name="MCCQCTEMPBM_00000578"/>
            <w:r w:rsidRPr="0044437C">
              <w:t>Physical Channel</w:t>
            </w:r>
          </w:p>
        </w:tc>
        <w:tc>
          <w:tcPr>
            <w:tcW w:w="1990" w:type="dxa"/>
          </w:tcPr>
          <w:p w14:paraId="7865B44A" w14:textId="77777777" w:rsidR="00524A5D" w:rsidRPr="0044437C" w:rsidRDefault="00000000">
            <w:pPr>
              <w:pStyle w:val="TAH"/>
            </w:pPr>
            <w:r w:rsidRPr="0044437C">
              <w:t>EPRE Ratio</w:t>
            </w:r>
          </w:p>
        </w:tc>
        <w:tc>
          <w:tcPr>
            <w:tcW w:w="1603" w:type="dxa"/>
          </w:tcPr>
          <w:p w14:paraId="70C265E1" w14:textId="77777777" w:rsidR="00524A5D" w:rsidRPr="0044437C" w:rsidRDefault="00000000">
            <w:pPr>
              <w:pStyle w:val="TAH"/>
            </w:pPr>
            <w:r w:rsidRPr="0044437C">
              <w:t>Note</w:t>
            </w:r>
          </w:p>
        </w:tc>
      </w:tr>
      <w:tr w:rsidR="00524A5D" w:rsidRPr="0044437C" w14:paraId="3B46D3F1" w14:textId="77777777">
        <w:trPr>
          <w:cantSplit/>
          <w:jc w:val="center"/>
        </w:trPr>
        <w:tc>
          <w:tcPr>
            <w:tcW w:w="2494" w:type="dxa"/>
            <w:vMerge w:val="restart"/>
          </w:tcPr>
          <w:p w14:paraId="4EF9602A" w14:textId="77777777" w:rsidR="00524A5D" w:rsidRPr="0044437C" w:rsidRDefault="00000000">
            <w:pPr>
              <w:pStyle w:val="TAH"/>
            </w:pPr>
            <w:r w:rsidRPr="0044437C">
              <w:t>NPBCH</w:t>
            </w:r>
          </w:p>
        </w:tc>
        <w:tc>
          <w:tcPr>
            <w:tcW w:w="1990" w:type="dxa"/>
          </w:tcPr>
          <w:p w14:paraId="4FEB0998" w14:textId="77777777" w:rsidR="00524A5D" w:rsidRPr="0044437C" w:rsidRDefault="00000000">
            <w:pPr>
              <w:pStyle w:val="TAC"/>
            </w:pPr>
            <w:r w:rsidRPr="0044437C">
              <w:t>NPBCH_RA = 0 dB</w:t>
            </w:r>
          </w:p>
        </w:tc>
        <w:tc>
          <w:tcPr>
            <w:tcW w:w="1603" w:type="dxa"/>
            <w:vMerge w:val="restart"/>
          </w:tcPr>
          <w:p w14:paraId="06DBDA00" w14:textId="77777777" w:rsidR="00524A5D" w:rsidRPr="0044437C" w:rsidRDefault="00524A5D">
            <w:pPr>
              <w:pStyle w:val="TAC"/>
            </w:pPr>
          </w:p>
        </w:tc>
      </w:tr>
      <w:tr w:rsidR="00524A5D" w:rsidRPr="0044437C" w14:paraId="58C4E0F4" w14:textId="77777777">
        <w:trPr>
          <w:cantSplit/>
          <w:jc w:val="center"/>
        </w:trPr>
        <w:tc>
          <w:tcPr>
            <w:tcW w:w="2494" w:type="dxa"/>
            <w:vMerge/>
          </w:tcPr>
          <w:p w14:paraId="273DA942" w14:textId="77777777" w:rsidR="00524A5D" w:rsidRPr="0044437C" w:rsidRDefault="00524A5D">
            <w:pPr>
              <w:pStyle w:val="TAH"/>
            </w:pPr>
          </w:p>
        </w:tc>
        <w:tc>
          <w:tcPr>
            <w:tcW w:w="1990" w:type="dxa"/>
          </w:tcPr>
          <w:p w14:paraId="03930140" w14:textId="77777777" w:rsidR="00524A5D" w:rsidRPr="0044437C" w:rsidRDefault="00000000">
            <w:pPr>
              <w:pStyle w:val="TAC"/>
            </w:pPr>
            <w:r w:rsidRPr="0044437C">
              <w:t>NPBCH_RB = 0 dB</w:t>
            </w:r>
          </w:p>
        </w:tc>
        <w:tc>
          <w:tcPr>
            <w:tcW w:w="1603" w:type="dxa"/>
            <w:vMerge/>
          </w:tcPr>
          <w:p w14:paraId="39A3B789" w14:textId="77777777" w:rsidR="00524A5D" w:rsidRPr="0044437C" w:rsidRDefault="00524A5D">
            <w:pPr>
              <w:pStyle w:val="TAC"/>
            </w:pPr>
          </w:p>
        </w:tc>
      </w:tr>
      <w:tr w:rsidR="00524A5D" w:rsidRPr="0044437C" w14:paraId="4FBFF99C" w14:textId="77777777">
        <w:trPr>
          <w:jc w:val="center"/>
        </w:trPr>
        <w:tc>
          <w:tcPr>
            <w:tcW w:w="2494" w:type="dxa"/>
          </w:tcPr>
          <w:p w14:paraId="13F6D6D9" w14:textId="77777777" w:rsidR="00524A5D" w:rsidRPr="0044437C" w:rsidRDefault="00000000">
            <w:pPr>
              <w:pStyle w:val="TAH"/>
            </w:pPr>
            <w:r w:rsidRPr="0044437C">
              <w:t>NPSS</w:t>
            </w:r>
          </w:p>
        </w:tc>
        <w:tc>
          <w:tcPr>
            <w:tcW w:w="1990" w:type="dxa"/>
          </w:tcPr>
          <w:p w14:paraId="7F9CED03" w14:textId="77777777" w:rsidR="00524A5D" w:rsidRPr="0044437C" w:rsidRDefault="00000000">
            <w:pPr>
              <w:pStyle w:val="TAC"/>
            </w:pPr>
            <w:r w:rsidRPr="0044437C">
              <w:t>NPSS_RA = 0 dB</w:t>
            </w:r>
          </w:p>
        </w:tc>
        <w:tc>
          <w:tcPr>
            <w:tcW w:w="1603" w:type="dxa"/>
          </w:tcPr>
          <w:p w14:paraId="423D9668" w14:textId="77777777" w:rsidR="00524A5D" w:rsidRPr="0044437C" w:rsidRDefault="00524A5D">
            <w:pPr>
              <w:pStyle w:val="TAC"/>
            </w:pPr>
          </w:p>
        </w:tc>
      </w:tr>
      <w:tr w:rsidR="00524A5D" w:rsidRPr="0044437C" w14:paraId="0486E18D" w14:textId="77777777">
        <w:trPr>
          <w:jc w:val="center"/>
        </w:trPr>
        <w:tc>
          <w:tcPr>
            <w:tcW w:w="2494" w:type="dxa"/>
          </w:tcPr>
          <w:p w14:paraId="12D7A9BF" w14:textId="77777777" w:rsidR="00524A5D" w:rsidRPr="0044437C" w:rsidRDefault="00000000">
            <w:pPr>
              <w:pStyle w:val="TAH"/>
            </w:pPr>
            <w:r w:rsidRPr="0044437C">
              <w:t>NSSS</w:t>
            </w:r>
          </w:p>
        </w:tc>
        <w:tc>
          <w:tcPr>
            <w:tcW w:w="1990" w:type="dxa"/>
          </w:tcPr>
          <w:p w14:paraId="7697B037" w14:textId="77777777" w:rsidR="00524A5D" w:rsidRPr="0044437C" w:rsidRDefault="00000000">
            <w:pPr>
              <w:pStyle w:val="TAC"/>
            </w:pPr>
            <w:r w:rsidRPr="0044437C">
              <w:t>NSSS_RA = 0 dB</w:t>
            </w:r>
          </w:p>
        </w:tc>
        <w:tc>
          <w:tcPr>
            <w:tcW w:w="1603" w:type="dxa"/>
          </w:tcPr>
          <w:p w14:paraId="34503826" w14:textId="77777777" w:rsidR="00524A5D" w:rsidRPr="0044437C" w:rsidRDefault="00524A5D">
            <w:pPr>
              <w:pStyle w:val="TAC"/>
            </w:pPr>
          </w:p>
        </w:tc>
      </w:tr>
      <w:tr w:rsidR="00524A5D" w:rsidRPr="0044437C" w14:paraId="1D93FD13" w14:textId="77777777">
        <w:trPr>
          <w:cantSplit/>
          <w:jc w:val="center"/>
        </w:trPr>
        <w:tc>
          <w:tcPr>
            <w:tcW w:w="2494" w:type="dxa"/>
            <w:vMerge w:val="restart"/>
          </w:tcPr>
          <w:p w14:paraId="4587863C" w14:textId="77777777" w:rsidR="00524A5D" w:rsidRPr="0044437C" w:rsidRDefault="00000000">
            <w:pPr>
              <w:pStyle w:val="TAH"/>
            </w:pPr>
            <w:r w:rsidRPr="0044437C">
              <w:t>NPDCCH</w:t>
            </w:r>
          </w:p>
        </w:tc>
        <w:tc>
          <w:tcPr>
            <w:tcW w:w="1990" w:type="dxa"/>
          </w:tcPr>
          <w:p w14:paraId="7B35857C" w14:textId="77777777" w:rsidR="00524A5D" w:rsidRPr="0044437C" w:rsidRDefault="00000000">
            <w:pPr>
              <w:pStyle w:val="TAC"/>
            </w:pPr>
            <w:r w:rsidRPr="0044437C">
              <w:t>NPDCCH_RA = 0 dB</w:t>
            </w:r>
          </w:p>
        </w:tc>
        <w:tc>
          <w:tcPr>
            <w:tcW w:w="1603" w:type="dxa"/>
            <w:vMerge w:val="restart"/>
          </w:tcPr>
          <w:p w14:paraId="4F4ED025" w14:textId="77777777" w:rsidR="00524A5D" w:rsidRPr="0044437C" w:rsidRDefault="00524A5D">
            <w:pPr>
              <w:pStyle w:val="TAC"/>
            </w:pPr>
          </w:p>
        </w:tc>
      </w:tr>
      <w:tr w:rsidR="00524A5D" w:rsidRPr="0044437C" w14:paraId="0C2704DC" w14:textId="77777777">
        <w:trPr>
          <w:cantSplit/>
          <w:jc w:val="center"/>
        </w:trPr>
        <w:tc>
          <w:tcPr>
            <w:tcW w:w="2494" w:type="dxa"/>
            <w:vMerge/>
          </w:tcPr>
          <w:p w14:paraId="51608F61" w14:textId="77777777" w:rsidR="00524A5D" w:rsidRPr="0044437C" w:rsidRDefault="00524A5D">
            <w:pPr>
              <w:pStyle w:val="TAH"/>
            </w:pPr>
          </w:p>
        </w:tc>
        <w:tc>
          <w:tcPr>
            <w:tcW w:w="1990" w:type="dxa"/>
          </w:tcPr>
          <w:p w14:paraId="00694F0A" w14:textId="77777777" w:rsidR="00524A5D" w:rsidRPr="0044437C" w:rsidRDefault="00000000">
            <w:pPr>
              <w:pStyle w:val="TAC"/>
            </w:pPr>
            <w:r w:rsidRPr="0044437C">
              <w:t>NPDCCH_RB = 0 dB</w:t>
            </w:r>
          </w:p>
        </w:tc>
        <w:tc>
          <w:tcPr>
            <w:tcW w:w="1603" w:type="dxa"/>
            <w:vMerge/>
          </w:tcPr>
          <w:p w14:paraId="6309DB18" w14:textId="77777777" w:rsidR="00524A5D" w:rsidRPr="0044437C" w:rsidRDefault="00524A5D">
            <w:pPr>
              <w:pStyle w:val="TAC"/>
            </w:pPr>
          </w:p>
        </w:tc>
      </w:tr>
      <w:tr w:rsidR="00524A5D" w:rsidRPr="0044437C" w14:paraId="3C0E489D" w14:textId="77777777">
        <w:trPr>
          <w:cantSplit/>
          <w:jc w:val="center"/>
        </w:trPr>
        <w:tc>
          <w:tcPr>
            <w:tcW w:w="2494" w:type="dxa"/>
            <w:vMerge w:val="restart"/>
          </w:tcPr>
          <w:p w14:paraId="4FF22551" w14:textId="77777777" w:rsidR="00524A5D" w:rsidRPr="0044437C" w:rsidRDefault="00000000">
            <w:pPr>
              <w:pStyle w:val="TAH"/>
              <w:rPr>
                <w:szCs w:val="22"/>
              </w:rPr>
            </w:pPr>
            <w:r w:rsidRPr="0044437C">
              <w:rPr>
                <w:szCs w:val="22"/>
              </w:rPr>
              <w:t>NPDSCH</w:t>
            </w:r>
          </w:p>
        </w:tc>
        <w:tc>
          <w:tcPr>
            <w:tcW w:w="1990" w:type="dxa"/>
          </w:tcPr>
          <w:p w14:paraId="178E7383" w14:textId="77777777" w:rsidR="00524A5D" w:rsidRPr="0044437C" w:rsidRDefault="00000000">
            <w:pPr>
              <w:pStyle w:val="TAC"/>
            </w:pPr>
            <w:r w:rsidRPr="0044437C">
              <w:t>NPDSCH_RA = 0 dB</w:t>
            </w:r>
          </w:p>
        </w:tc>
        <w:tc>
          <w:tcPr>
            <w:tcW w:w="1603" w:type="dxa"/>
            <w:vMerge w:val="restart"/>
          </w:tcPr>
          <w:p w14:paraId="4EF22F52" w14:textId="77777777" w:rsidR="00524A5D" w:rsidRPr="0044437C" w:rsidRDefault="00524A5D">
            <w:pPr>
              <w:pStyle w:val="TAC"/>
            </w:pPr>
          </w:p>
        </w:tc>
      </w:tr>
      <w:tr w:rsidR="00524A5D" w:rsidRPr="0044437C" w14:paraId="535397B3" w14:textId="77777777">
        <w:trPr>
          <w:cantSplit/>
          <w:jc w:val="center"/>
        </w:trPr>
        <w:tc>
          <w:tcPr>
            <w:tcW w:w="2494" w:type="dxa"/>
            <w:vMerge/>
          </w:tcPr>
          <w:p w14:paraId="0B047120" w14:textId="77777777" w:rsidR="00524A5D" w:rsidRPr="0044437C" w:rsidRDefault="00524A5D">
            <w:pPr>
              <w:pStyle w:val="TAH"/>
              <w:rPr>
                <w:szCs w:val="22"/>
              </w:rPr>
            </w:pPr>
          </w:p>
        </w:tc>
        <w:tc>
          <w:tcPr>
            <w:tcW w:w="1990" w:type="dxa"/>
          </w:tcPr>
          <w:p w14:paraId="4474940B" w14:textId="77777777" w:rsidR="00524A5D" w:rsidRPr="0044437C" w:rsidRDefault="00000000">
            <w:pPr>
              <w:pStyle w:val="TAC"/>
            </w:pPr>
            <w:r w:rsidRPr="0044437C">
              <w:t>NPDSCH_RB = 0 dB</w:t>
            </w:r>
          </w:p>
        </w:tc>
        <w:tc>
          <w:tcPr>
            <w:tcW w:w="1603" w:type="dxa"/>
            <w:vMerge/>
          </w:tcPr>
          <w:p w14:paraId="47604569" w14:textId="77777777" w:rsidR="00524A5D" w:rsidRPr="0044437C" w:rsidRDefault="00524A5D">
            <w:pPr>
              <w:pStyle w:val="TAC"/>
            </w:pPr>
          </w:p>
        </w:tc>
      </w:tr>
      <w:tr w:rsidR="00524A5D" w:rsidRPr="0044437C" w14:paraId="26B2530A" w14:textId="77777777">
        <w:trPr>
          <w:jc w:val="center"/>
        </w:trPr>
        <w:tc>
          <w:tcPr>
            <w:tcW w:w="6087" w:type="dxa"/>
            <w:gridSpan w:val="3"/>
          </w:tcPr>
          <w:p w14:paraId="48EF7D9A" w14:textId="77777777" w:rsidR="00524A5D" w:rsidRPr="0044437C" w:rsidRDefault="00000000">
            <w:pPr>
              <w:pStyle w:val="TAN"/>
            </w:pPr>
            <w:r w:rsidRPr="0044437C">
              <w:t>Note 1:</w:t>
            </w:r>
            <w:r w:rsidRPr="0044437C">
              <w:tab/>
              <w:t>No boosting is applied.</w:t>
            </w:r>
          </w:p>
        </w:tc>
      </w:tr>
      <w:bookmarkEnd w:id="2575"/>
    </w:tbl>
    <w:p w14:paraId="22287529" w14:textId="77777777" w:rsidR="00524A5D" w:rsidRPr="0044437C" w:rsidRDefault="00524A5D"/>
    <w:p w14:paraId="05236729" w14:textId="77777777" w:rsidR="00524A5D" w:rsidRPr="0044437C" w:rsidRDefault="00000000">
      <w:pPr>
        <w:rPr>
          <w:rFonts w:cs="v5.0.0"/>
          <w:lang w:eastAsia="ja-JP"/>
        </w:rPr>
      </w:pPr>
      <w:r w:rsidRPr="0044437C">
        <w:rPr>
          <w:rFonts w:cs="v5.0.0"/>
        </w:rPr>
        <w:t>Table C.2-</w:t>
      </w:r>
      <w:r w:rsidRPr="0044437C">
        <w:rPr>
          <w:rFonts w:eastAsia="SimSun" w:cs="v5.0.0"/>
          <w:lang w:eastAsia="zh-CN"/>
        </w:rPr>
        <w:t>4</w:t>
      </w:r>
      <w:r w:rsidRPr="0044437C">
        <w:rPr>
          <w:rFonts w:cs="v5.0.0"/>
        </w:rPr>
        <w:t xml:space="preserve"> describes the </w:t>
      </w:r>
      <w:r w:rsidRPr="0044437C">
        <w:rPr>
          <w:rFonts w:cs="v5.0.0"/>
          <w:lang w:eastAsia="ja-JP"/>
        </w:rPr>
        <w:t>configuration of NPDSCH and NPDCCH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lang w:eastAsia="ja-JP"/>
        </w:rPr>
        <w:t>.</w:t>
      </w:r>
    </w:p>
    <w:p w14:paraId="3A394B63" w14:textId="77777777" w:rsidR="00524A5D" w:rsidRPr="0044437C" w:rsidRDefault="00000000">
      <w:pPr>
        <w:pStyle w:val="TH"/>
        <w:rPr>
          <w:rFonts w:eastAsia="SimSun"/>
          <w:lang w:eastAsia="zh-CN"/>
        </w:rPr>
      </w:pPr>
      <w:r w:rsidRPr="0044437C">
        <w:t xml:space="preserve">Table </w:t>
      </w:r>
      <w:r w:rsidRPr="0044437C">
        <w:rPr>
          <w:lang w:eastAsia="ja-JP"/>
        </w:rPr>
        <w:t>C.2-</w:t>
      </w:r>
      <w:r w:rsidRPr="0044437C">
        <w:rPr>
          <w:rFonts w:eastAsia="SimSun"/>
          <w:lang w:eastAsia="zh-CN"/>
        </w:rPr>
        <w:t>4</w:t>
      </w:r>
      <w:r w:rsidRPr="0044437C">
        <w:t>: N</w:t>
      </w:r>
      <w:r w:rsidRPr="0044437C">
        <w:rPr>
          <w:lang w:eastAsia="ja-JP"/>
        </w:rPr>
        <w:t>PDSCH and NPDCCH</w:t>
      </w:r>
      <w:r w:rsidRPr="0044437C">
        <w:t xml:space="preserve"> </w:t>
      </w:r>
      <w:r w:rsidRPr="0044437C">
        <w:rPr>
          <w:lang w:eastAsia="ja-JP"/>
        </w:rPr>
        <w:t>configuration</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7E290EF1" w14:textId="77777777">
        <w:trPr>
          <w:cantSplit/>
          <w:jc w:val="center"/>
        </w:trPr>
        <w:tc>
          <w:tcPr>
            <w:tcW w:w="3647" w:type="dxa"/>
          </w:tcPr>
          <w:p w14:paraId="430DF759" w14:textId="77777777" w:rsidR="00524A5D" w:rsidRPr="0044437C" w:rsidRDefault="00000000">
            <w:pPr>
              <w:pStyle w:val="TAH"/>
            </w:pPr>
            <w:r w:rsidRPr="0044437C">
              <w:t>Parameter</w:t>
            </w:r>
          </w:p>
        </w:tc>
        <w:tc>
          <w:tcPr>
            <w:tcW w:w="1417" w:type="dxa"/>
          </w:tcPr>
          <w:p w14:paraId="09D6D7C5" w14:textId="77777777" w:rsidR="00524A5D" w:rsidRPr="0044437C" w:rsidRDefault="00000000">
            <w:pPr>
              <w:pStyle w:val="TAH"/>
            </w:pPr>
            <w:r w:rsidRPr="0044437C">
              <w:t>Unit</w:t>
            </w:r>
          </w:p>
        </w:tc>
        <w:tc>
          <w:tcPr>
            <w:tcW w:w="1560" w:type="dxa"/>
          </w:tcPr>
          <w:p w14:paraId="12204A28" w14:textId="77777777" w:rsidR="00524A5D" w:rsidRPr="0044437C" w:rsidRDefault="00000000">
            <w:pPr>
              <w:pStyle w:val="TAH"/>
            </w:pPr>
            <w:r w:rsidRPr="0044437C">
              <w:t xml:space="preserve">Value </w:t>
            </w:r>
          </w:p>
        </w:tc>
        <w:tc>
          <w:tcPr>
            <w:tcW w:w="2939" w:type="dxa"/>
          </w:tcPr>
          <w:p w14:paraId="7BC98CBC" w14:textId="77777777" w:rsidR="00524A5D" w:rsidRPr="0044437C" w:rsidRDefault="00000000">
            <w:pPr>
              <w:pStyle w:val="TAH"/>
            </w:pPr>
            <w:r w:rsidRPr="0044437C">
              <w:t>Comments</w:t>
            </w:r>
          </w:p>
        </w:tc>
      </w:tr>
      <w:tr w:rsidR="00524A5D" w:rsidRPr="0044437C" w14:paraId="6EDE7507" w14:textId="77777777">
        <w:trPr>
          <w:cantSplit/>
          <w:jc w:val="center"/>
        </w:trPr>
        <w:tc>
          <w:tcPr>
            <w:tcW w:w="3647" w:type="dxa"/>
            <w:vAlign w:val="center"/>
          </w:tcPr>
          <w:p w14:paraId="082F1D21" w14:textId="77777777" w:rsidR="00524A5D" w:rsidRPr="0044437C" w:rsidRDefault="00000000">
            <w:pPr>
              <w:pStyle w:val="TAC"/>
              <w:jc w:val="both"/>
            </w:pPr>
            <w:r w:rsidRPr="0044437C">
              <w:t>Allocated subcarriers</w:t>
            </w:r>
          </w:p>
        </w:tc>
        <w:tc>
          <w:tcPr>
            <w:tcW w:w="1417" w:type="dxa"/>
            <w:vAlign w:val="center"/>
          </w:tcPr>
          <w:p w14:paraId="127D2BEB" w14:textId="77777777" w:rsidR="00524A5D" w:rsidRPr="0044437C" w:rsidRDefault="00524A5D">
            <w:pPr>
              <w:pStyle w:val="TAC"/>
            </w:pPr>
          </w:p>
        </w:tc>
        <w:tc>
          <w:tcPr>
            <w:tcW w:w="1560" w:type="dxa"/>
            <w:vAlign w:val="center"/>
          </w:tcPr>
          <w:p w14:paraId="670AA14C" w14:textId="77777777" w:rsidR="00524A5D" w:rsidRPr="0044437C" w:rsidRDefault="00000000">
            <w:pPr>
              <w:pStyle w:val="TAC"/>
              <w:rPr>
                <w:lang w:eastAsia="ja-JP"/>
              </w:rPr>
            </w:pPr>
            <w:r w:rsidRPr="0044437C">
              <w:rPr>
                <w:lang w:eastAsia="ja-JP"/>
              </w:rPr>
              <w:t>[FFS]</w:t>
            </w:r>
          </w:p>
        </w:tc>
        <w:tc>
          <w:tcPr>
            <w:tcW w:w="2939" w:type="dxa"/>
          </w:tcPr>
          <w:p w14:paraId="1DDAD307" w14:textId="77777777" w:rsidR="00524A5D" w:rsidRPr="0044437C" w:rsidRDefault="00524A5D">
            <w:pPr>
              <w:pStyle w:val="TAC"/>
            </w:pPr>
          </w:p>
        </w:tc>
      </w:tr>
      <w:tr w:rsidR="00524A5D" w:rsidRPr="0044437C" w14:paraId="054E3058" w14:textId="77777777">
        <w:trPr>
          <w:cantSplit/>
          <w:jc w:val="center"/>
        </w:trPr>
        <w:tc>
          <w:tcPr>
            <w:tcW w:w="3647" w:type="dxa"/>
            <w:vAlign w:val="center"/>
          </w:tcPr>
          <w:p w14:paraId="673C844D" w14:textId="77777777" w:rsidR="00524A5D" w:rsidRPr="0044437C" w:rsidRDefault="00000000">
            <w:pPr>
              <w:pStyle w:val="TAC"/>
              <w:jc w:val="both"/>
            </w:pPr>
            <w:r w:rsidRPr="0044437C">
              <w:t>MCS Index</w:t>
            </w:r>
          </w:p>
        </w:tc>
        <w:tc>
          <w:tcPr>
            <w:tcW w:w="1417" w:type="dxa"/>
            <w:vAlign w:val="center"/>
          </w:tcPr>
          <w:p w14:paraId="17AC7A6E" w14:textId="77777777" w:rsidR="00524A5D" w:rsidRPr="0044437C" w:rsidRDefault="00524A5D">
            <w:pPr>
              <w:pStyle w:val="TAC"/>
            </w:pPr>
          </w:p>
        </w:tc>
        <w:tc>
          <w:tcPr>
            <w:tcW w:w="1560" w:type="dxa"/>
            <w:vAlign w:val="center"/>
          </w:tcPr>
          <w:p w14:paraId="4EE19C7C" w14:textId="77777777" w:rsidR="00524A5D" w:rsidRPr="0044437C" w:rsidRDefault="00000000">
            <w:pPr>
              <w:pStyle w:val="TAC"/>
            </w:pPr>
            <w:r w:rsidRPr="0044437C">
              <w:rPr>
                <w:lang w:eastAsia="ja-JP"/>
              </w:rPr>
              <w:t>-</w:t>
            </w:r>
          </w:p>
        </w:tc>
        <w:tc>
          <w:tcPr>
            <w:tcW w:w="2939" w:type="dxa"/>
          </w:tcPr>
          <w:p w14:paraId="403D28AC" w14:textId="77777777" w:rsidR="00524A5D" w:rsidRPr="0044437C" w:rsidRDefault="00000000">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6A7C4334" w14:textId="77777777">
        <w:trPr>
          <w:cantSplit/>
          <w:jc w:val="center"/>
        </w:trPr>
        <w:tc>
          <w:tcPr>
            <w:tcW w:w="3647" w:type="dxa"/>
            <w:vAlign w:val="center"/>
          </w:tcPr>
          <w:p w14:paraId="23A15BFD" w14:textId="77777777" w:rsidR="00524A5D" w:rsidRPr="0044437C" w:rsidRDefault="00000000">
            <w:pPr>
              <w:pStyle w:val="TAC"/>
              <w:jc w:val="both"/>
            </w:pPr>
            <w:r w:rsidRPr="0044437C">
              <w:t>Number of HARQ processes</w:t>
            </w:r>
          </w:p>
        </w:tc>
        <w:tc>
          <w:tcPr>
            <w:tcW w:w="1417" w:type="dxa"/>
            <w:vAlign w:val="center"/>
          </w:tcPr>
          <w:p w14:paraId="0052BF59" w14:textId="77777777" w:rsidR="00524A5D" w:rsidRPr="0044437C" w:rsidRDefault="00000000">
            <w:pPr>
              <w:pStyle w:val="TAC"/>
            </w:pPr>
            <w:r w:rsidRPr="0044437C">
              <w:t>Processes</w:t>
            </w:r>
          </w:p>
        </w:tc>
        <w:tc>
          <w:tcPr>
            <w:tcW w:w="1560" w:type="dxa"/>
            <w:vAlign w:val="center"/>
          </w:tcPr>
          <w:p w14:paraId="018362EC" w14:textId="77777777" w:rsidR="00524A5D" w:rsidRPr="0044437C" w:rsidRDefault="00000000">
            <w:pPr>
              <w:pStyle w:val="TAC"/>
            </w:pPr>
            <w:r w:rsidRPr="0044437C">
              <w:t>1</w:t>
            </w:r>
          </w:p>
        </w:tc>
        <w:tc>
          <w:tcPr>
            <w:tcW w:w="2939" w:type="dxa"/>
          </w:tcPr>
          <w:p w14:paraId="2876A3F2" w14:textId="77777777" w:rsidR="00524A5D" w:rsidRPr="0044437C" w:rsidRDefault="00524A5D">
            <w:pPr>
              <w:pStyle w:val="TAC"/>
            </w:pPr>
          </w:p>
        </w:tc>
      </w:tr>
      <w:tr w:rsidR="00524A5D" w:rsidRPr="0044437C" w14:paraId="7ADCE8B5" w14:textId="77777777">
        <w:trPr>
          <w:cantSplit/>
          <w:jc w:val="center"/>
        </w:trPr>
        <w:tc>
          <w:tcPr>
            <w:tcW w:w="3647" w:type="dxa"/>
            <w:vAlign w:val="center"/>
          </w:tcPr>
          <w:p w14:paraId="3C2B2192" w14:textId="77777777" w:rsidR="00524A5D" w:rsidRPr="0044437C" w:rsidRDefault="00000000">
            <w:pPr>
              <w:pStyle w:val="TAC"/>
              <w:jc w:val="both"/>
              <w:rPr>
                <w:position w:val="-10"/>
              </w:rPr>
            </w:pPr>
            <w:r w:rsidRPr="0044437C">
              <w:t>Maximum number of HARQ transmission</w:t>
            </w:r>
          </w:p>
        </w:tc>
        <w:tc>
          <w:tcPr>
            <w:tcW w:w="1417" w:type="dxa"/>
            <w:vAlign w:val="center"/>
          </w:tcPr>
          <w:p w14:paraId="5DB3A54B" w14:textId="77777777" w:rsidR="00524A5D" w:rsidRPr="0044437C" w:rsidRDefault="00524A5D">
            <w:pPr>
              <w:pStyle w:val="TAC"/>
            </w:pPr>
          </w:p>
        </w:tc>
        <w:tc>
          <w:tcPr>
            <w:tcW w:w="1560" w:type="dxa"/>
            <w:vAlign w:val="center"/>
          </w:tcPr>
          <w:p w14:paraId="4FD9247B" w14:textId="77777777" w:rsidR="00524A5D" w:rsidRPr="0044437C" w:rsidRDefault="00000000">
            <w:pPr>
              <w:pStyle w:val="TAC"/>
              <w:rPr>
                <w:lang w:eastAsia="ja-JP"/>
              </w:rPr>
            </w:pPr>
            <w:r w:rsidRPr="0044437C">
              <w:rPr>
                <w:lang w:eastAsia="ja-JP"/>
              </w:rPr>
              <w:t>1</w:t>
            </w:r>
          </w:p>
        </w:tc>
        <w:tc>
          <w:tcPr>
            <w:tcW w:w="2939" w:type="dxa"/>
          </w:tcPr>
          <w:p w14:paraId="585974A6" w14:textId="77777777" w:rsidR="00524A5D" w:rsidRPr="0044437C" w:rsidRDefault="00524A5D">
            <w:pPr>
              <w:pStyle w:val="TAC"/>
            </w:pPr>
          </w:p>
        </w:tc>
      </w:tr>
      <w:tr w:rsidR="00524A5D" w:rsidRPr="0044437C" w14:paraId="14BDF359" w14:textId="77777777">
        <w:trPr>
          <w:cantSplit/>
          <w:jc w:val="center"/>
        </w:trPr>
        <w:tc>
          <w:tcPr>
            <w:tcW w:w="3647" w:type="dxa"/>
            <w:vAlign w:val="center"/>
          </w:tcPr>
          <w:p w14:paraId="07D850E2" w14:textId="77777777" w:rsidR="00524A5D" w:rsidRPr="0044437C" w:rsidRDefault="00000000">
            <w:pPr>
              <w:pStyle w:val="TAC"/>
              <w:jc w:val="both"/>
            </w:pPr>
            <w:r w:rsidRPr="0044437C">
              <w:t>Aggregation level</w:t>
            </w:r>
          </w:p>
        </w:tc>
        <w:tc>
          <w:tcPr>
            <w:tcW w:w="1417" w:type="dxa"/>
            <w:vAlign w:val="center"/>
          </w:tcPr>
          <w:p w14:paraId="10A39B96" w14:textId="77777777" w:rsidR="00524A5D" w:rsidRPr="0044437C" w:rsidRDefault="00000000">
            <w:pPr>
              <w:pStyle w:val="TAC"/>
            </w:pPr>
            <w:r w:rsidRPr="0044437C">
              <w:t>NCCE</w:t>
            </w:r>
          </w:p>
        </w:tc>
        <w:tc>
          <w:tcPr>
            <w:tcW w:w="1560" w:type="dxa"/>
            <w:vAlign w:val="center"/>
          </w:tcPr>
          <w:p w14:paraId="6F9486C8" w14:textId="77777777" w:rsidR="00524A5D" w:rsidRPr="0044437C" w:rsidRDefault="00000000">
            <w:pPr>
              <w:pStyle w:val="TAC"/>
            </w:pPr>
            <w:r w:rsidRPr="0044437C">
              <w:t>2</w:t>
            </w:r>
          </w:p>
        </w:tc>
        <w:tc>
          <w:tcPr>
            <w:tcW w:w="2939" w:type="dxa"/>
          </w:tcPr>
          <w:p w14:paraId="300396D3" w14:textId="77777777" w:rsidR="00524A5D" w:rsidRPr="0044437C" w:rsidRDefault="00524A5D">
            <w:pPr>
              <w:pStyle w:val="TAC"/>
            </w:pPr>
          </w:p>
        </w:tc>
      </w:tr>
      <w:tr w:rsidR="00524A5D" w:rsidRPr="0044437C" w14:paraId="391AB595" w14:textId="77777777">
        <w:trPr>
          <w:cantSplit/>
          <w:jc w:val="center"/>
        </w:trPr>
        <w:tc>
          <w:tcPr>
            <w:tcW w:w="3647" w:type="dxa"/>
            <w:vAlign w:val="center"/>
          </w:tcPr>
          <w:p w14:paraId="562D56E0" w14:textId="77777777" w:rsidR="00524A5D" w:rsidRPr="0044437C" w:rsidRDefault="00000000">
            <w:pPr>
              <w:pStyle w:val="TAC"/>
              <w:jc w:val="both"/>
            </w:pPr>
            <w:r w:rsidRPr="0044437C">
              <w:t>DCI Format</w:t>
            </w:r>
            <w:r w:rsidRPr="0044437C">
              <w:rPr>
                <w:lang w:eastAsia="ja-JP"/>
              </w:rPr>
              <w:t xml:space="preserve"> for NPDSCH</w:t>
            </w:r>
          </w:p>
        </w:tc>
        <w:tc>
          <w:tcPr>
            <w:tcW w:w="1417" w:type="dxa"/>
            <w:vAlign w:val="center"/>
          </w:tcPr>
          <w:p w14:paraId="246ABC66" w14:textId="77777777" w:rsidR="00524A5D" w:rsidRPr="0044437C" w:rsidRDefault="00524A5D">
            <w:pPr>
              <w:pStyle w:val="TAC"/>
            </w:pPr>
          </w:p>
        </w:tc>
        <w:tc>
          <w:tcPr>
            <w:tcW w:w="1560" w:type="dxa"/>
            <w:vAlign w:val="center"/>
          </w:tcPr>
          <w:p w14:paraId="2DCA538C" w14:textId="77777777" w:rsidR="00524A5D" w:rsidRPr="0044437C" w:rsidRDefault="00000000">
            <w:pPr>
              <w:pStyle w:val="TAC"/>
            </w:pPr>
            <w:r w:rsidRPr="0044437C">
              <w:rPr>
                <w:lang w:eastAsia="ja-JP"/>
              </w:rPr>
              <w:t>Format N1</w:t>
            </w:r>
          </w:p>
        </w:tc>
        <w:tc>
          <w:tcPr>
            <w:tcW w:w="2939" w:type="dxa"/>
          </w:tcPr>
          <w:p w14:paraId="45F3E811" w14:textId="77777777" w:rsidR="00524A5D" w:rsidRPr="0044437C" w:rsidRDefault="00524A5D">
            <w:pPr>
              <w:pStyle w:val="TAC"/>
            </w:pPr>
          </w:p>
        </w:tc>
      </w:tr>
      <w:tr w:rsidR="00524A5D" w:rsidRPr="0044437C" w14:paraId="2DEA6442" w14:textId="77777777">
        <w:trPr>
          <w:cantSplit/>
          <w:jc w:val="center"/>
        </w:trPr>
        <w:tc>
          <w:tcPr>
            <w:tcW w:w="3647" w:type="dxa"/>
            <w:vAlign w:val="center"/>
          </w:tcPr>
          <w:p w14:paraId="50B4F410" w14:textId="77777777" w:rsidR="00524A5D" w:rsidRPr="0044437C" w:rsidRDefault="00000000">
            <w:pPr>
              <w:pStyle w:val="TAC"/>
              <w:jc w:val="both"/>
            </w:pPr>
            <w:r w:rsidRPr="0044437C">
              <w:t>DCI Format</w:t>
            </w:r>
            <w:r w:rsidRPr="0044437C">
              <w:rPr>
                <w:lang w:eastAsia="ja-JP"/>
              </w:rPr>
              <w:t xml:space="preserve"> for NPUSCH</w:t>
            </w:r>
          </w:p>
        </w:tc>
        <w:tc>
          <w:tcPr>
            <w:tcW w:w="1417" w:type="dxa"/>
            <w:vAlign w:val="center"/>
          </w:tcPr>
          <w:p w14:paraId="4903E8F9" w14:textId="77777777" w:rsidR="00524A5D" w:rsidRPr="0044437C" w:rsidRDefault="00524A5D">
            <w:pPr>
              <w:pStyle w:val="TAC"/>
            </w:pPr>
          </w:p>
        </w:tc>
        <w:tc>
          <w:tcPr>
            <w:tcW w:w="1560" w:type="dxa"/>
            <w:vAlign w:val="center"/>
          </w:tcPr>
          <w:p w14:paraId="360D6629" w14:textId="77777777" w:rsidR="00524A5D" w:rsidRPr="0044437C" w:rsidRDefault="00000000">
            <w:pPr>
              <w:pStyle w:val="TAC"/>
            </w:pPr>
            <w:r w:rsidRPr="0044437C">
              <w:rPr>
                <w:lang w:eastAsia="ja-JP"/>
              </w:rPr>
              <w:t>Format N0</w:t>
            </w:r>
          </w:p>
        </w:tc>
        <w:tc>
          <w:tcPr>
            <w:tcW w:w="2939" w:type="dxa"/>
          </w:tcPr>
          <w:p w14:paraId="3B14F43C" w14:textId="77777777" w:rsidR="00524A5D" w:rsidRPr="0044437C" w:rsidRDefault="00524A5D">
            <w:pPr>
              <w:pStyle w:val="TAC"/>
            </w:pPr>
          </w:p>
        </w:tc>
      </w:tr>
      <w:tr w:rsidR="00524A5D" w:rsidRPr="0044437C" w14:paraId="0802E8F9" w14:textId="77777777">
        <w:trPr>
          <w:cantSplit/>
          <w:trHeight w:val="352"/>
          <w:jc w:val="center"/>
        </w:trPr>
        <w:tc>
          <w:tcPr>
            <w:tcW w:w="9563" w:type="dxa"/>
            <w:gridSpan w:val="4"/>
            <w:vAlign w:val="center"/>
          </w:tcPr>
          <w:p w14:paraId="1415163D" w14:textId="77777777" w:rsidR="00524A5D" w:rsidRPr="0044437C" w:rsidRDefault="00000000">
            <w:pPr>
              <w:pStyle w:val="TAN"/>
              <w:rPr>
                <w:lang w:eastAsia="ja-JP"/>
              </w:rPr>
            </w:pPr>
            <w:r w:rsidRPr="0044437C">
              <w:t>Note 1:</w:t>
            </w:r>
            <w:r w:rsidRPr="0044437C">
              <w:tab/>
              <w:t>Reference signal NRS, Synchronization signals NPSS, NSSS and NPBCH allocated as per TS 36.211 [</w:t>
            </w:r>
            <w:r w:rsidRPr="0044437C">
              <w:rPr>
                <w:lang w:eastAsia="zh-CN"/>
              </w:rPr>
              <w:t>8</w:t>
            </w:r>
            <w:r w:rsidRPr="0044437C">
              <w:t>]</w:t>
            </w:r>
          </w:p>
        </w:tc>
      </w:tr>
    </w:tbl>
    <w:p w14:paraId="72B03E85" w14:textId="77777777" w:rsidR="00524A5D" w:rsidRPr="0044437C" w:rsidRDefault="00524A5D">
      <w:pPr>
        <w:rPr>
          <w:lang w:eastAsia="ja-JP"/>
        </w:rPr>
      </w:pPr>
    </w:p>
    <w:p w14:paraId="6E5B58A5" w14:textId="77777777" w:rsidR="00524A5D" w:rsidRPr="0044437C" w:rsidRDefault="00000000">
      <w:pPr>
        <w:pStyle w:val="Heading1"/>
      </w:pPr>
      <w:bookmarkStart w:id="2576" w:name="_Toc32354"/>
      <w:bookmarkStart w:id="2577" w:name="_Toc22883"/>
      <w:bookmarkStart w:id="2578" w:name="_Toc232582147"/>
      <w:bookmarkStart w:id="2579" w:name="_Toc25629"/>
      <w:bookmarkStart w:id="2580" w:name="_Toc365"/>
      <w:bookmarkStart w:id="2581" w:name="_Toc194571984"/>
      <w:r w:rsidRPr="0044437C">
        <w:lastRenderedPageBreak/>
        <w:t>C.3</w:t>
      </w:r>
      <w:r w:rsidRPr="0044437C">
        <w:tab/>
        <w:t>Connection</w:t>
      </w:r>
      <w:bookmarkEnd w:id="2576"/>
      <w:bookmarkEnd w:id="2577"/>
      <w:bookmarkEnd w:id="2578"/>
      <w:bookmarkEnd w:id="2579"/>
      <w:bookmarkEnd w:id="2580"/>
      <w:bookmarkEnd w:id="2581"/>
    </w:p>
    <w:p w14:paraId="4164942C" w14:textId="77777777" w:rsidR="00524A5D" w:rsidRPr="0044437C" w:rsidRDefault="00000000">
      <w:pPr>
        <w:rPr>
          <w:rFonts w:cs="v5.0.0"/>
        </w:rPr>
      </w:pPr>
      <w:r w:rsidRPr="0044437C">
        <w:rPr>
          <w:rFonts w:cs="v5.0.0"/>
        </w:rPr>
        <w:t>The following clauses describes the downlink Physical Channels that are transmitted during a connection i.e., when measurements are done.</w:t>
      </w:r>
    </w:p>
    <w:p w14:paraId="4A953AEB" w14:textId="77777777" w:rsidR="00524A5D" w:rsidRPr="0044437C" w:rsidRDefault="00000000">
      <w:pPr>
        <w:pStyle w:val="Heading2"/>
      </w:pPr>
      <w:bookmarkStart w:id="2582" w:name="_Toc16247"/>
      <w:bookmarkStart w:id="2583" w:name="_Toc22655"/>
      <w:bookmarkStart w:id="2584" w:name="_Toc11971"/>
      <w:bookmarkStart w:id="2585" w:name="_Toc232582148"/>
      <w:bookmarkStart w:id="2586" w:name="_Toc15325"/>
      <w:bookmarkStart w:id="2587" w:name="_Toc194571985"/>
      <w:r w:rsidRPr="0044437C">
        <w:t>C.3.0</w:t>
      </w:r>
      <w:r w:rsidRPr="0044437C">
        <w:tab/>
        <w:t>Measurement of Transmitter Characteristics</w:t>
      </w:r>
      <w:bookmarkEnd w:id="2582"/>
      <w:bookmarkEnd w:id="2583"/>
      <w:bookmarkEnd w:id="2584"/>
      <w:bookmarkEnd w:id="2585"/>
      <w:bookmarkEnd w:id="2586"/>
      <w:bookmarkEnd w:id="2587"/>
    </w:p>
    <w:p w14:paraId="5A022887" w14:textId="77777777" w:rsidR="00524A5D" w:rsidRPr="0044437C" w:rsidRDefault="00000000">
      <w:pPr>
        <w:rPr>
          <w:rFonts w:cs="v5.0.0"/>
        </w:rPr>
      </w:pPr>
      <w:r w:rsidRPr="0044437C">
        <w:rPr>
          <w:rFonts w:cs="v5.0.0"/>
        </w:rPr>
        <w:t>Table C.3.0-1 is applicable for measurements on the Transmitter Characteristics (clause 6).</w:t>
      </w:r>
    </w:p>
    <w:p w14:paraId="1FD9B71C" w14:textId="77777777" w:rsidR="00524A5D" w:rsidRPr="0044437C" w:rsidRDefault="00000000">
      <w:pPr>
        <w:pStyle w:val="TH"/>
        <w:rPr>
          <w:rFonts w:cs="v5.0.0"/>
        </w:rPr>
      </w:pPr>
      <w:r w:rsidRPr="0044437C">
        <w:t xml:space="preserve">Table C.3.0-1: Downlink Physical Channels transmitted </w:t>
      </w:r>
      <w:r w:rsidRPr="0044437C">
        <w:rPr>
          <w:rFonts w:cs="v5.0.0"/>
        </w:rPr>
        <w:t xml:space="preserve">for </w:t>
      </w:r>
      <w:r w:rsidRPr="0044437C">
        <w:t>category M1</w:t>
      </w:r>
      <w:r w:rsidRPr="0044437C">
        <w:rPr>
          <w:rFonts w:eastAsia="SimSun"/>
          <w:lang w:eastAsia="zh-CN"/>
        </w:rPr>
        <w:t xml:space="preserve"> </w:t>
      </w:r>
      <w:r w:rsidRPr="0044437C">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44437C" w14:paraId="7C45A439" w14:textId="77777777">
        <w:trPr>
          <w:jc w:val="center"/>
        </w:trPr>
        <w:tc>
          <w:tcPr>
            <w:tcW w:w="2494" w:type="dxa"/>
          </w:tcPr>
          <w:p w14:paraId="7E526E82" w14:textId="77777777" w:rsidR="00524A5D" w:rsidRPr="0044437C" w:rsidRDefault="00000000">
            <w:pPr>
              <w:pStyle w:val="TAH"/>
              <w:rPr>
                <w:rFonts w:cs="Tahoma"/>
                <w:lang w:eastAsia="zh-CN"/>
              </w:rPr>
            </w:pPr>
            <w:bookmarkStart w:id="2588" w:name="MCCQCTEMPBM_00000579"/>
            <w:r w:rsidRPr="0044437C">
              <w:rPr>
                <w:rFonts w:cs="Tahoma"/>
                <w:lang w:eastAsia="zh-CN"/>
              </w:rPr>
              <w:t>Physical Channel</w:t>
            </w:r>
          </w:p>
        </w:tc>
        <w:tc>
          <w:tcPr>
            <w:tcW w:w="1826" w:type="dxa"/>
          </w:tcPr>
          <w:p w14:paraId="3B665A0D" w14:textId="77777777" w:rsidR="00524A5D" w:rsidRPr="0044437C" w:rsidRDefault="00000000">
            <w:pPr>
              <w:pStyle w:val="TAH"/>
              <w:rPr>
                <w:rFonts w:cs="Tahoma"/>
                <w:lang w:eastAsia="zh-CN"/>
              </w:rPr>
            </w:pPr>
            <w:r w:rsidRPr="0044437C">
              <w:rPr>
                <w:rFonts w:cs="Tahoma"/>
                <w:lang w:eastAsia="zh-CN"/>
              </w:rPr>
              <w:t>EPRE Ratio</w:t>
            </w:r>
          </w:p>
        </w:tc>
        <w:tc>
          <w:tcPr>
            <w:tcW w:w="1767" w:type="dxa"/>
          </w:tcPr>
          <w:p w14:paraId="6099830E"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0085F899" w14:textId="77777777">
        <w:trPr>
          <w:trHeight w:val="105"/>
          <w:jc w:val="center"/>
        </w:trPr>
        <w:tc>
          <w:tcPr>
            <w:tcW w:w="2494" w:type="dxa"/>
            <w:vMerge w:val="restart"/>
          </w:tcPr>
          <w:p w14:paraId="16BA0D61" w14:textId="77777777" w:rsidR="00524A5D" w:rsidRPr="0044437C" w:rsidRDefault="00000000">
            <w:pPr>
              <w:pStyle w:val="TAL"/>
              <w:rPr>
                <w:rFonts w:cs="Tahoma"/>
                <w:szCs w:val="16"/>
              </w:rPr>
            </w:pPr>
            <w:r w:rsidRPr="0044437C">
              <w:rPr>
                <w:rFonts w:cs="Tahoma"/>
                <w:szCs w:val="16"/>
              </w:rPr>
              <w:t>PBCH</w:t>
            </w:r>
          </w:p>
        </w:tc>
        <w:tc>
          <w:tcPr>
            <w:tcW w:w="1826" w:type="dxa"/>
          </w:tcPr>
          <w:p w14:paraId="7AA000A6" w14:textId="77777777" w:rsidR="00524A5D" w:rsidRPr="0044437C" w:rsidRDefault="00000000">
            <w:pPr>
              <w:pStyle w:val="TAC"/>
              <w:rPr>
                <w:rFonts w:cs="Tahoma"/>
              </w:rPr>
            </w:pPr>
            <w:r w:rsidRPr="0044437C">
              <w:rPr>
                <w:rFonts w:cs="Tahoma"/>
              </w:rPr>
              <w:t>PBCH_RA = 0 dB</w:t>
            </w:r>
          </w:p>
        </w:tc>
        <w:tc>
          <w:tcPr>
            <w:tcW w:w="1767" w:type="dxa"/>
            <w:vMerge w:val="restart"/>
          </w:tcPr>
          <w:p w14:paraId="6745EC45" w14:textId="77777777" w:rsidR="00524A5D" w:rsidRPr="0044437C" w:rsidRDefault="00524A5D">
            <w:pPr>
              <w:pStyle w:val="TAC"/>
              <w:rPr>
                <w:rFonts w:cs="Tahoma"/>
              </w:rPr>
            </w:pPr>
          </w:p>
        </w:tc>
      </w:tr>
      <w:tr w:rsidR="00524A5D" w:rsidRPr="0044437C" w14:paraId="4CB889D1" w14:textId="77777777">
        <w:trPr>
          <w:trHeight w:val="105"/>
          <w:jc w:val="center"/>
        </w:trPr>
        <w:tc>
          <w:tcPr>
            <w:tcW w:w="2494" w:type="dxa"/>
            <w:vMerge/>
          </w:tcPr>
          <w:p w14:paraId="2E9EBDC8" w14:textId="77777777" w:rsidR="00524A5D" w:rsidRPr="0044437C" w:rsidRDefault="00524A5D">
            <w:pPr>
              <w:pStyle w:val="TAL"/>
              <w:rPr>
                <w:rFonts w:cs="Tahoma"/>
                <w:szCs w:val="16"/>
              </w:rPr>
            </w:pPr>
          </w:p>
        </w:tc>
        <w:tc>
          <w:tcPr>
            <w:tcW w:w="1826" w:type="dxa"/>
          </w:tcPr>
          <w:p w14:paraId="1AE35DFA" w14:textId="77777777" w:rsidR="00524A5D" w:rsidRPr="0044437C" w:rsidRDefault="00000000">
            <w:pPr>
              <w:pStyle w:val="TAC"/>
              <w:rPr>
                <w:rFonts w:cs="Tahoma"/>
              </w:rPr>
            </w:pPr>
            <w:r w:rsidRPr="0044437C">
              <w:rPr>
                <w:rFonts w:cs="Tahoma"/>
              </w:rPr>
              <w:t>PBCH_RB = 0 dB</w:t>
            </w:r>
          </w:p>
        </w:tc>
        <w:tc>
          <w:tcPr>
            <w:tcW w:w="1767" w:type="dxa"/>
            <w:vMerge/>
          </w:tcPr>
          <w:p w14:paraId="1F990744" w14:textId="77777777" w:rsidR="00524A5D" w:rsidRPr="0044437C" w:rsidRDefault="00524A5D">
            <w:pPr>
              <w:pStyle w:val="TAC"/>
              <w:rPr>
                <w:rFonts w:cs="Tahoma"/>
              </w:rPr>
            </w:pPr>
          </w:p>
        </w:tc>
      </w:tr>
      <w:tr w:rsidR="00524A5D" w:rsidRPr="0044437C" w14:paraId="419A73FC" w14:textId="77777777">
        <w:trPr>
          <w:jc w:val="center"/>
        </w:trPr>
        <w:tc>
          <w:tcPr>
            <w:tcW w:w="2494" w:type="dxa"/>
          </w:tcPr>
          <w:p w14:paraId="5E8BEB68" w14:textId="77777777" w:rsidR="00524A5D" w:rsidRPr="0044437C" w:rsidRDefault="00000000">
            <w:pPr>
              <w:pStyle w:val="TAL"/>
              <w:rPr>
                <w:rFonts w:cs="Tahoma"/>
                <w:szCs w:val="16"/>
              </w:rPr>
            </w:pPr>
            <w:r w:rsidRPr="0044437C">
              <w:rPr>
                <w:rFonts w:cs="Tahoma"/>
                <w:szCs w:val="16"/>
              </w:rPr>
              <w:t>PSS</w:t>
            </w:r>
          </w:p>
        </w:tc>
        <w:tc>
          <w:tcPr>
            <w:tcW w:w="1826" w:type="dxa"/>
          </w:tcPr>
          <w:p w14:paraId="38D2DA16" w14:textId="77777777" w:rsidR="00524A5D" w:rsidRPr="0044437C" w:rsidRDefault="00000000">
            <w:pPr>
              <w:pStyle w:val="TAC"/>
              <w:rPr>
                <w:rFonts w:cs="Tahoma"/>
              </w:rPr>
            </w:pPr>
            <w:r w:rsidRPr="0044437C">
              <w:rPr>
                <w:rFonts w:cs="Tahoma"/>
              </w:rPr>
              <w:t>PSS_RA = 0 dB</w:t>
            </w:r>
          </w:p>
        </w:tc>
        <w:tc>
          <w:tcPr>
            <w:tcW w:w="1767" w:type="dxa"/>
          </w:tcPr>
          <w:p w14:paraId="0C0547A6" w14:textId="77777777" w:rsidR="00524A5D" w:rsidRPr="0044437C" w:rsidRDefault="00524A5D">
            <w:pPr>
              <w:pStyle w:val="TAC"/>
              <w:rPr>
                <w:rFonts w:cs="Tahoma"/>
              </w:rPr>
            </w:pPr>
          </w:p>
        </w:tc>
      </w:tr>
      <w:tr w:rsidR="00524A5D" w:rsidRPr="0044437C" w14:paraId="1C4C3D68" w14:textId="77777777">
        <w:trPr>
          <w:jc w:val="center"/>
        </w:trPr>
        <w:tc>
          <w:tcPr>
            <w:tcW w:w="2494" w:type="dxa"/>
          </w:tcPr>
          <w:p w14:paraId="5D606BBA" w14:textId="77777777" w:rsidR="00524A5D" w:rsidRPr="0044437C" w:rsidRDefault="00000000">
            <w:pPr>
              <w:pStyle w:val="TAL"/>
              <w:rPr>
                <w:rFonts w:cs="Tahoma"/>
                <w:szCs w:val="16"/>
              </w:rPr>
            </w:pPr>
            <w:r w:rsidRPr="0044437C">
              <w:rPr>
                <w:rFonts w:cs="Tahoma"/>
                <w:szCs w:val="16"/>
              </w:rPr>
              <w:t>SSS</w:t>
            </w:r>
          </w:p>
        </w:tc>
        <w:tc>
          <w:tcPr>
            <w:tcW w:w="1826" w:type="dxa"/>
          </w:tcPr>
          <w:p w14:paraId="5711AEF6" w14:textId="77777777" w:rsidR="00524A5D" w:rsidRPr="0044437C" w:rsidRDefault="00000000">
            <w:pPr>
              <w:pStyle w:val="TAC"/>
              <w:rPr>
                <w:rFonts w:cs="Tahoma"/>
              </w:rPr>
            </w:pPr>
            <w:r w:rsidRPr="0044437C">
              <w:rPr>
                <w:rFonts w:cs="Tahoma"/>
              </w:rPr>
              <w:t>SSS_RA = 0 dB</w:t>
            </w:r>
          </w:p>
        </w:tc>
        <w:tc>
          <w:tcPr>
            <w:tcW w:w="1767" w:type="dxa"/>
          </w:tcPr>
          <w:p w14:paraId="5C71FEE3" w14:textId="77777777" w:rsidR="00524A5D" w:rsidRPr="0044437C" w:rsidRDefault="00524A5D">
            <w:pPr>
              <w:pStyle w:val="TAC"/>
              <w:rPr>
                <w:rFonts w:cs="Tahoma"/>
              </w:rPr>
            </w:pPr>
          </w:p>
        </w:tc>
      </w:tr>
      <w:tr w:rsidR="00524A5D" w:rsidRPr="0044437C" w14:paraId="0A5328FF" w14:textId="77777777">
        <w:trPr>
          <w:trHeight w:val="105"/>
          <w:jc w:val="center"/>
        </w:trPr>
        <w:tc>
          <w:tcPr>
            <w:tcW w:w="2494" w:type="dxa"/>
            <w:vMerge w:val="restart"/>
          </w:tcPr>
          <w:p w14:paraId="33DC8AAF" w14:textId="77777777" w:rsidR="00524A5D" w:rsidRPr="0044437C" w:rsidRDefault="00000000">
            <w:pPr>
              <w:pStyle w:val="TAL"/>
              <w:rPr>
                <w:rFonts w:cs="Tahoma"/>
                <w:szCs w:val="22"/>
              </w:rPr>
            </w:pPr>
            <w:r w:rsidRPr="0044437C">
              <w:rPr>
                <w:rFonts w:cs="Tahoma"/>
                <w:szCs w:val="22"/>
              </w:rPr>
              <w:t>MPDCCH</w:t>
            </w:r>
          </w:p>
        </w:tc>
        <w:tc>
          <w:tcPr>
            <w:tcW w:w="1826" w:type="dxa"/>
          </w:tcPr>
          <w:p w14:paraId="2EC1357D" w14:textId="77777777" w:rsidR="00524A5D" w:rsidRPr="0044437C" w:rsidRDefault="00000000">
            <w:pPr>
              <w:pStyle w:val="TAC"/>
              <w:rPr>
                <w:rFonts w:cs="Tahoma"/>
              </w:rPr>
            </w:pPr>
            <w:r w:rsidRPr="0044437C">
              <w:rPr>
                <w:rFonts w:cs="Tahoma"/>
              </w:rPr>
              <w:t>MPDCCH_RA = 0 dB</w:t>
            </w:r>
          </w:p>
        </w:tc>
        <w:tc>
          <w:tcPr>
            <w:tcW w:w="1767" w:type="dxa"/>
            <w:vMerge w:val="restart"/>
          </w:tcPr>
          <w:p w14:paraId="452DD50D" w14:textId="77777777" w:rsidR="00524A5D" w:rsidRPr="0044437C" w:rsidRDefault="00000000">
            <w:pPr>
              <w:pStyle w:val="TAC"/>
              <w:rPr>
                <w:rFonts w:cs="Tahoma"/>
              </w:rPr>
            </w:pPr>
            <w:r w:rsidRPr="0044437C">
              <w:t>Only required for UE category M1 testing</w:t>
            </w:r>
          </w:p>
        </w:tc>
      </w:tr>
      <w:tr w:rsidR="00524A5D" w:rsidRPr="0044437C" w14:paraId="6B3E1FC0" w14:textId="77777777">
        <w:trPr>
          <w:trHeight w:val="105"/>
          <w:jc w:val="center"/>
        </w:trPr>
        <w:tc>
          <w:tcPr>
            <w:tcW w:w="2494" w:type="dxa"/>
            <w:vMerge/>
          </w:tcPr>
          <w:p w14:paraId="335866E0" w14:textId="77777777" w:rsidR="00524A5D" w:rsidRPr="0044437C" w:rsidRDefault="00524A5D">
            <w:pPr>
              <w:pStyle w:val="TAL"/>
              <w:rPr>
                <w:rFonts w:cs="Tahoma"/>
                <w:szCs w:val="16"/>
              </w:rPr>
            </w:pPr>
          </w:p>
        </w:tc>
        <w:tc>
          <w:tcPr>
            <w:tcW w:w="1826" w:type="dxa"/>
          </w:tcPr>
          <w:p w14:paraId="616F679B" w14:textId="77777777" w:rsidR="00524A5D" w:rsidRPr="0044437C" w:rsidRDefault="00000000">
            <w:pPr>
              <w:pStyle w:val="TAC"/>
              <w:rPr>
                <w:rFonts w:cs="Tahoma"/>
              </w:rPr>
            </w:pPr>
            <w:r w:rsidRPr="0044437C">
              <w:rPr>
                <w:rFonts w:cs="Tahoma"/>
              </w:rPr>
              <w:t>MPDCCH_RB = 0 dB</w:t>
            </w:r>
          </w:p>
        </w:tc>
        <w:tc>
          <w:tcPr>
            <w:tcW w:w="1767" w:type="dxa"/>
            <w:vMerge/>
          </w:tcPr>
          <w:p w14:paraId="09E6830C" w14:textId="77777777" w:rsidR="00524A5D" w:rsidRPr="0044437C" w:rsidRDefault="00524A5D">
            <w:pPr>
              <w:pStyle w:val="TAC"/>
              <w:rPr>
                <w:rFonts w:cs="Tahoma"/>
              </w:rPr>
            </w:pPr>
          </w:p>
        </w:tc>
      </w:tr>
      <w:tr w:rsidR="00524A5D" w:rsidRPr="0044437C" w14:paraId="01FF9437" w14:textId="77777777">
        <w:trPr>
          <w:trHeight w:val="105"/>
          <w:jc w:val="center"/>
        </w:trPr>
        <w:tc>
          <w:tcPr>
            <w:tcW w:w="2494" w:type="dxa"/>
            <w:vMerge w:val="restart"/>
          </w:tcPr>
          <w:p w14:paraId="4954F206" w14:textId="77777777" w:rsidR="00524A5D" w:rsidRPr="0044437C" w:rsidRDefault="00000000">
            <w:pPr>
              <w:pStyle w:val="TAL"/>
              <w:rPr>
                <w:rFonts w:cs="Tahoma"/>
                <w:szCs w:val="22"/>
              </w:rPr>
            </w:pPr>
            <w:r w:rsidRPr="0044437C">
              <w:rPr>
                <w:rFonts w:cs="Tahoma"/>
                <w:szCs w:val="22"/>
              </w:rPr>
              <w:t>PDSCH</w:t>
            </w:r>
          </w:p>
        </w:tc>
        <w:tc>
          <w:tcPr>
            <w:tcW w:w="1826" w:type="dxa"/>
          </w:tcPr>
          <w:p w14:paraId="5AD5B1F6" w14:textId="77777777" w:rsidR="00524A5D" w:rsidRPr="0044437C" w:rsidRDefault="00000000">
            <w:pPr>
              <w:pStyle w:val="TAC"/>
              <w:rPr>
                <w:rFonts w:cs="Tahoma"/>
              </w:rPr>
            </w:pPr>
            <w:r w:rsidRPr="0044437C">
              <w:rPr>
                <w:rFonts w:cs="Tahoma"/>
              </w:rPr>
              <w:t>PDSCH_RA = 0 dB</w:t>
            </w:r>
          </w:p>
        </w:tc>
        <w:tc>
          <w:tcPr>
            <w:tcW w:w="1767" w:type="dxa"/>
            <w:vMerge w:val="restart"/>
          </w:tcPr>
          <w:p w14:paraId="531905C7" w14:textId="77777777" w:rsidR="00524A5D" w:rsidRPr="0044437C" w:rsidRDefault="00524A5D">
            <w:pPr>
              <w:pStyle w:val="TAC"/>
              <w:rPr>
                <w:rFonts w:cs="Tahoma"/>
              </w:rPr>
            </w:pPr>
          </w:p>
        </w:tc>
      </w:tr>
      <w:tr w:rsidR="00524A5D" w:rsidRPr="0044437C" w14:paraId="6F77BB67" w14:textId="77777777">
        <w:trPr>
          <w:trHeight w:val="105"/>
          <w:jc w:val="center"/>
        </w:trPr>
        <w:tc>
          <w:tcPr>
            <w:tcW w:w="2494" w:type="dxa"/>
            <w:vMerge/>
          </w:tcPr>
          <w:p w14:paraId="44E5AB31" w14:textId="77777777" w:rsidR="00524A5D" w:rsidRPr="0044437C" w:rsidRDefault="00524A5D">
            <w:pPr>
              <w:pStyle w:val="TAL"/>
              <w:rPr>
                <w:rFonts w:cs="Tahoma"/>
                <w:szCs w:val="22"/>
              </w:rPr>
            </w:pPr>
          </w:p>
        </w:tc>
        <w:tc>
          <w:tcPr>
            <w:tcW w:w="1826" w:type="dxa"/>
          </w:tcPr>
          <w:p w14:paraId="39E54CE5" w14:textId="77777777" w:rsidR="00524A5D" w:rsidRPr="0044437C" w:rsidRDefault="00000000">
            <w:pPr>
              <w:pStyle w:val="TAC"/>
              <w:rPr>
                <w:rFonts w:cs="Tahoma"/>
              </w:rPr>
            </w:pPr>
            <w:r w:rsidRPr="0044437C">
              <w:rPr>
                <w:rFonts w:cs="Tahoma"/>
              </w:rPr>
              <w:t>PDSCH_RB = 0 dB</w:t>
            </w:r>
          </w:p>
        </w:tc>
        <w:tc>
          <w:tcPr>
            <w:tcW w:w="1767" w:type="dxa"/>
            <w:vMerge/>
          </w:tcPr>
          <w:p w14:paraId="2CC3D2B9" w14:textId="77777777" w:rsidR="00524A5D" w:rsidRPr="0044437C" w:rsidRDefault="00524A5D">
            <w:pPr>
              <w:pStyle w:val="TAC"/>
              <w:rPr>
                <w:rFonts w:cs="Tahoma"/>
              </w:rPr>
            </w:pPr>
          </w:p>
        </w:tc>
      </w:tr>
      <w:bookmarkEnd w:id="2588"/>
    </w:tbl>
    <w:p w14:paraId="5F5D4119" w14:textId="77777777" w:rsidR="00524A5D" w:rsidRPr="0044437C" w:rsidRDefault="00524A5D"/>
    <w:p w14:paraId="17973E77" w14:textId="77777777" w:rsidR="00524A5D" w:rsidRPr="0044437C" w:rsidRDefault="00000000">
      <w:pPr>
        <w:pStyle w:val="NO"/>
      </w:pPr>
      <w:r w:rsidRPr="0044437C">
        <w:t>NOTE 1:</w:t>
      </w:r>
      <w:r w:rsidRPr="0044437C">
        <w:tab/>
        <w:t>No boosting is applied.</w:t>
      </w:r>
    </w:p>
    <w:p w14:paraId="204421AA" w14:textId="77777777" w:rsidR="00524A5D" w:rsidRPr="0044437C" w:rsidRDefault="00000000">
      <w:pPr>
        <w:pStyle w:val="TH"/>
        <w:rPr>
          <w:rFonts w:cs="v5.0.0"/>
        </w:rPr>
      </w:pPr>
      <w:r w:rsidRPr="0044437C">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14CD71B0" w14:textId="77777777">
        <w:trPr>
          <w:jc w:val="center"/>
        </w:trPr>
        <w:tc>
          <w:tcPr>
            <w:tcW w:w="2402" w:type="dxa"/>
          </w:tcPr>
          <w:p w14:paraId="70CC46B4" w14:textId="77777777" w:rsidR="00524A5D" w:rsidRPr="0044437C" w:rsidRDefault="00000000">
            <w:pPr>
              <w:pStyle w:val="TAH"/>
              <w:rPr>
                <w:rFonts w:cs="Tahoma"/>
                <w:lang w:eastAsia="zh-CN"/>
              </w:rPr>
            </w:pPr>
            <w:r w:rsidRPr="0044437C">
              <w:rPr>
                <w:rFonts w:cs="Tahoma"/>
                <w:lang w:eastAsia="zh-CN"/>
              </w:rPr>
              <w:t>Parameter</w:t>
            </w:r>
          </w:p>
        </w:tc>
        <w:tc>
          <w:tcPr>
            <w:tcW w:w="1684" w:type="dxa"/>
          </w:tcPr>
          <w:p w14:paraId="67C16053" w14:textId="77777777" w:rsidR="00524A5D" w:rsidRPr="0044437C" w:rsidRDefault="00000000">
            <w:pPr>
              <w:pStyle w:val="TAH"/>
              <w:rPr>
                <w:rFonts w:cs="Tahoma"/>
                <w:lang w:eastAsia="zh-CN"/>
              </w:rPr>
            </w:pPr>
            <w:r w:rsidRPr="0044437C">
              <w:rPr>
                <w:rFonts w:cs="Tahoma"/>
                <w:lang w:eastAsia="zh-CN"/>
              </w:rPr>
              <w:t>Unit</w:t>
            </w:r>
          </w:p>
        </w:tc>
        <w:tc>
          <w:tcPr>
            <w:tcW w:w="1684" w:type="dxa"/>
          </w:tcPr>
          <w:p w14:paraId="00993097" w14:textId="77777777" w:rsidR="00524A5D" w:rsidRPr="0044437C" w:rsidRDefault="00000000">
            <w:pPr>
              <w:pStyle w:val="TAH"/>
              <w:rPr>
                <w:rFonts w:cs="Tahoma"/>
                <w:lang w:eastAsia="zh-CN"/>
              </w:rPr>
            </w:pPr>
            <w:r w:rsidRPr="0044437C">
              <w:rPr>
                <w:rFonts w:cs="Tahoma"/>
                <w:lang w:eastAsia="zh-CN"/>
              </w:rPr>
              <w:t>Value</w:t>
            </w:r>
          </w:p>
        </w:tc>
        <w:tc>
          <w:tcPr>
            <w:tcW w:w="1860" w:type="dxa"/>
          </w:tcPr>
          <w:p w14:paraId="0FE9BB91"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2E5EE965" w14:textId="77777777">
        <w:trPr>
          <w:jc w:val="center"/>
        </w:trPr>
        <w:tc>
          <w:tcPr>
            <w:tcW w:w="2402" w:type="dxa"/>
          </w:tcPr>
          <w:p w14:paraId="288F1AE8" w14:textId="77777777" w:rsidR="00524A5D" w:rsidRPr="0044437C" w:rsidRDefault="00000000">
            <w:pPr>
              <w:pStyle w:val="TAL"/>
              <w:rPr>
                <w:rFonts w:cs="Tahoma"/>
                <w:szCs w:val="16"/>
              </w:rPr>
            </w:pPr>
            <w:r w:rsidRPr="0044437C">
              <w:rPr>
                <w:rFonts w:cs="Tahoma"/>
                <w:szCs w:val="16"/>
              </w:rPr>
              <w:t xml:space="preserve">Transmitted power spectral density </w:t>
            </w:r>
            <w:r w:rsidRPr="0044437C">
              <w:rPr>
                <w:rFonts w:cs="v5.0.0"/>
                <w:position w:val="-12"/>
                <w:szCs w:val="16"/>
              </w:rPr>
              <w:object w:dxaOrig="300" w:dyaOrig="348" w14:anchorId="329F2C98">
                <v:shape id="_x0000_i1117" type="#_x0000_t75" style="width:20.5pt;height:15.5pt" o:ole="">
                  <v:imagedata r:id="rId173" o:title=""/>
                </v:shape>
                <o:OLEObject Type="Embed" ProgID="Equation.3" ShapeID="_x0000_i1117" DrawAspect="Content" ObjectID="_1813331110" r:id="rId174"/>
              </w:object>
            </w:r>
          </w:p>
        </w:tc>
        <w:tc>
          <w:tcPr>
            <w:tcW w:w="1684" w:type="dxa"/>
          </w:tcPr>
          <w:p w14:paraId="15080DB0" w14:textId="77777777" w:rsidR="00524A5D" w:rsidRPr="0044437C" w:rsidRDefault="00000000">
            <w:pPr>
              <w:pStyle w:val="TAC"/>
              <w:rPr>
                <w:rFonts w:cs="Tahoma"/>
              </w:rPr>
            </w:pPr>
            <w:r w:rsidRPr="0044437C">
              <w:rPr>
                <w:rFonts w:cs="Tahoma"/>
              </w:rPr>
              <w:t>dBm/15 kHz</w:t>
            </w:r>
          </w:p>
        </w:tc>
        <w:tc>
          <w:tcPr>
            <w:tcW w:w="1684" w:type="dxa"/>
          </w:tcPr>
          <w:p w14:paraId="7101DB22" w14:textId="77777777" w:rsidR="00524A5D" w:rsidRPr="0044437C" w:rsidRDefault="00000000">
            <w:pPr>
              <w:pStyle w:val="TAC"/>
              <w:rPr>
                <w:rFonts w:cs="Tahoma"/>
              </w:rPr>
            </w:pPr>
            <w:r w:rsidRPr="0044437C">
              <w:rPr>
                <w:rFonts w:cs="Tahoma"/>
              </w:rPr>
              <w:t>Test specific</w:t>
            </w:r>
          </w:p>
        </w:tc>
        <w:tc>
          <w:tcPr>
            <w:tcW w:w="1860" w:type="dxa"/>
          </w:tcPr>
          <w:p w14:paraId="6F40A6C4" w14:textId="77777777" w:rsidR="00524A5D" w:rsidRPr="0044437C" w:rsidRDefault="00000000">
            <w:pPr>
              <w:pStyle w:val="TAL"/>
              <w:rPr>
                <w:rFonts w:cs="Tahoma"/>
                <w:szCs w:val="16"/>
              </w:rPr>
            </w:pPr>
            <w:r w:rsidRPr="0044437C">
              <w:rPr>
                <w:rFonts w:cs="Tahoma"/>
                <w:szCs w:val="16"/>
              </w:rPr>
              <w:t xml:space="preserve">1. </w:t>
            </w:r>
            <w:r w:rsidRPr="0044437C">
              <w:rPr>
                <w:rFonts w:cs="v5.0.0"/>
                <w:position w:val="-12"/>
                <w:szCs w:val="16"/>
              </w:rPr>
              <w:object w:dxaOrig="300" w:dyaOrig="348" w14:anchorId="1F7E9C50">
                <v:shape id="_x0000_i1118" type="#_x0000_t75" style="width:20.5pt;height:15.5pt" o:ole="">
                  <v:imagedata r:id="rId173" o:title=""/>
                </v:shape>
                <o:OLEObject Type="Embed" ProgID="Equation.3" ShapeID="_x0000_i1118" DrawAspect="Content" ObjectID="_1813331111" r:id="rId175"/>
              </w:object>
            </w:r>
            <w:r w:rsidRPr="0044437C">
              <w:rPr>
                <w:rFonts w:cs="v5.0.0"/>
                <w:szCs w:val="16"/>
              </w:rPr>
              <w:t>shall be kept constant throughout all OFDM symbols</w:t>
            </w:r>
          </w:p>
          <w:p w14:paraId="1E4A95BB" w14:textId="77777777" w:rsidR="00524A5D" w:rsidRPr="0044437C" w:rsidRDefault="00524A5D">
            <w:pPr>
              <w:pStyle w:val="TAC"/>
              <w:rPr>
                <w:rFonts w:cs="Tahoma"/>
              </w:rPr>
            </w:pPr>
          </w:p>
        </w:tc>
      </w:tr>
      <w:tr w:rsidR="00524A5D" w:rsidRPr="0044437C" w14:paraId="1FD38981" w14:textId="77777777">
        <w:trPr>
          <w:jc w:val="center"/>
        </w:trPr>
        <w:tc>
          <w:tcPr>
            <w:tcW w:w="2402" w:type="dxa"/>
          </w:tcPr>
          <w:p w14:paraId="0A2CA5F4" w14:textId="77777777" w:rsidR="00524A5D" w:rsidRPr="0044437C" w:rsidRDefault="00000000">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573F5B6A">
                <v:shape id="_x0000_i1119" type="#_x0000_t75" style="width:41pt;height:15.5pt" o:ole="">
                  <v:imagedata r:id="rId176" o:title=""/>
                </v:shape>
                <o:OLEObject Type="Embed" ProgID="Equation.3" ShapeID="_x0000_i1119" DrawAspect="Content" ObjectID="_1813331112" r:id="rId177"/>
              </w:object>
            </w:r>
          </w:p>
        </w:tc>
        <w:tc>
          <w:tcPr>
            <w:tcW w:w="1684" w:type="dxa"/>
          </w:tcPr>
          <w:p w14:paraId="6DE74872" w14:textId="77777777" w:rsidR="00524A5D" w:rsidRPr="0044437C" w:rsidRDefault="00524A5D">
            <w:pPr>
              <w:pStyle w:val="TAC"/>
              <w:rPr>
                <w:rFonts w:cs="Tahoma"/>
              </w:rPr>
            </w:pPr>
          </w:p>
        </w:tc>
        <w:tc>
          <w:tcPr>
            <w:tcW w:w="1684" w:type="dxa"/>
          </w:tcPr>
          <w:p w14:paraId="5CD33034" w14:textId="77777777" w:rsidR="00524A5D" w:rsidRPr="0044437C" w:rsidRDefault="00000000">
            <w:pPr>
              <w:pStyle w:val="TAC"/>
              <w:rPr>
                <w:rFonts w:cs="Tahoma"/>
              </w:rPr>
            </w:pPr>
            <w:r w:rsidRPr="0044437C">
              <w:rPr>
                <w:rFonts w:cs="Tahoma"/>
              </w:rPr>
              <w:t>0 dB</w:t>
            </w:r>
          </w:p>
        </w:tc>
        <w:tc>
          <w:tcPr>
            <w:tcW w:w="1860" w:type="dxa"/>
          </w:tcPr>
          <w:p w14:paraId="2CED1F39" w14:textId="77777777" w:rsidR="00524A5D" w:rsidRPr="0044437C" w:rsidRDefault="00524A5D">
            <w:pPr>
              <w:pStyle w:val="TAC"/>
              <w:rPr>
                <w:rFonts w:cs="Tahoma"/>
              </w:rPr>
            </w:pPr>
          </w:p>
        </w:tc>
      </w:tr>
    </w:tbl>
    <w:p w14:paraId="114ECB65" w14:textId="77777777" w:rsidR="00524A5D" w:rsidRPr="0044437C" w:rsidRDefault="00524A5D"/>
    <w:p w14:paraId="16DD97A5" w14:textId="77777777" w:rsidR="00524A5D" w:rsidRPr="0044437C" w:rsidRDefault="00000000">
      <w:pPr>
        <w:pStyle w:val="TH"/>
        <w:rPr>
          <w:rFonts w:cs="v5.0.0"/>
        </w:rPr>
      </w:pPr>
      <w:r w:rsidRPr="0044437C">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44437C" w14:paraId="11AD4E8C" w14:textId="77777777">
        <w:trPr>
          <w:jc w:val="center"/>
        </w:trPr>
        <w:tc>
          <w:tcPr>
            <w:tcW w:w="1842" w:type="dxa"/>
          </w:tcPr>
          <w:p w14:paraId="4E0F4006" w14:textId="77777777" w:rsidR="00524A5D" w:rsidRPr="0044437C" w:rsidRDefault="00000000">
            <w:pPr>
              <w:pStyle w:val="TAH"/>
              <w:rPr>
                <w:lang w:eastAsia="zh-CN"/>
              </w:rPr>
            </w:pPr>
            <w:r w:rsidRPr="0044437C">
              <w:rPr>
                <w:lang w:eastAsia="zh-CN"/>
              </w:rPr>
              <w:t>Bandwidth</w:t>
            </w:r>
          </w:p>
        </w:tc>
        <w:tc>
          <w:tcPr>
            <w:tcW w:w="1842" w:type="dxa"/>
          </w:tcPr>
          <w:p w14:paraId="3A181107" w14:textId="77777777" w:rsidR="00524A5D" w:rsidRPr="0044437C" w:rsidRDefault="00000000">
            <w:pPr>
              <w:pStyle w:val="TAH"/>
              <w:rPr>
                <w:lang w:eastAsia="zh-CN"/>
              </w:rPr>
            </w:pPr>
            <w:r w:rsidRPr="0044437C">
              <w:rPr>
                <w:lang w:eastAsia="zh-CN"/>
              </w:rPr>
              <w:t>DCI for DL</w:t>
            </w:r>
            <w:r w:rsidRPr="0044437C">
              <w:rPr>
                <w:lang w:eastAsia="zh-CN"/>
              </w:rPr>
              <w:br/>
              <w:t>(SI-RNTI)</w:t>
            </w:r>
          </w:p>
        </w:tc>
        <w:tc>
          <w:tcPr>
            <w:tcW w:w="1842" w:type="dxa"/>
          </w:tcPr>
          <w:p w14:paraId="48521422"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3" w:type="dxa"/>
          </w:tcPr>
          <w:p w14:paraId="0FDB26FC" w14:textId="77777777" w:rsidR="00524A5D" w:rsidRPr="0044437C" w:rsidRDefault="00000000">
            <w:pPr>
              <w:pStyle w:val="TAH"/>
              <w:rPr>
                <w:lang w:eastAsia="zh-CN"/>
              </w:rPr>
            </w:pPr>
            <w:r w:rsidRPr="0044437C">
              <w:rPr>
                <w:lang w:eastAsia="zh-CN"/>
              </w:rPr>
              <w:t>DCI for UL</w:t>
            </w:r>
            <w:r w:rsidRPr="0044437C">
              <w:rPr>
                <w:lang w:eastAsia="zh-CN"/>
              </w:rPr>
              <w:br/>
              <w:t>(C-RNTI)</w:t>
            </w:r>
          </w:p>
        </w:tc>
        <w:tc>
          <w:tcPr>
            <w:tcW w:w="1843" w:type="dxa"/>
          </w:tcPr>
          <w:p w14:paraId="657341B9" w14:textId="77777777" w:rsidR="00524A5D" w:rsidRPr="0044437C" w:rsidRDefault="00000000">
            <w:pPr>
              <w:pStyle w:val="TAH"/>
              <w:rPr>
                <w:lang w:eastAsia="zh-CN"/>
              </w:rPr>
            </w:pPr>
            <w:r w:rsidRPr="0044437C">
              <w:rPr>
                <w:lang w:eastAsia="zh-CN"/>
              </w:rPr>
              <w:t>Notes</w:t>
            </w:r>
          </w:p>
        </w:tc>
      </w:tr>
      <w:tr w:rsidR="00524A5D" w:rsidRPr="0044437C" w14:paraId="3F466253" w14:textId="77777777">
        <w:trPr>
          <w:jc w:val="center"/>
        </w:trPr>
        <w:tc>
          <w:tcPr>
            <w:tcW w:w="1842" w:type="dxa"/>
          </w:tcPr>
          <w:p w14:paraId="40AAF965"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7A2E7BCB" w14:textId="77777777" w:rsidR="00524A5D" w:rsidRPr="0044437C" w:rsidRDefault="00000000">
            <w:pPr>
              <w:pStyle w:val="TAC"/>
            </w:pPr>
            <w:r w:rsidRPr="0044437C">
              <w:t>4</w:t>
            </w:r>
          </w:p>
        </w:tc>
        <w:tc>
          <w:tcPr>
            <w:tcW w:w="1842" w:type="dxa"/>
          </w:tcPr>
          <w:p w14:paraId="64500E5C" w14:textId="77777777" w:rsidR="00524A5D" w:rsidRPr="0044437C" w:rsidRDefault="00000000">
            <w:pPr>
              <w:pStyle w:val="TAC"/>
            </w:pPr>
            <w:r w:rsidRPr="0044437C">
              <w:t>1</w:t>
            </w:r>
          </w:p>
        </w:tc>
        <w:tc>
          <w:tcPr>
            <w:tcW w:w="1843" w:type="dxa"/>
          </w:tcPr>
          <w:p w14:paraId="6E43C3C0" w14:textId="77777777" w:rsidR="00524A5D" w:rsidRPr="0044437C" w:rsidRDefault="00000000">
            <w:pPr>
              <w:pStyle w:val="TAC"/>
            </w:pPr>
            <w:r w:rsidRPr="0044437C">
              <w:t>1</w:t>
            </w:r>
          </w:p>
        </w:tc>
        <w:tc>
          <w:tcPr>
            <w:tcW w:w="1843" w:type="dxa"/>
          </w:tcPr>
          <w:p w14:paraId="38B97EE8" w14:textId="77777777" w:rsidR="00524A5D" w:rsidRPr="0044437C" w:rsidRDefault="00000000">
            <w:pPr>
              <w:pStyle w:val="TAC"/>
            </w:pPr>
            <w:r w:rsidRPr="0044437C">
              <w:t>Note 1</w:t>
            </w:r>
          </w:p>
        </w:tc>
      </w:tr>
    </w:tbl>
    <w:p w14:paraId="0A36CE0A" w14:textId="77777777" w:rsidR="00524A5D" w:rsidRPr="0044437C" w:rsidRDefault="00524A5D"/>
    <w:p w14:paraId="738B1ED6" w14:textId="77777777" w:rsidR="00524A5D" w:rsidRPr="0044437C" w:rsidRDefault="00000000">
      <w:pPr>
        <w:pStyle w:val="TH"/>
      </w:pPr>
      <w:r w:rsidRPr="0044437C">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44437C" w14:paraId="3934FBB7" w14:textId="77777777">
        <w:trPr>
          <w:jc w:val="center"/>
        </w:trPr>
        <w:tc>
          <w:tcPr>
            <w:tcW w:w="1842" w:type="dxa"/>
          </w:tcPr>
          <w:p w14:paraId="3B2AE357" w14:textId="77777777" w:rsidR="00524A5D" w:rsidRPr="0044437C" w:rsidRDefault="00000000">
            <w:pPr>
              <w:pStyle w:val="TAH"/>
              <w:rPr>
                <w:lang w:eastAsia="zh-CN"/>
              </w:rPr>
            </w:pPr>
            <w:r w:rsidRPr="0044437C">
              <w:rPr>
                <w:lang w:eastAsia="zh-CN"/>
              </w:rPr>
              <w:t>Bandwidth</w:t>
            </w:r>
          </w:p>
        </w:tc>
        <w:tc>
          <w:tcPr>
            <w:tcW w:w="1842" w:type="dxa"/>
          </w:tcPr>
          <w:p w14:paraId="77605426"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2" w:type="dxa"/>
          </w:tcPr>
          <w:p w14:paraId="458923F3" w14:textId="77777777" w:rsidR="00524A5D" w:rsidRPr="0044437C" w:rsidRDefault="00000000">
            <w:pPr>
              <w:pStyle w:val="TAH"/>
              <w:rPr>
                <w:lang w:eastAsia="zh-CN"/>
              </w:rPr>
            </w:pPr>
            <w:r w:rsidRPr="0044437C">
              <w:rPr>
                <w:lang w:eastAsia="zh-CN"/>
              </w:rPr>
              <w:t>DCI for UL</w:t>
            </w:r>
            <w:r w:rsidRPr="0044437C">
              <w:rPr>
                <w:lang w:eastAsia="zh-CN"/>
              </w:rPr>
              <w:br/>
              <w:t>(C-RNTI)</w:t>
            </w:r>
          </w:p>
        </w:tc>
      </w:tr>
      <w:tr w:rsidR="00524A5D" w:rsidRPr="0044437C" w14:paraId="1D651F25" w14:textId="77777777">
        <w:trPr>
          <w:jc w:val="center"/>
        </w:trPr>
        <w:tc>
          <w:tcPr>
            <w:tcW w:w="1842" w:type="dxa"/>
          </w:tcPr>
          <w:p w14:paraId="40A97E89"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41682C8E" w14:textId="77777777" w:rsidR="00524A5D" w:rsidRPr="0044437C" w:rsidRDefault="00000000">
            <w:pPr>
              <w:pStyle w:val="TAC"/>
            </w:pPr>
            <w:r w:rsidRPr="0044437C">
              <w:rPr>
                <w:lang w:eastAsia="ja-JP"/>
              </w:rPr>
              <w:t>2</w:t>
            </w:r>
          </w:p>
        </w:tc>
        <w:tc>
          <w:tcPr>
            <w:tcW w:w="1842" w:type="dxa"/>
          </w:tcPr>
          <w:p w14:paraId="548214CF" w14:textId="77777777" w:rsidR="00524A5D" w:rsidRPr="0044437C" w:rsidRDefault="00000000">
            <w:pPr>
              <w:pStyle w:val="TAC"/>
            </w:pPr>
            <w:r w:rsidRPr="0044437C">
              <w:rPr>
                <w:lang w:eastAsia="ja-JP"/>
              </w:rPr>
              <w:t>4</w:t>
            </w:r>
          </w:p>
        </w:tc>
      </w:tr>
    </w:tbl>
    <w:p w14:paraId="4B688F07" w14:textId="77777777" w:rsidR="00524A5D" w:rsidRPr="0044437C" w:rsidRDefault="00524A5D"/>
    <w:p w14:paraId="0543EF6A" w14:textId="77777777" w:rsidR="00524A5D" w:rsidRPr="0044437C" w:rsidRDefault="00000000">
      <w:pPr>
        <w:pStyle w:val="Heading2"/>
      </w:pPr>
      <w:bookmarkStart w:id="2589" w:name="_Toc232582149"/>
      <w:bookmarkStart w:id="2590" w:name="_Toc22569"/>
      <w:bookmarkStart w:id="2591" w:name="_Toc18374"/>
      <w:bookmarkStart w:id="2592" w:name="_Toc23576"/>
      <w:bookmarkStart w:id="2593" w:name="_Toc27045"/>
      <w:bookmarkStart w:id="2594" w:name="_Toc194571986"/>
      <w:r w:rsidRPr="0044437C">
        <w:t>C.3.1</w:t>
      </w:r>
      <w:r w:rsidRPr="0044437C">
        <w:tab/>
        <w:t>Measurement of Receiver Characteristics</w:t>
      </w:r>
      <w:bookmarkEnd w:id="2589"/>
      <w:bookmarkEnd w:id="2590"/>
      <w:bookmarkEnd w:id="2591"/>
      <w:bookmarkEnd w:id="2592"/>
      <w:bookmarkEnd w:id="2593"/>
      <w:bookmarkEnd w:id="2594"/>
    </w:p>
    <w:p w14:paraId="1A447041" w14:textId="77777777" w:rsidR="00524A5D" w:rsidRPr="0044437C" w:rsidRDefault="00000000">
      <w:pPr>
        <w:rPr>
          <w:rFonts w:cs="v5.0.0"/>
        </w:rPr>
      </w:pPr>
      <w:r w:rsidRPr="0044437C">
        <w:rPr>
          <w:rFonts w:cs="v5.0.0"/>
        </w:rPr>
        <w:t>Unless otherwise stated, Table B.3.1-1 is applicable for measurements on the Receiver Characteristics (clause 7).</w:t>
      </w:r>
    </w:p>
    <w:p w14:paraId="4E9330AC" w14:textId="77777777" w:rsidR="00524A5D" w:rsidRPr="0044437C" w:rsidRDefault="00000000">
      <w:pPr>
        <w:pStyle w:val="TH"/>
        <w:rPr>
          <w:rFonts w:cs="v5.0.0"/>
        </w:rPr>
      </w:pPr>
      <w:r w:rsidRPr="0044437C">
        <w:lastRenderedPageBreak/>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44437C" w14:paraId="58DD034C" w14:textId="77777777">
        <w:trPr>
          <w:jc w:val="center"/>
        </w:trPr>
        <w:tc>
          <w:tcPr>
            <w:tcW w:w="2494" w:type="dxa"/>
          </w:tcPr>
          <w:p w14:paraId="7FBF2620" w14:textId="77777777" w:rsidR="00524A5D" w:rsidRPr="0044437C" w:rsidRDefault="00000000">
            <w:pPr>
              <w:pStyle w:val="TAH"/>
              <w:rPr>
                <w:rFonts w:cs="Arial"/>
              </w:rPr>
            </w:pPr>
            <w:bookmarkStart w:id="2595" w:name="MCCQCTEMPBM_00000580"/>
            <w:r w:rsidRPr="0044437C">
              <w:rPr>
                <w:rFonts w:cs="Arial"/>
              </w:rPr>
              <w:t>Physical Channel</w:t>
            </w:r>
          </w:p>
        </w:tc>
        <w:tc>
          <w:tcPr>
            <w:tcW w:w="1826" w:type="dxa"/>
          </w:tcPr>
          <w:p w14:paraId="63268C30" w14:textId="77777777" w:rsidR="00524A5D" w:rsidRPr="0044437C" w:rsidRDefault="00000000">
            <w:pPr>
              <w:pStyle w:val="TAH"/>
              <w:rPr>
                <w:rFonts w:cs="Arial"/>
              </w:rPr>
            </w:pPr>
            <w:r w:rsidRPr="0044437C">
              <w:rPr>
                <w:rFonts w:cs="Arial"/>
              </w:rPr>
              <w:t>EPRE Ratio</w:t>
            </w:r>
          </w:p>
        </w:tc>
      </w:tr>
      <w:tr w:rsidR="00524A5D" w:rsidRPr="0044437C" w14:paraId="6C2F63D2" w14:textId="77777777">
        <w:trPr>
          <w:trHeight w:val="105"/>
          <w:jc w:val="center"/>
        </w:trPr>
        <w:tc>
          <w:tcPr>
            <w:tcW w:w="2494" w:type="dxa"/>
            <w:vMerge w:val="restart"/>
          </w:tcPr>
          <w:p w14:paraId="31D47019" w14:textId="77777777" w:rsidR="00524A5D" w:rsidRPr="0044437C" w:rsidRDefault="00000000">
            <w:pPr>
              <w:pStyle w:val="TAL"/>
              <w:rPr>
                <w:rFonts w:cs="Arial"/>
              </w:rPr>
            </w:pPr>
            <w:r w:rsidRPr="0044437C">
              <w:rPr>
                <w:rFonts w:cs="Arial"/>
              </w:rPr>
              <w:t>PBCH</w:t>
            </w:r>
          </w:p>
        </w:tc>
        <w:tc>
          <w:tcPr>
            <w:tcW w:w="1826" w:type="dxa"/>
          </w:tcPr>
          <w:p w14:paraId="3DDD41BA" w14:textId="77777777" w:rsidR="00524A5D" w:rsidRPr="0044437C" w:rsidRDefault="00000000">
            <w:pPr>
              <w:pStyle w:val="TAC"/>
              <w:rPr>
                <w:rFonts w:cs="Arial"/>
              </w:rPr>
            </w:pPr>
            <w:r w:rsidRPr="0044437C">
              <w:rPr>
                <w:rFonts w:cs="Arial"/>
              </w:rPr>
              <w:t>PBCH_RA = 0 dB</w:t>
            </w:r>
          </w:p>
        </w:tc>
      </w:tr>
      <w:tr w:rsidR="00524A5D" w:rsidRPr="0044437C" w14:paraId="6185E7E4" w14:textId="77777777">
        <w:trPr>
          <w:trHeight w:val="105"/>
          <w:jc w:val="center"/>
        </w:trPr>
        <w:tc>
          <w:tcPr>
            <w:tcW w:w="2494" w:type="dxa"/>
            <w:vMerge/>
          </w:tcPr>
          <w:p w14:paraId="711554AA" w14:textId="77777777" w:rsidR="00524A5D" w:rsidRPr="0044437C" w:rsidRDefault="00524A5D">
            <w:pPr>
              <w:pStyle w:val="TAL"/>
              <w:rPr>
                <w:rFonts w:cs="Arial"/>
              </w:rPr>
            </w:pPr>
          </w:p>
        </w:tc>
        <w:tc>
          <w:tcPr>
            <w:tcW w:w="1826" w:type="dxa"/>
          </w:tcPr>
          <w:p w14:paraId="5A5DF4D1" w14:textId="77777777" w:rsidR="00524A5D" w:rsidRPr="0044437C" w:rsidRDefault="00000000">
            <w:pPr>
              <w:pStyle w:val="TAC"/>
              <w:rPr>
                <w:rFonts w:cs="Arial"/>
              </w:rPr>
            </w:pPr>
            <w:r w:rsidRPr="0044437C">
              <w:rPr>
                <w:rFonts w:cs="Arial"/>
              </w:rPr>
              <w:t>PBCH_RB = 0 dB</w:t>
            </w:r>
          </w:p>
        </w:tc>
      </w:tr>
      <w:tr w:rsidR="00524A5D" w:rsidRPr="0044437C" w14:paraId="5CA44BB8" w14:textId="77777777">
        <w:trPr>
          <w:jc w:val="center"/>
        </w:trPr>
        <w:tc>
          <w:tcPr>
            <w:tcW w:w="2494" w:type="dxa"/>
          </w:tcPr>
          <w:p w14:paraId="691DFA3B" w14:textId="77777777" w:rsidR="00524A5D" w:rsidRPr="0044437C" w:rsidRDefault="00000000">
            <w:pPr>
              <w:pStyle w:val="TAL"/>
              <w:rPr>
                <w:rFonts w:cs="Arial"/>
              </w:rPr>
            </w:pPr>
            <w:r w:rsidRPr="0044437C">
              <w:rPr>
                <w:rFonts w:cs="Arial"/>
              </w:rPr>
              <w:t>PSS</w:t>
            </w:r>
          </w:p>
        </w:tc>
        <w:tc>
          <w:tcPr>
            <w:tcW w:w="1826" w:type="dxa"/>
          </w:tcPr>
          <w:p w14:paraId="3E15928F" w14:textId="77777777" w:rsidR="00524A5D" w:rsidRPr="0044437C" w:rsidRDefault="00000000">
            <w:pPr>
              <w:pStyle w:val="TAC"/>
              <w:rPr>
                <w:rFonts w:cs="Arial"/>
              </w:rPr>
            </w:pPr>
            <w:r w:rsidRPr="0044437C">
              <w:rPr>
                <w:rFonts w:cs="Arial"/>
              </w:rPr>
              <w:t>PSS_RA = 0 dB</w:t>
            </w:r>
          </w:p>
        </w:tc>
      </w:tr>
      <w:tr w:rsidR="00524A5D" w:rsidRPr="0044437C" w14:paraId="5BA1441F" w14:textId="77777777">
        <w:trPr>
          <w:jc w:val="center"/>
        </w:trPr>
        <w:tc>
          <w:tcPr>
            <w:tcW w:w="2494" w:type="dxa"/>
          </w:tcPr>
          <w:p w14:paraId="25F9AE88" w14:textId="77777777" w:rsidR="00524A5D" w:rsidRPr="0044437C" w:rsidRDefault="00000000">
            <w:pPr>
              <w:pStyle w:val="TAL"/>
              <w:rPr>
                <w:rFonts w:cs="Arial"/>
              </w:rPr>
            </w:pPr>
            <w:r w:rsidRPr="0044437C">
              <w:rPr>
                <w:rFonts w:cs="Arial"/>
              </w:rPr>
              <w:t>SSS</w:t>
            </w:r>
          </w:p>
        </w:tc>
        <w:tc>
          <w:tcPr>
            <w:tcW w:w="1826" w:type="dxa"/>
          </w:tcPr>
          <w:p w14:paraId="76A96554" w14:textId="77777777" w:rsidR="00524A5D" w:rsidRPr="0044437C" w:rsidRDefault="00000000">
            <w:pPr>
              <w:pStyle w:val="TAC"/>
              <w:rPr>
                <w:rFonts w:cs="Arial"/>
              </w:rPr>
            </w:pPr>
            <w:r w:rsidRPr="0044437C">
              <w:rPr>
                <w:rFonts w:cs="Arial"/>
              </w:rPr>
              <w:t>SSS_RA = 0 dB</w:t>
            </w:r>
          </w:p>
        </w:tc>
      </w:tr>
      <w:tr w:rsidR="00524A5D" w:rsidRPr="0044437C" w14:paraId="2CFAC25A" w14:textId="77777777">
        <w:trPr>
          <w:trHeight w:val="105"/>
          <w:jc w:val="center"/>
        </w:trPr>
        <w:tc>
          <w:tcPr>
            <w:tcW w:w="2494" w:type="dxa"/>
            <w:vMerge w:val="restart"/>
          </w:tcPr>
          <w:p w14:paraId="54BF35CC" w14:textId="77777777" w:rsidR="00524A5D" w:rsidRPr="0044437C" w:rsidRDefault="00000000">
            <w:pPr>
              <w:pStyle w:val="TAL"/>
              <w:rPr>
                <w:rFonts w:cs="Arial"/>
                <w:szCs w:val="22"/>
              </w:rPr>
            </w:pPr>
            <w:r w:rsidRPr="0044437C">
              <w:rPr>
                <w:rFonts w:cs="Arial"/>
                <w:szCs w:val="22"/>
              </w:rPr>
              <w:t>PDSCH</w:t>
            </w:r>
          </w:p>
        </w:tc>
        <w:tc>
          <w:tcPr>
            <w:tcW w:w="1826" w:type="dxa"/>
          </w:tcPr>
          <w:p w14:paraId="467FB976" w14:textId="77777777" w:rsidR="00524A5D" w:rsidRPr="0044437C" w:rsidRDefault="00000000">
            <w:pPr>
              <w:pStyle w:val="TAC"/>
              <w:rPr>
                <w:rFonts w:cs="Arial"/>
              </w:rPr>
            </w:pPr>
            <w:r w:rsidRPr="0044437C">
              <w:rPr>
                <w:rFonts w:cs="Arial"/>
              </w:rPr>
              <w:t>PDSCH_RA = 0 dB</w:t>
            </w:r>
          </w:p>
        </w:tc>
      </w:tr>
      <w:tr w:rsidR="00524A5D" w:rsidRPr="0044437C" w14:paraId="3FF2C4B5" w14:textId="77777777">
        <w:trPr>
          <w:trHeight w:val="105"/>
          <w:jc w:val="center"/>
        </w:trPr>
        <w:tc>
          <w:tcPr>
            <w:tcW w:w="2494" w:type="dxa"/>
            <w:vMerge/>
          </w:tcPr>
          <w:p w14:paraId="2AFED269" w14:textId="77777777" w:rsidR="00524A5D" w:rsidRPr="0044437C" w:rsidRDefault="00524A5D">
            <w:pPr>
              <w:pStyle w:val="TAL"/>
              <w:rPr>
                <w:rFonts w:cs="Arial"/>
                <w:szCs w:val="22"/>
              </w:rPr>
            </w:pPr>
          </w:p>
        </w:tc>
        <w:tc>
          <w:tcPr>
            <w:tcW w:w="1826" w:type="dxa"/>
          </w:tcPr>
          <w:p w14:paraId="0CDAC636" w14:textId="77777777" w:rsidR="00524A5D" w:rsidRPr="0044437C" w:rsidRDefault="00000000">
            <w:pPr>
              <w:pStyle w:val="TAC"/>
              <w:rPr>
                <w:rFonts w:cs="Arial"/>
              </w:rPr>
            </w:pPr>
            <w:r w:rsidRPr="0044437C">
              <w:rPr>
                <w:rFonts w:cs="Arial"/>
              </w:rPr>
              <w:t>PDSCH_RB = 0 dB</w:t>
            </w:r>
          </w:p>
        </w:tc>
      </w:tr>
      <w:tr w:rsidR="00524A5D" w:rsidRPr="0044437C" w14:paraId="6482287F" w14:textId="77777777">
        <w:trPr>
          <w:trHeight w:val="104"/>
          <w:jc w:val="center"/>
        </w:trPr>
        <w:tc>
          <w:tcPr>
            <w:tcW w:w="2494" w:type="dxa"/>
            <w:vMerge w:val="restart"/>
          </w:tcPr>
          <w:p w14:paraId="5F712B58" w14:textId="77777777" w:rsidR="00524A5D" w:rsidRPr="0044437C" w:rsidRDefault="00000000">
            <w:pPr>
              <w:pStyle w:val="TAL"/>
              <w:rPr>
                <w:rFonts w:cs="Arial"/>
              </w:rPr>
            </w:pPr>
            <w:r w:rsidRPr="0044437C">
              <w:rPr>
                <w:rFonts w:cs="Arial"/>
              </w:rPr>
              <w:t>OCNG</w:t>
            </w:r>
          </w:p>
        </w:tc>
        <w:tc>
          <w:tcPr>
            <w:tcW w:w="1826" w:type="dxa"/>
          </w:tcPr>
          <w:p w14:paraId="1398B5C6" w14:textId="77777777" w:rsidR="00524A5D" w:rsidRPr="0044437C" w:rsidRDefault="00000000">
            <w:pPr>
              <w:pStyle w:val="TAC"/>
              <w:rPr>
                <w:rFonts w:cs="Arial"/>
              </w:rPr>
            </w:pPr>
            <w:r w:rsidRPr="0044437C">
              <w:rPr>
                <w:rFonts w:cs="Arial"/>
              </w:rPr>
              <w:t>OCNG_RA = 0 dB</w:t>
            </w:r>
          </w:p>
        </w:tc>
      </w:tr>
      <w:tr w:rsidR="00524A5D" w:rsidRPr="0044437C" w14:paraId="6FF2F39A" w14:textId="77777777">
        <w:trPr>
          <w:trHeight w:val="103"/>
          <w:jc w:val="center"/>
        </w:trPr>
        <w:tc>
          <w:tcPr>
            <w:tcW w:w="2494" w:type="dxa"/>
            <w:vMerge/>
          </w:tcPr>
          <w:p w14:paraId="7058797C" w14:textId="77777777" w:rsidR="00524A5D" w:rsidRPr="0044437C" w:rsidRDefault="00524A5D">
            <w:pPr>
              <w:pStyle w:val="TAL"/>
              <w:rPr>
                <w:rFonts w:cs="Arial"/>
              </w:rPr>
            </w:pPr>
          </w:p>
        </w:tc>
        <w:tc>
          <w:tcPr>
            <w:tcW w:w="1826" w:type="dxa"/>
          </w:tcPr>
          <w:p w14:paraId="0D3972BA" w14:textId="77777777" w:rsidR="00524A5D" w:rsidRPr="0044437C" w:rsidRDefault="00000000">
            <w:pPr>
              <w:pStyle w:val="TAC"/>
              <w:rPr>
                <w:rFonts w:cs="Arial"/>
              </w:rPr>
            </w:pPr>
            <w:r w:rsidRPr="0044437C">
              <w:rPr>
                <w:rFonts w:cs="Arial"/>
              </w:rPr>
              <w:t>OCNG_RB = 0 dB</w:t>
            </w:r>
          </w:p>
        </w:tc>
      </w:tr>
      <w:bookmarkEnd w:id="2595"/>
    </w:tbl>
    <w:p w14:paraId="56785753" w14:textId="77777777" w:rsidR="00524A5D" w:rsidRPr="0044437C" w:rsidRDefault="00524A5D"/>
    <w:p w14:paraId="61BAF912" w14:textId="77777777" w:rsidR="00524A5D" w:rsidRPr="0044437C" w:rsidRDefault="00000000">
      <w:pPr>
        <w:pStyle w:val="NO"/>
      </w:pPr>
      <w:r w:rsidRPr="0044437C">
        <w:t>NOTE 1:</w:t>
      </w:r>
      <w:r w:rsidRPr="0044437C">
        <w:rPr>
          <w:rFonts w:cs="v5.0.0"/>
        </w:rPr>
        <w:tab/>
      </w:r>
      <w:r w:rsidRPr="0044437C">
        <w:t>No boosting is applied.</w:t>
      </w:r>
    </w:p>
    <w:p w14:paraId="5CF21349" w14:textId="77777777" w:rsidR="00524A5D" w:rsidRPr="0044437C" w:rsidRDefault="00000000">
      <w:pPr>
        <w:pStyle w:val="TH"/>
        <w:rPr>
          <w:rFonts w:cs="v5.0.0"/>
        </w:rPr>
      </w:pPr>
      <w:r w:rsidRPr="0044437C">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4AD0EE98" w14:textId="77777777">
        <w:trPr>
          <w:jc w:val="center"/>
        </w:trPr>
        <w:tc>
          <w:tcPr>
            <w:tcW w:w="2402" w:type="dxa"/>
          </w:tcPr>
          <w:p w14:paraId="4DDAB900" w14:textId="77777777" w:rsidR="00524A5D" w:rsidRPr="0044437C" w:rsidRDefault="00000000">
            <w:pPr>
              <w:pStyle w:val="TAH"/>
              <w:rPr>
                <w:rFonts w:cs="Arial"/>
              </w:rPr>
            </w:pPr>
            <w:r w:rsidRPr="0044437C">
              <w:rPr>
                <w:rFonts w:cs="Arial"/>
              </w:rPr>
              <w:t>Parameter</w:t>
            </w:r>
          </w:p>
        </w:tc>
        <w:tc>
          <w:tcPr>
            <w:tcW w:w="1684" w:type="dxa"/>
          </w:tcPr>
          <w:p w14:paraId="5AF81AE7" w14:textId="77777777" w:rsidR="00524A5D" w:rsidRPr="0044437C" w:rsidRDefault="00000000">
            <w:pPr>
              <w:pStyle w:val="TAH"/>
              <w:rPr>
                <w:rFonts w:cs="Arial"/>
              </w:rPr>
            </w:pPr>
            <w:r w:rsidRPr="0044437C">
              <w:rPr>
                <w:rFonts w:cs="Arial"/>
              </w:rPr>
              <w:t>Unit</w:t>
            </w:r>
          </w:p>
        </w:tc>
        <w:tc>
          <w:tcPr>
            <w:tcW w:w="1684" w:type="dxa"/>
          </w:tcPr>
          <w:p w14:paraId="7B2CEAF4" w14:textId="77777777" w:rsidR="00524A5D" w:rsidRPr="0044437C" w:rsidRDefault="00000000">
            <w:pPr>
              <w:pStyle w:val="TAH"/>
              <w:rPr>
                <w:rFonts w:cs="Arial"/>
              </w:rPr>
            </w:pPr>
            <w:r w:rsidRPr="0044437C">
              <w:rPr>
                <w:rFonts w:cs="Arial"/>
              </w:rPr>
              <w:t>Value</w:t>
            </w:r>
          </w:p>
        </w:tc>
        <w:tc>
          <w:tcPr>
            <w:tcW w:w="1860" w:type="dxa"/>
          </w:tcPr>
          <w:p w14:paraId="053E8715" w14:textId="77777777" w:rsidR="00524A5D" w:rsidRPr="0044437C" w:rsidRDefault="00000000">
            <w:pPr>
              <w:pStyle w:val="TAH"/>
              <w:rPr>
                <w:rFonts w:cs="Arial"/>
              </w:rPr>
            </w:pPr>
            <w:r w:rsidRPr="0044437C">
              <w:rPr>
                <w:rFonts w:cs="Arial"/>
              </w:rPr>
              <w:t>Note</w:t>
            </w:r>
          </w:p>
        </w:tc>
      </w:tr>
      <w:tr w:rsidR="00524A5D" w:rsidRPr="0044437C" w14:paraId="08EF54A9" w14:textId="77777777">
        <w:trPr>
          <w:jc w:val="center"/>
        </w:trPr>
        <w:tc>
          <w:tcPr>
            <w:tcW w:w="2402" w:type="dxa"/>
          </w:tcPr>
          <w:p w14:paraId="4C5E1F60" w14:textId="77777777" w:rsidR="00524A5D" w:rsidRPr="0044437C" w:rsidRDefault="00000000">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51E67DC4" w14:textId="77777777" w:rsidR="00524A5D" w:rsidRPr="0044437C" w:rsidRDefault="00000000">
            <w:pPr>
              <w:pStyle w:val="TAC"/>
              <w:rPr>
                <w:rFonts w:cs="v5.0.0"/>
              </w:rPr>
            </w:pPr>
            <w:r w:rsidRPr="0044437C">
              <w:rPr>
                <w:rFonts w:cs="v5.0.0"/>
              </w:rPr>
              <w:t>dBm/15 kHz</w:t>
            </w:r>
          </w:p>
        </w:tc>
        <w:tc>
          <w:tcPr>
            <w:tcW w:w="1684" w:type="dxa"/>
          </w:tcPr>
          <w:p w14:paraId="1273A485" w14:textId="77777777" w:rsidR="00524A5D" w:rsidRPr="0044437C" w:rsidRDefault="00000000">
            <w:pPr>
              <w:pStyle w:val="TAC"/>
              <w:rPr>
                <w:rFonts w:cs="v5.0.0"/>
              </w:rPr>
            </w:pPr>
            <w:r w:rsidRPr="0044437C">
              <w:rPr>
                <w:rFonts w:cs="v5.0.0"/>
              </w:rPr>
              <w:t>Test specific</w:t>
            </w:r>
          </w:p>
        </w:tc>
        <w:tc>
          <w:tcPr>
            <w:tcW w:w="1860" w:type="dxa"/>
          </w:tcPr>
          <w:p w14:paraId="797B2D66" w14:textId="77777777" w:rsidR="00524A5D" w:rsidRPr="0044437C" w:rsidRDefault="00000000">
            <w:pPr>
              <w:pStyle w:val="TAL"/>
              <w:rPr>
                <w:rFonts w:cs="Arial"/>
              </w:rPr>
            </w:pPr>
            <w:r w:rsidRPr="0044437C">
              <w:rPr>
                <w:rFonts w:cs="Arial"/>
              </w:rPr>
              <w:t xml:space="preserve">1. </w:t>
            </w:r>
            <m:oMath>
              <m:sSub>
                <m:sSubPr>
                  <m:ctrlPr>
                    <w:rPr>
                      <w:rFonts w:ascii="Cambria Math" w:hAnsi="Cambria Math" w:cs="v5.0.0"/>
                      <w:i/>
                    </w:rPr>
                  </m:ctrlPr>
                </m:sSubPr>
                <m:e>
                  <m:r>
                    <w:rPr>
                      <w:rFonts w:ascii="Cambria Math" w:hAnsi="Cambria Math" w:cs="v5.0.0"/>
                    </w:rPr>
                    <m:t>I</m:t>
                  </m:r>
                </m:e>
                <m:sub>
                  <m:r>
                    <w:rPr>
                      <w:rFonts w:ascii="Cambria Math" w:hAnsi="Cambria Math" w:cs="v5.0.0"/>
                    </w:rPr>
                    <m:t>or</m:t>
                  </m:r>
                </m:sub>
              </m:sSub>
            </m:oMath>
            <w:r w:rsidRPr="0044437C">
              <w:rPr>
                <w:rFonts w:cs="v5.0.0"/>
              </w:rPr>
              <w:t xml:space="preserve"> shall be kept constant throughout all OFDM symbols</w:t>
            </w:r>
          </w:p>
          <w:p w14:paraId="05898CE8" w14:textId="77777777" w:rsidR="00524A5D" w:rsidRPr="0044437C" w:rsidRDefault="00524A5D">
            <w:pPr>
              <w:pStyle w:val="TAC"/>
              <w:jc w:val="left"/>
              <w:rPr>
                <w:rFonts w:cs="Arial"/>
              </w:rPr>
            </w:pPr>
          </w:p>
        </w:tc>
      </w:tr>
      <w:tr w:rsidR="00524A5D" w:rsidRPr="0044437C" w14:paraId="79161A7B" w14:textId="77777777">
        <w:trPr>
          <w:trHeight w:val="521"/>
          <w:jc w:val="center"/>
        </w:trPr>
        <w:tc>
          <w:tcPr>
            <w:tcW w:w="2402" w:type="dxa"/>
          </w:tcPr>
          <w:p w14:paraId="608F8998" w14:textId="77777777" w:rsidR="00524A5D" w:rsidRPr="0044437C" w:rsidRDefault="00000000">
            <w:pPr>
              <w:pStyle w:val="TAL"/>
              <w:rPr>
                <w:rFonts w:cs="Arial"/>
              </w:rPr>
            </w:pPr>
            <w:r w:rsidRPr="0044437C">
              <w:rPr>
                <w:rFonts w:cs="Arial"/>
              </w:rPr>
              <w:t xml:space="preserve">Cell-specific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7D9E80E1" w14:textId="77777777" w:rsidR="00524A5D" w:rsidRPr="0044437C" w:rsidRDefault="00524A5D">
            <w:pPr>
              <w:pStyle w:val="TAC"/>
              <w:rPr>
                <w:rFonts w:cs="v5.0.0"/>
              </w:rPr>
            </w:pPr>
          </w:p>
        </w:tc>
        <w:tc>
          <w:tcPr>
            <w:tcW w:w="1684" w:type="dxa"/>
          </w:tcPr>
          <w:p w14:paraId="44C330D3" w14:textId="77777777" w:rsidR="00524A5D" w:rsidRPr="0044437C" w:rsidRDefault="00000000">
            <w:pPr>
              <w:pStyle w:val="TAC"/>
              <w:rPr>
                <w:rFonts w:cs="Arial"/>
              </w:rPr>
            </w:pPr>
            <w:r w:rsidRPr="0044437C">
              <w:rPr>
                <w:rFonts w:cs="v5.0.0"/>
              </w:rPr>
              <w:t>0 dB</w:t>
            </w:r>
          </w:p>
        </w:tc>
        <w:tc>
          <w:tcPr>
            <w:tcW w:w="1860" w:type="dxa"/>
          </w:tcPr>
          <w:p w14:paraId="0F34D683" w14:textId="77777777" w:rsidR="00524A5D" w:rsidRPr="0044437C" w:rsidRDefault="00524A5D">
            <w:pPr>
              <w:pStyle w:val="TAL"/>
              <w:rPr>
                <w:rFonts w:cs="Arial"/>
              </w:rPr>
            </w:pPr>
          </w:p>
        </w:tc>
      </w:tr>
    </w:tbl>
    <w:p w14:paraId="6002D80B" w14:textId="77777777" w:rsidR="00524A5D" w:rsidRPr="0044437C" w:rsidRDefault="00524A5D">
      <w:pPr>
        <w:rPr>
          <w:rFonts w:cs="v5.0.0"/>
        </w:rPr>
      </w:pPr>
    </w:p>
    <w:p w14:paraId="68270578" w14:textId="77777777" w:rsidR="00524A5D" w:rsidRPr="0044437C" w:rsidRDefault="00000000">
      <w:pPr>
        <w:pStyle w:val="Heading2"/>
      </w:pPr>
      <w:bookmarkStart w:id="2596" w:name="_Toc1286"/>
      <w:bookmarkStart w:id="2597" w:name="_Toc23137"/>
      <w:bookmarkStart w:id="2598" w:name="_Toc12503"/>
      <w:bookmarkStart w:id="2599" w:name="_Toc14517"/>
      <w:bookmarkStart w:id="2600" w:name="_Toc232582150"/>
      <w:bookmarkStart w:id="2601" w:name="_Toc194571987"/>
      <w:r w:rsidRPr="0044437C">
        <w:t>C.3.2</w:t>
      </w:r>
      <w:r w:rsidRPr="0044437C">
        <w:tab/>
        <w:t>Measurement of Performance requirements</w:t>
      </w:r>
      <w:bookmarkEnd w:id="2596"/>
      <w:bookmarkEnd w:id="2597"/>
      <w:bookmarkEnd w:id="2598"/>
      <w:bookmarkEnd w:id="2599"/>
      <w:bookmarkEnd w:id="2600"/>
      <w:bookmarkEnd w:id="2601"/>
    </w:p>
    <w:p w14:paraId="3C09C6E1" w14:textId="77777777" w:rsidR="00524A5D" w:rsidRPr="0044437C" w:rsidRDefault="00000000">
      <w:r w:rsidRPr="0044437C">
        <w:t>Table C.3.2-1 is applicable for measurements in which uniform RS-to-EPRE boosting for all downlink physical channels</w:t>
      </w:r>
      <w:r w:rsidRPr="0044437C">
        <w:rPr>
          <w:rFonts w:eastAsia="SimSun"/>
          <w:lang w:eastAsia="zh-CN"/>
        </w:rPr>
        <w:t>, unless otherwise stated</w:t>
      </w:r>
      <w:r w:rsidRPr="0044437C">
        <w:t>.</w:t>
      </w:r>
    </w:p>
    <w:p w14:paraId="5E1F69FF" w14:textId="77777777" w:rsidR="00524A5D" w:rsidRPr="0044437C" w:rsidRDefault="00000000">
      <w:pPr>
        <w:pStyle w:val="TH"/>
        <w:rPr>
          <w:rFonts w:cs="v5.0.0"/>
        </w:rPr>
      </w:pPr>
      <w:r w:rsidRPr="0044437C">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44437C" w14:paraId="4BF09821" w14:textId="77777777">
        <w:trPr>
          <w:jc w:val="center"/>
        </w:trPr>
        <w:tc>
          <w:tcPr>
            <w:tcW w:w="2334" w:type="dxa"/>
          </w:tcPr>
          <w:p w14:paraId="763247AE" w14:textId="77777777" w:rsidR="00524A5D" w:rsidRPr="0044437C" w:rsidRDefault="00000000">
            <w:pPr>
              <w:pStyle w:val="TAH"/>
              <w:rPr>
                <w:rFonts w:cs="Tahoma"/>
                <w:lang w:eastAsia="zh-CN"/>
              </w:rPr>
            </w:pPr>
            <w:bookmarkStart w:id="2602" w:name="MCCQCTEMPBM_00000581"/>
            <w:r w:rsidRPr="0044437C">
              <w:rPr>
                <w:rFonts w:cs="Tahoma"/>
                <w:lang w:eastAsia="zh-CN"/>
              </w:rPr>
              <w:t>Physical Channel</w:t>
            </w:r>
          </w:p>
        </w:tc>
        <w:tc>
          <w:tcPr>
            <w:tcW w:w="2126" w:type="dxa"/>
          </w:tcPr>
          <w:p w14:paraId="01F4DB92" w14:textId="77777777" w:rsidR="00524A5D" w:rsidRPr="0044437C" w:rsidRDefault="00000000">
            <w:pPr>
              <w:pStyle w:val="TAH"/>
              <w:rPr>
                <w:rFonts w:cs="Tahoma"/>
                <w:lang w:eastAsia="zh-CN"/>
              </w:rPr>
            </w:pPr>
            <w:r w:rsidRPr="0044437C">
              <w:rPr>
                <w:rFonts w:cs="Tahoma"/>
                <w:lang w:eastAsia="zh-CN"/>
              </w:rPr>
              <w:t>EPRE Ratio</w:t>
            </w:r>
          </w:p>
        </w:tc>
        <w:tc>
          <w:tcPr>
            <w:tcW w:w="1627" w:type="dxa"/>
          </w:tcPr>
          <w:p w14:paraId="29981F2C"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4E5ACBE2" w14:textId="77777777">
        <w:trPr>
          <w:trHeight w:val="105"/>
          <w:jc w:val="center"/>
        </w:trPr>
        <w:tc>
          <w:tcPr>
            <w:tcW w:w="2334" w:type="dxa"/>
            <w:vMerge w:val="restart"/>
          </w:tcPr>
          <w:p w14:paraId="6808FCDB" w14:textId="77777777" w:rsidR="00524A5D" w:rsidRPr="0044437C" w:rsidRDefault="00000000">
            <w:pPr>
              <w:pStyle w:val="TAL"/>
              <w:rPr>
                <w:rFonts w:cs="Tahoma"/>
                <w:szCs w:val="16"/>
              </w:rPr>
            </w:pPr>
            <w:r w:rsidRPr="0044437C">
              <w:rPr>
                <w:rFonts w:cs="Tahoma"/>
                <w:szCs w:val="16"/>
              </w:rPr>
              <w:t>PBCH</w:t>
            </w:r>
          </w:p>
        </w:tc>
        <w:tc>
          <w:tcPr>
            <w:tcW w:w="2126" w:type="dxa"/>
          </w:tcPr>
          <w:p w14:paraId="3BD959B7" w14:textId="77777777" w:rsidR="00524A5D" w:rsidRPr="0044437C" w:rsidRDefault="00000000">
            <w:pPr>
              <w:pStyle w:val="TAC"/>
            </w:pPr>
            <w:r w:rsidRPr="0044437C">
              <w:rPr>
                <w:rFonts w:cs="Tahoma"/>
              </w:rPr>
              <w:t xml:space="preserve">PBCH_RA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1C539A7F" w14:textId="77777777" w:rsidR="00524A5D" w:rsidRPr="0044437C" w:rsidRDefault="00524A5D">
            <w:pPr>
              <w:pStyle w:val="TAC"/>
              <w:rPr>
                <w:rFonts w:cs="Tahoma"/>
              </w:rPr>
            </w:pPr>
          </w:p>
        </w:tc>
      </w:tr>
      <w:tr w:rsidR="00524A5D" w:rsidRPr="0044437C" w14:paraId="442A17F3" w14:textId="77777777">
        <w:trPr>
          <w:trHeight w:val="105"/>
          <w:jc w:val="center"/>
        </w:trPr>
        <w:tc>
          <w:tcPr>
            <w:tcW w:w="2334" w:type="dxa"/>
            <w:vMerge/>
          </w:tcPr>
          <w:p w14:paraId="0C4C7D76" w14:textId="77777777" w:rsidR="00524A5D" w:rsidRPr="0044437C" w:rsidRDefault="00524A5D">
            <w:pPr>
              <w:pStyle w:val="TAL"/>
              <w:rPr>
                <w:rFonts w:cs="Tahoma"/>
                <w:szCs w:val="16"/>
              </w:rPr>
            </w:pPr>
          </w:p>
        </w:tc>
        <w:tc>
          <w:tcPr>
            <w:tcW w:w="2126" w:type="dxa"/>
          </w:tcPr>
          <w:p w14:paraId="6D75E1F8" w14:textId="77777777" w:rsidR="00524A5D" w:rsidRPr="0044437C" w:rsidRDefault="00000000">
            <w:pPr>
              <w:pStyle w:val="TAC"/>
              <w:rPr>
                <w:rFonts w:cs="Tahoma"/>
              </w:rPr>
            </w:pPr>
            <w:r w:rsidRPr="0044437C">
              <w:rPr>
                <w:rFonts w:cs="Tahoma"/>
              </w:rPr>
              <w:t xml:space="preserve">PBCH_RB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5E6AD995" w14:textId="77777777" w:rsidR="00524A5D" w:rsidRPr="0044437C" w:rsidRDefault="00524A5D">
            <w:pPr>
              <w:pStyle w:val="TAC"/>
              <w:rPr>
                <w:rFonts w:cs="Tahoma"/>
              </w:rPr>
            </w:pPr>
          </w:p>
        </w:tc>
      </w:tr>
      <w:tr w:rsidR="00524A5D" w:rsidRPr="0044437C" w14:paraId="08BE127D" w14:textId="77777777">
        <w:trPr>
          <w:jc w:val="center"/>
        </w:trPr>
        <w:tc>
          <w:tcPr>
            <w:tcW w:w="2334" w:type="dxa"/>
          </w:tcPr>
          <w:p w14:paraId="1DE5918F" w14:textId="77777777" w:rsidR="00524A5D" w:rsidRPr="0044437C" w:rsidRDefault="00000000">
            <w:pPr>
              <w:pStyle w:val="TAL"/>
              <w:rPr>
                <w:rFonts w:cs="Tahoma"/>
                <w:szCs w:val="16"/>
              </w:rPr>
            </w:pPr>
            <w:r w:rsidRPr="0044437C">
              <w:rPr>
                <w:rFonts w:cs="Tahoma"/>
                <w:szCs w:val="16"/>
              </w:rPr>
              <w:t>PSS</w:t>
            </w:r>
          </w:p>
        </w:tc>
        <w:tc>
          <w:tcPr>
            <w:tcW w:w="2126" w:type="dxa"/>
          </w:tcPr>
          <w:p w14:paraId="0B0DCAFB" w14:textId="77777777" w:rsidR="00524A5D" w:rsidRPr="0044437C" w:rsidRDefault="00000000">
            <w:pPr>
              <w:pStyle w:val="TAC"/>
              <w:rPr>
                <w:rFonts w:cs="Tahoma"/>
              </w:rPr>
            </w:pPr>
            <w:r w:rsidRPr="0044437C">
              <w:rPr>
                <w:rFonts w:cs="Tahoma"/>
              </w:rPr>
              <w:t xml:space="preserve">PSS_RA = 0 (Note </w:t>
            </w:r>
            <w:r w:rsidRPr="0044437C">
              <w:rPr>
                <w:rFonts w:eastAsia="SimSun" w:cs="Tahoma"/>
                <w:lang w:eastAsia="zh-CN"/>
              </w:rPr>
              <w:t>3</w:t>
            </w:r>
            <w:r w:rsidRPr="0044437C">
              <w:rPr>
                <w:rFonts w:cs="Tahoma"/>
              </w:rPr>
              <w:t>)</w:t>
            </w:r>
          </w:p>
        </w:tc>
        <w:tc>
          <w:tcPr>
            <w:tcW w:w="1627" w:type="dxa"/>
          </w:tcPr>
          <w:p w14:paraId="2B30C338" w14:textId="77777777" w:rsidR="00524A5D" w:rsidRPr="0044437C" w:rsidRDefault="00524A5D">
            <w:pPr>
              <w:pStyle w:val="TAC"/>
              <w:rPr>
                <w:rFonts w:cs="Tahoma"/>
              </w:rPr>
            </w:pPr>
          </w:p>
        </w:tc>
      </w:tr>
      <w:tr w:rsidR="00524A5D" w:rsidRPr="0044437C" w14:paraId="74CE19A7" w14:textId="77777777">
        <w:trPr>
          <w:jc w:val="center"/>
        </w:trPr>
        <w:tc>
          <w:tcPr>
            <w:tcW w:w="2334" w:type="dxa"/>
          </w:tcPr>
          <w:p w14:paraId="7ED80266" w14:textId="77777777" w:rsidR="00524A5D" w:rsidRPr="0044437C" w:rsidRDefault="00000000">
            <w:pPr>
              <w:pStyle w:val="TAL"/>
              <w:rPr>
                <w:rFonts w:cs="Tahoma"/>
                <w:szCs w:val="16"/>
              </w:rPr>
            </w:pPr>
            <w:r w:rsidRPr="0044437C">
              <w:rPr>
                <w:rFonts w:cs="Tahoma"/>
                <w:szCs w:val="16"/>
              </w:rPr>
              <w:t>SSS</w:t>
            </w:r>
          </w:p>
        </w:tc>
        <w:tc>
          <w:tcPr>
            <w:tcW w:w="2126" w:type="dxa"/>
          </w:tcPr>
          <w:p w14:paraId="3FE0FDB6" w14:textId="77777777" w:rsidR="00524A5D" w:rsidRPr="0044437C" w:rsidRDefault="00000000">
            <w:pPr>
              <w:pStyle w:val="TAC"/>
              <w:rPr>
                <w:rFonts w:cs="Tahoma"/>
              </w:rPr>
            </w:pPr>
            <w:r w:rsidRPr="0044437C">
              <w:rPr>
                <w:rFonts w:cs="Tahoma"/>
              </w:rPr>
              <w:t xml:space="preserve">SSS_RA = 0 (Note </w:t>
            </w:r>
            <w:r w:rsidRPr="0044437C">
              <w:rPr>
                <w:rFonts w:eastAsia="SimSun" w:cs="Tahoma"/>
                <w:lang w:eastAsia="zh-CN"/>
              </w:rPr>
              <w:t>3</w:t>
            </w:r>
            <w:r w:rsidRPr="0044437C">
              <w:rPr>
                <w:rFonts w:cs="Tahoma"/>
              </w:rPr>
              <w:t>)</w:t>
            </w:r>
          </w:p>
        </w:tc>
        <w:tc>
          <w:tcPr>
            <w:tcW w:w="1627" w:type="dxa"/>
          </w:tcPr>
          <w:p w14:paraId="3572164B" w14:textId="77777777" w:rsidR="00524A5D" w:rsidRPr="0044437C" w:rsidRDefault="00524A5D">
            <w:pPr>
              <w:pStyle w:val="TAC"/>
              <w:rPr>
                <w:rFonts w:cs="Tahoma"/>
              </w:rPr>
            </w:pPr>
          </w:p>
        </w:tc>
      </w:tr>
      <w:tr w:rsidR="00524A5D" w:rsidRPr="0044437C" w14:paraId="27691B0F" w14:textId="77777777">
        <w:trPr>
          <w:trHeight w:val="105"/>
          <w:jc w:val="center"/>
        </w:trPr>
        <w:tc>
          <w:tcPr>
            <w:tcW w:w="2334" w:type="dxa"/>
            <w:vMerge w:val="restart"/>
          </w:tcPr>
          <w:p w14:paraId="21BB16C7" w14:textId="77777777" w:rsidR="00524A5D" w:rsidRPr="0044437C" w:rsidRDefault="00000000">
            <w:pPr>
              <w:pStyle w:val="TAL"/>
              <w:rPr>
                <w:rFonts w:cs="Tahoma"/>
                <w:szCs w:val="22"/>
              </w:rPr>
            </w:pPr>
            <w:r w:rsidRPr="0044437C">
              <w:rPr>
                <w:rFonts w:cs="Tahoma"/>
                <w:szCs w:val="16"/>
                <w:lang w:eastAsia="zh-CN"/>
              </w:rPr>
              <w:t>MPDCCH</w:t>
            </w:r>
          </w:p>
        </w:tc>
        <w:tc>
          <w:tcPr>
            <w:tcW w:w="2126" w:type="dxa"/>
          </w:tcPr>
          <w:p w14:paraId="2165948E" w14:textId="77777777" w:rsidR="00524A5D" w:rsidRPr="0044437C" w:rsidRDefault="00000000">
            <w:pPr>
              <w:pStyle w:val="TAC"/>
              <w:rPr>
                <w:rFonts w:cs="Tahoma"/>
              </w:rPr>
            </w:pPr>
            <w:r w:rsidRPr="0044437C">
              <w:t xml:space="preserve">MPDCCH_RA = </w:t>
            </w:r>
            <w:r w:rsidRPr="0044437C">
              <w:rPr>
                <w:rFonts w:ascii="Symbol" w:hAnsi="Symbol"/>
              </w:rPr>
              <w:t></w:t>
            </w:r>
            <w:r w:rsidRPr="0044437C">
              <w:rPr>
                <w:vertAlign w:val="subscript"/>
              </w:rPr>
              <w:t>A</w:t>
            </w:r>
            <w:r w:rsidRPr="0044437C">
              <w:t>+</w:t>
            </w:r>
            <w:r w:rsidRPr="0044437C">
              <w:rPr>
                <w:rFonts w:cs="Arial"/>
              </w:rPr>
              <w:t>δ</w:t>
            </w:r>
          </w:p>
        </w:tc>
        <w:tc>
          <w:tcPr>
            <w:tcW w:w="1627" w:type="dxa"/>
            <w:vMerge w:val="restart"/>
          </w:tcPr>
          <w:p w14:paraId="5100D145" w14:textId="77777777" w:rsidR="00524A5D" w:rsidRPr="0044437C" w:rsidRDefault="00000000">
            <w:pPr>
              <w:pStyle w:val="TAC"/>
              <w:rPr>
                <w:rFonts w:cs="Tahoma"/>
              </w:rPr>
            </w:pPr>
            <w:r w:rsidRPr="0044437C">
              <w:t>Only required for UE category M1 testing</w:t>
            </w:r>
          </w:p>
        </w:tc>
      </w:tr>
      <w:tr w:rsidR="00524A5D" w:rsidRPr="0044437C" w14:paraId="0D4E1916" w14:textId="77777777">
        <w:trPr>
          <w:trHeight w:val="105"/>
          <w:jc w:val="center"/>
        </w:trPr>
        <w:tc>
          <w:tcPr>
            <w:tcW w:w="2334" w:type="dxa"/>
            <w:vMerge/>
          </w:tcPr>
          <w:p w14:paraId="063FE3DF" w14:textId="77777777" w:rsidR="00524A5D" w:rsidRPr="0044437C" w:rsidRDefault="00524A5D">
            <w:pPr>
              <w:pStyle w:val="TAL"/>
              <w:rPr>
                <w:rFonts w:cs="Tahoma"/>
                <w:szCs w:val="22"/>
              </w:rPr>
            </w:pPr>
          </w:p>
        </w:tc>
        <w:tc>
          <w:tcPr>
            <w:tcW w:w="2126" w:type="dxa"/>
          </w:tcPr>
          <w:p w14:paraId="5C15982F" w14:textId="77777777" w:rsidR="00524A5D" w:rsidRPr="0044437C" w:rsidRDefault="00000000">
            <w:pPr>
              <w:pStyle w:val="TAC"/>
              <w:rPr>
                <w:rFonts w:cs="Tahoma"/>
              </w:rPr>
            </w:pPr>
            <w:r w:rsidRPr="0044437C">
              <w:t xml:space="preserve">MPDCCH_RB = </w:t>
            </w:r>
            <w:r w:rsidRPr="0044437C">
              <w:rPr>
                <w:rFonts w:ascii="Symbol" w:hAnsi="Symbol"/>
              </w:rPr>
              <w:t></w:t>
            </w:r>
            <w:r w:rsidRPr="0044437C">
              <w:rPr>
                <w:vertAlign w:val="subscript"/>
              </w:rPr>
              <w:t>B</w:t>
            </w:r>
            <w:r w:rsidRPr="0044437C">
              <w:t>+</w:t>
            </w:r>
            <w:r w:rsidRPr="0044437C">
              <w:rPr>
                <w:rFonts w:cs="Arial"/>
              </w:rPr>
              <w:t>δ</w:t>
            </w:r>
          </w:p>
        </w:tc>
        <w:tc>
          <w:tcPr>
            <w:tcW w:w="1627" w:type="dxa"/>
            <w:vMerge/>
          </w:tcPr>
          <w:p w14:paraId="437C296D" w14:textId="77777777" w:rsidR="00524A5D" w:rsidRPr="0044437C" w:rsidRDefault="00524A5D">
            <w:pPr>
              <w:pStyle w:val="TAC"/>
              <w:rPr>
                <w:rFonts w:cs="Tahoma"/>
              </w:rPr>
            </w:pPr>
          </w:p>
        </w:tc>
      </w:tr>
      <w:tr w:rsidR="00524A5D" w:rsidRPr="0044437C" w14:paraId="48403703" w14:textId="77777777">
        <w:trPr>
          <w:trHeight w:val="105"/>
          <w:jc w:val="center"/>
        </w:trPr>
        <w:tc>
          <w:tcPr>
            <w:tcW w:w="2334" w:type="dxa"/>
            <w:vMerge w:val="restart"/>
          </w:tcPr>
          <w:p w14:paraId="08251658" w14:textId="77777777" w:rsidR="00524A5D" w:rsidRPr="0044437C" w:rsidRDefault="00000000">
            <w:pPr>
              <w:pStyle w:val="TAL"/>
              <w:rPr>
                <w:rFonts w:cs="Tahoma"/>
                <w:szCs w:val="22"/>
              </w:rPr>
            </w:pPr>
            <w:r w:rsidRPr="0044437C">
              <w:rPr>
                <w:rFonts w:cs="Tahoma"/>
                <w:szCs w:val="22"/>
              </w:rPr>
              <w:t>PDSCH</w:t>
            </w:r>
          </w:p>
        </w:tc>
        <w:tc>
          <w:tcPr>
            <w:tcW w:w="2126" w:type="dxa"/>
          </w:tcPr>
          <w:p w14:paraId="11D6EE09" w14:textId="77777777" w:rsidR="00524A5D" w:rsidRPr="0044437C" w:rsidRDefault="00000000">
            <w:pPr>
              <w:pStyle w:val="TAC"/>
              <w:rPr>
                <w:rFonts w:cs="Tahoma"/>
              </w:rPr>
            </w:pPr>
            <w:r w:rsidRPr="0044437C">
              <w:rPr>
                <w:rFonts w:cs="Tahoma"/>
              </w:rPr>
              <w:t xml:space="preserve">PDSCH_RA = </w:t>
            </w:r>
            <w:r w:rsidRPr="0044437C">
              <w:rPr>
                <w:rFonts w:ascii="Symbol" w:hAnsi="Symbol" w:cs="Tahoma"/>
              </w:rPr>
              <w:t></w:t>
            </w:r>
            <w:r w:rsidRPr="0044437C">
              <w:rPr>
                <w:rFonts w:cs="Tahoma"/>
                <w:vertAlign w:val="subscript"/>
              </w:rPr>
              <w:t>A</w:t>
            </w:r>
          </w:p>
        </w:tc>
        <w:tc>
          <w:tcPr>
            <w:tcW w:w="1627" w:type="dxa"/>
            <w:vMerge w:val="restart"/>
          </w:tcPr>
          <w:p w14:paraId="7D768E5B" w14:textId="77777777" w:rsidR="00524A5D" w:rsidRPr="0044437C" w:rsidRDefault="00524A5D">
            <w:pPr>
              <w:pStyle w:val="TAC"/>
              <w:rPr>
                <w:rFonts w:cs="Tahoma"/>
              </w:rPr>
            </w:pPr>
          </w:p>
        </w:tc>
      </w:tr>
      <w:tr w:rsidR="00524A5D" w:rsidRPr="0044437C" w14:paraId="42201688" w14:textId="77777777">
        <w:trPr>
          <w:trHeight w:val="105"/>
          <w:jc w:val="center"/>
        </w:trPr>
        <w:tc>
          <w:tcPr>
            <w:tcW w:w="2334" w:type="dxa"/>
            <w:vMerge/>
          </w:tcPr>
          <w:p w14:paraId="628B54F7" w14:textId="77777777" w:rsidR="00524A5D" w:rsidRPr="0044437C" w:rsidRDefault="00524A5D">
            <w:pPr>
              <w:pStyle w:val="TAL"/>
              <w:rPr>
                <w:rFonts w:cs="Tahoma"/>
                <w:szCs w:val="22"/>
              </w:rPr>
            </w:pPr>
          </w:p>
        </w:tc>
        <w:tc>
          <w:tcPr>
            <w:tcW w:w="2126" w:type="dxa"/>
          </w:tcPr>
          <w:p w14:paraId="164770A2" w14:textId="77777777" w:rsidR="00524A5D" w:rsidRPr="0044437C" w:rsidRDefault="00000000">
            <w:pPr>
              <w:pStyle w:val="TAC"/>
              <w:rPr>
                <w:rFonts w:cs="Tahoma"/>
              </w:rPr>
            </w:pPr>
            <w:r w:rsidRPr="0044437C">
              <w:rPr>
                <w:rFonts w:cs="Tahoma"/>
              </w:rPr>
              <w:t xml:space="preserve">PDSCH_RB = </w:t>
            </w:r>
            <w:r w:rsidRPr="0044437C">
              <w:rPr>
                <w:rFonts w:ascii="Symbol" w:hAnsi="Symbol" w:cs="Tahoma"/>
              </w:rPr>
              <w:t></w:t>
            </w:r>
            <w:r w:rsidRPr="0044437C">
              <w:rPr>
                <w:rFonts w:cs="Tahoma"/>
                <w:vertAlign w:val="subscript"/>
              </w:rPr>
              <w:t>B</w:t>
            </w:r>
          </w:p>
        </w:tc>
        <w:tc>
          <w:tcPr>
            <w:tcW w:w="1627" w:type="dxa"/>
            <w:vMerge/>
          </w:tcPr>
          <w:p w14:paraId="4DB8B5B7" w14:textId="77777777" w:rsidR="00524A5D" w:rsidRPr="0044437C" w:rsidRDefault="00524A5D">
            <w:pPr>
              <w:pStyle w:val="TAC"/>
              <w:rPr>
                <w:rFonts w:cs="Tahoma"/>
              </w:rPr>
            </w:pPr>
          </w:p>
        </w:tc>
      </w:tr>
      <w:tr w:rsidR="00524A5D" w:rsidRPr="0044437C" w14:paraId="04370E8E" w14:textId="77777777">
        <w:trPr>
          <w:trHeight w:val="102"/>
          <w:jc w:val="center"/>
        </w:trPr>
        <w:tc>
          <w:tcPr>
            <w:tcW w:w="2334" w:type="dxa"/>
            <w:vMerge w:val="restart"/>
          </w:tcPr>
          <w:p w14:paraId="640D2C35" w14:textId="77777777" w:rsidR="00524A5D" w:rsidRPr="0044437C" w:rsidRDefault="00000000">
            <w:pPr>
              <w:pStyle w:val="TAL"/>
              <w:rPr>
                <w:rFonts w:cs="Tahoma"/>
                <w:szCs w:val="16"/>
              </w:rPr>
            </w:pPr>
            <w:r w:rsidRPr="0044437C">
              <w:rPr>
                <w:rFonts w:cs="Tahoma"/>
                <w:szCs w:val="16"/>
              </w:rPr>
              <w:t>OCNG</w:t>
            </w:r>
          </w:p>
        </w:tc>
        <w:tc>
          <w:tcPr>
            <w:tcW w:w="2126" w:type="dxa"/>
          </w:tcPr>
          <w:p w14:paraId="6865CE0F" w14:textId="77777777" w:rsidR="00524A5D" w:rsidRPr="0044437C" w:rsidRDefault="00000000">
            <w:pPr>
              <w:pStyle w:val="TAC"/>
              <w:rPr>
                <w:rFonts w:cs="Tahoma"/>
              </w:rPr>
            </w:pPr>
            <w:r w:rsidRPr="0044437C">
              <w:rPr>
                <w:rFonts w:cs="Tahoma"/>
              </w:rPr>
              <w:t xml:space="preserve">OCNG_RA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249F095E" w14:textId="77777777" w:rsidR="00524A5D" w:rsidRPr="0044437C" w:rsidRDefault="00524A5D">
            <w:pPr>
              <w:pStyle w:val="TAC"/>
              <w:rPr>
                <w:rFonts w:cs="Tahoma"/>
              </w:rPr>
            </w:pPr>
          </w:p>
        </w:tc>
      </w:tr>
      <w:tr w:rsidR="00524A5D" w:rsidRPr="0044437C" w14:paraId="5588C7F4" w14:textId="77777777">
        <w:trPr>
          <w:trHeight w:val="102"/>
          <w:jc w:val="center"/>
        </w:trPr>
        <w:tc>
          <w:tcPr>
            <w:tcW w:w="2334" w:type="dxa"/>
            <w:vMerge/>
          </w:tcPr>
          <w:p w14:paraId="4F3601ED" w14:textId="77777777" w:rsidR="00524A5D" w:rsidRPr="0044437C" w:rsidRDefault="00524A5D">
            <w:pPr>
              <w:pStyle w:val="TAL"/>
              <w:rPr>
                <w:rFonts w:cs="Tahoma"/>
                <w:szCs w:val="16"/>
              </w:rPr>
            </w:pPr>
          </w:p>
        </w:tc>
        <w:tc>
          <w:tcPr>
            <w:tcW w:w="2126" w:type="dxa"/>
          </w:tcPr>
          <w:p w14:paraId="65F4BE9B" w14:textId="77777777" w:rsidR="00524A5D" w:rsidRPr="0044437C" w:rsidRDefault="00000000">
            <w:pPr>
              <w:pStyle w:val="TAC"/>
              <w:rPr>
                <w:rFonts w:cs="Tahoma"/>
              </w:rPr>
            </w:pPr>
            <w:r w:rsidRPr="0044437C">
              <w:rPr>
                <w:rFonts w:cs="Tahoma"/>
              </w:rPr>
              <w:t xml:space="preserve">OCNG_RB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79413485" w14:textId="77777777" w:rsidR="00524A5D" w:rsidRPr="0044437C" w:rsidRDefault="00524A5D">
            <w:pPr>
              <w:pStyle w:val="TAC"/>
              <w:rPr>
                <w:rFonts w:cs="Tahoma"/>
              </w:rPr>
            </w:pPr>
          </w:p>
        </w:tc>
      </w:tr>
      <w:bookmarkEnd w:id="2602"/>
    </w:tbl>
    <w:p w14:paraId="7B6BBC5F" w14:textId="77777777" w:rsidR="00524A5D" w:rsidRPr="0044437C" w:rsidRDefault="00524A5D"/>
    <w:p w14:paraId="6F267574" w14:textId="77777777" w:rsidR="00524A5D" w:rsidRPr="0044437C" w:rsidRDefault="00000000">
      <w:pPr>
        <w:pStyle w:val="NO"/>
      </w:pPr>
      <w:r w:rsidRPr="0044437C">
        <w:t xml:space="preserve">NOTE </w:t>
      </w:r>
      <w:r w:rsidRPr="0044437C">
        <w:rPr>
          <w:rFonts w:eastAsia="SimSun"/>
          <w:lang w:eastAsia="zh-CN"/>
        </w:rPr>
        <w:t>1</w:t>
      </w:r>
      <w:r w:rsidRPr="0044437C">
        <w:t>:</w:t>
      </w:r>
      <w:r w:rsidRPr="0044437C">
        <w:tab/>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t xml:space="preserve"> = 0 dB means no RS boosting.</w:t>
      </w:r>
    </w:p>
    <w:p w14:paraId="3174E78A" w14:textId="77777777" w:rsidR="00524A5D" w:rsidRPr="0044437C" w:rsidRDefault="00000000">
      <w:pPr>
        <w:pStyle w:val="NO"/>
      </w:pPr>
      <w:r w:rsidRPr="0044437C">
        <w:t xml:space="preserve">NOTE </w:t>
      </w:r>
      <w:r w:rsidRPr="0044437C">
        <w:rPr>
          <w:rFonts w:eastAsia="SimSun"/>
          <w:lang w:eastAsia="zh-CN"/>
        </w:rPr>
        <w:t>2</w:t>
      </w:r>
      <w:r w:rsidRPr="0044437C">
        <w:t>:</w:t>
      </w:r>
      <w:r w:rsidRPr="0044437C">
        <w:tab/>
        <w:t>OCNG are not defined downlink physical channels in [</w:t>
      </w:r>
      <w:r w:rsidRPr="0044437C">
        <w:rPr>
          <w:rFonts w:eastAsia="SimSun"/>
          <w:lang w:eastAsia="zh-CN"/>
        </w:rPr>
        <w:t>4</w:t>
      </w:r>
      <w:r w:rsidRPr="0044437C">
        <w:t>].</w:t>
      </w:r>
    </w:p>
    <w:p w14:paraId="6CE37179" w14:textId="77777777" w:rsidR="00524A5D" w:rsidRPr="0044437C" w:rsidRDefault="00000000">
      <w:pPr>
        <w:pStyle w:val="NO"/>
      </w:pPr>
      <w:r w:rsidRPr="0044437C">
        <w:t xml:space="preserve">NOTE </w:t>
      </w:r>
      <w:r w:rsidRPr="0044437C">
        <w:rPr>
          <w:rFonts w:eastAsia="SimSun"/>
          <w:lang w:eastAsia="zh-CN"/>
        </w:rPr>
        <w:t>3</w:t>
      </w:r>
      <w:r w:rsidRPr="0044437C">
        <w:t>:</w:t>
      </w:r>
      <w:r w:rsidRPr="0044437C">
        <w:tab/>
        <w:t>Assuming PSS and SSS transmitted on a single antenna port.</w:t>
      </w:r>
    </w:p>
    <w:p w14:paraId="6C850EB7" w14:textId="77777777" w:rsidR="00524A5D" w:rsidRPr="0044437C" w:rsidRDefault="00000000">
      <w:pPr>
        <w:pStyle w:val="NO"/>
      </w:pPr>
      <w:r w:rsidRPr="0044437C">
        <w:t xml:space="preserve">NOTE </w:t>
      </w:r>
      <w:r w:rsidRPr="0044437C">
        <w:rPr>
          <w:rFonts w:eastAsia="SimSun"/>
          <w:lang w:eastAsia="zh-CN"/>
        </w:rPr>
        <w:t>4</w:t>
      </w:r>
      <w:r w:rsidRPr="0044437C">
        <w:t xml:space="preserve">: </w:t>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rPr>
          <w:vertAlign w:val="subscript"/>
          <w:lang w:eastAsia="zh-CN"/>
        </w:rPr>
        <w:t>,</w:t>
      </w:r>
      <w:r w:rsidRPr="0044437C">
        <w:t xml:space="preserve"> </w:t>
      </w:r>
      <w:r w:rsidRPr="0044437C">
        <w:sym w:font="Symbol" w:char="F073"/>
      </w:r>
      <w:r w:rsidRPr="0044437C">
        <w:rPr>
          <w:lang w:eastAsia="zh-CN"/>
        </w:rPr>
        <w:t xml:space="preserve">, and </w:t>
      </w:r>
      <w:r w:rsidRPr="0044437C">
        <w:rPr>
          <w:rFonts w:ascii="Arial" w:hAnsi="Arial" w:cs="Arial"/>
          <w:sz w:val="18"/>
          <w:lang w:eastAsia="zh-CN"/>
        </w:rPr>
        <w:t>δ</w:t>
      </w:r>
      <w:r w:rsidRPr="0044437C">
        <w:t xml:space="preserve"> are test specific.</w:t>
      </w:r>
    </w:p>
    <w:p w14:paraId="479261B7" w14:textId="77777777" w:rsidR="00524A5D" w:rsidRPr="0044437C" w:rsidRDefault="00000000">
      <w:pPr>
        <w:pStyle w:val="TH"/>
        <w:rPr>
          <w:rFonts w:cs="v5.0.0"/>
        </w:rPr>
      </w:pPr>
      <w:r w:rsidRPr="0044437C">
        <w:lastRenderedPageBreak/>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44437C" w14:paraId="10C74D8E" w14:textId="77777777">
        <w:trPr>
          <w:jc w:val="center"/>
        </w:trPr>
        <w:tc>
          <w:tcPr>
            <w:tcW w:w="2402" w:type="dxa"/>
          </w:tcPr>
          <w:p w14:paraId="55BB7E39" w14:textId="77777777" w:rsidR="00524A5D" w:rsidRPr="0044437C" w:rsidRDefault="00000000">
            <w:pPr>
              <w:pStyle w:val="TAH"/>
              <w:rPr>
                <w:rFonts w:cs="Tahoma"/>
                <w:lang w:eastAsia="zh-CN"/>
              </w:rPr>
            </w:pPr>
            <w:r w:rsidRPr="0044437C">
              <w:rPr>
                <w:rFonts w:cs="Tahoma"/>
                <w:lang w:eastAsia="zh-CN"/>
              </w:rPr>
              <w:t>Parameter</w:t>
            </w:r>
          </w:p>
        </w:tc>
        <w:tc>
          <w:tcPr>
            <w:tcW w:w="1388" w:type="dxa"/>
          </w:tcPr>
          <w:p w14:paraId="14E63B42" w14:textId="77777777" w:rsidR="00524A5D" w:rsidRPr="0044437C" w:rsidRDefault="00000000">
            <w:pPr>
              <w:pStyle w:val="TAH"/>
              <w:rPr>
                <w:rFonts w:cs="Tahoma"/>
                <w:lang w:eastAsia="zh-CN"/>
              </w:rPr>
            </w:pPr>
            <w:r w:rsidRPr="0044437C">
              <w:rPr>
                <w:rFonts w:cs="Tahoma"/>
                <w:lang w:eastAsia="zh-CN"/>
              </w:rPr>
              <w:t>Unit</w:t>
            </w:r>
          </w:p>
        </w:tc>
        <w:tc>
          <w:tcPr>
            <w:tcW w:w="1559" w:type="dxa"/>
          </w:tcPr>
          <w:p w14:paraId="5F7C11B1" w14:textId="77777777" w:rsidR="00524A5D" w:rsidRPr="0044437C" w:rsidRDefault="00000000">
            <w:pPr>
              <w:pStyle w:val="TAH"/>
              <w:rPr>
                <w:rFonts w:cs="Tahoma"/>
                <w:lang w:eastAsia="zh-CN"/>
              </w:rPr>
            </w:pPr>
            <w:r w:rsidRPr="0044437C">
              <w:rPr>
                <w:rFonts w:cs="Tahoma"/>
                <w:lang w:eastAsia="zh-CN"/>
              </w:rPr>
              <w:t>Value</w:t>
            </w:r>
          </w:p>
        </w:tc>
        <w:tc>
          <w:tcPr>
            <w:tcW w:w="2229" w:type="dxa"/>
          </w:tcPr>
          <w:p w14:paraId="35BF8E6A"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3E49D363" w14:textId="77777777">
        <w:trPr>
          <w:jc w:val="center"/>
        </w:trPr>
        <w:tc>
          <w:tcPr>
            <w:tcW w:w="2402" w:type="dxa"/>
          </w:tcPr>
          <w:p w14:paraId="48F6FA48" w14:textId="77777777" w:rsidR="00524A5D" w:rsidRPr="0044437C" w:rsidRDefault="00000000">
            <w:pPr>
              <w:pStyle w:val="TAL"/>
              <w:rPr>
                <w:rFonts w:cs="Tahoma"/>
                <w:szCs w:val="16"/>
              </w:rPr>
            </w:pPr>
            <w:r w:rsidRPr="0044437C">
              <w:rPr>
                <w:rFonts w:cs="Tahoma"/>
                <w:szCs w:val="16"/>
              </w:rPr>
              <w:t xml:space="preserve">Total transmitted power spectral density </w:t>
            </w:r>
            <w:r w:rsidRPr="0044437C">
              <w:rPr>
                <w:rFonts w:cs="v5.0.0"/>
                <w:position w:val="-12"/>
                <w:szCs w:val="16"/>
              </w:rPr>
              <w:object w:dxaOrig="300" w:dyaOrig="348" w14:anchorId="34A2CDBF">
                <v:shape id="_x0000_i1120" type="#_x0000_t75" style="width:20.5pt;height:15.5pt" o:ole="">
                  <v:imagedata r:id="rId173" o:title=""/>
                </v:shape>
                <o:OLEObject Type="Embed" ProgID="Equation.3" ShapeID="_x0000_i1120" DrawAspect="Content" ObjectID="_1813331113" r:id="rId178"/>
              </w:object>
            </w:r>
          </w:p>
        </w:tc>
        <w:tc>
          <w:tcPr>
            <w:tcW w:w="1388" w:type="dxa"/>
          </w:tcPr>
          <w:p w14:paraId="45EC70C0" w14:textId="77777777" w:rsidR="00524A5D" w:rsidRPr="0044437C" w:rsidRDefault="00000000">
            <w:pPr>
              <w:pStyle w:val="TAC"/>
              <w:rPr>
                <w:rFonts w:cs="Tahoma"/>
              </w:rPr>
            </w:pPr>
            <w:r w:rsidRPr="0044437C">
              <w:rPr>
                <w:rFonts w:cs="Tahoma"/>
              </w:rPr>
              <w:t>dBm/15 kHz</w:t>
            </w:r>
          </w:p>
        </w:tc>
        <w:tc>
          <w:tcPr>
            <w:tcW w:w="1559" w:type="dxa"/>
          </w:tcPr>
          <w:p w14:paraId="1AAE525D" w14:textId="77777777" w:rsidR="00524A5D" w:rsidRPr="0044437C" w:rsidRDefault="00000000">
            <w:pPr>
              <w:pStyle w:val="TAC"/>
              <w:rPr>
                <w:rFonts w:cs="Tahoma"/>
              </w:rPr>
            </w:pPr>
            <w:r w:rsidRPr="0044437C">
              <w:rPr>
                <w:rFonts w:cs="Tahoma"/>
              </w:rPr>
              <w:t>Test specific</w:t>
            </w:r>
          </w:p>
        </w:tc>
        <w:tc>
          <w:tcPr>
            <w:tcW w:w="2229" w:type="dxa"/>
          </w:tcPr>
          <w:p w14:paraId="2C9A80BE" w14:textId="77777777" w:rsidR="00524A5D" w:rsidRPr="0044437C" w:rsidRDefault="00000000">
            <w:pPr>
              <w:pStyle w:val="TAL"/>
              <w:rPr>
                <w:rFonts w:cs="Tahoma"/>
                <w:szCs w:val="16"/>
              </w:rPr>
            </w:pPr>
            <w:r w:rsidRPr="0044437C">
              <w:rPr>
                <w:rFonts w:cs="Tahoma"/>
                <w:szCs w:val="16"/>
              </w:rPr>
              <w:t xml:space="preserve">1. </w:t>
            </w:r>
            <w:r w:rsidRPr="0044437C">
              <w:rPr>
                <w:rFonts w:cs="v5.0.0"/>
                <w:position w:val="-12"/>
                <w:szCs w:val="16"/>
              </w:rPr>
              <w:object w:dxaOrig="300" w:dyaOrig="348" w14:anchorId="64BBE2DD">
                <v:shape id="_x0000_i1121" type="#_x0000_t75" style="width:20.5pt;height:15.5pt" o:ole="">
                  <v:imagedata r:id="rId173" o:title=""/>
                </v:shape>
                <o:OLEObject Type="Embed" ProgID="Equation.3" ShapeID="_x0000_i1121" DrawAspect="Content" ObjectID="_1813331114" r:id="rId179"/>
              </w:object>
            </w:r>
            <w:r w:rsidRPr="0044437C">
              <w:rPr>
                <w:rFonts w:cs="v5.0.0"/>
                <w:szCs w:val="16"/>
              </w:rPr>
              <w:t>shall be kept constant throughout all OFDM symbols</w:t>
            </w:r>
          </w:p>
        </w:tc>
      </w:tr>
      <w:tr w:rsidR="00524A5D" w:rsidRPr="0044437C" w14:paraId="28904C19" w14:textId="77777777">
        <w:trPr>
          <w:jc w:val="center"/>
        </w:trPr>
        <w:tc>
          <w:tcPr>
            <w:tcW w:w="2402" w:type="dxa"/>
          </w:tcPr>
          <w:p w14:paraId="313F590E" w14:textId="77777777" w:rsidR="00524A5D" w:rsidRPr="0044437C" w:rsidRDefault="00000000">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16FB2742">
                <v:shape id="_x0000_i1122" type="#_x0000_t75" style="width:41pt;height:15.5pt" o:ole="">
                  <v:imagedata r:id="rId176" o:title=""/>
                </v:shape>
                <o:OLEObject Type="Embed" ProgID="Equation.3" ShapeID="_x0000_i1122" DrawAspect="Content" ObjectID="_1813331115" r:id="rId180"/>
              </w:object>
            </w:r>
          </w:p>
        </w:tc>
        <w:tc>
          <w:tcPr>
            <w:tcW w:w="1388" w:type="dxa"/>
          </w:tcPr>
          <w:p w14:paraId="66482AA0" w14:textId="77777777" w:rsidR="00524A5D" w:rsidRPr="0044437C" w:rsidRDefault="00524A5D">
            <w:pPr>
              <w:pStyle w:val="TAC"/>
              <w:rPr>
                <w:rFonts w:cs="Tahoma"/>
              </w:rPr>
            </w:pPr>
          </w:p>
        </w:tc>
        <w:tc>
          <w:tcPr>
            <w:tcW w:w="1559" w:type="dxa"/>
          </w:tcPr>
          <w:p w14:paraId="79983355" w14:textId="77777777" w:rsidR="00524A5D" w:rsidRPr="0044437C" w:rsidRDefault="00000000">
            <w:pPr>
              <w:pStyle w:val="TAC"/>
              <w:rPr>
                <w:rFonts w:cs="Tahoma"/>
              </w:rPr>
            </w:pPr>
            <w:r w:rsidRPr="0044437C">
              <w:rPr>
                <w:rFonts w:cs="Tahoma"/>
              </w:rPr>
              <w:t>Test specific</w:t>
            </w:r>
          </w:p>
        </w:tc>
        <w:tc>
          <w:tcPr>
            <w:tcW w:w="2229" w:type="dxa"/>
          </w:tcPr>
          <w:p w14:paraId="5EF643B4" w14:textId="77777777" w:rsidR="00524A5D" w:rsidRPr="0044437C" w:rsidRDefault="00000000">
            <w:pPr>
              <w:pStyle w:val="TAL"/>
              <w:rPr>
                <w:rFonts w:cs="Tahoma"/>
                <w:szCs w:val="16"/>
              </w:rPr>
            </w:pPr>
            <w:r w:rsidRPr="0044437C">
              <w:rPr>
                <w:rFonts w:cs="Tahoma"/>
                <w:szCs w:val="16"/>
              </w:rPr>
              <w:t xml:space="preserve">1. </w:t>
            </w:r>
            <w:r w:rsidRPr="0044437C">
              <w:rPr>
                <w:rFonts w:cs="v5.0.0"/>
                <w:szCs w:val="16"/>
              </w:rPr>
              <w:t xml:space="preserve">Applies for antenna port </w:t>
            </w:r>
            <w:r w:rsidRPr="0044437C">
              <w:rPr>
                <w:rFonts w:cs="v5.0.0"/>
                <w:i/>
                <w:iCs/>
                <w:szCs w:val="16"/>
              </w:rPr>
              <w:t>p</w:t>
            </w:r>
          </w:p>
        </w:tc>
      </w:tr>
      <w:tr w:rsidR="00524A5D" w:rsidRPr="0044437C" w14:paraId="4D7E8356" w14:textId="77777777">
        <w:trPr>
          <w:jc w:val="center"/>
        </w:trPr>
        <w:tc>
          <w:tcPr>
            <w:tcW w:w="2402" w:type="dxa"/>
          </w:tcPr>
          <w:p w14:paraId="42C430A6" w14:textId="77777777" w:rsidR="00524A5D" w:rsidRPr="0044437C" w:rsidRDefault="00000000">
            <w:pPr>
              <w:pStyle w:val="TAL"/>
              <w:rPr>
                <w:rFonts w:cs="Tahoma"/>
                <w:szCs w:val="16"/>
              </w:rPr>
            </w:pPr>
            <w:r w:rsidRPr="0044437C">
              <w:rPr>
                <w:rFonts w:cs="Tahoma"/>
                <w:szCs w:val="16"/>
              </w:rPr>
              <w:t>Energy per resource element EPRE</w:t>
            </w:r>
          </w:p>
        </w:tc>
        <w:tc>
          <w:tcPr>
            <w:tcW w:w="1388" w:type="dxa"/>
          </w:tcPr>
          <w:p w14:paraId="7B8B3AC6" w14:textId="77777777" w:rsidR="00524A5D" w:rsidRPr="0044437C" w:rsidRDefault="00524A5D">
            <w:pPr>
              <w:pStyle w:val="TAC"/>
              <w:rPr>
                <w:rFonts w:cs="Tahoma"/>
              </w:rPr>
            </w:pPr>
          </w:p>
        </w:tc>
        <w:tc>
          <w:tcPr>
            <w:tcW w:w="1559" w:type="dxa"/>
          </w:tcPr>
          <w:p w14:paraId="275AC268" w14:textId="77777777" w:rsidR="00524A5D" w:rsidRPr="0044437C" w:rsidRDefault="00000000">
            <w:pPr>
              <w:pStyle w:val="TAC"/>
              <w:rPr>
                <w:rFonts w:cs="Tahoma"/>
              </w:rPr>
            </w:pPr>
            <w:r w:rsidRPr="0044437C">
              <w:rPr>
                <w:rFonts w:cs="Tahoma"/>
              </w:rPr>
              <w:t>Test specific</w:t>
            </w:r>
          </w:p>
        </w:tc>
        <w:tc>
          <w:tcPr>
            <w:tcW w:w="2229" w:type="dxa"/>
          </w:tcPr>
          <w:p w14:paraId="5FE0C8A6" w14:textId="77777777" w:rsidR="00524A5D" w:rsidRPr="0044437C" w:rsidRDefault="00000000">
            <w:pPr>
              <w:pStyle w:val="TAL"/>
              <w:rPr>
                <w:rFonts w:cs="Tahoma"/>
                <w:szCs w:val="16"/>
              </w:rPr>
            </w:pPr>
            <w:r w:rsidRPr="0044437C">
              <w:rPr>
                <w:rFonts w:cs="Tahoma"/>
                <w:szCs w:val="16"/>
              </w:rPr>
              <w:t xml:space="preserve">1. The complex-valued symbols </w:t>
            </w:r>
            <w:r w:rsidRPr="0044437C">
              <w:rPr>
                <w:position w:val="-10"/>
              </w:rPr>
              <w:object w:dxaOrig="564" w:dyaOrig="288" w14:anchorId="3C1DC2D4">
                <v:shape id="_x0000_i1123" type="#_x0000_t75" style="width:31pt;height:10.5pt" o:ole="">
                  <v:imagedata r:id="rId181" o:title=""/>
                </v:shape>
                <o:OLEObject Type="Embed" ProgID="Equation.3" ShapeID="_x0000_i1123" DrawAspect="Content" ObjectID="_1813331116" r:id="rId182"/>
              </w:object>
            </w:r>
            <w:r w:rsidRPr="0044437C">
              <w:rPr>
                <w:rFonts w:cs="Tahoma"/>
                <w:szCs w:val="16"/>
              </w:rPr>
              <w:t xml:space="preserve"> and </w:t>
            </w:r>
            <w:r w:rsidRPr="0044437C">
              <w:rPr>
                <w:position w:val="-14"/>
                <w:sz w:val="20"/>
              </w:rPr>
              <w:object w:dxaOrig="408" w:dyaOrig="384" w14:anchorId="5CC80D2A">
                <v:shape id="_x0000_i1124" type="#_x0000_t75" style="width:15.5pt;height:20.5pt" o:ole="">
                  <v:imagedata r:id="rId183" o:title=""/>
                </v:shape>
                <o:OLEObject Type="Embed" ProgID="Equation.3" ShapeID="_x0000_i1124" DrawAspect="Content" ObjectID="_1813331117" r:id="rId184"/>
              </w:object>
            </w:r>
            <w:r w:rsidRPr="0044437C">
              <w:rPr>
                <w:sz w:val="20"/>
              </w:rPr>
              <w:t xml:space="preserve"> </w:t>
            </w:r>
            <w:r w:rsidRPr="0044437C">
              <w:rPr>
                <w:rFonts w:cs="Tahoma"/>
                <w:szCs w:val="16"/>
              </w:rPr>
              <w:t xml:space="preserve">defined in </w:t>
            </w:r>
            <w:r w:rsidRPr="0044437C">
              <w:rPr>
                <w:rFonts w:eastAsia="SimSun" w:cs="Tahoma"/>
                <w:szCs w:val="16"/>
                <w:lang w:eastAsia="zh-CN"/>
              </w:rPr>
              <w:t xml:space="preserve">TS 36.211 </w:t>
            </w:r>
            <w:r w:rsidRPr="0044437C">
              <w:rPr>
                <w:rFonts w:cs="Tahoma"/>
                <w:szCs w:val="16"/>
              </w:rPr>
              <w:t>[</w:t>
            </w:r>
            <w:r w:rsidRPr="0044437C">
              <w:rPr>
                <w:rFonts w:eastAsia="SimSun" w:cs="Tahoma"/>
                <w:szCs w:val="16"/>
                <w:lang w:eastAsia="zh-CN"/>
              </w:rPr>
              <w:t>3</w:t>
            </w:r>
            <w:r w:rsidRPr="0044437C">
              <w:rPr>
                <w:rFonts w:cs="Tahoma"/>
                <w:szCs w:val="16"/>
              </w:rPr>
              <w:t>] shall conform to the given EPRE value.</w:t>
            </w:r>
          </w:p>
        </w:tc>
      </w:tr>
    </w:tbl>
    <w:p w14:paraId="09815DD3" w14:textId="77777777" w:rsidR="00524A5D" w:rsidRPr="0044437C" w:rsidRDefault="00524A5D">
      <w:pPr>
        <w:pStyle w:val="FP"/>
      </w:pPr>
    </w:p>
    <w:p w14:paraId="42F92A7D" w14:textId="77777777" w:rsidR="00524A5D" w:rsidRPr="0044437C" w:rsidRDefault="00000000">
      <w:pPr>
        <w:pStyle w:val="TH"/>
      </w:pPr>
      <w:r w:rsidRPr="0044437C">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44437C" w14:paraId="75C4B627" w14:textId="77777777">
        <w:trPr>
          <w:jc w:val="center"/>
        </w:trPr>
        <w:tc>
          <w:tcPr>
            <w:tcW w:w="1842" w:type="dxa"/>
          </w:tcPr>
          <w:p w14:paraId="6BDFD825" w14:textId="77777777" w:rsidR="00524A5D" w:rsidRPr="0044437C" w:rsidRDefault="00000000">
            <w:pPr>
              <w:pStyle w:val="TAH"/>
              <w:rPr>
                <w:lang w:eastAsia="zh-CN"/>
              </w:rPr>
            </w:pPr>
            <w:r w:rsidRPr="0044437C">
              <w:rPr>
                <w:lang w:eastAsia="zh-CN"/>
              </w:rPr>
              <w:t>Bandwidth</w:t>
            </w:r>
          </w:p>
        </w:tc>
        <w:tc>
          <w:tcPr>
            <w:tcW w:w="1842" w:type="dxa"/>
          </w:tcPr>
          <w:p w14:paraId="05740260"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3" w:type="dxa"/>
          </w:tcPr>
          <w:p w14:paraId="4E8BC4F6" w14:textId="77777777" w:rsidR="00524A5D" w:rsidRPr="0044437C" w:rsidRDefault="00000000">
            <w:pPr>
              <w:pStyle w:val="TAH"/>
              <w:rPr>
                <w:lang w:eastAsia="zh-CN"/>
              </w:rPr>
            </w:pPr>
            <w:r w:rsidRPr="0044437C">
              <w:rPr>
                <w:lang w:eastAsia="zh-CN"/>
              </w:rPr>
              <w:t>DCI for UL</w:t>
            </w:r>
            <w:r w:rsidRPr="0044437C">
              <w:rPr>
                <w:lang w:eastAsia="zh-CN"/>
              </w:rPr>
              <w:br/>
              <w:t>(C-RNTI)</w:t>
            </w:r>
          </w:p>
        </w:tc>
        <w:tc>
          <w:tcPr>
            <w:tcW w:w="1843" w:type="dxa"/>
          </w:tcPr>
          <w:p w14:paraId="630FF206" w14:textId="77777777" w:rsidR="00524A5D" w:rsidRPr="0044437C" w:rsidRDefault="00000000">
            <w:pPr>
              <w:pStyle w:val="TAH"/>
              <w:rPr>
                <w:lang w:eastAsia="zh-CN"/>
              </w:rPr>
            </w:pPr>
            <w:r w:rsidRPr="0044437C">
              <w:rPr>
                <w:lang w:eastAsia="zh-CN"/>
              </w:rPr>
              <w:t>Notes</w:t>
            </w:r>
          </w:p>
        </w:tc>
      </w:tr>
      <w:tr w:rsidR="00524A5D" w:rsidRPr="0044437C" w14:paraId="76655E79" w14:textId="77777777">
        <w:trPr>
          <w:jc w:val="center"/>
        </w:trPr>
        <w:tc>
          <w:tcPr>
            <w:tcW w:w="1842" w:type="dxa"/>
          </w:tcPr>
          <w:p w14:paraId="168CFE8A"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3A0DBE16" w14:textId="77777777" w:rsidR="00524A5D" w:rsidRPr="0044437C" w:rsidRDefault="00000000">
            <w:pPr>
              <w:pStyle w:val="TAC"/>
            </w:pPr>
            <w:r w:rsidRPr="0044437C">
              <w:t>16</w:t>
            </w:r>
          </w:p>
        </w:tc>
        <w:tc>
          <w:tcPr>
            <w:tcW w:w="1843" w:type="dxa"/>
          </w:tcPr>
          <w:p w14:paraId="3C42368C" w14:textId="77777777" w:rsidR="00524A5D" w:rsidRPr="0044437C" w:rsidRDefault="00000000">
            <w:pPr>
              <w:pStyle w:val="TAC"/>
            </w:pPr>
            <w:r w:rsidRPr="0044437C">
              <w:t>16</w:t>
            </w:r>
          </w:p>
        </w:tc>
        <w:tc>
          <w:tcPr>
            <w:tcW w:w="1843" w:type="dxa"/>
          </w:tcPr>
          <w:p w14:paraId="5333698E" w14:textId="77777777" w:rsidR="00524A5D" w:rsidRPr="0044437C" w:rsidRDefault="00000000">
            <w:pPr>
              <w:pStyle w:val="TAC"/>
            </w:pPr>
            <w:r w:rsidRPr="0044437C">
              <w:t>Note 1, 2</w:t>
            </w:r>
          </w:p>
        </w:tc>
      </w:tr>
      <w:tr w:rsidR="00524A5D" w:rsidRPr="0044437C" w14:paraId="0FB734B1" w14:textId="77777777">
        <w:trPr>
          <w:jc w:val="center"/>
        </w:trPr>
        <w:tc>
          <w:tcPr>
            <w:tcW w:w="7370" w:type="dxa"/>
            <w:gridSpan w:val="4"/>
          </w:tcPr>
          <w:p w14:paraId="29E64BC2" w14:textId="77777777" w:rsidR="00524A5D" w:rsidRPr="0044437C" w:rsidRDefault="00000000">
            <w:pPr>
              <w:pStyle w:val="TAN"/>
            </w:pPr>
            <w:r w:rsidRPr="0044437C">
              <w:t>Note 1:</w:t>
            </w:r>
            <w:r w:rsidRPr="0044437C">
              <w:tab/>
              <w:t>No DL data allocated on subframe 5</w:t>
            </w:r>
          </w:p>
          <w:p w14:paraId="02F51870" w14:textId="77777777" w:rsidR="00524A5D" w:rsidRPr="0044437C" w:rsidRDefault="00000000">
            <w:pPr>
              <w:pStyle w:val="TAN"/>
            </w:pPr>
            <w:r w:rsidRPr="0044437C">
              <w:t xml:space="preserve">Note </w:t>
            </w:r>
            <w:r w:rsidRPr="0044437C">
              <w:rPr>
                <w:rFonts w:eastAsia="SimSun"/>
                <w:lang w:eastAsia="zh-CN"/>
              </w:rPr>
              <w:t>2</w:t>
            </w:r>
            <w:r w:rsidRPr="0044437C">
              <w:t>:</w:t>
            </w:r>
            <w:r w:rsidRPr="0044437C">
              <w:tab/>
              <w:t>For using 2PRB for MPDCCH, aggregation level 2 and 4 are used to transmit DCI for DL(C-RNTI) and UL(C-RNTI), respectively.</w:t>
            </w:r>
          </w:p>
        </w:tc>
      </w:tr>
    </w:tbl>
    <w:p w14:paraId="026D2008" w14:textId="77777777" w:rsidR="00524A5D" w:rsidRPr="0044437C" w:rsidRDefault="00524A5D"/>
    <w:p w14:paraId="2F728017" w14:textId="77777777" w:rsidR="00524A5D" w:rsidRPr="0044437C" w:rsidRDefault="00000000">
      <w:pPr>
        <w:pStyle w:val="Heading2"/>
      </w:pPr>
      <w:bookmarkStart w:id="2603" w:name="_Toc13117"/>
      <w:bookmarkStart w:id="2604" w:name="_Toc29662"/>
      <w:bookmarkStart w:id="2605" w:name="_Toc13677"/>
      <w:bookmarkStart w:id="2606" w:name="_Toc137401362"/>
      <w:bookmarkStart w:id="2607" w:name="_Toc137386476"/>
      <w:bookmarkStart w:id="2608" w:name="_Toc138894886"/>
      <w:bookmarkStart w:id="2609" w:name="_Toc11582"/>
      <w:bookmarkStart w:id="2610" w:name="_Toc194571988"/>
      <w:r w:rsidRPr="0044437C">
        <w:rPr>
          <w:rFonts w:eastAsia="SimSun"/>
          <w:lang w:eastAsia="zh-CN"/>
        </w:rPr>
        <w:t>C</w:t>
      </w:r>
      <w:r w:rsidRPr="0044437C">
        <w:t>.3.3</w:t>
      </w:r>
      <w:r w:rsidRPr="0044437C">
        <w:tab/>
        <w:t>Measurement of Receiver Characteristics for Narrowband IoT</w:t>
      </w:r>
      <w:bookmarkEnd w:id="2603"/>
      <w:bookmarkEnd w:id="2604"/>
      <w:bookmarkEnd w:id="2605"/>
      <w:bookmarkEnd w:id="2606"/>
      <w:bookmarkEnd w:id="2607"/>
      <w:bookmarkEnd w:id="2608"/>
      <w:bookmarkEnd w:id="2609"/>
      <w:bookmarkEnd w:id="2610"/>
    </w:p>
    <w:p w14:paraId="56A8BA23" w14:textId="77777777" w:rsidR="00524A5D" w:rsidRPr="0044437C" w:rsidRDefault="00000000">
      <w:r w:rsidRPr="0044437C">
        <w:t xml:space="preserve">For the performance requirements for Narrowband IoT, the power allocation for the physical channels is listed in Table </w:t>
      </w:r>
      <w:r w:rsidRPr="0044437C">
        <w:rPr>
          <w:rFonts w:eastAsia="SimSun"/>
          <w:lang w:eastAsia="zh-CN"/>
        </w:rPr>
        <w:t>C</w:t>
      </w:r>
      <w:r w:rsidRPr="0044437C">
        <w:t>.3.</w:t>
      </w:r>
      <w:r w:rsidRPr="0044437C">
        <w:rPr>
          <w:rFonts w:eastAsia="SimSun"/>
          <w:lang w:eastAsia="zh-CN"/>
        </w:rPr>
        <w:t>3</w:t>
      </w:r>
      <w:r w:rsidRPr="0044437C">
        <w:t>-1</w:t>
      </w:r>
    </w:p>
    <w:p w14:paraId="21F9C202" w14:textId="77777777" w:rsidR="00524A5D" w:rsidRPr="0044437C" w:rsidRDefault="00000000">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44437C" w14:paraId="542F011F" w14:textId="77777777">
        <w:trPr>
          <w:jc w:val="center"/>
        </w:trPr>
        <w:tc>
          <w:tcPr>
            <w:tcW w:w="2494" w:type="dxa"/>
          </w:tcPr>
          <w:p w14:paraId="059492C8" w14:textId="77777777" w:rsidR="00524A5D" w:rsidRPr="0044437C" w:rsidRDefault="00000000">
            <w:pPr>
              <w:pStyle w:val="TAH"/>
              <w:rPr>
                <w:rFonts w:cs="Arial"/>
              </w:rPr>
            </w:pPr>
            <w:r w:rsidRPr="0044437C">
              <w:rPr>
                <w:rFonts w:cs="Arial"/>
              </w:rPr>
              <w:t>Physical Channel</w:t>
            </w:r>
          </w:p>
        </w:tc>
        <w:tc>
          <w:tcPr>
            <w:tcW w:w="1826" w:type="dxa"/>
          </w:tcPr>
          <w:p w14:paraId="2FCFC425" w14:textId="77777777" w:rsidR="00524A5D" w:rsidRPr="0044437C" w:rsidRDefault="00000000">
            <w:pPr>
              <w:pStyle w:val="TAH"/>
              <w:rPr>
                <w:rFonts w:cs="Arial"/>
              </w:rPr>
            </w:pPr>
            <w:r w:rsidRPr="0044437C">
              <w:rPr>
                <w:rFonts w:cs="Arial"/>
              </w:rPr>
              <w:t>EPRE Ratio for one NRS antenna port</w:t>
            </w:r>
          </w:p>
        </w:tc>
        <w:tc>
          <w:tcPr>
            <w:tcW w:w="1826" w:type="dxa"/>
          </w:tcPr>
          <w:p w14:paraId="50A48FD7" w14:textId="77777777" w:rsidR="00524A5D" w:rsidRPr="0044437C" w:rsidRDefault="00000000">
            <w:pPr>
              <w:pStyle w:val="TAH"/>
              <w:rPr>
                <w:rFonts w:cs="Arial"/>
              </w:rPr>
            </w:pPr>
            <w:r w:rsidRPr="0044437C">
              <w:rPr>
                <w:rFonts w:cs="Arial"/>
              </w:rPr>
              <w:t>EPRE Ratio for two NRS antenna ports</w:t>
            </w:r>
          </w:p>
        </w:tc>
      </w:tr>
      <w:tr w:rsidR="00524A5D" w:rsidRPr="0044437C" w14:paraId="3AE9CE73" w14:textId="77777777">
        <w:trPr>
          <w:jc w:val="center"/>
        </w:trPr>
        <w:tc>
          <w:tcPr>
            <w:tcW w:w="2494" w:type="dxa"/>
          </w:tcPr>
          <w:p w14:paraId="2A4AF02F" w14:textId="77777777" w:rsidR="00524A5D" w:rsidRPr="0044437C" w:rsidRDefault="00000000">
            <w:pPr>
              <w:pStyle w:val="TAL"/>
              <w:rPr>
                <w:rFonts w:cs="Arial"/>
              </w:rPr>
            </w:pPr>
            <w:r w:rsidRPr="0044437C">
              <w:rPr>
                <w:rFonts w:cs="Arial"/>
              </w:rPr>
              <w:t>NPBCH</w:t>
            </w:r>
          </w:p>
        </w:tc>
        <w:tc>
          <w:tcPr>
            <w:tcW w:w="1826" w:type="dxa"/>
          </w:tcPr>
          <w:p w14:paraId="17ED0076" w14:textId="77777777" w:rsidR="00524A5D" w:rsidRPr="0044437C" w:rsidRDefault="00000000">
            <w:pPr>
              <w:pStyle w:val="TAC"/>
              <w:rPr>
                <w:rFonts w:cs="Arial"/>
              </w:rPr>
            </w:pPr>
            <w:r w:rsidRPr="0044437C">
              <w:rPr>
                <w:rFonts w:cs="Arial"/>
              </w:rPr>
              <w:t>0 dB</w:t>
            </w:r>
          </w:p>
        </w:tc>
        <w:tc>
          <w:tcPr>
            <w:tcW w:w="1826" w:type="dxa"/>
          </w:tcPr>
          <w:p w14:paraId="7A3769FB" w14:textId="77777777" w:rsidR="00524A5D" w:rsidRPr="0044437C" w:rsidRDefault="00000000">
            <w:pPr>
              <w:pStyle w:val="TAC"/>
              <w:rPr>
                <w:rFonts w:cs="Arial"/>
              </w:rPr>
            </w:pPr>
            <w:r w:rsidRPr="0044437C">
              <w:rPr>
                <w:rFonts w:cs="Arial"/>
              </w:rPr>
              <w:t>-3 dB</w:t>
            </w:r>
          </w:p>
        </w:tc>
      </w:tr>
      <w:tr w:rsidR="00524A5D" w:rsidRPr="0044437C" w14:paraId="37694902" w14:textId="77777777">
        <w:trPr>
          <w:jc w:val="center"/>
        </w:trPr>
        <w:tc>
          <w:tcPr>
            <w:tcW w:w="2494" w:type="dxa"/>
          </w:tcPr>
          <w:p w14:paraId="36A1ECD1" w14:textId="77777777" w:rsidR="00524A5D" w:rsidRPr="0044437C" w:rsidRDefault="00000000">
            <w:pPr>
              <w:pStyle w:val="TAL"/>
              <w:rPr>
                <w:rFonts w:cs="Arial"/>
              </w:rPr>
            </w:pPr>
            <w:r w:rsidRPr="0044437C">
              <w:rPr>
                <w:rFonts w:cs="Arial"/>
              </w:rPr>
              <w:t>NPDCCH</w:t>
            </w:r>
          </w:p>
        </w:tc>
        <w:tc>
          <w:tcPr>
            <w:tcW w:w="1826" w:type="dxa"/>
          </w:tcPr>
          <w:p w14:paraId="7D06DBFF" w14:textId="77777777" w:rsidR="00524A5D" w:rsidRPr="0044437C" w:rsidRDefault="00000000">
            <w:pPr>
              <w:pStyle w:val="TAC"/>
              <w:rPr>
                <w:rFonts w:cs="Arial"/>
              </w:rPr>
            </w:pPr>
            <w:r w:rsidRPr="0044437C">
              <w:rPr>
                <w:rFonts w:cs="Arial"/>
              </w:rPr>
              <w:t>0 dB</w:t>
            </w:r>
          </w:p>
        </w:tc>
        <w:tc>
          <w:tcPr>
            <w:tcW w:w="1826" w:type="dxa"/>
          </w:tcPr>
          <w:p w14:paraId="0B32D02F" w14:textId="77777777" w:rsidR="00524A5D" w:rsidRPr="0044437C" w:rsidRDefault="00000000">
            <w:pPr>
              <w:pStyle w:val="TAC"/>
              <w:rPr>
                <w:rFonts w:cs="Arial"/>
              </w:rPr>
            </w:pPr>
            <w:r w:rsidRPr="0044437C">
              <w:rPr>
                <w:rFonts w:cs="Arial"/>
              </w:rPr>
              <w:t>-3 dB</w:t>
            </w:r>
          </w:p>
        </w:tc>
      </w:tr>
      <w:tr w:rsidR="00524A5D" w:rsidRPr="0044437C" w14:paraId="2189E982" w14:textId="77777777">
        <w:trPr>
          <w:jc w:val="center"/>
        </w:trPr>
        <w:tc>
          <w:tcPr>
            <w:tcW w:w="2494" w:type="dxa"/>
          </w:tcPr>
          <w:p w14:paraId="5D229277" w14:textId="77777777" w:rsidR="00524A5D" w:rsidRPr="0044437C" w:rsidRDefault="00000000">
            <w:pPr>
              <w:pStyle w:val="TAL"/>
              <w:rPr>
                <w:rFonts w:cs="Arial"/>
              </w:rPr>
            </w:pPr>
            <w:r w:rsidRPr="0044437C">
              <w:rPr>
                <w:rFonts w:cs="Arial"/>
              </w:rPr>
              <w:t>NPDSCH</w:t>
            </w:r>
          </w:p>
        </w:tc>
        <w:tc>
          <w:tcPr>
            <w:tcW w:w="1826" w:type="dxa"/>
          </w:tcPr>
          <w:p w14:paraId="1259B6AD" w14:textId="77777777" w:rsidR="00524A5D" w:rsidRPr="0044437C" w:rsidRDefault="00000000">
            <w:pPr>
              <w:pStyle w:val="TAC"/>
              <w:rPr>
                <w:rFonts w:cs="Arial"/>
              </w:rPr>
            </w:pPr>
            <w:r w:rsidRPr="0044437C">
              <w:rPr>
                <w:rFonts w:cs="Arial"/>
              </w:rPr>
              <w:t>0 dB</w:t>
            </w:r>
          </w:p>
        </w:tc>
        <w:tc>
          <w:tcPr>
            <w:tcW w:w="1826" w:type="dxa"/>
          </w:tcPr>
          <w:p w14:paraId="16C1BD5A" w14:textId="77777777" w:rsidR="00524A5D" w:rsidRPr="0044437C" w:rsidRDefault="00000000">
            <w:pPr>
              <w:pStyle w:val="TAC"/>
              <w:rPr>
                <w:rFonts w:cs="Arial"/>
              </w:rPr>
            </w:pPr>
            <w:r w:rsidRPr="0044437C">
              <w:rPr>
                <w:rFonts w:cs="Arial"/>
              </w:rPr>
              <w:t>-3 dB</w:t>
            </w:r>
          </w:p>
        </w:tc>
      </w:tr>
      <w:tr w:rsidR="00524A5D" w:rsidRPr="0044437C" w14:paraId="78B6B60F" w14:textId="77777777">
        <w:trPr>
          <w:jc w:val="center"/>
        </w:trPr>
        <w:tc>
          <w:tcPr>
            <w:tcW w:w="2494" w:type="dxa"/>
          </w:tcPr>
          <w:p w14:paraId="42CFE277" w14:textId="77777777" w:rsidR="00524A5D" w:rsidRPr="0044437C" w:rsidRDefault="00000000">
            <w:pPr>
              <w:pStyle w:val="TAL"/>
              <w:rPr>
                <w:rFonts w:cs="Arial"/>
              </w:rPr>
            </w:pPr>
            <w:r w:rsidRPr="0044437C">
              <w:rPr>
                <w:rFonts w:cs="Arial"/>
              </w:rPr>
              <w:t>NPSS</w:t>
            </w:r>
          </w:p>
        </w:tc>
        <w:tc>
          <w:tcPr>
            <w:tcW w:w="1826" w:type="dxa"/>
          </w:tcPr>
          <w:p w14:paraId="3C2FB896" w14:textId="77777777" w:rsidR="00524A5D" w:rsidRPr="0044437C" w:rsidRDefault="00000000">
            <w:pPr>
              <w:pStyle w:val="TAC"/>
              <w:rPr>
                <w:rFonts w:cs="Arial"/>
              </w:rPr>
            </w:pPr>
            <w:r w:rsidRPr="0044437C">
              <w:rPr>
                <w:rFonts w:cs="Arial"/>
              </w:rPr>
              <w:t>0 dB</w:t>
            </w:r>
          </w:p>
        </w:tc>
        <w:tc>
          <w:tcPr>
            <w:tcW w:w="1826" w:type="dxa"/>
            <w:vAlign w:val="center"/>
          </w:tcPr>
          <w:p w14:paraId="0DC925AA" w14:textId="77777777" w:rsidR="00524A5D" w:rsidRPr="0044437C" w:rsidRDefault="00000000">
            <w:pPr>
              <w:pStyle w:val="TAC"/>
              <w:rPr>
                <w:rFonts w:cs="Arial"/>
              </w:rPr>
            </w:pPr>
            <w:r w:rsidRPr="0044437C">
              <w:rPr>
                <w:rFonts w:cs="Arial"/>
              </w:rPr>
              <w:t>0 dB</w:t>
            </w:r>
          </w:p>
        </w:tc>
      </w:tr>
      <w:tr w:rsidR="00524A5D" w:rsidRPr="0044437C" w14:paraId="68612905" w14:textId="77777777">
        <w:trPr>
          <w:jc w:val="center"/>
        </w:trPr>
        <w:tc>
          <w:tcPr>
            <w:tcW w:w="2494" w:type="dxa"/>
          </w:tcPr>
          <w:p w14:paraId="14734C59" w14:textId="77777777" w:rsidR="00524A5D" w:rsidRPr="0044437C" w:rsidRDefault="00000000">
            <w:pPr>
              <w:pStyle w:val="TAL"/>
              <w:rPr>
                <w:rFonts w:cs="Arial"/>
              </w:rPr>
            </w:pPr>
            <w:r w:rsidRPr="0044437C">
              <w:rPr>
                <w:rFonts w:cs="Arial"/>
              </w:rPr>
              <w:t>NSSS</w:t>
            </w:r>
          </w:p>
        </w:tc>
        <w:tc>
          <w:tcPr>
            <w:tcW w:w="1826" w:type="dxa"/>
          </w:tcPr>
          <w:p w14:paraId="26449F37" w14:textId="77777777" w:rsidR="00524A5D" w:rsidRPr="0044437C" w:rsidRDefault="00000000">
            <w:pPr>
              <w:pStyle w:val="TAC"/>
              <w:rPr>
                <w:rFonts w:cs="Arial"/>
              </w:rPr>
            </w:pPr>
            <w:r w:rsidRPr="0044437C">
              <w:rPr>
                <w:rFonts w:cs="Arial"/>
              </w:rPr>
              <w:t>0 dB</w:t>
            </w:r>
          </w:p>
        </w:tc>
        <w:tc>
          <w:tcPr>
            <w:tcW w:w="1826" w:type="dxa"/>
          </w:tcPr>
          <w:p w14:paraId="319CD341" w14:textId="77777777" w:rsidR="00524A5D" w:rsidRPr="0044437C" w:rsidRDefault="00000000">
            <w:pPr>
              <w:pStyle w:val="TAC"/>
              <w:rPr>
                <w:rFonts w:cs="Arial"/>
              </w:rPr>
            </w:pPr>
            <w:r w:rsidRPr="0044437C">
              <w:rPr>
                <w:rFonts w:cs="Arial"/>
              </w:rPr>
              <w:t>0 dB</w:t>
            </w:r>
          </w:p>
        </w:tc>
      </w:tr>
    </w:tbl>
    <w:p w14:paraId="726F9ECC" w14:textId="77777777" w:rsidR="00524A5D" w:rsidRPr="0044437C" w:rsidRDefault="00524A5D"/>
    <w:p w14:paraId="3F2BED39" w14:textId="77777777" w:rsidR="00524A5D" w:rsidRPr="0044437C" w:rsidRDefault="00000000">
      <w:pPr>
        <w:pStyle w:val="NO"/>
      </w:pPr>
      <w:r w:rsidRPr="0044437C">
        <w:rPr>
          <w:rFonts w:eastAsia="SimSun"/>
          <w:lang w:eastAsia="zh-CN"/>
        </w:rPr>
        <w:t>NOTE 1</w:t>
      </w:r>
      <w:r w:rsidRPr="0044437C">
        <w:t>:</w:t>
      </w:r>
      <w:r w:rsidRPr="0044437C">
        <w:tab/>
        <w:t>Assuming NPSS and NSSS transmitted on one NRS antenna port.</w:t>
      </w:r>
    </w:p>
    <w:p w14:paraId="133879F4" w14:textId="77777777" w:rsidR="00524A5D" w:rsidRPr="0044437C" w:rsidRDefault="00000000">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611CDDFE" w14:textId="77777777">
        <w:trPr>
          <w:jc w:val="center"/>
        </w:trPr>
        <w:tc>
          <w:tcPr>
            <w:tcW w:w="2402" w:type="dxa"/>
          </w:tcPr>
          <w:p w14:paraId="78AB3BBC" w14:textId="77777777" w:rsidR="00524A5D" w:rsidRPr="0044437C" w:rsidRDefault="00000000">
            <w:pPr>
              <w:pStyle w:val="TAH"/>
              <w:rPr>
                <w:rFonts w:cs="Arial"/>
              </w:rPr>
            </w:pPr>
            <w:r w:rsidRPr="0044437C">
              <w:rPr>
                <w:rFonts w:cs="Arial"/>
              </w:rPr>
              <w:t>Parameter</w:t>
            </w:r>
          </w:p>
        </w:tc>
        <w:tc>
          <w:tcPr>
            <w:tcW w:w="1684" w:type="dxa"/>
          </w:tcPr>
          <w:p w14:paraId="5C1FA10B" w14:textId="77777777" w:rsidR="00524A5D" w:rsidRPr="0044437C" w:rsidRDefault="00000000">
            <w:pPr>
              <w:pStyle w:val="TAH"/>
              <w:rPr>
                <w:rFonts w:cs="Arial"/>
              </w:rPr>
            </w:pPr>
            <w:r w:rsidRPr="0044437C">
              <w:rPr>
                <w:rFonts w:cs="Arial"/>
              </w:rPr>
              <w:t>Unit</w:t>
            </w:r>
          </w:p>
        </w:tc>
        <w:tc>
          <w:tcPr>
            <w:tcW w:w="1684" w:type="dxa"/>
          </w:tcPr>
          <w:p w14:paraId="447205AD" w14:textId="77777777" w:rsidR="00524A5D" w:rsidRPr="0044437C" w:rsidRDefault="00000000">
            <w:pPr>
              <w:pStyle w:val="TAH"/>
              <w:rPr>
                <w:rFonts w:cs="Arial"/>
              </w:rPr>
            </w:pPr>
            <w:r w:rsidRPr="0044437C">
              <w:rPr>
                <w:rFonts w:cs="Arial"/>
              </w:rPr>
              <w:t>Value</w:t>
            </w:r>
          </w:p>
        </w:tc>
        <w:tc>
          <w:tcPr>
            <w:tcW w:w="1860" w:type="dxa"/>
          </w:tcPr>
          <w:p w14:paraId="6550A027" w14:textId="77777777" w:rsidR="00524A5D" w:rsidRPr="0044437C" w:rsidRDefault="00000000">
            <w:pPr>
              <w:pStyle w:val="TAH"/>
              <w:rPr>
                <w:rFonts w:cs="Arial"/>
              </w:rPr>
            </w:pPr>
            <w:r w:rsidRPr="0044437C">
              <w:rPr>
                <w:rFonts w:cs="Arial"/>
              </w:rPr>
              <w:t>Note</w:t>
            </w:r>
          </w:p>
        </w:tc>
      </w:tr>
      <w:tr w:rsidR="00524A5D" w:rsidRPr="0044437C" w14:paraId="6E89C0E3" w14:textId="77777777">
        <w:trPr>
          <w:jc w:val="center"/>
        </w:trPr>
        <w:tc>
          <w:tcPr>
            <w:tcW w:w="2402" w:type="dxa"/>
          </w:tcPr>
          <w:p w14:paraId="2B7D53B5" w14:textId="77777777" w:rsidR="00524A5D" w:rsidRPr="0044437C" w:rsidRDefault="00000000">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020118F4" w14:textId="77777777" w:rsidR="00524A5D" w:rsidRPr="0044437C" w:rsidRDefault="00000000">
            <w:pPr>
              <w:pStyle w:val="TAC"/>
              <w:rPr>
                <w:rFonts w:cs="Arial"/>
              </w:rPr>
            </w:pPr>
            <w:r w:rsidRPr="0044437C">
              <w:rPr>
                <w:rFonts w:cs="Arial"/>
              </w:rPr>
              <w:t>dBm/15 kHz</w:t>
            </w:r>
          </w:p>
        </w:tc>
        <w:tc>
          <w:tcPr>
            <w:tcW w:w="1684" w:type="dxa"/>
          </w:tcPr>
          <w:p w14:paraId="7F270614" w14:textId="77777777" w:rsidR="00524A5D" w:rsidRPr="0044437C" w:rsidRDefault="00000000">
            <w:pPr>
              <w:pStyle w:val="TAC"/>
              <w:rPr>
                <w:rFonts w:cs="Arial"/>
              </w:rPr>
            </w:pPr>
            <w:r w:rsidRPr="0044437C">
              <w:rPr>
                <w:rFonts w:cs="Arial"/>
              </w:rPr>
              <w:t>Test specific</w:t>
            </w:r>
          </w:p>
        </w:tc>
        <w:tc>
          <w:tcPr>
            <w:tcW w:w="1860" w:type="dxa"/>
          </w:tcPr>
          <w:p w14:paraId="17212B60" w14:textId="77777777" w:rsidR="00524A5D" w:rsidRPr="0044437C" w:rsidRDefault="00000000">
            <w:pPr>
              <w:pStyle w:val="TAL"/>
              <w:rPr>
                <w:rFonts w:cs="Arial"/>
              </w:rPr>
            </w:pP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r w:rsidRPr="0044437C">
              <w:rPr>
                <w:rFonts w:cs="Arial"/>
              </w:rPr>
              <w:t xml:space="preserve"> shall be kept constant throughout all OFDM symbols</w:t>
            </w:r>
          </w:p>
        </w:tc>
      </w:tr>
      <w:tr w:rsidR="00524A5D" w:rsidRPr="0044437C" w14:paraId="7EB730EA" w14:textId="77777777">
        <w:trPr>
          <w:jc w:val="center"/>
        </w:trPr>
        <w:tc>
          <w:tcPr>
            <w:tcW w:w="2402" w:type="dxa"/>
          </w:tcPr>
          <w:p w14:paraId="35B9BB74" w14:textId="77777777" w:rsidR="00524A5D" w:rsidRPr="0044437C" w:rsidRDefault="00000000">
            <w:pPr>
              <w:pStyle w:val="TAL"/>
              <w:rPr>
                <w:rFonts w:cs="Arial"/>
              </w:rPr>
            </w:pPr>
            <w:r w:rsidRPr="0044437C">
              <w:rPr>
                <w:rFonts w:cs="Arial"/>
              </w:rPr>
              <w:t xml:space="preserve">Narrowband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CRS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315915B4" w14:textId="77777777" w:rsidR="00524A5D" w:rsidRPr="0044437C" w:rsidRDefault="00524A5D">
            <w:pPr>
              <w:pStyle w:val="TAC"/>
              <w:rPr>
                <w:rFonts w:cs="Arial"/>
              </w:rPr>
            </w:pPr>
          </w:p>
        </w:tc>
        <w:tc>
          <w:tcPr>
            <w:tcW w:w="1684" w:type="dxa"/>
          </w:tcPr>
          <w:p w14:paraId="41A25596" w14:textId="77777777" w:rsidR="00524A5D" w:rsidRPr="0044437C" w:rsidRDefault="00000000">
            <w:pPr>
              <w:pStyle w:val="TAC"/>
              <w:rPr>
                <w:rFonts w:cs="Arial"/>
              </w:rPr>
            </w:pPr>
            <w:r w:rsidRPr="0044437C">
              <w:rPr>
                <w:rFonts w:cs="Arial"/>
              </w:rPr>
              <w:t>0 dB</w:t>
            </w:r>
          </w:p>
        </w:tc>
        <w:tc>
          <w:tcPr>
            <w:tcW w:w="1860" w:type="dxa"/>
          </w:tcPr>
          <w:p w14:paraId="0BBA2201" w14:textId="77777777" w:rsidR="00524A5D" w:rsidRPr="0044437C" w:rsidRDefault="00000000">
            <w:pPr>
              <w:pStyle w:val="TAL"/>
              <w:rPr>
                <w:rFonts w:cs="Arial"/>
              </w:rPr>
            </w:pPr>
            <w:r w:rsidRPr="0044437C">
              <w:rPr>
                <w:rFonts w:cs="Arial"/>
              </w:rPr>
              <w:t>Applicable for Stand-alone operation</w:t>
            </w:r>
          </w:p>
        </w:tc>
      </w:tr>
      <w:tr w:rsidR="00524A5D" w:rsidRPr="0044437C" w14:paraId="05E2F5E7" w14:textId="77777777">
        <w:trPr>
          <w:trHeight w:val="935"/>
          <w:jc w:val="center"/>
        </w:trPr>
        <w:tc>
          <w:tcPr>
            <w:tcW w:w="2402" w:type="dxa"/>
          </w:tcPr>
          <w:p w14:paraId="54DC75D2" w14:textId="77777777" w:rsidR="00524A5D" w:rsidRPr="0044437C" w:rsidRDefault="00000000">
            <w:pPr>
              <w:pStyle w:val="TAL"/>
              <w:rPr>
                <w:rFonts w:cs="Arial"/>
              </w:rPr>
            </w:pPr>
            <w:r w:rsidRPr="0044437C">
              <w:rPr>
                <w:rFonts w:cs="Arial"/>
              </w:rPr>
              <w:t xml:space="preserve">Narrowband reference signal power over cell-specific reference signal power </w:t>
            </w:r>
            <m:oMath>
              <m:sSub>
                <m:sSubPr>
                  <m:ctrlPr>
                    <w:rPr>
                      <w:rFonts w:ascii="Cambria Math" w:hAnsi="Cambria Math" w:cs="Arial"/>
                      <w:i/>
                    </w:rPr>
                  </m:ctrlPr>
                </m:sSubPr>
                <m:e>
                  <m:r>
                    <w:rPr>
                      <w:rFonts w:ascii="Cambria Math" w:hAnsi="Cambria Math" w:cs="Arial"/>
                    </w:rPr>
                    <m:t>E</m:t>
                  </m:r>
                </m:e>
                <m:sub>
                  <m:r>
                    <w:rPr>
                      <w:rFonts w:ascii="Cambria Math" w:hAnsi="Cambria Math" w:cs="Arial"/>
                    </w:rPr>
                    <m:t>NRS</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oMath>
          </w:p>
        </w:tc>
        <w:tc>
          <w:tcPr>
            <w:tcW w:w="1684" w:type="dxa"/>
          </w:tcPr>
          <w:p w14:paraId="28A0DA06" w14:textId="77777777" w:rsidR="00524A5D" w:rsidRPr="0044437C" w:rsidRDefault="00524A5D">
            <w:pPr>
              <w:pStyle w:val="TAC"/>
              <w:rPr>
                <w:rFonts w:cs="Arial"/>
              </w:rPr>
            </w:pPr>
          </w:p>
        </w:tc>
        <w:tc>
          <w:tcPr>
            <w:tcW w:w="1684" w:type="dxa"/>
          </w:tcPr>
          <w:p w14:paraId="3DD8DEC3" w14:textId="77777777" w:rsidR="00524A5D" w:rsidRPr="0044437C" w:rsidRDefault="00000000">
            <w:pPr>
              <w:pStyle w:val="TAC"/>
              <w:rPr>
                <w:rFonts w:cs="Arial"/>
              </w:rPr>
            </w:pPr>
            <w:r w:rsidRPr="0044437C">
              <w:rPr>
                <w:rFonts w:cs="Arial"/>
              </w:rPr>
              <w:t>0 dB</w:t>
            </w:r>
          </w:p>
        </w:tc>
        <w:tc>
          <w:tcPr>
            <w:tcW w:w="1860" w:type="dxa"/>
          </w:tcPr>
          <w:p w14:paraId="43E6BCBA" w14:textId="77777777" w:rsidR="00524A5D" w:rsidRPr="0044437C" w:rsidRDefault="00000000">
            <w:pPr>
              <w:pStyle w:val="TAL"/>
              <w:rPr>
                <w:rFonts w:cs="Arial"/>
              </w:rPr>
            </w:pPr>
            <w:r w:rsidRPr="0044437C">
              <w:rPr>
                <w:rFonts w:cs="Arial"/>
              </w:rPr>
              <w:t>Applicable for In-band operation</w:t>
            </w:r>
          </w:p>
        </w:tc>
      </w:tr>
    </w:tbl>
    <w:p w14:paraId="6F005996" w14:textId="77777777" w:rsidR="00524A5D" w:rsidRPr="0044437C" w:rsidRDefault="00524A5D">
      <w:pPr>
        <w:rPr>
          <w:lang w:eastAsia="ja-JP"/>
        </w:rPr>
      </w:pPr>
    </w:p>
    <w:p w14:paraId="7B79B1F2" w14:textId="77777777" w:rsidR="00524A5D" w:rsidRPr="0044437C" w:rsidRDefault="00000000">
      <w:pPr>
        <w:pStyle w:val="Heading8"/>
      </w:pPr>
      <w:bookmarkStart w:id="2611" w:name="_Toc8324"/>
      <w:bookmarkStart w:id="2612" w:name="_Toc31146"/>
      <w:bookmarkStart w:id="2613" w:name="_Toc20735"/>
      <w:bookmarkStart w:id="2614" w:name="_Toc232582151"/>
      <w:bookmarkStart w:id="2615" w:name="_Toc27493"/>
      <w:bookmarkStart w:id="2616" w:name="_Toc194571989"/>
      <w:r w:rsidRPr="0044437C">
        <w:lastRenderedPageBreak/>
        <w:t>Annex D (</w:t>
      </w:r>
      <w:r w:rsidRPr="0044437C">
        <w:rPr>
          <w:lang w:eastAsia="en-GB"/>
        </w:rPr>
        <w:t>normative</w:t>
      </w:r>
      <w:r w:rsidRPr="0044437C">
        <w:t>):</w:t>
      </w:r>
      <w:r w:rsidRPr="0044437C">
        <w:br/>
        <w:t>Characteristics of the Interfering Signal</w:t>
      </w:r>
      <w:bookmarkEnd w:id="2611"/>
      <w:bookmarkEnd w:id="2612"/>
      <w:bookmarkEnd w:id="2613"/>
      <w:bookmarkEnd w:id="2614"/>
      <w:bookmarkEnd w:id="2615"/>
      <w:bookmarkEnd w:id="2616"/>
    </w:p>
    <w:p w14:paraId="06AC84D5" w14:textId="77777777" w:rsidR="00524A5D" w:rsidRPr="0044437C" w:rsidRDefault="00000000">
      <w:pPr>
        <w:pStyle w:val="Heading1"/>
      </w:pPr>
      <w:bookmarkStart w:id="2617" w:name="_Toc31946"/>
      <w:bookmarkStart w:id="2618" w:name="_Toc232582152"/>
      <w:bookmarkStart w:id="2619" w:name="_Toc16436"/>
      <w:bookmarkStart w:id="2620" w:name="_Toc13593"/>
      <w:bookmarkStart w:id="2621" w:name="_Toc25239"/>
      <w:bookmarkStart w:id="2622" w:name="_Toc194571990"/>
      <w:r w:rsidRPr="0044437C">
        <w:t>D.1</w:t>
      </w:r>
      <w:r w:rsidRPr="0044437C">
        <w:tab/>
        <w:t>General</w:t>
      </w:r>
      <w:bookmarkEnd w:id="2617"/>
      <w:bookmarkEnd w:id="2618"/>
      <w:bookmarkEnd w:id="2619"/>
      <w:bookmarkEnd w:id="2620"/>
      <w:bookmarkEnd w:id="2621"/>
      <w:bookmarkEnd w:id="2622"/>
    </w:p>
    <w:p w14:paraId="237092DB" w14:textId="77777777" w:rsidR="00524A5D" w:rsidRPr="0044437C" w:rsidRDefault="00000000">
      <w:pPr>
        <w:rPr>
          <w:rFonts w:cs="v5.0.0"/>
          <w:snapToGrid w:val="0"/>
        </w:rPr>
      </w:pPr>
      <w:r w:rsidRPr="0044437C">
        <w:t xml:space="preserve">Some RF performance requirements for the category M1 </w:t>
      </w:r>
      <w:r w:rsidRPr="0044437C">
        <w:rPr>
          <w:rFonts w:eastAsia="SimSun"/>
          <w:lang w:eastAsia="zh-CN"/>
        </w:rPr>
        <w:t xml:space="preserve">and </w:t>
      </w:r>
      <w:r w:rsidRPr="0044437C">
        <w:t xml:space="preserve">category </w:t>
      </w:r>
      <w:r w:rsidRPr="0044437C">
        <w:rPr>
          <w:rFonts w:eastAsia="SimSun"/>
          <w:lang w:eastAsia="zh-CN"/>
        </w:rPr>
        <w:t>NB</w:t>
      </w:r>
      <w:r w:rsidRPr="0044437C">
        <w:t>1</w:t>
      </w:r>
      <w:r w:rsidRPr="0044437C">
        <w:rPr>
          <w:rFonts w:eastAsia="SimSun"/>
          <w:lang w:eastAsia="zh-CN"/>
        </w:rPr>
        <w:t xml:space="preserve"> and NB2 </w:t>
      </w:r>
      <w:r w:rsidRPr="0044437C">
        <w:t xml:space="preserve">UE receiver are defined with interfering signals present in addition to the wanted signal. For wanted channel band widths below </w:t>
      </w:r>
      <w:r w:rsidRPr="0044437C">
        <w:rPr>
          <w:rFonts w:eastAsia="SimSun"/>
          <w:lang w:eastAsia="zh-CN"/>
        </w:rPr>
        <w:t>1.4</w:t>
      </w:r>
      <w:r w:rsidRPr="0044437C">
        <w:t>MHz, the band width of the modulated interferer should be equal to the channel band width of the wanted signal.</w:t>
      </w:r>
    </w:p>
    <w:p w14:paraId="30BEAD3B" w14:textId="77777777" w:rsidR="00524A5D" w:rsidRPr="0044437C" w:rsidRDefault="00000000">
      <w:pPr>
        <w:pStyle w:val="Heading1"/>
      </w:pPr>
      <w:bookmarkStart w:id="2623" w:name="_Toc5150"/>
      <w:bookmarkStart w:id="2624" w:name="_Toc18152"/>
      <w:bookmarkStart w:id="2625" w:name="_Toc2233"/>
      <w:bookmarkStart w:id="2626" w:name="_Toc232582153"/>
      <w:bookmarkStart w:id="2627" w:name="_Toc4691"/>
      <w:bookmarkStart w:id="2628" w:name="_Toc194571991"/>
      <w:r w:rsidRPr="0044437C">
        <w:t>D.2</w:t>
      </w:r>
      <w:r w:rsidRPr="0044437C">
        <w:tab/>
        <w:t>Interference signals</w:t>
      </w:r>
      <w:bookmarkEnd w:id="2623"/>
      <w:bookmarkEnd w:id="2624"/>
      <w:bookmarkEnd w:id="2625"/>
      <w:bookmarkEnd w:id="2626"/>
      <w:bookmarkEnd w:id="2627"/>
      <w:bookmarkEnd w:id="2628"/>
    </w:p>
    <w:p w14:paraId="1E0889D3" w14:textId="77777777" w:rsidR="00524A5D" w:rsidRPr="0044437C" w:rsidRDefault="00000000">
      <w:pPr>
        <w:rPr>
          <w:rFonts w:cs="v5.0.0"/>
          <w:snapToGrid w:val="0"/>
        </w:rPr>
      </w:pPr>
      <w:r w:rsidRPr="0044437C">
        <w:rPr>
          <w:rFonts w:cs="v5.0.0"/>
          <w:snapToGrid w:val="0"/>
        </w:rPr>
        <w:t>Table D.2-1 describes the modulated interferer for different channel band width options.</w:t>
      </w:r>
    </w:p>
    <w:p w14:paraId="489C31E1" w14:textId="77777777" w:rsidR="00524A5D" w:rsidRPr="0044437C" w:rsidRDefault="00000000">
      <w:pPr>
        <w:pStyle w:val="TH"/>
      </w:pPr>
      <w:r w:rsidRPr="0044437C">
        <w:t>Table D.2-1: Description of modulated category M1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44437C" w14:paraId="68EA4FA1" w14:textId="77777777">
        <w:trPr>
          <w:cantSplit/>
          <w:jc w:val="center"/>
        </w:trPr>
        <w:tc>
          <w:tcPr>
            <w:tcW w:w="1160" w:type="dxa"/>
            <w:vMerge w:val="restart"/>
            <w:vAlign w:val="center"/>
          </w:tcPr>
          <w:p w14:paraId="2B32507E" w14:textId="77777777" w:rsidR="00524A5D" w:rsidRPr="0044437C" w:rsidRDefault="00524A5D">
            <w:pPr>
              <w:pStyle w:val="TAH"/>
              <w:rPr>
                <w:lang w:eastAsia="zh-CN"/>
              </w:rPr>
            </w:pPr>
            <w:bookmarkStart w:id="2629" w:name="MCCQCTEMPBM_00000582"/>
          </w:p>
        </w:tc>
        <w:tc>
          <w:tcPr>
            <w:tcW w:w="5578" w:type="dxa"/>
            <w:vAlign w:val="center"/>
          </w:tcPr>
          <w:p w14:paraId="4446BDC0" w14:textId="77777777" w:rsidR="00524A5D" w:rsidRPr="0044437C" w:rsidRDefault="00000000">
            <w:pPr>
              <w:pStyle w:val="TAH"/>
              <w:rPr>
                <w:lang w:eastAsia="zh-CN"/>
              </w:rPr>
            </w:pPr>
            <w:r w:rsidRPr="0044437C">
              <w:rPr>
                <w:lang w:eastAsia="zh-CN"/>
              </w:rPr>
              <w:t>Channel bandwidth</w:t>
            </w:r>
          </w:p>
        </w:tc>
      </w:tr>
      <w:tr w:rsidR="00524A5D" w:rsidRPr="0044437C" w14:paraId="09F111B0" w14:textId="77777777">
        <w:trPr>
          <w:cantSplit/>
          <w:trHeight w:val="184"/>
          <w:jc w:val="center"/>
        </w:trPr>
        <w:tc>
          <w:tcPr>
            <w:tcW w:w="1160" w:type="dxa"/>
            <w:vMerge/>
            <w:vAlign w:val="center"/>
          </w:tcPr>
          <w:p w14:paraId="7FFDCE5E" w14:textId="77777777" w:rsidR="00524A5D" w:rsidRPr="0044437C" w:rsidRDefault="00524A5D">
            <w:pPr>
              <w:pStyle w:val="TAH"/>
              <w:rPr>
                <w:lang w:eastAsia="zh-CN"/>
              </w:rPr>
            </w:pPr>
          </w:p>
        </w:tc>
        <w:tc>
          <w:tcPr>
            <w:tcW w:w="5578" w:type="dxa"/>
            <w:vAlign w:val="center"/>
          </w:tcPr>
          <w:p w14:paraId="46E2E828" w14:textId="77777777" w:rsidR="00524A5D" w:rsidRPr="0044437C" w:rsidRDefault="00000000">
            <w:pPr>
              <w:pStyle w:val="TAH"/>
              <w:rPr>
                <w:lang w:eastAsia="zh-CN"/>
              </w:rPr>
            </w:pPr>
            <w:r w:rsidRPr="0044437C">
              <w:rPr>
                <w:lang w:eastAsia="zh-CN"/>
              </w:rPr>
              <w:t>1.4 MHz</w:t>
            </w:r>
          </w:p>
        </w:tc>
      </w:tr>
      <w:tr w:rsidR="00524A5D" w:rsidRPr="0044437C" w14:paraId="050CADB8" w14:textId="77777777">
        <w:trPr>
          <w:jc w:val="center"/>
        </w:trPr>
        <w:tc>
          <w:tcPr>
            <w:tcW w:w="1160" w:type="dxa"/>
            <w:vAlign w:val="center"/>
          </w:tcPr>
          <w:p w14:paraId="00404789" w14:textId="77777777" w:rsidR="00524A5D" w:rsidRPr="0044437C" w:rsidRDefault="00000000">
            <w:pPr>
              <w:pStyle w:val="TAC"/>
            </w:pPr>
            <w:r w:rsidRPr="0044437C">
              <w:t>RB</w:t>
            </w:r>
          </w:p>
        </w:tc>
        <w:tc>
          <w:tcPr>
            <w:tcW w:w="5578" w:type="dxa"/>
            <w:vAlign w:val="center"/>
          </w:tcPr>
          <w:p w14:paraId="3D0507E5" w14:textId="77777777" w:rsidR="00524A5D" w:rsidRPr="0044437C" w:rsidRDefault="00000000">
            <w:pPr>
              <w:pStyle w:val="TAC"/>
            </w:pPr>
            <w:r w:rsidRPr="0044437C">
              <w:t>6</w:t>
            </w:r>
          </w:p>
        </w:tc>
      </w:tr>
      <w:tr w:rsidR="00524A5D" w:rsidRPr="0044437C" w14:paraId="0CF3AE43" w14:textId="77777777">
        <w:trPr>
          <w:jc w:val="center"/>
        </w:trPr>
        <w:tc>
          <w:tcPr>
            <w:tcW w:w="1160" w:type="dxa"/>
            <w:vAlign w:val="center"/>
          </w:tcPr>
          <w:p w14:paraId="52711F52" w14:textId="77777777" w:rsidR="00524A5D" w:rsidRPr="0044437C" w:rsidRDefault="00000000">
            <w:pPr>
              <w:pStyle w:val="TAC"/>
            </w:pPr>
            <w:r w:rsidRPr="0044437C">
              <w:t>BW</w:t>
            </w:r>
            <w:r w:rsidRPr="0044437C">
              <w:rPr>
                <w:vertAlign w:val="subscript"/>
              </w:rPr>
              <w:t>Interferer</w:t>
            </w:r>
          </w:p>
        </w:tc>
        <w:tc>
          <w:tcPr>
            <w:tcW w:w="5578" w:type="dxa"/>
            <w:vAlign w:val="center"/>
          </w:tcPr>
          <w:p w14:paraId="58CB5E76" w14:textId="77777777" w:rsidR="00524A5D" w:rsidRPr="0044437C" w:rsidRDefault="00000000">
            <w:pPr>
              <w:pStyle w:val="TAC"/>
            </w:pPr>
            <w:r w:rsidRPr="0044437C">
              <w:t>1.4 MHz</w:t>
            </w:r>
          </w:p>
        </w:tc>
      </w:tr>
      <w:bookmarkEnd w:id="2629"/>
    </w:tbl>
    <w:p w14:paraId="7B70E833" w14:textId="77777777" w:rsidR="00524A5D" w:rsidRPr="0044437C" w:rsidRDefault="00524A5D">
      <w:pPr>
        <w:pStyle w:val="FP"/>
        <w:rPr>
          <w:snapToGrid w:val="0"/>
        </w:rPr>
      </w:pPr>
    </w:p>
    <w:p w14:paraId="3588DEA5" w14:textId="77777777" w:rsidR="00524A5D" w:rsidRPr="0044437C" w:rsidRDefault="00000000">
      <w:pPr>
        <w:rPr>
          <w:rFonts w:cs="v5.0.0"/>
          <w:snapToGrid w:val="0"/>
        </w:rPr>
      </w:pPr>
      <w:r w:rsidRPr="0044437C">
        <w:rPr>
          <w:rFonts w:cs="v5.0.0"/>
          <w:snapToGrid w:val="0"/>
        </w:rPr>
        <w:t xml:space="preserve">Table D.2-2 </w:t>
      </w:r>
      <w:r w:rsidRPr="0044437C">
        <w:rPr>
          <w:rFonts w:eastAsia="SimSun" w:cs="v5.0.0"/>
          <w:snapToGrid w:val="0"/>
          <w:lang w:eastAsia="zh-CN"/>
        </w:rPr>
        <w:t xml:space="preserve">and D.2-3 </w:t>
      </w:r>
      <w:r w:rsidRPr="0044437C">
        <w:rPr>
          <w:rFonts w:cs="v5.0.0"/>
          <w:snapToGrid w:val="0"/>
        </w:rPr>
        <w:t xml:space="preserve">describe the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snapToGrid w:val="0"/>
        </w:rPr>
        <w:t xml:space="preserve"> interferer</w:t>
      </w:r>
      <w:r w:rsidRPr="0044437C">
        <w:rPr>
          <w:rFonts w:eastAsia="SimSun" w:cs="v5.0.0"/>
          <w:snapToGrid w:val="0"/>
          <w:lang w:eastAsia="zh-CN"/>
        </w:rPr>
        <w:t>s</w:t>
      </w:r>
      <w:r w:rsidRPr="0044437C">
        <w:rPr>
          <w:rFonts w:cs="v5.0.0"/>
          <w:snapToGrid w:val="0"/>
        </w:rPr>
        <w:t>.</w:t>
      </w:r>
    </w:p>
    <w:p w14:paraId="5ED22BFE" w14:textId="77777777" w:rsidR="00524A5D" w:rsidRPr="0044437C" w:rsidRDefault="00000000">
      <w:pPr>
        <w:pStyle w:val="TH"/>
      </w:pPr>
      <w:r w:rsidRPr="0044437C">
        <w:t xml:space="preserve">Table D.2-2: Description of category </w:t>
      </w:r>
      <w:r w:rsidRPr="0044437C">
        <w:rPr>
          <w:rFonts w:eastAsia="SimSun"/>
          <w:lang w:eastAsia="zh-CN"/>
        </w:rPr>
        <w:t>NB</w:t>
      </w:r>
      <w:r w:rsidRPr="0044437C">
        <w:t>1</w:t>
      </w:r>
      <w:r w:rsidRPr="0044437C">
        <w:rPr>
          <w:rFonts w:eastAsia="SimSun"/>
          <w:lang w:eastAsia="zh-CN"/>
        </w:rPr>
        <w:t xml:space="preserve"> and NB2 GSM</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44437C" w:rsidRDefault="00000000">
            <w:pPr>
              <w:pStyle w:val="TAH"/>
              <w:rPr>
                <w:b w:val="0"/>
                <w:lang w:eastAsia="zh-CN"/>
              </w:rPr>
            </w:pPr>
            <w:r w:rsidRPr="0044437C">
              <w:rPr>
                <w:b w:val="0"/>
                <w:lang w:eastAsia="zh-CN"/>
              </w:rPr>
              <w:t>BW</w:t>
            </w:r>
            <w:r w:rsidRPr="0044437C">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44437C" w:rsidRDefault="00000000">
            <w:pPr>
              <w:pStyle w:val="TAH"/>
              <w:rPr>
                <w:b w:val="0"/>
                <w:lang w:eastAsia="zh-CN"/>
              </w:rPr>
            </w:pPr>
            <w:r w:rsidRPr="0044437C">
              <w:rPr>
                <w:b w:val="0"/>
                <w:lang w:eastAsia="zh-CN"/>
              </w:rPr>
              <w:t>200kHz</w:t>
            </w:r>
          </w:p>
        </w:tc>
      </w:tr>
      <w:tr w:rsidR="00524A5D" w:rsidRPr="0044437C"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44437C" w:rsidRDefault="00000000">
            <w:pPr>
              <w:pStyle w:val="TAC"/>
            </w:pPr>
            <w:r w:rsidRPr="0044437C">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44437C" w:rsidRDefault="00000000">
            <w:pPr>
              <w:pStyle w:val="TAC"/>
              <w:rPr>
                <w:rFonts w:eastAsia="SimSun"/>
                <w:lang w:eastAsia="zh-CN"/>
              </w:rPr>
            </w:pPr>
            <w:r w:rsidRPr="0044437C">
              <w:rPr>
                <w:rFonts w:eastAsia="SimSun"/>
                <w:lang w:eastAsia="zh-CN"/>
              </w:rPr>
              <w:t>GMSK</w:t>
            </w:r>
          </w:p>
        </w:tc>
      </w:tr>
    </w:tbl>
    <w:p w14:paraId="79BF58F5" w14:textId="77777777" w:rsidR="00524A5D" w:rsidRPr="0044437C" w:rsidRDefault="00524A5D"/>
    <w:p w14:paraId="3CC4B068" w14:textId="77777777" w:rsidR="00524A5D" w:rsidRPr="0044437C" w:rsidRDefault="00000000">
      <w:pPr>
        <w:pStyle w:val="TH"/>
      </w:pPr>
      <w:r w:rsidRPr="0044437C">
        <w:t>Table D.2-</w:t>
      </w:r>
      <w:r w:rsidRPr="0044437C">
        <w:rPr>
          <w:rFonts w:eastAsia="SimSun"/>
          <w:lang w:eastAsia="zh-CN"/>
        </w:rPr>
        <w:t>3</w:t>
      </w:r>
      <w:r w:rsidRPr="0044437C">
        <w:t xml:space="preserve">: Description of category </w:t>
      </w:r>
      <w:r w:rsidRPr="0044437C">
        <w:rPr>
          <w:rFonts w:eastAsia="SimSun"/>
          <w:lang w:eastAsia="zh-CN"/>
        </w:rPr>
        <w:t>NB</w:t>
      </w:r>
      <w:r w:rsidRPr="0044437C">
        <w:t>1</w:t>
      </w:r>
      <w:r w:rsidRPr="0044437C">
        <w:rPr>
          <w:rFonts w:eastAsia="SimSun"/>
          <w:lang w:eastAsia="zh-CN"/>
        </w:rPr>
        <w:t xml:space="preserve"> and NB2 modulated E-UTRA</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44437C" w:rsidRDefault="00524A5D">
            <w:pPr>
              <w:pStyle w:val="TAH"/>
              <w:rPr>
                <w:b w:val="0"/>
                <w:lang w:eastAsia="zh-CN"/>
              </w:rPr>
            </w:pPr>
            <w:bookmarkStart w:id="2630"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44437C" w:rsidRDefault="00000000">
            <w:pPr>
              <w:pStyle w:val="TAH"/>
              <w:rPr>
                <w:bCs/>
                <w:lang w:eastAsia="zh-CN"/>
              </w:rPr>
            </w:pPr>
            <w:r w:rsidRPr="0044437C">
              <w:rPr>
                <w:bCs/>
                <w:lang w:eastAsia="zh-CN"/>
              </w:rPr>
              <w:t>Channel bandwidth</w:t>
            </w:r>
          </w:p>
        </w:tc>
      </w:tr>
      <w:tr w:rsidR="00524A5D" w:rsidRPr="0044437C"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44437C"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44437C" w:rsidRDefault="00000000">
            <w:pPr>
              <w:pStyle w:val="TAH"/>
              <w:rPr>
                <w:bCs/>
                <w:lang w:eastAsia="zh-CN"/>
              </w:rPr>
            </w:pPr>
            <w:r w:rsidRPr="0044437C">
              <w:rPr>
                <w:bCs/>
                <w:lang w:eastAsia="zh-CN"/>
              </w:rPr>
              <w:t>5 MHz</w:t>
            </w:r>
          </w:p>
        </w:tc>
      </w:tr>
      <w:tr w:rsidR="00524A5D" w:rsidRPr="0044437C"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44437C" w:rsidRDefault="00000000">
            <w:pPr>
              <w:pStyle w:val="TAH"/>
              <w:rPr>
                <w:b w:val="0"/>
                <w:lang w:eastAsia="zh-CN"/>
              </w:rPr>
            </w:pPr>
            <w:r w:rsidRPr="0044437C">
              <w:rPr>
                <w:b w:val="0"/>
                <w:lang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44437C" w:rsidRDefault="00000000">
            <w:pPr>
              <w:pStyle w:val="TAH"/>
              <w:rPr>
                <w:b w:val="0"/>
                <w:lang w:eastAsia="zh-CN"/>
              </w:rPr>
            </w:pPr>
            <w:r w:rsidRPr="0044437C">
              <w:rPr>
                <w:b w:val="0"/>
                <w:lang w:eastAsia="zh-CN"/>
              </w:rPr>
              <w:t>25</w:t>
            </w:r>
          </w:p>
        </w:tc>
      </w:tr>
      <w:tr w:rsidR="00524A5D" w:rsidRPr="0044437C"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44437C" w:rsidRDefault="00000000">
            <w:pPr>
              <w:pStyle w:val="TAC"/>
            </w:pPr>
            <w:r w:rsidRPr="0044437C">
              <w:rPr>
                <w:lang w:eastAsia="zh-CN"/>
              </w:rPr>
              <w:t>BW</w:t>
            </w:r>
            <w:r w:rsidRPr="0044437C">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44437C" w:rsidRDefault="00000000">
            <w:pPr>
              <w:pStyle w:val="TAC"/>
              <w:rPr>
                <w:rFonts w:eastAsia="SimSun"/>
                <w:lang w:eastAsia="zh-CN"/>
              </w:rPr>
            </w:pPr>
            <w:r w:rsidRPr="0044437C">
              <w:rPr>
                <w:rFonts w:eastAsia="SimSun"/>
                <w:lang w:eastAsia="zh-CN"/>
              </w:rPr>
              <w:t>5 MHz</w:t>
            </w:r>
          </w:p>
        </w:tc>
      </w:tr>
      <w:bookmarkEnd w:id="2630"/>
    </w:tbl>
    <w:p w14:paraId="3EE07CB7" w14:textId="77777777" w:rsidR="00524A5D" w:rsidRPr="0044437C" w:rsidRDefault="00524A5D"/>
    <w:p w14:paraId="451D4BCD" w14:textId="77777777" w:rsidR="00524A5D" w:rsidRPr="0044437C" w:rsidRDefault="00000000">
      <w:pPr>
        <w:pStyle w:val="Heading8"/>
      </w:pPr>
      <w:bookmarkStart w:id="2631" w:name="_Toc17389"/>
      <w:bookmarkStart w:id="2632" w:name="_Toc10754"/>
      <w:bookmarkStart w:id="2633" w:name="_Toc24817"/>
      <w:bookmarkStart w:id="2634" w:name="_Toc5136"/>
      <w:bookmarkStart w:id="2635" w:name="_Toc194571992"/>
      <w:r w:rsidRPr="0044437C">
        <w:t>Annex E (no</w:t>
      </w:r>
      <w:r w:rsidRPr="0044437C">
        <w:rPr>
          <w:lang w:eastAsia="en-GB"/>
        </w:rPr>
        <w:t>rmative</w:t>
      </w:r>
      <w:r w:rsidRPr="0044437C">
        <w:t>):</w:t>
      </w:r>
      <w:r w:rsidRPr="0044437C">
        <w:br/>
        <w:t>Global In-Channel TX-Test</w:t>
      </w:r>
      <w:bookmarkEnd w:id="2631"/>
      <w:bookmarkEnd w:id="2632"/>
      <w:bookmarkEnd w:id="2633"/>
      <w:bookmarkEnd w:id="2634"/>
      <w:bookmarkEnd w:id="2635"/>
    </w:p>
    <w:p w14:paraId="0FF1D0B7" w14:textId="77777777" w:rsidR="00524A5D" w:rsidRPr="0044437C" w:rsidRDefault="00000000">
      <w:pPr>
        <w:ind w:left="737"/>
        <w:rPr>
          <w:i/>
        </w:rPr>
      </w:pPr>
      <w:r w:rsidRPr="0044437C">
        <w:t xml:space="preserve">Note: Clauses E.2.2 to E.5.9.3 are descriptions, which assume no power ramping adjacent to the measurement period. </w:t>
      </w:r>
      <w:r w:rsidRPr="0044437C">
        <w:rPr>
          <w:i/>
        </w:rPr>
        <w:t>Power ramping adjacent to the measurement period requires exclusion periods, described in clause E.7</w:t>
      </w:r>
    </w:p>
    <w:p w14:paraId="4AE0BCC5" w14:textId="77777777" w:rsidR="00524A5D" w:rsidRPr="0044437C" w:rsidRDefault="00000000">
      <w:pPr>
        <w:pStyle w:val="Heading1"/>
        <w:rPr>
          <w:snapToGrid w:val="0"/>
        </w:rPr>
      </w:pPr>
      <w:bookmarkStart w:id="2636" w:name="_Toc22831"/>
      <w:bookmarkStart w:id="2637" w:name="_Toc18564"/>
      <w:bookmarkStart w:id="2638" w:name="_Toc29045"/>
      <w:bookmarkStart w:id="2639" w:name="_Toc10571"/>
      <w:bookmarkStart w:id="2640" w:name="_Toc232582155"/>
      <w:bookmarkStart w:id="2641" w:name="_Toc194571993"/>
      <w:r w:rsidRPr="0044437C">
        <w:rPr>
          <w:snapToGrid w:val="0"/>
        </w:rPr>
        <w:t>E.1</w:t>
      </w:r>
      <w:r w:rsidRPr="0044437C">
        <w:rPr>
          <w:snapToGrid w:val="0"/>
        </w:rPr>
        <w:tab/>
        <w:t>General</w:t>
      </w:r>
      <w:bookmarkEnd w:id="2636"/>
      <w:bookmarkEnd w:id="2637"/>
      <w:bookmarkEnd w:id="2638"/>
      <w:bookmarkEnd w:id="2639"/>
      <w:bookmarkEnd w:id="2640"/>
      <w:bookmarkEnd w:id="2641"/>
    </w:p>
    <w:p w14:paraId="2AB6A590" w14:textId="77777777" w:rsidR="00524A5D" w:rsidRPr="0044437C" w:rsidRDefault="00000000">
      <w:r w:rsidRPr="0044437C">
        <w:t>The global in-channel TX test enables the measurement of all relevant parameters that describe the in-channel quality of the output signal of the TX under test in a single measurement process.</w:t>
      </w:r>
    </w:p>
    <w:p w14:paraId="3BFA508B" w14:textId="77777777" w:rsidR="00524A5D" w:rsidRPr="0044437C" w:rsidRDefault="00000000">
      <w:r w:rsidRPr="0044437C">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44437C" w:rsidRDefault="00000000">
      <w:pPr>
        <w:pStyle w:val="Heading1"/>
      </w:pPr>
      <w:bookmarkStart w:id="2642" w:name="_Toc9780"/>
      <w:bookmarkStart w:id="2643" w:name="_Toc21408"/>
      <w:bookmarkStart w:id="2644" w:name="_Toc12542"/>
      <w:bookmarkStart w:id="2645" w:name="_Toc27394"/>
      <w:bookmarkStart w:id="2646" w:name="_Toc232582156"/>
      <w:bookmarkStart w:id="2647" w:name="_Toc194571994"/>
      <w:r w:rsidRPr="0044437C">
        <w:lastRenderedPageBreak/>
        <w:t>E.2</w:t>
      </w:r>
      <w:r w:rsidRPr="0044437C">
        <w:tab/>
        <w:t>Signals and results</w:t>
      </w:r>
      <w:bookmarkEnd w:id="2642"/>
      <w:bookmarkEnd w:id="2643"/>
      <w:bookmarkEnd w:id="2644"/>
      <w:bookmarkEnd w:id="2645"/>
      <w:bookmarkEnd w:id="2646"/>
      <w:bookmarkEnd w:id="2647"/>
    </w:p>
    <w:p w14:paraId="071F64D2" w14:textId="77777777" w:rsidR="00524A5D" w:rsidRPr="0044437C" w:rsidRDefault="00000000">
      <w:pPr>
        <w:pStyle w:val="Heading2"/>
      </w:pPr>
      <w:bookmarkStart w:id="2648" w:name="_Toc16847"/>
      <w:bookmarkStart w:id="2649" w:name="_Toc232582157"/>
      <w:bookmarkStart w:id="2650" w:name="_Toc5598"/>
      <w:bookmarkStart w:id="2651" w:name="_Toc6464"/>
      <w:bookmarkStart w:id="2652" w:name="_Toc5191"/>
      <w:bookmarkStart w:id="2653" w:name="_Toc194571995"/>
      <w:r w:rsidRPr="0044437C">
        <w:t>E.2.1</w:t>
      </w:r>
      <w:r w:rsidRPr="0044437C">
        <w:tab/>
        <w:t>Basic principle</w:t>
      </w:r>
      <w:bookmarkEnd w:id="2648"/>
      <w:bookmarkEnd w:id="2649"/>
      <w:bookmarkEnd w:id="2650"/>
      <w:bookmarkEnd w:id="2651"/>
      <w:bookmarkEnd w:id="2652"/>
      <w:bookmarkEnd w:id="2653"/>
    </w:p>
    <w:p w14:paraId="5A6B77D2" w14:textId="77777777" w:rsidR="00524A5D" w:rsidRPr="0044437C" w:rsidRDefault="00000000">
      <w:r w:rsidRPr="0044437C">
        <w:t xml:space="preserve">The process is based on the comparison of the actual </w:t>
      </w:r>
      <w:r w:rsidRPr="0044437C">
        <w:rPr>
          <w:b/>
        </w:rPr>
        <w:t>output signal of the TX under test</w:t>
      </w:r>
      <w:r w:rsidRPr="0044437C">
        <w:t xml:space="preserve">, received by an ideal receiver, with a </w:t>
      </w:r>
      <w:r w:rsidRPr="0044437C">
        <w:rPr>
          <w:b/>
        </w:rPr>
        <w:t>reference signal</w:t>
      </w:r>
      <w:r w:rsidRPr="0044437C">
        <w:t>, that is generated by the measuring equipment and represents an ideal error free received signal. All signals are represented as equivalent (generally complex) baseband signals.</w:t>
      </w:r>
    </w:p>
    <w:p w14:paraId="67E0A195" w14:textId="77777777" w:rsidR="00524A5D" w:rsidRPr="0044437C" w:rsidRDefault="00000000">
      <w:r w:rsidRPr="0044437C">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44437C" w:rsidRDefault="00000000">
      <w:pPr>
        <w:pStyle w:val="Heading2"/>
      </w:pPr>
      <w:bookmarkStart w:id="2654" w:name="_Toc26253"/>
      <w:bookmarkStart w:id="2655" w:name="_Toc25801"/>
      <w:bookmarkStart w:id="2656" w:name="_Toc232582158"/>
      <w:bookmarkStart w:id="2657" w:name="_Toc29272"/>
      <w:bookmarkStart w:id="2658" w:name="_Toc32547"/>
      <w:bookmarkStart w:id="2659" w:name="_Toc194571996"/>
      <w:r w:rsidRPr="0044437C">
        <w:t>E.2.2</w:t>
      </w:r>
      <w:r w:rsidRPr="0044437C">
        <w:tab/>
        <w:t>Output signal of the TX under test</w:t>
      </w:r>
      <w:bookmarkEnd w:id="2654"/>
      <w:bookmarkEnd w:id="2655"/>
      <w:bookmarkEnd w:id="2656"/>
      <w:bookmarkEnd w:id="2657"/>
      <w:bookmarkEnd w:id="2658"/>
      <w:bookmarkEnd w:id="2659"/>
    </w:p>
    <w:p w14:paraId="370AA4F0" w14:textId="77777777" w:rsidR="00524A5D" w:rsidRPr="0044437C" w:rsidRDefault="00000000">
      <w:r w:rsidRPr="0044437C">
        <w:t xml:space="preserve">The output signal of the TX under test is acquired by the measuring equipment and stored for further processing. It is sampled at a sampling rate of 30.72 Msps. In the time domain it comprises at least 10 </w:t>
      </w:r>
      <w:r w:rsidRPr="0044437C">
        <w:rPr>
          <w:lang w:eastAsia="zh-CN"/>
        </w:rPr>
        <w:t>uplink</w:t>
      </w:r>
      <w:r w:rsidRPr="0044437C">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44437C" w:rsidRDefault="00000000">
      <w:pPr>
        <w:pStyle w:val="NO"/>
      </w:pPr>
      <w:r w:rsidRPr="0044437C">
        <w:t>NOTE 1:</w:t>
      </w:r>
      <w:r w:rsidRPr="0044437C">
        <w:tab/>
        <w:t>TDD</w:t>
      </w:r>
    </w:p>
    <w:p w14:paraId="25957961" w14:textId="77777777" w:rsidR="00524A5D" w:rsidRPr="0044437C" w:rsidRDefault="00000000">
      <w:pPr>
        <w:rPr>
          <w:lang w:eastAsia="zh-CN"/>
        </w:rPr>
      </w:pPr>
      <w:r w:rsidRPr="0044437C">
        <w:t xml:space="preserve">For frame structure type 2, </w:t>
      </w:r>
      <w:r w:rsidRPr="0044437C">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44437C" w:rsidRDefault="00000000">
      <w:r w:rsidRPr="0044437C">
        <w:t xml:space="preserve">Figure E.2.2-1 is an example for </w:t>
      </w:r>
      <w:r w:rsidRPr="0044437C">
        <w:rPr>
          <w:lang w:eastAsia="zh-CN"/>
        </w:rPr>
        <w:t>uplink-downlink</w:t>
      </w:r>
      <w:r w:rsidRPr="0044437C">
        <w:t xml:space="preserve"> configuration 1 (DSUUDDSUUD) as specified in TS </w:t>
      </w:r>
      <w:r w:rsidRPr="0044437C">
        <w:rPr>
          <w:lang w:eastAsia="zh-CN"/>
        </w:rPr>
        <w:t>36</w:t>
      </w:r>
      <w:r w:rsidRPr="0044437C">
        <w:t>.211 [8] Table 4.2-2,assuming all uplink subframes are active.</w:t>
      </w:r>
    </w:p>
    <w:bookmarkStart w:id="2660" w:name="_MON_1317025491"/>
    <w:bookmarkEnd w:id="2660"/>
    <w:bookmarkStart w:id="2661" w:name="_MON_1317024721"/>
    <w:bookmarkEnd w:id="2661"/>
    <w:p w14:paraId="22B18AA3" w14:textId="77777777" w:rsidR="00524A5D" w:rsidRPr="0044437C" w:rsidRDefault="00000000">
      <w:pPr>
        <w:pStyle w:val="TH"/>
      </w:pPr>
      <w:r w:rsidRPr="0044437C">
        <w:object w:dxaOrig="9048" w:dyaOrig="3072" w14:anchorId="01ADEF69">
          <v:shape id="_x0000_i1125" type="#_x0000_t75" style="width:452.5pt;height:154.5pt" o:ole="">
            <v:imagedata r:id="rId185" o:title=""/>
          </v:shape>
          <o:OLEObject Type="Embed" ProgID="Word.Picture.8" ShapeID="_x0000_i1125" DrawAspect="Content" ObjectID="_1813331118" r:id="rId186"/>
        </w:object>
      </w:r>
    </w:p>
    <w:p w14:paraId="10205846" w14:textId="77777777" w:rsidR="00524A5D" w:rsidRPr="0044437C" w:rsidRDefault="00000000">
      <w:pPr>
        <w:pStyle w:val="TF"/>
      </w:pPr>
      <w:r w:rsidRPr="0044437C">
        <w:t>Figure E.2.2</w:t>
      </w:r>
      <w:r w:rsidRPr="0044437C">
        <w:rPr>
          <w:lang w:eastAsia="zh-CN"/>
        </w:rPr>
        <w:t>-1</w:t>
      </w:r>
      <w:r w:rsidRPr="0044437C">
        <w:t>: Example of uplink – downlink configuration 1</w:t>
      </w:r>
    </w:p>
    <w:p w14:paraId="43E72CBA" w14:textId="77777777" w:rsidR="00524A5D" w:rsidRPr="0044437C" w:rsidRDefault="00524A5D"/>
    <w:p w14:paraId="16ABB75C" w14:textId="77777777" w:rsidR="00524A5D" w:rsidRPr="0044437C" w:rsidRDefault="00000000">
      <w:pPr>
        <w:pStyle w:val="Heading2"/>
      </w:pPr>
      <w:bookmarkStart w:id="2662" w:name="_Toc3242"/>
      <w:bookmarkStart w:id="2663" w:name="_Toc24875"/>
      <w:bookmarkStart w:id="2664" w:name="_Toc6199"/>
      <w:bookmarkStart w:id="2665" w:name="_Toc232582159"/>
      <w:bookmarkStart w:id="2666" w:name="_Toc5625"/>
      <w:bookmarkStart w:id="2667" w:name="_Toc194571997"/>
      <w:r w:rsidRPr="0044437C">
        <w:t>E.2.3</w:t>
      </w:r>
      <w:r w:rsidRPr="0044437C">
        <w:tab/>
        <w:t>Reference signal</w:t>
      </w:r>
      <w:bookmarkEnd w:id="2662"/>
      <w:bookmarkEnd w:id="2663"/>
      <w:bookmarkEnd w:id="2664"/>
      <w:bookmarkEnd w:id="2665"/>
      <w:bookmarkEnd w:id="2666"/>
      <w:bookmarkEnd w:id="2667"/>
    </w:p>
    <w:p w14:paraId="54A60B74" w14:textId="77777777" w:rsidR="00524A5D" w:rsidRPr="0044437C" w:rsidRDefault="00000000">
      <w:r w:rsidRPr="0044437C">
        <w:t>Two types of reference signal are defined:</w:t>
      </w:r>
    </w:p>
    <w:p w14:paraId="0112427A" w14:textId="77777777" w:rsidR="00524A5D" w:rsidRPr="0044437C" w:rsidRDefault="00000000">
      <w:r w:rsidRPr="0044437C">
        <w:t>The reference signal i</w:t>
      </w:r>
      <w:r w:rsidRPr="0044437C">
        <w:rPr>
          <w:vertAlign w:val="subscript"/>
        </w:rPr>
        <w:t>1</w:t>
      </w:r>
      <w:r w:rsidRPr="0044437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44437C" w:rsidRDefault="00000000">
      <w:r w:rsidRPr="0044437C">
        <w:t>The reference signal i</w:t>
      </w:r>
      <w:r w:rsidRPr="0044437C">
        <w:rPr>
          <w:vertAlign w:val="subscript"/>
        </w:rPr>
        <w:t>2</w:t>
      </w:r>
      <w:r w:rsidRPr="0044437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44437C" w:rsidRDefault="00000000">
      <w:pPr>
        <w:pStyle w:val="NO"/>
      </w:pPr>
      <w:r w:rsidRPr="0044437C">
        <w:lastRenderedPageBreak/>
        <w:t>NOTE:</w:t>
      </w:r>
      <w:r w:rsidRPr="0044437C">
        <w:tab/>
        <w:t>The PUCCH is off during the time under test.</w:t>
      </w:r>
    </w:p>
    <w:p w14:paraId="444CDA48" w14:textId="77777777" w:rsidR="00524A5D" w:rsidRPr="0044437C" w:rsidRDefault="00000000">
      <w:pPr>
        <w:pStyle w:val="Heading2"/>
        <w:rPr>
          <w:snapToGrid w:val="0"/>
        </w:rPr>
      </w:pPr>
      <w:bookmarkStart w:id="2668" w:name="_Toc27078"/>
      <w:bookmarkStart w:id="2669" w:name="_Toc232582160"/>
      <w:bookmarkStart w:id="2670" w:name="_Toc11313"/>
      <w:bookmarkStart w:id="2671" w:name="_Toc5436"/>
      <w:bookmarkStart w:id="2672" w:name="_Toc31576"/>
      <w:bookmarkStart w:id="2673" w:name="_Toc194571998"/>
      <w:r w:rsidRPr="0044437C">
        <w:rPr>
          <w:snapToGrid w:val="0"/>
        </w:rPr>
        <w:t>E.2.4</w:t>
      </w:r>
      <w:r w:rsidRPr="0044437C">
        <w:rPr>
          <w:snapToGrid w:val="0"/>
        </w:rPr>
        <w:tab/>
        <w:t>Measurement results</w:t>
      </w:r>
      <w:bookmarkEnd w:id="2668"/>
      <w:bookmarkEnd w:id="2669"/>
      <w:bookmarkEnd w:id="2670"/>
      <w:bookmarkEnd w:id="2671"/>
      <w:bookmarkEnd w:id="2672"/>
      <w:bookmarkEnd w:id="2673"/>
    </w:p>
    <w:p w14:paraId="535ECFAA" w14:textId="77777777" w:rsidR="00524A5D" w:rsidRPr="0044437C" w:rsidRDefault="00000000">
      <w:pPr>
        <w:rPr>
          <w:snapToGrid w:val="0"/>
        </w:rPr>
      </w:pPr>
      <w:r w:rsidRPr="0044437C">
        <w:rPr>
          <w:snapToGrid w:val="0"/>
        </w:rPr>
        <w:t>The measurement results, achieved by the global in channel TX test are the following:</w:t>
      </w:r>
    </w:p>
    <w:p w14:paraId="77518445" w14:textId="77777777" w:rsidR="00524A5D" w:rsidRPr="0044437C" w:rsidRDefault="00000000">
      <w:pPr>
        <w:pStyle w:val="B1"/>
      </w:pPr>
      <w:bookmarkStart w:id="2674" w:name="_Toc232582161"/>
      <w:r w:rsidRPr="0044437C">
        <w:t>-</w:t>
      </w:r>
      <w:r w:rsidRPr="0044437C">
        <w:tab/>
        <w:t>Carrier Frequency error</w:t>
      </w:r>
    </w:p>
    <w:p w14:paraId="0D4C5144" w14:textId="77777777" w:rsidR="00524A5D" w:rsidRPr="0044437C" w:rsidRDefault="00000000">
      <w:pPr>
        <w:pStyle w:val="B1"/>
      </w:pPr>
      <w:r w:rsidRPr="0044437C">
        <w:t>-</w:t>
      </w:r>
      <w:r w:rsidRPr="0044437C">
        <w:tab/>
        <w:t>EVM (Error Vector Magnitude)</w:t>
      </w:r>
    </w:p>
    <w:p w14:paraId="43D65D78" w14:textId="77777777" w:rsidR="00524A5D" w:rsidRPr="0044437C" w:rsidRDefault="00000000">
      <w:pPr>
        <w:pStyle w:val="B1"/>
      </w:pPr>
      <w:r w:rsidRPr="0044437C">
        <w:t>-</w:t>
      </w:r>
      <w:r w:rsidRPr="0044437C">
        <w:tab/>
        <w:t>Carrier leakage</w:t>
      </w:r>
    </w:p>
    <w:p w14:paraId="11CC8E2D" w14:textId="77777777" w:rsidR="00524A5D" w:rsidRPr="0044437C" w:rsidRDefault="00000000">
      <w:pPr>
        <w:pStyle w:val="B1"/>
      </w:pPr>
      <w:r w:rsidRPr="0044437C">
        <w:t>-</w:t>
      </w:r>
      <w:r w:rsidRPr="0044437C">
        <w:tab/>
        <w:t>Unwanted emissions, falling into non allocated resource blocks.</w:t>
      </w:r>
    </w:p>
    <w:p w14:paraId="6F77160F" w14:textId="77777777" w:rsidR="00524A5D" w:rsidRPr="0044437C" w:rsidRDefault="00000000">
      <w:pPr>
        <w:pStyle w:val="B1"/>
      </w:pPr>
      <w:r w:rsidRPr="0044437C">
        <w:t>-</w:t>
      </w:r>
      <w:r w:rsidRPr="0044437C">
        <w:tab/>
        <w:t>EVM equalizer spectrum flatness</w:t>
      </w:r>
    </w:p>
    <w:p w14:paraId="469622C1" w14:textId="77777777" w:rsidR="00524A5D" w:rsidRPr="0044437C" w:rsidRDefault="00000000">
      <w:pPr>
        <w:pStyle w:val="Heading2"/>
      </w:pPr>
      <w:bookmarkStart w:id="2675" w:name="_Toc3491"/>
      <w:bookmarkStart w:id="2676" w:name="_Toc12443"/>
      <w:bookmarkStart w:id="2677" w:name="_Toc30340"/>
      <w:bookmarkStart w:id="2678" w:name="_Toc11022"/>
      <w:bookmarkStart w:id="2679" w:name="_Toc194571999"/>
      <w:r w:rsidRPr="0044437C">
        <w:t>E.2.5</w:t>
      </w:r>
      <w:r w:rsidRPr="0044437C">
        <w:tab/>
        <w:t>Measurement points</w:t>
      </w:r>
      <w:bookmarkEnd w:id="2674"/>
      <w:bookmarkEnd w:id="2675"/>
      <w:bookmarkEnd w:id="2676"/>
      <w:bookmarkEnd w:id="2677"/>
      <w:bookmarkEnd w:id="2678"/>
      <w:bookmarkEnd w:id="2679"/>
    </w:p>
    <w:p w14:paraId="08C00FC6" w14:textId="77777777" w:rsidR="00524A5D" w:rsidRPr="0044437C" w:rsidRDefault="00000000">
      <w:r w:rsidRPr="0044437C">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44437C" w:rsidRDefault="00000000">
      <w:pPr>
        <w:pStyle w:val="TH"/>
      </w:pPr>
      <w:r w:rsidRPr="0044437C">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44437C" w:rsidRDefault="00000000">
      <w:pPr>
        <w:pStyle w:val="TF"/>
        <w:rPr>
          <w:rFonts w:eastAsia="Osaka"/>
        </w:rPr>
      </w:pPr>
      <w:r w:rsidRPr="0044437C">
        <w:rPr>
          <w:rFonts w:eastAsia="Osaka"/>
        </w:rPr>
        <w:t>Figure E.2.5-1: EVM measurement points</w:t>
      </w:r>
    </w:p>
    <w:p w14:paraId="189CCF92" w14:textId="77777777" w:rsidR="00524A5D" w:rsidRPr="0044437C" w:rsidRDefault="00524A5D"/>
    <w:p w14:paraId="52D3D932" w14:textId="77777777" w:rsidR="00524A5D" w:rsidRPr="0044437C" w:rsidRDefault="00000000">
      <w:pPr>
        <w:pStyle w:val="Heading1"/>
        <w:rPr>
          <w:snapToGrid w:val="0"/>
        </w:rPr>
      </w:pPr>
      <w:bookmarkStart w:id="2680" w:name="_Toc1076"/>
      <w:bookmarkStart w:id="2681" w:name="_Toc16709"/>
      <w:bookmarkStart w:id="2682" w:name="_Toc232582162"/>
      <w:bookmarkStart w:id="2683" w:name="_Toc19102"/>
      <w:bookmarkStart w:id="2684" w:name="_Toc9640"/>
      <w:bookmarkStart w:id="2685" w:name="_Toc194572000"/>
      <w:r w:rsidRPr="0044437C">
        <w:rPr>
          <w:snapToGrid w:val="0"/>
        </w:rPr>
        <w:t>E.3</w:t>
      </w:r>
      <w:r w:rsidRPr="0044437C">
        <w:rPr>
          <w:snapToGrid w:val="0"/>
        </w:rPr>
        <w:tab/>
        <w:t>Signal processing</w:t>
      </w:r>
      <w:bookmarkEnd w:id="2680"/>
      <w:bookmarkEnd w:id="2681"/>
      <w:bookmarkEnd w:id="2682"/>
      <w:bookmarkEnd w:id="2683"/>
      <w:bookmarkEnd w:id="2684"/>
      <w:bookmarkEnd w:id="2685"/>
    </w:p>
    <w:p w14:paraId="2440461B" w14:textId="77777777" w:rsidR="00524A5D" w:rsidRPr="0044437C" w:rsidRDefault="00000000">
      <w:pPr>
        <w:pStyle w:val="Heading2"/>
      </w:pPr>
      <w:bookmarkStart w:id="2686" w:name="_Toc232582163"/>
      <w:bookmarkStart w:id="2687" w:name="_Toc14858"/>
      <w:bookmarkStart w:id="2688" w:name="_Toc13750"/>
      <w:bookmarkStart w:id="2689" w:name="_Toc12739"/>
      <w:bookmarkStart w:id="2690" w:name="_Toc26743"/>
      <w:bookmarkStart w:id="2691" w:name="_Toc194572001"/>
      <w:r w:rsidRPr="0044437C">
        <w:t>E.3.1</w:t>
      </w:r>
      <w:r w:rsidRPr="0044437C">
        <w:tab/>
        <w:t>Pre FFT minimization process</w:t>
      </w:r>
      <w:bookmarkEnd w:id="2686"/>
      <w:bookmarkEnd w:id="2687"/>
      <w:bookmarkEnd w:id="2688"/>
      <w:bookmarkEnd w:id="2689"/>
      <w:bookmarkEnd w:id="2690"/>
      <w:bookmarkEnd w:id="2691"/>
    </w:p>
    <w:p w14:paraId="50CE45B6" w14:textId="77777777" w:rsidR="00524A5D" w:rsidRPr="0044437C" w:rsidRDefault="00000000">
      <w:r w:rsidRPr="0044437C">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44437C" w:rsidRDefault="00000000">
      <w:r w:rsidRPr="0044437C">
        <w:t>The carrier frequency variation and the IQ variation are the measurement results: Carrier Frequency Error and Carrier leakage.</w:t>
      </w:r>
    </w:p>
    <w:p w14:paraId="2346D88C" w14:textId="77777777" w:rsidR="00524A5D" w:rsidRPr="0044437C" w:rsidRDefault="00000000">
      <w:r w:rsidRPr="0044437C">
        <w:t>From the acquired samples 20 carrier frequencies and 20 carrier leakages can be derived.</w:t>
      </w:r>
    </w:p>
    <w:p w14:paraId="6FEE4820" w14:textId="77777777" w:rsidR="00524A5D" w:rsidRPr="0044437C" w:rsidRDefault="00000000">
      <w:pPr>
        <w:pStyle w:val="NO"/>
      </w:pPr>
      <w:r w:rsidRPr="0044437C">
        <w:t>NOTE 1:</w:t>
      </w:r>
      <w:r w:rsidRPr="0044437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44437C" w:rsidRDefault="00000000">
      <w:pPr>
        <w:pStyle w:val="NO"/>
      </w:pPr>
      <w:r w:rsidRPr="0044437C">
        <w:t>NOTE 2:</w:t>
      </w:r>
      <w:r w:rsidRPr="0044437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44437C" w:rsidRDefault="00000000">
      <w:r w:rsidRPr="0044437C">
        <w:t>After this process the samples z(ν) are called z</w:t>
      </w:r>
      <w:r w:rsidRPr="0044437C">
        <w:rPr>
          <w:vertAlign w:val="superscript"/>
        </w:rPr>
        <w:t>0</w:t>
      </w:r>
      <w:r w:rsidRPr="0044437C">
        <w:t>(ν).</w:t>
      </w:r>
    </w:p>
    <w:p w14:paraId="041D569A" w14:textId="77777777" w:rsidR="00524A5D" w:rsidRPr="0044437C" w:rsidRDefault="00000000">
      <w:pPr>
        <w:pStyle w:val="Heading2"/>
      </w:pPr>
      <w:bookmarkStart w:id="2692" w:name="_Toc232582164"/>
      <w:bookmarkStart w:id="2693" w:name="_Toc13020"/>
      <w:bookmarkStart w:id="2694" w:name="_Toc22653"/>
      <w:bookmarkStart w:id="2695" w:name="_Toc10719"/>
      <w:bookmarkStart w:id="2696" w:name="_Toc17466"/>
      <w:bookmarkStart w:id="2697" w:name="_Toc194572002"/>
      <w:r w:rsidRPr="0044437C">
        <w:lastRenderedPageBreak/>
        <w:t>E.3.2</w:t>
      </w:r>
      <w:r w:rsidRPr="0044437C">
        <w:tab/>
        <w:t>Timing of the FFT window</w:t>
      </w:r>
      <w:bookmarkEnd w:id="2692"/>
      <w:bookmarkEnd w:id="2693"/>
      <w:bookmarkEnd w:id="2694"/>
      <w:bookmarkEnd w:id="2695"/>
      <w:bookmarkEnd w:id="2696"/>
      <w:bookmarkEnd w:id="2697"/>
    </w:p>
    <w:p w14:paraId="74900A37" w14:textId="77777777" w:rsidR="00524A5D" w:rsidRPr="0044437C" w:rsidRDefault="00000000">
      <w:pPr>
        <w:rPr>
          <w:rFonts w:eastAsia="Osaka"/>
        </w:rPr>
      </w:pPr>
      <w:r w:rsidRPr="0044437C">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44437C" w:rsidRDefault="00000000">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44437C" w:rsidRDefault="00000000">
      <w:r w:rsidRPr="0044437C">
        <w:rPr>
          <w:rFonts w:eastAsia="Osaka"/>
        </w:rPr>
        <w:t xml:space="preserve">Centre of the reduced window, called </w:t>
      </w:r>
      <w:r w:rsidRPr="0044437C">
        <w:rPr>
          <w:position w:val="-6"/>
        </w:rPr>
        <w:object w:dxaOrig="384" w:dyaOrig="288" w14:anchorId="688D8FEB">
          <v:shape id="_x0000_i1126" type="#_x0000_t75" style="width:18.25pt;height:11.85pt" o:ole="">
            <v:imagedata r:id="rId188" o:title=""/>
          </v:shape>
          <o:OLEObject Type="Embed" ProgID="Equation.3" ShapeID="_x0000_i1126" DrawAspect="Content" ObjectID="_1813331119" r:id="rId189"/>
        </w:object>
      </w:r>
      <w:r w:rsidRPr="0044437C">
        <w:t xml:space="preserve">, </w:t>
      </w:r>
      <w:r w:rsidRPr="0044437C">
        <w:rPr>
          <w:position w:val="-6"/>
        </w:rPr>
        <w:object w:dxaOrig="384" w:dyaOrig="288" w14:anchorId="19D722A2">
          <v:shape id="_x0000_i1127" type="#_x0000_t75" style="width:18.25pt;height:11.85pt" o:ole="">
            <v:imagedata r:id="rId188" o:title=""/>
          </v:shape>
          <o:OLEObject Type="Embed" ProgID="Equation.3" ShapeID="_x0000_i1127" DrawAspect="Content" ObjectID="_1813331120" r:id="rId190"/>
        </w:object>
      </w:r>
      <w:r w:rsidRPr="0044437C">
        <w:t xml:space="preserve"> –W/2 and </w:t>
      </w:r>
      <w:r w:rsidRPr="0044437C">
        <w:rPr>
          <w:position w:val="-6"/>
        </w:rPr>
        <w:object w:dxaOrig="384" w:dyaOrig="288" w14:anchorId="6D5868C8">
          <v:shape id="_x0000_i1128" type="#_x0000_t75" style="width:18.25pt;height:11.85pt" o:ole="">
            <v:imagedata r:id="rId188" o:title=""/>
          </v:shape>
          <o:OLEObject Type="Embed" ProgID="Equation.3" ShapeID="_x0000_i1128" DrawAspect="Content" ObjectID="_1813331121" r:id="rId191"/>
        </w:object>
      </w:r>
      <w:r w:rsidRPr="0044437C">
        <w:t xml:space="preserve"> +W/2. </w:t>
      </w:r>
    </w:p>
    <w:p w14:paraId="7C57836D" w14:textId="77777777" w:rsidR="00524A5D" w:rsidRPr="0044437C" w:rsidRDefault="00000000">
      <w:r w:rsidRPr="0044437C">
        <w:t>The timing of the measured signal is determined in the pre FFT domain as follows, using z</w:t>
      </w:r>
      <w:r w:rsidRPr="0044437C">
        <w:rPr>
          <w:vertAlign w:val="superscript"/>
        </w:rPr>
        <w:t>0</w:t>
      </w:r>
      <w:r w:rsidRPr="0044437C">
        <w:t>(ν) and i</w:t>
      </w:r>
      <w:r w:rsidRPr="0044437C">
        <w:rPr>
          <w:vertAlign w:val="subscript"/>
        </w:rPr>
        <w:t>2</w:t>
      </w:r>
      <w:r w:rsidRPr="0044437C">
        <w:t>(ν) :</w:t>
      </w:r>
    </w:p>
    <w:p w14:paraId="4459DB44" w14:textId="77777777" w:rsidR="00524A5D" w:rsidRPr="0044437C" w:rsidRDefault="00000000">
      <w:pPr>
        <w:pStyle w:val="B1"/>
      </w:pPr>
      <w:r w:rsidRPr="0044437C">
        <w:t>1.</w:t>
      </w:r>
      <w:r w:rsidRPr="0044437C">
        <w:tab/>
        <w:t>The measured signal is delay spread by the TX filter. Hence the distinct boarders between the OFDM symbols and between Data and CP are also spread and the timing is not obvious.</w:t>
      </w:r>
    </w:p>
    <w:p w14:paraId="463DA47B" w14:textId="77777777" w:rsidR="00524A5D" w:rsidRPr="0044437C" w:rsidRDefault="00000000">
      <w:pPr>
        <w:pStyle w:val="B1"/>
      </w:pPr>
      <w:r w:rsidRPr="0044437C">
        <w:t>2.</w:t>
      </w:r>
      <w:r w:rsidRPr="0044437C">
        <w:tab/>
        <w:t>In the Reference Signal i</w:t>
      </w:r>
      <w:r w:rsidRPr="0044437C">
        <w:rPr>
          <w:vertAlign w:val="subscript"/>
        </w:rPr>
        <w:t>2</w:t>
      </w:r>
      <w:r w:rsidRPr="0044437C">
        <w:t>(ν) the timing is known.</w:t>
      </w:r>
    </w:p>
    <w:p w14:paraId="45DBE849" w14:textId="77777777" w:rsidR="00524A5D" w:rsidRPr="0044437C" w:rsidRDefault="00000000">
      <w:pPr>
        <w:pStyle w:val="B1"/>
      </w:pPr>
      <w:r w:rsidRPr="0044437C">
        <w:t>3.</w:t>
      </w:r>
      <w:r w:rsidRPr="0044437C">
        <w:tab/>
        <w:t>Correlation between (1.) and (2.) will result in a correlation peak. The meaning of the correlation peak is approx. the “impulse response” of the TX filter. The meaning of “impulse response” assumes that the autocorrelation of the reference signal i</w:t>
      </w:r>
      <w:r w:rsidRPr="0044437C">
        <w:rPr>
          <w:vertAlign w:val="subscript"/>
        </w:rPr>
        <w:t>2</w:t>
      </w:r>
      <w:r w:rsidRPr="0044437C">
        <w:t>(ν) is a Dirac peak and that the correlation between the reference signal i</w:t>
      </w:r>
      <w:r w:rsidRPr="0044437C">
        <w:rPr>
          <w:vertAlign w:val="subscript"/>
        </w:rPr>
        <w:t>2</w:t>
      </w:r>
      <w:r w:rsidRPr="0044437C">
        <w:t>(ν) and the data in the measured signal is 0. The correlation peak, (the highest, or in case of more than one, the earliest) indicates the timing in the measured signal.</w:t>
      </w:r>
    </w:p>
    <w:p w14:paraId="206B1E0D" w14:textId="77777777" w:rsidR="00524A5D" w:rsidRPr="0044437C" w:rsidRDefault="00000000">
      <w:r w:rsidRPr="0044437C">
        <w:t>From the acquired samples 20 timings can be derived.</w:t>
      </w:r>
    </w:p>
    <w:p w14:paraId="486C90EB" w14:textId="77777777" w:rsidR="00524A5D" w:rsidRPr="0044437C" w:rsidRDefault="00000000">
      <w:r w:rsidRPr="0044437C">
        <w:t>For all calculations, except EVM, the number of samples in z</w:t>
      </w:r>
      <w:r w:rsidRPr="0044437C">
        <w:rPr>
          <w:vertAlign w:val="superscript"/>
        </w:rPr>
        <w:t>0</w:t>
      </w:r>
      <w:r w:rsidRPr="0044437C">
        <w:t xml:space="preserve">(ν) is reduced to 7 blocks of samples, comprising 2048 samples (FFT width) and starting with </w:t>
      </w:r>
      <w:r w:rsidRPr="0044437C">
        <w:rPr>
          <w:position w:val="-6"/>
        </w:rPr>
        <w:object w:dxaOrig="384" w:dyaOrig="288" w14:anchorId="73B8A8E1">
          <v:shape id="_x0000_i1129" type="#_x0000_t75" style="width:18.25pt;height:11.85pt" o:ole="">
            <v:imagedata r:id="rId188" o:title=""/>
          </v:shape>
          <o:OLEObject Type="Embed" ProgID="Equation.3" ShapeID="_x0000_i1129" DrawAspect="Content" ObjectID="_1813331122" r:id="rId192"/>
        </w:object>
      </w:r>
      <w:r w:rsidRPr="0044437C">
        <w:t xml:space="preserve"> in each OFDM symbol including the demodulation reference signal.</w:t>
      </w:r>
    </w:p>
    <w:p w14:paraId="08006A0E" w14:textId="77777777" w:rsidR="00524A5D" w:rsidRPr="0044437C" w:rsidRDefault="00000000">
      <w:r w:rsidRPr="0044437C">
        <w:t xml:space="preserve">For the EVM calculation the output signal under test is reduced to 14 blocks of samples, comprising 2048 samples (FFT width) and starting with </w:t>
      </w:r>
      <w:r w:rsidRPr="0044437C">
        <w:rPr>
          <w:position w:val="-6"/>
        </w:rPr>
        <w:object w:dxaOrig="384" w:dyaOrig="288" w14:anchorId="0E33B30E">
          <v:shape id="_x0000_i1130" type="#_x0000_t75" style="width:18.25pt;height:11.85pt" o:ole="">
            <v:imagedata r:id="rId188" o:title=""/>
          </v:shape>
          <o:OLEObject Type="Embed" ProgID="Equation.3" ShapeID="_x0000_i1130" DrawAspect="Content" ObjectID="_1813331123" r:id="rId193"/>
        </w:object>
      </w:r>
      <w:r w:rsidRPr="0044437C">
        <w:t xml:space="preserve"> –W/2 and </w:t>
      </w:r>
      <w:r w:rsidRPr="0044437C">
        <w:rPr>
          <w:position w:val="-6"/>
        </w:rPr>
        <w:object w:dxaOrig="384" w:dyaOrig="288" w14:anchorId="7068E88A">
          <v:shape id="_x0000_i1131" type="#_x0000_t75" style="width:18.25pt;height:11.85pt" o:ole="">
            <v:imagedata r:id="rId188" o:title=""/>
          </v:shape>
          <o:OLEObject Type="Embed" ProgID="Equation.3" ShapeID="_x0000_i1131" DrawAspect="Content" ObjectID="_1813331124" r:id="rId194"/>
        </w:object>
      </w:r>
      <w:r w:rsidRPr="0044437C">
        <w:t xml:space="preserve"> +W/2 in each OFDM symbol including the demodulation reference signal.</w:t>
      </w:r>
    </w:p>
    <w:p w14:paraId="12F15708" w14:textId="77777777" w:rsidR="00524A5D" w:rsidRPr="0044437C" w:rsidRDefault="00000000">
      <w:r w:rsidRPr="0044437C">
        <w:t>The number of samples, used for FFT is reduced compared to z</w:t>
      </w:r>
      <w:r w:rsidRPr="0044437C">
        <w:rPr>
          <w:vertAlign w:val="superscript"/>
        </w:rPr>
        <w:t>0</w:t>
      </w:r>
      <w:r w:rsidRPr="0044437C">
        <w:t>(ν). This subset of samples is called z’(ν).</w:t>
      </w:r>
    </w:p>
    <w:p w14:paraId="4FA48D5F" w14:textId="77777777" w:rsidR="00524A5D" w:rsidRPr="0044437C" w:rsidRDefault="00000000">
      <w:r w:rsidRPr="0044437C">
        <w:t xml:space="preserve">The timing of the centre </w:t>
      </w:r>
      <w:r w:rsidRPr="0044437C">
        <w:rPr>
          <w:position w:val="-6"/>
        </w:rPr>
        <w:object w:dxaOrig="384" w:dyaOrig="288" w14:anchorId="03ADE8C7">
          <v:shape id="_x0000_i1132" type="#_x0000_t75" style="width:18.25pt;height:11.85pt" o:ole="">
            <v:imagedata r:id="rId188" o:title=""/>
          </v:shape>
          <o:OLEObject Type="Embed" ProgID="Equation.3" ShapeID="_x0000_i1132" DrawAspect="Content" ObjectID="_1813331125" r:id="rId195"/>
        </w:object>
      </w:r>
      <w:r w:rsidRPr="0044437C">
        <w:t xml:space="preserve"> with respect to the different CP length in a slot is as follows: (Frame structure 1, normal CP length)</w:t>
      </w:r>
    </w:p>
    <w:p w14:paraId="76D04994" w14:textId="77777777" w:rsidR="00524A5D" w:rsidRPr="0044437C" w:rsidRDefault="00000000">
      <w:r w:rsidRPr="0044437C">
        <w:rPr>
          <w:position w:val="-6"/>
        </w:rPr>
        <w:object w:dxaOrig="384" w:dyaOrig="288" w14:anchorId="41C7CA79">
          <v:shape id="_x0000_i1133" type="#_x0000_t75" style="width:18.25pt;height:11.85pt" o:ole="">
            <v:imagedata r:id="rId188" o:title=""/>
          </v:shape>
          <o:OLEObject Type="Embed" ProgID="Equation.3" ShapeID="_x0000_i1133" DrawAspect="Content" ObjectID="_1813331126" r:id="rId196"/>
        </w:object>
      </w:r>
      <w:r w:rsidRPr="0044437C">
        <w:t xml:space="preserve"> is on T</w:t>
      </w:r>
      <w:r w:rsidRPr="0044437C">
        <w:rPr>
          <w:vertAlign w:val="subscript"/>
        </w:rPr>
        <w:t>f</w:t>
      </w:r>
      <w:r w:rsidRPr="0044437C">
        <w:t>=72 within the CP of length 144 (in OFDM symbol 1 to 6)</w:t>
      </w:r>
    </w:p>
    <w:p w14:paraId="2FA3AB54" w14:textId="77777777" w:rsidR="00524A5D" w:rsidRPr="0044437C" w:rsidRDefault="00000000">
      <w:r w:rsidRPr="0044437C">
        <w:rPr>
          <w:position w:val="-6"/>
        </w:rPr>
        <w:object w:dxaOrig="384" w:dyaOrig="288" w14:anchorId="28AF55EE">
          <v:shape id="_x0000_i1134" type="#_x0000_t75" style="width:18.25pt;height:11.85pt" o:ole="">
            <v:imagedata r:id="rId188" o:title=""/>
          </v:shape>
          <o:OLEObject Type="Embed" ProgID="Equation.3" ShapeID="_x0000_i1134" DrawAspect="Content" ObjectID="_1813331127" r:id="rId197"/>
        </w:object>
      </w:r>
      <w:r w:rsidRPr="0044437C">
        <w:t xml:space="preserve"> is on T</w:t>
      </w:r>
      <w:r w:rsidRPr="0044437C">
        <w:rPr>
          <w:vertAlign w:val="subscript"/>
        </w:rPr>
        <w:t>f</w:t>
      </w:r>
      <w:r w:rsidRPr="0044437C">
        <w:t>=88 (=160-72) within the CP of length 160 (in OFDM symbol 0)</w:t>
      </w:r>
    </w:p>
    <w:p w14:paraId="34F07308" w14:textId="77777777" w:rsidR="00524A5D" w:rsidRPr="0044437C" w:rsidRDefault="00000000">
      <w:pPr>
        <w:pStyle w:val="Heading2"/>
      </w:pPr>
      <w:bookmarkStart w:id="2698" w:name="_Toc232582165"/>
      <w:bookmarkStart w:id="2699" w:name="_Toc7794"/>
      <w:bookmarkStart w:id="2700" w:name="_Toc7890"/>
      <w:bookmarkStart w:id="2701" w:name="_Toc19094"/>
      <w:bookmarkStart w:id="2702" w:name="_Toc5099"/>
      <w:bookmarkStart w:id="2703" w:name="_Toc194572003"/>
      <w:r w:rsidRPr="0044437C">
        <w:t>E.3.3</w:t>
      </w:r>
      <w:r w:rsidRPr="0044437C">
        <w:tab/>
        <w:t>Post FFT equalisation</w:t>
      </w:r>
      <w:bookmarkEnd w:id="2698"/>
      <w:bookmarkEnd w:id="2699"/>
      <w:bookmarkEnd w:id="2700"/>
      <w:bookmarkEnd w:id="2701"/>
      <w:bookmarkEnd w:id="2702"/>
      <w:bookmarkEnd w:id="2703"/>
    </w:p>
    <w:p w14:paraId="0779D89F" w14:textId="77777777" w:rsidR="00524A5D" w:rsidRPr="0044437C" w:rsidRDefault="00000000">
      <w:r w:rsidRPr="0044437C">
        <w:t xml:space="preserve">Perform 7 FFTs on z’(ν), one for each OFDM symbol in a slot using the timing </w:t>
      </w:r>
      <w:r w:rsidRPr="0044437C">
        <w:rPr>
          <w:position w:val="-6"/>
        </w:rPr>
        <w:object w:dxaOrig="384" w:dyaOrig="288" w14:anchorId="69805A5C">
          <v:shape id="_x0000_i1135" type="#_x0000_t75" style="width:18.25pt;height:11.85pt" o:ole="">
            <v:imagedata r:id="rId188" o:title=""/>
          </v:shape>
          <o:OLEObject Type="Embed" ProgID="Equation.3" ShapeID="_x0000_i1135" DrawAspect="Content" ObjectID="_1813331128" r:id="rId198"/>
        </w:object>
      </w:r>
      <w:r w:rsidRPr="0044437C">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44437C" w:rsidRDefault="00000000">
      <w:r w:rsidRPr="0044437C">
        <w:t>Only the allocated resource blocks in the frequency domain are used for equalisation.</w:t>
      </w:r>
    </w:p>
    <w:p w14:paraId="5C31B3BB" w14:textId="77777777" w:rsidR="00524A5D" w:rsidRPr="0044437C" w:rsidRDefault="00000000">
      <w:r w:rsidRPr="0044437C">
        <w:t>The nominal demodulation reference symbols and nominal DFT coded data symbols are used to equalize the measured data symbols. (Location for equalization see Figure E.2.5-1)</w:t>
      </w:r>
    </w:p>
    <w:p w14:paraId="79C8F382" w14:textId="77777777" w:rsidR="00524A5D" w:rsidRPr="0044437C" w:rsidRDefault="00000000">
      <w:pPr>
        <w:pStyle w:val="NO"/>
      </w:pPr>
      <w:r w:rsidRPr="0044437C">
        <w:t>NOTE:</w:t>
      </w:r>
      <w:r w:rsidRPr="0044437C">
        <w:tab/>
        <w:t>The nomenclature inside this note is local and not valid outside.</w:t>
      </w:r>
    </w:p>
    <w:p w14:paraId="2D32B59E" w14:textId="77777777" w:rsidR="00524A5D" w:rsidRPr="0044437C" w:rsidRDefault="00000000">
      <w:r w:rsidRPr="0044437C">
        <w:t>The nominal DFT coded data symbols are created by a demodulation process. The location to gain the demodulated data symbols is “EVM” in Figure E.2.5-1. A demodulation process as follows is recommended:</w:t>
      </w:r>
    </w:p>
    <w:p w14:paraId="0D6E3DC0" w14:textId="77777777" w:rsidR="00524A5D" w:rsidRPr="0044437C" w:rsidRDefault="00000000">
      <w:pPr>
        <w:pStyle w:val="B1"/>
      </w:pPr>
      <w:r w:rsidRPr="0044437C">
        <w:t>1.</w:t>
      </w:r>
      <w:r w:rsidRPr="0044437C">
        <w:tab/>
        <w:t>Equalize the measured DFT coded data symbols using the reference symbols for equalisation. Result: Equalized DFT coded data symbols</w:t>
      </w:r>
    </w:p>
    <w:p w14:paraId="5943AFF0" w14:textId="77777777" w:rsidR="00524A5D" w:rsidRPr="0044437C" w:rsidRDefault="00000000">
      <w:pPr>
        <w:pStyle w:val="B1"/>
      </w:pPr>
      <w:r w:rsidRPr="0044437C">
        <w:t>2.</w:t>
      </w:r>
      <w:r w:rsidRPr="0044437C">
        <w:tab/>
        <w:t>iDFT transform the equalized DFT coded data symbols: Result: Equalized data symbols</w:t>
      </w:r>
    </w:p>
    <w:p w14:paraId="14C16514" w14:textId="77777777" w:rsidR="00524A5D" w:rsidRPr="0044437C" w:rsidRDefault="00000000">
      <w:pPr>
        <w:pStyle w:val="B1"/>
      </w:pPr>
      <w:r w:rsidRPr="0044437C">
        <w:t>3.</w:t>
      </w:r>
      <w:r w:rsidRPr="0044437C">
        <w:tab/>
        <w:t>Decide for the nearest constellation point: Result: Nominal data symbols</w:t>
      </w:r>
    </w:p>
    <w:p w14:paraId="5A4F7067" w14:textId="77777777" w:rsidR="00524A5D" w:rsidRPr="0044437C" w:rsidRDefault="00000000">
      <w:pPr>
        <w:pStyle w:val="B1"/>
      </w:pPr>
      <w:r w:rsidRPr="0044437C">
        <w:t>4.</w:t>
      </w:r>
      <w:r w:rsidRPr="0044437C">
        <w:tab/>
        <w:t>DFT transform the nominal data symbols: Result: Nominal DFT coded data symbols</w:t>
      </w:r>
    </w:p>
    <w:p w14:paraId="34980BD7" w14:textId="77777777" w:rsidR="00524A5D" w:rsidRPr="0044437C" w:rsidRDefault="00000000">
      <w:r w:rsidRPr="0044437C">
        <w:t xml:space="preserve">At this stage we have an array of </w:t>
      </w:r>
      <w:r w:rsidRPr="0044437C">
        <w:rPr>
          <w:u w:val="single"/>
        </w:rPr>
        <w:t>M</w:t>
      </w:r>
      <w:r w:rsidRPr="0044437C">
        <w:t xml:space="preserve">easured </w:t>
      </w:r>
      <w:r w:rsidRPr="0044437C">
        <w:rPr>
          <w:lang w:eastAsia="zh-CN"/>
        </w:rPr>
        <w:t xml:space="preserve">DFT coded </w:t>
      </w:r>
      <w:r w:rsidRPr="0044437C">
        <w:t>data-</w:t>
      </w:r>
      <w:r w:rsidRPr="0044437C">
        <w:rPr>
          <w:u w:val="single"/>
        </w:rPr>
        <w:t>S</w:t>
      </w:r>
      <w:r w:rsidRPr="0044437C">
        <w:t>ymbols and reference-</w:t>
      </w:r>
      <w:r w:rsidRPr="0044437C">
        <w:rPr>
          <w:u w:val="single"/>
        </w:rPr>
        <w:t>S</w:t>
      </w:r>
      <w:r w:rsidRPr="0044437C">
        <w:t>ymbols (MS(f,t))</w:t>
      </w:r>
    </w:p>
    <w:p w14:paraId="480B0A93" w14:textId="77777777" w:rsidR="00524A5D" w:rsidRPr="0044437C" w:rsidRDefault="00000000">
      <w:r w:rsidRPr="0044437C">
        <w:lastRenderedPageBreak/>
        <w:t xml:space="preserve">versus an array of </w:t>
      </w:r>
      <w:r w:rsidRPr="0044437C">
        <w:rPr>
          <w:u w:val="single"/>
        </w:rPr>
        <w:t>N</w:t>
      </w:r>
      <w:r w:rsidRPr="0044437C">
        <w:t>ominal</w:t>
      </w:r>
      <w:r w:rsidRPr="0044437C">
        <w:rPr>
          <w:lang w:eastAsia="zh-CN"/>
        </w:rPr>
        <w:t xml:space="preserve"> DFT coded</w:t>
      </w:r>
      <w:r w:rsidRPr="0044437C">
        <w:t xml:space="preserve"> data-</w:t>
      </w:r>
      <w:r w:rsidRPr="0044437C">
        <w:rPr>
          <w:u w:val="single"/>
        </w:rPr>
        <w:t>S</w:t>
      </w:r>
      <w:r w:rsidRPr="0044437C">
        <w:t xml:space="preserve">ymbols and reference </w:t>
      </w:r>
      <w:r w:rsidRPr="0044437C">
        <w:rPr>
          <w:u w:val="single"/>
        </w:rPr>
        <w:t>S</w:t>
      </w:r>
      <w:r w:rsidRPr="0044437C">
        <w:t>ymbols (NS(f,t))</w:t>
      </w:r>
    </w:p>
    <w:p w14:paraId="6AA19094" w14:textId="77777777" w:rsidR="00524A5D" w:rsidRPr="0044437C" w:rsidRDefault="00000000">
      <w:r w:rsidRPr="0044437C">
        <w:t>(complex, the arrays comprise 6 DFT coded data symbols and 1 demodulation reference symbol in the time axis and the number of allocated subcarriers in the frequency axis.)</w:t>
      </w:r>
    </w:p>
    <w:p w14:paraId="53345C2D" w14:textId="77777777" w:rsidR="00524A5D" w:rsidRPr="0044437C" w:rsidRDefault="00000000">
      <w:pPr>
        <w:spacing w:after="0"/>
      </w:pPr>
      <w:r w:rsidRPr="0044437C">
        <w:t>MS(f,t) and NS(f,t) are processed with a least square (LS) estimator, to derive one equalizer coefficient per time slot and per allocated subcarrier. EC(f)</w:t>
      </w:r>
    </w:p>
    <w:p w14:paraId="1AC0FF18" w14:textId="77777777" w:rsidR="00524A5D" w:rsidRPr="0044437C" w:rsidRDefault="00000000">
      <w:pPr>
        <w:pStyle w:val="EQ"/>
        <w:jc w:val="center"/>
      </w:pPr>
      <w:r w:rsidRPr="0044437C">
        <w:rPr>
          <w:position w:val="-60"/>
        </w:rPr>
        <w:object w:dxaOrig="3108" w:dyaOrig="1320" w14:anchorId="7C175F86">
          <v:shape id="_x0000_i1136" type="#_x0000_t75" style="width:155.85pt;height:66.1pt" o:ole="">
            <v:imagedata r:id="rId199" o:title=""/>
          </v:shape>
          <o:OLEObject Type="Embed" ProgID="Equation.3" ShapeID="_x0000_i1136" DrawAspect="Content" ObjectID="_1813331129" r:id="rId200"/>
        </w:object>
      </w:r>
    </w:p>
    <w:p w14:paraId="7906FFE6" w14:textId="77777777" w:rsidR="00524A5D" w:rsidRPr="0044437C" w:rsidRDefault="00000000">
      <w:r w:rsidRPr="0044437C">
        <w:t>With * denoting complex conjugation.</w:t>
      </w:r>
    </w:p>
    <w:p w14:paraId="1C942600" w14:textId="77777777" w:rsidR="00524A5D" w:rsidRPr="0044437C" w:rsidRDefault="00000000">
      <w:r w:rsidRPr="0044437C">
        <w:t>EC(f) are used to equalize the DFT-coded data symbols. The measured DFT-coded data and the references symbols are equalized by:</w:t>
      </w:r>
    </w:p>
    <w:p w14:paraId="7A8282D2" w14:textId="77777777" w:rsidR="00524A5D" w:rsidRPr="0044437C" w:rsidRDefault="00000000">
      <w:pPr>
        <w:pStyle w:val="EQ"/>
        <w:jc w:val="center"/>
      </w:pPr>
      <w:r w:rsidRPr="0044437C">
        <w:t xml:space="preserve">Z’(f,t) = MS(f,t) </w:t>
      </w:r>
      <w:r w:rsidRPr="0044437C">
        <w:rPr>
          <w:b/>
          <w:vertAlign w:val="superscript"/>
        </w:rPr>
        <w:t>.</w:t>
      </w:r>
      <w:r w:rsidRPr="0044437C">
        <w:t xml:space="preserve"> EC(f)</w:t>
      </w:r>
    </w:p>
    <w:p w14:paraId="7BE1B4A9" w14:textId="77777777" w:rsidR="00524A5D" w:rsidRPr="0044437C" w:rsidRDefault="00000000">
      <w:r w:rsidRPr="0044437C">
        <w:t xml:space="preserve">With </w:t>
      </w:r>
      <w:r w:rsidRPr="0044437C">
        <w:rPr>
          <w:b/>
          <w:vertAlign w:val="superscript"/>
        </w:rPr>
        <w:t>.</w:t>
      </w:r>
      <w:r w:rsidRPr="0044437C">
        <w:t xml:space="preserve"> denoting multiplication.</w:t>
      </w:r>
    </w:p>
    <w:p w14:paraId="1CDCB9B3" w14:textId="77777777" w:rsidR="00524A5D" w:rsidRPr="0044437C" w:rsidRDefault="00000000">
      <w:r w:rsidRPr="0044437C">
        <w:t>Z’(f,t), restricted to the data symbol (excluding t=3) is used to calculate EVM, as described in E.4.1.</w:t>
      </w:r>
    </w:p>
    <w:p w14:paraId="5ACCB6B5" w14:textId="77777777" w:rsidR="00524A5D" w:rsidRPr="0044437C" w:rsidRDefault="00000000">
      <w:r w:rsidRPr="0044437C">
        <w:t>EC(f) is used in E.4.4 to calculate EVM equalizer spectral flatness.</w:t>
      </w:r>
    </w:p>
    <w:p w14:paraId="7A8A1DCF" w14:textId="77777777" w:rsidR="00524A5D" w:rsidRPr="0044437C" w:rsidRDefault="00000000">
      <w:pPr>
        <w:pStyle w:val="NO"/>
      </w:pPr>
      <w:r w:rsidRPr="0044437C">
        <w:t>NOTE:</w:t>
      </w:r>
      <w:r w:rsidRPr="0044437C">
        <w:tab/>
        <w:t>although an exclusion period for EVM may be applicable in E.7, the post FFT minimisation process is done over 7 symbols (6 DFT-coded data symbols and 1 reference symbol).</w:t>
      </w:r>
    </w:p>
    <w:p w14:paraId="1FA68929" w14:textId="77777777" w:rsidR="00524A5D" w:rsidRPr="0044437C" w:rsidRDefault="00000000">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44437C" w:rsidRDefault="00000000">
      <w:pPr>
        <w:pStyle w:val="Heading1"/>
        <w:rPr>
          <w:snapToGrid w:val="0"/>
        </w:rPr>
      </w:pPr>
      <w:bookmarkStart w:id="2704" w:name="_Toc22864"/>
      <w:bookmarkStart w:id="2705" w:name="_Toc5279"/>
      <w:bookmarkStart w:id="2706" w:name="_Toc25249"/>
      <w:bookmarkStart w:id="2707" w:name="_Toc232582166"/>
      <w:bookmarkStart w:id="2708" w:name="_Toc29261"/>
      <w:bookmarkStart w:id="2709" w:name="_Toc194572004"/>
      <w:r w:rsidRPr="0044437C">
        <w:rPr>
          <w:snapToGrid w:val="0"/>
        </w:rPr>
        <w:t>E.4</w:t>
      </w:r>
      <w:r w:rsidRPr="0044437C">
        <w:rPr>
          <w:snapToGrid w:val="0"/>
        </w:rPr>
        <w:tab/>
        <w:t>Derivation of the results</w:t>
      </w:r>
      <w:bookmarkEnd w:id="2704"/>
      <w:bookmarkEnd w:id="2705"/>
      <w:bookmarkEnd w:id="2706"/>
      <w:bookmarkEnd w:id="2707"/>
      <w:bookmarkEnd w:id="2708"/>
      <w:bookmarkEnd w:id="2709"/>
    </w:p>
    <w:p w14:paraId="41575245" w14:textId="77777777" w:rsidR="00524A5D" w:rsidRPr="0044437C" w:rsidRDefault="00000000">
      <w:pPr>
        <w:pStyle w:val="Heading2"/>
      </w:pPr>
      <w:bookmarkStart w:id="2710" w:name="_Toc6469"/>
      <w:bookmarkStart w:id="2711" w:name="_Toc18050"/>
      <w:bookmarkStart w:id="2712" w:name="_Toc232582167"/>
      <w:bookmarkStart w:id="2713" w:name="_Toc3928"/>
      <w:bookmarkStart w:id="2714" w:name="_Toc4999"/>
      <w:bookmarkStart w:id="2715" w:name="_Toc194572005"/>
      <w:r w:rsidRPr="0044437C">
        <w:t>E.4.1</w:t>
      </w:r>
      <w:r w:rsidRPr="0044437C">
        <w:tab/>
        <w:t>EVM</w:t>
      </w:r>
      <w:bookmarkEnd w:id="2710"/>
      <w:bookmarkEnd w:id="2711"/>
      <w:bookmarkEnd w:id="2712"/>
      <w:bookmarkEnd w:id="2713"/>
      <w:bookmarkEnd w:id="2714"/>
      <w:bookmarkEnd w:id="2715"/>
    </w:p>
    <w:p w14:paraId="4DFBF74F" w14:textId="77777777" w:rsidR="00524A5D" w:rsidRPr="0044437C" w:rsidRDefault="00000000">
      <w:r w:rsidRPr="0044437C">
        <w:rPr>
          <w:rFonts w:eastAsia="Osaka"/>
        </w:rPr>
        <w:t xml:space="preserve">For EVM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27B88B4C">
          <v:shape id="_x0000_i1137" type="#_x0000_t75" style="width:18.25pt;height:11.85pt" o:ole="">
            <v:imagedata r:id="rId188" o:title=""/>
          </v:shape>
          <o:OLEObject Type="Embed" ProgID="Equation.3" ShapeID="_x0000_i1137" DrawAspect="Content" ObjectID="_1813331130" r:id="rId201"/>
        </w:object>
      </w:r>
      <w:r w:rsidRPr="0044437C">
        <w:t xml:space="preserve"> –W/2 and </w:t>
      </w:r>
      <w:r w:rsidRPr="0044437C">
        <w:rPr>
          <w:position w:val="-6"/>
        </w:rPr>
        <w:object w:dxaOrig="384" w:dyaOrig="288" w14:anchorId="6DC4A093">
          <v:shape id="_x0000_i1138" type="#_x0000_t75" style="width:18.25pt;height:11.85pt" o:ole="">
            <v:imagedata r:id="rId188" o:title=""/>
          </v:shape>
          <o:OLEObject Type="Embed" ProgID="Equation.3" ShapeID="_x0000_i1138" DrawAspect="Content" ObjectID="_1813331131" r:id="rId202"/>
        </w:object>
      </w:r>
      <w:r w:rsidRPr="0044437C">
        <w:t xml:space="preserve"> +W/2” using the equalizer coefficients from E.3.3.</w:t>
      </w:r>
    </w:p>
    <w:p w14:paraId="564B6E29" w14:textId="77777777" w:rsidR="00524A5D" w:rsidRPr="0044437C" w:rsidRDefault="00000000">
      <w:r w:rsidRPr="0044437C">
        <w:rPr>
          <w:rFonts w:eastAsia="Osaka"/>
        </w:rPr>
        <w:t>Perform the iDFTs on</w:t>
      </w:r>
      <w:r w:rsidRPr="0044437C">
        <w:t xml:space="preserve"> Z’(f,t).</w:t>
      </w:r>
      <w:r w:rsidRPr="0044437C">
        <w:rPr>
          <w:rFonts w:eastAsia="Osaka"/>
        </w:rPr>
        <w:t xml:space="preserve"> The IDFT-decoding preserves the meaning of </w:t>
      </w:r>
      <w:r w:rsidRPr="0044437C">
        <w:t>t</w:t>
      </w:r>
      <w:r w:rsidRPr="0044437C">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44437C">
        <w:t>The equivalent ideal samples are called iI</w:t>
      </w:r>
      <w:r w:rsidRPr="0044437C">
        <w:rPr>
          <w:rFonts w:eastAsia="Osaka"/>
        </w:rPr>
        <w:t>(g,t)</w:t>
      </w:r>
      <w:r w:rsidRPr="0044437C">
        <w:t>. Those samples of Z’(f,t), carrying the reference symbols (=symbol 3) are not iDFT processed.</w:t>
      </w:r>
    </w:p>
    <w:p w14:paraId="26CDFA48" w14:textId="77777777" w:rsidR="00524A5D" w:rsidRPr="0044437C" w:rsidRDefault="00000000">
      <w:r w:rsidRPr="0044437C">
        <w:t>The EVM is the difference between the ideal waveform and the measured and equalized waveform for the allocated RB(s)</w:t>
      </w:r>
    </w:p>
    <w:p w14:paraId="47075866" w14:textId="77777777" w:rsidR="00524A5D" w:rsidRPr="0044437C" w:rsidRDefault="00000000">
      <w:pPr>
        <w:pStyle w:val="EQ"/>
        <w:jc w:val="center"/>
      </w:pPr>
      <w:r w:rsidRPr="0044437C">
        <w:rPr>
          <w:position w:val="-34"/>
        </w:rPr>
        <w:object w:dxaOrig="4200" w:dyaOrig="1056" w14:anchorId="2B51098F">
          <v:shape id="_x0000_i1139" type="#_x0000_t75" style="width:210.1pt;height:54.25pt" o:ole="">
            <v:imagedata r:id="rId203" o:title=""/>
          </v:shape>
          <o:OLEObject Type="Embed" ProgID="Equation.3" ShapeID="_x0000_i1139" DrawAspect="Content" ObjectID="_1813331132" r:id="rId204"/>
        </w:object>
      </w:r>
      <w:r w:rsidRPr="0044437C">
        <w:t>,</w:t>
      </w:r>
    </w:p>
    <w:p w14:paraId="7FD71C64" w14:textId="77777777" w:rsidR="00524A5D" w:rsidRPr="0044437C" w:rsidRDefault="00000000">
      <w:r w:rsidRPr="0044437C">
        <w:t>where</w:t>
      </w:r>
    </w:p>
    <w:p w14:paraId="7A691246" w14:textId="77777777" w:rsidR="00524A5D" w:rsidRPr="0044437C" w:rsidRDefault="00000000">
      <w:r w:rsidRPr="0044437C">
        <w:rPr>
          <w:sz w:val="24"/>
          <w:szCs w:val="24"/>
        </w:rPr>
        <w:t xml:space="preserve">t </w:t>
      </w:r>
      <w:r w:rsidRPr="0044437C">
        <w:t xml:space="preserve">covers the count of demodulated symbols with the considered modulation scheme being active within the measurement period, (i.e. symbol 0,1,2,4,5and 6 in each slot, </w:t>
      </w:r>
      <w:r w:rsidRPr="0044437C">
        <w:sym w:font="Wingdings" w:char="F0E0"/>
      </w:r>
      <w:r w:rsidRPr="0044437C">
        <w:t>|T|=6 )</w:t>
      </w:r>
    </w:p>
    <w:p w14:paraId="2BEF01A4" w14:textId="77777777" w:rsidR="00524A5D" w:rsidRPr="0044437C" w:rsidRDefault="00000000">
      <w:pPr>
        <w:rPr>
          <w:sz w:val="18"/>
        </w:rPr>
      </w:pPr>
      <w:r w:rsidRPr="0044437C">
        <w:rPr>
          <w:rFonts w:eastAsia="Osaka"/>
        </w:rPr>
        <w:t xml:space="preserve">g covers the count of demodulated symbols </w:t>
      </w:r>
      <w:r w:rsidRPr="0044437C">
        <w:t>with the considered modulation scheme being active within the allocated bandwidth. (</w:t>
      </w:r>
      <w:r w:rsidRPr="0044437C">
        <w:rPr>
          <w:sz w:val="18"/>
        </w:rPr>
        <w:t>|G|=</w:t>
      </w:r>
      <w:r w:rsidRPr="0044437C">
        <w:t>12*</w:t>
      </w:r>
      <w:r w:rsidRPr="0044437C">
        <w:rPr>
          <w:position w:val="-10"/>
        </w:rPr>
        <w:object w:dxaOrig="636" w:dyaOrig="408" w14:anchorId="5EE88AFD">
          <v:shape id="_x0000_i1140" type="#_x0000_t75" style="width:30.1pt;height:17.75pt" o:ole="">
            <v:imagedata r:id="rId205" o:title=""/>
          </v:shape>
          <o:OLEObject Type="Embed" ProgID="Equation.3" ShapeID="_x0000_i1140" DrawAspect="Content" ObjectID="_1813331133" r:id="rId206"/>
        </w:object>
      </w:r>
      <w:r w:rsidRPr="0044437C">
        <w:t xml:space="preserve"> (with</w:t>
      </w:r>
      <w:r w:rsidRPr="0044437C">
        <w:rPr>
          <w:position w:val="-10"/>
        </w:rPr>
        <w:object w:dxaOrig="636" w:dyaOrig="408" w14:anchorId="1A28F629">
          <v:shape id="_x0000_i1141" type="#_x0000_t75" style="width:30.1pt;height:17.75pt" o:ole="">
            <v:imagedata r:id="rId205" o:title=""/>
          </v:shape>
          <o:OLEObject Type="Embed" ProgID="Equation.3" ShapeID="_x0000_i1141" DrawAspect="Content" ObjectID="_1813331134" r:id="rId207"/>
        </w:object>
      </w:r>
      <w:r w:rsidRPr="0044437C">
        <w:t xml:space="preserve">: number of allocated resource blocks)). </w:t>
      </w:r>
    </w:p>
    <w:p w14:paraId="0B1EADF3" w14:textId="77777777" w:rsidR="00524A5D" w:rsidRPr="0044437C" w:rsidRDefault="00000000">
      <w:r w:rsidRPr="0044437C">
        <w:rPr>
          <w:position w:val="-14"/>
        </w:rPr>
        <w:object w:dxaOrig="948" w:dyaOrig="408" w14:anchorId="30784C1A">
          <v:shape id="_x0000_i1142" type="#_x0000_t75" style="width:47.85pt;height:17.75pt" o:ole="">
            <v:imagedata r:id="rId208" o:title=""/>
          </v:shape>
          <o:OLEObject Type="Embed" ProgID="Equation.3" ShapeID="_x0000_i1142" DrawAspect="Content" ObjectID="_1813331135" r:id="rId209"/>
        </w:object>
      </w:r>
      <w:r w:rsidRPr="0044437C">
        <w:t xml:space="preserve"> are the samples of the signal evaluated for the EVM.</w:t>
      </w:r>
    </w:p>
    <w:p w14:paraId="3303EDB0" w14:textId="77777777" w:rsidR="00524A5D" w:rsidRPr="0044437C" w:rsidRDefault="00000000">
      <w:r w:rsidRPr="0044437C">
        <w:rPr>
          <w:position w:val="-10"/>
        </w:rPr>
        <w:object w:dxaOrig="756" w:dyaOrig="384" w14:anchorId="120C46AF">
          <v:shape id="_x0000_i1143" type="#_x0000_t75" style="width:36pt;height:18.25pt" o:ole="">
            <v:imagedata r:id="rId210" o:title=""/>
          </v:shape>
          <o:OLEObject Type="Embed" ProgID="Equation.3" ShapeID="_x0000_i1143" DrawAspect="Content" ObjectID="_1813331136" r:id="rId211"/>
        </w:object>
      </w:r>
      <w:r w:rsidRPr="0044437C">
        <w:t>is the ideal signal reconstructed by the measurement equipment, and</w:t>
      </w:r>
    </w:p>
    <w:p w14:paraId="38C24B6F" w14:textId="77777777" w:rsidR="00524A5D" w:rsidRPr="0044437C" w:rsidRDefault="00000000">
      <w:r w:rsidRPr="0044437C">
        <w:rPr>
          <w:rFonts w:ascii="Arial" w:hAnsi="Arial" w:cs="Arial"/>
          <w:position w:val="-12"/>
        </w:rPr>
        <w:object w:dxaOrig="264" w:dyaOrig="384" w14:anchorId="7C0054C1">
          <v:shape id="_x0000_i1144" type="#_x0000_t75" style="width:11.85pt;height:18.25pt" o:ole="">
            <v:imagedata r:id="rId212" o:title=""/>
          </v:shape>
          <o:OLEObject Type="Embed" ProgID="Equation.3" ShapeID="_x0000_i1144" DrawAspect="Content" ObjectID="_1813331137" r:id="rId213"/>
        </w:object>
      </w:r>
      <w:r w:rsidRPr="0044437C">
        <w:t xml:space="preserve"> is the average power of the ideal signal. For normalized modulation symbols </w:t>
      </w:r>
      <w:r w:rsidRPr="0044437C">
        <w:rPr>
          <w:position w:val="-12"/>
        </w:rPr>
        <w:object w:dxaOrig="264" w:dyaOrig="384" w14:anchorId="33C05E42">
          <v:shape id="_x0000_i1145" type="#_x0000_t75" style="width:11.85pt;height:18.25pt" o:ole="">
            <v:imagedata r:id="rId212" o:title=""/>
          </v:shape>
          <o:OLEObject Type="Embed" ProgID="Equation.3" ShapeID="_x0000_i1145" DrawAspect="Content" ObjectID="_1813331138" r:id="rId214"/>
        </w:object>
      </w:r>
      <w:r w:rsidRPr="0044437C">
        <w:t xml:space="preserve"> is equal to 1.</w:t>
      </w:r>
    </w:p>
    <w:p w14:paraId="10D4BAA4" w14:textId="77777777" w:rsidR="00524A5D" w:rsidRPr="0044437C" w:rsidRDefault="00000000">
      <w:pPr>
        <w:rPr>
          <w:rFonts w:eastAsia="MS Mincho"/>
        </w:rPr>
      </w:pPr>
      <w:r w:rsidRPr="0044437C">
        <w:rPr>
          <w:rFonts w:eastAsia="MS Mincho"/>
        </w:rPr>
        <w:t xml:space="preserve">From the acquired samples 40 EVM value can be derived, 20 values for the timing </w:t>
      </w:r>
      <w:r w:rsidRPr="0044437C">
        <w:rPr>
          <w:position w:val="-6"/>
        </w:rPr>
        <w:object w:dxaOrig="384" w:dyaOrig="288" w14:anchorId="75ECE469">
          <v:shape id="_x0000_i1146" type="#_x0000_t75" style="width:18.25pt;height:11.85pt" o:ole="">
            <v:imagedata r:id="rId188" o:title=""/>
          </v:shape>
          <o:OLEObject Type="Embed" ProgID="Equation.3" ShapeID="_x0000_i1146" DrawAspect="Content" ObjectID="_1813331139" r:id="rId215"/>
        </w:object>
      </w:r>
      <w:r w:rsidRPr="0044437C">
        <w:t xml:space="preserve"> –W/2 and 20 values for the timing </w:t>
      </w:r>
      <w:r w:rsidRPr="0044437C">
        <w:rPr>
          <w:position w:val="-6"/>
        </w:rPr>
        <w:object w:dxaOrig="384" w:dyaOrig="288" w14:anchorId="1C039991">
          <v:shape id="_x0000_i1147" type="#_x0000_t75" style="width:18.25pt;height:11.85pt" o:ole="">
            <v:imagedata r:id="rId188" o:title=""/>
          </v:shape>
          <o:OLEObject Type="Embed" ProgID="Equation.3" ShapeID="_x0000_i1147" DrawAspect="Content" ObjectID="_1813331140" r:id="rId216"/>
        </w:object>
      </w:r>
      <w:r w:rsidRPr="0044437C">
        <w:t xml:space="preserve"> +W/2</w:t>
      </w:r>
    </w:p>
    <w:p w14:paraId="4C08ECD6" w14:textId="77777777" w:rsidR="00524A5D" w:rsidRPr="0044437C" w:rsidRDefault="00000000">
      <w:pPr>
        <w:pStyle w:val="Heading2"/>
      </w:pPr>
      <w:bookmarkStart w:id="2716" w:name="_Toc12097"/>
      <w:bookmarkStart w:id="2717" w:name="_Toc20159"/>
      <w:bookmarkStart w:id="2718" w:name="_Toc22259"/>
      <w:bookmarkStart w:id="2719" w:name="_Toc232582168"/>
      <w:bookmarkStart w:id="2720" w:name="_Toc12635"/>
      <w:bookmarkStart w:id="2721" w:name="_Toc194572006"/>
      <w:r w:rsidRPr="0044437C">
        <w:t>E.4.2</w:t>
      </w:r>
      <w:r w:rsidRPr="0044437C">
        <w:tab/>
        <w:t>Averaged EVM</w:t>
      </w:r>
      <w:bookmarkEnd w:id="2716"/>
      <w:bookmarkEnd w:id="2717"/>
      <w:bookmarkEnd w:id="2718"/>
      <w:bookmarkEnd w:id="2719"/>
      <w:bookmarkEnd w:id="2720"/>
      <w:bookmarkEnd w:id="2721"/>
    </w:p>
    <w:p w14:paraId="0D729D9F" w14:textId="77777777" w:rsidR="00524A5D" w:rsidRPr="0044437C" w:rsidRDefault="00000000">
      <w:pPr>
        <w:rPr>
          <w:lang w:eastAsia="zh-CN"/>
        </w:rPr>
      </w:pPr>
      <w:r w:rsidRPr="0044437C">
        <w:t xml:space="preserve">EVM is averaged over all </w:t>
      </w:r>
      <w:r w:rsidRPr="0044437C">
        <w:rPr>
          <w:lang w:eastAsia="zh-CN"/>
        </w:rPr>
        <w:t>basic EVM measurements.</w:t>
      </w:r>
    </w:p>
    <w:p w14:paraId="01158201" w14:textId="77777777" w:rsidR="00524A5D" w:rsidRPr="0044437C" w:rsidRDefault="00000000">
      <w:pPr>
        <w:rPr>
          <w:lang w:eastAsia="zh-CN"/>
        </w:rPr>
      </w:pPr>
      <w:r w:rsidRPr="0044437C">
        <w:rPr>
          <w:lang w:eastAsia="zh-CN"/>
        </w:rPr>
        <w:t>For subslot TTI, The averaging comprises 60 UL subslots (for frame structure 2: excluding special fields(UpPTS)) for PUCCH, PUSCH, PDSCH.</w:t>
      </w:r>
    </w:p>
    <w:p w14:paraId="31291E68" w14:textId="77777777" w:rsidR="00524A5D" w:rsidRPr="0044437C" w:rsidRDefault="00000000">
      <w:pPr>
        <w:rPr>
          <w:lang w:eastAsia="zh-CN"/>
        </w:rPr>
      </w:pPr>
      <w:r w:rsidRPr="0044437C">
        <w:rPr>
          <w:lang w:eastAsia="zh-CN"/>
        </w:rPr>
        <w:t>For subframe/slot TTI, the  averaging comprises n UL slots (for frame structure 2: excluding special fields(UpPTS))</w:t>
      </w:r>
    </w:p>
    <w:p w14:paraId="11803E8C" w14:textId="77777777" w:rsidR="00524A5D" w:rsidRPr="0044437C" w:rsidRDefault="00000000">
      <w:pPr>
        <w:pStyle w:val="TH"/>
        <w:rPr>
          <w:lang w:eastAsia="zh-CN"/>
        </w:rPr>
      </w:pPr>
      <m:oMathPara>
        <m:oMath>
          <m:bar>
            <m:barPr>
              <m:pos m:val="top"/>
              <m:ctrlPr>
                <w:rPr>
                  <w:rFonts w:ascii="Cambria Math" w:eastAsia="Calibri" w:hAnsi="Cambria Math"/>
                  <w:i/>
                  <w:sz w:val="24"/>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rPr>
              </m:ctrlPr>
            </m:radPr>
            <m:deg>
              <m:ctrlPr>
                <w:rPr>
                  <w:rFonts w:ascii="Cambria Math" w:hAnsi="Cambria Math"/>
                </w:rPr>
              </m:ctrlPr>
            </m:deg>
            <m:e>
              <m:f>
                <m:fPr>
                  <m:ctrlPr>
                    <w:rPr>
                      <w:rFonts w:ascii="Cambria Math" w:eastAsia="Calibri" w:hAnsi="Cambria Math"/>
                      <w:i/>
                      <w:sz w:val="24"/>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44437C" w:rsidRDefault="00000000">
      <w:pPr>
        <w:rPr>
          <w:lang w:eastAsia="zh-CN"/>
        </w:rPr>
      </w:pPr>
      <w:r w:rsidRPr="0044437C">
        <w:rPr>
          <w:lang w:eastAsia="zh-CN"/>
        </w:rPr>
        <w:t>where n is</w:t>
      </w:r>
    </w:p>
    <w:p w14:paraId="2470FF8A" w14:textId="77777777" w:rsidR="00524A5D" w:rsidRPr="0044437C" w:rsidRDefault="00000000">
      <w:r w:rsidRPr="0044437C">
        <w:rPr>
          <w:rFonts w:eastAsia="×–¾’©‘Ì"/>
        </w:rPr>
        <w:t>n = 20 for PUCCH, PUSCH,</w:t>
      </w:r>
      <w:r w:rsidRPr="0044437C">
        <w:t xml:space="preserve"> PSDCH, PSCCH, and PSSCH,</w:t>
      </w:r>
    </w:p>
    <w:p w14:paraId="1E081F96" w14:textId="77777777" w:rsidR="00524A5D" w:rsidRPr="0044437C" w:rsidRDefault="00000000">
      <w:pPr>
        <w:rPr>
          <w:lang w:eastAsia="zh-CN"/>
        </w:rPr>
      </w:pPr>
      <w:r w:rsidRPr="0044437C">
        <w:rPr>
          <w:rFonts w:eastAsia="×–¾’©‘Ì"/>
        </w:rPr>
        <w:t xml:space="preserve">n = 48 for PBSCH. </w:t>
      </w:r>
      <w:r w:rsidRPr="0044437C">
        <w:rPr>
          <w:lang w:eastAsia="zh-CN"/>
        </w:rPr>
        <w:t>The averaging is done separately for timing¦</w:t>
      </w:r>
      <w:r w:rsidRPr="0044437C">
        <w:t xml:space="preserve"> </w:t>
      </w:r>
      <w:r w:rsidRPr="0044437C">
        <w:rPr>
          <w:position w:val="-6"/>
        </w:rPr>
        <w:object w:dxaOrig="384" w:dyaOrig="288" w14:anchorId="5127083F">
          <v:shape id="_x0000_i1148" type="#_x0000_t75" style="width:18.25pt;height:11.85pt" o:ole="">
            <v:imagedata r:id="rId188" o:title=""/>
          </v:shape>
          <o:OLEObject Type="Embed" ProgID="Equation.3" ShapeID="_x0000_i1148" DrawAspect="Content" ObjectID="_1813331141" r:id="rId217"/>
        </w:object>
      </w:r>
      <w:r w:rsidRPr="0044437C">
        <w:t xml:space="preserve"> –W/2 and </w:t>
      </w:r>
      <w:r w:rsidRPr="0044437C">
        <w:rPr>
          <w:position w:val="-6"/>
        </w:rPr>
        <w:object w:dxaOrig="384" w:dyaOrig="288" w14:anchorId="6174380B">
          <v:shape id="_x0000_i1149" type="#_x0000_t75" style="width:18.25pt;height:11.85pt" o:ole="">
            <v:imagedata r:id="rId188" o:title=""/>
          </v:shape>
          <o:OLEObject Type="Embed" ProgID="Equation.3" ShapeID="_x0000_i1149" DrawAspect="Content" ObjectID="_1813331142" r:id="rId218"/>
        </w:object>
      </w:r>
      <w:r w:rsidRPr="0044437C">
        <w:t xml:space="preserve"> +W/2</w:t>
      </w:r>
      <w:r w:rsidRPr="0044437C">
        <w:rPr>
          <w:lang w:eastAsia="zh-CN"/>
        </w:rPr>
        <w:t xml:space="preserve"> leading to</w:t>
      </w:r>
      <w:r w:rsidRPr="0044437C">
        <w:rPr>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44437C">
        <w:rPr>
          <w:lang w:eastAsia="zh-CN"/>
        </w:rPr>
        <w:t xml:space="preserve"> and </w:t>
      </w:r>
      <w:r w:rsidRPr="0044437C">
        <w:rPr>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44437C" w:rsidRDefault="00000000">
      <w:pPr>
        <w:jc w:val="both"/>
        <w:rPr>
          <w:lang w:eastAsia="zh-CN"/>
        </w:rPr>
      </w:pPr>
      <w:r w:rsidRPr="0044437C">
        <w:rPr>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44437C">
        <w:rPr>
          <w:lang w:eastAsia="zh-CN"/>
        </w:rPr>
        <w:t xml:space="preserve"> is compared against the test requirements.</w:t>
      </w:r>
    </w:p>
    <w:p w14:paraId="64F03FFF" w14:textId="77777777" w:rsidR="00524A5D" w:rsidRPr="0044437C" w:rsidRDefault="00000000">
      <w:pPr>
        <w:pStyle w:val="Heading2"/>
      </w:pPr>
      <w:bookmarkStart w:id="2722" w:name="_Toc2772"/>
      <w:bookmarkStart w:id="2723" w:name="_Toc29175"/>
      <w:bookmarkStart w:id="2724" w:name="_Toc8028"/>
      <w:bookmarkStart w:id="2725" w:name="_Toc232582171"/>
      <w:bookmarkStart w:id="2726" w:name="_Toc28512"/>
      <w:bookmarkStart w:id="2727" w:name="_Toc194572007"/>
      <w:r w:rsidRPr="0044437C">
        <w:t>E.4.3</w:t>
      </w:r>
      <w:r w:rsidRPr="0044437C">
        <w:tab/>
        <w:t>In-band emissions measurement</w:t>
      </w:r>
      <w:bookmarkEnd w:id="2722"/>
      <w:bookmarkEnd w:id="2723"/>
      <w:bookmarkEnd w:id="2724"/>
      <w:bookmarkEnd w:id="2725"/>
      <w:bookmarkEnd w:id="2726"/>
      <w:bookmarkEnd w:id="2727"/>
    </w:p>
    <w:p w14:paraId="6FD3FBA4" w14:textId="77777777" w:rsidR="00524A5D" w:rsidRPr="0044437C" w:rsidRDefault="00000000">
      <w:r w:rsidRPr="0044437C">
        <w:t>The in-band emissions are a measure of the interference falling into the non-allocated resources blocks.</w:t>
      </w:r>
    </w:p>
    <w:p w14:paraId="3269B2E6" w14:textId="77777777" w:rsidR="00524A5D" w:rsidRPr="0044437C" w:rsidRDefault="00000000">
      <w:r w:rsidRPr="0044437C">
        <w:t>Explanatory Note:</w:t>
      </w:r>
    </w:p>
    <w:p w14:paraId="1C00DFD3" w14:textId="77777777" w:rsidR="00524A5D" w:rsidRPr="0044437C" w:rsidRDefault="00000000">
      <w:r w:rsidRPr="0044437C">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44437C" w:rsidRDefault="00000000">
      <w:r w:rsidRPr="0044437C">
        <w:t>There are 3 types of inband emissions:</w:t>
      </w:r>
    </w:p>
    <w:p w14:paraId="1056486A" w14:textId="77777777" w:rsidR="00524A5D" w:rsidRPr="0044437C" w:rsidRDefault="00000000">
      <w:pPr>
        <w:pStyle w:val="B1"/>
      </w:pPr>
      <w:r w:rsidRPr="0044437C">
        <w:t>1.</w:t>
      </w:r>
      <w:r w:rsidRPr="0044437C">
        <w:tab/>
        <w:t>General</w:t>
      </w:r>
    </w:p>
    <w:p w14:paraId="5924C1F4" w14:textId="77777777" w:rsidR="00524A5D" w:rsidRPr="0044437C" w:rsidRDefault="00000000">
      <w:pPr>
        <w:pStyle w:val="B1"/>
      </w:pPr>
      <w:r w:rsidRPr="0044437C">
        <w:t>2.</w:t>
      </w:r>
      <w:r w:rsidRPr="0044437C">
        <w:tab/>
        <w:t>IQ image</w:t>
      </w:r>
    </w:p>
    <w:p w14:paraId="7231975D" w14:textId="77777777" w:rsidR="00524A5D" w:rsidRPr="0044437C" w:rsidRDefault="00000000">
      <w:pPr>
        <w:pStyle w:val="B1"/>
      </w:pPr>
      <w:r w:rsidRPr="0044437C">
        <w:t>3.</w:t>
      </w:r>
      <w:r w:rsidRPr="0044437C">
        <w:tab/>
        <w:t>Carrier leakage</w:t>
      </w:r>
    </w:p>
    <w:p w14:paraId="7388AFEF" w14:textId="77777777" w:rsidR="00524A5D" w:rsidRPr="0044437C" w:rsidRDefault="00000000">
      <w:r w:rsidRPr="0044437C">
        <w:rPr>
          <w:i/>
        </w:rPr>
        <w:t>Carrier leakage</w:t>
      </w:r>
      <w:r w:rsidRPr="0044437C">
        <w:t xml:space="preserve"> are inband emissions next to the carrier.</w:t>
      </w:r>
    </w:p>
    <w:p w14:paraId="5DD26C6B" w14:textId="77777777" w:rsidR="00524A5D" w:rsidRPr="0044437C" w:rsidRDefault="00000000">
      <w:r w:rsidRPr="0044437C">
        <w:rPr>
          <w:i/>
        </w:rPr>
        <w:t>IQ image</w:t>
      </w:r>
      <w:r w:rsidRPr="0044437C">
        <w:t xml:space="preserve"> are inband emissions symmetrically (with respect to the carrier) on the other side of the allocated RBs.</w:t>
      </w:r>
    </w:p>
    <w:p w14:paraId="6C9623CE" w14:textId="77777777" w:rsidR="00524A5D" w:rsidRPr="0044437C" w:rsidRDefault="00000000">
      <w:pPr>
        <w:rPr>
          <w:lang w:eastAsia="zh-CN"/>
        </w:rPr>
      </w:pPr>
      <w:r w:rsidRPr="0044437C">
        <w:rPr>
          <w:i/>
        </w:rPr>
        <w:t>General</w:t>
      </w:r>
      <w:r w:rsidRPr="0044437C">
        <w:t xml:space="preserve"> are applied to all unallocated RBs.</w:t>
      </w:r>
    </w:p>
    <w:p w14:paraId="56E874FE" w14:textId="77777777" w:rsidR="00524A5D" w:rsidRPr="0044437C" w:rsidRDefault="00000000">
      <w:r w:rsidRPr="0044437C">
        <w:rPr>
          <w:lang w:eastAsia="zh-CN"/>
        </w:rPr>
        <w:t xml:space="preserve">For each evaluated RB, the minimum requirement is </w:t>
      </w:r>
      <w:r w:rsidRPr="0044437C">
        <w:t xml:space="preserve">calculated as the higher of </w:t>
      </w:r>
      <w:r w:rsidRPr="0044437C">
        <w:rPr>
          <w:i/>
        </w:rPr>
        <w:t>P</w:t>
      </w:r>
      <w:r w:rsidRPr="0044437C">
        <w:rPr>
          <w:i/>
          <w:vertAlign w:val="subscript"/>
        </w:rPr>
        <w:t xml:space="preserve">RB </w:t>
      </w:r>
      <w:r w:rsidRPr="0044437C">
        <w:t>- 30 dB and the power sum of all limit values (General, IQ Image or Carrier leakage) that apply</w:t>
      </w:r>
      <w:r w:rsidRPr="0044437C">
        <w:rPr>
          <w:lang w:eastAsia="zh-CN"/>
        </w:rPr>
        <w:t>.</w:t>
      </w:r>
    </w:p>
    <w:p w14:paraId="2EDD287D" w14:textId="77777777" w:rsidR="00524A5D" w:rsidRPr="0044437C" w:rsidRDefault="00000000">
      <w:pPr>
        <w:rPr>
          <w:lang w:eastAsia="zh-CN"/>
        </w:rPr>
      </w:pPr>
      <w:r w:rsidRPr="0044437C">
        <w:rPr>
          <w:lang w:eastAsia="zh-CN"/>
        </w:rPr>
        <w:t>In specific the following combinations:</w:t>
      </w:r>
    </w:p>
    <w:p w14:paraId="756712AE" w14:textId="77777777" w:rsidR="00524A5D" w:rsidRPr="0044437C" w:rsidRDefault="00000000">
      <w:pPr>
        <w:pStyle w:val="B1"/>
      </w:pPr>
      <w:r w:rsidRPr="0044437C">
        <w:t>-</w:t>
      </w:r>
      <w:r w:rsidRPr="0044437C">
        <w:tab/>
        <w:t>Power (General)</w:t>
      </w:r>
    </w:p>
    <w:p w14:paraId="0E44A429" w14:textId="77777777" w:rsidR="00524A5D" w:rsidRPr="0044437C" w:rsidRDefault="00000000">
      <w:pPr>
        <w:pStyle w:val="B1"/>
      </w:pPr>
      <w:r w:rsidRPr="0044437C">
        <w:lastRenderedPageBreak/>
        <w:t>-</w:t>
      </w:r>
      <w:r w:rsidRPr="0044437C">
        <w:tab/>
        <w:t>Power (General + Carrier leakage)</w:t>
      </w:r>
    </w:p>
    <w:p w14:paraId="7A5A719D" w14:textId="77777777" w:rsidR="00524A5D" w:rsidRPr="0044437C" w:rsidRDefault="00000000">
      <w:pPr>
        <w:pStyle w:val="B1"/>
      </w:pPr>
      <w:r w:rsidRPr="0044437C">
        <w:t>-</w:t>
      </w:r>
      <w:r w:rsidRPr="0044437C">
        <w:tab/>
        <w:t>Power (General + IQ Image)</w:t>
      </w:r>
    </w:p>
    <w:p w14:paraId="7AC58121" w14:textId="77777777" w:rsidR="00524A5D" w:rsidRPr="0044437C" w:rsidRDefault="00000000">
      <w:pPr>
        <w:pStyle w:val="B1"/>
      </w:pPr>
      <w:r w:rsidRPr="0044437C">
        <w:tab/>
        <w:t>1 and 2 is expressed in terms of power in one non allocated RB under test, normalized to the average power of an allocated RB (unit dB).</w:t>
      </w:r>
    </w:p>
    <w:p w14:paraId="05F7BAD0" w14:textId="77777777" w:rsidR="00524A5D" w:rsidRPr="0044437C" w:rsidRDefault="00000000">
      <w:pPr>
        <w:pStyle w:val="B1"/>
      </w:pPr>
      <w:r w:rsidRPr="0044437C">
        <w:tab/>
        <w:t>3 is expressed in terms of power in one non allocated RB, normalized to the power of all allocated RBs. (unit dBc).</w:t>
      </w:r>
    </w:p>
    <w:p w14:paraId="0BC67FBA" w14:textId="77777777" w:rsidR="00524A5D" w:rsidRPr="0044437C" w:rsidRDefault="00000000">
      <w:r w:rsidRPr="0044437C">
        <w:t xml:space="preserve">This is the reason for two formulas </w:t>
      </w:r>
      <w:r w:rsidRPr="0044437C">
        <w:rPr>
          <w:i/>
        </w:rPr>
        <w:t xml:space="preserve">Emissions </w:t>
      </w:r>
      <w:r w:rsidRPr="0044437C">
        <w:rPr>
          <w:i/>
          <w:vertAlign w:val="subscript"/>
        </w:rPr>
        <w:t>relative</w:t>
      </w:r>
      <w:r w:rsidRPr="0044437C">
        <w:t>.</w:t>
      </w:r>
    </w:p>
    <w:p w14:paraId="591EC4F5" w14:textId="77777777" w:rsidR="00524A5D" w:rsidRPr="0044437C" w:rsidRDefault="00000000">
      <w:r w:rsidRPr="0044437C">
        <w:t>Create one set of Y(t,f) per slot according to the timing “</w:t>
      </w:r>
      <w:r w:rsidRPr="0044437C">
        <w:rPr>
          <w:position w:val="-6"/>
        </w:rPr>
        <w:object w:dxaOrig="384" w:dyaOrig="288" w14:anchorId="090865DC">
          <v:shape id="_x0000_i1150" type="#_x0000_t75" style="width:18.25pt;height:11.85pt" o:ole="">
            <v:imagedata r:id="rId188" o:title=""/>
          </v:shape>
          <o:OLEObject Type="Embed" ProgID="Equation.3" ShapeID="_x0000_i1150" DrawAspect="Content" ObjectID="_1813331143" r:id="rId222"/>
        </w:object>
      </w:r>
      <w:r w:rsidRPr="0044437C">
        <w:t>”</w:t>
      </w:r>
    </w:p>
    <w:p w14:paraId="0C76C24D" w14:textId="77777777" w:rsidR="00524A5D" w:rsidRPr="0044437C" w:rsidRDefault="00000000">
      <w:r w:rsidRPr="0044437C">
        <w:t>For the non-allocated RBs below the in-band emissions are calculated as follows</w:t>
      </w:r>
    </w:p>
    <w:p w14:paraId="4308A88A" w14:textId="77777777" w:rsidR="00524A5D" w:rsidRPr="0044437C" w:rsidRDefault="00000000">
      <w:pPr>
        <w:pStyle w:val="EQ"/>
        <w:jc w:val="center"/>
      </w:pPr>
      <w:r w:rsidRPr="0044437C">
        <w:object w:dxaOrig="6492" w:dyaOrig="1440" w14:anchorId="22386158">
          <v:shape id="_x0000_i1151" type="#_x0000_t75" style="width:324pt;height:1in" o:ole="">
            <v:imagedata r:id="rId223" o:title=""/>
          </v:shape>
          <o:OLEObject Type="Embed" ProgID="Equation.3" ShapeID="_x0000_i1151" DrawAspect="Content" ObjectID="_1813331144" r:id="rId224"/>
        </w:object>
      </w:r>
      <w:r w:rsidRPr="0044437C">
        <w:t>,</w:t>
      </w:r>
    </w:p>
    <w:p w14:paraId="3E36822F" w14:textId="77777777" w:rsidR="00524A5D" w:rsidRPr="0044437C" w:rsidRDefault="00000000">
      <w:r w:rsidRPr="0044437C">
        <w:t>where</w:t>
      </w:r>
    </w:p>
    <w:p w14:paraId="4C2D2CED" w14:textId="77777777" w:rsidR="00524A5D" w:rsidRPr="0044437C" w:rsidRDefault="00000000">
      <w:r w:rsidRPr="0044437C">
        <w:t>the upper formula represents the in band emissions below the allocated frequency block and the lower one the in band emissions above the allocated frequency block.</w:t>
      </w:r>
    </w:p>
    <w:p w14:paraId="7C21507E" w14:textId="77777777" w:rsidR="00524A5D" w:rsidRPr="0044437C" w:rsidRDefault="00000000">
      <w:r w:rsidRPr="0044437C">
        <w:rPr>
          <w:position w:val="-12"/>
        </w:rPr>
        <w:object w:dxaOrig="264" w:dyaOrig="384" w14:anchorId="67FB3E30">
          <v:shape id="_x0000_i1152" type="#_x0000_t75" style="width:11.85pt;height:18.25pt" o:ole="">
            <v:imagedata r:id="rId225" o:title=""/>
          </v:shape>
          <o:OLEObject Type="Embed" ProgID="Equation.3" ShapeID="_x0000_i1152" DrawAspect="Content" ObjectID="_1813331145" r:id="rId226"/>
        </w:object>
      </w:r>
      <w:r w:rsidRPr="0044437C">
        <w:rPr>
          <w:i/>
        </w:rPr>
        <w:t xml:space="preserve"> </w:t>
      </w:r>
      <w:r w:rsidRPr="0044437C">
        <w:t xml:space="preserve">is a set of </w:t>
      </w:r>
      <w:r w:rsidRPr="0044437C">
        <w:rPr>
          <w:position w:val="-14"/>
          <w:sz w:val="24"/>
          <w:szCs w:val="24"/>
        </w:rPr>
        <w:object w:dxaOrig="348" w:dyaOrig="408" w14:anchorId="2C8DB3BF">
          <v:shape id="_x0000_i1153" type="#_x0000_t75" style="width:17.75pt;height:17.75pt" o:ole="">
            <v:imagedata r:id="rId227" o:title=""/>
          </v:shape>
          <o:OLEObject Type="Embed" ProgID="Equation.3" ShapeID="_x0000_i1153" DrawAspect="Content" ObjectID="_1813331146" r:id="rId228"/>
        </w:object>
      </w:r>
      <w:r w:rsidRPr="0044437C">
        <w:t>SC-FDMA symbols with the considered modulation scheme being active within the measurement period,</w:t>
      </w:r>
    </w:p>
    <w:p w14:paraId="2519EE28" w14:textId="77777777" w:rsidR="00524A5D" w:rsidRPr="0044437C" w:rsidRDefault="00000000">
      <w:r w:rsidRPr="0044437C">
        <w:rPr>
          <w:position w:val="-10"/>
        </w:rPr>
        <w:object w:dxaOrig="408" w:dyaOrig="300" w14:anchorId="533566F9">
          <v:shape id="_x0000_i1154" type="#_x0000_t75" style="width:17.75pt;height:18.25pt" o:ole="">
            <v:imagedata r:id="rId48" o:title=""/>
          </v:shape>
          <o:OLEObject Type="Embed" ProgID="Equation.3" ShapeID="_x0000_i1154" DrawAspect="Content" ObjectID="_1813331147" r:id="rId229"/>
        </w:object>
      </w:r>
      <w:r w:rsidRPr="0044437C">
        <w:t xml:space="preserve"> is the starting frequency offset between the allocated RB and the measured non-allocated RB (e.g. </w:t>
      </w:r>
      <w:r w:rsidRPr="0044437C">
        <w:rPr>
          <w:position w:val="-10"/>
        </w:rPr>
        <w:object w:dxaOrig="780" w:dyaOrig="348" w14:anchorId="42BC4E53">
          <v:shape id="_x0000_i1155" type="#_x0000_t75" style="width:41.9pt;height:17.75pt" o:ole="">
            <v:imagedata r:id="rId50" o:title=""/>
          </v:shape>
          <o:OLEObject Type="Embed" ProgID="Equation.3" ShapeID="_x0000_i1155" DrawAspect="Content" ObjectID="_1813331148" r:id="rId230"/>
        </w:object>
      </w:r>
      <w:r w:rsidRPr="0044437C">
        <w:t xml:space="preserve"> for the first upper or </w:t>
      </w:r>
      <w:r w:rsidRPr="0044437C">
        <w:rPr>
          <w:position w:val="-10"/>
        </w:rPr>
        <w:object w:dxaOrig="924" w:dyaOrig="348" w14:anchorId="4D15A742">
          <v:shape id="_x0000_i1156" type="#_x0000_t75" style="width:47.85pt;height:17.75pt" o:ole="">
            <v:imagedata r:id="rId52" o:title=""/>
          </v:shape>
          <o:OLEObject Type="Embed" ProgID="Equation.3" ShapeID="_x0000_i1156" DrawAspect="Content" ObjectID="_1813331149" r:id="rId231"/>
        </w:object>
      </w:r>
      <w:r w:rsidRPr="0044437C">
        <w:t xml:space="preserve"> for the first lower adjacent RB),</w:t>
      </w:r>
    </w:p>
    <w:p w14:paraId="6ED23C16" w14:textId="77777777" w:rsidR="00524A5D" w:rsidRPr="0044437C" w:rsidRDefault="00000000">
      <w:pPr>
        <w:rPr>
          <w:lang w:eastAsia="zh-CN"/>
        </w:rPr>
      </w:pPr>
      <w:r w:rsidRPr="0044437C">
        <w:rPr>
          <w:position w:val="-10"/>
        </w:rPr>
        <w:object w:dxaOrig="408" w:dyaOrig="300" w14:anchorId="52BE7866">
          <v:shape id="_x0000_i1157" type="#_x0000_t75" style="width:17.75pt;height:18.25pt" o:ole="">
            <v:imagedata r:id="rId232" o:title=""/>
          </v:shape>
          <o:OLEObject Type="Embed" ProgID="Equation.3" ShapeID="_x0000_i1157" DrawAspect="Content" ObjectID="_1813331150" r:id="rId233"/>
        </w:object>
      </w:r>
      <w:r w:rsidRPr="0044437C">
        <w:rPr>
          <w:lang w:eastAsia="zh-CN"/>
        </w:rPr>
        <w:t xml:space="preserve">and </w:t>
      </w:r>
      <w:r w:rsidRPr="0044437C">
        <w:rPr>
          <w:position w:val="-12"/>
        </w:rPr>
        <w:object w:dxaOrig="444" w:dyaOrig="384" w14:anchorId="701DD0B2">
          <v:shape id="_x0000_i1158" type="#_x0000_t75" style="width:24.15pt;height:18.25pt" o:ole="">
            <v:imagedata r:id="rId234" o:title=""/>
          </v:shape>
          <o:OLEObject Type="Embed" ProgID="Equation.3" ShapeID="_x0000_i1158" DrawAspect="Content" ObjectID="_1813331151" r:id="rId235"/>
        </w:object>
      </w:r>
      <w:r w:rsidRPr="0044437C">
        <w:rPr>
          <w:lang w:eastAsia="zh-CN"/>
        </w:rPr>
        <w:t>are the lower and upper edge of the UL transmission BW configuration,</w:t>
      </w:r>
    </w:p>
    <w:p w14:paraId="125803BE" w14:textId="77777777" w:rsidR="00524A5D" w:rsidRPr="0044437C" w:rsidRDefault="00000000">
      <w:pPr>
        <w:rPr>
          <w:lang w:eastAsia="zh-CN"/>
        </w:rPr>
      </w:pPr>
      <w:r w:rsidRPr="0044437C">
        <w:rPr>
          <w:position w:val="-12"/>
        </w:rPr>
        <w:object w:dxaOrig="228" w:dyaOrig="384" w14:anchorId="42DC2F3B">
          <v:shape id="_x0000_i1159" type="#_x0000_t75" style="width:11.85pt;height:18.25pt" o:ole="">
            <v:imagedata r:id="rId236" o:title=""/>
          </v:shape>
          <o:OLEObject Type="Embed" ProgID="Equation.3" ShapeID="_x0000_i1159" DrawAspect="Content" ObjectID="_1813331152" r:id="rId237"/>
        </w:object>
      </w:r>
      <w:r w:rsidRPr="0044437C">
        <w:rPr>
          <w:lang w:eastAsia="zh-CN"/>
        </w:rPr>
        <w:t xml:space="preserve"> and </w:t>
      </w:r>
      <w:r w:rsidRPr="0044437C">
        <w:rPr>
          <w:position w:val="-12"/>
        </w:rPr>
        <w:object w:dxaOrig="300" w:dyaOrig="384" w14:anchorId="140CB9EF">
          <v:shape id="_x0000_i1160" type="#_x0000_t75" style="width:18.25pt;height:18.25pt" o:ole="">
            <v:imagedata r:id="rId238" o:title=""/>
          </v:shape>
          <o:OLEObject Type="Embed" ProgID="Equation.3" ShapeID="_x0000_i1160" DrawAspect="Content" ObjectID="_1813331153" r:id="rId239"/>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55944B4A" w14:textId="77777777" w:rsidR="00524A5D" w:rsidRPr="0044437C" w:rsidRDefault="00000000">
      <w:r w:rsidRPr="0044437C">
        <w:rPr>
          <w:position w:val="-14"/>
        </w:rPr>
        <w:object w:dxaOrig="384" w:dyaOrig="384" w14:anchorId="4745D4F3">
          <v:shape id="_x0000_i1161" type="#_x0000_t75" style="width:18.25pt;height:18.25pt" o:ole="">
            <v:imagedata r:id="rId240" o:title=""/>
          </v:shape>
          <o:OLEObject Type="Embed" ProgID="Equation.3" ShapeID="_x0000_i1161" DrawAspect="Content" ObjectID="_1813331154" r:id="rId241"/>
        </w:object>
      </w:r>
      <w:r w:rsidRPr="0044437C">
        <w:rPr>
          <w:lang w:eastAsia="zh-CN"/>
        </w:rPr>
        <w:t>is 15kHz,and</w:t>
      </w:r>
    </w:p>
    <w:p w14:paraId="351949B9" w14:textId="77777777" w:rsidR="00524A5D" w:rsidRPr="0044437C" w:rsidRDefault="00000000">
      <w:r w:rsidRPr="0044437C">
        <w:rPr>
          <w:position w:val="-10"/>
        </w:rPr>
        <w:object w:dxaOrig="636" w:dyaOrig="336" w14:anchorId="5D0740EC">
          <v:shape id="_x0000_i1162" type="#_x0000_t75" style="width:30.1pt;height:17.75pt" o:ole="">
            <v:imagedata r:id="rId242" o:title=""/>
          </v:shape>
          <o:OLEObject Type="Embed" ProgID="Equation.3" ShapeID="_x0000_i1162" DrawAspect="Content" ObjectID="_1813331155" r:id="rId243"/>
        </w:object>
      </w:r>
      <w:r w:rsidRPr="0044437C">
        <w:t xml:space="preserve"> is the frequency domain signal evaluated for in-band emissions as defined in the subsection E.3.3</w:t>
      </w:r>
    </w:p>
    <w:p w14:paraId="262E1101" w14:textId="77777777" w:rsidR="00524A5D" w:rsidRPr="0044437C" w:rsidRDefault="00000000">
      <w:r w:rsidRPr="0044437C">
        <w:t>The allocated RB power per RB and the total allocated RB power are given by:</w:t>
      </w:r>
    </w:p>
    <w:p w14:paraId="504F2230" w14:textId="77777777" w:rsidR="00524A5D" w:rsidRPr="0044437C" w:rsidRDefault="00000000">
      <w:pPr>
        <w:pStyle w:val="EQ"/>
      </w:pPr>
      <w:r w:rsidRPr="0044437C">
        <w:tab/>
      </w:r>
      <w:r w:rsidRPr="0044437C">
        <w:rPr>
          <w:position w:val="-32"/>
        </w:rPr>
        <w:object w:dxaOrig="7308" w:dyaOrig="960" w14:anchorId="7A5284FB">
          <v:shape id="_x0000_i1163" type="#_x0000_t75" style="width:365.9pt;height:47.85pt" o:ole="">
            <v:imagedata r:id="rId244" o:title=""/>
          </v:shape>
          <o:OLEObject Type="Embed" ProgID="Equation.3" ShapeID="_x0000_i1163" DrawAspect="Content" ObjectID="_1813331156" r:id="rId245"/>
        </w:object>
      </w:r>
    </w:p>
    <w:p w14:paraId="06DF6894" w14:textId="77777777" w:rsidR="00524A5D" w:rsidRPr="0044437C" w:rsidRDefault="00000000">
      <w:pPr>
        <w:pStyle w:val="EQ"/>
      </w:pPr>
      <w:r w:rsidRPr="0044437C">
        <w:tab/>
      </w:r>
      <w:r w:rsidRPr="0044437C">
        <w:rPr>
          <w:position w:val="-30"/>
        </w:rPr>
        <w:object w:dxaOrig="5256" w:dyaOrig="888" w14:anchorId="4AC49CED">
          <v:shape id="_x0000_i1164" type="#_x0000_t75" style="width:264.3pt;height:41.9pt" o:ole="">
            <v:imagedata r:id="rId246" o:title=""/>
          </v:shape>
          <o:OLEObject Type="Embed" ProgID="Equation.3" ShapeID="_x0000_i1164" DrawAspect="Content" ObjectID="_1813331157" r:id="rId247"/>
        </w:object>
      </w:r>
    </w:p>
    <w:p w14:paraId="43BBA0C6" w14:textId="77777777" w:rsidR="00524A5D" w:rsidRPr="0044437C" w:rsidRDefault="00000000">
      <w:r w:rsidRPr="0044437C">
        <w:t>The relative in-band emissions, applicable for General and IQ image, are given by:</w:t>
      </w:r>
    </w:p>
    <w:p w14:paraId="1013AFD0" w14:textId="77777777" w:rsidR="00524A5D" w:rsidRPr="0044437C" w:rsidRDefault="00000000">
      <w:pPr>
        <w:pStyle w:val="EQ"/>
      </w:pPr>
      <w:r w:rsidRPr="0044437C">
        <w:tab/>
      </w:r>
      <w:r w:rsidRPr="0044437C">
        <w:rPr>
          <w:position w:val="-64"/>
        </w:rPr>
        <w:object w:dxaOrig="9540" w:dyaOrig="1704" w14:anchorId="73C500CB">
          <v:shape id="_x0000_i1165" type="#_x0000_t75" style="width:479.85pt;height:83.85pt" o:ole="">
            <v:imagedata r:id="rId248" o:title=""/>
          </v:shape>
          <o:OLEObject Type="Embed" ProgID="Equation.3" ShapeID="_x0000_i1165" DrawAspect="Content" ObjectID="_1813331158" r:id="rId249"/>
        </w:object>
      </w:r>
    </w:p>
    <w:p w14:paraId="5E4C76E8" w14:textId="77777777" w:rsidR="00524A5D" w:rsidRPr="0044437C" w:rsidRDefault="00000000">
      <w:r w:rsidRPr="0044437C">
        <w:lastRenderedPageBreak/>
        <w:t>where</w:t>
      </w:r>
    </w:p>
    <w:p w14:paraId="367A92E6" w14:textId="77777777" w:rsidR="00524A5D" w:rsidRPr="0044437C" w:rsidRDefault="00000000">
      <w:r w:rsidRPr="0044437C">
        <w:rPr>
          <w:position w:val="-10"/>
        </w:rPr>
        <w:object w:dxaOrig="636" w:dyaOrig="408" w14:anchorId="67BC5DA3">
          <v:shape id="_x0000_i1166" type="#_x0000_t75" style="width:30.1pt;height:17.75pt" o:ole="">
            <v:imagedata r:id="rId205" o:title=""/>
          </v:shape>
          <o:OLEObject Type="Embed" ProgID="Equation.3" ShapeID="_x0000_i1166" DrawAspect="Content" ObjectID="_1813331159" r:id="rId250"/>
        </w:object>
      </w:r>
      <w:r w:rsidRPr="0044437C">
        <w:t xml:space="preserve"> is the number of allocated resource blocks,</w:t>
      </w:r>
    </w:p>
    <w:p w14:paraId="17625B9F" w14:textId="77777777" w:rsidR="00524A5D" w:rsidRPr="0044437C" w:rsidRDefault="00000000">
      <w:pPr>
        <w:rPr>
          <w:lang w:eastAsia="zh-CN"/>
        </w:rPr>
      </w:pPr>
      <w:r w:rsidRPr="0044437C">
        <w:rPr>
          <w:lang w:eastAsia="zh-CN"/>
        </w:rPr>
        <w:t>and</w:t>
      </w:r>
    </w:p>
    <w:p w14:paraId="3361A2FA" w14:textId="77777777" w:rsidR="00524A5D" w:rsidRPr="0044437C" w:rsidRDefault="00000000">
      <w:pPr>
        <w:rPr>
          <w:lang w:eastAsia="zh-CN"/>
        </w:rPr>
      </w:pPr>
      <w:r w:rsidRPr="0044437C">
        <w:rPr>
          <w:position w:val="-10"/>
        </w:rPr>
        <w:object w:dxaOrig="828" w:dyaOrig="336" w14:anchorId="406113A7">
          <v:shape id="_x0000_i1167" type="#_x0000_t75" style="width:41.9pt;height:17.75pt" o:ole="">
            <v:imagedata r:id="rId251" o:title=""/>
          </v:shape>
          <o:OLEObject Type="Embed" ProgID="Equation.3" ShapeID="_x0000_i1167" DrawAspect="Content" ObjectID="_1813331160" r:id="rId252"/>
        </w:object>
      </w:r>
      <w:r w:rsidRPr="0044437C">
        <w:rPr>
          <w:lang w:eastAsia="zh-CN"/>
        </w:rPr>
        <w:t xml:space="preserve"> is the frequency domain samples for the allocated bandwidth, as defined in the subsection E.3.3.</w:t>
      </w:r>
    </w:p>
    <w:p w14:paraId="43B61DD9" w14:textId="77777777" w:rsidR="00524A5D" w:rsidRPr="0044437C" w:rsidRDefault="00000000">
      <w:r w:rsidRPr="0044437C">
        <w:t>The relative in-band emissions, applicable for carrier leakage, is given by:</w:t>
      </w:r>
    </w:p>
    <w:p w14:paraId="3CA3DD2E" w14:textId="77777777" w:rsidR="00524A5D" w:rsidRPr="0044437C" w:rsidRDefault="00000000">
      <w:pPr>
        <w:pStyle w:val="EQ"/>
      </w:pPr>
      <w:r w:rsidRPr="0044437C">
        <w:tab/>
      </w:r>
      <w:r w:rsidRPr="0044437C">
        <w:rPr>
          <w:position w:val="-54"/>
        </w:rPr>
        <w:object w:dxaOrig="7008" w:dyaOrig="1392" w14:anchorId="673BB48C">
          <v:shape id="_x0000_i1168" type="#_x0000_t75" style="width:348.15pt;height:1in" o:ole="">
            <v:imagedata r:id="rId253" o:title=""/>
          </v:shape>
          <o:OLEObject Type="Embed" ProgID="Equation.3" ShapeID="_x0000_i1168" DrawAspect="Content" ObjectID="_1813331161" r:id="rId254"/>
        </w:object>
      </w:r>
    </w:p>
    <w:p w14:paraId="75691542" w14:textId="77777777" w:rsidR="00524A5D" w:rsidRPr="0044437C" w:rsidRDefault="00000000">
      <w:r w:rsidRPr="0044437C">
        <w:t>where RBnextDC means: Resource Block next to the carrier.</w:t>
      </w:r>
    </w:p>
    <w:p w14:paraId="5B61863A" w14:textId="77777777" w:rsidR="00524A5D" w:rsidRPr="0044437C" w:rsidRDefault="00000000">
      <w:r w:rsidRPr="0044437C">
        <w:t>This is one RB, namely the central one in case of an odd number of RBs in the channel BW.</w:t>
      </w:r>
    </w:p>
    <w:p w14:paraId="476745A6" w14:textId="77777777" w:rsidR="00524A5D" w:rsidRPr="0044437C" w:rsidRDefault="00000000">
      <w:r w:rsidRPr="0044437C">
        <w:t>This is one pair of RBs, namely the immediately adjacent RBs to the carrier in case of an even number of RBs in the channel BW.</w:t>
      </w:r>
    </w:p>
    <w:p w14:paraId="5FE7BE54" w14:textId="77777777" w:rsidR="00524A5D" w:rsidRPr="0044437C" w:rsidRDefault="00000000">
      <w:pPr>
        <w:rPr>
          <w:rFonts w:eastAsia="MS Mincho"/>
        </w:rPr>
      </w:pPr>
      <w:r w:rsidRPr="0044437C">
        <w:t>Although an exclusion period may be applicable in the time domain, when evaluating EVM (clause E.7), the inband emissions</w:t>
      </w:r>
      <w:r w:rsidRPr="0044437C">
        <w:rPr>
          <w:rFonts w:eastAsia="MS Mincho"/>
        </w:rPr>
        <w:t xml:space="preserve"> measurement interval is </w:t>
      </w:r>
      <w:r w:rsidRPr="0044437C">
        <w:t>defined over one complete slot in the time domain.</w:t>
      </w:r>
    </w:p>
    <w:p w14:paraId="587D923A" w14:textId="77777777" w:rsidR="00524A5D" w:rsidRPr="0044437C" w:rsidRDefault="00000000">
      <w:pPr>
        <w:rPr>
          <w:rFonts w:eastAsia="MS Mincho"/>
        </w:rPr>
      </w:pPr>
      <w:r w:rsidRPr="0044437C">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44437C" w:rsidRDefault="00000000">
      <w:pPr>
        <w:pStyle w:val="Heading2"/>
      </w:pPr>
      <w:bookmarkStart w:id="2728" w:name="_Toc14336"/>
      <w:bookmarkStart w:id="2729" w:name="_Toc2673"/>
      <w:bookmarkStart w:id="2730" w:name="_Toc18146"/>
      <w:bookmarkStart w:id="2731" w:name="_Toc13881"/>
      <w:bookmarkStart w:id="2732" w:name="_Toc232582172"/>
      <w:bookmarkStart w:id="2733" w:name="_Toc194572008"/>
      <w:r w:rsidRPr="0044437C">
        <w:t>E.4.4</w:t>
      </w:r>
      <w:r w:rsidRPr="0044437C">
        <w:tab/>
        <w:t>EVM equalizer spectrum flatness</w:t>
      </w:r>
      <w:bookmarkEnd w:id="2728"/>
      <w:bookmarkEnd w:id="2729"/>
      <w:bookmarkEnd w:id="2730"/>
      <w:bookmarkEnd w:id="2731"/>
      <w:bookmarkEnd w:id="2732"/>
      <w:bookmarkEnd w:id="2733"/>
    </w:p>
    <w:p w14:paraId="43EE88A6" w14:textId="77777777" w:rsidR="00524A5D" w:rsidRPr="0044437C" w:rsidRDefault="00000000">
      <w:r w:rsidRPr="0044437C">
        <w:t>For EVM equalizer spectrum flatness use EC(f) as defined in E.3.3. Note, EC(f) represents</w:t>
      </w:r>
      <w:r w:rsidRPr="0044437C">
        <w:rPr>
          <w:lang w:eastAsia="zh-CN"/>
        </w:rPr>
        <w:t xml:space="preserve"> </w:t>
      </w:r>
      <w:r w:rsidRPr="0044437C">
        <w:t>equalizer coefficient</w:t>
      </w:r>
      <w:r w:rsidRPr="0044437C">
        <w:rPr>
          <w:lang w:eastAsia="zh-CN"/>
        </w:rPr>
        <w:t xml:space="preserve"> </w:t>
      </w:r>
      <w:r w:rsidRPr="0044437C">
        <w:rPr>
          <w:position w:val="-8"/>
        </w:rPr>
        <w:object w:dxaOrig="660" w:dyaOrig="432" w14:anchorId="788A589D">
          <v:shape id="_x0000_i1169" type="#_x0000_t75" style="width:36pt;height:24.15pt" o:ole="">
            <v:imagedata r:id="rId255" o:title=""/>
          </v:shape>
          <o:OLEObject Type="Embed" ProgID="Equation.3" ShapeID="_x0000_i1169" DrawAspect="Content" ObjectID="_1813331162" r:id="rId256"/>
        </w:object>
      </w:r>
      <w:r w:rsidRPr="0044437C">
        <w:rPr>
          <w:lang w:eastAsia="zh-CN"/>
        </w:rPr>
        <w:t>，f is the allocated subcarriers within the transmission bandwidth (</w:t>
      </w:r>
      <w:r w:rsidRPr="0044437C">
        <w:t>(</w:t>
      </w:r>
      <w:r w:rsidRPr="0044437C">
        <w:rPr>
          <w:sz w:val="18"/>
        </w:rPr>
        <w:t>|</w:t>
      </w:r>
      <w:r w:rsidRPr="0044437C">
        <w:rPr>
          <w:sz w:val="18"/>
          <w:lang w:eastAsia="zh-CN"/>
        </w:rPr>
        <w:t>F</w:t>
      </w:r>
      <w:r w:rsidRPr="0044437C">
        <w:rPr>
          <w:sz w:val="18"/>
        </w:rPr>
        <w:t>|=</w:t>
      </w:r>
      <w:r w:rsidRPr="0044437C">
        <w:t>12*</w:t>
      </w:r>
      <w:r w:rsidRPr="0044437C">
        <w:rPr>
          <w:position w:val="-10"/>
        </w:rPr>
        <w:object w:dxaOrig="636" w:dyaOrig="408" w14:anchorId="6E76859B">
          <v:shape id="_x0000_i1170" type="#_x0000_t75" style="width:30.1pt;height:17.75pt" o:ole="">
            <v:imagedata r:id="rId205" o:title=""/>
          </v:shape>
          <o:OLEObject Type="Embed" ProgID="Equation.3" ShapeID="_x0000_i1170" DrawAspect="Content" ObjectID="_1813331163" r:id="rId257"/>
        </w:object>
      </w:r>
      <w:r w:rsidRPr="0044437C">
        <w:rPr>
          <w:lang w:eastAsia="zh-CN"/>
        </w:rPr>
        <w:t>)</w:t>
      </w:r>
    </w:p>
    <w:p w14:paraId="30FD2ECF" w14:textId="77777777" w:rsidR="00524A5D" w:rsidRPr="0044437C" w:rsidRDefault="00000000">
      <w:pPr>
        <w:rPr>
          <w:lang w:eastAsia="zh-CN"/>
        </w:rPr>
      </w:pPr>
      <w:r w:rsidRPr="0044437C">
        <w:t xml:space="preserve">From the acquired samples 20 functions </w:t>
      </w:r>
      <w:r w:rsidRPr="0044437C">
        <w:rPr>
          <w:lang w:eastAsia="zh-CN"/>
        </w:rPr>
        <w:t>EC</w:t>
      </w:r>
      <w:r w:rsidRPr="0044437C">
        <w:t>(f) can be derived.</w:t>
      </w:r>
    </w:p>
    <w:p w14:paraId="7BF98141" w14:textId="77777777" w:rsidR="00524A5D" w:rsidRPr="0044437C" w:rsidRDefault="00000000">
      <w:pPr>
        <w:rPr>
          <w:lang w:eastAsia="zh-CN"/>
        </w:rPr>
      </w:pPr>
      <w:r w:rsidRPr="0044437C">
        <w:rPr>
          <w:lang w:eastAsia="zh-CN"/>
        </w:rPr>
        <w:t>EC(f) is broken down to 2 functions:</w:t>
      </w:r>
    </w:p>
    <w:p w14:paraId="2DE09473" w14:textId="77777777" w:rsidR="00524A5D" w:rsidRPr="0044437C" w:rsidRDefault="00000000">
      <w:pPr>
        <w:pStyle w:val="EQ"/>
        <w:rPr>
          <w:lang w:eastAsia="zh-CN"/>
        </w:rPr>
      </w:pPr>
      <w:r w:rsidRPr="0044437C">
        <w:rPr>
          <w:lang w:eastAsia="zh-CN"/>
        </w:rPr>
        <w:tab/>
      </w:r>
      <w:r w:rsidRPr="0044437C">
        <w:rPr>
          <w:position w:val="-28"/>
          <w:lang w:eastAsia="zh-CN"/>
        </w:rPr>
        <w:object w:dxaOrig="2772" w:dyaOrig="924" w14:anchorId="53F06DD7">
          <v:shape id="_x0000_i1171" type="#_x0000_t75" style="width:138.1pt;height:47.85pt" o:ole="">
            <v:imagedata r:id="rId258" o:title=""/>
          </v:shape>
          <o:OLEObject Type="Embed" ProgID="Equation.3" ShapeID="_x0000_i1171" DrawAspect="Content" ObjectID="_1813331164" r:id="rId259"/>
        </w:object>
      </w:r>
    </w:p>
    <w:p w14:paraId="1BABC0BE" w14:textId="77777777" w:rsidR="00524A5D" w:rsidRPr="0044437C" w:rsidRDefault="00000000">
      <w:pPr>
        <w:pStyle w:val="EQ"/>
        <w:rPr>
          <w:lang w:eastAsia="zh-CN"/>
        </w:rPr>
      </w:pPr>
      <w:r w:rsidRPr="0044437C">
        <w:rPr>
          <w:lang w:eastAsia="zh-CN"/>
        </w:rPr>
        <w:tab/>
      </w:r>
      <w:r w:rsidRPr="0044437C">
        <w:rPr>
          <w:position w:val="-28"/>
          <w:lang w:eastAsia="zh-CN"/>
        </w:rPr>
        <w:object w:dxaOrig="2856" w:dyaOrig="924" w14:anchorId="49B2A58D">
          <v:shape id="_x0000_i1172" type="#_x0000_t75" style="width:2in;height:47.85pt" o:ole="">
            <v:imagedata r:id="rId260" o:title=""/>
          </v:shape>
          <o:OLEObject Type="Embed" ProgID="Equation.3" ShapeID="_x0000_i1172" DrawAspect="Content" ObjectID="_1813331165" r:id="rId261"/>
        </w:object>
      </w:r>
    </w:p>
    <w:p w14:paraId="270DFF02" w14:textId="77777777" w:rsidR="00524A5D" w:rsidRPr="0044437C" w:rsidRDefault="00000000">
      <w:pPr>
        <w:rPr>
          <w:lang w:eastAsia="zh-CN"/>
        </w:rPr>
      </w:pPr>
      <w:r w:rsidRPr="0044437C">
        <w:rPr>
          <w:lang w:eastAsia="zh-CN"/>
        </w:rPr>
        <w:t xml:space="preserve">Where Range 1 and Range 2 are as defined in </w:t>
      </w:r>
      <w:r w:rsidRPr="0044437C">
        <w:rPr>
          <w:rFonts w:eastAsia="Osaka"/>
        </w:rPr>
        <w:t>Table 6.5.2.4.</w:t>
      </w:r>
      <w:r w:rsidRPr="0044437C">
        <w:rPr>
          <w:lang w:eastAsia="zh-CN"/>
        </w:rPr>
        <w:t>5</w:t>
      </w:r>
      <w:r w:rsidRPr="0044437C">
        <w:rPr>
          <w:rFonts w:eastAsia="Osaka"/>
        </w:rPr>
        <w:t>-1</w:t>
      </w:r>
      <w:r w:rsidRPr="0044437C">
        <w:rPr>
          <w:lang w:eastAsia="zh-CN"/>
        </w:rPr>
        <w:t xml:space="preserve"> for normal condition and </w:t>
      </w:r>
      <w:r w:rsidRPr="0044437C">
        <w:rPr>
          <w:rFonts w:eastAsia="Osaka"/>
        </w:rPr>
        <w:t>Table 6.5.2.4.</w:t>
      </w:r>
      <w:r w:rsidRPr="0044437C">
        <w:rPr>
          <w:lang w:eastAsia="zh-CN"/>
        </w:rPr>
        <w:t>5</w:t>
      </w:r>
      <w:r w:rsidRPr="0044437C">
        <w:rPr>
          <w:rFonts w:eastAsia="Osaka"/>
        </w:rPr>
        <w:t>-</w:t>
      </w:r>
      <w:r w:rsidRPr="0044437C">
        <w:rPr>
          <w:lang w:eastAsia="zh-CN"/>
        </w:rPr>
        <w:t>2 for extreme condition</w:t>
      </w:r>
    </w:p>
    <w:p w14:paraId="5EFCBC3A" w14:textId="77777777" w:rsidR="00524A5D" w:rsidRPr="0044437C" w:rsidRDefault="00000000">
      <w:pPr>
        <w:rPr>
          <w:lang w:eastAsia="zh-CN"/>
        </w:rPr>
      </w:pPr>
      <w:r w:rsidRPr="0044437C">
        <w:rPr>
          <w:lang w:eastAsia="zh-CN"/>
        </w:rPr>
        <w:t>The following peak to peak ripple is calculated:</w:t>
      </w:r>
    </w:p>
    <w:p w14:paraId="20CDE85F" w14:textId="77777777" w:rsidR="00524A5D" w:rsidRPr="0044437C" w:rsidRDefault="00000000">
      <w:pPr>
        <w:pStyle w:val="EQ"/>
        <w:rPr>
          <w:lang w:eastAsia="zh-CN"/>
        </w:rPr>
      </w:pPr>
      <w:r w:rsidRPr="0044437C">
        <w:rPr>
          <w:position w:val="-10"/>
        </w:rPr>
        <w:object w:dxaOrig="4680" w:dyaOrig="348" w14:anchorId="6585E0E5">
          <v:shape id="_x0000_i1173" type="#_x0000_t75" style="width:234.25pt;height:17.75pt" o:ole="">
            <v:imagedata r:id="rId262" o:title=""/>
          </v:shape>
          <o:OLEObject Type="Embed" ProgID="Equation.3" ShapeID="_x0000_i1173" DrawAspect="Content" ObjectID="_1813331166" r:id="rId263"/>
        </w:object>
      </w:r>
      <w:r w:rsidRPr="0044437C">
        <w:rPr>
          <w:lang w:eastAsia="zh-CN"/>
        </w:rPr>
        <w:t xml:space="preserve"> ,which denote the maximum ripple in Range 1</w:t>
      </w:r>
    </w:p>
    <w:p w14:paraId="16583C30" w14:textId="77777777" w:rsidR="00524A5D" w:rsidRPr="0044437C" w:rsidRDefault="00000000">
      <w:pPr>
        <w:pStyle w:val="EQ"/>
        <w:rPr>
          <w:lang w:eastAsia="zh-CN"/>
        </w:rPr>
      </w:pPr>
      <w:r w:rsidRPr="0044437C">
        <w:rPr>
          <w:position w:val="-10"/>
        </w:rPr>
        <w:object w:dxaOrig="4764" w:dyaOrig="348" w14:anchorId="5C11A6C1">
          <v:shape id="_x0000_i1174" type="#_x0000_t75" style="width:240.15pt;height:17.75pt" o:ole="">
            <v:imagedata r:id="rId264" o:title=""/>
          </v:shape>
          <o:OLEObject Type="Embed" ProgID="Equation.3" ShapeID="_x0000_i1174" DrawAspect="Content" ObjectID="_1813331167" r:id="rId265"/>
        </w:object>
      </w:r>
      <w:r w:rsidRPr="0044437C">
        <w:rPr>
          <w:lang w:eastAsia="zh-CN"/>
        </w:rPr>
        <w:t>,which denote the maximum ripple in Range 2</w:t>
      </w:r>
    </w:p>
    <w:p w14:paraId="5209AF57" w14:textId="77777777" w:rsidR="00524A5D" w:rsidRPr="0044437C" w:rsidRDefault="00000000">
      <w:pPr>
        <w:pStyle w:val="EQ"/>
        <w:rPr>
          <w:lang w:eastAsia="zh-CN"/>
        </w:rPr>
      </w:pPr>
      <w:r w:rsidRPr="0044437C">
        <w:rPr>
          <w:position w:val="-10"/>
        </w:rPr>
        <w:object w:dxaOrig="4788" w:dyaOrig="348" w14:anchorId="2C3713BB">
          <v:shape id="_x0000_i1175" type="#_x0000_t75" style="width:240.15pt;height:17.75pt" o:ole="">
            <v:imagedata r:id="rId266" o:title=""/>
          </v:shape>
          <o:OLEObject Type="Embed" ProgID="Equation.3" ShapeID="_x0000_i1175" DrawAspect="Content" ObjectID="_1813331168" r:id="rId267"/>
        </w:object>
      </w:r>
      <w:r w:rsidRPr="0044437C">
        <w:rPr>
          <w:lang w:eastAsia="zh-CN"/>
        </w:rPr>
        <w:t>,which denote the maximum ripple between the upper side of Range 1 and lower side of Range 2</w:t>
      </w:r>
    </w:p>
    <w:p w14:paraId="58987565" w14:textId="77777777" w:rsidR="00524A5D" w:rsidRPr="0044437C" w:rsidRDefault="00000000">
      <w:pPr>
        <w:pStyle w:val="EQ"/>
        <w:rPr>
          <w:lang w:eastAsia="zh-CN"/>
        </w:rPr>
      </w:pPr>
      <w:r w:rsidRPr="0044437C">
        <w:rPr>
          <w:position w:val="-10"/>
        </w:rPr>
        <w:object w:dxaOrig="4788" w:dyaOrig="348" w14:anchorId="57FCA9B3">
          <v:shape id="_x0000_i1176" type="#_x0000_t75" style="width:240.15pt;height:17.75pt" o:ole="">
            <v:imagedata r:id="rId268" o:title=""/>
          </v:shape>
          <o:OLEObject Type="Embed" ProgID="Equation.3" ShapeID="_x0000_i1176" DrawAspect="Content" ObjectID="_1813331169" r:id="rId269"/>
        </w:object>
      </w:r>
      <w:r w:rsidRPr="0044437C">
        <w:rPr>
          <w:lang w:eastAsia="zh-CN"/>
        </w:rPr>
        <w:t xml:space="preserve"> ,which denote the maximum ripple between the upper side of Range 2 and lower side of Range 1</w:t>
      </w:r>
    </w:p>
    <w:p w14:paraId="6BDC86E5" w14:textId="77777777" w:rsidR="00524A5D" w:rsidRPr="0044437C" w:rsidRDefault="00000000">
      <w:pPr>
        <w:pStyle w:val="Heading2"/>
      </w:pPr>
      <w:bookmarkStart w:id="2734" w:name="_Toc232582173"/>
      <w:bookmarkStart w:id="2735" w:name="_Toc1032"/>
      <w:bookmarkStart w:id="2736" w:name="_Toc1886"/>
      <w:bookmarkStart w:id="2737" w:name="_Toc13764"/>
      <w:bookmarkStart w:id="2738" w:name="_Toc14981"/>
      <w:bookmarkStart w:id="2739" w:name="_Toc194572009"/>
      <w:r w:rsidRPr="0044437C">
        <w:t>E.4.5</w:t>
      </w:r>
      <w:r w:rsidRPr="0044437C">
        <w:tab/>
        <w:t xml:space="preserve">Frequency error and </w:t>
      </w:r>
      <w:bookmarkEnd w:id="2734"/>
      <w:r w:rsidRPr="0044437C">
        <w:t>Carrier leakage</w:t>
      </w:r>
      <w:bookmarkEnd w:id="2735"/>
      <w:bookmarkEnd w:id="2736"/>
      <w:bookmarkEnd w:id="2737"/>
      <w:bookmarkEnd w:id="2738"/>
      <w:bookmarkEnd w:id="2739"/>
    </w:p>
    <w:p w14:paraId="062FEBEB" w14:textId="77777777" w:rsidR="00524A5D" w:rsidRPr="0044437C" w:rsidRDefault="00000000">
      <w:r w:rsidRPr="0044437C">
        <w:t>See E.3.1.</w:t>
      </w:r>
    </w:p>
    <w:p w14:paraId="777A390F" w14:textId="77777777" w:rsidR="00524A5D" w:rsidRPr="0044437C" w:rsidRDefault="00000000">
      <w:pPr>
        <w:pStyle w:val="Heading2"/>
      </w:pPr>
      <w:bookmarkStart w:id="2740" w:name="_Toc31544"/>
      <w:bookmarkStart w:id="2741" w:name="_Toc12408"/>
      <w:bookmarkStart w:id="2742" w:name="_Toc31577"/>
      <w:bookmarkStart w:id="2743" w:name="_Toc17656"/>
      <w:bookmarkStart w:id="2744" w:name="_Toc194572010"/>
      <w:r w:rsidRPr="0044437C">
        <w:t>E.4.6</w:t>
      </w:r>
      <w:r w:rsidRPr="0044437C">
        <w:tab/>
        <w:t>EVM of Demodulation reference symbols (EVM</w:t>
      </w:r>
      <w:r w:rsidRPr="0044437C">
        <w:rPr>
          <w:szCs w:val="28"/>
          <w:vertAlign w:val="subscript"/>
        </w:rPr>
        <w:t>DMRS</w:t>
      </w:r>
      <w:r w:rsidRPr="0044437C">
        <w:t>)</w:t>
      </w:r>
      <w:bookmarkEnd w:id="2740"/>
      <w:bookmarkEnd w:id="2741"/>
      <w:bookmarkEnd w:id="2742"/>
      <w:bookmarkEnd w:id="2743"/>
      <w:bookmarkEnd w:id="2744"/>
    </w:p>
    <w:p w14:paraId="26EBF87A" w14:textId="77777777" w:rsidR="00524A5D" w:rsidRPr="0044437C" w:rsidRDefault="00000000">
      <w:r w:rsidRPr="0044437C">
        <w:t xml:space="preserve">For the purpose of EVM </w:t>
      </w:r>
      <w:r w:rsidRPr="0044437C">
        <w:rPr>
          <w:vertAlign w:val="subscript"/>
        </w:rPr>
        <w:t>DMRS</w:t>
      </w:r>
      <w:r w:rsidRPr="0044437C">
        <w:t xml:space="preserve">, the steps E.2.2 to E.4.2 are repeated 6 times, constituting 6 EVM </w:t>
      </w:r>
      <w:r w:rsidRPr="0044437C">
        <w:rPr>
          <w:vertAlign w:val="subscript"/>
        </w:rPr>
        <w:t>DMRS</w:t>
      </w:r>
      <w:r w:rsidRPr="0044437C">
        <w:t xml:space="preserve"> sub-periods. The only purpose of the repetition is to cover the longer gross measurement period of EVM </w:t>
      </w:r>
      <w:r w:rsidRPr="0044437C">
        <w:rPr>
          <w:vertAlign w:val="subscript"/>
        </w:rPr>
        <w:t>DMRS</w:t>
      </w:r>
      <w:r w:rsidRPr="0044437C">
        <w:t xml:space="preserve"> (120 time slots) and to derive the FFT window timing per sub-period.</w:t>
      </w:r>
    </w:p>
    <w:p w14:paraId="45A815E5" w14:textId="77777777" w:rsidR="00524A5D" w:rsidRPr="0044437C" w:rsidRDefault="00000000">
      <w:r w:rsidRPr="0044437C">
        <w:t xml:space="preserve">The bigger of the EVM results in one 20 TS period corresponding to the </w:t>
      </w:r>
      <w:r w:rsidRPr="0044437C">
        <w:rPr>
          <w:color w:val="000000"/>
          <w:lang w:eastAsia="zh-CN"/>
        </w:rPr>
        <w:t>timing¦</w:t>
      </w:r>
      <w:r w:rsidRPr="0044437C">
        <w:t xml:space="preserve"> </w:t>
      </w:r>
      <w:r w:rsidRPr="0044437C">
        <w:rPr>
          <w:position w:val="-6"/>
        </w:rPr>
        <w:object w:dxaOrig="384" w:dyaOrig="288" w14:anchorId="13071DC8">
          <v:shape id="_x0000_i1177" type="#_x0000_t75" style="width:18.25pt;height:11.85pt" o:ole="">
            <v:imagedata r:id="rId188" o:title=""/>
          </v:shape>
          <o:OLEObject Type="Embed" ProgID="Equation.3" ShapeID="_x0000_i1177" DrawAspect="Content" ObjectID="_1813331170" r:id="rId270"/>
        </w:object>
      </w:r>
      <w:r w:rsidRPr="0044437C">
        <w:t xml:space="preserve"> –W/2 or </w:t>
      </w:r>
      <w:r w:rsidRPr="0044437C">
        <w:rPr>
          <w:position w:val="-6"/>
        </w:rPr>
        <w:object w:dxaOrig="384" w:dyaOrig="288" w14:anchorId="130E4EC3">
          <v:shape id="_x0000_i1178" type="#_x0000_t75" style="width:18.25pt;height:11.85pt" o:ole="">
            <v:imagedata r:id="rId188" o:title=""/>
          </v:shape>
          <o:OLEObject Type="Embed" ProgID="Equation.3" ShapeID="_x0000_i1178" DrawAspect="Content" ObjectID="_1813331171" r:id="rId271"/>
        </w:object>
      </w:r>
      <w:r w:rsidRPr="0044437C">
        <w:t xml:space="preserve"> +W/2 is compared against the limit. (Clause E.4.2) This timing is re-used for EVM </w:t>
      </w:r>
      <w:r w:rsidRPr="0044437C">
        <w:rPr>
          <w:vertAlign w:val="subscript"/>
        </w:rPr>
        <w:t>DMRS</w:t>
      </w:r>
      <w:r w:rsidRPr="0044437C">
        <w:t xml:space="preserve"> in the equivalent EVM </w:t>
      </w:r>
      <w:r w:rsidRPr="0044437C">
        <w:rPr>
          <w:vertAlign w:val="subscript"/>
        </w:rPr>
        <w:t>DMRS</w:t>
      </w:r>
      <w:r w:rsidRPr="0044437C">
        <w:t xml:space="preserve"> sub-period.</w:t>
      </w:r>
    </w:p>
    <w:p w14:paraId="5C5CC729" w14:textId="77777777" w:rsidR="00524A5D" w:rsidRPr="0044437C" w:rsidRDefault="00000000">
      <w:r w:rsidRPr="0044437C">
        <w:t>For EVM the demodulation reference symbols are excluded, while the data symbols are used. For EVM</w:t>
      </w:r>
      <w:r w:rsidRPr="0044437C">
        <w:rPr>
          <w:vertAlign w:val="subscript"/>
        </w:rPr>
        <w:t>DMRS</w:t>
      </w:r>
      <w:r w:rsidRPr="0044437C">
        <w:t xml:space="preserve"> the data symbols are excluded, while the demodulation references symbols are used. This is illustrated in figure E.4.6-1</w:t>
      </w:r>
    </w:p>
    <w:p w14:paraId="6E5148FB" w14:textId="77777777" w:rsidR="00524A5D" w:rsidRPr="0044437C" w:rsidRDefault="00000000">
      <w:pPr>
        <w:pStyle w:val="TH"/>
      </w:pPr>
      <w:r w:rsidRPr="0044437C">
        <w:object w:dxaOrig="9660" w:dyaOrig="2244" w14:anchorId="26F03ECC">
          <v:shape id="_x0000_i1179" type="#_x0000_t75" style="width:485.75pt;height:113.9pt" o:ole="">
            <v:imagedata r:id="rId272" o:title=""/>
          </v:shape>
          <o:OLEObject Type="Embed" ProgID="Word.Document.8" ShapeID="_x0000_i1179" DrawAspect="Content" ObjectID="_1813331172" r:id="rId273"/>
        </w:object>
      </w:r>
    </w:p>
    <w:p w14:paraId="3F69C443" w14:textId="77777777" w:rsidR="00524A5D" w:rsidRPr="0044437C" w:rsidRDefault="00000000">
      <w:pPr>
        <w:pStyle w:val="TF"/>
      </w:pPr>
      <w:r w:rsidRPr="0044437C">
        <w:t>Figure E.4.6-1: EVM</w:t>
      </w:r>
      <w:r w:rsidRPr="0044437C">
        <w:rPr>
          <w:vertAlign w:val="subscript"/>
        </w:rPr>
        <w:t>DMRS</w:t>
      </w:r>
      <w:r w:rsidRPr="0044437C">
        <w:t xml:space="preserve"> measurement points</w:t>
      </w:r>
    </w:p>
    <w:p w14:paraId="579B1A93" w14:textId="77777777" w:rsidR="00524A5D" w:rsidRPr="0044437C" w:rsidRDefault="00524A5D"/>
    <w:p w14:paraId="74576A3E" w14:textId="77777777" w:rsidR="00524A5D" w:rsidRPr="0044437C" w:rsidRDefault="00000000">
      <w:r w:rsidRPr="0044437C">
        <w:t>Re-use the following formula from E.3.3:</w:t>
      </w:r>
    </w:p>
    <w:p w14:paraId="5893BB7E" w14:textId="77777777" w:rsidR="00524A5D" w:rsidRPr="0044437C" w:rsidRDefault="00000000">
      <w:pPr>
        <w:pStyle w:val="EQ"/>
        <w:jc w:val="center"/>
      </w:pPr>
      <w:r w:rsidRPr="0044437C">
        <w:t xml:space="preserve">Z’(f,t) = MS(f,t) </w:t>
      </w:r>
      <w:r w:rsidRPr="0044437C">
        <w:rPr>
          <w:b/>
          <w:vertAlign w:val="superscript"/>
        </w:rPr>
        <w:t>.</w:t>
      </w:r>
      <w:r w:rsidRPr="0044437C">
        <w:t xml:space="preserve"> EC(f)</w:t>
      </w:r>
    </w:p>
    <w:p w14:paraId="368CAB10" w14:textId="77777777" w:rsidR="00524A5D" w:rsidRPr="0044437C" w:rsidRDefault="00000000">
      <w:r w:rsidRPr="0044437C">
        <w:t>To calculate EVM</w:t>
      </w:r>
      <w:r w:rsidRPr="0044437C">
        <w:rPr>
          <w:vertAlign w:val="subscript"/>
        </w:rPr>
        <w:t>DMRS</w:t>
      </w:r>
      <w:r w:rsidRPr="0044437C">
        <w:t xml:space="preserve"> , the data symbol ( t=0,1,2,4,5,6) in Z’(f,t) are excluded and only the reference symbol (t=3) is used.</w:t>
      </w:r>
    </w:p>
    <w:p w14:paraId="4D8B59EE" w14:textId="77777777" w:rsidR="00524A5D" w:rsidRPr="0044437C" w:rsidRDefault="00000000">
      <w:r w:rsidRPr="0044437C">
        <w:t xml:space="preserve">The EVM </w:t>
      </w:r>
      <w:r w:rsidRPr="0044437C">
        <w:rPr>
          <w:vertAlign w:val="subscript"/>
        </w:rPr>
        <w:t>DMRS</w:t>
      </w:r>
      <w:r w:rsidRPr="0044437C">
        <w:t xml:space="preserve"> is the difference between the ideal waveform and the measured and equalized waveform for the allocated RB(s)</w:t>
      </w:r>
    </w:p>
    <w:p w14:paraId="7605E67C" w14:textId="77777777" w:rsidR="00524A5D" w:rsidRPr="0044437C" w:rsidRDefault="00000000" w:rsidP="00E36978">
      <w:pPr>
        <w:pStyle w:val="EQ"/>
      </w:pPr>
      <w:r w:rsidRPr="0044437C">
        <w:object w:dxaOrig="4368" w:dyaOrig="1104" w14:anchorId="69A5D52C">
          <v:shape id="_x0000_i1180" type="#_x0000_t75" style="width:3in;height:53.75pt" o:ole="">
            <v:imagedata r:id="rId274" o:title=""/>
          </v:shape>
          <o:OLEObject Type="Embed" ProgID="Equation.3" ShapeID="_x0000_i1180" DrawAspect="Content" ObjectID="_1813331173" r:id="rId275"/>
        </w:object>
      </w:r>
      <w:r w:rsidRPr="0044437C">
        <w:t>,</w:t>
      </w:r>
    </w:p>
    <w:p w14:paraId="5B6819E2" w14:textId="77777777" w:rsidR="00524A5D" w:rsidRPr="0044437C" w:rsidRDefault="00000000">
      <w:r w:rsidRPr="0044437C">
        <w:t>where</w:t>
      </w:r>
    </w:p>
    <w:p w14:paraId="43B5D03D" w14:textId="77777777" w:rsidR="00524A5D" w:rsidRPr="0044437C" w:rsidRDefault="00000000">
      <w:r w:rsidRPr="0044437C">
        <w:rPr>
          <w:sz w:val="24"/>
          <w:szCs w:val="24"/>
        </w:rPr>
        <w:t xml:space="preserve">t </w:t>
      </w:r>
      <w:r w:rsidRPr="0044437C">
        <w:t>covers the count of demodulation reference symbols (i.e. only symbol 3 in each slot, so count =1)</w:t>
      </w:r>
    </w:p>
    <w:p w14:paraId="31028589" w14:textId="77777777" w:rsidR="00524A5D" w:rsidRPr="0044437C" w:rsidRDefault="00000000">
      <w:pPr>
        <w:rPr>
          <w:sz w:val="18"/>
        </w:rPr>
      </w:pPr>
      <w:r w:rsidRPr="0044437C">
        <w:rPr>
          <w:rFonts w:eastAsia="Osaka"/>
        </w:rPr>
        <w:t>f covers the count of demodulation reference symbols</w:t>
      </w:r>
      <w:r w:rsidRPr="0044437C">
        <w:t xml:space="preserve"> within the allocated bandwidth. (</w:t>
      </w:r>
      <w:r w:rsidRPr="0044437C">
        <w:rPr>
          <w:sz w:val="18"/>
        </w:rPr>
        <w:t>|F|=</w:t>
      </w:r>
      <w:r w:rsidRPr="0044437C">
        <w:t>12*</w:t>
      </w:r>
      <w:r w:rsidRPr="0044437C">
        <w:rPr>
          <w:position w:val="-10"/>
        </w:rPr>
        <w:object w:dxaOrig="636" w:dyaOrig="408" w14:anchorId="19EFFA9D">
          <v:shape id="_x0000_i1181" type="#_x0000_t75" style="width:30.1pt;height:17.75pt" o:ole="">
            <v:imagedata r:id="rId205" o:title=""/>
          </v:shape>
          <o:OLEObject Type="Embed" ProgID="Equation.3" ShapeID="_x0000_i1181" DrawAspect="Content" ObjectID="_1813331174" r:id="rId276"/>
        </w:object>
      </w:r>
      <w:r w:rsidRPr="0044437C">
        <w:t xml:space="preserve"> (with</w:t>
      </w:r>
      <w:r w:rsidRPr="0044437C">
        <w:rPr>
          <w:position w:val="-10"/>
        </w:rPr>
        <w:object w:dxaOrig="636" w:dyaOrig="408" w14:anchorId="266E15A7">
          <v:shape id="_x0000_i1182" type="#_x0000_t75" style="width:30.1pt;height:17.75pt" o:ole="">
            <v:imagedata r:id="rId205" o:title=""/>
          </v:shape>
          <o:OLEObject Type="Embed" ProgID="Equation.3" ShapeID="_x0000_i1182" DrawAspect="Content" ObjectID="_1813331175" r:id="rId277"/>
        </w:object>
      </w:r>
      <w:r w:rsidRPr="0044437C">
        <w:t xml:space="preserve">: number of allocated resource blocks)). </w:t>
      </w:r>
    </w:p>
    <w:p w14:paraId="48C99649" w14:textId="77777777" w:rsidR="00524A5D" w:rsidRPr="0044437C" w:rsidRDefault="00000000">
      <w:r w:rsidRPr="0044437C">
        <w:rPr>
          <w:position w:val="-14"/>
        </w:rPr>
        <w:object w:dxaOrig="888" w:dyaOrig="408" w14:anchorId="68417F7B">
          <v:shape id="_x0000_i1183" type="#_x0000_t75" style="width:41.9pt;height:17.75pt" o:ole="">
            <v:imagedata r:id="rId278" o:title=""/>
          </v:shape>
          <o:OLEObject Type="Embed" ProgID="Equation.3" ShapeID="_x0000_i1183" DrawAspect="Content" ObjectID="_1813331176" r:id="rId279"/>
        </w:object>
      </w:r>
      <w:r w:rsidRPr="0044437C">
        <w:t xml:space="preserve"> are the samples of the signal evaluated for the EVM </w:t>
      </w:r>
      <w:r w:rsidRPr="0044437C">
        <w:rPr>
          <w:vertAlign w:val="subscript"/>
        </w:rPr>
        <w:t>DMRS</w:t>
      </w:r>
    </w:p>
    <w:p w14:paraId="78974D3A" w14:textId="77777777" w:rsidR="00524A5D" w:rsidRPr="0044437C" w:rsidRDefault="00000000">
      <w:r w:rsidRPr="0044437C">
        <w:rPr>
          <w:position w:val="-10"/>
        </w:rPr>
        <w:object w:dxaOrig="696" w:dyaOrig="384" w14:anchorId="33C48D64">
          <v:shape id="_x0000_i1184" type="#_x0000_t75" style="width:36pt;height:18.25pt" o:ole="">
            <v:imagedata r:id="rId280" o:title=""/>
          </v:shape>
          <o:OLEObject Type="Embed" ProgID="Equation.3" ShapeID="_x0000_i1184" DrawAspect="Content" ObjectID="_1813331177" r:id="rId281"/>
        </w:object>
      </w:r>
      <w:r w:rsidRPr="0044437C">
        <w:t>is the ideal signal reconstructed by the measurement equipment, and</w:t>
      </w:r>
    </w:p>
    <w:p w14:paraId="5F7A9AB0" w14:textId="77777777" w:rsidR="00524A5D" w:rsidRPr="0044437C" w:rsidRDefault="00000000">
      <w:r w:rsidRPr="0044437C">
        <w:rPr>
          <w:rFonts w:ascii="Arial" w:hAnsi="Arial" w:cs="Arial"/>
          <w:position w:val="-12"/>
        </w:rPr>
        <w:object w:dxaOrig="264" w:dyaOrig="384" w14:anchorId="16710AE6">
          <v:shape id="_x0000_i1185" type="#_x0000_t75" style="width:11.85pt;height:18.25pt" o:ole="">
            <v:imagedata r:id="rId212" o:title=""/>
          </v:shape>
          <o:OLEObject Type="Embed" ProgID="Equation.3" ShapeID="_x0000_i1185" DrawAspect="Content" ObjectID="_1813331178" r:id="rId282"/>
        </w:object>
      </w:r>
      <w:r w:rsidRPr="0044437C">
        <w:t xml:space="preserve"> is the average power of the ideal signal. For normalized modulation symbols </w:t>
      </w:r>
      <w:r w:rsidRPr="0044437C">
        <w:rPr>
          <w:position w:val="-12"/>
        </w:rPr>
        <w:object w:dxaOrig="264" w:dyaOrig="384" w14:anchorId="09BBDDAB">
          <v:shape id="_x0000_i1186" type="#_x0000_t75" style="width:11.85pt;height:18.25pt" o:ole="">
            <v:imagedata r:id="rId212" o:title=""/>
          </v:shape>
          <o:OLEObject Type="Embed" ProgID="Equation.3" ShapeID="_x0000_i1186" DrawAspect="Content" ObjectID="_1813331179" r:id="rId283"/>
        </w:object>
      </w:r>
      <w:r w:rsidRPr="0044437C">
        <w:t xml:space="preserve"> is equal to 1.</w:t>
      </w:r>
    </w:p>
    <w:p w14:paraId="7D8D2C13" w14:textId="77777777" w:rsidR="00524A5D" w:rsidRPr="0044437C" w:rsidRDefault="00000000">
      <w:r w:rsidRPr="0044437C">
        <w:lastRenderedPageBreak/>
        <w:t>20 such results are generated per measurement sub-period.</w:t>
      </w:r>
    </w:p>
    <w:p w14:paraId="2BE0C273" w14:textId="77777777" w:rsidR="00524A5D" w:rsidRPr="0044437C" w:rsidRDefault="00000000">
      <w:pPr>
        <w:pStyle w:val="Heading3"/>
      </w:pPr>
      <w:bookmarkStart w:id="2745" w:name="_Toc6334"/>
      <w:bookmarkStart w:id="2746" w:name="_Toc21748"/>
      <w:bookmarkStart w:id="2747" w:name="_Toc27477"/>
      <w:bookmarkStart w:id="2748" w:name="_Toc24074"/>
      <w:bookmarkStart w:id="2749" w:name="_Toc194572011"/>
      <w:r w:rsidRPr="0044437C">
        <w:t>E.4.6.1</w:t>
      </w:r>
      <w:r w:rsidRPr="0044437C">
        <w:tab/>
        <w:t>1</w:t>
      </w:r>
      <w:r w:rsidRPr="0044437C">
        <w:rPr>
          <w:vertAlign w:val="superscript"/>
        </w:rPr>
        <w:t>st</w:t>
      </w:r>
      <w:r w:rsidRPr="0044437C">
        <w:t xml:space="preserve"> average for EVM </w:t>
      </w:r>
      <w:r w:rsidRPr="0044437C">
        <w:rPr>
          <w:vertAlign w:val="subscript"/>
        </w:rPr>
        <w:t>DMRS</w:t>
      </w:r>
      <w:bookmarkEnd w:id="2745"/>
      <w:bookmarkEnd w:id="2746"/>
      <w:bookmarkEnd w:id="2747"/>
      <w:bookmarkEnd w:id="2748"/>
      <w:bookmarkEnd w:id="2749"/>
    </w:p>
    <w:p w14:paraId="68907ED5" w14:textId="77777777" w:rsidR="00524A5D" w:rsidRPr="0044437C" w:rsidRDefault="00000000">
      <w:pPr>
        <w:rPr>
          <w:color w:val="000000"/>
          <w:lang w:eastAsia="zh-CN"/>
        </w:rPr>
      </w:pPr>
      <w:r w:rsidRPr="0044437C">
        <w:t xml:space="preserve">EVM </w:t>
      </w:r>
      <w:r w:rsidRPr="0044437C">
        <w:rPr>
          <w:vertAlign w:val="subscript"/>
        </w:rPr>
        <w:t>DMRS</w:t>
      </w:r>
      <w:r w:rsidRPr="0044437C">
        <w:t xml:space="preserve"> is averaged over all </w:t>
      </w:r>
      <w:r w:rsidRPr="0044437C">
        <w:rPr>
          <w:lang w:eastAsia="zh-CN"/>
        </w:rPr>
        <w:t xml:space="preserve">basic </w:t>
      </w:r>
      <w:r w:rsidRPr="0044437C">
        <w:t xml:space="preserve">EVM </w:t>
      </w:r>
      <w:r w:rsidRPr="0044437C">
        <w:rPr>
          <w:vertAlign w:val="subscript"/>
        </w:rPr>
        <w:t>DMRS</w:t>
      </w:r>
      <w:r w:rsidRPr="0044437C">
        <w:t xml:space="preserve"> </w:t>
      </w:r>
      <w:r w:rsidRPr="0044437C">
        <w:rPr>
          <w:lang w:eastAsia="zh-CN"/>
        </w:rPr>
        <w:t>measurements in one sub-period</w:t>
      </w:r>
    </w:p>
    <w:p w14:paraId="0A5E8F0B" w14:textId="77777777" w:rsidR="00524A5D" w:rsidRPr="0044437C" w:rsidRDefault="00000000">
      <w:pPr>
        <w:rPr>
          <w:rFonts w:eastAsia="SimSun"/>
          <w:lang w:eastAsia="zh-CN"/>
        </w:rPr>
      </w:pPr>
      <w:r w:rsidRPr="0044437C">
        <w:rPr>
          <w:lang w:eastAsia="zh-CN"/>
        </w:rPr>
        <w:t>For subslot TTI, The averaging comprises 60 UL subslots (for frame structure 2: excluding special fields(UpPTS)) for PUCCH, PUSCH, PDSCH.</w:t>
      </w:r>
    </w:p>
    <w:p w14:paraId="68A24E6B" w14:textId="77777777" w:rsidR="00524A5D" w:rsidRPr="0044437C" w:rsidRDefault="00000000">
      <w:pPr>
        <w:rPr>
          <w:color w:val="000000"/>
          <w:lang w:eastAsia="zh-CN"/>
        </w:rPr>
      </w:pPr>
      <w:r w:rsidRPr="0044437C">
        <w:rPr>
          <w:lang w:eastAsia="zh-CN"/>
        </w:rPr>
        <w:t xml:space="preserve">For subframe/slot TTI, the </w:t>
      </w:r>
      <w:r w:rsidRPr="0044437C">
        <w:rPr>
          <w:color w:val="000000"/>
          <w:lang w:eastAsia="zh-CN"/>
        </w:rPr>
        <w:t>averaging comprises 20 UL slots (for frame structure 2: excluding special fields(UpPTS))</w:t>
      </w:r>
    </w:p>
    <w:p w14:paraId="35A74C44" w14:textId="77777777" w:rsidR="00524A5D" w:rsidRPr="0044437C" w:rsidRDefault="00000000">
      <w:pPr>
        <w:pStyle w:val="EQ"/>
        <w:rPr>
          <w:rFonts w:ascii="SimSun" w:cs="SimSun"/>
          <w:color w:val="000000"/>
          <w:lang w:eastAsia="zh-CN"/>
        </w:rPr>
      </w:pPr>
      <w:r w:rsidRPr="0044437C">
        <w:tab/>
      </w:r>
      <w:r w:rsidRPr="0044437C">
        <w:rPr>
          <w:position w:val="-30"/>
        </w:rPr>
        <w:object w:dxaOrig="4080" w:dyaOrig="804" w14:anchorId="0733A0DF">
          <v:shape id="_x0000_i1187" type="#_x0000_t75" style="width:204.15pt;height:41.9pt" o:ole="">
            <v:imagedata r:id="rId284" o:title=""/>
          </v:shape>
          <o:OLEObject Type="Embed" ProgID="Equation.3" ShapeID="_x0000_i1187" DrawAspect="Content" ObjectID="_1813331180" r:id="rId285"/>
        </w:object>
      </w:r>
    </w:p>
    <w:p w14:paraId="6E25AE08" w14:textId="77777777" w:rsidR="00524A5D" w:rsidRPr="0044437C" w:rsidRDefault="00000000">
      <w:r w:rsidRPr="0044437C">
        <w:t>The timing is taken from the EVM for the data. 6 of those results are achieved from the samples. In general the timing is not the same for each result.</w:t>
      </w:r>
    </w:p>
    <w:p w14:paraId="3692673C" w14:textId="77777777" w:rsidR="00524A5D" w:rsidRPr="0044437C" w:rsidRDefault="00000000">
      <w:pPr>
        <w:pStyle w:val="Heading3"/>
      </w:pPr>
      <w:bookmarkStart w:id="2750" w:name="_Toc28932"/>
      <w:bookmarkStart w:id="2751" w:name="_Toc20288"/>
      <w:bookmarkStart w:id="2752" w:name="_Toc6676"/>
      <w:bookmarkStart w:id="2753" w:name="_Toc15006"/>
      <w:bookmarkStart w:id="2754" w:name="_Toc194572012"/>
      <w:r w:rsidRPr="0044437C">
        <w:t>E.4.6.2</w:t>
      </w:r>
      <w:r w:rsidRPr="0044437C">
        <w:tab/>
        <w:t xml:space="preserve">Final average for EVM </w:t>
      </w:r>
      <w:r w:rsidRPr="0044437C">
        <w:rPr>
          <w:vertAlign w:val="subscript"/>
        </w:rPr>
        <w:t>DMRS</w:t>
      </w:r>
      <w:bookmarkEnd w:id="2750"/>
      <w:bookmarkEnd w:id="2751"/>
      <w:bookmarkEnd w:id="2752"/>
      <w:bookmarkEnd w:id="2753"/>
      <w:bookmarkEnd w:id="2754"/>
    </w:p>
    <w:p w14:paraId="298F4C3A" w14:textId="77777777" w:rsidR="00524A5D" w:rsidRPr="0044437C" w:rsidRDefault="00000000">
      <w:pPr>
        <w:pStyle w:val="EQ"/>
      </w:pPr>
      <w:r w:rsidRPr="0044437C">
        <w:tab/>
      </w:r>
      <w:r w:rsidRPr="0044437C">
        <w:rPr>
          <w:position w:val="-30"/>
        </w:rPr>
        <w:object w:dxaOrig="3840" w:dyaOrig="732" w14:anchorId="62AF43E1">
          <v:shape id="_x0000_i1188" type="#_x0000_t75" style="width:191.85pt;height:36pt" o:ole="">
            <v:imagedata r:id="rId286" o:title=""/>
          </v:shape>
          <o:OLEObject Type="Embed" ProgID="Equation.3" ShapeID="_x0000_i1188" DrawAspect="Content" ObjectID="_1813331181" r:id="rId287"/>
        </w:object>
      </w:r>
    </w:p>
    <w:p w14:paraId="796C2854" w14:textId="77777777" w:rsidR="00524A5D" w:rsidRPr="0044437C" w:rsidRDefault="00000000">
      <w:pPr>
        <w:pStyle w:val="Heading1"/>
      </w:pPr>
      <w:bookmarkStart w:id="2755" w:name="_Toc17001"/>
      <w:bookmarkStart w:id="2756" w:name="_Toc1770"/>
      <w:bookmarkStart w:id="2757" w:name="_Toc6335"/>
      <w:bookmarkStart w:id="2758" w:name="_Toc21838"/>
      <w:bookmarkStart w:id="2759" w:name="_Toc194572013"/>
      <w:r w:rsidRPr="0044437C">
        <w:t>E.5</w:t>
      </w:r>
      <w:r w:rsidRPr="0044437C">
        <w:tab/>
        <w:t>EVM and inband emissions for PUCCH</w:t>
      </w:r>
      <w:bookmarkEnd w:id="2755"/>
      <w:bookmarkEnd w:id="2756"/>
      <w:bookmarkEnd w:id="2757"/>
      <w:bookmarkEnd w:id="2758"/>
      <w:bookmarkEnd w:id="2759"/>
    </w:p>
    <w:p w14:paraId="455427DC" w14:textId="77777777" w:rsidR="00524A5D" w:rsidRPr="0044437C" w:rsidRDefault="00000000">
      <w:r w:rsidRPr="0044437C">
        <w:t>For the purpose of worst case testing, the PUCCH shall be located on the edges of the Transmission Bandwidth Configuration (6,15,25,50,75,100 RBs).</w:t>
      </w:r>
    </w:p>
    <w:p w14:paraId="4889FAD0" w14:textId="77777777" w:rsidR="00524A5D" w:rsidRPr="0044437C" w:rsidRDefault="00000000">
      <w:r w:rsidRPr="0044437C">
        <w:t>The EVM for PUCCH (EVM</w:t>
      </w:r>
      <w:r w:rsidRPr="0044437C">
        <w:rPr>
          <w:vertAlign w:val="subscript"/>
        </w:rPr>
        <w:t>PUCCH</w:t>
      </w:r>
      <w:r w:rsidRPr="0044437C">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44437C" w:rsidRDefault="00000000">
      <w:r w:rsidRPr="0044437C">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44437C" w:rsidRDefault="00000000">
      <w:pPr>
        <w:pStyle w:val="Heading2"/>
      </w:pPr>
      <w:bookmarkStart w:id="2760" w:name="_Toc2600"/>
      <w:bookmarkStart w:id="2761" w:name="_Toc5753"/>
      <w:bookmarkStart w:id="2762" w:name="_Toc12853"/>
      <w:bookmarkStart w:id="2763" w:name="_Toc8135"/>
      <w:bookmarkStart w:id="2764" w:name="_Toc194572014"/>
      <w:r w:rsidRPr="0044437C">
        <w:t>E.5.1</w:t>
      </w:r>
      <w:r w:rsidRPr="0044437C">
        <w:tab/>
        <w:t>Basic principle</w:t>
      </w:r>
      <w:bookmarkEnd w:id="2760"/>
      <w:bookmarkEnd w:id="2761"/>
      <w:bookmarkEnd w:id="2762"/>
      <w:bookmarkEnd w:id="2763"/>
      <w:bookmarkEnd w:id="2764"/>
    </w:p>
    <w:p w14:paraId="31505E37" w14:textId="77777777" w:rsidR="00524A5D" w:rsidRPr="0044437C" w:rsidRDefault="00000000">
      <w:r w:rsidRPr="0044437C">
        <w:t>The basis principle is the same as described in E.2.1</w:t>
      </w:r>
    </w:p>
    <w:p w14:paraId="733B1F2C" w14:textId="77777777" w:rsidR="00524A5D" w:rsidRPr="0044437C" w:rsidRDefault="00000000">
      <w:pPr>
        <w:pStyle w:val="Heading2"/>
      </w:pPr>
      <w:bookmarkStart w:id="2765" w:name="_Toc3970"/>
      <w:bookmarkStart w:id="2766" w:name="_Toc10144"/>
      <w:bookmarkStart w:id="2767" w:name="_Toc852"/>
      <w:bookmarkStart w:id="2768" w:name="_Toc11617"/>
      <w:bookmarkStart w:id="2769" w:name="_Toc194572015"/>
      <w:r w:rsidRPr="0044437C">
        <w:t>E.5.2</w:t>
      </w:r>
      <w:r w:rsidRPr="0044437C">
        <w:tab/>
        <w:t>Output signal of the TX under test</w:t>
      </w:r>
      <w:bookmarkEnd w:id="2765"/>
      <w:bookmarkEnd w:id="2766"/>
      <w:bookmarkEnd w:id="2767"/>
      <w:bookmarkEnd w:id="2768"/>
      <w:bookmarkEnd w:id="2769"/>
    </w:p>
    <w:p w14:paraId="3E27C7DB" w14:textId="77777777" w:rsidR="00524A5D" w:rsidRPr="0044437C" w:rsidRDefault="00000000">
      <w:r w:rsidRPr="0044437C">
        <w:t>The output signal of the TX under test is processed same as described in E.2.2</w:t>
      </w:r>
    </w:p>
    <w:p w14:paraId="172AF38E" w14:textId="77777777" w:rsidR="00524A5D" w:rsidRPr="0044437C" w:rsidRDefault="00000000">
      <w:pPr>
        <w:pStyle w:val="Heading2"/>
      </w:pPr>
      <w:bookmarkStart w:id="2770" w:name="_Toc29877"/>
      <w:bookmarkStart w:id="2771" w:name="_Toc23047"/>
      <w:bookmarkStart w:id="2772" w:name="_Toc15206"/>
      <w:bookmarkStart w:id="2773" w:name="_Toc31470"/>
      <w:bookmarkStart w:id="2774" w:name="_Toc194572016"/>
      <w:r w:rsidRPr="0044437C">
        <w:t>E.5.3</w:t>
      </w:r>
      <w:r w:rsidRPr="0044437C">
        <w:tab/>
        <w:t>Reference signal</w:t>
      </w:r>
      <w:bookmarkEnd w:id="2770"/>
      <w:bookmarkEnd w:id="2771"/>
      <w:bookmarkEnd w:id="2772"/>
      <w:bookmarkEnd w:id="2773"/>
      <w:bookmarkEnd w:id="2774"/>
    </w:p>
    <w:p w14:paraId="65CE3DA4" w14:textId="77777777" w:rsidR="00524A5D" w:rsidRPr="0044437C" w:rsidRDefault="00000000">
      <w:r w:rsidRPr="0044437C">
        <w:t>The reference signal is defined same as in E.2.3. Same as in E.2.3, i</w:t>
      </w:r>
      <w:r w:rsidRPr="0044437C">
        <w:rPr>
          <w:vertAlign w:val="subscript"/>
        </w:rPr>
        <w:t>1</w:t>
      </w:r>
      <w:r w:rsidRPr="0044437C">
        <w:t>(ν) is the ideal reference for EVM</w:t>
      </w:r>
      <w:r w:rsidRPr="0044437C">
        <w:rPr>
          <w:vertAlign w:val="subscript"/>
        </w:rPr>
        <w:t>PUCCH</w:t>
      </w:r>
      <w:r w:rsidRPr="0044437C">
        <w:t xml:space="preserve"> and i</w:t>
      </w:r>
      <w:r w:rsidRPr="0044437C">
        <w:rPr>
          <w:vertAlign w:val="subscript"/>
        </w:rPr>
        <w:t>2</w:t>
      </w:r>
      <w:r w:rsidRPr="0044437C">
        <w:t>(ν) is used to estimate the FFT window timing.</w:t>
      </w:r>
    </w:p>
    <w:p w14:paraId="341F991E" w14:textId="77777777" w:rsidR="00524A5D" w:rsidRPr="0044437C" w:rsidRDefault="00000000">
      <w:r w:rsidRPr="0044437C">
        <w:t>Note PUSCH is off during the PUCCH measurement period.</w:t>
      </w:r>
    </w:p>
    <w:p w14:paraId="3B41D3E3" w14:textId="77777777" w:rsidR="00524A5D" w:rsidRPr="0044437C" w:rsidRDefault="00000000">
      <w:pPr>
        <w:pStyle w:val="Heading2"/>
      </w:pPr>
      <w:bookmarkStart w:id="2775" w:name="_Toc26814"/>
      <w:bookmarkStart w:id="2776" w:name="_Toc22063"/>
      <w:bookmarkStart w:id="2777" w:name="_Toc21120"/>
      <w:bookmarkStart w:id="2778" w:name="_Toc20469"/>
      <w:bookmarkStart w:id="2779" w:name="_Toc194572017"/>
      <w:r w:rsidRPr="0044437C">
        <w:t>E.5.4</w:t>
      </w:r>
      <w:r w:rsidRPr="0044437C">
        <w:tab/>
        <w:t>Measurement results</w:t>
      </w:r>
      <w:bookmarkEnd w:id="2775"/>
      <w:bookmarkEnd w:id="2776"/>
      <w:bookmarkEnd w:id="2777"/>
      <w:bookmarkEnd w:id="2778"/>
      <w:bookmarkEnd w:id="2779"/>
    </w:p>
    <w:p w14:paraId="676A89F3" w14:textId="77777777" w:rsidR="00524A5D" w:rsidRPr="0044437C" w:rsidRDefault="00000000">
      <w:r w:rsidRPr="0044437C">
        <w:t>The measurement results are:</w:t>
      </w:r>
    </w:p>
    <w:p w14:paraId="7D3B0AFC" w14:textId="77777777" w:rsidR="00524A5D" w:rsidRPr="0044437C" w:rsidRDefault="00000000">
      <w:pPr>
        <w:pStyle w:val="B1"/>
      </w:pPr>
      <w:r w:rsidRPr="0044437C">
        <w:t>-</w:t>
      </w:r>
      <w:r w:rsidRPr="0044437C">
        <w:tab/>
        <w:t>EVM</w:t>
      </w:r>
      <w:r w:rsidRPr="0044437C">
        <w:rPr>
          <w:vertAlign w:val="subscript"/>
        </w:rPr>
        <w:t>PUCCH</w:t>
      </w:r>
    </w:p>
    <w:p w14:paraId="5D217256" w14:textId="77777777" w:rsidR="00524A5D" w:rsidRPr="0044437C" w:rsidRDefault="00000000">
      <w:pPr>
        <w:pStyle w:val="B1"/>
      </w:pPr>
      <w:r w:rsidRPr="0044437C">
        <w:t>-</w:t>
      </w:r>
      <w:r w:rsidRPr="0044437C">
        <w:tab/>
        <w:t>Inband emissions with the sub-results: General in-band emission, IQ image (according to: 36.101. Annex F.4, Clause starting with: “At this stage the ….”)</w:t>
      </w:r>
    </w:p>
    <w:p w14:paraId="672C32C5" w14:textId="77777777" w:rsidR="00524A5D" w:rsidRPr="0044437C" w:rsidRDefault="00000000">
      <w:pPr>
        <w:pStyle w:val="Heading2"/>
      </w:pPr>
      <w:bookmarkStart w:id="2780" w:name="_Toc26105"/>
      <w:bookmarkStart w:id="2781" w:name="_Toc8007"/>
      <w:bookmarkStart w:id="2782" w:name="_Toc11506"/>
      <w:bookmarkStart w:id="2783" w:name="_Toc32263"/>
      <w:bookmarkStart w:id="2784" w:name="_Toc194572018"/>
      <w:r w:rsidRPr="0044437C">
        <w:lastRenderedPageBreak/>
        <w:t>E.5.5</w:t>
      </w:r>
      <w:r w:rsidRPr="0044437C">
        <w:tab/>
        <w:t>Measurement points</w:t>
      </w:r>
      <w:bookmarkEnd w:id="2780"/>
      <w:bookmarkEnd w:id="2781"/>
      <w:bookmarkEnd w:id="2782"/>
      <w:bookmarkEnd w:id="2783"/>
      <w:bookmarkEnd w:id="2784"/>
    </w:p>
    <w:p w14:paraId="25A48E21" w14:textId="77777777" w:rsidR="00524A5D" w:rsidRPr="0044437C" w:rsidRDefault="00000000">
      <w:r w:rsidRPr="0044437C">
        <w:t>The measurement points are illustrated in the figure below:</w:t>
      </w:r>
    </w:p>
    <w:p w14:paraId="34ED444E" w14:textId="77777777" w:rsidR="00524A5D" w:rsidRPr="0044437C" w:rsidRDefault="00000000">
      <w:pPr>
        <w:pStyle w:val="TH"/>
      </w:pPr>
      <w:r w:rsidRPr="0044437C">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44437C" w:rsidRDefault="00000000">
      <w:pPr>
        <w:pStyle w:val="TF"/>
      </w:pPr>
      <w:r w:rsidRPr="0044437C">
        <w:t>Figure E.5.5-1</w:t>
      </w:r>
    </w:p>
    <w:p w14:paraId="0E3CE769" w14:textId="77777777" w:rsidR="00524A5D" w:rsidRPr="0044437C" w:rsidRDefault="00524A5D"/>
    <w:p w14:paraId="518654DA" w14:textId="77777777" w:rsidR="00524A5D" w:rsidRPr="0044437C" w:rsidRDefault="00000000">
      <w:pPr>
        <w:pStyle w:val="Heading2"/>
      </w:pPr>
      <w:bookmarkStart w:id="2785" w:name="_Toc12723"/>
      <w:bookmarkStart w:id="2786" w:name="_Toc2669"/>
      <w:bookmarkStart w:id="2787" w:name="_Toc26100"/>
      <w:bookmarkStart w:id="2788" w:name="_Toc30467"/>
      <w:bookmarkStart w:id="2789" w:name="_Toc194572019"/>
      <w:r w:rsidRPr="0044437C">
        <w:t>E.5.6</w:t>
      </w:r>
      <w:r w:rsidRPr="0044437C">
        <w:tab/>
        <w:t>Pre FFT minimization process</w:t>
      </w:r>
      <w:bookmarkEnd w:id="2785"/>
      <w:bookmarkEnd w:id="2786"/>
      <w:bookmarkEnd w:id="2787"/>
      <w:bookmarkEnd w:id="2788"/>
      <w:bookmarkEnd w:id="2789"/>
    </w:p>
    <w:p w14:paraId="29720165" w14:textId="77777777" w:rsidR="00524A5D" w:rsidRPr="0044437C" w:rsidRDefault="00000000">
      <w:r w:rsidRPr="0044437C">
        <w:t>The pre FFT minimisation process is the same as describes in clause E.3.1.</w:t>
      </w:r>
    </w:p>
    <w:p w14:paraId="15AC3D23" w14:textId="77777777" w:rsidR="00524A5D" w:rsidRPr="0044437C" w:rsidRDefault="00000000">
      <w:pPr>
        <w:pStyle w:val="NO"/>
      </w:pPr>
      <w:r w:rsidRPr="0044437C">
        <w:t>NOTE:</w:t>
      </w:r>
      <w:r w:rsidRPr="0044437C">
        <w:tab/>
        <w:t>although an exclusion period for EVM</w:t>
      </w:r>
      <w:r w:rsidRPr="0044437C">
        <w:rPr>
          <w:vertAlign w:val="subscript"/>
        </w:rPr>
        <w:t>PUCCH</w:t>
      </w:r>
      <w:r w:rsidRPr="0044437C">
        <w:t xml:space="preserve"> is applicable in E.5.9.1, the pre FFT minimisation process is done over the complete slot.</w:t>
      </w:r>
    </w:p>
    <w:p w14:paraId="0BB21919" w14:textId="77777777" w:rsidR="00524A5D" w:rsidRPr="0044437C" w:rsidRDefault="00000000">
      <w:r w:rsidRPr="0044437C">
        <w:t>RF error, and carrier leakage are necessary for best fit of the measured signal towards the ideal signal in the pre FFT domain. However they are not used to compare them against the limits.</w:t>
      </w:r>
    </w:p>
    <w:p w14:paraId="4A797C18" w14:textId="77777777" w:rsidR="00524A5D" w:rsidRPr="0044437C" w:rsidRDefault="00000000">
      <w:pPr>
        <w:pStyle w:val="Heading2"/>
      </w:pPr>
      <w:bookmarkStart w:id="2790" w:name="_Toc3799"/>
      <w:bookmarkStart w:id="2791" w:name="_Toc23548"/>
      <w:bookmarkStart w:id="2792" w:name="_Toc20104"/>
      <w:bookmarkStart w:id="2793" w:name="_Toc8886"/>
      <w:bookmarkStart w:id="2794" w:name="_Toc194572020"/>
      <w:r w:rsidRPr="0044437C">
        <w:t>E.5.7</w:t>
      </w:r>
      <w:r w:rsidRPr="0044437C">
        <w:tab/>
        <w:t>Timing of the FFT window</w:t>
      </w:r>
      <w:bookmarkEnd w:id="2790"/>
      <w:bookmarkEnd w:id="2791"/>
      <w:bookmarkEnd w:id="2792"/>
      <w:bookmarkEnd w:id="2793"/>
      <w:bookmarkEnd w:id="2794"/>
    </w:p>
    <w:p w14:paraId="319A7E69" w14:textId="77777777" w:rsidR="00524A5D" w:rsidRPr="0044437C" w:rsidRDefault="00000000">
      <w:r w:rsidRPr="0044437C">
        <w:t>Timing of the FFT window is estimated with the same method as described in E.3.2.</w:t>
      </w:r>
    </w:p>
    <w:p w14:paraId="0EF045E2" w14:textId="77777777" w:rsidR="00524A5D" w:rsidRPr="0044437C" w:rsidRDefault="00000000">
      <w:pPr>
        <w:pStyle w:val="Heading2"/>
      </w:pPr>
      <w:bookmarkStart w:id="2795" w:name="_Toc31866"/>
      <w:bookmarkStart w:id="2796" w:name="_Toc22829"/>
      <w:bookmarkStart w:id="2797" w:name="_Toc25370"/>
      <w:bookmarkStart w:id="2798" w:name="_Toc26728"/>
      <w:bookmarkStart w:id="2799" w:name="_Toc194572021"/>
      <w:r w:rsidRPr="0044437C">
        <w:t>E.5.8</w:t>
      </w:r>
      <w:r w:rsidRPr="0044437C">
        <w:tab/>
        <w:t>Post FFT equalisation</w:t>
      </w:r>
      <w:bookmarkEnd w:id="2795"/>
      <w:bookmarkEnd w:id="2796"/>
      <w:bookmarkEnd w:id="2797"/>
      <w:bookmarkEnd w:id="2798"/>
      <w:bookmarkEnd w:id="2799"/>
    </w:p>
    <w:p w14:paraId="32B5AA5F" w14:textId="77777777" w:rsidR="00524A5D" w:rsidRPr="0044437C" w:rsidRDefault="00000000">
      <w:r w:rsidRPr="0044437C">
        <w:t>The post FFT equalisation is described separately without reference to E.3.3:</w:t>
      </w:r>
    </w:p>
    <w:p w14:paraId="7E55CBFC" w14:textId="77777777" w:rsidR="00524A5D" w:rsidRPr="0044437C" w:rsidRDefault="00000000">
      <w:r w:rsidRPr="0044437C">
        <w:t xml:space="preserve">Perform 7 FFTs on z’(ν), one for each OFDM symbol in a slot using the timing </w:t>
      </w:r>
      <w:r w:rsidRPr="0044437C">
        <w:rPr>
          <w:position w:val="-6"/>
        </w:rPr>
        <w:object w:dxaOrig="384" w:dyaOrig="288" w14:anchorId="76E8AAB6">
          <v:shape id="_x0000_i1189" type="#_x0000_t75" style="width:18.25pt;height:11.85pt" o:ole="">
            <v:imagedata r:id="rId188" o:title=""/>
          </v:shape>
          <o:OLEObject Type="Embed" ProgID="Equation.3" ShapeID="_x0000_i1189" DrawAspect="Content" ObjectID="_1813331182" r:id="rId289"/>
        </w:object>
      </w:r>
      <w:r w:rsidRPr="0044437C">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44437C" w:rsidRDefault="00000000">
      <w:r w:rsidRPr="0044437C">
        <w:t>Only the allocated resource blocks in the frequency domain are used for equalisation.</w:t>
      </w:r>
    </w:p>
    <w:p w14:paraId="01B99DA8" w14:textId="77777777" w:rsidR="00524A5D" w:rsidRPr="0044437C" w:rsidRDefault="00000000">
      <w:r w:rsidRPr="0044437C">
        <w:t>The nominal reference symbols and nominal OFDM data symbols are used to equalize the measured data symbols.</w:t>
      </w:r>
    </w:p>
    <w:p w14:paraId="48E1F3C6" w14:textId="77777777" w:rsidR="00524A5D" w:rsidRPr="0044437C" w:rsidRDefault="00000000">
      <w:pPr>
        <w:pStyle w:val="NO"/>
        <w:rPr>
          <w:sz w:val="16"/>
          <w:szCs w:val="16"/>
        </w:rPr>
      </w:pPr>
      <w:r w:rsidRPr="0044437C">
        <w:rPr>
          <w:sz w:val="16"/>
          <w:szCs w:val="16"/>
        </w:rPr>
        <w:t>Note: (The nomenclature inside this note is local and not valid outside)</w:t>
      </w:r>
    </w:p>
    <w:p w14:paraId="1F51C02F" w14:textId="77777777" w:rsidR="00524A5D" w:rsidRPr="0044437C" w:rsidRDefault="00000000">
      <w:pPr>
        <w:rPr>
          <w:sz w:val="21"/>
          <w:szCs w:val="21"/>
        </w:rPr>
      </w:pPr>
      <w:r w:rsidRPr="0044437C">
        <w:rPr>
          <w:sz w:val="21"/>
          <w:szCs w:val="21"/>
        </w:rPr>
        <w:t>The nominal OFDM data symbols are created by a demodulation process. A demodulation process as follows is recommended:</w:t>
      </w:r>
    </w:p>
    <w:p w14:paraId="1E469FF8" w14:textId="77777777" w:rsidR="00524A5D" w:rsidRPr="0044437C" w:rsidRDefault="00000000">
      <w:pPr>
        <w:pStyle w:val="B1"/>
      </w:pPr>
      <w:r w:rsidRPr="0044437C">
        <w:t>1. Equalize the measured OFDM data symbols using the reference symbols for equalisation. Result: Equalized OFDM data symbols</w:t>
      </w:r>
    </w:p>
    <w:p w14:paraId="1673BF38" w14:textId="77777777" w:rsidR="00524A5D" w:rsidRPr="0044437C" w:rsidRDefault="00000000">
      <w:pPr>
        <w:pStyle w:val="B1"/>
      </w:pPr>
      <w:r w:rsidRPr="0044437C">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44437C" w:rsidRDefault="00000000">
      <w:r w:rsidRPr="0044437C">
        <w:t xml:space="preserve">At this stage we have an array of </w:t>
      </w:r>
      <w:r w:rsidRPr="0044437C">
        <w:rPr>
          <w:u w:val="single"/>
        </w:rPr>
        <w:t>M</w:t>
      </w:r>
      <w:r w:rsidRPr="0044437C">
        <w:t>easured data-</w:t>
      </w:r>
      <w:r w:rsidRPr="0044437C">
        <w:rPr>
          <w:u w:val="single"/>
        </w:rPr>
        <w:t>S</w:t>
      </w:r>
      <w:r w:rsidRPr="0044437C">
        <w:t>ymbols and reference-</w:t>
      </w:r>
      <w:r w:rsidRPr="0044437C">
        <w:rPr>
          <w:u w:val="single"/>
        </w:rPr>
        <w:t>S</w:t>
      </w:r>
      <w:r w:rsidRPr="0044437C">
        <w:t>ymbols (MS(f,t))</w:t>
      </w:r>
    </w:p>
    <w:p w14:paraId="299696CA" w14:textId="77777777" w:rsidR="00524A5D" w:rsidRPr="0044437C" w:rsidRDefault="00000000">
      <w:r w:rsidRPr="0044437C">
        <w:t xml:space="preserve">versus an array of </w:t>
      </w:r>
      <w:r w:rsidRPr="0044437C">
        <w:rPr>
          <w:u w:val="single"/>
        </w:rPr>
        <w:t>N</w:t>
      </w:r>
      <w:r w:rsidRPr="0044437C">
        <w:t>ominal data-</w:t>
      </w:r>
      <w:r w:rsidRPr="0044437C">
        <w:rPr>
          <w:u w:val="single"/>
        </w:rPr>
        <w:t>S</w:t>
      </w:r>
      <w:r w:rsidRPr="0044437C">
        <w:t xml:space="preserve">ymbols and reference </w:t>
      </w:r>
      <w:r w:rsidRPr="0044437C">
        <w:rPr>
          <w:u w:val="single"/>
        </w:rPr>
        <w:t>S</w:t>
      </w:r>
      <w:r w:rsidRPr="0044437C">
        <w:t>ymbols (NS(f,t))</w:t>
      </w:r>
    </w:p>
    <w:p w14:paraId="11239189" w14:textId="77777777" w:rsidR="00524A5D" w:rsidRPr="0044437C" w:rsidRDefault="00000000">
      <w:r w:rsidRPr="0044437C">
        <w:t>The arrays comprise in sum 7 data and reference symbols, depending on the PUCCH format, in the time axis and the number of allocated sub-carriers in the frequency axis.</w:t>
      </w:r>
    </w:p>
    <w:p w14:paraId="1C92F98E" w14:textId="77777777" w:rsidR="00524A5D" w:rsidRPr="0044437C" w:rsidRDefault="00000000">
      <w:r w:rsidRPr="0044437C">
        <w:lastRenderedPageBreak/>
        <w:t>MS(f,t) and NS(f,t) are processed with a least square (LS) estimator, to derive one equalizer coefficient per time slot and per allocated subcarrier. EC(f)</w:t>
      </w:r>
    </w:p>
    <w:p w14:paraId="4D7C8CAF" w14:textId="77777777" w:rsidR="00524A5D" w:rsidRPr="0044437C" w:rsidRDefault="00000000">
      <w:pPr>
        <w:pStyle w:val="EQ"/>
      </w:pPr>
      <w:r w:rsidRPr="0044437C">
        <w:tab/>
      </w:r>
      <w:r w:rsidRPr="0044437C">
        <w:object w:dxaOrig="3108" w:dyaOrig="1320" w14:anchorId="56EA1030">
          <v:shape id="_x0000_i1190" type="#_x0000_t75" style="width:155.85pt;height:66.1pt" o:ole="">
            <v:imagedata r:id="rId290" o:title=""/>
          </v:shape>
          <o:OLEObject Type="Embed" ProgID="Equation.3" ShapeID="_x0000_i1190" DrawAspect="Content" ObjectID="_1813331183" r:id="rId291"/>
        </w:object>
      </w:r>
    </w:p>
    <w:p w14:paraId="3E2DF615" w14:textId="77777777" w:rsidR="00524A5D" w:rsidRPr="0044437C" w:rsidRDefault="00000000">
      <w:r w:rsidRPr="0044437C">
        <w:t>With * denoting complex conjugation.</w:t>
      </w:r>
    </w:p>
    <w:p w14:paraId="04465BAC" w14:textId="77777777" w:rsidR="00524A5D" w:rsidRPr="0044437C" w:rsidRDefault="00000000">
      <w:r w:rsidRPr="0044437C">
        <w:t>EC(f) are used to equalize the OFDM data together with the demodulation reference symbols by:</w:t>
      </w:r>
    </w:p>
    <w:p w14:paraId="1A37995F" w14:textId="77777777" w:rsidR="00524A5D" w:rsidRPr="0044437C" w:rsidRDefault="00000000">
      <w:pPr>
        <w:pStyle w:val="EQ"/>
      </w:pPr>
      <w:r w:rsidRPr="0044437C">
        <w:tab/>
        <w:t xml:space="preserve">Z’(f,t) = MS(f,t) </w:t>
      </w:r>
      <w:r w:rsidRPr="0044437C">
        <w:rPr>
          <w:b/>
          <w:vertAlign w:val="superscript"/>
        </w:rPr>
        <w:t>.</w:t>
      </w:r>
      <w:r w:rsidRPr="0044437C">
        <w:t xml:space="preserve"> EC(f)</w:t>
      </w:r>
    </w:p>
    <w:p w14:paraId="62039AB7" w14:textId="77777777" w:rsidR="00524A5D" w:rsidRPr="0044437C" w:rsidRDefault="00000000">
      <w:r w:rsidRPr="0044437C">
        <w:t xml:space="preserve">With </w:t>
      </w:r>
      <w:r w:rsidRPr="0044437C">
        <w:rPr>
          <w:b/>
          <w:vertAlign w:val="superscript"/>
        </w:rPr>
        <w:t>.</w:t>
      </w:r>
      <w:r w:rsidRPr="0044437C">
        <w:t xml:space="preserve"> denoting multiplication.</w:t>
      </w:r>
    </w:p>
    <w:p w14:paraId="3F534A14" w14:textId="77777777" w:rsidR="00524A5D" w:rsidRPr="0044437C" w:rsidRDefault="00000000">
      <w:r w:rsidRPr="0044437C">
        <w:t>Z’(f,t) is used to calculate EVM</w:t>
      </w:r>
      <w:r w:rsidRPr="0044437C">
        <w:rPr>
          <w:vertAlign w:val="subscript"/>
        </w:rPr>
        <w:t>PUCCH</w:t>
      </w:r>
      <w:r w:rsidRPr="0044437C">
        <w:t>, as described in E.5.9 1</w:t>
      </w:r>
    </w:p>
    <w:p w14:paraId="794DB4CF" w14:textId="77777777" w:rsidR="00524A5D" w:rsidRPr="0044437C" w:rsidRDefault="00000000">
      <w:pPr>
        <w:pStyle w:val="NO"/>
      </w:pPr>
      <w:r w:rsidRPr="0044437C">
        <w:t>NOTE:</w:t>
      </w:r>
      <w:r w:rsidRPr="0044437C">
        <w:tab/>
        <w:t>although an exclusion period for EVM</w:t>
      </w:r>
      <w:r w:rsidRPr="0044437C">
        <w:rPr>
          <w:vertAlign w:val="subscript"/>
        </w:rPr>
        <w:t>PUCCH</w:t>
      </w:r>
      <w:r w:rsidRPr="0044437C">
        <w:t xml:space="preserve"> is applicable in E.5.9.1, the post FFT minimisation process is done over 7 OFDM symbols.</w:t>
      </w:r>
    </w:p>
    <w:p w14:paraId="351E5758" w14:textId="77777777" w:rsidR="00524A5D" w:rsidRPr="0044437C" w:rsidRDefault="00000000">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44437C" w:rsidRDefault="00000000">
      <w:pPr>
        <w:pStyle w:val="Heading2"/>
        <w:rPr>
          <w:snapToGrid w:val="0"/>
        </w:rPr>
      </w:pPr>
      <w:bookmarkStart w:id="2800" w:name="_Toc13887"/>
      <w:bookmarkStart w:id="2801" w:name="_Toc7131"/>
      <w:bookmarkStart w:id="2802" w:name="_Toc15741"/>
      <w:bookmarkStart w:id="2803" w:name="_Toc17993"/>
      <w:bookmarkStart w:id="2804" w:name="_Toc194572022"/>
      <w:r w:rsidRPr="0044437C">
        <w:rPr>
          <w:snapToGrid w:val="0"/>
        </w:rPr>
        <w:t>E.5.9</w:t>
      </w:r>
      <w:r w:rsidRPr="0044437C">
        <w:rPr>
          <w:snapToGrid w:val="0"/>
        </w:rPr>
        <w:tab/>
        <w:t>Derivation of the results</w:t>
      </w:r>
      <w:bookmarkEnd w:id="2800"/>
      <w:bookmarkEnd w:id="2801"/>
      <w:bookmarkEnd w:id="2802"/>
      <w:bookmarkEnd w:id="2803"/>
      <w:bookmarkEnd w:id="2804"/>
    </w:p>
    <w:p w14:paraId="551B69D6" w14:textId="77777777" w:rsidR="00524A5D" w:rsidRPr="0044437C" w:rsidRDefault="00000000">
      <w:pPr>
        <w:pStyle w:val="Heading3"/>
      </w:pPr>
      <w:bookmarkStart w:id="2805" w:name="_Toc14855"/>
      <w:bookmarkStart w:id="2806" w:name="_Toc4331"/>
      <w:bookmarkStart w:id="2807" w:name="_Toc18737"/>
      <w:bookmarkStart w:id="2808" w:name="_Toc19653"/>
      <w:bookmarkStart w:id="2809" w:name="_Toc194572023"/>
      <w:r w:rsidRPr="0044437C">
        <w:t>E.5.9.1</w:t>
      </w:r>
      <w:r w:rsidRPr="0044437C">
        <w:tab/>
        <w:t>EVM</w:t>
      </w:r>
      <w:r w:rsidRPr="0044437C">
        <w:rPr>
          <w:szCs w:val="24"/>
          <w:vertAlign w:val="subscript"/>
        </w:rPr>
        <w:t>PUCCH</w:t>
      </w:r>
      <w:bookmarkEnd w:id="2805"/>
      <w:bookmarkEnd w:id="2806"/>
      <w:bookmarkEnd w:id="2807"/>
      <w:bookmarkEnd w:id="2808"/>
      <w:bookmarkEnd w:id="2809"/>
    </w:p>
    <w:p w14:paraId="17B81587" w14:textId="77777777" w:rsidR="00524A5D" w:rsidRPr="0044437C" w:rsidRDefault="00000000">
      <w:r w:rsidRPr="0044437C">
        <w:rPr>
          <w:rFonts w:eastAsia="Osaka"/>
        </w:rPr>
        <w:t>For EVM</w:t>
      </w:r>
      <w:r w:rsidRPr="0044437C">
        <w:rPr>
          <w:rFonts w:eastAsia="Osaka"/>
          <w:vertAlign w:val="subscript"/>
        </w:rPr>
        <w:t>PUCCH</w:t>
      </w:r>
      <w:r w:rsidRPr="0044437C">
        <w:rPr>
          <w:rFonts w:eastAsia="Osaka"/>
        </w:rPr>
        <w:t xml:space="preserve">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6C7BD5E1">
          <v:shape id="_x0000_i1191" type="#_x0000_t75" style="width:18.25pt;height:11.85pt" o:ole="">
            <v:imagedata r:id="rId188" o:title=""/>
          </v:shape>
          <o:OLEObject Type="Embed" ProgID="Equation.3" ShapeID="_x0000_i1191" DrawAspect="Content" ObjectID="_1813331184" r:id="rId292"/>
        </w:object>
      </w:r>
      <w:r w:rsidRPr="0044437C">
        <w:t xml:space="preserve"> –W/2 and </w:t>
      </w:r>
      <w:r w:rsidRPr="0044437C">
        <w:rPr>
          <w:position w:val="-6"/>
        </w:rPr>
        <w:object w:dxaOrig="384" w:dyaOrig="288" w14:anchorId="65C90DC6">
          <v:shape id="_x0000_i1192" type="#_x0000_t75" style="width:18.25pt;height:11.85pt" o:ole="">
            <v:imagedata r:id="rId188" o:title=""/>
          </v:shape>
          <o:OLEObject Type="Embed" ProgID="Equation.3" ShapeID="_x0000_i1192" DrawAspect="Content" ObjectID="_1813331185" r:id="rId293"/>
        </w:object>
      </w:r>
      <w:r w:rsidRPr="0044437C">
        <w:t xml:space="preserve"> +W/2” using the equalizer coefficients from E.5.8</w:t>
      </w:r>
    </w:p>
    <w:p w14:paraId="0C1EAD45" w14:textId="77777777" w:rsidR="00524A5D" w:rsidRPr="0044437C" w:rsidRDefault="00000000">
      <w:r w:rsidRPr="0044437C">
        <w:t xml:space="preserve">The </w:t>
      </w:r>
      <w:r w:rsidRPr="0044437C">
        <w:rPr>
          <w:rFonts w:eastAsia="Osaka"/>
        </w:rPr>
        <w:t>EVM</w:t>
      </w:r>
      <w:r w:rsidRPr="0044437C">
        <w:rPr>
          <w:rFonts w:eastAsia="Osaka"/>
          <w:vertAlign w:val="subscript"/>
        </w:rPr>
        <w:t>PUCCH</w:t>
      </w:r>
      <w:r w:rsidRPr="0044437C">
        <w:t xml:space="preserve"> is the difference between the ideal waveform and the measured and equalized waveform for the allocated RB(s)</w:t>
      </w:r>
    </w:p>
    <w:p w14:paraId="0FE9DFA6" w14:textId="77777777" w:rsidR="00524A5D" w:rsidRPr="0044437C" w:rsidRDefault="00000000">
      <w:pPr>
        <w:pStyle w:val="EQ"/>
      </w:pPr>
      <w:r w:rsidRPr="0044437C">
        <w:tab/>
      </w:r>
      <w:r w:rsidRPr="0044437C">
        <w:rPr>
          <w:position w:val="-38"/>
        </w:rPr>
        <w:object w:dxaOrig="4500" w:dyaOrig="1104" w14:anchorId="6D225AA4">
          <v:shape id="_x0000_i1193" type="#_x0000_t75" style="width:227.85pt;height:53.75pt" o:ole="">
            <v:imagedata r:id="rId294" o:title=""/>
          </v:shape>
          <o:OLEObject Type="Embed" ProgID="Equation.3" ShapeID="_x0000_i1193" DrawAspect="Content" ObjectID="_1813331186" r:id="rId295"/>
        </w:object>
      </w:r>
      <w:r w:rsidRPr="0044437C">
        <w:t>,</w:t>
      </w:r>
    </w:p>
    <w:p w14:paraId="1A35A3E5" w14:textId="77777777" w:rsidR="00524A5D" w:rsidRPr="0044437C" w:rsidRDefault="00000000">
      <w:r w:rsidRPr="0044437C">
        <w:t>where</w:t>
      </w:r>
    </w:p>
    <w:p w14:paraId="16DD51B3" w14:textId="77777777" w:rsidR="00524A5D" w:rsidRPr="0044437C" w:rsidRDefault="00000000">
      <w:r w:rsidRPr="0044437C">
        <w:t>the OFDM symbols next to slot boarders (instant of band edge alternation) are excluded:</w:t>
      </w:r>
    </w:p>
    <w:p w14:paraId="4393FAC5" w14:textId="77777777" w:rsidR="00524A5D" w:rsidRPr="0044437C" w:rsidRDefault="00000000">
      <w:r w:rsidRPr="0044437C">
        <w:rPr>
          <w:sz w:val="24"/>
          <w:szCs w:val="24"/>
        </w:rPr>
        <w:t xml:space="preserve">t </w:t>
      </w:r>
      <w:r w:rsidRPr="0044437C">
        <w:t>covers less than the count of demodulated symbols in the slot (|T|= 5)</w:t>
      </w:r>
    </w:p>
    <w:p w14:paraId="1F0840FE" w14:textId="77777777" w:rsidR="00524A5D" w:rsidRPr="0044437C" w:rsidRDefault="00000000">
      <w:pPr>
        <w:rPr>
          <w:sz w:val="18"/>
        </w:rPr>
      </w:pPr>
      <w:r w:rsidRPr="0044437C">
        <w:rPr>
          <w:rFonts w:eastAsia="Osaka"/>
        </w:rPr>
        <w:t xml:space="preserve">f covers the count of subcarriers </w:t>
      </w:r>
      <w:r w:rsidRPr="0044437C">
        <w:t>within the allocated bandwidth. (</w:t>
      </w:r>
      <w:r w:rsidRPr="0044437C">
        <w:rPr>
          <w:sz w:val="18"/>
        </w:rPr>
        <w:t>|F|=</w:t>
      </w:r>
      <w:r w:rsidRPr="0044437C">
        <w:t>12)</w:t>
      </w:r>
    </w:p>
    <w:p w14:paraId="1AB2198E" w14:textId="77777777" w:rsidR="00524A5D" w:rsidRPr="0044437C" w:rsidRDefault="00000000">
      <w:pPr>
        <w:pStyle w:val="EQ"/>
      </w:pPr>
      <w:r w:rsidRPr="0044437C">
        <w:rPr>
          <w:position w:val="-14"/>
        </w:rPr>
        <w:object w:dxaOrig="888" w:dyaOrig="408" w14:anchorId="59FC2D21">
          <v:shape id="_x0000_i1194" type="#_x0000_t75" style="width:41.9pt;height:17.75pt" o:ole="">
            <v:imagedata r:id="rId296" o:title=""/>
          </v:shape>
          <o:OLEObject Type="Embed" ProgID="Equation.3" ShapeID="_x0000_i1194" DrawAspect="Content" ObjectID="_1813331187" r:id="rId297"/>
        </w:object>
      </w:r>
      <w:r w:rsidRPr="0044437C">
        <w:t xml:space="preserve"> are the samples of the signal evaluated for the </w:t>
      </w:r>
      <w:r w:rsidRPr="0044437C">
        <w:rPr>
          <w:rFonts w:eastAsia="Osaka"/>
        </w:rPr>
        <w:t>EVM</w:t>
      </w:r>
      <w:r w:rsidRPr="0044437C">
        <w:rPr>
          <w:rFonts w:eastAsia="Osaka"/>
          <w:vertAlign w:val="subscript"/>
        </w:rPr>
        <w:t>PUCCH</w:t>
      </w:r>
    </w:p>
    <w:p w14:paraId="3D8B28CA" w14:textId="77777777" w:rsidR="00524A5D" w:rsidRPr="0044437C" w:rsidRDefault="00000000">
      <w:pPr>
        <w:pStyle w:val="EQ"/>
      </w:pPr>
      <w:r w:rsidRPr="0044437C">
        <w:rPr>
          <w:position w:val="-10"/>
        </w:rPr>
        <w:object w:dxaOrig="696" w:dyaOrig="384" w14:anchorId="3A5C2607">
          <v:shape id="_x0000_i1195" type="#_x0000_t75" style="width:36pt;height:18.25pt" o:ole="">
            <v:imagedata r:id="rId298" o:title=""/>
          </v:shape>
          <o:OLEObject Type="Embed" ProgID="Equation.3" ShapeID="_x0000_i1195" DrawAspect="Content" ObjectID="_1813331188" r:id="rId299"/>
        </w:object>
      </w:r>
      <w:r w:rsidRPr="0044437C">
        <w:t>is the ideal signal reconstructed by the measurement equipment, and</w:t>
      </w:r>
    </w:p>
    <w:p w14:paraId="1EA89CCF" w14:textId="77777777" w:rsidR="00524A5D" w:rsidRPr="0044437C" w:rsidRDefault="00000000">
      <w:r w:rsidRPr="0044437C">
        <w:rPr>
          <w:rFonts w:ascii="Arial" w:hAnsi="Arial" w:cs="Arial"/>
          <w:position w:val="-12"/>
        </w:rPr>
        <w:object w:dxaOrig="264" w:dyaOrig="384" w14:anchorId="7C2BA89D">
          <v:shape id="_x0000_i1196" type="#_x0000_t75" style="width:11.85pt;height:18.25pt" o:ole="">
            <v:imagedata r:id="rId212" o:title=""/>
          </v:shape>
          <o:OLEObject Type="Embed" ProgID="Equation.3" ShapeID="_x0000_i1196" DrawAspect="Content" ObjectID="_1813331189" r:id="rId300"/>
        </w:object>
      </w:r>
      <w:r w:rsidRPr="0044437C">
        <w:t xml:space="preserve"> is the average power of the ideal signal. For normalized modulation symbols </w:t>
      </w:r>
      <w:r w:rsidRPr="0044437C">
        <w:rPr>
          <w:position w:val="-12"/>
        </w:rPr>
        <w:object w:dxaOrig="264" w:dyaOrig="384" w14:anchorId="31F09994">
          <v:shape id="_x0000_i1197" type="#_x0000_t75" style="width:11.85pt;height:18.25pt" o:ole="">
            <v:imagedata r:id="rId212" o:title=""/>
          </v:shape>
          <o:OLEObject Type="Embed" ProgID="Equation.3" ShapeID="_x0000_i1197" DrawAspect="Content" ObjectID="_1813331190" r:id="rId301"/>
        </w:object>
      </w:r>
      <w:r w:rsidRPr="0044437C">
        <w:t xml:space="preserve"> is equal to 1.</w:t>
      </w:r>
    </w:p>
    <w:p w14:paraId="4594795B" w14:textId="77777777" w:rsidR="00524A5D" w:rsidRPr="0044437C" w:rsidRDefault="00000000">
      <w:pPr>
        <w:jc w:val="both"/>
        <w:rPr>
          <w:rFonts w:eastAsia="MS Mincho"/>
        </w:rPr>
      </w:pPr>
      <w:r w:rsidRPr="0044437C">
        <w:rPr>
          <w:rFonts w:eastAsia="MS Mincho"/>
        </w:rPr>
        <w:t xml:space="preserve">From the acquired samples 40 </w:t>
      </w:r>
      <w:r w:rsidRPr="0044437C">
        <w:rPr>
          <w:rFonts w:eastAsia="Osaka"/>
        </w:rPr>
        <w:t>EVM</w:t>
      </w:r>
      <w:r w:rsidRPr="0044437C">
        <w:rPr>
          <w:rFonts w:eastAsia="Osaka"/>
          <w:vertAlign w:val="subscript"/>
        </w:rPr>
        <w:t>PUCCH</w:t>
      </w:r>
      <w:r w:rsidRPr="0044437C">
        <w:rPr>
          <w:rFonts w:eastAsia="MS Mincho"/>
        </w:rPr>
        <w:t xml:space="preserve"> value can be derived, 20 values for the timing </w:t>
      </w:r>
      <w:r w:rsidRPr="0044437C">
        <w:rPr>
          <w:position w:val="-6"/>
        </w:rPr>
        <w:object w:dxaOrig="384" w:dyaOrig="288" w14:anchorId="7640970F">
          <v:shape id="_x0000_i1198" type="#_x0000_t75" style="width:18.25pt;height:11.85pt" o:ole="">
            <v:imagedata r:id="rId188" o:title=""/>
          </v:shape>
          <o:OLEObject Type="Embed" ProgID="Equation.3" ShapeID="_x0000_i1198" DrawAspect="Content" ObjectID="_1813331191" r:id="rId302"/>
        </w:object>
      </w:r>
      <w:r w:rsidRPr="0044437C">
        <w:t xml:space="preserve"> –W/2 and 20 values for the timing </w:t>
      </w:r>
      <w:r w:rsidRPr="0044437C">
        <w:rPr>
          <w:position w:val="-6"/>
        </w:rPr>
        <w:object w:dxaOrig="384" w:dyaOrig="288" w14:anchorId="26F0018D">
          <v:shape id="_x0000_i1199" type="#_x0000_t75" style="width:18.25pt;height:11.85pt" o:ole="">
            <v:imagedata r:id="rId188" o:title=""/>
          </v:shape>
          <o:OLEObject Type="Embed" ProgID="Equation.3" ShapeID="_x0000_i1199" DrawAspect="Content" ObjectID="_1813331192" r:id="rId303"/>
        </w:object>
      </w:r>
      <w:r w:rsidRPr="0044437C">
        <w:t xml:space="preserve"> +W/2</w:t>
      </w:r>
    </w:p>
    <w:p w14:paraId="6C006ED3" w14:textId="77777777" w:rsidR="00524A5D" w:rsidRPr="0044437C" w:rsidRDefault="00000000">
      <w:pPr>
        <w:pStyle w:val="Heading3"/>
      </w:pPr>
      <w:bookmarkStart w:id="2810" w:name="_Toc6294"/>
      <w:bookmarkStart w:id="2811" w:name="_Toc2828"/>
      <w:bookmarkStart w:id="2812" w:name="_Toc20341"/>
      <w:bookmarkStart w:id="2813" w:name="_Toc23551"/>
      <w:bookmarkStart w:id="2814" w:name="_Toc194572024"/>
      <w:r w:rsidRPr="0044437C">
        <w:t>E.5.9.2</w:t>
      </w:r>
      <w:r w:rsidRPr="0044437C">
        <w:tab/>
        <w:t>Averaged EVM</w:t>
      </w:r>
      <w:r w:rsidRPr="0044437C">
        <w:rPr>
          <w:vertAlign w:val="subscript"/>
        </w:rPr>
        <w:t>PUCCH</w:t>
      </w:r>
      <w:bookmarkEnd w:id="2810"/>
      <w:bookmarkEnd w:id="2811"/>
      <w:bookmarkEnd w:id="2812"/>
      <w:bookmarkEnd w:id="2813"/>
      <w:bookmarkEnd w:id="2814"/>
    </w:p>
    <w:p w14:paraId="67A87B87" w14:textId="77777777" w:rsidR="00524A5D" w:rsidRPr="0044437C" w:rsidRDefault="00000000">
      <w:pPr>
        <w:rPr>
          <w:color w:val="000000"/>
          <w:lang w:eastAsia="zh-CN"/>
        </w:rPr>
      </w:pPr>
      <w:r w:rsidRPr="0044437C">
        <w:t>EVM</w:t>
      </w:r>
      <w:r w:rsidRPr="0044437C">
        <w:rPr>
          <w:vertAlign w:val="subscript"/>
        </w:rPr>
        <w:t>PUCCH</w:t>
      </w:r>
      <w:r w:rsidRPr="0044437C">
        <w:t xml:space="preserve"> is averaged over all </w:t>
      </w:r>
      <w:r w:rsidRPr="0044437C">
        <w:rPr>
          <w:lang w:eastAsia="zh-CN"/>
        </w:rPr>
        <w:t xml:space="preserve">basic </w:t>
      </w:r>
      <w:r w:rsidRPr="0044437C">
        <w:rPr>
          <w:rFonts w:eastAsia="Osaka"/>
        </w:rPr>
        <w:t>EVM</w:t>
      </w:r>
      <w:r w:rsidRPr="0044437C">
        <w:rPr>
          <w:rFonts w:eastAsia="Osaka"/>
          <w:vertAlign w:val="subscript"/>
        </w:rPr>
        <w:t>PUCCH</w:t>
      </w:r>
      <w:r w:rsidRPr="0044437C">
        <w:rPr>
          <w:lang w:eastAsia="zh-CN"/>
        </w:rPr>
        <w:t xml:space="preserve"> measurements</w:t>
      </w:r>
    </w:p>
    <w:p w14:paraId="4597D304" w14:textId="77777777" w:rsidR="00524A5D" w:rsidRPr="0044437C" w:rsidRDefault="00000000">
      <w:pPr>
        <w:rPr>
          <w:lang w:eastAsia="zh-CN"/>
        </w:rPr>
      </w:pPr>
      <w:r w:rsidRPr="0044437C">
        <w:rPr>
          <w:lang w:eastAsia="zh-CN"/>
        </w:rPr>
        <w:lastRenderedPageBreak/>
        <w:t>For subslot TTI, The averaging comprises 60 UL subslots (for frame structure 2: excluding special fields(UpPTS)) for PUCCH, PUSCH, PDSCH.</w:t>
      </w:r>
    </w:p>
    <w:p w14:paraId="6C872CA6" w14:textId="77777777" w:rsidR="00524A5D" w:rsidRPr="0044437C" w:rsidRDefault="00000000">
      <w:pPr>
        <w:rPr>
          <w:color w:val="000000"/>
          <w:lang w:eastAsia="zh-CN"/>
        </w:rPr>
      </w:pPr>
      <w:r w:rsidRPr="0044437C">
        <w:rPr>
          <w:lang w:eastAsia="zh-CN"/>
        </w:rPr>
        <w:t xml:space="preserve">For subframe/slot TTI, </w:t>
      </w:r>
      <w:r w:rsidRPr="0044437C">
        <w:rPr>
          <w:color w:val="000000"/>
          <w:lang w:eastAsia="zh-CN"/>
        </w:rPr>
        <w:t>the averaging comprises 20 UL slots (for frame structure 2: excluding special fields(UpPTS))</w:t>
      </w:r>
    </w:p>
    <w:p w14:paraId="18C8C13C" w14:textId="77777777" w:rsidR="00524A5D" w:rsidRPr="0044437C" w:rsidRDefault="00000000">
      <w:pPr>
        <w:pStyle w:val="EQ"/>
        <w:rPr>
          <w:rFonts w:ascii="SimSun" w:cs="SimSun"/>
          <w:color w:val="000000"/>
          <w:lang w:eastAsia="zh-CN"/>
        </w:rPr>
      </w:pPr>
      <w:r w:rsidRPr="0044437C">
        <w:tab/>
      </w:r>
      <w:r w:rsidRPr="0044437C">
        <w:rPr>
          <w:position w:val="-30"/>
        </w:rPr>
        <w:object w:dxaOrig="3480" w:dyaOrig="732" w14:anchorId="607855AA">
          <v:shape id="_x0000_i1200" type="#_x0000_t75" style="width:174.1pt;height:36pt" o:ole="">
            <v:imagedata r:id="rId304" o:title=""/>
          </v:shape>
          <o:OLEObject Type="Embed" ProgID="Equation.3" ShapeID="_x0000_i1200" DrawAspect="Content" ObjectID="_1813331193" r:id="rId305"/>
        </w:object>
      </w:r>
    </w:p>
    <w:p w14:paraId="68A9E80C" w14:textId="77777777" w:rsidR="00524A5D" w:rsidRPr="0044437C" w:rsidRDefault="00000000">
      <w:pPr>
        <w:pStyle w:val="EQ"/>
        <w:rPr>
          <w:color w:val="000000"/>
          <w:lang w:eastAsia="zh-CN"/>
        </w:rPr>
      </w:pPr>
      <w:r w:rsidRPr="0044437C">
        <w:rPr>
          <w:color w:val="000000"/>
          <w:lang w:eastAsia="zh-CN"/>
        </w:rPr>
        <w:t>The averaging is done separately for timing¦</w:t>
      </w:r>
      <w:r w:rsidRPr="0044437C">
        <w:t xml:space="preserve"> </w:t>
      </w:r>
      <w:r w:rsidRPr="0044437C">
        <w:rPr>
          <w:position w:val="-6"/>
        </w:rPr>
        <w:object w:dxaOrig="384" w:dyaOrig="288" w14:anchorId="037B33A0">
          <v:shape id="_x0000_i1201" type="#_x0000_t75" style="width:18.25pt;height:11.85pt" o:ole="">
            <v:imagedata r:id="rId188" o:title=""/>
          </v:shape>
          <o:OLEObject Type="Embed" ProgID="Equation.3" ShapeID="_x0000_i1201" DrawAspect="Content" ObjectID="_1813331194" r:id="rId306"/>
        </w:object>
      </w:r>
      <w:r w:rsidRPr="0044437C">
        <w:t xml:space="preserve"> –W/2 and </w:t>
      </w:r>
      <w:r w:rsidRPr="0044437C">
        <w:rPr>
          <w:position w:val="-6"/>
        </w:rPr>
        <w:object w:dxaOrig="384" w:dyaOrig="288" w14:anchorId="287844F0">
          <v:shape id="_x0000_i1202" type="#_x0000_t75" style="width:18.25pt;height:11.85pt" o:ole="">
            <v:imagedata r:id="rId188" o:title=""/>
          </v:shape>
          <o:OLEObject Type="Embed" ProgID="Equation.3" ShapeID="_x0000_i1202" DrawAspect="Content" ObjectID="_1813331195" r:id="rId307"/>
        </w:object>
      </w:r>
      <w:r w:rsidRPr="0044437C">
        <w:t xml:space="preserve"> +W/2</w:t>
      </w:r>
      <w:r w:rsidRPr="0044437C">
        <w:rPr>
          <w:color w:val="000000"/>
          <w:lang w:eastAsia="zh-CN"/>
        </w:rPr>
        <w:t xml:space="preserve"> leading to</w:t>
      </w:r>
      <w:r w:rsidRPr="0044437C">
        <w:rPr>
          <w:position w:val="-8"/>
        </w:rPr>
        <w:object w:dxaOrig="1476" w:dyaOrig="348" w14:anchorId="28F96D6D">
          <v:shape id="_x0000_i1203" type="#_x0000_t75" style="width:1in;height:17.75pt" o:ole="">
            <v:imagedata r:id="rId308" o:title=""/>
          </v:shape>
          <o:OLEObject Type="Embed" ProgID="Equation.3" ShapeID="_x0000_i1203" DrawAspect="Content" ObjectID="_1813331196" r:id="rId309"/>
        </w:object>
      </w:r>
      <w:r w:rsidRPr="0044437C">
        <w:rPr>
          <w:color w:val="000000"/>
          <w:lang w:eastAsia="zh-CN"/>
        </w:rPr>
        <w:t xml:space="preserve"> and </w:t>
      </w:r>
      <w:r w:rsidRPr="0044437C">
        <w:rPr>
          <w:position w:val="-10"/>
        </w:rPr>
        <w:object w:dxaOrig="1512" w:dyaOrig="384" w14:anchorId="03E7B7F5">
          <v:shape id="_x0000_i1204" type="#_x0000_t75" style="width:77.9pt;height:18.25pt" o:ole="">
            <v:imagedata r:id="rId310" o:title=""/>
          </v:shape>
          <o:OLEObject Type="Embed" ProgID="Equation.3" ShapeID="_x0000_i1204" DrawAspect="Content" ObjectID="_1813331197" r:id="rId311"/>
        </w:object>
      </w:r>
    </w:p>
    <w:p w14:paraId="5937F89D" w14:textId="77777777" w:rsidR="00524A5D" w:rsidRPr="0044437C" w:rsidRDefault="00000000">
      <w:pPr>
        <w:pStyle w:val="EQ"/>
        <w:rPr>
          <w:rFonts w:eastAsia="MS Mincho"/>
        </w:rPr>
      </w:pPr>
      <w:r w:rsidRPr="0044437C">
        <w:rPr>
          <w:position w:val="-14"/>
        </w:rPr>
        <w:object w:dxaOrig="5304" w:dyaOrig="396" w14:anchorId="6B88DECF">
          <v:shape id="_x0000_i1205" type="#_x0000_t75" style="width:263.85pt;height:17.75pt" o:ole="">
            <v:imagedata r:id="rId312" o:title=""/>
          </v:shape>
          <o:OLEObject Type="Embed" ProgID="Equation.3" ShapeID="_x0000_i1205" DrawAspect="Content" ObjectID="_1813331198" r:id="rId313"/>
        </w:object>
      </w:r>
      <w:r w:rsidRPr="0044437C">
        <w:rPr>
          <w:color w:val="000000"/>
          <w:lang w:eastAsia="zh-CN"/>
        </w:rPr>
        <w:t>is compared against the test requirements.</w:t>
      </w:r>
    </w:p>
    <w:p w14:paraId="53497A39" w14:textId="77777777" w:rsidR="00524A5D" w:rsidRPr="0044437C" w:rsidRDefault="00000000">
      <w:pPr>
        <w:pStyle w:val="Heading3"/>
      </w:pPr>
      <w:bookmarkStart w:id="2815" w:name="_Toc16285"/>
      <w:bookmarkStart w:id="2816" w:name="_Toc29716"/>
      <w:bookmarkStart w:id="2817" w:name="_Toc17977"/>
      <w:bookmarkStart w:id="2818" w:name="_Toc26856"/>
      <w:bookmarkStart w:id="2819" w:name="_Toc194572025"/>
      <w:r w:rsidRPr="0044437C">
        <w:t>E.5.9.3</w:t>
      </w:r>
      <w:r w:rsidRPr="0044437C">
        <w:tab/>
        <w:t>In-band emissions measurement</w:t>
      </w:r>
      <w:bookmarkEnd w:id="2815"/>
      <w:bookmarkEnd w:id="2816"/>
      <w:bookmarkEnd w:id="2817"/>
      <w:bookmarkEnd w:id="2818"/>
      <w:bookmarkEnd w:id="2819"/>
    </w:p>
    <w:p w14:paraId="44E2B8B8" w14:textId="77777777" w:rsidR="00524A5D" w:rsidRPr="0044437C" w:rsidRDefault="00000000">
      <w:r w:rsidRPr="0044437C">
        <w:t>The in-band emissions are a measure of the interference falling into the non-allocated resources blocks</w:t>
      </w:r>
    </w:p>
    <w:p w14:paraId="48D546C8" w14:textId="77777777" w:rsidR="00524A5D" w:rsidRPr="0044437C" w:rsidRDefault="00000000">
      <w:r w:rsidRPr="0044437C">
        <w:t>Create one set of Y(t,f) per slot according to the timing “</w:t>
      </w:r>
      <w:r w:rsidRPr="0044437C">
        <w:rPr>
          <w:position w:val="-6"/>
        </w:rPr>
        <w:object w:dxaOrig="384" w:dyaOrig="288" w14:anchorId="7CD89CDD">
          <v:shape id="_x0000_i1206" type="#_x0000_t75" style="width:18.25pt;height:11.85pt" o:ole="">
            <v:imagedata r:id="rId188" o:title=""/>
          </v:shape>
          <o:OLEObject Type="Embed" ProgID="Equation.3" ShapeID="_x0000_i1206" DrawAspect="Content" ObjectID="_1813331199" r:id="rId314"/>
        </w:object>
      </w:r>
      <w:r w:rsidRPr="0044437C">
        <w:t>”</w:t>
      </w:r>
    </w:p>
    <w:p w14:paraId="39093BA0" w14:textId="77777777" w:rsidR="00524A5D" w:rsidRPr="0044437C" w:rsidRDefault="00000000">
      <w:r w:rsidRPr="0044437C">
        <w:t>For the non-allocated RBs the in-band emissions are calculated as follows</w:t>
      </w:r>
    </w:p>
    <w:p w14:paraId="32414237" w14:textId="77777777" w:rsidR="00524A5D" w:rsidRPr="0044437C" w:rsidRDefault="00000000">
      <w:pPr>
        <w:pStyle w:val="EQ"/>
      </w:pPr>
      <w:r w:rsidRPr="0044437C">
        <w:tab/>
      </w:r>
      <w:r w:rsidRPr="0044437C">
        <w:rPr>
          <w:position w:val="-66"/>
        </w:rPr>
        <w:object w:dxaOrig="6492" w:dyaOrig="1440" w14:anchorId="1D06B942">
          <v:shape id="_x0000_i1207" type="#_x0000_t75" style="width:324pt;height:1in" o:ole="">
            <v:imagedata r:id="rId315" o:title=""/>
          </v:shape>
          <o:OLEObject Type="Embed" ProgID="Equation.3" ShapeID="_x0000_i1207" DrawAspect="Content" ObjectID="_1813331200" r:id="rId316"/>
        </w:object>
      </w:r>
      <w:r w:rsidRPr="0044437C">
        <w:t>,</w:t>
      </w:r>
    </w:p>
    <w:p w14:paraId="0C9610B3" w14:textId="77777777" w:rsidR="00524A5D" w:rsidRPr="0044437C" w:rsidRDefault="00000000">
      <w:r w:rsidRPr="0044437C">
        <w:t>where</w:t>
      </w:r>
    </w:p>
    <w:p w14:paraId="740B58E6" w14:textId="77777777" w:rsidR="00524A5D" w:rsidRPr="0044437C" w:rsidRDefault="00000000">
      <w:r w:rsidRPr="0044437C">
        <w:t>the upper formula represents the inband emissions below the allocated frequency block and the lower one the inband emissions above the allocated frequency block.</w:t>
      </w:r>
    </w:p>
    <w:p w14:paraId="725E6065" w14:textId="77777777" w:rsidR="00524A5D" w:rsidRPr="0044437C" w:rsidRDefault="00000000">
      <w:r w:rsidRPr="0044437C">
        <w:rPr>
          <w:position w:val="-12"/>
        </w:rPr>
        <w:object w:dxaOrig="264" w:dyaOrig="384" w14:anchorId="25FDCCE7">
          <v:shape id="_x0000_i1208" type="#_x0000_t75" style="width:11.85pt;height:18.25pt" o:ole="">
            <v:imagedata r:id="rId225" o:title=""/>
          </v:shape>
          <o:OLEObject Type="Embed" ProgID="Equation.3" ShapeID="_x0000_i1208" DrawAspect="Content" ObjectID="_1813331201" r:id="rId317"/>
        </w:object>
      </w:r>
      <w:r w:rsidRPr="0044437C">
        <w:rPr>
          <w:i/>
        </w:rPr>
        <w:t xml:space="preserve"> </w:t>
      </w:r>
      <w:r w:rsidRPr="0044437C">
        <w:t xml:space="preserve">is a set of </w:t>
      </w:r>
      <w:r w:rsidRPr="0044437C">
        <w:rPr>
          <w:position w:val="-14"/>
          <w:sz w:val="24"/>
          <w:szCs w:val="24"/>
        </w:rPr>
        <w:object w:dxaOrig="348" w:dyaOrig="408" w14:anchorId="14AA8F0A">
          <v:shape id="_x0000_i1209" type="#_x0000_t75" style="width:17.75pt;height:17.75pt" o:ole="">
            <v:imagedata r:id="rId227" o:title=""/>
          </v:shape>
          <o:OLEObject Type="Embed" ProgID="Equation.3" ShapeID="_x0000_i1209" DrawAspect="Content" ObjectID="_1813331202" r:id="rId318"/>
        </w:object>
      </w:r>
      <w:r w:rsidRPr="0044437C">
        <w:t>OFDM symbols in the measurement period,</w:t>
      </w:r>
    </w:p>
    <w:p w14:paraId="29A4F1D0" w14:textId="77777777" w:rsidR="00524A5D" w:rsidRPr="0044437C" w:rsidRDefault="00000000">
      <w:r w:rsidRPr="0044437C">
        <w:rPr>
          <w:position w:val="-10"/>
        </w:rPr>
        <w:object w:dxaOrig="408" w:dyaOrig="300" w14:anchorId="6E3E334B">
          <v:shape id="_x0000_i1210" type="#_x0000_t75" style="width:17.75pt;height:18.25pt" o:ole="">
            <v:imagedata r:id="rId48" o:title=""/>
          </v:shape>
          <o:OLEObject Type="Embed" ProgID="Equation.3" ShapeID="_x0000_i1210" DrawAspect="Content" ObjectID="_1813331203" r:id="rId319"/>
        </w:object>
      </w:r>
      <w:r w:rsidRPr="0044437C">
        <w:t xml:space="preserve"> is the starting frequency offset between the allocated RB and the measured non-allocated RB (e.g. </w:t>
      </w:r>
      <w:r w:rsidRPr="0044437C">
        <w:rPr>
          <w:position w:val="-10"/>
        </w:rPr>
        <w:object w:dxaOrig="780" w:dyaOrig="348" w14:anchorId="6342BB15">
          <v:shape id="_x0000_i1211" type="#_x0000_t75" style="width:41.9pt;height:17.75pt" o:ole="">
            <v:imagedata r:id="rId50" o:title=""/>
          </v:shape>
          <o:OLEObject Type="Embed" ProgID="Equation.3" ShapeID="_x0000_i1211" DrawAspect="Content" ObjectID="_1813331204" r:id="rId320"/>
        </w:object>
      </w:r>
      <w:r w:rsidRPr="0044437C">
        <w:t xml:space="preserve"> for the first upper or </w:t>
      </w:r>
      <w:r w:rsidRPr="0044437C">
        <w:rPr>
          <w:position w:val="-10"/>
        </w:rPr>
        <w:object w:dxaOrig="924" w:dyaOrig="348" w14:anchorId="120FF1C5">
          <v:shape id="_x0000_i1212" type="#_x0000_t75" style="width:47.85pt;height:17.75pt" o:ole="">
            <v:imagedata r:id="rId52" o:title=""/>
          </v:shape>
          <o:OLEObject Type="Embed" ProgID="Equation.3" ShapeID="_x0000_i1212" DrawAspect="Content" ObjectID="_1813331205" r:id="rId321"/>
        </w:object>
      </w:r>
      <w:r w:rsidRPr="0044437C">
        <w:t xml:space="preserve"> for the first lower adjacent RB),</w:t>
      </w:r>
    </w:p>
    <w:p w14:paraId="37DD7A6D" w14:textId="77777777" w:rsidR="00524A5D" w:rsidRPr="0044437C" w:rsidRDefault="00000000">
      <w:pPr>
        <w:rPr>
          <w:lang w:eastAsia="zh-CN"/>
        </w:rPr>
      </w:pPr>
      <w:r w:rsidRPr="0044437C">
        <w:rPr>
          <w:position w:val="-10"/>
        </w:rPr>
        <w:object w:dxaOrig="408" w:dyaOrig="300" w14:anchorId="08BABD94">
          <v:shape id="_x0000_i1213" type="#_x0000_t75" style="width:17.75pt;height:18.25pt" o:ole="">
            <v:imagedata r:id="rId232" o:title=""/>
          </v:shape>
          <o:OLEObject Type="Embed" ProgID="Equation.3" ShapeID="_x0000_i1213" DrawAspect="Content" ObjectID="_1813331206" r:id="rId322"/>
        </w:object>
      </w:r>
      <w:r w:rsidRPr="0044437C">
        <w:rPr>
          <w:lang w:eastAsia="zh-CN"/>
        </w:rPr>
        <w:t xml:space="preserve">and </w:t>
      </w:r>
      <w:r w:rsidRPr="0044437C">
        <w:rPr>
          <w:position w:val="-12"/>
        </w:rPr>
        <w:object w:dxaOrig="444" w:dyaOrig="384" w14:anchorId="7F079447">
          <v:shape id="_x0000_i1214" type="#_x0000_t75" style="width:24.15pt;height:18.25pt" o:ole="">
            <v:imagedata r:id="rId234" o:title=""/>
          </v:shape>
          <o:OLEObject Type="Embed" ProgID="Equation.3" ShapeID="_x0000_i1214" DrawAspect="Content" ObjectID="_1813331207" r:id="rId323"/>
        </w:object>
      </w:r>
      <w:r w:rsidRPr="0044437C">
        <w:rPr>
          <w:lang w:eastAsia="zh-CN"/>
        </w:rPr>
        <w:t>are the lower and upper edge of the UL system BW,</w:t>
      </w:r>
    </w:p>
    <w:p w14:paraId="46AE7479" w14:textId="77777777" w:rsidR="00524A5D" w:rsidRPr="0044437C" w:rsidRDefault="00000000">
      <w:pPr>
        <w:rPr>
          <w:lang w:eastAsia="zh-CN"/>
        </w:rPr>
      </w:pPr>
      <w:r w:rsidRPr="0044437C">
        <w:rPr>
          <w:position w:val="-12"/>
        </w:rPr>
        <w:object w:dxaOrig="228" w:dyaOrig="384" w14:anchorId="60D06CDD">
          <v:shape id="_x0000_i1215" type="#_x0000_t75" style="width:11.85pt;height:18.25pt" o:ole="">
            <v:imagedata r:id="rId236" o:title=""/>
          </v:shape>
          <o:OLEObject Type="Embed" ProgID="Equation.3" ShapeID="_x0000_i1215" DrawAspect="Content" ObjectID="_1813331208" r:id="rId324"/>
        </w:object>
      </w:r>
      <w:r w:rsidRPr="0044437C">
        <w:rPr>
          <w:lang w:eastAsia="zh-CN"/>
        </w:rPr>
        <w:t xml:space="preserve"> and </w:t>
      </w:r>
      <w:r w:rsidRPr="0044437C">
        <w:rPr>
          <w:position w:val="-12"/>
        </w:rPr>
        <w:object w:dxaOrig="300" w:dyaOrig="384" w14:anchorId="36ED4AE7">
          <v:shape id="_x0000_i1216" type="#_x0000_t75" style="width:18.25pt;height:18.25pt" o:ole="">
            <v:imagedata r:id="rId238" o:title=""/>
          </v:shape>
          <o:OLEObject Type="Embed" ProgID="Equation.3" ShapeID="_x0000_i1216" DrawAspect="Content" ObjectID="_1813331209" r:id="rId325"/>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2DB72DBC" w14:textId="77777777" w:rsidR="00524A5D" w:rsidRPr="0044437C" w:rsidRDefault="00000000">
      <w:r w:rsidRPr="0044437C">
        <w:rPr>
          <w:position w:val="-14"/>
        </w:rPr>
        <w:object w:dxaOrig="384" w:dyaOrig="384" w14:anchorId="485F59FB">
          <v:shape id="_x0000_i1217" type="#_x0000_t75" style="width:18.25pt;height:18.25pt" o:ole="">
            <v:imagedata r:id="rId240" o:title=""/>
          </v:shape>
          <o:OLEObject Type="Embed" ProgID="Equation.3" ShapeID="_x0000_i1217" DrawAspect="Content" ObjectID="_1813331210" r:id="rId326"/>
        </w:object>
      </w:r>
      <w:r w:rsidRPr="0044437C">
        <w:rPr>
          <w:lang w:eastAsia="zh-CN"/>
        </w:rPr>
        <w:t>is 15kHz,and</w:t>
      </w:r>
    </w:p>
    <w:p w14:paraId="67624EB9" w14:textId="77777777" w:rsidR="00524A5D" w:rsidRPr="0044437C" w:rsidRDefault="00000000">
      <w:r w:rsidRPr="0044437C">
        <w:rPr>
          <w:position w:val="-10"/>
        </w:rPr>
        <w:object w:dxaOrig="636" w:dyaOrig="336" w14:anchorId="0D0BD8C4">
          <v:shape id="_x0000_i1218" type="#_x0000_t75" style="width:30.1pt;height:17.75pt" o:ole="">
            <v:imagedata r:id="rId242" o:title=""/>
          </v:shape>
          <o:OLEObject Type="Embed" ProgID="Equation.3" ShapeID="_x0000_i1218" DrawAspect="Content" ObjectID="_1813331211" r:id="rId327"/>
        </w:object>
      </w:r>
      <w:r w:rsidRPr="0044437C">
        <w:t xml:space="preserve"> is the frequency domain signal evaluated for in-band emissions as defined in the subsection E.5.8</w:t>
      </w:r>
    </w:p>
    <w:p w14:paraId="41730FB6" w14:textId="77777777" w:rsidR="00524A5D" w:rsidRPr="0044437C" w:rsidRDefault="00000000">
      <w:r w:rsidRPr="0044437C">
        <w:t>The relative in-band emissions are, given by</w:t>
      </w:r>
    </w:p>
    <w:p w14:paraId="762E804C" w14:textId="77777777" w:rsidR="00524A5D" w:rsidRPr="0044437C" w:rsidRDefault="00000000">
      <w:pPr>
        <w:pStyle w:val="EQ"/>
      </w:pPr>
      <w:r w:rsidRPr="0044437C">
        <w:tab/>
      </w:r>
      <w:r w:rsidRPr="0044437C">
        <w:rPr>
          <w:position w:val="-66"/>
        </w:rPr>
        <w:object w:dxaOrig="7236" w:dyaOrig="1068" w14:anchorId="1A877DDE">
          <v:shape id="_x0000_i1219" type="#_x0000_t75" style="width:5in;height:53.75pt" o:ole="">
            <v:imagedata r:id="rId328" o:title=""/>
          </v:shape>
          <o:OLEObject Type="Embed" ProgID="Equation.3" ShapeID="_x0000_i1219" DrawAspect="Content" ObjectID="_1813331212" r:id="rId329"/>
        </w:object>
      </w:r>
    </w:p>
    <w:p w14:paraId="70FCD2E0" w14:textId="77777777" w:rsidR="00524A5D" w:rsidRPr="0044437C" w:rsidRDefault="00000000">
      <w:r w:rsidRPr="0044437C">
        <w:t>where</w:t>
      </w:r>
    </w:p>
    <w:p w14:paraId="2E32D18A" w14:textId="77777777" w:rsidR="00524A5D" w:rsidRPr="0044437C" w:rsidRDefault="00000000">
      <w:r w:rsidRPr="0044437C">
        <w:rPr>
          <w:position w:val="-10"/>
        </w:rPr>
        <w:object w:dxaOrig="636" w:dyaOrig="408" w14:anchorId="5AF47CFF">
          <v:shape id="_x0000_i1220" type="#_x0000_t75" style="width:30.1pt;height:17.75pt" o:ole="">
            <v:imagedata r:id="rId205" o:title=""/>
          </v:shape>
          <o:OLEObject Type="Embed" ProgID="Equation.3" ShapeID="_x0000_i1220" DrawAspect="Content" ObjectID="_1813331213" r:id="rId330"/>
        </w:object>
      </w:r>
      <w:r w:rsidRPr="0044437C">
        <w:t>is the number of allocated RBs, which is always 1 in case of PUCCH</w:t>
      </w:r>
    </w:p>
    <w:p w14:paraId="6E9D5FD7" w14:textId="77777777" w:rsidR="00524A5D" w:rsidRPr="0044437C" w:rsidRDefault="00000000">
      <w:pPr>
        <w:rPr>
          <w:rFonts w:ascii="Arial" w:hAnsi="Arial" w:cs="Arial"/>
          <w:lang w:eastAsia="zh-CN"/>
        </w:rPr>
      </w:pPr>
      <w:r w:rsidRPr="0044437C">
        <w:lastRenderedPageBreak/>
        <w:t xml:space="preserve"> </w:t>
      </w:r>
      <w:r w:rsidRPr="0044437C">
        <w:rPr>
          <w:rFonts w:ascii="Arial" w:hAnsi="Arial" w:cs="Arial"/>
          <w:lang w:eastAsia="zh-CN"/>
        </w:rPr>
        <w:t xml:space="preserve">and </w:t>
      </w:r>
      <w:r w:rsidRPr="0044437C">
        <w:rPr>
          <w:position w:val="-10"/>
        </w:rPr>
        <w:object w:dxaOrig="828" w:dyaOrig="336" w14:anchorId="706C2A2F">
          <v:shape id="_x0000_i1221" type="#_x0000_t75" style="width:41.9pt;height:17.75pt" o:ole="">
            <v:imagedata r:id="rId251" o:title=""/>
          </v:shape>
          <o:OLEObject Type="Embed" ProgID="Equation.3" ShapeID="_x0000_i1221" DrawAspect="Content" ObjectID="_1813331214" r:id="rId331"/>
        </w:object>
      </w:r>
      <w:r w:rsidRPr="0044437C">
        <w:rPr>
          <w:lang w:eastAsia="zh-CN"/>
        </w:rPr>
        <w:t xml:space="preserve"> is the frequency domain samples for the allocated bandwidth, as defined in the subsection E.5.8</w:t>
      </w:r>
    </w:p>
    <w:p w14:paraId="2672AA9A" w14:textId="77777777" w:rsidR="00524A5D" w:rsidRPr="0044437C" w:rsidRDefault="00000000">
      <w:r w:rsidRPr="0044437C">
        <w:t>Although an exclusion period for EVM is applicable in E.5.9.1, the inband emissions</w:t>
      </w:r>
      <w:r w:rsidRPr="0044437C">
        <w:rPr>
          <w:rFonts w:eastAsia="MS Mincho"/>
        </w:rPr>
        <w:t xml:space="preserve"> measurement interval is </w:t>
      </w:r>
      <w:r w:rsidRPr="0044437C">
        <w:t>defined over one complete slot in the time domain.</w:t>
      </w:r>
    </w:p>
    <w:p w14:paraId="18079437" w14:textId="77777777" w:rsidR="00524A5D" w:rsidRPr="0044437C" w:rsidRDefault="00000000">
      <w:pPr>
        <w:rPr>
          <w:rFonts w:eastAsia="MS Mincho"/>
        </w:rPr>
      </w:pPr>
      <w:r w:rsidRPr="0044437C">
        <w:rPr>
          <w:rFonts w:eastAsia="MS Mincho"/>
        </w:rPr>
        <w:t>From the acquired samples 20 functions for inband emissions can be derived.</w:t>
      </w:r>
    </w:p>
    <w:p w14:paraId="75CDB348" w14:textId="77777777" w:rsidR="00524A5D" w:rsidRPr="0044437C" w:rsidRDefault="00000000">
      <w:pPr>
        <w:rPr>
          <w:rFonts w:eastAsia="MS Mincho"/>
        </w:rPr>
      </w:pPr>
      <w:r w:rsidRPr="0044437C">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44437C" w:rsidRDefault="00000000">
      <w:pPr>
        <w:pStyle w:val="Heading1"/>
      </w:pPr>
      <w:bookmarkStart w:id="2820" w:name="_Toc29729"/>
      <w:bookmarkStart w:id="2821" w:name="_Toc6612"/>
      <w:bookmarkStart w:id="2822" w:name="_Toc18595"/>
      <w:bookmarkStart w:id="2823" w:name="_Toc14704"/>
      <w:bookmarkStart w:id="2824" w:name="_Toc194572026"/>
      <w:r w:rsidRPr="0044437C">
        <w:t>E.6</w:t>
      </w:r>
      <w:r w:rsidRPr="0044437C">
        <w:tab/>
        <w:t>EVM for PRACH</w:t>
      </w:r>
      <w:bookmarkEnd w:id="2820"/>
      <w:bookmarkEnd w:id="2821"/>
      <w:bookmarkEnd w:id="2822"/>
      <w:bookmarkEnd w:id="2823"/>
      <w:bookmarkEnd w:id="2824"/>
    </w:p>
    <w:p w14:paraId="60A067FB" w14:textId="77777777" w:rsidR="00524A5D" w:rsidRPr="0044437C" w:rsidRDefault="00000000">
      <w:r w:rsidRPr="0044437C">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44437C">
        <w:rPr>
          <w:rFonts w:eastAsia="Osaka"/>
        </w:rPr>
        <w:t>(format 0 to 3) and 2 (format 4)</w:t>
      </w:r>
      <w:r w:rsidRPr="0044437C">
        <w:t xml:space="preserve"> times of the PRACH. This results in an oversampling factor of 12 </w:t>
      </w:r>
      <w:r w:rsidRPr="0044437C">
        <w:rPr>
          <w:rFonts w:eastAsia="Osaka"/>
        </w:rPr>
        <w:t>(format 0 to 3) and 2 (format 4)</w:t>
      </w:r>
      <w:r w:rsidRPr="0044437C">
        <w:t xml:space="preserve">, when acquiring the time samples for the PRACH. The pre-FFT algorithms (clauses E.6.6 and E.6.7) use all time samples, although oversampled. For the FFT the time samples are decimated by the factor of 12 </w:t>
      </w:r>
      <w:r w:rsidRPr="0044437C">
        <w:rPr>
          <w:rFonts w:eastAsia="Osaka"/>
        </w:rPr>
        <w:t>(format 0 to 3) and 2 (format 4)</w:t>
      </w:r>
      <w:r w:rsidRPr="0044437C">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44437C" w:rsidRDefault="00000000">
      <w:pPr>
        <w:pStyle w:val="Heading2"/>
      </w:pPr>
      <w:bookmarkStart w:id="2825" w:name="_Toc18365"/>
      <w:bookmarkStart w:id="2826" w:name="_Toc12412"/>
      <w:bookmarkStart w:id="2827" w:name="_Toc23809"/>
      <w:bookmarkStart w:id="2828" w:name="_Toc19783"/>
      <w:bookmarkStart w:id="2829" w:name="_Toc194572027"/>
      <w:r w:rsidRPr="0044437C">
        <w:t>E.6.1</w:t>
      </w:r>
      <w:r w:rsidRPr="0044437C">
        <w:tab/>
        <w:t>Basic principle</w:t>
      </w:r>
      <w:bookmarkEnd w:id="2825"/>
      <w:bookmarkEnd w:id="2826"/>
      <w:bookmarkEnd w:id="2827"/>
      <w:bookmarkEnd w:id="2828"/>
      <w:bookmarkEnd w:id="2829"/>
    </w:p>
    <w:p w14:paraId="20786A48" w14:textId="77777777" w:rsidR="00524A5D" w:rsidRPr="0044437C" w:rsidRDefault="00000000">
      <w:r w:rsidRPr="0044437C">
        <w:t>The basis principle is the same as described in E.2.1</w:t>
      </w:r>
    </w:p>
    <w:p w14:paraId="46920421" w14:textId="77777777" w:rsidR="00524A5D" w:rsidRPr="0044437C" w:rsidRDefault="00000000">
      <w:pPr>
        <w:pStyle w:val="Heading2"/>
      </w:pPr>
      <w:bookmarkStart w:id="2830" w:name="_Toc778"/>
      <w:bookmarkStart w:id="2831" w:name="_Toc512"/>
      <w:bookmarkStart w:id="2832" w:name="_Toc12402"/>
      <w:bookmarkStart w:id="2833" w:name="_Toc14623"/>
      <w:bookmarkStart w:id="2834" w:name="_Toc194572028"/>
      <w:r w:rsidRPr="0044437C">
        <w:t>E.6.2</w:t>
      </w:r>
      <w:r w:rsidRPr="0044437C">
        <w:tab/>
        <w:t>Output signal of the TX under test</w:t>
      </w:r>
      <w:bookmarkEnd w:id="2830"/>
      <w:bookmarkEnd w:id="2831"/>
      <w:bookmarkEnd w:id="2832"/>
      <w:bookmarkEnd w:id="2833"/>
      <w:bookmarkEnd w:id="2834"/>
    </w:p>
    <w:p w14:paraId="6AB533C3" w14:textId="77777777" w:rsidR="00524A5D" w:rsidRPr="0044437C" w:rsidRDefault="00000000">
      <w:r w:rsidRPr="0044437C">
        <w:t>The output signal of the TX under test is processed same as described in E.2.2</w:t>
      </w:r>
    </w:p>
    <w:p w14:paraId="448FAE82" w14:textId="77777777" w:rsidR="00524A5D" w:rsidRPr="0044437C" w:rsidRDefault="00000000">
      <w:r w:rsidRPr="0044437C">
        <w:t>The measurement period is different:</w:t>
      </w:r>
    </w:p>
    <w:p w14:paraId="572695EE" w14:textId="77777777" w:rsidR="00524A5D" w:rsidRPr="0044437C" w:rsidRDefault="00000000">
      <w:pPr>
        <w:pStyle w:val="B1"/>
      </w:pPr>
      <w:r w:rsidRPr="0044437C">
        <w:t>-</w:t>
      </w:r>
      <w:r w:rsidRPr="0044437C">
        <w:tab/>
        <w:t>2 PRACH preambles are recorded for format 0and 1,</w:t>
      </w:r>
    </w:p>
    <w:p w14:paraId="7E52AA18" w14:textId="77777777" w:rsidR="00524A5D" w:rsidRPr="0044437C" w:rsidRDefault="00000000">
      <w:pPr>
        <w:pStyle w:val="B1"/>
      </w:pPr>
      <w:r w:rsidRPr="0044437C">
        <w:t>-</w:t>
      </w:r>
      <w:r w:rsidRPr="0044437C">
        <w:tab/>
        <w:t>1 PRACH preamble is recorded for format 2 and 3, each containing 1 CP and 2 preamble sequences</w:t>
      </w:r>
    </w:p>
    <w:p w14:paraId="4454445E" w14:textId="77777777" w:rsidR="00524A5D" w:rsidRPr="0044437C" w:rsidRDefault="00000000">
      <w:pPr>
        <w:pStyle w:val="B1"/>
      </w:pPr>
      <w:r w:rsidRPr="0044437C">
        <w:t>-</w:t>
      </w:r>
      <w:r w:rsidRPr="0044437C">
        <w:tab/>
        <w:t>10 RPRACH preambles are recorded for format 4.</w:t>
      </w:r>
    </w:p>
    <w:p w14:paraId="6FCFA87B" w14:textId="77777777" w:rsidR="00524A5D" w:rsidRPr="0044437C" w:rsidRDefault="00000000">
      <w:pPr>
        <w:pStyle w:val="Heading2"/>
      </w:pPr>
      <w:bookmarkStart w:id="2835" w:name="_Toc21446"/>
      <w:bookmarkStart w:id="2836" w:name="_Toc29829"/>
      <w:bookmarkStart w:id="2837" w:name="_Toc30367"/>
      <w:bookmarkStart w:id="2838" w:name="_Toc13919"/>
      <w:bookmarkStart w:id="2839" w:name="_Toc194572029"/>
      <w:r w:rsidRPr="0044437C">
        <w:t>E.6.3</w:t>
      </w:r>
      <w:r w:rsidRPr="0044437C">
        <w:tab/>
        <w:t>Reference signal</w:t>
      </w:r>
      <w:bookmarkEnd w:id="2835"/>
      <w:bookmarkEnd w:id="2836"/>
      <w:bookmarkEnd w:id="2837"/>
      <w:bookmarkEnd w:id="2838"/>
      <w:bookmarkEnd w:id="2839"/>
    </w:p>
    <w:p w14:paraId="0C7F6AD3" w14:textId="77777777" w:rsidR="00524A5D" w:rsidRPr="0044437C" w:rsidRDefault="00000000">
      <w:r w:rsidRPr="0044437C">
        <w:t>The test description in 6.5.2.1.4.1A is based on non contention based access:</w:t>
      </w:r>
    </w:p>
    <w:p w14:paraId="0F31E91C" w14:textId="77777777" w:rsidR="00524A5D" w:rsidRPr="0044437C" w:rsidRDefault="00000000">
      <w:pPr>
        <w:pStyle w:val="B1"/>
      </w:pPr>
      <w:r w:rsidRPr="0044437C">
        <w:t>-</w:t>
      </w:r>
      <w:r w:rsidRPr="0044437C">
        <w:tab/>
        <w:t>PRACH configuration index (responsible for Preamble format, System frame number and subframe number)</w:t>
      </w:r>
    </w:p>
    <w:p w14:paraId="08C8A374" w14:textId="77777777" w:rsidR="00524A5D" w:rsidRPr="0044437C" w:rsidRDefault="00000000">
      <w:pPr>
        <w:pStyle w:val="B1"/>
      </w:pPr>
      <w:r w:rsidRPr="0044437C">
        <w:t>-</w:t>
      </w:r>
      <w:r w:rsidRPr="0044437C">
        <w:tab/>
        <w:t>Preamble ID</w:t>
      </w:r>
    </w:p>
    <w:p w14:paraId="1433492C" w14:textId="77777777" w:rsidR="00524A5D" w:rsidRPr="0044437C" w:rsidRDefault="00000000">
      <w:pPr>
        <w:pStyle w:val="B1"/>
      </w:pPr>
      <w:r w:rsidRPr="0044437C">
        <w:t>-</w:t>
      </w:r>
      <w:r w:rsidRPr="0044437C">
        <w:tab/>
        <w:t>Preamble power</w:t>
      </w:r>
    </w:p>
    <w:p w14:paraId="0E8AE106" w14:textId="77777777" w:rsidR="00524A5D" w:rsidRPr="0044437C" w:rsidRDefault="00000000">
      <w:r w:rsidRPr="0044437C">
        <w:t>signalled to the UE, defines the reference signal unambiguously, such that no demodulation process is necessary to gain the reference signal.</w:t>
      </w:r>
    </w:p>
    <w:p w14:paraId="00E753F6" w14:textId="77777777" w:rsidR="00524A5D" w:rsidRPr="0044437C" w:rsidRDefault="00000000">
      <w:r w:rsidRPr="0044437C">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44437C" w:rsidRDefault="00000000">
      <w:pPr>
        <w:pStyle w:val="Heading2"/>
      </w:pPr>
      <w:bookmarkStart w:id="2840" w:name="_Toc30690"/>
      <w:bookmarkStart w:id="2841" w:name="_Toc23832"/>
      <w:bookmarkStart w:id="2842" w:name="_Toc7826"/>
      <w:bookmarkStart w:id="2843" w:name="_Toc30778"/>
      <w:bookmarkStart w:id="2844" w:name="_Toc194572030"/>
      <w:r w:rsidRPr="0044437C">
        <w:t>E.6.4</w:t>
      </w:r>
      <w:r w:rsidRPr="0044437C">
        <w:tab/>
        <w:t>Measurement results</w:t>
      </w:r>
      <w:bookmarkEnd w:id="2840"/>
      <w:bookmarkEnd w:id="2841"/>
      <w:bookmarkEnd w:id="2842"/>
      <w:bookmarkEnd w:id="2843"/>
      <w:bookmarkEnd w:id="2844"/>
    </w:p>
    <w:p w14:paraId="43E2BAB8" w14:textId="77777777" w:rsidR="00524A5D" w:rsidRPr="0044437C" w:rsidRDefault="00000000">
      <w:r w:rsidRPr="0044437C">
        <w:t>The measurement result is:</w:t>
      </w:r>
    </w:p>
    <w:p w14:paraId="6C21F10B" w14:textId="77777777" w:rsidR="00524A5D" w:rsidRPr="0044437C" w:rsidRDefault="00000000">
      <w:pPr>
        <w:pStyle w:val="B1"/>
      </w:pPr>
      <w:r w:rsidRPr="0044437C">
        <w:t>-</w:t>
      </w:r>
      <w:r w:rsidRPr="0044437C">
        <w:tab/>
        <w:t>EVMPRACH</w:t>
      </w:r>
    </w:p>
    <w:p w14:paraId="6D2928C8" w14:textId="77777777" w:rsidR="00524A5D" w:rsidRPr="0044437C" w:rsidRDefault="00000000">
      <w:pPr>
        <w:pStyle w:val="Heading2"/>
      </w:pPr>
      <w:bookmarkStart w:id="2845" w:name="_Toc32103"/>
      <w:bookmarkStart w:id="2846" w:name="_Toc19827"/>
      <w:bookmarkStart w:id="2847" w:name="_Toc1087"/>
      <w:bookmarkStart w:id="2848" w:name="_Toc14109"/>
      <w:bookmarkStart w:id="2849" w:name="_Toc194572031"/>
      <w:r w:rsidRPr="0044437C">
        <w:lastRenderedPageBreak/>
        <w:t>E.6.5</w:t>
      </w:r>
      <w:r w:rsidRPr="0044437C">
        <w:tab/>
        <w:t>Measurement points</w:t>
      </w:r>
      <w:bookmarkEnd w:id="2845"/>
      <w:bookmarkEnd w:id="2846"/>
      <w:bookmarkEnd w:id="2847"/>
      <w:bookmarkEnd w:id="2848"/>
      <w:bookmarkEnd w:id="2849"/>
    </w:p>
    <w:p w14:paraId="5F0E6F2D" w14:textId="77777777" w:rsidR="00524A5D" w:rsidRPr="0044437C" w:rsidRDefault="00000000">
      <w:r w:rsidRPr="0044437C">
        <w:t>The measurement points are illustrated in the figure below:</w:t>
      </w:r>
    </w:p>
    <w:p w14:paraId="47CBE830" w14:textId="77777777" w:rsidR="00524A5D" w:rsidRPr="0044437C" w:rsidRDefault="00000000">
      <w:pPr>
        <w:pStyle w:val="TH"/>
      </w:pPr>
      <w:r w:rsidRPr="0044437C">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44437C" w:rsidRDefault="00000000">
      <w:pPr>
        <w:pStyle w:val="TF"/>
      </w:pPr>
      <w:r w:rsidRPr="0044437C">
        <w:t>Figure E.6.5-1</w:t>
      </w:r>
    </w:p>
    <w:p w14:paraId="6F6219EF" w14:textId="77777777" w:rsidR="00524A5D" w:rsidRPr="0044437C" w:rsidRDefault="00524A5D"/>
    <w:p w14:paraId="2189CB81" w14:textId="77777777" w:rsidR="00524A5D" w:rsidRPr="0044437C" w:rsidRDefault="00000000">
      <w:pPr>
        <w:pStyle w:val="Heading2"/>
      </w:pPr>
      <w:bookmarkStart w:id="2850" w:name="_Toc7389"/>
      <w:bookmarkStart w:id="2851" w:name="_Toc6311"/>
      <w:bookmarkStart w:id="2852" w:name="_Toc31841"/>
      <w:bookmarkStart w:id="2853" w:name="_Toc13009"/>
      <w:bookmarkStart w:id="2854" w:name="_Toc194572032"/>
      <w:r w:rsidRPr="0044437C">
        <w:t>E.6.6</w:t>
      </w:r>
      <w:r w:rsidRPr="0044437C">
        <w:tab/>
        <w:t>Pre FFT minimization process</w:t>
      </w:r>
      <w:bookmarkEnd w:id="2850"/>
      <w:bookmarkEnd w:id="2851"/>
      <w:bookmarkEnd w:id="2852"/>
      <w:bookmarkEnd w:id="2853"/>
      <w:bookmarkEnd w:id="2854"/>
    </w:p>
    <w:p w14:paraId="3E50DA12" w14:textId="77777777" w:rsidR="00524A5D" w:rsidRPr="0044437C" w:rsidRDefault="00000000">
      <w:r w:rsidRPr="0044437C">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44437C">
        <w:rPr>
          <w:b/>
        </w:rPr>
        <w:t xml:space="preserve"> </w:t>
      </w:r>
      <w:r w:rsidRPr="0044437C">
        <w:t>z(ν) are jointly varied in order to minimise the difference between z(ν) and i(ν). Best fit (minimum difference) is achieved when the RMS difference value between z(ν) and i(ν) is an absolute minimum.</w:t>
      </w:r>
    </w:p>
    <w:p w14:paraId="3ECAC5F2" w14:textId="77777777" w:rsidR="00524A5D" w:rsidRPr="0044437C" w:rsidRDefault="00000000">
      <w:r w:rsidRPr="0044437C">
        <w:t>After this process the samples z(ν) are called z</w:t>
      </w:r>
      <w:r w:rsidRPr="0044437C">
        <w:rPr>
          <w:vertAlign w:val="superscript"/>
        </w:rPr>
        <w:t>0</w:t>
      </w:r>
      <w:r w:rsidRPr="0044437C">
        <w:t>(ν).</w:t>
      </w:r>
    </w:p>
    <w:p w14:paraId="0418B3DA" w14:textId="77777777" w:rsidR="00524A5D" w:rsidRPr="0044437C" w:rsidRDefault="00000000">
      <w:r w:rsidRPr="0044437C">
        <w:t>RF error, and carrier leakage are necessary for best fit of the measured signal towards the ideal signal in the pre FFT domain. However they are not used to compare them against the limits.</w:t>
      </w:r>
    </w:p>
    <w:p w14:paraId="42B86AFE" w14:textId="77777777" w:rsidR="00524A5D" w:rsidRPr="0044437C" w:rsidRDefault="00000000">
      <w:pPr>
        <w:pStyle w:val="Heading2"/>
      </w:pPr>
      <w:bookmarkStart w:id="2855" w:name="_Toc4966"/>
      <w:bookmarkStart w:id="2856" w:name="_Toc28088"/>
      <w:bookmarkStart w:id="2857" w:name="_Toc1092"/>
      <w:bookmarkStart w:id="2858" w:name="_Toc17369"/>
      <w:bookmarkStart w:id="2859" w:name="_Toc194572033"/>
      <w:r w:rsidRPr="0044437C">
        <w:t>E.6.7</w:t>
      </w:r>
      <w:r w:rsidRPr="0044437C">
        <w:tab/>
        <w:t>Timing of the FFT window</w:t>
      </w:r>
      <w:bookmarkEnd w:id="2855"/>
      <w:bookmarkEnd w:id="2856"/>
      <w:bookmarkEnd w:id="2857"/>
      <w:bookmarkEnd w:id="2858"/>
      <w:bookmarkEnd w:id="2859"/>
    </w:p>
    <w:p w14:paraId="37ED5FFA" w14:textId="77777777" w:rsidR="00524A5D" w:rsidRPr="0044437C" w:rsidRDefault="00000000">
      <w:pPr>
        <w:rPr>
          <w:rFonts w:eastAsia="Osaka"/>
        </w:rPr>
      </w:pPr>
      <w:r w:rsidRPr="0044437C">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44437C" w:rsidRDefault="00000000">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44437C" w:rsidRDefault="00000000">
      <w:r w:rsidRPr="0044437C">
        <w:rPr>
          <w:rFonts w:eastAsia="Osaka"/>
        </w:rPr>
        <w:t xml:space="preserve">The reference instant for the FFT start is the centre of the reduced window, called </w:t>
      </w:r>
      <w:r w:rsidRPr="0044437C">
        <w:rPr>
          <w:position w:val="-3"/>
        </w:rPr>
        <w:object w:dxaOrig="384" w:dyaOrig="288" w14:anchorId="0AA74EF7">
          <v:shape id="_x0000_i1222" type="#_x0000_t75" style="width:18.25pt;height:11.85pt" o:ole="" filled="t">
            <v:fill color2="black"/>
            <v:imagedata r:id="rId188" o:title=""/>
          </v:shape>
          <o:OLEObject Type="Embed" ProgID="Equation.3" ShapeID="_x0000_i1222" DrawAspect="Content" ObjectID="_1813331215" r:id="rId333"/>
        </w:object>
      </w:r>
      <w:r w:rsidRPr="0044437C">
        <w:t xml:space="preserve">, </w:t>
      </w:r>
    </w:p>
    <w:p w14:paraId="4BE33F51" w14:textId="77777777" w:rsidR="00524A5D" w:rsidRPr="0044437C" w:rsidRDefault="00000000">
      <w:pPr>
        <w:rPr>
          <w:rFonts w:eastAsia="Osaka"/>
        </w:rPr>
      </w:pPr>
      <w:r w:rsidRPr="0044437C">
        <w:t xml:space="preserve">EVM is measured at the following two instants: </w:t>
      </w:r>
      <w:r w:rsidRPr="0044437C">
        <w:rPr>
          <w:position w:val="-3"/>
        </w:rPr>
        <w:object w:dxaOrig="384" w:dyaOrig="288" w14:anchorId="4F8D0E2E">
          <v:shape id="_x0000_i1223" type="#_x0000_t75" style="width:18.25pt;height:11.85pt" o:ole="" filled="t">
            <v:fill color2="black"/>
            <v:imagedata r:id="rId188" o:title=""/>
          </v:shape>
          <o:OLEObject Type="Embed" ProgID="Equation.3" ShapeID="_x0000_i1223" DrawAspect="Content" ObjectID="_1813331216" r:id="rId334"/>
        </w:object>
      </w:r>
      <w:r w:rsidRPr="0044437C">
        <w:t xml:space="preserve"> –W/2 and </w:t>
      </w:r>
      <w:r w:rsidRPr="0044437C">
        <w:rPr>
          <w:position w:val="-3"/>
        </w:rPr>
        <w:object w:dxaOrig="384" w:dyaOrig="288" w14:anchorId="7165DA3E">
          <v:shape id="_x0000_i1224" type="#_x0000_t75" style="width:18.25pt;height:11.85pt" o:ole="" filled="t">
            <v:fill color2="black"/>
            <v:imagedata r:id="rId188" o:title=""/>
          </v:shape>
          <o:OLEObject Type="Embed" ProgID="Equation.3" ShapeID="_x0000_i1224" DrawAspect="Content" ObjectID="_1813331217" r:id="rId335"/>
        </w:object>
      </w:r>
      <w:r w:rsidRPr="0044437C">
        <w:t xml:space="preserve"> +W/2. </w:t>
      </w:r>
    </w:p>
    <w:p w14:paraId="6800F3BE" w14:textId="77777777" w:rsidR="00524A5D" w:rsidRPr="0044437C" w:rsidRDefault="00000000">
      <w:r w:rsidRPr="0044437C">
        <w:t>The timing of the measured signal z</w:t>
      </w:r>
      <w:r w:rsidRPr="0044437C">
        <w:rPr>
          <w:vertAlign w:val="superscript"/>
        </w:rPr>
        <w:t>0</w:t>
      </w:r>
      <w:r w:rsidRPr="0044437C">
        <w:t>(ν) with respect to the ideal signal i(ν) is determined in the pre FFT domain as follows:</w:t>
      </w:r>
    </w:p>
    <w:p w14:paraId="0793C0C1" w14:textId="77777777" w:rsidR="00524A5D" w:rsidRPr="0044437C" w:rsidRDefault="00000000">
      <w:r w:rsidRPr="0044437C">
        <w:t>Correlation between z</w:t>
      </w:r>
      <w:r w:rsidRPr="0044437C">
        <w:rPr>
          <w:vertAlign w:val="superscript"/>
        </w:rPr>
        <w:t>0</w:t>
      </w:r>
      <w:r w:rsidRPr="0044437C">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44437C" w:rsidRDefault="00000000">
      <w:pPr>
        <w:rPr>
          <w:shd w:val="clear" w:color="auto" w:fill="00FFFF"/>
        </w:rPr>
      </w:pPr>
      <w:r w:rsidRPr="0044437C">
        <w:t>W is different for different preamble formats and shown in TableE.6.7-1.</w:t>
      </w:r>
    </w:p>
    <w:p w14:paraId="6EF431A5" w14:textId="77777777" w:rsidR="00524A5D" w:rsidRPr="0044437C" w:rsidRDefault="00000000">
      <w:pPr>
        <w:pStyle w:val="TH"/>
      </w:pPr>
      <w:r w:rsidRPr="0044437C">
        <w:lastRenderedPageBreak/>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44437C" w14:paraId="677CB8DA" w14:textId="77777777">
        <w:trPr>
          <w:trHeight w:val="874"/>
          <w:jc w:val="center"/>
        </w:trPr>
        <w:tc>
          <w:tcPr>
            <w:tcW w:w="1076" w:type="dxa"/>
            <w:shd w:val="clear" w:color="auto" w:fill="auto"/>
            <w:vAlign w:val="center"/>
          </w:tcPr>
          <w:p w14:paraId="29217E27" w14:textId="77777777" w:rsidR="00524A5D" w:rsidRPr="0044437C" w:rsidRDefault="00000000">
            <w:pPr>
              <w:pStyle w:val="TAH"/>
              <w:rPr>
                <w:lang w:eastAsia="zh-CN"/>
              </w:rPr>
            </w:pPr>
            <w:r w:rsidRPr="0044437C">
              <w:rPr>
                <w:lang w:eastAsia="zh-CN"/>
              </w:rPr>
              <w:t>Preamble format</w:t>
            </w:r>
          </w:p>
        </w:tc>
        <w:tc>
          <w:tcPr>
            <w:tcW w:w="1260" w:type="dxa"/>
            <w:shd w:val="clear" w:color="auto" w:fill="auto"/>
            <w:vAlign w:val="center"/>
          </w:tcPr>
          <w:p w14:paraId="04F177B6" w14:textId="77777777" w:rsidR="00524A5D" w:rsidRPr="0044437C" w:rsidRDefault="00000000">
            <w:pPr>
              <w:pStyle w:val="TAH"/>
              <w:rPr>
                <w:lang w:eastAsia="zh-CN"/>
              </w:rPr>
            </w:pPr>
            <w:r w:rsidRPr="0044437C">
              <w:rPr>
                <w:lang w:eastAsia="zh-CN"/>
              </w:rPr>
              <w:t>Cyclic prefix length</w:t>
            </w:r>
            <w:r w:rsidRPr="0044437C">
              <w:rPr>
                <w:vertAlign w:val="superscript"/>
                <w:lang w:eastAsia="zh-CN"/>
              </w:rPr>
              <w:t>1</w:t>
            </w:r>
            <w:r w:rsidRPr="0044437C">
              <w:rPr>
                <w:lang w:eastAsia="zh-CN"/>
              </w:rPr>
              <w:t xml:space="preserve"> </w:t>
            </w:r>
            <w:r w:rsidRPr="0044437C">
              <w:rPr>
                <w:position w:val="-14"/>
                <w:lang w:eastAsia="zh-CN"/>
              </w:rPr>
              <w:object w:dxaOrig="384" w:dyaOrig="348" w14:anchorId="6B726D10">
                <v:shape id="_x0000_i1225" type="#_x0000_t75" style="width:18.25pt;height:17.75pt" o:ole="">
                  <v:imagedata r:id="rId336" o:title=""/>
                </v:shape>
                <o:OLEObject Type="Embed" ProgID="Equation.3" ShapeID="_x0000_i1225" DrawAspect="Content" ObjectID="_1813331218" r:id="rId337"/>
              </w:object>
            </w:r>
          </w:p>
        </w:tc>
        <w:tc>
          <w:tcPr>
            <w:tcW w:w="1174" w:type="dxa"/>
            <w:shd w:val="clear" w:color="auto" w:fill="auto"/>
            <w:vAlign w:val="center"/>
          </w:tcPr>
          <w:p w14:paraId="3E8A36EB" w14:textId="77777777" w:rsidR="00524A5D" w:rsidRPr="0044437C" w:rsidRDefault="00000000">
            <w:pPr>
              <w:pStyle w:val="TAH"/>
              <w:rPr>
                <w:lang w:eastAsia="zh-CN"/>
              </w:rPr>
            </w:pPr>
            <w:r w:rsidRPr="0044437C">
              <w:rPr>
                <w:lang w:eastAsia="zh-CN"/>
              </w:rPr>
              <w:t>Nominal FFT size</w:t>
            </w:r>
            <w:r w:rsidRPr="0044437C">
              <w:rPr>
                <w:vertAlign w:val="superscript"/>
                <w:lang w:eastAsia="zh-CN"/>
              </w:rPr>
              <w:t>2</w:t>
            </w:r>
          </w:p>
        </w:tc>
        <w:tc>
          <w:tcPr>
            <w:tcW w:w="1346" w:type="dxa"/>
            <w:shd w:val="clear" w:color="auto" w:fill="auto"/>
            <w:vAlign w:val="center"/>
          </w:tcPr>
          <w:p w14:paraId="576998E1" w14:textId="77777777" w:rsidR="00524A5D" w:rsidRPr="0044437C" w:rsidRDefault="00000000">
            <w:pPr>
              <w:pStyle w:val="TAH"/>
              <w:rPr>
                <w:lang w:eastAsia="zh-CN"/>
              </w:rPr>
            </w:pPr>
            <w:r w:rsidRPr="0044437C">
              <w:rPr>
                <w:lang w:eastAsia="zh-CN"/>
              </w:rPr>
              <w:t xml:space="preserve">EVM window length </w:t>
            </w:r>
            <w:r w:rsidRPr="0044437C">
              <w:rPr>
                <w:i/>
                <w:lang w:eastAsia="zh-CN"/>
              </w:rPr>
              <w:t>W</w:t>
            </w:r>
            <w:r w:rsidRPr="0044437C">
              <w:rPr>
                <w:lang w:eastAsia="zh-CN"/>
              </w:rPr>
              <w:t xml:space="preserve"> in FFT samples</w:t>
            </w:r>
          </w:p>
        </w:tc>
        <w:tc>
          <w:tcPr>
            <w:tcW w:w="1279" w:type="dxa"/>
            <w:shd w:val="clear" w:color="auto" w:fill="auto"/>
            <w:vAlign w:val="center"/>
          </w:tcPr>
          <w:p w14:paraId="091AE2D5" w14:textId="77777777" w:rsidR="00524A5D" w:rsidRPr="0044437C" w:rsidRDefault="00000000">
            <w:pPr>
              <w:pStyle w:val="TAH"/>
              <w:rPr>
                <w:lang w:eastAsia="zh-CN"/>
              </w:rPr>
            </w:pPr>
            <w:r w:rsidRPr="0044437C">
              <w:rPr>
                <w:lang w:eastAsia="zh-CN"/>
              </w:rPr>
              <w:t xml:space="preserve">Ratio of </w:t>
            </w:r>
            <w:r w:rsidRPr="0044437C">
              <w:rPr>
                <w:i/>
                <w:lang w:eastAsia="zh-CN"/>
              </w:rPr>
              <w:t>W</w:t>
            </w:r>
            <w:r w:rsidRPr="0044437C">
              <w:rPr>
                <w:lang w:eastAsia="zh-CN"/>
              </w:rPr>
              <w:t xml:space="preserve"> to CP</w:t>
            </w:r>
            <w:r w:rsidRPr="0044437C">
              <w:rPr>
                <w:vertAlign w:val="superscript"/>
                <w:lang w:eastAsia="zh-CN"/>
              </w:rPr>
              <w:t>3</w:t>
            </w:r>
          </w:p>
        </w:tc>
      </w:tr>
      <w:tr w:rsidR="00524A5D" w:rsidRPr="0044437C" w14:paraId="2AFCE581" w14:textId="77777777">
        <w:trPr>
          <w:jc w:val="center"/>
        </w:trPr>
        <w:tc>
          <w:tcPr>
            <w:tcW w:w="1076" w:type="dxa"/>
            <w:vAlign w:val="center"/>
          </w:tcPr>
          <w:p w14:paraId="36CC7B3B" w14:textId="77777777" w:rsidR="00524A5D" w:rsidRPr="0044437C" w:rsidRDefault="00000000">
            <w:pPr>
              <w:pStyle w:val="TAC"/>
            </w:pPr>
            <w:r w:rsidRPr="0044437C">
              <w:t>0</w:t>
            </w:r>
          </w:p>
        </w:tc>
        <w:tc>
          <w:tcPr>
            <w:tcW w:w="1260" w:type="dxa"/>
            <w:shd w:val="clear" w:color="auto" w:fill="auto"/>
            <w:vAlign w:val="center"/>
          </w:tcPr>
          <w:p w14:paraId="5DA05FD2" w14:textId="77777777" w:rsidR="00524A5D" w:rsidRPr="0044437C" w:rsidRDefault="00000000">
            <w:pPr>
              <w:pStyle w:val="TAC"/>
            </w:pPr>
            <w:r w:rsidRPr="0044437C">
              <w:t>3168</w:t>
            </w:r>
          </w:p>
        </w:tc>
        <w:tc>
          <w:tcPr>
            <w:tcW w:w="1174" w:type="dxa"/>
            <w:vAlign w:val="center"/>
          </w:tcPr>
          <w:p w14:paraId="6C88EFE0" w14:textId="77777777" w:rsidR="00524A5D" w:rsidRPr="0044437C" w:rsidRDefault="00000000">
            <w:pPr>
              <w:pStyle w:val="TAC"/>
            </w:pPr>
            <w:r w:rsidRPr="0044437C">
              <w:t>24576</w:t>
            </w:r>
          </w:p>
        </w:tc>
        <w:tc>
          <w:tcPr>
            <w:tcW w:w="1346" w:type="dxa"/>
            <w:vAlign w:val="center"/>
          </w:tcPr>
          <w:p w14:paraId="5C67567D" w14:textId="77777777" w:rsidR="00524A5D" w:rsidRPr="0044437C" w:rsidRDefault="00000000">
            <w:pPr>
              <w:pStyle w:val="TAC"/>
            </w:pPr>
            <w:r w:rsidRPr="0044437C">
              <w:t xml:space="preserve">3072 </w:t>
            </w:r>
          </w:p>
        </w:tc>
        <w:tc>
          <w:tcPr>
            <w:tcW w:w="1279" w:type="dxa"/>
          </w:tcPr>
          <w:p w14:paraId="036DEBD4" w14:textId="77777777" w:rsidR="00524A5D" w:rsidRPr="0044437C" w:rsidRDefault="00000000">
            <w:pPr>
              <w:pStyle w:val="TAC"/>
            </w:pPr>
            <w:r w:rsidRPr="0044437C">
              <w:t xml:space="preserve">96.7% </w:t>
            </w:r>
          </w:p>
        </w:tc>
      </w:tr>
      <w:tr w:rsidR="00524A5D" w:rsidRPr="0044437C" w14:paraId="1238D070" w14:textId="77777777">
        <w:trPr>
          <w:jc w:val="center"/>
        </w:trPr>
        <w:tc>
          <w:tcPr>
            <w:tcW w:w="1076" w:type="dxa"/>
            <w:vAlign w:val="center"/>
          </w:tcPr>
          <w:p w14:paraId="42FD5643" w14:textId="77777777" w:rsidR="00524A5D" w:rsidRPr="0044437C" w:rsidRDefault="00000000">
            <w:pPr>
              <w:pStyle w:val="TAC"/>
            </w:pPr>
            <w:r w:rsidRPr="0044437C">
              <w:t>1</w:t>
            </w:r>
          </w:p>
        </w:tc>
        <w:tc>
          <w:tcPr>
            <w:tcW w:w="1260" w:type="dxa"/>
            <w:shd w:val="clear" w:color="auto" w:fill="auto"/>
            <w:vAlign w:val="center"/>
          </w:tcPr>
          <w:p w14:paraId="0BE31E5C" w14:textId="77777777" w:rsidR="00524A5D" w:rsidRPr="0044437C" w:rsidRDefault="00000000">
            <w:pPr>
              <w:pStyle w:val="TAC"/>
            </w:pPr>
            <w:r w:rsidRPr="0044437C">
              <w:t>21024</w:t>
            </w:r>
          </w:p>
        </w:tc>
        <w:tc>
          <w:tcPr>
            <w:tcW w:w="1174" w:type="dxa"/>
            <w:vAlign w:val="center"/>
          </w:tcPr>
          <w:p w14:paraId="231076FB" w14:textId="77777777" w:rsidR="00524A5D" w:rsidRPr="0044437C" w:rsidRDefault="00000000">
            <w:pPr>
              <w:pStyle w:val="TAC"/>
            </w:pPr>
            <w:r w:rsidRPr="0044437C">
              <w:t>24576</w:t>
            </w:r>
          </w:p>
        </w:tc>
        <w:tc>
          <w:tcPr>
            <w:tcW w:w="1346" w:type="dxa"/>
            <w:vAlign w:val="center"/>
          </w:tcPr>
          <w:p w14:paraId="49B14091" w14:textId="77777777" w:rsidR="00524A5D" w:rsidRPr="0044437C" w:rsidRDefault="00000000">
            <w:pPr>
              <w:pStyle w:val="TAC"/>
            </w:pPr>
            <w:r w:rsidRPr="0044437C">
              <w:t xml:space="preserve">20928 </w:t>
            </w:r>
          </w:p>
        </w:tc>
        <w:tc>
          <w:tcPr>
            <w:tcW w:w="1279" w:type="dxa"/>
          </w:tcPr>
          <w:p w14:paraId="3006DC29" w14:textId="77777777" w:rsidR="00524A5D" w:rsidRPr="0044437C" w:rsidRDefault="00000000">
            <w:pPr>
              <w:pStyle w:val="TAC"/>
            </w:pPr>
            <w:r w:rsidRPr="0044437C">
              <w:t xml:space="preserve">99.5% </w:t>
            </w:r>
          </w:p>
        </w:tc>
      </w:tr>
      <w:tr w:rsidR="00524A5D" w:rsidRPr="0044437C" w14:paraId="34533E64" w14:textId="77777777">
        <w:trPr>
          <w:jc w:val="center"/>
        </w:trPr>
        <w:tc>
          <w:tcPr>
            <w:tcW w:w="1076" w:type="dxa"/>
            <w:vAlign w:val="center"/>
          </w:tcPr>
          <w:p w14:paraId="28A10D5D" w14:textId="77777777" w:rsidR="00524A5D" w:rsidRPr="0044437C" w:rsidRDefault="00000000">
            <w:pPr>
              <w:pStyle w:val="TAC"/>
            </w:pPr>
            <w:r w:rsidRPr="0044437C">
              <w:t>2</w:t>
            </w:r>
          </w:p>
        </w:tc>
        <w:tc>
          <w:tcPr>
            <w:tcW w:w="1260" w:type="dxa"/>
            <w:shd w:val="clear" w:color="auto" w:fill="auto"/>
            <w:vAlign w:val="center"/>
          </w:tcPr>
          <w:p w14:paraId="458A76DC" w14:textId="77777777" w:rsidR="00524A5D" w:rsidRPr="0044437C" w:rsidRDefault="00000000">
            <w:pPr>
              <w:pStyle w:val="TAC"/>
            </w:pPr>
            <w:r w:rsidRPr="0044437C">
              <w:t>6240</w:t>
            </w:r>
          </w:p>
        </w:tc>
        <w:tc>
          <w:tcPr>
            <w:tcW w:w="1174" w:type="dxa"/>
            <w:vAlign w:val="center"/>
          </w:tcPr>
          <w:p w14:paraId="6BFEBA19" w14:textId="77777777" w:rsidR="00524A5D" w:rsidRPr="0044437C" w:rsidRDefault="00000000">
            <w:pPr>
              <w:pStyle w:val="TAC"/>
            </w:pPr>
            <w:r w:rsidRPr="0044437C">
              <w:t>49152</w:t>
            </w:r>
          </w:p>
        </w:tc>
        <w:tc>
          <w:tcPr>
            <w:tcW w:w="1346" w:type="dxa"/>
            <w:vAlign w:val="center"/>
          </w:tcPr>
          <w:p w14:paraId="26364BAB" w14:textId="77777777" w:rsidR="00524A5D" w:rsidRPr="0044437C" w:rsidRDefault="00000000">
            <w:pPr>
              <w:pStyle w:val="TAC"/>
            </w:pPr>
            <w:r w:rsidRPr="0044437C">
              <w:t xml:space="preserve">6144 </w:t>
            </w:r>
          </w:p>
        </w:tc>
        <w:tc>
          <w:tcPr>
            <w:tcW w:w="1279" w:type="dxa"/>
          </w:tcPr>
          <w:p w14:paraId="0C0198E5" w14:textId="77777777" w:rsidR="00524A5D" w:rsidRPr="0044437C" w:rsidRDefault="00000000">
            <w:pPr>
              <w:pStyle w:val="TAC"/>
            </w:pPr>
            <w:r w:rsidRPr="0044437C">
              <w:t xml:space="preserve">98.5% </w:t>
            </w:r>
          </w:p>
        </w:tc>
      </w:tr>
      <w:tr w:rsidR="00524A5D" w:rsidRPr="0044437C" w14:paraId="40F3287F" w14:textId="77777777">
        <w:trPr>
          <w:jc w:val="center"/>
        </w:trPr>
        <w:tc>
          <w:tcPr>
            <w:tcW w:w="1076" w:type="dxa"/>
            <w:vAlign w:val="center"/>
          </w:tcPr>
          <w:p w14:paraId="788D5AD1" w14:textId="77777777" w:rsidR="00524A5D" w:rsidRPr="0044437C" w:rsidRDefault="00000000">
            <w:pPr>
              <w:pStyle w:val="TAC"/>
            </w:pPr>
            <w:r w:rsidRPr="0044437C">
              <w:t>3</w:t>
            </w:r>
          </w:p>
        </w:tc>
        <w:tc>
          <w:tcPr>
            <w:tcW w:w="1260" w:type="dxa"/>
            <w:shd w:val="clear" w:color="auto" w:fill="auto"/>
            <w:vAlign w:val="center"/>
          </w:tcPr>
          <w:p w14:paraId="61E1F19E" w14:textId="77777777" w:rsidR="00524A5D" w:rsidRPr="0044437C" w:rsidRDefault="00000000">
            <w:pPr>
              <w:pStyle w:val="TAC"/>
            </w:pPr>
            <w:r w:rsidRPr="0044437C">
              <w:t>21024</w:t>
            </w:r>
          </w:p>
        </w:tc>
        <w:tc>
          <w:tcPr>
            <w:tcW w:w="1174" w:type="dxa"/>
            <w:vAlign w:val="center"/>
          </w:tcPr>
          <w:p w14:paraId="33FF379B" w14:textId="77777777" w:rsidR="00524A5D" w:rsidRPr="0044437C" w:rsidRDefault="00000000">
            <w:pPr>
              <w:pStyle w:val="TAC"/>
            </w:pPr>
            <w:r w:rsidRPr="0044437C">
              <w:t>49152</w:t>
            </w:r>
          </w:p>
        </w:tc>
        <w:tc>
          <w:tcPr>
            <w:tcW w:w="1346" w:type="dxa"/>
            <w:vAlign w:val="center"/>
          </w:tcPr>
          <w:p w14:paraId="6104FCCA" w14:textId="77777777" w:rsidR="00524A5D" w:rsidRPr="0044437C" w:rsidRDefault="00000000">
            <w:pPr>
              <w:pStyle w:val="TAC"/>
            </w:pPr>
            <w:r w:rsidRPr="0044437C">
              <w:t xml:space="preserve">20928 </w:t>
            </w:r>
          </w:p>
        </w:tc>
        <w:tc>
          <w:tcPr>
            <w:tcW w:w="1279" w:type="dxa"/>
          </w:tcPr>
          <w:p w14:paraId="1762B62A" w14:textId="77777777" w:rsidR="00524A5D" w:rsidRPr="0044437C" w:rsidRDefault="00000000">
            <w:pPr>
              <w:pStyle w:val="TAC"/>
            </w:pPr>
            <w:r w:rsidRPr="0044437C">
              <w:t xml:space="preserve">99.5% </w:t>
            </w:r>
          </w:p>
        </w:tc>
      </w:tr>
      <w:tr w:rsidR="00524A5D" w:rsidRPr="0044437C" w14:paraId="444F6EDB" w14:textId="77777777">
        <w:trPr>
          <w:jc w:val="center"/>
        </w:trPr>
        <w:tc>
          <w:tcPr>
            <w:tcW w:w="1076" w:type="dxa"/>
            <w:vAlign w:val="center"/>
          </w:tcPr>
          <w:p w14:paraId="4B6575AA" w14:textId="77777777" w:rsidR="00524A5D" w:rsidRPr="0044437C" w:rsidRDefault="00000000">
            <w:pPr>
              <w:pStyle w:val="TAC"/>
            </w:pPr>
            <w:r w:rsidRPr="0044437C">
              <w:t>4</w:t>
            </w:r>
          </w:p>
        </w:tc>
        <w:tc>
          <w:tcPr>
            <w:tcW w:w="1260" w:type="dxa"/>
            <w:shd w:val="clear" w:color="auto" w:fill="auto"/>
            <w:vAlign w:val="center"/>
          </w:tcPr>
          <w:p w14:paraId="0E5FD952" w14:textId="77777777" w:rsidR="00524A5D" w:rsidRPr="0044437C" w:rsidRDefault="00000000">
            <w:pPr>
              <w:pStyle w:val="TAC"/>
            </w:pPr>
            <w:r w:rsidRPr="0044437C">
              <w:t>448</w:t>
            </w:r>
          </w:p>
        </w:tc>
        <w:tc>
          <w:tcPr>
            <w:tcW w:w="1174" w:type="dxa"/>
            <w:vAlign w:val="center"/>
          </w:tcPr>
          <w:p w14:paraId="0E20DB1C" w14:textId="77777777" w:rsidR="00524A5D" w:rsidRPr="0044437C" w:rsidRDefault="00000000">
            <w:pPr>
              <w:pStyle w:val="TAC"/>
            </w:pPr>
            <w:r w:rsidRPr="0044437C">
              <w:t>4096</w:t>
            </w:r>
          </w:p>
        </w:tc>
        <w:tc>
          <w:tcPr>
            <w:tcW w:w="1346" w:type="dxa"/>
            <w:vAlign w:val="center"/>
          </w:tcPr>
          <w:p w14:paraId="1D827D1E" w14:textId="77777777" w:rsidR="00524A5D" w:rsidRPr="0044437C" w:rsidRDefault="00000000">
            <w:pPr>
              <w:pStyle w:val="TAC"/>
            </w:pPr>
            <w:r w:rsidRPr="0044437C">
              <w:t xml:space="preserve">432 </w:t>
            </w:r>
          </w:p>
        </w:tc>
        <w:tc>
          <w:tcPr>
            <w:tcW w:w="1279" w:type="dxa"/>
          </w:tcPr>
          <w:p w14:paraId="3206A75D" w14:textId="77777777" w:rsidR="00524A5D" w:rsidRPr="0044437C" w:rsidRDefault="00000000">
            <w:pPr>
              <w:pStyle w:val="TAC"/>
            </w:pPr>
            <w:r w:rsidRPr="0044437C">
              <w:t xml:space="preserve">96.4% </w:t>
            </w:r>
          </w:p>
        </w:tc>
      </w:tr>
      <w:tr w:rsidR="00524A5D" w:rsidRPr="0044437C" w14:paraId="42BE1DE9" w14:textId="77777777">
        <w:trPr>
          <w:jc w:val="center"/>
        </w:trPr>
        <w:tc>
          <w:tcPr>
            <w:tcW w:w="6135" w:type="dxa"/>
            <w:gridSpan w:val="5"/>
            <w:vAlign w:val="center"/>
          </w:tcPr>
          <w:p w14:paraId="365C99C1" w14:textId="77777777" w:rsidR="00524A5D" w:rsidRPr="0044437C" w:rsidRDefault="00000000">
            <w:pPr>
              <w:pStyle w:val="TAN"/>
            </w:pPr>
            <w:r w:rsidRPr="0044437C">
              <w:t>Note 1:</w:t>
            </w:r>
            <w:r w:rsidRPr="0044437C">
              <w:tab/>
            </w:r>
            <w:r w:rsidRPr="0044437C">
              <w:tab/>
              <w:t>The unit is number of samples, sampling rate of 30.72MHz is assumed</w:t>
            </w:r>
          </w:p>
          <w:p w14:paraId="198364EC" w14:textId="77777777" w:rsidR="00524A5D" w:rsidRPr="0044437C" w:rsidRDefault="00000000">
            <w:pPr>
              <w:pStyle w:val="TAN"/>
            </w:pPr>
            <w:r w:rsidRPr="0044437C">
              <w:t>Note 2:</w:t>
            </w:r>
            <w:r w:rsidRPr="0044437C">
              <w:tab/>
            </w:r>
            <w:r w:rsidRPr="0044437C">
              <w:tab/>
              <w:t>Decimation of time samples by 12</w:t>
            </w:r>
            <w:r w:rsidRPr="0044437C">
              <w:rPr>
                <w:rFonts w:eastAsia="Osaka"/>
              </w:rPr>
              <w:t>(format 0 to 3) and factor 2 (format 4)</w:t>
            </w:r>
            <w:r w:rsidRPr="0044437C">
              <w:t xml:space="preserve"> is assumed, leading to a uniform FFT size of 2048 for all formats.</w:t>
            </w:r>
          </w:p>
          <w:p w14:paraId="60C3631C" w14:textId="77777777" w:rsidR="00524A5D" w:rsidRPr="0044437C" w:rsidRDefault="00000000">
            <w:pPr>
              <w:pStyle w:val="TAN"/>
            </w:pPr>
            <w:r w:rsidRPr="0044437C">
              <w:t>Note 3:</w:t>
            </w:r>
            <w:r w:rsidRPr="0044437C">
              <w:tab/>
            </w:r>
            <w:r w:rsidRPr="0044437C">
              <w:tab/>
              <w:t>These percentages are informative</w:t>
            </w:r>
          </w:p>
        </w:tc>
      </w:tr>
    </w:tbl>
    <w:p w14:paraId="128E4D56" w14:textId="77777777" w:rsidR="00524A5D" w:rsidRPr="0044437C" w:rsidRDefault="00524A5D">
      <w:pPr>
        <w:pStyle w:val="FP"/>
      </w:pPr>
    </w:p>
    <w:p w14:paraId="78399FF9" w14:textId="77777777" w:rsidR="00524A5D" w:rsidRPr="0044437C" w:rsidRDefault="00000000">
      <w:r w:rsidRPr="0044437C">
        <w:t>The number of samples, used for FFT is reduced compared to z</w:t>
      </w:r>
      <w:r w:rsidRPr="0044437C">
        <w:rPr>
          <w:vertAlign w:val="superscript"/>
        </w:rPr>
        <w:t>0</w:t>
      </w:r>
      <w:r w:rsidRPr="0044437C">
        <w:t>(ν). This subset of samples is called z’’(ν).</w:t>
      </w:r>
    </w:p>
    <w:p w14:paraId="55BB1B73" w14:textId="77777777" w:rsidR="00524A5D" w:rsidRPr="0044437C" w:rsidRDefault="00000000">
      <w:r w:rsidRPr="0044437C">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44437C">
        <w:t>The final number of samples per PRACH preamble, used for FFT is reduced compared to z</w:t>
      </w:r>
      <w:r w:rsidRPr="0044437C">
        <w:rPr>
          <w:vertAlign w:val="superscript"/>
        </w:rPr>
        <w:t>’’</w:t>
      </w:r>
      <w:r w:rsidRPr="0044437C">
        <w:t xml:space="preserve">(ν) by the factor of 12 </w:t>
      </w:r>
      <w:r w:rsidRPr="0044437C">
        <w:rPr>
          <w:rFonts w:eastAsia="Osaka"/>
        </w:rPr>
        <w:t>(format 0 to 3) and factor 2 (format 4)</w:t>
      </w:r>
      <w:r w:rsidRPr="0044437C">
        <w:t>. This subset of samples is called z’(ν).</w:t>
      </w:r>
    </w:p>
    <w:p w14:paraId="0618FEB2" w14:textId="77777777" w:rsidR="00524A5D" w:rsidRPr="0044437C" w:rsidRDefault="00000000">
      <w:pPr>
        <w:pStyle w:val="Heading2"/>
      </w:pPr>
      <w:bookmarkStart w:id="2860" w:name="_Toc19334"/>
      <w:bookmarkStart w:id="2861" w:name="_Toc16001"/>
      <w:bookmarkStart w:id="2862" w:name="_Toc16763"/>
      <w:bookmarkStart w:id="2863" w:name="_Toc13218"/>
      <w:bookmarkStart w:id="2864" w:name="_Toc194572034"/>
      <w:r w:rsidRPr="0044437C">
        <w:t>E.6.8</w:t>
      </w:r>
      <w:r w:rsidRPr="0044437C">
        <w:tab/>
        <w:t>Post FFT equalisation</w:t>
      </w:r>
      <w:bookmarkEnd w:id="2860"/>
      <w:bookmarkEnd w:id="2861"/>
      <w:bookmarkEnd w:id="2862"/>
      <w:bookmarkEnd w:id="2863"/>
      <w:bookmarkEnd w:id="2864"/>
    </w:p>
    <w:p w14:paraId="07EFA612" w14:textId="77777777" w:rsidR="00524A5D" w:rsidRPr="0044437C" w:rsidRDefault="00000000">
      <w:r w:rsidRPr="0044437C">
        <w:t>Equalisation is not applicable for the PRACH.</w:t>
      </w:r>
    </w:p>
    <w:p w14:paraId="0FC2A4E2" w14:textId="77777777" w:rsidR="00524A5D" w:rsidRPr="0044437C" w:rsidRDefault="00000000">
      <w:pPr>
        <w:pStyle w:val="Heading2"/>
      </w:pPr>
      <w:bookmarkStart w:id="2865" w:name="_Toc10314"/>
      <w:bookmarkStart w:id="2866" w:name="_Toc18647"/>
      <w:bookmarkStart w:id="2867" w:name="_Toc16550"/>
      <w:bookmarkStart w:id="2868" w:name="_Toc22203"/>
      <w:bookmarkStart w:id="2869" w:name="_Toc194572035"/>
      <w:r w:rsidRPr="0044437C">
        <w:t>E.6.9</w:t>
      </w:r>
      <w:r w:rsidRPr="0044437C">
        <w:tab/>
        <w:t>Derivation of the results</w:t>
      </w:r>
      <w:bookmarkEnd w:id="2865"/>
      <w:bookmarkEnd w:id="2866"/>
      <w:bookmarkEnd w:id="2867"/>
      <w:bookmarkEnd w:id="2868"/>
      <w:bookmarkEnd w:id="2869"/>
    </w:p>
    <w:p w14:paraId="393C2940" w14:textId="77777777" w:rsidR="00524A5D" w:rsidRPr="0044437C" w:rsidRDefault="00000000">
      <w:pPr>
        <w:pStyle w:val="Heading3"/>
        <w:rPr>
          <w:szCs w:val="24"/>
          <w:vertAlign w:val="subscript"/>
        </w:rPr>
      </w:pPr>
      <w:bookmarkStart w:id="2870" w:name="_Toc29052"/>
      <w:bookmarkStart w:id="2871" w:name="_Toc24845"/>
      <w:bookmarkStart w:id="2872" w:name="_Toc323"/>
      <w:bookmarkStart w:id="2873" w:name="_Toc5839"/>
      <w:bookmarkStart w:id="2874" w:name="_Toc194572036"/>
      <w:r w:rsidRPr="0044437C">
        <w:t>E.6.9.1</w:t>
      </w:r>
      <w:r w:rsidRPr="0044437C">
        <w:tab/>
        <w:t>EVM</w:t>
      </w:r>
      <w:r w:rsidRPr="0044437C">
        <w:rPr>
          <w:szCs w:val="24"/>
          <w:vertAlign w:val="subscript"/>
        </w:rPr>
        <w:t>PRACH</w:t>
      </w:r>
      <w:bookmarkEnd w:id="2870"/>
      <w:bookmarkEnd w:id="2871"/>
      <w:bookmarkEnd w:id="2872"/>
      <w:bookmarkEnd w:id="2873"/>
      <w:bookmarkEnd w:id="2874"/>
    </w:p>
    <w:p w14:paraId="54074A19" w14:textId="77777777" w:rsidR="00524A5D" w:rsidRPr="0044437C" w:rsidRDefault="00000000">
      <w:r w:rsidRPr="0044437C">
        <w:t xml:space="preserve">Perform FFT on z’(ν) and i(ν) using the FFT timing </w:t>
      </w:r>
      <w:r w:rsidRPr="0044437C">
        <w:rPr>
          <w:position w:val="-3"/>
        </w:rPr>
        <w:object w:dxaOrig="384" w:dyaOrig="288" w14:anchorId="1FCEF86C">
          <v:shape id="_x0000_i1226" type="#_x0000_t75" style="width:18.25pt;height:11.85pt" o:ole="" filled="t">
            <v:fill color2="black"/>
            <v:imagedata r:id="rId188" o:title=""/>
          </v:shape>
          <o:OLEObject Type="Embed" ProgID="Equation.3" ShapeID="_x0000_i1226" DrawAspect="Content" ObjectID="_1813331219" r:id="rId338"/>
        </w:object>
      </w:r>
      <w:r w:rsidRPr="0044437C">
        <w:t xml:space="preserve"> –W/2 and </w:t>
      </w:r>
      <w:r w:rsidRPr="0044437C">
        <w:rPr>
          <w:position w:val="-3"/>
        </w:rPr>
        <w:object w:dxaOrig="384" w:dyaOrig="288" w14:anchorId="621D1994">
          <v:shape id="_x0000_i1227" type="#_x0000_t75" style="width:18.25pt;height:11.85pt" o:ole="" filled="t">
            <v:fill color2="black"/>
            <v:imagedata r:id="rId188" o:title=""/>
          </v:shape>
          <o:OLEObject Type="Embed" ProgID="Equation.3" ShapeID="_x0000_i1227" DrawAspect="Content" ObjectID="_1813331220" r:id="rId339"/>
        </w:object>
      </w:r>
      <w:r w:rsidRPr="0044437C">
        <w:t xml:space="preserve"> +W/2.</w:t>
      </w:r>
    </w:p>
    <w:p w14:paraId="36B296B8" w14:textId="77777777" w:rsidR="00524A5D" w:rsidRPr="0044437C" w:rsidRDefault="00000000">
      <w:r w:rsidRPr="0044437C">
        <w:t>For format 2 and 3 the first and the repeated preamble sequence are FFT-converted separately. using the standard FFT length 0f 2048</w:t>
      </w:r>
    </w:p>
    <w:p w14:paraId="7C4CF16C" w14:textId="77777777" w:rsidR="00524A5D" w:rsidRPr="0044437C" w:rsidRDefault="00000000">
      <w:r w:rsidRPr="0044437C">
        <w:t xml:space="preserve">The </w:t>
      </w:r>
      <w:r w:rsidRPr="0044437C">
        <w:rPr>
          <w:rFonts w:eastAsia="Osaka"/>
        </w:rPr>
        <w:t>EVM</w:t>
      </w:r>
      <w:r w:rsidRPr="0044437C">
        <w:rPr>
          <w:rFonts w:eastAsia="Osaka"/>
          <w:vertAlign w:val="subscript"/>
        </w:rPr>
        <w:t>PRACH</w:t>
      </w:r>
      <w:r w:rsidRPr="0044437C">
        <w:t xml:space="preserve"> is the difference between the ideal waveform and the measured and equalized waveform for the allocated RB(s).</w:t>
      </w:r>
    </w:p>
    <w:p w14:paraId="2ED6C19C" w14:textId="77777777" w:rsidR="00524A5D" w:rsidRPr="0044437C" w:rsidRDefault="00000000">
      <w:pPr>
        <w:pStyle w:val="EQ"/>
      </w:pPr>
      <w:r w:rsidRPr="0044437C">
        <w:rPr>
          <w:position w:val="-32"/>
        </w:rPr>
        <w:object w:dxaOrig="3672" w:dyaOrig="1092" w14:anchorId="116B3483">
          <v:shape id="_x0000_i1228" type="#_x0000_t75" style="width:185.9pt;height:53.75pt" o:ole="" filled="t">
            <v:fill color2="black"/>
            <v:imagedata r:id="rId340" o:title=""/>
          </v:shape>
          <o:OLEObject Type="Embed" ProgID="Equation.3" ShapeID="_x0000_i1228" DrawAspect="Content" ObjectID="_1813331221" r:id="rId341"/>
        </w:object>
      </w:r>
      <w:r w:rsidRPr="0044437C">
        <w:t>,</w:t>
      </w:r>
    </w:p>
    <w:p w14:paraId="7FCE3D6F" w14:textId="77777777" w:rsidR="00524A5D" w:rsidRPr="0044437C" w:rsidRDefault="00000000">
      <w:r w:rsidRPr="0044437C">
        <w:t>where</w:t>
      </w:r>
    </w:p>
    <w:p w14:paraId="2617BB45" w14:textId="77777777" w:rsidR="00524A5D" w:rsidRPr="0044437C" w:rsidRDefault="00000000">
      <w:pPr>
        <w:pStyle w:val="B1"/>
      </w:pPr>
      <w:r w:rsidRPr="0044437C">
        <w:rPr>
          <w:rFonts w:eastAsia="Osaka"/>
        </w:rPr>
        <w:tab/>
        <w:t xml:space="preserve">f covers the count of demodulated symbols </w:t>
      </w:r>
      <w:r w:rsidRPr="0044437C">
        <w:t>within the allocated bandwidth.</w:t>
      </w:r>
    </w:p>
    <w:p w14:paraId="777807ED" w14:textId="77777777" w:rsidR="00524A5D" w:rsidRPr="0044437C" w:rsidRDefault="00000000">
      <w:pPr>
        <w:pStyle w:val="B1"/>
      </w:pPr>
      <w:r w:rsidRPr="0044437C">
        <w:tab/>
      </w:r>
      <w:r w:rsidRPr="0044437C">
        <w:rPr>
          <w:position w:val="-10"/>
        </w:rPr>
        <w:object w:dxaOrig="756" w:dyaOrig="408" w14:anchorId="58CA2EB9">
          <v:shape id="_x0000_i1229" type="#_x0000_t75" style="width:36pt;height:17.75pt" o:ole="" filled="t">
            <v:fill color2="black"/>
            <v:imagedata r:id="rId342" o:title=""/>
          </v:shape>
          <o:OLEObject Type="Embed" ProgID="Equation.3" ShapeID="_x0000_i1229" DrawAspect="Content" ObjectID="_1813331222" r:id="rId343"/>
        </w:object>
      </w:r>
      <w:r w:rsidRPr="0044437C">
        <w:t xml:space="preserve"> are the samples of the signal evaluated for the </w:t>
      </w:r>
      <w:r w:rsidRPr="0044437C">
        <w:rPr>
          <w:rFonts w:eastAsia="Osaka"/>
        </w:rPr>
        <w:t>EVM</w:t>
      </w:r>
      <w:r w:rsidRPr="0044437C">
        <w:rPr>
          <w:rFonts w:eastAsia="Osaka"/>
          <w:vertAlign w:val="subscript"/>
        </w:rPr>
        <w:t>PRACH</w:t>
      </w:r>
    </w:p>
    <w:p w14:paraId="52D50256" w14:textId="77777777" w:rsidR="00524A5D" w:rsidRPr="0044437C" w:rsidRDefault="00000000">
      <w:pPr>
        <w:pStyle w:val="B1"/>
      </w:pPr>
      <w:r w:rsidRPr="0044437C">
        <w:tab/>
      </w:r>
      <w:r w:rsidRPr="0044437C">
        <w:rPr>
          <w:position w:val="-8"/>
        </w:rPr>
        <w:object w:dxaOrig="516" w:dyaOrig="384" w14:anchorId="5F6F64B1">
          <v:shape id="_x0000_i1230" type="#_x0000_t75" style="width:24.15pt;height:18.25pt" o:ole="" filled="t">
            <v:fill color2="black"/>
            <v:imagedata r:id="rId344" o:title=""/>
          </v:shape>
          <o:OLEObject Type="Embed" ProgID="Equation.3" ShapeID="_x0000_i1230" DrawAspect="Content" ObjectID="_1813331223" r:id="rId345"/>
        </w:object>
      </w:r>
      <w:r w:rsidRPr="0044437C">
        <w:t>is the ideal signal reconstructed by the measurement equipment, and</w:t>
      </w:r>
    </w:p>
    <w:p w14:paraId="50C7852B" w14:textId="77777777" w:rsidR="00524A5D" w:rsidRPr="0044437C" w:rsidRDefault="00000000">
      <w:pPr>
        <w:pStyle w:val="B1"/>
      </w:pPr>
      <w:r w:rsidRPr="0044437C">
        <w:tab/>
      </w:r>
      <w:r w:rsidRPr="0044437C">
        <w:rPr>
          <w:position w:val="-8"/>
        </w:rPr>
        <w:object w:dxaOrig="264" w:dyaOrig="384" w14:anchorId="4F76D34F">
          <v:shape id="_x0000_i1231" type="#_x0000_t75" style="width:11.85pt;height:18.25pt" o:ole="" filled="t">
            <v:fill color2="black"/>
            <v:imagedata r:id="rId212" o:title=""/>
          </v:shape>
          <o:OLEObject Type="Embed" ProgID="Equation.3" ShapeID="_x0000_i1231" DrawAspect="Content" ObjectID="_1813331224" r:id="rId346"/>
        </w:object>
      </w:r>
      <w:r w:rsidRPr="0044437C">
        <w:t xml:space="preserve"> is the average power of the ideal signal. For normalized modulation symbols </w:t>
      </w:r>
      <w:r w:rsidRPr="0044437C">
        <w:rPr>
          <w:position w:val="-8"/>
        </w:rPr>
        <w:object w:dxaOrig="264" w:dyaOrig="384" w14:anchorId="1C9564F4">
          <v:shape id="_x0000_i1232" type="#_x0000_t75" style="width:11.85pt;height:18.25pt" o:ole="" filled="t">
            <v:fill color2="black"/>
            <v:imagedata r:id="rId212" o:title=""/>
          </v:shape>
          <o:OLEObject Type="Embed" ProgID="Equation.3" ShapeID="_x0000_i1232" DrawAspect="Content" ObjectID="_1813331225" r:id="rId347"/>
        </w:object>
      </w:r>
      <w:r w:rsidRPr="0044437C">
        <w:t xml:space="preserve"> is equal to 1.</w:t>
      </w:r>
    </w:p>
    <w:p w14:paraId="114C99FE" w14:textId="77777777" w:rsidR="00524A5D" w:rsidRPr="0044437C" w:rsidRDefault="00000000">
      <w:pPr>
        <w:pStyle w:val="B1"/>
        <w:rPr>
          <w:lang w:eastAsia="zh-CN"/>
        </w:rPr>
      </w:pPr>
      <w:r w:rsidRPr="0044437C">
        <w:tab/>
      </w:r>
      <w:r w:rsidRPr="0044437C">
        <w:rPr>
          <w:position w:val="-12"/>
        </w:rPr>
        <w:object w:dxaOrig="444" w:dyaOrig="384" w14:anchorId="2A4EA3A8">
          <v:shape id="_x0000_i1233" type="#_x0000_t75" style="width:24.15pt;height:18.25pt" o:ole="">
            <v:imagedata r:id="rId348" o:title=""/>
          </v:shape>
          <o:OLEObject Type="Embed" ProgID="Equation.DSMT4" ShapeID="_x0000_i1233" DrawAspect="Content" ObjectID="_1813331226" r:id="rId349"/>
        </w:object>
      </w:r>
      <w:r w:rsidRPr="0044437C">
        <w:rPr>
          <w:lang w:eastAsia="zh-CN"/>
        </w:rPr>
        <w:t xml:space="preserve"> is random access preamble sequence length.</w:t>
      </w:r>
    </w:p>
    <w:p w14:paraId="42BC50CF" w14:textId="77777777" w:rsidR="00524A5D" w:rsidRPr="0044437C" w:rsidRDefault="00000000">
      <w:r w:rsidRPr="0044437C">
        <w:rPr>
          <w:rFonts w:eastAsia="MS Mincho"/>
        </w:rPr>
        <w:t xml:space="preserve">From the acquired samples 4 </w:t>
      </w:r>
      <w:r w:rsidRPr="0044437C">
        <w:rPr>
          <w:rFonts w:eastAsia="Osaka"/>
        </w:rPr>
        <w:t>EVM</w:t>
      </w:r>
      <w:r w:rsidRPr="0044437C">
        <w:rPr>
          <w:rFonts w:eastAsia="Osaka"/>
          <w:vertAlign w:val="subscript"/>
        </w:rPr>
        <w:t>PRACH</w:t>
      </w:r>
      <w:r w:rsidRPr="0044437C">
        <w:rPr>
          <w:rFonts w:eastAsia="MS Mincho"/>
        </w:rPr>
        <w:t xml:space="preserve"> value can be derived, 2 values for the timing </w:t>
      </w:r>
      <w:r w:rsidRPr="0044437C">
        <w:rPr>
          <w:position w:val="-3"/>
        </w:rPr>
        <w:object w:dxaOrig="384" w:dyaOrig="288" w14:anchorId="25E934A8">
          <v:shape id="_x0000_i1234" type="#_x0000_t75" style="width:18.25pt;height:11.85pt" o:ole="" filled="t">
            <v:fill color2="black"/>
            <v:imagedata r:id="rId188" o:title=""/>
          </v:shape>
          <o:OLEObject Type="Embed" ProgID="Equation.3" ShapeID="_x0000_i1234" DrawAspect="Content" ObjectID="_1813331227" r:id="rId350"/>
        </w:object>
      </w:r>
      <w:r w:rsidRPr="0044437C">
        <w:t xml:space="preserve"> –W/2 and 2 values for the timing </w:t>
      </w:r>
      <w:r w:rsidRPr="0044437C">
        <w:rPr>
          <w:position w:val="-3"/>
        </w:rPr>
        <w:object w:dxaOrig="384" w:dyaOrig="288" w14:anchorId="7E95D596">
          <v:shape id="_x0000_i1235" type="#_x0000_t75" style="width:18.25pt;height:11.85pt" o:ole="" filled="t">
            <v:fill color2="black"/>
            <v:imagedata r:id="rId188" o:title=""/>
          </v:shape>
          <o:OLEObject Type="Embed" ProgID="Equation.3" ShapeID="_x0000_i1235" DrawAspect="Content" ObjectID="_1813331228" r:id="rId351"/>
        </w:object>
      </w:r>
      <w:r w:rsidRPr="0044437C">
        <w:t xml:space="preserve"> +W/2 (4 and 2 applies for format 0,1,2,3. 20 and 10 applies for format 4).</w:t>
      </w:r>
    </w:p>
    <w:p w14:paraId="4D74DD21" w14:textId="77777777" w:rsidR="00524A5D" w:rsidRPr="0044437C" w:rsidRDefault="00000000">
      <w:pPr>
        <w:pStyle w:val="Heading3"/>
        <w:rPr>
          <w:szCs w:val="28"/>
          <w:vertAlign w:val="subscript"/>
        </w:rPr>
      </w:pPr>
      <w:bookmarkStart w:id="2875" w:name="_Toc2097"/>
      <w:bookmarkStart w:id="2876" w:name="_Toc31787"/>
      <w:bookmarkStart w:id="2877" w:name="_Toc29468"/>
      <w:bookmarkStart w:id="2878" w:name="_Toc21444"/>
      <w:bookmarkStart w:id="2879" w:name="_Toc194572037"/>
      <w:r w:rsidRPr="0044437C">
        <w:lastRenderedPageBreak/>
        <w:t>E.6.9.2</w:t>
      </w:r>
      <w:r w:rsidRPr="0044437C">
        <w:tab/>
        <w:t>Averaged EVM</w:t>
      </w:r>
      <w:r w:rsidRPr="0044437C">
        <w:rPr>
          <w:szCs w:val="28"/>
          <w:vertAlign w:val="subscript"/>
        </w:rPr>
        <w:t>PRACH</w:t>
      </w:r>
      <w:bookmarkEnd w:id="2875"/>
      <w:bookmarkEnd w:id="2876"/>
      <w:bookmarkEnd w:id="2877"/>
      <w:bookmarkEnd w:id="2878"/>
      <w:bookmarkEnd w:id="2879"/>
    </w:p>
    <w:p w14:paraId="17542337" w14:textId="77777777" w:rsidR="00524A5D" w:rsidRPr="0044437C" w:rsidRDefault="00000000">
      <w:pPr>
        <w:rPr>
          <w:rFonts w:eastAsia="×–¾’©‘Ì"/>
        </w:rPr>
      </w:pPr>
      <w:r w:rsidRPr="0044437C">
        <w:rPr>
          <w:rFonts w:eastAsia="×–¾’©‘Ì"/>
        </w:rPr>
        <w:t xml:space="preserve">The PRACH EVM, </w:t>
      </w:r>
      <w:r w:rsidRPr="0044437C">
        <w:rPr>
          <w:rFonts w:eastAsia="×–¾’©‘Ì"/>
          <w:position w:val="-12"/>
        </w:rPr>
        <w:object w:dxaOrig="1092" w:dyaOrig="384" w14:anchorId="552FE369">
          <v:shape id="_x0000_i1236" type="#_x0000_t75" style="width:53.75pt;height:18.25pt" o:ole="">
            <v:imagedata r:id="rId352" o:title=""/>
          </v:shape>
          <o:OLEObject Type="Embed" ProgID="Equation.3" ShapeID="_x0000_i1236" DrawAspect="Content" ObjectID="_1813331229" r:id="rId353"/>
        </w:object>
      </w:r>
      <w:r w:rsidRPr="0044437C">
        <w:rPr>
          <w:rFonts w:eastAsia="×–¾’©‘Ì"/>
        </w:rPr>
        <w:t>, is averaged over two preamble sequence measurements for preamble formats 0, 1, 2, 3, and it is averaged over 10 preamble sequence measurements for preamble format 4.</w:t>
      </w:r>
    </w:p>
    <w:p w14:paraId="11D7C1DC" w14:textId="77777777" w:rsidR="00524A5D" w:rsidRPr="0044437C" w:rsidRDefault="00000000">
      <w:pPr>
        <w:pStyle w:val="EQ"/>
        <w:rPr>
          <w:sz w:val="18"/>
        </w:rPr>
      </w:pPr>
      <w:r w:rsidRPr="0044437C">
        <w:tab/>
      </w:r>
      <w:r w:rsidRPr="0044437C">
        <w:rPr>
          <w:position w:val="-27"/>
        </w:rPr>
        <w:object w:dxaOrig="3348" w:dyaOrig="732" w14:anchorId="2934202B">
          <v:shape id="_x0000_i1237" type="#_x0000_t75" style="width:168.15pt;height:36pt" o:ole="" filled="t">
            <v:fill color2="black"/>
            <v:imagedata r:id="rId354" o:title=""/>
          </v:shape>
          <o:OLEObject Type="Embed" ProgID="Equation.3" ShapeID="_x0000_i1237" DrawAspect="Content" ObjectID="_1813331230" r:id="rId355"/>
        </w:object>
      </w:r>
      <w:r w:rsidRPr="0044437C">
        <w:rPr>
          <w:sz w:val="18"/>
        </w:rPr>
        <w:t xml:space="preserve"> for preamble formats 0,1,2,3</w:t>
      </w:r>
    </w:p>
    <w:p w14:paraId="1D34D656" w14:textId="77777777" w:rsidR="00524A5D" w:rsidRPr="0044437C" w:rsidRDefault="00000000">
      <w:pPr>
        <w:pStyle w:val="EQ"/>
      </w:pPr>
      <w:r w:rsidRPr="0044437C">
        <w:rPr>
          <w:position w:val="-30"/>
        </w:rPr>
        <w:object w:dxaOrig="3444" w:dyaOrig="732" w14:anchorId="4FC2D01C">
          <v:shape id="_x0000_i1238" type="#_x0000_t75" style="width:174.1pt;height:36pt" o:ole="" filled="t">
            <v:fill color2="black"/>
            <v:imagedata r:id="rId356" o:title=""/>
          </v:shape>
          <o:OLEObject Type="Embed" ProgID="Equation.3" ShapeID="_x0000_i1238" DrawAspect="Content" ObjectID="_1813331231" r:id="rId357"/>
        </w:object>
      </w:r>
      <w:r w:rsidRPr="0044437C">
        <w:rPr>
          <w:sz w:val="18"/>
        </w:rPr>
        <w:t xml:space="preserve"> for preamble format 4</w:t>
      </w:r>
    </w:p>
    <w:p w14:paraId="0F0F6AAD" w14:textId="77777777" w:rsidR="00524A5D" w:rsidRPr="0044437C" w:rsidRDefault="00000000">
      <w:r w:rsidRPr="0044437C">
        <w:rPr>
          <w:color w:val="000000"/>
        </w:rPr>
        <w:t>The averaging is done separately for timing¦</w:t>
      </w:r>
      <w:r w:rsidRPr="0044437C">
        <w:t xml:space="preserve"> </w:t>
      </w:r>
      <w:r w:rsidRPr="0044437C">
        <w:rPr>
          <w:position w:val="-3"/>
        </w:rPr>
        <w:object w:dxaOrig="384" w:dyaOrig="288" w14:anchorId="7FB6AEBD">
          <v:shape id="_x0000_i1239" type="#_x0000_t75" style="width:18.25pt;height:11.85pt" o:ole="" filled="t">
            <v:fill color2="black"/>
            <v:imagedata r:id="rId188" o:title=""/>
          </v:shape>
          <o:OLEObject Type="Embed" ProgID="Equation.3" ShapeID="_x0000_i1239" DrawAspect="Content" ObjectID="_1813331232" r:id="rId358"/>
        </w:object>
      </w:r>
      <w:r w:rsidRPr="0044437C">
        <w:t xml:space="preserve"> –W/2 and </w:t>
      </w:r>
      <w:r w:rsidRPr="0044437C">
        <w:rPr>
          <w:position w:val="-3"/>
        </w:rPr>
        <w:object w:dxaOrig="384" w:dyaOrig="288" w14:anchorId="1E5A906F">
          <v:shape id="_x0000_i1240" type="#_x0000_t75" style="width:18.25pt;height:11.85pt" o:ole="" filled="t">
            <v:fill color2="black"/>
            <v:imagedata r:id="rId188" o:title=""/>
          </v:shape>
          <o:OLEObject Type="Embed" ProgID="Equation.3" ShapeID="_x0000_i1240" DrawAspect="Content" ObjectID="_1813331233" r:id="rId359"/>
        </w:object>
      </w:r>
      <w:r w:rsidRPr="0044437C">
        <w:t xml:space="preserve"> +W/2</w:t>
      </w:r>
      <w:r w:rsidRPr="0044437C">
        <w:rPr>
          <w:color w:val="000000"/>
        </w:rPr>
        <w:t xml:space="preserve"> leading to</w:t>
      </w:r>
      <w:r w:rsidRPr="0044437C">
        <w:rPr>
          <w:position w:val="-7"/>
        </w:rPr>
        <w:object w:dxaOrig="1416" w:dyaOrig="348" w14:anchorId="1363AAE6">
          <v:shape id="_x0000_i1241" type="#_x0000_t75" style="width:1in;height:17.75pt" o:ole="" filled="t">
            <v:fill color2="black"/>
            <v:imagedata r:id="rId360" o:title=""/>
          </v:shape>
          <o:OLEObject Type="Embed" ProgID="Equation.3" ShapeID="_x0000_i1241" DrawAspect="Content" ObjectID="_1813331234" r:id="rId361"/>
        </w:object>
      </w:r>
      <w:r w:rsidRPr="0044437C">
        <w:rPr>
          <w:color w:val="000000"/>
        </w:rPr>
        <w:t xml:space="preserve"> and </w:t>
      </w:r>
      <w:r w:rsidRPr="0044437C">
        <w:rPr>
          <w:position w:val="-8"/>
        </w:rPr>
        <w:object w:dxaOrig="1488" w:dyaOrig="384" w14:anchorId="719FF259">
          <v:shape id="_x0000_i1242" type="#_x0000_t75" style="width:1in;height:18.25pt" o:ole="" filled="t">
            <v:fill color2="black"/>
            <v:imagedata r:id="rId362" o:title=""/>
          </v:shape>
          <o:OLEObject Type="Embed" ProgID="Equation.3" ShapeID="_x0000_i1242" DrawAspect="Content" ObjectID="_1813331235" r:id="rId363"/>
        </w:object>
      </w:r>
    </w:p>
    <w:p w14:paraId="5D7C229F" w14:textId="77777777" w:rsidR="00524A5D" w:rsidRPr="0044437C" w:rsidRDefault="00000000">
      <w:pPr>
        <w:rPr>
          <w:color w:val="000000"/>
        </w:rPr>
      </w:pPr>
      <w:r w:rsidRPr="0044437C">
        <w:rPr>
          <w:position w:val="-10"/>
        </w:rPr>
        <w:object w:dxaOrig="5376" w:dyaOrig="396" w14:anchorId="20213466">
          <v:shape id="_x0000_i1243" type="#_x0000_t75" style="width:269.75pt;height:17.75pt" o:ole="" filled="t">
            <v:fill color2="black"/>
            <v:imagedata r:id="rId364" o:title=""/>
          </v:shape>
          <o:OLEObject Type="Embed" ProgID="Equation.3" ShapeID="_x0000_i1243" DrawAspect="Content" ObjectID="_1813331236" r:id="rId365"/>
        </w:object>
      </w:r>
      <w:r w:rsidRPr="0044437C">
        <w:rPr>
          <w:color w:val="000000"/>
        </w:rPr>
        <w:t>is compared against the test requirements.</w:t>
      </w:r>
    </w:p>
    <w:p w14:paraId="7E491B4E" w14:textId="77777777" w:rsidR="00524A5D" w:rsidRPr="0044437C" w:rsidRDefault="00000000">
      <w:pPr>
        <w:pStyle w:val="Heading1"/>
        <w:rPr>
          <w:rFonts w:eastAsia="SimSun"/>
          <w:vertAlign w:val="subscript"/>
          <w:lang w:eastAsia="zh-CN"/>
        </w:rPr>
      </w:pPr>
      <w:bookmarkStart w:id="2880" w:name="_Toc26256"/>
      <w:bookmarkStart w:id="2881" w:name="_Toc15168"/>
      <w:bookmarkStart w:id="2882" w:name="_Toc30840"/>
      <w:bookmarkStart w:id="2883" w:name="_Toc30165"/>
      <w:bookmarkStart w:id="2884" w:name="_Toc194572038"/>
      <w:r w:rsidRPr="0044437C">
        <w:t>E.7</w:t>
      </w:r>
      <w:r w:rsidRPr="0044437C">
        <w:tab/>
      </w:r>
      <w:r w:rsidRPr="0044437C">
        <w:rPr>
          <w:rFonts w:eastAsia="SimSun"/>
          <w:lang w:eastAsia="zh-CN"/>
        </w:rPr>
        <w:t>[FFS]</w:t>
      </w:r>
      <w:bookmarkEnd w:id="2880"/>
      <w:bookmarkEnd w:id="2881"/>
      <w:bookmarkEnd w:id="2882"/>
      <w:bookmarkEnd w:id="2883"/>
      <w:bookmarkEnd w:id="2884"/>
    </w:p>
    <w:p w14:paraId="55A96E9A" w14:textId="77777777" w:rsidR="00524A5D" w:rsidRPr="0044437C" w:rsidRDefault="00524A5D"/>
    <w:p w14:paraId="6005001B" w14:textId="77777777" w:rsidR="00524A5D" w:rsidRPr="0044437C" w:rsidRDefault="00000000">
      <w:pPr>
        <w:pStyle w:val="Heading1"/>
        <w:rPr>
          <w:vertAlign w:val="subscript"/>
        </w:rPr>
      </w:pPr>
      <w:bookmarkStart w:id="2885" w:name="_Toc9243"/>
      <w:bookmarkStart w:id="2886" w:name="_Toc31044"/>
      <w:bookmarkStart w:id="2887" w:name="_Toc11415"/>
      <w:bookmarkStart w:id="2888" w:name="_Toc20657"/>
      <w:bookmarkStart w:id="2889" w:name="_Toc194572039"/>
      <w:r w:rsidRPr="0044437C">
        <w:t>E.8</w:t>
      </w:r>
      <w:r w:rsidRPr="0044437C">
        <w:tab/>
        <w:t>EVM for category NB1</w:t>
      </w:r>
      <w:bookmarkEnd w:id="2885"/>
      <w:bookmarkEnd w:id="2886"/>
      <w:bookmarkEnd w:id="2887"/>
      <w:bookmarkEnd w:id="2888"/>
      <w:bookmarkEnd w:id="2889"/>
    </w:p>
    <w:p w14:paraId="3AE1F6CF" w14:textId="77777777" w:rsidR="00524A5D" w:rsidRPr="0044437C" w:rsidRDefault="00000000">
      <w:pPr>
        <w:pStyle w:val="Heading2"/>
      </w:pPr>
      <w:bookmarkStart w:id="2890" w:name="_Toc18620"/>
      <w:bookmarkStart w:id="2891" w:name="_Toc30651"/>
      <w:bookmarkStart w:id="2892" w:name="_Toc31757"/>
      <w:bookmarkStart w:id="2893" w:name="_Toc2677"/>
      <w:bookmarkStart w:id="2894" w:name="_Toc194572040"/>
      <w:r w:rsidRPr="0044437C">
        <w:t>E.8.1</w:t>
      </w:r>
      <w:r w:rsidRPr="0044437C">
        <w:tab/>
        <w:t>Averaged EVM</w:t>
      </w:r>
      <w:bookmarkEnd w:id="2890"/>
      <w:bookmarkEnd w:id="2891"/>
      <w:bookmarkEnd w:id="2892"/>
      <w:bookmarkEnd w:id="2893"/>
      <w:bookmarkEnd w:id="2894"/>
    </w:p>
    <w:p w14:paraId="09C6255D" w14:textId="77777777" w:rsidR="00524A5D" w:rsidRPr="0044437C" w:rsidRDefault="00000000">
      <w:pPr>
        <w:autoSpaceDE w:val="0"/>
        <w:autoSpaceDN w:val="0"/>
        <w:adjustRightInd w:val="0"/>
        <w:spacing w:after="0"/>
        <w:rPr>
          <w:lang w:eastAsia="de-DE"/>
        </w:rPr>
      </w:pPr>
      <w:r w:rsidRPr="0044437C">
        <w:rPr>
          <w:lang w:eastAsia="de-DE"/>
        </w:rPr>
        <w:t>The general EVM for category NB1 is calculated using the procedure defined in Annex E.4 with the exception that the general EVM is averaged over basic EVM measurements for 240/</w:t>
      </w:r>
      <w:r w:rsidRPr="0044437C">
        <w:rPr>
          <w:i/>
          <w:iCs/>
          <w:lang w:eastAsia="de-DE"/>
        </w:rPr>
        <w:t>L</w:t>
      </w:r>
      <w:r w:rsidRPr="0044437C">
        <w:rPr>
          <w:i/>
          <w:iCs/>
          <w:sz w:val="13"/>
          <w:szCs w:val="13"/>
          <w:lang w:eastAsia="de-DE"/>
        </w:rPr>
        <w:t xml:space="preserve">Ctone </w:t>
      </w:r>
      <w:r w:rsidRPr="0044437C">
        <w:rPr>
          <w:lang w:eastAsia="de-DE"/>
        </w:rPr>
        <w:t xml:space="preserve">slots in the time domain, where </w:t>
      </w:r>
      <w:r w:rsidRPr="0044437C">
        <w:rPr>
          <w:i/>
          <w:iCs/>
          <w:lang w:eastAsia="de-DE"/>
        </w:rPr>
        <w:t>L</w:t>
      </w:r>
      <w:r w:rsidRPr="0044437C">
        <w:rPr>
          <w:i/>
          <w:iCs/>
          <w:sz w:val="13"/>
          <w:szCs w:val="13"/>
          <w:lang w:eastAsia="de-DE"/>
        </w:rPr>
        <w:t xml:space="preserve">Ctone </w:t>
      </w:r>
      <w:r w:rsidRPr="0044437C">
        <w:rPr>
          <w:lang w:eastAsia="de-DE"/>
        </w:rPr>
        <w:t>= {1, 3, 6, 12} is the number of subcarriers for the transmission.</w:t>
      </w:r>
    </w:p>
    <w:p w14:paraId="1194232D" w14:textId="77777777" w:rsidR="00524A5D" w:rsidRPr="0044437C" w:rsidRDefault="00000000">
      <w:pPr>
        <w:pStyle w:val="Heading2"/>
      </w:pPr>
      <w:bookmarkStart w:id="2895" w:name="_Toc5161"/>
      <w:bookmarkStart w:id="2896" w:name="_Toc28216"/>
      <w:bookmarkStart w:id="2897" w:name="_Toc11894"/>
      <w:bookmarkStart w:id="2898" w:name="_Toc9950"/>
      <w:bookmarkStart w:id="2899" w:name="_Toc194572041"/>
      <w:r w:rsidRPr="0044437C">
        <w:t>E.8.2</w:t>
      </w:r>
      <w:r w:rsidRPr="0044437C">
        <w:tab/>
        <w:t>EVM of Demodulation reference symbols (EVM</w:t>
      </w:r>
      <w:r w:rsidRPr="0044437C">
        <w:rPr>
          <w:szCs w:val="28"/>
          <w:vertAlign w:val="subscript"/>
        </w:rPr>
        <w:t>DMRS</w:t>
      </w:r>
      <w:r w:rsidRPr="0044437C">
        <w:t>)</w:t>
      </w:r>
      <w:bookmarkEnd w:id="2895"/>
      <w:bookmarkEnd w:id="2896"/>
      <w:bookmarkEnd w:id="2897"/>
      <w:bookmarkEnd w:id="2898"/>
      <w:bookmarkEnd w:id="2899"/>
    </w:p>
    <w:p w14:paraId="7B162646" w14:textId="77777777" w:rsidR="00524A5D" w:rsidRPr="0044437C" w:rsidRDefault="00000000">
      <w:pPr>
        <w:autoSpaceDE w:val="0"/>
        <w:autoSpaceDN w:val="0"/>
        <w:adjustRightInd w:val="0"/>
        <w:spacing w:after="0"/>
        <w:rPr>
          <w:i/>
          <w:iCs/>
          <w:sz w:val="13"/>
          <w:szCs w:val="13"/>
          <w:lang w:eastAsia="de-DE"/>
        </w:rPr>
      </w:pPr>
      <w:r w:rsidRPr="0044437C">
        <w:rPr>
          <w:lang w:eastAsia="de-DE"/>
        </w:rPr>
        <w:t xml:space="preserve">The calculation of the EVM for the demodulation reference symbols for category NB1 follows the procedure defined for DMRS in Annex E.4 with the exception that the basic </w:t>
      </w:r>
      <w:r w:rsidRPr="0044437C">
        <w:rPr>
          <w:i/>
          <w:iCs/>
          <w:lang w:eastAsia="de-DE"/>
        </w:rPr>
        <w:t xml:space="preserve">EVM </w:t>
      </w:r>
      <w:r w:rsidRPr="0044437C">
        <w:rPr>
          <w:sz w:val="13"/>
          <w:szCs w:val="13"/>
          <w:lang w:eastAsia="de-DE"/>
        </w:rPr>
        <w:t xml:space="preserve">DMRS </w:t>
      </w:r>
      <w:r w:rsidRPr="0044437C">
        <w:rPr>
          <w:lang w:eastAsia="de-DE"/>
        </w:rPr>
        <w:t xml:space="preserve">measurements are first averaged over 240/ </w:t>
      </w:r>
      <w:r w:rsidRPr="0044437C">
        <w:rPr>
          <w:i/>
          <w:iCs/>
          <w:lang w:eastAsia="de-DE"/>
        </w:rPr>
        <w:t>L</w:t>
      </w:r>
      <w:r w:rsidRPr="0044437C">
        <w:rPr>
          <w:i/>
          <w:iCs/>
          <w:sz w:val="13"/>
          <w:szCs w:val="13"/>
          <w:lang w:eastAsia="de-DE"/>
        </w:rPr>
        <w:t>Ctone</w:t>
      </w:r>
      <w:r w:rsidRPr="0044437C">
        <w:rPr>
          <w:lang w:eastAsia="de-DE"/>
        </w:rPr>
        <w:t xml:space="preserve"> slots to obtain the intermediate average EVM.</w:t>
      </w:r>
    </w:p>
    <w:p w14:paraId="1BC73CB9" w14:textId="77777777" w:rsidR="00524A5D" w:rsidRPr="0044437C" w:rsidRDefault="00000000">
      <w:pPr>
        <w:pStyle w:val="Heading2"/>
      </w:pPr>
      <w:bookmarkStart w:id="2900" w:name="_Toc8932"/>
      <w:bookmarkStart w:id="2901" w:name="_Toc14922"/>
      <w:bookmarkStart w:id="2902" w:name="_Toc13864"/>
      <w:bookmarkStart w:id="2903" w:name="_Toc25758"/>
      <w:bookmarkStart w:id="2904" w:name="_Toc194572042"/>
      <w:r w:rsidRPr="0044437C">
        <w:t>E.8.3</w:t>
      </w:r>
      <w:r w:rsidRPr="0044437C">
        <w:tab/>
        <w:t>EVM for NPRACH</w:t>
      </w:r>
      <w:bookmarkEnd w:id="2900"/>
      <w:bookmarkEnd w:id="2901"/>
      <w:bookmarkEnd w:id="2902"/>
      <w:bookmarkEnd w:id="2903"/>
      <w:bookmarkEnd w:id="2904"/>
    </w:p>
    <w:p w14:paraId="45715142" w14:textId="77777777" w:rsidR="00524A5D" w:rsidRPr="0044437C" w:rsidRDefault="00000000">
      <w:pPr>
        <w:autoSpaceDE w:val="0"/>
        <w:autoSpaceDN w:val="0"/>
        <w:adjustRightInd w:val="0"/>
        <w:spacing w:after="0"/>
        <w:rPr>
          <w:lang w:eastAsia="de-DE"/>
        </w:rPr>
      </w:pPr>
      <w:r w:rsidRPr="0044437C">
        <w:rPr>
          <w:lang w:eastAsia="de-DE"/>
        </w:rPr>
        <w:t xml:space="preserve">The calculation of the NPRACH EVM for both formats follows the procedure defined for PRACH in Annex E.6 with the exception that </w:t>
      </w:r>
      <w:r w:rsidRPr="0044437C">
        <w:rPr>
          <w:i/>
          <w:iCs/>
          <w:lang w:eastAsia="de-DE"/>
        </w:rPr>
        <w:t xml:space="preserve">EVM </w:t>
      </w:r>
      <w:r w:rsidRPr="0044437C">
        <w:rPr>
          <w:sz w:val="13"/>
          <w:szCs w:val="13"/>
          <w:lang w:eastAsia="de-DE"/>
        </w:rPr>
        <w:t xml:space="preserve">PRACH </w:t>
      </w:r>
      <w:r w:rsidRPr="0044437C">
        <w:rPr>
          <w:lang w:eastAsia="de-DE"/>
        </w:rPr>
        <w:t>is averaged over 64 preamble measurements.</w:t>
      </w:r>
    </w:p>
    <w:p w14:paraId="274738D4" w14:textId="77777777" w:rsidR="00524A5D" w:rsidRPr="0044437C" w:rsidRDefault="00000000">
      <w:pPr>
        <w:pStyle w:val="Heading2"/>
      </w:pPr>
      <w:bookmarkStart w:id="2905" w:name="_Toc8424"/>
      <w:bookmarkStart w:id="2906" w:name="_Toc29387"/>
      <w:bookmarkStart w:id="2907" w:name="_Toc26113"/>
      <w:bookmarkStart w:id="2908" w:name="_Toc27562"/>
      <w:bookmarkStart w:id="2909" w:name="_Toc194572043"/>
      <w:r w:rsidRPr="0044437C">
        <w:t>E.8.4</w:t>
      </w:r>
      <w:r w:rsidRPr="0044437C">
        <w:tab/>
        <w:t>Window length for category NB1</w:t>
      </w:r>
      <w:bookmarkEnd w:id="2905"/>
      <w:bookmarkEnd w:id="2906"/>
      <w:bookmarkEnd w:id="2907"/>
      <w:bookmarkEnd w:id="2908"/>
      <w:bookmarkEnd w:id="2909"/>
    </w:p>
    <w:p w14:paraId="725BED69" w14:textId="77777777" w:rsidR="00524A5D" w:rsidRPr="0044437C" w:rsidRDefault="00000000">
      <w:pPr>
        <w:autoSpaceDE w:val="0"/>
        <w:autoSpaceDN w:val="0"/>
        <w:adjustRightInd w:val="0"/>
        <w:spacing w:after="0"/>
        <w:rPr>
          <w:lang w:eastAsia="de-DE"/>
        </w:rPr>
      </w:pPr>
      <w:r w:rsidRPr="0044437C">
        <w:rPr>
          <w:lang w:eastAsia="de-DE"/>
        </w:rPr>
        <w:t>The EVM window length, W, for NPUSCH is set to 1 (in FFT samples where the nominal FFT size is 128 for 15 kHz sub-carrier spacing and 512 for 3.75 kHz sub-carrier spacing).</w:t>
      </w:r>
    </w:p>
    <w:p w14:paraId="4BAFD186" w14:textId="77777777" w:rsidR="00524A5D" w:rsidRPr="0044437C" w:rsidRDefault="00000000">
      <w:pPr>
        <w:autoSpaceDE w:val="0"/>
        <w:autoSpaceDN w:val="0"/>
        <w:adjustRightInd w:val="0"/>
        <w:spacing w:after="0"/>
      </w:pPr>
      <w:r w:rsidRPr="0044437C">
        <w:rPr>
          <w:lang w:eastAsia="de-DE"/>
        </w:rPr>
        <w:t>The EVM window length, W, for NPRACH is set to 110 for preamble format 0 and to 494 for preamble format 1 (both in FFT samples where the nominal FFT size is 512).</w:t>
      </w:r>
    </w:p>
    <w:p w14:paraId="3305EF9A" w14:textId="77777777" w:rsidR="00524A5D" w:rsidRPr="0044437C" w:rsidRDefault="00000000">
      <w:pPr>
        <w:pStyle w:val="Heading8"/>
      </w:pPr>
      <w:bookmarkStart w:id="2910" w:name="_Toc4381"/>
      <w:bookmarkStart w:id="2911" w:name="_Toc3947"/>
      <w:bookmarkStart w:id="2912" w:name="_Toc1710"/>
      <w:bookmarkStart w:id="2913" w:name="_Toc232582174"/>
      <w:bookmarkStart w:id="2914" w:name="_Toc15096"/>
      <w:bookmarkStart w:id="2915" w:name="_Toc194572044"/>
      <w:r w:rsidRPr="0044437C">
        <w:lastRenderedPageBreak/>
        <w:t>Annex F (normative):</w:t>
      </w:r>
      <w:r w:rsidRPr="0044437C">
        <w:br/>
        <w:t>Measurement uncertainties and Test Tolerances</w:t>
      </w:r>
      <w:bookmarkEnd w:id="2910"/>
      <w:bookmarkEnd w:id="2911"/>
      <w:bookmarkEnd w:id="2912"/>
      <w:bookmarkEnd w:id="2913"/>
      <w:bookmarkEnd w:id="2914"/>
      <w:bookmarkEnd w:id="2915"/>
    </w:p>
    <w:p w14:paraId="05C5AC55" w14:textId="77777777" w:rsidR="00524A5D" w:rsidRPr="0044437C" w:rsidRDefault="00000000">
      <w:pPr>
        <w:pStyle w:val="Heading1"/>
      </w:pPr>
      <w:bookmarkStart w:id="2916" w:name="_Toc6284"/>
      <w:bookmarkStart w:id="2917" w:name="_Toc9333"/>
      <w:bookmarkStart w:id="2918" w:name="_Toc232582175"/>
      <w:bookmarkStart w:id="2919" w:name="_Toc21151"/>
      <w:bookmarkStart w:id="2920" w:name="_Toc32370"/>
      <w:bookmarkStart w:id="2921" w:name="_Toc194572045"/>
      <w:r w:rsidRPr="0044437C">
        <w:t>F.1</w:t>
      </w:r>
      <w:r w:rsidRPr="0044437C">
        <w:tab/>
        <w:t>Acceptable uncertainty of Test System (normative)</w:t>
      </w:r>
      <w:bookmarkEnd w:id="2916"/>
      <w:bookmarkEnd w:id="2917"/>
      <w:bookmarkEnd w:id="2918"/>
      <w:bookmarkEnd w:id="2919"/>
      <w:bookmarkEnd w:id="2920"/>
      <w:bookmarkEnd w:id="2921"/>
    </w:p>
    <w:p w14:paraId="0B70F400" w14:textId="77777777" w:rsidR="00524A5D" w:rsidRPr="0044437C" w:rsidRDefault="00000000">
      <w:r w:rsidRPr="0044437C">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44437C" w:rsidRDefault="00000000">
      <w:r w:rsidRPr="0044437C">
        <w:t>A confidence level of 95 % is the measurement uncertainty tolerance interval for a specific measurement that contains 95 % of the performance of a population of test equipment.</w:t>
      </w:r>
    </w:p>
    <w:p w14:paraId="3EF0802C" w14:textId="77777777" w:rsidR="00524A5D" w:rsidRPr="0044437C" w:rsidRDefault="00000000">
      <w:r w:rsidRPr="0044437C">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44437C" w:rsidRDefault="00000000">
      <w:bookmarkStart w:id="2922" w:name="_Toc232582176"/>
      <w:r w:rsidRPr="0044437C">
        <w:rPr>
          <w:rFonts w:eastAsia="MS Mincho"/>
          <w:lang w:eastAsia="ja-JP"/>
        </w:rPr>
        <w:t>T</w:t>
      </w:r>
      <w:r w:rsidRPr="0044437C">
        <w:t>he downlink signal uncertainties apply at each receiver antenna connector.</w:t>
      </w:r>
    </w:p>
    <w:p w14:paraId="4B93B1A1" w14:textId="77777777" w:rsidR="00524A5D" w:rsidRPr="0044437C" w:rsidRDefault="00000000">
      <w:pPr>
        <w:pStyle w:val="Heading2"/>
      </w:pPr>
      <w:bookmarkStart w:id="2923" w:name="_Toc14736"/>
      <w:bookmarkStart w:id="2924" w:name="_Toc17334"/>
      <w:bookmarkStart w:id="2925" w:name="_Toc3606"/>
      <w:bookmarkStart w:id="2926" w:name="_Toc17288"/>
      <w:bookmarkStart w:id="2927" w:name="_Toc194572046"/>
      <w:r w:rsidRPr="0044437C">
        <w:t>F.1.1</w:t>
      </w:r>
      <w:r w:rsidRPr="0044437C">
        <w:tab/>
      </w:r>
      <w:r w:rsidRPr="0044437C">
        <w:rPr>
          <w:lang w:eastAsia="sv-SE"/>
        </w:rPr>
        <w:t>Measurement of test environments</w:t>
      </w:r>
      <w:bookmarkEnd w:id="2922"/>
      <w:bookmarkEnd w:id="2923"/>
      <w:bookmarkEnd w:id="2924"/>
      <w:bookmarkEnd w:id="2925"/>
      <w:bookmarkEnd w:id="2926"/>
      <w:bookmarkEnd w:id="2927"/>
    </w:p>
    <w:p w14:paraId="7C1241B4" w14:textId="77777777" w:rsidR="00524A5D" w:rsidRPr="0044437C" w:rsidRDefault="00000000">
      <w:pPr>
        <w:rPr>
          <w:lang w:eastAsia="sv-SE"/>
        </w:rPr>
      </w:pPr>
      <w:r w:rsidRPr="0044437C">
        <w:rPr>
          <w:lang w:eastAsia="sv-SE"/>
        </w:rPr>
        <w:t xml:space="preserve">The measurement accuracy of the </w:t>
      </w:r>
      <w:r w:rsidRPr="0044437C">
        <w:rPr>
          <w:lang w:eastAsia="ja-JP"/>
        </w:rPr>
        <w:t>UE</w:t>
      </w:r>
      <w:r w:rsidRPr="0044437C">
        <w:rPr>
          <w:lang w:eastAsia="sv-SE"/>
        </w:rPr>
        <w:t xml:space="preserve"> test environments defined in </w:t>
      </w:r>
      <w:r w:rsidRPr="0044437C">
        <w:rPr>
          <w:lang w:eastAsia="ja-JP"/>
        </w:rPr>
        <w:t>TS 36.508 subclause 4.1</w:t>
      </w:r>
      <w:r w:rsidRPr="0044437C">
        <w:rPr>
          <w:lang w:eastAsia="sv-SE"/>
        </w:rPr>
        <w:t>, Test environments shall be.</w:t>
      </w:r>
    </w:p>
    <w:p w14:paraId="636F9CE3"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t>Pressure</w:t>
      </w:r>
      <w:r w:rsidRPr="0044437C">
        <w:rPr>
          <w:snapToGrid w:val="0"/>
          <w:lang w:eastAsia="sv-SE"/>
        </w:rPr>
        <w:tab/>
      </w:r>
      <w:r w:rsidRPr="0044437C">
        <w:rPr>
          <w:snapToGrid w:val="0"/>
          <w:lang w:eastAsia="sv-SE"/>
        </w:rPr>
        <w:tab/>
      </w:r>
      <w:r w:rsidRPr="0044437C">
        <w:rPr>
          <w:snapToGrid w:val="0"/>
          <w:lang w:eastAsia="sv-SE"/>
        </w:rPr>
        <w:tab/>
      </w:r>
      <w:r w:rsidRPr="0044437C">
        <w:rPr>
          <w:snapToGrid w:val="0"/>
          <w:lang w:eastAsia="sv-SE"/>
        </w:rPr>
        <w:tab/>
      </w:r>
      <w:r w:rsidRPr="0044437C">
        <w:rPr>
          <w:rFonts w:ascii="Symbol" w:hAnsi="Symbol"/>
          <w:snapToGrid w:val="0"/>
          <w:lang w:eastAsia="sv-SE"/>
        </w:rPr>
        <w:t></w:t>
      </w:r>
      <w:r w:rsidRPr="0044437C">
        <w:rPr>
          <w:snapToGrid w:val="0"/>
          <w:lang w:eastAsia="sv-SE"/>
        </w:rPr>
        <w:t>5 kPa.</w:t>
      </w:r>
    </w:p>
    <w:p w14:paraId="4BE28C1A"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Temperature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2 degrees.</w:t>
      </w:r>
    </w:p>
    <w:p w14:paraId="4D25A0E7"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Relative Humidity</w:t>
      </w:r>
      <w:r w:rsidRPr="0044437C">
        <w:rPr>
          <w:snapToGrid w:val="0"/>
        </w:rPr>
        <w:tab/>
      </w:r>
      <w:r w:rsidRPr="0044437C">
        <w:rPr>
          <w:rFonts w:ascii="Symbol" w:hAnsi="Symbol"/>
          <w:snapToGrid w:val="0"/>
        </w:rPr>
        <w:t></w:t>
      </w:r>
      <w:r w:rsidRPr="0044437C">
        <w:rPr>
          <w:snapToGrid w:val="0"/>
        </w:rPr>
        <w:t>5 %.</w:t>
      </w:r>
    </w:p>
    <w:p w14:paraId="379AA77E"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DC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1,0 %.</w:t>
      </w:r>
    </w:p>
    <w:p w14:paraId="431863FD"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AC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1,5 %.</w:t>
      </w:r>
    </w:p>
    <w:p w14:paraId="19C0CB3C"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Vibration</w:t>
      </w:r>
      <w:r w:rsidRPr="0044437C">
        <w:rPr>
          <w:snapToGrid w:val="0"/>
        </w:rPr>
        <w:tab/>
      </w:r>
      <w:r w:rsidRPr="0044437C">
        <w:rPr>
          <w:snapToGrid w:val="0"/>
        </w:rPr>
        <w:tab/>
      </w:r>
      <w:r w:rsidRPr="0044437C">
        <w:rPr>
          <w:snapToGrid w:val="0"/>
        </w:rPr>
        <w:tab/>
      </w:r>
      <w:r w:rsidRPr="0044437C">
        <w:rPr>
          <w:snapToGrid w:val="0"/>
        </w:rPr>
        <w:tab/>
        <w:t>10 %.</w:t>
      </w:r>
    </w:p>
    <w:p w14:paraId="14418CF9" w14:textId="77777777" w:rsidR="00524A5D" w:rsidRPr="0044437C" w:rsidRDefault="00000000">
      <w:pPr>
        <w:pStyle w:val="B1"/>
      </w:pPr>
      <w:r w:rsidRPr="0044437C">
        <w:rPr>
          <w:snapToGrid w:val="0"/>
          <w:lang w:eastAsia="sv-SE"/>
        </w:rPr>
        <w:t>-</w:t>
      </w:r>
      <w:r w:rsidRPr="0044437C">
        <w:rPr>
          <w:snapToGrid w:val="0"/>
          <w:lang w:eastAsia="sv-SE"/>
        </w:rPr>
        <w:tab/>
      </w:r>
      <w:r w:rsidRPr="0044437C">
        <w:rPr>
          <w:snapToGrid w:val="0"/>
        </w:rPr>
        <w:t>Vibration frequency</w:t>
      </w:r>
      <w:r w:rsidRPr="0044437C">
        <w:rPr>
          <w:snapToGrid w:val="0"/>
        </w:rPr>
        <w:tab/>
        <w:t>0,1 Hz.</w:t>
      </w:r>
    </w:p>
    <w:p w14:paraId="31C9ED92" w14:textId="77777777" w:rsidR="00524A5D" w:rsidRPr="0044437C" w:rsidRDefault="00000000">
      <w:r w:rsidRPr="0044437C">
        <w:t>The above values shall apply unless the test environment is otherwise controlled and the specification for the control of the test environment specifies the uncertainty for the parameter.</w:t>
      </w:r>
    </w:p>
    <w:p w14:paraId="2AABCDF6" w14:textId="77777777" w:rsidR="00524A5D" w:rsidRPr="0044437C" w:rsidRDefault="00000000">
      <w:pPr>
        <w:pStyle w:val="Heading2"/>
      </w:pPr>
      <w:bookmarkStart w:id="2928" w:name="_Toc12141"/>
      <w:bookmarkStart w:id="2929" w:name="_Toc295"/>
      <w:bookmarkStart w:id="2930" w:name="_Toc232582177"/>
      <w:bookmarkStart w:id="2931" w:name="_Toc14014"/>
      <w:bookmarkStart w:id="2932" w:name="_Toc21787"/>
      <w:bookmarkStart w:id="2933" w:name="_Toc194572047"/>
      <w:r w:rsidRPr="0044437C">
        <w:lastRenderedPageBreak/>
        <w:t>F.1.2</w:t>
      </w:r>
      <w:r w:rsidRPr="0044437C">
        <w:tab/>
      </w:r>
      <w:r w:rsidRPr="0044437C">
        <w:rPr>
          <w:lang w:eastAsia="sv-SE"/>
        </w:rPr>
        <w:t xml:space="preserve">Measurement of </w:t>
      </w:r>
      <w:r w:rsidRPr="0044437C">
        <w:t>transmitter</w:t>
      </w:r>
      <w:bookmarkEnd w:id="2928"/>
      <w:bookmarkEnd w:id="2929"/>
      <w:bookmarkEnd w:id="2930"/>
      <w:bookmarkEnd w:id="2931"/>
      <w:bookmarkEnd w:id="2932"/>
      <w:bookmarkEnd w:id="2933"/>
    </w:p>
    <w:p w14:paraId="1C091AA1" w14:textId="77777777" w:rsidR="00524A5D" w:rsidRPr="0044437C" w:rsidRDefault="00000000">
      <w:pPr>
        <w:pStyle w:val="TH"/>
      </w:pPr>
      <w:r w:rsidRPr="0044437C">
        <w:t>Table F.1.2</w:t>
      </w:r>
      <w:r w:rsidRPr="0044437C">
        <w:rPr>
          <w:lang w:eastAsia="ja-JP"/>
        </w:rPr>
        <w:t>-1</w:t>
      </w:r>
      <w:r w:rsidRPr="0044437C">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44437C" w14:paraId="5A67B2B2" w14:textId="77777777">
        <w:trPr>
          <w:cantSplit/>
          <w:jc w:val="center"/>
        </w:trPr>
        <w:tc>
          <w:tcPr>
            <w:tcW w:w="2452" w:type="dxa"/>
          </w:tcPr>
          <w:p w14:paraId="244F582C" w14:textId="77777777" w:rsidR="00524A5D" w:rsidRPr="0044437C" w:rsidRDefault="00000000">
            <w:pPr>
              <w:pStyle w:val="TAH"/>
              <w:rPr>
                <w:lang w:eastAsia="zh-CN"/>
              </w:rPr>
            </w:pPr>
            <w:r w:rsidRPr="0044437C">
              <w:rPr>
                <w:lang w:eastAsia="zh-CN"/>
              </w:rPr>
              <w:lastRenderedPageBreak/>
              <w:t>Subclause</w:t>
            </w:r>
          </w:p>
        </w:tc>
        <w:tc>
          <w:tcPr>
            <w:tcW w:w="4560" w:type="dxa"/>
          </w:tcPr>
          <w:p w14:paraId="12F666FB" w14:textId="77777777" w:rsidR="00524A5D" w:rsidRPr="0044437C" w:rsidRDefault="00000000">
            <w:pPr>
              <w:pStyle w:val="TAH"/>
              <w:rPr>
                <w:lang w:eastAsia="zh-CN"/>
              </w:rPr>
            </w:pPr>
            <w:r w:rsidRPr="0044437C">
              <w:rPr>
                <w:lang w:eastAsia="zh-CN"/>
              </w:rPr>
              <w:t>Maximum Test System Uncertainty</w:t>
            </w:r>
          </w:p>
        </w:tc>
        <w:tc>
          <w:tcPr>
            <w:tcW w:w="2735" w:type="dxa"/>
          </w:tcPr>
          <w:p w14:paraId="11D95A3E" w14:textId="77777777" w:rsidR="00524A5D" w:rsidRPr="0044437C" w:rsidRDefault="00000000">
            <w:pPr>
              <w:pStyle w:val="TAH"/>
              <w:rPr>
                <w:lang w:eastAsia="zh-CN"/>
              </w:rPr>
            </w:pPr>
            <w:r w:rsidRPr="0044437C">
              <w:rPr>
                <w:lang w:eastAsia="zh-CN"/>
              </w:rPr>
              <w:t>Derivation of Test System Uncertainty</w:t>
            </w:r>
          </w:p>
        </w:tc>
      </w:tr>
      <w:tr w:rsidR="00524A5D" w:rsidRPr="0044437C" w14:paraId="156947FC" w14:textId="77777777">
        <w:trPr>
          <w:cantSplit/>
          <w:jc w:val="center"/>
        </w:trPr>
        <w:tc>
          <w:tcPr>
            <w:tcW w:w="2452" w:type="dxa"/>
          </w:tcPr>
          <w:p w14:paraId="573F3D04" w14:textId="77777777" w:rsidR="00524A5D" w:rsidRPr="0044437C" w:rsidRDefault="00000000">
            <w:pPr>
              <w:pStyle w:val="TAH"/>
              <w:jc w:val="left"/>
              <w:rPr>
                <w:b w:val="0"/>
                <w:bCs/>
                <w:lang w:eastAsia="zh-CN"/>
              </w:rPr>
            </w:pPr>
            <w:r w:rsidRPr="0044437C">
              <w:rPr>
                <w:b w:val="0"/>
                <w:bCs/>
              </w:rPr>
              <w:t>6.2A.1</w:t>
            </w:r>
            <w:r w:rsidRPr="0044437C">
              <w:rPr>
                <w:b w:val="0"/>
                <w:bCs/>
              </w:rPr>
              <w:tab/>
            </w:r>
            <w:r w:rsidRPr="0044437C">
              <w:rPr>
                <w:b w:val="0"/>
                <w:bCs/>
                <w:lang w:eastAsia="zh-CN"/>
              </w:rPr>
              <w:t xml:space="preserve">UE </w:t>
            </w:r>
            <w:r w:rsidRPr="0044437C">
              <w:rPr>
                <w:b w:val="0"/>
                <w:bCs/>
              </w:rPr>
              <w:t>maximum output power for category M1</w:t>
            </w:r>
          </w:p>
        </w:tc>
        <w:tc>
          <w:tcPr>
            <w:tcW w:w="4560" w:type="dxa"/>
          </w:tcPr>
          <w:p w14:paraId="3014A0F0" w14:textId="77777777" w:rsidR="00524A5D" w:rsidRPr="0044437C" w:rsidRDefault="00000000">
            <w:pPr>
              <w:pStyle w:val="TAH"/>
              <w:jc w:val="left"/>
              <w:rPr>
                <w:rFonts w:cs="v4.2.0"/>
                <w:b w:val="0"/>
                <w:bCs/>
                <w:lang w:eastAsia="zh-CN"/>
              </w:rPr>
            </w:pPr>
            <w:r w:rsidRPr="0044437C">
              <w:rPr>
                <w:rFonts w:cs="v4.2.0"/>
                <w:b w:val="0"/>
                <w:bCs/>
                <w:lang w:eastAsia="ja-JP"/>
              </w:rPr>
              <w:t xml:space="preserve">Same as clause </w:t>
            </w:r>
            <w:r w:rsidRPr="0044437C">
              <w:rPr>
                <w:b w:val="0"/>
                <w:bCs/>
              </w:rPr>
              <w:t xml:space="preserve">6.2.2EA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26EF2E7" w14:textId="77777777" w:rsidR="00524A5D" w:rsidRPr="0044437C" w:rsidRDefault="00524A5D">
            <w:pPr>
              <w:pStyle w:val="TAH"/>
              <w:rPr>
                <w:b w:val="0"/>
                <w:bCs/>
                <w:lang w:eastAsia="zh-CN"/>
              </w:rPr>
            </w:pPr>
          </w:p>
        </w:tc>
      </w:tr>
      <w:tr w:rsidR="00524A5D" w:rsidRPr="0044437C" w14:paraId="62D0DC39" w14:textId="77777777">
        <w:trPr>
          <w:cantSplit/>
          <w:jc w:val="center"/>
        </w:trPr>
        <w:tc>
          <w:tcPr>
            <w:tcW w:w="2452" w:type="dxa"/>
          </w:tcPr>
          <w:p w14:paraId="02FB4DA4" w14:textId="77777777" w:rsidR="00524A5D" w:rsidRPr="0044437C" w:rsidRDefault="00000000">
            <w:pPr>
              <w:pStyle w:val="TAH"/>
              <w:jc w:val="left"/>
              <w:rPr>
                <w:b w:val="0"/>
                <w:bCs/>
                <w:lang w:eastAsia="zh-CN"/>
              </w:rPr>
            </w:pPr>
            <w:r w:rsidRPr="0044437C">
              <w:rPr>
                <w:b w:val="0"/>
                <w:bCs/>
              </w:rPr>
              <w:t>6.2A.2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M1</w:t>
            </w:r>
          </w:p>
        </w:tc>
        <w:tc>
          <w:tcPr>
            <w:tcW w:w="4560" w:type="dxa"/>
          </w:tcPr>
          <w:p w14:paraId="7DDE3DCD"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6.2.3EA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1F5EEA4" w14:textId="77777777" w:rsidR="00524A5D" w:rsidRPr="0044437C" w:rsidRDefault="00524A5D">
            <w:pPr>
              <w:pStyle w:val="TAH"/>
              <w:jc w:val="left"/>
              <w:rPr>
                <w:b w:val="0"/>
                <w:bCs/>
                <w:lang w:eastAsia="zh-CN"/>
              </w:rPr>
            </w:pPr>
          </w:p>
        </w:tc>
      </w:tr>
      <w:tr w:rsidR="00524A5D" w:rsidRPr="0044437C" w14:paraId="06ED4E23" w14:textId="77777777">
        <w:trPr>
          <w:cantSplit/>
          <w:jc w:val="center"/>
        </w:trPr>
        <w:tc>
          <w:tcPr>
            <w:tcW w:w="2452" w:type="dxa"/>
          </w:tcPr>
          <w:p w14:paraId="019D5DF6" w14:textId="77777777" w:rsidR="00524A5D" w:rsidRPr="0044437C" w:rsidRDefault="00000000">
            <w:pPr>
              <w:pStyle w:val="TAH"/>
              <w:jc w:val="left"/>
              <w:rPr>
                <w:b w:val="0"/>
                <w:bCs/>
                <w:lang w:eastAsia="zh-CN"/>
              </w:rPr>
            </w:pPr>
            <w:r w:rsidRPr="0044437C">
              <w:rPr>
                <w:b w:val="0"/>
                <w:bCs/>
              </w:rPr>
              <w:t>6.2A.3 UE additional maximum output power reduction for category M1 UE</w:t>
            </w:r>
          </w:p>
        </w:tc>
        <w:tc>
          <w:tcPr>
            <w:tcW w:w="4560" w:type="dxa"/>
          </w:tcPr>
          <w:p w14:paraId="0D2A6563"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rPr>
              <w:t>6.2.4</w:t>
            </w:r>
            <w:r w:rsidRPr="0044437C">
              <w:rPr>
                <w:b w:val="0"/>
                <w:bCs/>
                <w:lang w:eastAsia="zh-CN"/>
              </w:rPr>
              <w:t>EA</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E80313A" w14:textId="77777777" w:rsidR="00524A5D" w:rsidRPr="0044437C" w:rsidRDefault="00524A5D">
            <w:pPr>
              <w:pStyle w:val="TAH"/>
              <w:jc w:val="left"/>
              <w:rPr>
                <w:b w:val="0"/>
                <w:bCs/>
                <w:lang w:eastAsia="zh-CN"/>
              </w:rPr>
            </w:pPr>
          </w:p>
        </w:tc>
      </w:tr>
      <w:tr w:rsidR="00524A5D" w:rsidRPr="0044437C" w14:paraId="2F1B7934" w14:textId="77777777">
        <w:trPr>
          <w:cantSplit/>
          <w:jc w:val="center"/>
        </w:trPr>
        <w:tc>
          <w:tcPr>
            <w:tcW w:w="2452" w:type="dxa"/>
          </w:tcPr>
          <w:p w14:paraId="58DB3831" w14:textId="77777777" w:rsidR="00524A5D" w:rsidRPr="0044437C" w:rsidRDefault="00000000">
            <w:pPr>
              <w:pStyle w:val="TAH"/>
              <w:jc w:val="left"/>
              <w:rPr>
                <w:b w:val="0"/>
                <w:bCs/>
              </w:rPr>
            </w:pPr>
            <w:r w:rsidRPr="0044437C">
              <w:rPr>
                <w:b w:val="0"/>
                <w:bCs/>
              </w:rPr>
              <w:t>6.2A.4 Configured transmitted Power for category M1</w:t>
            </w:r>
          </w:p>
        </w:tc>
        <w:tc>
          <w:tcPr>
            <w:tcW w:w="4560" w:type="dxa"/>
          </w:tcPr>
          <w:p w14:paraId="6D079D15"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rPr>
              <w:t xml:space="preserve">6.2.5EA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82218BA" w14:textId="77777777" w:rsidR="00524A5D" w:rsidRPr="0044437C" w:rsidRDefault="00524A5D">
            <w:pPr>
              <w:pStyle w:val="TAH"/>
              <w:jc w:val="left"/>
              <w:rPr>
                <w:b w:val="0"/>
                <w:bCs/>
                <w:lang w:eastAsia="zh-CN"/>
              </w:rPr>
            </w:pPr>
          </w:p>
        </w:tc>
      </w:tr>
      <w:tr w:rsidR="00524A5D" w:rsidRPr="0044437C" w14:paraId="0B54A2CD" w14:textId="77777777">
        <w:trPr>
          <w:cantSplit/>
          <w:jc w:val="center"/>
        </w:trPr>
        <w:tc>
          <w:tcPr>
            <w:tcW w:w="2452" w:type="dxa"/>
          </w:tcPr>
          <w:p w14:paraId="4C058D5E" w14:textId="77777777" w:rsidR="00524A5D" w:rsidRPr="0044437C" w:rsidRDefault="00000000">
            <w:pPr>
              <w:pStyle w:val="TAH"/>
              <w:jc w:val="left"/>
              <w:rPr>
                <w:b w:val="0"/>
                <w:bCs/>
              </w:rPr>
            </w:pPr>
            <w:r w:rsidRPr="0044437C">
              <w:rPr>
                <w:b w:val="0"/>
                <w:bCs/>
              </w:rPr>
              <w:t>6.2B.1</w:t>
            </w:r>
            <w:r w:rsidRPr="0044437C">
              <w:rPr>
                <w:b w:val="0"/>
                <w:bCs/>
              </w:rPr>
              <w:tab/>
            </w:r>
            <w:r w:rsidRPr="0044437C">
              <w:rPr>
                <w:b w:val="0"/>
                <w:bCs/>
                <w:lang w:eastAsia="zh-CN"/>
              </w:rPr>
              <w:t xml:space="preserve">UE </w:t>
            </w:r>
            <w:r w:rsidRPr="0044437C">
              <w:rPr>
                <w:b w:val="0"/>
                <w:bCs/>
              </w:rPr>
              <w:t>maximum output power for category NB1 and NB2</w:t>
            </w:r>
          </w:p>
        </w:tc>
        <w:tc>
          <w:tcPr>
            <w:tcW w:w="4560" w:type="dxa"/>
          </w:tcPr>
          <w:p w14:paraId="0C0D21F3" w14:textId="77777777" w:rsidR="00524A5D" w:rsidRPr="0044437C" w:rsidRDefault="00000000">
            <w:pPr>
              <w:pStyle w:val="TAH"/>
              <w:jc w:val="left"/>
              <w:rPr>
                <w:rFonts w:cs="Arial"/>
                <w:b w:val="0"/>
                <w:bCs/>
                <w:lang w:eastAsia="ja-JP"/>
              </w:rPr>
            </w:pPr>
            <w:r w:rsidRPr="0044437C">
              <w:rPr>
                <w:rFonts w:cs="v4.2.0"/>
                <w:b w:val="0"/>
                <w:bCs/>
                <w:lang w:eastAsia="ja-JP"/>
              </w:rPr>
              <w:t>Same as clause 6.2.2F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6EDC0FBC" w14:textId="77777777" w:rsidR="00524A5D" w:rsidRPr="0044437C" w:rsidRDefault="00524A5D">
            <w:pPr>
              <w:pStyle w:val="TAH"/>
              <w:jc w:val="left"/>
              <w:rPr>
                <w:b w:val="0"/>
                <w:bCs/>
                <w:lang w:eastAsia="zh-CN"/>
              </w:rPr>
            </w:pPr>
          </w:p>
        </w:tc>
      </w:tr>
      <w:tr w:rsidR="00524A5D" w:rsidRPr="0044437C" w14:paraId="43885AA3" w14:textId="77777777">
        <w:trPr>
          <w:cantSplit/>
          <w:jc w:val="center"/>
        </w:trPr>
        <w:tc>
          <w:tcPr>
            <w:tcW w:w="2452" w:type="dxa"/>
          </w:tcPr>
          <w:p w14:paraId="48F63D8E" w14:textId="77777777" w:rsidR="00524A5D" w:rsidRPr="0044437C" w:rsidRDefault="00000000">
            <w:pPr>
              <w:pStyle w:val="TAH"/>
              <w:jc w:val="left"/>
              <w:rPr>
                <w:b w:val="0"/>
                <w:bCs/>
              </w:rPr>
            </w:pPr>
            <w:r w:rsidRPr="0044437C">
              <w:rPr>
                <w:b w:val="0"/>
                <w:bCs/>
              </w:rPr>
              <w:t>6.2B.2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NB1 and NB2</w:t>
            </w:r>
          </w:p>
        </w:tc>
        <w:tc>
          <w:tcPr>
            <w:tcW w:w="4560" w:type="dxa"/>
          </w:tcPr>
          <w:p w14:paraId="29A45B6F" w14:textId="77777777" w:rsidR="00524A5D" w:rsidRPr="0044437C" w:rsidRDefault="00000000">
            <w:pPr>
              <w:pStyle w:val="TAH"/>
              <w:jc w:val="left"/>
              <w:rPr>
                <w:rFonts w:cs="Arial"/>
                <w:b w:val="0"/>
                <w:bCs/>
                <w:lang w:eastAsia="ja-JP"/>
              </w:rPr>
            </w:pPr>
            <w:r w:rsidRPr="0044437C">
              <w:rPr>
                <w:rFonts w:cs="v4.2.0"/>
                <w:b w:val="0"/>
                <w:bCs/>
                <w:lang w:eastAsia="ja-JP"/>
              </w:rPr>
              <w:t>Same as clause 6.2.3F in TS 36.521-1[14]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1548BEA" w14:textId="77777777" w:rsidR="00524A5D" w:rsidRPr="0044437C" w:rsidRDefault="00524A5D">
            <w:pPr>
              <w:pStyle w:val="TAH"/>
              <w:jc w:val="left"/>
              <w:rPr>
                <w:b w:val="0"/>
                <w:bCs/>
                <w:lang w:eastAsia="zh-CN"/>
              </w:rPr>
            </w:pPr>
          </w:p>
        </w:tc>
      </w:tr>
      <w:tr w:rsidR="00524A5D" w:rsidRPr="0044437C" w14:paraId="635E3FF3" w14:textId="77777777">
        <w:trPr>
          <w:cantSplit/>
          <w:jc w:val="center"/>
        </w:trPr>
        <w:tc>
          <w:tcPr>
            <w:tcW w:w="2452" w:type="dxa"/>
          </w:tcPr>
          <w:p w14:paraId="6109F5C1" w14:textId="77777777" w:rsidR="00524A5D" w:rsidRPr="0044437C" w:rsidRDefault="00000000">
            <w:pPr>
              <w:pStyle w:val="TAH"/>
              <w:jc w:val="left"/>
              <w:rPr>
                <w:b w:val="0"/>
                <w:bCs/>
              </w:rPr>
            </w:pPr>
            <w:r w:rsidRPr="0044437C">
              <w:rPr>
                <w:b w:val="0"/>
                <w:bCs/>
              </w:rPr>
              <w:t>6.2B.3</w:t>
            </w:r>
            <w:r w:rsidRPr="0044437C">
              <w:rPr>
                <w:b w:val="0"/>
                <w:bCs/>
              </w:rPr>
              <w:tab/>
              <w:t>UE additional maximum output power reduction for category NB1 and NB2 UE</w:t>
            </w:r>
          </w:p>
        </w:tc>
        <w:tc>
          <w:tcPr>
            <w:tcW w:w="4560" w:type="dxa"/>
          </w:tcPr>
          <w:p w14:paraId="5625E572" w14:textId="77777777" w:rsidR="00524A5D" w:rsidRPr="0044437C" w:rsidRDefault="00000000">
            <w:pPr>
              <w:pStyle w:val="TAH"/>
              <w:jc w:val="left"/>
              <w:rPr>
                <w:rFonts w:eastAsia="SimSun" w:cs="Arial"/>
                <w:b w:val="0"/>
                <w:bCs/>
                <w:lang w:eastAsia="zh-CN"/>
              </w:rPr>
            </w:pPr>
            <w:r w:rsidRPr="0044437C">
              <w:rPr>
                <w:rFonts w:cs="v4.2.0"/>
                <w:b w:val="0"/>
                <w:bCs/>
                <w:lang w:eastAsia="ja-JP"/>
              </w:rPr>
              <w:t>Same as clause 6.2.3</w:t>
            </w:r>
            <w:r w:rsidRPr="0044437C">
              <w:rPr>
                <w:rFonts w:cs="v4.2.0"/>
                <w:b w:val="0"/>
                <w:bCs/>
                <w:lang w:eastAsia="zh-CN"/>
              </w:rPr>
              <w:t>F</w:t>
            </w:r>
            <w:r w:rsidRPr="0044437C">
              <w:rPr>
                <w:rFonts w:cs="v4.2.0"/>
                <w:b w:val="0"/>
                <w:bCs/>
                <w:lang w:eastAsia="ja-JP"/>
              </w:rPr>
              <w:t xml:space="preserve"> in TS 36.521-1</w:t>
            </w:r>
            <w:r w:rsidRPr="0044437C">
              <w:rPr>
                <w:rFonts w:cs="v4.2.0"/>
                <w:b w:val="0"/>
                <w:bCs/>
                <w:lang w:eastAsia="zh-CN"/>
              </w:rPr>
              <w:t xml:space="preserve"> </w:t>
            </w:r>
            <w:r w:rsidRPr="0044437C">
              <w:rPr>
                <w:rFonts w:cs="v4.2.0"/>
                <w:b w:val="0"/>
                <w:bCs/>
                <w:lang w:eastAsia="ja-JP"/>
              </w:rPr>
              <w:t>[14]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6E03BAE" w14:textId="77777777" w:rsidR="00524A5D" w:rsidRPr="0044437C" w:rsidRDefault="00524A5D">
            <w:pPr>
              <w:pStyle w:val="TAH"/>
              <w:jc w:val="left"/>
              <w:rPr>
                <w:b w:val="0"/>
                <w:bCs/>
                <w:lang w:eastAsia="zh-CN"/>
              </w:rPr>
            </w:pPr>
          </w:p>
        </w:tc>
      </w:tr>
      <w:tr w:rsidR="00524A5D" w:rsidRPr="0044437C" w14:paraId="41EB34F0" w14:textId="77777777">
        <w:trPr>
          <w:cantSplit/>
          <w:jc w:val="center"/>
        </w:trPr>
        <w:tc>
          <w:tcPr>
            <w:tcW w:w="2452" w:type="dxa"/>
          </w:tcPr>
          <w:p w14:paraId="31C840E5" w14:textId="77777777" w:rsidR="00524A5D" w:rsidRPr="0044437C" w:rsidRDefault="00000000">
            <w:pPr>
              <w:pStyle w:val="TAH"/>
              <w:jc w:val="left"/>
              <w:rPr>
                <w:b w:val="0"/>
                <w:bCs/>
              </w:rPr>
            </w:pPr>
            <w:r w:rsidRPr="0044437C">
              <w:rPr>
                <w:b w:val="0"/>
                <w:bCs/>
              </w:rPr>
              <w:t>6.2B.4</w:t>
            </w:r>
            <w:r w:rsidRPr="0044437C">
              <w:rPr>
                <w:b w:val="0"/>
                <w:bCs/>
              </w:rPr>
              <w:tab/>
              <w:t>Configured transmitted Power for category NB1 and NB2</w:t>
            </w:r>
          </w:p>
        </w:tc>
        <w:tc>
          <w:tcPr>
            <w:tcW w:w="4560" w:type="dxa"/>
          </w:tcPr>
          <w:p w14:paraId="6A6E4F14"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6.2.5F</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4DCB3D2" w14:textId="77777777" w:rsidR="00524A5D" w:rsidRPr="0044437C" w:rsidRDefault="00524A5D">
            <w:pPr>
              <w:pStyle w:val="TAH"/>
              <w:jc w:val="left"/>
              <w:rPr>
                <w:b w:val="0"/>
                <w:bCs/>
                <w:lang w:eastAsia="zh-CN"/>
              </w:rPr>
            </w:pPr>
          </w:p>
        </w:tc>
      </w:tr>
      <w:tr w:rsidR="00524A5D" w:rsidRPr="0044437C" w14:paraId="6D83C23A" w14:textId="77777777">
        <w:trPr>
          <w:cantSplit/>
          <w:jc w:val="center"/>
        </w:trPr>
        <w:tc>
          <w:tcPr>
            <w:tcW w:w="2452" w:type="dxa"/>
          </w:tcPr>
          <w:p w14:paraId="775AB71F" w14:textId="77777777" w:rsidR="00524A5D" w:rsidRPr="0044437C" w:rsidRDefault="00000000">
            <w:pPr>
              <w:pStyle w:val="TAH"/>
              <w:jc w:val="left"/>
              <w:rPr>
                <w:b w:val="0"/>
                <w:bCs/>
              </w:rPr>
            </w:pPr>
            <w:r w:rsidRPr="0044437C">
              <w:rPr>
                <w:b w:val="0"/>
                <w:bCs/>
              </w:rPr>
              <w:t>6.3A.1</w:t>
            </w:r>
            <w:r w:rsidRPr="0044437C">
              <w:rPr>
                <w:b w:val="0"/>
                <w:bCs/>
              </w:rPr>
              <w:tab/>
              <w:t>UE Minimum output power for category M1</w:t>
            </w:r>
          </w:p>
        </w:tc>
        <w:tc>
          <w:tcPr>
            <w:tcW w:w="4560" w:type="dxa"/>
          </w:tcPr>
          <w:p w14:paraId="6E301B9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69F6F75" w14:textId="77777777" w:rsidR="00524A5D" w:rsidRPr="0044437C" w:rsidRDefault="00524A5D">
            <w:pPr>
              <w:pStyle w:val="TAH"/>
              <w:jc w:val="left"/>
              <w:rPr>
                <w:b w:val="0"/>
                <w:bCs/>
                <w:lang w:eastAsia="zh-CN"/>
              </w:rPr>
            </w:pPr>
          </w:p>
        </w:tc>
      </w:tr>
      <w:tr w:rsidR="00524A5D" w:rsidRPr="0044437C" w14:paraId="6E722AA9" w14:textId="77777777">
        <w:trPr>
          <w:cantSplit/>
          <w:jc w:val="center"/>
        </w:trPr>
        <w:tc>
          <w:tcPr>
            <w:tcW w:w="2452" w:type="dxa"/>
          </w:tcPr>
          <w:p w14:paraId="72BF2C65" w14:textId="77777777" w:rsidR="00524A5D" w:rsidRPr="0044437C" w:rsidRDefault="00000000">
            <w:pPr>
              <w:pStyle w:val="TAH"/>
              <w:jc w:val="left"/>
              <w:rPr>
                <w:b w:val="0"/>
                <w:bCs/>
              </w:rPr>
            </w:pPr>
            <w:r w:rsidRPr="0044437C">
              <w:rPr>
                <w:b w:val="0"/>
                <w:bCs/>
              </w:rPr>
              <w:t>6.3A.2</w:t>
            </w:r>
            <w:r w:rsidRPr="0044437C">
              <w:rPr>
                <w:b w:val="0"/>
                <w:bCs/>
                <w:lang w:eastAsia="zh-CN"/>
              </w:rPr>
              <w:t xml:space="preserve"> </w:t>
            </w:r>
            <w:r w:rsidRPr="0044437C">
              <w:rPr>
                <w:b w:val="0"/>
                <w:bCs/>
              </w:rPr>
              <w:t>Transmit OFF power for category M1</w:t>
            </w:r>
          </w:p>
        </w:tc>
        <w:tc>
          <w:tcPr>
            <w:tcW w:w="4560" w:type="dxa"/>
          </w:tcPr>
          <w:p w14:paraId="2B170C50"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6.3.3EA</w:t>
            </w:r>
            <w:r w:rsidRPr="0044437C">
              <w:rPr>
                <w:b w:val="0"/>
                <w:bCs/>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E402903" w14:textId="77777777" w:rsidR="00524A5D" w:rsidRPr="0044437C" w:rsidRDefault="00524A5D">
            <w:pPr>
              <w:pStyle w:val="TAH"/>
              <w:jc w:val="left"/>
              <w:rPr>
                <w:b w:val="0"/>
                <w:bCs/>
                <w:lang w:eastAsia="zh-CN"/>
              </w:rPr>
            </w:pPr>
          </w:p>
        </w:tc>
      </w:tr>
      <w:tr w:rsidR="00524A5D" w:rsidRPr="0044437C" w14:paraId="2DBAA31A" w14:textId="77777777">
        <w:trPr>
          <w:cantSplit/>
          <w:jc w:val="center"/>
        </w:trPr>
        <w:tc>
          <w:tcPr>
            <w:tcW w:w="2452" w:type="dxa"/>
          </w:tcPr>
          <w:p w14:paraId="2CDB75AE" w14:textId="77777777" w:rsidR="00524A5D" w:rsidRPr="0044437C" w:rsidRDefault="00000000">
            <w:pPr>
              <w:pStyle w:val="TAH"/>
              <w:jc w:val="left"/>
              <w:rPr>
                <w:b w:val="0"/>
                <w:bCs/>
              </w:rPr>
            </w:pPr>
            <w:r w:rsidRPr="0044437C">
              <w:rPr>
                <w:b w:val="0"/>
                <w:bCs/>
              </w:rPr>
              <w:t>6.3A.3.1</w:t>
            </w:r>
            <w:r w:rsidRPr="0044437C">
              <w:rPr>
                <w:b w:val="0"/>
                <w:bCs/>
              </w:rPr>
              <w:tab/>
              <w:t>General ON/OFF time mask for category M1</w:t>
            </w:r>
          </w:p>
        </w:tc>
        <w:tc>
          <w:tcPr>
            <w:tcW w:w="4560" w:type="dxa"/>
          </w:tcPr>
          <w:p w14:paraId="7A3E576B"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ACA173" w14:textId="77777777" w:rsidR="00524A5D" w:rsidRPr="0044437C" w:rsidRDefault="00524A5D">
            <w:pPr>
              <w:pStyle w:val="TAH"/>
              <w:jc w:val="left"/>
              <w:rPr>
                <w:b w:val="0"/>
                <w:bCs/>
                <w:lang w:eastAsia="zh-CN"/>
              </w:rPr>
            </w:pPr>
          </w:p>
        </w:tc>
      </w:tr>
      <w:tr w:rsidR="00524A5D" w:rsidRPr="0044437C" w14:paraId="2B9F88BE" w14:textId="77777777">
        <w:trPr>
          <w:cantSplit/>
          <w:jc w:val="center"/>
        </w:trPr>
        <w:tc>
          <w:tcPr>
            <w:tcW w:w="2452" w:type="dxa"/>
          </w:tcPr>
          <w:p w14:paraId="6C0FEC9E" w14:textId="77777777" w:rsidR="00524A5D" w:rsidRPr="0044437C" w:rsidRDefault="00000000">
            <w:pPr>
              <w:pStyle w:val="TAH"/>
              <w:jc w:val="left"/>
              <w:rPr>
                <w:b w:val="0"/>
                <w:bCs/>
              </w:rPr>
            </w:pPr>
            <w:r w:rsidRPr="0044437C">
              <w:rPr>
                <w:b w:val="0"/>
                <w:bCs/>
              </w:rPr>
              <w:t>6.3A.3.2.1</w:t>
            </w:r>
            <w:r w:rsidRPr="0044437C">
              <w:rPr>
                <w:b w:val="0"/>
                <w:bCs/>
              </w:rPr>
              <w:tab/>
              <w:t>PRACH time mask for UE category M1</w:t>
            </w:r>
          </w:p>
        </w:tc>
        <w:tc>
          <w:tcPr>
            <w:tcW w:w="4560" w:type="dxa"/>
          </w:tcPr>
          <w:p w14:paraId="39F550E0"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132C755F" w14:textId="77777777" w:rsidR="00524A5D" w:rsidRPr="0044437C" w:rsidRDefault="00524A5D">
            <w:pPr>
              <w:pStyle w:val="TAH"/>
              <w:jc w:val="left"/>
              <w:rPr>
                <w:b w:val="0"/>
                <w:bCs/>
                <w:lang w:eastAsia="zh-CN"/>
              </w:rPr>
            </w:pPr>
          </w:p>
        </w:tc>
      </w:tr>
      <w:tr w:rsidR="00524A5D" w:rsidRPr="0044437C" w14:paraId="6F400838" w14:textId="77777777">
        <w:trPr>
          <w:cantSplit/>
          <w:jc w:val="center"/>
        </w:trPr>
        <w:tc>
          <w:tcPr>
            <w:tcW w:w="2452" w:type="dxa"/>
          </w:tcPr>
          <w:p w14:paraId="224DA296" w14:textId="77777777" w:rsidR="00524A5D" w:rsidRPr="0044437C" w:rsidRDefault="00000000">
            <w:pPr>
              <w:pStyle w:val="TAH"/>
              <w:jc w:val="left"/>
              <w:rPr>
                <w:b w:val="0"/>
                <w:bCs/>
              </w:rPr>
            </w:pPr>
            <w:r w:rsidRPr="0044437C">
              <w:rPr>
                <w:b w:val="0"/>
                <w:bCs/>
              </w:rPr>
              <w:t>6.3A.3.2.2</w:t>
            </w:r>
            <w:r w:rsidRPr="0044437C">
              <w:rPr>
                <w:b w:val="0"/>
                <w:bCs/>
              </w:rPr>
              <w:tab/>
              <w:t>SRS time mask for UE category M1</w:t>
            </w:r>
          </w:p>
        </w:tc>
        <w:tc>
          <w:tcPr>
            <w:tcW w:w="4560" w:type="dxa"/>
          </w:tcPr>
          <w:p w14:paraId="17632BDD"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29668D1" w14:textId="77777777" w:rsidR="00524A5D" w:rsidRPr="0044437C" w:rsidRDefault="00524A5D">
            <w:pPr>
              <w:pStyle w:val="TAH"/>
              <w:jc w:val="left"/>
              <w:rPr>
                <w:b w:val="0"/>
                <w:bCs/>
                <w:lang w:eastAsia="zh-CN"/>
              </w:rPr>
            </w:pPr>
          </w:p>
        </w:tc>
      </w:tr>
      <w:tr w:rsidR="00524A5D" w:rsidRPr="0044437C" w14:paraId="68EA4356" w14:textId="77777777">
        <w:trPr>
          <w:cantSplit/>
          <w:jc w:val="center"/>
        </w:trPr>
        <w:tc>
          <w:tcPr>
            <w:tcW w:w="2452" w:type="dxa"/>
          </w:tcPr>
          <w:p w14:paraId="06883493" w14:textId="77777777" w:rsidR="00524A5D" w:rsidRPr="0044437C" w:rsidRDefault="00000000">
            <w:pPr>
              <w:pStyle w:val="TAH"/>
              <w:jc w:val="left"/>
              <w:rPr>
                <w:b w:val="0"/>
                <w:bCs/>
              </w:rPr>
            </w:pPr>
            <w:r w:rsidRPr="0044437C">
              <w:rPr>
                <w:b w:val="0"/>
                <w:bCs/>
              </w:rPr>
              <w:t>6.3A.4.1</w:t>
            </w:r>
            <w:r w:rsidRPr="0044437C">
              <w:rPr>
                <w:b w:val="0"/>
                <w:bCs/>
              </w:rPr>
              <w:tab/>
              <w:t>Power Control Absolute power tolerance for UE category M1</w:t>
            </w:r>
          </w:p>
        </w:tc>
        <w:tc>
          <w:tcPr>
            <w:tcW w:w="4560" w:type="dxa"/>
          </w:tcPr>
          <w:p w14:paraId="325591FE"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eastAsia="PMingLiU"/>
                <w:b w:val="0"/>
                <w:bCs/>
                <w:lang w:eastAsia="zh-TW"/>
              </w:rPr>
              <w:t xml:space="preserve">6.3.5EA.1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7CE85A8" w14:textId="77777777" w:rsidR="00524A5D" w:rsidRPr="0044437C" w:rsidRDefault="00524A5D">
            <w:pPr>
              <w:pStyle w:val="TAH"/>
              <w:jc w:val="left"/>
              <w:rPr>
                <w:b w:val="0"/>
                <w:bCs/>
                <w:lang w:eastAsia="zh-CN"/>
              </w:rPr>
            </w:pPr>
          </w:p>
        </w:tc>
      </w:tr>
      <w:tr w:rsidR="00524A5D" w:rsidRPr="0044437C" w14:paraId="4C3D2186" w14:textId="77777777">
        <w:trPr>
          <w:cantSplit/>
          <w:jc w:val="center"/>
        </w:trPr>
        <w:tc>
          <w:tcPr>
            <w:tcW w:w="2452" w:type="dxa"/>
          </w:tcPr>
          <w:p w14:paraId="7E263B1E" w14:textId="77777777" w:rsidR="00524A5D" w:rsidRPr="0044437C" w:rsidRDefault="00000000">
            <w:pPr>
              <w:pStyle w:val="TAH"/>
              <w:jc w:val="left"/>
              <w:rPr>
                <w:b w:val="0"/>
                <w:bCs/>
              </w:rPr>
            </w:pPr>
            <w:r w:rsidRPr="0044437C">
              <w:rPr>
                <w:b w:val="0"/>
                <w:bCs/>
              </w:rPr>
              <w:t>6.3A.4.2</w:t>
            </w:r>
            <w:r w:rsidRPr="0044437C">
              <w:rPr>
                <w:b w:val="0"/>
                <w:bCs/>
              </w:rPr>
              <w:tab/>
              <w:t>Power Control Relative power tolerance for UE category M1</w:t>
            </w:r>
          </w:p>
        </w:tc>
        <w:tc>
          <w:tcPr>
            <w:tcW w:w="4560" w:type="dxa"/>
          </w:tcPr>
          <w:p w14:paraId="1BB6D7ED" w14:textId="77777777" w:rsidR="00524A5D" w:rsidRPr="0044437C" w:rsidRDefault="00000000">
            <w:pPr>
              <w:pStyle w:val="TAH"/>
              <w:jc w:val="left"/>
              <w:rPr>
                <w:rFonts w:cs="Arial"/>
                <w:b w:val="0"/>
                <w:bCs/>
                <w:lang w:eastAsia="ja-JP"/>
              </w:rPr>
            </w:pPr>
            <w:bookmarkStart w:id="2934" w:name="OLE_LINK13"/>
            <w:r w:rsidRPr="0044437C">
              <w:rPr>
                <w:rFonts w:cs="v4.2.0"/>
                <w:b w:val="0"/>
                <w:bCs/>
                <w:lang w:eastAsia="ja-JP"/>
              </w:rPr>
              <w:t xml:space="preserve">Same as clause </w:t>
            </w:r>
            <w:r w:rsidRPr="0044437C">
              <w:rPr>
                <w:rFonts w:eastAsia="PMingLiU"/>
                <w:b w:val="0"/>
                <w:bCs/>
                <w:lang w:eastAsia="zh-TW"/>
              </w:rPr>
              <w:t xml:space="preserve">6.3.5EA.2 </w:t>
            </w:r>
            <w:r w:rsidRPr="0044437C">
              <w:rPr>
                <w:rFonts w:cs="v4.2.0"/>
                <w:b w:val="0"/>
                <w:bCs/>
                <w:lang w:eastAsia="ja-JP"/>
              </w:rPr>
              <w:t>in TS 36.521-1 [14]</w:t>
            </w:r>
            <w:bookmarkEnd w:id="2934"/>
          </w:p>
        </w:tc>
        <w:tc>
          <w:tcPr>
            <w:tcW w:w="2735" w:type="dxa"/>
          </w:tcPr>
          <w:p w14:paraId="50865379" w14:textId="77777777" w:rsidR="00524A5D" w:rsidRPr="0044437C" w:rsidRDefault="00524A5D">
            <w:pPr>
              <w:pStyle w:val="TAH"/>
              <w:jc w:val="left"/>
              <w:rPr>
                <w:b w:val="0"/>
                <w:bCs/>
                <w:lang w:eastAsia="zh-CN"/>
              </w:rPr>
            </w:pPr>
          </w:p>
        </w:tc>
      </w:tr>
      <w:tr w:rsidR="00524A5D" w:rsidRPr="0044437C" w14:paraId="660F7E0B" w14:textId="77777777">
        <w:trPr>
          <w:cantSplit/>
          <w:jc w:val="center"/>
        </w:trPr>
        <w:tc>
          <w:tcPr>
            <w:tcW w:w="2452" w:type="dxa"/>
          </w:tcPr>
          <w:p w14:paraId="603BDFFA" w14:textId="77777777" w:rsidR="00524A5D" w:rsidRPr="0044437C" w:rsidRDefault="00000000">
            <w:pPr>
              <w:pStyle w:val="TAH"/>
              <w:jc w:val="left"/>
              <w:rPr>
                <w:b w:val="0"/>
                <w:bCs/>
              </w:rPr>
            </w:pPr>
            <w:r w:rsidRPr="0044437C">
              <w:rPr>
                <w:b w:val="0"/>
                <w:bCs/>
              </w:rPr>
              <w:t>6.3A.4.3</w:t>
            </w:r>
            <w:r w:rsidRPr="0044437C">
              <w:rPr>
                <w:b w:val="0"/>
                <w:bCs/>
              </w:rPr>
              <w:tab/>
              <w:t xml:space="preserve">Aggregate power control tolerance for UE category </w:t>
            </w:r>
            <w:r w:rsidRPr="0044437C">
              <w:rPr>
                <w:b w:val="0"/>
                <w:bCs/>
                <w:lang w:eastAsia="zh-TW"/>
              </w:rPr>
              <w:t>M1</w:t>
            </w:r>
          </w:p>
        </w:tc>
        <w:tc>
          <w:tcPr>
            <w:tcW w:w="4560" w:type="dxa"/>
          </w:tcPr>
          <w:p w14:paraId="740C72E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zh-TW"/>
              </w:rPr>
              <w:t xml:space="preserve">6.3.5EA.3 </w:t>
            </w:r>
            <w:r w:rsidRPr="0044437C">
              <w:rPr>
                <w:rFonts w:cs="v4.2.0"/>
                <w:b w:val="0"/>
                <w:bCs/>
                <w:lang w:eastAsia="ja-JP"/>
              </w:rPr>
              <w:t>in TS 36.521-1 [14]</w:t>
            </w:r>
          </w:p>
        </w:tc>
        <w:tc>
          <w:tcPr>
            <w:tcW w:w="2735" w:type="dxa"/>
          </w:tcPr>
          <w:p w14:paraId="1CA0F624" w14:textId="77777777" w:rsidR="00524A5D" w:rsidRPr="0044437C" w:rsidRDefault="00524A5D">
            <w:pPr>
              <w:pStyle w:val="TAH"/>
              <w:jc w:val="left"/>
              <w:rPr>
                <w:b w:val="0"/>
                <w:bCs/>
                <w:lang w:eastAsia="zh-CN"/>
              </w:rPr>
            </w:pPr>
          </w:p>
        </w:tc>
      </w:tr>
      <w:tr w:rsidR="00524A5D" w:rsidRPr="0044437C" w14:paraId="2B3E3B66" w14:textId="77777777">
        <w:trPr>
          <w:cantSplit/>
          <w:jc w:val="center"/>
        </w:trPr>
        <w:tc>
          <w:tcPr>
            <w:tcW w:w="2452" w:type="dxa"/>
          </w:tcPr>
          <w:p w14:paraId="7B636A52" w14:textId="77777777" w:rsidR="00524A5D" w:rsidRPr="0044437C" w:rsidRDefault="00000000">
            <w:pPr>
              <w:pStyle w:val="TAH"/>
              <w:jc w:val="left"/>
              <w:rPr>
                <w:b w:val="0"/>
                <w:bCs/>
              </w:rPr>
            </w:pPr>
            <w:r w:rsidRPr="0044437C">
              <w:rPr>
                <w:b w:val="0"/>
                <w:bCs/>
              </w:rPr>
              <w:t>6.3B.1</w:t>
            </w:r>
            <w:r w:rsidRPr="0044437C">
              <w:rPr>
                <w:b w:val="0"/>
                <w:bCs/>
              </w:rPr>
              <w:tab/>
              <w:t>UE Minimum output power for category NB1 and NB2</w:t>
            </w:r>
          </w:p>
        </w:tc>
        <w:tc>
          <w:tcPr>
            <w:tcW w:w="4560" w:type="dxa"/>
          </w:tcPr>
          <w:p w14:paraId="2FF2D56F"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1F2D0BA" w14:textId="77777777" w:rsidR="00524A5D" w:rsidRPr="0044437C" w:rsidRDefault="00524A5D">
            <w:pPr>
              <w:pStyle w:val="TAH"/>
              <w:jc w:val="left"/>
              <w:rPr>
                <w:b w:val="0"/>
                <w:bCs/>
                <w:lang w:eastAsia="zh-CN"/>
              </w:rPr>
            </w:pPr>
          </w:p>
        </w:tc>
      </w:tr>
      <w:tr w:rsidR="00524A5D" w:rsidRPr="0044437C" w14:paraId="5FDA2A6B" w14:textId="77777777">
        <w:trPr>
          <w:cantSplit/>
          <w:jc w:val="center"/>
        </w:trPr>
        <w:tc>
          <w:tcPr>
            <w:tcW w:w="2452" w:type="dxa"/>
          </w:tcPr>
          <w:p w14:paraId="0D798B01" w14:textId="77777777" w:rsidR="00524A5D" w:rsidRPr="0044437C" w:rsidRDefault="00000000">
            <w:pPr>
              <w:pStyle w:val="TAH"/>
              <w:jc w:val="left"/>
              <w:rPr>
                <w:b w:val="0"/>
                <w:bCs/>
              </w:rPr>
            </w:pPr>
            <w:r w:rsidRPr="0044437C">
              <w:rPr>
                <w:b w:val="0"/>
                <w:bCs/>
              </w:rPr>
              <w:t>6.3B.2</w:t>
            </w:r>
            <w:r w:rsidRPr="0044437C">
              <w:rPr>
                <w:b w:val="0"/>
                <w:bCs/>
              </w:rPr>
              <w:tab/>
              <w:t>Transmit OFF power for category NB1 and NB2</w:t>
            </w:r>
          </w:p>
        </w:tc>
        <w:tc>
          <w:tcPr>
            <w:tcW w:w="4560" w:type="dxa"/>
          </w:tcPr>
          <w:p w14:paraId="0AD65BC4"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6.3.3</w:t>
            </w:r>
            <w:r w:rsidRPr="0044437C">
              <w:rPr>
                <w:b w:val="0"/>
                <w:bCs/>
                <w:lang w:eastAsia="ja-JP"/>
              </w:rPr>
              <w:t>F</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C8B1CBB" w14:textId="77777777" w:rsidR="00524A5D" w:rsidRPr="0044437C" w:rsidRDefault="00524A5D">
            <w:pPr>
              <w:pStyle w:val="TAH"/>
              <w:jc w:val="left"/>
              <w:rPr>
                <w:b w:val="0"/>
                <w:bCs/>
                <w:lang w:eastAsia="zh-CN"/>
              </w:rPr>
            </w:pPr>
          </w:p>
        </w:tc>
      </w:tr>
      <w:tr w:rsidR="00524A5D" w:rsidRPr="0044437C" w14:paraId="1ECCAB45" w14:textId="77777777">
        <w:trPr>
          <w:cantSplit/>
          <w:jc w:val="center"/>
        </w:trPr>
        <w:tc>
          <w:tcPr>
            <w:tcW w:w="2452" w:type="dxa"/>
          </w:tcPr>
          <w:p w14:paraId="4F9A27B5" w14:textId="77777777" w:rsidR="00524A5D" w:rsidRPr="0044437C" w:rsidRDefault="00000000">
            <w:pPr>
              <w:pStyle w:val="TAH"/>
              <w:jc w:val="left"/>
              <w:rPr>
                <w:b w:val="0"/>
                <w:bCs/>
              </w:rPr>
            </w:pPr>
            <w:r w:rsidRPr="0044437C">
              <w:rPr>
                <w:b w:val="0"/>
                <w:bCs/>
              </w:rPr>
              <w:t>6.3B.3.1</w:t>
            </w:r>
            <w:r w:rsidRPr="0044437C">
              <w:rPr>
                <w:b w:val="0"/>
                <w:bCs/>
              </w:rPr>
              <w:tab/>
            </w:r>
            <w:r w:rsidRPr="0044437C">
              <w:rPr>
                <w:b w:val="0"/>
                <w:bCs/>
                <w:lang w:eastAsia="zh-TW"/>
              </w:rPr>
              <w:t>General ON/OFF time mask for category NB1 and NB2</w:t>
            </w:r>
          </w:p>
        </w:tc>
        <w:tc>
          <w:tcPr>
            <w:tcW w:w="4560" w:type="dxa"/>
          </w:tcPr>
          <w:p w14:paraId="67F2269D"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.1</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FC04966" w14:textId="77777777" w:rsidR="00524A5D" w:rsidRPr="0044437C" w:rsidRDefault="00524A5D">
            <w:pPr>
              <w:pStyle w:val="TAH"/>
              <w:jc w:val="left"/>
              <w:rPr>
                <w:b w:val="0"/>
                <w:bCs/>
                <w:lang w:eastAsia="zh-CN"/>
              </w:rPr>
            </w:pPr>
          </w:p>
        </w:tc>
      </w:tr>
      <w:tr w:rsidR="00524A5D" w:rsidRPr="0044437C" w14:paraId="2E5C5F43" w14:textId="77777777">
        <w:trPr>
          <w:cantSplit/>
          <w:jc w:val="center"/>
        </w:trPr>
        <w:tc>
          <w:tcPr>
            <w:tcW w:w="2452" w:type="dxa"/>
          </w:tcPr>
          <w:p w14:paraId="2CD3280C" w14:textId="77777777" w:rsidR="00524A5D" w:rsidRPr="0044437C" w:rsidRDefault="00000000">
            <w:pPr>
              <w:pStyle w:val="TAH"/>
              <w:jc w:val="left"/>
              <w:rPr>
                <w:b w:val="0"/>
                <w:bCs/>
              </w:rPr>
            </w:pPr>
            <w:r w:rsidRPr="0044437C">
              <w:rPr>
                <w:b w:val="0"/>
                <w:bCs/>
              </w:rPr>
              <w:t>6.3B.3.2</w:t>
            </w:r>
            <w:r w:rsidRPr="0044437C">
              <w:rPr>
                <w:b w:val="0"/>
                <w:bCs/>
              </w:rPr>
              <w:tab/>
            </w:r>
            <w:r w:rsidRPr="0044437C">
              <w:rPr>
                <w:b w:val="0"/>
                <w:bCs/>
                <w:lang w:eastAsia="zh-TW"/>
              </w:rPr>
              <w:t>NPRACH time mask for category NB1 and NB2</w:t>
            </w:r>
          </w:p>
        </w:tc>
        <w:tc>
          <w:tcPr>
            <w:tcW w:w="4560" w:type="dxa"/>
          </w:tcPr>
          <w:p w14:paraId="3BB40DC1"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w:t>
            </w:r>
            <w:r w:rsidRPr="0044437C">
              <w:rPr>
                <w:rFonts w:eastAsia="PMingLiU" w:cs="v4.2.0"/>
                <w:b w:val="0"/>
                <w:bCs/>
                <w:lang w:eastAsia="zh-TW"/>
              </w:rPr>
              <w:t>2</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5808434" w14:textId="77777777" w:rsidR="00524A5D" w:rsidRPr="0044437C" w:rsidRDefault="00524A5D">
            <w:pPr>
              <w:pStyle w:val="TAH"/>
              <w:jc w:val="left"/>
              <w:rPr>
                <w:b w:val="0"/>
                <w:bCs/>
                <w:lang w:eastAsia="zh-CN"/>
              </w:rPr>
            </w:pPr>
          </w:p>
        </w:tc>
      </w:tr>
      <w:tr w:rsidR="00524A5D" w:rsidRPr="0044437C" w14:paraId="5C5AF858" w14:textId="77777777">
        <w:trPr>
          <w:cantSplit/>
          <w:jc w:val="center"/>
        </w:trPr>
        <w:tc>
          <w:tcPr>
            <w:tcW w:w="2452" w:type="dxa"/>
          </w:tcPr>
          <w:p w14:paraId="28BF52CD" w14:textId="77777777" w:rsidR="00524A5D" w:rsidRPr="0044437C" w:rsidRDefault="00000000">
            <w:pPr>
              <w:pStyle w:val="TAH"/>
              <w:jc w:val="left"/>
              <w:rPr>
                <w:b w:val="0"/>
                <w:bCs/>
              </w:rPr>
            </w:pPr>
            <w:r w:rsidRPr="0044437C">
              <w:rPr>
                <w:b w:val="0"/>
                <w:bCs/>
              </w:rPr>
              <w:t>6.3B.4.1</w:t>
            </w:r>
            <w:r w:rsidRPr="0044437C">
              <w:rPr>
                <w:b w:val="0"/>
                <w:bCs/>
              </w:rPr>
              <w:tab/>
              <w:t>Power Control Absolute power tolerance for category NB1 and NB2</w:t>
            </w:r>
          </w:p>
        </w:tc>
        <w:tc>
          <w:tcPr>
            <w:tcW w:w="4560" w:type="dxa"/>
          </w:tcPr>
          <w:p w14:paraId="4ED8448F"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9CB03BB" w14:textId="77777777" w:rsidR="00524A5D" w:rsidRPr="0044437C" w:rsidRDefault="00524A5D">
            <w:pPr>
              <w:pStyle w:val="TAH"/>
              <w:jc w:val="left"/>
              <w:rPr>
                <w:b w:val="0"/>
                <w:bCs/>
                <w:lang w:eastAsia="zh-CN"/>
              </w:rPr>
            </w:pPr>
          </w:p>
        </w:tc>
      </w:tr>
      <w:tr w:rsidR="00524A5D" w:rsidRPr="0044437C" w14:paraId="76D31B18" w14:textId="77777777">
        <w:trPr>
          <w:cantSplit/>
          <w:jc w:val="center"/>
        </w:trPr>
        <w:tc>
          <w:tcPr>
            <w:tcW w:w="2452" w:type="dxa"/>
          </w:tcPr>
          <w:p w14:paraId="28F638E3" w14:textId="77777777" w:rsidR="00524A5D" w:rsidRPr="0044437C" w:rsidRDefault="00000000">
            <w:pPr>
              <w:pStyle w:val="TAH"/>
              <w:jc w:val="left"/>
              <w:rPr>
                <w:b w:val="0"/>
                <w:bCs/>
              </w:rPr>
            </w:pPr>
            <w:r w:rsidRPr="0044437C">
              <w:rPr>
                <w:b w:val="0"/>
                <w:bCs/>
              </w:rPr>
              <w:t>6.3B.4.2 Power Control Relative power tolerance for category NB1 and NB2</w:t>
            </w:r>
          </w:p>
        </w:tc>
        <w:tc>
          <w:tcPr>
            <w:tcW w:w="4560" w:type="dxa"/>
          </w:tcPr>
          <w:p w14:paraId="08F12C0B"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6.3.5F.2 </w:t>
            </w:r>
            <w:r w:rsidRPr="0044437C">
              <w:rPr>
                <w:rFonts w:cs="v4.2.0"/>
                <w:b w:val="0"/>
                <w:bCs/>
                <w:lang w:eastAsia="ja-JP"/>
              </w:rPr>
              <w:t>in TS 36.521-1 [14]</w:t>
            </w:r>
          </w:p>
        </w:tc>
        <w:tc>
          <w:tcPr>
            <w:tcW w:w="2735" w:type="dxa"/>
          </w:tcPr>
          <w:p w14:paraId="273351BA" w14:textId="77777777" w:rsidR="00524A5D" w:rsidRPr="0044437C" w:rsidRDefault="00524A5D">
            <w:pPr>
              <w:pStyle w:val="TAH"/>
              <w:jc w:val="left"/>
              <w:rPr>
                <w:b w:val="0"/>
                <w:bCs/>
                <w:lang w:eastAsia="zh-CN"/>
              </w:rPr>
            </w:pPr>
          </w:p>
        </w:tc>
      </w:tr>
      <w:tr w:rsidR="00524A5D" w:rsidRPr="0044437C" w14:paraId="76324A97" w14:textId="77777777">
        <w:trPr>
          <w:cantSplit/>
          <w:jc w:val="center"/>
        </w:trPr>
        <w:tc>
          <w:tcPr>
            <w:tcW w:w="2452" w:type="dxa"/>
          </w:tcPr>
          <w:p w14:paraId="1BC34F59" w14:textId="77777777" w:rsidR="00524A5D" w:rsidRPr="0044437C" w:rsidRDefault="00000000">
            <w:pPr>
              <w:pStyle w:val="TAH"/>
              <w:jc w:val="left"/>
              <w:rPr>
                <w:b w:val="0"/>
                <w:bCs/>
              </w:rPr>
            </w:pPr>
            <w:r w:rsidRPr="0044437C">
              <w:rPr>
                <w:b w:val="0"/>
                <w:bCs/>
              </w:rPr>
              <w:t>6.3B.4.3 Aggregate power control tolerance for category NB1 and NB2</w:t>
            </w:r>
          </w:p>
        </w:tc>
        <w:tc>
          <w:tcPr>
            <w:tcW w:w="4560" w:type="dxa"/>
          </w:tcPr>
          <w:p w14:paraId="2EC7C4E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zh-TW"/>
              </w:rPr>
              <w:t xml:space="preserve">6.3.5F.3 </w:t>
            </w:r>
            <w:r w:rsidRPr="0044437C">
              <w:rPr>
                <w:rFonts w:cs="v4.2.0"/>
                <w:b w:val="0"/>
                <w:bCs/>
                <w:lang w:eastAsia="ja-JP"/>
              </w:rPr>
              <w:t>in TS 36.521-1 [14]</w:t>
            </w:r>
          </w:p>
        </w:tc>
        <w:tc>
          <w:tcPr>
            <w:tcW w:w="2735" w:type="dxa"/>
          </w:tcPr>
          <w:p w14:paraId="40D994E7" w14:textId="77777777" w:rsidR="00524A5D" w:rsidRPr="0044437C" w:rsidRDefault="00524A5D">
            <w:pPr>
              <w:pStyle w:val="TAH"/>
              <w:jc w:val="left"/>
              <w:rPr>
                <w:b w:val="0"/>
                <w:bCs/>
                <w:lang w:eastAsia="zh-CN"/>
              </w:rPr>
            </w:pPr>
          </w:p>
        </w:tc>
      </w:tr>
      <w:tr w:rsidR="005505E2" w:rsidRPr="0044437C" w14:paraId="6C68A92B" w14:textId="77777777">
        <w:trPr>
          <w:cantSplit/>
          <w:jc w:val="center"/>
        </w:trPr>
        <w:tc>
          <w:tcPr>
            <w:tcW w:w="2452" w:type="dxa"/>
          </w:tcPr>
          <w:p w14:paraId="22E1FD00" w14:textId="560D472A" w:rsidR="005505E2" w:rsidRPr="0044437C" w:rsidRDefault="005505E2" w:rsidP="005505E2">
            <w:pPr>
              <w:pStyle w:val="TAH"/>
              <w:jc w:val="left"/>
              <w:rPr>
                <w:b w:val="0"/>
                <w:bCs/>
              </w:rPr>
            </w:pPr>
            <w:r w:rsidRPr="0044437C">
              <w:rPr>
                <w:b w:val="0"/>
                <w:bCs/>
              </w:rPr>
              <w:lastRenderedPageBreak/>
              <w:t>6.4A.1_1 Frequency error with GSO ephemeris for UE category M1</w:t>
            </w:r>
          </w:p>
        </w:tc>
        <w:tc>
          <w:tcPr>
            <w:tcW w:w="4560" w:type="dxa"/>
          </w:tcPr>
          <w:p w14:paraId="52B3A877" w14:textId="566FEEE6"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152B14D" w14:textId="77777777" w:rsidR="005505E2" w:rsidRPr="0044437C" w:rsidRDefault="005505E2" w:rsidP="005505E2">
            <w:pPr>
              <w:pStyle w:val="TAH"/>
              <w:jc w:val="left"/>
              <w:rPr>
                <w:b w:val="0"/>
                <w:bCs/>
                <w:lang w:eastAsia="zh-CN"/>
              </w:rPr>
            </w:pPr>
          </w:p>
        </w:tc>
      </w:tr>
      <w:tr w:rsidR="005505E2" w:rsidRPr="0044437C" w14:paraId="6AD1EBC5" w14:textId="77777777">
        <w:trPr>
          <w:cantSplit/>
          <w:jc w:val="center"/>
        </w:trPr>
        <w:tc>
          <w:tcPr>
            <w:tcW w:w="2452" w:type="dxa"/>
          </w:tcPr>
          <w:p w14:paraId="65F50996" w14:textId="1F2CC2D3" w:rsidR="005505E2" w:rsidRPr="0044437C" w:rsidRDefault="005505E2" w:rsidP="005505E2">
            <w:pPr>
              <w:pStyle w:val="TAH"/>
              <w:jc w:val="left"/>
              <w:rPr>
                <w:b w:val="0"/>
                <w:bCs/>
              </w:rPr>
            </w:pPr>
            <w:r w:rsidRPr="0044437C">
              <w:rPr>
                <w:b w:val="0"/>
                <w:bCs/>
              </w:rPr>
              <w:t>6.4A.1_2 Frequency error with NGSO ephemeris for UE category M1</w:t>
            </w:r>
          </w:p>
        </w:tc>
        <w:tc>
          <w:tcPr>
            <w:tcW w:w="4560" w:type="dxa"/>
          </w:tcPr>
          <w:p w14:paraId="047DA014" w14:textId="133AE741"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6272D7E9" w14:textId="77777777" w:rsidR="005505E2" w:rsidRPr="0044437C" w:rsidRDefault="005505E2" w:rsidP="005505E2">
            <w:pPr>
              <w:pStyle w:val="TAH"/>
              <w:jc w:val="left"/>
              <w:rPr>
                <w:b w:val="0"/>
                <w:bCs/>
                <w:lang w:eastAsia="zh-CN"/>
              </w:rPr>
            </w:pPr>
          </w:p>
        </w:tc>
      </w:tr>
      <w:tr w:rsidR="00524A5D" w:rsidRPr="0044437C" w14:paraId="7F08D024" w14:textId="77777777">
        <w:trPr>
          <w:cantSplit/>
          <w:jc w:val="center"/>
        </w:trPr>
        <w:tc>
          <w:tcPr>
            <w:tcW w:w="2452" w:type="dxa"/>
          </w:tcPr>
          <w:p w14:paraId="0264798C" w14:textId="77777777" w:rsidR="00524A5D" w:rsidRPr="0044437C" w:rsidRDefault="00000000">
            <w:pPr>
              <w:pStyle w:val="TAH"/>
              <w:jc w:val="left"/>
              <w:rPr>
                <w:b w:val="0"/>
                <w:bCs/>
              </w:rPr>
            </w:pPr>
            <w:r w:rsidRPr="0044437C">
              <w:rPr>
                <w:b w:val="0"/>
                <w:bCs/>
              </w:rPr>
              <w:t>6.4A.2.1</w:t>
            </w:r>
            <w:r w:rsidRPr="0044437C">
              <w:rPr>
                <w:b w:val="0"/>
                <w:bCs/>
                <w:lang w:eastAsia="zh-CN"/>
              </w:rPr>
              <w:t xml:space="preserve"> </w:t>
            </w:r>
            <w:r w:rsidRPr="0044437C">
              <w:rPr>
                <w:b w:val="0"/>
                <w:bCs/>
              </w:rPr>
              <w:t>Error Vector Magnitude (EVM) for category M1</w:t>
            </w:r>
          </w:p>
        </w:tc>
        <w:tc>
          <w:tcPr>
            <w:tcW w:w="4560" w:type="dxa"/>
          </w:tcPr>
          <w:p w14:paraId="6397988B" w14:textId="77777777" w:rsidR="00524A5D" w:rsidRPr="0044437C" w:rsidRDefault="00000000">
            <w:pPr>
              <w:pStyle w:val="TAH"/>
              <w:jc w:val="left"/>
              <w:rPr>
                <w:rFonts w:cs="v4.2.0"/>
                <w:b w:val="0"/>
                <w:bCs/>
                <w:lang w:eastAsia="ja-JP"/>
              </w:rPr>
            </w:pPr>
            <w:r w:rsidRPr="0044437C">
              <w:rPr>
                <w:rFonts w:cs="v4.2.0"/>
                <w:b w:val="0"/>
                <w:bCs/>
                <w:lang w:eastAsia="ja-JP"/>
              </w:rPr>
              <w:t>Same as clause 6.5.2.1EA</w:t>
            </w:r>
            <w:r w:rsidRPr="0044437C">
              <w:rPr>
                <w:rFonts w:cs="v4.2.0"/>
                <w:b w:val="0"/>
                <w:bCs/>
                <w:lang w:eastAsia="zh-CN"/>
              </w:rPr>
              <w:t>.1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49C3FE8A" w14:textId="77777777" w:rsidR="00524A5D" w:rsidRPr="0044437C" w:rsidRDefault="00524A5D">
            <w:pPr>
              <w:pStyle w:val="TAH"/>
              <w:jc w:val="left"/>
              <w:rPr>
                <w:b w:val="0"/>
                <w:bCs/>
                <w:lang w:eastAsia="zh-CN"/>
              </w:rPr>
            </w:pPr>
          </w:p>
        </w:tc>
      </w:tr>
      <w:tr w:rsidR="00524A5D" w:rsidRPr="0044437C" w14:paraId="23827594" w14:textId="77777777">
        <w:trPr>
          <w:cantSplit/>
          <w:jc w:val="center"/>
        </w:trPr>
        <w:tc>
          <w:tcPr>
            <w:tcW w:w="2452" w:type="dxa"/>
          </w:tcPr>
          <w:p w14:paraId="1025F762" w14:textId="77777777" w:rsidR="00524A5D" w:rsidRPr="0044437C" w:rsidRDefault="00000000">
            <w:pPr>
              <w:pStyle w:val="TAH"/>
              <w:jc w:val="left"/>
              <w:rPr>
                <w:b w:val="0"/>
                <w:bCs/>
              </w:rPr>
            </w:pPr>
            <w:r w:rsidRPr="0044437C">
              <w:rPr>
                <w:b w:val="0"/>
                <w:bCs/>
              </w:rPr>
              <w:t>6.4A.2.2</w:t>
            </w:r>
            <w:r w:rsidRPr="0044437C">
              <w:rPr>
                <w:b w:val="0"/>
                <w:bCs/>
                <w:lang w:eastAsia="zh-CN"/>
              </w:rPr>
              <w:t xml:space="preserve"> </w:t>
            </w:r>
            <w:r w:rsidRPr="0044437C">
              <w:rPr>
                <w:b w:val="0"/>
                <w:bCs/>
              </w:rPr>
              <w:t>Carrier leakage for category M1</w:t>
            </w:r>
          </w:p>
        </w:tc>
        <w:tc>
          <w:tcPr>
            <w:tcW w:w="4560" w:type="dxa"/>
          </w:tcPr>
          <w:p w14:paraId="1B901949"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6.5.2.2EA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226BF38" w14:textId="77777777" w:rsidR="00524A5D" w:rsidRPr="0044437C" w:rsidRDefault="00524A5D">
            <w:pPr>
              <w:pStyle w:val="TAH"/>
              <w:jc w:val="left"/>
              <w:rPr>
                <w:b w:val="0"/>
                <w:bCs/>
                <w:lang w:eastAsia="zh-CN"/>
              </w:rPr>
            </w:pPr>
          </w:p>
        </w:tc>
      </w:tr>
      <w:tr w:rsidR="00524A5D" w:rsidRPr="0044437C" w14:paraId="7EFB2ABE" w14:textId="77777777">
        <w:trPr>
          <w:cantSplit/>
          <w:jc w:val="center"/>
        </w:trPr>
        <w:tc>
          <w:tcPr>
            <w:tcW w:w="2452" w:type="dxa"/>
          </w:tcPr>
          <w:p w14:paraId="5EE56504" w14:textId="77777777" w:rsidR="00524A5D" w:rsidRPr="0044437C" w:rsidRDefault="00000000">
            <w:pPr>
              <w:pStyle w:val="TAH"/>
              <w:jc w:val="left"/>
              <w:rPr>
                <w:b w:val="0"/>
                <w:bCs/>
              </w:rPr>
            </w:pPr>
            <w:r w:rsidRPr="0044437C">
              <w:rPr>
                <w:b w:val="0"/>
                <w:bCs/>
              </w:rPr>
              <w:t>6.4A.2.3</w:t>
            </w:r>
            <w:r w:rsidRPr="0044437C">
              <w:rPr>
                <w:b w:val="0"/>
                <w:bCs/>
                <w:lang w:eastAsia="zh-CN"/>
              </w:rPr>
              <w:t xml:space="preserve"> </w:t>
            </w:r>
            <w:r w:rsidRPr="0044437C">
              <w:rPr>
                <w:b w:val="0"/>
                <w:bCs/>
              </w:rPr>
              <w:t>In-band emissions for non allocated RB for category M1</w:t>
            </w:r>
          </w:p>
        </w:tc>
        <w:tc>
          <w:tcPr>
            <w:tcW w:w="4560" w:type="dxa"/>
          </w:tcPr>
          <w:p w14:paraId="2161286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6.5.2.3EA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7583BCF" w14:textId="77777777" w:rsidR="00524A5D" w:rsidRPr="0044437C" w:rsidRDefault="00524A5D">
            <w:pPr>
              <w:pStyle w:val="TAH"/>
              <w:jc w:val="left"/>
              <w:rPr>
                <w:b w:val="0"/>
                <w:bCs/>
                <w:lang w:eastAsia="zh-CN"/>
              </w:rPr>
            </w:pPr>
          </w:p>
        </w:tc>
      </w:tr>
      <w:tr w:rsidR="00524A5D" w:rsidRPr="0044437C" w14:paraId="5A7F35F4" w14:textId="77777777">
        <w:trPr>
          <w:cantSplit/>
          <w:jc w:val="center"/>
        </w:trPr>
        <w:tc>
          <w:tcPr>
            <w:tcW w:w="2452" w:type="dxa"/>
          </w:tcPr>
          <w:p w14:paraId="04A3C439" w14:textId="77777777" w:rsidR="00524A5D" w:rsidRPr="0044437C" w:rsidRDefault="00000000">
            <w:pPr>
              <w:pStyle w:val="TAH"/>
              <w:jc w:val="left"/>
              <w:rPr>
                <w:b w:val="0"/>
                <w:bCs/>
              </w:rPr>
            </w:pPr>
            <w:r w:rsidRPr="0044437C">
              <w:rPr>
                <w:b w:val="0"/>
                <w:bCs/>
              </w:rPr>
              <w:t>6.4A.2.4</w:t>
            </w:r>
            <w:r w:rsidRPr="0044437C">
              <w:rPr>
                <w:b w:val="0"/>
                <w:bCs/>
                <w:lang w:eastAsia="zh-CN"/>
              </w:rPr>
              <w:t xml:space="preserve"> </w:t>
            </w:r>
            <w:r w:rsidRPr="0044437C">
              <w:rPr>
                <w:b w:val="0"/>
                <w:bCs/>
              </w:rPr>
              <w:t>EVM equalizer spectrum flatness for category M1</w:t>
            </w:r>
          </w:p>
        </w:tc>
        <w:tc>
          <w:tcPr>
            <w:tcW w:w="4560" w:type="dxa"/>
          </w:tcPr>
          <w:p w14:paraId="19AB624D"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6.5.2.4EA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EE6E229" w14:textId="77777777" w:rsidR="00524A5D" w:rsidRPr="0044437C" w:rsidRDefault="00524A5D">
            <w:pPr>
              <w:pStyle w:val="TAH"/>
              <w:jc w:val="left"/>
              <w:rPr>
                <w:b w:val="0"/>
                <w:bCs/>
                <w:lang w:eastAsia="zh-CN"/>
              </w:rPr>
            </w:pPr>
          </w:p>
        </w:tc>
      </w:tr>
      <w:tr w:rsidR="005505E2" w:rsidRPr="0044437C" w14:paraId="234CEEEC" w14:textId="77777777">
        <w:trPr>
          <w:cantSplit/>
          <w:jc w:val="center"/>
        </w:trPr>
        <w:tc>
          <w:tcPr>
            <w:tcW w:w="2452" w:type="dxa"/>
          </w:tcPr>
          <w:p w14:paraId="741CCE2E" w14:textId="1D88891D" w:rsidR="005505E2" w:rsidRPr="0044437C" w:rsidRDefault="005505E2" w:rsidP="005505E2">
            <w:pPr>
              <w:pStyle w:val="TAH"/>
              <w:jc w:val="left"/>
              <w:rPr>
                <w:b w:val="0"/>
                <w:bCs/>
              </w:rPr>
            </w:pPr>
            <w:r w:rsidRPr="0044437C">
              <w:rPr>
                <w:b w:val="0"/>
                <w:bCs/>
              </w:rPr>
              <w:t>6.4B.1_1 Frequency error with GSO ephemeris for UE category NB1 and NB2</w:t>
            </w:r>
          </w:p>
        </w:tc>
        <w:tc>
          <w:tcPr>
            <w:tcW w:w="4560" w:type="dxa"/>
          </w:tcPr>
          <w:p w14:paraId="101EA783" w14:textId="1A00E578"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030CF62E" w14:textId="77777777" w:rsidR="005505E2" w:rsidRPr="0044437C" w:rsidRDefault="005505E2" w:rsidP="005505E2">
            <w:pPr>
              <w:pStyle w:val="TAH"/>
              <w:jc w:val="left"/>
              <w:rPr>
                <w:b w:val="0"/>
                <w:bCs/>
                <w:lang w:eastAsia="zh-CN"/>
              </w:rPr>
            </w:pPr>
          </w:p>
        </w:tc>
      </w:tr>
      <w:tr w:rsidR="005505E2" w:rsidRPr="0044437C" w14:paraId="4DB24CBE" w14:textId="77777777">
        <w:trPr>
          <w:cantSplit/>
          <w:jc w:val="center"/>
        </w:trPr>
        <w:tc>
          <w:tcPr>
            <w:tcW w:w="2452" w:type="dxa"/>
          </w:tcPr>
          <w:p w14:paraId="05D998D9" w14:textId="2F6FEE75" w:rsidR="005505E2" w:rsidRPr="0044437C" w:rsidRDefault="005505E2" w:rsidP="005505E2">
            <w:pPr>
              <w:pStyle w:val="TAH"/>
              <w:jc w:val="left"/>
              <w:rPr>
                <w:b w:val="0"/>
                <w:bCs/>
              </w:rPr>
            </w:pPr>
            <w:r w:rsidRPr="0044437C">
              <w:rPr>
                <w:b w:val="0"/>
                <w:bCs/>
              </w:rPr>
              <w:t>6.4B.1_2 Frequency error with NGSO ephemeris for UE category NB1 and NB2</w:t>
            </w:r>
          </w:p>
        </w:tc>
        <w:tc>
          <w:tcPr>
            <w:tcW w:w="4560" w:type="dxa"/>
          </w:tcPr>
          <w:p w14:paraId="07C96E5D" w14:textId="741BCB61"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559B9BBC" w14:textId="77777777" w:rsidR="005505E2" w:rsidRPr="0044437C" w:rsidRDefault="005505E2" w:rsidP="005505E2">
            <w:pPr>
              <w:pStyle w:val="TAH"/>
              <w:jc w:val="left"/>
              <w:rPr>
                <w:b w:val="0"/>
                <w:bCs/>
                <w:lang w:eastAsia="zh-CN"/>
              </w:rPr>
            </w:pPr>
          </w:p>
        </w:tc>
      </w:tr>
      <w:tr w:rsidR="00524A5D" w:rsidRPr="0044437C" w14:paraId="53933E17" w14:textId="77777777">
        <w:trPr>
          <w:cantSplit/>
          <w:jc w:val="center"/>
        </w:trPr>
        <w:tc>
          <w:tcPr>
            <w:tcW w:w="2452" w:type="dxa"/>
          </w:tcPr>
          <w:p w14:paraId="5D45C388" w14:textId="77777777" w:rsidR="00524A5D" w:rsidRPr="0044437C" w:rsidRDefault="00000000">
            <w:pPr>
              <w:pStyle w:val="TAH"/>
              <w:jc w:val="left"/>
              <w:rPr>
                <w:b w:val="0"/>
                <w:bCs/>
              </w:rPr>
            </w:pPr>
            <w:r w:rsidRPr="0044437C">
              <w:rPr>
                <w:b w:val="0"/>
                <w:bCs/>
              </w:rPr>
              <w:t>6.4B.2.1</w:t>
            </w:r>
            <w:r w:rsidRPr="0044437C">
              <w:rPr>
                <w:b w:val="0"/>
                <w:bCs/>
                <w:lang w:eastAsia="zh-CN"/>
              </w:rPr>
              <w:t xml:space="preserve"> </w:t>
            </w:r>
            <w:r w:rsidRPr="0044437C">
              <w:rPr>
                <w:b w:val="0"/>
                <w:bCs/>
              </w:rPr>
              <w:t>Error Vector Magnitude (EVM) for Category NB1 and NB2</w:t>
            </w:r>
          </w:p>
        </w:tc>
        <w:tc>
          <w:tcPr>
            <w:tcW w:w="4560" w:type="dxa"/>
          </w:tcPr>
          <w:p w14:paraId="586B15D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6.5.2.1F.1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F31C65A" w14:textId="77777777" w:rsidR="00524A5D" w:rsidRPr="0044437C" w:rsidRDefault="00524A5D">
            <w:pPr>
              <w:pStyle w:val="TAH"/>
              <w:jc w:val="left"/>
              <w:rPr>
                <w:b w:val="0"/>
                <w:bCs/>
                <w:lang w:eastAsia="zh-CN"/>
              </w:rPr>
            </w:pPr>
          </w:p>
        </w:tc>
      </w:tr>
      <w:tr w:rsidR="00524A5D" w:rsidRPr="0044437C" w14:paraId="0FBA07F7" w14:textId="77777777">
        <w:trPr>
          <w:cantSplit/>
          <w:jc w:val="center"/>
        </w:trPr>
        <w:tc>
          <w:tcPr>
            <w:tcW w:w="2452" w:type="dxa"/>
          </w:tcPr>
          <w:p w14:paraId="52C1D890" w14:textId="77777777" w:rsidR="00524A5D" w:rsidRPr="0044437C" w:rsidRDefault="00000000">
            <w:pPr>
              <w:pStyle w:val="TAH"/>
              <w:jc w:val="left"/>
              <w:rPr>
                <w:b w:val="0"/>
                <w:bCs/>
              </w:rPr>
            </w:pPr>
            <w:r w:rsidRPr="0044437C">
              <w:rPr>
                <w:b w:val="0"/>
                <w:bCs/>
              </w:rPr>
              <w:t>6.4B.2.2</w:t>
            </w:r>
            <w:r w:rsidRPr="0044437C">
              <w:rPr>
                <w:b w:val="0"/>
                <w:bCs/>
                <w:lang w:eastAsia="zh-CN"/>
              </w:rPr>
              <w:t xml:space="preserve"> </w:t>
            </w:r>
            <w:r w:rsidRPr="0044437C">
              <w:rPr>
                <w:b w:val="0"/>
                <w:bCs/>
              </w:rPr>
              <w:t>Carrier leakage for Category NB1 and NB2</w:t>
            </w:r>
          </w:p>
        </w:tc>
        <w:tc>
          <w:tcPr>
            <w:tcW w:w="4560" w:type="dxa"/>
          </w:tcPr>
          <w:p w14:paraId="719DEED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6.5.2.2F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2E0A8D6" w14:textId="77777777" w:rsidR="00524A5D" w:rsidRPr="0044437C" w:rsidRDefault="00524A5D">
            <w:pPr>
              <w:pStyle w:val="TAH"/>
              <w:jc w:val="left"/>
              <w:rPr>
                <w:b w:val="0"/>
                <w:bCs/>
                <w:lang w:eastAsia="zh-CN"/>
              </w:rPr>
            </w:pPr>
          </w:p>
        </w:tc>
      </w:tr>
      <w:tr w:rsidR="00524A5D" w:rsidRPr="0044437C" w14:paraId="082CD295" w14:textId="77777777">
        <w:trPr>
          <w:cantSplit/>
          <w:jc w:val="center"/>
        </w:trPr>
        <w:tc>
          <w:tcPr>
            <w:tcW w:w="2452" w:type="dxa"/>
          </w:tcPr>
          <w:p w14:paraId="6ED0499F" w14:textId="77777777" w:rsidR="00524A5D" w:rsidRPr="0044437C" w:rsidRDefault="00000000">
            <w:pPr>
              <w:pStyle w:val="TAH"/>
              <w:jc w:val="left"/>
              <w:rPr>
                <w:b w:val="0"/>
                <w:bCs/>
              </w:rPr>
            </w:pPr>
            <w:r w:rsidRPr="0044437C">
              <w:rPr>
                <w:b w:val="0"/>
                <w:bCs/>
              </w:rPr>
              <w:t>6.4B.2.3</w:t>
            </w:r>
            <w:r w:rsidRPr="0044437C">
              <w:rPr>
                <w:b w:val="0"/>
                <w:bCs/>
                <w:lang w:eastAsia="zh-CN"/>
              </w:rPr>
              <w:t xml:space="preserve"> </w:t>
            </w:r>
            <w:r w:rsidRPr="0044437C">
              <w:rPr>
                <w:b w:val="0"/>
                <w:bCs/>
              </w:rPr>
              <w:t>In-band emissions for Category NB1 and NB2</w:t>
            </w:r>
          </w:p>
        </w:tc>
        <w:tc>
          <w:tcPr>
            <w:tcW w:w="4560" w:type="dxa"/>
          </w:tcPr>
          <w:p w14:paraId="47A5501F"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6.5.2.3</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BFF9CBD" w14:textId="77777777" w:rsidR="00524A5D" w:rsidRPr="0044437C" w:rsidRDefault="00524A5D">
            <w:pPr>
              <w:pStyle w:val="TAH"/>
              <w:jc w:val="left"/>
              <w:rPr>
                <w:b w:val="0"/>
                <w:bCs/>
                <w:lang w:eastAsia="zh-CN"/>
              </w:rPr>
            </w:pPr>
          </w:p>
        </w:tc>
      </w:tr>
      <w:tr w:rsidR="00524A5D" w:rsidRPr="0044437C" w14:paraId="1C6A190D" w14:textId="77777777">
        <w:trPr>
          <w:cantSplit/>
          <w:jc w:val="center"/>
        </w:trPr>
        <w:tc>
          <w:tcPr>
            <w:tcW w:w="2452" w:type="dxa"/>
          </w:tcPr>
          <w:p w14:paraId="3A976264" w14:textId="77777777" w:rsidR="00524A5D" w:rsidRPr="0044437C" w:rsidRDefault="00000000">
            <w:pPr>
              <w:pStyle w:val="TAH"/>
              <w:jc w:val="left"/>
              <w:rPr>
                <w:b w:val="0"/>
                <w:bCs/>
              </w:rPr>
            </w:pPr>
            <w:r w:rsidRPr="0044437C">
              <w:rPr>
                <w:b w:val="0"/>
                <w:bCs/>
              </w:rPr>
              <w:t>6.5A.2</w:t>
            </w:r>
            <w:r w:rsidRPr="0044437C">
              <w:rPr>
                <w:b w:val="0"/>
                <w:bCs/>
                <w:lang w:eastAsia="zh-CN"/>
              </w:rPr>
              <w:t xml:space="preserve"> </w:t>
            </w:r>
            <w:r w:rsidRPr="0044437C">
              <w:rPr>
                <w:b w:val="0"/>
                <w:bCs/>
              </w:rPr>
              <w:t>Occupied bandwidth for category M1</w:t>
            </w:r>
          </w:p>
        </w:tc>
        <w:tc>
          <w:tcPr>
            <w:tcW w:w="4560" w:type="dxa"/>
          </w:tcPr>
          <w:p w14:paraId="5CA65C03"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lang w:eastAsia="ko-KR"/>
              </w:rPr>
              <w:t>6.6.1EA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“channel bandwidth</w:t>
            </w:r>
            <w:r w:rsidRPr="0044437C">
              <w:rPr>
                <w:rFonts w:cs="v4.2.0"/>
                <w:b w:val="0"/>
                <w:bCs/>
                <w:lang w:eastAsia="ja-JP"/>
              </w:rPr>
              <w:t xml:space="preserve"> </w:t>
            </w:r>
            <w:r w:rsidRPr="0044437C">
              <w:rPr>
                <w:rFonts w:cs="Arial"/>
                <w:b w:val="0"/>
                <w:bCs/>
                <w:lang w:eastAsia="zh-CN"/>
              </w:rPr>
              <w:t>=</w:t>
            </w:r>
            <w:r w:rsidRPr="0044437C">
              <w:rPr>
                <w:rFonts w:cs="v4.2.0"/>
                <w:b w:val="0"/>
                <w:bCs/>
                <w:lang w:eastAsia="ja-JP"/>
              </w:rPr>
              <w:t xml:space="preserve"> </w:t>
            </w:r>
            <w:r w:rsidRPr="0044437C">
              <w:rPr>
                <w:rFonts w:cs="v4.2.0"/>
                <w:b w:val="0"/>
                <w:bCs/>
                <w:lang w:eastAsia="zh-CN"/>
              </w:rPr>
              <w:t>1.4M</w:t>
            </w:r>
            <w:r w:rsidRPr="0044437C">
              <w:rPr>
                <w:rFonts w:cs="v4.2.0"/>
                <w:b w:val="0"/>
                <w:bCs/>
                <w:lang w:eastAsia="ja-JP"/>
              </w:rPr>
              <w:t>Hz</w:t>
            </w:r>
            <w:r w:rsidRPr="0044437C">
              <w:rPr>
                <w:rFonts w:eastAsia="SimSun" w:cs="v4.2.0"/>
                <w:b w:val="0"/>
                <w:bCs/>
                <w:lang w:eastAsia="zh-CN"/>
              </w:rPr>
              <w:t>”.</w:t>
            </w:r>
          </w:p>
        </w:tc>
        <w:tc>
          <w:tcPr>
            <w:tcW w:w="2735" w:type="dxa"/>
          </w:tcPr>
          <w:p w14:paraId="7524B614" w14:textId="77777777" w:rsidR="00524A5D" w:rsidRPr="0044437C" w:rsidRDefault="00524A5D">
            <w:pPr>
              <w:pStyle w:val="TAH"/>
              <w:jc w:val="left"/>
              <w:rPr>
                <w:b w:val="0"/>
                <w:bCs/>
                <w:lang w:eastAsia="zh-CN"/>
              </w:rPr>
            </w:pPr>
          </w:p>
        </w:tc>
      </w:tr>
      <w:tr w:rsidR="00524A5D" w:rsidRPr="0044437C" w14:paraId="28C002E6" w14:textId="77777777">
        <w:trPr>
          <w:cantSplit/>
          <w:jc w:val="center"/>
        </w:trPr>
        <w:tc>
          <w:tcPr>
            <w:tcW w:w="2452" w:type="dxa"/>
          </w:tcPr>
          <w:p w14:paraId="2D4FBDE6" w14:textId="77777777" w:rsidR="00524A5D" w:rsidRPr="0044437C" w:rsidRDefault="00000000">
            <w:pPr>
              <w:pStyle w:val="TAH"/>
              <w:jc w:val="left"/>
              <w:rPr>
                <w:b w:val="0"/>
                <w:bCs/>
              </w:rPr>
            </w:pPr>
            <w:r w:rsidRPr="0044437C">
              <w:rPr>
                <w:b w:val="0"/>
                <w:bCs/>
              </w:rPr>
              <w:t>6.5A.3.2</w:t>
            </w:r>
            <w:r w:rsidRPr="0044437C">
              <w:rPr>
                <w:b w:val="0"/>
                <w:bCs/>
                <w:lang w:eastAsia="zh-CN"/>
              </w:rPr>
              <w:t xml:space="preserve"> </w:t>
            </w:r>
            <w:r w:rsidRPr="0044437C">
              <w:rPr>
                <w:b w:val="0"/>
                <w:bCs/>
              </w:rPr>
              <w:t>Spectrum emission mask for category M1</w:t>
            </w:r>
          </w:p>
        </w:tc>
        <w:tc>
          <w:tcPr>
            <w:tcW w:w="4560" w:type="dxa"/>
          </w:tcPr>
          <w:p w14:paraId="6734E08B"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729712FA" w14:textId="77777777" w:rsidR="00524A5D" w:rsidRPr="0044437C" w:rsidRDefault="00524A5D">
            <w:pPr>
              <w:pStyle w:val="TAH"/>
              <w:jc w:val="left"/>
              <w:rPr>
                <w:b w:val="0"/>
                <w:bCs/>
                <w:lang w:eastAsia="zh-CN"/>
              </w:rPr>
            </w:pPr>
          </w:p>
        </w:tc>
      </w:tr>
      <w:tr w:rsidR="000177D9" w:rsidRPr="0044437C" w14:paraId="65BE2878" w14:textId="77777777">
        <w:trPr>
          <w:cantSplit/>
          <w:jc w:val="center"/>
        </w:trPr>
        <w:tc>
          <w:tcPr>
            <w:tcW w:w="2452" w:type="dxa"/>
          </w:tcPr>
          <w:p w14:paraId="617AD381" w14:textId="48781479" w:rsidR="000177D9" w:rsidRPr="0044437C" w:rsidRDefault="000177D9" w:rsidP="000177D9">
            <w:pPr>
              <w:pStyle w:val="TAH"/>
              <w:jc w:val="left"/>
              <w:rPr>
                <w:b w:val="0"/>
                <w:bCs/>
              </w:rPr>
            </w:pPr>
            <w:r w:rsidRPr="0044437C">
              <w:rPr>
                <w:b w:val="0"/>
                <w:bCs/>
              </w:rPr>
              <w:t>6.5A.3.3</w:t>
            </w:r>
            <w:r w:rsidR="00F673AE" w:rsidRPr="0044437C">
              <w:rPr>
                <w:b w:val="0"/>
                <w:bCs/>
              </w:rPr>
              <w:t xml:space="preserve"> </w:t>
            </w:r>
            <w:r w:rsidRPr="0044437C">
              <w:rPr>
                <w:b w:val="0"/>
                <w:bCs/>
              </w:rPr>
              <w:t>Additional Spectrum Emission Mask for category M1</w:t>
            </w:r>
          </w:p>
        </w:tc>
        <w:tc>
          <w:tcPr>
            <w:tcW w:w="4560" w:type="dxa"/>
          </w:tcPr>
          <w:p w14:paraId="4010F878" w14:textId="5DBBB818"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6618F00E" w14:textId="77777777" w:rsidR="000177D9" w:rsidRPr="0044437C" w:rsidRDefault="000177D9" w:rsidP="000177D9">
            <w:pPr>
              <w:pStyle w:val="TAH"/>
              <w:jc w:val="left"/>
              <w:rPr>
                <w:b w:val="0"/>
                <w:bCs/>
                <w:lang w:eastAsia="zh-CN"/>
              </w:rPr>
            </w:pPr>
          </w:p>
        </w:tc>
      </w:tr>
      <w:tr w:rsidR="00524A5D" w:rsidRPr="0044437C" w14:paraId="7EF396D1" w14:textId="77777777">
        <w:trPr>
          <w:cantSplit/>
          <w:jc w:val="center"/>
        </w:trPr>
        <w:tc>
          <w:tcPr>
            <w:tcW w:w="2452" w:type="dxa"/>
          </w:tcPr>
          <w:p w14:paraId="693BF19E" w14:textId="77777777" w:rsidR="00524A5D" w:rsidRPr="0044437C" w:rsidRDefault="00000000">
            <w:pPr>
              <w:pStyle w:val="TAH"/>
              <w:jc w:val="left"/>
              <w:rPr>
                <w:b w:val="0"/>
                <w:bCs/>
              </w:rPr>
            </w:pPr>
            <w:r w:rsidRPr="0044437C">
              <w:rPr>
                <w:b w:val="0"/>
                <w:bCs/>
              </w:rPr>
              <w:t>6.5A.3.4</w:t>
            </w:r>
            <w:r w:rsidRPr="0044437C">
              <w:rPr>
                <w:b w:val="0"/>
                <w:bCs/>
                <w:lang w:eastAsia="zh-CN"/>
              </w:rPr>
              <w:t xml:space="preserve"> </w:t>
            </w:r>
            <w:r w:rsidRPr="0044437C">
              <w:rPr>
                <w:b w:val="0"/>
                <w:bCs/>
              </w:rPr>
              <w:t>Adjacent Channel Leakage Ratio for category M1</w:t>
            </w:r>
          </w:p>
        </w:tc>
        <w:tc>
          <w:tcPr>
            <w:tcW w:w="4560" w:type="dxa"/>
          </w:tcPr>
          <w:p w14:paraId="3BB11FD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6.6.2.3E</w:t>
            </w:r>
            <w:r w:rsidRPr="0044437C">
              <w:rPr>
                <w:b w:val="0"/>
                <w:bCs/>
                <w:lang w:eastAsia="ja-JP"/>
              </w:rPr>
              <w:t>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51FC5CA" w14:textId="77777777" w:rsidR="00524A5D" w:rsidRPr="0044437C" w:rsidRDefault="00524A5D">
            <w:pPr>
              <w:pStyle w:val="TAH"/>
              <w:jc w:val="left"/>
              <w:rPr>
                <w:b w:val="0"/>
                <w:bCs/>
                <w:lang w:eastAsia="zh-CN"/>
              </w:rPr>
            </w:pPr>
          </w:p>
        </w:tc>
      </w:tr>
      <w:tr w:rsidR="00524A5D" w:rsidRPr="0044437C" w14:paraId="7417542E" w14:textId="77777777">
        <w:trPr>
          <w:cantSplit/>
          <w:jc w:val="center"/>
        </w:trPr>
        <w:tc>
          <w:tcPr>
            <w:tcW w:w="2452" w:type="dxa"/>
          </w:tcPr>
          <w:p w14:paraId="61EDD838" w14:textId="77777777" w:rsidR="00524A5D" w:rsidRPr="0044437C" w:rsidRDefault="00000000">
            <w:pPr>
              <w:pStyle w:val="TAH"/>
              <w:jc w:val="left"/>
              <w:rPr>
                <w:b w:val="0"/>
                <w:bCs/>
              </w:rPr>
            </w:pPr>
            <w:r w:rsidRPr="0044437C">
              <w:rPr>
                <w:b w:val="0"/>
                <w:bCs/>
              </w:rPr>
              <w:t>6.5A.4.2</w:t>
            </w:r>
            <w:r w:rsidRPr="0044437C">
              <w:rPr>
                <w:b w:val="0"/>
                <w:bCs/>
                <w:lang w:eastAsia="zh-CN"/>
              </w:rPr>
              <w:t xml:space="preserve"> </w:t>
            </w:r>
            <w:r w:rsidRPr="0044437C">
              <w:rPr>
                <w:b w:val="0"/>
                <w:bCs/>
              </w:rPr>
              <w:t>Transmitter Spurious emissions for category M1</w:t>
            </w:r>
          </w:p>
        </w:tc>
        <w:tc>
          <w:tcPr>
            <w:tcW w:w="4560" w:type="dxa"/>
          </w:tcPr>
          <w:p w14:paraId="7C8CC5C4"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6.6.3EA.1</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for spurious frequencies up to 12.75 GHz</w:t>
            </w:r>
          </w:p>
        </w:tc>
        <w:tc>
          <w:tcPr>
            <w:tcW w:w="2735" w:type="dxa"/>
          </w:tcPr>
          <w:p w14:paraId="3F8BDFD9" w14:textId="77777777" w:rsidR="00524A5D" w:rsidRPr="0044437C" w:rsidRDefault="00524A5D">
            <w:pPr>
              <w:pStyle w:val="TAH"/>
              <w:jc w:val="left"/>
              <w:rPr>
                <w:b w:val="0"/>
                <w:bCs/>
                <w:lang w:eastAsia="zh-CN"/>
              </w:rPr>
            </w:pPr>
          </w:p>
        </w:tc>
      </w:tr>
      <w:tr w:rsidR="00524A5D" w:rsidRPr="0044437C" w14:paraId="2EACA5A2" w14:textId="77777777">
        <w:trPr>
          <w:cantSplit/>
          <w:jc w:val="center"/>
        </w:trPr>
        <w:tc>
          <w:tcPr>
            <w:tcW w:w="2452" w:type="dxa"/>
          </w:tcPr>
          <w:p w14:paraId="3E056C6F" w14:textId="77777777" w:rsidR="00524A5D" w:rsidRPr="0044437C" w:rsidRDefault="00000000">
            <w:pPr>
              <w:pStyle w:val="TAH"/>
              <w:jc w:val="left"/>
              <w:rPr>
                <w:b w:val="0"/>
                <w:bCs/>
              </w:rPr>
            </w:pPr>
            <w:r w:rsidRPr="0044437C">
              <w:rPr>
                <w:b w:val="0"/>
                <w:bCs/>
              </w:rPr>
              <w:t>6.5A.4.3</w:t>
            </w:r>
            <w:r w:rsidRPr="0044437C">
              <w:rPr>
                <w:b w:val="0"/>
                <w:bCs/>
                <w:lang w:eastAsia="zh-CN"/>
              </w:rPr>
              <w:t xml:space="preserve"> </w:t>
            </w:r>
            <w:r w:rsidRPr="0044437C">
              <w:rPr>
                <w:b w:val="0"/>
                <w:bCs/>
              </w:rPr>
              <w:t>Spurious emission band UE co-existence for category M1</w:t>
            </w:r>
          </w:p>
        </w:tc>
        <w:tc>
          <w:tcPr>
            <w:tcW w:w="4560" w:type="dxa"/>
          </w:tcPr>
          <w:p w14:paraId="711DC4C0"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6.6.3EA.2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1E11DF35" w14:textId="77777777" w:rsidR="00524A5D" w:rsidRPr="0044437C" w:rsidRDefault="00524A5D">
            <w:pPr>
              <w:pStyle w:val="TAH"/>
              <w:jc w:val="left"/>
              <w:rPr>
                <w:b w:val="0"/>
                <w:bCs/>
                <w:lang w:eastAsia="zh-CN"/>
              </w:rPr>
            </w:pPr>
          </w:p>
        </w:tc>
      </w:tr>
      <w:tr w:rsidR="00524A5D" w:rsidRPr="0044437C" w14:paraId="560DED08" w14:textId="77777777">
        <w:trPr>
          <w:cantSplit/>
          <w:jc w:val="center"/>
        </w:trPr>
        <w:tc>
          <w:tcPr>
            <w:tcW w:w="2452" w:type="dxa"/>
          </w:tcPr>
          <w:p w14:paraId="305B063A" w14:textId="77777777" w:rsidR="00524A5D" w:rsidRPr="0044437C" w:rsidRDefault="00000000">
            <w:pPr>
              <w:pStyle w:val="TAH"/>
              <w:jc w:val="left"/>
              <w:rPr>
                <w:b w:val="0"/>
                <w:bCs/>
              </w:rPr>
            </w:pPr>
            <w:r w:rsidRPr="0044437C">
              <w:rPr>
                <w:b w:val="0"/>
                <w:bCs/>
              </w:rPr>
              <w:t>6.5A.4.4</w:t>
            </w:r>
            <w:r w:rsidRPr="0044437C">
              <w:rPr>
                <w:b w:val="0"/>
                <w:bCs/>
                <w:lang w:eastAsia="zh-CN"/>
              </w:rPr>
              <w:t xml:space="preserve"> </w:t>
            </w:r>
            <w:r w:rsidRPr="0044437C">
              <w:rPr>
                <w:b w:val="0"/>
                <w:bCs/>
              </w:rPr>
              <w:t>Additional spurious emissions for category M1</w:t>
            </w:r>
          </w:p>
        </w:tc>
        <w:tc>
          <w:tcPr>
            <w:tcW w:w="4560" w:type="dxa"/>
          </w:tcPr>
          <w:p w14:paraId="2F0AB8C3" w14:textId="77777777" w:rsidR="00524A5D" w:rsidRPr="0044437C" w:rsidRDefault="00000000">
            <w:pPr>
              <w:pStyle w:val="TAH"/>
              <w:jc w:val="left"/>
              <w:rPr>
                <w:rFonts w:cs="v4.2.0"/>
                <w:b w:val="0"/>
                <w:bCs/>
                <w:lang w:eastAsia="ja-JP"/>
              </w:rPr>
            </w:pPr>
            <w:r w:rsidRPr="0044437C">
              <w:rPr>
                <w:b w:val="0"/>
                <w:bCs/>
              </w:rPr>
              <w:t>± 2.0 dB, f ≤ 3.0GHz</w:t>
            </w:r>
          </w:p>
        </w:tc>
        <w:tc>
          <w:tcPr>
            <w:tcW w:w="2735" w:type="dxa"/>
          </w:tcPr>
          <w:p w14:paraId="495ED493" w14:textId="77777777" w:rsidR="00524A5D" w:rsidRPr="0044437C" w:rsidRDefault="00524A5D">
            <w:pPr>
              <w:pStyle w:val="TAH"/>
              <w:jc w:val="left"/>
              <w:rPr>
                <w:b w:val="0"/>
                <w:bCs/>
                <w:lang w:eastAsia="zh-CN"/>
              </w:rPr>
            </w:pPr>
          </w:p>
        </w:tc>
      </w:tr>
      <w:tr w:rsidR="00524A5D" w:rsidRPr="0044437C" w14:paraId="4102C690" w14:textId="77777777">
        <w:trPr>
          <w:cantSplit/>
          <w:jc w:val="center"/>
        </w:trPr>
        <w:tc>
          <w:tcPr>
            <w:tcW w:w="2452" w:type="dxa"/>
          </w:tcPr>
          <w:p w14:paraId="6F4B3FBE" w14:textId="77777777" w:rsidR="00524A5D" w:rsidRPr="0044437C" w:rsidRDefault="00000000">
            <w:pPr>
              <w:pStyle w:val="TAH"/>
              <w:jc w:val="left"/>
              <w:rPr>
                <w:b w:val="0"/>
                <w:bCs/>
              </w:rPr>
            </w:pPr>
            <w:r w:rsidRPr="0044437C">
              <w:rPr>
                <w:b w:val="0"/>
                <w:bCs/>
              </w:rPr>
              <w:t>6.5B.2</w:t>
            </w:r>
            <w:r w:rsidRPr="0044437C">
              <w:rPr>
                <w:b w:val="0"/>
                <w:bCs/>
                <w:lang w:eastAsia="zh-CN"/>
              </w:rPr>
              <w:t xml:space="preserve"> </w:t>
            </w:r>
            <w:r w:rsidRPr="0044437C">
              <w:rPr>
                <w:b w:val="0"/>
                <w:bCs/>
              </w:rPr>
              <w:t>Occupied bandwidth for category NB1 and NB2</w:t>
            </w:r>
          </w:p>
        </w:tc>
        <w:tc>
          <w:tcPr>
            <w:tcW w:w="4560" w:type="dxa"/>
          </w:tcPr>
          <w:p w14:paraId="34D9552F" w14:textId="49A32DD7" w:rsidR="00524A5D" w:rsidRPr="0044437C" w:rsidRDefault="005575C3">
            <w:pPr>
              <w:pStyle w:val="TAH"/>
              <w:jc w:val="left"/>
              <w:rPr>
                <w:rFonts w:cs="v4.2.0"/>
                <w:b w:val="0"/>
                <w:bCs/>
                <w:lang w:eastAsia="ja-JP"/>
              </w:rPr>
            </w:pPr>
            <w:r w:rsidRPr="0044437C">
              <w:rPr>
                <w:rFonts w:cs="v4.2.0"/>
                <w:b w:val="0"/>
                <w:bCs/>
                <w:lang w:eastAsia="ja-JP"/>
              </w:rPr>
              <w:t>Same as clause 6.6.1F in TS 36.521-1 [14]</w:t>
            </w:r>
          </w:p>
        </w:tc>
        <w:tc>
          <w:tcPr>
            <w:tcW w:w="2735" w:type="dxa"/>
          </w:tcPr>
          <w:p w14:paraId="10A5BAFA" w14:textId="77777777" w:rsidR="00524A5D" w:rsidRPr="0044437C" w:rsidRDefault="00524A5D">
            <w:pPr>
              <w:pStyle w:val="TAH"/>
              <w:jc w:val="left"/>
              <w:rPr>
                <w:b w:val="0"/>
                <w:bCs/>
                <w:lang w:eastAsia="zh-CN"/>
              </w:rPr>
            </w:pPr>
          </w:p>
        </w:tc>
      </w:tr>
      <w:tr w:rsidR="00524A5D" w:rsidRPr="0044437C" w14:paraId="28E5DE4D" w14:textId="77777777">
        <w:trPr>
          <w:cantSplit/>
          <w:jc w:val="center"/>
        </w:trPr>
        <w:tc>
          <w:tcPr>
            <w:tcW w:w="2452" w:type="dxa"/>
          </w:tcPr>
          <w:p w14:paraId="22884F91" w14:textId="77777777" w:rsidR="00524A5D" w:rsidRPr="0044437C" w:rsidRDefault="00000000">
            <w:pPr>
              <w:pStyle w:val="TAH"/>
              <w:jc w:val="left"/>
              <w:rPr>
                <w:b w:val="0"/>
                <w:bCs/>
              </w:rPr>
            </w:pPr>
            <w:r w:rsidRPr="0044437C">
              <w:rPr>
                <w:b w:val="0"/>
                <w:bCs/>
              </w:rPr>
              <w:t>6.5B.3.2</w:t>
            </w:r>
            <w:r w:rsidRPr="0044437C">
              <w:rPr>
                <w:b w:val="0"/>
                <w:bCs/>
                <w:lang w:eastAsia="zh-CN"/>
              </w:rPr>
              <w:t xml:space="preserve"> </w:t>
            </w:r>
            <w:r w:rsidRPr="0044437C">
              <w:rPr>
                <w:b w:val="0"/>
                <w:bCs/>
              </w:rPr>
              <w:t>Spectrum emission mask for category NB1 and NB2</w:t>
            </w:r>
          </w:p>
        </w:tc>
        <w:tc>
          <w:tcPr>
            <w:tcW w:w="4560" w:type="dxa"/>
          </w:tcPr>
          <w:p w14:paraId="62612B91"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6.6.2.1</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D134DD" w14:textId="77777777" w:rsidR="00524A5D" w:rsidRPr="0044437C" w:rsidRDefault="00524A5D">
            <w:pPr>
              <w:pStyle w:val="TAH"/>
              <w:jc w:val="left"/>
              <w:rPr>
                <w:b w:val="0"/>
                <w:bCs/>
                <w:lang w:eastAsia="zh-CN"/>
              </w:rPr>
            </w:pPr>
          </w:p>
        </w:tc>
      </w:tr>
      <w:tr w:rsidR="000177D9" w:rsidRPr="0044437C" w14:paraId="0504A144" w14:textId="77777777">
        <w:trPr>
          <w:cantSplit/>
          <w:jc w:val="center"/>
        </w:trPr>
        <w:tc>
          <w:tcPr>
            <w:tcW w:w="2452" w:type="dxa"/>
          </w:tcPr>
          <w:p w14:paraId="5260CDFB" w14:textId="5793AA9E" w:rsidR="000177D9" w:rsidRPr="0044437C" w:rsidRDefault="000177D9" w:rsidP="000177D9">
            <w:pPr>
              <w:pStyle w:val="TAH"/>
              <w:jc w:val="left"/>
              <w:rPr>
                <w:b w:val="0"/>
                <w:bCs/>
              </w:rPr>
            </w:pPr>
            <w:r w:rsidRPr="0044437C">
              <w:rPr>
                <w:b w:val="0"/>
                <w:bCs/>
              </w:rPr>
              <w:t>6.5B.3.3</w:t>
            </w:r>
            <w:r w:rsidR="00F673AE" w:rsidRPr="0044437C">
              <w:rPr>
                <w:b w:val="0"/>
                <w:bCs/>
              </w:rPr>
              <w:t xml:space="preserve"> </w:t>
            </w:r>
            <w:r w:rsidRPr="0044437C">
              <w:rPr>
                <w:b w:val="0"/>
                <w:bCs/>
              </w:rPr>
              <w:t>Additional Spectrum Emission Mask for category NB1 and NB2</w:t>
            </w:r>
          </w:p>
        </w:tc>
        <w:tc>
          <w:tcPr>
            <w:tcW w:w="4560" w:type="dxa"/>
          </w:tcPr>
          <w:p w14:paraId="66CAF0E2" w14:textId="0FBB60D4"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1287F668" w14:textId="77777777" w:rsidR="000177D9" w:rsidRPr="0044437C" w:rsidRDefault="000177D9" w:rsidP="000177D9">
            <w:pPr>
              <w:pStyle w:val="TAH"/>
              <w:jc w:val="left"/>
              <w:rPr>
                <w:b w:val="0"/>
                <w:bCs/>
                <w:lang w:eastAsia="zh-CN"/>
              </w:rPr>
            </w:pPr>
          </w:p>
        </w:tc>
      </w:tr>
      <w:tr w:rsidR="00524A5D" w:rsidRPr="0044437C" w14:paraId="53C64A99" w14:textId="77777777">
        <w:trPr>
          <w:cantSplit/>
          <w:jc w:val="center"/>
        </w:trPr>
        <w:tc>
          <w:tcPr>
            <w:tcW w:w="2452" w:type="dxa"/>
          </w:tcPr>
          <w:p w14:paraId="158DE58D" w14:textId="77777777" w:rsidR="00524A5D" w:rsidRPr="0044437C" w:rsidRDefault="00000000">
            <w:pPr>
              <w:pStyle w:val="TAH"/>
              <w:jc w:val="left"/>
              <w:rPr>
                <w:b w:val="0"/>
                <w:bCs/>
              </w:rPr>
            </w:pPr>
            <w:r w:rsidRPr="0044437C">
              <w:rPr>
                <w:b w:val="0"/>
                <w:bCs/>
              </w:rPr>
              <w:t>6.5B.3.4</w:t>
            </w:r>
            <w:r w:rsidRPr="0044437C">
              <w:rPr>
                <w:b w:val="0"/>
                <w:bCs/>
                <w:lang w:eastAsia="zh-CN"/>
              </w:rPr>
              <w:t xml:space="preserve"> </w:t>
            </w:r>
            <w:r w:rsidRPr="0044437C">
              <w:rPr>
                <w:b w:val="0"/>
                <w:bCs/>
              </w:rPr>
              <w:t>Adjacent Channel Leakage Ratio for category NB1 and NB2</w:t>
            </w:r>
          </w:p>
        </w:tc>
        <w:tc>
          <w:tcPr>
            <w:tcW w:w="4560" w:type="dxa"/>
          </w:tcPr>
          <w:p w14:paraId="7FAC00D3"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w:t>
            </w:r>
            <w:r w:rsidRPr="0044437C">
              <w:rPr>
                <w:b w:val="0"/>
                <w:bCs/>
                <w:lang w:eastAsia="zh-CN"/>
              </w:rPr>
              <w:t>3F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4A89E1C" w14:textId="77777777" w:rsidR="00524A5D" w:rsidRPr="0044437C" w:rsidRDefault="00524A5D">
            <w:pPr>
              <w:pStyle w:val="TAH"/>
              <w:jc w:val="left"/>
              <w:rPr>
                <w:b w:val="0"/>
                <w:bCs/>
                <w:lang w:eastAsia="zh-CN"/>
              </w:rPr>
            </w:pPr>
          </w:p>
        </w:tc>
      </w:tr>
      <w:tr w:rsidR="00524A5D" w:rsidRPr="0044437C" w14:paraId="489EF3ED" w14:textId="77777777">
        <w:trPr>
          <w:cantSplit/>
          <w:jc w:val="center"/>
        </w:trPr>
        <w:tc>
          <w:tcPr>
            <w:tcW w:w="2452" w:type="dxa"/>
          </w:tcPr>
          <w:p w14:paraId="7928B2C9" w14:textId="77777777" w:rsidR="00524A5D" w:rsidRPr="0044437C" w:rsidRDefault="00000000">
            <w:pPr>
              <w:pStyle w:val="TAH"/>
              <w:jc w:val="left"/>
              <w:rPr>
                <w:b w:val="0"/>
                <w:bCs/>
              </w:rPr>
            </w:pPr>
            <w:r w:rsidRPr="0044437C">
              <w:rPr>
                <w:b w:val="0"/>
                <w:bCs/>
              </w:rPr>
              <w:t>6.5B.4.2</w:t>
            </w:r>
            <w:r w:rsidRPr="0044437C">
              <w:rPr>
                <w:b w:val="0"/>
                <w:bCs/>
                <w:lang w:eastAsia="zh-CN"/>
              </w:rPr>
              <w:t xml:space="preserve"> </w:t>
            </w:r>
            <w:r w:rsidRPr="0044437C">
              <w:rPr>
                <w:b w:val="0"/>
                <w:bCs/>
              </w:rPr>
              <w:t>Transmitter Spurious emissions for category NB1 and NB2</w:t>
            </w:r>
          </w:p>
        </w:tc>
        <w:tc>
          <w:tcPr>
            <w:tcW w:w="4560" w:type="dxa"/>
          </w:tcPr>
          <w:p w14:paraId="295FB5BE" w14:textId="77777777" w:rsidR="00524A5D" w:rsidRPr="0044437C" w:rsidRDefault="00000000">
            <w:pPr>
              <w:pStyle w:val="TAH"/>
              <w:jc w:val="left"/>
              <w:rPr>
                <w:rFonts w:eastAsiaTheme="minorEastAsia" w:cs="v4.2.0"/>
                <w:b w:val="0"/>
                <w:bCs/>
                <w:lang w:eastAsia="ja-JP"/>
              </w:rPr>
            </w:pPr>
            <w:r w:rsidRPr="0044437C">
              <w:rPr>
                <w:rFonts w:cs="v4.2.0"/>
                <w:b w:val="0"/>
                <w:bCs/>
                <w:lang w:eastAsia="ja-JP"/>
              </w:rPr>
              <w:t>Same as clause 6.6.3</w:t>
            </w:r>
            <w:r w:rsidRPr="0044437C">
              <w:rPr>
                <w:rFonts w:cs="v4.2.0"/>
                <w:b w:val="0"/>
                <w:bCs/>
                <w:lang w:eastAsia="zh-CN"/>
              </w:rPr>
              <w:t>F</w:t>
            </w:r>
            <w:r w:rsidRPr="0044437C">
              <w:rPr>
                <w:rFonts w:cs="v4.2.0"/>
                <w:b w:val="0"/>
                <w:bCs/>
                <w:lang w:eastAsia="ja-JP"/>
              </w:rPr>
              <w:t>.1 in TS 36.521-1[14]</w:t>
            </w:r>
            <w:r w:rsidRPr="0044437C">
              <w:rPr>
                <w:rFonts w:eastAsia="SimSun" w:cs="v4.2.0"/>
                <w:b w:val="0"/>
                <w:bCs/>
                <w:lang w:eastAsia="zh-CN"/>
              </w:rPr>
              <w:t xml:space="preserve"> for </w:t>
            </w:r>
            <w:r w:rsidRPr="0044437C">
              <w:rPr>
                <w:rFonts w:cs="v4.2.0"/>
                <w:b w:val="0"/>
                <w:bCs/>
                <w:lang w:eastAsia="ja-JP"/>
              </w:rPr>
              <w:t xml:space="preserve">f </w:t>
            </w:r>
            <w:r w:rsidRPr="0044437C">
              <w:rPr>
                <w:rFonts w:cs="Arial"/>
                <w:b w:val="0"/>
                <w:bCs/>
              </w:rPr>
              <w:t>&lt; 5</w:t>
            </w:r>
            <w:r w:rsidRPr="0044437C">
              <w:rPr>
                <w:rFonts w:cs="Arial"/>
                <w:b w:val="0"/>
                <w:bCs/>
                <w:vertAlign w:val="superscript"/>
              </w:rPr>
              <w:t>th</w:t>
            </w:r>
            <w:r w:rsidRPr="0044437C">
              <w:rPr>
                <w:rFonts w:cs="Arial"/>
                <w:b w:val="0"/>
                <w:bCs/>
              </w:rPr>
              <w:t xml:space="preserve"> harmonic of the upper frequency edge of the UL operating band in GHz</w:t>
            </w:r>
          </w:p>
        </w:tc>
        <w:tc>
          <w:tcPr>
            <w:tcW w:w="2735" w:type="dxa"/>
          </w:tcPr>
          <w:p w14:paraId="57CC0314" w14:textId="77777777" w:rsidR="00524A5D" w:rsidRPr="0044437C" w:rsidRDefault="00524A5D">
            <w:pPr>
              <w:pStyle w:val="TAH"/>
              <w:jc w:val="left"/>
              <w:rPr>
                <w:b w:val="0"/>
                <w:bCs/>
                <w:lang w:eastAsia="zh-CN"/>
              </w:rPr>
            </w:pPr>
          </w:p>
        </w:tc>
      </w:tr>
      <w:tr w:rsidR="00524A5D" w:rsidRPr="0044437C" w14:paraId="479C198F" w14:textId="77777777">
        <w:trPr>
          <w:cantSplit/>
          <w:jc w:val="center"/>
        </w:trPr>
        <w:tc>
          <w:tcPr>
            <w:tcW w:w="2452" w:type="dxa"/>
          </w:tcPr>
          <w:p w14:paraId="1500A6E3" w14:textId="77777777" w:rsidR="00524A5D" w:rsidRPr="0044437C" w:rsidRDefault="00000000">
            <w:pPr>
              <w:pStyle w:val="TAH"/>
              <w:jc w:val="left"/>
              <w:rPr>
                <w:b w:val="0"/>
                <w:bCs/>
              </w:rPr>
            </w:pPr>
            <w:r w:rsidRPr="0044437C">
              <w:rPr>
                <w:b w:val="0"/>
                <w:bCs/>
              </w:rPr>
              <w:t>6.5B.4.3</w:t>
            </w:r>
            <w:r w:rsidRPr="0044437C">
              <w:rPr>
                <w:b w:val="0"/>
                <w:bCs/>
                <w:lang w:eastAsia="zh-CN"/>
              </w:rPr>
              <w:t xml:space="preserve"> </w:t>
            </w:r>
            <w:r w:rsidRPr="0044437C">
              <w:rPr>
                <w:b w:val="0"/>
                <w:bCs/>
              </w:rPr>
              <w:t>Spurious emission band UE co-existence for category NB1 and NB2</w:t>
            </w:r>
          </w:p>
        </w:tc>
        <w:tc>
          <w:tcPr>
            <w:tcW w:w="4560" w:type="dxa"/>
          </w:tcPr>
          <w:p w14:paraId="550F197F" w14:textId="77777777" w:rsidR="00524A5D" w:rsidRPr="0044437C" w:rsidRDefault="00000000">
            <w:pPr>
              <w:pStyle w:val="TAH"/>
              <w:jc w:val="left"/>
              <w:rPr>
                <w:rFonts w:eastAsiaTheme="minorEastAsia" w:cs="v4.2.0"/>
                <w:b w:val="0"/>
                <w:bCs/>
                <w:lang w:eastAsia="ja-JP"/>
              </w:rPr>
            </w:pPr>
            <w:r w:rsidRPr="0044437C">
              <w:rPr>
                <w:rFonts w:cs="v4.2.0"/>
                <w:b w:val="0"/>
                <w:bCs/>
                <w:lang w:eastAsia="ja-JP"/>
              </w:rPr>
              <w:t xml:space="preserve">Same as clause </w:t>
            </w:r>
            <w:r w:rsidRPr="0044437C">
              <w:rPr>
                <w:b w:val="0"/>
                <w:bCs/>
              </w:rPr>
              <w:t>6.6.3F.2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3F51FE78" w14:textId="77777777" w:rsidR="00524A5D" w:rsidRPr="0044437C" w:rsidRDefault="00524A5D">
            <w:pPr>
              <w:pStyle w:val="TAH"/>
              <w:jc w:val="left"/>
              <w:rPr>
                <w:b w:val="0"/>
                <w:bCs/>
                <w:lang w:eastAsia="zh-CN"/>
              </w:rPr>
            </w:pPr>
          </w:p>
        </w:tc>
      </w:tr>
      <w:tr w:rsidR="00524A5D" w:rsidRPr="0044437C" w14:paraId="4D7B5518" w14:textId="77777777">
        <w:trPr>
          <w:cantSplit/>
          <w:jc w:val="center"/>
        </w:trPr>
        <w:tc>
          <w:tcPr>
            <w:tcW w:w="2452" w:type="dxa"/>
          </w:tcPr>
          <w:p w14:paraId="4A8D663B" w14:textId="77777777" w:rsidR="00524A5D" w:rsidRPr="0044437C" w:rsidRDefault="00000000">
            <w:pPr>
              <w:pStyle w:val="TAH"/>
              <w:jc w:val="left"/>
              <w:rPr>
                <w:b w:val="0"/>
                <w:bCs/>
              </w:rPr>
            </w:pPr>
            <w:r w:rsidRPr="0044437C">
              <w:rPr>
                <w:b w:val="0"/>
                <w:bCs/>
              </w:rPr>
              <w:lastRenderedPageBreak/>
              <w:t>6.5B.4.4</w:t>
            </w:r>
            <w:r w:rsidRPr="0044437C">
              <w:rPr>
                <w:b w:val="0"/>
                <w:bCs/>
                <w:lang w:eastAsia="zh-CN"/>
              </w:rPr>
              <w:t xml:space="preserve"> </w:t>
            </w:r>
            <w:r w:rsidRPr="0044437C">
              <w:rPr>
                <w:b w:val="0"/>
                <w:bCs/>
              </w:rPr>
              <w:t>Additional spurious emissions for category NB1 and NB2</w:t>
            </w:r>
          </w:p>
        </w:tc>
        <w:tc>
          <w:tcPr>
            <w:tcW w:w="4560" w:type="dxa"/>
          </w:tcPr>
          <w:p w14:paraId="2D97B2C3" w14:textId="77777777" w:rsidR="00524A5D" w:rsidRPr="0044437C" w:rsidRDefault="00000000">
            <w:pPr>
              <w:pStyle w:val="TAH"/>
              <w:jc w:val="left"/>
              <w:rPr>
                <w:rFonts w:eastAsiaTheme="minorEastAsia" w:cs="v4.2.0"/>
                <w:b w:val="0"/>
                <w:bCs/>
                <w:lang w:eastAsia="ja-JP"/>
              </w:rPr>
            </w:pPr>
            <w:r w:rsidRPr="0044437C">
              <w:rPr>
                <w:b w:val="0"/>
                <w:bCs/>
              </w:rPr>
              <w:t>± 2.0 dB, f ≤ 3.0GHz</w:t>
            </w:r>
          </w:p>
        </w:tc>
        <w:tc>
          <w:tcPr>
            <w:tcW w:w="2735" w:type="dxa"/>
          </w:tcPr>
          <w:p w14:paraId="2FB1A7B3" w14:textId="77777777" w:rsidR="00524A5D" w:rsidRPr="0044437C" w:rsidRDefault="00524A5D">
            <w:pPr>
              <w:pStyle w:val="TAH"/>
              <w:jc w:val="left"/>
              <w:rPr>
                <w:b w:val="0"/>
                <w:bCs/>
                <w:lang w:eastAsia="zh-CN"/>
              </w:rPr>
            </w:pPr>
          </w:p>
        </w:tc>
      </w:tr>
      <w:tr w:rsidR="00524A5D" w:rsidRPr="0044437C" w14:paraId="47E23C49" w14:textId="77777777">
        <w:trPr>
          <w:cantSplit/>
          <w:jc w:val="center"/>
        </w:trPr>
        <w:tc>
          <w:tcPr>
            <w:tcW w:w="2452" w:type="dxa"/>
          </w:tcPr>
          <w:p w14:paraId="0F7C561C" w14:textId="77777777" w:rsidR="00524A5D" w:rsidRPr="0044437C" w:rsidRDefault="00000000">
            <w:pPr>
              <w:pStyle w:val="TAH"/>
              <w:jc w:val="left"/>
              <w:rPr>
                <w:b w:val="0"/>
                <w:bCs/>
              </w:rPr>
            </w:pPr>
            <w:r w:rsidRPr="0044437C">
              <w:rPr>
                <w:b w:val="0"/>
                <w:bCs/>
              </w:rPr>
              <w:t>6.6B</w:t>
            </w:r>
            <w:r w:rsidRPr="0044437C">
              <w:rPr>
                <w:b w:val="0"/>
                <w:bCs/>
                <w:lang w:eastAsia="zh-CN"/>
              </w:rPr>
              <w:t xml:space="preserve"> </w:t>
            </w:r>
            <w:r w:rsidRPr="0044437C">
              <w:rPr>
                <w:b w:val="0"/>
                <w:bCs/>
              </w:rPr>
              <w:t>Transmit intermodulation for category NB1 and NB2</w:t>
            </w:r>
          </w:p>
        </w:tc>
        <w:tc>
          <w:tcPr>
            <w:tcW w:w="4560" w:type="dxa"/>
          </w:tcPr>
          <w:p w14:paraId="3000223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Arial"/>
                <w:b w:val="0"/>
                <w:bCs/>
                <w:szCs w:val="16"/>
                <w:lang w:eastAsia="ko-KR"/>
              </w:rPr>
              <w:t xml:space="preserve">6.7F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02DCB70" w14:textId="77777777" w:rsidR="00524A5D" w:rsidRPr="0044437C" w:rsidRDefault="00524A5D">
            <w:pPr>
              <w:pStyle w:val="TAH"/>
              <w:jc w:val="left"/>
              <w:rPr>
                <w:b w:val="0"/>
                <w:bCs/>
                <w:lang w:eastAsia="zh-CN"/>
              </w:rPr>
            </w:pPr>
          </w:p>
        </w:tc>
      </w:tr>
    </w:tbl>
    <w:p w14:paraId="4D2FA9FD" w14:textId="77777777" w:rsidR="00524A5D" w:rsidRPr="0044437C" w:rsidRDefault="00524A5D">
      <w:pPr>
        <w:rPr>
          <w:lang w:eastAsia="ja-JP"/>
        </w:rPr>
      </w:pPr>
    </w:p>
    <w:p w14:paraId="38993736" w14:textId="77777777" w:rsidR="00524A5D" w:rsidRPr="0044437C" w:rsidRDefault="00000000">
      <w:pPr>
        <w:pStyle w:val="Heading2"/>
      </w:pPr>
      <w:bookmarkStart w:id="2935" w:name="_Toc16232"/>
      <w:bookmarkStart w:id="2936" w:name="_Toc32600"/>
      <w:bookmarkStart w:id="2937" w:name="_Toc232582178"/>
      <w:bookmarkStart w:id="2938" w:name="_Toc1870"/>
      <w:bookmarkStart w:id="2939" w:name="_Toc9554"/>
      <w:bookmarkStart w:id="2940" w:name="_Toc194572048"/>
      <w:r w:rsidRPr="0044437C">
        <w:t>F.1.3</w:t>
      </w:r>
      <w:r w:rsidRPr="0044437C">
        <w:tab/>
      </w:r>
      <w:r w:rsidRPr="0044437C">
        <w:rPr>
          <w:lang w:eastAsia="sv-SE"/>
        </w:rPr>
        <w:t xml:space="preserve">Measurement of </w:t>
      </w:r>
      <w:r w:rsidRPr="0044437C">
        <w:t>receiver</w:t>
      </w:r>
      <w:bookmarkEnd w:id="2935"/>
      <w:bookmarkEnd w:id="2936"/>
      <w:bookmarkEnd w:id="2937"/>
      <w:bookmarkEnd w:id="2938"/>
      <w:bookmarkEnd w:id="2939"/>
      <w:bookmarkEnd w:id="2940"/>
    </w:p>
    <w:p w14:paraId="68E7E676" w14:textId="77777777" w:rsidR="00524A5D" w:rsidRPr="0044437C" w:rsidRDefault="00000000">
      <w:pPr>
        <w:pStyle w:val="TH"/>
      </w:pPr>
      <w:r w:rsidRPr="0044437C">
        <w:t>Table F.1.3</w:t>
      </w:r>
      <w:r w:rsidRPr="0044437C">
        <w:rPr>
          <w:lang w:eastAsia="ja-JP"/>
        </w:rPr>
        <w:t>-1</w:t>
      </w:r>
      <w:r w:rsidRPr="0044437C">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44437C" w14:paraId="44AC1FB3" w14:textId="77777777">
        <w:trPr>
          <w:cantSplit/>
          <w:jc w:val="center"/>
        </w:trPr>
        <w:tc>
          <w:tcPr>
            <w:tcW w:w="2410" w:type="dxa"/>
          </w:tcPr>
          <w:p w14:paraId="23812086" w14:textId="77777777" w:rsidR="00524A5D" w:rsidRPr="0044437C" w:rsidRDefault="00000000">
            <w:pPr>
              <w:pStyle w:val="TAH"/>
              <w:rPr>
                <w:lang w:eastAsia="zh-CN"/>
              </w:rPr>
            </w:pPr>
            <w:r w:rsidRPr="0044437C">
              <w:rPr>
                <w:lang w:eastAsia="zh-CN"/>
              </w:rPr>
              <w:t>Subclause</w:t>
            </w:r>
          </w:p>
        </w:tc>
        <w:tc>
          <w:tcPr>
            <w:tcW w:w="4536" w:type="dxa"/>
          </w:tcPr>
          <w:p w14:paraId="2BC97E7C" w14:textId="77777777" w:rsidR="00524A5D" w:rsidRPr="0044437C" w:rsidRDefault="00000000">
            <w:pPr>
              <w:pStyle w:val="TAH"/>
              <w:rPr>
                <w:lang w:eastAsia="zh-CN"/>
              </w:rPr>
            </w:pPr>
            <w:r w:rsidRPr="0044437C">
              <w:rPr>
                <w:lang w:eastAsia="zh-CN"/>
              </w:rPr>
              <w:t>Maximum Test System Uncertainty</w:t>
            </w:r>
            <w:r w:rsidRPr="0044437C">
              <w:rPr>
                <w:vertAlign w:val="superscript"/>
                <w:lang w:eastAsia="zh-CN"/>
              </w:rPr>
              <w:t>1</w:t>
            </w:r>
          </w:p>
        </w:tc>
        <w:tc>
          <w:tcPr>
            <w:tcW w:w="2569" w:type="dxa"/>
          </w:tcPr>
          <w:p w14:paraId="6C0631A9" w14:textId="77777777" w:rsidR="00524A5D" w:rsidRPr="0044437C" w:rsidRDefault="00000000">
            <w:pPr>
              <w:pStyle w:val="TAH"/>
              <w:rPr>
                <w:lang w:eastAsia="zh-CN"/>
              </w:rPr>
            </w:pPr>
            <w:r w:rsidRPr="0044437C">
              <w:rPr>
                <w:lang w:eastAsia="zh-CN"/>
              </w:rPr>
              <w:t>Derivation of Test System Uncertainty</w:t>
            </w:r>
          </w:p>
        </w:tc>
      </w:tr>
      <w:tr w:rsidR="002B3C00" w:rsidRPr="0044437C" w14:paraId="71C32FAA" w14:textId="77777777">
        <w:trPr>
          <w:cantSplit/>
          <w:jc w:val="center"/>
        </w:trPr>
        <w:tc>
          <w:tcPr>
            <w:tcW w:w="2410" w:type="dxa"/>
          </w:tcPr>
          <w:p w14:paraId="3DE82617" w14:textId="3A5D0BDF" w:rsidR="002B3C00" w:rsidRPr="0044437C" w:rsidRDefault="002B3C00" w:rsidP="002B3C00">
            <w:pPr>
              <w:pStyle w:val="TAH"/>
              <w:rPr>
                <w:lang w:eastAsia="zh-CN"/>
              </w:rPr>
            </w:pPr>
            <w:r w:rsidRPr="0044437C">
              <w:rPr>
                <w:b w:val="0"/>
                <w:bCs/>
              </w:rPr>
              <w:t>7.3A</w:t>
            </w:r>
            <w:r w:rsidRPr="0044437C">
              <w:rPr>
                <w:b w:val="0"/>
                <w:bCs/>
              </w:rPr>
              <w:tab/>
              <w:t>Reference sensitivity power level for UE category M1</w:t>
            </w:r>
          </w:p>
        </w:tc>
        <w:tc>
          <w:tcPr>
            <w:tcW w:w="4536" w:type="dxa"/>
          </w:tcPr>
          <w:p w14:paraId="0E0A22BD" w14:textId="1E9D3F6F" w:rsidR="002B3C00" w:rsidRPr="0044437C" w:rsidRDefault="002B3C00" w:rsidP="002B3C00">
            <w:pPr>
              <w:pStyle w:val="TAH"/>
              <w:rPr>
                <w:lang w:eastAsia="zh-CN"/>
              </w:rPr>
            </w:pPr>
            <w:r w:rsidRPr="0044437C">
              <w:rPr>
                <w:rFonts w:eastAsia="MS Mincho" w:cs="v4.2.0"/>
                <w:b w:val="0"/>
                <w:bCs/>
                <w:lang w:eastAsia="ja-JP"/>
              </w:rPr>
              <w:t xml:space="preserve">Same as clause 7.3EA in TS 36.521-1 [14] </w:t>
            </w:r>
          </w:p>
        </w:tc>
        <w:tc>
          <w:tcPr>
            <w:tcW w:w="2569" w:type="dxa"/>
          </w:tcPr>
          <w:p w14:paraId="35E37318" w14:textId="11973B80" w:rsidR="002B3C00" w:rsidRPr="0044437C" w:rsidRDefault="002B3C00" w:rsidP="002B3C00">
            <w:pPr>
              <w:pStyle w:val="TAH"/>
              <w:rPr>
                <w:lang w:eastAsia="zh-CN"/>
              </w:rPr>
            </w:pPr>
            <w:r w:rsidRPr="0044437C">
              <w:rPr>
                <w:lang w:eastAsia="zh-CN"/>
              </w:rPr>
              <w:t xml:space="preserve">Same as clause 7.3EA in TS 36.521-1 [14] </w:t>
            </w:r>
          </w:p>
        </w:tc>
      </w:tr>
      <w:tr w:rsidR="00524A5D" w:rsidRPr="0044437C" w14:paraId="5D5AB275" w14:textId="77777777">
        <w:trPr>
          <w:cantSplit/>
          <w:jc w:val="center"/>
        </w:trPr>
        <w:tc>
          <w:tcPr>
            <w:tcW w:w="2410" w:type="dxa"/>
          </w:tcPr>
          <w:p w14:paraId="1A48E0E2" w14:textId="7730A516" w:rsidR="00524A5D" w:rsidRPr="0044437C" w:rsidRDefault="00000000">
            <w:pPr>
              <w:pStyle w:val="TAH"/>
              <w:jc w:val="left"/>
              <w:rPr>
                <w:b w:val="0"/>
                <w:bCs/>
              </w:rPr>
            </w:pPr>
            <w:r w:rsidRPr="0044437C">
              <w:rPr>
                <w:b w:val="0"/>
                <w:bCs/>
              </w:rPr>
              <w:t>7.3B</w:t>
            </w:r>
            <w:r w:rsidR="002B3C00" w:rsidRPr="0044437C">
              <w:rPr>
                <w:b w:val="0"/>
                <w:bCs/>
                <w:lang w:eastAsia="zh-CN"/>
              </w:rPr>
              <w:tab/>
            </w:r>
            <w:r w:rsidRPr="0044437C">
              <w:rPr>
                <w:b w:val="0"/>
                <w:bCs/>
              </w:rPr>
              <w:t>Reference sensitivity power level for UE category NB1 and NB2</w:t>
            </w:r>
          </w:p>
        </w:tc>
        <w:tc>
          <w:tcPr>
            <w:tcW w:w="4536" w:type="dxa"/>
          </w:tcPr>
          <w:p w14:paraId="78E8032F" w14:textId="77777777" w:rsidR="00524A5D" w:rsidRPr="0044437C" w:rsidRDefault="00000000">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77CF0E0B" w14:textId="77777777" w:rsidR="00524A5D" w:rsidRPr="0044437C" w:rsidRDefault="00524A5D">
            <w:pPr>
              <w:pStyle w:val="TAL"/>
              <w:rPr>
                <w:lang w:eastAsia="zh-CN"/>
              </w:rPr>
            </w:pPr>
          </w:p>
        </w:tc>
      </w:tr>
      <w:tr w:rsidR="00524A5D" w:rsidRPr="0044437C" w14:paraId="669F6B91" w14:textId="77777777">
        <w:trPr>
          <w:cantSplit/>
          <w:jc w:val="center"/>
        </w:trPr>
        <w:tc>
          <w:tcPr>
            <w:tcW w:w="2410" w:type="dxa"/>
          </w:tcPr>
          <w:p w14:paraId="7B7D1315" w14:textId="203A2AEA" w:rsidR="00524A5D" w:rsidRPr="0044437C" w:rsidRDefault="00000000">
            <w:pPr>
              <w:pStyle w:val="TAH"/>
              <w:jc w:val="left"/>
              <w:rPr>
                <w:b w:val="0"/>
                <w:bCs/>
                <w:lang w:eastAsia="zh-CN"/>
              </w:rPr>
            </w:pPr>
            <w:r w:rsidRPr="0044437C">
              <w:rPr>
                <w:b w:val="0"/>
                <w:bCs/>
              </w:rPr>
              <w:t>7.4A</w:t>
            </w:r>
            <w:r w:rsidR="002B3C00" w:rsidRPr="0044437C">
              <w:rPr>
                <w:b w:val="0"/>
                <w:bCs/>
              </w:rPr>
              <w:tab/>
            </w:r>
            <w:r w:rsidRPr="0044437C">
              <w:rPr>
                <w:b w:val="0"/>
                <w:bCs/>
              </w:rPr>
              <w:t>Maximum input level for category M1</w:t>
            </w:r>
          </w:p>
        </w:tc>
        <w:tc>
          <w:tcPr>
            <w:tcW w:w="4536" w:type="dxa"/>
          </w:tcPr>
          <w:p w14:paraId="08521201"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7.4EA</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4F897020" w14:textId="77777777" w:rsidR="00524A5D" w:rsidRPr="0044437C" w:rsidRDefault="00524A5D">
            <w:pPr>
              <w:pStyle w:val="TAL"/>
              <w:rPr>
                <w:lang w:eastAsia="zh-CN"/>
              </w:rPr>
            </w:pPr>
          </w:p>
        </w:tc>
      </w:tr>
      <w:tr w:rsidR="00524A5D" w:rsidRPr="0044437C" w14:paraId="398423B4" w14:textId="77777777">
        <w:trPr>
          <w:cantSplit/>
          <w:jc w:val="center"/>
        </w:trPr>
        <w:tc>
          <w:tcPr>
            <w:tcW w:w="2410" w:type="dxa"/>
          </w:tcPr>
          <w:p w14:paraId="0CEE81C1" w14:textId="728D1877" w:rsidR="00524A5D" w:rsidRPr="0044437C" w:rsidRDefault="00000000">
            <w:pPr>
              <w:pStyle w:val="TAH"/>
              <w:jc w:val="left"/>
              <w:rPr>
                <w:b w:val="0"/>
                <w:bCs/>
                <w:lang w:eastAsia="zh-CN"/>
              </w:rPr>
            </w:pPr>
            <w:r w:rsidRPr="0044437C">
              <w:rPr>
                <w:b w:val="0"/>
                <w:bCs/>
              </w:rPr>
              <w:t>7.4B</w:t>
            </w:r>
            <w:r w:rsidR="002B3C00" w:rsidRPr="0044437C">
              <w:rPr>
                <w:b w:val="0"/>
                <w:bCs/>
              </w:rPr>
              <w:tab/>
            </w:r>
            <w:r w:rsidRPr="0044437C">
              <w:rPr>
                <w:b w:val="0"/>
                <w:bCs/>
              </w:rPr>
              <w:t>Maximum input level for category NB1 and NB2</w:t>
            </w:r>
          </w:p>
        </w:tc>
        <w:tc>
          <w:tcPr>
            <w:tcW w:w="4536" w:type="dxa"/>
          </w:tcPr>
          <w:p w14:paraId="34F4880E"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lang w:eastAsia="zh-CN"/>
              </w:rPr>
              <w:t xml:space="preserve">7.4F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24144ABE" w14:textId="77777777" w:rsidR="00524A5D" w:rsidRPr="0044437C" w:rsidRDefault="00524A5D">
            <w:pPr>
              <w:pStyle w:val="TAL"/>
              <w:rPr>
                <w:lang w:eastAsia="zh-CN"/>
              </w:rPr>
            </w:pPr>
          </w:p>
        </w:tc>
      </w:tr>
      <w:tr w:rsidR="00524A5D" w:rsidRPr="0044437C" w14:paraId="1AC7BAA0" w14:textId="77777777">
        <w:trPr>
          <w:cantSplit/>
          <w:jc w:val="center"/>
        </w:trPr>
        <w:tc>
          <w:tcPr>
            <w:tcW w:w="2410" w:type="dxa"/>
          </w:tcPr>
          <w:p w14:paraId="1D5A9193" w14:textId="29F075AF" w:rsidR="00524A5D" w:rsidRPr="0044437C" w:rsidRDefault="00000000">
            <w:pPr>
              <w:pStyle w:val="TAH"/>
              <w:jc w:val="left"/>
              <w:rPr>
                <w:b w:val="0"/>
                <w:bCs/>
                <w:lang w:eastAsia="zh-CN"/>
              </w:rPr>
            </w:pPr>
            <w:r w:rsidRPr="0044437C">
              <w:rPr>
                <w:b w:val="0"/>
                <w:bCs/>
              </w:rPr>
              <w:t>7.5A</w:t>
            </w:r>
            <w:r w:rsidR="002B3C00" w:rsidRPr="0044437C">
              <w:rPr>
                <w:b w:val="0"/>
                <w:bCs/>
              </w:rPr>
              <w:tab/>
            </w:r>
            <w:r w:rsidRPr="0044437C">
              <w:rPr>
                <w:b w:val="0"/>
                <w:bCs/>
              </w:rPr>
              <w:t>Adjacent Channel Selectivity for category M1</w:t>
            </w:r>
          </w:p>
        </w:tc>
        <w:tc>
          <w:tcPr>
            <w:tcW w:w="4536" w:type="dxa"/>
          </w:tcPr>
          <w:p w14:paraId="368F7E6F"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 xml:space="preserve">7.5EA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39F22D7C" w14:textId="77777777" w:rsidR="00524A5D" w:rsidRPr="0044437C" w:rsidRDefault="00524A5D">
            <w:pPr>
              <w:pStyle w:val="TAL"/>
              <w:rPr>
                <w:lang w:eastAsia="zh-CN"/>
              </w:rPr>
            </w:pPr>
          </w:p>
        </w:tc>
      </w:tr>
      <w:tr w:rsidR="00524A5D" w:rsidRPr="0044437C" w14:paraId="7F85EBB5" w14:textId="77777777">
        <w:trPr>
          <w:cantSplit/>
          <w:jc w:val="center"/>
        </w:trPr>
        <w:tc>
          <w:tcPr>
            <w:tcW w:w="2410" w:type="dxa"/>
          </w:tcPr>
          <w:p w14:paraId="7B4F5806" w14:textId="08DF7625" w:rsidR="00524A5D" w:rsidRPr="0044437C" w:rsidRDefault="00000000">
            <w:pPr>
              <w:pStyle w:val="TAH"/>
              <w:jc w:val="left"/>
              <w:rPr>
                <w:b w:val="0"/>
                <w:bCs/>
                <w:lang w:eastAsia="zh-CN"/>
              </w:rPr>
            </w:pPr>
            <w:r w:rsidRPr="0044437C">
              <w:rPr>
                <w:b w:val="0"/>
                <w:bCs/>
              </w:rPr>
              <w:t>7.5B</w:t>
            </w:r>
            <w:r w:rsidR="002B3C00" w:rsidRPr="0044437C">
              <w:rPr>
                <w:b w:val="0"/>
                <w:bCs/>
              </w:rPr>
              <w:tab/>
            </w:r>
            <w:r w:rsidRPr="0044437C">
              <w:rPr>
                <w:b w:val="0"/>
                <w:bCs/>
              </w:rPr>
              <w:t>Adjacent Channel Selectivity for category NB1 and NB2</w:t>
            </w:r>
          </w:p>
        </w:tc>
        <w:tc>
          <w:tcPr>
            <w:tcW w:w="4536" w:type="dxa"/>
          </w:tcPr>
          <w:p w14:paraId="2DF0DE75"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7.5F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0C930726" w14:textId="77777777" w:rsidR="00524A5D" w:rsidRPr="0044437C" w:rsidRDefault="00524A5D">
            <w:pPr>
              <w:pStyle w:val="TAL"/>
              <w:rPr>
                <w:lang w:eastAsia="zh-CN"/>
              </w:rPr>
            </w:pPr>
          </w:p>
        </w:tc>
      </w:tr>
      <w:tr w:rsidR="00524A5D" w:rsidRPr="0044437C" w14:paraId="674D89DC" w14:textId="77777777">
        <w:trPr>
          <w:cantSplit/>
          <w:jc w:val="center"/>
        </w:trPr>
        <w:tc>
          <w:tcPr>
            <w:tcW w:w="2410" w:type="dxa"/>
          </w:tcPr>
          <w:p w14:paraId="4FB073B7" w14:textId="7FC42C6C" w:rsidR="00524A5D" w:rsidRPr="0044437C" w:rsidRDefault="00000000">
            <w:pPr>
              <w:pStyle w:val="TAH"/>
              <w:jc w:val="left"/>
              <w:rPr>
                <w:b w:val="0"/>
                <w:bCs/>
                <w:lang w:eastAsia="zh-CN"/>
              </w:rPr>
            </w:pPr>
            <w:r w:rsidRPr="0044437C">
              <w:rPr>
                <w:b w:val="0"/>
                <w:bCs/>
              </w:rPr>
              <w:t>7.6A.2</w:t>
            </w:r>
            <w:r w:rsidR="002B3C00" w:rsidRPr="0044437C">
              <w:rPr>
                <w:b w:val="0"/>
                <w:bCs/>
              </w:rPr>
              <w:tab/>
            </w:r>
            <w:r w:rsidRPr="0044437C">
              <w:rPr>
                <w:b w:val="0"/>
                <w:bCs/>
              </w:rPr>
              <w:t>In-band blocking for category M1</w:t>
            </w:r>
          </w:p>
        </w:tc>
        <w:tc>
          <w:tcPr>
            <w:tcW w:w="4536" w:type="dxa"/>
          </w:tcPr>
          <w:p w14:paraId="3F542226" w14:textId="77777777" w:rsidR="00524A5D" w:rsidRPr="0044437C" w:rsidRDefault="00000000">
            <w:pPr>
              <w:pStyle w:val="TAH"/>
              <w:jc w:val="left"/>
              <w:rPr>
                <w:b w:val="0"/>
                <w:bCs/>
                <w:lang w:eastAsia="zh-CN"/>
              </w:rPr>
            </w:pPr>
            <w:r w:rsidRPr="0044437C">
              <w:rPr>
                <w:rFonts w:cs="v4.2.0"/>
                <w:b w:val="0"/>
                <w:bCs/>
                <w:lang w:eastAsia="ja-JP"/>
              </w:rPr>
              <w:t>Same as clause 7.6.1E</w:t>
            </w:r>
            <w:r w:rsidRPr="0044437C">
              <w:rPr>
                <w:rFonts w:cs="v4.2.0"/>
                <w:b w:val="0"/>
                <w:bCs/>
                <w:lang w:eastAsia="ko-KR"/>
              </w:rPr>
              <w:t>A</w:t>
            </w:r>
            <w:r w:rsidRPr="0044437C">
              <w:rPr>
                <w:rFonts w:cs="v4.2.0"/>
                <w:b w:val="0"/>
                <w:bCs/>
                <w:lang w:eastAsia="ja-JP"/>
              </w:rPr>
              <w:t xml:space="preserve"> in TS 36.521-1 [14].</w:t>
            </w:r>
          </w:p>
        </w:tc>
        <w:tc>
          <w:tcPr>
            <w:tcW w:w="2569" w:type="dxa"/>
          </w:tcPr>
          <w:p w14:paraId="19AEF083" w14:textId="77777777" w:rsidR="00524A5D" w:rsidRPr="0044437C" w:rsidRDefault="00000000">
            <w:pPr>
              <w:pStyle w:val="TAL"/>
              <w:rPr>
                <w:lang w:eastAsia="zh-CN"/>
              </w:rPr>
            </w:pPr>
            <w:r w:rsidRPr="0044437C">
              <w:rPr>
                <w:lang w:eastAsia="zh-CN"/>
              </w:rPr>
              <w:t>Same as clause 7.6.1EA in TS 36.521-1 [14].</w:t>
            </w:r>
          </w:p>
        </w:tc>
      </w:tr>
      <w:tr w:rsidR="00524A5D" w:rsidRPr="0044437C" w14:paraId="11FDA032" w14:textId="77777777">
        <w:trPr>
          <w:cantSplit/>
          <w:jc w:val="center"/>
        </w:trPr>
        <w:tc>
          <w:tcPr>
            <w:tcW w:w="2410" w:type="dxa"/>
          </w:tcPr>
          <w:p w14:paraId="24AEA693" w14:textId="77777777" w:rsidR="00524A5D" w:rsidRPr="0044437C" w:rsidRDefault="00000000">
            <w:pPr>
              <w:pStyle w:val="TAH"/>
              <w:jc w:val="left"/>
              <w:rPr>
                <w:b w:val="0"/>
                <w:bCs/>
              </w:rPr>
            </w:pPr>
            <w:r w:rsidRPr="0044437C">
              <w:rPr>
                <w:b w:val="0"/>
                <w:bCs/>
              </w:rPr>
              <w:t>7.6A.3</w:t>
            </w:r>
            <w:r w:rsidRPr="0044437C">
              <w:rPr>
                <w:b w:val="0"/>
                <w:bCs/>
              </w:rPr>
              <w:tab/>
              <w:t>Out-of-band blocking for category M1</w:t>
            </w:r>
          </w:p>
        </w:tc>
        <w:tc>
          <w:tcPr>
            <w:tcW w:w="4536" w:type="dxa"/>
          </w:tcPr>
          <w:p w14:paraId="5B390D39" w14:textId="77777777" w:rsidR="00524A5D" w:rsidRPr="0044437C" w:rsidRDefault="00000000">
            <w:pPr>
              <w:pStyle w:val="TAH"/>
              <w:jc w:val="left"/>
              <w:rPr>
                <w:rFonts w:cs="v4.2.0"/>
                <w:b w:val="0"/>
                <w:bCs/>
                <w:lang w:eastAsia="ja-JP"/>
              </w:rPr>
            </w:pPr>
            <w:r w:rsidRPr="0044437C">
              <w:rPr>
                <w:rFonts w:cs="v4.2.0"/>
                <w:b w:val="0"/>
                <w:bCs/>
                <w:lang w:eastAsia="ja-JP"/>
              </w:rPr>
              <w:t>Same as clause 7.6.2EA in TS 36.521-1 [14].</w:t>
            </w:r>
          </w:p>
        </w:tc>
        <w:tc>
          <w:tcPr>
            <w:tcW w:w="2569" w:type="dxa"/>
          </w:tcPr>
          <w:p w14:paraId="36BD29E9" w14:textId="77777777" w:rsidR="00524A5D" w:rsidRPr="0044437C" w:rsidRDefault="00000000">
            <w:pPr>
              <w:pStyle w:val="TAL"/>
              <w:rPr>
                <w:lang w:eastAsia="zh-CN"/>
              </w:rPr>
            </w:pPr>
            <w:r w:rsidRPr="0044437C">
              <w:rPr>
                <w:lang w:eastAsia="ja-JP"/>
              </w:rPr>
              <w:t>Same as clause 7.6.2E</w:t>
            </w:r>
            <w:r w:rsidRPr="0044437C">
              <w:rPr>
                <w:lang w:eastAsia="ko-KR"/>
              </w:rPr>
              <w:t>A</w:t>
            </w:r>
            <w:r w:rsidRPr="0044437C">
              <w:rPr>
                <w:lang w:eastAsia="ja-JP"/>
              </w:rPr>
              <w:t xml:space="preserve"> in TS 36.521-1 [14].</w:t>
            </w:r>
          </w:p>
        </w:tc>
      </w:tr>
      <w:tr w:rsidR="00524A5D" w:rsidRPr="0044437C" w14:paraId="37343F2D" w14:textId="77777777">
        <w:trPr>
          <w:cantSplit/>
          <w:jc w:val="center"/>
        </w:trPr>
        <w:tc>
          <w:tcPr>
            <w:tcW w:w="2410" w:type="dxa"/>
          </w:tcPr>
          <w:p w14:paraId="49F75BC1" w14:textId="77777777" w:rsidR="00524A5D" w:rsidRPr="0044437C" w:rsidRDefault="00000000">
            <w:pPr>
              <w:pStyle w:val="TAH"/>
              <w:jc w:val="left"/>
              <w:rPr>
                <w:b w:val="0"/>
                <w:bCs/>
              </w:rPr>
            </w:pPr>
            <w:r w:rsidRPr="0044437C">
              <w:rPr>
                <w:b w:val="0"/>
                <w:bCs/>
              </w:rPr>
              <w:t>7.6A.4</w:t>
            </w:r>
            <w:r w:rsidRPr="0044437C">
              <w:rPr>
                <w:b w:val="0"/>
                <w:bCs/>
              </w:rPr>
              <w:tab/>
              <w:t>Narrow band blocking for category M1</w:t>
            </w:r>
          </w:p>
        </w:tc>
        <w:tc>
          <w:tcPr>
            <w:tcW w:w="4536" w:type="dxa"/>
          </w:tcPr>
          <w:p w14:paraId="3187E0CB" w14:textId="77777777" w:rsidR="00524A5D" w:rsidRPr="0044437C" w:rsidRDefault="00000000">
            <w:pPr>
              <w:pStyle w:val="TAH"/>
              <w:jc w:val="left"/>
              <w:rPr>
                <w:rFonts w:cs="v4.2.0"/>
                <w:b w:val="0"/>
                <w:bCs/>
                <w:lang w:eastAsia="ja-JP"/>
              </w:rPr>
            </w:pPr>
            <w:r w:rsidRPr="0044437C">
              <w:rPr>
                <w:rFonts w:cs="v4.2.0"/>
                <w:b w:val="0"/>
                <w:bCs/>
                <w:lang w:eastAsia="ja-JP"/>
              </w:rPr>
              <w:t>Same as clause 7.6.3EA in TS 36.521-1 [14].</w:t>
            </w:r>
          </w:p>
        </w:tc>
        <w:tc>
          <w:tcPr>
            <w:tcW w:w="2569" w:type="dxa"/>
          </w:tcPr>
          <w:p w14:paraId="44C791E1" w14:textId="77777777" w:rsidR="00524A5D" w:rsidRPr="0044437C" w:rsidRDefault="00000000">
            <w:pPr>
              <w:pStyle w:val="TAL"/>
              <w:rPr>
                <w:b/>
                <w:bCs/>
                <w:lang w:eastAsia="zh-CN"/>
              </w:rPr>
            </w:pPr>
            <w:r w:rsidRPr="0044437C">
              <w:rPr>
                <w:lang w:eastAsia="ja-JP"/>
              </w:rPr>
              <w:t>Same as clause 7.6.3E</w:t>
            </w:r>
            <w:r w:rsidRPr="0044437C">
              <w:rPr>
                <w:lang w:eastAsia="ko-KR"/>
              </w:rPr>
              <w:t>A</w:t>
            </w:r>
            <w:r w:rsidRPr="0044437C">
              <w:rPr>
                <w:lang w:eastAsia="ja-JP"/>
              </w:rPr>
              <w:t xml:space="preserve"> in TS 36.521-1 [14].</w:t>
            </w:r>
          </w:p>
        </w:tc>
      </w:tr>
      <w:tr w:rsidR="00524A5D" w:rsidRPr="0044437C" w14:paraId="68AFAC7A" w14:textId="77777777">
        <w:trPr>
          <w:cantSplit/>
          <w:jc w:val="center"/>
        </w:trPr>
        <w:tc>
          <w:tcPr>
            <w:tcW w:w="2410" w:type="dxa"/>
          </w:tcPr>
          <w:p w14:paraId="6A688467" w14:textId="23E93A46" w:rsidR="00524A5D" w:rsidRPr="0044437C" w:rsidRDefault="00000000">
            <w:pPr>
              <w:pStyle w:val="TAH"/>
              <w:jc w:val="left"/>
              <w:rPr>
                <w:b w:val="0"/>
                <w:bCs/>
                <w:lang w:eastAsia="zh-CN"/>
              </w:rPr>
            </w:pPr>
            <w:r w:rsidRPr="0044437C">
              <w:rPr>
                <w:rFonts w:cs="v4.2.0"/>
                <w:b w:val="0"/>
                <w:bCs/>
              </w:rPr>
              <w:t>7.6B.2</w:t>
            </w:r>
            <w:r w:rsidR="002B3C00" w:rsidRPr="0044437C">
              <w:rPr>
                <w:rFonts w:cs="v4.2.0"/>
                <w:b w:val="0"/>
                <w:bCs/>
              </w:rPr>
              <w:tab/>
            </w:r>
            <w:r w:rsidRPr="0044437C">
              <w:rPr>
                <w:rFonts w:cs="v4.2.0"/>
                <w:b w:val="0"/>
                <w:bCs/>
              </w:rPr>
              <w:t>In-band blocking for category NB1 and NB2</w:t>
            </w:r>
          </w:p>
        </w:tc>
        <w:tc>
          <w:tcPr>
            <w:tcW w:w="4536" w:type="dxa"/>
          </w:tcPr>
          <w:p w14:paraId="46AC4234"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7.6.1F </w:t>
            </w:r>
            <w:r w:rsidRPr="0044437C">
              <w:rPr>
                <w:rFonts w:cs="v4.2.0"/>
                <w:b w:val="0"/>
                <w:bCs/>
                <w:lang w:eastAsia="ja-JP"/>
              </w:rPr>
              <w:t>in TS 36.521-1 [14].</w:t>
            </w:r>
          </w:p>
        </w:tc>
        <w:tc>
          <w:tcPr>
            <w:tcW w:w="2569" w:type="dxa"/>
          </w:tcPr>
          <w:p w14:paraId="5974961D" w14:textId="77777777" w:rsidR="00524A5D" w:rsidRPr="0044437C" w:rsidRDefault="00000000">
            <w:pPr>
              <w:pStyle w:val="TAL"/>
              <w:rPr>
                <w:lang w:eastAsia="zh-CN"/>
              </w:rPr>
            </w:pPr>
            <w:r w:rsidRPr="0044437C">
              <w:rPr>
                <w:lang w:eastAsia="ja-JP"/>
              </w:rPr>
              <w:t xml:space="preserve">Same as clause </w:t>
            </w:r>
            <w:r w:rsidRPr="0044437C">
              <w:t xml:space="preserve">7.6.1F </w:t>
            </w:r>
            <w:r w:rsidRPr="0044437C">
              <w:rPr>
                <w:lang w:eastAsia="ja-JP"/>
              </w:rPr>
              <w:t>in TS 36.521-1 [14].</w:t>
            </w:r>
          </w:p>
        </w:tc>
      </w:tr>
      <w:tr w:rsidR="00524A5D" w:rsidRPr="0044437C" w14:paraId="2B0E2DE3" w14:textId="77777777">
        <w:trPr>
          <w:cantSplit/>
          <w:jc w:val="center"/>
        </w:trPr>
        <w:tc>
          <w:tcPr>
            <w:tcW w:w="2410" w:type="dxa"/>
          </w:tcPr>
          <w:p w14:paraId="3678AB46" w14:textId="77777777" w:rsidR="00524A5D" w:rsidRPr="0044437C" w:rsidRDefault="00000000">
            <w:pPr>
              <w:pStyle w:val="TAH"/>
              <w:jc w:val="left"/>
              <w:rPr>
                <w:rFonts w:cs="v4.2.0"/>
                <w:b w:val="0"/>
                <w:bCs/>
              </w:rPr>
            </w:pPr>
            <w:r w:rsidRPr="0044437C">
              <w:rPr>
                <w:b w:val="0"/>
                <w:bCs/>
              </w:rPr>
              <w:t>7.6B.3</w:t>
            </w:r>
            <w:r w:rsidRPr="0044437C">
              <w:rPr>
                <w:b w:val="0"/>
                <w:bCs/>
              </w:rPr>
              <w:tab/>
              <w:t>Out-of-band blocking for category NB1 and NB2</w:t>
            </w:r>
          </w:p>
        </w:tc>
        <w:tc>
          <w:tcPr>
            <w:tcW w:w="4536" w:type="dxa"/>
          </w:tcPr>
          <w:p w14:paraId="4E4F65EF"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7.6.2F </w:t>
            </w:r>
            <w:r w:rsidRPr="0044437C">
              <w:rPr>
                <w:rFonts w:cs="v4.2.0"/>
                <w:b w:val="0"/>
                <w:bCs/>
                <w:lang w:eastAsia="ja-JP"/>
              </w:rPr>
              <w:t>in TS 36.521-1 [14].</w:t>
            </w:r>
          </w:p>
        </w:tc>
        <w:tc>
          <w:tcPr>
            <w:tcW w:w="2569" w:type="dxa"/>
          </w:tcPr>
          <w:p w14:paraId="570662EE" w14:textId="77777777" w:rsidR="00524A5D" w:rsidRPr="0044437C" w:rsidRDefault="00000000">
            <w:pPr>
              <w:pStyle w:val="TAL"/>
              <w:rPr>
                <w:b/>
                <w:bCs/>
                <w:lang w:eastAsia="zh-CN"/>
              </w:rPr>
            </w:pPr>
            <w:r w:rsidRPr="0044437C">
              <w:rPr>
                <w:lang w:eastAsia="ja-JP"/>
              </w:rPr>
              <w:t xml:space="preserve">Same as clause </w:t>
            </w:r>
            <w:r w:rsidRPr="0044437C">
              <w:t xml:space="preserve">7.6.2F </w:t>
            </w:r>
            <w:r w:rsidRPr="0044437C">
              <w:rPr>
                <w:lang w:eastAsia="ja-JP"/>
              </w:rPr>
              <w:t>in TS 36.521-1 [14].</w:t>
            </w:r>
          </w:p>
        </w:tc>
      </w:tr>
      <w:tr w:rsidR="00524A5D" w:rsidRPr="0044437C" w14:paraId="7FDB034F" w14:textId="77777777">
        <w:trPr>
          <w:cantSplit/>
          <w:jc w:val="center"/>
        </w:trPr>
        <w:tc>
          <w:tcPr>
            <w:tcW w:w="2410" w:type="dxa"/>
          </w:tcPr>
          <w:p w14:paraId="5A0326BE" w14:textId="77777777" w:rsidR="00524A5D" w:rsidRPr="0044437C" w:rsidRDefault="00000000">
            <w:pPr>
              <w:pStyle w:val="TAH"/>
              <w:jc w:val="left"/>
              <w:rPr>
                <w:rFonts w:cs="v4.2.0"/>
                <w:b w:val="0"/>
                <w:bCs/>
              </w:rPr>
            </w:pPr>
            <w:r w:rsidRPr="0044437C">
              <w:rPr>
                <w:b w:val="0"/>
                <w:bCs/>
              </w:rPr>
              <w:t>7.7A</w:t>
            </w:r>
            <w:r w:rsidRPr="0044437C">
              <w:rPr>
                <w:b w:val="0"/>
                <w:bCs/>
              </w:rPr>
              <w:tab/>
              <w:t>Spurious response for category M1</w:t>
            </w:r>
          </w:p>
        </w:tc>
        <w:tc>
          <w:tcPr>
            <w:tcW w:w="4536" w:type="dxa"/>
          </w:tcPr>
          <w:p w14:paraId="45F2399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7.6A.3</w:t>
            </w:r>
            <w:r w:rsidRPr="0044437C">
              <w:rPr>
                <w:rFonts w:cs="v4.2.0"/>
                <w:b w:val="0"/>
                <w:bCs/>
                <w:lang w:eastAsia="ja-JP"/>
              </w:rPr>
              <w:t>.</w:t>
            </w:r>
          </w:p>
        </w:tc>
        <w:tc>
          <w:tcPr>
            <w:tcW w:w="2569" w:type="dxa"/>
          </w:tcPr>
          <w:p w14:paraId="78982547" w14:textId="77777777" w:rsidR="00524A5D" w:rsidRPr="0044437C" w:rsidRDefault="00000000">
            <w:pPr>
              <w:pStyle w:val="TAL"/>
              <w:rPr>
                <w:b/>
                <w:bCs/>
                <w:lang w:eastAsia="zh-CN"/>
              </w:rPr>
            </w:pPr>
            <w:r w:rsidRPr="0044437C">
              <w:rPr>
                <w:lang w:eastAsia="ja-JP"/>
              </w:rPr>
              <w:t xml:space="preserve">Same as clause </w:t>
            </w:r>
            <w:r w:rsidRPr="0044437C">
              <w:t>7.6A.3</w:t>
            </w:r>
            <w:r w:rsidRPr="0044437C">
              <w:rPr>
                <w:lang w:eastAsia="ja-JP"/>
              </w:rPr>
              <w:t>.</w:t>
            </w:r>
          </w:p>
        </w:tc>
      </w:tr>
      <w:tr w:rsidR="00524A5D" w:rsidRPr="0044437C" w14:paraId="044F3B0C" w14:textId="77777777">
        <w:trPr>
          <w:cantSplit/>
          <w:jc w:val="center"/>
        </w:trPr>
        <w:tc>
          <w:tcPr>
            <w:tcW w:w="2410" w:type="dxa"/>
          </w:tcPr>
          <w:p w14:paraId="101AEAE8" w14:textId="77777777" w:rsidR="00524A5D" w:rsidRPr="0044437C" w:rsidRDefault="00000000">
            <w:pPr>
              <w:pStyle w:val="TAH"/>
              <w:jc w:val="left"/>
              <w:rPr>
                <w:rFonts w:cs="v4.2.0"/>
                <w:b w:val="0"/>
                <w:bCs/>
              </w:rPr>
            </w:pPr>
            <w:r w:rsidRPr="0044437C">
              <w:rPr>
                <w:b w:val="0"/>
                <w:bCs/>
              </w:rPr>
              <w:t>7.7B</w:t>
            </w:r>
            <w:r w:rsidRPr="0044437C">
              <w:rPr>
                <w:b w:val="0"/>
                <w:bCs/>
              </w:rPr>
              <w:tab/>
              <w:t>Spurious response for category NB1 and NB2</w:t>
            </w:r>
          </w:p>
        </w:tc>
        <w:tc>
          <w:tcPr>
            <w:tcW w:w="4536" w:type="dxa"/>
          </w:tcPr>
          <w:p w14:paraId="73B28DD6"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7.6B.3</w:t>
            </w:r>
            <w:r w:rsidRPr="0044437C">
              <w:rPr>
                <w:rFonts w:cs="v4.2.0"/>
                <w:b w:val="0"/>
                <w:bCs/>
                <w:lang w:eastAsia="ja-JP"/>
              </w:rPr>
              <w:t>.</w:t>
            </w:r>
          </w:p>
        </w:tc>
        <w:tc>
          <w:tcPr>
            <w:tcW w:w="2569" w:type="dxa"/>
          </w:tcPr>
          <w:p w14:paraId="23F8367E" w14:textId="77777777" w:rsidR="00524A5D" w:rsidRPr="0044437C" w:rsidRDefault="00000000">
            <w:pPr>
              <w:pStyle w:val="TAL"/>
              <w:rPr>
                <w:b/>
                <w:bCs/>
                <w:lang w:eastAsia="zh-CN"/>
              </w:rPr>
            </w:pPr>
            <w:r w:rsidRPr="0044437C">
              <w:rPr>
                <w:lang w:eastAsia="ja-JP"/>
              </w:rPr>
              <w:t xml:space="preserve">Same as clause </w:t>
            </w:r>
            <w:r w:rsidRPr="0044437C">
              <w:t>7.6B.3</w:t>
            </w:r>
            <w:r w:rsidRPr="0044437C">
              <w:rPr>
                <w:lang w:eastAsia="ja-JP"/>
              </w:rPr>
              <w:t>.</w:t>
            </w:r>
          </w:p>
        </w:tc>
      </w:tr>
      <w:tr w:rsidR="00524A5D" w:rsidRPr="0044437C" w14:paraId="3BF64445" w14:textId="77777777">
        <w:trPr>
          <w:cantSplit/>
          <w:jc w:val="center"/>
        </w:trPr>
        <w:tc>
          <w:tcPr>
            <w:tcW w:w="2410" w:type="dxa"/>
          </w:tcPr>
          <w:p w14:paraId="6E98E278" w14:textId="77777777" w:rsidR="00524A5D" w:rsidRPr="0044437C" w:rsidRDefault="00000000">
            <w:pPr>
              <w:pStyle w:val="TAH"/>
              <w:jc w:val="left"/>
              <w:rPr>
                <w:rFonts w:cs="v4.2.0"/>
                <w:b w:val="0"/>
                <w:bCs/>
              </w:rPr>
            </w:pPr>
            <w:r w:rsidRPr="0044437C">
              <w:rPr>
                <w:b w:val="0"/>
                <w:bCs/>
              </w:rPr>
              <w:t>7.8A</w:t>
            </w:r>
            <w:r w:rsidRPr="0044437C">
              <w:rPr>
                <w:b w:val="0"/>
                <w:bCs/>
              </w:rPr>
              <w:tab/>
              <w:t>Intermodulation characteristics for category M1</w:t>
            </w:r>
          </w:p>
        </w:tc>
        <w:tc>
          <w:tcPr>
            <w:tcW w:w="4536" w:type="dxa"/>
          </w:tcPr>
          <w:p w14:paraId="7A350EC0" w14:textId="77777777" w:rsidR="00524A5D" w:rsidRPr="0044437C" w:rsidRDefault="00000000">
            <w:pPr>
              <w:pStyle w:val="TAH"/>
              <w:jc w:val="left"/>
              <w:rPr>
                <w:rFonts w:cs="v4.2.0"/>
                <w:b w:val="0"/>
                <w:bCs/>
                <w:lang w:eastAsia="ja-JP"/>
              </w:rPr>
            </w:pPr>
            <w:r w:rsidRPr="0044437C">
              <w:rPr>
                <w:rFonts w:cs="v4.2.0"/>
                <w:b w:val="0"/>
                <w:bCs/>
                <w:lang w:eastAsia="ja-JP"/>
              </w:rPr>
              <w:t>Same as clause 7.8.1E</w:t>
            </w:r>
            <w:r w:rsidRPr="0044437C">
              <w:rPr>
                <w:rFonts w:cs="v4.2.0"/>
                <w:b w:val="0"/>
                <w:bCs/>
                <w:lang w:eastAsia="ko-KR"/>
              </w:rPr>
              <w:t>A</w:t>
            </w:r>
            <w:r w:rsidRPr="0044437C">
              <w:rPr>
                <w:rFonts w:cs="v4.2.0"/>
                <w:b w:val="0"/>
                <w:bCs/>
                <w:lang w:eastAsia="ja-JP"/>
              </w:rPr>
              <w:t xml:space="preserve"> in TS 36.521-1 [14] </w:t>
            </w:r>
            <w:r w:rsidRPr="0044437C">
              <w:rPr>
                <w:rFonts w:cs="v4.2.0"/>
                <w:b w:val="0"/>
                <w:bCs/>
              </w:rPr>
              <w:t>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cs="v4.2.0"/>
                <w:b w:val="0"/>
                <w:bCs/>
              </w:rPr>
              <w:t>”</w:t>
            </w:r>
            <w:r w:rsidRPr="0044437C">
              <w:rPr>
                <w:rFonts w:cs="v4.2.0"/>
                <w:b w:val="0"/>
                <w:bCs/>
                <w:lang w:eastAsia="ja-JP"/>
              </w:rPr>
              <w:t>.</w:t>
            </w:r>
          </w:p>
        </w:tc>
        <w:tc>
          <w:tcPr>
            <w:tcW w:w="2569" w:type="dxa"/>
          </w:tcPr>
          <w:p w14:paraId="6083D103" w14:textId="77777777" w:rsidR="00524A5D" w:rsidRPr="0044437C" w:rsidRDefault="00000000">
            <w:pPr>
              <w:pStyle w:val="TAL"/>
              <w:rPr>
                <w:b/>
                <w:bCs/>
                <w:lang w:eastAsia="zh-CN"/>
              </w:rPr>
            </w:pPr>
            <w:r w:rsidRPr="0044437C">
              <w:rPr>
                <w:lang w:eastAsia="ja-JP"/>
              </w:rPr>
              <w:t>Same as clause 7.8.1E</w:t>
            </w:r>
            <w:r w:rsidRPr="0044437C">
              <w:rPr>
                <w:lang w:eastAsia="ko-KR"/>
              </w:rPr>
              <w:t>A</w:t>
            </w:r>
            <w:r w:rsidRPr="0044437C">
              <w:rPr>
                <w:lang w:eastAsia="ja-JP"/>
              </w:rPr>
              <w:t xml:space="preserve"> in TS 36.521-1 [14] </w:t>
            </w:r>
            <w:r w:rsidRPr="0044437C">
              <w:t>for FDD band with “</w:t>
            </w:r>
            <w:r w:rsidRPr="0044437C">
              <w:rPr>
                <w:lang w:eastAsia="ja-JP"/>
              </w:rPr>
              <w:t>f ≤ 3.0GHz</w:t>
            </w:r>
            <w:r w:rsidRPr="0044437C">
              <w:t>”</w:t>
            </w:r>
            <w:r w:rsidRPr="0044437C">
              <w:rPr>
                <w:lang w:eastAsia="ja-JP"/>
              </w:rPr>
              <w:t>.</w:t>
            </w:r>
          </w:p>
        </w:tc>
      </w:tr>
      <w:tr w:rsidR="00524A5D" w:rsidRPr="0044437C" w14:paraId="3D1F54CC" w14:textId="77777777">
        <w:trPr>
          <w:cantSplit/>
          <w:jc w:val="center"/>
        </w:trPr>
        <w:tc>
          <w:tcPr>
            <w:tcW w:w="2410" w:type="dxa"/>
          </w:tcPr>
          <w:p w14:paraId="71A5DF48" w14:textId="77777777" w:rsidR="00524A5D" w:rsidRPr="0044437C" w:rsidRDefault="00000000">
            <w:pPr>
              <w:pStyle w:val="TAH"/>
              <w:jc w:val="left"/>
              <w:rPr>
                <w:rFonts w:cs="v4.2.0"/>
                <w:b w:val="0"/>
                <w:bCs/>
              </w:rPr>
            </w:pPr>
            <w:r w:rsidRPr="0044437C">
              <w:rPr>
                <w:b w:val="0"/>
                <w:bCs/>
              </w:rPr>
              <w:t>7.8B</w:t>
            </w:r>
            <w:r w:rsidRPr="0044437C">
              <w:rPr>
                <w:b w:val="0"/>
                <w:bCs/>
              </w:rPr>
              <w:tab/>
              <w:t>Intermodulation characteristics for category NB1 and NB2</w:t>
            </w:r>
          </w:p>
        </w:tc>
        <w:tc>
          <w:tcPr>
            <w:tcW w:w="4536" w:type="dxa"/>
          </w:tcPr>
          <w:p w14:paraId="0373D3A8"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7.8.1F </w:t>
            </w:r>
            <w:r w:rsidRPr="0044437C">
              <w:rPr>
                <w:rFonts w:cs="v4.2.0"/>
                <w:b w:val="0"/>
                <w:bCs/>
                <w:lang w:eastAsia="ja-JP"/>
              </w:rPr>
              <w:t>in TS 36.521-1 [14].</w:t>
            </w:r>
          </w:p>
        </w:tc>
        <w:tc>
          <w:tcPr>
            <w:tcW w:w="2569" w:type="dxa"/>
          </w:tcPr>
          <w:p w14:paraId="0D8B894F" w14:textId="77777777" w:rsidR="00524A5D" w:rsidRPr="0044437C" w:rsidRDefault="00000000">
            <w:pPr>
              <w:pStyle w:val="TAL"/>
              <w:rPr>
                <w:b/>
                <w:bCs/>
                <w:lang w:eastAsia="zh-CN"/>
              </w:rPr>
            </w:pPr>
            <w:r w:rsidRPr="0044437C">
              <w:rPr>
                <w:lang w:eastAsia="ja-JP"/>
              </w:rPr>
              <w:t xml:space="preserve">Same as clause </w:t>
            </w:r>
            <w:r w:rsidRPr="0044437C">
              <w:t xml:space="preserve">7.8.1F </w:t>
            </w:r>
            <w:r w:rsidRPr="0044437C">
              <w:rPr>
                <w:lang w:eastAsia="ja-JP"/>
              </w:rPr>
              <w:t>in TS 36.521-1 [14].</w:t>
            </w:r>
          </w:p>
        </w:tc>
      </w:tr>
      <w:tr w:rsidR="00524A5D" w:rsidRPr="0044437C" w14:paraId="44FE261C" w14:textId="77777777">
        <w:trPr>
          <w:cantSplit/>
          <w:jc w:val="center"/>
        </w:trPr>
        <w:tc>
          <w:tcPr>
            <w:tcW w:w="2410" w:type="dxa"/>
          </w:tcPr>
          <w:p w14:paraId="7604D951" w14:textId="77777777" w:rsidR="00524A5D" w:rsidRPr="0044437C" w:rsidRDefault="00000000">
            <w:pPr>
              <w:pStyle w:val="TAH"/>
              <w:jc w:val="left"/>
              <w:rPr>
                <w:rFonts w:cs="v4.2.0"/>
                <w:b w:val="0"/>
                <w:bCs/>
              </w:rPr>
            </w:pPr>
            <w:r w:rsidRPr="0044437C">
              <w:rPr>
                <w:rFonts w:cs="v4.2.0"/>
                <w:b w:val="0"/>
                <w:bCs/>
              </w:rPr>
              <w:t>7.9A</w:t>
            </w:r>
            <w:r w:rsidRPr="0044437C">
              <w:rPr>
                <w:rFonts w:cs="v4.2.0"/>
                <w:b w:val="0"/>
                <w:bCs/>
              </w:rPr>
              <w:tab/>
              <w:t>Spurious emissions for category M1</w:t>
            </w:r>
          </w:p>
        </w:tc>
        <w:tc>
          <w:tcPr>
            <w:tcW w:w="4536" w:type="dxa"/>
          </w:tcPr>
          <w:p w14:paraId="3311F602" w14:textId="77777777" w:rsidR="00524A5D" w:rsidRPr="0044437C" w:rsidRDefault="00000000">
            <w:pPr>
              <w:pStyle w:val="TAH"/>
              <w:jc w:val="left"/>
              <w:rPr>
                <w:rFonts w:cs="v4.2.0"/>
                <w:b w:val="0"/>
                <w:bCs/>
                <w:lang w:eastAsia="ja-JP"/>
              </w:rPr>
            </w:pPr>
            <w:r w:rsidRPr="0044437C">
              <w:rPr>
                <w:rFonts w:cs="v4.2.0"/>
                <w:b w:val="0"/>
                <w:bCs/>
                <w:lang w:eastAsia="ja-JP"/>
              </w:rPr>
              <w:t>Same as clause 7.9E</w:t>
            </w:r>
            <w:r w:rsidRPr="0044437C">
              <w:rPr>
                <w:rFonts w:cs="v4.2.0"/>
                <w:b w:val="0"/>
                <w:bCs/>
                <w:lang w:eastAsia="ko-KR"/>
              </w:rPr>
              <w:t>A</w:t>
            </w:r>
            <w:r w:rsidRPr="0044437C">
              <w:rPr>
                <w:rFonts w:cs="v4.2.0"/>
                <w:b w:val="0"/>
                <w:bCs/>
                <w:lang w:eastAsia="ja-JP"/>
              </w:rPr>
              <w:t xml:space="preserve"> in TS 36.521-1 [14] </w:t>
            </w:r>
            <w:r w:rsidRPr="0044437C">
              <w:rPr>
                <w:b w:val="0"/>
                <w:bCs/>
              </w:rPr>
              <w:t>except for the spurious frequency range to be limited to up to 12.75GHz</w:t>
            </w:r>
            <w:r w:rsidRPr="0044437C">
              <w:rPr>
                <w:rFonts w:cs="v4.2.0"/>
                <w:b w:val="0"/>
                <w:bCs/>
                <w:lang w:eastAsia="ja-JP"/>
              </w:rPr>
              <w:t>.</w:t>
            </w:r>
          </w:p>
        </w:tc>
        <w:tc>
          <w:tcPr>
            <w:tcW w:w="2569" w:type="dxa"/>
          </w:tcPr>
          <w:p w14:paraId="53176EB0" w14:textId="77777777" w:rsidR="00524A5D" w:rsidRPr="0044437C" w:rsidRDefault="00524A5D">
            <w:pPr>
              <w:pStyle w:val="TAL"/>
              <w:rPr>
                <w:b/>
                <w:bCs/>
                <w:lang w:eastAsia="zh-CN"/>
              </w:rPr>
            </w:pPr>
          </w:p>
        </w:tc>
      </w:tr>
      <w:tr w:rsidR="00524A5D" w:rsidRPr="0044437C" w14:paraId="6665DA8F" w14:textId="77777777">
        <w:trPr>
          <w:cantSplit/>
          <w:jc w:val="center"/>
        </w:trPr>
        <w:tc>
          <w:tcPr>
            <w:tcW w:w="2410" w:type="dxa"/>
          </w:tcPr>
          <w:p w14:paraId="6508E7A5" w14:textId="77777777" w:rsidR="00524A5D" w:rsidRPr="0044437C" w:rsidRDefault="00000000">
            <w:pPr>
              <w:pStyle w:val="TAH"/>
              <w:jc w:val="left"/>
              <w:rPr>
                <w:rFonts w:cs="v4.2.0"/>
                <w:b w:val="0"/>
                <w:bCs/>
              </w:rPr>
            </w:pPr>
            <w:r w:rsidRPr="0044437C">
              <w:rPr>
                <w:rFonts w:cs="v4.2.0"/>
                <w:b w:val="0"/>
                <w:bCs/>
              </w:rPr>
              <w:t>7.9B</w:t>
            </w:r>
            <w:r w:rsidRPr="0044437C">
              <w:rPr>
                <w:rFonts w:cs="v4.2.0"/>
                <w:b w:val="0"/>
                <w:bCs/>
              </w:rPr>
              <w:tab/>
              <w:t>Spurious emissions for category NB1 and NB2</w:t>
            </w:r>
          </w:p>
        </w:tc>
        <w:tc>
          <w:tcPr>
            <w:tcW w:w="4536" w:type="dxa"/>
          </w:tcPr>
          <w:p w14:paraId="21AB9F3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7.9F </w:t>
            </w:r>
            <w:r w:rsidRPr="0044437C">
              <w:rPr>
                <w:rFonts w:cs="v4.2.0"/>
                <w:b w:val="0"/>
                <w:bCs/>
                <w:lang w:eastAsia="ja-JP"/>
              </w:rPr>
              <w:t>in TS 36.521-1 [14].</w:t>
            </w:r>
          </w:p>
        </w:tc>
        <w:tc>
          <w:tcPr>
            <w:tcW w:w="2569" w:type="dxa"/>
          </w:tcPr>
          <w:p w14:paraId="50083854" w14:textId="77777777" w:rsidR="00524A5D" w:rsidRPr="0044437C" w:rsidRDefault="00524A5D">
            <w:pPr>
              <w:pStyle w:val="TAL"/>
              <w:rPr>
                <w:b/>
                <w:bCs/>
                <w:lang w:eastAsia="zh-CN"/>
              </w:rPr>
            </w:pPr>
          </w:p>
        </w:tc>
      </w:tr>
      <w:tr w:rsidR="00524A5D" w:rsidRPr="0044437C" w14:paraId="50658EC1" w14:textId="77777777">
        <w:trPr>
          <w:cantSplit/>
          <w:jc w:val="center"/>
        </w:trPr>
        <w:tc>
          <w:tcPr>
            <w:tcW w:w="9515" w:type="dxa"/>
            <w:gridSpan w:val="3"/>
          </w:tcPr>
          <w:p w14:paraId="6C7E9D4D" w14:textId="77777777" w:rsidR="00524A5D" w:rsidRPr="0044437C" w:rsidRDefault="00000000">
            <w:pPr>
              <w:pStyle w:val="TAN"/>
              <w:rPr>
                <w:lang w:eastAsia="zh-CN"/>
              </w:rPr>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63225EA6" w14:textId="77777777" w:rsidR="00524A5D" w:rsidRPr="0044437C" w:rsidRDefault="00524A5D"/>
    <w:p w14:paraId="3895ECA8" w14:textId="77777777" w:rsidR="00524A5D" w:rsidRPr="0044437C" w:rsidRDefault="00000000">
      <w:pPr>
        <w:pStyle w:val="Heading2"/>
      </w:pPr>
      <w:bookmarkStart w:id="2941" w:name="_Toc18747"/>
      <w:bookmarkStart w:id="2942" w:name="_Toc30359"/>
      <w:bookmarkStart w:id="2943" w:name="_Toc16871"/>
      <w:bookmarkStart w:id="2944" w:name="_Toc232582179"/>
      <w:bookmarkStart w:id="2945" w:name="_Toc24490"/>
      <w:bookmarkStart w:id="2946" w:name="_Toc194572049"/>
      <w:r w:rsidRPr="0044437C">
        <w:lastRenderedPageBreak/>
        <w:t>F.1.4</w:t>
      </w:r>
      <w:r w:rsidRPr="0044437C">
        <w:tab/>
      </w:r>
      <w:r w:rsidRPr="0044437C">
        <w:rPr>
          <w:lang w:eastAsia="sv-SE"/>
        </w:rPr>
        <w:t xml:space="preserve">Measurement of </w:t>
      </w:r>
      <w:r w:rsidRPr="0044437C">
        <w:t>performance requirements</w:t>
      </w:r>
      <w:bookmarkEnd w:id="2941"/>
      <w:bookmarkEnd w:id="2942"/>
      <w:bookmarkEnd w:id="2943"/>
      <w:bookmarkEnd w:id="2944"/>
      <w:bookmarkEnd w:id="2945"/>
      <w:bookmarkEnd w:id="2946"/>
    </w:p>
    <w:p w14:paraId="6AA4C783" w14:textId="77777777" w:rsidR="00524A5D" w:rsidRPr="0044437C" w:rsidRDefault="00000000">
      <w:pPr>
        <w:pStyle w:val="TH"/>
      </w:pPr>
      <w:r w:rsidRPr="0044437C">
        <w:t>Table F.1</w:t>
      </w:r>
      <w:r w:rsidRPr="0044437C">
        <w:rPr>
          <w:lang w:eastAsia="ja-JP"/>
        </w:rPr>
        <w:t>.4-1</w:t>
      </w:r>
      <w:r w:rsidRPr="0044437C">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44437C" w14:paraId="499348A2" w14:textId="77777777">
        <w:trPr>
          <w:cantSplit/>
          <w:jc w:val="center"/>
        </w:trPr>
        <w:tc>
          <w:tcPr>
            <w:tcW w:w="3579" w:type="dxa"/>
          </w:tcPr>
          <w:p w14:paraId="4E86EEAA" w14:textId="77777777" w:rsidR="00524A5D" w:rsidRPr="0044437C" w:rsidRDefault="00000000">
            <w:pPr>
              <w:pStyle w:val="TAH"/>
              <w:rPr>
                <w:lang w:eastAsia="zh-CN"/>
              </w:rPr>
            </w:pPr>
            <w:r w:rsidRPr="0044437C">
              <w:rPr>
                <w:lang w:eastAsia="zh-CN"/>
              </w:rPr>
              <w:t>Subclause</w:t>
            </w:r>
          </w:p>
        </w:tc>
        <w:tc>
          <w:tcPr>
            <w:tcW w:w="1985" w:type="dxa"/>
          </w:tcPr>
          <w:p w14:paraId="297ED630" w14:textId="77777777" w:rsidR="00524A5D" w:rsidRPr="0044437C" w:rsidRDefault="00000000">
            <w:pPr>
              <w:pStyle w:val="TAH"/>
              <w:rPr>
                <w:lang w:eastAsia="zh-CN"/>
              </w:rPr>
            </w:pPr>
            <w:r w:rsidRPr="0044437C">
              <w:rPr>
                <w:lang w:eastAsia="zh-CN"/>
              </w:rPr>
              <w:t>Maximum Test System Uncertainty</w:t>
            </w:r>
            <w:r w:rsidRPr="0044437C">
              <w:rPr>
                <w:vertAlign w:val="superscript"/>
                <w:lang w:eastAsia="zh-CN"/>
              </w:rPr>
              <w:t>1</w:t>
            </w:r>
          </w:p>
        </w:tc>
        <w:tc>
          <w:tcPr>
            <w:tcW w:w="3863" w:type="dxa"/>
          </w:tcPr>
          <w:p w14:paraId="01EBAE88" w14:textId="77777777" w:rsidR="00524A5D" w:rsidRPr="0044437C" w:rsidRDefault="00000000">
            <w:pPr>
              <w:pStyle w:val="TAH"/>
              <w:rPr>
                <w:lang w:eastAsia="zh-CN"/>
              </w:rPr>
            </w:pPr>
            <w:r w:rsidRPr="0044437C">
              <w:rPr>
                <w:lang w:eastAsia="zh-CN"/>
              </w:rPr>
              <w:t>Derivation of Test System Uncertainty</w:t>
            </w:r>
          </w:p>
        </w:tc>
      </w:tr>
      <w:tr w:rsidR="00524A5D" w:rsidRPr="0044437C" w14:paraId="15C3FFAB" w14:textId="77777777">
        <w:trPr>
          <w:cantSplit/>
          <w:jc w:val="center"/>
        </w:trPr>
        <w:tc>
          <w:tcPr>
            <w:tcW w:w="3579" w:type="dxa"/>
          </w:tcPr>
          <w:p w14:paraId="325655A8" w14:textId="77777777" w:rsidR="00524A5D" w:rsidRPr="0044437C" w:rsidRDefault="00000000">
            <w:pPr>
              <w:pStyle w:val="TAL"/>
              <w:rPr>
                <w:lang w:eastAsia="zh-CN"/>
              </w:rPr>
            </w:pPr>
            <w:r w:rsidRPr="0044437C">
              <w:rPr>
                <w:lang w:eastAsia="zh-CN"/>
              </w:rPr>
              <w:t>8.2.1.1.1 PDSCH in standalone mode for UE category M1 under NTN fading conditions</w:t>
            </w:r>
          </w:p>
        </w:tc>
        <w:tc>
          <w:tcPr>
            <w:tcW w:w="1985" w:type="dxa"/>
          </w:tcPr>
          <w:p w14:paraId="3520E09A" w14:textId="77777777" w:rsidR="00524A5D" w:rsidRPr="0044437C" w:rsidRDefault="00000000">
            <w:pPr>
              <w:pStyle w:val="TAL"/>
              <w:rPr>
                <w:rFonts w:eastAsia="SimSun"/>
                <w:szCs w:val="18"/>
                <w:lang w:eastAsia="zh-CN"/>
              </w:rPr>
            </w:pPr>
            <w:r w:rsidRPr="0044437C">
              <w:t>± 0.8 dB</w:t>
            </w:r>
          </w:p>
        </w:tc>
        <w:tc>
          <w:tcPr>
            <w:tcW w:w="3863" w:type="dxa"/>
          </w:tcPr>
          <w:p w14:paraId="4955543A" w14:textId="77777777" w:rsidR="00524A5D" w:rsidRPr="0044437C" w:rsidRDefault="00000000">
            <w:pPr>
              <w:pStyle w:val="TAL"/>
              <w:rPr>
                <w:lang w:eastAsia="sv-SE"/>
              </w:rPr>
            </w:pPr>
            <w:r w:rsidRPr="0044437C">
              <w:rPr>
                <w:lang w:eastAsia="sv-SE"/>
              </w:rPr>
              <w:t>Overall system uncertainty for fading conditions comprises three quantities:</w:t>
            </w:r>
          </w:p>
          <w:p w14:paraId="698D1E91" w14:textId="77777777" w:rsidR="00524A5D" w:rsidRPr="0044437C" w:rsidRDefault="00000000">
            <w:pPr>
              <w:pStyle w:val="TAL"/>
            </w:pPr>
            <w:r w:rsidRPr="0044437C">
              <w:rPr>
                <w:lang w:eastAsia="sv-SE"/>
              </w:rPr>
              <w:t xml:space="preserve">1. </w:t>
            </w:r>
            <w:r w:rsidRPr="0044437C">
              <w:t>Signal-to-noise ratio uncertainty</w:t>
            </w:r>
          </w:p>
          <w:p w14:paraId="65DA9749" w14:textId="77777777" w:rsidR="00524A5D" w:rsidRPr="0044437C" w:rsidRDefault="00000000">
            <w:pPr>
              <w:pStyle w:val="TAL"/>
              <w:rPr>
                <w:lang w:eastAsia="sv-SE"/>
              </w:rPr>
            </w:pPr>
            <w:r w:rsidRPr="0044437C">
              <w:t>2. Fading profile power uncertainty</w:t>
            </w:r>
          </w:p>
          <w:p w14:paraId="0DEAB9F8" w14:textId="77777777" w:rsidR="00524A5D" w:rsidRPr="0044437C" w:rsidRDefault="00000000">
            <w:pPr>
              <w:pStyle w:val="TAL"/>
              <w:rPr>
                <w:lang w:eastAsia="sv-SE"/>
              </w:rPr>
            </w:pPr>
            <w:r w:rsidRPr="0044437C">
              <w:rPr>
                <w:lang w:eastAsia="sv-SE"/>
              </w:rPr>
              <w:t xml:space="preserve">3. </w:t>
            </w:r>
            <w:r w:rsidRPr="0044437C">
              <w:t>Effect of AWGN flatness and signal flatness</w:t>
            </w:r>
          </w:p>
          <w:p w14:paraId="00ED0889" w14:textId="77777777" w:rsidR="00524A5D" w:rsidRPr="0044437C" w:rsidRDefault="00524A5D">
            <w:pPr>
              <w:pStyle w:val="TAL"/>
              <w:rPr>
                <w:lang w:eastAsia="sv-SE"/>
              </w:rPr>
            </w:pPr>
          </w:p>
          <w:p w14:paraId="206D0E0B" w14:textId="77777777" w:rsidR="00524A5D" w:rsidRPr="0044437C" w:rsidRDefault="00000000">
            <w:pPr>
              <w:pStyle w:val="TAL"/>
              <w:rPr>
                <w:lang w:eastAsia="sv-SE"/>
              </w:rPr>
            </w:pPr>
            <w:r w:rsidRPr="0044437C">
              <w:rPr>
                <w:lang w:eastAsia="sv-SE"/>
              </w:rPr>
              <w:t>Items 1, 2 and 3 are assumed to be uncorrelated so can be root sum squared</w:t>
            </w:r>
            <w:r w:rsidRPr="0044437C">
              <w:t>:</w:t>
            </w:r>
          </w:p>
          <w:p w14:paraId="7DB4B8C7" w14:textId="7938DAE8" w:rsidR="00524A5D" w:rsidRPr="0044437C" w:rsidRDefault="00000000">
            <w:pPr>
              <w:pStyle w:val="TAL"/>
              <w:rPr>
                <w:lang w:eastAsia="sv-SE"/>
              </w:rPr>
            </w:pPr>
            <w:r w:rsidRPr="0044437C">
              <w:rPr>
                <w:rFonts w:cs="Arial"/>
                <w:lang w:eastAsia="sv-SE"/>
              </w:rPr>
              <w:t xml:space="preserve">AWGN flatness and signal flatness has x </w:t>
            </w:r>
            <w:r w:rsidRPr="0044437C">
              <w:rPr>
                <w:lang w:eastAsia="sv-SE"/>
              </w:rPr>
              <w:t>0.25 effect</w:t>
            </w:r>
            <w:r w:rsidRPr="0044437C">
              <w:rPr>
                <w:rFonts w:cs="Arial"/>
                <w:lang w:eastAsia="sv-SE"/>
              </w:rPr>
              <w:t xml:space="preserve"> on the required </w:t>
            </w:r>
            <w:r w:rsidRPr="0044437C">
              <w:rPr>
                <w:lang w:eastAsia="sv-SE"/>
              </w:rPr>
              <w:t>SNR, so use sensitivity factor of x 0.25 for the uncertainty contribution.</w:t>
            </w:r>
            <w:r w:rsidR="000A2FE4" w:rsidRPr="0044437C">
              <w:rPr>
                <w:lang w:eastAsia="sv-SE"/>
              </w:rPr>
              <w:t xml:space="preserve"> </w:t>
            </w:r>
            <w:r w:rsidRPr="0044437C">
              <w:rPr>
                <w:lang w:eastAsia="sv-SE"/>
              </w:rPr>
              <w:t>Test System uncertainty = SQRT (</w:t>
            </w:r>
            <w:r w:rsidRPr="0044437C">
              <w:t>Signal-to-noise ratio uncertainty</w:t>
            </w:r>
            <w:r w:rsidRPr="0044437C">
              <w:rPr>
                <w:vertAlign w:val="superscript"/>
                <w:lang w:eastAsia="sv-SE"/>
              </w:rPr>
              <w:t xml:space="preserve"> 2</w:t>
            </w:r>
            <w:r w:rsidRPr="0044437C">
              <w:rPr>
                <w:lang w:eastAsia="sv-SE"/>
              </w:rPr>
              <w:t xml:space="preserve"> + </w:t>
            </w:r>
            <w:r w:rsidRPr="0044437C">
              <w:t>Fading profile power uncertainty</w:t>
            </w:r>
            <w:r w:rsidRPr="0044437C">
              <w:rPr>
                <w:vertAlign w:val="superscript"/>
                <w:lang w:eastAsia="sv-SE"/>
              </w:rPr>
              <w:t xml:space="preserve"> 2</w:t>
            </w:r>
            <w:r w:rsidRPr="0044437C">
              <w:rPr>
                <w:lang w:eastAsia="sv-SE"/>
              </w:rPr>
              <w:t xml:space="preserve"> + (0.25 x </w:t>
            </w:r>
            <w:r w:rsidRPr="0044437C">
              <w:t>AWGN flatness and signal flatness)</w:t>
            </w:r>
            <w:r w:rsidRPr="0044437C">
              <w:rPr>
                <w:vertAlign w:val="superscript"/>
                <w:lang w:eastAsia="sv-SE"/>
              </w:rPr>
              <w:t xml:space="preserve"> 2</w:t>
            </w:r>
            <w:r w:rsidRPr="0044437C">
              <w:rPr>
                <w:lang w:eastAsia="sv-SE"/>
              </w:rPr>
              <w:t>)</w:t>
            </w:r>
          </w:p>
          <w:p w14:paraId="3D66D709" w14:textId="5CA2E1C3" w:rsidR="00524A5D" w:rsidRPr="0044437C" w:rsidRDefault="00000000">
            <w:pPr>
              <w:pStyle w:val="TAL"/>
              <w:rPr>
                <w:lang w:eastAsia="sv-SE"/>
              </w:rPr>
            </w:pPr>
            <w:r w:rsidRPr="0044437C">
              <w:t>Signal-to-noise ratio uncertainty</w:t>
            </w:r>
            <w:r w:rsidRPr="0044437C">
              <w:rPr>
                <w:lang w:eastAsia="sv-SE"/>
              </w:rPr>
              <w:t xml:space="preserve"> </w:t>
            </w:r>
            <w:r w:rsidRPr="0044437C">
              <w:rPr>
                <w:rFonts w:cs="Arial"/>
                <w:lang w:eastAsia="sv-SE"/>
              </w:rPr>
              <w:t>±</w:t>
            </w:r>
            <w:r w:rsidRPr="0044437C">
              <w:rPr>
                <w:lang w:eastAsia="sv-SE"/>
              </w:rPr>
              <w:t>0.3 dB</w:t>
            </w:r>
            <w:r w:rsidR="000A2FE4" w:rsidRPr="0044437C">
              <w:rPr>
                <w:lang w:eastAsia="sv-SE"/>
              </w:rPr>
              <w:t xml:space="preserve"> </w:t>
            </w:r>
            <w:r w:rsidRPr="0044437C">
              <w:rPr>
                <w:lang w:eastAsia="sv-SE"/>
              </w:rPr>
              <w:t>Fading profile power uncertainty ±0.5 dB for single Tx</w:t>
            </w:r>
          </w:p>
          <w:p w14:paraId="2D544ABD" w14:textId="77777777" w:rsidR="00524A5D" w:rsidRPr="0044437C" w:rsidRDefault="00000000">
            <w:pPr>
              <w:pStyle w:val="TAL"/>
            </w:pPr>
            <w:r w:rsidRPr="0044437C">
              <w:t>AWGN flatness and signal flatness</w:t>
            </w:r>
            <w:r w:rsidRPr="0044437C">
              <w:rPr>
                <w:lang w:eastAsia="sv-SE"/>
              </w:rPr>
              <w:t xml:space="preserve"> </w:t>
            </w:r>
            <w:r w:rsidRPr="0044437C">
              <w:rPr>
                <w:rFonts w:cs="Arial"/>
                <w:lang w:eastAsia="sv-SE"/>
              </w:rPr>
              <w:t>±</w:t>
            </w:r>
            <w:r w:rsidRPr="0044437C">
              <w:rPr>
                <w:lang w:eastAsia="sv-SE"/>
              </w:rPr>
              <w:t>2.0 dB</w:t>
            </w:r>
          </w:p>
        </w:tc>
      </w:tr>
      <w:tr w:rsidR="00B655C6" w:rsidRPr="0044437C" w14:paraId="36D31223" w14:textId="77777777">
        <w:trPr>
          <w:cantSplit/>
          <w:jc w:val="center"/>
        </w:trPr>
        <w:tc>
          <w:tcPr>
            <w:tcW w:w="3579" w:type="dxa"/>
          </w:tcPr>
          <w:p w14:paraId="1B33EFC8" w14:textId="77DD5758" w:rsidR="00B655C6" w:rsidRPr="0044437C" w:rsidRDefault="00B655C6" w:rsidP="00B655C6">
            <w:pPr>
              <w:pStyle w:val="TAL"/>
              <w:rPr>
                <w:lang w:eastAsia="zh-CN"/>
              </w:rPr>
            </w:pPr>
            <w:r w:rsidRPr="0044437C">
              <w:rPr>
                <w:lang w:eastAsia="zh-CN"/>
              </w:rPr>
              <w:t>8.3.1.1.1 Demodulation of NPDSCH (Cell-Specific Reference Symbols) in standalone mode for category NB1 and NB2 under NTN fading conditions</w:t>
            </w:r>
          </w:p>
        </w:tc>
        <w:tc>
          <w:tcPr>
            <w:tcW w:w="1985" w:type="dxa"/>
          </w:tcPr>
          <w:p w14:paraId="32828906" w14:textId="6D25BC12" w:rsidR="00B655C6" w:rsidRPr="0044437C" w:rsidRDefault="00B655C6" w:rsidP="00B655C6">
            <w:pPr>
              <w:pStyle w:val="TAL"/>
              <w:rPr>
                <w:rFonts w:eastAsia="Osaka"/>
                <w:szCs w:val="18"/>
                <w:lang w:eastAsia="zh-CN"/>
              </w:rPr>
            </w:pPr>
            <w:r w:rsidRPr="0044437C">
              <w:t>± 0.8 dB</w:t>
            </w:r>
          </w:p>
        </w:tc>
        <w:tc>
          <w:tcPr>
            <w:tcW w:w="3863" w:type="dxa"/>
          </w:tcPr>
          <w:p w14:paraId="61BABB21" w14:textId="2CA323E9" w:rsidR="00B655C6" w:rsidRPr="0044437C" w:rsidRDefault="00B655C6" w:rsidP="00B655C6">
            <w:pPr>
              <w:pStyle w:val="TAL"/>
            </w:pPr>
            <w:r w:rsidRPr="0044437C">
              <w:t>Overall system uncertainty for fading</w:t>
            </w:r>
          </w:p>
          <w:p w14:paraId="53A9C996" w14:textId="02986D3B" w:rsidR="00B655C6" w:rsidRPr="0044437C" w:rsidRDefault="00B655C6" w:rsidP="00B655C6">
            <w:pPr>
              <w:pStyle w:val="TAL"/>
            </w:pPr>
            <w:r w:rsidRPr="0044437C">
              <w:t>conditions comprises four quantities:</w:t>
            </w:r>
          </w:p>
          <w:p w14:paraId="33A76F36" w14:textId="32AF1A80" w:rsidR="00B655C6" w:rsidRPr="0044437C" w:rsidRDefault="00B655C6" w:rsidP="00B655C6">
            <w:pPr>
              <w:pStyle w:val="TAL"/>
            </w:pPr>
            <w:r w:rsidRPr="0044437C">
              <w:t>1. Signal-to-noise ratio uncertainty</w:t>
            </w:r>
          </w:p>
          <w:p w14:paraId="39623DCA" w14:textId="3ED2A921" w:rsidR="00B655C6" w:rsidRPr="0044437C" w:rsidRDefault="00B655C6" w:rsidP="00B655C6">
            <w:pPr>
              <w:pStyle w:val="TAL"/>
            </w:pPr>
            <w:r w:rsidRPr="0044437C">
              <w:t>2. Fading profile power uncertainty</w:t>
            </w:r>
          </w:p>
          <w:p w14:paraId="7656DD77" w14:textId="09A57353" w:rsidR="00B655C6" w:rsidRPr="0044437C" w:rsidRDefault="00B655C6" w:rsidP="00B655C6">
            <w:pPr>
              <w:pStyle w:val="TAL"/>
            </w:pPr>
            <w:r w:rsidRPr="0044437C">
              <w:t>3. Effect of AWGN flatness and signal flatness 4. Result variation due to finite test time</w:t>
            </w:r>
          </w:p>
          <w:p w14:paraId="7D7B17D6" w14:textId="77777777" w:rsidR="00B655C6" w:rsidRPr="0044437C" w:rsidRDefault="00B655C6" w:rsidP="00B655C6">
            <w:pPr>
              <w:pStyle w:val="TAL"/>
            </w:pPr>
          </w:p>
          <w:p w14:paraId="70CB54B2" w14:textId="77777777" w:rsidR="000A2FE4" w:rsidRPr="0044437C" w:rsidRDefault="00B655C6" w:rsidP="00B655C6">
            <w:pPr>
              <w:pStyle w:val="TAL"/>
            </w:pPr>
            <w:r w:rsidRPr="0044437C">
              <w:t>Items 1, 2, 3 and 4 are assumed to be uncorrelated so can be root sum squared: AWGN flatness and signal flatness has x 0.25 effect on the required SNR, so use sensitivity factor of x 0.25 for the uncertainty contribution. Test System uncertainty = SQRT (Signal-to-noise ratio uncertainty</w:t>
            </w:r>
            <w:r w:rsidRPr="0044437C">
              <w:rPr>
                <w:vertAlign w:val="superscript"/>
              </w:rPr>
              <w:t>2</w:t>
            </w:r>
            <w:r w:rsidRPr="0044437C">
              <w:t xml:space="preserve"> + Fading profile power uncertainty</w:t>
            </w:r>
            <w:r w:rsidRPr="0044437C">
              <w:rPr>
                <w:vertAlign w:val="superscript"/>
              </w:rPr>
              <w:t>2</w:t>
            </w:r>
            <w:r w:rsidRPr="0044437C">
              <w:t xml:space="preserve"> + (0.25 x AWGN flatness and signal flatness)</w:t>
            </w:r>
            <w:r w:rsidRPr="0044437C">
              <w:rPr>
                <w:vertAlign w:val="superscript"/>
              </w:rPr>
              <w:t>2</w:t>
            </w:r>
            <w:r w:rsidRPr="0044437C">
              <w:t xml:space="preserve"> + variation due to finite test time</w:t>
            </w:r>
            <w:r w:rsidRPr="0044437C">
              <w:rPr>
                <w:vertAlign w:val="superscript"/>
              </w:rPr>
              <w:t>2</w:t>
            </w:r>
            <w:r w:rsidRPr="0044437C">
              <w:t>)</w:t>
            </w:r>
          </w:p>
          <w:p w14:paraId="4AD53A78" w14:textId="77777777" w:rsidR="000A2FE4" w:rsidRPr="0044437C" w:rsidRDefault="00B655C6" w:rsidP="00B655C6">
            <w:pPr>
              <w:pStyle w:val="TAL"/>
            </w:pPr>
            <w:r w:rsidRPr="0044437C">
              <w:t>Signal-to-noise ratio uncertainty ±0.3 dB Fading profile power uncertainty ±0.5 dB for single Tx</w:t>
            </w:r>
            <w:bookmarkStart w:id="2947" w:name="_Hlk175728706"/>
          </w:p>
          <w:p w14:paraId="54CF7BF4" w14:textId="7130F9DD" w:rsidR="00B655C6" w:rsidRPr="0044437C" w:rsidRDefault="00B655C6" w:rsidP="000A2FE4">
            <w:pPr>
              <w:pStyle w:val="TAL"/>
            </w:pPr>
            <w:r w:rsidRPr="0044437C">
              <w:t xml:space="preserve">AWGN flatness and signal flatness ±2.0 dB Result variation due to finite test time ±0.15 dB for </w:t>
            </w:r>
            <w:bookmarkStart w:id="2948" w:name="_Hlk175728716"/>
            <w:r w:rsidRPr="0044437C">
              <w:t>Test 1 and ±0.2 dB for Test 2</w:t>
            </w:r>
            <w:bookmarkEnd w:id="2948"/>
            <w:r w:rsidRPr="0044437C">
              <w:t>.</w:t>
            </w:r>
            <w:bookmarkEnd w:id="2947"/>
          </w:p>
        </w:tc>
      </w:tr>
      <w:tr w:rsidR="00B655C6" w:rsidRPr="0044437C" w14:paraId="3D3A271B" w14:textId="77777777">
        <w:trPr>
          <w:cantSplit/>
          <w:jc w:val="center"/>
        </w:trPr>
        <w:tc>
          <w:tcPr>
            <w:tcW w:w="3579" w:type="dxa"/>
          </w:tcPr>
          <w:p w14:paraId="5A6BA207" w14:textId="34B52D0E" w:rsidR="00B655C6" w:rsidRPr="0044437C" w:rsidRDefault="00B655C6" w:rsidP="00B655C6">
            <w:pPr>
              <w:pStyle w:val="TAL"/>
              <w:rPr>
                <w:lang w:eastAsia="zh-CN"/>
              </w:rPr>
            </w:pPr>
            <w:r w:rsidRPr="0044437C">
              <w:rPr>
                <w:lang w:eastAsia="zh-CN"/>
              </w:rPr>
              <w:t>8.3.1.1.2 Demodulation of NPDSCH (Cell-Specific Reference Symbols) in standalone mode for category NB1 and NB2</w:t>
            </w:r>
          </w:p>
        </w:tc>
        <w:tc>
          <w:tcPr>
            <w:tcW w:w="1985" w:type="dxa"/>
          </w:tcPr>
          <w:p w14:paraId="6E33D429" w14:textId="2CF36DC5"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8.3.1.1.1</w:t>
            </w:r>
            <w:r w:rsidRPr="0044437C">
              <w:rPr>
                <w:rFonts w:cs="v4.2.0"/>
                <w:lang w:eastAsia="zh-CN"/>
              </w:rPr>
              <w:t>.</w:t>
            </w:r>
          </w:p>
        </w:tc>
        <w:tc>
          <w:tcPr>
            <w:tcW w:w="3863" w:type="dxa"/>
          </w:tcPr>
          <w:p w14:paraId="6E74987F" w14:textId="282541AD" w:rsidR="00B655C6" w:rsidRPr="0044437C" w:rsidRDefault="00B655C6" w:rsidP="00B655C6">
            <w:pPr>
              <w:pStyle w:val="TAL"/>
              <w:rPr>
                <w:lang w:eastAsia="zh-CN"/>
              </w:rPr>
            </w:pPr>
            <w:r w:rsidRPr="0044437C">
              <w:rPr>
                <w:lang w:eastAsia="zh-CN"/>
              </w:rPr>
              <w:t>Same as clause 8.3.1.1.1 with following exception,</w:t>
            </w:r>
          </w:p>
          <w:p w14:paraId="555F1F21" w14:textId="0A0B413E" w:rsidR="00B655C6" w:rsidRPr="0044437C" w:rsidRDefault="00B655C6" w:rsidP="00B655C6">
            <w:pPr>
              <w:pStyle w:val="TAL"/>
            </w:pPr>
            <w:r w:rsidRPr="0044437C">
              <w:t>Result variation due to finite test time ±0.35 dB for Test 1 and ±0.3 dB for Test 2.</w:t>
            </w:r>
          </w:p>
        </w:tc>
      </w:tr>
      <w:tr w:rsidR="00B655C6" w:rsidRPr="0044437C" w14:paraId="00C52935" w14:textId="77777777">
        <w:trPr>
          <w:cantSplit/>
          <w:jc w:val="center"/>
        </w:trPr>
        <w:tc>
          <w:tcPr>
            <w:tcW w:w="3579" w:type="dxa"/>
          </w:tcPr>
          <w:p w14:paraId="7AFB02C8" w14:textId="77777777" w:rsidR="00B655C6" w:rsidRPr="0044437C" w:rsidRDefault="00B655C6" w:rsidP="00B655C6">
            <w:pPr>
              <w:pStyle w:val="TAL"/>
              <w:rPr>
                <w:lang w:eastAsia="zh-CN"/>
              </w:rPr>
            </w:pPr>
            <w:r w:rsidRPr="0044437C">
              <w:rPr>
                <w:lang w:eastAsia="zh-CN"/>
              </w:rPr>
              <w:t>8.3.1.1.3 Demodulation of NPDSCH (Cell-Specific Reference Symbols) in standalone for NB2</w:t>
            </w:r>
          </w:p>
        </w:tc>
        <w:tc>
          <w:tcPr>
            <w:tcW w:w="1985" w:type="dxa"/>
          </w:tcPr>
          <w:p w14:paraId="0AA6B9E8" w14:textId="53F80289" w:rsidR="00B655C6" w:rsidRPr="0044437C" w:rsidRDefault="00A00036" w:rsidP="00B655C6">
            <w:pPr>
              <w:pStyle w:val="TAL"/>
              <w:rPr>
                <w:rFonts w:eastAsiaTheme="minorEastAsia"/>
                <w:szCs w:val="18"/>
                <w:lang w:eastAsia="zh-CN"/>
              </w:rPr>
            </w:pPr>
            <w:r w:rsidRPr="0044437C">
              <w:rPr>
                <w:rFonts w:cs="v4.2.0"/>
                <w:lang w:eastAsia="zh-CN"/>
              </w:rPr>
              <w:t xml:space="preserve"> ± 0.9 dB</w:t>
            </w:r>
          </w:p>
        </w:tc>
        <w:tc>
          <w:tcPr>
            <w:tcW w:w="3863" w:type="dxa"/>
          </w:tcPr>
          <w:p w14:paraId="58128A93" w14:textId="77777777" w:rsidR="00A00036" w:rsidRPr="0044437C" w:rsidRDefault="00A00036" w:rsidP="00A00036">
            <w:pPr>
              <w:pStyle w:val="TAL"/>
            </w:pPr>
            <w:r w:rsidRPr="0044437C">
              <w:t>Same as clause 8.3.1.1.1 with following exception,</w:t>
            </w:r>
          </w:p>
          <w:p w14:paraId="3936A783" w14:textId="5A5B10E1" w:rsidR="00B655C6" w:rsidRPr="0044437C" w:rsidRDefault="00A00036" w:rsidP="00A00036">
            <w:pPr>
              <w:pStyle w:val="TAL"/>
            </w:pPr>
            <w:r w:rsidRPr="0044437C">
              <w:t>Result variation due to finite test time ±0.5 dB for Test 1</w:t>
            </w:r>
          </w:p>
        </w:tc>
      </w:tr>
      <w:tr w:rsidR="00B655C6" w:rsidRPr="0044437C" w14:paraId="5F774D57" w14:textId="77777777">
        <w:trPr>
          <w:cantSplit/>
          <w:jc w:val="center"/>
        </w:trPr>
        <w:tc>
          <w:tcPr>
            <w:tcW w:w="3579" w:type="dxa"/>
          </w:tcPr>
          <w:p w14:paraId="26CA76D9" w14:textId="77777777" w:rsidR="00B655C6" w:rsidRPr="0044437C" w:rsidRDefault="00B655C6" w:rsidP="00B655C6">
            <w:pPr>
              <w:pStyle w:val="TAL"/>
              <w:rPr>
                <w:lang w:eastAsia="zh-CN"/>
              </w:rPr>
            </w:pPr>
            <w:r w:rsidRPr="0044437C">
              <w:rPr>
                <w:lang w:eastAsia="zh-CN"/>
              </w:rPr>
              <w:t>8.3.1.2.1 Demodulation of NPDCCH single-antenna performance for category NB1 and NB2</w:t>
            </w:r>
          </w:p>
        </w:tc>
        <w:tc>
          <w:tcPr>
            <w:tcW w:w="1985" w:type="dxa"/>
          </w:tcPr>
          <w:p w14:paraId="403E3D32" w14:textId="77777777"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8.12.2.1.1</w:t>
            </w:r>
            <w:r w:rsidRPr="0044437C">
              <w:rPr>
                <w:rFonts w:cs="v4.2.0"/>
              </w:rPr>
              <w:t xml:space="preserve"> </w:t>
            </w:r>
            <w:r w:rsidRPr="0044437C">
              <w:rPr>
                <w:rFonts w:cs="v4.2.0"/>
                <w:lang w:eastAsia="ja-JP"/>
              </w:rPr>
              <w:t>in TS 36.521-1 [14]</w:t>
            </w:r>
            <w:r w:rsidRPr="0044437C">
              <w:rPr>
                <w:rFonts w:cs="v4.2.0"/>
                <w:lang w:eastAsia="zh-CN"/>
              </w:rPr>
              <w:t>.</w:t>
            </w:r>
          </w:p>
        </w:tc>
        <w:tc>
          <w:tcPr>
            <w:tcW w:w="3863" w:type="dxa"/>
          </w:tcPr>
          <w:p w14:paraId="2EBE8EC1" w14:textId="77777777" w:rsidR="00B655C6" w:rsidRPr="0044437C" w:rsidRDefault="00B655C6" w:rsidP="00B655C6">
            <w:pPr>
              <w:pStyle w:val="TAL"/>
            </w:pPr>
          </w:p>
        </w:tc>
      </w:tr>
      <w:tr w:rsidR="00B655C6" w:rsidRPr="0044437C" w14:paraId="48D83AC6" w14:textId="77777777">
        <w:trPr>
          <w:cantSplit/>
          <w:jc w:val="center"/>
        </w:trPr>
        <w:tc>
          <w:tcPr>
            <w:tcW w:w="9427" w:type="dxa"/>
            <w:gridSpan w:val="3"/>
          </w:tcPr>
          <w:p w14:paraId="7EDEEA87" w14:textId="77777777" w:rsidR="00B655C6" w:rsidRPr="0044437C" w:rsidRDefault="00B655C6" w:rsidP="00B655C6">
            <w:pPr>
              <w:pStyle w:val="TAN"/>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2A538FFA" w14:textId="77777777" w:rsidR="00524A5D" w:rsidRPr="0044437C" w:rsidRDefault="00524A5D"/>
    <w:p w14:paraId="62C73FB0" w14:textId="77777777" w:rsidR="00524A5D" w:rsidRPr="0044437C" w:rsidRDefault="00000000">
      <w:pPr>
        <w:pStyle w:val="Heading1"/>
      </w:pPr>
      <w:bookmarkStart w:id="2949" w:name="_Toc2781"/>
      <w:bookmarkStart w:id="2950" w:name="_Toc28411"/>
      <w:bookmarkStart w:id="2951" w:name="_Toc232582180"/>
      <w:bookmarkStart w:id="2952" w:name="_Toc24791"/>
      <w:bookmarkStart w:id="2953" w:name="_Toc24471"/>
      <w:bookmarkStart w:id="2954" w:name="_Toc194572050"/>
      <w:r w:rsidRPr="0044437C">
        <w:lastRenderedPageBreak/>
        <w:t>F.2</w:t>
      </w:r>
      <w:r w:rsidRPr="0044437C">
        <w:tab/>
        <w:t>Interpretation of measurement results (normative)</w:t>
      </w:r>
      <w:bookmarkEnd w:id="2949"/>
      <w:bookmarkEnd w:id="2950"/>
      <w:bookmarkEnd w:id="2951"/>
      <w:bookmarkEnd w:id="2952"/>
      <w:bookmarkEnd w:id="2953"/>
      <w:bookmarkEnd w:id="2954"/>
    </w:p>
    <w:p w14:paraId="10E322ED" w14:textId="77777777" w:rsidR="00524A5D" w:rsidRPr="0044437C" w:rsidRDefault="00000000">
      <w:pPr>
        <w:rPr>
          <w:snapToGrid w:val="0"/>
        </w:rPr>
      </w:pPr>
      <w:r w:rsidRPr="0044437C">
        <w:t xml:space="preserve">The Test Requirements in the present document have been calculated by relaxing the Minimum Requirements of the core specification using the Test Tolerances (TT) defined in F.3. </w:t>
      </w:r>
      <w:r w:rsidRPr="0044437C">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44437C" w:rsidRDefault="00000000">
      <w:r w:rsidRPr="0044437C">
        <w:rPr>
          <w:snapToGrid w:val="0"/>
        </w:rPr>
        <w:t>The “Never fail a good DUT” and the “Shared Risk” principles are defined in ETR 273-1-2 clause 6.5.</w:t>
      </w:r>
    </w:p>
    <w:p w14:paraId="726BFB27" w14:textId="77777777" w:rsidR="00524A5D" w:rsidRPr="0044437C" w:rsidRDefault="00000000">
      <w:r w:rsidRPr="0044437C">
        <w:t>The actual measurement uncertainty of the Test System for the measurement of each parameter shall be included in the test report.</w:t>
      </w:r>
    </w:p>
    <w:p w14:paraId="338EF431" w14:textId="77777777" w:rsidR="00524A5D" w:rsidRPr="0044437C" w:rsidRDefault="00000000">
      <w:r w:rsidRPr="0044437C">
        <w:t>The recorded value for the Test System uncertainty shall be, for each measurement, equal to or lower than the appropriate figure in clause F.1 of the present document.</w:t>
      </w:r>
    </w:p>
    <w:p w14:paraId="0E3ABA5F" w14:textId="77777777" w:rsidR="00524A5D" w:rsidRPr="0044437C" w:rsidRDefault="00000000">
      <w:r w:rsidRPr="0044437C">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44437C" w:rsidRDefault="00000000">
      <w:r w:rsidRPr="0044437C">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44437C" w:rsidRDefault="00000000">
      <w:pPr>
        <w:pStyle w:val="Heading1"/>
      </w:pPr>
      <w:bookmarkStart w:id="2955" w:name="_Toc808"/>
      <w:bookmarkStart w:id="2956" w:name="_Toc30267"/>
      <w:bookmarkStart w:id="2957" w:name="_Toc232582181"/>
      <w:bookmarkStart w:id="2958" w:name="_Toc16656"/>
      <w:bookmarkStart w:id="2959" w:name="_Toc4858"/>
      <w:bookmarkStart w:id="2960" w:name="_Toc194572051"/>
      <w:r w:rsidRPr="0044437C">
        <w:t>F.3</w:t>
      </w:r>
      <w:r w:rsidRPr="0044437C">
        <w:tab/>
        <w:t>Test Tolerance and Derivation of Test Requirements (informative)</w:t>
      </w:r>
      <w:bookmarkEnd w:id="2955"/>
      <w:bookmarkEnd w:id="2956"/>
      <w:bookmarkEnd w:id="2957"/>
      <w:bookmarkEnd w:id="2958"/>
      <w:bookmarkEnd w:id="2959"/>
      <w:bookmarkEnd w:id="2960"/>
    </w:p>
    <w:p w14:paraId="29E57E13" w14:textId="77777777" w:rsidR="00524A5D" w:rsidRPr="0044437C" w:rsidRDefault="00000000">
      <w:r w:rsidRPr="0044437C">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44437C" w:rsidRDefault="00000000">
      <w:r w:rsidRPr="0044437C">
        <w:t>The Test Tolerances are derived from Test System uncertainties, regulatory requirements and criticality to system performance. As a result, the Test Tolerances may sometimes be set to zero.</w:t>
      </w:r>
    </w:p>
    <w:p w14:paraId="150F75C8" w14:textId="77777777" w:rsidR="00524A5D" w:rsidRPr="0044437C" w:rsidRDefault="00000000">
      <w:r w:rsidRPr="0044437C">
        <w:t>The test tolerances should not be modified for any reason e.g. to take account of commonly known test system errors (such as mismatch, cable loss, etc.).</w:t>
      </w:r>
    </w:p>
    <w:p w14:paraId="0D263D3F" w14:textId="77777777" w:rsidR="00524A5D" w:rsidRPr="0044437C" w:rsidRDefault="00000000">
      <w:bookmarkStart w:id="2961" w:name="_Toc232582182"/>
      <w:r w:rsidRPr="0044437C">
        <w:t>The downlink Test Tolerances apply at each receiver antenna connector.</w:t>
      </w:r>
    </w:p>
    <w:p w14:paraId="0F084739" w14:textId="77777777" w:rsidR="00524A5D" w:rsidRPr="0044437C" w:rsidRDefault="00000000">
      <w:pPr>
        <w:pStyle w:val="Heading2"/>
      </w:pPr>
      <w:bookmarkStart w:id="2962" w:name="_Toc7706"/>
      <w:bookmarkStart w:id="2963" w:name="_Toc21575"/>
      <w:bookmarkStart w:id="2964" w:name="_Toc12033"/>
      <w:bookmarkStart w:id="2965" w:name="_Toc30074"/>
      <w:bookmarkStart w:id="2966" w:name="_Toc194572052"/>
      <w:r w:rsidRPr="0044437C">
        <w:t>F.3.1</w:t>
      </w:r>
      <w:r w:rsidRPr="0044437C">
        <w:tab/>
      </w:r>
      <w:r w:rsidRPr="0044437C">
        <w:rPr>
          <w:lang w:eastAsia="sv-SE"/>
        </w:rPr>
        <w:t>Measurement of test environments</w:t>
      </w:r>
      <w:bookmarkEnd w:id="2961"/>
      <w:bookmarkEnd w:id="2962"/>
      <w:bookmarkEnd w:id="2963"/>
      <w:bookmarkEnd w:id="2964"/>
      <w:bookmarkEnd w:id="2965"/>
      <w:bookmarkEnd w:id="2966"/>
    </w:p>
    <w:p w14:paraId="4BA10510" w14:textId="77777777" w:rsidR="00524A5D" w:rsidRPr="0044437C" w:rsidRDefault="00000000">
      <w:pPr>
        <w:rPr>
          <w:lang w:eastAsia="ja-JP"/>
        </w:rPr>
      </w:pPr>
      <w:r w:rsidRPr="0044437C">
        <w:rPr>
          <w:lang w:eastAsia="ja-JP"/>
        </w:rPr>
        <w:t>The UE test environments are set to the values</w:t>
      </w:r>
      <w:r w:rsidRPr="0044437C">
        <w:rPr>
          <w:lang w:eastAsia="sv-SE"/>
        </w:rPr>
        <w:t xml:space="preserve"> defined in </w:t>
      </w:r>
      <w:r w:rsidRPr="0044437C">
        <w:rPr>
          <w:lang w:eastAsia="ja-JP"/>
        </w:rPr>
        <w:t>TS 36.508 subclause 4.1, without any relaxation. The applied Test Tolerance is therefore zero.</w:t>
      </w:r>
    </w:p>
    <w:p w14:paraId="7B4C08DB" w14:textId="77777777" w:rsidR="00524A5D" w:rsidRPr="0044437C" w:rsidRDefault="00000000">
      <w:pPr>
        <w:pStyle w:val="Heading2"/>
      </w:pPr>
      <w:bookmarkStart w:id="2967" w:name="_Toc31395"/>
      <w:bookmarkStart w:id="2968" w:name="_Toc11583"/>
      <w:bookmarkStart w:id="2969" w:name="_Toc18986"/>
      <w:bookmarkStart w:id="2970" w:name="_Toc28179"/>
      <w:bookmarkStart w:id="2971" w:name="_Toc232582183"/>
      <w:bookmarkStart w:id="2972" w:name="_Toc194572053"/>
      <w:r w:rsidRPr="0044437C">
        <w:lastRenderedPageBreak/>
        <w:t>F.3.2</w:t>
      </w:r>
      <w:r w:rsidRPr="0044437C">
        <w:tab/>
      </w:r>
      <w:r w:rsidRPr="0044437C">
        <w:rPr>
          <w:lang w:eastAsia="sv-SE"/>
        </w:rPr>
        <w:t xml:space="preserve">Measurement of </w:t>
      </w:r>
      <w:r w:rsidRPr="0044437C">
        <w:t>transmitter</w:t>
      </w:r>
      <w:bookmarkEnd w:id="2967"/>
      <w:bookmarkEnd w:id="2968"/>
      <w:bookmarkEnd w:id="2969"/>
      <w:bookmarkEnd w:id="2970"/>
      <w:bookmarkEnd w:id="2971"/>
      <w:bookmarkEnd w:id="2972"/>
    </w:p>
    <w:p w14:paraId="2EFCB5CB" w14:textId="77777777" w:rsidR="00524A5D" w:rsidRPr="0044437C" w:rsidRDefault="00000000">
      <w:pPr>
        <w:pStyle w:val="TH"/>
      </w:pPr>
      <w:r w:rsidRPr="0044437C">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44437C" w14:paraId="4B5EF73A" w14:textId="77777777">
        <w:trPr>
          <w:jc w:val="center"/>
        </w:trPr>
        <w:tc>
          <w:tcPr>
            <w:tcW w:w="1921" w:type="dxa"/>
          </w:tcPr>
          <w:p w14:paraId="2FD6E684" w14:textId="77777777" w:rsidR="00524A5D" w:rsidRPr="0044437C" w:rsidRDefault="00000000">
            <w:pPr>
              <w:pStyle w:val="TAH"/>
              <w:rPr>
                <w:lang w:eastAsia="zh-CN"/>
              </w:rPr>
            </w:pPr>
            <w:r w:rsidRPr="0044437C">
              <w:rPr>
                <w:lang w:eastAsia="zh-CN"/>
              </w:rPr>
              <w:lastRenderedPageBreak/>
              <w:t>Test</w:t>
            </w:r>
          </w:p>
        </w:tc>
        <w:tc>
          <w:tcPr>
            <w:tcW w:w="3206" w:type="dxa"/>
          </w:tcPr>
          <w:p w14:paraId="62563184" w14:textId="77777777" w:rsidR="00524A5D" w:rsidRPr="0044437C" w:rsidRDefault="00000000">
            <w:pPr>
              <w:pStyle w:val="TAH"/>
              <w:rPr>
                <w:lang w:eastAsia="zh-CN"/>
              </w:rPr>
            </w:pPr>
            <w:r w:rsidRPr="0044437C">
              <w:rPr>
                <w:lang w:eastAsia="zh-CN"/>
              </w:rPr>
              <w:t>Minimum Requirement in TS 36.102</w:t>
            </w:r>
          </w:p>
        </w:tc>
        <w:tc>
          <w:tcPr>
            <w:tcW w:w="2349" w:type="dxa"/>
          </w:tcPr>
          <w:p w14:paraId="1FB66D72"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2492" w:type="dxa"/>
          </w:tcPr>
          <w:p w14:paraId="349175BF" w14:textId="77777777" w:rsidR="00524A5D" w:rsidRPr="0044437C" w:rsidRDefault="00000000">
            <w:pPr>
              <w:pStyle w:val="TAH"/>
              <w:rPr>
                <w:lang w:eastAsia="zh-CN"/>
              </w:rPr>
            </w:pPr>
            <w:r w:rsidRPr="0044437C">
              <w:rPr>
                <w:lang w:eastAsia="zh-CN"/>
              </w:rPr>
              <w:t>Test Requirement in TS 36.521-1</w:t>
            </w:r>
          </w:p>
        </w:tc>
      </w:tr>
      <w:tr w:rsidR="00524A5D" w:rsidRPr="0044437C" w14:paraId="617DC084" w14:textId="77777777">
        <w:trPr>
          <w:jc w:val="center"/>
        </w:trPr>
        <w:tc>
          <w:tcPr>
            <w:tcW w:w="1921" w:type="dxa"/>
          </w:tcPr>
          <w:p w14:paraId="153F59EB" w14:textId="77777777" w:rsidR="00524A5D" w:rsidRPr="0044437C" w:rsidRDefault="00000000">
            <w:pPr>
              <w:pStyle w:val="TAL"/>
              <w:rPr>
                <w:bCs/>
              </w:rPr>
            </w:pPr>
            <w:r w:rsidRPr="0044437C">
              <w:rPr>
                <w:bCs/>
              </w:rPr>
              <w:t>6.2A.1</w:t>
            </w:r>
            <w:r w:rsidRPr="0044437C">
              <w:rPr>
                <w:bCs/>
              </w:rPr>
              <w:tab/>
              <w:t>UE maximum output power for category M1</w:t>
            </w:r>
          </w:p>
        </w:tc>
        <w:tc>
          <w:tcPr>
            <w:tcW w:w="3206" w:type="dxa"/>
          </w:tcPr>
          <w:p w14:paraId="3A694AC9"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7466E69F"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492" w:type="dxa"/>
          </w:tcPr>
          <w:p w14:paraId="2AAA474B"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r>
      <w:tr w:rsidR="00524A5D" w:rsidRPr="0044437C" w14:paraId="1EED554A" w14:textId="77777777">
        <w:trPr>
          <w:jc w:val="center"/>
        </w:trPr>
        <w:tc>
          <w:tcPr>
            <w:tcW w:w="1921" w:type="dxa"/>
          </w:tcPr>
          <w:p w14:paraId="304F719A" w14:textId="77777777" w:rsidR="00524A5D" w:rsidRPr="0044437C" w:rsidRDefault="00000000">
            <w:pPr>
              <w:pStyle w:val="TAL"/>
              <w:rPr>
                <w:bCs/>
              </w:rPr>
            </w:pPr>
            <w:bookmarkStart w:id="2973" w:name="_Toc232582184"/>
            <w:r w:rsidRPr="0044437C">
              <w:rPr>
                <w:bCs/>
              </w:rPr>
              <w:t>6.2A.2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M1</w:t>
            </w:r>
          </w:p>
        </w:tc>
        <w:tc>
          <w:tcPr>
            <w:tcW w:w="3206" w:type="dxa"/>
          </w:tcPr>
          <w:p w14:paraId="72C5FF21"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30D97B31"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2257D75A"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414251C" w14:textId="77777777">
        <w:trPr>
          <w:jc w:val="center"/>
        </w:trPr>
        <w:tc>
          <w:tcPr>
            <w:tcW w:w="1921" w:type="dxa"/>
          </w:tcPr>
          <w:p w14:paraId="11EDB733" w14:textId="77777777" w:rsidR="00524A5D" w:rsidRPr="0044437C" w:rsidRDefault="00000000">
            <w:pPr>
              <w:pStyle w:val="TAL"/>
              <w:rPr>
                <w:bCs/>
              </w:rPr>
            </w:pPr>
            <w:r w:rsidRPr="0044437C">
              <w:rPr>
                <w:bCs/>
              </w:rPr>
              <w:t>6.2A.3 UE additional maximum output power reduction for category M1 UE</w:t>
            </w:r>
          </w:p>
        </w:tc>
        <w:tc>
          <w:tcPr>
            <w:tcW w:w="3206" w:type="dxa"/>
          </w:tcPr>
          <w:p w14:paraId="6799E5A8" w14:textId="77777777" w:rsidR="00524A5D" w:rsidRPr="0044437C" w:rsidRDefault="00000000">
            <w:pPr>
              <w:pStyle w:val="TAL"/>
              <w:rPr>
                <w:bCs/>
              </w:rPr>
            </w:pPr>
            <w:r w:rsidRPr="0044437C">
              <w:rPr>
                <w:bCs/>
              </w:rPr>
              <w:t>Same as clause 6.2.4EA in TS 36.521-1 [14]</w:t>
            </w:r>
          </w:p>
        </w:tc>
        <w:tc>
          <w:tcPr>
            <w:tcW w:w="2349" w:type="dxa"/>
          </w:tcPr>
          <w:p w14:paraId="160C5ED6" w14:textId="77777777" w:rsidR="00524A5D" w:rsidRPr="0044437C" w:rsidRDefault="00000000">
            <w:pPr>
              <w:pStyle w:val="TAL"/>
              <w:rPr>
                <w:bCs/>
              </w:rPr>
            </w:pPr>
            <w:r w:rsidRPr="0044437C">
              <w:rPr>
                <w:bCs/>
              </w:rPr>
              <w:t>Same as clause 6.2.4EA in TS 36.521-1 [14]] for FDD band with “f ≤ 3.0GHz”.</w:t>
            </w:r>
          </w:p>
        </w:tc>
        <w:tc>
          <w:tcPr>
            <w:tcW w:w="2492" w:type="dxa"/>
          </w:tcPr>
          <w:p w14:paraId="739EF46E" w14:textId="77777777" w:rsidR="00524A5D" w:rsidRPr="0044437C" w:rsidRDefault="00000000">
            <w:pPr>
              <w:pStyle w:val="TAL"/>
              <w:rPr>
                <w:bCs/>
              </w:rPr>
            </w:pPr>
            <w:r w:rsidRPr="0044437C">
              <w:rPr>
                <w:bCs/>
              </w:rPr>
              <w:t>Same as clause 6.2.4EA in TS 36.521-1 [14]</w:t>
            </w:r>
          </w:p>
        </w:tc>
      </w:tr>
      <w:tr w:rsidR="00524A5D" w:rsidRPr="0044437C" w14:paraId="1326AB16" w14:textId="77777777">
        <w:trPr>
          <w:jc w:val="center"/>
        </w:trPr>
        <w:tc>
          <w:tcPr>
            <w:tcW w:w="1921" w:type="dxa"/>
          </w:tcPr>
          <w:p w14:paraId="03E07479" w14:textId="77777777" w:rsidR="00524A5D" w:rsidRPr="0044437C" w:rsidRDefault="00000000">
            <w:pPr>
              <w:pStyle w:val="TAL"/>
              <w:rPr>
                <w:bCs/>
              </w:rPr>
            </w:pPr>
            <w:r w:rsidRPr="0044437C">
              <w:rPr>
                <w:bCs/>
              </w:rPr>
              <w:t>6.2A.4 Configured transmitted Power for category M1</w:t>
            </w:r>
          </w:p>
        </w:tc>
        <w:tc>
          <w:tcPr>
            <w:tcW w:w="3206" w:type="dxa"/>
          </w:tcPr>
          <w:p w14:paraId="54E0FC81" w14:textId="77777777" w:rsidR="00524A5D" w:rsidRPr="0044437C" w:rsidRDefault="00000000">
            <w:pPr>
              <w:pStyle w:val="TAL"/>
              <w:rPr>
                <w:bCs/>
              </w:rPr>
            </w:pPr>
            <w:r w:rsidRPr="0044437C">
              <w:rPr>
                <w:bCs/>
              </w:rPr>
              <w:t>Same as clause 6.2.5EA in TS 36.521-1 [14] for FDD band with “f ≤ 3.0GHz”.</w:t>
            </w:r>
          </w:p>
        </w:tc>
        <w:tc>
          <w:tcPr>
            <w:tcW w:w="2349" w:type="dxa"/>
          </w:tcPr>
          <w:p w14:paraId="5643C3B1" w14:textId="77777777" w:rsidR="00524A5D" w:rsidRPr="0044437C" w:rsidRDefault="00000000">
            <w:pPr>
              <w:pStyle w:val="TAL"/>
              <w:rPr>
                <w:bCs/>
              </w:rPr>
            </w:pPr>
            <w:r w:rsidRPr="0044437C">
              <w:rPr>
                <w:bCs/>
              </w:rPr>
              <w:t>Same as clause 6.2.5EA in TS 36.521-1 [14] for FDD band with “f ≤ 3.0GHz”.</w:t>
            </w:r>
          </w:p>
        </w:tc>
        <w:tc>
          <w:tcPr>
            <w:tcW w:w="2492" w:type="dxa"/>
          </w:tcPr>
          <w:p w14:paraId="00B74D8C" w14:textId="77777777" w:rsidR="00524A5D" w:rsidRPr="0044437C" w:rsidRDefault="00000000">
            <w:pPr>
              <w:pStyle w:val="TAL"/>
              <w:rPr>
                <w:bCs/>
              </w:rPr>
            </w:pPr>
            <w:r w:rsidRPr="0044437C">
              <w:rPr>
                <w:bCs/>
              </w:rPr>
              <w:t>Same as clause 6.2.5EA in TS 36.521-1 [14] for FDD band with “f ≤ 3.0GHz”.</w:t>
            </w:r>
          </w:p>
        </w:tc>
      </w:tr>
      <w:tr w:rsidR="00524A5D" w:rsidRPr="0044437C" w14:paraId="22E024C2" w14:textId="77777777">
        <w:trPr>
          <w:jc w:val="center"/>
        </w:trPr>
        <w:tc>
          <w:tcPr>
            <w:tcW w:w="1921" w:type="dxa"/>
          </w:tcPr>
          <w:p w14:paraId="4D7E1973" w14:textId="77777777" w:rsidR="00524A5D" w:rsidRPr="0044437C" w:rsidRDefault="00000000">
            <w:pPr>
              <w:pStyle w:val="TAL"/>
              <w:rPr>
                <w:bCs/>
              </w:rPr>
            </w:pPr>
            <w:r w:rsidRPr="0044437C">
              <w:rPr>
                <w:bCs/>
              </w:rPr>
              <w:t>6.2B.1</w:t>
            </w:r>
            <w:r w:rsidRPr="0044437C">
              <w:rPr>
                <w:bCs/>
              </w:rPr>
              <w:tab/>
            </w:r>
            <w:r w:rsidRPr="0044437C">
              <w:rPr>
                <w:bCs/>
                <w:lang w:eastAsia="zh-CN"/>
              </w:rPr>
              <w:t xml:space="preserve">UE </w:t>
            </w:r>
            <w:r w:rsidRPr="0044437C">
              <w:rPr>
                <w:bCs/>
              </w:rPr>
              <w:t>maximum output power for category NB1 and NB2</w:t>
            </w:r>
          </w:p>
        </w:tc>
        <w:tc>
          <w:tcPr>
            <w:tcW w:w="3206" w:type="dxa"/>
          </w:tcPr>
          <w:p w14:paraId="79A3276E" w14:textId="77777777" w:rsidR="00524A5D" w:rsidRPr="0044437C" w:rsidRDefault="00000000">
            <w:pPr>
              <w:pStyle w:val="TAL"/>
              <w:rPr>
                <w:bCs/>
              </w:rPr>
            </w:pPr>
            <w:r w:rsidRPr="0044437C">
              <w:rPr>
                <w:bCs/>
              </w:rPr>
              <w:t>Same as clause 6.2.2F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032C969C" w14:textId="77777777" w:rsidR="00524A5D" w:rsidRPr="0044437C" w:rsidRDefault="00000000">
            <w:pPr>
              <w:pStyle w:val="TAL"/>
              <w:rPr>
                <w:bCs/>
              </w:rPr>
            </w:pPr>
            <w:r w:rsidRPr="0044437C">
              <w:rPr>
                <w:bCs/>
              </w:rPr>
              <w:t>Same as clause 6.2.2F in TS 36.521-1 [14] for FDD band with “f ≤ 3.0GHz”.</w:t>
            </w:r>
          </w:p>
        </w:tc>
        <w:tc>
          <w:tcPr>
            <w:tcW w:w="2492" w:type="dxa"/>
          </w:tcPr>
          <w:p w14:paraId="609A84A9" w14:textId="77777777" w:rsidR="00524A5D" w:rsidRPr="0044437C" w:rsidRDefault="00000000">
            <w:pPr>
              <w:pStyle w:val="TAL"/>
              <w:rPr>
                <w:bCs/>
              </w:rPr>
            </w:pPr>
            <w:r w:rsidRPr="0044437C">
              <w:rPr>
                <w:bCs/>
              </w:rPr>
              <w:t>Same as clause 6.2.2F in TS 36.521-1 [14] for FDD band with “f ≤ 3.0GHz”.</w:t>
            </w:r>
          </w:p>
        </w:tc>
      </w:tr>
      <w:tr w:rsidR="00524A5D" w:rsidRPr="0044437C" w14:paraId="4FB3586F" w14:textId="77777777">
        <w:trPr>
          <w:jc w:val="center"/>
        </w:trPr>
        <w:tc>
          <w:tcPr>
            <w:tcW w:w="1921" w:type="dxa"/>
          </w:tcPr>
          <w:p w14:paraId="0BEEFD66" w14:textId="77777777" w:rsidR="00524A5D" w:rsidRPr="0044437C" w:rsidRDefault="00000000">
            <w:pPr>
              <w:pStyle w:val="TAL"/>
              <w:rPr>
                <w:bCs/>
              </w:rPr>
            </w:pPr>
            <w:r w:rsidRPr="0044437C">
              <w:rPr>
                <w:bCs/>
              </w:rPr>
              <w:t>6.2B.2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NB1 and NB2</w:t>
            </w:r>
          </w:p>
        </w:tc>
        <w:tc>
          <w:tcPr>
            <w:tcW w:w="3206" w:type="dxa"/>
          </w:tcPr>
          <w:p w14:paraId="6A7BDA24"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2C6C77BD"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583A4D46"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CC34D8F" w14:textId="77777777">
        <w:trPr>
          <w:jc w:val="center"/>
        </w:trPr>
        <w:tc>
          <w:tcPr>
            <w:tcW w:w="1921" w:type="dxa"/>
          </w:tcPr>
          <w:p w14:paraId="2E548AA5" w14:textId="77777777" w:rsidR="00524A5D" w:rsidRPr="0044437C" w:rsidRDefault="00000000">
            <w:pPr>
              <w:pStyle w:val="TAL"/>
              <w:rPr>
                <w:bCs/>
              </w:rPr>
            </w:pPr>
            <w:r w:rsidRPr="0044437C">
              <w:rPr>
                <w:bCs/>
              </w:rPr>
              <w:t>6.2B.3</w:t>
            </w:r>
            <w:r w:rsidRPr="0044437C">
              <w:rPr>
                <w:bCs/>
              </w:rPr>
              <w:tab/>
              <w:t>UE additional maximum output power reduction for category NB1 and NB2 UE</w:t>
            </w:r>
          </w:p>
        </w:tc>
        <w:tc>
          <w:tcPr>
            <w:tcW w:w="3206" w:type="dxa"/>
          </w:tcPr>
          <w:p w14:paraId="7C579A21"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47C0DB0D"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4CA04D53"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r w:rsidR="00524A5D" w:rsidRPr="0044437C" w14:paraId="6A4A5BF6" w14:textId="77777777">
        <w:trPr>
          <w:jc w:val="center"/>
        </w:trPr>
        <w:tc>
          <w:tcPr>
            <w:tcW w:w="1921" w:type="dxa"/>
          </w:tcPr>
          <w:p w14:paraId="2B8329B6" w14:textId="77777777" w:rsidR="00524A5D" w:rsidRPr="0044437C" w:rsidRDefault="00000000">
            <w:pPr>
              <w:pStyle w:val="TAL"/>
              <w:rPr>
                <w:bCs/>
              </w:rPr>
            </w:pPr>
            <w:r w:rsidRPr="0044437C">
              <w:rPr>
                <w:bCs/>
              </w:rPr>
              <w:t>6.2B.4</w:t>
            </w:r>
            <w:r w:rsidRPr="0044437C">
              <w:rPr>
                <w:bCs/>
              </w:rPr>
              <w:tab/>
              <w:t>Configured transmitted Power for category NB1 and NB2</w:t>
            </w:r>
          </w:p>
        </w:tc>
        <w:tc>
          <w:tcPr>
            <w:tcW w:w="3206" w:type="dxa"/>
          </w:tcPr>
          <w:p w14:paraId="61E3FEE3" w14:textId="77777777" w:rsidR="00524A5D" w:rsidRPr="0044437C" w:rsidRDefault="00000000">
            <w:pPr>
              <w:pStyle w:val="TAL"/>
              <w:rPr>
                <w:bCs/>
              </w:rPr>
            </w:pPr>
            <w:r w:rsidRPr="0044437C">
              <w:rPr>
                <w:bCs/>
              </w:rPr>
              <w:t>Same as clause 6.2.5F in TS 36.521-1 [14]</w:t>
            </w:r>
          </w:p>
        </w:tc>
        <w:tc>
          <w:tcPr>
            <w:tcW w:w="2349" w:type="dxa"/>
          </w:tcPr>
          <w:p w14:paraId="02B62728" w14:textId="77777777" w:rsidR="00524A5D" w:rsidRPr="0044437C" w:rsidRDefault="00000000">
            <w:pPr>
              <w:pStyle w:val="TAL"/>
              <w:rPr>
                <w:bCs/>
              </w:rPr>
            </w:pPr>
            <w:r w:rsidRPr="0044437C">
              <w:rPr>
                <w:bCs/>
              </w:rPr>
              <w:t>Same as clause 6.2.5F in TS 36.521-1 [14]</w:t>
            </w:r>
          </w:p>
        </w:tc>
        <w:tc>
          <w:tcPr>
            <w:tcW w:w="2492" w:type="dxa"/>
          </w:tcPr>
          <w:p w14:paraId="2108D118" w14:textId="77777777" w:rsidR="00524A5D" w:rsidRPr="0044437C" w:rsidRDefault="00000000">
            <w:pPr>
              <w:pStyle w:val="TAL"/>
              <w:rPr>
                <w:bCs/>
              </w:rPr>
            </w:pPr>
            <w:r w:rsidRPr="0044437C">
              <w:rPr>
                <w:bCs/>
              </w:rPr>
              <w:t>Same as clause 6.2.5F in TS 36.521-1 [14]</w:t>
            </w:r>
          </w:p>
        </w:tc>
      </w:tr>
      <w:tr w:rsidR="00524A5D" w:rsidRPr="0044437C" w14:paraId="044B2B2B" w14:textId="77777777">
        <w:trPr>
          <w:jc w:val="center"/>
        </w:trPr>
        <w:tc>
          <w:tcPr>
            <w:tcW w:w="1921" w:type="dxa"/>
          </w:tcPr>
          <w:p w14:paraId="41B6DFD5" w14:textId="77777777" w:rsidR="00524A5D" w:rsidRPr="0044437C" w:rsidRDefault="00000000">
            <w:pPr>
              <w:pStyle w:val="TAL"/>
              <w:rPr>
                <w:bCs/>
              </w:rPr>
            </w:pPr>
            <w:r w:rsidRPr="0044437C">
              <w:rPr>
                <w:bCs/>
              </w:rPr>
              <w:t>6.3A.1</w:t>
            </w:r>
            <w:r w:rsidRPr="0044437C">
              <w:rPr>
                <w:bCs/>
              </w:rPr>
              <w:tab/>
              <w:t>UE Minimum output power for category M1</w:t>
            </w:r>
          </w:p>
        </w:tc>
        <w:tc>
          <w:tcPr>
            <w:tcW w:w="3206" w:type="dxa"/>
          </w:tcPr>
          <w:p w14:paraId="1FB5C4B3" w14:textId="77777777" w:rsidR="00524A5D" w:rsidRPr="0044437C" w:rsidRDefault="00000000">
            <w:pPr>
              <w:pStyle w:val="TAL"/>
              <w:rPr>
                <w:bCs/>
              </w:rPr>
            </w:pPr>
            <w:r w:rsidRPr="0044437C">
              <w:rPr>
                <w:bCs/>
              </w:rPr>
              <w:t>Same as clause 6.3.2EA in TS 36.521-1 [14] for FDD band with “f ≤ 3.0GHz”.</w:t>
            </w:r>
          </w:p>
        </w:tc>
        <w:tc>
          <w:tcPr>
            <w:tcW w:w="2349" w:type="dxa"/>
          </w:tcPr>
          <w:p w14:paraId="1B47C419" w14:textId="77777777" w:rsidR="00524A5D" w:rsidRPr="0044437C" w:rsidRDefault="00000000">
            <w:pPr>
              <w:pStyle w:val="TAL"/>
              <w:rPr>
                <w:bCs/>
              </w:rPr>
            </w:pPr>
            <w:r w:rsidRPr="0044437C">
              <w:rPr>
                <w:bCs/>
              </w:rPr>
              <w:t>Same as clause 6.3.2EA in TS 36.521-1 [14] for FDD band with “f ≤ 3.0GHz”.</w:t>
            </w:r>
          </w:p>
        </w:tc>
        <w:tc>
          <w:tcPr>
            <w:tcW w:w="2492" w:type="dxa"/>
          </w:tcPr>
          <w:p w14:paraId="2B3AA7FC" w14:textId="77777777" w:rsidR="00524A5D" w:rsidRPr="0044437C" w:rsidRDefault="00000000">
            <w:pPr>
              <w:pStyle w:val="TAL"/>
              <w:rPr>
                <w:bCs/>
              </w:rPr>
            </w:pPr>
            <w:r w:rsidRPr="0044437C">
              <w:rPr>
                <w:bCs/>
              </w:rPr>
              <w:t>Same as clause 6.3.2EA in TS 36.521-1 [14] for FDD band with “f ≤ 3.0GHz”.</w:t>
            </w:r>
          </w:p>
        </w:tc>
      </w:tr>
      <w:tr w:rsidR="00524A5D" w:rsidRPr="0044437C" w14:paraId="2AB6BF26" w14:textId="77777777">
        <w:trPr>
          <w:jc w:val="center"/>
        </w:trPr>
        <w:tc>
          <w:tcPr>
            <w:tcW w:w="1921" w:type="dxa"/>
          </w:tcPr>
          <w:p w14:paraId="52C3C213" w14:textId="77777777" w:rsidR="00524A5D" w:rsidRPr="0044437C" w:rsidRDefault="00000000">
            <w:pPr>
              <w:pStyle w:val="TAL"/>
              <w:rPr>
                <w:bCs/>
              </w:rPr>
            </w:pPr>
            <w:r w:rsidRPr="0044437C">
              <w:rPr>
                <w:bCs/>
              </w:rPr>
              <w:t>6.3A.2</w:t>
            </w:r>
            <w:r w:rsidRPr="0044437C">
              <w:rPr>
                <w:bCs/>
              </w:rPr>
              <w:tab/>
              <w:t>Transmit OFF power for category M1</w:t>
            </w:r>
          </w:p>
        </w:tc>
        <w:tc>
          <w:tcPr>
            <w:tcW w:w="3206" w:type="dxa"/>
          </w:tcPr>
          <w:p w14:paraId="3AF9283F" w14:textId="77777777" w:rsidR="00524A5D" w:rsidRPr="0044437C" w:rsidRDefault="00000000">
            <w:pPr>
              <w:pStyle w:val="TAL"/>
              <w:rPr>
                <w:bCs/>
              </w:rPr>
            </w:pPr>
            <w:r w:rsidRPr="0044437C">
              <w:rPr>
                <w:bCs/>
              </w:rPr>
              <w:t>Same as clause 6.3.3EA in TS 36.521-1 [14] for FDD band with “f ≤ 3.0GHz”.</w:t>
            </w:r>
          </w:p>
        </w:tc>
        <w:tc>
          <w:tcPr>
            <w:tcW w:w="2349" w:type="dxa"/>
          </w:tcPr>
          <w:p w14:paraId="0389CE75" w14:textId="77777777" w:rsidR="00524A5D" w:rsidRPr="0044437C" w:rsidRDefault="00000000">
            <w:pPr>
              <w:pStyle w:val="TAL"/>
              <w:rPr>
                <w:bCs/>
              </w:rPr>
            </w:pPr>
            <w:r w:rsidRPr="0044437C">
              <w:rPr>
                <w:bCs/>
              </w:rPr>
              <w:t>Same as clause 6.3.3EA in TS 36.521-1 [14] for FDD band with “f ≤ 3.0GHz”.</w:t>
            </w:r>
          </w:p>
        </w:tc>
        <w:tc>
          <w:tcPr>
            <w:tcW w:w="2492" w:type="dxa"/>
          </w:tcPr>
          <w:p w14:paraId="58C2229D" w14:textId="77777777" w:rsidR="00524A5D" w:rsidRPr="0044437C" w:rsidRDefault="00000000">
            <w:pPr>
              <w:pStyle w:val="TAL"/>
              <w:rPr>
                <w:bCs/>
              </w:rPr>
            </w:pPr>
            <w:r w:rsidRPr="0044437C">
              <w:rPr>
                <w:bCs/>
              </w:rPr>
              <w:t>Same as clause 6.3.3EA in TS 36.521-1 [14] for FDD band with “f ≤ 3.0GHz”.</w:t>
            </w:r>
          </w:p>
        </w:tc>
      </w:tr>
      <w:tr w:rsidR="00524A5D" w:rsidRPr="0044437C" w14:paraId="1CC85C0D" w14:textId="77777777">
        <w:trPr>
          <w:jc w:val="center"/>
        </w:trPr>
        <w:tc>
          <w:tcPr>
            <w:tcW w:w="1921" w:type="dxa"/>
          </w:tcPr>
          <w:p w14:paraId="3FCFCDAD" w14:textId="77777777" w:rsidR="00524A5D" w:rsidRPr="0044437C" w:rsidRDefault="00000000">
            <w:pPr>
              <w:pStyle w:val="TAL"/>
              <w:rPr>
                <w:bCs/>
              </w:rPr>
            </w:pPr>
            <w:r w:rsidRPr="0044437C">
              <w:rPr>
                <w:bCs/>
              </w:rPr>
              <w:t>6.3A.3.1</w:t>
            </w:r>
            <w:r w:rsidRPr="0044437C">
              <w:rPr>
                <w:bCs/>
                <w:lang w:eastAsia="zh-CN"/>
              </w:rPr>
              <w:t xml:space="preserve"> </w:t>
            </w:r>
            <w:r w:rsidRPr="0044437C">
              <w:rPr>
                <w:bCs/>
              </w:rPr>
              <w:t>General ON/OFF time mask for category M1</w:t>
            </w:r>
          </w:p>
        </w:tc>
        <w:tc>
          <w:tcPr>
            <w:tcW w:w="3206" w:type="dxa"/>
          </w:tcPr>
          <w:p w14:paraId="22123A85" w14:textId="77777777" w:rsidR="00524A5D" w:rsidRPr="0044437C" w:rsidRDefault="00000000">
            <w:pPr>
              <w:pStyle w:val="TAL"/>
              <w:rPr>
                <w:bCs/>
              </w:rPr>
            </w:pPr>
            <w:r w:rsidRPr="0044437C">
              <w:rPr>
                <w:bCs/>
              </w:rPr>
              <w:t>Same as clause 6.3.4EA.1 in TS 36.521-1 [14] for FDD band with “f ≤ 3.0GHz”.</w:t>
            </w:r>
          </w:p>
        </w:tc>
        <w:tc>
          <w:tcPr>
            <w:tcW w:w="2349" w:type="dxa"/>
          </w:tcPr>
          <w:p w14:paraId="305BBD89" w14:textId="77777777" w:rsidR="00524A5D" w:rsidRPr="0044437C" w:rsidRDefault="00000000">
            <w:pPr>
              <w:pStyle w:val="TAL"/>
              <w:rPr>
                <w:bCs/>
              </w:rPr>
            </w:pPr>
            <w:r w:rsidRPr="0044437C">
              <w:rPr>
                <w:bCs/>
              </w:rPr>
              <w:t>Same as clause 6.3.4EA.1 in TS 36.521-1 [14] for FDD band with “f ≤ 3.0GHz”.</w:t>
            </w:r>
          </w:p>
        </w:tc>
        <w:tc>
          <w:tcPr>
            <w:tcW w:w="2492" w:type="dxa"/>
          </w:tcPr>
          <w:p w14:paraId="4A82F39B" w14:textId="77777777" w:rsidR="00524A5D" w:rsidRPr="0044437C" w:rsidRDefault="00000000">
            <w:pPr>
              <w:pStyle w:val="TAL"/>
              <w:rPr>
                <w:bCs/>
              </w:rPr>
            </w:pPr>
            <w:r w:rsidRPr="0044437C">
              <w:rPr>
                <w:bCs/>
              </w:rPr>
              <w:t>Same as clause 6.3.4EA.1 in TS 36.521-1 [14] for FDD band with “f ≤ 3.0GHz”.</w:t>
            </w:r>
          </w:p>
        </w:tc>
      </w:tr>
      <w:tr w:rsidR="00524A5D" w:rsidRPr="0044437C" w14:paraId="24676223" w14:textId="77777777">
        <w:trPr>
          <w:jc w:val="center"/>
        </w:trPr>
        <w:tc>
          <w:tcPr>
            <w:tcW w:w="1921" w:type="dxa"/>
          </w:tcPr>
          <w:p w14:paraId="4D8010ED" w14:textId="77777777" w:rsidR="00524A5D" w:rsidRPr="0044437C" w:rsidRDefault="00000000">
            <w:pPr>
              <w:pStyle w:val="TAL"/>
              <w:rPr>
                <w:bCs/>
              </w:rPr>
            </w:pPr>
            <w:r w:rsidRPr="0044437C">
              <w:rPr>
                <w:bCs/>
              </w:rPr>
              <w:t>6.3A.3.2.1</w:t>
            </w:r>
            <w:r w:rsidRPr="0044437C">
              <w:rPr>
                <w:bCs/>
              </w:rPr>
              <w:tab/>
              <w:t>PRACH time mask for UE category M1</w:t>
            </w:r>
          </w:p>
        </w:tc>
        <w:tc>
          <w:tcPr>
            <w:tcW w:w="3206" w:type="dxa"/>
          </w:tcPr>
          <w:p w14:paraId="45162266"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7D3275C6"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13DD1B27"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40B42E67" w14:textId="77777777">
        <w:trPr>
          <w:jc w:val="center"/>
        </w:trPr>
        <w:tc>
          <w:tcPr>
            <w:tcW w:w="1921" w:type="dxa"/>
          </w:tcPr>
          <w:p w14:paraId="2D2CB0AF" w14:textId="77777777" w:rsidR="00524A5D" w:rsidRPr="0044437C" w:rsidRDefault="00000000">
            <w:pPr>
              <w:pStyle w:val="TAL"/>
              <w:rPr>
                <w:bCs/>
              </w:rPr>
            </w:pPr>
            <w:r w:rsidRPr="0044437C">
              <w:rPr>
                <w:bCs/>
              </w:rPr>
              <w:t>6.3A.3.2.2</w:t>
            </w:r>
            <w:r w:rsidRPr="0044437C">
              <w:rPr>
                <w:bCs/>
              </w:rPr>
              <w:tab/>
              <w:t>SRS time mask for UE category M1</w:t>
            </w:r>
          </w:p>
        </w:tc>
        <w:tc>
          <w:tcPr>
            <w:tcW w:w="3206" w:type="dxa"/>
          </w:tcPr>
          <w:p w14:paraId="2682E67E"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06D13D1A"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2421D34E"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7B18DC20" w14:textId="77777777">
        <w:trPr>
          <w:jc w:val="center"/>
        </w:trPr>
        <w:tc>
          <w:tcPr>
            <w:tcW w:w="1921" w:type="dxa"/>
          </w:tcPr>
          <w:p w14:paraId="5B6501CE" w14:textId="77777777" w:rsidR="00524A5D" w:rsidRPr="0044437C" w:rsidRDefault="00000000">
            <w:pPr>
              <w:pStyle w:val="TAL"/>
              <w:rPr>
                <w:bCs/>
              </w:rPr>
            </w:pPr>
            <w:r w:rsidRPr="0044437C">
              <w:rPr>
                <w:bCs/>
              </w:rPr>
              <w:t>6.3A.4.1</w:t>
            </w:r>
            <w:r w:rsidRPr="0044437C">
              <w:rPr>
                <w:bCs/>
                <w:lang w:eastAsia="zh-CN"/>
              </w:rPr>
              <w:t xml:space="preserve"> </w:t>
            </w:r>
            <w:r w:rsidRPr="0044437C">
              <w:rPr>
                <w:bCs/>
              </w:rPr>
              <w:t>Power Control Absolute power tolerance for UE category M1</w:t>
            </w:r>
          </w:p>
        </w:tc>
        <w:tc>
          <w:tcPr>
            <w:tcW w:w="3206" w:type="dxa"/>
          </w:tcPr>
          <w:p w14:paraId="4D031440" w14:textId="77777777" w:rsidR="00524A5D" w:rsidRPr="0044437C" w:rsidRDefault="00000000">
            <w:pPr>
              <w:pStyle w:val="TAL"/>
              <w:rPr>
                <w:bCs/>
              </w:rPr>
            </w:pPr>
            <w:r w:rsidRPr="0044437C">
              <w:rPr>
                <w:bCs/>
              </w:rPr>
              <w:t>Same as clause 6.3.5EA.1 in TS 36.521-1 [14] for FDD band with “f ≤ 3.0GHz”.</w:t>
            </w:r>
          </w:p>
        </w:tc>
        <w:tc>
          <w:tcPr>
            <w:tcW w:w="2349" w:type="dxa"/>
          </w:tcPr>
          <w:p w14:paraId="0A2CC1FB" w14:textId="77777777" w:rsidR="00524A5D" w:rsidRPr="0044437C" w:rsidRDefault="00000000">
            <w:pPr>
              <w:pStyle w:val="TAL"/>
              <w:rPr>
                <w:bCs/>
              </w:rPr>
            </w:pPr>
            <w:r w:rsidRPr="0044437C">
              <w:rPr>
                <w:bCs/>
              </w:rPr>
              <w:t>Same as clause 6.3.5EA.1 in TS 36.521-1 [14] for FDD band with “f ≤ 3.0GHz”.</w:t>
            </w:r>
          </w:p>
        </w:tc>
        <w:tc>
          <w:tcPr>
            <w:tcW w:w="2492" w:type="dxa"/>
          </w:tcPr>
          <w:p w14:paraId="721A6EC8" w14:textId="77777777" w:rsidR="00524A5D" w:rsidRPr="0044437C" w:rsidRDefault="00000000">
            <w:pPr>
              <w:pStyle w:val="TAL"/>
              <w:rPr>
                <w:bCs/>
              </w:rPr>
            </w:pPr>
            <w:r w:rsidRPr="0044437C">
              <w:rPr>
                <w:bCs/>
              </w:rPr>
              <w:t>Same as clause 6.3.5EA.1 in TS 36.521-1 [14] for FDD band with “f ≤ 3.0GHz”.</w:t>
            </w:r>
          </w:p>
        </w:tc>
      </w:tr>
      <w:tr w:rsidR="00524A5D" w:rsidRPr="0044437C" w14:paraId="2E7277A4" w14:textId="77777777">
        <w:trPr>
          <w:jc w:val="center"/>
        </w:trPr>
        <w:tc>
          <w:tcPr>
            <w:tcW w:w="1921" w:type="dxa"/>
          </w:tcPr>
          <w:p w14:paraId="03C1A001" w14:textId="77777777" w:rsidR="00524A5D" w:rsidRPr="0044437C" w:rsidRDefault="00000000">
            <w:pPr>
              <w:pStyle w:val="TAL"/>
              <w:rPr>
                <w:bCs/>
              </w:rPr>
            </w:pPr>
            <w:r w:rsidRPr="0044437C">
              <w:rPr>
                <w:bCs/>
              </w:rPr>
              <w:t>6.3A.4.2</w:t>
            </w:r>
            <w:r w:rsidRPr="0044437C">
              <w:rPr>
                <w:bCs/>
                <w:lang w:eastAsia="zh-CN"/>
              </w:rPr>
              <w:t xml:space="preserve"> </w:t>
            </w:r>
            <w:r w:rsidRPr="0044437C">
              <w:rPr>
                <w:bCs/>
              </w:rPr>
              <w:t>Power Control Relative power tolerance for UE category M1</w:t>
            </w:r>
          </w:p>
        </w:tc>
        <w:tc>
          <w:tcPr>
            <w:tcW w:w="3206" w:type="dxa"/>
          </w:tcPr>
          <w:p w14:paraId="3623FAE4" w14:textId="77777777" w:rsidR="00524A5D" w:rsidRPr="0044437C" w:rsidRDefault="00000000">
            <w:pPr>
              <w:pStyle w:val="TAL"/>
              <w:rPr>
                <w:rFonts w:eastAsiaTheme="minorEastAsia"/>
                <w:bCs/>
                <w:lang w:eastAsia="zh-CN"/>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349" w:type="dxa"/>
          </w:tcPr>
          <w:p w14:paraId="1D5CBCF8" w14:textId="77777777" w:rsidR="00524A5D" w:rsidRPr="0044437C" w:rsidRDefault="00000000">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492" w:type="dxa"/>
          </w:tcPr>
          <w:p w14:paraId="09CA3C28" w14:textId="77777777" w:rsidR="00524A5D" w:rsidRPr="0044437C" w:rsidRDefault="00000000">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r>
      <w:tr w:rsidR="00524A5D" w:rsidRPr="0044437C" w14:paraId="0F4BDDD0" w14:textId="77777777">
        <w:trPr>
          <w:jc w:val="center"/>
        </w:trPr>
        <w:tc>
          <w:tcPr>
            <w:tcW w:w="1921" w:type="dxa"/>
          </w:tcPr>
          <w:p w14:paraId="78648F63" w14:textId="77777777" w:rsidR="00524A5D" w:rsidRPr="0044437C" w:rsidRDefault="00000000">
            <w:pPr>
              <w:pStyle w:val="TAL"/>
              <w:rPr>
                <w:bCs/>
              </w:rPr>
            </w:pPr>
            <w:r w:rsidRPr="0044437C">
              <w:rPr>
                <w:bCs/>
              </w:rPr>
              <w:lastRenderedPageBreak/>
              <w:t>6.3A.4.3</w:t>
            </w:r>
            <w:r w:rsidRPr="0044437C">
              <w:rPr>
                <w:bCs/>
                <w:lang w:eastAsia="zh-CN"/>
              </w:rPr>
              <w:t xml:space="preserve"> </w:t>
            </w:r>
            <w:r w:rsidRPr="0044437C">
              <w:rPr>
                <w:bCs/>
              </w:rPr>
              <w:t xml:space="preserve">Aggregate power control tolerance for UE category </w:t>
            </w:r>
            <w:r w:rsidRPr="0044437C">
              <w:rPr>
                <w:bCs/>
                <w:lang w:eastAsia="zh-TW"/>
              </w:rPr>
              <w:t>M1</w:t>
            </w:r>
          </w:p>
        </w:tc>
        <w:tc>
          <w:tcPr>
            <w:tcW w:w="3206" w:type="dxa"/>
          </w:tcPr>
          <w:p w14:paraId="44DDCDBD" w14:textId="77777777" w:rsidR="00524A5D" w:rsidRPr="0044437C" w:rsidRDefault="00000000">
            <w:pPr>
              <w:pStyle w:val="TAL"/>
              <w:rPr>
                <w:bCs/>
              </w:rPr>
            </w:pPr>
            <w:r w:rsidRPr="0044437C">
              <w:rPr>
                <w:bCs/>
              </w:rPr>
              <w:t>Same as clause 6.3.5EA.3 in TS 36.521-1 [14]</w:t>
            </w:r>
            <w:r w:rsidRPr="0044437C">
              <w:rPr>
                <w:bCs/>
                <w:lang w:eastAsia="zh-CN"/>
              </w:rPr>
              <w:t>.</w:t>
            </w:r>
          </w:p>
        </w:tc>
        <w:tc>
          <w:tcPr>
            <w:tcW w:w="2349" w:type="dxa"/>
          </w:tcPr>
          <w:p w14:paraId="0C2AA068" w14:textId="77777777" w:rsidR="00524A5D" w:rsidRPr="0044437C" w:rsidRDefault="00000000">
            <w:pPr>
              <w:pStyle w:val="TAL"/>
              <w:rPr>
                <w:bCs/>
              </w:rPr>
            </w:pPr>
            <w:r w:rsidRPr="0044437C">
              <w:rPr>
                <w:bCs/>
              </w:rPr>
              <w:t>Same as clause 6.3.5EA.3 in TS 36.521-1 [14]</w:t>
            </w:r>
            <w:r w:rsidRPr="0044437C">
              <w:rPr>
                <w:bCs/>
                <w:lang w:eastAsia="zh-CN"/>
              </w:rPr>
              <w:t>.</w:t>
            </w:r>
          </w:p>
        </w:tc>
        <w:tc>
          <w:tcPr>
            <w:tcW w:w="2492" w:type="dxa"/>
          </w:tcPr>
          <w:p w14:paraId="5A5879F7" w14:textId="77777777" w:rsidR="00524A5D" w:rsidRPr="0044437C" w:rsidRDefault="00000000">
            <w:pPr>
              <w:pStyle w:val="TAL"/>
              <w:rPr>
                <w:bCs/>
              </w:rPr>
            </w:pPr>
            <w:r w:rsidRPr="0044437C">
              <w:rPr>
                <w:bCs/>
              </w:rPr>
              <w:t>Same as clause 6.3.5EA.3 in TS 36.521-1 [14]</w:t>
            </w:r>
            <w:r w:rsidRPr="0044437C">
              <w:rPr>
                <w:bCs/>
                <w:lang w:eastAsia="zh-CN"/>
              </w:rPr>
              <w:t>.</w:t>
            </w:r>
          </w:p>
        </w:tc>
      </w:tr>
      <w:tr w:rsidR="00524A5D" w:rsidRPr="0044437C" w14:paraId="409EBC07" w14:textId="77777777">
        <w:trPr>
          <w:jc w:val="center"/>
        </w:trPr>
        <w:tc>
          <w:tcPr>
            <w:tcW w:w="1921" w:type="dxa"/>
          </w:tcPr>
          <w:p w14:paraId="6C89294F" w14:textId="77777777" w:rsidR="00524A5D" w:rsidRPr="0044437C" w:rsidRDefault="00000000">
            <w:pPr>
              <w:pStyle w:val="TAL"/>
              <w:rPr>
                <w:bCs/>
              </w:rPr>
            </w:pPr>
            <w:r w:rsidRPr="0044437C">
              <w:rPr>
                <w:bCs/>
              </w:rPr>
              <w:t>6.3B.1</w:t>
            </w:r>
            <w:r w:rsidRPr="0044437C">
              <w:rPr>
                <w:bCs/>
              </w:rPr>
              <w:tab/>
              <w:t>UE Minimum output power for category NB1 and NB2</w:t>
            </w:r>
          </w:p>
        </w:tc>
        <w:tc>
          <w:tcPr>
            <w:tcW w:w="3206" w:type="dxa"/>
          </w:tcPr>
          <w:p w14:paraId="6502B71B" w14:textId="77777777" w:rsidR="00524A5D" w:rsidRPr="0044437C" w:rsidRDefault="00000000">
            <w:pPr>
              <w:pStyle w:val="TAL"/>
              <w:rPr>
                <w:bCs/>
              </w:rPr>
            </w:pPr>
            <w:r w:rsidRPr="0044437C">
              <w:rPr>
                <w:bCs/>
              </w:rPr>
              <w:t>Same as clause 6.3.2F in TS 36.521-1 [14]</w:t>
            </w:r>
          </w:p>
        </w:tc>
        <w:tc>
          <w:tcPr>
            <w:tcW w:w="2349" w:type="dxa"/>
          </w:tcPr>
          <w:p w14:paraId="343766F1" w14:textId="77777777" w:rsidR="00524A5D" w:rsidRPr="0044437C" w:rsidRDefault="00000000">
            <w:pPr>
              <w:pStyle w:val="TAL"/>
              <w:rPr>
                <w:bCs/>
              </w:rPr>
            </w:pPr>
            <w:r w:rsidRPr="0044437C">
              <w:rPr>
                <w:bCs/>
              </w:rPr>
              <w:t>Same as clause 6.3.2F in TS 36.521-1 [14]</w:t>
            </w:r>
          </w:p>
        </w:tc>
        <w:tc>
          <w:tcPr>
            <w:tcW w:w="2492" w:type="dxa"/>
          </w:tcPr>
          <w:p w14:paraId="4C75071D" w14:textId="77777777" w:rsidR="00524A5D" w:rsidRPr="0044437C" w:rsidRDefault="00000000">
            <w:pPr>
              <w:pStyle w:val="TAL"/>
              <w:rPr>
                <w:bCs/>
              </w:rPr>
            </w:pPr>
            <w:r w:rsidRPr="0044437C">
              <w:rPr>
                <w:bCs/>
              </w:rPr>
              <w:t>Same as clause 6.3.2F in TS 36.521-1 [14]</w:t>
            </w:r>
          </w:p>
        </w:tc>
      </w:tr>
      <w:tr w:rsidR="00524A5D" w:rsidRPr="0044437C" w14:paraId="437312A4" w14:textId="77777777">
        <w:trPr>
          <w:jc w:val="center"/>
        </w:trPr>
        <w:tc>
          <w:tcPr>
            <w:tcW w:w="1921" w:type="dxa"/>
          </w:tcPr>
          <w:p w14:paraId="24A01FE0" w14:textId="77777777" w:rsidR="00524A5D" w:rsidRPr="0044437C" w:rsidRDefault="00000000">
            <w:pPr>
              <w:pStyle w:val="TAL"/>
              <w:rPr>
                <w:bCs/>
              </w:rPr>
            </w:pPr>
            <w:r w:rsidRPr="0044437C">
              <w:rPr>
                <w:bCs/>
              </w:rPr>
              <w:t>6.3B.2</w:t>
            </w:r>
            <w:r w:rsidRPr="0044437C">
              <w:rPr>
                <w:bCs/>
              </w:rPr>
              <w:tab/>
              <w:t>Transmit OFF power for category NB1 and NB2</w:t>
            </w:r>
          </w:p>
        </w:tc>
        <w:tc>
          <w:tcPr>
            <w:tcW w:w="3206" w:type="dxa"/>
          </w:tcPr>
          <w:p w14:paraId="2DF3AB38"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349" w:type="dxa"/>
          </w:tcPr>
          <w:p w14:paraId="77FC4AD2"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492" w:type="dxa"/>
          </w:tcPr>
          <w:p w14:paraId="24CF656F"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r>
      <w:tr w:rsidR="00524A5D" w:rsidRPr="0044437C" w14:paraId="234B1802" w14:textId="77777777">
        <w:trPr>
          <w:jc w:val="center"/>
        </w:trPr>
        <w:tc>
          <w:tcPr>
            <w:tcW w:w="1921" w:type="dxa"/>
          </w:tcPr>
          <w:p w14:paraId="309EE3B6" w14:textId="77777777" w:rsidR="00524A5D" w:rsidRPr="0044437C" w:rsidRDefault="00000000">
            <w:pPr>
              <w:pStyle w:val="TAL"/>
              <w:rPr>
                <w:bCs/>
              </w:rPr>
            </w:pPr>
            <w:r w:rsidRPr="0044437C">
              <w:rPr>
                <w:bCs/>
              </w:rPr>
              <w:t>6.3B.3.1</w:t>
            </w:r>
            <w:r w:rsidRPr="0044437C">
              <w:rPr>
                <w:bCs/>
                <w:lang w:eastAsia="zh-CN"/>
              </w:rPr>
              <w:t xml:space="preserve"> </w:t>
            </w:r>
            <w:r w:rsidRPr="0044437C">
              <w:rPr>
                <w:bCs/>
                <w:lang w:eastAsia="zh-TW"/>
              </w:rPr>
              <w:t>General ON/OFF time mask for category NB1 and NB2</w:t>
            </w:r>
          </w:p>
        </w:tc>
        <w:tc>
          <w:tcPr>
            <w:tcW w:w="3206" w:type="dxa"/>
          </w:tcPr>
          <w:p w14:paraId="5A92978E"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c>
          <w:tcPr>
            <w:tcW w:w="2349" w:type="dxa"/>
          </w:tcPr>
          <w:p w14:paraId="44CD05A4"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c>
          <w:tcPr>
            <w:tcW w:w="2492" w:type="dxa"/>
          </w:tcPr>
          <w:p w14:paraId="085E435E"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r>
      <w:tr w:rsidR="00524A5D" w:rsidRPr="0044437C" w14:paraId="7CB17AC2" w14:textId="77777777">
        <w:trPr>
          <w:jc w:val="center"/>
        </w:trPr>
        <w:tc>
          <w:tcPr>
            <w:tcW w:w="1921" w:type="dxa"/>
          </w:tcPr>
          <w:p w14:paraId="12E4DAAC" w14:textId="77777777" w:rsidR="00524A5D" w:rsidRPr="0044437C" w:rsidRDefault="00000000">
            <w:pPr>
              <w:pStyle w:val="TAL"/>
              <w:rPr>
                <w:bCs/>
              </w:rPr>
            </w:pPr>
            <w:r w:rsidRPr="0044437C">
              <w:rPr>
                <w:bCs/>
              </w:rPr>
              <w:t>6.3B.3.2</w:t>
            </w:r>
            <w:r w:rsidRPr="0044437C">
              <w:rPr>
                <w:bCs/>
                <w:lang w:eastAsia="zh-CN"/>
              </w:rPr>
              <w:t xml:space="preserve"> </w:t>
            </w:r>
            <w:r w:rsidRPr="0044437C">
              <w:rPr>
                <w:bCs/>
                <w:lang w:eastAsia="zh-TW"/>
              </w:rPr>
              <w:t>NPRACH time mask for category NB1 and NB2</w:t>
            </w:r>
          </w:p>
        </w:tc>
        <w:tc>
          <w:tcPr>
            <w:tcW w:w="3206" w:type="dxa"/>
          </w:tcPr>
          <w:p w14:paraId="70A5B912"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349" w:type="dxa"/>
          </w:tcPr>
          <w:p w14:paraId="20B9D769"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492" w:type="dxa"/>
          </w:tcPr>
          <w:p w14:paraId="148991F7"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r>
      <w:tr w:rsidR="00524A5D" w:rsidRPr="0044437C" w14:paraId="47BBA11D" w14:textId="77777777">
        <w:trPr>
          <w:jc w:val="center"/>
        </w:trPr>
        <w:tc>
          <w:tcPr>
            <w:tcW w:w="1921" w:type="dxa"/>
          </w:tcPr>
          <w:p w14:paraId="3FBF5000" w14:textId="77777777" w:rsidR="00524A5D" w:rsidRPr="0044437C" w:rsidRDefault="00000000">
            <w:pPr>
              <w:pStyle w:val="TAL"/>
              <w:rPr>
                <w:bCs/>
              </w:rPr>
            </w:pPr>
            <w:r w:rsidRPr="0044437C">
              <w:rPr>
                <w:bCs/>
              </w:rPr>
              <w:t>6.3B.4.1</w:t>
            </w:r>
            <w:r w:rsidRPr="0044437C">
              <w:rPr>
                <w:bCs/>
              </w:rPr>
              <w:tab/>
              <w:t>Power Control Absolute power tolerance for category NB1 and NB2</w:t>
            </w:r>
          </w:p>
        </w:tc>
        <w:tc>
          <w:tcPr>
            <w:tcW w:w="3206" w:type="dxa"/>
          </w:tcPr>
          <w:p w14:paraId="296CDCA7" w14:textId="77777777" w:rsidR="00524A5D" w:rsidRPr="0044437C" w:rsidRDefault="00000000">
            <w:pPr>
              <w:pStyle w:val="TAL"/>
              <w:rPr>
                <w:bCs/>
              </w:rPr>
            </w:pPr>
            <w:r w:rsidRPr="0044437C">
              <w:rPr>
                <w:bCs/>
              </w:rPr>
              <w:t>Same as clause 6.3.5F.1 in TS 36.521-1 [14] for FDD band with “f ≤ 3.0GHz”.</w:t>
            </w:r>
          </w:p>
        </w:tc>
        <w:tc>
          <w:tcPr>
            <w:tcW w:w="2349" w:type="dxa"/>
          </w:tcPr>
          <w:p w14:paraId="5059C58A" w14:textId="77777777" w:rsidR="00524A5D" w:rsidRPr="0044437C" w:rsidRDefault="00000000">
            <w:pPr>
              <w:pStyle w:val="TAL"/>
              <w:rPr>
                <w:bCs/>
              </w:rPr>
            </w:pPr>
            <w:r w:rsidRPr="0044437C">
              <w:rPr>
                <w:bCs/>
              </w:rPr>
              <w:t>Same as clause 6.3.5F.1 in TS 36.521-1 [14] for FDD band with “f ≤ 3.0GHz”.</w:t>
            </w:r>
          </w:p>
        </w:tc>
        <w:tc>
          <w:tcPr>
            <w:tcW w:w="2492" w:type="dxa"/>
          </w:tcPr>
          <w:p w14:paraId="1EFC14EE" w14:textId="77777777" w:rsidR="00524A5D" w:rsidRPr="0044437C" w:rsidRDefault="00000000">
            <w:pPr>
              <w:pStyle w:val="TAL"/>
              <w:rPr>
                <w:bCs/>
              </w:rPr>
            </w:pPr>
            <w:r w:rsidRPr="0044437C">
              <w:rPr>
                <w:bCs/>
              </w:rPr>
              <w:t>Same as clause 6.3.5F.1 in TS 36.521-1 [14] for FDD band with “f ≤ 3.0GHz”.</w:t>
            </w:r>
          </w:p>
        </w:tc>
      </w:tr>
      <w:tr w:rsidR="00524A5D" w:rsidRPr="0044437C" w14:paraId="75BB2017" w14:textId="77777777">
        <w:trPr>
          <w:jc w:val="center"/>
        </w:trPr>
        <w:tc>
          <w:tcPr>
            <w:tcW w:w="1921" w:type="dxa"/>
          </w:tcPr>
          <w:p w14:paraId="0420A749" w14:textId="77777777" w:rsidR="00524A5D" w:rsidRPr="0044437C" w:rsidRDefault="00000000">
            <w:pPr>
              <w:pStyle w:val="TAL"/>
              <w:rPr>
                <w:bCs/>
              </w:rPr>
            </w:pPr>
            <w:r w:rsidRPr="0044437C">
              <w:rPr>
                <w:bCs/>
              </w:rPr>
              <w:t>6.3B.4.2 Power Control Relative power tolerance for category NB1 and NB2</w:t>
            </w:r>
          </w:p>
        </w:tc>
        <w:tc>
          <w:tcPr>
            <w:tcW w:w="3206" w:type="dxa"/>
          </w:tcPr>
          <w:p w14:paraId="73BE5583" w14:textId="77777777" w:rsidR="00524A5D" w:rsidRPr="0044437C" w:rsidRDefault="00000000">
            <w:pPr>
              <w:pStyle w:val="TAL"/>
              <w:rPr>
                <w:bCs/>
              </w:rPr>
            </w:pPr>
            <w:r w:rsidRPr="0044437C">
              <w:rPr>
                <w:bCs/>
              </w:rPr>
              <w:t>Same as clause 6.3.5F.2 in TS 36.521-1 [14]</w:t>
            </w:r>
          </w:p>
        </w:tc>
        <w:tc>
          <w:tcPr>
            <w:tcW w:w="2349" w:type="dxa"/>
          </w:tcPr>
          <w:p w14:paraId="67E3730E" w14:textId="77777777" w:rsidR="00524A5D" w:rsidRPr="0044437C" w:rsidRDefault="00000000">
            <w:pPr>
              <w:pStyle w:val="TAL"/>
              <w:rPr>
                <w:bCs/>
              </w:rPr>
            </w:pPr>
            <w:r w:rsidRPr="0044437C">
              <w:rPr>
                <w:bCs/>
              </w:rPr>
              <w:t>Same as clause 6.3.5F.2 in TS 36.521-1 [14]</w:t>
            </w:r>
          </w:p>
        </w:tc>
        <w:tc>
          <w:tcPr>
            <w:tcW w:w="2492" w:type="dxa"/>
          </w:tcPr>
          <w:p w14:paraId="1BC1D2A7" w14:textId="77777777" w:rsidR="00524A5D" w:rsidRPr="0044437C" w:rsidRDefault="00000000">
            <w:pPr>
              <w:pStyle w:val="TAL"/>
              <w:rPr>
                <w:bCs/>
              </w:rPr>
            </w:pPr>
            <w:r w:rsidRPr="0044437C">
              <w:rPr>
                <w:bCs/>
              </w:rPr>
              <w:t>Same as clause 6.3.5F.2 in TS 36.521-1 [14]</w:t>
            </w:r>
          </w:p>
        </w:tc>
      </w:tr>
      <w:tr w:rsidR="00524A5D" w:rsidRPr="0044437C" w14:paraId="68FBC390" w14:textId="77777777">
        <w:trPr>
          <w:jc w:val="center"/>
        </w:trPr>
        <w:tc>
          <w:tcPr>
            <w:tcW w:w="1921" w:type="dxa"/>
          </w:tcPr>
          <w:p w14:paraId="26CB00E0" w14:textId="77777777" w:rsidR="00524A5D" w:rsidRPr="0044437C" w:rsidRDefault="00000000">
            <w:pPr>
              <w:pStyle w:val="TAL"/>
              <w:rPr>
                <w:bCs/>
              </w:rPr>
            </w:pPr>
            <w:r w:rsidRPr="0044437C">
              <w:rPr>
                <w:bCs/>
              </w:rPr>
              <w:t>6.3B.4.3 Aggregate power control tolerance for category NB1 and NB2</w:t>
            </w:r>
          </w:p>
        </w:tc>
        <w:tc>
          <w:tcPr>
            <w:tcW w:w="3206" w:type="dxa"/>
          </w:tcPr>
          <w:p w14:paraId="54ED6837"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c>
          <w:tcPr>
            <w:tcW w:w="2349" w:type="dxa"/>
          </w:tcPr>
          <w:p w14:paraId="32C3F3D4"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c>
          <w:tcPr>
            <w:tcW w:w="2492" w:type="dxa"/>
          </w:tcPr>
          <w:p w14:paraId="226DCA6F"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r>
      <w:tr w:rsidR="00731033" w:rsidRPr="0044437C" w14:paraId="6571FEE3" w14:textId="77777777">
        <w:trPr>
          <w:jc w:val="center"/>
        </w:trPr>
        <w:tc>
          <w:tcPr>
            <w:tcW w:w="1921" w:type="dxa"/>
          </w:tcPr>
          <w:p w14:paraId="7C8546F3" w14:textId="21A02D54" w:rsidR="00731033" w:rsidRPr="0044437C" w:rsidRDefault="00731033" w:rsidP="00731033">
            <w:pPr>
              <w:pStyle w:val="TAL"/>
              <w:rPr>
                <w:bCs/>
              </w:rPr>
            </w:pPr>
            <w:r w:rsidRPr="0044437C">
              <w:t>6.4A.1_1 Frequency error with GSO ephemeris for UE category M1</w:t>
            </w:r>
          </w:p>
        </w:tc>
        <w:tc>
          <w:tcPr>
            <w:tcW w:w="3206" w:type="dxa"/>
          </w:tcPr>
          <w:p w14:paraId="1FFFE24D" w14:textId="18F7C576"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6995E7E" w14:textId="745F007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4CADC4B" w14:textId="7BA15201"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731033" w:rsidRPr="0044437C" w14:paraId="39958386" w14:textId="77777777">
        <w:trPr>
          <w:jc w:val="center"/>
        </w:trPr>
        <w:tc>
          <w:tcPr>
            <w:tcW w:w="1921" w:type="dxa"/>
          </w:tcPr>
          <w:p w14:paraId="44327844" w14:textId="76D3F7E8" w:rsidR="00731033" w:rsidRPr="0044437C" w:rsidRDefault="00731033" w:rsidP="00731033">
            <w:pPr>
              <w:pStyle w:val="TAL"/>
              <w:rPr>
                <w:bCs/>
              </w:rPr>
            </w:pPr>
            <w:r w:rsidRPr="0044437C">
              <w:t>6.4A.1_2 Frequency error with NGSO ephemeris for UE category M1</w:t>
            </w:r>
          </w:p>
        </w:tc>
        <w:tc>
          <w:tcPr>
            <w:tcW w:w="3206" w:type="dxa"/>
          </w:tcPr>
          <w:p w14:paraId="5F3C97E7" w14:textId="3CDA6FC0"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29C5289" w14:textId="22FDE4F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2170E8A" w14:textId="01453412"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524A5D" w:rsidRPr="0044437C" w14:paraId="4A6CB21A" w14:textId="77777777">
        <w:trPr>
          <w:jc w:val="center"/>
        </w:trPr>
        <w:tc>
          <w:tcPr>
            <w:tcW w:w="1921" w:type="dxa"/>
          </w:tcPr>
          <w:p w14:paraId="1D8A50D8" w14:textId="77777777" w:rsidR="00524A5D" w:rsidRPr="0044437C" w:rsidRDefault="00000000">
            <w:pPr>
              <w:pStyle w:val="TAL"/>
              <w:rPr>
                <w:bCs/>
              </w:rPr>
            </w:pPr>
            <w:r w:rsidRPr="0044437C">
              <w:rPr>
                <w:bCs/>
              </w:rPr>
              <w:t>6.4A.2.1</w:t>
            </w:r>
            <w:r w:rsidRPr="0044437C">
              <w:rPr>
                <w:bCs/>
                <w:lang w:eastAsia="zh-CN"/>
              </w:rPr>
              <w:t xml:space="preserve"> </w:t>
            </w:r>
            <w:r w:rsidRPr="0044437C">
              <w:rPr>
                <w:bCs/>
              </w:rPr>
              <w:t>Error Vector Magnitude (EVM) for category M1</w:t>
            </w:r>
          </w:p>
        </w:tc>
        <w:tc>
          <w:tcPr>
            <w:tcW w:w="3206" w:type="dxa"/>
          </w:tcPr>
          <w:p w14:paraId="5E4C26AA" w14:textId="77777777" w:rsidR="00524A5D" w:rsidRPr="0044437C" w:rsidRDefault="00000000">
            <w:pPr>
              <w:pStyle w:val="TAL"/>
              <w:rPr>
                <w:bCs/>
              </w:rPr>
            </w:pPr>
            <w:r w:rsidRPr="0044437C">
              <w:rPr>
                <w:bCs/>
              </w:rPr>
              <w:t>Same as clause 6.5.2.1EA.1 in TS 36.521-1 [14]</w:t>
            </w:r>
          </w:p>
        </w:tc>
        <w:tc>
          <w:tcPr>
            <w:tcW w:w="2349" w:type="dxa"/>
          </w:tcPr>
          <w:p w14:paraId="2A742A71" w14:textId="77777777" w:rsidR="00524A5D" w:rsidRPr="0044437C" w:rsidRDefault="00000000">
            <w:pPr>
              <w:pStyle w:val="TAL"/>
              <w:rPr>
                <w:bCs/>
              </w:rPr>
            </w:pPr>
            <w:r w:rsidRPr="0044437C">
              <w:rPr>
                <w:bCs/>
              </w:rPr>
              <w:t>Same as clause 6.5.2.1EA.1 in TS 36.521-1 [14]</w:t>
            </w:r>
          </w:p>
        </w:tc>
        <w:tc>
          <w:tcPr>
            <w:tcW w:w="2492" w:type="dxa"/>
          </w:tcPr>
          <w:p w14:paraId="458CECFE" w14:textId="77777777" w:rsidR="00524A5D" w:rsidRPr="0044437C" w:rsidRDefault="00000000">
            <w:pPr>
              <w:pStyle w:val="TAL"/>
              <w:rPr>
                <w:bCs/>
              </w:rPr>
            </w:pPr>
            <w:r w:rsidRPr="0044437C">
              <w:rPr>
                <w:bCs/>
              </w:rPr>
              <w:t>Same as clause 6.5.2.1EA.1 in TS 36.521-1 [14]</w:t>
            </w:r>
          </w:p>
        </w:tc>
      </w:tr>
      <w:tr w:rsidR="00524A5D" w:rsidRPr="0044437C" w14:paraId="128EDAE3" w14:textId="77777777">
        <w:trPr>
          <w:jc w:val="center"/>
        </w:trPr>
        <w:tc>
          <w:tcPr>
            <w:tcW w:w="1921" w:type="dxa"/>
          </w:tcPr>
          <w:p w14:paraId="46F96384" w14:textId="77777777" w:rsidR="00524A5D" w:rsidRPr="0044437C" w:rsidRDefault="00000000">
            <w:pPr>
              <w:pStyle w:val="TAL"/>
              <w:rPr>
                <w:bCs/>
              </w:rPr>
            </w:pPr>
            <w:r w:rsidRPr="0044437C">
              <w:rPr>
                <w:bCs/>
              </w:rPr>
              <w:t>6.4A.2.2</w:t>
            </w:r>
            <w:r w:rsidRPr="0044437C">
              <w:rPr>
                <w:bCs/>
                <w:lang w:eastAsia="zh-CN"/>
              </w:rPr>
              <w:t xml:space="preserve"> </w:t>
            </w:r>
            <w:r w:rsidRPr="0044437C">
              <w:rPr>
                <w:bCs/>
              </w:rPr>
              <w:t>Carrier leakage for category M1</w:t>
            </w:r>
          </w:p>
        </w:tc>
        <w:tc>
          <w:tcPr>
            <w:tcW w:w="3206" w:type="dxa"/>
          </w:tcPr>
          <w:p w14:paraId="686B9126" w14:textId="77777777" w:rsidR="00524A5D" w:rsidRPr="0044437C" w:rsidRDefault="00000000">
            <w:pPr>
              <w:pStyle w:val="TAL"/>
              <w:rPr>
                <w:rFonts w:eastAsiaTheme="minorEastAsia"/>
                <w:bCs/>
                <w:lang w:eastAsia="zh-CN"/>
              </w:rPr>
            </w:pPr>
            <w:r w:rsidRPr="0044437C">
              <w:rPr>
                <w:bCs/>
              </w:rPr>
              <w:t>Same as clause 6.5.2.2EA in TS 36.521-1 [14]</w:t>
            </w:r>
          </w:p>
        </w:tc>
        <w:tc>
          <w:tcPr>
            <w:tcW w:w="2349" w:type="dxa"/>
          </w:tcPr>
          <w:p w14:paraId="01AC429D" w14:textId="77777777" w:rsidR="00524A5D" w:rsidRPr="0044437C" w:rsidRDefault="00000000">
            <w:pPr>
              <w:pStyle w:val="TAL"/>
              <w:rPr>
                <w:rFonts w:eastAsiaTheme="minorEastAsia"/>
                <w:bCs/>
                <w:lang w:eastAsia="zh-CN"/>
              </w:rPr>
            </w:pPr>
            <w:r w:rsidRPr="0044437C">
              <w:rPr>
                <w:bCs/>
              </w:rPr>
              <w:t>Same as clause 6.5.2.2EA in TS 36.521-1 [14]</w:t>
            </w:r>
          </w:p>
        </w:tc>
        <w:tc>
          <w:tcPr>
            <w:tcW w:w="2492" w:type="dxa"/>
          </w:tcPr>
          <w:p w14:paraId="4884326A" w14:textId="77777777" w:rsidR="00524A5D" w:rsidRPr="0044437C" w:rsidRDefault="00000000">
            <w:pPr>
              <w:pStyle w:val="TAL"/>
              <w:rPr>
                <w:rFonts w:eastAsiaTheme="minorEastAsia"/>
                <w:bCs/>
                <w:lang w:eastAsia="zh-CN"/>
              </w:rPr>
            </w:pPr>
            <w:r w:rsidRPr="0044437C">
              <w:rPr>
                <w:bCs/>
              </w:rPr>
              <w:t>Same as clause 6.5.2.2EA in TS 36.521-1 [14]</w:t>
            </w:r>
          </w:p>
        </w:tc>
      </w:tr>
      <w:tr w:rsidR="00524A5D" w:rsidRPr="0044437C" w14:paraId="5412DAFF" w14:textId="77777777">
        <w:trPr>
          <w:jc w:val="center"/>
        </w:trPr>
        <w:tc>
          <w:tcPr>
            <w:tcW w:w="1921" w:type="dxa"/>
          </w:tcPr>
          <w:p w14:paraId="0D7000CC" w14:textId="77777777" w:rsidR="00524A5D" w:rsidRPr="0044437C" w:rsidRDefault="00000000">
            <w:pPr>
              <w:pStyle w:val="TAL"/>
              <w:rPr>
                <w:bCs/>
              </w:rPr>
            </w:pPr>
            <w:r w:rsidRPr="0044437C">
              <w:rPr>
                <w:bCs/>
              </w:rPr>
              <w:t>6.4A.2.3</w:t>
            </w:r>
            <w:r w:rsidRPr="0044437C">
              <w:rPr>
                <w:bCs/>
                <w:lang w:eastAsia="zh-CN"/>
              </w:rPr>
              <w:t xml:space="preserve"> </w:t>
            </w:r>
            <w:r w:rsidRPr="0044437C">
              <w:rPr>
                <w:bCs/>
              </w:rPr>
              <w:t>In-band emissions for non allocated RB for category M1</w:t>
            </w:r>
          </w:p>
        </w:tc>
        <w:tc>
          <w:tcPr>
            <w:tcW w:w="3206" w:type="dxa"/>
          </w:tcPr>
          <w:p w14:paraId="1CDB4CC8" w14:textId="77777777" w:rsidR="00524A5D" w:rsidRPr="0044437C" w:rsidRDefault="00000000">
            <w:pPr>
              <w:pStyle w:val="TAL"/>
              <w:rPr>
                <w:bCs/>
              </w:rPr>
            </w:pPr>
            <w:r w:rsidRPr="0044437C">
              <w:rPr>
                <w:bCs/>
              </w:rPr>
              <w:t>Same as clause 6.5.2.3EA in TS 36.521-1 [14]</w:t>
            </w:r>
          </w:p>
        </w:tc>
        <w:tc>
          <w:tcPr>
            <w:tcW w:w="2349" w:type="dxa"/>
          </w:tcPr>
          <w:p w14:paraId="241D50C0" w14:textId="77777777" w:rsidR="00524A5D" w:rsidRPr="0044437C" w:rsidRDefault="00000000">
            <w:pPr>
              <w:pStyle w:val="TAL"/>
              <w:rPr>
                <w:bCs/>
              </w:rPr>
            </w:pPr>
            <w:r w:rsidRPr="0044437C">
              <w:rPr>
                <w:bCs/>
              </w:rPr>
              <w:t>Same as clause 6.5.2.3EA in TS 36.521-1 [14]</w:t>
            </w:r>
          </w:p>
        </w:tc>
        <w:tc>
          <w:tcPr>
            <w:tcW w:w="2492" w:type="dxa"/>
          </w:tcPr>
          <w:p w14:paraId="13AFA327" w14:textId="77777777" w:rsidR="00524A5D" w:rsidRPr="0044437C" w:rsidRDefault="00000000">
            <w:pPr>
              <w:pStyle w:val="TAL"/>
              <w:rPr>
                <w:bCs/>
              </w:rPr>
            </w:pPr>
            <w:r w:rsidRPr="0044437C">
              <w:rPr>
                <w:bCs/>
              </w:rPr>
              <w:t>Same as clause 6.5.2.3EA in TS 36.521-1 [14]</w:t>
            </w:r>
          </w:p>
        </w:tc>
      </w:tr>
      <w:tr w:rsidR="00524A5D" w:rsidRPr="0044437C" w14:paraId="71311848" w14:textId="77777777">
        <w:trPr>
          <w:jc w:val="center"/>
        </w:trPr>
        <w:tc>
          <w:tcPr>
            <w:tcW w:w="1921" w:type="dxa"/>
          </w:tcPr>
          <w:p w14:paraId="72683B94" w14:textId="77777777" w:rsidR="00524A5D" w:rsidRPr="0044437C" w:rsidRDefault="00000000">
            <w:pPr>
              <w:pStyle w:val="TAL"/>
              <w:rPr>
                <w:bCs/>
              </w:rPr>
            </w:pPr>
            <w:r w:rsidRPr="0044437C">
              <w:rPr>
                <w:bCs/>
              </w:rPr>
              <w:t>6.4A.2.4</w:t>
            </w:r>
            <w:r w:rsidRPr="0044437C">
              <w:rPr>
                <w:bCs/>
                <w:lang w:eastAsia="zh-CN"/>
              </w:rPr>
              <w:t xml:space="preserve"> </w:t>
            </w:r>
            <w:r w:rsidRPr="0044437C">
              <w:rPr>
                <w:bCs/>
              </w:rPr>
              <w:t>EVM equalizer spectrum flatness for category M1</w:t>
            </w:r>
          </w:p>
        </w:tc>
        <w:tc>
          <w:tcPr>
            <w:tcW w:w="3206" w:type="dxa"/>
          </w:tcPr>
          <w:p w14:paraId="23C29FE4" w14:textId="77777777" w:rsidR="00524A5D" w:rsidRPr="0044437C" w:rsidRDefault="00000000">
            <w:pPr>
              <w:pStyle w:val="TAL"/>
              <w:rPr>
                <w:bCs/>
              </w:rPr>
            </w:pPr>
            <w:r w:rsidRPr="0044437C">
              <w:rPr>
                <w:bCs/>
              </w:rPr>
              <w:t>Same as clause 6.5.2.4EA in TS 36.521-1 [14]</w:t>
            </w:r>
          </w:p>
        </w:tc>
        <w:tc>
          <w:tcPr>
            <w:tcW w:w="2349" w:type="dxa"/>
          </w:tcPr>
          <w:p w14:paraId="7C7CC2DE" w14:textId="77777777" w:rsidR="00524A5D" w:rsidRPr="0044437C" w:rsidRDefault="00000000">
            <w:pPr>
              <w:pStyle w:val="TAL"/>
              <w:rPr>
                <w:bCs/>
              </w:rPr>
            </w:pPr>
            <w:r w:rsidRPr="0044437C">
              <w:rPr>
                <w:bCs/>
              </w:rPr>
              <w:t>Same as clause 6.5.2.4EA in TS 36.521-1 [14]</w:t>
            </w:r>
          </w:p>
        </w:tc>
        <w:tc>
          <w:tcPr>
            <w:tcW w:w="2492" w:type="dxa"/>
          </w:tcPr>
          <w:p w14:paraId="594CC512" w14:textId="77777777" w:rsidR="00524A5D" w:rsidRPr="0044437C" w:rsidRDefault="00000000">
            <w:pPr>
              <w:pStyle w:val="TAL"/>
              <w:rPr>
                <w:bCs/>
              </w:rPr>
            </w:pPr>
            <w:r w:rsidRPr="0044437C">
              <w:rPr>
                <w:bCs/>
              </w:rPr>
              <w:t>Same as clause 6.5.2.4EA in TS 36.521-1 [14]</w:t>
            </w:r>
          </w:p>
        </w:tc>
      </w:tr>
      <w:tr w:rsidR="000F354E" w:rsidRPr="0044437C" w14:paraId="7517F514" w14:textId="77777777">
        <w:trPr>
          <w:jc w:val="center"/>
        </w:trPr>
        <w:tc>
          <w:tcPr>
            <w:tcW w:w="1921" w:type="dxa"/>
          </w:tcPr>
          <w:p w14:paraId="61D5A8B5" w14:textId="46FFD972" w:rsidR="000F354E" w:rsidRPr="0044437C" w:rsidRDefault="000F354E" w:rsidP="000F354E">
            <w:pPr>
              <w:pStyle w:val="TAL"/>
              <w:rPr>
                <w:bCs/>
              </w:rPr>
            </w:pPr>
            <w:r w:rsidRPr="0044437C">
              <w:t>6.4B.1_1</w:t>
            </w:r>
            <w:r w:rsidRPr="0044437C">
              <w:rPr>
                <w:b/>
              </w:rPr>
              <w:t xml:space="preserve"> </w:t>
            </w:r>
            <w:r w:rsidRPr="0044437C">
              <w:t>Frequency error with GSO ephemeris for UE category NB1 and NB2</w:t>
            </w:r>
          </w:p>
        </w:tc>
        <w:tc>
          <w:tcPr>
            <w:tcW w:w="3206" w:type="dxa"/>
          </w:tcPr>
          <w:p w14:paraId="5CB61FB6" w14:textId="6045CEBE" w:rsidR="000F354E" w:rsidRPr="0044437C" w:rsidRDefault="000F354E" w:rsidP="000F354E">
            <w:pPr>
              <w:pStyle w:val="TAL"/>
              <w:rPr>
                <w:bCs/>
              </w:rPr>
            </w:pPr>
            <w:r w:rsidRPr="0044437C">
              <w:rPr>
                <w:lang w:eastAsia="ja-JP"/>
              </w:rPr>
              <w:t>Same as clause 6.5.1F in TS 36.521-1 [14]</w:t>
            </w:r>
          </w:p>
        </w:tc>
        <w:tc>
          <w:tcPr>
            <w:tcW w:w="2349" w:type="dxa"/>
          </w:tcPr>
          <w:p w14:paraId="51EB81E7" w14:textId="7119312D" w:rsidR="000F354E" w:rsidRPr="0044437C" w:rsidRDefault="000F354E" w:rsidP="000F354E">
            <w:pPr>
              <w:pStyle w:val="TAL"/>
              <w:rPr>
                <w:bCs/>
              </w:rPr>
            </w:pPr>
            <w:r w:rsidRPr="0044437C">
              <w:rPr>
                <w:lang w:eastAsia="ja-JP"/>
              </w:rPr>
              <w:t>Same as clause 6.5.1F in TS 36.521-1 [14]</w:t>
            </w:r>
          </w:p>
        </w:tc>
        <w:tc>
          <w:tcPr>
            <w:tcW w:w="2492" w:type="dxa"/>
          </w:tcPr>
          <w:p w14:paraId="52E34D43" w14:textId="6E808999" w:rsidR="000F354E" w:rsidRPr="0044437C" w:rsidRDefault="000F354E" w:rsidP="000F354E">
            <w:pPr>
              <w:pStyle w:val="TAL"/>
              <w:rPr>
                <w:bCs/>
              </w:rPr>
            </w:pPr>
            <w:r w:rsidRPr="0044437C">
              <w:rPr>
                <w:lang w:eastAsia="ja-JP"/>
              </w:rPr>
              <w:t>Same as clause 6.5.1F in TS 36.521-1 [14]</w:t>
            </w:r>
          </w:p>
        </w:tc>
      </w:tr>
      <w:tr w:rsidR="000F354E" w:rsidRPr="0044437C" w14:paraId="2EA6A401" w14:textId="77777777">
        <w:trPr>
          <w:jc w:val="center"/>
        </w:trPr>
        <w:tc>
          <w:tcPr>
            <w:tcW w:w="1921" w:type="dxa"/>
          </w:tcPr>
          <w:p w14:paraId="4146E078" w14:textId="542BB555" w:rsidR="000F354E" w:rsidRPr="0044437C" w:rsidRDefault="000F354E" w:rsidP="000F354E">
            <w:pPr>
              <w:pStyle w:val="TAL"/>
              <w:rPr>
                <w:bCs/>
              </w:rPr>
            </w:pPr>
            <w:r w:rsidRPr="0044437C">
              <w:t>6.4B.1_2</w:t>
            </w:r>
            <w:r w:rsidRPr="0044437C">
              <w:rPr>
                <w:b/>
              </w:rPr>
              <w:t xml:space="preserve"> </w:t>
            </w:r>
            <w:r w:rsidRPr="0044437C">
              <w:t>Frequency error with NGSO ephemeris for UE category NB1 and NB2</w:t>
            </w:r>
          </w:p>
        </w:tc>
        <w:tc>
          <w:tcPr>
            <w:tcW w:w="3206" w:type="dxa"/>
          </w:tcPr>
          <w:p w14:paraId="571E2B8B" w14:textId="2BD8565F" w:rsidR="000F354E" w:rsidRPr="0044437C" w:rsidRDefault="000F354E" w:rsidP="000F354E">
            <w:pPr>
              <w:pStyle w:val="TAL"/>
              <w:rPr>
                <w:bCs/>
              </w:rPr>
            </w:pPr>
            <w:r w:rsidRPr="0044437C">
              <w:rPr>
                <w:lang w:eastAsia="ja-JP"/>
              </w:rPr>
              <w:t>Same as clause 6.5.1F in TS 36.521-1 [14]</w:t>
            </w:r>
          </w:p>
        </w:tc>
        <w:tc>
          <w:tcPr>
            <w:tcW w:w="2349" w:type="dxa"/>
          </w:tcPr>
          <w:p w14:paraId="3B794611" w14:textId="257641D8" w:rsidR="000F354E" w:rsidRPr="0044437C" w:rsidRDefault="000F354E" w:rsidP="000F354E">
            <w:pPr>
              <w:pStyle w:val="TAL"/>
              <w:rPr>
                <w:bCs/>
              </w:rPr>
            </w:pPr>
            <w:r w:rsidRPr="0044437C">
              <w:rPr>
                <w:lang w:eastAsia="ja-JP"/>
              </w:rPr>
              <w:t>Same as clause 6.5.1F in TS 36.521-1 [14]</w:t>
            </w:r>
          </w:p>
        </w:tc>
        <w:tc>
          <w:tcPr>
            <w:tcW w:w="2492" w:type="dxa"/>
          </w:tcPr>
          <w:p w14:paraId="3681DA76" w14:textId="44C8D250" w:rsidR="000F354E" w:rsidRPr="0044437C" w:rsidRDefault="000F354E" w:rsidP="000F354E">
            <w:pPr>
              <w:pStyle w:val="TAL"/>
              <w:rPr>
                <w:bCs/>
              </w:rPr>
            </w:pPr>
            <w:r w:rsidRPr="0044437C">
              <w:rPr>
                <w:lang w:eastAsia="ja-JP"/>
              </w:rPr>
              <w:t>Same as clause 6.5.1F in TS 36.521-1 [14]</w:t>
            </w:r>
          </w:p>
        </w:tc>
      </w:tr>
      <w:tr w:rsidR="00524A5D" w:rsidRPr="0044437C" w14:paraId="1DC9FE51" w14:textId="77777777">
        <w:trPr>
          <w:jc w:val="center"/>
        </w:trPr>
        <w:tc>
          <w:tcPr>
            <w:tcW w:w="1921" w:type="dxa"/>
          </w:tcPr>
          <w:p w14:paraId="037D6CB5" w14:textId="77777777" w:rsidR="00524A5D" w:rsidRPr="0044437C" w:rsidRDefault="00000000">
            <w:pPr>
              <w:pStyle w:val="TAL"/>
              <w:rPr>
                <w:bCs/>
              </w:rPr>
            </w:pPr>
            <w:r w:rsidRPr="0044437C">
              <w:rPr>
                <w:bCs/>
              </w:rPr>
              <w:lastRenderedPageBreak/>
              <w:t>6.4B.2.1</w:t>
            </w:r>
            <w:r w:rsidRPr="0044437C">
              <w:rPr>
                <w:bCs/>
                <w:lang w:eastAsia="zh-CN"/>
              </w:rPr>
              <w:t xml:space="preserve"> </w:t>
            </w:r>
            <w:r w:rsidRPr="0044437C">
              <w:rPr>
                <w:bCs/>
              </w:rPr>
              <w:t>Error Vector Magnitude (EVM) for Category NB1 and NB2</w:t>
            </w:r>
          </w:p>
        </w:tc>
        <w:tc>
          <w:tcPr>
            <w:tcW w:w="3206" w:type="dxa"/>
          </w:tcPr>
          <w:p w14:paraId="7DC01A9E" w14:textId="77777777" w:rsidR="00524A5D" w:rsidRPr="0044437C" w:rsidRDefault="00000000">
            <w:pPr>
              <w:pStyle w:val="TAL"/>
              <w:rPr>
                <w:bCs/>
              </w:rPr>
            </w:pPr>
            <w:r w:rsidRPr="0044437C">
              <w:rPr>
                <w:bCs/>
              </w:rPr>
              <w:t>Same as clause 6.5.2.1F.1 in TS 36.521-1 [14]</w:t>
            </w:r>
          </w:p>
        </w:tc>
        <w:tc>
          <w:tcPr>
            <w:tcW w:w="2349" w:type="dxa"/>
          </w:tcPr>
          <w:p w14:paraId="4DCA0873" w14:textId="77777777" w:rsidR="00524A5D" w:rsidRPr="0044437C" w:rsidRDefault="00000000">
            <w:pPr>
              <w:pStyle w:val="TAL"/>
              <w:rPr>
                <w:bCs/>
              </w:rPr>
            </w:pPr>
            <w:r w:rsidRPr="0044437C">
              <w:rPr>
                <w:bCs/>
              </w:rPr>
              <w:t>Same as clause 6.5.2.1F.1 in TS 36.521-1 [14]</w:t>
            </w:r>
          </w:p>
        </w:tc>
        <w:tc>
          <w:tcPr>
            <w:tcW w:w="2492" w:type="dxa"/>
          </w:tcPr>
          <w:p w14:paraId="5AB2F0BA" w14:textId="77777777" w:rsidR="00524A5D" w:rsidRPr="0044437C" w:rsidRDefault="00000000">
            <w:pPr>
              <w:pStyle w:val="TAL"/>
              <w:rPr>
                <w:bCs/>
              </w:rPr>
            </w:pPr>
            <w:r w:rsidRPr="0044437C">
              <w:rPr>
                <w:bCs/>
              </w:rPr>
              <w:t>Same as clause 6.5.2.1F.1 in TS 36.521-1 [14]</w:t>
            </w:r>
          </w:p>
        </w:tc>
      </w:tr>
      <w:tr w:rsidR="00524A5D" w:rsidRPr="0044437C" w14:paraId="6E83121B" w14:textId="77777777">
        <w:trPr>
          <w:jc w:val="center"/>
        </w:trPr>
        <w:tc>
          <w:tcPr>
            <w:tcW w:w="1921" w:type="dxa"/>
          </w:tcPr>
          <w:p w14:paraId="692E2EBB" w14:textId="77777777" w:rsidR="00524A5D" w:rsidRPr="0044437C" w:rsidRDefault="00000000">
            <w:pPr>
              <w:pStyle w:val="TAL"/>
              <w:rPr>
                <w:bCs/>
              </w:rPr>
            </w:pPr>
            <w:r w:rsidRPr="0044437C">
              <w:rPr>
                <w:bCs/>
              </w:rPr>
              <w:t>6.4B.2.2</w:t>
            </w:r>
            <w:r w:rsidRPr="0044437C">
              <w:rPr>
                <w:bCs/>
                <w:lang w:eastAsia="zh-CN"/>
              </w:rPr>
              <w:t xml:space="preserve"> </w:t>
            </w:r>
            <w:r w:rsidRPr="0044437C">
              <w:rPr>
                <w:bCs/>
              </w:rPr>
              <w:t>Carrier leakage for Category NB1 and NB2</w:t>
            </w:r>
          </w:p>
        </w:tc>
        <w:tc>
          <w:tcPr>
            <w:tcW w:w="3206" w:type="dxa"/>
          </w:tcPr>
          <w:p w14:paraId="2BC3BCD0" w14:textId="77777777" w:rsidR="00524A5D" w:rsidRPr="0044437C" w:rsidRDefault="00000000">
            <w:pPr>
              <w:pStyle w:val="TAL"/>
              <w:rPr>
                <w:bCs/>
              </w:rPr>
            </w:pPr>
            <w:r w:rsidRPr="0044437C">
              <w:rPr>
                <w:bCs/>
              </w:rPr>
              <w:t>Same as clause 6.5.2.2F in TS 36.521-1 [14]</w:t>
            </w:r>
          </w:p>
        </w:tc>
        <w:tc>
          <w:tcPr>
            <w:tcW w:w="2349" w:type="dxa"/>
          </w:tcPr>
          <w:p w14:paraId="0F2F3B3A" w14:textId="77777777" w:rsidR="00524A5D" w:rsidRPr="0044437C" w:rsidRDefault="00000000">
            <w:pPr>
              <w:pStyle w:val="TAL"/>
              <w:rPr>
                <w:bCs/>
              </w:rPr>
            </w:pPr>
            <w:r w:rsidRPr="0044437C">
              <w:rPr>
                <w:bCs/>
              </w:rPr>
              <w:t>Same as clause 6.5.2.2F in TS 36.521-1 [14]</w:t>
            </w:r>
          </w:p>
        </w:tc>
        <w:tc>
          <w:tcPr>
            <w:tcW w:w="2492" w:type="dxa"/>
          </w:tcPr>
          <w:p w14:paraId="21FFD45F" w14:textId="77777777" w:rsidR="00524A5D" w:rsidRPr="0044437C" w:rsidRDefault="00000000">
            <w:pPr>
              <w:pStyle w:val="TAL"/>
              <w:rPr>
                <w:bCs/>
              </w:rPr>
            </w:pPr>
            <w:r w:rsidRPr="0044437C">
              <w:rPr>
                <w:bCs/>
              </w:rPr>
              <w:t>Same as clause 6.5.2.2F in TS 36.521-1 [14]</w:t>
            </w:r>
          </w:p>
        </w:tc>
      </w:tr>
      <w:tr w:rsidR="00524A5D" w:rsidRPr="0044437C" w14:paraId="1B56726F" w14:textId="77777777">
        <w:trPr>
          <w:jc w:val="center"/>
        </w:trPr>
        <w:tc>
          <w:tcPr>
            <w:tcW w:w="1921" w:type="dxa"/>
          </w:tcPr>
          <w:p w14:paraId="355A8E98" w14:textId="77777777" w:rsidR="00524A5D" w:rsidRPr="0044437C" w:rsidRDefault="00000000">
            <w:pPr>
              <w:pStyle w:val="TAL"/>
              <w:rPr>
                <w:bCs/>
              </w:rPr>
            </w:pPr>
            <w:r w:rsidRPr="0044437C">
              <w:rPr>
                <w:bCs/>
              </w:rPr>
              <w:t>6.4B.2.3</w:t>
            </w:r>
            <w:r w:rsidRPr="0044437C">
              <w:rPr>
                <w:bCs/>
                <w:lang w:eastAsia="zh-CN"/>
              </w:rPr>
              <w:t xml:space="preserve"> </w:t>
            </w:r>
            <w:r w:rsidRPr="0044437C">
              <w:rPr>
                <w:bCs/>
              </w:rPr>
              <w:t>In-band emissions for Category NB1 and NB2</w:t>
            </w:r>
          </w:p>
        </w:tc>
        <w:tc>
          <w:tcPr>
            <w:tcW w:w="3206" w:type="dxa"/>
          </w:tcPr>
          <w:p w14:paraId="6E1D2F90" w14:textId="77777777" w:rsidR="00524A5D" w:rsidRPr="0044437C" w:rsidRDefault="00000000">
            <w:pPr>
              <w:pStyle w:val="TAL"/>
              <w:rPr>
                <w:bCs/>
              </w:rPr>
            </w:pPr>
            <w:r w:rsidRPr="0044437C">
              <w:rPr>
                <w:bCs/>
              </w:rPr>
              <w:t>Same as clause 6.5.2.3F in TS 36.521-1 [14]</w:t>
            </w:r>
          </w:p>
        </w:tc>
        <w:tc>
          <w:tcPr>
            <w:tcW w:w="2349" w:type="dxa"/>
          </w:tcPr>
          <w:p w14:paraId="70B6990D" w14:textId="77777777" w:rsidR="00524A5D" w:rsidRPr="0044437C" w:rsidRDefault="00000000">
            <w:pPr>
              <w:pStyle w:val="TAL"/>
              <w:rPr>
                <w:bCs/>
              </w:rPr>
            </w:pPr>
            <w:r w:rsidRPr="0044437C">
              <w:rPr>
                <w:bCs/>
              </w:rPr>
              <w:t>Same as clause 6.5.2.3F in TS 36.521-1 [14]</w:t>
            </w:r>
          </w:p>
        </w:tc>
        <w:tc>
          <w:tcPr>
            <w:tcW w:w="2492" w:type="dxa"/>
          </w:tcPr>
          <w:p w14:paraId="281A7DBD" w14:textId="77777777" w:rsidR="00524A5D" w:rsidRPr="0044437C" w:rsidRDefault="00000000">
            <w:pPr>
              <w:pStyle w:val="TAL"/>
              <w:rPr>
                <w:bCs/>
              </w:rPr>
            </w:pPr>
            <w:r w:rsidRPr="0044437C">
              <w:rPr>
                <w:bCs/>
              </w:rPr>
              <w:t>Same as clause 6.5.2.3F in TS 36.521-1 [14]</w:t>
            </w:r>
          </w:p>
        </w:tc>
      </w:tr>
      <w:tr w:rsidR="00524A5D" w:rsidRPr="0044437C" w14:paraId="045C0C4B" w14:textId="77777777">
        <w:trPr>
          <w:jc w:val="center"/>
        </w:trPr>
        <w:tc>
          <w:tcPr>
            <w:tcW w:w="1921" w:type="dxa"/>
          </w:tcPr>
          <w:p w14:paraId="5E70DDB2" w14:textId="77777777" w:rsidR="00524A5D" w:rsidRPr="0044437C" w:rsidRDefault="00000000">
            <w:pPr>
              <w:pStyle w:val="TAL"/>
              <w:rPr>
                <w:bCs/>
              </w:rPr>
            </w:pPr>
            <w:r w:rsidRPr="0044437C">
              <w:rPr>
                <w:bCs/>
              </w:rPr>
              <w:t>6.5A.2</w:t>
            </w:r>
            <w:r w:rsidRPr="0044437C">
              <w:rPr>
                <w:bCs/>
                <w:lang w:eastAsia="zh-CN"/>
              </w:rPr>
              <w:t xml:space="preserve"> </w:t>
            </w:r>
            <w:r w:rsidRPr="0044437C">
              <w:rPr>
                <w:bCs/>
              </w:rPr>
              <w:t>Occupied bandwidth for category M1</w:t>
            </w:r>
          </w:p>
        </w:tc>
        <w:tc>
          <w:tcPr>
            <w:tcW w:w="3206" w:type="dxa"/>
          </w:tcPr>
          <w:p w14:paraId="2AF5D98C" w14:textId="77777777" w:rsidR="00524A5D" w:rsidRPr="0044437C" w:rsidRDefault="00000000">
            <w:pPr>
              <w:pStyle w:val="TAL"/>
              <w:rPr>
                <w:bCs/>
              </w:rPr>
            </w:pPr>
            <w:r w:rsidRPr="0044437C">
              <w:rPr>
                <w:bCs/>
              </w:rPr>
              <w:t>Same as clause 6.6.1EA in TS 36.521-1 [14] for FDD band with “channel bandwidth = 1.4MHz”.</w:t>
            </w:r>
          </w:p>
        </w:tc>
        <w:tc>
          <w:tcPr>
            <w:tcW w:w="2349" w:type="dxa"/>
          </w:tcPr>
          <w:p w14:paraId="34A78835" w14:textId="77777777" w:rsidR="00524A5D" w:rsidRPr="0044437C" w:rsidRDefault="00000000">
            <w:pPr>
              <w:pStyle w:val="TAL"/>
              <w:rPr>
                <w:bCs/>
              </w:rPr>
            </w:pPr>
            <w:r w:rsidRPr="0044437C">
              <w:rPr>
                <w:bCs/>
              </w:rPr>
              <w:t>Same as clause 6.6.1EA in TS 36.521-1 [14]</w:t>
            </w:r>
          </w:p>
        </w:tc>
        <w:tc>
          <w:tcPr>
            <w:tcW w:w="2492" w:type="dxa"/>
          </w:tcPr>
          <w:p w14:paraId="1A212383" w14:textId="77777777" w:rsidR="00524A5D" w:rsidRPr="0044437C" w:rsidRDefault="00000000">
            <w:pPr>
              <w:pStyle w:val="TAL"/>
              <w:rPr>
                <w:bCs/>
              </w:rPr>
            </w:pPr>
            <w:r w:rsidRPr="0044437C">
              <w:rPr>
                <w:bCs/>
              </w:rPr>
              <w:t>Same as clause 6.6.1EA in TS 36.521-1 [14]</w:t>
            </w:r>
          </w:p>
        </w:tc>
      </w:tr>
      <w:tr w:rsidR="00524A5D" w:rsidRPr="0044437C" w14:paraId="5D306576" w14:textId="77777777">
        <w:trPr>
          <w:jc w:val="center"/>
        </w:trPr>
        <w:tc>
          <w:tcPr>
            <w:tcW w:w="1921" w:type="dxa"/>
          </w:tcPr>
          <w:p w14:paraId="5A505975" w14:textId="77777777" w:rsidR="00524A5D" w:rsidRPr="0044437C" w:rsidRDefault="00000000">
            <w:pPr>
              <w:pStyle w:val="TAL"/>
              <w:rPr>
                <w:bCs/>
              </w:rPr>
            </w:pPr>
            <w:r w:rsidRPr="0044437C">
              <w:rPr>
                <w:bCs/>
              </w:rPr>
              <w:t>6.5A.3.2</w:t>
            </w:r>
            <w:r w:rsidRPr="0044437C">
              <w:rPr>
                <w:bCs/>
                <w:lang w:eastAsia="zh-CN"/>
              </w:rPr>
              <w:t xml:space="preserve"> </w:t>
            </w:r>
            <w:r w:rsidRPr="0044437C">
              <w:rPr>
                <w:bCs/>
              </w:rPr>
              <w:t>Spectrum emission mask for category M1</w:t>
            </w:r>
          </w:p>
        </w:tc>
        <w:tc>
          <w:tcPr>
            <w:tcW w:w="3206" w:type="dxa"/>
          </w:tcPr>
          <w:p w14:paraId="5784D0E4" w14:textId="77777777" w:rsidR="00524A5D" w:rsidRPr="0044437C" w:rsidRDefault="00000000">
            <w:pPr>
              <w:pStyle w:val="TAL"/>
              <w:rPr>
                <w:bCs/>
              </w:rPr>
            </w:pPr>
            <w:r w:rsidRPr="0044437C">
              <w:rPr>
                <w:bCs/>
              </w:rPr>
              <w:t>Same as clause 6.6.2.1EA in TS 36.521-1 [14] for FDD band with “channel bandwidth = 1.4MHz”.</w:t>
            </w:r>
          </w:p>
        </w:tc>
        <w:tc>
          <w:tcPr>
            <w:tcW w:w="2349" w:type="dxa"/>
          </w:tcPr>
          <w:p w14:paraId="1D4EB08B" w14:textId="77777777" w:rsidR="00524A5D" w:rsidRPr="0044437C" w:rsidRDefault="00000000">
            <w:pPr>
              <w:pStyle w:val="TAL"/>
              <w:rPr>
                <w:bCs/>
              </w:rPr>
            </w:pPr>
            <w:r w:rsidRPr="0044437C">
              <w:rPr>
                <w:bCs/>
              </w:rPr>
              <w:t>Same as clause 6.6.2.1EA in TS 36.521-1 [14] for FDD band with “f ≤ 3.0GHz”.</w:t>
            </w:r>
          </w:p>
        </w:tc>
        <w:tc>
          <w:tcPr>
            <w:tcW w:w="2492" w:type="dxa"/>
          </w:tcPr>
          <w:p w14:paraId="6ED785AE" w14:textId="77777777" w:rsidR="00524A5D" w:rsidRPr="0044437C" w:rsidRDefault="00000000">
            <w:pPr>
              <w:pStyle w:val="TAL"/>
              <w:rPr>
                <w:bCs/>
              </w:rPr>
            </w:pPr>
            <w:r w:rsidRPr="0044437C">
              <w:rPr>
                <w:bCs/>
              </w:rPr>
              <w:t>Same as clause 6.6.2.1EA in TS 36.521-1 [14]</w:t>
            </w:r>
          </w:p>
        </w:tc>
      </w:tr>
      <w:tr w:rsidR="000177D9" w:rsidRPr="0044437C" w14:paraId="02029E26" w14:textId="77777777">
        <w:trPr>
          <w:jc w:val="center"/>
        </w:trPr>
        <w:tc>
          <w:tcPr>
            <w:tcW w:w="1921" w:type="dxa"/>
          </w:tcPr>
          <w:p w14:paraId="16B0271D" w14:textId="5B0DEC78" w:rsidR="000177D9" w:rsidRPr="0044437C" w:rsidRDefault="000177D9" w:rsidP="000177D9">
            <w:pPr>
              <w:pStyle w:val="TAL"/>
              <w:rPr>
                <w:bCs/>
              </w:rPr>
            </w:pPr>
            <w:r w:rsidRPr="0044437C">
              <w:rPr>
                <w:bCs/>
              </w:rPr>
              <w:t>6.5A.3.3</w:t>
            </w:r>
            <w:r w:rsidR="00F673AE" w:rsidRPr="0044437C">
              <w:rPr>
                <w:bCs/>
              </w:rPr>
              <w:t xml:space="preserve"> </w:t>
            </w:r>
            <w:r w:rsidRPr="0044437C">
              <w:rPr>
                <w:bCs/>
              </w:rPr>
              <w:t>Additional Spectrum Emission Mask for category M1</w:t>
            </w:r>
          </w:p>
        </w:tc>
        <w:tc>
          <w:tcPr>
            <w:tcW w:w="3206" w:type="dxa"/>
          </w:tcPr>
          <w:p w14:paraId="2B377906" w14:textId="77777777" w:rsidR="000177D9" w:rsidRPr="0044437C" w:rsidRDefault="000177D9" w:rsidP="000177D9">
            <w:pPr>
              <w:pStyle w:val="TAL"/>
              <w:rPr>
                <w:bCs/>
                <w:lang w:eastAsia="zh-CN"/>
              </w:rPr>
            </w:pPr>
            <w:r w:rsidRPr="0044437C">
              <w:rPr>
                <w:bCs/>
                <w:lang w:eastAsia="zh-CN"/>
              </w:rPr>
              <w:t xml:space="preserve">NS_02N and NS_03N </w:t>
            </w:r>
          </w:p>
          <w:p w14:paraId="0A2AA330" w14:textId="77777777" w:rsidR="000177D9" w:rsidRPr="0044437C" w:rsidRDefault="000177D9" w:rsidP="000177D9">
            <w:pPr>
              <w:pStyle w:val="TAL"/>
              <w:rPr>
                <w:lang w:eastAsia="ja-JP"/>
              </w:rPr>
            </w:pPr>
            <w:r w:rsidRPr="0044437C">
              <w:t>-2 dBm / 4kHz</w:t>
            </w:r>
          </w:p>
          <w:p w14:paraId="20C33145" w14:textId="77777777" w:rsidR="000177D9" w:rsidRPr="0044437C" w:rsidRDefault="000177D9" w:rsidP="000177D9">
            <w:pPr>
              <w:pStyle w:val="TAL"/>
            </w:pPr>
            <w:r w:rsidRPr="0044437C">
              <w:t>-5 dBm / 4kHz</w:t>
            </w:r>
          </w:p>
          <w:p w14:paraId="7B45ECD2" w14:textId="77777777" w:rsidR="000177D9" w:rsidRPr="0044437C" w:rsidRDefault="000177D9" w:rsidP="000177D9">
            <w:pPr>
              <w:pStyle w:val="TAL"/>
              <w:rPr>
                <w:lang w:eastAsia="ja-JP"/>
              </w:rPr>
            </w:pPr>
            <w:r w:rsidRPr="0044437C">
              <w:t>-12 dBm / 4kHz</w:t>
            </w:r>
          </w:p>
          <w:p w14:paraId="449B1C70" w14:textId="77777777" w:rsidR="000177D9" w:rsidRPr="0044437C" w:rsidRDefault="000177D9" w:rsidP="000177D9">
            <w:pPr>
              <w:pStyle w:val="TAL"/>
              <w:rPr>
                <w:lang w:eastAsia="ja-JP"/>
              </w:rPr>
            </w:pPr>
            <w:r w:rsidRPr="0044437C">
              <w:t>-13 dBm / 4kHz</w:t>
            </w:r>
          </w:p>
          <w:p w14:paraId="0D9EE11D" w14:textId="77777777" w:rsidR="000177D9" w:rsidRPr="0044437C" w:rsidRDefault="000177D9" w:rsidP="000177D9">
            <w:pPr>
              <w:pStyle w:val="TAL"/>
              <w:rPr>
                <w:lang w:eastAsia="ja-JP"/>
              </w:rPr>
            </w:pPr>
            <w:r w:rsidRPr="0044437C">
              <w:t>-15 dBm / 4kHz</w:t>
            </w:r>
          </w:p>
          <w:p w14:paraId="232EC2A5" w14:textId="77777777" w:rsidR="000177D9" w:rsidRPr="0044437C" w:rsidRDefault="000177D9" w:rsidP="000177D9">
            <w:pPr>
              <w:pStyle w:val="TAL"/>
              <w:rPr>
                <w:bCs/>
                <w:lang w:eastAsia="zh-CN"/>
              </w:rPr>
            </w:pPr>
          </w:p>
          <w:p w14:paraId="53EDF4C1" w14:textId="77777777" w:rsidR="000177D9" w:rsidRPr="0044437C" w:rsidRDefault="000177D9" w:rsidP="000177D9">
            <w:pPr>
              <w:pStyle w:val="TAL"/>
              <w:rPr>
                <w:bCs/>
                <w:lang w:eastAsia="zh-CN"/>
              </w:rPr>
            </w:pPr>
            <w:r w:rsidRPr="0044437C">
              <w:rPr>
                <w:bCs/>
                <w:lang w:eastAsia="zh-CN"/>
              </w:rPr>
              <w:t>NS_04N</w:t>
            </w:r>
          </w:p>
          <w:p w14:paraId="6AD36E85" w14:textId="77777777" w:rsidR="000177D9" w:rsidRPr="0044437C" w:rsidRDefault="000177D9" w:rsidP="000177D9">
            <w:pPr>
              <w:pStyle w:val="TAL"/>
              <w:rPr>
                <w:lang w:eastAsia="ja-JP"/>
              </w:rPr>
            </w:pPr>
            <w:r w:rsidRPr="0044437C">
              <w:t>-2 dBm / 30kHz</w:t>
            </w:r>
          </w:p>
          <w:p w14:paraId="4C43DF6C" w14:textId="77777777" w:rsidR="000177D9" w:rsidRPr="0044437C" w:rsidRDefault="000177D9" w:rsidP="000177D9">
            <w:pPr>
              <w:pStyle w:val="TAL"/>
            </w:pPr>
            <w:r w:rsidRPr="0044437C">
              <w:t>-26 dBm / 30kHz</w:t>
            </w:r>
          </w:p>
          <w:p w14:paraId="62DF1CDB" w14:textId="77777777" w:rsidR="000177D9" w:rsidRPr="0044437C" w:rsidRDefault="000177D9" w:rsidP="000177D9">
            <w:pPr>
              <w:pStyle w:val="TAL"/>
              <w:rPr>
                <w:bCs/>
                <w:lang w:eastAsia="zh-CN"/>
              </w:rPr>
            </w:pPr>
          </w:p>
          <w:p w14:paraId="2462E99B" w14:textId="77777777" w:rsidR="000177D9" w:rsidRPr="0044437C" w:rsidRDefault="000177D9" w:rsidP="000177D9">
            <w:pPr>
              <w:pStyle w:val="TAL"/>
              <w:rPr>
                <w:bCs/>
                <w:lang w:eastAsia="zh-CN"/>
              </w:rPr>
            </w:pPr>
            <w:r w:rsidRPr="0044437C">
              <w:rPr>
                <w:bCs/>
                <w:lang w:eastAsia="zh-CN"/>
              </w:rPr>
              <w:t>NS_05N</w:t>
            </w:r>
          </w:p>
          <w:p w14:paraId="01A8B64E" w14:textId="77777777" w:rsidR="000177D9" w:rsidRPr="0044437C" w:rsidRDefault="000177D9" w:rsidP="000177D9">
            <w:pPr>
              <w:pStyle w:val="TAL"/>
              <w:rPr>
                <w:lang w:eastAsia="ja-JP"/>
              </w:rPr>
            </w:pPr>
            <w:r w:rsidRPr="0044437C">
              <w:t>-5 dBm / 30kHz</w:t>
            </w:r>
          </w:p>
          <w:p w14:paraId="40667D64" w14:textId="77777777" w:rsidR="000177D9" w:rsidRPr="0044437C" w:rsidRDefault="000177D9" w:rsidP="000177D9">
            <w:pPr>
              <w:pStyle w:val="TAL"/>
            </w:pPr>
            <w:r w:rsidRPr="0044437C">
              <w:t>-8.5 dBm / 30kHz</w:t>
            </w:r>
          </w:p>
          <w:p w14:paraId="36E541DE" w14:textId="77777777" w:rsidR="000177D9" w:rsidRPr="0044437C" w:rsidRDefault="000177D9" w:rsidP="000177D9">
            <w:pPr>
              <w:pStyle w:val="TAL"/>
              <w:rPr>
                <w:lang w:eastAsia="ja-JP"/>
              </w:rPr>
            </w:pPr>
            <w:r w:rsidRPr="0044437C">
              <w:t>-15 dBm / 30kHz</w:t>
            </w:r>
          </w:p>
          <w:p w14:paraId="141CAD1B" w14:textId="77777777" w:rsidR="000177D9" w:rsidRPr="0044437C" w:rsidRDefault="000177D9" w:rsidP="000177D9">
            <w:pPr>
              <w:pStyle w:val="TAL"/>
            </w:pPr>
            <w:r w:rsidRPr="0044437C">
              <w:t>-23 dBm / 30kHz</w:t>
            </w:r>
          </w:p>
          <w:p w14:paraId="7ED9459E" w14:textId="2B2994EA" w:rsidR="000177D9" w:rsidRPr="0044437C" w:rsidRDefault="000177D9" w:rsidP="000177D9">
            <w:pPr>
              <w:pStyle w:val="TAL"/>
              <w:rPr>
                <w:bCs/>
              </w:rPr>
            </w:pPr>
            <w:r w:rsidRPr="0044437C">
              <w:t>-26 dBm / 30kHz</w:t>
            </w:r>
          </w:p>
        </w:tc>
        <w:tc>
          <w:tcPr>
            <w:tcW w:w="2349" w:type="dxa"/>
          </w:tcPr>
          <w:p w14:paraId="7050C68A" w14:textId="7542A002" w:rsidR="000177D9" w:rsidRPr="0044437C" w:rsidRDefault="000177D9" w:rsidP="000177D9">
            <w:pPr>
              <w:pStyle w:val="TAL"/>
              <w:rPr>
                <w:bCs/>
              </w:rPr>
            </w:pPr>
            <w:r w:rsidRPr="0044437C">
              <w:rPr>
                <w:bCs/>
              </w:rPr>
              <w:t>Same as clause 6.6.2.2EA in TS 36.521-1 [14] for FDD band with “f ≤ 3.0GHz”.</w:t>
            </w:r>
          </w:p>
        </w:tc>
        <w:tc>
          <w:tcPr>
            <w:tcW w:w="2492" w:type="dxa"/>
          </w:tcPr>
          <w:p w14:paraId="65DD9DFB" w14:textId="1801661D" w:rsidR="000177D9" w:rsidRPr="0044437C" w:rsidRDefault="000177D9" w:rsidP="000177D9">
            <w:pPr>
              <w:pStyle w:val="TAL"/>
              <w:rPr>
                <w:bCs/>
              </w:rPr>
            </w:pPr>
            <w:r w:rsidRPr="0044437C">
              <w:rPr>
                <w:bCs/>
              </w:rPr>
              <w:t>Same as clause 6.6.2.2EA in TS 36.521-1 [14]</w:t>
            </w:r>
          </w:p>
        </w:tc>
      </w:tr>
      <w:tr w:rsidR="00524A5D" w:rsidRPr="0044437C" w14:paraId="532B4332" w14:textId="77777777">
        <w:trPr>
          <w:jc w:val="center"/>
        </w:trPr>
        <w:tc>
          <w:tcPr>
            <w:tcW w:w="1921" w:type="dxa"/>
          </w:tcPr>
          <w:p w14:paraId="24B14672" w14:textId="77777777" w:rsidR="00524A5D" w:rsidRPr="0044437C" w:rsidRDefault="00000000">
            <w:pPr>
              <w:pStyle w:val="TAL"/>
              <w:rPr>
                <w:bCs/>
              </w:rPr>
            </w:pPr>
            <w:r w:rsidRPr="0044437C">
              <w:rPr>
                <w:bCs/>
              </w:rPr>
              <w:t>6.5A.3.4</w:t>
            </w:r>
            <w:r w:rsidRPr="0044437C">
              <w:rPr>
                <w:bCs/>
                <w:lang w:eastAsia="zh-CN"/>
              </w:rPr>
              <w:t xml:space="preserve"> </w:t>
            </w:r>
            <w:r w:rsidRPr="0044437C">
              <w:rPr>
                <w:bCs/>
              </w:rPr>
              <w:t>Adjacent Channel Leakage Ratio for category M1</w:t>
            </w:r>
          </w:p>
        </w:tc>
        <w:tc>
          <w:tcPr>
            <w:tcW w:w="3206" w:type="dxa"/>
          </w:tcPr>
          <w:p w14:paraId="3FE85071" w14:textId="77777777" w:rsidR="00524A5D" w:rsidRPr="0044437C" w:rsidRDefault="00000000">
            <w:pPr>
              <w:pStyle w:val="TAL"/>
              <w:rPr>
                <w:bCs/>
              </w:rPr>
            </w:pPr>
            <w:r w:rsidRPr="0044437C">
              <w:rPr>
                <w:bCs/>
              </w:rPr>
              <w:t>Same as clause 6.6.2.3EA in TS 36.521-1 [14]</w:t>
            </w:r>
          </w:p>
        </w:tc>
        <w:tc>
          <w:tcPr>
            <w:tcW w:w="2349" w:type="dxa"/>
          </w:tcPr>
          <w:p w14:paraId="4E62CE66" w14:textId="77777777" w:rsidR="00524A5D" w:rsidRPr="0044437C" w:rsidRDefault="00000000">
            <w:pPr>
              <w:pStyle w:val="TAL"/>
              <w:rPr>
                <w:bCs/>
              </w:rPr>
            </w:pPr>
            <w:r w:rsidRPr="0044437C">
              <w:rPr>
                <w:bCs/>
              </w:rPr>
              <w:t>Same as clause 6.6.2.3EA in TS 36.521-1 [14]</w:t>
            </w:r>
          </w:p>
        </w:tc>
        <w:tc>
          <w:tcPr>
            <w:tcW w:w="2492" w:type="dxa"/>
          </w:tcPr>
          <w:p w14:paraId="3F95069B" w14:textId="77777777" w:rsidR="00524A5D" w:rsidRPr="0044437C" w:rsidRDefault="00000000">
            <w:pPr>
              <w:pStyle w:val="TAL"/>
              <w:rPr>
                <w:bCs/>
              </w:rPr>
            </w:pPr>
            <w:r w:rsidRPr="0044437C">
              <w:rPr>
                <w:bCs/>
              </w:rPr>
              <w:t>Same as clause 6.6.2.3EA in TS 36.521-1 [14]</w:t>
            </w:r>
          </w:p>
        </w:tc>
      </w:tr>
      <w:tr w:rsidR="00524A5D" w:rsidRPr="0044437C" w14:paraId="3267C2E0" w14:textId="77777777">
        <w:trPr>
          <w:jc w:val="center"/>
        </w:trPr>
        <w:tc>
          <w:tcPr>
            <w:tcW w:w="1921" w:type="dxa"/>
          </w:tcPr>
          <w:p w14:paraId="3DBDBBAB" w14:textId="77777777" w:rsidR="00524A5D" w:rsidRPr="0044437C" w:rsidRDefault="00000000">
            <w:pPr>
              <w:pStyle w:val="TAL"/>
              <w:rPr>
                <w:bCs/>
              </w:rPr>
            </w:pPr>
            <w:r w:rsidRPr="0044437C">
              <w:rPr>
                <w:bCs/>
              </w:rPr>
              <w:t>6.5A.4.2</w:t>
            </w:r>
            <w:r w:rsidRPr="0044437C">
              <w:rPr>
                <w:bCs/>
                <w:lang w:eastAsia="zh-CN"/>
              </w:rPr>
              <w:t xml:space="preserve"> </w:t>
            </w:r>
            <w:r w:rsidRPr="0044437C">
              <w:rPr>
                <w:bCs/>
              </w:rPr>
              <w:t>Transmitter Spurious emissions for category M1</w:t>
            </w:r>
          </w:p>
        </w:tc>
        <w:tc>
          <w:tcPr>
            <w:tcW w:w="3206" w:type="dxa"/>
          </w:tcPr>
          <w:p w14:paraId="32D5552E" w14:textId="77777777" w:rsidR="00524A5D" w:rsidRPr="0044437C" w:rsidRDefault="00000000">
            <w:pPr>
              <w:pStyle w:val="TAL"/>
              <w:rPr>
                <w:bCs/>
              </w:rPr>
            </w:pPr>
            <w:r w:rsidRPr="0044437C">
              <w:rPr>
                <w:bCs/>
              </w:rPr>
              <w:t>Same as clause 6.6.3EA.1 in TS 36.521-1 [14] for FDD band for spurious frequencies up to 12.75 GHz.</w:t>
            </w:r>
          </w:p>
        </w:tc>
        <w:tc>
          <w:tcPr>
            <w:tcW w:w="2349" w:type="dxa"/>
          </w:tcPr>
          <w:p w14:paraId="3D31992E" w14:textId="77777777" w:rsidR="00524A5D" w:rsidRPr="0044437C" w:rsidRDefault="00000000">
            <w:pPr>
              <w:pStyle w:val="TAL"/>
              <w:rPr>
                <w:bCs/>
              </w:rPr>
            </w:pPr>
            <w:r w:rsidRPr="0044437C">
              <w:rPr>
                <w:bCs/>
              </w:rPr>
              <w:t>Same as clause 6.6.3EA.1 in TS 36.521-1 [14]</w:t>
            </w:r>
          </w:p>
        </w:tc>
        <w:tc>
          <w:tcPr>
            <w:tcW w:w="2492" w:type="dxa"/>
          </w:tcPr>
          <w:p w14:paraId="32CE60E3" w14:textId="77777777" w:rsidR="00524A5D" w:rsidRPr="0044437C" w:rsidRDefault="00000000">
            <w:pPr>
              <w:pStyle w:val="TAL"/>
              <w:rPr>
                <w:bCs/>
              </w:rPr>
            </w:pPr>
            <w:r w:rsidRPr="0044437C">
              <w:rPr>
                <w:bCs/>
              </w:rPr>
              <w:t>Same as clause 6.6.3EA.1 in TS 36.521-1 [14]</w:t>
            </w:r>
          </w:p>
        </w:tc>
      </w:tr>
      <w:tr w:rsidR="00524A5D" w:rsidRPr="0044437C" w14:paraId="1E8A5C83" w14:textId="77777777">
        <w:trPr>
          <w:jc w:val="center"/>
        </w:trPr>
        <w:tc>
          <w:tcPr>
            <w:tcW w:w="1921" w:type="dxa"/>
          </w:tcPr>
          <w:p w14:paraId="51ABE01E" w14:textId="77777777" w:rsidR="00524A5D" w:rsidRPr="0044437C" w:rsidRDefault="00000000">
            <w:pPr>
              <w:pStyle w:val="TAL"/>
              <w:rPr>
                <w:bCs/>
              </w:rPr>
            </w:pPr>
            <w:r w:rsidRPr="0044437C">
              <w:rPr>
                <w:bCs/>
              </w:rPr>
              <w:t>6.5A.4.3</w:t>
            </w:r>
            <w:r w:rsidRPr="0044437C">
              <w:rPr>
                <w:bCs/>
                <w:lang w:eastAsia="zh-CN"/>
              </w:rPr>
              <w:t xml:space="preserve"> </w:t>
            </w:r>
            <w:r w:rsidRPr="0044437C">
              <w:rPr>
                <w:bCs/>
              </w:rPr>
              <w:t>Spurious emission band UE co-existence for category M1</w:t>
            </w:r>
          </w:p>
        </w:tc>
        <w:tc>
          <w:tcPr>
            <w:tcW w:w="3206" w:type="dxa"/>
          </w:tcPr>
          <w:p w14:paraId="49C1C972" w14:textId="77777777" w:rsidR="00524A5D" w:rsidRPr="0044437C" w:rsidRDefault="00000000">
            <w:pPr>
              <w:pStyle w:val="TAL"/>
              <w:rPr>
                <w:rFonts w:eastAsiaTheme="minorEastAsia"/>
                <w:bCs/>
                <w:lang w:eastAsia="zh-CN"/>
              </w:rPr>
            </w:pPr>
            <w:r w:rsidRPr="0044437C">
              <w:rPr>
                <w:bCs/>
              </w:rPr>
              <w:t>Same as clause 6.6.3EA.2 in TS 36.521-1 [14]</w:t>
            </w:r>
          </w:p>
        </w:tc>
        <w:tc>
          <w:tcPr>
            <w:tcW w:w="2349" w:type="dxa"/>
          </w:tcPr>
          <w:p w14:paraId="2A59FF7E" w14:textId="77777777" w:rsidR="00524A5D" w:rsidRPr="0044437C" w:rsidRDefault="00000000">
            <w:pPr>
              <w:pStyle w:val="TAL"/>
              <w:rPr>
                <w:bCs/>
              </w:rPr>
            </w:pPr>
            <w:r w:rsidRPr="0044437C">
              <w:rPr>
                <w:bCs/>
              </w:rPr>
              <w:t>Same as clause 6.6.3EA.2 in TS 36.521-1 [14]</w:t>
            </w:r>
          </w:p>
        </w:tc>
        <w:tc>
          <w:tcPr>
            <w:tcW w:w="2492" w:type="dxa"/>
          </w:tcPr>
          <w:p w14:paraId="59AB5FE3" w14:textId="77777777" w:rsidR="00524A5D" w:rsidRPr="0044437C" w:rsidRDefault="00000000">
            <w:pPr>
              <w:pStyle w:val="TAL"/>
              <w:rPr>
                <w:bCs/>
              </w:rPr>
            </w:pPr>
            <w:r w:rsidRPr="0044437C">
              <w:rPr>
                <w:bCs/>
              </w:rPr>
              <w:t>Same as clause 6.6.3EA.2 in TS 36.521-1 [14]</w:t>
            </w:r>
          </w:p>
        </w:tc>
      </w:tr>
      <w:tr w:rsidR="00524A5D" w:rsidRPr="0044437C" w14:paraId="13ADF3B5" w14:textId="77777777">
        <w:trPr>
          <w:jc w:val="center"/>
        </w:trPr>
        <w:tc>
          <w:tcPr>
            <w:tcW w:w="1921" w:type="dxa"/>
          </w:tcPr>
          <w:p w14:paraId="3D0BC749" w14:textId="77777777" w:rsidR="00524A5D" w:rsidRPr="0044437C" w:rsidRDefault="00000000">
            <w:pPr>
              <w:pStyle w:val="TAL"/>
              <w:rPr>
                <w:bCs/>
              </w:rPr>
            </w:pPr>
            <w:r w:rsidRPr="0044437C">
              <w:rPr>
                <w:bCs/>
              </w:rPr>
              <w:t>6.5A.4.4</w:t>
            </w:r>
            <w:r w:rsidRPr="0044437C">
              <w:rPr>
                <w:bCs/>
                <w:lang w:eastAsia="zh-CN"/>
              </w:rPr>
              <w:t xml:space="preserve"> </w:t>
            </w:r>
            <w:r w:rsidRPr="0044437C">
              <w:rPr>
                <w:bCs/>
              </w:rPr>
              <w:t>Additional spurious emissions for category M1</w:t>
            </w:r>
          </w:p>
        </w:tc>
        <w:tc>
          <w:tcPr>
            <w:tcW w:w="3206" w:type="dxa"/>
          </w:tcPr>
          <w:p w14:paraId="07E9101E" w14:textId="77777777" w:rsidR="00524A5D" w:rsidRPr="0044437C" w:rsidRDefault="00000000">
            <w:pPr>
              <w:pStyle w:val="TAL"/>
              <w:rPr>
                <w:lang w:eastAsia="ja-JP"/>
              </w:rPr>
            </w:pPr>
            <w:r w:rsidRPr="0044437C">
              <w:t>-26 dBm / 700kHz</w:t>
            </w:r>
          </w:p>
          <w:p w14:paraId="131C0526" w14:textId="77777777" w:rsidR="00524A5D" w:rsidRPr="0044437C" w:rsidRDefault="00000000">
            <w:pPr>
              <w:pStyle w:val="TAL"/>
              <w:rPr>
                <w:lang w:eastAsia="ja-JP"/>
              </w:rPr>
            </w:pPr>
            <w:r w:rsidRPr="0044437C">
              <w:t>-50 dBm / 700kHz</w:t>
            </w:r>
          </w:p>
          <w:p w14:paraId="34FE49C3" w14:textId="77777777" w:rsidR="00524A5D" w:rsidRPr="0044437C" w:rsidRDefault="00524A5D">
            <w:pPr>
              <w:pStyle w:val="TAL"/>
              <w:rPr>
                <w:lang w:eastAsia="ja-JP"/>
              </w:rPr>
            </w:pPr>
          </w:p>
          <w:p w14:paraId="7BBCE335" w14:textId="77777777" w:rsidR="00524A5D" w:rsidRPr="0044437C" w:rsidRDefault="00000000">
            <w:pPr>
              <w:pStyle w:val="TAL"/>
              <w:rPr>
                <w:lang w:eastAsia="ja-JP"/>
              </w:rPr>
            </w:pPr>
            <w:r w:rsidRPr="0044437C">
              <w:t>-16 dBm / 1MHz</w:t>
            </w:r>
          </w:p>
          <w:p w14:paraId="18655B6C" w14:textId="77777777" w:rsidR="00524A5D" w:rsidRPr="0044437C" w:rsidRDefault="00000000">
            <w:pPr>
              <w:pStyle w:val="TAL"/>
              <w:rPr>
                <w:lang w:eastAsia="ja-JP"/>
              </w:rPr>
            </w:pPr>
            <w:r w:rsidRPr="0044437C">
              <w:t>-</w:t>
            </w:r>
            <w:r w:rsidRPr="0044437C">
              <w:rPr>
                <w:lang w:eastAsia="ja-JP"/>
              </w:rPr>
              <w:t>4</w:t>
            </w:r>
            <w:r w:rsidRPr="0044437C">
              <w:t>0 dBm / 1MHz</w:t>
            </w:r>
          </w:p>
          <w:p w14:paraId="0370F8C2" w14:textId="77777777" w:rsidR="00524A5D" w:rsidRPr="0044437C" w:rsidRDefault="00524A5D">
            <w:pPr>
              <w:pStyle w:val="TAL"/>
            </w:pPr>
          </w:p>
          <w:p w14:paraId="2003D8A2" w14:textId="77777777" w:rsidR="00524A5D" w:rsidRPr="0044437C" w:rsidRDefault="00000000">
            <w:pPr>
              <w:pStyle w:val="TAL"/>
              <w:rPr>
                <w:bCs/>
              </w:rPr>
            </w:pPr>
            <w:r w:rsidRPr="0044437C">
              <w:t>Frequencies as detailed in core requirement</w:t>
            </w:r>
          </w:p>
        </w:tc>
        <w:tc>
          <w:tcPr>
            <w:tcW w:w="2349" w:type="dxa"/>
          </w:tcPr>
          <w:p w14:paraId="4E9A947E" w14:textId="77777777" w:rsidR="00524A5D" w:rsidRPr="0044437C" w:rsidRDefault="00000000">
            <w:pPr>
              <w:pStyle w:val="TAL"/>
              <w:rPr>
                <w:bCs/>
              </w:rPr>
            </w:pPr>
            <w:r w:rsidRPr="0044437C">
              <w:rPr>
                <w:lang w:eastAsia="ja-JP"/>
              </w:rPr>
              <w:t>0 dB</w:t>
            </w:r>
          </w:p>
        </w:tc>
        <w:tc>
          <w:tcPr>
            <w:tcW w:w="2492" w:type="dxa"/>
          </w:tcPr>
          <w:p w14:paraId="1B3F9738" w14:textId="77777777" w:rsidR="00524A5D" w:rsidRPr="0044437C" w:rsidRDefault="00000000">
            <w:pPr>
              <w:pStyle w:val="TAL"/>
            </w:pPr>
            <w:r w:rsidRPr="0044437C">
              <w:t>Formula:</w:t>
            </w:r>
          </w:p>
          <w:p w14:paraId="7198F2F7" w14:textId="77777777" w:rsidR="00524A5D" w:rsidRPr="0044437C" w:rsidRDefault="00000000">
            <w:pPr>
              <w:pStyle w:val="TAL"/>
              <w:rPr>
                <w:bCs/>
              </w:rPr>
            </w:pPr>
            <w:r w:rsidRPr="0044437C">
              <w:t>Minimum Requirement + TT</w:t>
            </w:r>
          </w:p>
        </w:tc>
      </w:tr>
      <w:tr w:rsidR="00524A5D" w:rsidRPr="0044437C" w14:paraId="7E50DF0F" w14:textId="77777777">
        <w:trPr>
          <w:jc w:val="center"/>
        </w:trPr>
        <w:tc>
          <w:tcPr>
            <w:tcW w:w="1921" w:type="dxa"/>
          </w:tcPr>
          <w:p w14:paraId="136B118A" w14:textId="77777777" w:rsidR="00524A5D" w:rsidRPr="0044437C" w:rsidRDefault="00000000">
            <w:pPr>
              <w:pStyle w:val="TAL"/>
              <w:rPr>
                <w:bCs/>
              </w:rPr>
            </w:pPr>
            <w:r w:rsidRPr="0044437C">
              <w:rPr>
                <w:bCs/>
              </w:rPr>
              <w:t>6.5B.2</w:t>
            </w:r>
            <w:r w:rsidRPr="0044437C">
              <w:rPr>
                <w:bCs/>
                <w:lang w:eastAsia="zh-CN"/>
              </w:rPr>
              <w:t xml:space="preserve"> </w:t>
            </w:r>
            <w:r w:rsidRPr="0044437C">
              <w:rPr>
                <w:bCs/>
              </w:rPr>
              <w:t>Occupied bandwidth for category NB1 and NB2</w:t>
            </w:r>
          </w:p>
        </w:tc>
        <w:tc>
          <w:tcPr>
            <w:tcW w:w="3206" w:type="dxa"/>
          </w:tcPr>
          <w:p w14:paraId="0D8CAA1C" w14:textId="77777777" w:rsidR="00524A5D" w:rsidRPr="0044437C" w:rsidRDefault="00000000">
            <w:pPr>
              <w:pStyle w:val="TAL"/>
              <w:rPr>
                <w:bCs/>
              </w:rPr>
            </w:pPr>
            <w:r w:rsidRPr="0044437C">
              <w:rPr>
                <w:bCs/>
              </w:rPr>
              <w:t>Same as clause 6.6.1F in TS 36.521-1 [14]</w:t>
            </w:r>
          </w:p>
        </w:tc>
        <w:tc>
          <w:tcPr>
            <w:tcW w:w="2349" w:type="dxa"/>
          </w:tcPr>
          <w:p w14:paraId="6866B8E1" w14:textId="77777777" w:rsidR="00524A5D" w:rsidRPr="0044437C" w:rsidRDefault="00000000">
            <w:pPr>
              <w:pStyle w:val="TAL"/>
              <w:rPr>
                <w:bCs/>
              </w:rPr>
            </w:pPr>
            <w:r w:rsidRPr="0044437C">
              <w:rPr>
                <w:bCs/>
              </w:rPr>
              <w:t>Same as clause 6.6.1F in TS 36.521-1 [14]</w:t>
            </w:r>
          </w:p>
        </w:tc>
        <w:tc>
          <w:tcPr>
            <w:tcW w:w="2492" w:type="dxa"/>
          </w:tcPr>
          <w:p w14:paraId="47CF7F3B" w14:textId="77777777" w:rsidR="00524A5D" w:rsidRPr="0044437C" w:rsidRDefault="00000000">
            <w:pPr>
              <w:pStyle w:val="TAL"/>
              <w:rPr>
                <w:bCs/>
              </w:rPr>
            </w:pPr>
            <w:r w:rsidRPr="0044437C">
              <w:rPr>
                <w:bCs/>
              </w:rPr>
              <w:t>Same as clause 6.6.1F in TS 36.521-1 [14]</w:t>
            </w:r>
          </w:p>
        </w:tc>
      </w:tr>
      <w:tr w:rsidR="00524A5D" w:rsidRPr="0044437C" w14:paraId="660F6E80" w14:textId="77777777">
        <w:trPr>
          <w:jc w:val="center"/>
        </w:trPr>
        <w:tc>
          <w:tcPr>
            <w:tcW w:w="1921" w:type="dxa"/>
          </w:tcPr>
          <w:p w14:paraId="7F8A407A" w14:textId="77777777" w:rsidR="00524A5D" w:rsidRPr="0044437C" w:rsidRDefault="00000000">
            <w:pPr>
              <w:pStyle w:val="TAL"/>
              <w:rPr>
                <w:bCs/>
              </w:rPr>
            </w:pPr>
            <w:r w:rsidRPr="0044437C">
              <w:rPr>
                <w:bCs/>
              </w:rPr>
              <w:t>6.5B.3.2</w:t>
            </w:r>
            <w:r w:rsidRPr="0044437C">
              <w:rPr>
                <w:bCs/>
                <w:lang w:eastAsia="zh-CN"/>
              </w:rPr>
              <w:t xml:space="preserve"> </w:t>
            </w:r>
            <w:r w:rsidRPr="0044437C">
              <w:rPr>
                <w:bCs/>
              </w:rPr>
              <w:t>Spectrum emission mask for category NB1 and NB2</w:t>
            </w:r>
          </w:p>
        </w:tc>
        <w:tc>
          <w:tcPr>
            <w:tcW w:w="3206" w:type="dxa"/>
          </w:tcPr>
          <w:p w14:paraId="75D8763D" w14:textId="77777777" w:rsidR="00524A5D" w:rsidRPr="0044437C" w:rsidRDefault="00000000">
            <w:pPr>
              <w:pStyle w:val="TAL"/>
              <w:rPr>
                <w:bCs/>
              </w:rPr>
            </w:pPr>
            <w:r w:rsidRPr="0044437C">
              <w:rPr>
                <w:bCs/>
              </w:rPr>
              <w:t>Same as clause 6.6.2.1F in TS 36.521-1 [14]</w:t>
            </w:r>
          </w:p>
        </w:tc>
        <w:tc>
          <w:tcPr>
            <w:tcW w:w="2349" w:type="dxa"/>
          </w:tcPr>
          <w:p w14:paraId="0C3CEDFC" w14:textId="77777777" w:rsidR="00524A5D" w:rsidRPr="0044437C" w:rsidRDefault="00000000">
            <w:pPr>
              <w:pStyle w:val="TAL"/>
              <w:rPr>
                <w:bCs/>
              </w:rPr>
            </w:pPr>
            <w:r w:rsidRPr="0044437C">
              <w:rPr>
                <w:bCs/>
              </w:rPr>
              <w:t>Same as clause 6.6.2.1F in TS 36.521-1 [14] for FDD band with “f ≤ 3.0GHz”.</w:t>
            </w:r>
          </w:p>
        </w:tc>
        <w:tc>
          <w:tcPr>
            <w:tcW w:w="2492" w:type="dxa"/>
          </w:tcPr>
          <w:p w14:paraId="18829EB6" w14:textId="77777777" w:rsidR="00524A5D" w:rsidRPr="0044437C" w:rsidRDefault="00000000">
            <w:pPr>
              <w:pStyle w:val="TAL"/>
              <w:rPr>
                <w:bCs/>
              </w:rPr>
            </w:pPr>
            <w:r w:rsidRPr="0044437C">
              <w:rPr>
                <w:bCs/>
              </w:rPr>
              <w:t>Same as clause 6.6.2.1F in TS 36.521-1 [14]</w:t>
            </w:r>
          </w:p>
        </w:tc>
      </w:tr>
      <w:tr w:rsidR="000177D9" w:rsidRPr="0044437C" w14:paraId="1AAF90DC" w14:textId="77777777">
        <w:trPr>
          <w:jc w:val="center"/>
        </w:trPr>
        <w:tc>
          <w:tcPr>
            <w:tcW w:w="1921" w:type="dxa"/>
          </w:tcPr>
          <w:p w14:paraId="1449B147" w14:textId="5785C376" w:rsidR="000177D9" w:rsidRPr="0044437C" w:rsidRDefault="000177D9" w:rsidP="000177D9">
            <w:pPr>
              <w:pStyle w:val="TAL"/>
              <w:rPr>
                <w:bCs/>
              </w:rPr>
            </w:pPr>
            <w:r w:rsidRPr="0044437C">
              <w:rPr>
                <w:bCs/>
              </w:rPr>
              <w:lastRenderedPageBreak/>
              <w:t>6.5B.3.3</w:t>
            </w:r>
            <w:r w:rsidRPr="0044437C">
              <w:rPr>
                <w:bCs/>
              </w:rPr>
              <w:tab/>
              <w:t>Additional Spectrum Emission Mask for category NB1 and NB2</w:t>
            </w:r>
          </w:p>
        </w:tc>
        <w:tc>
          <w:tcPr>
            <w:tcW w:w="3206" w:type="dxa"/>
          </w:tcPr>
          <w:p w14:paraId="41A86FD1" w14:textId="77777777" w:rsidR="000177D9" w:rsidRPr="0044437C" w:rsidRDefault="000177D9" w:rsidP="000177D9">
            <w:pPr>
              <w:pStyle w:val="TAL"/>
              <w:rPr>
                <w:bCs/>
                <w:lang w:eastAsia="zh-CN"/>
              </w:rPr>
            </w:pPr>
            <w:r w:rsidRPr="0044437C">
              <w:rPr>
                <w:bCs/>
                <w:lang w:eastAsia="zh-CN"/>
              </w:rPr>
              <w:t xml:space="preserve">NS_02N and NS_03N </w:t>
            </w:r>
          </w:p>
          <w:p w14:paraId="75D6789E" w14:textId="77777777" w:rsidR="000177D9" w:rsidRPr="0044437C" w:rsidRDefault="000177D9" w:rsidP="000177D9">
            <w:pPr>
              <w:pStyle w:val="TAL"/>
              <w:rPr>
                <w:lang w:eastAsia="ja-JP"/>
              </w:rPr>
            </w:pPr>
            <w:r w:rsidRPr="0044437C">
              <w:t>-2 dBm / 4kHz</w:t>
            </w:r>
          </w:p>
          <w:p w14:paraId="3FDE417B" w14:textId="77777777" w:rsidR="000177D9" w:rsidRPr="0044437C" w:rsidRDefault="000177D9" w:rsidP="000177D9">
            <w:pPr>
              <w:pStyle w:val="TAL"/>
            </w:pPr>
            <w:r w:rsidRPr="0044437C">
              <w:t>-5 dBm / 4kHz</w:t>
            </w:r>
          </w:p>
          <w:p w14:paraId="4C82DDBB" w14:textId="77777777" w:rsidR="000177D9" w:rsidRPr="0044437C" w:rsidRDefault="000177D9" w:rsidP="000177D9">
            <w:pPr>
              <w:pStyle w:val="TAL"/>
              <w:rPr>
                <w:lang w:eastAsia="ja-JP"/>
              </w:rPr>
            </w:pPr>
            <w:r w:rsidRPr="0044437C">
              <w:t>-12 dBm / 4kHz</w:t>
            </w:r>
          </w:p>
          <w:p w14:paraId="538124CD" w14:textId="77777777" w:rsidR="000177D9" w:rsidRPr="0044437C" w:rsidRDefault="000177D9" w:rsidP="000177D9">
            <w:pPr>
              <w:pStyle w:val="TAL"/>
              <w:rPr>
                <w:lang w:eastAsia="ja-JP"/>
              </w:rPr>
            </w:pPr>
            <w:r w:rsidRPr="0044437C">
              <w:t>-13 dBm / 4kHz</w:t>
            </w:r>
          </w:p>
          <w:p w14:paraId="1C6DAC75" w14:textId="77777777" w:rsidR="000177D9" w:rsidRPr="0044437C" w:rsidRDefault="000177D9" w:rsidP="000177D9">
            <w:pPr>
              <w:pStyle w:val="TAL"/>
              <w:rPr>
                <w:lang w:eastAsia="ja-JP"/>
              </w:rPr>
            </w:pPr>
            <w:r w:rsidRPr="0044437C">
              <w:t>-15 dBm / 4kHz</w:t>
            </w:r>
          </w:p>
          <w:p w14:paraId="367DD221" w14:textId="77777777" w:rsidR="000177D9" w:rsidRPr="0044437C" w:rsidRDefault="000177D9" w:rsidP="000177D9">
            <w:pPr>
              <w:pStyle w:val="TAL"/>
              <w:rPr>
                <w:bCs/>
                <w:lang w:eastAsia="zh-CN"/>
              </w:rPr>
            </w:pPr>
          </w:p>
          <w:p w14:paraId="13F31CB9" w14:textId="77777777" w:rsidR="000177D9" w:rsidRPr="0044437C" w:rsidRDefault="000177D9" w:rsidP="000177D9">
            <w:pPr>
              <w:pStyle w:val="TAL"/>
              <w:rPr>
                <w:bCs/>
                <w:lang w:eastAsia="zh-CN"/>
              </w:rPr>
            </w:pPr>
            <w:r w:rsidRPr="0044437C">
              <w:rPr>
                <w:bCs/>
                <w:lang w:eastAsia="zh-CN"/>
              </w:rPr>
              <w:t>NS_04N</w:t>
            </w:r>
          </w:p>
          <w:p w14:paraId="70A1ABC9" w14:textId="77777777" w:rsidR="000177D9" w:rsidRPr="0044437C" w:rsidRDefault="000177D9" w:rsidP="000177D9">
            <w:pPr>
              <w:pStyle w:val="TAL"/>
              <w:rPr>
                <w:lang w:eastAsia="ja-JP"/>
              </w:rPr>
            </w:pPr>
            <w:r w:rsidRPr="0044437C">
              <w:t>-2 dBm / 30kHz</w:t>
            </w:r>
          </w:p>
          <w:p w14:paraId="05484246" w14:textId="77777777" w:rsidR="000177D9" w:rsidRPr="0044437C" w:rsidRDefault="000177D9" w:rsidP="000177D9">
            <w:pPr>
              <w:pStyle w:val="TAL"/>
            </w:pPr>
            <w:r w:rsidRPr="0044437C">
              <w:t>-26 dBm / 30kHz</w:t>
            </w:r>
          </w:p>
          <w:p w14:paraId="40231B78" w14:textId="77777777" w:rsidR="000177D9" w:rsidRPr="0044437C" w:rsidRDefault="000177D9" w:rsidP="000177D9">
            <w:pPr>
              <w:pStyle w:val="TAL"/>
              <w:rPr>
                <w:bCs/>
                <w:lang w:eastAsia="zh-CN"/>
              </w:rPr>
            </w:pPr>
          </w:p>
          <w:p w14:paraId="1DE1B299" w14:textId="77777777" w:rsidR="000177D9" w:rsidRPr="0044437C" w:rsidRDefault="000177D9" w:rsidP="000177D9">
            <w:pPr>
              <w:pStyle w:val="TAL"/>
              <w:rPr>
                <w:bCs/>
                <w:lang w:eastAsia="zh-CN"/>
              </w:rPr>
            </w:pPr>
            <w:r w:rsidRPr="0044437C">
              <w:rPr>
                <w:bCs/>
                <w:lang w:eastAsia="zh-CN"/>
              </w:rPr>
              <w:t>NS_05N</w:t>
            </w:r>
          </w:p>
          <w:p w14:paraId="768D4F8D" w14:textId="77777777" w:rsidR="000177D9" w:rsidRPr="0044437C" w:rsidRDefault="000177D9" w:rsidP="000177D9">
            <w:pPr>
              <w:pStyle w:val="TAL"/>
              <w:rPr>
                <w:lang w:eastAsia="ja-JP"/>
              </w:rPr>
            </w:pPr>
            <w:r w:rsidRPr="0044437C">
              <w:t>-5 dBm / 30kHz</w:t>
            </w:r>
          </w:p>
          <w:p w14:paraId="2631C85D" w14:textId="77777777" w:rsidR="000177D9" w:rsidRPr="0044437C" w:rsidRDefault="000177D9" w:rsidP="000177D9">
            <w:pPr>
              <w:pStyle w:val="TAL"/>
            </w:pPr>
            <w:r w:rsidRPr="0044437C">
              <w:t>-8.5 dBm / 30kHz</w:t>
            </w:r>
          </w:p>
          <w:p w14:paraId="5EE0603D" w14:textId="77777777" w:rsidR="000177D9" w:rsidRPr="0044437C" w:rsidRDefault="000177D9" w:rsidP="000177D9">
            <w:pPr>
              <w:pStyle w:val="TAL"/>
              <w:rPr>
                <w:lang w:eastAsia="ja-JP"/>
              </w:rPr>
            </w:pPr>
            <w:r w:rsidRPr="0044437C">
              <w:t>-15 dBm / 30kHz</w:t>
            </w:r>
          </w:p>
          <w:p w14:paraId="60D8F6CC" w14:textId="77777777" w:rsidR="000177D9" w:rsidRPr="0044437C" w:rsidRDefault="000177D9" w:rsidP="000177D9">
            <w:pPr>
              <w:pStyle w:val="TAL"/>
            </w:pPr>
            <w:r w:rsidRPr="0044437C">
              <w:t>-23 dBm / 30kHz</w:t>
            </w:r>
          </w:p>
          <w:p w14:paraId="6A22A730" w14:textId="7E80ECDD" w:rsidR="000177D9" w:rsidRPr="0044437C" w:rsidRDefault="000177D9" w:rsidP="000177D9">
            <w:pPr>
              <w:pStyle w:val="TAL"/>
              <w:rPr>
                <w:bCs/>
              </w:rPr>
            </w:pPr>
            <w:r w:rsidRPr="0044437C">
              <w:t>-26 dBm / 30kHz</w:t>
            </w:r>
          </w:p>
        </w:tc>
        <w:tc>
          <w:tcPr>
            <w:tcW w:w="2349" w:type="dxa"/>
          </w:tcPr>
          <w:p w14:paraId="4E74D7B2" w14:textId="0152332B" w:rsidR="000177D9" w:rsidRPr="0044437C" w:rsidRDefault="000177D9" w:rsidP="000177D9">
            <w:pPr>
              <w:pStyle w:val="TAL"/>
              <w:rPr>
                <w:bCs/>
              </w:rPr>
            </w:pPr>
            <w:r w:rsidRPr="0044437C">
              <w:t xml:space="preserve">Same as </w:t>
            </w:r>
            <w:r w:rsidR="00615D8A" w:rsidRPr="0044437C">
              <w:t xml:space="preserve">clause </w:t>
            </w:r>
            <w:r w:rsidRPr="0044437C">
              <w:t>6.6.2.2 in TS 36.521-1 [14]</w:t>
            </w:r>
          </w:p>
        </w:tc>
        <w:tc>
          <w:tcPr>
            <w:tcW w:w="2492" w:type="dxa"/>
          </w:tcPr>
          <w:p w14:paraId="738399C8" w14:textId="0BF6AC50" w:rsidR="000177D9" w:rsidRPr="0044437C" w:rsidRDefault="000177D9" w:rsidP="000177D9">
            <w:pPr>
              <w:pStyle w:val="TAL"/>
              <w:rPr>
                <w:bCs/>
              </w:rPr>
            </w:pPr>
            <w:r w:rsidRPr="0044437C">
              <w:t xml:space="preserve">Same as </w:t>
            </w:r>
            <w:r w:rsidR="00615D8A" w:rsidRPr="0044437C">
              <w:t>clause</w:t>
            </w:r>
            <w:r w:rsidRPr="0044437C">
              <w:t xml:space="preserve"> 6.6.2.2 in TS 36.521-1 [14]</w:t>
            </w:r>
          </w:p>
        </w:tc>
      </w:tr>
      <w:tr w:rsidR="00524A5D" w:rsidRPr="0044437C" w14:paraId="7C99171A" w14:textId="77777777">
        <w:trPr>
          <w:jc w:val="center"/>
        </w:trPr>
        <w:tc>
          <w:tcPr>
            <w:tcW w:w="1921" w:type="dxa"/>
          </w:tcPr>
          <w:p w14:paraId="790F2227" w14:textId="77777777" w:rsidR="00524A5D" w:rsidRPr="0044437C" w:rsidRDefault="00000000">
            <w:pPr>
              <w:pStyle w:val="TAL"/>
              <w:rPr>
                <w:bCs/>
              </w:rPr>
            </w:pPr>
            <w:r w:rsidRPr="0044437C">
              <w:rPr>
                <w:bCs/>
              </w:rPr>
              <w:t>6.5B.3.4</w:t>
            </w:r>
            <w:r w:rsidRPr="0044437C">
              <w:rPr>
                <w:bCs/>
                <w:lang w:eastAsia="zh-CN"/>
              </w:rPr>
              <w:t xml:space="preserve"> </w:t>
            </w:r>
            <w:r w:rsidRPr="0044437C">
              <w:rPr>
                <w:bCs/>
              </w:rPr>
              <w:t>Adjacent Channel Leakage Ratio for category NB1 and NB2</w:t>
            </w:r>
          </w:p>
        </w:tc>
        <w:tc>
          <w:tcPr>
            <w:tcW w:w="3206" w:type="dxa"/>
          </w:tcPr>
          <w:p w14:paraId="549E2375" w14:textId="77777777" w:rsidR="00524A5D" w:rsidRPr="0044437C" w:rsidRDefault="00000000">
            <w:pPr>
              <w:pStyle w:val="TAL"/>
              <w:rPr>
                <w:bCs/>
              </w:rPr>
            </w:pPr>
            <w:r w:rsidRPr="0044437C">
              <w:rPr>
                <w:bCs/>
              </w:rPr>
              <w:t>Same as clause 6.6.2.3F in TS 36.521-1 [14]</w:t>
            </w:r>
          </w:p>
        </w:tc>
        <w:tc>
          <w:tcPr>
            <w:tcW w:w="2349" w:type="dxa"/>
          </w:tcPr>
          <w:p w14:paraId="51C331EB" w14:textId="77777777" w:rsidR="00524A5D" w:rsidRPr="0044437C" w:rsidRDefault="00000000">
            <w:pPr>
              <w:pStyle w:val="TAL"/>
              <w:rPr>
                <w:bCs/>
              </w:rPr>
            </w:pPr>
            <w:r w:rsidRPr="0044437C">
              <w:rPr>
                <w:bCs/>
              </w:rPr>
              <w:t>Same as clause 6.6.2.3F in TS 36.521-1 [14]</w:t>
            </w:r>
          </w:p>
        </w:tc>
        <w:tc>
          <w:tcPr>
            <w:tcW w:w="2492" w:type="dxa"/>
          </w:tcPr>
          <w:p w14:paraId="485EEC39" w14:textId="77777777" w:rsidR="00524A5D" w:rsidRPr="0044437C" w:rsidRDefault="00000000">
            <w:pPr>
              <w:pStyle w:val="TAL"/>
              <w:rPr>
                <w:bCs/>
              </w:rPr>
            </w:pPr>
            <w:r w:rsidRPr="0044437C">
              <w:rPr>
                <w:bCs/>
              </w:rPr>
              <w:t>Same as clause 6.6.2.3F in TS 36.521-1 [14]</w:t>
            </w:r>
          </w:p>
        </w:tc>
      </w:tr>
      <w:tr w:rsidR="00524A5D" w:rsidRPr="0044437C" w14:paraId="33DEB825" w14:textId="77777777">
        <w:trPr>
          <w:jc w:val="center"/>
        </w:trPr>
        <w:tc>
          <w:tcPr>
            <w:tcW w:w="1921" w:type="dxa"/>
          </w:tcPr>
          <w:p w14:paraId="18183CD4" w14:textId="77777777" w:rsidR="00524A5D" w:rsidRPr="0044437C" w:rsidRDefault="00000000">
            <w:pPr>
              <w:pStyle w:val="TAL"/>
              <w:rPr>
                <w:bCs/>
              </w:rPr>
            </w:pPr>
            <w:r w:rsidRPr="0044437C">
              <w:rPr>
                <w:bCs/>
              </w:rPr>
              <w:t>6.5B.4.2</w:t>
            </w:r>
            <w:r w:rsidRPr="0044437C">
              <w:rPr>
                <w:bCs/>
                <w:lang w:eastAsia="zh-CN"/>
              </w:rPr>
              <w:t xml:space="preserve"> </w:t>
            </w:r>
            <w:r w:rsidRPr="0044437C">
              <w:rPr>
                <w:bCs/>
              </w:rPr>
              <w:t>Transmitter Spurious emissions for category NB1 and NB2</w:t>
            </w:r>
          </w:p>
        </w:tc>
        <w:tc>
          <w:tcPr>
            <w:tcW w:w="3206" w:type="dxa"/>
          </w:tcPr>
          <w:p w14:paraId="74E25892" w14:textId="77777777" w:rsidR="00524A5D" w:rsidRPr="0044437C" w:rsidRDefault="00000000">
            <w:pPr>
              <w:pStyle w:val="TAL"/>
              <w:rPr>
                <w:bCs/>
              </w:rPr>
            </w:pPr>
            <w:r w:rsidRPr="0044437C">
              <w:rPr>
                <w:rFonts w:cs="v4.2.0"/>
                <w:lang w:eastAsia="ja-JP"/>
              </w:rPr>
              <w:t>Same as clause 6.6.3F</w:t>
            </w:r>
            <w:r w:rsidRPr="0044437C">
              <w:rPr>
                <w:rFonts w:cs="v4.2.0"/>
                <w:lang w:eastAsia="zh-CN"/>
              </w:rPr>
              <w:t>.1</w:t>
            </w:r>
            <w:r w:rsidRPr="0044437C">
              <w:rPr>
                <w:rFonts w:cs="v4.2.0"/>
                <w:lang w:eastAsia="ja-JP"/>
              </w:rPr>
              <w:t xml:space="preserve">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349" w:type="dxa"/>
          </w:tcPr>
          <w:p w14:paraId="2A6CC4CA" w14:textId="77777777" w:rsidR="00524A5D" w:rsidRPr="0044437C" w:rsidRDefault="00000000">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492" w:type="dxa"/>
          </w:tcPr>
          <w:p w14:paraId="29C634A7" w14:textId="77777777" w:rsidR="00524A5D" w:rsidRPr="0044437C" w:rsidRDefault="00000000">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r>
      <w:tr w:rsidR="00524A5D" w:rsidRPr="0044437C" w14:paraId="66CCB217" w14:textId="77777777">
        <w:trPr>
          <w:jc w:val="center"/>
        </w:trPr>
        <w:tc>
          <w:tcPr>
            <w:tcW w:w="1921" w:type="dxa"/>
          </w:tcPr>
          <w:p w14:paraId="024B363E" w14:textId="77777777" w:rsidR="00524A5D" w:rsidRPr="0044437C" w:rsidRDefault="00000000">
            <w:pPr>
              <w:pStyle w:val="TAL"/>
              <w:rPr>
                <w:bCs/>
              </w:rPr>
            </w:pPr>
            <w:r w:rsidRPr="0044437C">
              <w:rPr>
                <w:bCs/>
              </w:rPr>
              <w:t>6.5B.4.3</w:t>
            </w:r>
            <w:r w:rsidRPr="0044437C">
              <w:rPr>
                <w:bCs/>
                <w:lang w:eastAsia="zh-CN"/>
              </w:rPr>
              <w:t xml:space="preserve"> </w:t>
            </w:r>
            <w:r w:rsidRPr="0044437C">
              <w:rPr>
                <w:bCs/>
              </w:rPr>
              <w:t>Spurious emission band UE co-existence for category NB1 and NB2</w:t>
            </w:r>
          </w:p>
        </w:tc>
        <w:tc>
          <w:tcPr>
            <w:tcW w:w="3206" w:type="dxa"/>
          </w:tcPr>
          <w:p w14:paraId="1A6C90FD" w14:textId="77777777" w:rsidR="00524A5D" w:rsidRPr="0044437C" w:rsidRDefault="00000000">
            <w:pPr>
              <w:pStyle w:val="TAL"/>
              <w:rPr>
                <w:bCs/>
              </w:rPr>
            </w:pPr>
            <w:r w:rsidRPr="0044437C">
              <w:rPr>
                <w:bCs/>
              </w:rPr>
              <w:t>Same as 6.6.3F.2 in TS 36.521-1 [14]</w:t>
            </w:r>
          </w:p>
        </w:tc>
        <w:tc>
          <w:tcPr>
            <w:tcW w:w="2349" w:type="dxa"/>
          </w:tcPr>
          <w:p w14:paraId="5202F0AF" w14:textId="77777777" w:rsidR="00524A5D" w:rsidRPr="0044437C" w:rsidRDefault="00000000">
            <w:pPr>
              <w:pStyle w:val="TAL"/>
              <w:rPr>
                <w:bCs/>
              </w:rPr>
            </w:pPr>
            <w:r w:rsidRPr="0044437C">
              <w:rPr>
                <w:bCs/>
              </w:rPr>
              <w:t>Same as 6.6.3F.2 in TS 36.521-1 [14]</w:t>
            </w:r>
          </w:p>
        </w:tc>
        <w:tc>
          <w:tcPr>
            <w:tcW w:w="2492" w:type="dxa"/>
          </w:tcPr>
          <w:p w14:paraId="55D851F3" w14:textId="77777777" w:rsidR="00524A5D" w:rsidRPr="0044437C" w:rsidRDefault="00000000">
            <w:pPr>
              <w:pStyle w:val="TAL"/>
              <w:rPr>
                <w:bCs/>
              </w:rPr>
            </w:pPr>
            <w:r w:rsidRPr="0044437C">
              <w:rPr>
                <w:bCs/>
              </w:rPr>
              <w:t>Same as 6.6.3F.2 in TS 36.521-1 [14]</w:t>
            </w:r>
          </w:p>
        </w:tc>
      </w:tr>
      <w:tr w:rsidR="00524A5D" w:rsidRPr="0044437C" w14:paraId="5BEA0A2C" w14:textId="77777777">
        <w:trPr>
          <w:jc w:val="center"/>
        </w:trPr>
        <w:tc>
          <w:tcPr>
            <w:tcW w:w="1921" w:type="dxa"/>
          </w:tcPr>
          <w:p w14:paraId="55D8FBE3" w14:textId="77777777" w:rsidR="00524A5D" w:rsidRPr="0044437C" w:rsidRDefault="00000000">
            <w:pPr>
              <w:pStyle w:val="TAL"/>
              <w:rPr>
                <w:bCs/>
              </w:rPr>
            </w:pPr>
            <w:r w:rsidRPr="0044437C">
              <w:rPr>
                <w:bCs/>
              </w:rPr>
              <w:t>6.5B.4.4</w:t>
            </w:r>
            <w:r w:rsidRPr="0044437C">
              <w:rPr>
                <w:bCs/>
                <w:lang w:eastAsia="zh-CN"/>
              </w:rPr>
              <w:t xml:space="preserve"> </w:t>
            </w:r>
            <w:r w:rsidRPr="0044437C">
              <w:rPr>
                <w:bCs/>
              </w:rPr>
              <w:t>Additional spurious emissions for category NB1 and NB2</w:t>
            </w:r>
          </w:p>
        </w:tc>
        <w:tc>
          <w:tcPr>
            <w:tcW w:w="3206" w:type="dxa"/>
          </w:tcPr>
          <w:p w14:paraId="00442403" w14:textId="77777777" w:rsidR="00524A5D" w:rsidRPr="0044437C" w:rsidRDefault="00000000">
            <w:pPr>
              <w:pStyle w:val="TAL"/>
              <w:rPr>
                <w:lang w:eastAsia="ja-JP"/>
              </w:rPr>
            </w:pPr>
            <w:r w:rsidRPr="0044437C">
              <w:t>-26 dBm / 700kHz</w:t>
            </w:r>
          </w:p>
          <w:p w14:paraId="512633D2" w14:textId="77777777" w:rsidR="00524A5D" w:rsidRPr="0044437C" w:rsidRDefault="00000000">
            <w:pPr>
              <w:pStyle w:val="TAL"/>
              <w:rPr>
                <w:lang w:eastAsia="ja-JP"/>
              </w:rPr>
            </w:pPr>
            <w:r w:rsidRPr="0044437C">
              <w:t>-50 dBm / 700kHz</w:t>
            </w:r>
          </w:p>
          <w:p w14:paraId="419EE9FD" w14:textId="77777777" w:rsidR="00524A5D" w:rsidRPr="0044437C" w:rsidRDefault="00524A5D">
            <w:pPr>
              <w:pStyle w:val="TAL"/>
              <w:rPr>
                <w:lang w:eastAsia="ja-JP"/>
              </w:rPr>
            </w:pPr>
          </w:p>
          <w:p w14:paraId="62D04577" w14:textId="77777777" w:rsidR="00524A5D" w:rsidRPr="0044437C" w:rsidRDefault="00000000">
            <w:pPr>
              <w:pStyle w:val="TAL"/>
              <w:rPr>
                <w:lang w:eastAsia="ja-JP"/>
              </w:rPr>
            </w:pPr>
            <w:r w:rsidRPr="0044437C">
              <w:t>-16 dBm / 1MHz</w:t>
            </w:r>
          </w:p>
          <w:p w14:paraId="6B05D3EC" w14:textId="77777777" w:rsidR="00524A5D" w:rsidRPr="0044437C" w:rsidRDefault="00000000">
            <w:pPr>
              <w:pStyle w:val="TAL"/>
              <w:rPr>
                <w:lang w:eastAsia="ja-JP"/>
              </w:rPr>
            </w:pPr>
            <w:r w:rsidRPr="0044437C">
              <w:t>-</w:t>
            </w:r>
            <w:r w:rsidRPr="0044437C">
              <w:rPr>
                <w:lang w:eastAsia="ja-JP"/>
              </w:rPr>
              <w:t>4</w:t>
            </w:r>
            <w:r w:rsidRPr="0044437C">
              <w:t>0 dBm / 1MHz</w:t>
            </w:r>
          </w:p>
          <w:p w14:paraId="59A001F0" w14:textId="77777777" w:rsidR="00524A5D" w:rsidRPr="0044437C" w:rsidRDefault="00524A5D">
            <w:pPr>
              <w:pStyle w:val="TAL"/>
            </w:pPr>
          </w:p>
          <w:p w14:paraId="6A77421B" w14:textId="77777777" w:rsidR="00524A5D" w:rsidRPr="0044437C" w:rsidRDefault="00000000">
            <w:pPr>
              <w:pStyle w:val="TAL"/>
              <w:rPr>
                <w:rFonts w:eastAsiaTheme="minorEastAsia"/>
                <w:bCs/>
                <w:lang w:eastAsia="zh-CN"/>
              </w:rPr>
            </w:pPr>
            <w:r w:rsidRPr="0044437C">
              <w:t>Frequencies as detailed in core requirement</w:t>
            </w:r>
          </w:p>
        </w:tc>
        <w:tc>
          <w:tcPr>
            <w:tcW w:w="2349" w:type="dxa"/>
          </w:tcPr>
          <w:p w14:paraId="7C2FF18D" w14:textId="77777777" w:rsidR="00524A5D" w:rsidRPr="0044437C" w:rsidRDefault="00000000">
            <w:pPr>
              <w:pStyle w:val="TAL"/>
              <w:rPr>
                <w:rFonts w:eastAsiaTheme="minorEastAsia"/>
                <w:bCs/>
                <w:lang w:eastAsia="zh-CN"/>
              </w:rPr>
            </w:pPr>
            <w:r w:rsidRPr="0044437C">
              <w:rPr>
                <w:lang w:eastAsia="ja-JP"/>
              </w:rPr>
              <w:t>0 dB</w:t>
            </w:r>
          </w:p>
        </w:tc>
        <w:tc>
          <w:tcPr>
            <w:tcW w:w="2492" w:type="dxa"/>
          </w:tcPr>
          <w:p w14:paraId="5652B611" w14:textId="77777777" w:rsidR="00524A5D" w:rsidRPr="0044437C" w:rsidRDefault="00000000">
            <w:pPr>
              <w:pStyle w:val="TAL"/>
            </w:pPr>
            <w:r w:rsidRPr="0044437C">
              <w:t>Formula:</w:t>
            </w:r>
          </w:p>
          <w:p w14:paraId="3E1F9027" w14:textId="77777777" w:rsidR="00524A5D" w:rsidRPr="0044437C" w:rsidRDefault="00000000">
            <w:pPr>
              <w:pStyle w:val="TAL"/>
              <w:rPr>
                <w:rFonts w:eastAsiaTheme="minorEastAsia"/>
                <w:bCs/>
                <w:lang w:eastAsia="zh-CN"/>
              </w:rPr>
            </w:pPr>
            <w:r w:rsidRPr="0044437C">
              <w:t>Minimum Requirement + TT</w:t>
            </w:r>
          </w:p>
        </w:tc>
      </w:tr>
      <w:tr w:rsidR="00524A5D" w:rsidRPr="0044437C" w14:paraId="015FC5AA" w14:textId="77777777">
        <w:trPr>
          <w:jc w:val="center"/>
        </w:trPr>
        <w:tc>
          <w:tcPr>
            <w:tcW w:w="1921" w:type="dxa"/>
          </w:tcPr>
          <w:p w14:paraId="3C952A4D" w14:textId="77777777" w:rsidR="00524A5D" w:rsidRPr="0044437C" w:rsidRDefault="00000000">
            <w:pPr>
              <w:pStyle w:val="TAL"/>
              <w:rPr>
                <w:bCs/>
              </w:rPr>
            </w:pPr>
            <w:r w:rsidRPr="0044437C">
              <w:rPr>
                <w:bCs/>
              </w:rPr>
              <w:t>6.6B</w:t>
            </w:r>
            <w:r w:rsidRPr="0044437C">
              <w:rPr>
                <w:bCs/>
                <w:lang w:eastAsia="zh-CN"/>
              </w:rPr>
              <w:t xml:space="preserve"> </w:t>
            </w:r>
            <w:r w:rsidRPr="0044437C">
              <w:rPr>
                <w:bCs/>
              </w:rPr>
              <w:t>Transmit intermodulation for category NB1 and NB2</w:t>
            </w:r>
          </w:p>
        </w:tc>
        <w:tc>
          <w:tcPr>
            <w:tcW w:w="3206" w:type="dxa"/>
          </w:tcPr>
          <w:p w14:paraId="4184B087" w14:textId="77777777" w:rsidR="00524A5D" w:rsidRPr="0044437C" w:rsidRDefault="00000000">
            <w:pPr>
              <w:pStyle w:val="TAL"/>
              <w:rPr>
                <w:rFonts w:eastAsiaTheme="minorEastAsia"/>
                <w:bCs/>
                <w:lang w:eastAsia="zh-CN"/>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1A74FBBE" w14:textId="77777777" w:rsidR="00524A5D" w:rsidRPr="0044437C" w:rsidRDefault="00000000">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14EA738E" w14:textId="77777777" w:rsidR="00524A5D" w:rsidRPr="0044437C" w:rsidRDefault="00000000">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bl>
    <w:p w14:paraId="522EAB47" w14:textId="77777777" w:rsidR="00524A5D" w:rsidRPr="0044437C" w:rsidRDefault="00524A5D"/>
    <w:p w14:paraId="636D9630" w14:textId="77777777" w:rsidR="00524A5D" w:rsidRPr="0044437C" w:rsidRDefault="00000000">
      <w:pPr>
        <w:pStyle w:val="Heading2"/>
      </w:pPr>
      <w:bookmarkStart w:id="2974" w:name="_Toc31336"/>
      <w:bookmarkStart w:id="2975" w:name="_Toc19733"/>
      <w:bookmarkStart w:id="2976" w:name="_Toc10002"/>
      <w:bookmarkStart w:id="2977" w:name="_Toc13792"/>
      <w:bookmarkStart w:id="2978" w:name="_Toc194572054"/>
      <w:r w:rsidRPr="0044437C">
        <w:lastRenderedPageBreak/>
        <w:t>F.3.3</w:t>
      </w:r>
      <w:r w:rsidRPr="0044437C">
        <w:tab/>
      </w:r>
      <w:r w:rsidRPr="0044437C">
        <w:rPr>
          <w:lang w:eastAsia="sv-SE"/>
        </w:rPr>
        <w:t xml:space="preserve">Measurement of </w:t>
      </w:r>
      <w:r w:rsidRPr="0044437C">
        <w:t>receiver</w:t>
      </w:r>
      <w:bookmarkEnd w:id="2973"/>
      <w:bookmarkEnd w:id="2974"/>
      <w:bookmarkEnd w:id="2975"/>
      <w:bookmarkEnd w:id="2976"/>
      <w:bookmarkEnd w:id="2977"/>
      <w:bookmarkEnd w:id="2978"/>
    </w:p>
    <w:p w14:paraId="7E279B1B" w14:textId="77777777" w:rsidR="00524A5D" w:rsidRPr="0044437C" w:rsidRDefault="00000000">
      <w:pPr>
        <w:pStyle w:val="TH"/>
      </w:pPr>
      <w:r w:rsidRPr="0044437C">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44437C" w14:paraId="551A6378" w14:textId="77777777">
        <w:trPr>
          <w:jc w:val="center"/>
        </w:trPr>
        <w:tc>
          <w:tcPr>
            <w:tcW w:w="2373" w:type="dxa"/>
          </w:tcPr>
          <w:p w14:paraId="50765BAF" w14:textId="77777777" w:rsidR="00524A5D" w:rsidRPr="0044437C" w:rsidRDefault="00000000">
            <w:pPr>
              <w:pStyle w:val="TAH"/>
              <w:rPr>
                <w:lang w:eastAsia="zh-CN"/>
              </w:rPr>
            </w:pPr>
            <w:r w:rsidRPr="0044437C">
              <w:rPr>
                <w:lang w:eastAsia="zh-CN"/>
              </w:rPr>
              <w:lastRenderedPageBreak/>
              <w:t>Test</w:t>
            </w:r>
          </w:p>
        </w:tc>
        <w:tc>
          <w:tcPr>
            <w:tcW w:w="2864" w:type="dxa"/>
          </w:tcPr>
          <w:p w14:paraId="67A83298" w14:textId="77777777" w:rsidR="00524A5D" w:rsidRPr="0044437C" w:rsidRDefault="00000000">
            <w:pPr>
              <w:pStyle w:val="TAH"/>
              <w:rPr>
                <w:lang w:eastAsia="zh-CN"/>
              </w:rPr>
            </w:pPr>
            <w:r w:rsidRPr="0044437C">
              <w:rPr>
                <w:lang w:eastAsia="zh-CN"/>
              </w:rPr>
              <w:t>Minimum Requirement in TS 36.102</w:t>
            </w:r>
          </w:p>
        </w:tc>
        <w:tc>
          <w:tcPr>
            <w:tcW w:w="1226" w:type="dxa"/>
          </w:tcPr>
          <w:p w14:paraId="3AA9F23F"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3250" w:type="dxa"/>
          </w:tcPr>
          <w:p w14:paraId="24BF2C7C" w14:textId="77777777" w:rsidR="00524A5D" w:rsidRPr="0044437C" w:rsidRDefault="00000000">
            <w:pPr>
              <w:pStyle w:val="TAH"/>
              <w:rPr>
                <w:lang w:eastAsia="zh-CN"/>
              </w:rPr>
            </w:pPr>
            <w:r w:rsidRPr="0044437C">
              <w:rPr>
                <w:lang w:eastAsia="zh-CN"/>
              </w:rPr>
              <w:t>Test Requirement in TS 36.521-1</w:t>
            </w:r>
          </w:p>
        </w:tc>
      </w:tr>
      <w:tr w:rsidR="002B3C00" w:rsidRPr="0044437C" w14:paraId="11350441" w14:textId="77777777">
        <w:trPr>
          <w:jc w:val="center"/>
        </w:trPr>
        <w:tc>
          <w:tcPr>
            <w:tcW w:w="2373" w:type="dxa"/>
          </w:tcPr>
          <w:p w14:paraId="2C0F7C6C" w14:textId="0CEF282B" w:rsidR="002B3C00" w:rsidRPr="0044437C" w:rsidRDefault="002B3C00" w:rsidP="00F617FE">
            <w:pPr>
              <w:pStyle w:val="TAL"/>
              <w:rPr>
                <w:lang w:eastAsia="zh-CN"/>
              </w:rPr>
            </w:pPr>
            <w:r w:rsidRPr="0044437C">
              <w:t>7.3A</w:t>
            </w:r>
            <w:r w:rsidRPr="0044437C">
              <w:tab/>
              <w:t>Reference sensitivity power level for UE category M1</w:t>
            </w:r>
          </w:p>
        </w:tc>
        <w:tc>
          <w:tcPr>
            <w:tcW w:w="2864" w:type="dxa"/>
          </w:tcPr>
          <w:p w14:paraId="692511D9" w14:textId="4DE4A800" w:rsidR="002B3C00" w:rsidRPr="0044437C" w:rsidRDefault="002B3C00" w:rsidP="00F617FE">
            <w:pPr>
              <w:pStyle w:val="TAL"/>
              <w:rPr>
                <w:lang w:eastAsia="zh-CN"/>
              </w:rPr>
            </w:pPr>
            <w:r w:rsidRPr="0044437C">
              <w:rPr>
                <w:rFonts w:eastAsia="MS Mincho" w:cs="v4.2.0"/>
                <w:lang w:eastAsia="ja-JP"/>
              </w:rPr>
              <w:t>Same as clause 7.3EA in TS 36.521-1 [14]</w:t>
            </w:r>
          </w:p>
        </w:tc>
        <w:tc>
          <w:tcPr>
            <w:tcW w:w="1226" w:type="dxa"/>
          </w:tcPr>
          <w:p w14:paraId="4E2AB122" w14:textId="580DF28C" w:rsidR="002B3C00" w:rsidRPr="0044437C" w:rsidRDefault="002B3C00" w:rsidP="00F617FE">
            <w:pPr>
              <w:pStyle w:val="TAL"/>
              <w:rPr>
                <w:lang w:eastAsia="zh-CN"/>
              </w:rPr>
            </w:pPr>
            <w:r w:rsidRPr="0044437C">
              <w:rPr>
                <w:rFonts w:eastAsia="MS Mincho" w:cs="v4.2.0"/>
                <w:lang w:eastAsia="ja-JP"/>
              </w:rPr>
              <w:t>Same as clause 7.3EA in TS 36.521-1 [14]</w:t>
            </w:r>
          </w:p>
        </w:tc>
        <w:tc>
          <w:tcPr>
            <w:tcW w:w="3250" w:type="dxa"/>
          </w:tcPr>
          <w:p w14:paraId="56DA567E" w14:textId="2A1EC9F0" w:rsidR="002B3C00" w:rsidRPr="0044437C" w:rsidRDefault="002B3C00" w:rsidP="00F617FE">
            <w:pPr>
              <w:pStyle w:val="TAL"/>
              <w:rPr>
                <w:lang w:eastAsia="zh-CN"/>
              </w:rPr>
            </w:pPr>
            <w:r w:rsidRPr="0044437C">
              <w:rPr>
                <w:rFonts w:eastAsia="MS Mincho" w:cs="v4.2.0"/>
                <w:lang w:eastAsia="ja-JP"/>
              </w:rPr>
              <w:t>Same as clause 7.3EA in TS 36.521-1 [14]</w:t>
            </w:r>
          </w:p>
        </w:tc>
      </w:tr>
      <w:tr w:rsidR="00524A5D" w:rsidRPr="0044437C" w14:paraId="339A9134" w14:textId="77777777">
        <w:trPr>
          <w:jc w:val="center"/>
        </w:trPr>
        <w:tc>
          <w:tcPr>
            <w:tcW w:w="2373" w:type="dxa"/>
          </w:tcPr>
          <w:p w14:paraId="7066C4F0" w14:textId="6C8627AB" w:rsidR="00524A5D" w:rsidRPr="0044437C" w:rsidRDefault="00000000">
            <w:pPr>
              <w:pStyle w:val="TAL"/>
              <w:rPr>
                <w:rFonts w:cs="v4.2.0"/>
                <w:bCs/>
              </w:rPr>
            </w:pPr>
            <w:r w:rsidRPr="0044437C">
              <w:rPr>
                <w:bCs/>
              </w:rPr>
              <w:t>7.3B</w:t>
            </w:r>
            <w:r w:rsidR="002B3C00" w:rsidRPr="0044437C">
              <w:rPr>
                <w:bCs/>
                <w:lang w:eastAsia="zh-CN"/>
              </w:rPr>
              <w:tab/>
            </w:r>
            <w:r w:rsidRPr="0044437C">
              <w:rPr>
                <w:bCs/>
              </w:rPr>
              <w:t>Reference sensitivity power level for UE category NB1 and NB2</w:t>
            </w:r>
          </w:p>
        </w:tc>
        <w:tc>
          <w:tcPr>
            <w:tcW w:w="2864" w:type="dxa"/>
          </w:tcPr>
          <w:p w14:paraId="319E1CEE" w14:textId="77777777" w:rsidR="00524A5D" w:rsidRPr="0044437C" w:rsidRDefault="00000000">
            <w:pPr>
              <w:pStyle w:val="TAL"/>
              <w:spacing w:after="120"/>
              <w:rPr>
                <w:rFonts w:cs="v4.2.0"/>
                <w:bCs/>
                <w:lang w:eastAsia="ja-JP"/>
              </w:rPr>
            </w:pPr>
            <w:r w:rsidRPr="0044437C">
              <w:rPr>
                <w:bCs/>
              </w:rPr>
              <w:t>Same as clause 7.3F.1 in TS 36.521-1 [14]</w:t>
            </w:r>
          </w:p>
        </w:tc>
        <w:tc>
          <w:tcPr>
            <w:tcW w:w="1226" w:type="dxa"/>
          </w:tcPr>
          <w:p w14:paraId="19C8A61D" w14:textId="77777777" w:rsidR="00524A5D" w:rsidRPr="0044437C" w:rsidRDefault="00000000">
            <w:pPr>
              <w:pStyle w:val="TAL"/>
              <w:rPr>
                <w:rFonts w:cs="v4.2.0"/>
                <w:bCs/>
                <w:lang w:eastAsia="ja-JP"/>
              </w:rPr>
            </w:pPr>
            <w:r w:rsidRPr="0044437C">
              <w:rPr>
                <w:bCs/>
              </w:rPr>
              <w:t>Same as clause 7.3F.1 in TS 36.521-1 [14] for FDD band with “f ≤ 3.0GHz”.</w:t>
            </w:r>
          </w:p>
        </w:tc>
        <w:tc>
          <w:tcPr>
            <w:tcW w:w="3250" w:type="dxa"/>
          </w:tcPr>
          <w:p w14:paraId="41995D3C" w14:textId="77777777" w:rsidR="00524A5D" w:rsidRPr="0044437C" w:rsidRDefault="00000000">
            <w:pPr>
              <w:pStyle w:val="TAL"/>
              <w:spacing w:after="120"/>
              <w:rPr>
                <w:rFonts w:cs="v4.2.0"/>
                <w:bCs/>
                <w:lang w:eastAsia="ja-JP"/>
              </w:rPr>
            </w:pPr>
            <w:r w:rsidRPr="0044437C">
              <w:rPr>
                <w:bCs/>
              </w:rPr>
              <w:t>Same as clause 7.3F.1 in TS 36.521-1 [14]</w:t>
            </w:r>
          </w:p>
        </w:tc>
      </w:tr>
      <w:tr w:rsidR="00524A5D" w:rsidRPr="0044437C" w14:paraId="00FA892F" w14:textId="77777777">
        <w:trPr>
          <w:jc w:val="center"/>
        </w:trPr>
        <w:tc>
          <w:tcPr>
            <w:tcW w:w="2373" w:type="dxa"/>
          </w:tcPr>
          <w:p w14:paraId="4BC13987" w14:textId="71ACCC85" w:rsidR="00524A5D" w:rsidRPr="0044437C" w:rsidRDefault="00000000">
            <w:pPr>
              <w:pStyle w:val="TAL"/>
              <w:rPr>
                <w:rFonts w:cs="v4.2.0"/>
                <w:bCs/>
              </w:rPr>
            </w:pPr>
            <w:r w:rsidRPr="0044437C">
              <w:rPr>
                <w:bCs/>
              </w:rPr>
              <w:t>7.4A</w:t>
            </w:r>
            <w:r w:rsidR="002B3C00" w:rsidRPr="0044437C">
              <w:rPr>
                <w:bCs/>
              </w:rPr>
              <w:tab/>
            </w:r>
            <w:r w:rsidRPr="0044437C">
              <w:rPr>
                <w:bCs/>
              </w:rPr>
              <w:t>Maximum input level for category M1</w:t>
            </w:r>
          </w:p>
        </w:tc>
        <w:tc>
          <w:tcPr>
            <w:tcW w:w="2864" w:type="dxa"/>
          </w:tcPr>
          <w:p w14:paraId="4EC8CE61" w14:textId="77777777" w:rsidR="00524A5D" w:rsidRPr="0044437C" w:rsidRDefault="00000000">
            <w:pPr>
              <w:pStyle w:val="TAL"/>
              <w:spacing w:after="120"/>
              <w:rPr>
                <w:rFonts w:cs="v4.2.0"/>
                <w:bCs/>
                <w:lang w:eastAsia="ja-JP"/>
              </w:rPr>
            </w:pPr>
            <w:r w:rsidRPr="0044437C">
              <w:rPr>
                <w:bCs/>
              </w:rPr>
              <w:t>Same as clause</w:t>
            </w:r>
            <w:r w:rsidRPr="0044437C">
              <w:rPr>
                <w:bCs/>
                <w:lang w:eastAsia="zh-CN"/>
              </w:rPr>
              <w:t xml:space="preserve"> </w:t>
            </w:r>
            <w:r w:rsidRPr="0044437C">
              <w:rPr>
                <w:bCs/>
              </w:rPr>
              <w:t>7.4EA in TS 36.521-1 [14]</w:t>
            </w:r>
          </w:p>
        </w:tc>
        <w:tc>
          <w:tcPr>
            <w:tcW w:w="1226" w:type="dxa"/>
          </w:tcPr>
          <w:p w14:paraId="08A22D04" w14:textId="77777777" w:rsidR="00524A5D" w:rsidRPr="0044437C" w:rsidRDefault="00000000">
            <w:pPr>
              <w:pStyle w:val="TAL"/>
              <w:rPr>
                <w:rFonts w:cs="v4.2.0"/>
                <w:bCs/>
                <w:lang w:eastAsia="ja-JP"/>
              </w:rPr>
            </w:pPr>
            <w:r w:rsidRPr="0044437C">
              <w:rPr>
                <w:bCs/>
              </w:rPr>
              <w:t>Same as clause 7.4EA in TS 36.521-1 [14] for FDD band with “f ≤ 3.0GHz”.</w:t>
            </w:r>
          </w:p>
        </w:tc>
        <w:tc>
          <w:tcPr>
            <w:tcW w:w="3250" w:type="dxa"/>
          </w:tcPr>
          <w:p w14:paraId="50A5BAC2" w14:textId="77777777" w:rsidR="00524A5D" w:rsidRPr="0044437C" w:rsidRDefault="00000000">
            <w:pPr>
              <w:pStyle w:val="TAL"/>
              <w:spacing w:after="120"/>
              <w:rPr>
                <w:rFonts w:cs="v4.2.0"/>
                <w:bCs/>
                <w:lang w:eastAsia="ja-JP"/>
              </w:rPr>
            </w:pPr>
            <w:r w:rsidRPr="0044437C">
              <w:rPr>
                <w:bCs/>
              </w:rPr>
              <w:t>Same as clause 7.4EA in TS 36.521-1 [14] for FDD band with “f ≤ 3.0GHz”.</w:t>
            </w:r>
          </w:p>
        </w:tc>
      </w:tr>
      <w:tr w:rsidR="00524A5D" w:rsidRPr="0044437C" w14:paraId="473A3594" w14:textId="77777777">
        <w:trPr>
          <w:jc w:val="center"/>
        </w:trPr>
        <w:tc>
          <w:tcPr>
            <w:tcW w:w="2373" w:type="dxa"/>
          </w:tcPr>
          <w:p w14:paraId="266D8859" w14:textId="0D2EFED5" w:rsidR="00524A5D" w:rsidRPr="0044437C" w:rsidRDefault="00000000">
            <w:pPr>
              <w:pStyle w:val="TAL"/>
              <w:rPr>
                <w:rFonts w:cs="v4.2.0"/>
                <w:bCs/>
              </w:rPr>
            </w:pPr>
            <w:r w:rsidRPr="0044437C">
              <w:rPr>
                <w:bCs/>
              </w:rPr>
              <w:t>7.4B</w:t>
            </w:r>
            <w:r w:rsidR="002B3C00" w:rsidRPr="0044437C">
              <w:rPr>
                <w:bCs/>
              </w:rPr>
              <w:tab/>
            </w:r>
            <w:r w:rsidRPr="0044437C">
              <w:rPr>
                <w:bCs/>
              </w:rPr>
              <w:t>Maximum input level for category NB1 and NB2</w:t>
            </w:r>
          </w:p>
        </w:tc>
        <w:tc>
          <w:tcPr>
            <w:tcW w:w="2864" w:type="dxa"/>
          </w:tcPr>
          <w:p w14:paraId="5314819E" w14:textId="77777777" w:rsidR="00524A5D" w:rsidRPr="0044437C" w:rsidRDefault="00000000">
            <w:pPr>
              <w:pStyle w:val="TAL"/>
              <w:spacing w:after="120"/>
              <w:rPr>
                <w:rFonts w:cs="v4.2.0"/>
                <w:bCs/>
                <w:lang w:eastAsia="ja-JP"/>
              </w:rPr>
            </w:pPr>
            <w:r w:rsidRPr="0044437C">
              <w:rPr>
                <w:bCs/>
              </w:rPr>
              <w:t>Same as clause 7.4F in TS 36.521-1 [14]</w:t>
            </w:r>
          </w:p>
        </w:tc>
        <w:tc>
          <w:tcPr>
            <w:tcW w:w="1226" w:type="dxa"/>
          </w:tcPr>
          <w:p w14:paraId="54BD7415" w14:textId="77777777" w:rsidR="00524A5D" w:rsidRPr="0044437C" w:rsidRDefault="00000000">
            <w:pPr>
              <w:pStyle w:val="TAL"/>
              <w:rPr>
                <w:rFonts w:cs="v4.2.0"/>
                <w:bCs/>
                <w:lang w:eastAsia="ja-JP"/>
              </w:rPr>
            </w:pPr>
            <w:r w:rsidRPr="0044437C">
              <w:rPr>
                <w:bCs/>
              </w:rPr>
              <w:t>Same as clause 7.4F in TS 36.521-1 [14] for FDD band with “f ≤ 3.0GHz”.</w:t>
            </w:r>
          </w:p>
        </w:tc>
        <w:tc>
          <w:tcPr>
            <w:tcW w:w="3250" w:type="dxa"/>
          </w:tcPr>
          <w:p w14:paraId="031B3E85" w14:textId="77777777" w:rsidR="00524A5D" w:rsidRPr="0044437C" w:rsidRDefault="00000000">
            <w:pPr>
              <w:pStyle w:val="TAL"/>
              <w:spacing w:after="120"/>
              <w:rPr>
                <w:rFonts w:cs="v4.2.0"/>
                <w:bCs/>
                <w:lang w:eastAsia="ja-JP"/>
              </w:rPr>
            </w:pPr>
            <w:r w:rsidRPr="0044437C">
              <w:rPr>
                <w:bCs/>
              </w:rPr>
              <w:t>Same as clause 7.4F in TS 36.521-1 [14] for FDD band with “f ≤ 3.0GHz”.</w:t>
            </w:r>
          </w:p>
        </w:tc>
      </w:tr>
      <w:tr w:rsidR="00524A5D" w:rsidRPr="0044437C" w14:paraId="186A24FA" w14:textId="77777777">
        <w:trPr>
          <w:jc w:val="center"/>
        </w:trPr>
        <w:tc>
          <w:tcPr>
            <w:tcW w:w="2373" w:type="dxa"/>
          </w:tcPr>
          <w:p w14:paraId="1F2650A0" w14:textId="5EF2F63D" w:rsidR="00524A5D" w:rsidRPr="0044437C" w:rsidRDefault="00000000">
            <w:pPr>
              <w:pStyle w:val="TAL"/>
              <w:rPr>
                <w:rFonts w:cs="v4.2.0"/>
                <w:bCs/>
              </w:rPr>
            </w:pPr>
            <w:r w:rsidRPr="0044437C">
              <w:rPr>
                <w:bCs/>
              </w:rPr>
              <w:t>7.5A</w:t>
            </w:r>
            <w:r w:rsidR="002B3C00" w:rsidRPr="0044437C">
              <w:rPr>
                <w:bCs/>
              </w:rPr>
              <w:tab/>
            </w:r>
            <w:r w:rsidRPr="0044437C">
              <w:rPr>
                <w:bCs/>
              </w:rPr>
              <w:t>Adjacent Channel Selectivity for category M1</w:t>
            </w:r>
          </w:p>
        </w:tc>
        <w:tc>
          <w:tcPr>
            <w:tcW w:w="2864" w:type="dxa"/>
          </w:tcPr>
          <w:p w14:paraId="1BEFDD26" w14:textId="77777777" w:rsidR="00524A5D" w:rsidRPr="0044437C" w:rsidRDefault="00000000">
            <w:pPr>
              <w:pStyle w:val="TAL"/>
              <w:spacing w:after="120"/>
              <w:rPr>
                <w:rFonts w:cs="v4.2.0"/>
                <w:bCs/>
                <w:lang w:eastAsia="ja-JP"/>
              </w:rPr>
            </w:pPr>
            <w:r w:rsidRPr="0044437C">
              <w:rPr>
                <w:bCs/>
              </w:rPr>
              <w:t>Same as clause</w:t>
            </w:r>
            <w:r w:rsidRPr="0044437C">
              <w:rPr>
                <w:bCs/>
                <w:lang w:eastAsia="zh-CN"/>
              </w:rPr>
              <w:t xml:space="preserve"> </w:t>
            </w:r>
            <w:r w:rsidRPr="0044437C">
              <w:rPr>
                <w:bCs/>
              </w:rPr>
              <w:t>7.</w:t>
            </w:r>
            <w:r w:rsidRPr="0044437C">
              <w:rPr>
                <w:bCs/>
                <w:lang w:eastAsia="zh-CN"/>
              </w:rPr>
              <w:t>5</w:t>
            </w:r>
            <w:r w:rsidRPr="0044437C">
              <w:rPr>
                <w:bCs/>
              </w:rPr>
              <w:t>EA in TS 36.521-1 [14] for FDD band with “</w:t>
            </w:r>
            <w:r w:rsidRPr="0044437C">
              <w:rPr>
                <w:bCs/>
                <w:lang w:eastAsia="zh-CN"/>
              </w:rPr>
              <w:t xml:space="preserve">Case 1, </w:t>
            </w:r>
            <w:r w:rsidRPr="0044437C">
              <w:rPr>
                <w:bCs/>
              </w:rPr>
              <w:t>channel bandwidth</w:t>
            </w:r>
            <w:r w:rsidRPr="0044437C">
              <w:rPr>
                <w:bCs/>
                <w:lang w:eastAsia="zh-CN"/>
              </w:rPr>
              <w:t>=1.4MHz</w:t>
            </w:r>
            <w:r w:rsidRPr="0044437C">
              <w:rPr>
                <w:bCs/>
              </w:rPr>
              <w:t>”</w:t>
            </w:r>
            <w:r w:rsidRPr="0044437C">
              <w:rPr>
                <w:bCs/>
                <w:lang w:eastAsia="zh-CN"/>
              </w:rPr>
              <w:t xml:space="preserve"> and “Case 2, </w:t>
            </w:r>
            <w:r w:rsidRPr="0044437C">
              <w:rPr>
                <w:bCs/>
              </w:rPr>
              <w:t>channel bandwidth</w:t>
            </w:r>
            <w:r w:rsidRPr="0044437C">
              <w:rPr>
                <w:bCs/>
                <w:lang w:eastAsia="zh-CN"/>
              </w:rPr>
              <w:t>=1.4MHz”</w:t>
            </w:r>
            <w:r w:rsidRPr="0044437C">
              <w:rPr>
                <w:bCs/>
              </w:rPr>
              <w:t>.</w:t>
            </w:r>
          </w:p>
        </w:tc>
        <w:tc>
          <w:tcPr>
            <w:tcW w:w="1226" w:type="dxa"/>
          </w:tcPr>
          <w:p w14:paraId="5C03B82B" w14:textId="77777777" w:rsidR="00524A5D" w:rsidRPr="0044437C" w:rsidRDefault="00000000">
            <w:pPr>
              <w:pStyle w:val="TAL"/>
              <w:rPr>
                <w:rFonts w:cs="v4.2.0"/>
                <w:bCs/>
                <w:lang w:eastAsia="ja-JP"/>
              </w:rPr>
            </w:pPr>
            <w:r w:rsidRPr="0044437C">
              <w:rPr>
                <w:bCs/>
              </w:rPr>
              <w:t>Same as clause7.</w:t>
            </w:r>
            <w:r w:rsidRPr="0044437C">
              <w:rPr>
                <w:bCs/>
                <w:lang w:eastAsia="zh-CN"/>
              </w:rPr>
              <w:t>5</w:t>
            </w:r>
            <w:r w:rsidRPr="0044437C">
              <w:rPr>
                <w:bCs/>
              </w:rPr>
              <w:t>EA in TS 36.521-1 [14] for FDD band with “f ≤ 3.0GHz”.</w:t>
            </w:r>
          </w:p>
        </w:tc>
        <w:tc>
          <w:tcPr>
            <w:tcW w:w="3250" w:type="dxa"/>
          </w:tcPr>
          <w:p w14:paraId="15BD40C3" w14:textId="77777777" w:rsidR="00524A5D" w:rsidRPr="0044437C" w:rsidRDefault="00000000">
            <w:pPr>
              <w:pStyle w:val="TAL"/>
              <w:spacing w:after="120"/>
              <w:rPr>
                <w:rFonts w:cs="v4.2.0"/>
                <w:bCs/>
                <w:lang w:eastAsia="ja-JP"/>
              </w:rPr>
            </w:pPr>
            <w:r w:rsidRPr="0044437C">
              <w:rPr>
                <w:bCs/>
              </w:rPr>
              <w:t>Same as clause7.</w:t>
            </w:r>
            <w:r w:rsidRPr="0044437C">
              <w:rPr>
                <w:bCs/>
                <w:lang w:eastAsia="zh-CN"/>
              </w:rPr>
              <w:t>5</w:t>
            </w:r>
            <w:r w:rsidRPr="0044437C">
              <w:rPr>
                <w:bCs/>
              </w:rPr>
              <w:t>EA in TS 36.521-1 [14]</w:t>
            </w:r>
          </w:p>
        </w:tc>
      </w:tr>
      <w:tr w:rsidR="00524A5D" w:rsidRPr="0044437C" w14:paraId="691ADB29" w14:textId="77777777">
        <w:trPr>
          <w:jc w:val="center"/>
        </w:trPr>
        <w:tc>
          <w:tcPr>
            <w:tcW w:w="2373" w:type="dxa"/>
          </w:tcPr>
          <w:p w14:paraId="3B193DC6" w14:textId="29DD593A" w:rsidR="00524A5D" w:rsidRPr="0044437C" w:rsidRDefault="00000000">
            <w:pPr>
              <w:pStyle w:val="TAL"/>
              <w:rPr>
                <w:rFonts w:cs="v4.2.0"/>
                <w:bCs/>
              </w:rPr>
            </w:pPr>
            <w:r w:rsidRPr="0044437C">
              <w:rPr>
                <w:bCs/>
              </w:rPr>
              <w:t>7.5B</w:t>
            </w:r>
            <w:r w:rsidR="002B3C00" w:rsidRPr="0044437C">
              <w:rPr>
                <w:bCs/>
              </w:rPr>
              <w:tab/>
            </w:r>
            <w:r w:rsidRPr="0044437C">
              <w:rPr>
                <w:bCs/>
              </w:rPr>
              <w:t>Adjacent Channel Selectivity for category NB1 and NB2</w:t>
            </w:r>
          </w:p>
        </w:tc>
        <w:tc>
          <w:tcPr>
            <w:tcW w:w="2864" w:type="dxa"/>
          </w:tcPr>
          <w:p w14:paraId="52639C30" w14:textId="77777777" w:rsidR="00524A5D" w:rsidRPr="0044437C" w:rsidRDefault="00000000">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c>
          <w:tcPr>
            <w:tcW w:w="1226" w:type="dxa"/>
          </w:tcPr>
          <w:p w14:paraId="526BAD4F" w14:textId="77777777" w:rsidR="00524A5D" w:rsidRPr="0044437C" w:rsidRDefault="00000000">
            <w:pPr>
              <w:pStyle w:val="TAL"/>
              <w:rPr>
                <w:rFonts w:cs="v4.2.0"/>
                <w:bCs/>
                <w:lang w:eastAsia="ja-JP"/>
              </w:rPr>
            </w:pPr>
            <w:r w:rsidRPr="0044437C">
              <w:rPr>
                <w:bCs/>
              </w:rPr>
              <w:t>Same as clause 7.</w:t>
            </w:r>
            <w:r w:rsidRPr="0044437C">
              <w:rPr>
                <w:bCs/>
                <w:lang w:eastAsia="zh-CN"/>
              </w:rPr>
              <w:t>5</w:t>
            </w:r>
            <w:r w:rsidRPr="0044437C">
              <w:rPr>
                <w:bCs/>
              </w:rPr>
              <w:t>F in TS 36.521-1 [14]</w:t>
            </w:r>
          </w:p>
        </w:tc>
        <w:tc>
          <w:tcPr>
            <w:tcW w:w="3250" w:type="dxa"/>
          </w:tcPr>
          <w:p w14:paraId="07E4A1AB" w14:textId="77777777" w:rsidR="00524A5D" w:rsidRPr="0044437C" w:rsidRDefault="00000000">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r>
      <w:tr w:rsidR="00524A5D" w:rsidRPr="0044437C" w14:paraId="5DB04875" w14:textId="77777777">
        <w:trPr>
          <w:jc w:val="center"/>
        </w:trPr>
        <w:tc>
          <w:tcPr>
            <w:tcW w:w="2373" w:type="dxa"/>
          </w:tcPr>
          <w:p w14:paraId="46569D05" w14:textId="2BB4E275" w:rsidR="00524A5D" w:rsidRPr="0044437C" w:rsidRDefault="00000000">
            <w:pPr>
              <w:pStyle w:val="TAL"/>
              <w:rPr>
                <w:rFonts w:cs="v4.2.0"/>
              </w:rPr>
            </w:pPr>
            <w:r w:rsidRPr="0044437C">
              <w:t>7.6A.2</w:t>
            </w:r>
            <w:r w:rsidR="002B3C00" w:rsidRPr="0044437C">
              <w:tab/>
            </w:r>
            <w:r w:rsidRPr="0044437C">
              <w:t>In-band blocking for category M1</w:t>
            </w:r>
          </w:p>
        </w:tc>
        <w:tc>
          <w:tcPr>
            <w:tcW w:w="2864" w:type="dxa"/>
          </w:tcPr>
          <w:p w14:paraId="03D29C97" w14:textId="77777777" w:rsidR="00524A5D" w:rsidRPr="0044437C" w:rsidRDefault="00000000">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1226" w:type="dxa"/>
          </w:tcPr>
          <w:p w14:paraId="41CE032E" w14:textId="77777777" w:rsidR="00524A5D" w:rsidRPr="0044437C" w:rsidRDefault="00000000">
            <w:pPr>
              <w:pStyle w:val="TAL"/>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3250" w:type="dxa"/>
          </w:tcPr>
          <w:p w14:paraId="175CC9A4" w14:textId="77777777" w:rsidR="00524A5D" w:rsidRPr="0044437C" w:rsidRDefault="00000000">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r>
      <w:tr w:rsidR="00524A5D" w:rsidRPr="0044437C" w14:paraId="3DC41A75" w14:textId="77777777">
        <w:trPr>
          <w:jc w:val="center"/>
        </w:trPr>
        <w:tc>
          <w:tcPr>
            <w:tcW w:w="2373" w:type="dxa"/>
          </w:tcPr>
          <w:p w14:paraId="4ED88CF7" w14:textId="77777777" w:rsidR="00524A5D" w:rsidRPr="0044437C" w:rsidRDefault="00000000">
            <w:pPr>
              <w:pStyle w:val="TAL"/>
            </w:pPr>
            <w:r w:rsidRPr="0044437C">
              <w:t>7.6A.3</w:t>
            </w:r>
            <w:r w:rsidRPr="0044437C">
              <w:tab/>
              <w:t>Out-of-band blocking for category M1</w:t>
            </w:r>
          </w:p>
        </w:tc>
        <w:tc>
          <w:tcPr>
            <w:tcW w:w="2864" w:type="dxa"/>
          </w:tcPr>
          <w:p w14:paraId="64A4BF1D" w14:textId="77777777" w:rsidR="00524A5D" w:rsidRPr="0044437C" w:rsidRDefault="00000000">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1226" w:type="dxa"/>
          </w:tcPr>
          <w:p w14:paraId="1F449E25" w14:textId="77777777" w:rsidR="00524A5D" w:rsidRPr="0044437C" w:rsidRDefault="00000000">
            <w:pPr>
              <w:pStyle w:val="TAL"/>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3250" w:type="dxa"/>
          </w:tcPr>
          <w:p w14:paraId="2673A66B" w14:textId="77777777" w:rsidR="00524A5D" w:rsidRPr="0044437C" w:rsidRDefault="00000000">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r>
      <w:tr w:rsidR="00524A5D" w:rsidRPr="0044437C" w14:paraId="72D31648" w14:textId="77777777">
        <w:trPr>
          <w:jc w:val="center"/>
        </w:trPr>
        <w:tc>
          <w:tcPr>
            <w:tcW w:w="2373" w:type="dxa"/>
          </w:tcPr>
          <w:p w14:paraId="2737CE33" w14:textId="77777777" w:rsidR="00524A5D" w:rsidRPr="0044437C" w:rsidRDefault="00000000">
            <w:pPr>
              <w:pStyle w:val="TAL"/>
            </w:pPr>
            <w:r w:rsidRPr="0044437C">
              <w:t>7.6A.4</w:t>
            </w:r>
            <w:r w:rsidRPr="0044437C">
              <w:tab/>
            </w:r>
            <w:r w:rsidRPr="0044437C">
              <w:rPr>
                <w:rFonts w:eastAsia="MS Mincho"/>
              </w:rPr>
              <w:t>Narrow band blocking for category M1</w:t>
            </w:r>
          </w:p>
        </w:tc>
        <w:tc>
          <w:tcPr>
            <w:tcW w:w="2864" w:type="dxa"/>
          </w:tcPr>
          <w:p w14:paraId="22EE503F" w14:textId="77777777" w:rsidR="00524A5D" w:rsidRPr="0044437C" w:rsidRDefault="00000000">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1226" w:type="dxa"/>
          </w:tcPr>
          <w:p w14:paraId="2B8952EF" w14:textId="77777777" w:rsidR="00524A5D" w:rsidRPr="0044437C" w:rsidRDefault="00000000">
            <w:pPr>
              <w:pStyle w:val="TAL"/>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3250" w:type="dxa"/>
          </w:tcPr>
          <w:p w14:paraId="4E3F70B1" w14:textId="77777777" w:rsidR="00524A5D" w:rsidRPr="0044437C" w:rsidRDefault="00000000">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r>
      <w:tr w:rsidR="00524A5D" w:rsidRPr="0044437C" w14:paraId="77D5C4A8" w14:textId="77777777">
        <w:trPr>
          <w:jc w:val="center"/>
        </w:trPr>
        <w:tc>
          <w:tcPr>
            <w:tcW w:w="2373" w:type="dxa"/>
          </w:tcPr>
          <w:p w14:paraId="270ABC26" w14:textId="55607AEB" w:rsidR="00524A5D" w:rsidRPr="0044437C" w:rsidRDefault="00000000">
            <w:pPr>
              <w:pStyle w:val="TAL"/>
              <w:rPr>
                <w:rFonts w:cs="v4.2.0"/>
              </w:rPr>
            </w:pPr>
            <w:r w:rsidRPr="0044437C">
              <w:rPr>
                <w:rFonts w:cs="v4.2.0"/>
              </w:rPr>
              <w:t>7.6B.2</w:t>
            </w:r>
            <w:r w:rsidR="002B3C00" w:rsidRPr="0044437C">
              <w:rPr>
                <w:rFonts w:cs="v4.2.0"/>
              </w:rPr>
              <w:tab/>
            </w:r>
            <w:r w:rsidRPr="0044437C">
              <w:rPr>
                <w:rFonts w:cs="v4.2.0"/>
              </w:rPr>
              <w:t>In-band blocking for category NB1 and NB2</w:t>
            </w:r>
          </w:p>
        </w:tc>
        <w:tc>
          <w:tcPr>
            <w:tcW w:w="2864" w:type="dxa"/>
          </w:tcPr>
          <w:p w14:paraId="61E0B82C"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1226" w:type="dxa"/>
          </w:tcPr>
          <w:p w14:paraId="05065CEF" w14:textId="77777777" w:rsidR="00524A5D" w:rsidRPr="0044437C" w:rsidRDefault="00000000">
            <w:pPr>
              <w:pStyle w:val="TAL"/>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3250" w:type="dxa"/>
          </w:tcPr>
          <w:p w14:paraId="6027F458"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r>
      <w:tr w:rsidR="00524A5D" w:rsidRPr="0044437C" w14:paraId="30A5E850" w14:textId="77777777">
        <w:trPr>
          <w:jc w:val="center"/>
        </w:trPr>
        <w:tc>
          <w:tcPr>
            <w:tcW w:w="2373" w:type="dxa"/>
          </w:tcPr>
          <w:p w14:paraId="5EE6686D" w14:textId="77777777" w:rsidR="00524A5D" w:rsidRPr="0044437C" w:rsidRDefault="00000000">
            <w:pPr>
              <w:pStyle w:val="TAL"/>
              <w:rPr>
                <w:rFonts w:cs="v4.2.0"/>
              </w:rPr>
            </w:pPr>
            <w:r w:rsidRPr="0044437C">
              <w:t>7.6B.3</w:t>
            </w:r>
            <w:r w:rsidRPr="0044437C">
              <w:tab/>
              <w:t>Out-of-band blocking for category NB1 and NB2</w:t>
            </w:r>
          </w:p>
        </w:tc>
        <w:tc>
          <w:tcPr>
            <w:tcW w:w="2864" w:type="dxa"/>
          </w:tcPr>
          <w:p w14:paraId="4841002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1226" w:type="dxa"/>
          </w:tcPr>
          <w:p w14:paraId="00AEC65D"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3250" w:type="dxa"/>
          </w:tcPr>
          <w:p w14:paraId="4BFC7F2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r>
      <w:tr w:rsidR="00524A5D" w:rsidRPr="0044437C" w14:paraId="45D5B9F1" w14:textId="77777777">
        <w:trPr>
          <w:jc w:val="center"/>
        </w:trPr>
        <w:tc>
          <w:tcPr>
            <w:tcW w:w="2373" w:type="dxa"/>
          </w:tcPr>
          <w:p w14:paraId="67CE0367" w14:textId="77777777" w:rsidR="00524A5D" w:rsidRPr="0044437C" w:rsidRDefault="00000000">
            <w:pPr>
              <w:pStyle w:val="TAL"/>
            </w:pPr>
            <w:r w:rsidRPr="0044437C">
              <w:lastRenderedPageBreak/>
              <w:t>7.7A</w:t>
            </w:r>
            <w:r w:rsidRPr="0044437C">
              <w:tab/>
              <w:t>Spurious response for category M1</w:t>
            </w:r>
          </w:p>
        </w:tc>
        <w:tc>
          <w:tcPr>
            <w:tcW w:w="2864" w:type="dxa"/>
          </w:tcPr>
          <w:p w14:paraId="6565650D" w14:textId="77777777" w:rsidR="00524A5D" w:rsidRPr="0044437C" w:rsidRDefault="00000000">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1226" w:type="dxa"/>
          </w:tcPr>
          <w:p w14:paraId="7DE28D5E" w14:textId="77777777" w:rsidR="00524A5D" w:rsidRPr="0044437C" w:rsidRDefault="00000000">
            <w:pPr>
              <w:pStyle w:val="TAL"/>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3250" w:type="dxa"/>
          </w:tcPr>
          <w:p w14:paraId="775653B2" w14:textId="77777777" w:rsidR="00524A5D" w:rsidRPr="0044437C" w:rsidRDefault="00000000">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r>
      <w:tr w:rsidR="00524A5D" w:rsidRPr="0044437C" w14:paraId="17368B45" w14:textId="77777777">
        <w:trPr>
          <w:jc w:val="center"/>
        </w:trPr>
        <w:tc>
          <w:tcPr>
            <w:tcW w:w="2373" w:type="dxa"/>
          </w:tcPr>
          <w:p w14:paraId="334B2A25" w14:textId="77777777" w:rsidR="00524A5D" w:rsidRPr="0044437C" w:rsidRDefault="00000000">
            <w:pPr>
              <w:pStyle w:val="TAL"/>
            </w:pPr>
            <w:r w:rsidRPr="0044437C">
              <w:t>7.7B</w:t>
            </w:r>
            <w:r w:rsidRPr="0044437C">
              <w:tab/>
              <w:t>Spurious response for category NB1 and NB2</w:t>
            </w:r>
          </w:p>
        </w:tc>
        <w:tc>
          <w:tcPr>
            <w:tcW w:w="2864" w:type="dxa"/>
          </w:tcPr>
          <w:p w14:paraId="659C8DE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1226" w:type="dxa"/>
          </w:tcPr>
          <w:p w14:paraId="41FBD2AB"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3250" w:type="dxa"/>
          </w:tcPr>
          <w:p w14:paraId="74CDD378"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r>
      <w:tr w:rsidR="00524A5D" w:rsidRPr="0044437C" w14:paraId="2659429D" w14:textId="77777777">
        <w:trPr>
          <w:jc w:val="center"/>
        </w:trPr>
        <w:tc>
          <w:tcPr>
            <w:tcW w:w="2373" w:type="dxa"/>
          </w:tcPr>
          <w:p w14:paraId="2289A677" w14:textId="77777777" w:rsidR="00524A5D" w:rsidRPr="0044437C" w:rsidRDefault="00000000">
            <w:pPr>
              <w:pStyle w:val="TAL"/>
            </w:pPr>
            <w:r w:rsidRPr="0044437C">
              <w:t>7.8A</w:t>
            </w:r>
            <w:r w:rsidRPr="0044437C">
              <w:tab/>
              <w:t>Intermodulation characteristics for category M1</w:t>
            </w:r>
          </w:p>
        </w:tc>
        <w:tc>
          <w:tcPr>
            <w:tcW w:w="2864" w:type="dxa"/>
          </w:tcPr>
          <w:p w14:paraId="15C3F940" w14:textId="77777777" w:rsidR="00524A5D" w:rsidRPr="0044437C" w:rsidRDefault="00000000">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1226" w:type="dxa"/>
          </w:tcPr>
          <w:p w14:paraId="1A3DD3CF" w14:textId="77777777" w:rsidR="00524A5D" w:rsidRPr="0044437C" w:rsidRDefault="00000000">
            <w:pPr>
              <w:pStyle w:val="TAL"/>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3250" w:type="dxa"/>
          </w:tcPr>
          <w:p w14:paraId="50F37195" w14:textId="77777777" w:rsidR="00524A5D" w:rsidRPr="0044437C" w:rsidRDefault="00000000">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r>
      <w:tr w:rsidR="00524A5D" w:rsidRPr="0044437C" w14:paraId="4A94550E" w14:textId="77777777">
        <w:trPr>
          <w:jc w:val="center"/>
        </w:trPr>
        <w:tc>
          <w:tcPr>
            <w:tcW w:w="2373" w:type="dxa"/>
          </w:tcPr>
          <w:p w14:paraId="495D4093" w14:textId="77777777" w:rsidR="00524A5D" w:rsidRPr="0044437C" w:rsidRDefault="00000000">
            <w:pPr>
              <w:pStyle w:val="TAL"/>
            </w:pPr>
            <w:r w:rsidRPr="0044437C">
              <w:t>7.8B</w:t>
            </w:r>
            <w:r w:rsidRPr="0044437C">
              <w:tab/>
              <w:t>Intermodulation characteristics for category NB1 and NB2</w:t>
            </w:r>
          </w:p>
        </w:tc>
        <w:tc>
          <w:tcPr>
            <w:tcW w:w="2864" w:type="dxa"/>
          </w:tcPr>
          <w:p w14:paraId="1983227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1226" w:type="dxa"/>
          </w:tcPr>
          <w:p w14:paraId="56CD1720"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3250" w:type="dxa"/>
          </w:tcPr>
          <w:p w14:paraId="14FD0ACF"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r>
      <w:tr w:rsidR="00524A5D" w:rsidRPr="0044437C" w14:paraId="33EB592F" w14:textId="77777777">
        <w:trPr>
          <w:jc w:val="center"/>
        </w:trPr>
        <w:tc>
          <w:tcPr>
            <w:tcW w:w="2373" w:type="dxa"/>
          </w:tcPr>
          <w:p w14:paraId="378FDA38" w14:textId="77777777" w:rsidR="00524A5D" w:rsidRPr="0044437C" w:rsidRDefault="00000000">
            <w:pPr>
              <w:pStyle w:val="TAL"/>
              <w:rPr>
                <w:rFonts w:cs="v4.2.0"/>
              </w:rPr>
            </w:pPr>
            <w:r w:rsidRPr="0044437C">
              <w:rPr>
                <w:rFonts w:cs="v4.2.0"/>
              </w:rPr>
              <w:t>7.9A</w:t>
            </w:r>
            <w:r w:rsidRPr="0044437C">
              <w:rPr>
                <w:rFonts w:cs="v4.2.0"/>
              </w:rPr>
              <w:tab/>
              <w:t>Spurious emissions for category M1</w:t>
            </w:r>
          </w:p>
        </w:tc>
        <w:tc>
          <w:tcPr>
            <w:tcW w:w="2864" w:type="dxa"/>
          </w:tcPr>
          <w:p w14:paraId="24B371E8" w14:textId="77777777" w:rsidR="00524A5D" w:rsidRPr="0044437C" w:rsidRDefault="00000000">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 </w:t>
            </w:r>
            <w:r w:rsidRPr="0044437C">
              <w:t>except for the spurious frequency range to be limited to up to 12.75GHz.</w:t>
            </w:r>
          </w:p>
        </w:tc>
        <w:tc>
          <w:tcPr>
            <w:tcW w:w="1226" w:type="dxa"/>
          </w:tcPr>
          <w:p w14:paraId="1325A9C6" w14:textId="77777777" w:rsidR="00524A5D" w:rsidRPr="0044437C" w:rsidRDefault="00000000">
            <w:pPr>
              <w:pStyle w:val="TAL"/>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c>
          <w:tcPr>
            <w:tcW w:w="3250" w:type="dxa"/>
          </w:tcPr>
          <w:p w14:paraId="26EED843" w14:textId="77777777" w:rsidR="00524A5D" w:rsidRPr="0044437C" w:rsidRDefault="00000000">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r>
      <w:tr w:rsidR="00524A5D" w:rsidRPr="0044437C" w14:paraId="4B3B9F55" w14:textId="77777777">
        <w:trPr>
          <w:jc w:val="center"/>
        </w:trPr>
        <w:tc>
          <w:tcPr>
            <w:tcW w:w="2373" w:type="dxa"/>
          </w:tcPr>
          <w:p w14:paraId="66C9278E" w14:textId="77777777" w:rsidR="00524A5D" w:rsidRPr="0044437C" w:rsidRDefault="00000000">
            <w:pPr>
              <w:pStyle w:val="TAL"/>
              <w:rPr>
                <w:rFonts w:cs="v4.2.0"/>
              </w:rPr>
            </w:pPr>
            <w:r w:rsidRPr="0044437C">
              <w:rPr>
                <w:rFonts w:cs="v4.2.0"/>
              </w:rPr>
              <w:t>7.9B</w:t>
            </w:r>
            <w:r w:rsidRPr="0044437C">
              <w:rPr>
                <w:rFonts w:cs="v4.2.0"/>
              </w:rPr>
              <w:tab/>
              <w:t>Spurious emissions for category NB1 and NB2</w:t>
            </w:r>
          </w:p>
        </w:tc>
        <w:tc>
          <w:tcPr>
            <w:tcW w:w="2864" w:type="dxa"/>
          </w:tcPr>
          <w:p w14:paraId="4DFF575D"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1226" w:type="dxa"/>
          </w:tcPr>
          <w:p w14:paraId="57C77063" w14:textId="77777777" w:rsidR="00524A5D" w:rsidRPr="0044437C" w:rsidRDefault="00000000">
            <w:pPr>
              <w:pStyle w:val="TAL"/>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3250" w:type="dxa"/>
          </w:tcPr>
          <w:p w14:paraId="192F6B7F"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r>
    </w:tbl>
    <w:p w14:paraId="495C628F" w14:textId="77777777" w:rsidR="00524A5D" w:rsidRPr="0044437C" w:rsidRDefault="00524A5D">
      <w:pPr>
        <w:rPr>
          <w:lang w:eastAsia="ja-JP"/>
        </w:rPr>
      </w:pPr>
    </w:p>
    <w:p w14:paraId="783DEA41" w14:textId="77777777" w:rsidR="00524A5D" w:rsidRPr="0044437C" w:rsidRDefault="00000000">
      <w:pPr>
        <w:pStyle w:val="Heading2"/>
      </w:pPr>
      <w:bookmarkStart w:id="2979" w:name="_Toc232582185"/>
      <w:bookmarkStart w:id="2980" w:name="_Toc17802"/>
      <w:bookmarkStart w:id="2981" w:name="_Toc12382"/>
      <w:bookmarkStart w:id="2982" w:name="_Toc32312"/>
      <w:bookmarkStart w:id="2983" w:name="_Toc20693"/>
      <w:bookmarkStart w:id="2984" w:name="_Toc194572055"/>
      <w:r w:rsidRPr="0044437C">
        <w:t>F.3.4</w:t>
      </w:r>
      <w:r w:rsidRPr="0044437C">
        <w:tab/>
      </w:r>
      <w:r w:rsidRPr="0044437C">
        <w:rPr>
          <w:lang w:eastAsia="sv-SE"/>
        </w:rPr>
        <w:t xml:space="preserve">Measurement of </w:t>
      </w:r>
      <w:r w:rsidRPr="0044437C">
        <w:t>performance requirements</w:t>
      </w:r>
      <w:bookmarkEnd w:id="2979"/>
      <w:bookmarkEnd w:id="2980"/>
      <w:bookmarkEnd w:id="2981"/>
      <w:bookmarkEnd w:id="2982"/>
      <w:bookmarkEnd w:id="2983"/>
      <w:bookmarkEnd w:id="2984"/>
    </w:p>
    <w:p w14:paraId="7A50A570" w14:textId="77777777" w:rsidR="00524A5D" w:rsidRPr="0044437C" w:rsidRDefault="00000000">
      <w:pPr>
        <w:pStyle w:val="TH"/>
      </w:pPr>
      <w:r w:rsidRPr="0044437C">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44437C" w14:paraId="58CCA64B" w14:textId="77777777">
        <w:trPr>
          <w:jc w:val="center"/>
        </w:trPr>
        <w:tc>
          <w:tcPr>
            <w:tcW w:w="2418" w:type="dxa"/>
          </w:tcPr>
          <w:p w14:paraId="02E7B433" w14:textId="77777777" w:rsidR="00524A5D" w:rsidRPr="0044437C" w:rsidRDefault="00000000">
            <w:pPr>
              <w:pStyle w:val="TAH"/>
              <w:rPr>
                <w:lang w:eastAsia="zh-CN"/>
              </w:rPr>
            </w:pPr>
            <w:r w:rsidRPr="0044437C">
              <w:rPr>
                <w:lang w:eastAsia="zh-CN"/>
              </w:rPr>
              <w:t>Test</w:t>
            </w:r>
          </w:p>
        </w:tc>
        <w:tc>
          <w:tcPr>
            <w:tcW w:w="2827" w:type="dxa"/>
          </w:tcPr>
          <w:p w14:paraId="0DF8BB68" w14:textId="77777777" w:rsidR="00524A5D" w:rsidRPr="0044437C" w:rsidRDefault="00000000">
            <w:pPr>
              <w:pStyle w:val="TAH"/>
              <w:rPr>
                <w:lang w:eastAsia="zh-CN"/>
              </w:rPr>
            </w:pPr>
            <w:r w:rsidRPr="0044437C">
              <w:rPr>
                <w:lang w:eastAsia="zh-CN"/>
              </w:rPr>
              <w:t>Minimum Requirement in TS 36.102</w:t>
            </w:r>
          </w:p>
        </w:tc>
        <w:tc>
          <w:tcPr>
            <w:tcW w:w="1298" w:type="dxa"/>
          </w:tcPr>
          <w:p w14:paraId="1A3A4513"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3144" w:type="dxa"/>
          </w:tcPr>
          <w:p w14:paraId="4878AE89" w14:textId="77777777" w:rsidR="00524A5D" w:rsidRPr="0044437C" w:rsidRDefault="00000000">
            <w:pPr>
              <w:pStyle w:val="TAH"/>
              <w:rPr>
                <w:lang w:eastAsia="zh-CN"/>
              </w:rPr>
            </w:pPr>
            <w:r w:rsidRPr="0044437C">
              <w:rPr>
                <w:lang w:eastAsia="zh-CN"/>
              </w:rPr>
              <w:t>Test Requirement in TS 36.521-1</w:t>
            </w:r>
          </w:p>
        </w:tc>
      </w:tr>
      <w:tr w:rsidR="00524A5D" w:rsidRPr="0044437C" w14:paraId="62EBB4C0" w14:textId="77777777">
        <w:trPr>
          <w:cantSplit/>
          <w:jc w:val="center"/>
        </w:trPr>
        <w:tc>
          <w:tcPr>
            <w:tcW w:w="2418" w:type="dxa"/>
          </w:tcPr>
          <w:p w14:paraId="3E1473FF" w14:textId="77777777" w:rsidR="00524A5D" w:rsidRPr="0044437C" w:rsidRDefault="00000000">
            <w:pPr>
              <w:pStyle w:val="TAL"/>
            </w:pPr>
            <w:r w:rsidRPr="0044437C">
              <w:rPr>
                <w:lang w:eastAsia="zh-CN"/>
              </w:rPr>
              <w:t>8.2.1.1.1 PDSCH in standalone mode for UE category M1 under NTN fading conditions</w:t>
            </w:r>
          </w:p>
        </w:tc>
        <w:tc>
          <w:tcPr>
            <w:tcW w:w="2827" w:type="dxa"/>
          </w:tcPr>
          <w:p w14:paraId="31B2D4EE" w14:textId="77777777" w:rsidR="00524A5D" w:rsidRPr="0044437C" w:rsidRDefault="00000000">
            <w:pPr>
              <w:pStyle w:val="TAL"/>
              <w:rPr>
                <w:rFonts w:eastAsiaTheme="minorEastAsia"/>
                <w:lang w:eastAsia="zh-CN"/>
              </w:rPr>
            </w:pPr>
            <w:r w:rsidRPr="0044437C">
              <w:rPr>
                <w:lang w:eastAsia="zh-CN"/>
              </w:rPr>
              <w:t>SNRs as specified in clause 8.2.1.1.1</w:t>
            </w:r>
          </w:p>
        </w:tc>
        <w:tc>
          <w:tcPr>
            <w:tcW w:w="1298" w:type="dxa"/>
          </w:tcPr>
          <w:p w14:paraId="349F7964" w14:textId="77777777" w:rsidR="00524A5D" w:rsidRPr="0044437C" w:rsidRDefault="00000000">
            <w:pPr>
              <w:pStyle w:val="TAL"/>
              <w:rPr>
                <w:rFonts w:eastAsiaTheme="minorEastAsia"/>
                <w:lang w:eastAsia="zh-CN"/>
              </w:rPr>
            </w:pPr>
            <w:r w:rsidRPr="0044437C">
              <w:rPr>
                <w:lang w:eastAsia="ja-JP"/>
              </w:rPr>
              <w:t>0.8 dB</w:t>
            </w:r>
          </w:p>
        </w:tc>
        <w:tc>
          <w:tcPr>
            <w:tcW w:w="3144" w:type="dxa"/>
          </w:tcPr>
          <w:p w14:paraId="6500BD61" w14:textId="77777777" w:rsidR="00524A5D" w:rsidRPr="0044437C" w:rsidRDefault="00000000">
            <w:pPr>
              <w:pStyle w:val="TAL"/>
            </w:pPr>
            <w:r w:rsidRPr="0044437C">
              <w:t>Formula: SNR + TT</w:t>
            </w:r>
          </w:p>
          <w:p w14:paraId="686E1A16" w14:textId="77777777" w:rsidR="00524A5D" w:rsidRPr="0044437C" w:rsidRDefault="00000000">
            <w:pPr>
              <w:pStyle w:val="TAL"/>
              <w:rPr>
                <w:rFonts w:eastAsiaTheme="minorEastAsia"/>
                <w:lang w:eastAsia="zh-CN"/>
              </w:rPr>
            </w:pPr>
            <w:r w:rsidRPr="0044437C">
              <w:t>T-put limit unchanged</w:t>
            </w:r>
          </w:p>
        </w:tc>
      </w:tr>
      <w:tr w:rsidR="00B655C6" w:rsidRPr="0044437C" w14:paraId="66EED328" w14:textId="77777777">
        <w:trPr>
          <w:cantSplit/>
          <w:jc w:val="center"/>
        </w:trPr>
        <w:tc>
          <w:tcPr>
            <w:tcW w:w="2418" w:type="dxa"/>
          </w:tcPr>
          <w:p w14:paraId="07822622" w14:textId="426D5693" w:rsidR="00B655C6" w:rsidRPr="0044437C" w:rsidRDefault="00B655C6" w:rsidP="00B655C6">
            <w:pPr>
              <w:pStyle w:val="TAL"/>
            </w:pPr>
            <w:r w:rsidRPr="0044437C">
              <w:rPr>
                <w:lang w:eastAsia="zh-CN"/>
              </w:rPr>
              <w:t>8.3.1.1.1 Demodulation of NPDSCH (Cell-Specific Reference Symbols) in standalone mode for category NB1 and NB2 under NTN fading conditions</w:t>
            </w:r>
          </w:p>
        </w:tc>
        <w:tc>
          <w:tcPr>
            <w:tcW w:w="2827" w:type="dxa"/>
          </w:tcPr>
          <w:p w14:paraId="26FDADE9" w14:textId="18FB020B" w:rsidR="00B655C6" w:rsidRPr="0044437C" w:rsidRDefault="00B655C6" w:rsidP="00B655C6">
            <w:pPr>
              <w:pStyle w:val="TAL"/>
            </w:pPr>
            <w:r w:rsidRPr="0044437C">
              <w:rPr>
                <w:lang w:eastAsia="zh-CN"/>
              </w:rPr>
              <w:t xml:space="preserve">SNRs as specified in clause </w:t>
            </w:r>
            <w:r w:rsidRPr="0044437C">
              <w:t>8.3.1.1.1</w:t>
            </w:r>
          </w:p>
        </w:tc>
        <w:tc>
          <w:tcPr>
            <w:tcW w:w="1298" w:type="dxa"/>
          </w:tcPr>
          <w:p w14:paraId="6D058907" w14:textId="2E26203A" w:rsidR="00B655C6" w:rsidRPr="0044437C" w:rsidRDefault="00B655C6" w:rsidP="00B655C6">
            <w:pPr>
              <w:pStyle w:val="TAL"/>
            </w:pPr>
            <w:r w:rsidRPr="0044437C">
              <w:rPr>
                <w:rFonts w:cs="v4.2.0"/>
                <w:bCs/>
                <w:lang w:eastAsia="ja-JP"/>
              </w:rPr>
              <w:t>0.8 dB</w:t>
            </w:r>
          </w:p>
        </w:tc>
        <w:tc>
          <w:tcPr>
            <w:tcW w:w="3144" w:type="dxa"/>
          </w:tcPr>
          <w:p w14:paraId="6A976C8B" w14:textId="22F78D5E" w:rsidR="00B655C6" w:rsidRPr="0044437C" w:rsidRDefault="00B655C6" w:rsidP="00B655C6">
            <w:pPr>
              <w:pStyle w:val="TAL"/>
            </w:pPr>
            <w:r w:rsidRPr="0044437C">
              <w:t>Formula: SNR + TT</w:t>
            </w:r>
          </w:p>
          <w:p w14:paraId="0866B307" w14:textId="4E2BF2E0" w:rsidR="00B655C6" w:rsidRPr="0044437C" w:rsidRDefault="00B655C6" w:rsidP="00B655C6">
            <w:pPr>
              <w:pStyle w:val="TAL"/>
            </w:pPr>
            <w:r w:rsidRPr="0044437C">
              <w:t>T-put limit unchanged</w:t>
            </w:r>
          </w:p>
        </w:tc>
      </w:tr>
      <w:tr w:rsidR="00B655C6" w:rsidRPr="0044437C" w14:paraId="4BF4A15E" w14:textId="77777777">
        <w:trPr>
          <w:cantSplit/>
          <w:jc w:val="center"/>
        </w:trPr>
        <w:tc>
          <w:tcPr>
            <w:tcW w:w="2418" w:type="dxa"/>
          </w:tcPr>
          <w:p w14:paraId="73278789" w14:textId="41D62FEF" w:rsidR="00B655C6" w:rsidRPr="0044437C" w:rsidRDefault="00B655C6" w:rsidP="00B655C6">
            <w:pPr>
              <w:pStyle w:val="TAL"/>
            </w:pPr>
            <w:r w:rsidRPr="0044437C">
              <w:rPr>
                <w:lang w:eastAsia="zh-CN"/>
              </w:rPr>
              <w:t>8.3.1.1.2 Demodulation of NPDSCH (Cell-Specific Reference Symbols) in standalone mode for category NB1 and NB2</w:t>
            </w:r>
          </w:p>
        </w:tc>
        <w:tc>
          <w:tcPr>
            <w:tcW w:w="2827" w:type="dxa"/>
          </w:tcPr>
          <w:p w14:paraId="4E878316" w14:textId="5BB03D51" w:rsidR="00B655C6" w:rsidRPr="0044437C" w:rsidRDefault="00B655C6" w:rsidP="00B655C6">
            <w:pPr>
              <w:pStyle w:val="TAL"/>
              <w:rPr>
                <w:rFonts w:eastAsiaTheme="minorEastAsia"/>
                <w:lang w:eastAsia="zh-CN"/>
              </w:rPr>
            </w:pPr>
            <w:r w:rsidRPr="0044437C">
              <w:rPr>
                <w:rFonts w:cs="Arial"/>
                <w:lang w:eastAsia="ja-JP"/>
              </w:rPr>
              <w:t>SNRs as specified</w:t>
            </w:r>
            <w:r w:rsidRPr="0044437C">
              <w:rPr>
                <w:rFonts w:cs="Arial"/>
                <w:lang w:eastAsia="zh-CN"/>
              </w:rPr>
              <w:t xml:space="preserve"> in </w:t>
            </w:r>
            <w:r w:rsidRPr="0044437C">
              <w:rPr>
                <w:lang w:eastAsia="zh-CN"/>
              </w:rPr>
              <w:t>clause 8.3.1.1.2</w:t>
            </w:r>
          </w:p>
        </w:tc>
        <w:tc>
          <w:tcPr>
            <w:tcW w:w="1298" w:type="dxa"/>
          </w:tcPr>
          <w:p w14:paraId="3FBCC79F" w14:textId="132D3448" w:rsidR="00B655C6" w:rsidRPr="0044437C" w:rsidRDefault="00B655C6" w:rsidP="00B655C6">
            <w:pPr>
              <w:pStyle w:val="TAL"/>
            </w:pPr>
            <w:r w:rsidRPr="0044437C">
              <w:t>Same as clause 8.3.1.1.1</w:t>
            </w:r>
          </w:p>
        </w:tc>
        <w:tc>
          <w:tcPr>
            <w:tcW w:w="3144" w:type="dxa"/>
          </w:tcPr>
          <w:p w14:paraId="4842F66D" w14:textId="6F2D3176" w:rsidR="00B655C6" w:rsidRPr="0044437C" w:rsidRDefault="00B655C6" w:rsidP="00B655C6">
            <w:pPr>
              <w:pStyle w:val="TAL"/>
            </w:pPr>
            <w:r w:rsidRPr="0044437C">
              <w:t>Same as clause 8.3.1.1.1</w:t>
            </w:r>
          </w:p>
        </w:tc>
      </w:tr>
      <w:tr w:rsidR="00B655C6" w:rsidRPr="0044437C" w14:paraId="1675231B" w14:textId="77777777">
        <w:trPr>
          <w:cantSplit/>
          <w:jc w:val="center"/>
        </w:trPr>
        <w:tc>
          <w:tcPr>
            <w:tcW w:w="2418" w:type="dxa"/>
          </w:tcPr>
          <w:p w14:paraId="02DF70F6" w14:textId="77777777" w:rsidR="00B655C6" w:rsidRPr="0044437C" w:rsidRDefault="00B655C6" w:rsidP="00B655C6">
            <w:pPr>
              <w:pStyle w:val="TAL"/>
            </w:pPr>
            <w:r w:rsidRPr="0044437C">
              <w:rPr>
                <w:lang w:eastAsia="zh-CN"/>
              </w:rPr>
              <w:t>8.3.1.1.3 Demodulation of NPDSCH (Cell-Specific Reference Symbols) in standalone for NB2</w:t>
            </w:r>
          </w:p>
        </w:tc>
        <w:tc>
          <w:tcPr>
            <w:tcW w:w="2827" w:type="dxa"/>
          </w:tcPr>
          <w:p w14:paraId="50FD50BA" w14:textId="68D14A0B"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w:t>
            </w:r>
            <w:r w:rsidR="00A00036" w:rsidRPr="0044437C">
              <w:rPr>
                <w:lang w:eastAsia="zh-CN"/>
              </w:rPr>
              <w:t>3</w:t>
            </w:r>
            <w:r w:rsidRPr="0044437C">
              <w:rPr>
                <w:lang w:eastAsia="zh-CN"/>
              </w:rPr>
              <w:t xml:space="preserve">.1.1.3 </w:t>
            </w:r>
          </w:p>
        </w:tc>
        <w:tc>
          <w:tcPr>
            <w:tcW w:w="1298" w:type="dxa"/>
          </w:tcPr>
          <w:p w14:paraId="210ED4BA" w14:textId="050D0A50" w:rsidR="00B655C6" w:rsidRPr="0044437C" w:rsidRDefault="00A00036" w:rsidP="00B655C6">
            <w:pPr>
              <w:pStyle w:val="TAL"/>
            </w:pPr>
            <w:r w:rsidRPr="0044437C">
              <w:t>0.9 dB</w:t>
            </w:r>
          </w:p>
        </w:tc>
        <w:tc>
          <w:tcPr>
            <w:tcW w:w="3144" w:type="dxa"/>
          </w:tcPr>
          <w:p w14:paraId="77D3E4AA" w14:textId="77777777" w:rsidR="00A00036" w:rsidRPr="0044437C" w:rsidRDefault="00A00036" w:rsidP="00A00036">
            <w:pPr>
              <w:pStyle w:val="TAL"/>
            </w:pPr>
            <w:r w:rsidRPr="0044437C">
              <w:t>Formula: SNR + TT</w:t>
            </w:r>
          </w:p>
          <w:p w14:paraId="5103B64A" w14:textId="4959D6A3" w:rsidR="00B655C6" w:rsidRPr="0044437C" w:rsidRDefault="00A00036" w:rsidP="00A00036">
            <w:pPr>
              <w:pStyle w:val="TAL"/>
            </w:pPr>
            <w:r w:rsidRPr="0044437C">
              <w:t>T-put limit unchanged</w:t>
            </w:r>
          </w:p>
        </w:tc>
      </w:tr>
      <w:tr w:rsidR="00B655C6" w:rsidRPr="0044437C" w14:paraId="05EF88D4" w14:textId="77777777">
        <w:trPr>
          <w:cantSplit/>
          <w:jc w:val="center"/>
        </w:trPr>
        <w:tc>
          <w:tcPr>
            <w:tcW w:w="2418" w:type="dxa"/>
          </w:tcPr>
          <w:p w14:paraId="26D07DB4" w14:textId="77777777" w:rsidR="00B655C6" w:rsidRPr="0044437C" w:rsidRDefault="00B655C6" w:rsidP="00B655C6">
            <w:pPr>
              <w:pStyle w:val="TAL"/>
            </w:pPr>
            <w:r w:rsidRPr="0044437C">
              <w:rPr>
                <w:lang w:eastAsia="zh-CN"/>
              </w:rPr>
              <w:t>8.3.1.2.1 Demodulation of NPDCCH single-antenna performance for category NB1 and NB2</w:t>
            </w:r>
          </w:p>
        </w:tc>
        <w:tc>
          <w:tcPr>
            <w:tcW w:w="2827" w:type="dxa"/>
          </w:tcPr>
          <w:p w14:paraId="27733364" w14:textId="77777777"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8.12.2.1.1 in TS 36.521-1 [14]</w:t>
            </w:r>
          </w:p>
        </w:tc>
        <w:tc>
          <w:tcPr>
            <w:tcW w:w="1298" w:type="dxa"/>
          </w:tcPr>
          <w:p w14:paraId="0987445F"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c>
          <w:tcPr>
            <w:tcW w:w="3144" w:type="dxa"/>
            <w:tcBorders>
              <w:bottom w:val="single" w:sz="4" w:space="0" w:color="auto"/>
            </w:tcBorders>
          </w:tcPr>
          <w:p w14:paraId="2556971A"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r>
    </w:tbl>
    <w:p w14:paraId="5160F253" w14:textId="77777777" w:rsidR="00524A5D" w:rsidRPr="0044437C" w:rsidRDefault="00524A5D"/>
    <w:p w14:paraId="0F3D34AB" w14:textId="77777777" w:rsidR="00524A5D" w:rsidRPr="0044437C" w:rsidRDefault="00000000">
      <w:pPr>
        <w:pStyle w:val="Heading8"/>
      </w:pPr>
      <w:bookmarkStart w:id="2985" w:name="_Toc232582186"/>
      <w:bookmarkStart w:id="2986" w:name="_Toc12868"/>
      <w:bookmarkStart w:id="2987" w:name="_Toc10564"/>
      <w:bookmarkStart w:id="2988" w:name="_Toc23943"/>
      <w:bookmarkStart w:id="2989" w:name="_Toc23621"/>
      <w:bookmarkStart w:id="2990" w:name="_Toc194572056"/>
      <w:r w:rsidRPr="0044437C">
        <w:lastRenderedPageBreak/>
        <w:t>Annex G (no</w:t>
      </w:r>
      <w:r w:rsidRPr="0044437C">
        <w:rPr>
          <w:lang w:eastAsia="en-GB"/>
        </w:rPr>
        <w:t>rmative</w:t>
      </w:r>
      <w:r w:rsidRPr="0044437C">
        <w:t>):</w:t>
      </w:r>
      <w:r w:rsidRPr="0044437C">
        <w:br/>
      </w:r>
      <w:r w:rsidRPr="0044437C">
        <w:rPr>
          <w:rFonts w:cs="v4.2.0"/>
        </w:rPr>
        <w:t>Statistical Testing</w:t>
      </w:r>
      <w:bookmarkEnd w:id="2985"/>
      <w:bookmarkEnd w:id="2986"/>
      <w:bookmarkEnd w:id="2987"/>
      <w:bookmarkEnd w:id="2988"/>
      <w:bookmarkEnd w:id="2989"/>
      <w:bookmarkEnd w:id="2990"/>
    </w:p>
    <w:p w14:paraId="3A1A47C8" w14:textId="77777777" w:rsidR="00524A5D" w:rsidRPr="0044437C" w:rsidRDefault="00000000">
      <w:pPr>
        <w:pStyle w:val="Heading1"/>
      </w:pPr>
      <w:bookmarkStart w:id="2991" w:name="_Toc26971"/>
      <w:bookmarkStart w:id="2992" w:name="_Toc9518"/>
      <w:bookmarkStart w:id="2993" w:name="_Toc232582187"/>
      <w:bookmarkStart w:id="2994" w:name="_Toc30509"/>
      <w:bookmarkStart w:id="2995" w:name="_Toc32557"/>
      <w:bookmarkStart w:id="2996" w:name="_Toc194572057"/>
      <w:r w:rsidRPr="0044437C">
        <w:t>G.1</w:t>
      </w:r>
      <w:r w:rsidRPr="0044437C">
        <w:tab/>
        <w:t>General</w:t>
      </w:r>
      <w:bookmarkEnd w:id="2991"/>
      <w:bookmarkEnd w:id="2992"/>
      <w:bookmarkEnd w:id="2993"/>
      <w:bookmarkEnd w:id="2994"/>
      <w:bookmarkEnd w:id="2995"/>
      <w:bookmarkEnd w:id="2996"/>
    </w:p>
    <w:p w14:paraId="1D409E52" w14:textId="77777777" w:rsidR="00524A5D" w:rsidRPr="0044437C" w:rsidRDefault="00000000">
      <w:pPr>
        <w:rPr>
          <w:lang w:eastAsia="ja-JP"/>
        </w:rPr>
      </w:pPr>
      <w:r w:rsidRPr="0044437C">
        <w:rPr>
          <w:lang w:eastAsia="ja-JP"/>
        </w:rPr>
        <w:t>FFS.</w:t>
      </w:r>
    </w:p>
    <w:p w14:paraId="53068163" w14:textId="77777777" w:rsidR="00524A5D" w:rsidRPr="0044437C" w:rsidRDefault="00000000">
      <w:pPr>
        <w:pStyle w:val="Heading1"/>
      </w:pPr>
      <w:bookmarkStart w:id="2997" w:name="_Toc24882"/>
      <w:bookmarkStart w:id="2998" w:name="_Toc12211"/>
      <w:bookmarkStart w:id="2999" w:name="_Toc232582188"/>
      <w:bookmarkStart w:id="3000" w:name="_Toc4597"/>
      <w:bookmarkStart w:id="3001" w:name="_Toc13869"/>
      <w:bookmarkStart w:id="3002" w:name="_Toc194572058"/>
      <w:r w:rsidRPr="0044437C">
        <w:t>G.2</w:t>
      </w:r>
      <w:r w:rsidRPr="0044437C">
        <w:tab/>
        <w:t>Statistical testing of receiver characteristics</w:t>
      </w:r>
      <w:bookmarkEnd w:id="2997"/>
      <w:bookmarkEnd w:id="2998"/>
      <w:bookmarkEnd w:id="2999"/>
      <w:bookmarkEnd w:id="3000"/>
      <w:bookmarkEnd w:id="3001"/>
      <w:bookmarkEnd w:id="3002"/>
    </w:p>
    <w:p w14:paraId="3B9E8563" w14:textId="77777777" w:rsidR="00524A5D" w:rsidRPr="0044437C" w:rsidRDefault="00000000">
      <w:pPr>
        <w:pStyle w:val="Heading2"/>
      </w:pPr>
      <w:bookmarkStart w:id="3003" w:name="_Toc9111"/>
      <w:bookmarkStart w:id="3004" w:name="_Toc21922"/>
      <w:bookmarkStart w:id="3005" w:name="_Toc29968"/>
      <w:bookmarkStart w:id="3006" w:name="_Toc15995"/>
      <w:bookmarkStart w:id="3007" w:name="_Toc232582189"/>
      <w:bookmarkStart w:id="3008" w:name="_Toc194572059"/>
      <w:r w:rsidRPr="0044437C">
        <w:t>G.2.1</w:t>
      </w:r>
      <w:r w:rsidRPr="0044437C">
        <w:tab/>
        <w:t>General</w:t>
      </w:r>
      <w:bookmarkEnd w:id="3003"/>
      <w:bookmarkEnd w:id="3004"/>
      <w:bookmarkEnd w:id="3005"/>
      <w:bookmarkEnd w:id="3006"/>
      <w:bookmarkEnd w:id="3007"/>
      <w:bookmarkEnd w:id="3008"/>
    </w:p>
    <w:p w14:paraId="4B6FF950" w14:textId="77777777" w:rsidR="00524A5D" w:rsidRPr="0044437C" w:rsidRDefault="00000000">
      <w:r w:rsidRPr="0044437C">
        <w:t>The test of receiver characteristics is two fold.</w:t>
      </w:r>
    </w:p>
    <w:p w14:paraId="21BC3D71" w14:textId="77777777" w:rsidR="00524A5D" w:rsidRPr="0044437C" w:rsidRDefault="00000000">
      <w:pPr>
        <w:pStyle w:val="B1"/>
      </w:pPr>
      <w:r w:rsidRPr="0044437C">
        <w:t>1.</w:t>
      </w:r>
      <w:r w:rsidRPr="0044437C">
        <w:tab/>
        <w:t>A signal or a combination of signals is offered to the RX port(s) of the receiver.</w:t>
      </w:r>
    </w:p>
    <w:p w14:paraId="4D8DE78D" w14:textId="77777777" w:rsidR="00524A5D" w:rsidRPr="0044437C" w:rsidRDefault="00000000">
      <w:pPr>
        <w:pStyle w:val="B1"/>
      </w:pPr>
      <w:r w:rsidRPr="0044437C">
        <w:t>2.</w:t>
      </w:r>
      <w:r w:rsidRPr="0044437C">
        <w:tab/>
        <w:t>The ability of the receiver to demodulate /decode this signal is verified by measuring the throughput.</w:t>
      </w:r>
    </w:p>
    <w:p w14:paraId="57F8DB59" w14:textId="77777777" w:rsidR="00524A5D" w:rsidRPr="0044437C" w:rsidRDefault="00000000">
      <w:r w:rsidRPr="0044437C">
        <w:t>In (2) is the statistical aspect of the test and is treated here.</w:t>
      </w:r>
    </w:p>
    <w:p w14:paraId="0103B7FB" w14:textId="77777777" w:rsidR="00524A5D" w:rsidRPr="0044437C" w:rsidRDefault="00000000">
      <w:r w:rsidRPr="0044437C">
        <w:t>The minimum requirement for all receiver tests is &gt;95% of the maximum throughput.</w:t>
      </w:r>
    </w:p>
    <w:p w14:paraId="06B5D913" w14:textId="77777777" w:rsidR="00524A5D" w:rsidRPr="0044437C" w:rsidRDefault="00000000">
      <w:r w:rsidRPr="0044437C">
        <w:t xml:space="preserve">All receiver tests are performed in static propagation conditions. No fading conditions are applied. </w:t>
      </w:r>
    </w:p>
    <w:p w14:paraId="09556CEC" w14:textId="77777777" w:rsidR="00524A5D" w:rsidRPr="0044437C" w:rsidRDefault="00000000">
      <w:pPr>
        <w:pStyle w:val="Heading2"/>
      </w:pPr>
      <w:bookmarkStart w:id="3009" w:name="_Toc11518"/>
      <w:bookmarkStart w:id="3010" w:name="_Toc232582190"/>
      <w:bookmarkStart w:id="3011" w:name="_Toc2336"/>
      <w:bookmarkStart w:id="3012" w:name="_Toc5911"/>
      <w:bookmarkStart w:id="3013" w:name="_Toc4446"/>
      <w:bookmarkStart w:id="3014" w:name="_Toc194572060"/>
      <w:r w:rsidRPr="0044437C">
        <w:t>G.2.2</w:t>
      </w:r>
      <w:r w:rsidRPr="0044437C">
        <w:tab/>
        <w:t>Mapping throughput to error ratio</w:t>
      </w:r>
      <w:bookmarkEnd w:id="3009"/>
      <w:bookmarkEnd w:id="3010"/>
      <w:bookmarkEnd w:id="3011"/>
      <w:bookmarkEnd w:id="3012"/>
      <w:bookmarkEnd w:id="3013"/>
      <w:bookmarkEnd w:id="3014"/>
    </w:p>
    <w:p w14:paraId="2D404F7F" w14:textId="77777777" w:rsidR="00524A5D" w:rsidRPr="0044437C" w:rsidRDefault="00000000">
      <w:pPr>
        <w:pStyle w:val="B1"/>
      </w:pPr>
      <w:r w:rsidRPr="0044437C">
        <w:t>a)</w:t>
      </w:r>
      <w:r w:rsidRPr="0044437C">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44437C" w:rsidRDefault="00000000">
      <w:pPr>
        <w:pStyle w:val="B1"/>
      </w:pPr>
      <w:r w:rsidRPr="0044437C">
        <w:t>b)</w:t>
      </w:r>
      <w:r w:rsidRPr="0044437C">
        <w:tab/>
        <w:t>In measurement practice the UE indicates successfully received information bit payload by signalling an ACK to the SS.</w:t>
      </w:r>
      <w:r w:rsidRPr="0044437C">
        <w:br/>
        <w:t>If payload is received, but damaged and cannot be decoded, the UE signals a NACK.</w:t>
      </w:r>
    </w:p>
    <w:p w14:paraId="22FFA7F1" w14:textId="77777777" w:rsidR="00524A5D" w:rsidRPr="0044437C" w:rsidRDefault="00000000">
      <w:pPr>
        <w:pStyle w:val="B1"/>
      </w:pPr>
      <w:r w:rsidRPr="0044437C">
        <w:t>c)</w:t>
      </w:r>
      <w:r w:rsidRPr="0044437C">
        <w:tab/>
        <w:t>Only the ACK and NACK signals, not the data bits received, are accessible to the SS.</w:t>
      </w:r>
      <w:r w:rsidRPr="0044437C">
        <w:br/>
        <w:t>The number of bits is known in the SS from knowledge of what payload was sent.</w:t>
      </w:r>
    </w:p>
    <w:p w14:paraId="44DA7BD7" w14:textId="77777777" w:rsidR="00524A5D" w:rsidRPr="0044437C" w:rsidRDefault="00000000">
      <w:pPr>
        <w:pStyle w:val="B1"/>
      </w:pPr>
      <w:r w:rsidRPr="0044437C">
        <w:t>d)</w:t>
      </w:r>
      <w:r w:rsidRPr="0044437C">
        <w:tab/>
        <w:t>For the reference measurement channel, applied for testing, the number of bits is different in different subframes, however in a radio frame it is fixed during one test.</w:t>
      </w:r>
    </w:p>
    <w:p w14:paraId="0CCDBA8B" w14:textId="77777777" w:rsidR="00524A5D" w:rsidRPr="0044437C" w:rsidRDefault="00000000">
      <w:pPr>
        <w:pStyle w:val="B1"/>
      </w:pPr>
      <w:r w:rsidRPr="0044437C">
        <w:t>e)</w:t>
      </w:r>
      <w:r w:rsidRPr="0044437C">
        <w:tab/>
        <w:t>The time in the measurement interval is composed of successfully received subframes (ACK), unsuccessfully received subframes (NACK) and no reception at all (DTX-subframes).</w:t>
      </w:r>
    </w:p>
    <w:p w14:paraId="4B7A109B" w14:textId="77777777" w:rsidR="00524A5D" w:rsidRPr="0044437C" w:rsidRDefault="00000000">
      <w:pPr>
        <w:pStyle w:val="B1"/>
      </w:pPr>
      <w:r w:rsidRPr="0044437C">
        <w:t>f)</w:t>
      </w:r>
      <w:r w:rsidRPr="0044437C">
        <w:tab/>
        <w:t>DTX-subframes may occur regularly according the applicable reference measurement channel (regDTX).</w:t>
      </w:r>
      <w:r w:rsidRPr="0044437C">
        <w:br/>
        <w:t>In real live networks this is the time when other UEs are served. In TDD these are the UL and special subframes.</w:t>
      </w:r>
      <w:r w:rsidRPr="0044437C">
        <w:br/>
        <w:t>regDTX vary from test to test but are fixed within the test.</w:t>
      </w:r>
    </w:p>
    <w:p w14:paraId="24DBE74C" w14:textId="77777777" w:rsidR="00524A5D" w:rsidRPr="0044437C" w:rsidRDefault="00000000">
      <w:pPr>
        <w:pStyle w:val="B1"/>
      </w:pPr>
      <w:r w:rsidRPr="0044437C">
        <w:t>g)</w:t>
      </w:r>
      <w:r w:rsidRPr="0044437C">
        <w:tab/>
        <w:t>Additional DTX-subframes occur statistically when the UE is not responding ACK or NACK where it should. (statDTX)</w:t>
      </w:r>
      <w:r w:rsidRPr="0044437C">
        <w:br/>
        <w:t>This may happen when the UE was not expecting data or decided that the data were not intended for it.</w:t>
      </w:r>
    </w:p>
    <w:p w14:paraId="2345120C" w14:textId="77777777" w:rsidR="00524A5D" w:rsidRPr="0044437C" w:rsidRDefault="00000000">
      <w:r w:rsidRPr="0044437C">
        <w:t>The pass / fail decision is done by observing the:</w:t>
      </w:r>
    </w:p>
    <w:p w14:paraId="2BD21C1F" w14:textId="77777777" w:rsidR="00524A5D" w:rsidRPr="0044437C" w:rsidRDefault="00000000">
      <w:pPr>
        <w:pStyle w:val="B1"/>
      </w:pPr>
      <w:r w:rsidRPr="0044437C">
        <w:t>-</w:t>
      </w:r>
      <w:r w:rsidRPr="0044437C">
        <w:tab/>
        <w:t>number of NACKs</w:t>
      </w:r>
    </w:p>
    <w:p w14:paraId="368D88DC" w14:textId="77777777" w:rsidR="00524A5D" w:rsidRPr="0044437C" w:rsidRDefault="00000000">
      <w:pPr>
        <w:pStyle w:val="B1"/>
      </w:pPr>
      <w:r w:rsidRPr="0044437C">
        <w:t>-</w:t>
      </w:r>
      <w:r w:rsidRPr="0044437C">
        <w:tab/>
        <w:t>number of ACKs and</w:t>
      </w:r>
    </w:p>
    <w:p w14:paraId="6EC83137" w14:textId="77777777" w:rsidR="00524A5D" w:rsidRPr="0044437C" w:rsidRDefault="00000000">
      <w:pPr>
        <w:pStyle w:val="B1"/>
      </w:pPr>
      <w:r w:rsidRPr="0044437C">
        <w:t>-</w:t>
      </w:r>
      <w:r w:rsidRPr="0044437C">
        <w:tab/>
        <w:t>number of statDTXs (regDTX is implicitly known to the SS)</w:t>
      </w:r>
    </w:p>
    <w:p w14:paraId="11150E42" w14:textId="77777777" w:rsidR="00524A5D" w:rsidRPr="0044437C" w:rsidRDefault="00000000">
      <w:r w:rsidRPr="0044437C">
        <w:t xml:space="preserve">The ratio </w:t>
      </w:r>
      <w:r w:rsidRPr="0044437C">
        <w:rPr>
          <w:rFonts w:ascii="Courier New" w:hAnsi="Courier New"/>
          <w:sz w:val="18"/>
          <w:szCs w:val="18"/>
        </w:rPr>
        <w:t>(NACK + statDTX)/(NACK+ statDTX + ACK)</w:t>
      </w:r>
      <w:r w:rsidRPr="0044437C">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44437C" w:rsidRDefault="00000000">
      <w:pPr>
        <w:pStyle w:val="Heading2"/>
      </w:pPr>
      <w:bookmarkStart w:id="3015" w:name="_Toc13789"/>
      <w:bookmarkStart w:id="3016" w:name="_Toc25717"/>
      <w:bookmarkStart w:id="3017" w:name="_Toc4875"/>
      <w:bookmarkStart w:id="3018" w:name="_Toc232582191"/>
      <w:bookmarkStart w:id="3019" w:name="_Toc15424"/>
      <w:bookmarkStart w:id="3020" w:name="_Toc194572061"/>
      <w:r w:rsidRPr="0044437C">
        <w:t>G.2.3</w:t>
      </w:r>
      <w:r w:rsidRPr="0044437C">
        <w:tab/>
        <w:t>Design of the test</w:t>
      </w:r>
      <w:bookmarkEnd w:id="3015"/>
      <w:bookmarkEnd w:id="3016"/>
      <w:bookmarkEnd w:id="3017"/>
      <w:bookmarkEnd w:id="3018"/>
      <w:bookmarkEnd w:id="3019"/>
      <w:bookmarkEnd w:id="3020"/>
    </w:p>
    <w:p w14:paraId="34F3FD4B" w14:textId="04B1AEA7" w:rsidR="00524A5D" w:rsidRPr="0044437C" w:rsidRDefault="00000000">
      <w:r w:rsidRPr="0044437C">
        <w:t>The test is defined by the following design principles (see clause G.</w:t>
      </w:r>
      <w:r w:rsidR="000653B6" w:rsidRPr="0044437C">
        <w:t>7</w:t>
      </w:r>
      <w:r w:rsidRPr="0044437C">
        <w:t>, Theory….):</w:t>
      </w:r>
    </w:p>
    <w:p w14:paraId="0F4903FC" w14:textId="77777777" w:rsidR="00524A5D" w:rsidRPr="0044437C" w:rsidRDefault="00000000">
      <w:pPr>
        <w:pStyle w:val="B1"/>
      </w:pPr>
      <w:r w:rsidRPr="0044437C">
        <w:t>1.</w:t>
      </w:r>
      <w:r w:rsidRPr="0044437C">
        <w:tab/>
        <w:t>The early decision concept is applied.</w:t>
      </w:r>
    </w:p>
    <w:p w14:paraId="7F2A96F0" w14:textId="77777777" w:rsidR="00524A5D" w:rsidRPr="0044437C" w:rsidRDefault="00000000">
      <w:pPr>
        <w:pStyle w:val="B1"/>
      </w:pPr>
      <w:r w:rsidRPr="0044437C">
        <w:t>2.</w:t>
      </w:r>
      <w:r w:rsidRPr="0044437C">
        <w:tab/>
        <w:t>A second limit is introduced: Bad DUT factor M&gt;1</w:t>
      </w:r>
    </w:p>
    <w:p w14:paraId="1FED5E77" w14:textId="77777777" w:rsidR="00524A5D" w:rsidRPr="0044437C" w:rsidRDefault="00000000">
      <w:pPr>
        <w:pStyle w:val="B1"/>
      </w:pPr>
      <w:r w:rsidRPr="0044437C">
        <w:t>3.</w:t>
      </w:r>
      <w:r w:rsidRPr="0044437C">
        <w:tab/>
        <w:t>To decide the test pass:</w:t>
      </w:r>
    </w:p>
    <w:p w14:paraId="704DB6A5" w14:textId="77777777" w:rsidR="00524A5D" w:rsidRPr="0044437C" w:rsidRDefault="00000000">
      <w:pPr>
        <w:pStyle w:val="B2"/>
      </w:pPr>
      <w:r w:rsidRPr="0044437C">
        <w:lastRenderedPageBreak/>
        <w:t>Supplier risk is applied based on the Bad DUT quality</w:t>
      </w:r>
    </w:p>
    <w:p w14:paraId="7064D9B7" w14:textId="77777777" w:rsidR="00524A5D" w:rsidRPr="0044437C" w:rsidRDefault="00000000">
      <w:pPr>
        <w:pStyle w:val="B2"/>
      </w:pPr>
      <w:r w:rsidRPr="0044437C">
        <w:t>To decide the test fail</w:t>
      </w:r>
    </w:p>
    <w:p w14:paraId="68013265" w14:textId="77777777" w:rsidR="00524A5D" w:rsidRPr="0044437C" w:rsidRDefault="00000000">
      <w:pPr>
        <w:pStyle w:val="B2"/>
      </w:pPr>
      <w:r w:rsidRPr="0044437C">
        <w:t>Customer Risk is applied based on the specified DUT quality</w:t>
      </w:r>
    </w:p>
    <w:p w14:paraId="10F742B5" w14:textId="77777777" w:rsidR="00524A5D" w:rsidRPr="0044437C" w:rsidRDefault="00000000">
      <w:r w:rsidRPr="0044437C">
        <w:t>The test is defined by the following parameters:</w:t>
      </w:r>
    </w:p>
    <w:p w14:paraId="78C6D073" w14:textId="77777777" w:rsidR="00524A5D" w:rsidRPr="0044437C" w:rsidRDefault="00000000">
      <w:pPr>
        <w:pStyle w:val="B1"/>
      </w:pPr>
      <w:r w:rsidRPr="0044437C">
        <w:t>1.</w:t>
      </w:r>
      <w:r w:rsidRPr="0044437C">
        <w:tab/>
        <w:t>Limit ER = 0.05 (Throughput limit = 95%)</w:t>
      </w:r>
    </w:p>
    <w:p w14:paraId="7E37BC8A" w14:textId="77777777" w:rsidR="00524A5D" w:rsidRPr="0044437C" w:rsidRDefault="00000000">
      <w:pPr>
        <w:pStyle w:val="B1"/>
      </w:pPr>
      <w:r w:rsidRPr="0044437C">
        <w:t>2.</w:t>
      </w:r>
      <w:r w:rsidRPr="0044437C">
        <w:tab/>
        <w:t>Bad DUT factor M=1.5 (selectivity)</w:t>
      </w:r>
    </w:p>
    <w:p w14:paraId="3B490892" w14:textId="77777777" w:rsidR="00524A5D" w:rsidRPr="0044437C" w:rsidRDefault="00000000">
      <w:pPr>
        <w:pStyle w:val="B1"/>
      </w:pPr>
      <w:r w:rsidRPr="0044437C">
        <w:t>3.</w:t>
      </w:r>
      <w:r w:rsidRPr="0044437C">
        <w:tab/>
        <w:t>Confidence level CL = 95% (for specified DUT and Bad DUT-quality)</w:t>
      </w:r>
    </w:p>
    <w:p w14:paraId="7BDAAE6A" w14:textId="77777777" w:rsidR="00524A5D" w:rsidRPr="0044437C" w:rsidRDefault="00000000">
      <w:pPr>
        <w:pStyle w:val="Heading2"/>
      </w:pPr>
      <w:bookmarkStart w:id="3021" w:name="_Toc22364"/>
      <w:bookmarkStart w:id="3022" w:name="_Toc23598"/>
      <w:bookmarkStart w:id="3023" w:name="_Toc31088"/>
      <w:bookmarkStart w:id="3024" w:name="_Toc17317"/>
      <w:bookmarkStart w:id="3025" w:name="_Toc232582192"/>
      <w:bookmarkStart w:id="3026" w:name="_Toc194572062"/>
      <w:r w:rsidRPr="0044437C">
        <w:t>G.2.4</w:t>
      </w:r>
      <w:r w:rsidRPr="0044437C">
        <w:tab/>
        <w:t>Numerical definition of the pass fail limits</w:t>
      </w:r>
      <w:bookmarkEnd w:id="3021"/>
      <w:bookmarkEnd w:id="3022"/>
      <w:bookmarkEnd w:id="3023"/>
      <w:bookmarkEnd w:id="3024"/>
      <w:bookmarkEnd w:id="3025"/>
      <w:bookmarkEnd w:id="3026"/>
    </w:p>
    <w:p w14:paraId="0F620F7F" w14:textId="77777777" w:rsidR="00524A5D" w:rsidRPr="0044437C" w:rsidRDefault="00000000">
      <w:pPr>
        <w:pStyle w:val="TH"/>
      </w:pPr>
      <w:r w:rsidRPr="0044437C">
        <w:t>Table G.2.4-1: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0653B6" w:rsidRPr="0044437C" w14:paraId="3BE78849" w14:textId="77777777" w:rsidTr="00A404A4">
        <w:trPr>
          <w:trHeight w:val="270"/>
          <w:jc w:val="center"/>
        </w:trPr>
        <w:tc>
          <w:tcPr>
            <w:tcW w:w="0" w:type="auto"/>
            <w:shd w:val="clear" w:color="auto" w:fill="auto"/>
            <w:noWrap/>
          </w:tcPr>
          <w:p w14:paraId="7CDAAE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shd w:val="clear" w:color="auto" w:fill="auto"/>
            <w:noWrap/>
          </w:tcPr>
          <w:p w14:paraId="6C6AD28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shd w:val="clear" w:color="auto" w:fill="auto"/>
            <w:noWrap/>
          </w:tcPr>
          <w:p w14:paraId="591C20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shd w:val="clear" w:color="auto" w:fill="auto"/>
            <w:noWrap/>
          </w:tcPr>
          <w:p w14:paraId="270C0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shd w:val="clear" w:color="auto" w:fill="auto"/>
            <w:noWrap/>
          </w:tcPr>
          <w:p w14:paraId="13A2F4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shd w:val="clear" w:color="auto" w:fill="auto"/>
            <w:noWrap/>
          </w:tcPr>
          <w:p w14:paraId="6D7B5B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shd w:val="clear" w:color="auto" w:fill="auto"/>
            <w:noWrap/>
          </w:tcPr>
          <w:p w14:paraId="306087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shd w:val="clear" w:color="auto" w:fill="auto"/>
            <w:noWrap/>
          </w:tcPr>
          <w:p w14:paraId="0237E6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shd w:val="clear" w:color="auto" w:fill="auto"/>
            <w:noWrap/>
          </w:tcPr>
          <w:p w14:paraId="3587BDB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shd w:val="clear" w:color="auto" w:fill="auto"/>
            <w:noWrap/>
          </w:tcPr>
          <w:p w14:paraId="338631B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shd w:val="clear" w:color="auto" w:fill="auto"/>
            <w:noWrap/>
          </w:tcPr>
          <w:p w14:paraId="3E2DD2E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shd w:val="clear" w:color="auto" w:fill="auto"/>
            <w:noWrap/>
          </w:tcPr>
          <w:p w14:paraId="7EFFF1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r>
      <w:tr w:rsidR="000653B6" w:rsidRPr="0044437C" w14:paraId="6F23AD78" w14:textId="77777777" w:rsidTr="00A404A4">
        <w:trPr>
          <w:trHeight w:val="270"/>
          <w:jc w:val="center"/>
        </w:trPr>
        <w:tc>
          <w:tcPr>
            <w:tcW w:w="0" w:type="auto"/>
            <w:shd w:val="clear" w:color="auto" w:fill="auto"/>
            <w:noWrap/>
            <w:vAlign w:val="center"/>
            <w:hideMark/>
          </w:tcPr>
          <w:p w14:paraId="3C643DE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0</w:t>
            </w:r>
          </w:p>
        </w:tc>
        <w:tc>
          <w:tcPr>
            <w:tcW w:w="0" w:type="auto"/>
            <w:shd w:val="clear" w:color="auto" w:fill="auto"/>
            <w:noWrap/>
            <w:vAlign w:val="center"/>
            <w:hideMark/>
          </w:tcPr>
          <w:p w14:paraId="6CA771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shd w:val="clear" w:color="auto" w:fill="auto"/>
            <w:noWrap/>
            <w:vAlign w:val="center"/>
            <w:hideMark/>
          </w:tcPr>
          <w:p w14:paraId="6EADB64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shd w:val="clear" w:color="auto" w:fill="auto"/>
            <w:noWrap/>
            <w:vAlign w:val="center"/>
          </w:tcPr>
          <w:p w14:paraId="193656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37</w:t>
            </w:r>
          </w:p>
        </w:tc>
        <w:tc>
          <w:tcPr>
            <w:tcW w:w="0" w:type="auto"/>
            <w:shd w:val="clear" w:color="auto" w:fill="auto"/>
            <w:noWrap/>
            <w:vAlign w:val="center"/>
          </w:tcPr>
          <w:p w14:paraId="54A8DE9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715</w:t>
            </w:r>
          </w:p>
        </w:tc>
        <w:tc>
          <w:tcPr>
            <w:tcW w:w="0" w:type="auto"/>
            <w:shd w:val="clear" w:color="auto" w:fill="auto"/>
            <w:noWrap/>
            <w:vAlign w:val="center"/>
          </w:tcPr>
          <w:p w14:paraId="6D6FAD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477</w:t>
            </w:r>
          </w:p>
        </w:tc>
        <w:tc>
          <w:tcPr>
            <w:tcW w:w="0" w:type="auto"/>
            <w:shd w:val="clear" w:color="auto" w:fill="auto"/>
            <w:noWrap/>
            <w:vAlign w:val="center"/>
          </w:tcPr>
          <w:p w14:paraId="706105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w:t>
            </w:r>
          </w:p>
        </w:tc>
        <w:tc>
          <w:tcPr>
            <w:tcW w:w="0" w:type="auto"/>
            <w:shd w:val="clear" w:color="auto" w:fill="auto"/>
            <w:noWrap/>
            <w:vAlign w:val="center"/>
          </w:tcPr>
          <w:p w14:paraId="550DE0C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1290</w:t>
            </w:r>
          </w:p>
        </w:tc>
        <w:tc>
          <w:tcPr>
            <w:tcW w:w="0" w:type="auto"/>
            <w:shd w:val="clear" w:color="auto" w:fill="auto"/>
            <w:noWrap/>
            <w:vAlign w:val="center"/>
          </w:tcPr>
          <w:p w14:paraId="1074476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1093</w:t>
            </w:r>
          </w:p>
        </w:tc>
        <w:tc>
          <w:tcPr>
            <w:tcW w:w="0" w:type="auto"/>
            <w:shd w:val="clear" w:color="auto" w:fill="auto"/>
            <w:noWrap/>
            <w:vAlign w:val="center"/>
          </w:tcPr>
          <w:p w14:paraId="57E2D9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w:t>
            </w:r>
          </w:p>
        </w:tc>
        <w:tc>
          <w:tcPr>
            <w:tcW w:w="0" w:type="auto"/>
            <w:shd w:val="clear" w:color="auto" w:fill="auto"/>
            <w:noWrap/>
            <w:vAlign w:val="center"/>
          </w:tcPr>
          <w:p w14:paraId="34C3F8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1847</w:t>
            </w:r>
          </w:p>
        </w:tc>
        <w:tc>
          <w:tcPr>
            <w:tcW w:w="0" w:type="auto"/>
            <w:shd w:val="clear" w:color="auto" w:fill="auto"/>
            <w:noWrap/>
            <w:vAlign w:val="center"/>
          </w:tcPr>
          <w:p w14:paraId="5D2853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1739</w:t>
            </w:r>
          </w:p>
        </w:tc>
      </w:tr>
      <w:tr w:rsidR="000653B6" w:rsidRPr="0044437C" w14:paraId="16951B10" w14:textId="77777777" w:rsidTr="00A404A4">
        <w:trPr>
          <w:trHeight w:val="270"/>
          <w:jc w:val="center"/>
        </w:trPr>
        <w:tc>
          <w:tcPr>
            <w:tcW w:w="0" w:type="auto"/>
            <w:shd w:val="clear" w:color="auto" w:fill="auto"/>
            <w:noWrap/>
            <w:vAlign w:val="center"/>
            <w:hideMark/>
          </w:tcPr>
          <w:p w14:paraId="46C2D82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w:t>
            </w:r>
          </w:p>
        </w:tc>
        <w:tc>
          <w:tcPr>
            <w:tcW w:w="0" w:type="auto"/>
            <w:shd w:val="clear" w:color="auto" w:fill="auto"/>
            <w:noWrap/>
            <w:vAlign w:val="center"/>
            <w:hideMark/>
          </w:tcPr>
          <w:p w14:paraId="3BEBC1F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shd w:val="clear" w:color="auto" w:fill="auto"/>
            <w:noWrap/>
            <w:vAlign w:val="center"/>
            <w:hideMark/>
          </w:tcPr>
          <w:p w14:paraId="5E7CDA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shd w:val="clear" w:color="auto" w:fill="auto"/>
            <w:noWrap/>
            <w:vAlign w:val="center"/>
          </w:tcPr>
          <w:p w14:paraId="76C8DC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w:t>
            </w:r>
          </w:p>
        </w:tc>
        <w:tc>
          <w:tcPr>
            <w:tcW w:w="0" w:type="auto"/>
            <w:shd w:val="clear" w:color="auto" w:fill="auto"/>
            <w:noWrap/>
            <w:vAlign w:val="center"/>
          </w:tcPr>
          <w:p w14:paraId="12C7F8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731</w:t>
            </w:r>
          </w:p>
        </w:tc>
        <w:tc>
          <w:tcPr>
            <w:tcW w:w="0" w:type="auto"/>
            <w:shd w:val="clear" w:color="auto" w:fill="auto"/>
            <w:noWrap/>
            <w:vAlign w:val="center"/>
          </w:tcPr>
          <w:p w14:paraId="1CA288A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493</w:t>
            </w:r>
          </w:p>
        </w:tc>
        <w:tc>
          <w:tcPr>
            <w:tcW w:w="0" w:type="auto"/>
            <w:shd w:val="clear" w:color="auto" w:fill="auto"/>
            <w:noWrap/>
            <w:vAlign w:val="center"/>
          </w:tcPr>
          <w:p w14:paraId="226157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w:t>
            </w:r>
          </w:p>
        </w:tc>
        <w:tc>
          <w:tcPr>
            <w:tcW w:w="0" w:type="auto"/>
            <w:shd w:val="clear" w:color="auto" w:fill="auto"/>
            <w:noWrap/>
            <w:vAlign w:val="center"/>
          </w:tcPr>
          <w:p w14:paraId="0B57FBA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1306</w:t>
            </w:r>
          </w:p>
        </w:tc>
        <w:tc>
          <w:tcPr>
            <w:tcW w:w="0" w:type="auto"/>
            <w:shd w:val="clear" w:color="auto" w:fill="auto"/>
            <w:noWrap/>
            <w:vAlign w:val="center"/>
          </w:tcPr>
          <w:p w14:paraId="495F1D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1110</w:t>
            </w:r>
          </w:p>
        </w:tc>
        <w:tc>
          <w:tcPr>
            <w:tcW w:w="0" w:type="auto"/>
            <w:shd w:val="clear" w:color="auto" w:fill="auto"/>
            <w:noWrap/>
            <w:vAlign w:val="center"/>
          </w:tcPr>
          <w:p w14:paraId="61004D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w:t>
            </w:r>
          </w:p>
        </w:tc>
        <w:tc>
          <w:tcPr>
            <w:tcW w:w="0" w:type="auto"/>
            <w:shd w:val="clear" w:color="auto" w:fill="auto"/>
            <w:noWrap/>
            <w:vAlign w:val="center"/>
          </w:tcPr>
          <w:p w14:paraId="63B0DB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1862</w:t>
            </w:r>
          </w:p>
        </w:tc>
        <w:tc>
          <w:tcPr>
            <w:tcW w:w="0" w:type="auto"/>
            <w:shd w:val="clear" w:color="auto" w:fill="auto"/>
            <w:noWrap/>
            <w:vAlign w:val="center"/>
          </w:tcPr>
          <w:p w14:paraId="12EC8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1756</w:t>
            </w:r>
          </w:p>
        </w:tc>
      </w:tr>
      <w:tr w:rsidR="000653B6" w:rsidRPr="0044437C" w14:paraId="42044DF4" w14:textId="77777777" w:rsidTr="00A404A4">
        <w:trPr>
          <w:trHeight w:val="270"/>
          <w:jc w:val="center"/>
        </w:trPr>
        <w:tc>
          <w:tcPr>
            <w:tcW w:w="0" w:type="auto"/>
            <w:shd w:val="clear" w:color="auto" w:fill="auto"/>
            <w:noWrap/>
            <w:vAlign w:val="center"/>
            <w:hideMark/>
          </w:tcPr>
          <w:p w14:paraId="713BF61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w:t>
            </w:r>
          </w:p>
        </w:tc>
        <w:tc>
          <w:tcPr>
            <w:tcW w:w="0" w:type="auto"/>
            <w:shd w:val="clear" w:color="auto" w:fill="auto"/>
            <w:noWrap/>
            <w:vAlign w:val="center"/>
            <w:hideMark/>
          </w:tcPr>
          <w:p w14:paraId="245C18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shd w:val="clear" w:color="auto" w:fill="auto"/>
            <w:noWrap/>
            <w:vAlign w:val="center"/>
            <w:hideMark/>
          </w:tcPr>
          <w:p w14:paraId="7C2EAD0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shd w:val="clear" w:color="auto" w:fill="auto"/>
            <w:noWrap/>
            <w:vAlign w:val="center"/>
          </w:tcPr>
          <w:p w14:paraId="25AFFA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w:t>
            </w:r>
          </w:p>
        </w:tc>
        <w:tc>
          <w:tcPr>
            <w:tcW w:w="0" w:type="auto"/>
            <w:shd w:val="clear" w:color="auto" w:fill="auto"/>
            <w:noWrap/>
            <w:vAlign w:val="center"/>
          </w:tcPr>
          <w:p w14:paraId="6B1A58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747</w:t>
            </w:r>
          </w:p>
        </w:tc>
        <w:tc>
          <w:tcPr>
            <w:tcW w:w="0" w:type="auto"/>
            <w:shd w:val="clear" w:color="auto" w:fill="auto"/>
            <w:noWrap/>
            <w:vAlign w:val="center"/>
          </w:tcPr>
          <w:p w14:paraId="6CD2D0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509</w:t>
            </w:r>
          </w:p>
        </w:tc>
        <w:tc>
          <w:tcPr>
            <w:tcW w:w="0" w:type="auto"/>
            <w:shd w:val="clear" w:color="auto" w:fill="auto"/>
            <w:noWrap/>
            <w:vAlign w:val="center"/>
          </w:tcPr>
          <w:p w14:paraId="6E93768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w:t>
            </w:r>
          </w:p>
        </w:tc>
        <w:tc>
          <w:tcPr>
            <w:tcW w:w="0" w:type="auto"/>
            <w:shd w:val="clear" w:color="auto" w:fill="auto"/>
            <w:noWrap/>
            <w:vAlign w:val="center"/>
          </w:tcPr>
          <w:p w14:paraId="2A38415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1321</w:t>
            </w:r>
          </w:p>
        </w:tc>
        <w:tc>
          <w:tcPr>
            <w:tcW w:w="0" w:type="auto"/>
            <w:shd w:val="clear" w:color="auto" w:fill="auto"/>
            <w:noWrap/>
            <w:vAlign w:val="center"/>
          </w:tcPr>
          <w:p w14:paraId="4B30588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1128</w:t>
            </w:r>
          </w:p>
        </w:tc>
        <w:tc>
          <w:tcPr>
            <w:tcW w:w="0" w:type="auto"/>
            <w:shd w:val="clear" w:color="auto" w:fill="auto"/>
            <w:noWrap/>
            <w:vAlign w:val="center"/>
          </w:tcPr>
          <w:p w14:paraId="18C172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w:t>
            </w:r>
          </w:p>
        </w:tc>
        <w:tc>
          <w:tcPr>
            <w:tcW w:w="0" w:type="auto"/>
            <w:shd w:val="clear" w:color="auto" w:fill="auto"/>
            <w:noWrap/>
            <w:vAlign w:val="center"/>
          </w:tcPr>
          <w:p w14:paraId="50437D0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1877</w:t>
            </w:r>
          </w:p>
        </w:tc>
        <w:tc>
          <w:tcPr>
            <w:tcW w:w="0" w:type="auto"/>
            <w:shd w:val="clear" w:color="auto" w:fill="auto"/>
            <w:noWrap/>
            <w:vAlign w:val="center"/>
          </w:tcPr>
          <w:p w14:paraId="4821569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1774</w:t>
            </w:r>
          </w:p>
        </w:tc>
      </w:tr>
      <w:tr w:rsidR="000653B6" w:rsidRPr="0044437C" w14:paraId="3BA66CAF" w14:textId="77777777" w:rsidTr="00A404A4">
        <w:trPr>
          <w:trHeight w:val="270"/>
          <w:jc w:val="center"/>
        </w:trPr>
        <w:tc>
          <w:tcPr>
            <w:tcW w:w="0" w:type="auto"/>
            <w:shd w:val="clear" w:color="auto" w:fill="auto"/>
            <w:noWrap/>
            <w:vAlign w:val="center"/>
            <w:hideMark/>
          </w:tcPr>
          <w:p w14:paraId="3A2F54B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w:t>
            </w:r>
          </w:p>
        </w:tc>
        <w:tc>
          <w:tcPr>
            <w:tcW w:w="0" w:type="auto"/>
            <w:shd w:val="clear" w:color="auto" w:fill="auto"/>
            <w:noWrap/>
            <w:vAlign w:val="center"/>
            <w:hideMark/>
          </w:tcPr>
          <w:p w14:paraId="44D1F0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shd w:val="clear" w:color="auto" w:fill="auto"/>
            <w:noWrap/>
            <w:vAlign w:val="center"/>
            <w:hideMark/>
          </w:tcPr>
          <w:p w14:paraId="4510FAF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shd w:val="clear" w:color="auto" w:fill="auto"/>
            <w:noWrap/>
            <w:vAlign w:val="center"/>
          </w:tcPr>
          <w:p w14:paraId="37798D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w:t>
            </w:r>
          </w:p>
        </w:tc>
        <w:tc>
          <w:tcPr>
            <w:tcW w:w="0" w:type="auto"/>
            <w:shd w:val="clear" w:color="auto" w:fill="auto"/>
            <w:noWrap/>
            <w:vAlign w:val="center"/>
          </w:tcPr>
          <w:p w14:paraId="4D25476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763</w:t>
            </w:r>
          </w:p>
        </w:tc>
        <w:tc>
          <w:tcPr>
            <w:tcW w:w="0" w:type="auto"/>
            <w:shd w:val="clear" w:color="auto" w:fill="auto"/>
            <w:noWrap/>
            <w:vAlign w:val="center"/>
          </w:tcPr>
          <w:p w14:paraId="2A31E54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525</w:t>
            </w:r>
          </w:p>
        </w:tc>
        <w:tc>
          <w:tcPr>
            <w:tcW w:w="0" w:type="auto"/>
            <w:shd w:val="clear" w:color="auto" w:fill="auto"/>
            <w:noWrap/>
            <w:vAlign w:val="center"/>
          </w:tcPr>
          <w:p w14:paraId="5736D0D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w:t>
            </w:r>
          </w:p>
        </w:tc>
        <w:tc>
          <w:tcPr>
            <w:tcW w:w="0" w:type="auto"/>
            <w:shd w:val="clear" w:color="auto" w:fill="auto"/>
            <w:noWrap/>
            <w:vAlign w:val="center"/>
          </w:tcPr>
          <w:p w14:paraId="6CF639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1336</w:t>
            </w:r>
          </w:p>
        </w:tc>
        <w:tc>
          <w:tcPr>
            <w:tcW w:w="0" w:type="auto"/>
            <w:shd w:val="clear" w:color="auto" w:fill="auto"/>
            <w:noWrap/>
            <w:vAlign w:val="center"/>
          </w:tcPr>
          <w:p w14:paraId="3D0E46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1145</w:t>
            </w:r>
          </w:p>
        </w:tc>
        <w:tc>
          <w:tcPr>
            <w:tcW w:w="0" w:type="auto"/>
            <w:shd w:val="clear" w:color="auto" w:fill="auto"/>
            <w:noWrap/>
            <w:vAlign w:val="center"/>
          </w:tcPr>
          <w:p w14:paraId="67B796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w:t>
            </w:r>
          </w:p>
        </w:tc>
        <w:tc>
          <w:tcPr>
            <w:tcW w:w="0" w:type="auto"/>
            <w:shd w:val="clear" w:color="auto" w:fill="auto"/>
            <w:noWrap/>
            <w:vAlign w:val="center"/>
          </w:tcPr>
          <w:p w14:paraId="090B1AD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1891</w:t>
            </w:r>
          </w:p>
        </w:tc>
        <w:tc>
          <w:tcPr>
            <w:tcW w:w="0" w:type="auto"/>
            <w:shd w:val="clear" w:color="auto" w:fill="auto"/>
            <w:noWrap/>
            <w:vAlign w:val="center"/>
          </w:tcPr>
          <w:p w14:paraId="0A10A56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1792</w:t>
            </w:r>
          </w:p>
        </w:tc>
      </w:tr>
      <w:tr w:rsidR="000653B6" w:rsidRPr="0044437C" w14:paraId="7F2D9D48" w14:textId="77777777" w:rsidTr="00A404A4">
        <w:trPr>
          <w:trHeight w:val="270"/>
          <w:jc w:val="center"/>
        </w:trPr>
        <w:tc>
          <w:tcPr>
            <w:tcW w:w="0" w:type="auto"/>
            <w:shd w:val="clear" w:color="auto" w:fill="auto"/>
            <w:noWrap/>
            <w:vAlign w:val="center"/>
            <w:hideMark/>
          </w:tcPr>
          <w:p w14:paraId="7AA450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w:t>
            </w:r>
          </w:p>
        </w:tc>
        <w:tc>
          <w:tcPr>
            <w:tcW w:w="0" w:type="auto"/>
            <w:shd w:val="clear" w:color="auto" w:fill="auto"/>
            <w:noWrap/>
            <w:vAlign w:val="center"/>
            <w:hideMark/>
          </w:tcPr>
          <w:p w14:paraId="0CB565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shd w:val="clear" w:color="auto" w:fill="auto"/>
            <w:noWrap/>
            <w:vAlign w:val="center"/>
            <w:hideMark/>
          </w:tcPr>
          <w:p w14:paraId="25F4C78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shd w:val="clear" w:color="auto" w:fill="auto"/>
            <w:noWrap/>
            <w:vAlign w:val="center"/>
          </w:tcPr>
          <w:p w14:paraId="3A965BA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w:t>
            </w:r>
          </w:p>
        </w:tc>
        <w:tc>
          <w:tcPr>
            <w:tcW w:w="0" w:type="auto"/>
            <w:shd w:val="clear" w:color="auto" w:fill="auto"/>
            <w:noWrap/>
            <w:vAlign w:val="center"/>
          </w:tcPr>
          <w:p w14:paraId="354713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779</w:t>
            </w:r>
          </w:p>
        </w:tc>
        <w:tc>
          <w:tcPr>
            <w:tcW w:w="0" w:type="auto"/>
            <w:shd w:val="clear" w:color="auto" w:fill="auto"/>
            <w:noWrap/>
            <w:vAlign w:val="center"/>
          </w:tcPr>
          <w:p w14:paraId="02D421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541</w:t>
            </w:r>
          </w:p>
        </w:tc>
        <w:tc>
          <w:tcPr>
            <w:tcW w:w="0" w:type="auto"/>
            <w:shd w:val="clear" w:color="auto" w:fill="auto"/>
            <w:noWrap/>
            <w:vAlign w:val="center"/>
          </w:tcPr>
          <w:p w14:paraId="1F049AC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w:t>
            </w:r>
          </w:p>
        </w:tc>
        <w:tc>
          <w:tcPr>
            <w:tcW w:w="0" w:type="auto"/>
            <w:shd w:val="clear" w:color="auto" w:fill="auto"/>
            <w:noWrap/>
            <w:vAlign w:val="center"/>
          </w:tcPr>
          <w:p w14:paraId="0EB3BB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1351</w:t>
            </w:r>
          </w:p>
        </w:tc>
        <w:tc>
          <w:tcPr>
            <w:tcW w:w="0" w:type="auto"/>
            <w:shd w:val="clear" w:color="auto" w:fill="auto"/>
            <w:noWrap/>
            <w:vAlign w:val="center"/>
          </w:tcPr>
          <w:p w14:paraId="20341A2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1162</w:t>
            </w:r>
          </w:p>
        </w:tc>
        <w:tc>
          <w:tcPr>
            <w:tcW w:w="0" w:type="auto"/>
            <w:shd w:val="clear" w:color="auto" w:fill="auto"/>
            <w:noWrap/>
            <w:vAlign w:val="center"/>
          </w:tcPr>
          <w:p w14:paraId="09DCA5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w:t>
            </w:r>
          </w:p>
        </w:tc>
        <w:tc>
          <w:tcPr>
            <w:tcW w:w="0" w:type="auto"/>
            <w:shd w:val="clear" w:color="auto" w:fill="auto"/>
            <w:noWrap/>
            <w:vAlign w:val="center"/>
          </w:tcPr>
          <w:p w14:paraId="70B9D3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1906</w:t>
            </w:r>
          </w:p>
        </w:tc>
        <w:tc>
          <w:tcPr>
            <w:tcW w:w="0" w:type="auto"/>
            <w:shd w:val="clear" w:color="auto" w:fill="auto"/>
            <w:noWrap/>
            <w:vAlign w:val="center"/>
          </w:tcPr>
          <w:p w14:paraId="23F167F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1809</w:t>
            </w:r>
          </w:p>
        </w:tc>
      </w:tr>
      <w:tr w:rsidR="000653B6" w:rsidRPr="0044437C" w14:paraId="2AB094B5" w14:textId="77777777" w:rsidTr="00A404A4">
        <w:trPr>
          <w:trHeight w:val="270"/>
          <w:jc w:val="center"/>
        </w:trPr>
        <w:tc>
          <w:tcPr>
            <w:tcW w:w="0" w:type="auto"/>
            <w:shd w:val="clear" w:color="auto" w:fill="auto"/>
            <w:noWrap/>
            <w:vAlign w:val="center"/>
            <w:hideMark/>
          </w:tcPr>
          <w:p w14:paraId="13F7C25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w:t>
            </w:r>
          </w:p>
        </w:tc>
        <w:tc>
          <w:tcPr>
            <w:tcW w:w="0" w:type="auto"/>
            <w:shd w:val="clear" w:color="auto" w:fill="auto"/>
            <w:noWrap/>
            <w:vAlign w:val="center"/>
            <w:hideMark/>
          </w:tcPr>
          <w:p w14:paraId="22E7BF7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w:t>
            </w:r>
          </w:p>
        </w:tc>
        <w:tc>
          <w:tcPr>
            <w:tcW w:w="0" w:type="auto"/>
            <w:shd w:val="clear" w:color="auto" w:fill="auto"/>
            <w:noWrap/>
            <w:vAlign w:val="center"/>
            <w:hideMark/>
          </w:tcPr>
          <w:p w14:paraId="2FA886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shd w:val="clear" w:color="auto" w:fill="auto"/>
            <w:noWrap/>
            <w:vAlign w:val="center"/>
          </w:tcPr>
          <w:p w14:paraId="6F4D1E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w:t>
            </w:r>
          </w:p>
        </w:tc>
        <w:tc>
          <w:tcPr>
            <w:tcW w:w="0" w:type="auto"/>
            <w:shd w:val="clear" w:color="auto" w:fill="auto"/>
            <w:noWrap/>
            <w:vAlign w:val="center"/>
          </w:tcPr>
          <w:p w14:paraId="7C92E80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795</w:t>
            </w:r>
          </w:p>
        </w:tc>
        <w:tc>
          <w:tcPr>
            <w:tcW w:w="0" w:type="auto"/>
            <w:shd w:val="clear" w:color="auto" w:fill="auto"/>
            <w:noWrap/>
            <w:vAlign w:val="center"/>
          </w:tcPr>
          <w:p w14:paraId="2ADCDD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557</w:t>
            </w:r>
          </w:p>
        </w:tc>
        <w:tc>
          <w:tcPr>
            <w:tcW w:w="0" w:type="auto"/>
            <w:shd w:val="clear" w:color="auto" w:fill="auto"/>
            <w:noWrap/>
            <w:vAlign w:val="center"/>
          </w:tcPr>
          <w:p w14:paraId="762709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w:t>
            </w:r>
          </w:p>
        </w:tc>
        <w:tc>
          <w:tcPr>
            <w:tcW w:w="0" w:type="auto"/>
            <w:shd w:val="clear" w:color="auto" w:fill="auto"/>
            <w:noWrap/>
            <w:vAlign w:val="center"/>
          </w:tcPr>
          <w:p w14:paraId="529A724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1366</w:t>
            </w:r>
          </w:p>
        </w:tc>
        <w:tc>
          <w:tcPr>
            <w:tcW w:w="0" w:type="auto"/>
            <w:shd w:val="clear" w:color="auto" w:fill="auto"/>
            <w:noWrap/>
            <w:vAlign w:val="center"/>
          </w:tcPr>
          <w:p w14:paraId="0A1EF7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1179</w:t>
            </w:r>
          </w:p>
        </w:tc>
        <w:tc>
          <w:tcPr>
            <w:tcW w:w="0" w:type="auto"/>
            <w:shd w:val="clear" w:color="auto" w:fill="auto"/>
            <w:noWrap/>
            <w:vAlign w:val="center"/>
          </w:tcPr>
          <w:p w14:paraId="60FEE89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w:t>
            </w:r>
          </w:p>
        </w:tc>
        <w:tc>
          <w:tcPr>
            <w:tcW w:w="0" w:type="auto"/>
            <w:shd w:val="clear" w:color="auto" w:fill="auto"/>
            <w:noWrap/>
            <w:vAlign w:val="center"/>
          </w:tcPr>
          <w:p w14:paraId="2E2F0E5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1921</w:t>
            </w:r>
          </w:p>
        </w:tc>
        <w:tc>
          <w:tcPr>
            <w:tcW w:w="0" w:type="auto"/>
            <w:shd w:val="clear" w:color="auto" w:fill="auto"/>
            <w:noWrap/>
            <w:vAlign w:val="center"/>
          </w:tcPr>
          <w:p w14:paraId="5E457B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1827</w:t>
            </w:r>
          </w:p>
        </w:tc>
      </w:tr>
      <w:tr w:rsidR="000653B6" w:rsidRPr="0044437C" w14:paraId="35D3DE02" w14:textId="77777777" w:rsidTr="00A404A4">
        <w:trPr>
          <w:trHeight w:val="270"/>
          <w:jc w:val="center"/>
        </w:trPr>
        <w:tc>
          <w:tcPr>
            <w:tcW w:w="0" w:type="auto"/>
            <w:shd w:val="clear" w:color="auto" w:fill="auto"/>
            <w:noWrap/>
            <w:vAlign w:val="center"/>
            <w:hideMark/>
          </w:tcPr>
          <w:p w14:paraId="5345BA8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w:t>
            </w:r>
          </w:p>
        </w:tc>
        <w:tc>
          <w:tcPr>
            <w:tcW w:w="0" w:type="auto"/>
            <w:shd w:val="clear" w:color="auto" w:fill="auto"/>
            <w:noWrap/>
            <w:vAlign w:val="center"/>
            <w:hideMark/>
          </w:tcPr>
          <w:p w14:paraId="351167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w:t>
            </w:r>
          </w:p>
        </w:tc>
        <w:tc>
          <w:tcPr>
            <w:tcW w:w="0" w:type="auto"/>
            <w:shd w:val="clear" w:color="auto" w:fill="auto"/>
            <w:noWrap/>
            <w:vAlign w:val="center"/>
            <w:hideMark/>
          </w:tcPr>
          <w:p w14:paraId="77B0AB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shd w:val="clear" w:color="auto" w:fill="auto"/>
            <w:noWrap/>
            <w:vAlign w:val="center"/>
          </w:tcPr>
          <w:p w14:paraId="4FB7D74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w:t>
            </w:r>
          </w:p>
        </w:tc>
        <w:tc>
          <w:tcPr>
            <w:tcW w:w="0" w:type="auto"/>
            <w:shd w:val="clear" w:color="auto" w:fill="auto"/>
            <w:noWrap/>
            <w:vAlign w:val="center"/>
          </w:tcPr>
          <w:p w14:paraId="5AC9C1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810</w:t>
            </w:r>
          </w:p>
        </w:tc>
        <w:tc>
          <w:tcPr>
            <w:tcW w:w="0" w:type="auto"/>
            <w:shd w:val="clear" w:color="auto" w:fill="auto"/>
            <w:noWrap/>
            <w:vAlign w:val="center"/>
          </w:tcPr>
          <w:p w14:paraId="091A436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573</w:t>
            </w:r>
          </w:p>
        </w:tc>
        <w:tc>
          <w:tcPr>
            <w:tcW w:w="0" w:type="auto"/>
            <w:shd w:val="clear" w:color="auto" w:fill="auto"/>
            <w:noWrap/>
            <w:vAlign w:val="center"/>
          </w:tcPr>
          <w:p w14:paraId="4F99AF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shd w:val="clear" w:color="auto" w:fill="auto"/>
            <w:noWrap/>
            <w:vAlign w:val="center"/>
          </w:tcPr>
          <w:p w14:paraId="55F441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1382</w:t>
            </w:r>
          </w:p>
        </w:tc>
        <w:tc>
          <w:tcPr>
            <w:tcW w:w="0" w:type="auto"/>
            <w:shd w:val="clear" w:color="auto" w:fill="auto"/>
            <w:noWrap/>
            <w:vAlign w:val="center"/>
          </w:tcPr>
          <w:p w14:paraId="16774A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1197</w:t>
            </w:r>
          </w:p>
        </w:tc>
        <w:tc>
          <w:tcPr>
            <w:tcW w:w="0" w:type="auto"/>
            <w:shd w:val="clear" w:color="auto" w:fill="auto"/>
            <w:noWrap/>
            <w:vAlign w:val="center"/>
          </w:tcPr>
          <w:p w14:paraId="7978AB4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w:t>
            </w:r>
          </w:p>
        </w:tc>
        <w:tc>
          <w:tcPr>
            <w:tcW w:w="0" w:type="auto"/>
            <w:shd w:val="clear" w:color="auto" w:fill="auto"/>
            <w:noWrap/>
            <w:vAlign w:val="center"/>
          </w:tcPr>
          <w:p w14:paraId="2550D51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1936</w:t>
            </w:r>
          </w:p>
        </w:tc>
        <w:tc>
          <w:tcPr>
            <w:tcW w:w="0" w:type="auto"/>
            <w:shd w:val="clear" w:color="auto" w:fill="auto"/>
            <w:noWrap/>
            <w:vAlign w:val="center"/>
          </w:tcPr>
          <w:p w14:paraId="290B69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1845</w:t>
            </w:r>
          </w:p>
        </w:tc>
      </w:tr>
      <w:tr w:rsidR="000653B6" w:rsidRPr="0044437C" w14:paraId="70C8C89F" w14:textId="77777777" w:rsidTr="00A404A4">
        <w:trPr>
          <w:trHeight w:val="270"/>
          <w:jc w:val="center"/>
        </w:trPr>
        <w:tc>
          <w:tcPr>
            <w:tcW w:w="0" w:type="auto"/>
            <w:shd w:val="clear" w:color="auto" w:fill="auto"/>
            <w:noWrap/>
            <w:vAlign w:val="center"/>
            <w:hideMark/>
          </w:tcPr>
          <w:p w14:paraId="1BF8B23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w:t>
            </w:r>
          </w:p>
        </w:tc>
        <w:tc>
          <w:tcPr>
            <w:tcW w:w="0" w:type="auto"/>
            <w:shd w:val="clear" w:color="auto" w:fill="auto"/>
            <w:noWrap/>
            <w:vAlign w:val="center"/>
            <w:hideMark/>
          </w:tcPr>
          <w:p w14:paraId="2ED8D5D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203</w:t>
            </w:r>
          </w:p>
        </w:tc>
        <w:tc>
          <w:tcPr>
            <w:tcW w:w="0" w:type="auto"/>
            <w:shd w:val="clear" w:color="auto" w:fill="auto"/>
            <w:noWrap/>
            <w:vAlign w:val="center"/>
            <w:hideMark/>
          </w:tcPr>
          <w:p w14:paraId="4F919E3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shd w:val="clear" w:color="auto" w:fill="auto"/>
            <w:noWrap/>
            <w:vAlign w:val="center"/>
          </w:tcPr>
          <w:p w14:paraId="206F3B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w:t>
            </w:r>
          </w:p>
        </w:tc>
        <w:tc>
          <w:tcPr>
            <w:tcW w:w="0" w:type="auto"/>
            <w:shd w:val="clear" w:color="auto" w:fill="auto"/>
            <w:noWrap/>
            <w:vAlign w:val="center"/>
          </w:tcPr>
          <w:p w14:paraId="663986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826</w:t>
            </w:r>
          </w:p>
        </w:tc>
        <w:tc>
          <w:tcPr>
            <w:tcW w:w="0" w:type="auto"/>
            <w:shd w:val="clear" w:color="auto" w:fill="auto"/>
            <w:noWrap/>
            <w:vAlign w:val="center"/>
          </w:tcPr>
          <w:p w14:paraId="47DDD4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590</w:t>
            </w:r>
          </w:p>
        </w:tc>
        <w:tc>
          <w:tcPr>
            <w:tcW w:w="0" w:type="auto"/>
            <w:shd w:val="clear" w:color="auto" w:fill="auto"/>
            <w:noWrap/>
            <w:vAlign w:val="center"/>
          </w:tcPr>
          <w:p w14:paraId="24219C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w:t>
            </w:r>
          </w:p>
        </w:tc>
        <w:tc>
          <w:tcPr>
            <w:tcW w:w="0" w:type="auto"/>
            <w:shd w:val="clear" w:color="auto" w:fill="auto"/>
            <w:noWrap/>
            <w:vAlign w:val="center"/>
          </w:tcPr>
          <w:p w14:paraId="386BEF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1397</w:t>
            </w:r>
          </w:p>
        </w:tc>
        <w:tc>
          <w:tcPr>
            <w:tcW w:w="0" w:type="auto"/>
            <w:shd w:val="clear" w:color="auto" w:fill="auto"/>
            <w:noWrap/>
            <w:vAlign w:val="center"/>
          </w:tcPr>
          <w:p w14:paraId="1FCACA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shd w:val="clear" w:color="auto" w:fill="auto"/>
            <w:noWrap/>
            <w:vAlign w:val="center"/>
          </w:tcPr>
          <w:p w14:paraId="41D22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shd w:val="clear" w:color="auto" w:fill="auto"/>
            <w:noWrap/>
            <w:vAlign w:val="center"/>
          </w:tcPr>
          <w:p w14:paraId="365A732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c>
          <w:tcPr>
            <w:tcW w:w="0" w:type="auto"/>
            <w:shd w:val="clear" w:color="auto" w:fill="auto"/>
            <w:noWrap/>
            <w:vAlign w:val="center"/>
          </w:tcPr>
          <w:p w14:paraId="470047A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1863</w:t>
            </w:r>
          </w:p>
        </w:tc>
      </w:tr>
      <w:tr w:rsidR="000653B6" w:rsidRPr="0044437C" w14:paraId="73316378" w14:textId="77777777" w:rsidTr="00A404A4">
        <w:trPr>
          <w:trHeight w:val="270"/>
          <w:jc w:val="center"/>
        </w:trPr>
        <w:tc>
          <w:tcPr>
            <w:tcW w:w="0" w:type="auto"/>
            <w:shd w:val="clear" w:color="auto" w:fill="auto"/>
            <w:noWrap/>
            <w:vAlign w:val="center"/>
            <w:hideMark/>
          </w:tcPr>
          <w:p w14:paraId="61C573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w:t>
            </w:r>
          </w:p>
        </w:tc>
        <w:tc>
          <w:tcPr>
            <w:tcW w:w="0" w:type="auto"/>
            <w:shd w:val="clear" w:color="auto" w:fill="auto"/>
            <w:noWrap/>
            <w:vAlign w:val="center"/>
            <w:hideMark/>
          </w:tcPr>
          <w:p w14:paraId="6EECB3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222</w:t>
            </w:r>
          </w:p>
        </w:tc>
        <w:tc>
          <w:tcPr>
            <w:tcW w:w="0" w:type="auto"/>
            <w:shd w:val="clear" w:color="auto" w:fill="auto"/>
            <w:noWrap/>
            <w:vAlign w:val="center"/>
            <w:hideMark/>
          </w:tcPr>
          <w:p w14:paraId="09A23EE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shd w:val="clear" w:color="auto" w:fill="auto"/>
            <w:noWrap/>
            <w:vAlign w:val="center"/>
          </w:tcPr>
          <w:p w14:paraId="30540C7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w:t>
            </w:r>
          </w:p>
        </w:tc>
        <w:tc>
          <w:tcPr>
            <w:tcW w:w="0" w:type="auto"/>
            <w:shd w:val="clear" w:color="auto" w:fill="auto"/>
            <w:noWrap/>
            <w:vAlign w:val="center"/>
          </w:tcPr>
          <w:p w14:paraId="236E33C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842</w:t>
            </w:r>
          </w:p>
        </w:tc>
        <w:tc>
          <w:tcPr>
            <w:tcW w:w="0" w:type="auto"/>
            <w:shd w:val="clear" w:color="auto" w:fill="auto"/>
            <w:noWrap/>
            <w:vAlign w:val="center"/>
          </w:tcPr>
          <w:p w14:paraId="55C616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606</w:t>
            </w:r>
          </w:p>
        </w:tc>
        <w:tc>
          <w:tcPr>
            <w:tcW w:w="0" w:type="auto"/>
            <w:shd w:val="clear" w:color="auto" w:fill="auto"/>
            <w:noWrap/>
            <w:vAlign w:val="center"/>
          </w:tcPr>
          <w:p w14:paraId="2B642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w:t>
            </w:r>
          </w:p>
        </w:tc>
        <w:tc>
          <w:tcPr>
            <w:tcW w:w="0" w:type="auto"/>
            <w:shd w:val="clear" w:color="auto" w:fill="auto"/>
            <w:noWrap/>
            <w:vAlign w:val="center"/>
          </w:tcPr>
          <w:p w14:paraId="3C646C6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1412</w:t>
            </w:r>
          </w:p>
        </w:tc>
        <w:tc>
          <w:tcPr>
            <w:tcW w:w="0" w:type="auto"/>
            <w:shd w:val="clear" w:color="auto" w:fill="auto"/>
            <w:noWrap/>
            <w:vAlign w:val="center"/>
          </w:tcPr>
          <w:p w14:paraId="739F934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1231</w:t>
            </w:r>
          </w:p>
        </w:tc>
        <w:tc>
          <w:tcPr>
            <w:tcW w:w="0" w:type="auto"/>
            <w:shd w:val="clear" w:color="auto" w:fill="auto"/>
            <w:noWrap/>
            <w:vAlign w:val="center"/>
          </w:tcPr>
          <w:p w14:paraId="4BE18E7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shd w:val="clear" w:color="auto" w:fill="auto"/>
            <w:noWrap/>
            <w:vAlign w:val="center"/>
          </w:tcPr>
          <w:p w14:paraId="272341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1966</w:t>
            </w:r>
          </w:p>
        </w:tc>
        <w:tc>
          <w:tcPr>
            <w:tcW w:w="0" w:type="auto"/>
            <w:shd w:val="clear" w:color="auto" w:fill="auto"/>
            <w:noWrap/>
            <w:vAlign w:val="center"/>
          </w:tcPr>
          <w:p w14:paraId="0E8DDB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1880</w:t>
            </w:r>
          </w:p>
        </w:tc>
      </w:tr>
      <w:tr w:rsidR="000653B6" w:rsidRPr="0044437C" w14:paraId="62C4C2DB" w14:textId="77777777" w:rsidTr="00A404A4">
        <w:trPr>
          <w:trHeight w:val="270"/>
          <w:jc w:val="center"/>
        </w:trPr>
        <w:tc>
          <w:tcPr>
            <w:tcW w:w="0" w:type="auto"/>
            <w:shd w:val="clear" w:color="auto" w:fill="auto"/>
            <w:noWrap/>
            <w:vAlign w:val="center"/>
            <w:hideMark/>
          </w:tcPr>
          <w:p w14:paraId="48C1FA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w:t>
            </w:r>
          </w:p>
        </w:tc>
        <w:tc>
          <w:tcPr>
            <w:tcW w:w="0" w:type="auto"/>
            <w:shd w:val="clear" w:color="auto" w:fill="auto"/>
            <w:noWrap/>
            <w:vAlign w:val="center"/>
            <w:hideMark/>
          </w:tcPr>
          <w:p w14:paraId="54BFE01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241</w:t>
            </w:r>
          </w:p>
        </w:tc>
        <w:tc>
          <w:tcPr>
            <w:tcW w:w="0" w:type="auto"/>
            <w:shd w:val="clear" w:color="auto" w:fill="auto"/>
            <w:noWrap/>
            <w:vAlign w:val="center"/>
            <w:hideMark/>
          </w:tcPr>
          <w:p w14:paraId="6004CD1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shd w:val="clear" w:color="auto" w:fill="auto"/>
            <w:noWrap/>
            <w:vAlign w:val="center"/>
          </w:tcPr>
          <w:p w14:paraId="333CB3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w:t>
            </w:r>
          </w:p>
        </w:tc>
        <w:tc>
          <w:tcPr>
            <w:tcW w:w="0" w:type="auto"/>
            <w:shd w:val="clear" w:color="auto" w:fill="auto"/>
            <w:noWrap/>
            <w:vAlign w:val="center"/>
          </w:tcPr>
          <w:p w14:paraId="3AAE40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858</w:t>
            </w:r>
          </w:p>
        </w:tc>
        <w:tc>
          <w:tcPr>
            <w:tcW w:w="0" w:type="auto"/>
            <w:shd w:val="clear" w:color="auto" w:fill="auto"/>
            <w:noWrap/>
            <w:vAlign w:val="center"/>
          </w:tcPr>
          <w:p w14:paraId="49DF31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622</w:t>
            </w:r>
          </w:p>
        </w:tc>
        <w:tc>
          <w:tcPr>
            <w:tcW w:w="0" w:type="auto"/>
            <w:shd w:val="clear" w:color="auto" w:fill="auto"/>
            <w:noWrap/>
            <w:vAlign w:val="center"/>
          </w:tcPr>
          <w:p w14:paraId="127E54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w:t>
            </w:r>
          </w:p>
        </w:tc>
        <w:tc>
          <w:tcPr>
            <w:tcW w:w="0" w:type="auto"/>
            <w:shd w:val="clear" w:color="auto" w:fill="auto"/>
            <w:noWrap/>
            <w:vAlign w:val="center"/>
          </w:tcPr>
          <w:p w14:paraId="137CD3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1427</w:t>
            </w:r>
          </w:p>
        </w:tc>
        <w:tc>
          <w:tcPr>
            <w:tcW w:w="0" w:type="auto"/>
            <w:shd w:val="clear" w:color="auto" w:fill="auto"/>
            <w:noWrap/>
            <w:vAlign w:val="center"/>
          </w:tcPr>
          <w:p w14:paraId="36BFFC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1248</w:t>
            </w:r>
          </w:p>
        </w:tc>
        <w:tc>
          <w:tcPr>
            <w:tcW w:w="0" w:type="auto"/>
            <w:shd w:val="clear" w:color="auto" w:fill="auto"/>
            <w:noWrap/>
            <w:vAlign w:val="center"/>
          </w:tcPr>
          <w:p w14:paraId="7E5744B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120</w:t>
            </w:r>
          </w:p>
        </w:tc>
        <w:tc>
          <w:tcPr>
            <w:tcW w:w="0" w:type="auto"/>
            <w:shd w:val="clear" w:color="auto" w:fill="auto"/>
            <w:noWrap/>
            <w:vAlign w:val="center"/>
          </w:tcPr>
          <w:p w14:paraId="74F551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1981</w:t>
            </w:r>
          </w:p>
        </w:tc>
        <w:tc>
          <w:tcPr>
            <w:tcW w:w="0" w:type="auto"/>
            <w:shd w:val="clear" w:color="auto" w:fill="auto"/>
            <w:noWrap/>
            <w:vAlign w:val="center"/>
          </w:tcPr>
          <w:p w14:paraId="0235BDF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1898</w:t>
            </w:r>
          </w:p>
        </w:tc>
      </w:tr>
      <w:tr w:rsidR="000653B6" w:rsidRPr="0044437C" w14:paraId="3C108B7D" w14:textId="77777777" w:rsidTr="00A404A4">
        <w:trPr>
          <w:trHeight w:val="270"/>
          <w:jc w:val="center"/>
        </w:trPr>
        <w:tc>
          <w:tcPr>
            <w:tcW w:w="0" w:type="auto"/>
            <w:shd w:val="clear" w:color="auto" w:fill="auto"/>
            <w:noWrap/>
            <w:vAlign w:val="center"/>
            <w:hideMark/>
          </w:tcPr>
          <w:p w14:paraId="317432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w:t>
            </w:r>
          </w:p>
        </w:tc>
        <w:tc>
          <w:tcPr>
            <w:tcW w:w="0" w:type="auto"/>
            <w:shd w:val="clear" w:color="auto" w:fill="auto"/>
            <w:noWrap/>
            <w:vAlign w:val="center"/>
            <w:hideMark/>
          </w:tcPr>
          <w:p w14:paraId="51C2AC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259</w:t>
            </w:r>
          </w:p>
        </w:tc>
        <w:tc>
          <w:tcPr>
            <w:tcW w:w="0" w:type="auto"/>
            <w:shd w:val="clear" w:color="auto" w:fill="auto"/>
            <w:noWrap/>
            <w:vAlign w:val="center"/>
            <w:hideMark/>
          </w:tcPr>
          <w:p w14:paraId="345113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shd w:val="clear" w:color="auto" w:fill="auto"/>
            <w:noWrap/>
            <w:vAlign w:val="center"/>
          </w:tcPr>
          <w:p w14:paraId="255776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w:t>
            </w:r>
          </w:p>
        </w:tc>
        <w:tc>
          <w:tcPr>
            <w:tcW w:w="0" w:type="auto"/>
            <w:shd w:val="clear" w:color="auto" w:fill="auto"/>
            <w:noWrap/>
            <w:vAlign w:val="center"/>
          </w:tcPr>
          <w:p w14:paraId="276A48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873</w:t>
            </w:r>
          </w:p>
        </w:tc>
        <w:tc>
          <w:tcPr>
            <w:tcW w:w="0" w:type="auto"/>
            <w:shd w:val="clear" w:color="auto" w:fill="auto"/>
            <w:noWrap/>
            <w:vAlign w:val="center"/>
          </w:tcPr>
          <w:p w14:paraId="33777F5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639</w:t>
            </w:r>
          </w:p>
        </w:tc>
        <w:tc>
          <w:tcPr>
            <w:tcW w:w="0" w:type="auto"/>
            <w:shd w:val="clear" w:color="auto" w:fill="auto"/>
            <w:noWrap/>
            <w:vAlign w:val="center"/>
          </w:tcPr>
          <w:p w14:paraId="0A5D268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w:t>
            </w:r>
          </w:p>
        </w:tc>
        <w:tc>
          <w:tcPr>
            <w:tcW w:w="0" w:type="auto"/>
            <w:shd w:val="clear" w:color="auto" w:fill="auto"/>
            <w:noWrap/>
            <w:vAlign w:val="center"/>
          </w:tcPr>
          <w:p w14:paraId="329B5D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1442</w:t>
            </w:r>
          </w:p>
        </w:tc>
        <w:tc>
          <w:tcPr>
            <w:tcW w:w="0" w:type="auto"/>
            <w:shd w:val="clear" w:color="auto" w:fill="auto"/>
            <w:noWrap/>
            <w:vAlign w:val="center"/>
          </w:tcPr>
          <w:p w14:paraId="0D67CF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1266</w:t>
            </w:r>
          </w:p>
        </w:tc>
        <w:tc>
          <w:tcPr>
            <w:tcW w:w="0" w:type="auto"/>
            <w:shd w:val="clear" w:color="auto" w:fill="auto"/>
            <w:noWrap/>
            <w:vAlign w:val="center"/>
          </w:tcPr>
          <w:p w14:paraId="629382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w:t>
            </w:r>
          </w:p>
        </w:tc>
        <w:tc>
          <w:tcPr>
            <w:tcW w:w="0" w:type="auto"/>
            <w:shd w:val="clear" w:color="auto" w:fill="auto"/>
            <w:noWrap/>
            <w:vAlign w:val="center"/>
          </w:tcPr>
          <w:p w14:paraId="500681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1995</w:t>
            </w:r>
          </w:p>
        </w:tc>
        <w:tc>
          <w:tcPr>
            <w:tcW w:w="0" w:type="auto"/>
            <w:shd w:val="clear" w:color="auto" w:fill="auto"/>
            <w:noWrap/>
            <w:vAlign w:val="center"/>
          </w:tcPr>
          <w:p w14:paraId="24AA808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1916</w:t>
            </w:r>
          </w:p>
        </w:tc>
      </w:tr>
      <w:tr w:rsidR="000653B6" w:rsidRPr="0044437C" w14:paraId="78C2F7FA" w14:textId="77777777" w:rsidTr="00A404A4">
        <w:trPr>
          <w:trHeight w:val="270"/>
          <w:jc w:val="center"/>
        </w:trPr>
        <w:tc>
          <w:tcPr>
            <w:tcW w:w="0" w:type="auto"/>
            <w:shd w:val="clear" w:color="auto" w:fill="auto"/>
            <w:noWrap/>
            <w:vAlign w:val="center"/>
            <w:hideMark/>
          </w:tcPr>
          <w:p w14:paraId="61C3FDD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w:t>
            </w:r>
          </w:p>
        </w:tc>
        <w:tc>
          <w:tcPr>
            <w:tcW w:w="0" w:type="auto"/>
            <w:shd w:val="clear" w:color="auto" w:fill="auto"/>
            <w:noWrap/>
            <w:vAlign w:val="center"/>
            <w:hideMark/>
          </w:tcPr>
          <w:p w14:paraId="36EE33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278</w:t>
            </w:r>
          </w:p>
        </w:tc>
        <w:tc>
          <w:tcPr>
            <w:tcW w:w="0" w:type="auto"/>
            <w:shd w:val="clear" w:color="auto" w:fill="auto"/>
            <w:noWrap/>
            <w:vAlign w:val="center"/>
            <w:hideMark/>
          </w:tcPr>
          <w:p w14:paraId="6B3E05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shd w:val="clear" w:color="auto" w:fill="auto"/>
            <w:noWrap/>
            <w:vAlign w:val="center"/>
          </w:tcPr>
          <w:p w14:paraId="4571F4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w:t>
            </w:r>
          </w:p>
        </w:tc>
        <w:tc>
          <w:tcPr>
            <w:tcW w:w="0" w:type="auto"/>
            <w:shd w:val="clear" w:color="auto" w:fill="auto"/>
            <w:noWrap/>
            <w:vAlign w:val="center"/>
          </w:tcPr>
          <w:p w14:paraId="3FB30BB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shd w:val="clear" w:color="auto" w:fill="auto"/>
            <w:noWrap/>
            <w:vAlign w:val="center"/>
          </w:tcPr>
          <w:p w14:paraId="52D46F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655</w:t>
            </w:r>
          </w:p>
        </w:tc>
        <w:tc>
          <w:tcPr>
            <w:tcW w:w="0" w:type="auto"/>
            <w:shd w:val="clear" w:color="auto" w:fill="auto"/>
            <w:noWrap/>
            <w:vAlign w:val="center"/>
          </w:tcPr>
          <w:p w14:paraId="3AB6FE3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w:t>
            </w:r>
          </w:p>
        </w:tc>
        <w:tc>
          <w:tcPr>
            <w:tcW w:w="0" w:type="auto"/>
            <w:shd w:val="clear" w:color="auto" w:fill="auto"/>
            <w:noWrap/>
            <w:vAlign w:val="center"/>
          </w:tcPr>
          <w:p w14:paraId="1942EE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shd w:val="clear" w:color="auto" w:fill="auto"/>
            <w:noWrap/>
            <w:vAlign w:val="center"/>
          </w:tcPr>
          <w:p w14:paraId="37D1F27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1283</w:t>
            </w:r>
          </w:p>
        </w:tc>
        <w:tc>
          <w:tcPr>
            <w:tcW w:w="0" w:type="auto"/>
            <w:shd w:val="clear" w:color="auto" w:fill="auto"/>
            <w:noWrap/>
            <w:vAlign w:val="center"/>
          </w:tcPr>
          <w:p w14:paraId="0C50A8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w:t>
            </w:r>
          </w:p>
        </w:tc>
        <w:tc>
          <w:tcPr>
            <w:tcW w:w="0" w:type="auto"/>
            <w:shd w:val="clear" w:color="auto" w:fill="auto"/>
            <w:noWrap/>
            <w:vAlign w:val="center"/>
          </w:tcPr>
          <w:p w14:paraId="0D64246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2010</w:t>
            </w:r>
          </w:p>
        </w:tc>
        <w:tc>
          <w:tcPr>
            <w:tcW w:w="0" w:type="auto"/>
            <w:shd w:val="clear" w:color="auto" w:fill="auto"/>
            <w:noWrap/>
            <w:vAlign w:val="center"/>
          </w:tcPr>
          <w:p w14:paraId="55D573A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1934</w:t>
            </w:r>
          </w:p>
        </w:tc>
      </w:tr>
      <w:tr w:rsidR="000653B6" w:rsidRPr="0044437C" w14:paraId="4E659293" w14:textId="77777777" w:rsidTr="00A404A4">
        <w:trPr>
          <w:trHeight w:val="270"/>
          <w:jc w:val="center"/>
        </w:trPr>
        <w:tc>
          <w:tcPr>
            <w:tcW w:w="0" w:type="auto"/>
            <w:shd w:val="clear" w:color="auto" w:fill="auto"/>
            <w:noWrap/>
            <w:vAlign w:val="center"/>
            <w:hideMark/>
          </w:tcPr>
          <w:p w14:paraId="6AB02D0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w:t>
            </w:r>
          </w:p>
        </w:tc>
        <w:tc>
          <w:tcPr>
            <w:tcW w:w="0" w:type="auto"/>
            <w:shd w:val="clear" w:color="auto" w:fill="auto"/>
            <w:noWrap/>
            <w:vAlign w:val="center"/>
            <w:hideMark/>
          </w:tcPr>
          <w:p w14:paraId="03BB4A8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296</w:t>
            </w:r>
          </w:p>
        </w:tc>
        <w:tc>
          <w:tcPr>
            <w:tcW w:w="0" w:type="auto"/>
            <w:shd w:val="clear" w:color="auto" w:fill="auto"/>
            <w:noWrap/>
            <w:vAlign w:val="center"/>
            <w:hideMark/>
          </w:tcPr>
          <w:p w14:paraId="43268AE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shd w:val="clear" w:color="auto" w:fill="auto"/>
            <w:noWrap/>
            <w:vAlign w:val="center"/>
          </w:tcPr>
          <w:p w14:paraId="38ABE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w:t>
            </w:r>
          </w:p>
        </w:tc>
        <w:tc>
          <w:tcPr>
            <w:tcW w:w="0" w:type="auto"/>
            <w:shd w:val="clear" w:color="auto" w:fill="auto"/>
            <w:noWrap/>
            <w:vAlign w:val="center"/>
          </w:tcPr>
          <w:p w14:paraId="35F531E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905</w:t>
            </w:r>
          </w:p>
        </w:tc>
        <w:tc>
          <w:tcPr>
            <w:tcW w:w="0" w:type="auto"/>
            <w:shd w:val="clear" w:color="auto" w:fill="auto"/>
            <w:noWrap/>
            <w:vAlign w:val="center"/>
          </w:tcPr>
          <w:p w14:paraId="1A8729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672</w:t>
            </w:r>
          </w:p>
        </w:tc>
        <w:tc>
          <w:tcPr>
            <w:tcW w:w="0" w:type="auto"/>
            <w:shd w:val="clear" w:color="auto" w:fill="auto"/>
            <w:noWrap/>
            <w:vAlign w:val="center"/>
          </w:tcPr>
          <w:p w14:paraId="4E5C807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86</w:t>
            </w:r>
          </w:p>
        </w:tc>
        <w:tc>
          <w:tcPr>
            <w:tcW w:w="0" w:type="auto"/>
            <w:shd w:val="clear" w:color="auto" w:fill="auto"/>
            <w:noWrap/>
            <w:vAlign w:val="center"/>
          </w:tcPr>
          <w:p w14:paraId="4DB9E0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1472</w:t>
            </w:r>
          </w:p>
        </w:tc>
        <w:tc>
          <w:tcPr>
            <w:tcW w:w="0" w:type="auto"/>
            <w:shd w:val="clear" w:color="auto" w:fill="auto"/>
            <w:noWrap/>
            <w:vAlign w:val="center"/>
          </w:tcPr>
          <w:p w14:paraId="6ED525B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1300</w:t>
            </w:r>
          </w:p>
        </w:tc>
        <w:tc>
          <w:tcPr>
            <w:tcW w:w="0" w:type="auto"/>
            <w:shd w:val="clear" w:color="auto" w:fill="auto"/>
            <w:noWrap/>
            <w:vAlign w:val="center"/>
          </w:tcPr>
          <w:p w14:paraId="0215CDC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w:t>
            </w:r>
          </w:p>
        </w:tc>
        <w:tc>
          <w:tcPr>
            <w:tcW w:w="0" w:type="auto"/>
            <w:shd w:val="clear" w:color="auto" w:fill="auto"/>
            <w:noWrap/>
            <w:vAlign w:val="center"/>
          </w:tcPr>
          <w:p w14:paraId="198335F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2025</w:t>
            </w:r>
          </w:p>
        </w:tc>
        <w:tc>
          <w:tcPr>
            <w:tcW w:w="0" w:type="auto"/>
            <w:shd w:val="clear" w:color="auto" w:fill="auto"/>
            <w:noWrap/>
            <w:vAlign w:val="center"/>
          </w:tcPr>
          <w:p w14:paraId="59B9F7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r>
      <w:tr w:rsidR="000653B6" w:rsidRPr="0044437C" w14:paraId="1D296B54" w14:textId="77777777" w:rsidTr="00A404A4">
        <w:trPr>
          <w:trHeight w:val="270"/>
          <w:jc w:val="center"/>
        </w:trPr>
        <w:tc>
          <w:tcPr>
            <w:tcW w:w="0" w:type="auto"/>
            <w:shd w:val="clear" w:color="auto" w:fill="auto"/>
            <w:noWrap/>
            <w:vAlign w:val="center"/>
            <w:hideMark/>
          </w:tcPr>
          <w:p w14:paraId="29B4F65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w:t>
            </w:r>
          </w:p>
        </w:tc>
        <w:tc>
          <w:tcPr>
            <w:tcW w:w="0" w:type="auto"/>
            <w:shd w:val="clear" w:color="auto" w:fill="auto"/>
            <w:noWrap/>
            <w:vAlign w:val="center"/>
            <w:hideMark/>
          </w:tcPr>
          <w:p w14:paraId="1E5AE8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314</w:t>
            </w:r>
          </w:p>
        </w:tc>
        <w:tc>
          <w:tcPr>
            <w:tcW w:w="0" w:type="auto"/>
            <w:shd w:val="clear" w:color="auto" w:fill="auto"/>
            <w:noWrap/>
            <w:vAlign w:val="center"/>
            <w:hideMark/>
          </w:tcPr>
          <w:p w14:paraId="20853E6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shd w:val="clear" w:color="auto" w:fill="auto"/>
            <w:noWrap/>
            <w:vAlign w:val="center"/>
          </w:tcPr>
          <w:p w14:paraId="32B6A1D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w:t>
            </w:r>
          </w:p>
        </w:tc>
        <w:tc>
          <w:tcPr>
            <w:tcW w:w="0" w:type="auto"/>
            <w:shd w:val="clear" w:color="auto" w:fill="auto"/>
            <w:noWrap/>
            <w:vAlign w:val="center"/>
          </w:tcPr>
          <w:p w14:paraId="236AD0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920</w:t>
            </w:r>
          </w:p>
        </w:tc>
        <w:tc>
          <w:tcPr>
            <w:tcW w:w="0" w:type="auto"/>
            <w:shd w:val="clear" w:color="auto" w:fill="auto"/>
            <w:noWrap/>
            <w:vAlign w:val="center"/>
          </w:tcPr>
          <w:p w14:paraId="53DDF38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688</w:t>
            </w:r>
          </w:p>
        </w:tc>
        <w:tc>
          <w:tcPr>
            <w:tcW w:w="0" w:type="auto"/>
            <w:shd w:val="clear" w:color="auto" w:fill="auto"/>
            <w:noWrap/>
            <w:vAlign w:val="center"/>
          </w:tcPr>
          <w:p w14:paraId="04D578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w:t>
            </w:r>
          </w:p>
        </w:tc>
        <w:tc>
          <w:tcPr>
            <w:tcW w:w="0" w:type="auto"/>
            <w:shd w:val="clear" w:color="auto" w:fill="auto"/>
            <w:noWrap/>
            <w:vAlign w:val="center"/>
          </w:tcPr>
          <w:p w14:paraId="0C6F9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1487</w:t>
            </w:r>
          </w:p>
        </w:tc>
        <w:tc>
          <w:tcPr>
            <w:tcW w:w="0" w:type="auto"/>
            <w:shd w:val="clear" w:color="auto" w:fill="auto"/>
            <w:noWrap/>
            <w:vAlign w:val="center"/>
          </w:tcPr>
          <w:p w14:paraId="2F91E0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1318</w:t>
            </w:r>
          </w:p>
        </w:tc>
        <w:tc>
          <w:tcPr>
            <w:tcW w:w="0" w:type="auto"/>
            <w:shd w:val="clear" w:color="auto" w:fill="auto"/>
            <w:noWrap/>
            <w:vAlign w:val="center"/>
          </w:tcPr>
          <w:p w14:paraId="0A5E38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w:t>
            </w:r>
          </w:p>
        </w:tc>
        <w:tc>
          <w:tcPr>
            <w:tcW w:w="0" w:type="auto"/>
            <w:shd w:val="clear" w:color="auto" w:fill="auto"/>
            <w:noWrap/>
            <w:vAlign w:val="center"/>
          </w:tcPr>
          <w:p w14:paraId="5BA3162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2040</w:t>
            </w:r>
          </w:p>
        </w:tc>
        <w:tc>
          <w:tcPr>
            <w:tcW w:w="0" w:type="auto"/>
            <w:shd w:val="clear" w:color="auto" w:fill="auto"/>
            <w:noWrap/>
            <w:vAlign w:val="center"/>
          </w:tcPr>
          <w:p w14:paraId="1A96904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1969</w:t>
            </w:r>
          </w:p>
        </w:tc>
      </w:tr>
      <w:tr w:rsidR="000653B6" w:rsidRPr="0044437C" w14:paraId="7B0B03B9" w14:textId="77777777" w:rsidTr="00A404A4">
        <w:trPr>
          <w:trHeight w:val="270"/>
          <w:jc w:val="center"/>
        </w:trPr>
        <w:tc>
          <w:tcPr>
            <w:tcW w:w="0" w:type="auto"/>
            <w:shd w:val="clear" w:color="auto" w:fill="auto"/>
            <w:noWrap/>
            <w:vAlign w:val="center"/>
            <w:hideMark/>
          </w:tcPr>
          <w:p w14:paraId="59073B3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w:t>
            </w:r>
          </w:p>
        </w:tc>
        <w:tc>
          <w:tcPr>
            <w:tcW w:w="0" w:type="auto"/>
            <w:shd w:val="clear" w:color="auto" w:fill="auto"/>
            <w:noWrap/>
            <w:vAlign w:val="center"/>
            <w:hideMark/>
          </w:tcPr>
          <w:p w14:paraId="0576EA8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332</w:t>
            </w:r>
          </w:p>
        </w:tc>
        <w:tc>
          <w:tcPr>
            <w:tcW w:w="0" w:type="auto"/>
            <w:shd w:val="clear" w:color="auto" w:fill="auto"/>
            <w:noWrap/>
            <w:vAlign w:val="center"/>
            <w:hideMark/>
          </w:tcPr>
          <w:p w14:paraId="3E0FC5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shd w:val="clear" w:color="auto" w:fill="auto"/>
            <w:noWrap/>
            <w:vAlign w:val="center"/>
          </w:tcPr>
          <w:p w14:paraId="7E2199D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51</w:t>
            </w:r>
          </w:p>
        </w:tc>
        <w:tc>
          <w:tcPr>
            <w:tcW w:w="0" w:type="auto"/>
            <w:shd w:val="clear" w:color="auto" w:fill="auto"/>
            <w:noWrap/>
            <w:vAlign w:val="center"/>
          </w:tcPr>
          <w:p w14:paraId="6A1766B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936</w:t>
            </w:r>
          </w:p>
        </w:tc>
        <w:tc>
          <w:tcPr>
            <w:tcW w:w="0" w:type="auto"/>
            <w:shd w:val="clear" w:color="auto" w:fill="auto"/>
            <w:noWrap/>
            <w:vAlign w:val="center"/>
          </w:tcPr>
          <w:p w14:paraId="1ECCF29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705</w:t>
            </w:r>
          </w:p>
        </w:tc>
        <w:tc>
          <w:tcPr>
            <w:tcW w:w="0" w:type="auto"/>
            <w:shd w:val="clear" w:color="auto" w:fill="auto"/>
            <w:noWrap/>
            <w:vAlign w:val="center"/>
          </w:tcPr>
          <w:p w14:paraId="37828E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w:t>
            </w:r>
          </w:p>
        </w:tc>
        <w:tc>
          <w:tcPr>
            <w:tcW w:w="0" w:type="auto"/>
            <w:shd w:val="clear" w:color="auto" w:fill="auto"/>
            <w:noWrap/>
            <w:vAlign w:val="center"/>
          </w:tcPr>
          <w:p w14:paraId="269AE4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1503</w:t>
            </w:r>
          </w:p>
        </w:tc>
        <w:tc>
          <w:tcPr>
            <w:tcW w:w="0" w:type="auto"/>
            <w:shd w:val="clear" w:color="auto" w:fill="auto"/>
            <w:noWrap/>
            <w:vAlign w:val="center"/>
          </w:tcPr>
          <w:p w14:paraId="1F369D7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1335</w:t>
            </w:r>
          </w:p>
        </w:tc>
        <w:tc>
          <w:tcPr>
            <w:tcW w:w="0" w:type="auto"/>
            <w:shd w:val="clear" w:color="auto" w:fill="auto"/>
            <w:noWrap/>
            <w:vAlign w:val="center"/>
          </w:tcPr>
          <w:p w14:paraId="0D42EEF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125</w:t>
            </w:r>
          </w:p>
        </w:tc>
        <w:tc>
          <w:tcPr>
            <w:tcW w:w="0" w:type="auto"/>
            <w:shd w:val="clear" w:color="auto" w:fill="auto"/>
            <w:noWrap/>
            <w:vAlign w:val="center"/>
          </w:tcPr>
          <w:p w14:paraId="5BD6375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2055</w:t>
            </w:r>
          </w:p>
        </w:tc>
        <w:tc>
          <w:tcPr>
            <w:tcW w:w="0" w:type="auto"/>
            <w:shd w:val="clear" w:color="auto" w:fill="auto"/>
            <w:noWrap/>
            <w:vAlign w:val="center"/>
          </w:tcPr>
          <w:p w14:paraId="44152A7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1987</w:t>
            </w:r>
          </w:p>
        </w:tc>
      </w:tr>
      <w:tr w:rsidR="000653B6" w:rsidRPr="0044437C" w14:paraId="5BA0E321" w14:textId="77777777" w:rsidTr="00A404A4">
        <w:trPr>
          <w:trHeight w:val="270"/>
          <w:jc w:val="center"/>
        </w:trPr>
        <w:tc>
          <w:tcPr>
            <w:tcW w:w="0" w:type="auto"/>
            <w:shd w:val="clear" w:color="auto" w:fill="auto"/>
            <w:noWrap/>
            <w:vAlign w:val="center"/>
            <w:hideMark/>
          </w:tcPr>
          <w:p w14:paraId="709AD10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w:t>
            </w:r>
          </w:p>
        </w:tc>
        <w:tc>
          <w:tcPr>
            <w:tcW w:w="0" w:type="auto"/>
            <w:shd w:val="clear" w:color="auto" w:fill="auto"/>
            <w:noWrap/>
            <w:vAlign w:val="center"/>
            <w:hideMark/>
          </w:tcPr>
          <w:p w14:paraId="7E511C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349</w:t>
            </w:r>
          </w:p>
        </w:tc>
        <w:tc>
          <w:tcPr>
            <w:tcW w:w="0" w:type="auto"/>
            <w:shd w:val="clear" w:color="auto" w:fill="auto"/>
            <w:noWrap/>
            <w:vAlign w:val="center"/>
            <w:hideMark/>
          </w:tcPr>
          <w:p w14:paraId="08CCE36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shd w:val="clear" w:color="auto" w:fill="auto"/>
            <w:noWrap/>
            <w:vAlign w:val="center"/>
          </w:tcPr>
          <w:p w14:paraId="373C211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w:t>
            </w:r>
          </w:p>
        </w:tc>
        <w:tc>
          <w:tcPr>
            <w:tcW w:w="0" w:type="auto"/>
            <w:shd w:val="clear" w:color="auto" w:fill="auto"/>
            <w:noWrap/>
            <w:vAlign w:val="center"/>
          </w:tcPr>
          <w:p w14:paraId="18CF08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952</w:t>
            </w:r>
          </w:p>
        </w:tc>
        <w:tc>
          <w:tcPr>
            <w:tcW w:w="0" w:type="auto"/>
            <w:shd w:val="clear" w:color="auto" w:fill="auto"/>
            <w:noWrap/>
            <w:vAlign w:val="center"/>
          </w:tcPr>
          <w:p w14:paraId="597FAA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721</w:t>
            </w:r>
          </w:p>
        </w:tc>
        <w:tc>
          <w:tcPr>
            <w:tcW w:w="0" w:type="auto"/>
            <w:shd w:val="clear" w:color="auto" w:fill="auto"/>
            <w:noWrap/>
            <w:vAlign w:val="center"/>
          </w:tcPr>
          <w:p w14:paraId="11CD1E3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89</w:t>
            </w:r>
          </w:p>
        </w:tc>
        <w:tc>
          <w:tcPr>
            <w:tcW w:w="0" w:type="auto"/>
            <w:shd w:val="clear" w:color="auto" w:fill="auto"/>
            <w:noWrap/>
            <w:vAlign w:val="center"/>
          </w:tcPr>
          <w:p w14:paraId="050CEED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1518</w:t>
            </w:r>
          </w:p>
        </w:tc>
        <w:tc>
          <w:tcPr>
            <w:tcW w:w="0" w:type="auto"/>
            <w:shd w:val="clear" w:color="auto" w:fill="auto"/>
            <w:noWrap/>
            <w:vAlign w:val="center"/>
          </w:tcPr>
          <w:p w14:paraId="5C334CD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1353</w:t>
            </w:r>
          </w:p>
        </w:tc>
        <w:tc>
          <w:tcPr>
            <w:tcW w:w="0" w:type="auto"/>
            <w:shd w:val="clear" w:color="auto" w:fill="auto"/>
            <w:noWrap/>
            <w:vAlign w:val="center"/>
          </w:tcPr>
          <w:p w14:paraId="371726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w:t>
            </w:r>
          </w:p>
        </w:tc>
        <w:tc>
          <w:tcPr>
            <w:tcW w:w="0" w:type="auto"/>
            <w:shd w:val="clear" w:color="auto" w:fill="auto"/>
            <w:noWrap/>
            <w:vAlign w:val="center"/>
          </w:tcPr>
          <w:p w14:paraId="0E3198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2069</w:t>
            </w:r>
          </w:p>
        </w:tc>
        <w:tc>
          <w:tcPr>
            <w:tcW w:w="0" w:type="auto"/>
            <w:shd w:val="clear" w:color="auto" w:fill="auto"/>
            <w:noWrap/>
            <w:vAlign w:val="center"/>
          </w:tcPr>
          <w:p w14:paraId="1FA6C35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2005</w:t>
            </w:r>
          </w:p>
        </w:tc>
      </w:tr>
      <w:tr w:rsidR="000653B6" w:rsidRPr="0044437C" w14:paraId="52AECEC4" w14:textId="77777777" w:rsidTr="00A404A4">
        <w:trPr>
          <w:trHeight w:val="270"/>
          <w:jc w:val="center"/>
        </w:trPr>
        <w:tc>
          <w:tcPr>
            <w:tcW w:w="0" w:type="auto"/>
            <w:shd w:val="clear" w:color="auto" w:fill="auto"/>
            <w:noWrap/>
            <w:vAlign w:val="center"/>
            <w:hideMark/>
          </w:tcPr>
          <w:p w14:paraId="463652D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w:t>
            </w:r>
          </w:p>
        </w:tc>
        <w:tc>
          <w:tcPr>
            <w:tcW w:w="0" w:type="auto"/>
            <w:shd w:val="clear" w:color="auto" w:fill="auto"/>
            <w:noWrap/>
            <w:vAlign w:val="center"/>
            <w:hideMark/>
          </w:tcPr>
          <w:p w14:paraId="2D15B50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367</w:t>
            </w:r>
          </w:p>
        </w:tc>
        <w:tc>
          <w:tcPr>
            <w:tcW w:w="0" w:type="auto"/>
            <w:shd w:val="clear" w:color="auto" w:fill="auto"/>
            <w:noWrap/>
            <w:vAlign w:val="center"/>
            <w:hideMark/>
          </w:tcPr>
          <w:p w14:paraId="34CE0D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w:t>
            </w:r>
          </w:p>
        </w:tc>
        <w:tc>
          <w:tcPr>
            <w:tcW w:w="0" w:type="auto"/>
            <w:shd w:val="clear" w:color="auto" w:fill="auto"/>
            <w:noWrap/>
            <w:vAlign w:val="center"/>
          </w:tcPr>
          <w:p w14:paraId="5FF935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w:t>
            </w:r>
          </w:p>
        </w:tc>
        <w:tc>
          <w:tcPr>
            <w:tcW w:w="0" w:type="auto"/>
            <w:shd w:val="clear" w:color="auto" w:fill="auto"/>
            <w:noWrap/>
            <w:vAlign w:val="center"/>
          </w:tcPr>
          <w:p w14:paraId="767832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967</w:t>
            </w:r>
          </w:p>
        </w:tc>
        <w:tc>
          <w:tcPr>
            <w:tcW w:w="0" w:type="auto"/>
            <w:shd w:val="clear" w:color="auto" w:fill="auto"/>
            <w:noWrap/>
            <w:vAlign w:val="center"/>
          </w:tcPr>
          <w:p w14:paraId="7C3F71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738</w:t>
            </w:r>
          </w:p>
        </w:tc>
        <w:tc>
          <w:tcPr>
            <w:tcW w:w="0" w:type="auto"/>
            <w:shd w:val="clear" w:color="auto" w:fill="auto"/>
            <w:noWrap/>
            <w:vAlign w:val="center"/>
          </w:tcPr>
          <w:p w14:paraId="28E8700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w:t>
            </w:r>
          </w:p>
        </w:tc>
        <w:tc>
          <w:tcPr>
            <w:tcW w:w="0" w:type="auto"/>
            <w:shd w:val="clear" w:color="auto" w:fill="auto"/>
            <w:noWrap/>
            <w:vAlign w:val="center"/>
          </w:tcPr>
          <w:p w14:paraId="781DA2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1533</w:t>
            </w:r>
          </w:p>
        </w:tc>
        <w:tc>
          <w:tcPr>
            <w:tcW w:w="0" w:type="auto"/>
            <w:shd w:val="clear" w:color="auto" w:fill="auto"/>
            <w:noWrap/>
            <w:vAlign w:val="center"/>
          </w:tcPr>
          <w:p w14:paraId="23ECA45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1370</w:t>
            </w:r>
          </w:p>
        </w:tc>
        <w:tc>
          <w:tcPr>
            <w:tcW w:w="0" w:type="auto"/>
            <w:shd w:val="clear" w:color="auto" w:fill="auto"/>
            <w:noWrap/>
            <w:vAlign w:val="center"/>
          </w:tcPr>
          <w:p w14:paraId="486A2D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w:t>
            </w:r>
          </w:p>
        </w:tc>
        <w:tc>
          <w:tcPr>
            <w:tcW w:w="0" w:type="auto"/>
            <w:shd w:val="clear" w:color="auto" w:fill="auto"/>
            <w:noWrap/>
            <w:vAlign w:val="center"/>
          </w:tcPr>
          <w:p w14:paraId="2C7267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2084</w:t>
            </w:r>
          </w:p>
        </w:tc>
        <w:tc>
          <w:tcPr>
            <w:tcW w:w="0" w:type="auto"/>
            <w:shd w:val="clear" w:color="auto" w:fill="auto"/>
            <w:noWrap/>
            <w:vAlign w:val="center"/>
          </w:tcPr>
          <w:p w14:paraId="3BE81D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2023</w:t>
            </w:r>
          </w:p>
        </w:tc>
      </w:tr>
      <w:tr w:rsidR="000653B6" w:rsidRPr="0044437C" w14:paraId="21C098C0" w14:textId="77777777" w:rsidTr="00A404A4">
        <w:trPr>
          <w:trHeight w:val="270"/>
          <w:jc w:val="center"/>
        </w:trPr>
        <w:tc>
          <w:tcPr>
            <w:tcW w:w="0" w:type="auto"/>
            <w:shd w:val="clear" w:color="auto" w:fill="auto"/>
            <w:noWrap/>
            <w:vAlign w:val="center"/>
            <w:hideMark/>
          </w:tcPr>
          <w:p w14:paraId="173F0FA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w:t>
            </w:r>
          </w:p>
        </w:tc>
        <w:tc>
          <w:tcPr>
            <w:tcW w:w="0" w:type="auto"/>
            <w:shd w:val="clear" w:color="auto" w:fill="auto"/>
            <w:noWrap/>
            <w:vAlign w:val="center"/>
            <w:hideMark/>
          </w:tcPr>
          <w:p w14:paraId="6947E9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384</w:t>
            </w:r>
          </w:p>
        </w:tc>
        <w:tc>
          <w:tcPr>
            <w:tcW w:w="0" w:type="auto"/>
            <w:shd w:val="clear" w:color="auto" w:fill="auto"/>
            <w:noWrap/>
            <w:vAlign w:val="center"/>
            <w:hideMark/>
          </w:tcPr>
          <w:p w14:paraId="06DACA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w:t>
            </w:r>
          </w:p>
        </w:tc>
        <w:tc>
          <w:tcPr>
            <w:tcW w:w="0" w:type="auto"/>
            <w:shd w:val="clear" w:color="auto" w:fill="auto"/>
            <w:noWrap/>
            <w:vAlign w:val="center"/>
          </w:tcPr>
          <w:p w14:paraId="129CA0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w:t>
            </w:r>
          </w:p>
        </w:tc>
        <w:tc>
          <w:tcPr>
            <w:tcW w:w="0" w:type="auto"/>
            <w:shd w:val="clear" w:color="auto" w:fill="auto"/>
            <w:noWrap/>
            <w:vAlign w:val="center"/>
          </w:tcPr>
          <w:p w14:paraId="1DC3BE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983</w:t>
            </w:r>
          </w:p>
        </w:tc>
        <w:tc>
          <w:tcPr>
            <w:tcW w:w="0" w:type="auto"/>
            <w:shd w:val="clear" w:color="auto" w:fill="auto"/>
            <w:noWrap/>
            <w:vAlign w:val="center"/>
          </w:tcPr>
          <w:p w14:paraId="79750D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755</w:t>
            </w:r>
          </w:p>
        </w:tc>
        <w:tc>
          <w:tcPr>
            <w:tcW w:w="0" w:type="auto"/>
            <w:shd w:val="clear" w:color="auto" w:fill="auto"/>
            <w:noWrap/>
            <w:vAlign w:val="center"/>
          </w:tcPr>
          <w:p w14:paraId="1A91718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91</w:t>
            </w:r>
          </w:p>
        </w:tc>
        <w:tc>
          <w:tcPr>
            <w:tcW w:w="0" w:type="auto"/>
            <w:shd w:val="clear" w:color="auto" w:fill="auto"/>
            <w:noWrap/>
            <w:vAlign w:val="center"/>
          </w:tcPr>
          <w:p w14:paraId="58BE35C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1548</w:t>
            </w:r>
          </w:p>
        </w:tc>
        <w:tc>
          <w:tcPr>
            <w:tcW w:w="0" w:type="auto"/>
            <w:shd w:val="clear" w:color="auto" w:fill="auto"/>
            <w:noWrap/>
            <w:vAlign w:val="center"/>
          </w:tcPr>
          <w:p w14:paraId="1421909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1387</w:t>
            </w:r>
          </w:p>
        </w:tc>
        <w:tc>
          <w:tcPr>
            <w:tcW w:w="0" w:type="auto"/>
            <w:shd w:val="clear" w:color="auto" w:fill="auto"/>
            <w:noWrap/>
            <w:vAlign w:val="center"/>
          </w:tcPr>
          <w:p w14:paraId="66B502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w:t>
            </w:r>
          </w:p>
        </w:tc>
        <w:tc>
          <w:tcPr>
            <w:tcW w:w="0" w:type="auto"/>
            <w:shd w:val="clear" w:color="auto" w:fill="auto"/>
            <w:noWrap/>
            <w:vAlign w:val="center"/>
          </w:tcPr>
          <w:p w14:paraId="4936FF9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2099</w:t>
            </w:r>
          </w:p>
        </w:tc>
        <w:tc>
          <w:tcPr>
            <w:tcW w:w="0" w:type="auto"/>
            <w:shd w:val="clear" w:color="auto" w:fill="auto"/>
            <w:noWrap/>
            <w:vAlign w:val="center"/>
          </w:tcPr>
          <w:p w14:paraId="5DF882D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2041</w:t>
            </w:r>
          </w:p>
        </w:tc>
      </w:tr>
      <w:tr w:rsidR="000653B6" w:rsidRPr="0044437C" w14:paraId="2D4D072D" w14:textId="77777777" w:rsidTr="00A404A4">
        <w:trPr>
          <w:trHeight w:val="270"/>
          <w:jc w:val="center"/>
        </w:trPr>
        <w:tc>
          <w:tcPr>
            <w:tcW w:w="0" w:type="auto"/>
            <w:shd w:val="clear" w:color="auto" w:fill="auto"/>
            <w:noWrap/>
            <w:vAlign w:val="center"/>
            <w:hideMark/>
          </w:tcPr>
          <w:p w14:paraId="74B0B00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w:t>
            </w:r>
          </w:p>
        </w:tc>
        <w:tc>
          <w:tcPr>
            <w:tcW w:w="0" w:type="auto"/>
            <w:shd w:val="clear" w:color="auto" w:fill="auto"/>
            <w:noWrap/>
            <w:vAlign w:val="center"/>
            <w:hideMark/>
          </w:tcPr>
          <w:p w14:paraId="395DD1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401</w:t>
            </w:r>
          </w:p>
        </w:tc>
        <w:tc>
          <w:tcPr>
            <w:tcW w:w="0" w:type="auto"/>
            <w:shd w:val="clear" w:color="auto" w:fill="auto"/>
            <w:noWrap/>
            <w:vAlign w:val="center"/>
            <w:hideMark/>
          </w:tcPr>
          <w:p w14:paraId="5F46E7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w:t>
            </w:r>
          </w:p>
        </w:tc>
        <w:tc>
          <w:tcPr>
            <w:tcW w:w="0" w:type="auto"/>
            <w:shd w:val="clear" w:color="auto" w:fill="auto"/>
            <w:noWrap/>
            <w:vAlign w:val="center"/>
          </w:tcPr>
          <w:p w14:paraId="3E24BE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w:t>
            </w:r>
          </w:p>
        </w:tc>
        <w:tc>
          <w:tcPr>
            <w:tcW w:w="0" w:type="auto"/>
            <w:shd w:val="clear" w:color="auto" w:fill="auto"/>
            <w:noWrap/>
            <w:vAlign w:val="center"/>
          </w:tcPr>
          <w:p w14:paraId="22A2B2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998</w:t>
            </w:r>
          </w:p>
        </w:tc>
        <w:tc>
          <w:tcPr>
            <w:tcW w:w="0" w:type="auto"/>
            <w:shd w:val="clear" w:color="auto" w:fill="auto"/>
            <w:noWrap/>
            <w:vAlign w:val="center"/>
          </w:tcPr>
          <w:p w14:paraId="56B7119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771</w:t>
            </w:r>
          </w:p>
        </w:tc>
        <w:tc>
          <w:tcPr>
            <w:tcW w:w="0" w:type="auto"/>
            <w:shd w:val="clear" w:color="auto" w:fill="auto"/>
            <w:noWrap/>
            <w:vAlign w:val="center"/>
          </w:tcPr>
          <w:p w14:paraId="482B23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shd w:val="clear" w:color="auto" w:fill="auto"/>
            <w:noWrap/>
            <w:vAlign w:val="center"/>
          </w:tcPr>
          <w:p w14:paraId="39F1543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1563</w:t>
            </w:r>
          </w:p>
        </w:tc>
        <w:tc>
          <w:tcPr>
            <w:tcW w:w="0" w:type="auto"/>
            <w:shd w:val="clear" w:color="auto" w:fill="auto"/>
            <w:noWrap/>
            <w:vAlign w:val="center"/>
          </w:tcPr>
          <w:p w14:paraId="7A384D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1405</w:t>
            </w:r>
          </w:p>
        </w:tc>
        <w:tc>
          <w:tcPr>
            <w:tcW w:w="0" w:type="auto"/>
            <w:shd w:val="clear" w:color="auto" w:fill="auto"/>
            <w:noWrap/>
            <w:vAlign w:val="center"/>
          </w:tcPr>
          <w:p w14:paraId="5CFFE03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w:t>
            </w:r>
          </w:p>
        </w:tc>
        <w:tc>
          <w:tcPr>
            <w:tcW w:w="0" w:type="auto"/>
            <w:shd w:val="clear" w:color="auto" w:fill="auto"/>
            <w:noWrap/>
            <w:vAlign w:val="center"/>
          </w:tcPr>
          <w:p w14:paraId="5F4A45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2114</w:t>
            </w:r>
          </w:p>
        </w:tc>
        <w:tc>
          <w:tcPr>
            <w:tcW w:w="0" w:type="auto"/>
            <w:shd w:val="clear" w:color="auto" w:fill="auto"/>
            <w:noWrap/>
            <w:vAlign w:val="center"/>
          </w:tcPr>
          <w:p w14:paraId="3F4AA2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2058</w:t>
            </w:r>
          </w:p>
        </w:tc>
      </w:tr>
      <w:tr w:rsidR="000653B6" w:rsidRPr="0044437C" w14:paraId="453558B2" w14:textId="77777777" w:rsidTr="00A404A4">
        <w:trPr>
          <w:trHeight w:val="270"/>
          <w:jc w:val="center"/>
        </w:trPr>
        <w:tc>
          <w:tcPr>
            <w:tcW w:w="0" w:type="auto"/>
            <w:shd w:val="clear" w:color="auto" w:fill="auto"/>
            <w:noWrap/>
            <w:vAlign w:val="center"/>
            <w:hideMark/>
          </w:tcPr>
          <w:p w14:paraId="7F190E4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w:t>
            </w:r>
          </w:p>
        </w:tc>
        <w:tc>
          <w:tcPr>
            <w:tcW w:w="0" w:type="auto"/>
            <w:shd w:val="clear" w:color="auto" w:fill="auto"/>
            <w:noWrap/>
            <w:vAlign w:val="center"/>
            <w:hideMark/>
          </w:tcPr>
          <w:p w14:paraId="7F45BE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419</w:t>
            </w:r>
          </w:p>
        </w:tc>
        <w:tc>
          <w:tcPr>
            <w:tcW w:w="0" w:type="auto"/>
            <w:shd w:val="clear" w:color="auto" w:fill="auto"/>
            <w:noWrap/>
            <w:vAlign w:val="center"/>
            <w:hideMark/>
          </w:tcPr>
          <w:p w14:paraId="319E362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w:t>
            </w:r>
          </w:p>
        </w:tc>
        <w:tc>
          <w:tcPr>
            <w:tcW w:w="0" w:type="auto"/>
            <w:shd w:val="clear" w:color="auto" w:fill="auto"/>
            <w:noWrap/>
            <w:vAlign w:val="center"/>
          </w:tcPr>
          <w:p w14:paraId="1D8FE2E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w:t>
            </w:r>
          </w:p>
        </w:tc>
        <w:tc>
          <w:tcPr>
            <w:tcW w:w="0" w:type="auto"/>
            <w:shd w:val="clear" w:color="auto" w:fill="auto"/>
            <w:noWrap/>
            <w:vAlign w:val="center"/>
          </w:tcPr>
          <w:p w14:paraId="3400EA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1014</w:t>
            </w:r>
          </w:p>
        </w:tc>
        <w:tc>
          <w:tcPr>
            <w:tcW w:w="0" w:type="auto"/>
            <w:shd w:val="clear" w:color="auto" w:fill="auto"/>
            <w:noWrap/>
            <w:vAlign w:val="center"/>
          </w:tcPr>
          <w:p w14:paraId="223897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788</w:t>
            </w:r>
          </w:p>
        </w:tc>
        <w:tc>
          <w:tcPr>
            <w:tcW w:w="0" w:type="auto"/>
            <w:shd w:val="clear" w:color="auto" w:fill="auto"/>
            <w:noWrap/>
            <w:vAlign w:val="center"/>
          </w:tcPr>
          <w:p w14:paraId="701E346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w:t>
            </w:r>
          </w:p>
        </w:tc>
        <w:tc>
          <w:tcPr>
            <w:tcW w:w="0" w:type="auto"/>
            <w:shd w:val="clear" w:color="auto" w:fill="auto"/>
            <w:noWrap/>
            <w:vAlign w:val="center"/>
          </w:tcPr>
          <w:p w14:paraId="51CD851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1578</w:t>
            </w:r>
          </w:p>
        </w:tc>
        <w:tc>
          <w:tcPr>
            <w:tcW w:w="0" w:type="auto"/>
            <w:shd w:val="clear" w:color="auto" w:fill="auto"/>
            <w:noWrap/>
            <w:vAlign w:val="center"/>
          </w:tcPr>
          <w:p w14:paraId="5476F7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1422</w:t>
            </w:r>
          </w:p>
        </w:tc>
        <w:tc>
          <w:tcPr>
            <w:tcW w:w="0" w:type="auto"/>
            <w:shd w:val="clear" w:color="auto" w:fill="auto"/>
            <w:noWrap/>
            <w:vAlign w:val="center"/>
          </w:tcPr>
          <w:p w14:paraId="72F477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w:t>
            </w:r>
          </w:p>
        </w:tc>
        <w:tc>
          <w:tcPr>
            <w:tcW w:w="0" w:type="auto"/>
            <w:shd w:val="clear" w:color="auto" w:fill="auto"/>
            <w:noWrap/>
            <w:vAlign w:val="center"/>
          </w:tcPr>
          <w:p w14:paraId="2796456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2128</w:t>
            </w:r>
          </w:p>
        </w:tc>
        <w:tc>
          <w:tcPr>
            <w:tcW w:w="0" w:type="auto"/>
            <w:shd w:val="clear" w:color="auto" w:fill="auto"/>
            <w:noWrap/>
            <w:vAlign w:val="center"/>
          </w:tcPr>
          <w:p w14:paraId="4AF21C5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2076</w:t>
            </w:r>
          </w:p>
        </w:tc>
      </w:tr>
      <w:tr w:rsidR="000653B6" w:rsidRPr="0044437C" w14:paraId="741CC2A9" w14:textId="77777777" w:rsidTr="00A404A4">
        <w:trPr>
          <w:trHeight w:val="270"/>
          <w:jc w:val="center"/>
        </w:trPr>
        <w:tc>
          <w:tcPr>
            <w:tcW w:w="0" w:type="auto"/>
            <w:shd w:val="clear" w:color="auto" w:fill="auto"/>
            <w:noWrap/>
            <w:vAlign w:val="center"/>
            <w:hideMark/>
          </w:tcPr>
          <w:p w14:paraId="2A9875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w:t>
            </w:r>
          </w:p>
        </w:tc>
        <w:tc>
          <w:tcPr>
            <w:tcW w:w="0" w:type="auto"/>
            <w:shd w:val="clear" w:color="auto" w:fill="auto"/>
            <w:noWrap/>
            <w:vAlign w:val="center"/>
            <w:hideMark/>
          </w:tcPr>
          <w:p w14:paraId="35E0FC0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436</w:t>
            </w:r>
          </w:p>
        </w:tc>
        <w:tc>
          <w:tcPr>
            <w:tcW w:w="0" w:type="auto"/>
            <w:shd w:val="clear" w:color="auto" w:fill="auto"/>
            <w:noWrap/>
            <w:vAlign w:val="center"/>
            <w:hideMark/>
          </w:tcPr>
          <w:p w14:paraId="13327A4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w:t>
            </w:r>
          </w:p>
        </w:tc>
        <w:tc>
          <w:tcPr>
            <w:tcW w:w="0" w:type="auto"/>
            <w:shd w:val="clear" w:color="auto" w:fill="auto"/>
            <w:noWrap/>
            <w:vAlign w:val="center"/>
          </w:tcPr>
          <w:p w14:paraId="1289E3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w:t>
            </w:r>
          </w:p>
        </w:tc>
        <w:tc>
          <w:tcPr>
            <w:tcW w:w="0" w:type="auto"/>
            <w:shd w:val="clear" w:color="auto" w:fill="auto"/>
            <w:noWrap/>
            <w:vAlign w:val="center"/>
          </w:tcPr>
          <w:p w14:paraId="4EF488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1029</w:t>
            </w:r>
          </w:p>
        </w:tc>
        <w:tc>
          <w:tcPr>
            <w:tcW w:w="0" w:type="auto"/>
            <w:shd w:val="clear" w:color="auto" w:fill="auto"/>
            <w:noWrap/>
            <w:vAlign w:val="center"/>
          </w:tcPr>
          <w:p w14:paraId="162E71A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805</w:t>
            </w:r>
          </w:p>
        </w:tc>
        <w:tc>
          <w:tcPr>
            <w:tcW w:w="0" w:type="auto"/>
            <w:shd w:val="clear" w:color="auto" w:fill="auto"/>
            <w:noWrap/>
            <w:vAlign w:val="center"/>
          </w:tcPr>
          <w:p w14:paraId="0ECB20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w:t>
            </w:r>
          </w:p>
        </w:tc>
        <w:tc>
          <w:tcPr>
            <w:tcW w:w="0" w:type="auto"/>
            <w:shd w:val="clear" w:color="auto" w:fill="auto"/>
            <w:noWrap/>
            <w:vAlign w:val="center"/>
          </w:tcPr>
          <w:p w14:paraId="21A34E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1593</w:t>
            </w:r>
          </w:p>
        </w:tc>
        <w:tc>
          <w:tcPr>
            <w:tcW w:w="0" w:type="auto"/>
            <w:shd w:val="clear" w:color="auto" w:fill="auto"/>
            <w:noWrap/>
            <w:vAlign w:val="center"/>
          </w:tcPr>
          <w:p w14:paraId="10FC73D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1440</w:t>
            </w:r>
          </w:p>
        </w:tc>
        <w:tc>
          <w:tcPr>
            <w:tcW w:w="0" w:type="auto"/>
            <w:shd w:val="clear" w:color="auto" w:fill="auto"/>
            <w:noWrap/>
            <w:vAlign w:val="center"/>
          </w:tcPr>
          <w:p w14:paraId="3FF3D89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shd w:val="clear" w:color="auto" w:fill="auto"/>
            <w:noWrap/>
            <w:vAlign w:val="center"/>
          </w:tcPr>
          <w:p w14:paraId="08C9E80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2143</w:t>
            </w:r>
          </w:p>
        </w:tc>
        <w:tc>
          <w:tcPr>
            <w:tcW w:w="0" w:type="auto"/>
            <w:shd w:val="clear" w:color="auto" w:fill="auto"/>
            <w:noWrap/>
            <w:vAlign w:val="center"/>
          </w:tcPr>
          <w:p w14:paraId="44D680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2094</w:t>
            </w:r>
          </w:p>
        </w:tc>
      </w:tr>
      <w:tr w:rsidR="000653B6" w:rsidRPr="0044437C" w14:paraId="66503B4D" w14:textId="77777777" w:rsidTr="00A404A4">
        <w:trPr>
          <w:trHeight w:val="270"/>
          <w:jc w:val="center"/>
        </w:trPr>
        <w:tc>
          <w:tcPr>
            <w:tcW w:w="0" w:type="auto"/>
            <w:shd w:val="clear" w:color="auto" w:fill="auto"/>
            <w:noWrap/>
            <w:vAlign w:val="center"/>
            <w:hideMark/>
          </w:tcPr>
          <w:p w14:paraId="0E64C0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w:t>
            </w:r>
          </w:p>
        </w:tc>
        <w:tc>
          <w:tcPr>
            <w:tcW w:w="0" w:type="auto"/>
            <w:shd w:val="clear" w:color="auto" w:fill="auto"/>
            <w:noWrap/>
            <w:vAlign w:val="center"/>
            <w:hideMark/>
          </w:tcPr>
          <w:p w14:paraId="4A4A6E4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453</w:t>
            </w:r>
          </w:p>
        </w:tc>
        <w:tc>
          <w:tcPr>
            <w:tcW w:w="0" w:type="auto"/>
            <w:shd w:val="clear" w:color="auto" w:fill="auto"/>
            <w:noWrap/>
            <w:vAlign w:val="center"/>
            <w:hideMark/>
          </w:tcPr>
          <w:p w14:paraId="2474C7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w:t>
            </w:r>
          </w:p>
        </w:tc>
        <w:tc>
          <w:tcPr>
            <w:tcW w:w="0" w:type="auto"/>
            <w:shd w:val="clear" w:color="auto" w:fill="auto"/>
            <w:noWrap/>
            <w:vAlign w:val="center"/>
          </w:tcPr>
          <w:p w14:paraId="2F0BA9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w:t>
            </w:r>
          </w:p>
        </w:tc>
        <w:tc>
          <w:tcPr>
            <w:tcW w:w="0" w:type="auto"/>
            <w:shd w:val="clear" w:color="auto" w:fill="auto"/>
            <w:noWrap/>
            <w:vAlign w:val="center"/>
          </w:tcPr>
          <w:p w14:paraId="6D632AA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1045</w:t>
            </w:r>
          </w:p>
        </w:tc>
        <w:tc>
          <w:tcPr>
            <w:tcW w:w="0" w:type="auto"/>
            <w:shd w:val="clear" w:color="auto" w:fill="auto"/>
            <w:noWrap/>
            <w:vAlign w:val="center"/>
          </w:tcPr>
          <w:p w14:paraId="10682B3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822</w:t>
            </w:r>
          </w:p>
        </w:tc>
        <w:tc>
          <w:tcPr>
            <w:tcW w:w="0" w:type="auto"/>
            <w:shd w:val="clear" w:color="auto" w:fill="auto"/>
            <w:noWrap/>
            <w:vAlign w:val="center"/>
          </w:tcPr>
          <w:p w14:paraId="074E17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shd w:val="clear" w:color="auto" w:fill="auto"/>
            <w:noWrap/>
            <w:vAlign w:val="center"/>
          </w:tcPr>
          <w:p w14:paraId="59FA7A2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1608</w:t>
            </w:r>
          </w:p>
        </w:tc>
        <w:tc>
          <w:tcPr>
            <w:tcW w:w="0" w:type="auto"/>
            <w:shd w:val="clear" w:color="auto" w:fill="auto"/>
            <w:noWrap/>
            <w:vAlign w:val="center"/>
          </w:tcPr>
          <w:p w14:paraId="792C398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shd w:val="clear" w:color="auto" w:fill="auto"/>
            <w:noWrap/>
            <w:vAlign w:val="center"/>
          </w:tcPr>
          <w:p w14:paraId="30A8AFD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w:t>
            </w:r>
          </w:p>
        </w:tc>
        <w:tc>
          <w:tcPr>
            <w:tcW w:w="0" w:type="auto"/>
            <w:shd w:val="clear" w:color="auto" w:fill="auto"/>
            <w:noWrap/>
            <w:vAlign w:val="center"/>
          </w:tcPr>
          <w:p w14:paraId="526E87D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2158</w:t>
            </w:r>
          </w:p>
        </w:tc>
        <w:tc>
          <w:tcPr>
            <w:tcW w:w="0" w:type="auto"/>
            <w:shd w:val="clear" w:color="auto" w:fill="auto"/>
            <w:noWrap/>
            <w:vAlign w:val="center"/>
          </w:tcPr>
          <w:p w14:paraId="755F5B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2112</w:t>
            </w:r>
          </w:p>
        </w:tc>
      </w:tr>
      <w:tr w:rsidR="000653B6" w:rsidRPr="0044437C" w14:paraId="41530F88" w14:textId="77777777" w:rsidTr="00A404A4">
        <w:trPr>
          <w:trHeight w:val="270"/>
          <w:jc w:val="center"/>
        </w:trPr>
        <w:tc>
          <w:tcPr>
            <w:tcW w:w="0" w:type="auto"/>
            <w:shd w:val="clear" w:color="auto" w:fill="auto"/>
            <w:noWrap/>
            <w:vAlign w:val="center"/>
            <w:hideMark/>
          </w:tcPr>
          <w:p w14:paraId="2EFFF5B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w:t>
            </w:r>
          </w:p>
        </w:tc>
        <w:tc>
          <w:tcPr>
            <w:tcW w:w="0" w:type="auto"/>
            <w:shd w:val="clear" w:color="auto" w:fill="auto"/>
            <w:noWrap/>
            <w:vAlign w:val="center"/>
            <w:hideMark/>
          </w:tcPr>
          <w:p w14:paraId="2C82CA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469</w:t>
            </w:r>
          </w:p>
        </w:tc>
        <w:tc>
          <w:tcPr>
            <w:tcW w:w="0" w:type="auto"/>
            <w:shd w:val="clear" w:color="auto" w:fill="auto"/>
            <w:noWrap/>
            <w:vAlign w:val="center"/>
            <w:hideMark/>
          </w:tcPr>
          <w:p w14:paraId="30B163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245</w:t>
            </w:r>
          </w:p>
        </w:tc>
        <w:tc>
          <w:tcPr>
            <w:tcW w:w="0" w:type="auto"/>
            <w:shd w:val="clear" w:color="auto" w:fill="auto"/>
            <w:noWrap/>
            <w:vAlign w:val="center"/>
          </w:tcPr>
          <w:p w14:paraId="2038D8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w:t>
            </w:r>
          </w:p>
        </w:tc>
        <w:tc>
          <w:tcPr>
            <w:tcW w:w="0" w:type="auto"/>
            <w:shd w:val="clear" w:color="auto" w:fill="auto"/>
            <w:noWrap/>
            <w:vAlign w:val="center"/>
          </w:tcPr>
          <w:p w14:paraId="3FC9247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1060</w:t>
            </w:r>
          </w:p>
        </w:tc>
        <w:tc>
          <w:tcPr>
            <w:tcW w:w="0" w:type="auto"/>
            <w:shd w:val="clear" w:color="auto" w:fill="auto"/>
            <w:noWrap/>
            <w:vAlign w:val="center"/>
          </w:tcPr>
          <w:p w14:paraId="2288A9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838</w:t>
            </w:r>
          </w:p>
        </w:tc>
        <w:tc>
          <w:tcPr>
            <w:tcW w:w="0" w:type="auto"/>
            <w:shd w:val="clear" w:color="auto" w:fill="auto"/>
            <w:noWrap/>
            <w:vAlign w:val="center"/>
          </w:tcPr>
          <w:p w14:paraId="6FED668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w:t>
            </w:r>
          </w:p>
        </w:tc>
        <w:tc>
          <w:tcPr>
            <w:tcW w:w="0" w:type="auto"/>
            <w:shd w:val="clear" w:color="auto" w:fill="auto"/>
            <w:noWrap/>
            <w:vAlign w:val="center"/>
          </w:tcPr>
          <w:p w14:paraId="01836EA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1623</w:t>
            </w:r>
          </w:p>
        </w:tc>
        <w:tc>
          <w:tcPr>
            <w:tcW w:w="0" w:type="auto"/>
            <w:shd w:val="clear" w:color="auto" w:fill="auto"/>
            <w:noWrap/>
            <w:vAlign w:val="center"/>
          </w:tcPr>
          <w:p w14:paraId="2A3827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1475</w:t>
            </w:r>
          </w:p>
        </w:tc>
        <w:tc>
          <w:tcPr>
            <w:tcW w:w="0" w:type="auto"/>
            <w:shd w:val="clear" w:color="auto" w:fill="auto"/>
            <w:noWrap/>
            <w:vAlign w:val="center"/>
          </w:tcPr>
          <w:p w14:paraId="4743B98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w:t>
            </w:r>
          </w:p>
        </w:tc>
        <w:tc>
          <w:tcPr>
            <w:tcW w:w="0" w:type="auto"/>
            <w:shd w:val="clear" w:color="auto" w:fill="auto"/>
            <w:noWrap/>
            <w:vAlign w:val="center"/>
          </w:tcPr>
          <w:p w14:paraId="0C31164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2173</w:t>
            </w:r>
          </w:p>
        </w:tc>
        <w:tc>
          <w:tcPr>
            <w:tcW w:w="0" w:type="auto"/>
            <w:shd w:val="clear" w:color="auto" w:fill="auto"/>
            <w:noWrap/>
            <w:vAlign w:val="center"/>
          </w:tcPr>
          <w:p w14:paraId="52311D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2130</w:t>
            </w:r>
          </w:p>
        </w:tc>
      </w:tr>
      <w:tr w:rsidR="000653B6" w:rsidRPr="0044437C" w14:paraId="7C0EA445" w14:textId="77777777" w:rsidTr="00A404A4">
        <w:trPr>
          <w:trHeight w:val="270"/>
          <w:jc w:val="center"/>
        </w:trPr>
        <w:tc>
          <w:tcPr>
            <w:tcW w:w="0" w:type="auto"/>
            <w:shd w:val="clear" w:color="auto" w:fill="auto"/>
            <w:noWrap/>
            <w:vAlign w:val="center"/>
            <w:hideMark/>
          </w:tcPr>
          <w:p w14:paraId="2A87BE5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w:t>
            </w:r>
          </w:p>
        </w:tc>
        <w:tc>
          <w:tcPr>
            <w:tcW w:w="0" w:type="auto"/>
            <w:shd w:val="clear" w:color="auto" w:fill="auto"/>
            <w:noWrap/>
            <w:vAlign w:val="center"/>
            <w:hideMark/>
          </w:tcPr>
          <w:p w14:paraId="349E7CC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486</w:t>
            </w:r>
          </w:p>
        </w:tc>
        <w:tc>
          <w:tcPr>
            <w:tcW w:w="0" w:type="auto"/>
            <w:shd w:val="clear" w:color="auto" w:fill="auto"/>
            <w:noWrap/>
            <w:vAlign w:val="center"/>
            <w:hideMark/>
          </w:tcPr>
          <w:p w14:paraId="3F24CD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260</w:t>
            </w:r>
          </w:p>
        </w:tc>
        <w:tc>
          <w:tcPr>
            <w:tcW w:w="0" w:type="auto"/>
            <w:shd w:val="clear" w:color="auto" w:fill="auto"/>
            <w:noWrap/>
            <w:vAlign w:val="center"/>
          </w:tcPr>
          <w:p w14:paraId="01F9366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w:t>
            </w:r>
          </w:p>
        </w:tc>
        <w:tc>
          <w:tcPr>
            <w:tcW w:w="0" w:type="auto"/>
            <w:shd w:val="clear" w:color="auto" w:fill="auto"/>
            <w:noWrap/>
            <w:vAlign w:val="center"/>
          </w:tcPr>
          <w:p w14:paraId="50A9C97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shd w:val="clear" w:color="auto" w:fill="auto"/>
            <w:noWrap/>
            <w:vAlign w:val="center"/>
          </w:tcPr>
          <w:p w14:paraId="1CA2BA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855</w:t>
            </w:r>
          </w:p>
        </w:tc>
        <w:tc>
          <w:tcPr>
            <w:tcW w:w="0" w:type="auto"/>
            <w:shd w:val="clear" w:color="auto" w:fill="auto"/>
            <w:noWrap/>
            <w:vAlign w:val="center"/>
          </w:tcPr>
          <w:p w14:paraId="29CEB4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w:t>
            </w:r>
          </w:p>
        </w:tc>
        <w:tc>
          <w:tcPr>
            <w:tcW w:w="0" w:type="auto"/>
            <w:shd w:val="clear" w:color="auto" w:fill="auto"/>
            <w:noWrap/>
            <w:vAlign w:val="center"/>
          </w:tcPr>
          <w:p w14:paraId="79F39C5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1638</w:t>
            </w:r>
          </w:p>
        </w:tc>
        <w:tc>
          <w:tcPr>
            <w:tcW w:w="0" w:type="auto"/>
            <w:shd w:val="clear" w:color="auto" w:fill="auto"/>
            <w:noWrap/>
            <w:vAlign w:val="center"/>
          </w:tcPr>
          <w:p w14:paraId="11C17D0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1492</w:t>
            </w:r>
          </w:p>
        </w:tc>
        <w:tc>
          <w:tcPr>
            <w:tcW w:w="0" w:type="auto"/>
            <w:shd w:val="clear" w:color="auto" w:fill="auto"/>
            <w:noWrap/>
            <w:vAlign w:val="center"/>
          </w:tcPr>
          <w:p w14:paraId="46E5B9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134</w:t>
            </w:r>
          </w:p>
        </w:tc>
        <w:tc>
          <w:tcPr>
            <w:tcW w:w="0" w:type="auto"/>
            <w:shd w:val="clear" w:color="auto" w:fill="auto"/>
            <w:noWrap/>
            <w:vAlign w:val="center"/>
          </w:tcPr>
          <w:p w14:paraId="761C762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2187</w:t>
            </w:r>
          </w:p>
        </w:tc>
        <w:tc>
          <w:tcPr>
            <w:tcW w:w="0" w:type="auto"/>
            <w:shd w:val="clear" w:color="auto" w:fill="auto"/>
            <w:noWrap/>
            <w:vAlign w:val="center"/>
          </w:tcPr>
          <w:p w14:paraId="3CED70D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2148</w:t>
            </w:r>
          </w:p>
        </w:tc>
      </w:tr>
      <w:tr w:rsidR="000653B6" w:rsidRPr="0044437C" w14:paraId="71C4FB1F" w14:textId="77777777" w:rsidTr="00A404A4">
        <w:trPr>
          <w:trHeight w:val="270"/>
          <w:jc w:val="center"/>
        </w:trPr>
        <w:tc>
          <w:tcPr>
            <w:tcW w:w="0" w:type="auto"/>
            <w:shd w:val="clear" w:color="auto" w:fill="auto"/>
            <w:noWrap/>
            <w:vAlign w:val="center"/>
            <w:hideMark/>
          </w:tcPr>
          <w:p w14:paraId="58C0E5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w:t>
            </w:r>
          </w:p>
        </w:tc>
        <w:tc>
          <w:tcPr>
            <w:tcW w:w="0" w:type="auto"/>
            <w:shd w:val="clear" w:color="auto" w:fill="auto"/>
            <w:noWrap/>
            <w:vAlign w:val="center"/>
            <w:hideMark/>
          </w:tcPr>
          <w:p w14:paraId="7B3CB1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503</w:t>
            </w:r>
          </w:p>
        </w:tc>
        <w:tc>
          <w:tcPr>
            <w:tcW w:w="0" w:type="auto"/>
            <w:shd w:val="clear" w:color="auto" w:fill="auto"/>
            <w:noWrap/>
            <w:vAlign w:val="center"/>
            <w:hideMark/>
          </w:tcPr>
          <w:p w14:paraId="626BC4C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275</w:t>
            </w:r>
          </w:p>
        </w:tc>
        <w:tc>
          <w:tcPr>
            <w:tcW w:w="0" w:type="auto"/>
            <w:shd w:val="clear" w:color="auto" w:fill="auto"/>
            <w:noWrap/>
            <w:vAlign w:val="center"/>
          </w:tcPr>
          <w:p w14:paraId="5B68B11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w:t>
            </w:r>
          </w:p>
        </w:tc>
        <w:tc>
          <w:tcPr>
            <w:tcW w:w="0" w:type="auto"/>
            <w:shd w:val="clear" w:color="auto" w:fill="auto"/>
            <w:noWrap/>
            <w:vAlign w:val="center"/>
          </w:tcPr>
          <w:p w14:paraId="5A5E1B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1091</w:t>
            </w:r>
          </w:p>
        </w:tc>
        <w:tc>
          <w:tcPr>
            <w:tcW w:w="0" w:type="auto"/>
            <w:shd w:val="clear" w:color="auto" w:fill="auto"/>
            <w:noWrap/>
            <w:vAlign w:val="center"/>
          </w:tcPr>
          <w:p w14:paraId="6747DE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872</w:t>
            </w:r>
          </w:p>
        </w:tc>
        <w:tc>
          <w:tcPr>
            <w:tcW w:w="0" w:type="auto"/>
            <w:shd w:val="clear" w:color="auto" w:fill="auto"/>
            <w:noWrap/>
            <w:vAlign w:val="center"/>
          </w:tcPr>
          <w:p w14:paraId="4B256C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w:t>
            </w:r>
          </w:p>
        </w:tc>
        <w:tc>
          <w:tcPr>
            <w:tcW w:w="0" w:type="auto"/>
            <w:shd w:val="clear" w:color="auto" w:fill="auto"/>
            <w:noWrap/>
            <w:vAlign w:val="center"/>
          </w:tcPr>
          <w:p w14:paraId="75D0A4B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1653</w:t>
            </w:r>
          </w:p>
        </w:tc>
        <w:tc>
          <w:tcPr>
            <w:tcW w:w="0" w:type="auto"/>
            <w:shd w:val="clear" w:color="auto" w:fill="auto"/>
            <w:noWrap/>
            <w:vAlign w:val="center"/>
          </w:tcPr>
          <w:p w14:paraId="604C4B3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1510</w:t>
            </w:r>
          </w:p>
        </w:tc>
        <w:tc>
          <w:tcPr>
            <w:tcW w:w="0" w:type="auto"/>
            <w:shd w:val="clear" w:color="auto" w:fill="auto"/>
            <w:noWrap/>
            <w:vAlign w:val="center"/>
          </w:tcPr>
          <w:p w14:paraId="69EF2AB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w:t>
            </w:r>
          </w:p>
        </w:tc>
        <w:tc>
          <w:tcPr>
            <w:tcW w:w="0" w:type="auto"/>
            <w:shd w:val="clear" w:color="auto" w:fill="auto"/>
            <w:noWrap/>
            <w:vAlign w:val="center"/>
          </w:tcPr>
          <w:p w14:paraId="17469A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2202</w:t>
            </w:r>
          </w:p>
        </w:tc>
        <w:tc>
          <w:tcPr>
            <w:tcW w:w="0" w:type="auto"/>
            <w:shd w:val="clear" w:color="auto" w:fill="auto"/>
            <w:noWrap/>
            <w:vAlign w:val="center"/>
          </w:tcPr>
          <w:p w14:paraId="0A97848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2166</w:t>
            </w:r>
          </w:p>
        </w:tc>
      </w:tr>
      <w:tr w:rsidR="000653B6" w:rsidRPr="0044437C" w14:paraId="03472AF9" w14:textId="77777777" w:rsidTr="00A404A4">
        <w:trPr>
          <w:trHeight w:val="270"/>
          <w:jc w:val="center"/>
        </w:trPr>
        <w:tc>
          <w:tcPr>
            <w:tcW w:w="0" w:type="auto"/>
            <w:shd w:val="clear" w:color="auto" w:fill="auto"/>
            <w:noWrap/>
            <w:vAlign w:val="center"/>
            <w:hideMark/>
          </w:tcPr>
          <w:p w14:paraId="2CE2D5A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w:t>
            </w:r>
          </w:p>
        </w:tc>
        <w:tc>
          <w:tcPr>
            <w:tcW w:w="0" w:type="auto"/>
            <w:shd w:val="clear" w:color="auto" w:fill="auto"/>
            <w:noWrap/>
            <w:vAlign w:val="center"/>
            <w:hideMark/>
          </w:tcPr>
          <w:p w14:paraId="152BA8E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520</w:t>
            </w:r>
          </w:p>
        </w:tc>
        <w:tc>
          <w:tcPr>
            <w:tcW w:w="0" w:type="auto"/>
            <w:shd w:val="clear" w:color="auto" w:fill="auto"/>
            <w:noWrap/>
            <w:vAlign w:val="center"/>
            <w:hideMark/>
          </w:tcPr>
          <w:p w14:paraId="46FBB76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290</w:t>
            </w:r>
          </w:p>
        </w:tc>
        <w:tc>
          <w:tcPr>
            <w:tcW w:w="0" w:type="auto"/>
            <w:shd w:val="clear" w:color="auto" w:fill="auto"/>
            <w:noWrap/>
            <w:vAlign w:val="center"/>
          </w:tcPr>
          <w:p w14:paraId="41B8C7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w:t>
            </w:r>
          </w:p>
        </w:tc>
        <w:tc>
          <w:tcPr>
            <w:tcW w:w="0" w:type="auto"/>
            <w:shd w:val="clear" w:color="auto" w:fill="auto"/>
            <w:noWrap/>
            <w:vAlign w:val="center"/>
          </w:tcPr>
          <w:p w14:paraId="68B96A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1107</w:t>
            </w:r>
          </w:p>
        </w:tc>
        <w:tc>
          <w:tcPr>
            <w:tcW w:w="0" w:type="auto"/>
            <w:shd w:val="clear" w:color="auto" w:fill="auto"/>
            <w:noWrap/>
            <w:vAlign w:val="center"/>
          </w:tcPr>
          <w:p w14:paraId="2C4911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shd w:val="clear" w:color="auto" w:fill="auto"/>
            <w:noWrap/>
            <w:vAlign w:val="center"/>
          </w:tcPr>
          <w:p w14:paraId="0A1FBD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w:t>
            </w:r>
          </w:p>
        </w:tc>
        <w:tc>
          <w:tcPr>
            <w:tcW w:w="0" w:type="auto"/>
            <w:shd w:val="clear" w:color="auto" w:fill="auto"/>
            <w:noWrap/>
            <w:vAlign w:val="center"/>
          </w:tcPr>
          <w:p w14:paraId="7EABE31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shd w:val="clear" w:color="auto" w:fill="auto"/>
            <w:noWrap/>
            <w:vAlign w:val="center"/>
          </w:tcPr>
          <w:p w14:paraId="2333D4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1527</w:t>
            </w:r>
          </w:p>
        </w:tc>
        <w:tc>
          <w:tcPr>
            <w:tcW w:w="0" w:type="auto"/>
            <w:shd w:val="clear" w:color="auto" w:fill="auto"/>
            <w:noWrap/>
            <w:vAlign w:val="center"/>
          </w:tcPr>
          <w:p w14:paraId="167D6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w:t>
            </w:r>
          </w:p>
        </w:tc>
        <w:tc>
          <w:tcPr>
            <w:tcW w:w="0" w:type="auto"/>
            <w:shd w:val="clear" w:color="auto" w:fill="auto"/>
            <w:noWrap/>
            <w:vAlign w:val="center"/>
          </w:tcPr>
          <w:p w14:paraId="6412C1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2217</w:t>
            </w:r>
          </w:p>
        </w:tc>
        <w:tc>
          <w:tcPr>
            <w:tcW w:w="0" w:type="auto"/>
            <w:shd w:val="clear" w:color="auto" w:fill="auto"/>
            <w:noWrap/>
            <w:vAlign w:val="center"/>
          </w:tcPr>
          <w:p w14:paraId="3E8B5B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2183</w:t>
            </w:r>
          </w:p>
        </w:tc>
      </w:tr>
      <w:tr w:rsidR="000653B6" w:rsidRPr="0044437C" w14:paraId="620B8ABC" w14:textId="77777777" w:rsidTr="00A404A4">
        <w:trPr>
          <w:trHeight w:val="270"/>
          <w:jc w:val="center"/>
        </w:trPr>
        <w:tc>
          <w:tcPr>
            <w:tcW w:w="0" w:type="auto"/>
            <w:shd w:val="clear" w:color="auto" w:fill="auto"/>
            <w:noWrap/>
            <w:vAlign w:val="center"/>
            <w:hideMark/>
          </w:tcPr>
          <w:p w14:paraId="5C48531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w:t>
            </w:r>
          </w:p>
        </w:tc>
        <w:tc>
          <w:tcPr>
            <w:tcW w:w="0" w:type="auto"/>
            <w:shd w:val="clear" w:color="auto" w:fill="auto"/>
            <w:noWrap/>
            <w:vAlign w:val="center"/>
            <w:hideMark/>
          </w:tcPr>
          <w:p w14:paraId="5DA99C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536</w:t>
            </w:r>
          </w:p>
        </w:tc>
        <w:tc>
          <w:tcPr>
            <w:tcW w:w="0" w:type="auto"/>
            <w:shd w:val="clear" w:color="auto" w:fill="auto"/>
            <w:noWrap/>
            <w:vAlign w:val="center"/>
            <w:hideMark/>
          </w:tcPr>
          <w:p w14:paraId="4EEECC4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305</w:t>
            </w:r>
          </w:p>
        </w:tc>
        <w:tc>
          <w:tcPr>
            <w:tcW w:w="0" w:type="auto"/>
            <w:shd w:val="clear" w:color="auto" w:fill="auto"/>
            <w:noWrap/>
            <w:vAlign w:val="center"/>
          </w:tcPr>
          <w:p w14:paraId="3A1FED4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w:t>
            </w:r>
          </w:p>
        </w:tc>
        <w:tc>
          <w:tcPr>
            <w:tcW w:w="0" w:type="auto"/>
            <w:shd w:val="clear" w:color="auto" w:fill="auto"/>
            <w:noWrap/>
            <w:vAlign w:val="center"/>
          </w:tcPr>
          <w:p w14:paraId="75DD9D3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1122</w:t>
            </w:r>
          </w:p>
        </w:tc>
        <w:tc>
          <w:tcPr>
            <w:tcW w:w="0" w:type="auto"/>
            <w:shd w:val="clear" w:color="auto" w:fill="auto"/>
            <w:noWrap/>
            <w:vAlign w:val="center"/>
          </w:tcPr>
          <w:p w14:paraId="51E465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906</w:t>
            </w:r>
          </w:p>
        </w:tc>
        <w:tc>
          <w:tcPr>
            <w:tcW w:w="0" w:type="auto"/>
            <w:shd w:val="clear" w:color="auto" w:fill="auto"/>
            <w:noWrap/>
            <w:vAlign w:val="center"/>
          </w:tcPr>
          <w:p w14:paraId="42056E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w:t>
            </w:r>
          </w:p>
        </w:tc>
        <w:tc>
          <w:tcPr>
            <w:tcW w:w="0" w:type="auto"/>
            <w:shd w:val="clear" w:color="auto" w:fill="auto"/>
            <w:noWrap/>
            <w:vAlign w:val="center"/>
          </w:tcPr>
          <w:p w14:paraId="655EA9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1683</w:t>
            </w:r>
          </w:p>
        </w:tc>
        <w:tc>
          <w:tcPr>
            <w:tcW w:w="0" w:type="auto"/>
            <w:shd w:val="clear" w:color="auto" w:fill="auto"/>
            <w:noWrap/>
            <w:vAlign w:val="center"/>
          </w:tcPr>
          <w:p w14:paraId="7B9E3D7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1545</w:t>
            </w:r>
          </w:p>
        </w:tc>
        <w:tc>
          <w:tcPr>
            <w:tcW w:w="0" w:type="auto"/>
            <w:shd w:val="clear" w:color="auto" w:fill="auto"/>
            <w:noWrap/>
            <w:vAlign w:val="center"/>
          </w:tcPr>
          <w:p w14:paraId="00A8A5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w:t>
            </w:r>
          </w:p>
        </w:tc>
        <w:tc>
          <w:tcPr>
            <w:tcW w:w="0" w:type="auto"/>
            <w:shd w:val="clear" w:color="auto" w:fill="auto"/>
            <w:noWrap/>
            <w:vAlign w:val="center"/>
          </w:tcPr>
          <w:p w14:paraId="60E7736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2232</w:t>
            </w:r>
          </w:p>
        </w:tc>
        <w:tc>
          <w:tcPr>
            <w:tcW w:w="0" w:type="auto"/>
            <w:shd w:val="clear" w:color="auto" w:fill="auto"/>
            <w:noWrap/>
            <w:vAlign w:val="center"/>
          </w:tcPr>
          <w:p w14:paraId="2A42DC5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2201</w:t>
            </w:r>
          </w:p>
        </w:tc>
      </w:tr>
      <w:tr w:rsidR="000653B6" w:rsidRPr="0044437C" w14:paraId="5AEB61E7" w14:textId="77777777" w:rsidTr="00A404A4">
        <w:trPr>
          <w:trHeight w:val="270"/>
          <w:jc w:val="center"/>
        </w:trPr>
        <w:tc>
          <w:tcPr>
            <w:tcW w:w="0" w:type="auto"/>
            <w:shd w:val="clear" w:color="auto" w:fill="auto"/>
            <w:noWrap/>
            <w:vAlign w:val="center"/>
            <w:hideMark/>
          </w:tcPr>
          <w:p w14:paraId="6FD630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w:t>
            </w:r>
          </w:p>
        </w:tc>
        <w:tc>
          <w:tcPr>
            <w:tcW w:w="0" w:type="auto"/>
            <w:shd w:val="clear" w:color="auto" w:fill="auto"/>
            <w:noWrap/>
            <w:vAlign w:val="center"/>
            <w:hideMark/>
          </w:tcPr>
          <w:p w14:paraId="071649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553</w:t>
            </w:r>
          </w:p>
        </w:tc>
        <w:tc>
          <w:tcPr>
            <w:tcW w:w="0" w:type="auto"/>
            <w:shd w:val="clear" w:color="auto" w:fill="auto"/>
            <w:noWrap/>
            <w:vAlign w:val="center"/>
            <w:hideMark/>
          </w:tcPr>
          <w:p w14:paraId="7D140EE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320</w:t>
            </w:r>
          </w:p>
        </w:tc>
        <w:tc>
          <w:tcPr>
            <w:tcW w:w="0" w:type="auto"/>
            <w:shd w:val="clear" w:color="auto" w:fill="auto"/>
            <w:noWrap/>
            <w:vAlign w:val="center"/>
          </w:tcPr>
          <w:p w14:paraId="058C136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64</w:t>
            </w:r>
          </w:p>
        </w:tc>
        <w:tc>
          <w:tcPr>
            <w:tcW w:w="0" w:type="auto"/>
            <w:shd w:val="clear" w:color="auto" w:fill="auto"/>
            <w:noWrap/>
            <w:vAlign w:val="center"/>
          </w:tcPr>
          <w:p w14:paraId="69D110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1137</w:t>
            </w:r>
          </w:p>
        </w:tc>
        <w:tc>
          <w:tcPr>
            <w:tcW w:w="0" w:type="auto"/>
            <w:shd w:val="clear" w:color="auto" w:fill="auto"/>
            <w:noWrap/>
            <w:vAlign w:val="center"/>
          </w:tcPr>
          <w:p w14:paraId="14725C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923</w:t>
            </w:r>
          </w:p>
        </w:tc>
        <w:tc>
          <w:tcPr>
            <w:tcW w:w="0" w:type="auto"/>
            <w:shd w:val="clear" w:color="auto" w:fill="auto"/>
            <w:noWrap/>
            <w:vAlign w:val="center"/>
          </w:tcPr>
          <w:p w14:paraId="0252C9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w:t>
            </w:r>
          </w:p>
        </w:tc>
        <w:tc>
          <w:tcPr>
            <w:tcW w:w="0" w:type="auto"/>
            <w:shd w:val="clear" w:color="auto" w:fill="auto"/>
            <w:noWrap/>
            <w:vAlign w:val="center"/>
          </w:tcPr>
          <w:p w14:paraId="3CF7E6E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1698</w:t>
            </w:r>
          </w:p>
        </w:tc>
        <w:tc>
          <w:tcPr>
            <w:tcW w:w="0" w:type="auto"/>
            <w:shd w:val="clear" w:color="auto" w:fill="auto"/>
            <w:noWrap/>
            <w:vAlign w:val="center"/>
          </w:tcPr>
          <w:p w14:paraId="0D628E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1562</w:t>
            </w:r>
          </w:p>
        </w:tc>
        <w:tc>
          <w:tcPr>
            <w:tcW w:w="0" w:type="auto"/>
            <w:shd w:val="clear" w:color="auto" w:fill="auto"/>
            <w:noWrap/>
            <w:vAlign w:val="center"/>
          </w:tcPr>
          <w:p w14:paraId="18F360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w:t>
            </w:r>
          </w:p>
        </w:tc>
        <w:tc>
          <w:tcPr>
            <w:tcW w:w="0" w:type="auto"/>
            <w:shd w:val="clear" w:color="auto" w:fill="auto"/>
            <w:noWrap/>
            <w:vAlign w:val="center"/>
          </w:tcPr>
          <w:p w14:paraId="4BD495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2246</w:t>
            </w:r>
          </w:p>
        </w:tc>
        <w:tc>
          <w:tcPr>
            <w:tcW w:w="0" w:type="auto"/>
            <w:shd w:val="clear" w:color="auto" w:fill="auto"/>
            <w:noWrap/>
            <w:vAlign w:val="center"/>
          </w:tcPr>
          <w:p w14:paraId="357815D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2219</w:t>
            </w:r>
          </w:p>
        </w:tc>
      </w:tr>
      <w:tr w:rsidR="000653B6" w:rsidRPr="0044437C" w14:paraId="090EECFD" w14:textId="77777777" w:rsidTr="00A404A4">
        <w:trPr>
          <w:trHeight w:val="270"/>
          <w:jc w:val="center"/>
        </w:trPr>
        <w:tc>
          <w:tcPr>
            <w:tcW w:w="0" w:type="auto"/>
            <w:shd w:val="clear" w:color="auto" w:fill="auto"/>
            <w:noWrap/>
            <w:vAlign w:val="center"/>
            <w:hideMark/>
          </w:tcPr>
          <w:p w14:paraId="1317B19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28</w:t>
            </w:r>
          </w:p>
        </w:tc>
        <w:tc>
          <w:tcPr>
            <w:tcW w:w="0" w:type="auto"/>
            <w:shd w:val="clear" w:color="auto" w:fill="auto"/>
            <w:noWrap/>
            <w:vAlign w:val="center"/>
            <w:hideMark/>
          </w:tcPr>
          <w:p w14:paraId="0F058D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569</w:t>
            </w:r>
          </w:p>
        </w:tc>
        <w:tc>
          <w:tcPr>
            <w:tcW w:w="0" w:type="auto"/>
            <w:shd w:val="clear" w:color="auto" w:fill="auto"/>
            <w:noWrap/>
            <w:vAlign w:val="center"/>
            <w:hideMark/>
          </w:tcPr>
          <w:p w14:paraId="631553C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335</w:t>
            </w:r>
          </w:p>
        </w:tc>
        <w:tc>
          <w:tcPr>
            <w:tcW w:w="0" w:type="auto"/>
            <w:shd w:val="clear" w:color="auto" w:fill="auto"/>
            <w:noWrap/>
            <w:vAlign w:val="center"/>
          </w:tcPr>
          <w:p w14:paraId="443C2AE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w:t>
            </w:r>
          </w:p>
        </w:tc>
        <w:tc>
          <w:tcPr>
            <w:tcW w:w="0" w:type="auto"/>
            <w:shd w:val="clear" w:color="auto" w:fill="auto"/>
            <w:noWrap/>
            <w:vAlign w:val="center"/>
          </w:tcPr>
          <w:p w14:paraId="534599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1153</w:t>
            </w:r>
          </w:p>
        </w:tc>
        <w:tc>
          <w:tcPr>
            <w:tcW w:w="0" w:type="auto"/>
            <w:shd w:val="clear" w:color="auto" w:fill="auto"/>
            <w:noWrap/>
            <w:vAlign w:val="center"/>
          </w:tcPr>
          <w:p w14:paraId="3021CA8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940</w:t>
            </w:r>
          </w:p>
        </w:tc>
        <w:tc>
          <w:tcPr>
            <w:tcW w:w="0" w:type="auto"/>
            <w:shd w:val="clear" w:color="auto" w:fill="auto"/>
            <w:noWrap/>
            <w:vAlign w:val="center"/>
          </w:tcPr>
          <w:p w14:paraId="1B63C8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w:t>
            </w:r>
          </w:p>
        </w:tc>
        <w:tc>
          <w:tcPr>
            <w:tcW w:w="0" w:type="auto"/>
            <w:shd w:val="clear" w:color="auto" w:fill="auto"/>
            <w:noWrap/>
            <w:vAlign w:val="center"/>
          </w:tcPr>
          <w:p w14:paraId="5E17808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1713</w:t>
            </w:r>
          </w:p>
        </w:tc>
        <w:tc>
          <w:tcPr>
            <w:tcW w:w="0" w:type="auto"/>
            <w:shd w:val="clear" w:color="auto" w:fill="auto"/>
            <w:noWrap/>
            <w:vAlign w:val="center"/>
          </w:tcPr>
          <w:p w14:paraId="46AB6E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1580</w:t>
            </w:r>
          </w:p>
        </w:tc>
        <w:tc>
          <w:tcPr>
            <w:tcW w:w="0" w:type="auto"/>
            <w:shd w:val="clear" w:color="auto" w:fill="auto"/>
            <w:noWrap/>
            <w:vAlign w:val="center"/>
          </w:tcPr>
          <w:p w14:paraId="39CB3B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w:t>
            </w:r>
          </w:p>
        </w:tc>
        <w:tc>
          <w:tcPr>
            <w:tcW w:w="0" w:type="auto"/>
            <w:shd w:val="clear" w:color="auto" w:fill="auto"/>
            <w:noWrap/>
            <w:vAlign w:val="center"/>
          </w:tcPr>
          <w:p w14:paraId="44B3FA2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2261</w:t>
            </w:r>
          </w:p>
        </w:tc>
        <w:tc>
          <w:tcPr>
            <w:tcW w:w="0" w:type="auto"/>
            <w:shd w:val="clear" w:color="auto" w:fill="auto"/>
            <w:noWrap/>
            <w:vAlign w:val="center"/>
          </w:tcPr>
          <w:p w14:paraId="479062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2237</w:t>
            </w:r>
          </w:p>
        </w:tc>
      </w:tr>
      <w:tr w:rsidR="000653B6" w:rsidRPr="0044437C" w14:paraId="502F280E" w14:textId="77777777" w:rsidTr="00A404A4">
        <w:trPr>
          <w:trHeight w:val="270"/>
          <w:jc w:val="center"/>
        </w:trPr>
        <w:tc>
          <w:tcPr>
            <w:tcW w:w="0" w:type="auto"/>
            <w:shd w:val="clear" w:color="auto" w:fill="auto"/>
            <w:noWrap/>
            <w:vAlign w:val="center"/>
            <w:hideMark/>
          </w:tcPr>
          <w:p w14:paraId="1CA64B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w:t>
            </w:r>
          </w:p>
        </w:tc>
        <w:tc>
          <w:tcPr>
            <w:tcW w:w="0" w:type="auto"/>
            <w:shd w:val="clear" w:color="auto" w:fill="auto"/>
            <w:noWrap/>
            <w:vAlign w:val="center"/>
            <w:hideMark/>
          </w:tcPr>
          <w:p w14:paraId="32BD73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585</w:t>
            </w:r>
          </w:p>
        </w:tc>
        <w:tc>
          <w:tcPr>
            <w:tcW w:w="0" w:type="auto"/>
            <w:shd w:val="clear" w:color="auto" w:fill="auto"/>
            <w:noWrap/>
            <w:vAlign w:val="center"/>
            <w:hideMark/>
          </w:tcPr>
          <w:p w14:paraId="290FC8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351</w:t>
            </w:r>
          </w:p>
        </w:tc>
        <w:tc>
          <w:tcPr>
            <w:tcW w:w="0" w:type="auto"/>
            <w:shd w:val="clear" w:color="auto" w:fill="auto"/>
            <w:noWrap/>
            <w:vAlign w:val="center"/>
          </w:tcPr>
          <w:p w14:paraId="5D7F3E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w:t>
            </w:r>
          </w:p>
        </w:tc>
        <w:tc>
          <w:tcPr>
            <w:tcW w:w="0" w:type="auto"/>
            <w:shd w:val="clear" w:color="auto" w:fill="auto"/>
            <w:noWrap/>
            <w:vAlign w:val="center"/>
          </w:tcPr>
          <w:p w14:paraId="7583867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1168</w:t>
            </w:r>
          </w:p>
        </w:tc>
        <w:tc>
          <w:tcPr>
            <w:tcW w:w="0" w:type="auto"/>
            <w:shd w:val="clear" w:color="auto" w:fill="auto"/>
            <w:noWrap/>
            <w:vAlign w:val="center"/>
          </w:tcPr>
          <w:p w14:paraId="51CAA16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957</w:t>
            </w:r>
          </w:p>
        </w:tc>
        <w:tc>
          <w:tcPr>
            <w:tcW w:w="0" w:type="auto"/>
            <w:shd w:val="clear" w:color="auto" w:fill="auto"/>
            <w:noWrap/>
            <w:vAlign w:val="center"/>
          </w:tcPr>
          <w:p w14:paraId="659ED7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103</w:t>
            </w:r>
          </w:p>
        </w:tc>
        <w:tc>
          <w:tcPr>
            <w:tcW w:w="0" w:type="auto"/>
            <w:shd w:val="clear" w:color="auto" w:fill="auto"/>
            <w:noWrap/>
            <w:vAlign w:val="center"/>
          </w:tcPr>
          <w:p w14:paraId="19B806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1728</w:t>
            </w:r>
          </w:p>
        </w:tc>
        <w:tc>
          <w:tcPr>
            <w:tcW w:w="0" w:type="auto"/>
            <w:shd w:val="clear" w:color="auto" w:fill="auto"/>
            <w:noWrap/>
            <w:vAlign w:val="center"/>
          </w:tcPr>
          <w:p w14:paraId="43D13FC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1598</w:t>
            </w:r>
          </w:p>
        </w:tc>
        <w:tc>
          <w:tcPr>
            <w:tcW w:w="0" w:type="auto"/>
            <w:shd w:val="clear" w:color="auto" w:fill="auto"/>
            <w:noWrap/>
            <w:vAlign w:val="center"/>
          </w:tcPr>
          <w:p w14:paraId="4D8819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w:t>
            </w:r>
          </w:p>
        </w:tc>
        <w:tc>
          <w:tcPr>
            <w:tcW w:w="0" w:type="auto"/>
            <w:shd w:val="clear" w:color="auto" w:fill="auto"/>
            <w:noWrap/>
            <w:vAlign w:val="center"/>
          </w:tcPr>
          <w:p w14:paraId="793888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2276</w:t>
            </w:r>
          </w:p>
        </w:tc>
        <w:tc>
          <w:tcPr>
            <w:tcW w:w="0" w:type="auto"/>
            <w:shd w:val="clear" w:color="auto" w:fill="auto"/>
            <w:noWrap/>
            <w:vAlign w:val="center"/>
          </w:tcPr>
          <w:p w14:paraId="08E18EC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2255</w:t>
            </w:r>
          </w:p>
        </w:tc>
      </w:tr>
      <w:tr w:rsidR="000653B6" w:rsidRPr="0044437C" w14:paraId="3EB035A4" w14:textId="77777777" w:rsidTr="00A404A4">
        <w:trPr>
          <w:trHeight w:val="270"/>
          <w:jc w:val="center"/>
        </w:trPr>
        <w:tc>
          <w:tcPr>
            <w:tcW w:w="0" w:type="auto"/>
            <w:shd w:val="clear" w:color="auto" w:fill="auto"/>
            <w:noWrap/>
            <w:vAlign w:val="center"/>
            <w:hideMark/>
          </w:tcPr>
          <w:p w14:paraId="3C20910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w:t>
            </w:r>
          </w:p>
        </w:tc>
        <w:tc>
          <w:tcPr>
            <w:tcW w:w="0" w:type="auto"/>
            <w:shd w:val="clear" w:color="auto" w:fill="auto"/>
            <w:noWrap/>
            <w:vAlign w:val="center"/>
            <w:hideMark/>
          </w:tcPr>
          <w:p w14:paraId="4868A19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602</w:t>
            </w:r>
          </w:p>
        </w:tc>
        <w:tc>
          <w:tcPr>
            <w:tcW w:w="0" w:type="auto"/>
            <w:shd w:val="clear" w:color="auto" w:fill="auto"/>
            <w:noWrap/>
            <w:vAlign w:val="center"/>
            <w:hideMark/>
          </w:tcPr>
          <w:p w14:paraId="710D0F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366</w:t>
            </w:r>
          </w:p>
        </w:tc>
        <w:tc>
          <w:tcPr>
            <w:tcW w:w="0" w:type="auto"/>
            <w:shd w:val="clear" w:color="auto" w:fill="auto"/>
            <w:noWrap/>
            <w:vAlign w:val="center"/>
          </w:tcPr>
          <w:p w14:paraId="1D2036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shd w:val="clear" w:color="auto" w:fill="auto"/>
            <w:noWrap/>
            <w:vAlign w:val="center"/>
          </w:tcPr>
          <w:p w14:paraId="77C633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1184</w:t>
            </w:r>
          </w:p>
        </w:tc>
        <w:tc>
          <w:tcPr>
            <w:tcW w:w="0" w:type="auto"/>
            <w:shd w:val="clear" w:color="auto" w:fill="auto"/>
            <w:noWrap/>
            <w:vAlign w:val="center"/>
          </w:tcPr>
          <w:p w14:paraId="09A3C7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974</w:t>
            </w:r>
          </w:p>
        </w:tc>
        <w:tc>
          <w:tcPr>
            <w:tcW w:w="0" w:type="auto"/>
            <w:shd w:val="clear" w:color="auto" w:fill="auto"/>
            <w:noWrap/>
            <w:vAlign w:val="center"/>
          </w:tcPr>
          <w:p w14:paraId="6B3070F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w:t>
            </w:r>
          </w:p>
        </w:tc>
        <w:tc>
          <w:tcPr>
            <w:tcW w:w="0" w:type="auto"/>
            <w:shd w:val="clear" w:color="auto" w:fill="auto"/>
            <w:noWrap/>
            <w:vAlign w:val="center"/>
          </w:tcPr>
          <w:p w14:paraId="3C6BBA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1742</w:t>
            </w:r>
          </w:p>
        </w:tc>
        <w:tc>
          <w:tcPr>
            <w:tcW w:w="0" w:type="auto"/>
            <w:shd w:val="clear" w:color="auto" w:fill="auto"/>
            <w:noWrap/>
            <w:vAlign w:val="center"/>
          </w:tcPr>
          <w:p w14:paraId="0BCF852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1615</w:t>
            </w:r>
          </w:p>
        </w:tc>
        <w:tc>
          <w:tcPr>
            <w:tcW w:w="0" w:type="auto"/>
            <w:shd w:val="clear" w:color="auto" w:fill="auto"/>
            <w:noWrap/>
            <w:vAlign w:val="center"/>
          </w:tcPr>
          <w:p w14:paraId="333355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shd w:val="clear" w:color="auto" w:fill="auto"/>
            <w:noWrap/>
            <w:vAlign w:val="center"/>
          </w:tcPr>
          <w:p w14:paraId="536B80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c>
          <w:tcPr>
            <w:tcW w:w="0" w:type="auto"/>
            <w:shd w:val="clear" w:color="auto" w:fill="auto"/>
            <w:noWrap/>
            <w:vAlign w:val="center"/>
          </w:tcPr>
          <w:p w14:paraId="5E2EA6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2273</w:t>
            </w:r>
          </w:p>
        </w:tc>
      </w:tr>
      <w:tr w:rsidR="000653B6" w:rsidRPr="0044437C" w14:paraId="0E46DD55" w14:textId="77777777" w:rsidTr="00A404A4">
        <w:trPr>
          <w:trHeight w:val="270"/>
          <w:jc w:val="center"/>
        </w:trPr>
        <w:tc>
          <w:tcPr>
            <w:tcW w:w="0" w:type="auto"/>
            <w:shd w:val="clear" w:color="auto" w:fill="auto"/>
            <w:noWrap/>
            <w:vAlign w:val="center"/>
            <w:hideMark/>
          </w:tcPr>
          <w:p w14:paraId="0906ACD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w:t>
            </w:r>
          </w:p>
        </w:tc>
        <w:tc>
          <w:tcPr>
            <w:tcW w:w="0" w:type="auto"/>
            <w:shd w:val="clear" w:color="auto" w:fill="auto"/>
            <w:noWrap/>
            <w:vAlign w:val="center"/>
            <w:hideMark/>
          </w:tcPr>
          <w:p w14:paraId="6021B34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618</w:t>
            </w:r>
          </w:p>
        </w:tc>
        <w:tc>
          <w:tcPr>
            <w:tcW w:w="0" w:type="auto"/>
            <w:shd w:val="clear" w:color="auto" w:fill="auto"/>
            <w:noWrap/>
            <w:vAlign w:val="center"/>
            <w:hideMark/>
          </w:tcPr>
          <w:p w14:paraId="07E6CE2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382</w:t>
            </w:r>
          </w:p>
        </w:tc>
        <w:tc>
          <w:tcPr>
            <w:tcW w:w="0" w:type="auto"/>
            <w:shd w:val="clear" w:color="auto" w:fill="auto"/>
            <w:noWrap/>
            <w:vAlign w:val="center"/>
          </w:tcPr>
          <w:p w14:paraId="3C80A76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w:t>
            </w:r>
          </w:p>
        </w:tc>
        <w:tc>
          <w:tcPr>
            <w:tcW w:w="0" w:type="auto"/>
            <w:shd w:val="clear" w:color="auto" w:fill="auto"/>
            <w:noWrap/>
            <w:vAlign w:val="center"/>
          </w:tcPr>
          <w:p w14:paraId="2EA4164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1199</w:t>
            </w:r>
          </w:p>
        </w:tc>
        <w:tc>
          <w:tcPr>
            <w:tcW w:w="0" w:type="auto"/>
            <w:shd w:val="clear" w:color="auto" w:fill="auto"/>
            <w:noWrap/>
            <w:vAlign w:val="center"/>
          </w:tcPr>
          <w:p w14:paraId="67F8850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991</w:t>
            </w:r>
          </w:p>
        </w:tc>
        <w:tc>
          <w:tcPr>
            <w:tcW w:w="0" w:type="auto"/>
            <w:shd w:val="clear" w:color="auto" w:fill="auto"/>
            <w:noWrap/>
            <w:vAlign w:val="center"/>
          </w:tcPr>
          <w:p w14:paraId="44143D7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shd w:val="clear" w:color="auto" w:fill="auto"/>
            <w:noWrap/>
            <w:vAlign w:val="center"/>
          </w:tcPr>
          <w:p w14:paraId="578651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1757</w:t>
            </w:r>
          </w:p>
        </w:tc>
        <w:tc>
          <w:tcPr>
            <w:tcW w:w="0" w:type="auto"/>
            <w:shd w:val="clear" w:color="auto" w:fill="auto"/>
            <w:noWrap/>
            <w:vAlign w:val="center"/>
          </w:tcPr>
          <w:p w14:paraId="56FCE3F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1633</w:t>
            </w:r>
          </w:p>
        </w:tc>
        <w:tc>
          <w:tcPr>
            <w:tcW w:w="0" w:type="auto"/>
            <w:shd w:val="clear" w:color="auto" w:fill="auto"/>
            <w:noWrap/>
            <w:vAlign w:val="center"/>
          </w:tcPr>
          <w:p w14:paraId="3EC240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w:t>
            </w:r>
          </w:p>
        </w:tc>
        <w:tc>
          <w:tcPr>
            <w:tcW w:w="0" w:type="auto"/>
            <w:shd w:val="clear" w:color="auto" w:fill="auto"/>
            <w:noWrap/>
            <w:vAlign w:val="center"/>
          </w:tcPr>
          <w:p w14:paraId="3D42189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2305</w:t>
            </w:r>
          </w:p>
        </w:tc>
        <w:tc>
          <w:tcPr>
            <w:tcW w:w="0" w:type="auto"/>
            <w:shd w:val="clear" w:color="auto" w:fill="auto"/>
            <w:noWrap/>
            <w:vAlign w:val="center"/>
          </w:tcPr>
          <w:p w14:paraId="2BB65E2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r>
      <w:tr w:rsidR="000653B6" w:rsidRPr="0044437C" w14:paraId="50FAB711" w14:textId="77777777" w:rsidTr="00A404A4">
        <w:trPr>
          <w:trHeight w:val="270"/>
          <w:jc w:val="center"/>
        </w:trPr>
        <w:tc>
          <w:tcPr>
            <w:tcW w:w="0" w:type="auto"/>
            <w:shd w:val="clear" w:color="auto" w:fill="auto"/>
            <w:noWrap/>
            <w:vAlign w:val="center"/>
            <w:hideMark/>
          </w:tcPr>
          <w:p w14:paraId="4FA5AD3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w:t>
            </w:r>
          </w:p>
        </w:tc>
        <w:tc>
          <w:tcPr>
            <w:tcW w:w="0" w:type="auto"/>
            <w:shd w:val="clear" w:color="auto" w:fill="auto"/>
            <w:noWrap/>
            <w:vAlign w:val="center"/>
            <w:hideMark/>
          </w:tcPr>
          <w:p w14:paraId="21F2FEA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634</w:t>
            </w:r>
          </w:p>
        </w:tc>
        <w:tc>
          <w:tcPr>
            <w:tcW w:w="0" w:type="auto"/>
            <w:shd w:val="clear" w:color="auto" w:fill="auto"/>
            <w:noWrap/>
            <w:vAlign w:val="center"/>
            <w:hideMark/>
          </w:tcPr>
          <w:p w14:paraId="022142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398</w:t>
            </w:r>
          </w:p>
        </w:tc>
        <w:tc>
          <w:tcPr>
            <w:tcW w:w="0" w:type="auto"/>
            <w:shd w:val="clear" w:color="auto" w:fill="auto"/>
            <w:noWrap/>
            <w:vAlign w:val="center"/>
          </w:tcPr>
          <w:p w14:paraId="50EF31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w:t>
            </w:r>
          </w:p>
        </w:tc>
        <w:tc>
          <w:tcPr>
            <w:tcW w:w="0" w:type="auto"/>
            <w:shd w:val="clear" w:color="auto" w:fill="auto"/>
            <w:noWrap/>
            <w:vAlign w:val="center"/>
          </w:tcPr>
          <w:p w14:paraId="034BF5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shd w:val="clear" w:color="auto" w:fill="auto"/>
            <w:noWrap/>
            <w:vAlign w:val="center"/>
          </w:tcPr>
          <w:p w14:paraId="140B22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1008</w:t>
            </w:r>
          </w:p>
        </w:tc>
        <w:tc>
          <w:tcPr>
            <w:tcW w:w="0" w:type="auto"/>
            <w:shd w:val="clear" w:color="auto" w:fill="auto"/>
            <w:noWrap/>
            <w:vAlign w:val="center"/>
          </w:tcPr>
          <w:p w14:paraId="0A33F1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w:t>
            </w:r>
          </w:p>
        </w:tc>
        <w:tc>
          <w:tcPr>
            <w:tcW w:w="0" w:type="auto"/>
            <w:shd w:val="clear" w:color="auto" w:fill="auto"/>
            <w:noWrap/>
            <w:vAlign w:val="center"/>
          </w:tcPr>
          <w:p w14:paraId="05C11CC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1772</w:t>
            </w:r>
          </w:p>
        </w:tc>
        <w:tc>
          <w:tcPr>
            <w:tcW w:w="0" w:type="auto"/>
            <w:shd w:val="clear" w:color="auto" w:fill="auto"/>
            <w:noWrap/>
            <w:vAlign w:val="center"/>
          </w:tcPr>
          <w:p w14:paraId="5C7959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1650</w:t>
            </w:r>
          </w:p>
        </w:tc>
        <w:tc>
          <w:tcPr>
            <w:tcW w:w="0" w:type="auto"/>
            <w:shd w:val="clear" w:color="auto" w:fill="auto"/>
            <w:noWrap/>
            <w:vAlign w:val="center"/>
          </w:tcPr>
          <w:p w14:paraId="367CBBC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143</w:t>
            </w:r>
          </w:p>
        </w:tc>
        <w:tc>
          <w:tcPr>
            <w:tcW w:w="0" w:type="auto"/>
            <w:shd w:val="clear" w:color="auto" w:fill="auto"/>
            <w:noWrap/>
            <w:vAlign w:val="center"/>
          </w:tcPr>
          <w:p w14:paraId="6A3DC9B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2320</w:t>
            </w:r>
          </w:p>
        </w:tc>
        <w:tc>
          <w:tcPr>
            <w:tcW w:w="0" w:type="auto"/>
            <w:shd w:val="clear" w:color="auto" w:fill="auto"/>
            <w:noWrap/>
            <w:vAlign w:val="center"/>
          </w:tcPr>
          <w:p w14:paraId="5F6F6EC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2309</w:t>
            </w:r>
          </w:p>
        </w:tc>
      </w:tr>
      <w:tr w:rsidR="000653B6" w:rsidRPr="0044437C" w14:paraId="307D936B" w14:textId="77777777" w:rsidTr="00A404A4">
        <w:trPr>
          <w:trHeight w:val="270"/>
          <w:jc w:val="center"/>
        </w:trPr>
        <w:tc>
          <w:tcPr>
            <w:tcW w:w="0" w:type="auto"/>
            <w:shd w:val="clear" w:color="auto" w:fill="auto"/>
            <w:noWrap/>
            <w:vAlign w:val="center"/>
            <w:hideMark/>
          </w:tcPr>
          <w:p w14:paraId="3D4DE60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w:t>
            </w:r>
          </w:p>
        </w:tc>
        <w:tc>
          <w:tcPr>
            <w:tcW w:w="0" w:type="auto"/>
            <w:shd w:val="clear" w:color="auto" w:fill="auto"/>
            <w:noWrap/>
            <w:vAlign w:val="center"/>
            <w:hideMark/>
          </w:tcPr>
          <w:p w14:paraId="707EBF7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651</w:t>
            </w:r>
          </w:p>
        </w:tc>
        <w:tc>
          <w:tcPr>
            <w:tcW w:w="0" w:type="auto"/>
            <w:shd w:val="clear" w:color="auto" w:fill="auto"/>
            <w:noWrap/>
            <w:vAlign w:val="center"/>
            <w:hideMark/>
          </w:tcPr>
          <w:p w14:paraId="4983E3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413</w:t>
            </w:r>
          </w:p>
        </w:tc>
        <w:tc>
          <w:tcPr>
            <w:tcW w:w="0" w:type="auto"/>
            <w:shd w:val="clear" w:color="auto" w:fill="auto"/>
            <w:noWrap/>
            <w:vAlign w:val="center"/>
          </w:tcPr>
          <w:p w14:paraId="63C2BE4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w:t>
            </w:r>
          </w:p>
        </w:tc>
        <w:tc>
          <w:tcPr>
            <w:tcW w:w="0" w:type="auto"/>
            <w:shd w:val="clear" w:color="auto" w:fill="auto"/>
            <w:noWrap/>
            <w:vAlign w:val="center"/>
          </w:tcPr>
          <w:p w14:paraId="4109FC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1229</w:t>
            </w:r>
          </w:p>
        </w:tc>
        <w:tc>
          <w:tcPr>
            <w:tcW w:w="0" w:type="auto"/>
            <w:shd w:val="clear" w:color="auto" w:fill="auto"/>
            <w:noWrap/>
            <w:vAlign w:val="center"/>
          </w:tcPr>
          <w:p w14:paraId="372FB8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1025</w:t>
            </w:r>
          </w:p>
        </w:tc>
        <w:tc>
          <w:tcPr>
            <w:tcW w:w="0" w:type="auto"/>
            <w:shd w:val="clear" w:color="auto" w:fill="auto"/>
            <w:noWrap/>
            <w:vAlign w:val="center"/>
          </w:tcPr>
          <w:p w14:paraId="3CC38BF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w:t>
            </w:r>
          </w:p>
        </w:tc>
        <w:tc>
          <w:tcPr>
            <w:tcW w:w="0" w:type="auto"/>
            <w:shd w:val="clear" w:color="auto" w:fill="auto"/>
            <w:noWrap/>
            <w:vAlign w:val="center"/>
          </w:tcPr>
          <w:p w14:paraId="34DE20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1787</w:t>
            </w:r>
          </w:p>
        </w:tc>
        <w:tc>
          <w:tcPr>
            <w:tcW w:w="0" w:type="auto"/>
            <w:shd w:val="clear" w:color="auto" w:fill="auto"/>
            <w:noWrap/>
            <w:vAlign w:val="center"/>
          </w:tcPr>
          <w:p w14:paraId="4894CC6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shd w:val="clear" w:color="auto" w:fill="auto"/>
            <w:noWrap/>
            <w:vAlign w:val="center"/>
          </w:tcPr>
          <w:p w14:paraId="0F7217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w:t>
            </w:r>
          </w:p>
        </w:tc>
        <w:tc>
          <w:tcPr>
            <w:tcW w:w="0" w:type="auto"/>
            <w:shd w:val="clear" w:color="auto" w:fill="auto"/>
            <w:noWrap/>
            <w:vAlign w:val="center"/>
          </w:tcPr>
          <w:p w14:paraId="26FBACE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2335</w:t>
            </w:r>
          </w:p>
        </w:tc>
        <w:tc>
          <w:tcPr>
            <w:tcW w:w="0" w:type="auto"/>
            <w:shd w:val="clear" w:color="auto" w:fill="auto"/>
            <w:noWrap/>
            <w:vAlign w:val="center"/>
          </w:tcPr>
          <w:p w14:paraId="20246D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2327</w:t>
            </w:r>
          </w:p>
        </w:tc>
      </w:tr>
      <w:tr w:rsidR="000653B6" w:rsidRPr="0044437C" w14:paraId="62A014AF" w14:textId="77777777" w:rsidTr="00A404A4">
        <w:trPr>
          <w:trHeight w:val="270"/>
          <w:jc w:val="center"/>
        </w:trPr>
        <w:tc>
          <w:tcPr>
            <w:tcW w:w="0" w:type="auto"/>
            <w:shd w:val="clear" w:color="auto" w:fill="auto"/>
            <w:noWrap/>
            <w:vAlign w:val="center"/>
            <w:hideMark/>
          </w:tcPr>
          <w:p w14:paraId="5C8D469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w:t>
            </w:r>
          </w:p>
        </w:tc>
        <w:tc>
          <w:tcPr>
            <w:tcW w:w="0" w:type="auto"/>
            <w:shd w:val="clear" w:color="auto" w:fill="auto"/>
            <w:noWrap/>
            <w:vAlign w:val="center"/>
            <w:hideMark/>
          </w:tcPr>
          <w:p w14:paraId="32D8E2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667</w:t>
            </w:r>
          </w:p>
        </w:tc>
        <w:tc>
          <w:tcPr>
            <w:tcW w:w="0" w:type="auto"/>
            <w:shd w:val="clear" w:color="auto" w:fill="auto"/>
            <w:noWrap/>
            <w:vAlign w:val="center"/>
            <w:hideMark/>
          </w:tcPr>
          <w:p w14:paraId="456B6B5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429</w:t>
            </w:r>
          </w:p>
        </w:tc>
        <w:tc>
          <w:tcPr>
            <w:tcW w:w="0" w:type="auto"/>
            <w:shd w:val="clear" w:color="auto" w:fill="auto"/>
            <w:noWrap/>
            <w:vAlign w:val="center"/>
          </w:tcPr>
          <w:p w14:paraId="4502B3A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w:t>
            </w:r>
          </w:p>
        </w:tc>
        <w:tc>
          <w:tcPr>
            <w:tcW w:w="0" w:type="auto"/>
            <w:shd w:val="clear" w:color="auto" w:fill="auto"/>
            <w:noWrap/>
            <w:vAlign w:val="center"/>
          </w:tcPr>
          <w:p w14:paraId="13B260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1245</w:t>
            </w:r>
          </w:p>
        </w:tc>
        <w:tc>
          <w:tcPr>
            <w:tcW w:w="0" w:type="auto"/>
            <w:shd w:val="clear" w:color="auto" w:fill="auto"/>
            <w:noWrap/>
            <w:vAlign w:val="center"/>
          </w:tcPr>
          <w:p w14:paraId="3D37E06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1042</w:t>
            </w:r>
          </w:p>
        </w:tc>
        <w:tc>
          <w:tcPr>
            <w:tcW w:w="0" w:type="auto"/>
            <w:shd w:val="clear" w:color="auto" w:fill="auto"/>
            <w:noWrap/>
            <w:vAlign w:val="center"/>
          </w:tcPr>
          <w:p w14:paraId="23A9948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108</w:t>
            </w:r>
          </w:p>
        </w:tc>
        <w:tc>
          <w:tcPr>
            <w:tcW w:w="0" w:type="auto"/>
            <w:shd w:val="clear" w:color="auto" w:fill="auto"/>
            <w:noWrap/>
            <w:vAlign w:val="center"/>
          </w:tcPr>
          <w:p w14:paraId="3BB4049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1802</w:t>
            </w:r>
          </w:p>
        </w:tc>
        <w:tc>
          <w:tcPr>
            <w:tcW w:w="0" w:type="auto"/>
            <w:shd w:val="clear" w:color="auto" w:fill="auto"/>
            <w:noWrap/>
            <w:vAlign w:val="center"/>
          </w:tcPr>
          <w:p w14:paraId="041FFC6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1686</w:t>
            </w:r>
          </w:p>
        </w:tc>
        <w:tc>
          <w:tcPr>
            <w:tcW w:w="0" w:type="auto"/>
            <w:shd w:val="clear" w:color="auto" w:fill="auto"/>
            <w:noWrap/>
            <w:vAlign w:val="center"/>
          </w:tcPr>
          <w:p w14:paraId="5A21D69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shd w:val="clear" w:color="auto" w:fill="auto"/>
            <w:noWrap/>
            <w:vAlign w:val="center"/>
          </w:tcPr>
          <w:p w14:paraId="5F31AE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2349</w:t>
            </w:r>
          </w:p>
        </w:tc>
        <w:tc>
          <w:tcPr>
            <w:tcW w:w="0" w:type="auto"/>
            <w:shd w:val="clear" w:color="auto" w:fill="auto"/>
            <w:noWrap/>
            <w:vAlign w:val="center"/>
          </w:tcPr>
          <w:p w14:paraId="0FF5C55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2345</w:t>
            </w:r>
          </w:p>
        </w:tc>
      </w:tr>
      <w:tr w:rsidR="000653B6" w:rsidRPr="0044437C" w14:paraId="3176A5B1" w14:textId="77777777" w:rsidTr="00A404A4">
        <w:trPr>
          <w:trHeight w:val="270"/>
          <w:jc w:val="center"/>
        </w:trPr>
        <w:tc>
          <w:tcPr>
            <w:tcW w:w="0" w:type="auto"/>
            <w:shd w:val="clear" w:color="auto" w:fill="auto"/>
            <w:noWrap/>
            <w:vAlign w:val="center"/>
            <w:hideMark/>
          </w:tcPr>
          <w:p w14:paraId="324670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w:t>
            </w:r>
          </w:p>
        </w:tc>
        <w:tc>
          <w:tcPr>
            <w:tcW w:w="0" w:type="auto"/>
            <w:shd w:val="clear" w:color="auto" w:fill="auto"/>
            <w:noWrap/>
            <w:vAlign w:val="center"/>
            <w:hideMark/>
          </w:tcPr>
          <w:p w14:paraId="53518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683</w:t>
            </w:r>
          </w:p>
        </w:tc>
        <w:tc>
          <w:tcPr>
            <w:tcW w:w="0" w:type="auto"/>
            <w:shd w:val="clear" w:color="auto" w:fill="auto"/>
            <w:noWrap/>
            <w:vAlign w:val="center"/>
            <w:hideMark/>
          </w:tcPr>
          <w:p w14:paraId="79462E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445</w:t>
            </w:r>
          </w:p>
        </w:tc>
        <w:tc>
          <w:tcPr>
            <w:tcW w:w="0" w:type="auto"/>
            <w:shd w:val="clear" w:color="auto" w:fill="auto"/>
            <w:noWrap/>
            <w:vAlign w:val="center"/>
          </w:tcPr>
          <w:p w14:paraId="147A14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w:t>
            </w:r>
          </w:p>
        </w:tc>
        <w:tc>
          <w:tcPr>
            <w:tcW w:w="0" w:type="auto"/>
            <w:shd w:val="clear" w:color="auto" w:fill="auto"/>
            <w:noWrap/>
            <w:vAlign w:val="center"/>
          </w:tcPr>
          <w:p w14:paraId="2A657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1260</w:t>
            </w:r>
          </w:p>
        </w:tc>
        <w:tc>
          <w:tcPr>
            <w:tcW w:w="0" w:type="auto"/>
            <w:shd w:val="clear" w:color="auto" w:fill="auto"/>
            <w:noWrap/>
            <w:vAlign w:val="center"/>
          </w:tcPr>
          <w:p w14:paraId="11C0A1D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1059</w:t>
            </w:r>
          </w:p>
        </w:tc>
        <w:tc>
          <w:tcPr>
            <w:tcW w:w="0" w:type="auto"/>
            <w:shd w:val="clear" w:color="auto" w:fill="auto"/>
            <w:noWrap/>
            <w:vAlign w:val="center"/>
          </w:tcPr>
          <w:p w14:paraId="260E0E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w:t>
            </w:r>
          </w:p>
        </w:tc>
        <w:tc>
          <w:tcPr>
            <w:tcW w:w="0" w:type="auto"/>
            <w:shd w:val="clear" w:color="auto" w:fill="auto"/>
            <w:noWrap/>
            <w:vAlign w:val="center"/>
          </w:tcPr>
          <w:p w14:paraId="045F4EB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1817</w:t>
            </w:r>
          </w:p>
        </w:tc>
        <w:tc>
          <w:tcPr>
            <w:tcW w:w="0" w:type="auto"/>
            <w:shd w:val="clear" w:color="auto" w:fill="auto"/>
            <w:noWrap/>
            <w:vAlign w:val="center"/>
          </w:tcPr>
          <w:p w14:paraId="575AF0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1703</w:t>
            </w:r>
          </w:p>
        </w:tc>
        <w:tc>
          <w:tcPr>
            <w:tcW w:w="0" w:type="auto"/>
            <w:shd w:val="clear" w:color="auto" w:fill="auto"/>
            <w:noWrap/>
            <w:vAlign w:val="center"/>
          </w:tcPr>
          <w:p w14:paraId="56BB30A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146</w:t>
            </w:r>
          </w:p>
        </w:tc>
        <w:tc>
          <w:tcPr>
            <w:tcW w:w="0" w:type="auto"/>
            <w:shd w:val="clear" w:color="auto" w:fill="auto"/>
            <w:noWrap/>
            <w:vAlign w:val="center"/>
          </w:tcPr>
          <w:p w14:paraId="66464A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2364</w:t>
            </w:r>
          </w:p>
        </w:tc>
        <w:tc>
          <w:tcPr>
            <w:tcW w:w="0" w:type="auto"/>
            <w:shd w:val="clear" w:color="auto" w:fill="auto"/>
            <w:noWrap/>
            <w:vAlign w:val="center"/>
          </w:tcPr>
          <w:p w14:paraId="31A567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2363</w:t>
            </w:r>
          </w:p>
        </w:tc>
      </w:tr>
      <w:tr w:rsidR="000653B6" w:rsidRPr="0044437C" w14:paraId="4E27353A" w14:textId="77777777" w:rsidTr="00A404A4">
        <w:trPr>
          <w:trHeight w:val="270"/>
          <w:jc w:val="center"/>
        </w:trPr>
        <w:tc>
          <w:tcPr>
            <w:tcW w:w="0" w:type="auto"/>
            <w:shd w:val="clear" w:color="auto" w:fill="auto"/>
            <w:noWrap/>
            <w:vAlign w:val="center"/>
          </w:tcPr>
          <w:p w14:paraId="2FBF4DE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w:t>
            </w:r>
          </w:p>
        </w:tc>
        <w:tc>
          <w:tcPr>
            <w:tcW w:w="0" w:type="auto"/>
            <w:shd w:val="clear" w:color="auto" w:fill="auto"/>
            <w:noWrap/>
            <w:vAlign w:val="center"/>
          </w:tcPr>
          <w:p w14:paraId="591D094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699</w:t>
            </w:r>
          </w:p>
        </w:tc>
        <w:tc>
          <w:tcPr>
            <w:tcW w:w="0" w:type="auto"/>
            <w:shd w:val="clear" w:color="auto" w:fill="auto"/>
            <w:noWrap/>
            <w:vAlign w:val="center"/>
          </w:tcPr>
          <w:p w14:paraId="49FB0CD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461</w:t>
            </w:r>
          </w:p>
        </w:tc>
        <w:tc>
          <w:tcPr>
            <w:tcW w:w="0" w:type="auto"/>
            <w:shd w:val="clear" w:color="auto" w:fill="auto"/>
            <w:noWrap/>
            <w:vAlign w:val="center"/>
          </w:tcPr>
          <w:p w14:paraId="3F28789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w:t>
            </w:r>
          </w:p>
        </w:tc>
        <w:tc>
          <w:tcPr>
            <w:tcW w:w="0" w:type="auto"/>
            <w:shd w:val="clear" w:color="auto" w:fill="auto"/>
            <w:noWrap/>
            <w:vAlign w:val="center"/>
          </w:tcPr>
          <w:p w14:paraId="0EA6DC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1275</w:t>
            </w:r>
          </w:p>
        </w:tc>
        <w:tc>
          <w:tcPr>
            <w:tcW w:w="0" w:type="auto"/>
            <w:shd w:val="clear" w:color="auto" w:fill="auto"/>
            <w:noWrap/>
            <w:vAlign w:val="center"/>
          </w:tcPr>
          <w:p w14:paraId="325B465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shd w:val="clear" w:color="auto" w:fill="auto"/>
            <w:noWrap/>
            <w:vAlign w:val="center"/>
          </w:tcPr>
          <w:p w14:paraId="72A6EE1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w:t>
            </w:r>
          </w:p>
        </w:tc>
        <w:tc>
          <w:tcPr>
            <w:tcW w:w="0" w:type="auto"/>
            <w:shd w:val="clear" w:color="auto" w:fill="auto"/>
            <w:noWrap/>
            <w:vAlign w:val="center"/>
          </w:tcPr>
          <w:p w14:paraId="0909E5A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1832</w:t>
            </w:r>
          </w:p>
        </w:tc>
        <w:tc>
          <w:tcPr>
            <w:tcW w:w="0" w:type="auto"/>
            <w:shd w:val="clear" w:color="auto" w:fill="auto"/>
            <w:noWrap/>
            <w:vAlign w:val="center"/>
          </w:tcPr>
          <w:p w14:paraId="5BBC92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1721</w:t>
            </w:r>
          </w:p>
        </w:tc>
        <w:tc>
          <w:tcPr>
            <w:tcW w:w="0" w:type="auto"/>
            <w:gridSpan w:val="3"/>
            <w:shd w:val="clear" w:color="auto" w:fill="auto"/>
            <w:noWrap/>
            <w:vAlign w:val="center"/>
          </w:tcPr>
          <w:p w14:paraId="6C59DA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 xml:space="preserve">*) note 2 in </w:t>
            </w:r>
            <w:r w:rsidRPr="0044437C">
              <w:rPr>
                <w:rFonts w:ascii="Arial" w:hAnsi="Arial"/>
                <w:sz w:val="18"/>
                <w:lang w:eastAsia="ja-JP"/>
              </w:rPr>
              <w:t>G</w:t>
            </w:r>
            <w:r w:rsidRPr="0044437C">
              <w:rPr>
                <w:rFonts w:ascii="Arial" w:hAnsi="Arial"/>
                <w:sz w:val="18"/>
                <w:lang w:eastAsia="en-GB"/>
              </w:rPr>
              <w:t>.2.5</w:t>
            </w:r>
          </w:p>
        </w:tc>
      </w:tr>
    </w:tbl>
    <w:p w14:paraId="61CD01E7" w14:textId="77777777" w:rsidR="00524A5D" w:rsidRPr="0044437C" w:rsidRDefault="00524A5D">
      <w:pPr>
        <w:pStyle w:val="FP"/>
      </w:pPr>
    </w:p>
    <w:p w14:paraId="10CED2BD" w14:textId="77777777" w:rsidR="00524A5D" w:rsidRPr="0044437C" w:rsidRDefault="00000000">
      <w:pPr>
        <w:pStyle w:val="NO"/>
      </w:pPr>
      <w:r w:rsidRPr="0044437C">
        <w:t>NOTE 1:</w:t>
      </w:r>
      <w:r w:rsidRPr="0044437C">
        <w:tab/>
        <w:t>The first column is the number of errors (ne = number of NACK + statDTX)</w:t>
      </w:r>
    </w:p>
    <w:p w14:paraId="69774BA3" w14:textId="77777777" w:rsidR="00524A5D" w:rsidRPr="0044437C" w:rsidRDefault="00000000">
      <w:pPr>
        <w:pStyle w:val="NO"/>
      </w:pPr>
      <w:r w:rsidRPr="0044437C">
        <w:lastRenderedPageBreak/>
        <w:t>NOTE 2:</w:t>
      </w:r>
      <w:r w:rsidRPr="0044437C">
        <w:tab/>
        <w:t>The second column is the number of samples for the pass limit (ns</w:t>
      </w:r>
      <w:r w:rsidRPr="0044437C">
        <w:rPr>
          <w:vertAlign w:val="subscript"/>
        </w:rPr>
        <w:t>p</w:t>
      </w:r>
      <w:r w:rsidRPr="0044437C">
        <w:t>, ns=Number of Samples= number of</w:t>
      </w:r>
      <w:r w:rsidRPr="0044437C">
        <w:rPr>
          <w:rFonts w:ascii="Courier New" w:hAnsi="Courier New"/>
          <w:sz w:val="18"/>
          <w:szCs w:val="18"/>
        </w:rPr>
        <w:t xml:space="preserve"> NACK + statDTX + ACK</w:t>
      </w:r>
      <w:r w:rsidRPr="0044437C">
        <w:t>)</w:t>
      </w:r>
    </w:p>
    <w:p w14:paraId="209DA826" w14:textId="7ADFE4D2" w:rsidR="00524A5D" w:rsidRPr="0044437C" w:rsidRDefault="00000000">
      <w:pPr>
        <w:pStyle w:val="NO"/>
      </w:pPr>
      <w:r w:rsidRPr="0044437C">
        <w:t>NOTE 3:</w:t>
      </w:r>
      <w:r w:rsidRPr="0044437C">
        <w:tab/>
        <w:t>The third column is the number of samples for the fail limit (ns</w:t>
      </w:r>
      <w:r w:rsidRPr="0044437C">
        <w:rPr>
          <w:vertAlign w:val="subscript"/>
        </w:rPr>
        <w:t>f</w:t>
      </w:r>
      <w:r w:rsidRPr="0044437C">
        <w:t>)</w:t>
      </w:r>
      <w:r w:rsidR="000653B6" w:rsidRPr="0044437C">
        <w:t>.</w:t>
      </w:r>
    </w:p>
    <w:p w14:paraId="26450618" w14:textId="6BD21490" w:rsidR="000653B6" w:rsidRPr="0044437C" w:rsidRDefault="000653B6">
      <w:pPr>
        <w:pStyle w:val="NO"/>
      </w:pPr>
      <w:r w:rsidRPr="0044437C">
        <w:t>NOTE 4:</w:t>
      </w:r>
      <w:r w:rsidRPr="0044437C">
        <w:tab/>
        <w:t>The UE could be decided as early pass/fail when at least 67 samples are received. The ns</w:t>
      </w:r>
      <w:r w:rsidRPr="0044437C">
        <w:rPr>
          <w:vertAlign w:val="subscript"/>
        </w:rPr>
        <w:t>f</w:t>
      </w:r>
      <w:r w:rsidRPr="0044437C">
        <w:t xml:space="preserve"> is set to NA for ne less than 9.</w:t>
      </w:r>
    </w:p>
    <w:p w14:paraId="5B487DEA" w14:textId="77777777" w:rsidR="00524A5D" w:rsidRPr="0044437C" w:rsidRDefault="00000000">
      <w:pPr>
        <w:pStyle w:val="Heading2"/>
      </w:pPr>
      <w:bookmarkStart w:id="3027" w:name="_Toc950"/>
      <w:bookmarkStart w:id="3028" w:name="_Toc14612"/>
      <w:bookmarkStart w:id="3029" w:name="_Toc232582193"/>
      <w:bookmarkStart w:id="3030" w:name="_Toc3317"/>
      <w:bookmarkStart w:id="3031" w:name="_Toc31986"/>
      <w:bookmarkStart w:id="3032" w:name="_Toc194572063"/>
      <w:r w:rsidRPr="0044437C">
        <w:t>G.2.5</w:t>
      </w:r>
      <w:r w:rsidRPr="0044437C">
        <w:tab/>
        <w:t>Pass fail decision rules</w:t>
      </w:r>
      <w:bookmarkEnd w:id="3027"/>
      <w:bookmarkEnd w:id="3028"/>
      <w:bookmarkEnd w:id="3029"/>
      <w:bookmarkEnd w:id="3030"/>
      <w:bookmarkEnd w:id="3031"/>
      <w:bookmarkEnd w:id="3032"/>
    </w:p>
    <w:p w14:paraId="0713581F" w14:textId="77777777" w:rsidR="00524A5D" w:rsidRPr="0044437C" w:rsidRDefault="00000000">
      <w:r w:rsidRPr="0044437C">
        <w:t>The pass fail decision rules apply for a single test, comprising one component in the test vector. The over all Pass /Fail conditions are defined in clause G.2.6and G.2A.6</w:t>
      </w:r>
    </w:p>
    <w:p w14:paraId="0C285623" w14:textId="2F85F278" w:rsidR="00524A5D" w:rsidRPr="0044437C" w:rsidRDefault="00000000">
      <w:r w:rsidRPr="0044437C">
        <w:t>Having observed   0  errors, pass the test at      67+    samples,                                                 otherwise continue</w:t>
      </w:r>
    </w:p>
    <w:p w14:paraId="624EABD2" w14:textId="40B3A91B" w:rsidR="000653B6" w:rsidRPr="0044437C" w:rsidRDefault="000653B6" w:rsidP="000653B6">
      <w:r w:rsidRPr="0044437C">
        <w:t>Having observed   1  error,   pass the test at</w:t>
      </w:r>
      <w:r w:rsidRPr="0044437C">
        <w:rPr>
          <w:rFonts w:eastAsia="Batang"/>
        </w:rPr>
        <w:t xml:space="preserve">      67+    samples,                                                 otherwise continue</w:t>
      </w:r>
    </w:p>
    <w:p w14:paraId="7F227BD7" w14:textId="476B3D89" w:rsidR="000653B6" w:rsidRPr="0044437C" w:rsidRDefault="000653B6" w:rsidP="000653B6">
      <w:r w:rsidRPr="0044437C">
        <w:t>Having observed   2  errors,  pass the test at</w:t>
      </w:r>
      <w:r w:rsidRPr="0044437C">
        <w:rPr>
          <w:rFonts w:eastAsia="Batang"/>
        </w:rPr>
        <w:t xml:space="preserve">      </w:t>
      </w:r>
      <w:r w:rsidRPr="0044437C">
        <w:rPr>
          <w:lang w:eastAsia="ja-JP"/>
        </w:rPr>
        <w:t>95</w:t>
      </w:r>
      <w:r w:rsidRPr="0044437C">
        <w:rPr>
          <w:rFonts w:eastAsia="Batang"/>
        </w:rPr>
        <w:t>+    samples,                                                 otherwise continue</w:t>
      </w:r>
    </w:p>
    <w:p w14:paraId="68F5DE2A" w14:textId="77777777" w:rsidR="000653B6" w:rsidRPr="0044437C" w:rsidRDefault="000653B6" w:rsidP="000653B6">
      <w:r w:rsidRPr="0044437C">
        <w:t xml:space="preserve">                                                                           Etc. etc.</w:t>
      </w:r>
    </w:p>
    <w:p w14:paraId="3B58E339" w14:textId="78248A9B" w:rsidR="000653B6" w:rsidRPr="0044437C" w:rsidRDefault="000653B6" w:rsidP="000653B6">
      <w:r w:rsidRPr="0044437C">
        <w:t xml:space="preserve">Having observed </w:t>
      </w:r>
      <w:r w:rsidRPr="0044437C">
        <w:rPr>
          <w:lang w:eastAsia="ja-JP"/>
        </w:rPr>
        <w:t>145</w:t>
      </w:r>
      <w:r w:rsidRPr="0044437C">
        <w:t xml:space="preserve"> errors,  pass the test at  </w:t>
      </w:r>
      <w:r w:rsidRPr="0044437C">
        <w:rPr>
          <w:lang w:eastAsia="ja-JP"/>
        </w:rPr>
        <w:t>2349</w:t>
      </w:r>
      <w:r w:rsidRPr="0044437C">
        <w:t xml:space="preserve">+  samples, fail the test at </w:t>
      </w:r>
      <w:r w:rsidRPr="0044437C">
        <w:rPr>
          <w:lang w:eastAsia="ja-JP"/>
        </w:rPr>
        <w:t>2345</w:t>
      </w:r>
      <w:r w:rsidRPr="0044437C">
        <w:t>- samples, otherwise continue</w:t>
      </w:r>
    </w:p>
    <w:p w14:paraId="34874F60" w14:textId="1B3E8D83" w:rsidR="00F673AE" w:rsidRPr="0044437C" w:rsidRDefault="000653B6" w:rsidP="000653B6">
      <w:r w:rsidRPr="0044437C">
        <w:t xml:space="preserve">Having observed </w:t>
      </w:r>
      <w:r w:rsidRPr="0044437C">
        <w:rPr>
          <w:lang w:eastAsia="ja-JP"/>
        </w:rPr>
        <w:t>146</w:t>
      </w:r>
      <w:r w:rsidRPr="0044437C">
        <w:t xml:space="preserve"> errors,  pass the test at  </w:t>
      </w:r>
      <w:r w:rsidRPr="0044437C">
        <w:rPr>
          <w:lang w:eastAsia="ja-JP"/>
        </w:rPr>
        <w:t>2364</w:t>
      </w:r>
      <w:r w:rsidRPr="0044437C">
        <w:t xml:space="preserve">+  samples, fail the test at </w:t>
      </w:r>
      <w:r w:rsidRPr="0044437C">
        <w:rPr>
          <w:lang w:eastAsia="ja-JP"/>
        </w:rPr>
        <w:t>2363</w:t>
      </w:r>
      <w:r w:rsidRPr="0044437C">
        <w:t>- samples.</w:t>
      </w:r>
    </w:p>
    <w:p w14:paraId="07D48243" w14:textId="77777777" w:rsidR="00524A5D" w:rsidRPr="0044437C" w:rsidRDefault="00000000">
      <w:r w:rsidRPr="0044437C">
        <w:t>Where x+ means: x or more,        x- means x or less</w:t>
      </w:r>
    </w:p>
    <w:p w14:paraId="7E95F09E" w14:textId="3118D833" w:rsidR="00524A5D" w:rsidRPr="0044437C" w:rsidRDefault="00000000">
      <w:pPr>
        <w:pStyle w:val="NO"/>
      </w:pPr>
      <w:r w:rsidRPr="0044437C">
        <w:t>NOTE 1:</w:t>
      </w:r>
      <w:r w:rsidRPr="0044437C">
        <w:tab/>
      </w:r>
      <w:r w:rsidR="00F673AE" w:rsidRPr="0044437C">
        <w:t>a</w:t>
      </w:r>
      <w:r w:rsidRPr="0044437C">
        <w:t xml:space="preserve">n ideal DUT passes after 67 samples. The maximum test time is </w:t>
      </w:r>
      <w:r w:rsidR="000653B6" w:rsidRPr="0044437C">
        <w:t>2364</w:t>
      </w:r>
      <w:r w:rsidRPr="0044437C">
        <w:t xml:space="preserve"> samples.</w:t>
      </w:r>
    </w:p>
    <w:p w14:paraId="593CEB03" w14:textId="77777777" w:rsidR="00524A5D" w:rsidRPr="0044437C" w:rsidRDefault="00000000">
      <w:pPr>
        <w:pStyle w:val="NO"/>
      </w:pPr>
      <w:r w:rsidRPr="0044437C">
        <w:t>NOTE 2:</w:t>
      </w:r>
      <w:r w:rsidRPr="0044437C">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44437C" w:rsidRDefault="00000000">
      <w:pPr>
        <w:pStyle w:val="Heading1"/>
      </w:pPr>
      <w:bookmarkStart w:id="3033" w:name="_Toc3359"/>
      <w:bookmarkStart w:id="3034" w:name="_Toc29378"/>
      <w:bookmarkStart w:id="3035" w:name="_Toc20736"/>
      <w:bookmarkStart w:id="3036" w:name="_Toc2006"/>
      <w:bookmarkStart w:id="3037" w:name="_Toc194572064"/>
      <w:r w:rsidRPr="0044437C">
        <w:t>G.3</w:t>
      </w:r>
      <w:r w:rsidRPr="0044437C">
        <w:tab/>
        <w:t>Statistical testing of Performance Requirements with throughput</w:t>
      </w:r>
      <w:bookmarkEnd w:id="3033"/>
      <w:bookmarkEnd w:id="3034"/>
      <w:bookmarkEnd w:id="3035"/>
      <w:bookmarkEnd w:id="3036"/>
      <w:bookmarkEnd w:id="3037"/>
    </w:p>
    <w:p w14:paraId="496106F5" w14:textId="77777777" w:rsidR="00524A5D" w:rsidRPr="0044437C" w:rsidRDefault="00000000">
      <w:pPr>
        <w:pStyle w:val="Heading2"/>
      </w:pPr>
      <w:bookmarkStart w:id="3038" w:name="_Toc27859"/>
      <w:bookmarkStart w:id="3039" w:name="_Toc31048"/>
      <w:bookmarkStart w:id="3040" w:name="_Toc28674"/>
      <w:bookmarkStart w:id="3041" w:name="_Toc232582196"/>
      <w:bookmarkStart w:id="3042" w:name="_Toc19498"/>
      <w:bookmarkStart w:id="3043" w:name="_Toc194572065"/>
      <w:r w:rsidRPr="0044437C">
        <w:t>G.3.1</w:t>
      </w:r>
      <w:r w:rsidRPr="0044437C">
        <w:tab/>
        <w:t>General</w:t>
      </w:r>
      <w:bookmarkEnd w:id="3038"/>
      <w:bookmarkEnd w:id="3039"/>
      <w:bookmarkEnd w:id="3040"/>
      <w:bookmarkEnd w:id="3041"/>
      <w:bookmarkEnd w:id="3042"/>
      <w:bookmarkEnd w:id="3043"/>
    </w:p>
    <w:p w14:paraId="2A54C7B0" w14:textId="77777777" w:rsidR="00524A5D" w:rsidRPr="0044437C" w:rsidRDefault="00000000">
      <w:r w:rsidRPr="0044437C">
        <w:t>The test of receiver performance characteristics is two fold.</w:t>
      </w:r>
    </w:p>
    <w:p w14:paraId="117D66E2" w14:textId="77777777" w:rsidR="00524A5D" w:rsidRPr="0044437C" w:rsidRDefault="00000000">
      <w:pPr>
        <w:pStyle w:val="B1"/>
      </w:pPr>
      <w:r w:rsidRPr="0044437C">
        <w:t>1.</w:t>
      </w:r>
      <w:r w:rsidRPr="0044437C">
        <w:tab/>
        <w:t>A signal or a combination of signals is offered to the RX port(s) of the receiver.</w:t>
      </w:r>
    </w:p>
    <w:p w14:paraId="12E0AB92" w14:textId="77777777" w:rsidR="00524A5D" w:rsidRPr="0044437C" w:rsidRDefault="00000000">
      <w:pPr>
        <w:pStyle w:val="B1"/>
      </w:pPr>
      <w:r w:rsidRPr="0044437C">
        <w:t>2.</w:t>
      </w:r>
      <w:r w:rsidRPr="0044437C">
        <w:tab/>
        <w:t>The ability of the receiver to demodulate /decode this signal is verified by measuring the throughput.</w:t>
      </w:r>
    </w:p>
    <w:p w14:paraId="5022ADBF" w14:textId="77777777" w:rsidR="00524A5D" w:rsidRPr="0044437C" w:rsidRDefault="00000000">
      <w:r w:rsidRPr="0044437C">
        <w:t>In (2) is the statistical aspect of the test and is treated here.</w:t>
      </w:r>
    </w:p>
    <w:p w14:paraId="5D704A95" w14:textId="77777777" w:rsidR="00524A5D" w:rsidRPr="0044437C" w:rsidRDefault="00000000">
      <w:r w:rsidRPr="0044437C">
        <w:t>The minimum requirement for all receiver performance tests is either 70% or 30% of the maximum throughput.</w:t>
      </w:r>
    </w:p>
    <w:p w14:paraId="37EA19EF" w14:textId="77777777" w:rsidR="00524A5D" w:rsidRPr="0044437C" w:rsidRDefault="00000000">
      <w:r w:rsidRPr="0044437C">
        <w:t>All receiver performance tests are performed in fading conditions. In addition to the statistical considerations, this requires the definition of a minimum test time.</w:t>
      </w:r>
    </w:p>
    <w:p w14:paraId="2AF1BD91" w14:textId="77777777" w:rsidR="00524A5D" w:rsidRPr="0044437C" w:rsidRDefault="00000000">
      <w:pPr>
        <w:pStyle w:val="Heading2"/>
      </w:pPr>
      <w:bookmarkStart w:id="3044" w:name="_Toc30244"/>
      <w:bookmarkStart w:id="3045" w:name="_Toc232582197"/>
      <w:bookmarkStart w:id="3046" w:name="_Toc20373"/>
      <w:bookmarkStart w:id="3047" w:name="_Toc6962"/>
      <w:bookmarkStart w:id="3048" w:name="_Toc6851"/>
      <w:bookmarkStart w:id="3049" w:name="_Toc194572066"/>
      <w:r w:rsidRPr="0044437C">
        <w:t>G.3.2</w:t>
      </w:r>
      <w:r w:rsidRPr="0044437C">
        <w:tab/>
        <w:t>Mapping throughput to error ratio</w:t>
      </w:r>
      <w:bookmarkEnd w:id="3044"/>
      <w:bookmarkEnd w:id="3045"/>
      <w:bookmarkEnd w:id="3046"/>
      <w:bookmarkEnd w:id="3047"/>
      <w:bookmarkEnd w:id="3048"/>
      <w:bookmarkEnd w:id="3049"/>
    </w:p>
    <w:p w14:paraId="1702320E" w14:textId="77777777" w:rsidR="00524A5D" w:rsidRPr="0044437C" w:rsidRDefault="00000000">
      <w:r w:rsidRPr="0044437C">
        <w:t>G.2.2 applies</w:t>
      </w:r>
    </w:p>
    <w:p w14:paraId="4A46F669" w14:textId="77777777" w:rsidR="00524A5D" w:rsidRPr="0044437C" w:rsidRDefault="00000000">
      <w:pPr>
        <w:pStyle w:val="Heading2"/>
      </w:pPr>
      <w:bookmarkStart w:id="3050" w:name="_Toc4189"/>
      <w:bookmarkStart w:id="3051" w:name="_Toc3212"/>
      <w:bookmarkStart w:id="3052" w:name="_Toc29532"/>
      <w:bookmarkStart w:id="3053" w:name="_Toc232582198"/>
      <w:bookmarkStart w:id="3054" w:name="_Toc9150"/>
      <w:bookmarkStart w:id="3055" w:name="_Toc194572067"/>
      <w:r w:rsidRPr="0044437C">
        <w:t>G.3.3</w:t>
      </w:r>
      <w:r w:rsidRPr="0044437C">
        <w:tab/>
        <w:t>Design of the test</w:t>
      </w:r>
      <w:bookmarkEnd w:id="3050"/>
      <w:bookmarkEnd w:id="3051"/>
      <w:bookmarkEnd w:id="3052"/>
      <w:bookmarkEnd w:id="3053"/>
      <w:bookmarkEnd w:id="3054"/>
      <w:bookmarkEnd w:id="3055"/>
    </w:p>
    <w:p w14:paraId="1F68043F" w14:textId="77777777" w:rsidR="00524A5D" w:rsidRPr="0044437C" w:rsidRDefault="00000000">
      <w:r w:rsidRPr="0044437C">
        <w:t>The test is defined by the following design principles (see clause G.x, Theory….):</w:t>
      </w:r>
    </w:p>
    <w:p w14:paraId="7477A027" w14:textId="77777777" w:rsidR="00524A5D" w:rsidRPr="0044437C" w:rsidRDefault="00000000">
      <w:pPr>
        <w:pStyle w:val="B1"/>
      </w:pPr>
      <w:r w:rsidRPr="0044437C">
        <w:t>1.</w:t>
      </w:r>
      <w:r w:rsidRPr="0044437C">
        <w:tab/>
        <w:t>The standard concept is applied. (not the early decision concept)</w:t>
      </w:r>
    </w:p>
    <w:p w14:paraId="2C47EC02" w14:textId="77777777" w:rsidR="00524A5D" w:rsidRPr="0044437C" w:rsidRDefault="00000000">
      <w:pPr>
        <w:pStyle w:val="B1"/>
      </w:pPr>
      <w:r w:rsidRPr="0044437C">
        <w:t>2.</w:t>
      </w:r>
      <w:r w:rsidRPr="0044437C">
        <w:tab/>
        <w:t>A second limit is introduced: The second limit is different, whether 30% or 70% throughput is tested.</w:t>
      </w:r>
    </w:p>
    <w:p w14:paraId="5E35DBAC" w14:textId="77777777" w:rsidR="00524A5D" w:rsidRPr="0044437C" w:rsidRDefault="00000000">
      <w:pPr>
        <w:pStyle w:val="B1"/>
      </w:pPr>
      <w:r w:rsidRPr="0044437C">
        <w:t>3.</w:t>
      </w:r>
      <w:r w:rsidRPr="0044437C">
        <w:tab/>
        <w:t>To decide the test pass:</w:t>
      </w:r>
    </w:p>
    <w:p w14:paraId="5339323F" w14:textId="77777777" w:rsidR="00524A5D" w:rsidRPr="0044437C" w:rsidRDefault="00000000">
      <w:pPr>
        <w:pStyle w:val="B2"/>
      </w:pPr>
      <w:r w:rsidRPr="0044437C">
        <w:t>Supplier risk is applied based on the Bad DUT quality</w:t>
      </w:r>
    </w:p>
    <w:p w14:paraId="54496FC8" w14:textId="77777777" w:rsidR="00524A5D" w:rsidRPr="0044437C" w:rsidRDefault="00000000">
      <w:pPr>
        <w:pStyle w:val="B2"/>
      </w:pPr>
      <w:r w:rsidRPr="0044437C">
        <w:lastRenderedPageBreak/>
        <w:t>To decide the test fail:</w:t>
      </w:r>
    </w:p>
    <w:p w14:paraId="20521DC8" w14:textId="77777777" w:rsidR="00524A5D" w:rsidRPr="0044437C" w:rsidRDefault="00000000">
      <w:pPr>
        <w:pStyle w:val="B2"/>
      </w:pPr>
      <w:r w:rsidRPr="0044437C">
        <w:t>Customer Risk is applied based on the specified DUT quality</w:t>
      </w:r>
    </w:p>
    <w:p w14:paraId="094D3822" w14:textId="77777777" w:rsidR="00524A5D" w:rsidRPr="0044437C" w:rsidRDefault="00000000">
      <w:r w:rsidRPr="0044437C">
        <w:t>The test is defined by the following parameters:</w:t>
      </w:r>
    </w:p>
    <w:p w14:paraId="726F25D9" w14:textId="77777777" w:rsidR="00524A5D" w:rsidRPr="0044437C" w:rsidRDefault="00000000">
      <w:pPr>
        <w:pStyle w:val="B1"/>
      </w:pPr>
      <w:r w:rsidRPr="0044437C">
        <w:t>1a) Limit Error Ratio = 0.3 (in case 70% Throughput is tested) or</w:t>
      </w:r>
    </w:p>
    <w:p w14:paraId="2D0BEA32" w14:textId="77777777" w:rsidR="00524A5D" w:rsidRPr="0044437C" w:rsidRDefault="00000000">
      <w:pPr>
        <w:pStyle w:val="B1"/>
      </w:pPr>
      <w:r w:rsidRPr="0044437C">
        <w:t>1b) Limit Throughput = 0.3 (in case 30% Throughput is tested)</w:t>
      </w:r>
    </w:p>
    <w:p w14:paraId="3D245D73" w14:textId="77777777" w:rsidR="00524A5D" w:rsidRPr="0044437C" w:rsidRDefault="00000000">
      <w:pPr>
        <w:pStyle w:val="B1"/>
      </w:pPr>
      <w:r w:rsidRPr="0044437C">
        <w:t>2a) Bad DUT factor M=1.378 (selectivity)</w:t>
      </w:r>
    </w:p>
    <w:p w14:paraId="3721E416" w14:textId="77777777" w:rsidR="00524A5D" w:rsidRPr="0044437C" w:rsidRDefault="00000000">
      <w:pPr>
        <w:pStyle w:val="B1"/>
      </w:pPr>
      <w:r w:rsidRPr="0044437C">
        <w:t>2b) Bad DUT factor m=0.692 (selectivity)</w:t>
      </w:r>
    </w:p>
    <w:p w14:paraId="2A37FBA2" w14:textId="77777777" w:rsidR="00524A5D" w:rsidRPr="0044437C" w:rsidRDefault="00000000">
      <w:pPr>
        <w:pStyle w:val="B2"/>
      </w:pPr>
      <w:r w:rsidRPr="0044437C">
        <w:t>justification see: TS 34.121 Clause F.6.3.3</w:t>
      </w:r>
    </w:p>
    <w:p w14:paraId="40BD2EF2" w14:textId="77777777" w:rsidR="00524A5D" w:rsidRPr="0044437C" w:rsidRDefault="00000000">
      <w:pPr>
        <w:pStyle w:val="B1"/>
      </w:pPr>
      <w:r w:rsidRPr="0044437C">
        <w:t>3) Confidence level CL = 95% (for specified DUT and Bad DUT-quality)</w:t>
      </w:r>
    </w:p>
    <w:p w14:paraId="34BEE37D" w14:textId="77777777" w:rsidR="00524A5D" w:rsidRPr="0044437C" w:rsidRDefault="00000000">
      <w:pPr>
        <w:pStyle w:val="Heading2"/>
      </w:pPr>
      <w:bookmarkStart w:id="3056" w:name="_Toc10979"/>
      <w:bookmarkStart w:id="3057" w:name="_Toc3083"/>
      <w:bookmarkStart w:id="3058" w:name="_Toc28508"/>
      <w:bookmarkStart w:id="3059" w:name="_Toc30177"/>
      <w:bookmarkStart w:id="3060" w:name="_Toc232582199"/>
      <w:bookmarkStart w:id="3061" w:name="_Toc194572068"/>
      <w:r w:rsidRPr="0044437C">
        <w:t>G.3.4</w:t>
      </w:r>
      <w:r w:rsidRPr="0044437C">
        <w:tab/>
        <w:t>Pass Fail limit</w:t>
      </w:r>
      <w:bookmarkEnd w:id="3056"/>
      <w:bookmarkEnd w:id="3057"/>
      <w:bookmarkEnd w:id="3058"/>
      <w:bookmarkEnd w:id="3059"/>
      <w:bookmarkEnd w:id="3060"/>
      <w:bookmarkEnd w:id="3061"/>
    </w:p>
    <w:p w14:paraId="1A2A09A1" w14:textId="77777777" w:rsidR="00524A5D" w:rsidRPr="0044437C" w:rsidRDefault="00000000">
      <w:r w:rsidRPr="0044437C">
        <w:t>Testing Throughput = 30%, then the test limit is</w:t>
      </w:r>
    </w:p>
    <w:p w14:paraId="59C02972" w14:textId="77777777" w:rsidR="00524A5D" w:rsidRPr="0044437C" w:rsidRDefault="00000000">
      <w:r w:rsidRPr="0044437C">
        <w:t xml:space="preserve">Number of successes (ACK) / number of samples ≥ 59 / 233 </w:t>
      </w:r>
    </w:p>
    <w:p w14:paraId="3C02F0F4" w14:textId="77777777" w:rsidR="00524A5D" w:rsidRPr="0044437C" w:rsidRDefault="00000000">
      <w:r w:rsidRPr="0044437C">
        <w:t>Testing Throughput = 70% then the test limit is</w:t>
      </w:r>
    </w:p>
    <w:p w14:paraId="57E281C1" w14:textId="77777777" w:rsidR="00524A5D" w:rsidRPr="0044437C" w:rsidRDefault="00000000">
      <w:r w:rsidRPr="0044437C">
        <w:t xml:space="preserve">Number of fails (NACK and statDTX) / number of samples ≤ 66 / 184 </w:t>
      </w:r>
    </w:p>
    <w:p w14:paraId="27989D09" w14:textId="77777777" w:rsidR="00524A5D" w:rsidRPr="0044437C" w:rsidRDefault="00000000">
      <w:r w:rsidRPr="0044437C">
        <w:t>We have to distinguish 3 cases:</w:t>
      </w:r>
    </w:p>
    <w:p w14:paraId="24CD2688" w14:textId="77777777" w:rsidR="00524A5D" w:rsidRPr="0044437C" w:rsidRDefault="00000000">
      <w:pPr>
        <w:pStyle w:val="B1"/>
      </w:pPr>
      <w:r w:rsidRPr="0044437C">
        <w:t>a)</w:t>
      </w:r>
      <w:r w:rsidRPr="0044437C">
        <w:tab/>
        <w:t>The duration for the number of samples (233 or 184) is greater than the minimum test time:</w:t>
      </w:r>
    </w:p>
    <w:p w14:paraId="6D4BF516" w14:textId="77777777" w:rsidR="00524A5D" w:rsidRPr="0044437C" w:rsidRDefault="00000000">
      <w:pPr>
        <w:pStyle w:val="B1"/>
      </w:pPr>
      <w:r w:rsidRPr="0044437C">
        <w:t>Then the number of samples (233 or 184) is predefined and the decision is done according to the number of events (59 successes or 66 fails)</w:t>
      </w:r>
    </w:p>
    <w:p w14:paraId="16064A5A" w14:textId="77777777" w:rsidR="00524A5D" w:rsidRPr="0044437C" w:rsidRDefault="00000000">
      <w:pPr>
        <w:pStyle w:val="B1"/>
      </w:pPr>
      <w:r w:rsidRPr="0044437C">
        <w:t>b)</w:t>
      </w:r>
      <w:r w:rsidRPr="0044437C">
        <w:tab/>
        <w:t>Since subframe 0 and 5 contain less bits than the remaining subframes, it is allowed to predefine a number of samples contained in an integer number of frames. In this case test-limit-ratio applies.</w:t>
      </w:r>
    </w:p>
    <w:p w14:paraId="0A5F0DD4" w14:textId="77777777" w:rsidR="00524A5D" w:rsidRPr="0044437C" w:rsidRDefault="00000000">
      <w:pPr>
        <w:pStyle w:val="B1"/>
      </w:pPr>
      <w:r w:rsidRPr="0044437C">
        <w:t>c)</w:t>
      </w:r>
      <w:r w:rsidRPr="0044437C">
        <w:tab/>
        <w:t>The minimum test time is greater than the duration for the number of samples:</w:t>
      </w:r>
    </w:p>
    <w:p w14:paraId="7BA23B27" w14:textId="77777777" w:rsidR="00524A5D" w:rsidRPr="0044437C" w:rsidRDefault="00000000">
      <w:pPr>
        <w:pStyle w:val="B1"/>
      </w:pPr>
      <w:r w:rsidRPr="0044437C">
        <w:t>The minimum test time is predefined and the decision is done comparing the measured ratio at that instant against the test-limit-ratio.</w:t>
      </w:r>
    </w:p>
    <w:p w14:paraId="19C44FC4" w14:textId="77777777" w:rsidR="00524A5D" w:rsidRPr="0044437C" w:rsidRDefault="00000000">
      <w:pPr>
        <w:pStyle w:val="NO"/>
      </w:pPr>
      <w:r w:rsidRPr="0044437C">
        <w:t>NOTE:</w:t>
      </w:r>
      <w:r w:rsidRPr="0044437C">
        <w:tab/>
        <w:t>The test time for most of the tests is governed by the Minimum Test Time</w:t>
      </w:r>
    </w:p>
    <w:p w14:paraId="1B34CAC7" w14:textId="77777777" w:rsidR="00524A5D" w:rsidRPr="0044437C" w:rsidRDefault="00000000">
      <w:pPr>
        <w:pStyle w:val="Heading2"/>
      </w:pPr>
      <w:bookmarkStart w:id="3062" w:name="_Toc22146"/>
      <w:bookmarkStart w:id="3063" w:name="_Toc232582200"/>
      <w:bookmarkStart w:id="3064" w:name="_Toc13189"/>
      <w:bookmarkStart w:id="3065" w:name="_Toc13586"/>
      <w:bookmarkStart w:id="3066" w:name="_Toc21736"/>
      <w:bookmarkStart w:id="3067" w:name="_Toc194572069"/>
      <w:r w:rsidRPr="0044437C">
        <w:t>G.3.5</w:t>
      </w:r>
      <w:r w:rsidRPr="0044437C">
        <w:tab/>
        <w:t>Minimum Test time</w:t>
      </w:r>
      <w:bookmarkEnd w:id="3062"/>
      <w:bookmarkEnd w:id="3063"/>
      <w:bookmarkEnd w:id="3064"/>
      <w:bookmarkEnd w:id="3065"/>
      <w:bookmarkEnd w:id="3066"/>
      <w:bookmarkEnd w:id="3067"/>
    </w:p>
    <w:p w14:paraId="5353ED16" w14:textId="77777777" w:rsidR="00524A5D" w:rsidRPr="0044437C" w:rsidRDefault="00000000">
      <w:r w:rsidRPr="0044437C">
        <w:t>If a pass fail decision in G.3.4 can be achieved earlier than the minimum test time, then the test shall not be decided, but continued until the minimum test time is elapsed.</w:t>
      </w:r>
    </w:p>
    <w:p w14:paraId="55BB590E" w14:textId="77777777" w:rsidR="00524A5D" w:rsidRPr="0044437C" w:rsidRDefault="00000000">
      <w:r w:rsidRPr="0044437C">
        <w:t>The tables below contain the minimum number of subframes for FDD.</w:t>
      </w:r>
    </w:p>
    <w:p w14:paraId="0F5455CA" w14:textId="77777777" w:rsidR="00524A5D" w:rsidRPr="0044437C" w:rsidRDefault="00000000">
      <w:r w:rsidRPr="0044437C">
        <w:t xml:space="preserve">By simulations the </w:t>
      </w:r>
      <w:r w:rsidRPr="0044437C">
        <w:rPr>
          <w:u w:val="single"/>
        </w:rPr>
        <w:t>m</w:t>
      </w:r>
      <w:r w:rsidRPr="0044437C">
        <w:t xml:space="preserve">inimum </w:t>
      </w:r>
      <w:r w:rsidRPr="0044437C">
        <w:rPr>
          <w:u w:val="single"/>
        </w:rPr>
        <w:t>n</w:t>
      </w:r>
      <w:r w:rsidRPr="0044437C">
        <w:t xml:space="preserve">umber of </w:t>
      </w:r>
      <w:r w:rsidRPr="0044437C">
        <w:rPr>
          <w:u w:val="single"/>
        </w:rPr>
        <w:t>a</w:t>
      </w:r>
      <w:r w:rsidRPr="0044437C">
        <w:t xml:space="preserve">ctive </w:t>
      </w:r>
      <w:r w:rsidRPr="0044437C">
        <w:rPr>
          <w:u w:val="single"/>
        </w:rPr>
        <w:t>s</w:t>
      </w:r>
      <w:r w:rsidRPr="0044437C">
        <w:t>ubframes (carrying DL payload) was derived (MNAS),</w:t>
      </w:r>
    </w:p>
    <w:p w14:paraId="316BE8D8" w14:textId="77777777" w:rsidR="00524A5D" w:rsidRPr="0044437C" w:rsidRDefault="00000000">
      <w:r w:rsidRPr="0044437C">
        <w:t>then adding inactive subframes to the active ones (e.g. subframe 5 contains no DL payload. For TDD additional subframes contain no DL payload)</w:t>
      </w:r>
    </w:p>
    <w:p w14:paraId="13D084BB" w14:textId="77777777" w:rsidR="00524A5D" w:rsidRPr="0044437C" w:rsidRDefault="00000000">
      <w:r w:rsidRPr="0044437C">
        <w:t>then rounding up to full thousand and</w:t>
      </w:r>
    </w:p>
    <w:p w14:paraId="4180C0BE" w14:textId="77777777" w:rsidR="00524A5D" w:rsidRPr="0044437C" w:rsidRDefault="00000000">
      <w:r w:rsidRPr="0044437C">
        <w:t xml:space="preserve">then adding a </w:t>
      </w:r>
      <w:r w:rsidRPr="0044437C">
        <w:rPr>
          <w:u w:val="single"/>
        </w:rPr>
        <w:t>b</w:t>
      </w:r>
      <w:r w:rsidRPr="0044437C">
        <w:t>ias of 1000 (BMNSF).</w:t>
      </w:r>
    </w:p>
    <w:p w14:paraId="036F0574" w14:textId="77777777" w:rsidR="00524A5D" w:rsidRPr="0044437C" w:rsidRDefault="00000000">
      <w:pPr>
        <w:pStyle w:val="H6"/>
      </w:pPr>
      <w:bookmarkStart w:id="3068" w:name="MCCQCTEMPBM_00000436"/>
      <w:r w:rsidRPr="0044437C">
        <w:t>Simulation method to derive minimum test time:</w:t>
      </w:r>
    </w:p>
    <w:bookmarkEnd w:id="3068"/>
    <w:p w14:paraId="2D8CA118" w14:textId="55023899" w:rsidR="004D7B8D" w:rsidRPr="0044437C" w:rsidRDefault="004D7B8D" w:rsidP="004D7B8D">
      <w:r w:rsidRPr="0044437C">
        <w:t>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w:t>
      </w:r>
    </w:p>
    <w:p w14:paraId="070CD689" w14:textId="77777777" w:rsidR="004D7B8D" w:rsidRPr="0044437C" w:rsidRDefault="004D7B8D" w:rsidP="004D7B8D">
      <w:r w:rsidRPr="0044437C">
        <w:t xml:space="preserve">In the case where the throughput does not converge across all the seeds used in the simulation within a reasonable time duration, then the throughput corridor is expanded to +/- 3.5% of the target throughput to see if the all the seeds </w:t>
      </w:r>
      <w:r w:rsidRPr="0044437C">
        <w:lastRenderedPageBreak/>
        <w:t>converge. In order to account for the additional throughput variation, a SNR uncertainty due to finite test time term is added to the overall MU calculation.</w:t>
      </w:r>
    </w:p>
    <w:p w14:paraId="128EFDD2" w14:textId="77777777" w:rsidR="004D7B8D" w:rsidRPr="0044437C" w:rsidRDefault="004D7B8D" w:rsidP="004D7B8D">
      <w:r w:rsidRPr="0044437C">
        <w:t>The entire procedure is summarized as below.</w:t>
      </w:r>
    </w:p>
    <w:p w14:paraId="12AC0FAC" w14:textId="77777777" w:rsidR="004D7B8D" w:rsidRPr="0044437C" w:rsidRDefault="004D7B8D" w:rsidP="004D7B8D">
      <w:pPr>
        <w:pStyle w:val="Heading3"/>
        <w:rPr>
          <w:lang w:eastAsia="zh-CN"/>
        </w:rPr>
      </w:pPr>
      <w:bookmarkStart w:id="3069" w:name="_Toc194572070"/>
      <w:r w:rsidRPr="0044437C">
        <w:rPr>
          <w:lang w:eastAsia="zh-CN"/>
        </w:rPr>
        <w:t>G.3.5.1</w:t>
      </w:r>
      <w:r w:rsidRPr="0044437C">
        <w:tab/>
        <w:t>Minimum Test Time procedure for PDSCH scenarios with 30% or 70% Throughput requirement</w:t>
      </w:r>
      <w:bookmarkEnd w:id="3069"/>
    </w:p>
    <w:p w14:paraId="6DE1FDAB" w14:textId="77777777" w:rsidR="004D7B8D" w:rsidRPr="0044437C" w:rsidRDefault="004D7B8D" w:rsidP="004D7B8D">
      <w:pPr>
        <w:pStyle w:val="B1"/>
        <w:ind w:left="0" w:firstLine="284"/>
      </w:pPr>
      <w:r w:rsidRPr="0044437C">
        <w:t>1.</w:t>
      </w:r>
      <w:r w:rsidRPr="0044437C">
        <w:tab/>
        <w:t>Run the PDSCH simulations for an extended period of time at the SNR of interest for multiple seeds.</w:t>
      </w:r>
    </w:p>
    <w:p w14:paraId="11CD6E34" w14:textId="2A9CD826" w:rsidR="004D7B8D" w:rsidRPr="0044437C" w:rsidRDefault="004D7B8D" w:rsidP="004D7B8D">
      <w:pPr>
        <w:pStyle w:val="B1"/>
      </w:pPr>
      <w:r w:rsidRPr="0044437C">
        <w:t>2.</w:t>
      </w:r>
      <w:r w:rsidRPr="0044437C">
        <w:tab/>
        <w:t>The minimum test time is determined by the time it took the throughput curve to settle within +/- 2% of the target throughput value across all seeds.</w:t>
      </w:r>
    </w:p>
    <w:p w14:paraId="110975B8" w14:textId="77777777" w:rsidR="004D7B8D" w:rsidRPr="0044437C" w:rsidRDefault="004D7B8D" w:rsidP="004D7B8D">
      <w:pPr>
        <w:pStyle w:val="B1"/>
      </w:pPr>
      <w:r w:rsidRPr="0044437C">
        <w:t xml:space="preserve">3. </w:t>
      </w:r>
      <w:r w:rsidRPr="0044437C">
        <w:tab/>
        <w:t xml:space="preserve">If the throughput does not settle within the +/- 2% throughput limit within a reasonable amount of time for any seed, expand the threshold </w:t>
      </w:r>
      <w:r w:rsidRPr="0044437C">
        <w:rPr>
          <w:lang w:eastAsia="zh-CN"/>
        </w:rPr>
        <w:t xml:space="preserve">(for example, </w:t>
      </w:r>
      <w:r w:rsidRPr="0044437C">
        <w:t>+/- 3.5%) of the target throughput value.</w:t>
      </w:r>
    </w:p>
    <w:p w14:paraId="32F5C97E" w14:textId="77777777" w:rsidR="004D7B8D" w:rsidRPr="0044437C" w:rsidRDefault="004D7B8D" w:rsidP="004D7B8D">
      <w:pPr>
        <w:pStyle w:val="B1"/>
        <w:rPr>
          <w:szCs w:val="22"/>
        </w:rPr>
      </w:pPr>
      <w:r w:rsidRPr="0044437C">
        <w:t>4.</w:t>
      </w:r>
      <w:r w:rsidRPr="0044437C">
        <w:tab/>
        <w:t>To account for the additional 1.5% throughput variation, determine from the Throughput vs SNR curve, what is the SNR delta corresponding to this 1.5 % throughput increase.</w:t>
      </w:r>
    </w:p>
    <w:p w14:paraId="1B1D9517" w14:textId="44D44457" w:rsidR="004D7B8D" w:rsidRPr="0044437C" w:rsidRDefault="004D7B8D" w:rsidP="009E164D">
      <w:pPr>
        <w:pStyle w:val="B1"/>
      </w:pPr>
      <w:r w:rsidRPr="0044437C">
        <w:t>5.</w:t>
      </w:r>
      <w:r w:rsidRPr="0044437C">
        <w:tab/>
        <w:t>That SNR value is the added SNR uncertainty due to finite test time.</w:t>
      </w:r>
    </w:p>
    <w:p w14:paraId="58ED4615" w14:textId="77777777" w:rsidR="004D7B8D" w:rsidRPr="0044437C" w:rsidRDefault="004D7B8D" w:rsidP="004D7B8D">
      <w:pPr>
        <w:pStyle w:val="Heading3"/>
        <w:rPr>
          <w:lang w:eastAsia="zh-CN"/>
        </w:rPr>
      </w:pPr>
      <w:bookmarkStart w:id="3070" w:name="_Toc194572071"/>
      <w:r w:rsidRPr="0044437C">
        <w:rPr>
          <w:lang w:eastAsia="zh-CN"/>
        </w:rPr>
        <w:t>G.3.5.2</w:t>
      </w:r>
      <w:r w:rsidRPr="0044437C">
        <w:rPr>
          <w:lang w:eastAsia="zh-CN"/>
        </w:rPr>
        <w:tab/>
      </w:r>
      <w:r w:rsidRPr="0044437C">
        <w:t>Minimum Test Time procedure for PDSCH and PDCCH scenarios with 1% BLER requirement</w:t>
      </w:r>
      <w:bookmarkEnd w:id="3070"/>
    </w:p>
    <w:p w14:paraId="21A66C59" w14:textId="77777777" w:rsidR="004D7B8D" w:rsidRPr="0044437C" w:rsidRDefault="004D7B8D" w:rsidP="009E164D">
      <w:pPr>
        <w:pStyle w:val="B1"/>
      </w:pPr>
      <w:r w:rsidRPr="0044437C">
        <w:t>1.</w:t>
      </w:r>
      <w:r w:rsidRPr="0044437C">
        <w:tab/>
        <w:t>Run the PDSCH simulations for an extended period of time at the SNR of interest for multiple seeds.</w:t>
      </w:r>
    </w:p>
    <w:p w14:paraId="08974836" w14:textId="5FBFAAAA" w:rsidR="004D7B8D" w:rsidRPr="0044437C" w:rsidRDefault="004D7B8D" w:rsidP="004D7B8D">
      <w:pPr>
        <w:pStyle w:val="B1"/>
      </w:pPr>
      <w:r w:rsidRPr="0044437C">
        <w:t>2.</w:t>
      </w:r>
      <w:r w:rsidRPr="0044437C">
        <w:tab/>
        <w:t>The minimum test time is determined by the time it took the residual BLER curve to converge within +/- 10% of the target 1% residual BLER (i.e. within 0.9% and 1.1% BLER) across all seeds.</w:t>
      </w:r>
    </w:p>
    <w:p w14:paraId="2EB9E3BC" w14:textId="77777777" w:rsidR="004D7B8D" w:rsidRPr="0044437C" w:rsidRDefault="004D7B8D" w:rsidP="004D7B8D">
      <w:pPr>
        <w:pStyle w:val="B1"/>
      </w:pPr>
      <w:r w:rsidRPr="0044437C">
        <w:t xml:space="preserve">3. </w:t>
      </w:r>
      <w:r w:rsidRPr="0044437C">
        <w:tab/>
        <w:t>If the residual BLER does not converge within the +/- 10% of the 1% target limit within a reasonable amount of time for any seed, increase SNR in steps of 0.1 dB and rerun the simulations within the same target BLER limit</w:t>
      </w:r>
    </w:p>
    <w:p w14:paraId="2C626BE7" w14:textId="77777777" w:rsidR="004D7B8D" w:rsidRPr="0044437C" w:rsidRDefault="004D7B8D" w:rsidP="004D7B8D">
      <w:pPr>
        <w:pStyle w:val="B1"/>
        <w:rPr>
          <w:szCs w:val="22"/>
        </w:rPr>
      </w:pPr>
      <w:r w:rsidRPr="0044437C">
        <w:t>4.</w:t>
      </w:r>
      <w:r w:rsidRPr="0044437C">
        <w:tab/>
        <w:t>T</w:t>
      </w:r>
      <w:r w:rsidRPr="0044437C">
        <w:rPr>
          <w:szCs w:val="22"/>
        </w:rPr>
        <w:t>he additional delta SNR required to meet the residual BLER convergence limit is the added SNR uncertainty due to finite test time.</w:t>
      </w:r>
    </w:p>
    <w:p w14:paraId="56D25721" w14:textId="5644C298" w:rsidR="004D7B8D" w:rsidRPr="0044437C" w:rsidRDefault="004D7B8D" w:rsidP="004D7B8D">
      <w:pPr>
        <w:pStyle w:val="B1"/>
      </w:pPr>
      <w:r w:rsidRPr="0044437C">
        <w:t>5.</w:t>
      </w:r>
      <w:r w:rsidRPr="0044437C">
        <w:tab/>
      </w:r>
      <w:r w:rsidRPr="0044437C">
        <w:rPr>
          <w:szCs w:val="22"/>
        </w:rPr>
        <w:t>This SNR uncertainty due to finite test time would be one of the MU term in the overall MU calculation</w:t>
      </w:r>
      <w:r w:rsidRPr="0044437C">
        <w:t>.</w:t>
      </w:r>
    </w:p>
    <w:bookmarkStart w:id="3071" w:name="_MON_1365603979"/>
    <w:bookmarkEnd w:id="3071"/>
    <w:bookmarkStart w:id="3072" w:name="_MON_1417085723"/>
    <w:bookmarkEnd w:id="3072"/>
    <w:p w14:paraId="47E02D9F" w14:textId="78657F3A" w:rsidR="00524A5D" w:rsidRPr="0044437C" w:rsidRDefault="00000000" w:rsidP="00E36978">
      <w:pPr>
        <w:pStyle w:val="TH"/>
      </w:pPr>
      <w:r w:rsidRPr="0044437C">
        <w:object w:dxaOrig="10812" w:dyaOrig="5868" w14:anchorId="34E3EE78">
          <v:shape id="_x0000_i1244" type="#_x0000_t75" style="width:540pt;height:293.9pt" o:ole="">
            <v:imagedata r:id="rId366" o:title=""/>
          </v:shape>
          <o:OLEObject Type="Embed" ProgID="Word.Document.8" ShapeID="_x0000_i1244" DrawAspect="Content" ObjectID="_1813331237" r:id="rId367"/>
        </w:object>
      </w:r>
      <w:r w:rsidRPr="0044437C">
        <w:t>Figure G.3.5-1: Simulation method to derive minimum test time</w:t>
      </w:r>
    </w:p>
    <w:p w14:paraId="7E430912" w14:textId="77777777" w:rsidR="00524A5D" w:rsidRPr="0044437C" w:rsidRDefault="00524A5D"/>
    <w:p w14:paraId="57713354" w14:textId="0B9E3366" w:rsidR="003D2E1C" w:rsidRPr="0044437C" w:rsidRDefault="003D2E1C" w:rsidP="003D2E1C">
      <w:pPr>
        <w:pStyle w:val="TH"/>
        <w:rPr>
          <w:rFonts w:eastAsia="PMingLiU"/>
          <w:lang w:eastAsia="ja-JP"/>
        </w:rPr>
      </w:pPr>
      <w:bookmarkStart w:id="3073" w:name="_Toc232582201"/>
      <w:r w:rsidRPr="0044437C">
        <w:lastRenderedPageBreak/>
        <w:t>Table G.3.5-1: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1774"/>
        <w:gridCol w:w="1543"/>
        <w:gridCol w:w="1541"/>
        <w:gridCol w:w="1541"/>
        <w:gridCol w:w="2198"/>
      </w:tblGrid>
      <w:tr w:rsidR="003D2E1C" w:rsidRPr="0044437C" w14:paraId="4DA07551" w14:textId="77777777" w:rsidTr="0070746B">
        <w:trPr>
          <w:trHeight w:val="1035"/>
          <w:jc w:val="center"/>
        </w:trPr>
        <w:tc>
          <w:tcPr>
            <w:tcW w:w="537" w:type="pct"/>
          </w:tcPr>
          <w:p w14:paraId="1F11F5D9" w14:textId="77777777" w:rsidR="003D2E1C" w:rsidRPr="0044437C" w:rsidRDefault="003D2E1C" w:rsidP="0070746B">
            <w:pPr>
              <w:pStyle w:val="TAH"/>
              <w:rPr>
                <w:lang w:eastAsia="zh-CN"/>
              </w:rPr>
            </w:pPr>
            <w:r w:rsidRPr="0044437C">
              <w:rPr>
                <w:lang w:eastAsia="zh-CN"/>
              </w:rPr>
              <w:t>Test No</w:t>
            </w:r>
          </w:p>
        </w:tc>
        <w:tc>
          <w:tcPr>
            <w:tcW w:w="921" w:type="pct"/>
          </w:tcPr>
          <w:p w14:paraId="0F113FE8" w14:textId="77777777" w:rsidR="003D2E1C" w:rsidRPr="0044437C" w:rsidRDefault="003D2E1C" w:rsidP="0070746B">
            <w:pPr>
              <w:pStyle w:val="TAH"/>
              <w:rPr>
                <w:lang w:eastAsia="zh-CN"/>
              </w:rPr>
            </w:pPr>
            <w:r w:rsidRPr="0044437C">
              <w:rPr>
                <w:lang w:eastAsia="zh-CN"/>
              </w:rPr>
              <w:t>Demodulation scenario</w:t>
            </w:r>
          </w:p>
          <w:p w14:paraId="23CD51FE" w14:textId="77777777" w:rsidR="003D2E1C" w:rsidRPr="0044437C" w:rsidRDefault="003D2E1C" w:rsidP="0070746B">
            <w:pPr>
              <w:pStyle w:val="TAH"/>
              <w:rPr>
                <w:rFonts w:cs="Arial"/>
                <w:lang w:eastAsia="zh-CN"/>
              </w:rPr>
            </w:pPr>
            <w:r w:rsidRPr="0044437C">
              <w:rPr>
                <w:rFonts w:cs="Arial"/>
                <w:lang w:eastAsia="zh-CN"/>
              </w:rPr>
              <w:t>(info only)</w:t>
            </w:r>
          </w:p>
        </w:tc>
        <w:tc>
          <w:tcPr>
            <w:tcW w:w="801" w:type="pct"/>
          </w:tcPr>
          <w:p w14:paraId="16CF4548" w14:textId="113D3FA6" w:rsidR="003D2E1C" w:rsidRPr="0044437C" w:rsidRDefault="007F75BE" w:rsidP="0070746B">
            <w:pPr>
              <w:pStyle w:val="TAH"/>
              <w:rPr>
                <w:lang w:eastAsia="zh-CN"/>
              </w:rPr>
            </w:pPr>
            <w:r w:rsidRPr="0044437C">
              <w:rPr>
                <w:lang w:eastAsia="zh-CN"/>
              </w:rPr>
              <w:t>Minimum number of TB</w:t>
            </w:r>
            <w:r w:rsidR="003D2E1C" w:rsidRPr="0044437C">
              <w:rPr>
                <w:lang w:eastAsia="zh-CN"/>
              </w:rPr>
              <w:t xml:space="preserve"> </w:t>
            </w:r>
          </w:p>
          <w:p w14:paraId="28A1A3FD" w14:textId="77777777" w:rsidR="003D2E1C" w:rsidRPr="0044437C" w:rsidRDefault="003D2E1C" w:rsidP="0070746B">
            <w:pPr>
              <w:pStyle w:val="TAH"/>
              <w:rPr>
                <w:lang w:eastAsia="zh-CN"/>
              </w:rPr>
            </w:pPr>
            <w:r w:rsidRPr="0044437C">
              <w:rPr>
                <w:lang w:eastAsia="zh-CN"/>
              </w:rPr>
              <w:t>(Simulation)</w:t>
            </w:r>
          </w:p>
        </w:tc>
        <w:tc>
          <w:tcPr>
            <w:tcW w:w="800" w:type="pct"/>
          </w:tcPr>
          <w:p w14:paraId="5C1CE9AA" w14:textId="77777777" w:rsidR="003D2E1C" w:rsidRPr="0044437C" w:rsidRDefault="003D2E1C" w:rsidP="0070746B">
            <w:pPr>
              <w:pStyle w:val="TAH"/>
              <w:jc w:val="left"/>
              <w:rPr>
                <w:lang w:eastAsia="zh-CN"/>
              </w:rPr>
            </w:pPr>
            <w:r w:rsidRPr="0044437C">
              <w:rPr>
                <w:lang w:eastAsia="zh-CN"/>
              </w:rPr>
              <w:t>Min Gap between consecutive NPDCCH taking into account RTT (ms)</w:t>
            </w:r>
          </w:p>
        </w:tc>
        <w:tc>
          <w:tcPr>
            <w:tcW w:w="800" w:type="pct"/>
          </w:tcPr>
          <w:p w14:paraId="5C3D06E8" w14:textId="77777777" w:rsidR="003D2E1C" w:rsidRPr="0044437C" w:rsidRDefault="003D2E1C" w:rsidP="0070746B">
            <w:pPr>
              <w:pStyle w:val="TAH"/>
              <w:jc w:val="left"/>
              <w:rPr>
                <w:lang w:eastAsia="zh-CN"/>
              </w:rPr>
            </w:pPr>
            <w:r w:rsidRPr="0044437C">
              <w:rPr>
                <w:lang w:eastAsia="zh-CN"/>
              </w:rPr>
              <w:t>Actual Gap between consecutive NPDCCH taking into account RTT (ms)</w:t>
            </w:r>
          </w:p>
        </w:tc>
        <w:tc>
          <w:tcPr>
            <w:tcW w:w="1142" w:type="pct"/>
          </w:tcPr>
          <w:p w14:paraId="2C3EDE8E" w14:textId="77777777" w:rsidR="003D2E1C" w:rsidRPr="0044437C" w:rsidRDefault="003D2E1C" w:rsidP="0070746B">
            <w:pPr>
              <w:pStyle w:val="TAH"/>
              <w:jc w:val="left"/>
              <w:rPr>
                <w:lang w:eastAsia="zh-CN"/>
              </w:rPr>
            </w:pPr>
            <w:r w:rsidRPr="0044437C">
              <w:rPr>
                <w:lang w:eastAsia="zh-CN"/>
              </w:rPr>
              <w:t>MNSF (Min No Sub frames) HD-FDD</w:t>
            </w:r>
          </w:p>
          <w:p w14:paraId="02ECB320" w14:textId="77777777" w:rsidR="003D2E1C" w:rsidRPr="0044437C" w:rsidRDefault="003D2E1C" w:rsidP="0070746B">
            <w:pPr>
              <w:pStyle w:val="TAH"/>
              <w:jc w:val="left"/>
              <w:rPr>
                <w:lang w:eastAsia="zh-CN"/>
              </w:rPr>
            </w:pPr>
            <w:r w:rsidRPr="0044437C">
              <w:rPr>
                <w:lang w:eastAsia="zh-CN"/>
              </w:rPr>
              <w:t>(Note2)</w:t>
            </w:r>
          </w:p>
        </w:tc>
      </w:tr>
      <w:tr w:rsidR="003D2E1C" w:rsidRPr="0044437C" w14:paraId="720B91FD" w14:textId="77777777" w:rsidTr="0070746B">
        <w:trPr>
          <w:trHeight w:val="743"/>
          <w:jc w:val="center"/>
        </w:trPr>
        <w:tc>
          <w:tcPr>
            <w:tcW w:w="537" w:type="pct"/>
          </w:tcPr>
          <w:p w14:paraId="1FC18217" w14:textId="77777777" w:rsidR="003D2E1C" w:rsidRPr="0044437C" w:rsidRDefault="003D2E1C" w:rsidP="0070746B">
            <w:pPr>
              <w:pStyle w:val="TAC"/>
              <w:rPr>
                <w:lang w:eastAsia="zh-CN"/>
              </w:rPr>
            </w:pPr>
            <w:r w:rsidRPr="0044437C">
              <w:rPr>
                <w:lang w:eastAsia="zh-CN"/>
              </w:rPr>
              <w:t>8.3.1.1.1 Test 1</w:t>
            </w:r>
          </w:p>
        </w:tc>
        <w:tc>
          <w:tcPr>
            <w:tcW w:w="921" w:type="pct"/>
          </w:tcPr>
          <w:p w14:paraId="5DA878C8" w14:textId="77777777" w:rsidR="003D2E1C" w:rsidRPr="0044437C" w:rsidRDefault="003D2E1C" w:rsidP="0070746B">
            <w:pPr>
              <w:pStyle w:val="TAC"/>
              <w:rPr>
                <w:rFonts w:cs="Arial"/>
                <w:lang w:eastAsia="zh-CN"/>
              </w:rPr>
            </w:pPr>
            <w:r w:rsidRPr="0044437C">
              <w:rPr>
                <w:rFonts w:cs="Arial"/>
                <w:lang w:eastAsia="zh-CN"/>
              </w:rPr>
              <w:t>R.NB.1 FDD</w:t>
            </w:r>
          </w:p>
          <w:p w14:paraId="232E74FD" w14:textId="77777777" w:rsidR="003D2E1C" w:rsidRPr="0044437C" w:rsidRDefault="003D2E1C" w:rsidP="0070746B">
            <w:pPr>
              <w:pStyle w:val="TAC"/>
              <w:rPr>
                <w:rFonts w:cs="Arial"/>
                <w:lang w:eastAsia="zh-CN"/>
              </w:rPr>
            </w:pPr>
            <w:r w:rsidRPr="0044437C">
              <w:rPr>
                <w:rFonts w:cs="Arial"/>
                <w:lang w:eastAsia="zh-CN"/>
              </w:rPr>
              <w:t>(200kHz, QPSK,1/2)</w:t>
            </w:r>
          </w:p>
          <w:p w14:paraId="484AC9B4" w14:textId="77777777" w:rsidR="003D2E1C" w:rsidRPr="0044437C" w:rsidRDefault="003D2E1C" w:rsidP="0070746B">
            <w:pPr>
              <w:pStyle w:val="TAC"/>
              <w:rPr>
                <w:rFonts w:cs="Arial"/>
                <w:lang w:eastAsia="zh-CN"/>
              </w:rPr>
            </w:pPr>
            <w:r w:rsidRPr="0044437C">
              <w:rPr>
                <w:rFonts w:cs="Arial"/>
                <w:lang w:eastAsia="zh-CN"/>
              </w:rPr>
              <w:t>(1x1)</w:t>
            </w:r>
          </w:p>
          <w:p w14:paraId="7828D647" w14:textId="77777777" w:rsidR="003D2E1C" w:rsidRPr="0044437C" w:rsidRDefault="003D2E1C" w:rsidP="0070746B">
            <w:pPr>
              <w:pStyle w:val="TAC"/>
              <w:rPr>
                <w:lang w:eastAsia="zh-CN"/>
              </w:rPr>
            </w:pPr>
            <w:r w:rsidRPr="0044437C">
              <w:rPr>
                <w:rFonts w:cs="Arial"/>
                <w:lang w:eastAsia="zh-CN"/>
              </w:rPr>
              <w:t>NTN TDLC5-200</w:t>
            </w:r>
          </w:p>
        </w:tc>
        <w:tc>
          <w:tcPr>
            <w:tcW w:w="801" w:type="pct"/>
          </w:tcPr>
          <w:p w14:paraId="51B16478" w14:textId="77777777" w:rsidR="003D2E1C" w:rsidRPr="0044437C" w:rsidRDefault="003D2E1C" w:rsidP="0070746B">
            <w:pPr>
              <w:pStyle w:val="TAC"/>
              <w:rPr>
                <w:lang w:eastAsia="zh-CN"/>
              </w:rPr>
            </w:pPr>
            <w:r w:rsidRPr="0044437C">
              <w:rPr>
                <w:lang w:eastAsia="zh-CN"/>
              </w:rPr>
              <w:t>845</w:t>
            </w:r>
          </w:p>
          <w:p w14:paraId="1D68210B" w14:textId="77777777" w:rsidR="003D2E1C" w:rsidRPr="0044437C" w:rsidRDefault="003D2E1C" w:rsidP="0070746B">
            <w:pPr>
              <w:pStyle w:val="TAC"/>
              <w:rPr>
                <w:lang w:eastAsia="zh-CN"/>
              </w:rPr>
            </w:pPr>
            <w:r w:rsidRPr="0044437C">
              <w:rPr>
                <w:lang w:eastAsia="zh-CN"/>
              </w:rPr>
              <w:t>(Note 1)</w:t>
            </w:r>
          </w:p>
        </w:tc>
        <w:tc>
          <w:tcPr>
            <w:tcW w:w="800" w:type="pct"/>
          </w:tcPr>
          <w:p w14:paraId="3EC8677B" w14:textId="168C07AE" w:rsidR="003D2E1C" w:rsidRPr="0044437C" w:rsidRDefault="003D2E1C" w:rsidP="0070746B">
            <w:pPr>
              <w:pStyle w:val="TAC"/>
              <w:rPr>
                <w:lang w:eastAsia="zh-CN"/>
              </w:rPr>
            </w:pPr>
            <w:r w:rsidRPr="0044437C">
              <w:rPr>
                <w:lang w:eastAsia="zh-CN"/>
              </w:rPr>
              <w:t>2</w:t>
            </w:r>
            <w:r w:rsidR="00A00036" w:rsidRPr="0044437C">
              <w:rPr>
                <w:lang w:eastAsia="zh-CN"/>
              </w:rPr>
              <w:t>41</w:t>
            </w:r>
          </w:p>
        </w:tc>
        <w:tc>
          <w:tcPr>
            <w:tcW w:w="800" w:type="pct"/>
          </w:tcPr>
          <w:p w14:paraId="2936B446" w14:textId="77777777" w:rsidR="003D2E1C" w:rsidRPr="0044437C" w:rsidRDefault="003D2E1C" w:rsidP="0070746B">
            <w:pPr>
              <w:pStyle w:val="TAC"/>
              <w:rPr>
                <w:lang w:eastAsia="zh-CN"/>
              </w:rPr>
            </w:pPr>
            <w:r w:rsidRPr="0044437C">
              <w:rPr>
                <w:lang w:eastAsia="zh-CN"/>
              </w:rPr>
              <w:t>288</w:t>
            </w:r>
          </w:p>
        </w:tc>
        <w:tc>
          <w:tcPr>
            <w:tcW w:w="1142" w:type="pct"/>
          </w:tcPr>
          <w:p w14:paraId="32AEAC0F" w14:textId="77777777" w:rsidR="003D2E1C" w:rsidRPr="0044437C" w:rsidRDefault="003D2E1C" w:rsidP="0070746B">
            <w:pPr>
              <w:pStyle w:val="TAC"/>
              <w:rPr>
                <w:lang w:eastAsia="zh-CN"/>
              </w:rPr>
            </w:pPr>
            <w:r w:rsidRPr="0044437C">
              <w:rPr>
                <w:lang w:eastAsia="zh-CN"/>
              </w:rPr>
              <w:t>243360</w:t>
            </w:r>
          </w:p>
        </w:tc>
      </w:tr>
      <w:tr w:rsidR="003D2E1C" w:rsidRPr="0044437C" w14:paraId="27444DEE" w14:textId="77777777" w:rsidTr="0070746B">
        <w:trPr>
          <w:trHeight w:val="743"/>
          <w:jc w:val="center"/>
        </w:trPr>
        <w:tc>
          <w:tcPr>
            <w:tcW w:w="537" w:type="pct"/>
          </w:tcPr>
          <w:p w14:paraId="40EC8F3F" w14:textId="77777777" w:rsidR="003D2E1C" w:rsidRPr="0044437C" w:rsidRDefault="003D2E1C" w:rsidP="0070746B">
            <w:pPr>
              <w:pStyle w:val="TAC"/>
              <w:rPr>
                <w:lang w:eastAsia="zh-CN"/>
              </w:rPr>
            </w:pPr>
            <w:r w:rsidRPr="0044437C">
              <w:rPr>
                <w:lang w:eastAsia="zh-CN"/>
              </w:rPr>
              <w:t>8.3.1.1.1 Test 2</w:t>
            </w:r>
          </w:p>
        </w:tc>
        <w:tc>
          <w:tcPr>
            <w:tcW w:w="921" w:type="pct"/>
          </w:tcPr>
          <w:p w14:paraId="4E4032EF" w14:textId="77777777" w:rsidR="003D2E1C" w:rsidRPr="0044437C" w:rsidRDefault="003D2E1C" w:rsidP="0070746B">
            <w:pPr>
              <w:pStyle w:val="TAC"/>
              <w:rPr>
                <w:rFonts w:cs="Arial"/>
                <w:lang w:eastAsia="zh-CN"/>
              </w:rPr>
            </w:pPr>
            <w:r w:rsidRPr="0044437C">
              <w:rPr>
                <w:rFonts w:cs="Arial"/>
                <w:lang w:eastAsia="zh-CN"/>
              </w:rPr>
              <w:t>R.NB.2 FDD</w:t>
            </w:r>
          </w:p>
          <w:p w14:paraId="0FEEECDE" w14:textId="77777777" w:rsidR="003D2E1C" w:rsidRPr="0044437C" w:rsidRDefault="003D2E1C" w:rsidP="0070746B">
            <w:pPr>
              <w:pStyle w:val="TAC"/>
              <w:rPr>
                <w:rFonts w:cs="Arial"/>
                <w:lang w:eastAsia="zh-CN"/>
              </w:rPr>
            </w:pPr>
            <w:r w:rsidRPr="0044437C">
              <w:rPr>
                <w:rFonts w:cs="Arial"/>
                <w:lang w:eastAsia="zh-CN"/>
              </w:rPr>
              <w:t>(200kHz, QPSK,1/3)</w:t>
            </w:r>
          </w:p>
          <w:p w14:paraId="5C01C5A8" w14:textId="77777777" w:rsidR="003D2E1C" w:rsidRPr="0044437C" w:rsidRDefault="003D2E1C" w:rsidP="0070746B">
            <w:pPr>
              <w:pStyle w:val="TAC"/>
              <w:rPr>
                <w:rFonts w:cs="Arial"/>
                <w:lang w:eastAsia="zh-CN"/>
              </w:rPr>
            </w:pPr>
            <w:r w:rsidRPr="0044437C">
              <w:rPr>
                <w:rFonts w:cs="Arial"/>
                <w:lang w:eastAsia="zh-CN"/>
              </w:rPr>
              <w:t>(1x1)</w:t>
            </w:r>
          </w:p>
          <w:p w14:paraId="4B08A309" w14:textId="77777777" w:rsidR="003D2E1C" w:rsidRPr="0044437C" w:rsidRDefault="003D2E1C" w:rsidP="0070746B">
            <w:pPr>
              <w:pStyle w:val="TAC"/>
              <w:rPr>
                <w:lang w:eastAsia="zh-CN"/>
              </w:rPr>
            </w:pPr>
            <w:r w:rsidRPr="0044437C">
              <w:rPr>
                <w:rFonts w:cs="Arial"/>
                <w:lang w:eastAsia="zh-CN"/>
              </w:rPr>
              <w:t>NTN TDLA100-10</w:t>
            </w:r>
          </w:p>
        </w:tc>
        <w:tc>
          <w:tcPr>
            <w:tcW w:w="801" w:type="pct"/>
          </w:tcPr>
          <w:p w14:paraId="2563646A" w14:textId="77777777" w:rsidR="003D2E1C" w:rsidRPr="0044437C" w:rsidRDefault="003D2E1C" w:rsidP="0070746B">
            <w:pPr>
              <w:pStyle w:val="TAC"/>
              <w:rPr>
                <w:lang w:eastAsia="zh-CN"/>
              </w:rPr>
            </w:pPr>
            <w:r w:rsidRPr="0044437C">
              <w:rPr>
                <w:lang w:eastAsia="zh-CN"/>
              </w:rPr>
              <w:t>523</w:t>
            </w:r>
          </w:p>
          <w:p w14:paraId="71100FAB" w14:textId="77777777" w:rsidR="003D2E1C" w:rsidRPr="0044437C" w:rsidRDefault="003D2E1C" w:rsidP="0070746B">
            <w:pPr>
              <w:pStyle w:val="TAC"/>
              <w:rPr>
                <w:lang w:eastAsia="zh-CN"/>
              </w:rPr>
            </w:pPr>
            <w:r w:rsidRPr="0044437C">
              <w:rPr>
                <w:lang w:eastAsia="zh-CN"/>
              </w:rPr>
              <w:t>(Note 1)</w:t>
            </w:r>
          </w:p>
        </w:tc>
        <w:tc>
          <w:tcPr>
            <w:tcW w:w="800" w:type="pct"/>
          </w:tcPr>
          <w:p w14:paraId="1036192C" w14:textId="150F573C" w:rsidR="003D2E1C" w:rsidRPr="0044437C" w:rsidRDefault="003D2E1C" w:rsidP="0070746B">
            <w:pPr>
              <w:pStyle w:val="TAC"/>
              <w:rPr>
                <w:lang w:eastAsia="zh-CN"/>
              </w:rPr>
            </w:pPr>
            <w:r w:rsidRPr="0044437C">
              <w:rPr>
                <w:lang w:eastAsia="zh-CN"/>
              </w:rPr>
              <w:t>8</w:t>
            </w:r>
            <w:r w:rsidR="00A00036" w:rsidRPr="0044437C">
              <w:rPr>
                <w:lang w:eastAsia="zh-CN"/>
              </w:rPr>
              <w:t>81</w:t>
            </w:r>
          </w:p>
        </w:tc>
        <w:tc>
          <w:tcPr>
            <w:tcW w:w="800" w:type="pct"/>
          </w:tcPr>
          <w:p w14:paraId="06705ED1" w14:textId="77777777" w:rsidR="003D2E1C" w:rsidRPr="0044437C" w:rsidRDefault="003D2E1C" w:rsidP="0070746B">
            <w:pPr>
              <w:pStyle w:val="TAC"/>
              <w:rPr>
                <w:lang w:eastAsia="zh-CN"/>
              </w:rPr>
            </w:pPr>
            <w:r w:rsidRPr="0044437C">
              <w:rPr>
                <w:lang w:eastAsia="zh-CN"/>
              </w:rPr>
              <w:t>1152</w:t>
            </w:r>
          </w:p>
        </w:tc>
        <w:tc>
          <w:tcPr>
            <w:tcW w:w="1142" w:type="pct"/>
          </w:tcPr>
          <w:p w14:paraId="1FF22363" w14:textId="77777777" w:rsidR="003D2E1C" w:rsidRPr="0044437C" w:rsidRDefault="003D2E1C" w:rsidP="0070746B">
            <w:pPr>
              <w:pStyle w:val="TAC"/>
              <w:rPr>
                <w:lang w:eastAsia="zh-CN"/>
              </w:rPr>
            </w:pPr>
            <w:r w:rsidRPr="0044437C">
              <w:rPr>
                <w:lang w:eastAsia="zh-CN"/>
              </w:rPr>
              <w:t>602496</w:t>
            </w:r>
          </w:p>
        </w:tc>
      </w:tr>
      <w:tr w:rsidR="003D2E1C" w:rsidRPr="0044437C" w14:paraId="1D420330" w14:textId="77777777" w:rsidTr="0070746B">
        <w:trPr>
          <w:trHeight w:val="743"/>
          <w:jc w:val="center"/>
        </w:trPr>
        <w:tc>
          <w:tcPr>
            <w:tcW w:w="537" w:type="pct"/>
          </w:tcPr>
          <w:p w14:paraId="026E6973" w14:textId="77777777" w:rsidR="003D2E1C" w:rsidRPr="0044437C" w:rsidRDefault="003D2E1C" w:rsidP="0070746B">
            <w:pPr>
              <w:pStyle w:val="TAL"/>
              <w:jc w:val="center"/>
              <w:rPr>
                <w:lang w:eastAsia="ja-JP"/>
              </w:rPr>
            </w:pPr>
            <w:r w:rsidRPr="0044437C">
              <w:rPr>
                <w:lang w:eastAsia="ja-JP"/>
              </w:rPr>
              <w:t>8.3.1.1.2 Test 1</w:t>
            </w:r>
          </w:p>
        </w:tc>
        <w:tc>
          <w:tcPr>
            <w:tcW w:w="921" w:type="pct"/>
          </w:tcPr>
          <w:p w14:paraId="60D006EA" w14:textId="77777777" w:rsidR="003D2E1C" w:rsidRPr="0044437C" w:rsidRDefault="003D2E1C" w:rsidP="0070746B">
            <w:pPr>
              <w:pStyle w:val="TAC"/>
              <w:rPr>
                <w:lang w:eastAsia="ja-JP"/>
              </w:rPr>
            </w:pPr>
            <w:r w:rsidRPr="0044437C">
              <w:rPr>
                <w:rFonts w:cs="Arial"/>
              </w:rPr>
              <w:t>R.NB.6 FDD</w:t>
            </w:r>
          </w:p>
          <w:p w14:paraId="27A62A4F" w14:textId="77777777" w:rsidR="003D2E1C" w:rsidRPr="0044437C" w:rsidRDefault="003D2E1C" w:rsidP="0070746B">
            <w:pPr>
              <w:pStyle w:val="TAC"/>
            </w:pPr>
            <w:r w:rsidRPr="0044437C">
              <w:t>(</w:t>
            </w:r>
            <w:r w:rsidRPr="0044437C">
              <w:rPr>
                <w:lang w:eastAsia="ja-JP"/>
              </w:rPr>
              <w:t>200kHz, QPSK,1/2</w:t>
            </w:r>
            <w:r w:rsidRPr="0044437C">
              <w:t>)</w:t>
            </w:r>
          </w:p>
          <w:p w14:paraId="2CB1E760" w14:textId="77777777" w:rsidR="003D2E1C" w:rsidRPr="0044437C" w:rsidRDefault="003D2E1C" w:rsidP="0070746B">
            <w:pPr>
              <w:pStyle w:val="TAC"/>
            </w:pPr>
            <w:r w:rsidRPr="0044437C">
              <w:t>(</w:t>
            </w:r>
            <w:r w:rsidRPr="0044437C">
              <w:rPr>
                <w:lang w:eastAsia="ja-JP"/>
              </w:rPr>
              <w:t>1</w:t>
            </w:r>
            <w:r w:rsidRPr="0044437C">
              <w:t>x1)</w:t>
            </w:r>
          </w:p>
          <w:p w14:paraId="40061D13" w14:textId="77777777" w:rsidR="003D2E1C" w:rsidRPr="0044437C" w:rsidRDefault="003D2E1C" w:rsidP="0070746B">
            <w:pPr>
              <w:pStyle w:val="TAC"/>
            </w:pPr>
            <w:r w:rsidRPr="0044437C">
              <w:t>E</w:t>
            </w:r>
            <w:r w:rsidRPr="0044437C">
              <w:rPr>
                <w:lang w:eastAsia="ja-JP"/>
              </w:rPr>
              <w:t>PA5</w:t>
            </w:r>
          </w:p>
        </w:tc>
        <w:tc>
          <w:tcPr>
            <w:tcW w:w="801" w:type="pct"/>
          </w:tcPr>
          <w:p w14:paraId="45963B84" w14:textId="77777777" w:rsidR="003D2E1C" w:rsidRPr="0044437C" w:rsidRDefault="003D2E1C" w:rsidP="0070746B">
            <w:pPr>
              <w:pStyle w:val="TAC"/>
              <w:rPr>
                <w:rFonts w:cs="Arial"/>
                <w:lang w:eastAsia="ja-JP"/>
              </w:rPr>
            </w:pPr>
            <w:r w:rsidRPr="0044437C">
              <w:rPr>
                <w:rFonts w:cs="Arial"/>
                <w:lang w:eastAsia="ja-JP"/>
              </w:rPr>
              <w:t>683</w:t>
            </w:r>
          </w:p>
          <w:p w14:paraId="2F761A16" w14:textId="77777777" w:rsidR="003D2E1C" w:rsidRPr="0044437C" w:rsidRDefault="003D2E1C" w:rsidP="0070746B">
            <w:pPr>
              <w:pStyle w:val="TAC"/>
              <w:rPr>
                <w:rFonts w:cs="Arial"/>
                <w:lang w:eastAsia="ja-JP"/>
              </w:rPr>
            </w:pPr>
            <w:r w:rsidRPr="0044437C">
              <w:rPr>
                <w:rFonts w:cs="Arial"/>
                <w:lang w:eastAsia="ja-JP"/>
              </w:rPr>
              <w:t>(Note 1)</w:t>
            </w:r>
          </w:p>
        </w:tc>
        <w:tc>
          <w:tcPr>
            <w:tcW w:w="800" w:type="pct"/>
          </w:tcPr>
          <w:p w14:paraId="60D37D61" w14:textId="0892550B" w:rsidR="003D2E1C" w:rsidRPr="0044437C" w:rsidRDefault="003D2E1C" w:rsidP="0070746B">
            <w:pPr>
              <w:pStyle w:val="TAC"/>
              <w:rPr>
                <w:rFonts w:cs="Arial"/>
                <w:lang w:eastAsia="ja-JP"/>
              </w:rPr>
            </w:pPr>
            <w:r w:rsidRPr="0044437C">
              <w:rPr>
                <w:rFonts w:cs="Arial"/>
                <w:lang w:eastAsia="ja-JP"/>
              </w:rPr>
              <w:t>48</w:t>
            </w:r>
            <w:r w:rsidR="00A00036" w:rsidRPr="0044437C">
              <w:rPr>
                <w:rFonts w:cs="Arial"/>
                <w:lang w:eastAsia="ja-JP"/>
              </w:rPr>
              <w:t>9</w:t>
            </w:r>
          </w:p>
        </w:tc>
        <w:tc>
          <w:tcPr>
            <w:tcW w:w="800" w:type="pct"/>
          </w:tcPr>
          <w:p w14:paraId="2C7DE5B4" w14:textId="77777777" w:rsidR="003D2E1C" w:rsidRPr="0044437C" w:rsidRDefault="003D2E1C" w:rsidP="0070746B">
            <w:pPr>
              <w:pStyle w:val="TAC"/>
              <w:rPr>
                <w:rFonts w:cs="Arial"/>
                <w:lang w:eastAsia="ja-JP"/>
              </w:rPr>
            </w:pPr>
            <w:r w:rsidRPr="0044437C">
              <w:rPr>
                <w:rFonts w:cs="Arial"/>
                <w:lang w:eastAsia="ja-JP"/>
              </w:rPr>
              <w:t>576</w:t>
            </w:r>
          </w:p>
        </w:tc>
        <w:tc>
          <w:tcPr>
            <w:tcW w:w="1142" w:type="pct"/>
          </w:tcPr>
          <w:p w14:paraId="74E200B5" w14:textId="77777777" w:rsidR="003D2E1C" w:rsidRPr="0044437C" w:rsidRDefault="003D2E1C" w:rsidP="0070746B">
            <w:pPr>
              <w:pStyle w:val="TAC"/>
              <w:rPr>
                <w:rFonts w:cs="Arial"/>
                <w:lang w:eastAsia="ja-JP"/>
              </w:rPr>
            </w:pPr>
            <w:r w:rsidRPr="0044437C">
              <w:rPr>
                <w:rFonts w:cs="Arial"/>
                <w:lang w:eastAsia="ja-JP"/>
              </w:rPr>
              <w:t>393408</w:t>
            </w:r>
          </w:p>
        </w:tc>
      </w:tr>
      <w:tr w:rsidR="003D2E1C" w:rsidRPr="0044437C" w14:paraId="631C1442" w14:textId="77777777" w:rsidTr="0070746B">
        <w:trPr>
          <w:trHeight w:val="743"/>
          <w:jc w:val="center"/>
        </w:trPr>
        <w:tc>
          <w:tcPr>
            <w:tcW w:w="537" w:type="pct"/>
          </w:tcPr>
          <w:p w14:paraId="0880FD6A" w14:textId="77777777" w:rsidR="003D2E1C" w:rsidRPr="0044437C" w:rsidRDefault="003D2E1C" w:rsidP="0070746B">
            <w:pPr>
              <w:pStyle w:val="TAL"/>
              <w:jc w:val="center"/>
              <w:rPr>
                <w:lang w:eastAsia="ja-JP"/>
              </w:rPr>
            </w:pPr>
            <w:r w:rsidRPr="0044437C">
              <w:rPr>
                <w:lang w:eastAsia="ja-JP"/>
              </w:rPr>
              <w:t>8.3.1.1.2 Test 2</w:t>
            </w:r>
          </w:p>
        </w:tc>
        <w:tc>
          <w:tcPr>
            <w:tcW w:w="921" w:type="pct"/>
          </w:tcPr>
          <w:p w14:paraId="57868F18" w14:textId="77777777" w:rsidR="003D2E1C" w:rsidRPr="0044437C" w:rsidRDefault="003D2E1C" w:rsidP="0070746B">
            <w:pPr>
              <w:pStyle w:val="TAC"/>
              <w:rPr>
                <w:lang w:eastAsia="ja-JP"/>
              </w:rPr>
            </w:pPr>
            <w:r w:rsidRPr="0044437C">
              <w:rPr>
                <w:rFonts w:cs="Arial"/>
              </w:rPr>
              <w:t>R.NB.6-1 FDD</w:t>
            </w:r>
          </w:p>
          <w:p w14:paraId="602C5F69" w14:textId="77777777" w:rsidR="003D2E1C" w:rsidRPr="0044437C" w:rsidRDefault="003D2E1C" w:rsidP="0070746B">
            <w:pPr>
              <w:pStyle w:val="TAC"/>
            </w:pPr>
            <w:r w:rsidRPr="0044437C">
              <w:t>(</w:t>
            </w:r>
            <w:r w:rsidRPr="0044437C">
              <w:rPr>
                <w:lang w:eastAsia="ja-JP"/>
              </w:rPr>
              <w:t>200kHz, QPSK,1/2</w:t>
            </w:r>
            <w:r w:rsidRPr="0044437C">
              <w:t>)</w:t>
            </w:r>
          </w:p>
          <w:p w14:paraId="21553B3A" w14:textId="77777777" w:rsidR="003D2E1C" w:rsidRPr="0044437C" w:rsidRDefault="003D2E1C" w:rsidP="0070746B">
            <w:pPr>
              <w:pStyle w:val="TAC"/>
            </w:pPr>
            <w:r w:rsidRPr="0044437C">
              <w:t>(</w:t>
            </w:r>
            <w:r w:rsidRPr="0044437C">
              <w:rPr>
                <w:lang w:eastAsia="ja-JP"/>
              </w:rPr>
              <w:t>1</w:t>
            </w:r>
            <w:r w:rsidRPr="0044437C">
              <w:t>x1)</w:t>
            </w:r>
          </w:p>
          <w:p w14:paraId="5DCDF21E" w14:textId="77777777" w:rsidR="003D2E1C" w:rsidRPr="0044437C" w:rsidRDefault="003D2E1C" w:rsidP="0070746B">
            <w:pPr>
              <w:pStyle w:val="TAC"/>
            </w:pPr>
            <w:r w:rsidRPr="0044437C">
              <w:t>ETU1</w:t>
            </w:r>
          </w:p>
        </w:tc>
        <w:tc>
          <w:tcPr>
            <w:tcW w:w="801" w:type="pct"/>
          </w:tcPr>
          <w:p w14:paraId="40CE3EC4" w14:textId="77777777" w:rsidR="003D2E1C" w:rsidRPr="0044437C" w:rsidRDefault="003D2E1C" w:rsidP="0070746B">
            <w:pPr>
              <w:pStyle w:val="TAC"/>
              <w:rPr>
                <w:rFonts w:cs="Arial"/>
                <w:lang w:eastAsia="ja-JP"/>
              </w:rPr>
            </w:pPr>
            <w:r w:rsidRPr="0044437C">
              <w:rPr>
                <w:rFonts w:cs="Arial"/>
                <w:lang w:eastAsia="ja-JP"/>
              </w:rPr>
              <w:t>440</w:t>
            </w:r>
          </w:p>
          <w:p w14:paraId="434AC530" w14:textId="77777777" w:rsidR="003D2E1C" w:rsidRPr="0044437C" w:rsidRDefault="003D2E1C" w:rsidP="0070746B">
            <w:pPr>
              <w:pStyle w:val="TAC"/>
              <w:rPr>
                <w:rFonts w:cs="Arial"/>
                <w:lang w:eastAsia="ja-JP"/>
              </w:rPr>
            </w:pPr>
            <w:r w:rsidRPr="0044437C">
              <w:rPr>
                <w:rFonts w:cs="Arial"/>
                <w:lang w:eastAsia="ja-JP"/>
              </w:rPr>
              <w:t>(Note 1)</w:t>
            </w:r>
          </w:p>
        </w:tc>
        <w:tc>
          <w:tcPr>
            <w:tcW w:w="800" w:type="pct"/>
          </w:tcPr>
          <w:p w14:paraId="267B9011" w14:textId="70D53BF8" w:rsidR="003D2E1C" w:rsidRPr="0044437C" w:rsidRDefault="003D2E1C" w:rsidP="0070746B">
            <w:pPr>
              <w:pStyle w:val="TAC"/>
              <w:rPr>
                <w:rFonts w:cs="Arial"/>
                <w:lang w:eastAsia="ja-JP"/>
              </w:rPr>
            </w:pPr>
            <w:r w:rsidRPr="0044437C">
              <w:rPr>
                <w:rFonts w:cs="Arial"/>
                <w:lang w:eastAsia="ja-JP"/>
              </w:rPr>
              <w:t>198</w:t>
            </w:r>
            <w:r w:rsidR="00A00036" w:rsidRPr="0044437C">
              <w:rPr>
                <w:rFonts w:cs="Arial"/>
                <w:lang w:eastAsia="ja-JP"/>
              </w:rPr>
              <w:t>2</w:t>
            </w:r>
          </w:p>
        </w:tc>
        <w:tc>
          <w:tcPr>
            <w:tcW w:w="800" w:type="pct"/>
          </w:tcPr>
          <w:p w14:paraId="6D52968B" w14:textId="77777777" w:rsidR="003D2E1C" w:rsidRPr="0044437C" w:rsidRDefault="003D2E1C" w:rsidP="0070746B">
            <w:pPr>
              <w:pStyle w:val="TAC"/>
              <w:rPr>
                <w:rFonts w:cs="Arial"/>
                <w:lang w:eastAsia="ja-JP"/>
              </w:rPr>
            </w:pPr>
            <w:r w:rsidRPr="0044437C">
              <w:rPr>
                <w:rFonts w:cs="Arial"/>
                <w:lang w:eastAsia="ja-JP"/>
              </w:rPr>
              <w:t>2304</w:t>
            </w:r>
          </w:p>
        </w:tc>
        <w:tc>
          <w:tcPr>
            <w:tcW w:w="1142" w:type="pct"/>
          </w:tcPr>
          <w:p w14:paraId="319CB016" w14:textId="660B156A" w:rsidR="003D2E1C" w:rsidRPr="0044437C" w:rsidRDefault="003D2E1C" w:rsidP="000A2FE4">
            <w:pPr>
              <w:pStyle w:val="TAC"/>
              <w:rPr>
                <w:rFonts w:cs="Arial"/>
                <w:lang w:eastAsia="ja-JP"/>
              </w:rPr>
            </w:pPr>
            <w:r w:rsidRPr="0044437C">
              <w:rPr>
                <w:rFonts w:cs="Arial"/>
                <w:lang w:eastAsia="ja-JP"/>
              </w:rPr>
              <w:t>1013760</w:t>
            </w:r>
          </w:p>
        </w:tc>
      </w:tr>
      <w:tr w:rsidR="003D2E1C" w:rsidRPr="0044437C" w14:paraId="6C147C80" w14:textId="77777777" w:rsidTr="0070746B">
        <w:trPr>
          <w:trHeight w:val="552"/>
          <w:jc w:val="center"/>
        </w:trPr>
        <w:tc>
          <w:tcPr>
            <w:tcW w:w="5000" w:type="pct"/>
            <w:gridSpan w:val="6"/>
          </w:tcPr>
          <w:p w14:paraId="474200C4" w14:textId="75BF7AD3" w:rsidR="003D2E1C" w:rsidRPr="0044437C" w:rsidRDefault="003D2E1C" w:rsidP="000A2FE4">
            <w:pPr>
              <w:pStyle w:val="TAN"/>
              <w:rPr>
                <w:lang w:eastAsia="ja-JP"/>
              </w:rPr>
            </w:pPr>
            <w:r w:rsidRPr="0044437C">
              <w:rPr>
                <w:lang w:eastAsia="ja-JP"/>
              </w:rPr>
              <w:t>Note1:</w:t>
            </w:r>
            <w:r w:rsidR="007F75BE" w:rsidRPr="0044437C">
              <w:rPr>
                <w:lang w:eastAsia="ja-JP"/>
              </w:rPr>
              <w:t xml:space="preserve">Minimum number of transport block (TB) has been derived by </w:t>
            </w:r>
            <w:r w:rsidRPr="0044437C">
              <w:rPr>
                <w:lang w:eastAsia="ja-JP"/>
              </w:rPr>
              <w:t xml:space="preserve"> simulating the test scenario taking into account the minimum scheduling gap needed between successive NPDCCH/NPDSCH</w:t>
            </w:r>
            <w:r w:rsidR="007F75BE" w:rsidRPr="0044437C">
              <w:rPr>
                <w:lang w:eastAsia="ja-JP"/>
              </w:rPr>
              <w:t xml:space="preserve"> without considering RTT.</w:t>
            </w:r>
          </w:p>
          <w:p w14:paraId="4A244268" w14:textId="77777777" w:rsidR="003D2E1C" w:rsidRPr="0044437C" w:rsidRDefault="003D2E1C" w:rsidP="000A2FE4">
            <w:pPr>
              <w:pStyle w:val="TAN"/>
              <w:rPr>
                <w:lang w:eastAsia="ja-JP"/>
              </w:rPr>
            </w:pPr>
            <w:r w:rsidRPr="0044437C">
              <w:rPr>
                <w:lang w:eastAsia="ja-JP"/>
              </w:rPr>
              <w:t xml:space="preserve">Note2: For MNSF calculations, with the current assumption of SIB2/SIB31 scheduling every 640ms with max 8 subframes and max 2 repetition per SI window, 16 additional subframes are needed every 640ms to avoid collisions with NPDSCH. </w:t>
            </w:r>
          </w:p>
        </w:tc>
      </w:tr>
    </w:tbl>
    <w:p w14:paraId="68F929D7" w14:textId="77777777" w:rsidR="003D2E1C" w:rsidRPr="0044437C" w:rsidRDefault="003D2E1C" w:rsidP="003D2E1C"/>
    <w:p w14:paraId="39C71A50" w14:textId="2CED9700" w:rsidR="003D2E1C" w:rsidRPr="0044437C" w:rsidRDefault="003D2E1C" w:rsidP="003D2E1C">
      <w:pPr>
        <w:pStyle w:val="TH"/>
        <w:rPr>
          <w:lang w:eastAsia="ja-JP"/>
        </w:rPr>
      </w:pPr>
      <w:r w:rsidRPr="0044437C">
        <w:t>Table G.3.5-</w:t>
      </w:r>
      <w:r w:rsidRPr="0044437C">
        <w:rPr>
          <w:rFonts w:eastAsia="SimSun"/>
          <w:lang w:eastAsia="zh-CN"/>
        </w:rPr>
        <w:t>2</w:t>
      </w:r>
      <w:r w:rsidRPr="0044437C">
        <w:t>: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774"/>
        <w:gridCol w:w="1543"/>
        <w:gridCol w:w="1541"/>
        <w:gridCol w:w="1541"/>
        <w:gridCol w:w="2200"/>
      </w:tblGrid>
      <w:tr w:rsidR="00A00036" w:rsidRPr="0044437C" w14:paraId="6C4634A6" w14:textId="77777777" w:rsidTr="00CF78C9">
        <w:trPr>
          <w:trHeight w:val="1035"/>
          <w:jc w:val="center"/>
        </w:trPr>
        <w:tc>
          <w:tcPr>
            <w:tcW w:w="536" w:type="pct"/>
          </w:tcPr>
          <w:p w14:paraId="1DE79BC5" w14:textId="77777777" w:rsidR="00A00036" w:rsidRPr="0044437C" w:rsidRDefault="00A00036" w:rsidP="00CF78C9">
            <w:pPr>
              <w:pStyle w:val="TAH"/>
              <w:rPr>
                <w:lang w:eastAsia="zh-CN"/>
              </w:rPr>
            </w:pPr>
            <w:r w:rsidRPr="0044437C">
              <w:rPr>
                <w:lang w:eastAsia="zh-CN"/>
              </w:rPr>
              <w:t>Test No</w:t>
            </w:r>
          </w:p>
        </w:tc>
        <w:tc>
          <w:tcPr>
            <w:tcW w:w="921" w:type="pct"/>
          </w:tcPr>
          <w:p w14:paraId="594F8B43" w14:textId="77777777" w:rsidR="00A00036" w:rsidRPr="0044437C" w:rsidRDefault="00A00036" w:rsidP="00CF78C9">
            <w:pPr>
              <w:pStyle w:val="TAH"/>
              <w:rPr>
                <w:lang w:eastAsia="zh-CN"/>
              </w:rPr>
            </w:pPr>
            <w:r w:rsidRPr="0044437C">
              <w:rPr>
                <w:lang w:eastAsia="zh-CN"/>
              </w:rPr>
              <w:t>Demodulation scenario</w:t>
            </w:r>
          </w:p>
          <w:p w14:paraId="5B9E7A1B" w14:textId="77777777" w:rsidR="00A00036" w:rsidRPr="0044437C" w:rsidRDefault="00A00036" w:rsidP="00CF78C9">
            <w:pPr>
              <w:pStyle w:val="TAH"/>
              <w:rPr>
                <w:rFonts w:cs="Arial"/>
                <w:lang w:eastAsia="zh-CN"/>
              </w:rPr>
            </w:pPr>
            <w:r w:rsidRPr="0044437C">
              <w:rPr>
                <w:rFonts w:cs="Arial"/>
                <w:lang w:eastAsia="zh-CN"/>
              </w:rPr>
              <w:t>(info only)</w:t>
            </w:r>
          </w:p>
        </w:tc>
        <w:tc>
          <w:tcPr>
            <w:tcW w:w="801" w:type="pct"/>
          </w:tcPr>
          <w:p w14:paraId="69BF45CF" w14:textId="4DD7E158" w:rsidR="00A00036" w:rsidRPr="0044437C" w:rsidRDefault="007F75BE" w:rsidP="00CF78C9">
            <w:pPr>
              <w:pStyle w:val="TAH"/>
              <w:rPr>
                <w:lang w:eastAsia="zh-CN"/>
              </w:rPr>
            </w:pPr>
            <w:r w:rsidRPr="0044437C">
              <w:rPr>
                <w:lang w:eastAsia="zh-CN"/>
              </w:rPr>
              <w:t>Minimum number of TB</w:t>
            </w:r>
          </w:p>
          <w:p w14:paraId="69E5F488" w14:textId="77777777" w:rsidR="00A00036" w:rsidRPr="0044437C" w:rsidRDefault="00A00036" w:rsidP="00CF78C9">
            <w:pPr>
              <w:pStyle w:val="TAH"/>
              <w:rPr>
                <w:lang w:eastAsia="zh-CN"/>
              </w:rPr>
            </w:pPr>
            <w:r w:rsidRPr="0044437C">
              <w:rPr>
                <w:lang w:eastAsia="zh-CN"/>
              </w:rPr>
              <w:t>(Simulation)</w:t>
            </w:r>
          </w:p>
        </w:tc>
        <w:tc>
          <w:tcPr>
            <w:tcW w:w="800" w:type="pct"/>
          </w:tcPr>
          <w:p w14:paraId="35E2F98C" w14:textId="77777777" w:rsidR="00A00036" w:rsidRPr="0044437C" w:rsidRDefault="00A00036" w:rsidP="00CF78C9">
            <w:pPr>
              <w:pStyle w:val="TAH"/>
              <w:jc w:val="left"/>
              <w:rPr>
                <w:lang w:eastAsia="zh-CN"/>
              </w:rPr>
            </w:pPr>
            <w:r w:rsidRPr="0044437C">
              <w:rPr>
                <w:lang w:eastAsia="zh-CN"/>
              </w:rPr>
              <w:t>Min Gap between consecutive NPDCCH taking into account RTT (ms)</w:t>
            </w:r>
          </w:p>
        </w:tc>
        <w:tc>
          <w:tcPr>
            <w:tcW w:w="800" w:type="pct"/>
          </w:tcPr>
          <w:p w14:paraId="5F8C382A" w14:textId="77777777" w:rsidR="00A00036" w:rsidRPr="0044437C" w:rsidRDefault="00A00036" w:rsidP="00CF78C9">
            <w:pPr>
              <w:pStyle w:val="TAH"/>
              <w:jc w:val="left"/>
              <w:rPr>
                <w:lang w:eastAsia="zh-CN"/>
              </w:rPr>
            </w:pPr>
            <w:r w:rsidRPr="0044437C">
              <w:rPr>
                <w:lang w:eastAsia="zh-CN"/>
              </w:rPr>
              <w:t>Actual Gap between consecutive NPDCCH taking into account RTT (ms)</w:t>
            </w:r>
          </w:p>
        </w:tc>
        <w:tc>
          <w:tcPr>
            <w:tcW w:w="1142" w:type="pct"/>
          </w:tcPr>
          <w:p w14:paraId="215387F7" w14:textId="77777777" w:rsidR="00A00036" w:rsidRPr="0044437C" w:rsidRDefault="00A00036" w:rsidP="00CF78C9">
            <w:pPr>
              <w:pStyle w:val="TAH"/>
              <w:jc w:val="left"/>
              <w:rPr>
                <w:lang w:eastAsia="zh-CN"/>
              </w:rPr>
            </w:pPr>
            <w:r w:rsidRPr="0044437C">
              <w:rPr>
                <w:lang w:eastAsia="zh-CN"/>
              </w:rPr>
              <w:t>MNSF (Min No Sub frames) HD-FDD</w:t>
            </w:r>
          </w:p>
          <w:p w14:paraId="1C93C701" w14:textId="77777777" w:rsidR="00A00036" w:rsidRPr="0044437C" w:rsidRDefault="00A00036" w:rsidP="00CF78C9">
            <w:pPr>
              <w:pStyle w:val="TAH"/>
              <w:jc w:val="left"/>
              <w:rPr>
                <w:lang w:eastAsia="zh-CN"/>
              </w:rPr>
            </w:pPr>
            <w:r w:rsidRPr="0044437C">
              <w:rPr>
                <w:lang w:eastAsia="zh-CN"/>
              </w:rPr>
              <w:t>(Note2)</w:t>
            </w:r>
          </w:p>
        </w:tc>
      </w:tr>
      <w:tr w:rsidR="00A00036" w:rsidRPr="0044437C" w14:paraId="56040E51" w14:textId="77777777" w:rsidTr="00CF78C9">
        <w:trPr>
          <w:trHeight w:val="743"/>
          <w:jc w:val="center"/>
        </w:trPr>
        <w:tc>
          <w:tcPr>
            <w:tcW w:w="536" w:type="pct"/>
          </w:tcPr>
          <w:p w14:paraId="5C5EA27D" w14:textId="77777777" w:rsidR="00A00036" w:rsidRPr="0044437C" w:rsidRDefault="00A00036" w:rsidP="00CF78C9">
            <w:pPr>
              <w:pStyle w:val="TAC"/>
              <w:rPr>
                <w:lang w:eastAsia="zh-CN"/>
              </w:rPr>
            </w:pPr>
            <w:r w:rsidRPr="0044437C">
              <w:rPr>
                <w:lang w:eastAsia="zh-CN"/>
              </w:rPr>
              <w:t>8.3.1.1.3 Test 1</w:t>
            </w:r>
          </w:p>
        </w:tc>
        <w:tc>
          <w:tcPr>
            <w:tcW w:w="921" w:type="pct"/>
          </w:tcPr>
          <w:p w14:paraId="358C7BB0" w14:textId="77777777" w:rsidR="00A00036" w:rsidRPr="0044437C" w:rsidRDefault="00A00036" w:rsidP="00CF78C9">
            <w:pPr>
              <w:pStyle w:val="TAC"/>
              <w:rPr>
                <w:rFonts w:cs="Arial"/>
                <w:lang w:eastAsia="zh-CN"/>
              </w:rPr>
            </w:pPr>
            <w:r w:rsidRPr="0044437C">
              <w:rPr>
                <w:rFonts w:cs="Arial"/>
                <w:lang w:eastAsia="zh-CN"/>
              </w:rPr>
              <w:t>R.NB.7 FDD</w:t>
            </w:r>
          </w:p>
          <w:p w14:paraId="6971E674" w14:textId="77777777" w:rsidR="00A00036" w:rsidRPr="0044437C" w:rsidRDefault="00A00036" w:rsidP="00CF78C9">
            <w:pPr>
              <w:pStyle w:val="TAC"/>
              <w:rPr>
                <w:rFonts w:cs="Arial"/>
                <w:lang w:eastAsia="zh-CN"/>
              </w:rPr>
            </w:pPr>
            <w:r w:rsidRPr="0044437C">
              <w:rPr>
                <w:rFonts w:cs="Arial"/>
                <w:lang w:eastAsia="zh-CN"/>
              </w:rPr>
              <w:t>(200kHz, QPSK,1/2)</w:t>
            </w:r>
          </w:p>
          <w:p w14:paraId="51A2CFF9" w14:textId="77777777" w:rsidR="00A00036" w:rsidRPr="0044437C" w:rsidRDefault="00A00036" w:rsidP="00CF78C9">
            <w:pPr>
              <w:pStyle w:val="TAC"/>
              <w:rPr>
                <w:rFonts w:cs="Arial"/>
                <w:lang w:eastAsia="zh-CN"/>
              </w:rPr>
            </w:pPr>
            <w:r w:rsidRPr="0044437C">
              <w:rPr>
                <w:rFonts w:cs="Arial"/>
                <w:lang w:eastAsia="zh-CN"/>
              </w:rPr>
              <w:t>(1x1)</w:t>
            </w:r>
          </w:p>
          <w:p w14:paraId="6E116982" w14:textId="77777777" w:rsidR="00A00036" w:rsidRPr="0044437C" w:rsidRDefault="00A00036" w:rsidP="00CF78C9">
            <w:pPr>
              <w:pStyle w:val="TAC"/>
              <w:rPr>
                <w:lang w:eastAsia="zh-CN"/>
              </w:rPr>
            </w:pPr>
            <w:r w:rsidRPr="0044437C">
              <w:rPr>
                <w:rFonts w:cs="Arial"/>
                <w:lang w:eastAsia="zh-CN"/>
              </w:rPr>
              <w:t>EPA5</w:t>
            </w:r>
          </w:p>
        </w:tc>
        <w:tc>
          <w:tcPr>
            <w:tcW w:w="801" w:type="pct"/>
          </w:tcPr>
          <w:p w14:paraId="28432041" w14:textId="6DECCE00" w:rsidR="007F75BE" w:rsidRPr="0044437C" w:rsidRDefault="007F75BE" w:rsidP="007F75BE">
            <w:pPr>
              <w:pStyle w:val="TAC"/>
              <w:rPr>
                <w:lang w:eastAsia="zh-CN"/>
              </w:rPr>
            </w:pPr>
            <w:r w:rsidRPr="0044437C">
              <w:rPr>
                <w:lang w:eastAsia="zh-CN"/>
              </w:rPr>
              <w:t>2083</w:t>
            </w:r>
          </w:p>
          <w:p w14:paraId="2D098934" w14:textId="323919EF" w:rsidR="00A00036" w:rsidRPr="0044437C" w:rsidRDefault="007F75BE" w:rsidP="007F75BE">
            <w:pPr>
              <w:pStyle w:val="TAC"/>
              <w:rPr>
                <w:lang w:eastAsia="zh-CN"/>
              </w:rPr>
            </w:pPr>
            <w:r w:rsidRPr="0044437C">
              <w:rPr>
                <w:lang w:eastAsia="zh-CN"/>
              </w:rPr>
              <w:t>(Note 1)</w:t>
            </w:r>
          </w:p>
        </w:tc>
        <w:tc>
          <w:tcPr>
            <w:tcW w:w="800" w:type="pct"/>
          </w:tcPr>
          <w:p w14:paraId="61E155CC" w14:textId="77777777" w:rsidR="00A00036" w:rsidRPr="0044437C" w:rsidRDefault="00A00036" w:rsidP="00CF78C9">
            <w:pPr>
              <w:pStyle w:val="TAC"/>
              <w:rPr>
                <w:lang w:eastAsia="zh-CN"/>
              </w:rPr>
            </w:pPr>
            <w:r w:rsidRPr="0044437C">
              <w:rPr>
                <w:lang w:eastAsia="zh-CN"/>
              </w:rPr>
              <w:t>283</w:t>
            </w:r>
          </w:p>
        </w:tc>
        <w:tc>
          <w:tcPr>
            <w:tcW w:w="800" w:type="pct"/>
          </w:tcPr>
          <w:p w14:paraId="1CA55F02" w14:textId="77777777" w:rsidR="00A00036" w:rsidRPr="0044437C" w:rsidRDefault="00A00036" w:rsidP="00CF78C9">
            <w:pPr>
              <w:pStyle w:val="TAC"/>
              <w:rPr>
                <w:lang w:eastAsia="zh-CN"/>
              </w:rPr>
            </w:pPr>
            <w:r w:rsidRPr="0044437C">
              <w:rPr>
                <w:lang w:eastAsia="zh-CN"/>
              </w:rPr>
              <w:t>288</w:t>
            </w:r>
          </w:p>
        </w:tc>
        <w:tc>
          <w:tcPr>
            <w:tcW w:w="1142" w:type="pct"/>
          </w:tcPr>
          <w:p w14:paraId="0F3A98C9" w14:textId="77777777" w:rsidR="00A00036" w:rsidRPr="0044437C" w:rsidRDefault="00A00036" w:rsidP="00CF78C9">
            <w:pPr>
              <w:pStyle w:val="TAC"/>
              <w:rPr>
                <w:lang w:eastAsia="zh-CN"/>
              </w:rPr>
            </w:pPr>
            <w:r w:rsidRPr="0044437C">
              <w:rPr>
                <w:lang w:eastAsia="zh-CN"/>
              </w:rPr>
              <w:t>599904</w:t>
            </w:r>
          </w:p>
        </w:tc>
      </w:tr>
      <w:tr w:rsidR="00A00036" w:rsidRPr="0044437C" w14:paraId="6F55A26B" w14:textId="77777777" w:rsidTr="00CF78C9">
        <w:trPr>
          <w:trHeight w:val="552"/>
          <w:jc w:val="center"/>
        </w:trPr>
        <w:tc>
          <w:tcPr>
            <w:tcW w:w="5000" w:type="pct"/>
            <w:gridSpan w:val="6"/>
          </w:tcPr>
          <w:p w14:paraId="74A61536" w14:textId="30A7B875" w:rsidR="00A00036" w:rsidRPr="0044437C" w:rsidRDefault="00A00036" w:rsidP="00CF78C9">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2288A604" w14:textId="2D5C2E0E" w:rsidR="00A00036" w:rsidRPr="0044437C" w:rsidRDefault="00A00036" w:rsidP="00CF78C9">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tbl>
    <w:p w14:paraId="4344E133" w14:textId="77777777" w:rsidR="00A00036" w:rsidRPr="0044437C" w:rsidRDefault="00A00036" w:rsidP="00A00036"/>
    <w:p w14:paraId="7EAC9DAE" w14:textId="051A925C" w:rsidR="000148AA" w:rsidRPr="0044437C" w:rsidRDefault="00000000" w:rsidP="000148AA">
      <w:pPr>
        <w:pStyle w:val="Heading1"/>
        <w:rPr>
          <w:rFonts w:eastAsia="SimSun"/>
          <w:lang w:eastAsia="zh-CN"/>
        </w:rPr>
      </w:pPr>
      <w:bookmarkStart w:id="3074" w:name="_Toc194572072"/>
      <w:bookmarkStart w:id="3075" w:name="_Toc17711"/>
      <w:bookmarkStart w:id="3076" w:name="_Toc8246"/>
      <w:bookmarkStart w:id="3077" w:name="_Toc31099"/>
      <w:bookmarkStart w:id="3078" w:name="_Toc4467"/>
      <w:bookmarkEnd w:id="3073"/>
      <w:r w:rsidRPr="0044437C">
        <w:t>G.</w:t>
      </w:r>
      <w:r w:rsidRPr="0044437C">
        <w:rPr>
          <w:rFonts w:eastAsia="SimSun"/>
          <w:lang w:eastAsia="zh-CN"/>
        </w:rPr>
        <w:t>4</w:t>
      </w:r>
      <w:r w:rsidRPr="0044437C">
        <w:tab/>
      </w:r>
      <w:r w:rsidR="000148AA" w:rsidRPr="0044437C">
        <w:rPr>
          <w:rFonts w:eastAsia="SimSun"/>
          <w:lang w:eastAsia="zh-CN"/>
        </w:rPr>
        <w:t>Statistical testing of Performance Requirements with probability of misdetection</w:t>
      </w:r>
      <w:bookmarkEnd w:id="3074"/>
    </w:p>
    <w:p w14:paraId="3F2A28ED" w14:textId="77777777" w:rsidR="000148AA" w:rsidRPr="0044437C" w:rsidRDefault="000148AA" w:rsidP="000148AA">
      <w:pPr>
        <w:pStyle w:val="Heading2"/>
      </w:pPr>
      <w:bookmarkStart w:id="3079" w:name="_Toc194572073"/>
      <w:r w:rsidRPr="0044437C">
        <w:t>G.4.1</w:t>
      </w:r>
      <w:r w:rsidRPr="0044437C">
        <w:tab/>
        <w:t>General</w:t>
      </w:r>
      <w:bookmarkEnd w:id="3079"/>
    </w:p>
    <w:p w14:paraId="4F70EABB" w14:textId="77777777" w:rsidR="000148AA" w:rsidRPr="0044437C" w:rsidRDefault="000148AA" w:rsidP="000148AA">
      <w:r w:rsidRPr="0044437C">
        <w:t>The test of receiver performance characteristics is two fold.</w:t>
      </w:r>
    </w:p>
    <w:p w14:paraId="39E9F195" w14:textId="77777777" w:rsidR="000148AA" w:rsidRPr="0044437C" w:rsidRDefault="000148AA" w:rsidP="000148AA">
      <w:pPr>
        <w:pStyle w:val="B1"/>
      </w:pPr>
      <w:r w:rsidRPr="0044437C">
        <w:lastRenderedPageBreak/>
        <w:t>1.</w:t>
      </w:r>
      <w:r w:rsidRPr="0044437C">
        <w:tab/>
        <w:t>A signal or a combination of signals is offered to the RX port(s) of the receiver.</w:t>
      </w:r>
    </w:p>
    <w:p w14:paraId="5EE5BF50" w14:textId="77777777" w:rsidR="000148AA" w:rsidRPr="0044437C" w:rsidRDefault="000148AA" w:rsidP="000148AA">
      <w:pPr>
        <w:pStyle w:val="B1"/>
      </w:pPr>
      <w:r w:rsidRPr="0044437C">
        <w:t>2.</w:t>
      </w:r>
      <w:r w:rsidRPr="0044437C">
        <w:tab/>
        <w:t>The ability of the receiver to demodulate /decode this signal is verified by analyzing the reaction of the UE to this signal.</w:t>
      </w:r>
    </w:p>
    <w:p w14:paraId="2EE94644" w14:textId="77777777" w:rsidR="000148AA" w:rsidRPr="0044437C" w:rsidRDefault="000148AA" w:rsidP="000148AA">
      <w:r w:rsidRPr="0044437C">
        <w:t>In (2) is the statistical aspect of the test and is treated here.</w:t>
      </w:r>
    </w:p>
    <w:p w14:paraId="46396F40" w14:textId="77777777" w:rsidR="000148AA" w:rsidRPr="0044437C" w:rsidRDefault="000148AA" w:rsidP="000148AA">
      <w:r w:rsidRPr="0044437C">
        <w:t>The minimum requirement for those receiver performance tests are 1% or 0.1% misdetection probability</w:t>
      </w:r>
    </w:p>
    <w:p w14:paraId="246DCE35" w14:textId="77777777" w:rsidR="000148AA" w:rsidRPr="0044437C" w:rsidRDefault="000148AA" w:rsidP="000148AA">
      <w:r w:rsidRPr="0044437C">
        <w:t>All receiver performance tests are performed in fading conditions. In addition to the statistical considerations, this requires the definition of a minimum test time.</w:t>
      </w:r>
    </w:p>
    <w:p w14:paraId="238C8692" w14:textId="77777777" w:rsidR="000148AA" w:rsidRPr="0044437C" w:rsidRDefault="000148AA" w:rsidP="000148AA">
      <w:pPr>
        <w:pStyle w:val="NO"/>
      </w:pPr>
      <w:r w:rsidRPr="0044437C">
        <w:t>NOTE:</w:t>
      </w:r>
      <w:r w:rsidRPr="0044437C">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44437C" w:rsidRDefault="000148AA" w:rsidP="000148AA">
      <w:pPr>
        <w:pStyle w:val="Heading2"/>
      </w:pPr>
      <w:bookmarkStart w:id="3080" w:name="_Toc194572074"/>
      <w:r w:rsidRPr="0044437C">
        <w:t>G.4.2</w:t>
      </w:r>
      <w:r w:rsidRPr="0044437C">
        <w:tab/>
        <w:t>Mapping the UE reaction to error ratio</w:t>
      </w:r>
      <w:bookmarkEnd w:id="3080"/>
    </w:p>
    <w:p w14:paraId="3DB7536C" w14:textId="77777777" w:rsidR="000148AA" w:rsidRPr="0044437C" w:rsidRDefault="000148AA" w:rsidP="000148AA">
      <w:r w:rsidRPr="0044437C">
        <w:t>The UE can not indicate the detection or misdetection of the physical channel under test directly. Indirect methods are described in the procedure of the applicable test.</w:t>
      </w:r>
    </w:p>
    <w:p w14:paraId="3D08394A" w14:textId="77777777" w:rsidR="000148AA" w:rsidRPr="0044437C" w:rsidRDefault="000148AA" w:rsidP="000148AA">
      <w:pPr>
        <w:pStyle w:val="Heading2"/>
      </w:pPr>
      <w:bookmarkStart w:id="3081" w:name="_Toc194572075"/>
      <w:r w:rsidRPr="0044437C">
        <w:t>G.4.3</w:t>
      </w:r>
      <w:r w:rsidRPr="0044437C">
        <w:tab/>
        <w:t>Design of the test</w:t>
      </w:r>
      <w:bookmarkEnd w:id="3081"/>
    </w:p>
    <w:p w14:paraId="7F8AAAAA" w14:textId="77777777" w:rsidR="000148AA" w:rsidRPr="0044437C" w:rsidRDefault="000148AA" w:rsidP="000148AA">
      <w:pPr>
        <w:rPr>
          <w:rFonts w:eastAsia="SimSun"/>
        </w:rPr>
      </w:pPr>
      <w:r w:rsidRPr="0044437C">
        <w:rPr>
          <w:rFonts w:eastAsia="SimSun"/>
        </w:rPr>
        <w:t>G.2.3 applies, exception:</w:t>
      </w:r>
    </w:p>
    <w:p w14:paraId="05C23359" w14:textId="77777777" w:rsidR="000148AA" w:rsidRPr="0044437C" w:rsidRDefault="000148AA" w:rsidP="000148AA">
      <w:pPr>
        <w:pStyle w:val="B1"/>
      </w:pPr>
      <w:r w:rsidRPr="0044437C">
        <w:tab/>
        <w:t>Limit ER = 0.01</w:t>
      </w:r>
    </w:p>
    <w:p w14:paraId="06388CEA" w14:textId="77777777" w:rsidR="000148AA" w:rsidRPr="0044437C" w:rsidRDefault="000148AA" w:rsidP="000148AA">
      <w:pPr>
        <w:pStyle w:val="Heading2"/>
      </w:pPr>
      <w:bookmarkStart w:id="3082" w:name="_Toc194572076"/>
      <w:r w:rsidRPr="0044437C">
        <w:lastRenderedPageBreak/>
        <w:t>G.4.4</w:t>
      </w:r>
      <w:r w:rsidRPr="0044437C">
        <w:tab/>
        <w:t>Numerical definition of the pass fail limits</w:t>
      </w:r>
      <w:bookmarkEnd w:id="3082"/>
    </w:p>
    <w:p w14:paraId="4282AD99" w14:textId="77777777" w:rsidR="000148AA" w:rsidRPr="0044437C" w:rsidRDefault="000148AA" w:rsidP="000148AA">
      <w:pPr>
        <w:pStyle w:val="TH"/>
      </w:pPr>
      <w:r w:rsidRPr="0044437C">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44437C" w14:paraId="357DD6FD" w14:textId="77777777" w:rsidTr="00C6674A">
        <w:trPr>
          <w:jc w:val="center"/>
        </w:trPr>
        <w:tc>
          <w:tcPr>
            <w:tcW w:w="767" w:type="dxa"/>
            <w:tcBorders>
              <w:bottom w:val="single" w:sz="12" w:space="0" w:color="auto"/>
            </w:tcBorders>
          </w:tcPr>
          <w:p w14:paraId="2A4A9017" w14:textId="77777777" w:rsidR="000148AA" w:rsidRPr="0044437C" w:rsidRDefault="000148AA" w:rsidP="00C6674A">
            <w:pPr>
              <w:pStyle w:val="TAH"/>
              <w:rPr>
                <w:lang w:eastAsia="zh-CN"/>
              </w:rPr>
            </w:pPr>
            <w:r w:rsidRPr="0044437C">
              <w:rPr>
                <w:lang w:eastAsia="zh-CN"/>
              </w:rPr>
              <w:t>ne</w:t>
            </w:r>
          </w:p>
        </w:tc>
        <w:tc>
          <w:tcPr>
            <w:tcW w:w="767" w:type="dxa"/>
            <w:tcBorders>
              <w:bottom w:val="single" w:sz="12" w:space="0" w:color="auto"/>
            </w:tcBorders>
          </w:tcPr>
          <w:p w14:paraId="09867D1A"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7" w:type="dxa"/>
            <w:tcBorders>
              <w:bottom w:val="single" w:sz="12" w:space="0" w:color="auto"/>
            </w:tcBorders>
          </w:tcPr>
          <w:p w14:paraId="077A1183"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7" w:type="dxa"/>
            <w:tcBorders>
              <w:bottom w:val="single" w:sz="12" w:space="0" w:color="auto"/>
            </w:tcBorders>
          </w:tcPr>
          <w:p w14:paraId="70FE7181"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6C55546D"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2094CF76"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07E7B112"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5E80B2CA"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0A57D284"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6633D157"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6CF2EA11"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3E0A8ADB"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r>
      <w:tr w:rsidR="000148AA" w:rsidRPr="0044437C" w14:paraId="3A0B677D" w14:textId="77777777" w:rsidTr="00C6674A">
        <w:trPr>
          <w:jc w:val="center"/>
        </w:trPr>
        <w:tc>
          <w:tcPr>
            <w:tcW w:w="767" w:type="dxa"/>
            <w:tcBorders>
              <w:top w:val="single" w:sz="12" w:space="0" w:color="auto"/>
            </w:tcBorders>
            <w:vAlign w:val="bottom"/>
          </w:tcPr>
          <w:p w14:paraId="37AD832C" w14:textId="77777777" w:rsidR="000148AA" w:rsidRPr="0044437C" w:rsidRDefault="000148AA" w:rsidP="00C6674A">
            <w:pPr>
              <w:pStyle w:val="TAC"/>
            </w:pPr>
            <w:r w:rsidRPr="0044437C">
              <w:t>0</w:t>
            </w:r>
          </w:p>
        </w:tc>
        <w:tc>
          <w:tcPr>
            <w:tcW w:w="767" w:type="dxa"/>
            <w:tcBorders>
              <w:top w:val="single" w:sz="12" w:space="0" w:color="auto"/>
            </w:tcBorders>
            <w:vAlign w:val="bottom"/>
          </w:tcPr>
          <w:p w14:paraId="168E11F8" w14:textId="77777777" w:rsidR="000148AA" w:rsidRPr="0044437C" w:rsidRDefault="000148AA" w:rsidP="00C6674A">
            <w:pPr>
              <w:pStyle w:val="TAC"/>
            </w:pPr>
            <w:r w:rsidRPr="0044437C">
              <w:t>344</w:t>
            </w:r>
          </w:p>
        </w:tc>
        <w:tc>
          <w:tcPr>
            <w:tcW w:w="767" w:type="dxa"/>
            <w:tcBorders>
              <w:top w:val="single" w:sz="12" w:space="0" w:color="auto"/>
              <w:right w:val="single" w:sz="12" w:space="0" w:color="auto"/>
            </w:tcBorders>
            <w:vAlign w:val="bottom"/>
          </w:tcPr>
          <w:p w14:paraId="6354088B" w14:textId="77777777" w:rsidR="000148AA" w:rsidRPr="0044437C" w:rsidRDefault="000148AA" w:rsidP="00C6674A">
            <w:pPr>
              <w:pStyle w:val="TAC"/>
            </w:pPr>
            <w:r w:rsidRPr="0044437C">
              <w:t>NA</w:t>
            </w:r>
          </w:p>
        </w:tc>
        <w:tc>
          <w:tcPr>
            <w:tcW w:w="767" w:type="dxa"/>
            <w:tcBorders>
              <w:top w:val="single" w:sz="12" w:space="0" w:color="auto"/>
              <w:left w:val="single" w:sz="12" w:space="0" w:color="auto"/>
            </w:tcBorders>
            <w:vAlign w:val="bottom"/>
          </w:tcPr>
          <w:p w14:paraId="29D8B834" w14:textId="77777777" w:rsidR="000148AA" w:rsidRPr="0044437C" w:rsidRDefault="000148AA" w:rsidP="00C6674A">
            <w:pPr>
              <w:pStyle w:val="TAC"/>
            </w:pPr>
            <w:r w:rsidRPr="0044437C">
              <w:t>40</w:t>
            </w:r>
          </w:p>
        </w:tc>
        <w:tc>
          <w:tcPr>
            <w:tcW w:w="768" w:type="dxa"/>
            <w:tcBorders>
              <w:top w:val="single" w:sz="12" w:space="0" w:color="auto"/>
            </w:tcBorders>
            <w:vAlign w:val="bottom"/>
          </w:tcPr>
          <w:p w14:paraId="7A1F7875" w14:textId="77777777" w:rsidR="000148AA" w:rsidRPr="0044437C" w:rsidRDefault="000148AA" w:rsidP="00C6674A">
            <w:pPr>
              <w:pStyle w:val="TAC"/>
            </w:pPr>
            <w:r w:rsidRPr="0044437C">
              <w:t>3929</w:t>
            </w:r>
          </w:p>
        </w:tc>
        <w:tc>
          <w:tcPr>
            <w:tcW w:w="768" w:type="dxa"/>
            <w:tcBorders>
              <w:top w:val="single" w:sz="12" w:space="0" w:color="auto"/>
              <w:right w:val="single" w:sz="12" w:space="0" w:color="auto"/>
            </w:tcBorders>
            <w:vAlign w:val="bottom"/>
          </w:tcPr>
          <w:p w14:paraId="245D0AFB" w14:textId="77777777" w:rsidR="000148AA" w:rsidRPr="0044437C" w:rsidRDefault="000148AA" w:rsidP="00C6674A">
            <w:pPr>
              <w:pStyle w:val="TAC"/>
            </w:pPr>
            <w:r w:rsidRPr="0044437C">
              <w:t>2553</w:t>
            </w:r>
          </w:p>
        </w:tc>
        <w:tc>
          <w:tcPr>
            <w:tcW w:w="768" w:type="dxa"/>
            <w:tcBorders>
              <w:top w:val="single" w:sz="12" w:space="0" w:color="auto"/>
              <w:left w:val="single" w:sz="12" w:space="0" w:color="auto"/>
            </w:tcBorders>
            <w:vAlign w:val="bottom"/>
          </w:tcPr>
          <w:p w14:paraId="207AF702" w14:textId="77777777" w:rsidR="000148AA" w:rsidRPr="0044437C" w:rsidRDefault="000148AA" w:rsidP="00C6674A">
            <w:pPr>
              <w:pStyle w:val="TAC"/>
            </w:pPr>
            <w:r w:rsidRPr="0044437C">
              <w:t>80</w:t>
            </w:r>
          </w:p>
        </w:tc>
        <w:tc>
          <w:tcPr>
            <w:tcW w:w="768" w:type="dxa"/>
            <w:tcBorders>
              <w:top w:val="single" w:sz="12" w:space="0" w:color="auto"/>
            </w:tcBorders>
            <w:vAlign w:val="bottom"/>
          </w:tcPr>
          <w:p w14:paraId="2862C791" w14:textId="77777777" w:rsidR="000148AA" w:rsidRPr="0044437C" w:rsidRDefault="000148AA" w:rsidP="00C6674A">
            <w:pPr>
              <w:pStyle w:val="TAC"/>
            </w:pPr>
            <w:r w:rsidRPr="0044437C">
              <w:t>7033</w:t>
            </w:r>
          </w:p>
        </w:tc>
        <w:tc>
          <w:tcPr>
            <w:tcW w:w="768" w:type="dxa"/>
            <w:tcBorders>
              <w:top w:val="single" w:sz="12" w:space="0" w:color="auto"/>
              <w:right w:val="single" w:sz="12" w:space="0" w:color="auto"/>
            </w:tcBorders>
            <w:vAlign w:val="bottom"/>
          </w:tcPr>
          <w:p w14:paraId="708ED639" w14:textId="77777777" w:rsidR="000148AA" w:rsidRPr="0044437C" w:rsidRDefault="000148AA" w:rsidP="00C6674A">
            <w:pPr>
              <w:pStyle w:val="TAC"/>
            </w:pPr>
            <w:r w:rsidRPr="0044437C">
              <w:t>5874</w:t>
            </w:r>
          </w:p>
        </w:tc>
        <w:tc>
          <w:tcPr>
            <w:tcW w:w="768" w:type="dxa"/>
            <w:tcBorders>
              <w:top w:val="single" w:sz="12" w:space="0" w:color="auto"/>
              <w:left w:val="single" w:sz="12" w:space="0" w:color="auto"/>
            </w:tcBorders>
            <w:vAlign w:val="bottom"/>
          </w:tcPr>
          <w:p w14:paraId="32BD2CAA" w14:textId="77777777" w:rsidR="000148AA" w:rsidRPr="0044437C" w:rsidRDefault="000148AA" w:rsidP="00C6674A">
            <w:pPr>
              <w:pStyle w:val="TAC"/>
            </w:pPr>
            <w:r w:rsidRPr="0044437C">
              <w:t>120</w:t>
            </w:r>
          </w:p>
        </w:tc>
        <w:tc>
          <w:tcPr>
            <w:tcW w:w="768" w:type="dxa"/>
            <w:tcBorders>
              <w:top w:val="single" w:sz="12" w:space="0" w:color="auto"/>
            </w:tcBorders>
            <w:vAlign w:val="bottom"/>
          </w:tcPr>
          <w:p w14:paraId="1E673539" w14:textId="77777777" w:rsidR="000148AA" w:rsidRPr="0044437C" w:rsidRDefault="000148AA" w:rsidP="00C6674A">
            <w:pPr>
              <w:pStyle w:val="TAC"/>
            </w:pPr>
            <w:r w:rsidRPr="0044437C">
              <w:t>10036</w:t>
            </w:r>
          </w:p>
        </w:tc>
        <w:tc>
          <w:tcPr>
            <w:tcW w:w="768" w:type="dxa"/>
            <w:tcBorders>
              <w:top w:val="single" w:sz="12" w:space="0" w:color="auto"/>
            </w:tcBorders>
            <w:vAlign w:val="bottom"/>
          </w:tcPr>
          <w:p w14:paraId="78719FC6" w14:textId="77777777" w:rsidR="000148AA" w:rsidRPr="0044437C" w:rsidRDefault="000148AA" w:rsidP="00C6674A">
            <w:pPr>
              <w:pStyle w:val="TAC"/>
            </w:pPr>
            <w:r w:rsidRPr="0044437C">
              <w:t>9354</w:t>
            </w:r>
          </w:p>
        </w:tc>
      </w:tr>
      <w:tr w:rsidR="000148AA" w:rsidRPr="0044437C" w14:paraId="3E218598" w14:textId="77777777" w:rsidTr="00C6674A">
        <w:trPr>
          <w:jc w:val="center"/>
        </w:trPr>
        <w:tc>
          <w:tcPr>
            <w:tcW w:w="767" w:type="dxa"/>
            <w:vAlign w:val="bottom"/>
          </w:tcPr>
          <w:p w14:paraId="628E0A4A" w14:textId="77777777" w:rsidR="000148AA" w:rsidRPr="0044437C" w:rsidRDefault="000148AA" w:rsidP="00C6674A">
            <w:pPr>
              <w:pStyle w:val="TAC"/>
            </w:pPr>
            <w:r w:rsidRPr="0044437C">
              <w:t>1</w:t>
            </w:r>
          </w:p>
        </w:tc>
        <w:tc>
          <w:tcPr>
            <w:tcW w:w="767" w:type="dxa"/>
            <w:vAlign w:val="bottom"/>
          </w:tcPr>
          <w:p w14:paraId="7E2D9797" w14:textId="77777777" w:rsidR="000148AA" w:rsidRPr="0044437C" w:rsidRDefault="000148AA" w:rsidP="00C6674A">
            <w:pPr>
              <w:pStyle w:val="TAC"/>
            </w:pPr>
            <w:r w:rsidRPr="0044437C">
              <w:t>485</w:t>
            </w:r>
          </w:p>
        </w:tc>
        <w:tc>
          <w:tcPr>
            <w:tcW w:w="767" w:type="dxa"/>
            <w:tcBorders>
              <w:right w:val="single" w:sz="12" w:space="0" w:color="auto"/>
            </w:tcBorders>
            <w:vAlign w:val="bottom"/>
          </w:tcPr>
          <w:p w14:paraId="361D6C79" w14:textId="77777777" w:rsidR="000148AA" w:rsidRPr="0044437C" w:rsidRDefault="000148AA" w:rsidP="00C6674A">
            <w:pPr>
              <w:pStyle w:val="TAC"/>
            </w:pPr>
            <w:r w:rsidRPr="0044437C">
              <w:t>NA</w:t>
            </w:r>
          </w:p>
        </w:tc>
        <w:tc>
          <w:tcPr>
            <w:tcW w:w="767" w:type="dxa"/>
            <w:tcBorders>
              <w:left w:val="single" w:sz="12" w:space="0" w:color="auto"/>
            </w:tcBorders>
            <w:vAlign w:val="bottom"/>
          </w:tcPr>
          <w:p w14:paraId="21D73819" w14:textId="77777777" w:rsidR="000148AA" w:rsidRPr="0044437C" w:rsidRDefault="000148AA" w:rsidP="00C6674A">
            <w:pPr>
              <w:pStyle w:val="TAC"/>
            </w:pPr>
            <w:r w:rsidRPr="0044437C">
              <w:t>41</w:t>
            </w:r>
          </w:p>
        </w:tc>
        <w:tc>
          <w:tcPr>
            <w:tcW w:w="768" w:type="dxa"/>
            <w:vAlign w:val="bottom"/>
          </w:tcPr>
          <w:p w14:paraId="588FDE43" w14:textId="77777777" w:rsidR="000148AA" w:rsidRPr="0044437C" w:rsidRDefault="000148AA" w:rsidP="00C6674A">
            <w:pPr>
              <w:pStyle w:val="TAC"/>
            </w:pPr>
            <w:r w:rsidRPr="0044437C">
              <w:t>4009</w:t>
            </w:r>
          </w:p>
        </w:tc>
        <w:tc>
          <w:tcPr>
            <w:tcW w:w="768" w:type="dxa"/>
            <w:tcBorders>
              <w:right w:val="single" w:sz="12" w:space="0" w:color="auto"/>
            </w:tcBorders>
            <w:vAlign w:val="bottom"/>
          </w:tcPr>
          <w:p w14:paraId="224E9F9C" w14:textId="77777777" w:rsidR="000148AA" w:rsidRPr="0044437C" w:rsidRDefault="000148AA" w:rsidP="00C6674A">
            <w:pPr>
              <w:pStyle w:val="TAC"/>
            </w:pPr>
            <w:r w:rsidRPr="0044437C">
              <w:t>2632</w:t>
            </w:r>
          </w:p>
        </w:tc>
        <w:tc>
          <w:tcPr>
            <w:tcW w:w="768" w:type="dxa"/>
            <w:tcBorders>
              <w:left w:val="single" w:sz="12" w:space="0" w:color="auto"/>
            </w:tcBorders>
            <w:vAlign w:val="bottom"/>
          </w:tcPr>
          <w:p w14:paraId="3D4DF365" w14:textId="77777777" w:rsidR="000148AA" w:rsidRPr="0044437C" w:rsidRDefault="000148AA" w:rsidP="00C6674A">
            <w:pPr>
              <w:pStyle w:val="TAC"/>
            </w:pPr>
            <w:r w:rsidRPr="0044437C">
              <w:t>81</w:t>
            </w:r>
          </w:p>
        </w:tc>
        <w:tc>
          <w:tcPr>
            <w:tcW w:w="768" w:type="dxa"/>
            <w:vAlign w:val="bottom"/>
          </w:tcPr>
          <w:p w14:paraId="727F4DB8" w14:textId="77777777" w:rsidR="000148AA" w:rsidRPr="0044437C" w:rsidRDefault="000148AA" w:rsidP="00C6674A">
            <w:pPr>
              <w:pStyle w:val="TAC"/>
            </w:pPr>
            <w:r w:rsidRPr="0044437C">
              <w:t>7109</w:t>
            </w:r>
          </w:p>
        </w:tc>
        <w:tc>
          <w:tcPr>
            <w:tcW w:w="768" w:type="dxa"/>
            <w:tcBorders>
              <w:right w:val="single" w:sz="12" w:space="0" w:color="auto"/>
            </w:tcBorders>
            <w:vAlign w:val="bottom"/>
          </w:tcPr>
          <w:p w14:paraId="18D5787E" w14:textId="77777777" w:rsidR="000148AA" w:rsidRPr="0044437C" w:rsidRDefault="000148AA" w:rsidP="00C6674A">
            <w:pPr>
              <w:pStyle w:val="TAC"/>
            </w:pPr>
            <w:r w:rsidRPr="0044437C">
              <w:t>5960</w:t>
            </w:r>
          </w:p>
        </w:tc>
        <w:tc>
          <w:tcPr>
            <w:tcW w:w="768" w:type="dxa"/>
            <w:tcBorders>
              <w:left w:val="single" w:sz="12" w:space="0" w:color="auto"/>
            </w:tcBorders>
            <w:vAlign w:val="bottom"/>
          </w:tcPr>
          <w:p w14:paraId="507C3BEF" w14:textId="77777777" w:rsidR="000148AA" w:rsidRPr="0044437C" w:rsidRDefault="000148AA" w:rsidP="00C6674A">
            <w:pPr>
              <w:pStyle w:val="TAC"/>
            </w:pPr>
            <w:r w:rsidRPr="0044437C">
              <w:t>121</w:t>
            </w:r>
          </w:p>
        </w:tc>
        <w:tc>
          <w:tcPr>
            <w:tcW w:w="768" w:type="dxa"/>
            <w:vAlign w:val="bottom"/>
          </w:tcPr>
          <w:p w14:paraId="49142893" w14:textId="77777777" w:rsidR="000148AA" w:rsidRPr="0044437C" w:rsidRDefault="000148AA" w:rsidP="00C6674A">
            <w:pPr>
              <w:pStyle w:val="TAC"/>
            </w:pPr>
            <w:r w:rsidRPr="0044437C">
              <w:t>10110</w:t>
            </w:r>
          </w:p>
        </w:tc>
        <w:tc>
          <w:tcPr>
            <w:tcW w:w="768" w:type="dxa"/>
            <w:vAlign w:val="bottom"/>
          </w:tcPr>
          <w:p w14:paraId="256566B2" w14:textId="77777777" w:rsidR="000148AA" w:rsidRPr="0044437C" w:rsidRDefault="000148AA" w:rsidP="00C6674A">
            <w:pPr>
              <w:pStyle w:val="TAC"/>
            </w:pPr>
            <w:r w:rsidRPr="0044437C">
              <w:t>9442</w:t>
            </w:r>
          </w:p>
        </w:tc>
      </w:tr>
      <w:tr w:rsidR="000148AA" w:rsidRPr="0044437C" w14:paraId="4EEB3FFE" w14:textId="77777777" w:rsidTr="00C6674A">
        <w:trPr>
          <w:jc w:val="center"/>
        </w:trPr>
        <w:tc>
          <w:tcPr>
            <w:tcW w:w="767" w:type="dxa"/>
            <w:vAlign w:val="bottom"/>
          </w:tcPr>
          <w:p w14:paraId="270EE446" w14:textId="77777777" w:rsidR="000148AA" w:rsidRPr="0044437C" w:rsidRDefault="000148AA" w:rsidP="00C6674A">
            <w:pPr>
              <w:pStyle w:val="TAC"/>
            </w:pPr>
            <w:r w:rsidRPr="0044437C">
              <w:t>2</w:t>
            </w:r>
          </w:p>
        </w:tc>
        <w:tc>
          <w:tcPr>
            <w:tcW w:w="767" w:type="dxa"/>
            <w:vAlign w:val="bottom"/>
          </w:tcPr>
          <w:p w14:paraId="015812EC" w14:textId="77777777" w:rsidR="000148AA" w:rsidRPr="0044437C" w:rsidRDefault="000148AA" w:rsidP="00C6674A">
            <w:pPr>
              <w:pStyle w:val="TAC"/>
            </w:pPr>
            <w:r w:rsidRPr="0044437C">
              <w:t>607</w:t>
            </w:r>
          </w:p>
        </w:tc>
        <w:tc>
          <w:tcPr>
            <w:tcW w:w="767" w:type="dxa"/>
            <w:tcBorders>
              <w:right w:val="single" w:sz="12" w:space="0" w:color="auto"/>
            </w:tcBorders>
            <w:vAlign w:val="bottom"/>
          </w:tcPr>
          <w:p w14:paraId="2ADA91C5" w14:textId="77777777" w:rsidR="000148AA" w:rsidRPr="0044437C" w:rsidRDefault="000148AA" w:rsidP="00C6674A">
            <w:pPr>
              <w:pStyle w:val="TAC"/>
            </w:pPr>
            <w:r w:rsidRPr="0044437C">
              <w:t>10</w:t>
            </w:r>
          </w:p>
        </w:tc>
        <w:tc>
          <w:tcPr>
            <w:tcW w:w="767" w:type="dxa"/>
            <w:tcBorders>
              <w:left w:val="single" w:sz="12" w:space="0" w:color="auto"/>
            </w:tcBorders>
            <w:vAlign w:val="bottom"/>
          </w:tcPr>
          <w:p w14:paraId="1E170896" w14:textId="77777777" w:rsidR="000148AA" w:rsidRPr="0044437C" w:rsidRDefault="000148AA" w:rsidP="00C6674A">
            <w:pPr>
              <w:pStyle w:val="TAC"/>
            </w:pPr>
            <w:r w:rsidRPr="0044437C">
              <w:t>42</w:t>
            </w:r>
          </w:p>
        </w:tc>
        <w:tc>
          <w:tcPr>
            <w:tcW w:w="768" w:type="dxa"/>
            <w:vAlign w:val="bottom"/>
          </w:tcPr>
          <w:p w14:paraId="74B1358C" w14:textId="77777777" w:rsidR="000148AA" w:rsidRPr="0044437C" w:rsidRDefault="000148AA" w:rsidP="00C6674A">
            <w:pPr>
              <w:pStyle w:val="TAC"/>
            </w:pPr>
            <w:r w:rsidRPr="0044437C">
              <w:t>4089</w:t>
            </w:r>
          </w:p>
        </w:tc>
        <w:tc>
          <w:tcPr>
            <w:tcW w:w="768" w:type="dxa"/>
            <w:tcBorders>
              <w:right w:val="single" w:sz="12" w:space="0" w:color="auto"/>
            </w:tcBorders>
            <w:vAlign w:val="bottom"/>
          </w:tcPr>
          <w:p w14:paraId="4D603641" w14:textId="77777777" w:rsidR="000148AA" w:rsidRPr="0044437C" w:rsidRDefault="000148AA" w:rsidP="00C6674A">
            <w:pPr>
              <w:pStyle w:val="TAC"/>
            </w:pPr>
            <w:r w:rsidRPr="0044437C">
              <w:t>2712</w:t>
            </w:r>
          </w:p>
        </w:tc>
        <w:tc>
          <w:tcPr>
            <w:tcW w:w="768" w:type="dxa"/>
            <w:tcBorders>
              <w:left w:val="single" w:sz="12" w:space="0" w:color="auto"/>
            </w:tcBorders>
            <w:vAlign w:val="bottom"/>
          </w:tcPr>
          <w:p w14:paraId="7F0E3D8B" w14:textId="77777777" w:rsidR="000148AA" w:rsidRPr="0044437C" w:rsidRDefault="000148AA" w:rsidP="00C6674A">
            <w:pPr>
              <w:pStyle w:val="TAC"/>
            </w:pPr>
            <w:r w:rsidRPr="0044437C">
              <w:t>82</w:t>
            </w:r>
          </w:p>
        </w:tc>
        <w:tc>
          <w:tcPr>
            <w:tcW w:w="768" w:type="dxa"/>
            <w:vAlign w:val="bottom"/>
          </w:tcPr>
          <w:p w14:paraId="605BE6D8" w14:textId="77777777" w:rsidR="000148AA" w:rsidRPr="0044437C" w:rsidRDefault="000148AA" w:rsidP="00C6674A">
            <w:pPr>
              <w:pStyle w:val="TAC"/>
            </w:pPr>
            <w:r w:rsidRPr="0044437C">
              <w:t>7185</w:t>
            </w:r>
          </w:p>
        </w:tc>
        <w:tc>
          <w:tcPr>
            <w:tcW w:w="768" w:type="dxa"/>
            <w:tcBorders>
              <w:right w:val="single" w:sz="12" w:space="0" w:color="auto"/>
            </w:tcBorders>
            <w:vAlign w:val="bottom"/>
          </w:tcPr>
          <w:p w14:paraId="40B3D54B" w14:textId="77777777" w:rsidR="000148AA" w:rsidRPr="0044437C" w:rsidRDefault="000148AA" w:rsidP="00C6674A">
            <w:pPr>
              <w:pStyle w:val="TAC"/>
            </w:pPr>
            <w:r w:rsidRPr="0044437C">
              <w:t>6046</w:t>
            </w:r>
          </w:p>
        </w:tc>
        <w:tc>
          <w:tcPr>
            <w:tcW w:w="768" w:type="dxa"/>
            <w:tcBorders>
              <w:left w:val="single" w:sz="12" w:space="0" w:color="auto"/>
            </w:tcBorders>
            <w:vAlign w:val="bottom"/>
          </w:tcPr>
          <w:p w14:paraId="4E0A7C81" w14:textId="77777777" w:rsidR="000148AA" w:rsidRPr="0044437C" w:rsidRDefault="000148AA" w:rsidP="00C6674A">
            <w:pPr>
              <w:pStyle w:val="TAC"/>
            </w:pPr>
            <w:r w:rsidRPr="0044437C">
              <w:t>122</w:t>
            </w:r>
          </w:p>
        </w:tc>
        <w:tc>
          <w:tcPr>
            <w:tcW w:w="768" w:type="dxa"/>
            <w:vAlign w:val="bottom"/>
          </w:tcPr>
          <w:p w14:paraId="03574E0A" w14:textId="77777777" w:rsidR="000148AA" w:rsidRPr="0044437C" w:rsidRDefault="000148AA" w:rsidP="00C6674A">
            <w:pPr>
              <w:pStyle w:val="TAC"/>
            </w:pPr>
            <w:r w:rsidRPr="0044437C">
              <w:t>10184</w:t>
            </w:r>
          </w:p>
        </w:tc>
        <w:tc>
          <w:tcPr>
            <w:tcW w:w="768" w:type="dxa"/>
            <w:vAlign w:val="bottom"/>
          </w:tcPr>
          <w:p w14:paraId="47597BB2" w14:textId="77777777" w:rsidR="000148AA" w:rsidRPr="0044437C" w:rsidRDefault="000148AA" w:rsidP="00C6674A">
            <w:pPr>
              <w:pStyle w:val="TAC"/>
            </w:pPr>
            <w:r w:rsidRPr="0044437C">
              <w:t>9530</w:t>
            </w:r>
          </w:p>
        </w:tc>
      </w:tr>
      <w:tr w:rsidR="000148AA" w:rsidRPr="0044437C" w14:paraId="52CCE3BB" w14:textId="77777777" w:rsidTr="00C6674A">
        <w:trPr>
          <w:jc w:val="center"/>
        </w:trPr>
        <w:tc>
          <w:tcPr>
            <w:tcW w:w="767" w:type="dxa"/>
            <w:vAlign w:val="bottom"/>
          </w:tcPr>
          <w:p w14:paraId="3202D56E" w14:textId="77777777" w:rsidR="000148AA" w:rsidRPr="0044437C" w:rsidRDefault="000148AA" w:rsidP="00C6674A">
            <w:pPr>
              <w:pStyle w:val="TAC"/>
            </w:pPr>
            <w:r w:rsidRPr="0044437C">
              <w:t>3</w:t>
            </w:r>
          </w:p>
        </w:tc>
        <w:tc>
          <w:tcPr>
            <w:tcW w:w="767" w:type="dxa"/>
            <w:vAlign w:val="bottom"/>
          </w:tcPr>
          <w:p w14:paraId="31C2B4DA" w14:textId="77777777" w:rsidR="000148AA" w:rsidRPr="0044437C" w:rsidRDefault="000148AA" w:rsidP="00C6674A">
            <w:pPr>
              <w:pStyle w:val="TAC"/>
            </w:pPr>
            <w:r w:rsidRPr="0044437C">
              <w:t>719</w:t>
            </w:r>
          </w:p>
        </w:tc>
        <w:tc>
          <w:tcPr>
            <w:tcW w:w="767" w:type="dxa"/>
            <w:tcBorders>
              <w:right w:val="single" w:sz="12" w:space="0" w:color="auto"/>
            </w:tcBorders>
            <w:vAlign w:val="bottom"/>
          </w:tcPr>
          <w:p w14:paraId="15A0EB83" w14:textId="77777777" w:rsidR="000148AA" w:rsidRPr="0044437C" w:rsidRDefault="000148AA" w:rsidP="00C6674A">
            <w:pPr>
              <w:pStyle w:val="TAC"/>
            </w:pPr>
            <w:r w:rsidRPr="0044437C">
              <w:t>33</w:t>
            </w:r>
          </w:p>
        </w:tc>
        <w:tc>
          <w:tcPr>
            <w:tcW w:w="767" w:type="dxa"/>
            <w:tcBorders>
              <w:left w:val="single" w:sz="12" w:space="0" w:color="auto"/>
            </w:tcBorders>
            <w:vAlign w:val="bottom"/>
          </w:tcPr>
          <w:p w14:paraId="5977ABAC" w14:textId="77777777" w:rsidR="000148AA" w:rsidRPr="0044437C" w:rsidRDefault="000148AA" w:rsidP="00C6674A">
            <w:pPr>
              <w:pStyle w:val="TAC"/>
            </w:pPr>
            <w:r w:rsidRPr="0044437C">
              <w:t>43</w:t>
            </w:r>
          </w:p>
        </w:tc>
        <w:tc>
          <w:tcPr>
            <w:tcW w:w="768" w:type="dxa"/>
            <w:vAlign w:val="bottom"/>
          </w:tcPr>
          <w:p w14:paraId="5F01D055" w14:textId="77777777" w:rsidR="000148AA" w:rsidRPr="0044437C" w:rsidRDefault="000148AA" w:rsidP="00C6674A">
            <w:pPr>
              <w:pStyle w:val="TAC"/>
            </w:pPr>
            <w:r w:rsidRPr="0044437C">
              <w:t>4168</w:t>
            </w:r>
          </w:p>
        </w:tc>
        <w:tc>
          <w:tcPr>
            <w:tcW w:w="768" w:type="dxa"/>
            <w:tcBorders>
              <w:right w:val="single" w:sz="12" w:space="0" w:color="auto"/>
            </w:tcBorders>
            <w:vAlign w:val="bottom"/>
          </w:tcPr>
          <w:p w14:paraId="63A22777" w14:textId="77777777" w:rsidR="000148AA" w:rsidRPr="0044437C" w:rsidRDefault="000148AA" w:rsidP="00C6674A">
            <w:pPr>
              <w:pStyle w:val="TAC"/>
            </w:pPr>
            <w:r w:rsidRPr="0044437C">
              <w:t>2792</w:t>
            </w:r>
          </w:p>
        </w:tc>
        <w:tc>
          <w:tcPr>
            <w:tcW w:w="768" w:type="dxa"/>
            <w:tcBorders>
              <w:left w:val="single" w:sz="12" w:space="0" w:color="auto"/>
            </w:tcBorders>
            <w:vAlign w:val="bottom"/>
          </w:tcPr>
          <w:p w14:paraId="5ED0F139" w14:textId="77777777" w:rsidR="000148AA" w:rsidRPr="0044437C" w:rsidRDefault="000148AA" w:rsidP="00C6674A">
            <w:pPr>
              <w:pStyle w:val="TAC"/>
            </w:pPr>
            <w:r w:rsidRPr="0044437C">
              <w:t>83</w:t>
            </w:r>
          </w:p>
        </w:tc>
        <w:tc>
          <w:tcPr>
            <w:tcW w:w="768" w:type="dxa"/>
            <w:vAlign w:val="bottom"/>
          </w:tcPr>
          <w:p w14:paraId="10C2EE41" w14:textId="77777777" w:rsidR="000148AA" w:rsidRPr="0044437C" w:rsidRDefault="000148AA" w:rsidP="00C6674A">
            <w:pPr>
              <w:pStyle w:val="TAC"/>
            </w:pPr>
            <w:r w:rsidRPr="0044437C">
              <w:t>7261</w:t>
            </w:r>
          </w:p>
        </w:tc>
        <w:tc>
          <w:tcPr>
            <w:tcW w:w="768" w:type="dxa"/>
            <w:tcBorders>
              <w:right w:val="single" w:sz="12" w:space="0" w:color="auto"/>
            </w:tcBorders>
            <w:vAlign w:val="bottom"/>
          </w:tcPr>
          <w:p w14:paraId="213ADF39" w14:textId="77777777" w:rsidR="000148AA" w:rsidRPr="0044437C" w:rsidRDefault="000148AA" w:rsidP="00C6674A">
            <w:pPr>
              <w:pStyle w:val="TAC"/>
            </w:pPr>
            <w:r w:rsidRPr="0044437C">
              <w:t>6131</w:t>
            </w:r>
          </w:p>
        </w:tc>
        <w:tc>
          <w:tcPr>
            <w:tcW w:w="768" w:type="dxa"/>
            <w:tcBorders>
              <w:left w:val="single" w:sz="12" w:space="0" w:color="auto"/>
            </w:tcBorders>
            <w:vAlign w:val="bottom"/>
          </w:tcPr>
          <w:p w14:paraId="6A925C9B" w14:textId="77777777" w:rsidR="000148AA" w:rsidRPr="0044437C" w:rsidRDefault="000148AA" w:rsidP="00C6674A">
            <w:pPr>
              <w:pStyle w:val="TAC"/>
            </w:pPr>
            <w:r w:rsidRPr="0044437C">
              <w:t>123</w:t>
            </w:r>
          </w:p>
        </w:tc>
        <w:tc>
          <w:tcPr>
            <w:tcW w:w="768" w:type="dxa"/>
            <w:vAlign w:val="bottom"/>
          </w:tcPr>
          <w:p w14:paraId="0BF78A6B" w14:textId="77777777" w:rsidR="000148AA" w:rsidRPr="0044437C" w:rsidRDefault="000148AA" w:rsidP="00C6674A">
            <w:pPr>
              <w:pStyle w:val="TAC"/>
            </w:pPr>
            <w:r w:rsidRPr="0044437C">
              <w:t>10259</w:t>
            </w:r>
          </w:p>
        </w:tc>
        <w:tc>
          <w:tcPr>
            <w:tcW w:w="768" w:type="dxa"/>
            <w:vAlign w:val="bottom"/>
          </w:tcPr>
          <w:p w14:paraId="3285D1C3" w14:textId="77777777" w:rsidR="000148AA" w:rsidRPr="0044437C" w:rsidRDefault="000148AA" w:rsidP="00C6674A">
            <w:pPr>
              <w:pStyle w:val="TAC"/>
            </w:pPr>
            <w:r w:rsidRPr="0044437C">
              <w:t>9619</w:t>
            </w:r>
          </w:p>
        </w:tc>
      </w:tr>
      <w:tr w:rsidR="000148AA" w:rsidRPr="0044437C" w14:paraId="70C1715C" w14:textId="77777777" w:rsidTr="00C6674A">
        <w:trPr>
          <w:jc w:val="center"/>
        </w:trPr>
        <w:tc>
          <w:tcPr>
            <w:tcW w:w="767" w:type="dxa"/>
            <w:vAlign w:val="bottom"/>
          </w:tcPr>
          <w:p w14:paraId="19495820" w14:textId="77777777" w:rsidR="000148AA" w:rsidRPr="0044437C" w:rsidRDefault="000148AA" w:rsidP="00C6674A">
            <w:pPr>
              <w:pStyle w:val="TAC"/>
            </w:pPr>
            <w:r w:rsidRPr="0044437C">
              <w:t>4</w:t>
            </w:r>
          </w:p>
        </w:tc>
        <w:tc>
          <w:tcPr>
            <w:tcW w:w="767" w:type="dxa"/>
            <w:vAlign w:val="bottom"/>
          </w:tcPr>
          <w:p w14:paraId="2DC67946" w14:textId="77777777" w:rsidR="000148AA" w:rsidRPr="0044437C" w:rsidRDefault="000148AA" w:rsidP="00C6674A">
            <w:pPr>
              <w:pStyle w:val="TAC"/>
            </w:pPr>
            <w:r w:rsidRPr="0044437C">
              <w:t>826</w:t>
            </w:r>
          </w:p>
        </w:tc>
        <w:tc>
          <w:tcPr>
            <w:tcW w:w="767" w:type="dxa"/>
            <w:tcBorders>
              <w:right w:val="single" w:sz="12" w:space="0" w:color="auto"/>
            </w:tcBorders>
            <w:vAlign w:val="bottom"/>
          </w:tcPr>
          <w:p w14:paraId="32274E5E" w14:textId="77777777" w:rsidR="000148AA" w:rsidRPr="0044437C" w:rsidRDefault="000148AA" w:rsidP="00C6674A">
            <w:pPr>
              <w:pStyle w:val="TAC"/>
            </w:pPr>
            <w:r w:rsidRPr="0044437C">
              <w:t>66</w:t>
            </w:r>
          </w:p>
        </w:tc>
        <w:tc>
          <w:tcPr>
            <w:tcW w:w="767" w:type="dxa"/>
            <w:tcBorders>
              <w:left w:val="single" w:sz="12" w:space="0" w:color="auto"/>
            </w:tcBorders>
            <w:vAlign w:val="bottom"/>
          </w:tcPr>
          <w:p w14:paraId="28F6411E" w14:textId="77777777" w:rsidR="000148AA" w:rsidRPr="0044437C" w:rsidRDefault="000148AA" w:rsidP="00C6674A">
            <w:pPr>
              <w:pStyle w:val="TAC"/>
            </w:pPr>
            <w:r w:rsidRPr="0044437C">
              <w:t>44</w:t>
            </w:r>
          </w:p>
        </w:tc>
        <w:tc>
          <w:tcPr>
            <w:tcW w:w="768" w:type="dxa"/>
            <w:vAlign w:val="bottom"/>
          </w:tcPr>
          <w:p w14:paraId="0A2CF4FE" w14:textId="77777777" w:rsidR="000148AA" w:rsidRPr="0044437C" w:rsidRDefault="000148AA" w:rsidP="00C6674A">
            <w:pPr>
              <w:pStyle w:val="TAC"/>
            </w:pPr>
            <w:r w:rsidRPr="0044437C">
              <w:t>4247</w:t>
            </w:r>
          </w:p>
        </w:tc>
        <w:tc>
          <w:tcPr>
            <w:tcW w:w="768" w:type="dxa"/>
            <w:tcBorders>
              <w:right w:val="single" w:sz="12" w:space="0" w:color="auto"/>
            </w:tcBorders>
            <w:vAlign w:val="bottom"/>
          </w:tcPr>
          <w:p w14:paraId="79BF669F" w14:textId="77777777" w:rsidR="000148AA" w:rsidRPr="0044437C" w:rsidRDefault="000148AA" w:rsidP="00C6674A">
            <w:pPr>
              <w:pStyle w:val="TAC"/>
            </w:pPr>
            <w:r w:rsidRPr="0044437C">
              <w:t>2873</w:t>
            </w:r>
          </w:p>
        </w:tc>
        <w:tc>
          <w:tcPr>
            <w:tcW w:w="768" w:type="dxa"/>
            <w:tcBorders>
              <w:left w:val="single" w:sz="12" w:space="0" w:color="auto"/>
            </w:tcBorders>
            <w:vAlign w:val="bottom"/>
          </w:tcPr>
          <w:p w14:paraId="3ED0E45D" w14:textId="77777777" w:rsidR="000148AA" w:rsidRPr="0044437C" w:rsidRDefault="000148AA" w:rsidP="00C6674A">
            <w:pPr>
              <w:pStyle w:val="TAC"/>
            </w:pPr>
            <w:r w:rsidRPr="0044437C">
              <w:t>84</w:t>
            </w:r>
          </w:p>
        </w:tc>
        <w:tc>
          <w:tcPr>
            <w:tcW w:w="768" w:type="dxa"/>
            <w:vAlign w:val="bottom"/>
          </w:tcPr>
          <w:p w14:paraId="6ED58E56" w14:textId="77777777" w:rsidR="000148AA" w:rsidRPr="0044437C" w:rsidRDefault="000148AA" w:rsidP="00C6674A">
            <w:pPr>
              <w:pStyle w:val="TAC"/>
            </w:pPr>
            <w:r w:rsidRPr="0044437C">
              <w:t>7336</w:t>
            </w:r>
          </w:p>
        </w:tc>
        <w:tc>
          <w:tcPr>
            <w:tcW w:w="768" w:type="dxa"/>
            <w:tcBorders>
              <w:right w:val="single" w:sz="12" w:space="0" w:color="auto"/>
            </w:tcBorders>
            <w:vAlign w:val="bottom"/>
          </w:tcPr>
          <w:p w14:paraId="11C26F2F" w14:textId="77777777" w:rsidR="000148AA" w:rsidRPr="0044437C" w:rsidRDefault="000148AA" w:rsidP="00C6674A">
            <w:pPr>
              <w:pStyle w:val="TAC"/>
            </w:pPr>
            <w:r w:rsidRPr="0044437C">
              <w:t>6217</w:t>
            </w:r>
          </w:p>
        </w:tc>
        <w:tc>
          <w:tcPr>
            <w:tcW w:w="768" w:type="dxa"/>
            <w:tcBorders>
              <w:left w:val="single" w:sz="12" w:space="0" w:color="auto"/>
            </w:tcBorders>
            <w:vAlign w:val="bottom"/>
          </w:tcPr>
          <w:p w14:paraId="6B300DF3" w14:textId="77777777" w:rsidR="000148AA" w:rsidRPr="0044437C" w:rsidRDefault="000148AA" w:rsidP="00C6674A">
            <w:pPr>
              <w:pStyle w:val="TAC"/>
            </w:pPr>
            <w:r w:rsidRPr="0044437C">
              <w:t>124</w:t>
            </w:r>
          </w:p>
        </w:tc>
        <w:tc>
          <w:tcPr>
            <w:tcW w:w="768" w:type="dxa"/>
            <w:vAlign w:val="bottom"/>
          </w:tcPr>
          <w:p w14:paraId="2D94261B" w14:textId="77777777" w:rsidR="000148AA" w:rsidRPr="0044437C" w:rsidRDefault="000148AA" w:rsidP="00C6674A">
            <w:pPr>
              <w:pStyle w:val="TAC"/>
            </w:pPr>
            <w:r w:rsidRPr="0044437C">
              <w:t>10333</w:t>
            </w:r>
          </w:p>
        </w:tc>
        <w:tc>
          <w:tcPr>
            <w:tcW w:w="768" w:type="dxa"/>
            <w:vAlign w:val="bottom"/>
          </w:tcPr>
          <w:p w14:paraId="278692FB" w14:textId="77777777" w:rsidR="000148AA" w:rsidRPr="0044437C" w:rsidRDefault="000148AA" w:rsidP="00C6674A">
            <w:pPr>
              <w:pStyle w:val="TAC"/>
            </w:pPr>
            <w:r w:rsidRPr="0044437C">
              <w:t>9707</w:t>
            </w:r>
          </w:p>
        </w:tc>
      </w:tr>
      <w:tr w:rsidR="000148AA" w:rsidRPr="0044437C" w14:paraId="06A1029A" w14:textId="77777777" w:rsidTr="00C6674A">
        <w:trPr>
          <w:jc w:val="center"/>
        </w:trPr>
        <w:tc>
          <w:tcPr>
            <w:tcW w:w="767" w:type="dxa"/>
            <w:vAlign w:val="bottom"/>
          </w:tcPr>
          <w:p w14:paraId="4826CFE1" w14:textId="77777777" w:rsidR="000148AA" w:rsidRPr="0044437C" w:rsidRDefault="000148AA" w:rsidP="00C6674A">
            <w:pPr>
              <w:pStyle w:val="TAC"/>
            </w:pPr>
            <w:r w:rsidRPr="0044437C">
              <w:t>5</w:t>
            </w:r>
          </w:p>
        </w:tc>
        <w:tc>
          <w:tcPr>
            <w:tcW w:w="767" w:type="dxa"/>
            <w:vAlign w:val="bottom"/>
          </w:tcPr>
          <w:p w14:paraId="1401D584" w14:textId="77777777" w:rsidR="000148AA" w:rsidRPr="0044437C" w:rsidRDefault="000148AA" w:rsidP="00C6674A">
            <w:pPr>
              <w:pStyle w:val="TAC"/>
            </w:pPr>
            <w:r w:rsidRPr="0044437C">
              <w:t>929</w:t>
            </w:r>
          </w:p>
        </w:tc>
        <w:tc>
          <w:tcPr>
            <w:tcW w:w="767" w:type="dxa"/>
            <w:tcBorders>
              <w:right w:val="single" w:sz="12" w:space="0" w:color="auto"/>
            </w:tcBorders>
            <w:vAlign w:val="bottom"/>
          </w:tcPr>
          <w:p w14:paraId="2568D636" w14:textId="77777777" w:rsidR="000148AA" w:rsidRPr="0044437C" w:rsidRDefault="000148AA" w:rsidP="00C6674A">
            <w:pPr>
              <w:pStyle w:val="TAC"/>
            </w:pPr>
            <w:r w:rsidRPr="0044437C">
              <w:t>107</w:t>
            </w:r>
          </w:p>
        </w:tc>
        <w:tc>
          <w:tcPr>
            <w:tcW w:w="767" w:type="dxa"/>
            <w:tcBorders>
              <w:left w:val="single" w:sz="12" w:space="0" w:color="auto"/>
            </w:tcBorders>
            <w:vAlign w:val="bottom"/>
          </w:tcPr>
          <w:p w14:paraId="41EEA45E" w14:textId="77777777" w:rsidR="000148AA" w:rsidRPr="0044437C" w:rsidRDefault="000148AA" w:rsidP="00C6674A">
            <w:pPr>
              <w:pStyle w:val="TAC"/>
            </w:pPr>
            <w:r w:rsidRPr="0044437C">
              <w:t>45</w:t>
            </w:r>
          </w:p>
        </w:tc>
        <w:tc>
          <w:tcPr>
            <w:tcW w:w="768" w:type="dxa"/>
            <w:vAlign w:val="bottom"/>
          </w:tcPr>
          <w:p w14:paraId="7B248050" w14:textId="77777777" w:rsidR="000148AA" w:rsidRPr="0044437C" w:rsidRDefault="000148AA" w:rsidP="00C6674A">
            <w:pPr>
              <w:pStyle w:val="TAC"/>
            </w:pPr>
            <w:r w:rsidRPr="0044437C">
              <w:t>4327</w:t>
            </w:r>
          </w:p>
        </w:tc>
        <w:tc>
          <w:tcPr>
            <w:tcW w:w="768" w:type="dxa"/>
            <w:tcBorders>
              <w:right w:val="single" w:sz="12" w:space="0" w:color="auto"/>
            </w:tcBorders>
            <w:vAlign w:val="bottom"/>
          </w:tcPr>
          <w:p w14:paraId="425B78EB" w14:textId="77777777" w:rsidR="000148AA" w:rsidRPr="0044437C" w:rsidRDefault="000148AA" w:rsidP="00C6674A">
            <w:pPr>
              <w:pStyle w:val="TAC"/>
            </w:pPr>
            <w:r w:rsidRPr="0044437C">
              <w:t>2953</w:t>
            </w:r>
          </w:p>
        </w:tc>
        <w:tc>
          <w:tcPr>
            <w:tcW w:w="768" w:type="dxa"/>
            <w:tcBorders>
              <w:left w:val="single" w:sz="12" w:space="0" w:color="auto"/>
            </w:tcBorders>
            <w:vAlign w:val="bottom"/>
          </w:tcPr>
          <w:p w14:paraId="4A3AB2F3" w14:textId="77777777" w:rsidR="000148AA" w:rsidRPr="0044437C" w:rsidRDefault="000148AA" w:rsidP="00C6674A">
            <w:pPr>
              <w:pStyle w:val="TAC"/>
            </w:pPr>
            <w:r w:rsidRPr="0044437C">
              <w:t>85</w:t>
            </w:r>
          </w:p>
        </w:tc>
        <w:tc>
          <w:tcPr>
            <w:tcW w:w="768" w:type="dxa"/>
            <w:vAlign w:val="bottom"/>
          </w:tcPr>
          <w:p w14:paraId="48EFFD7A" w14:textId="77777777" w:rsidR="000148AA" w:rsidRPr="0044437C" w:rsidRDefault="000148AA" w:rsidP="00C6674A">
            <w:pPr>
              <w:pStyle w:val="TAC"/>
            </w:pPr>
            <w:r w:rsidRPr="0044437C">
              <w:t>7412</w:t>
            </w:r>
          </w:p>
        </w:tc>
        <w:tc>
          <w:tcPr>
            <w:tcW w:w="768" w:type="dxa"/>
            <w:tcBorders>
              <w:right w:val="single" w:sz="12" w:space="0" w:color="auto"/>
            </w:tcBorders>
            <w:vAlign w:val="bottom"/>
          </w:tcPr>
          <w:p w14:paraId="39DC0C0F" w14:textId="77777777" w:rsidR="000148AA" w:rsidRPr="0044437C" w:rsidRDefault="000148AA" w:rsidP="00C6674A">
            <w:pPr>
              <w:pStyle w:val="TAC"/>
            </w:pPr>
            <w:r w:rsidRPr="0044437C">
              <w:t>6303</w:t>
            </w:r>
          </w:p>
        </w:tc>
        <w:tc>
          <w:tcPr>
            <w:tcW w:w="768" w:type="dxa"/>
            <w:tcBorders>
              <w:left w:val="single" w:sz="12" w:space="0" w:color="auto"/>
            </w:tcBorders>
            <w:vAlign w:val="bottom"/>
          </w:tcPr>
          <w:p w14:paraId="49C77404" w14:textId="77777777" w:rsidR="000148AA" w:rsidRPr="0044437C" w:rsidRDefault="000148AA" w:rsidP="00C6674A">
            <w:pPr>
              <w:pStyle w:val="TAC"/>
            </w:pPr>
            <w:r w:rsidRPr="0044437C">
              <w:t>125</w:t>
            </w:r>
          </w:p>
        </w:tc>
        <w:tc>
          <w:tcPr>
            <w:tcW w:w="768" w:type="dxa"/>
            <w:vAlign w:val="bottom"/>
          </w:tcPr>
          <w:p w14:paraId="03BA8BC2" w14:textId="77777777" w:rsidR="000148AA" w:rsidRPr="0044437C" w:rsidRDefault="000148AA" w:rsidP="00C6674A">
            <w:pPr>
              <w:pStyle w:val="TAC"/>
            </w:pPr>
            <w:r w:rsidRPr="0044437C">
              <w:t>10407</w:t>
            </w:r>
          </w:p>
        </w:tc>
        <w:tc>
          <w:tcPr>
            <w:tcW w:w="768" w:type="dxa"/>
            <w:vAlign w:val="bottom"/>
          </w:tcPr>
          <w:p w14:paraId="26903DD6" w14:textId="77777777" w:rsidR="000148AA" w:rsidRPr="0044437C" w:rsidRDefault="000148AA" w:rsidP="00C6674A">
            <w:pPr>
              <w:pStyle w:val="TAC"/>
            </w:pPr>
            <w:r w:rsidRPr="0044437C">
              <w:t>9796</w:t>
            </w:r>
          </w:p>
        </w:tc>
      </w:tr>
      <w:tr w:rsidR="000148AA" w:rsidRPr="0044437C" w14:paraId="32A611A1" w14:textId="77777777" w:rsidTr="00C6674A">
        <w:trPr>
          <w:jc w:val="center"/>
        </w:trPr>
        <w:tc>
          <w:tcPr>
            <w:tcW w:w="767" w:type="dxa"/>
            <w:vAlign w:val="bottom"/>
          </w:tcPr>
          <w:p w14:paraId="69ED88D6" w14:textId="77777777" w:rsidR="000148AA" w:rsidRPr="0044437C" w:rsidRDefault="000148AA" w:rsidP="00C6674A">
            <w:pPr>
              <w:pStyle w:val="TAC"/>
            </w:pPr>
            <w:r w:rsidRPr="0044437C">
              <w:t>6</w:t>
            </w:r>
          </w:p>
        </w:tc>
        <w:tc>
          <w:tcPr>
            <w:tcW w:w="767" w:type="dxa"/>
            <w:vAlign w:val="bottom"/>
          </w:tcPr>
          <w:p w14:paraId="58A7711A" w14:textId="77777777" w:rsidR="000148AA" w:rsidRPr="0044437C" w:rsidRDefault="000148AA" w:rsidP="00C6674A">
            <w:pPr>
              <w:pStyle w:val="TAC"/>
            </w:pPr>
            <w:r w:rsidRPr="0044437C">
              <w:t>1029</w:t>
            </w:r>
          </w:p>
        </w:tc>
        <w:tc>
          <w:tcPr>
            <w:tcW w:w="767" w:type="dxa"/>
            <w:tcBorders>
              <w:right w:val="single" w:sz="12" w:space="0" w:color="auto"/>
            </w:tcBorders>
            <w:vAlign w:val="bottom"/>
          </w:tcPr>
          <w:p w14:paraId="2AAAD9D9" w14:textId="77777777" w:rsidR="000148AA" w:rsidRPr="0044437C" w:rsidRDefault="000148AA" w:rsidP="00C6674A">
            <w:pPr>
              <w:pStyle w:val="TAC"/>
            </w:pPr>
            <w:r w:rsidRPr="0044437C">
              <w:t>152</w:t>
            </w:r>
          </w:p>
        </w:tc>
        <w:tc>
          <w:tcPr>
            <w:tcW w:w="767" w:type="dxa"/>
            <w:tcBorders>
              <w:left w:val="single" w:sz="12" w:space="0" w:color="auto"/>
            </w:tcBorders>
            <w:vAlign w:val="bottom"/>
          </w:tcPr>
          <w:p w14:paraId="777426C8" w14:textId="77777777" w:rsidR="000148AA" w:rsidRPr="0044437C" w:rsidRDefault="000148AA" w:rsidP="00C6674A">
            <w:pPr>
              <w:pStyle w:val="TAC"/>
            </w:pPr>
            <w:r w:rsidRPr="0044437C">
              <w:t>46</w:t>
            </w:r>
          </w:p>
        </w:tc>
        <w:tc>
          <w:tcPr>
            <w:tcW w:w="768" w:type="dxa"/>
            <w:vAlign w:val="bottom"/>
          </w:tcPr>
          <w:p w14:paraId="3E00B567" w14:textId="77777777" w:rsidR="000148AA" w:rsidRPr="0044437C" w:rsidRDefault="000148AA" w:rsidP="00C6674A">
            <w:pPr>
              <w:pStyle w:val="TAC"/>
            </w:pPr>
            <w:r w:rsidRPr="0044437C">
              <w:t>4406</w:t>
            </w:r>
          </w:p>
        </w:tc>
        <w:tc>
          <w:tcPr>
            <w:tcW w:w="768" w:type="dxa"/>
            <w:tcBorders>
              <w:right w:val="single" w:sz="12" w:space="0" w:color="auto"/>
            </w:tcBorders>
            <w:vAlign w:val="bottom"/>
          </w:tcPr>
          <w:p w14:paraId="3C3BF5E1" w14:textId="77777777" w:rsidR="000148AA" w:rsidRPr="0044437C" w:rsidRDefault="000148AA" w:rsidP="00C6674A">
            <w:pPr>
              <w:pStyle w:val="TAC"/>
            </w:pPr>
            <w:r w:rsidRPr="0044437C">
              <w:t>3034</w:t>
            </w:r>
          </w:p>
        </w:tc>
        <w:tc>
          <w:tcPr>
            <w:tcW w:w="768" w:type="dxa"/>
            <w:tcBorders>
              <w:left w:val="single" w:sz="12" w:space="0" w:color="auto"/>
            </w:tcBorders>
            <w:vAlign w:val="bottom"/>
          </w:tcPr>
          <w:p w14:paraId="63547AD3" w14:textId="77777777" w:rsidR="000148AA" w:rsidRPr="0044437C" w:rsidRDefault="000148AA" w:rsidP="00C6674A">
            <w:pPr>
              <w:pStyle w:val="TAC"/>
            </w:pPr>
            <w:r w:rsidRPr="0044437C">
              <w:t>86</w:t>
            </w:r>
          </w:p>
        </w:tc>
        <w:tc>
          <w:tcPr>
            <w:tcW w:w="768" w:type="dxa"/>
            <w:vAlign w:val="bottom"/>
          </w:tcPr>
          <w:p w14:paraId="3AF8D26F" w14:textId="77777777" w:rsidR="000148AA" w:rsidRPr="0044437C" w:rsidRDefault="000148AA" w:rsidP="00C6674A">
            <w:pPr>
              <w:pStyle w:val="TAC"/>
            </w:pPr>
            <w:r w:rsidRPr="0044437C">
              <w:t>7488</w:t>
            </w:r>
          </w:p>
        </w:tc>
        <w:tc>
          <w:tcPr>
            <w:tcW w:w="768" w:type="dxa"/>
            <w:tcBorders>
              <w:right w:val="single" w:sz="12" w:space="0" w:color="auto"/>
            </w:tcBorders>
            <w:vAlign w:val="bottom"/>
          </w:tcPr>
          <w:p w14:paraId="76ADC7BC" w14:textId="77777777" w:rsidR="000148AA" w:rsidRPr="0044437C" w:rsidRDefault="000148AA" w:rsidP="00C6674A">
            <w:pPr>
              <w:pStyle w:val="TAC"/>
            </w:pPr>
            <w:r w:rsidRPr="0044437C">
              <w:t>6389</w:t>
            </w:r>
          </w:p>
        </w:tc>
        <w:tc>
          <w:tcPr>
            <w:tcW w:w="768" w:type="dxa"/>
            <w:tcBorders>
              <w:left w:val="single" w:sz="12" w:space="0" w:color="auto"/>
            </w:tcBorders>
            <w:vAlign w:val="bottom"/>
          </w:tcPr>
          <w:p w14:paraId="03D46838" w14:textId="77777777" w:rsidR="000148AA" w:rsidRPr="0044437C" w:rsidRDefault="000148AA" w:rsidP="00C6674A">
            <w:pPr>
              <w:pStyle w:val="TAC"/>
            </w:pPr>
            <w:r w:rsidRPr="0044437C">
              <w:t>126</w:t>
            </w:r>
          </w:p>
        </w:tc>
        <w:tc>
          <w:tcPr>
            <w:tcW w:w="768" w:type="dxa"/>
            <w:vAlign w:val="bottom"/>
          </w:tcPr>
          <w:p w14:paraId="06AED5A2" w14:textId="77777777" w:rsidR="000148AA" w:rsidRPr="0044437C" w:rsidRDefault="000148AA" w:rsidP="00C6674A">
            <w:pPr>
              <w:pStyle w:val="TAC"/>
            </w:pPr>
            <w:r w:rsidRPr="0044437C">
              <w:t>10481</w:t>
            </w:r>
          </w:p>
        </w:tc>
        <w:tc>
          <w:tcPr>
            <w:tcW w:w="768" w:type="dxa"/>
            <w:vAlign w:val="bottom"/>
          </w:tcPr>
          <w:p w14:paraId="7C465E8C" w14:textId="77777777" w:rsidR="000148AA" w:rsidRPr="0044437C" w:rsidRDefault="000148AA" w:rsidP="00C6674A">
            <w:pPr>
              <w:pStyle w:val="TAC"/>
            </w:pPr>
            <w:r w:rsidRPr="0044437C">
              <w:t>9884</w:t>
            </w:r>
          </w:p>
        </w:tc>
      </w:tr>
      <w:tr w:rsidR="000148AA" w:rsidRPr="0044437C" w14:paraId="30472D32" w14:textId="77777777" w:rsidTr="00C6674A">
        <w:trPr>
          <w:jc w:val="center"/>
        </w:trPr>
        <w:tc>
          <w:tcPr>
            <w:tcW w:w="767" w:type="dxa"/>
            <w:vAlign w:val="bottom"/>
          </w:tcPr>
          <w:p w14:paraId="27FF0F34" w14:textId="77777777" w:rsidR="000148AA" w:rsidRPr="0044437C" w:rsidRDefault="000148AA" w:rsidP="00C6674A">
            <w:pPr>
              <w:pStyle w:val="TAC"/>
            </w:pPr>
            <w:r w:rsidRPr="0044437C">
              <w:t>7</w:t>
            </w:r>
          </w:p>
        </w:tc>
        <w:tc>
          <w:tcPr>
            <w:tcW w:w="767" w:type="dxa"/>
            <w:vAlign w:val="bottom"/>
          </w:tcPr>
          <w:p w14:paraId="7EF6FCD4" w14:textId="77777777" w:rsidR="000148AA" w:rsidRPr="0044437C" w:rsidRDefault="000148AA" w:rsidP="00C6674A">
            <w:pPr>
              <w:pStyle w:val="TAC"/>
            </w:pPr>
            <w:r w:rsidRPr="0044437C">
              <w:t>1127</w:t>
            </w:r>
          </w:p>
        </w:tc>
        <w:tc>
          <w:tcPr>
            <w:tcW w:w="767" w:type="dxa"/>
            <w:tcBorders>
              <w:right w:val="single" w:sz="12" w:space="0" w:color="auto"/>
            </w:tcBorders>
            <w:vAlign w:val="bottom"/>
          </w:tcPr>
          <w:p w14:paraId="644E4108" w14:textId="77777777" w:rsidR="000148AA" w:rsidRPr="0044437C" w:rsidRDefault="000148AA" w:rsidP="00C6674A">
            <w:pPr>
              <w:pStyle w:val="TAC"/>
            </w:pPr>
            <w:r w:rsidRPr="0044437C">
              <w:t>202</w:t>
            </w:r>
          </w:p>
        </w:tc>
        <w:tc>
          <w:tcPr>
            <w:tcW w:w="767" w:type="dxa"/>
            <w:tcBorders>
              <w:left w:val="single" w:sz="12" w:space="0" w:color="auto"/>
            </w:tcBorders>
            <w:vAlign w:val="bottom"/>
          </w:tcPr>
          <w:p w14:paraId="2921BF07" w14:textId="77777777" w:rsidR="000148AA" w:rsidRPr="0044437C" w:rsidRDefault="000148AA" w:rsidP="00C6674A">
            <w:pPr>
              <w:pStyle w:val="TAC"/>
            </w:pPr>
            <w:r w:rsidRPr="0044437C">
              <w:t>47</w:t>
            </w:r>
          </w:p>
        </w:tc>
        <w:tc>
          <w:tcPr>
            <w:tcW w:w="768" w:type="dxa"/>
            <w:vAlign w:val="bottom"/>
          </w:tcPr>
          <w:p w14:paraId="0EAA3155" w14:textId="77777777" w:rsidR="000148AA" w:rsidRPr="0044437C" w:rsidRDefault="000148AA" w:rsidP="00C6674A">
            <w:pPr>
              <w:pStyle w:val="TAC"/>
            </w:pPr>
            <w:r w:rsidRPr="0044437C">
              <w:t>4484</w:t>
            </w:r>
          </w:p>
        </w:tc>
        <w:tc>
          <w:tcPr>
            <w:tcW w:w="768" w:type="dxa"/>
            <w:tcBorders>
              <w:right w:val="single" w:sz="12" w:space="0" w:color="auto"/>
            </w:tcBorders>
            <w:vAlign w:val="bottom"/>
          </w:tcPr>
          <w:p w14:paraId="32334FCA" w14:textId="77777777" w:rsidR="000148AA" w:rsidRPr="0044437C" w:rsidRDefault="000148AA" w:rsidP="00C6674A">
            <w:pPr>
              <w:pStyle w:val="TAC"/>
            </w:pPr>
            <w:r w:rsidRPr="0044437C">
              <w:t>3115</w:t>
            </w:r>
          </w:p>
        </w:tc>
        <w:tc>
          <w:tcPr>
            <w:tcW w:w="768" w:type="dxa"/>
            <w:tcBorders>
              <w:left w:val="single" w:sz="12" w:space="0" w:color="auto"/>
            </w:tcBorders>
            <w:vAlign w:val="bottom"/>
          </w:tcPr>
          <w:p w14:paraId="7588BDEA" w14:textId="77777777" w:rsidR="000148AA" w:rsidRPr="0044437C" w:rsidRDefault="000148AA" w:rsidP="00C6674A">
            <w:pPr>
              <w:pStyle w:val="TAC"/>
            </w:pPr>
            <w:r w:rsidRPr="0044437C">
              <w:t>87</w:t>
            </w:r>
          </w:p>
        </w:tc>
        <w:tc>
          <w:tcPr>
            <w:tcW w:w="768" w:type="dxa"/>
            <w:vAlign w:val="bottom"/>
          </w:tcPr>
          <w:p w14:paraId="19EAA96E" w14:textId="77777777" w:rsidR="000148AA" w:rsidRPr="0044437C" w:rsidRDefault="000148AA" w:rsidP="00C6674A">
            <w:pPr>
              <w:pStyle w:val="TAC"/>
            </w:pPr>
            <w:r w:rsidRPr="0044437C">
              <w:t>7564</w:t>
            </w:r>
          </w:p>
        </w:tc>
        <w:tc>
          <w:tcPr>
            <w:tcW w:w="768" w:type="dxa"/>
            <w:tcBorders>
              <w:right w:val="single" w:sz="12" w:space="0" w:color="auto"/>
            </w:tcBorders>
            <w:vAlign w:val="bottom"/>
          </w:tcPr>
          <w:p w14:paraId="5A729855" w14:textId="77777777" w:rsidR="000148AA" w:rsidRPr="0044437C" w:rsidRDefault="000148AA" w:rsidP="00C6674A">
            <w:pPr>
              <w:pStyle w:val="TAC"/>
            </w:pPr>
            <w:r w:rsidRPr="0044437C">
              <w:t>6475</w:t>
            </w:r>
          </w:p>
        </w:tc>
        <w:tc>
          <w:tcPr>
            <w:tcW w:w="768" w:type="dxa"/>
            <w:tcBorders>
              <w:left w:val="single" w:sz="12" w:space="0" w:color="auto"/>
            </w:tcBorders>
            <w:vAlign w:val="bottom"/>
          </w:tcPr>
          <w:p w14:paraId="794AD7A2" w14:textId="77777777" w:rsidR="000148AA" w:rsidRPr="0044437C" w:rsidRDefault="000148AA" w:rsidP="00C6674A">
            <w:pPr>
              <w:pStyle w:val="TAC"/>
            </w:pPr>
            <w:r w:rsidRPr="0044437C">
              <w:t>127</w:t>
            </w:r>
          </w:p>
        </w:tc>
        <w:tc>
          <w:tcPr>
            <w:tcW w:w="768" w:type="dxa"/>
            <w:vAlign w:val="bottom"/>
          </w:tcPr>
          <w:p w14:paraId="473F4B20" w14:textId="77777777" w:rsidR="000148AA" w:rsidRPr="0044437C" w:rsidRDefault="000148AA" w:rsidP="00C6674A">
            <w:pPr>
              <w:pStyle w:val="TAC"/>
            </w:pPr>
            <w:r w:rsidRPr="0044437C">
              <w:t>10555</w:t>
            </w:r>
          </w:p>
        </w:tc>
        <w:tc>
          <w:tcPr>
            <w:tcW w:w="768" w:type="dxa"/>
            <w:vAlign w:val="bottom"/>
          </w:tcPr>
          <w:p w14:paraId="6231EC68" w14:textId="77777777" w:rsidR="000148AA" w:rsidRPr="0044437C" w:rsidRDefault="000148AA" w:rsidP="00C6674A">
            <w:pPr>
              <w:pStyle w:val="TAC"/>
            </w:pPr>
            <w:r w:rsidRPr="0044437C">
              <w:t>9972</w:t>
            </w:r>
          </w:p>
        </w:tc>
      </w:tr>
      <w:tr w:rsidR="000148AA" w:rsidRPr="0044437C" w14:paraId="6F0B6E64" w14:textId="77777777" w:rsidTr="00C6674A">
        <w:trPr>
          <w:jc w:val="center"/>
        </w:trPr>
        <w:tc>
          <w:tcPr>
            <w:tcW w:w="767" w:type="dxa"/>
            <w:vAlign w:val="bottom"/>
          </w:tcPr>
          <w:p w14:paraId="359DA1B8" w14:textId="77777777" w:rsidR="000148AA" w:rsidRPr="0044437C" w:rsidRDefault="000148AA" w:rsidP="00C6674A">
            <w:pPr>
              <w:pStyle w:val="TAC"/>
            </w:pPr>
            <w:r w:rsidRPr="0044437C">
              <w:t>8</w:t>
            </w:r>
          </w:p>
        </w:tc>
        <w:tc>
          <w:tcPr>
            <w:tcW w:w="767" w:type="dxa"/>
            <w:vAlign w:val="bottom"/>
          </w:tcPr>
          <w:p w14:paraId="7B51DF6A" w14:textId="77777777" w:rsidR="000148AA" w:rsidRPr="0044437C" w:rsidRDefault="000148AA" w:rsidP="00C6674A">
            <w:pPr>
              <w:pStyle w:val="TAC"/>
            </w:pPr>
            <w:r w:rsidRPr="0044437C">
              <w:t>1223</w:t>
            </w:r>
          </w:p>
        </w:tc>
        <w:tc>
          <w:tcPr>
            <w:tcW w:w="767" w:type="dxa"/>
            <w:tcBorders>
              <w:right w:val="single" w:sz="12" w:space="0" w:color="auto"/>
            </w:tcBorders>
            <w:vAlign w:val="bottom"/>
          </w:tcPr>
          <w:p w14:paraId="0EF4E1F8" w14:textId="77777777" w:rsidR="000148AA" w:rsidRPr="0044437C" w:rsidRDefault="000148AA" w:rsidP="00C6674A">
            <w:pPr>
              <w:pStyle w:val="TAC"/>
            </w:pPr>
            <w:r w:rsidRPr="0044437C">
              <w:t>255</w:t>
            </w:r>
          </w:p>
        </w:tc>
        <w:tc>
          <w:tcPr>
            <w:tcW w:w="767" w:type="dxa"/>
            <w:tcBorders>
              <w:left w:val="single" w:sz="12" w:space="0" w:color="auto"/>
            </w:tcBorders>
            <w:vAlign w:val="bottom"/>
          </w:tcPr>
          <w:p w14:paraId="638D8F54" w14:textId="77777777" w:rsidR="000148AA" w:rsidRPr="0044437C" w:rsidRDefault="000148AA" w:rsidP="00C6674A">
            <w:pPr>
              <w:pStyle w:val="TAC"/>
            </w:pPr>
            <w:r w:rsidRPr="0044437C">
              <w:t>48</w:t>
            </w:r>
          </w:p>
        </w:tc>
        <w:tc>
          <w:tcPr>
            <w:tcW w:w="768" w:type="dxa"/>
            <w:vAlign w:val="bottom"/>
          </w:tcPr>
          <w:p w14:paraId="48C0781C" w14:textId="77777777" w:rsidR="000148AA" w:rsidRPr="0044437C" w:rsidRDefault="000148AA" w:rsidP="00C6674A">
            <w:pPr>
              <w:pStyle w:val="TAC"/>
            </w:pPr>
            <w:r w:rsidRPr="0044437C">
              <w:t>4563</w:t>
            </w:r>
          </w:p>
        </w:tc>
        <w:tc>
          <w:tcPr>
            <w:tcW w:w="768" w:type="dxa"/>
            <w:tcBorders>
              <w:right w:val="single" w:sz="12" w:space="0" w:color="auto"/>
            </w:tcBorders>
            <w:vAlign w:val="bottom"/>
          </w:tcPr>
          <w:p w14:paraId="1ACCA7E9" w14:textId="77777777" w:rsidR="000148AA" w:rsidRPr="0044437C" w:rsidRDefault="000148AA" w:rsidP="00C6674A">
            <w:pPr>
              <w:pStyle w:val="TAC"/>
            </w:pPr>
            <w:r w:rsidRPr="0044437C">
              <w:t>3196</w:t>
            </w:r>
          </w:p>
        </w:tc>
        <w:tc>
          <w:tcPr>
            <w:tcW w:w="768" w:type="dxa"/>
            <w:tcBorders>
              <w:left w:val="single" w:sz="12" w:space="0" w:color="auto"/>
            </w:tcBorders>
            <w:vAlign w:val="bottom"/>
          </w:tcPr>
          <w:p w14:paraId="3852520A" w14:textId="77777777" w:rsidR="000148AA" w:rsidRPr="0044437C" w:rsidRDefault="000148AA" w:rsidP="00C6674A">
            <w:pPr>
              <w:pStyle w:val="TAC"/>
            </w:pPr>
            <w:r w:rsidRPr="0044437C">
              <w:t>88</w:t>
            </w:r>
          </w:p>
        </w:tc>
        <w:tc>
          <w:tcPr>
            <w:tcW w:w="768" w:type="dxa"/>
            <w:vAlign w:val="bottom"/>
          </w:tcPr>
          <w:p w14:paraId="49220C8B" w14:textId="77777777" w:rsidR="000148AA" w:rsidRPr="0044437C" w:rsidRDefault="000148AA" w:rsidP="00C6674A">
            <w:pPr>
              <w:pStyle w:val="TAC"/>
            </w:pPr>
            <w:r w:rsidRPr="0044437C">
              <w:t>7639</w:t>
            </w:r>
          </w:p>
        </w:tc>
        <w:tc>
          <w:tcPr>
            <w:tcW w:w="768" w:type="dxa"/>
            <w:tcBorders>
              <w:right w:val="single" w:sz="12" w:space="0" w:color="auto"/>
            </w:tcBorders>
            <w:vAlign w:val="bottom"/>
          </w:tcPr>
          <w:p w14:paraId="3A481234" w14:textId="77777777" w:rsidR="000148AA" w:rsidRPr="0044437C" w:rsidRDefault="000148AA" w:rsidP="00C6674A">
            <w:pPr>
              <w:pStyle w:val="TAC"/>
            </w:pPr>
            <w:r w:rsidRPr="0044437C">
              <w:t>6561</w:t>
            </w:r>
          </w:p>
        </w:tc>
        <w:tc>
          <w:tcPr>
            <w:tcW w:w="768" w:type="dxa"/>
            <w:tcBorders>
              <w:left w:val="single" w:sz="12" w:space="0" w:color="auto"/>
            </w:tcBorders>
            <w:vAlign w:val="bottom"/>
          </w:tcPr>
          <w:p w14:paraId="79EF2955" w14:textId="77777777" w:rsidR="000148AA" w:rsidRPr="0044437C" w:rsidRDefault="000148AA" w:rsidP="00C6674A">
            <w:pPr>
              <w:pStyle w:val="TAC"/>
            </w:pPr>
            <w:r w:rsidRPr="0044437C">
              <w:t>128</w:t>
            </w:r>
          </w:p>
        </w:tc>
        <w:tc>
          <w:tcPr>
            <w:tcW w:w="768" w:type="dxa"/>
            <w:vAlign w:val="bottom"/>
          </w:tcPr>
          <w:p w14:paraId="671196EA" w14:textId="77777777" w:rsidR="000148AA" w:rsidRPr="0044437C" w:rsidRDefault="000148AA" w:rsidP="00C6674A">
            <w:pPr>
              <w:pStyle w:val="TAC"/>
            </w:pPr>
            <w:r w:rsidRPr="0044437C">
              <w:t>10629</w:t>
            </w:r>
          </w:p>
        </w:tc>
        <w:tc>
          <w:tcPr>
            <w:tcW w:w="768" w:type="dxa"/>
            <w:vAlign w:val="bottom"/>
          </w:tcPr>
          <w:p w14:paraId="28D784B9" w14:textId="77777777" w:rsidR="000148AA" w:rsidRPr="0044437C" w:rsidRDefault="000148AA" w:rsidP="00C6674A">
            <w:pPr>
              <w:pStyle w:val="TAC"/>
            </w:pPr>
            <w:r w:rsidRPr="0044437C">
              <w:t>10061</w:t>
            </w:r>
          </w:p>
        </w:tc>
      </w:tr>
      <w:tr w:rsidR="000148AA" w:rsidRPr="0044437C" w14:paraId="416C83C0" w14:textId="77777777" w:rsidTr="00C6674A">
        <w:trPr>
          <w:jc w:val="center"/>
        </w:trPr>
        <w:tc>
          <w:tcPr>
            <w:tcW w:w="767" w:type="dxa"/>
            <w:vAlign w:val="bottom"/>
          </w:tcPr>
          <w:p w14:paraId="2496F395" w14:textId="77777777" w:rsidR="000148AA" w:rsidRPr="0044437C" w:rsidRDefault="000148AA" w:rsidP="00C6674A">
            <w:pPr>
              <w:pStyle w:val="TAC"/>
            </w:pPr>
            <w:r w:rsidRPr="0044437C">
              <w:t>9</w:t>
            </w:r>
          </w:p>
        </w:tc>
        <w:tc>
          <w:tcPr>
            <w:tcW w:w="767" w:type="dxa"/>
            <w:vAlign w:val="bottom"/>
          </w:tcPr>
          <w:p w14:paraId="4E0B5B58" w14:textId="77777777" w:rsidR="000148AA" w:rsidRPr="0044437C" w:rsidRDefault="000148AA" w:rsidP="00C6674A">
            <w:pPr>
              <w:pStyle w:val="TAC"/>
            </w:pPr>
            <w:r w:rsidRPr="0044437C">
              <w:t>1317</w:t>
            </w:r>
          </w:p>
        </w:tc>
        <w:tc>
          <w:tcPr>
            <w:tcW w:w="767" w:type="dxa"/>
            <w:tcBorders>
              <w:right w:val="single" w:sz="12" w:space="0" w:color="auto"/>
            </w:tcBorders>
            <w:vAlign w:val="bottom"/>
          </w:tcPr>
          <w:p w14:paraId="24BC0BFF" w14:textId="77777777" w:rsidR="000148AA" w:rsidRPr="0044437C" w:rsidRDefault="000148AA" w:rsidP="00C6674A">
            <w:pPr>
              <w:pStyle w:val="TAC"/>
            </w:pPr>
            <w:r w:rsidRPr="0044437C">
              <w:t>311</w:t>
            </w:r>
          </w:p>
        </w:tc>
        <w:tc>
          <w:tcPr>
            <w:tcW w:w="767" w:type="dxa"/>
            <w:tcBorders>
              <w:left w:val="single" w:sz="12" w:space="0" w:color="auto"/>
            </w:tcBorders>
            <w:vAlign w:val="bottom"/>
          </w:tcPr>
          <w:p w14:paraId="5D2504FC" w14:textId="77777777" w:rsidR="000148AA" w:rsidRPr="0044437C" w:rsidRDefault="000148AA" w:rsidP="00C6674A">
            <w:pPr>
              <w:pStyle w:val="TAC"/>
            </w:pPr>
            <w:r w:rsidRPr="0044437C">
              <w:t>49</w:t>
            </w:r>
          </w:p>
        </w:tc>
        <w:tc>
          <w:tcPr>
            <w:tcW w:w="768" w:type="dxa"/>
            <w:vAlign w:val="bottom"/>
          </w:tcPr>
          <w:p w14:paraId="703D1F18" w14:textId="77777777" w:rsidR="000148AA" w:rsidRPr="0044437C" w:rsidRDefault="000148AA" w:rsidP="00C6674A">
            <w:pPr>
              <w:pStyle w:val="TAC"/>
            </w:pPr>
            <w:r w:rsidRPr="0044437C">
              <w:t>4642</w:t>
            </w:r>
          </w:p>
        </w:tc>
        <w:tc>
          <w:tcPr>
            <w:tcW w:w="768" w:type="dxa"/>
            <w:tcBorders>
              <w:right w:val="single" w:sz="12" w:space="0" w:color="auto"/>
            </w:tcBorders>
            <w:vAlign w:val="bottom"/>
          </w:tcPr>
          <w:p w14:paraId="73DEDCF8" w14:textId="77777777" w:rsidR="000148AA" w:rsidRPr="0044437C" w:rsidRDefault="000148AA" w:rsidP="00C6674A">
            <w:pPr>
              <w:pStyle w:val="TAC"/>
            </w:pPr>
            <w:r w:rsidRPr="0044437C">
              <w:t>3278</w:t>
            </w:r>
          </w:p>
        </w:tc>
        <w:tc>
          <w:tcPr>
            <w:tcW w:w="768" w:type="dxa"/>
            <w:tcBorders>
              <w:left w:val="single" w:sz="12" w:space="0" w:color="auto"/>
            </w:tcBorders>
            <w:vAlign w:val="bottom"/>
          </w:tcPr>
          <w:p w14:paraId="47CFFCAC" w14:textId="77777777" w:rsidR="000148AA" w:rsidRPr="0044437C" w:rsidRDefault="000148AA" w:rsidP="00C6674A">
            <w:pPr>
              <w:pStyle w:val="TAC"/>
            </w:pPr>
            <w:r w:rsidRPr="0044437C">
              <w:t>89</w:t>
            </w:r>
          </w:p>
        </w:tc>
        <w:tc>
          <w:tcPr>
            <w:tcW w:w="768" w:type="dxa"/>
            <w:vAlign w:val="bottom"/>
          </w:tcPr>
          <w:p w14:paraId="111D1F97" w14:textId="77777777" w:rsidR="000148AA" w:rsidRPr="0044437C" w:rsidRDefault="000148AA" w:rsidP="00C6674A">
            <w:pPr>
              <w:pStyle w:val="TAC"/>
            </w:pPr>
            <w:r w:rsidRPr="0044437C">
              <w:t>7715</w:t>
            </w:r>
          </w:p>
        </w:tc>
        <w:tc>
          <w:tcPr>
            <w:tcW w:w="768" w:type="dxa"/>
            <w:tcBorders>
              <w:right w:val="single" w:sz="12" w:space="0" w:color="auto"/>
            </w:tcBorders>
            <w:vAlign w:val="bottom"/>
          </w:tcPr>
          <w:p w14:paraId="255193D0" w14:textId="77777777" w:rsidR="000148AA" w:rsidRPr="0044437C" w:rsidRDefault="000148AA" w:rsidP="00C6674A">
            <w:pPr>
              <w:pStyle w:val="TAC"/>
            </w:pPr>
            <w:r w:rsidRPr="0044437C">
              <w:t>6648</w:t>
            </w:r>
          </w:p>
        </w:tc>
        <w:tc>
          <w:tcPr>
            <w:tcW w:w="768" w:type="dxa"/>
            <w:tcBorders>
              <w:left w:val="single" w:sz="12" w:space="0" w:color="auto"/>
            </w:tcBorders>
            <w:vAlign w:val="bottom"/>
          </w:tcPr>
          <w:p w14:paraId="45A04FA1" w14:textId="77777777" w:rsidR="000148AA" w:rsidRPr="0044437C" w:rsidRDefault="000148AA" w:rsidP="00C6674A">
            <w:pPr>
              <w:pStyle w:val="TAC"/>
            </w:pPr>
            <w:r w:rsidRPr="0044437C">
              <w:t>129</w:t>
            </w:r>
          </w:p>
        </w:tc>
        <w:tc>
          <w:tcPr>
            <w:tcW w:w="768" w:type="dxa"/>
            <w:vAlign w:val="bottom"/>
          </w:tcPr>
          <w:p w14:paraId="321BAEC1" w14:textId="77777777" w:rsidR="000148AA" w:rsidRPr="0044437C" w:rsidRDefault="000148AA" w:rsidP="00C6674A">
            <w:pPr>
              <w:pStyle w:val="TAC"/>
            </w:pPr>
            <w:r w:rsidRPr="0044437C">
              <w:t>10703</w:t>
            </w:r>
          </w:p>
        </w:tc>
        <w:tc>
          <w:tcPr>
            <w:tcW w:w="768" w:type="dxa"/>
            <w:vAlign w:val="bottom"/>
          </w:tcPr>
          <w:p w14:paraId="6B0BDEBA" w14:textId="77777777" w:rsidR="000148AA" w:rsidRPr="0044437C" w:rsidRDefault="000148AA" w:rsidP="00C6674A">
            <w:pPr>
              <w:pStyle w:val="TAC"/>
            </w:pPr>
            <w:r w:rsidRPr="0044437C">
              <w:t>10150</w:t>
            </w:r>
          </w:p>
        </w:tc>
      </w:tr>
      <w:tr w:rsidR="000148AA" w:rsidRPr="0044437C" w14:paraId="69C526AF" w14:textId="77777777" w:rsidTr="00C6674A">
        <w:trPr>
          <w:jc w:val="center"/>
        </w:trPr>
        <w:tc>
          <w:tcPr>
            <w:tcW w:w="767" w:type="dxa"/>
            <w:vAlign w:val="bottom"/>
          </w:tcPr>
          <w:p w14:paraId="7B073217" w14:textId="77777777" w:rsidR="000148AA" w:rsidRPr="0044437C" w:rsidRDefault="000148AA" w:rsidP="00C6674A">
            <w:pPr>
              <w:pStyle w:val="TAC"/>
            </w:pPr>
            <w:r w:rsidRPr="0044437C">
              <w:t>10</w:t>
            </w:r>
          </w:p>
        </w:tc>
        <w:tc>
          <w:tcPr>
            <w:tcW w:w="767" w:type="dxa"/>
            <w:vAlign w:val="bottom"/>
          </w:tcPr>
          <w:p w14:paraId="5E199849" w14:textId="77777777" w:rsidR="000148AA" w:rsidRPr="0044437C" w:rsidRDefault="000148AA" w:rsidP="00C6674A">
            <w:pPr>
              <w:pStyle w:val="TAC"/>
            </w:pPr>
            <w:r w:rsidRPr="0044437C">
              <w:t>1409</w:t>
            </w:r>
          </w:p>
        </w:tc>
        <w:tc>
          <w:tcPr>
            <w:tcW w:w="767" w:type="dxa"/>
            <w:tcBorders>
              <w:right w:val="single" w:sz="12" w:space="0" w:color="auto"/>
            </w:tcBorders>
            <w:vAlign w:val="bottom"/>
          </w:tcPr>
          <w:p w14:paraId="16F41325" w14:textId="77777777" w:rsidR="000148AA" w:rsidRPr="0044437C" w:rsidRDefault="000148AA" w:rsidP="00C6674A">
            <w:pPr>
              <w:pStyle w:val="TAC"/>
            </w:pPr>
            <w:r w:rsidRPr="0044437C">
              <w:t>370</w:t>
            </w:r>
          </w:p>
        </w:tc>
        <w:tc>
          <w:tcPr>
            <w:tcW w:w="767" w:type="dxa"/>
            <w:tcBorders>
              <w:left w:val="single" w:sz="12" w:space="0" w:color="auto"/>
            </w:tcBorders>
            <w:vAlign w:val="bottom"/>
          </w:tcPr>
          <w:p w14:paraId="2C8F3820" w14:textId="77777777" w:rsidR="000148AA" w:rsidRPr="0044437C" w:rsidRDefault="000148AA" w:rsidP="00C6674A">
            <w:pPr>
              <w:pStyle w:val="TAC"/>
            </w:pPr>
            <w:r w:rsidRPr="0044437C">
              <w:t>50</w:t>
            </w:r>
          </w:p>
        </w:tc>
        <w:tc>
          <w:tcPr>
            <w:tcW w:w="768" w:type="dxa"/>
            <w:vAlign w:val="bottom"/>
          </w:tcPr>
          <w:p w14:paraId="0D68FA9F" w14:textId="77777777" w:rsidR="000148AA" w:rsidRPr="0044437C" w:rsidRDefault="000148AA" w:rsidP="00C6674A">
            <w:pPr>
              <w:pStyle w:val="TAC"/>
            </w:pPr>
            <w:r w:rsidRPr="0044437C">
              <w:t>4720</w:t>
            </w:r>
          </w:p>
        </w:tc>
        <w:tc>
          <w:tcPr>
            <w:tcW w:w="768" w:type="dxa"/>
            <w:tcBorders>
              <w:right w:val="single" w:sz="12" w:space="0" w:color="auto"/>
            </w:tcBorders>
            <w:vAlign w:val="bottom"/>
          </w:tcPr>
          <w:p w14:paraId="0F6354D2" w14:textId="77777777" w:rsidR="000148AA" w:rsidRPr="0044437C" w:rsidRDefault="000148AA" w:rsidP="00C6674A">
            <w:pPr>
              <w:pStyle w:val="TAC"/>
            </w:pPr>
            <w:r w:rsidRPr="0044437C">
              <w:t>3359</w:t>
            </w:r>
          </w:p>
        </w:tc>
        <w:tc>
          <w:tcPr>
            <w:tcW w:w="768" w:type="dxa"/>
            <w:tcBorders>
              <w:left w:val="single" w:sz="12" w:space="0" w:color="auto"/>
            </w:tcBorders>
            <w:vAlign w:val="bottom"/>
          </w:tcPr>
          <w:p w14:paraId="70B9B276" w14:textId="77777777" w:rsidR="000148AA" w:rsidRPr="0044437C" w:rsidRDefault="000148AA" w:rsidP="00C6674A">
            <w:pPr>
              <w:pStyle w:val="TAC"/>
            </w:pPr>
            <w:r w:rsidRPr="0044437C">
              <w:t>90</w:t>
            </w:r>
          </w:p>
        </w:tc>
        <w:tc>
          <w:tcPr>
            <w:tcW w:w="768" w:type="dxa"/>
            <w:vAlign w:val="bottom"/>
          </w:tcPr>
          <w:p w14:paraId="1F003F39" w14:textId="77777777" w:rsidR="000148AA" w:rsidRPr="0044437C" w:rsidRDefault="000148AA" w:rsidP="00C6674A">
            <w:pPr>
              <w:pStyle w:val="TAC"/>
            </w:pPr>
            <w:r w:rsidRPr="0044437C">
              <w:t>7790</w:t>
            </w:r>
          </w:p>
        </w:tc>
        <w:tc>
          <w:tcPr>
            <w:tcW w:w="768" w:type="dxa"/>
            <w:tcBorders>
              <w:right w:val="single" w:sz="12" w:space="0" w:color="auto"/>
            </w:tcBorders>
            <w:vAlign w:val="bottom"/>
          </w:tcPr>
          <w:p w14:paraId="678625FA" w14:textId="77777777" w:rsidR="000148AA" w:rsidRPr="0044437C" w:rsidRDefault="000148AA" w:rsidP="00C6674A">
            <w:pPr>
              <w:pStyle w:val="TAC"/>
            </w:pPr>
            <w:r w:rsidRPr="0044437C">
              <w:t>6734</w:t>
            </w:r>
          </w:p>
        </w:tc>
        <w:tc>
          <w:tcPr>
            <w:tcW w:w="768" w:type="dxa"/>
            <w:tcBorders>
              <w:left w:val="single" w:sz="12" w:space="0" w:color="auto"/>
            </w:tcBorders>
            <w:vAlign w:val="bottom"/>
          </w:tcPr>
          <w:p w14:paraId="206BD179" w14:textId="77777777" w:rsidR="000148AA" w:rsidRPr="0044437C" w:rsidRDefault="000148AA" w:rsidP="00C6674A">
            <w:pPr>
              <w:pStyle w:val="TAC"/>
            </w:pPr>
            <w:r w:rsidRPr="0044437C">
              <w:t>130</w:t>
            </w:r>
          </w:p>
        </w:tc>
        <w:tc>
          <w:tcPr>
            <w:tcW w:w="768" w:type="dxa"/>
            <w:vAlign w:val="bottom"/>
          </w:tcPr>
          <w:p w14:paraId="634FC6C7" w14:textId="77777777" w:rsidR="000148AA" w:rsidRPr="0044437C" w:rsidRDefault="000148AA" w:rsidP="00C6674A">
            <w:pPr>
              <w:pStyle w:val="TAC"/>
            </w:pPr>
            <w:r w:rsidRPr="0044437C">
              <w:t>10777</w:t>
            </w:r>
          </w:p>
        </w:tc>
        <w:tc>
          <w:tcPr>
            <w:tcW w:w="768" w:type="dxa"/>
            <w:vAlign w:val="bottom"/>
          </w:tcPr>
          <w:p w14:paraId="0689A680" w14:textId="77777777" w:rsidR="000148AA" w:rsidRPr="0044437C" w:rsidRDefault="000148AA" w:rsidP="00C6674A">
            <w:pPr>
              <w:pStyle w:val="TAC"/>
            </w:pPr>
            <w:r w:rsidRPr="0044437C">
              <w:t>10238</w:t>
            </w:r>
          </w:p>
        </w:tc>
      </w:tr>
      <w:tr w:rsidR="000148AA" w:rsidRPr="0044437C" w14:paraId="3D74898D" w14:textId="77777777" w:rsidTr="00C6674A">
        <w:trPr>
          <w:jc w:val="center"/>
        </w:trPr>
        <w:tc>
          <w:tcPr>
            <w:tcW w:w="767" w:type="dxa"/>
            <w:vAlign w:val="bottom"/>
          </w:tcPr>
          <w:p w14:paraId="4B69EB87" w14:textId="77777777" w:rsidR="000148AA" w:rsidRPr="0044437C" w:rsidRDefault="000148AA" w:rsidP="00C6674A">
            <w:pPr>
              <w:pStyle w:val="TAC"/>
            </w:pPr>
            <w:r w:rsidRPr="0044437C">
              <w:t>11</w:t>
            </w:r>
          </w:p>
        </w:tc>
        <w:tc>
          <w:tcPr>
            <w:tcW w:w="767" w:type="dxa"/>
            <w:vAlign w:val="bottom"/>
          </w:tcPr>
          <w:p w14:paraId="397D7FB9" w14:textId="77777777" w:rsidR="000148AA" w:rsidRPr="0044437C" w:rsidRDefault="000148AA" w:rsidP="00C6674A">
            <w:pPr>
              <w:pStyle w:val="TAC"/>
            </w:pPr>
            <w:r w:rsidRPr="0044437C">
              <w:t>1501</w:t>
            </w:r>
          </w:p>
        </w:tc>
        <w:tc>
          <w:tcPr>
            <w:tcW w:w="767" w:type="dxa"/>
            <w:tcBorders>
              <w:right w:val="single" w:sz="12" w:space="0" w:color="auto"/>
            </w:tcBorders>
            <w:vAlign w:val="bottom"/>
          </w:tcPr>
          <w:p w14:paraId="1E99A258" w14:textId="77777777" w:rsidR="000148AA" w:rsidRPr="0044437C" w:rsidRDefault="000148AA" w:rsidP="00C6674A">
            <w:pPr>
              <w:pStyle w:val="TAC"/>
            </w:pPr>
            <w:r w:rsidRPr="0044437C">
              <w:t>430</w:t>
            </w:r>
          </w:p>
        </w:tc>
        <w:tc>
          <w:tcPr>
            <w:tcW w:w="767" w:type="dxa"/>
            <w:tcBorders>
              <w:left w:val="single" w:sz="12" w:space="0" w:color="auto"/>
            </w:tcBorders>
            <w:vAlign w:val="bottom"/>
          </w:tcPr>
          <w:p w14:paraId="06F5BE0C" w14:textId="77777777" w:rsidR="000148AA" w:rsidRPr="0044437C" w:rsidRDefault="000148AA" w:rsidP="00C6674A">
            <w:pPr>
              <w:pStyle w:val="TAC"/>
            </w:pPr>
            <w:r w:rsidRPr="0044437C">
              <w:t>51</w:t>
            </w:r>
          </w:p>
        </w:tc>
        <w:tc>
          <w:tcPr>
            <w:tcW w:w="768" w:type="dxa"/>
            <w:vAlign w:val="bottom"/>
          </w:tcPr>
          <w:p w14:paraId="1C888F0E" w14:textId="77777777" w:rsidR="000148AA" w:rsidRPr="0044437C" w:rsidRDefault="000148AA" w:rsidP="00C6674A">
            <w:pPr>
              <w:pStyle w:val="TAC"/>
            </w:pPr>
            <w:r w:rsidRPr="0044437C">
              <w:t>4799</w:t>
            </w:r>
          </w:p>
        </w:tc>
        <w:tc>
          <w:tcPr>
            <w:tcW w:w="768" w:type="dxa"/>
            <w:tcBorders>
              <w:right w:val="single" w:sz="12" w:space="0" w:color="auto"/>
            </w:tcBorders>
            <w:vAlign w:val="bottom"/>
          </w:tcPr>
          <w:p w14:paraId="3DE4C482" w14:textId="77777777" w:rsidR="000148AA" w:rsidRPr="0044437C" w:rsidRDefault="000148AA" w:rsidP="00C6674A">
            <w:pPr>
              <w:pStyle w:val="TAC"/>
            </w:pPr>
            <w:r w:rsidRPr="0044437C">
              <w:t>3441</w:t>
            </w:r>
          </w:p>
        </w:tc>
        <w:tc>
          <w:tcPr>
            <w:tcW w:w="768" w:type="dxa"/>
            <w:tcBorders>
              <w:left w:val="single" w:sz="12" w:space="0" w:color="auto"/>
            </w:tcBorders>
            <w:vAlign w:val="bottom"/>
          </w:tcPr>
          <w:p w14:paraId="0C538074" w14:textId="77777777" w:rsidR="000148AA" w:rsidRPr="0044437C" w:rsidRDefault="000148AA" w:rsidP="00C6674A">
            <w:pPr>
              <w:pStyle w:val="TAC"/>
            </w:pPr>
            <w:r w:rsidRPr="0044437C">
              <w:t>91</w:t>
            </w:r>
          </w:p>
        </w:tc>
        <w:tc>
          <w:tcPr>
            <w:tcW w:w="768" w:type="dxa"/>
            <w:vAlign w:val="bottom"/>
          </w:tcPr>
          <w:p w14:paraId="7A7391B8" w14:textId="77777777" w:rsidR="000148AA" w:rsidRPr="0044437C" w:rsidRDefault="000148AA" w:rsidP="00C6674A">
            <w:pPr>
              <w:pStyle w:val="TAC"/>
            </w:pPr>
            <w:r w:rsidRPr="0044437C">
              <w:t>7866</w:t>
            </w:r>
          </w:p>
        </w:tc>
        <w:tc>
          <w:tcPr>
            <w:tcW w:w="768" w:type="dxa"/>
            <w:tcBorders>
              <w:right w:val="single" w:sz="12" w:space="0" w:color="auto"/>
            </w:tcBorders>
            <w:vAlign w:val="bottom"/>
          </w:tcPr>
          <w:p w14:paraId="3EAA26CC" w14:textId="77777777" w:rsidR="000148AA" w:rsidRPr="0044437C" w:rsidRDefault="000148AA" w:rsidP="00C6674A">
            <w:pPr>
              <w:pStyle w:val="TAC"/>
            </w:pPr>
            <w:r w:rsidRPr="0044437C">
              <w:t>6820</w:t>
            </w:r>
          </w:p>
        </w:tc>
        <w:tc>
          <w:tcPr>
            <w:tcW w:w="768" w:type="dxa"/>
            <w:tcBorders>
              <w:left w:val="single" w:sz="12" w:space="0" w:color="auto"/>
            </w:tcBorders>
            <w:vAlign w:val="bottom"/>
          </w:tcPr>
          <w:p w14:paraId="209F29C4" w14:textId="77777777" w:rsidR="000148AA" w:rsidRPr="0044437C" w:rsidRDefault="000148AA" w:rsidP="00C6674A">
            <w:pPr>
              <w:pStyle w:val="TAC"/>
            </w:pPr>
            <w:r w:rsidRPr="0044437C">
              <w:t>131</w:t>
            </w:r>
          </w:p>
        </w:tc>
        <w:tc>
          <w:tcPr>
            <w:tcW w:w="768" w:type="dxa"/>
            <w:vAlign w:val="bottom"/>
          </w:tcPr>
          <w:p w14:paraId="15120CE3" w14:textId="77777777" w:rsidR="000148AA" w:rsidRPr="0044437C" w:rsidRDefault="000148AA" w:rsidP="00C6674A">
            <w:pPr>
              <w:pStyle w:val="TAC"/>
            </w:pPr>
            <w:r w:rsidRPr="0044437C">
              <w:t>10851</w:t>
            </w:r>
          </w:p>
        </w:tc>
        <w:tc>
          <w:tcPr>
            <w:tcW w:w="768" w:type="dxa"/>
            <w:vAlign w:val="bottom"/>
          </w:tcPr>
          <w:p w14:paraId="70851B48" w14:textId="77777777" w:rsidR="000148AA" w:rsidRPr="0044437C" w:rsidRDefault="000148AA" w:rsidP="00C6674A">
            <w:pPr>
              <w:pStyle w:val="TAC"/>
            </w:pPr>
            <w:r w:rsidRPr="0044437C">
              <w:t>10327</w:t>
            </w:r>
          </w:p>
        </w:tc>
      </w:tr>
      <w:tr w:rsidR="000148AA" w:rsidRPr="0044437C" w14:paraId="19EDA960" w14:textId="77777777" w:rsidTr="00C6674A">
        <w:trPr>
          <w:jc w:val="center"/>
        </w:trPr>
        <w:tc>
          <w:tcPr>
            <w:tcW w:w="767" w:type="dxa"/>
            <w:vAlign w:val="bottom"/>
          </w:tcPr>
          <w:p w14:paraId="3ACDAB62" w14:textId="77777777" w:rsidR="000148AA" w:rsidRPr="0044437C" w:rsidRDefault="000148AA" w:rsidP="00C6674A">
            <w:pPr>
              <w:pStyle w:val="TAC"/>
            </w:pPr>
            <w:r w:rsidRPr="0044437C">
              <w:t>12</w:t>
            </w:r>
          </w:p>
        </w:tc>
        <w:tc>
          <w:tcPr>
            <w:tcW w:w="767" w:type="dxa"/>
            <w:vAlign w:val="bottom"/>
          </w:tcPr>
          <w:p w14:paraId="7F349B2D" w14:textId="77777777" w:rsidR="000148AA" w:rsidRPr="0044437C" w:rsidRDefault="000148AA" w:rsidP="00C6674A">
            <w:pPr>
              <w:pStyle w:val="TAC"/>
            </w:pPr>
            <w:r w:rsidRPr="0044437C">
              <w:t>1592</w:t>
            </w:r>
          </w:p>
        </w:tc>
        <w:tc>
          <w:tcPr>
            <w:tcW w:w="767" w:type="dxa"/>
            <w:tcBorders>
              <w:right w:val="single" w:sz="12" w:space="0" w:color="auto"/>
            </w:tcBorders>
            <w:vAlign w:val="bottom"/>
          </w:tcPr>
          <w:p w14:paraId="2031FF9E" w14:textId="77777777" w:rsidR="000148AA" w:rsidRPr="0044437C" w:rsidRDefault="000148AA" w:rsidP="00C6674A">
            <w:pPr>
              <w:pStyle w:val="TAC"/>
            </w:pPr>
            <w:r w:rsidRPr="0044437C">
              <w:t>492</w:t>
            </w:r>
          </w:p>
        </w:tc>
        <w:tc>
          <w:tcPr>
            <w:tcW w:w="767" w:type="dxa"/>
            <w:tcBorders>
              <w:left w:val="single" w:sz="12" w:space="0" w:color="auto"/>
            </w:tcBorders>
            <w:vAlign w:val="bottom"/>
          </w:tcPr>
          <w:p w14:paraId="39280406" w14:textId="77777777" w:rsidR="000148AA" w:rsidRPr="0044437C" w:rsidRDefault="000148AA" w:rsidP="00C6674A">
            <w:pPr>
              <w:pStyle w:val="TAC"/>
            </w:pPr>
            <w:r w:rsidRPr="0044437C">
              <w:t>52</w:t>
            </w:r>
          </w:p>
        </w:tc>
        <w:tc>
          <w:tcPr>
            <w:tcW w:w="768" w:type="dxa"/>
            <w:vAlign w:val="bottom"/>
          </w:tcPr>
          <w:p w14:paraId="4F2F39CA" w14:textId="77777777" w:rsidR="000148AA" w:rsidRPr="0044437C" w:rsidRDefault="000148AA" w:rsidP="00C6674A">
            <w:pPr>
              <w:pStyle w:val="TAC"/>
            </w:pPr>
            <w:r w:rsidRPr="0044437C">
              <w:t>4877</w:t>
            </w:r>
          </w:p>
        </w:tc>
        <w:tc>
          <w:tcPr>
            <w:tcW w:w="768" w:type="dxa"/>
            <w:tcBorders>
              <w:right w:val="single" w:sz="12" w:space="0" w:color="auto"/>
            </w:tcBorders>
            <w:vAlign w:val="bottom"/>
          </w:tcPr>
          <w:p w14:paraId="61C8CB87" w14:textId="77777777" w:rsidR="000148AA" w:rsidRPr="0044437C" w:rsidRDefault="000148AA" w:rsidP="00C6674A">
            <w:pPr>
              <w:pStyle w:val="TAC"/>
            </w:pPr>
            <w:r w:rsidRPr="0044437C">
              <w:t>3523</w:t>
            </w:r>
          </w:p>
        </w:tc>
        <w:tc>
          <w:tcPr>
            <w:tcW w:w="768" w:type="dxa"/>
            <w:tcBorders>
              <w:left w:val="single" w:sz="12" w:space="0" w:color="auto"/>
            </w:tcBorders>
            <w:vAlign w:val="bottom"/>
          </w:tcPr>
          <w:p w14:paraId="6F34EF61" w14:textId="77777777" w:rsidR="000148AA" w:rsidRPr="0044437C" w:rsidRDefault="000148AA" w:rsidP="00C6674A">
            <w:pPr>
              <w:pStyle w:val="TAC"/>
            </w:pPr>
            <w:r w:rsidRPr="0044437C">
              <w:t>92</w:t>
            </w:r>
          </w:p>
        </w:tc>
        <w:tc>
          <w:tcPr>
            <w:tcW w:w="768" w:type="dxa"/>
            <w:vAlign w:val="bottom"/>
          </w:tcPr>
          <w:p w14:paraId="5CD0474F" w14:textId="77777777" w:rsidR="000148AA" w:rsidRPr="0044437C" w:rsidRDefault="000148AA" w:rsidP="00C6674A">
            <w:pPr>
              <w:pStyle w:val="TAC"/>
            </w:pPr>
            <w:r w:rsidRPr="0044437C">
              <w:t>7941</w:t>
            </w:r>
          </w:p>
        </w:tc>
        <w:tc>
          <w:tcPr>
            <w:tcW w:w="768" w:type="dxa"/>
            <w:tcBorders>
              <w:right w:val="single" w:sz="12" w:space="0" w:color="auto"/>
            </w:tcBorders>
            <w:vAlign w:val="bottom"/>
          </w:tcPr>
          <w:p w14:paraId="3D4C9145" w14:textId="77777777" w:rsidR="000148AA" w:rsidRPr="0044437C" w:rsidRDefault="000148AA" w:rsidP="00C6674A">
            <w:pPr>
              <w:pStyle w:val="TAC"/>
            </w:pPr>
            <w:r w:rsidRPr="0044437C">
              <w:t>6907</w:t>
            </w:r>
          </w:p>
        </w:tc>
        <w:tc>
          <w:tcPr>
            <w:tcW w:w="768" w:type="dxa"/>
            <w:tcBorders>
              <w:left w:val="single" w:sz="12" w:space="0" w:color="auto"/>
            </w:tcBorders>
            <w:vAlign w:val="bottom"/>
          </w:tcPr>
          <w:p w14:paraId="3D6DC94D" w14:textId="77777777" w:rsidR="000148AA" w:rsidRPr="0044437C" w:rsidRDefault="000148AA" w:rsidP="00C6674A">
            <w:pPr>
              <w:pStyle w:val="TAC"/>
            </w:pPr>
            <w:r w:rsidRPr="0044437C">
              <w:t>132</w:t>
            </w:r>
          </w:p>
        </w:tc>
        <w:tc>
          <w:tcPr>
            <w:tcW w:w="768" w:type="dxa"/>
            <w:vAlign w:val="bottom"/>
          </w:tcPr>
          <w:p w14:paraId="37D06285" w14:textId="77777777" w:rsidR="000148AA" w:rsidRPr="0044437C" w:rsidRDefault="000148AA" w:rsidP="00C6674A">
            <w:pPr>
              <w:pStyle w:val="TAC"/>
            </w:pPr>
            <w:r w:rsidRPr="0044437C">
              <w:t>10925</w:t>
            </w:r>
          </w:p>
        </w:tc>
        <w:tc>
          <w:tcPr>
            <w:tcW w:w="768" w:type="dxa"/>
            <w:vAlign w:val="bottom"/>
          </w:tcPr>
          <w:p w14:paraId="50605019" w14:textId="77777777" w:rsidR="000148AA" w:rsidRPr="0044437C" w:rsidRDefault="000148AA" w:rsidP="00C6674A">
            <w:pPr>
              <w:pStyle w:val="TAC"/>
            </w:pPr>
            <w:r w:rsidRPr="0044437C">
              <w:t>10416</w:t>
            </w:r>
          </w:p>
        </w:tc>
      </w:tr>
      <w:tr w:rsidR="000148AA" w:rsidRPr="0044437C" w14:paraId="49D7419D" w14:textId="77777777" w:rsidTr="00C6674A">
        <w:trPr>
          <w:jc w:val="center"/>
        </w:trPr>
        <w:tc>
          <w:tcPr>
            <w:tcW w:w="767" w:type="dxa"/>
            <w:vAlign w:val="bottom"/>
          </w:tcPr>
          <w:p w14:paraId="4D8776A1" w14:textId="77777777" w:rsidR="000148AA" w:rsidRPr="0044437C" w:rsidRDefault="000148AA" w:rsidP="00C6674A">
            <w:pPr>
              <w:pStyle w:val="TAC"/>
            </w:pPr>
            <w:r w:rsidRPr="0044437C">
              <w:t>13</w:t>
            </w:r>
          </w:p>
        </w:tc>
        <w:tc>
          <w:tcPr>
            <w:tcW w:w="767" w:type="dxa"/>
            <w:vAlign w:val="bottom"/>
          </w:tcPr>
          <w:p w14:paraId="60DEE583" w14:textId="77777777" w:rsidR="000148AA" w:rsidRPr="0044437C" w:rsidRDefault="000148AA" w:rsidP="00C6674A">
            <w:pPr>
              <w:pStyle w:val="TAC"/>
            </w:pPr>
            <w:r w:rsidRPr="0044437C">
              <w:t>1681</w:t>
            </w:r>
          </w:p>
        </w:tc>
        <w:tc>
          <w:tcPr>
            <w:tcW w:w="767" w:type="dxa"/>
            <w:tcBorders>
              <w:right w:val="single" w:sz="12" w:space="0" w:color="auto"/>
            </w:tcBorders>
            <w:vAlign w:val="bottom"/>
          </w:tcPr>
          <w:p w14:paraId="6217C96D" w14:textId="77777777" w:rsidR="000148AA" w:rsidRPr="0044437C" w:rsidRDefault="000148AA" w:rsidP="00C6674A">
            <w:pPr>
              <w:pStyle w:val="TAC"/>
            </w:pPr>
            <w:r w:rsidRPr="0044437C">
              <w:t>555</w:t>
            </w:r>
          </w:p>
        </w:tc>
        <w:tc>
          <w:tcPr>
            <w:tcW w:w="767" w:type="dxa"/>
            <w:tcBorders>
              <w:left w:val="single" w:sz="12" w:space="0" w:color="auto"/>
            </w:tcBorders>
            <w:vAlign w:val="bottom"/>
          </w:tcPr>
          <w:p w14:paraId="45973795" w14:textId="77777777" w:rsidR="000148AA" w:rsidRPr="0044437C" w:rsidRDefault="000148AA" w:rsidP="00C6674A">
            <w:pPr>
              <w:pStyle w:val="TAC"/>
            </w:pPr>
            <w:r w:rsidRPr="0044437C">
              <w:t>53</w:t>
            </w:r>
          </w:p>
        </w:tc>
        <w:tc>
          <w:tcPr>
            <w:tcW w:w="768" w:type="dxa"/>
            <w:vAlign w:val="bottom"/>
          </w:tcPr>
          <w:p w14:paraId="553C38ED" w14:textId="77777777" w:rsidR="000148AA" w:rsidRPr="0044437C" w:rsidRDefault="000148AA" w:rsidP="00C6674A">
            <w:pPr>
              <w:pStyle w:val="TAC"/>
            </w:pPr>
            <w:r w:rsidRPr="0044437C">
              <w:t>4955</w:t>
            </w:r>
          </w:p>
        </w:tc>
        <w:tc>
          <w:tcPr>
            <w:tcW w:w="768" w:type="dxa"/>
            <w:tcBorders>
              <w:right w:val="single" w:sz="12" w:space="0" w:color="auto"/>
            </w:tcBorders>
            <w:vAlign w:val="bottom"/>
          </w:tcPr>
          <w:p w14:paraId="0260C839" w14:textId="77777777" w:rsidR="000148AA" w:rsidRPr="0044437C" w:rsidRDefault="000148AA" w:rsidP="00C6674A">
            <w:pPr>
              <w:pStyle w:val="TAC"/>
            </w:pPr>
            <w:r w:rsidRPr="0044437C">
              <w:t>3605</w:t>
            </w:r>
          </w:p>
        </w:tc>
        <w:tc>
          <w:tcPr>
            <w:tcW w:w="768" w:type="dxa"/>
            <w:tcBorders>
              <w:left w:val="single" w:sz="12" w:space="0" w:color="auto"/>
            </w:tcBorders>
            <w:vAlign w:val="bottom"/>
          </w:tcPr>
          <w:p w14:paraId="55EDEA4E" w14:textId="77777777" w:rsidR="000148AA" w:rsidRPr="0044437C" w:rsidRDefault="000148AA" w:rsidP="00C6674A">
            <w:pPr>
              <w:pStyle w:val="TAC"/>
            </w:pPr>
            <w:r w:rsidRPr="0044437C">
              <w:t>93</w:t>
            </w:r>
          </w:p>
        </w:tc>
        <w:tc>
          <w:tcPr>
            <w:tcW w:w="768" w:type="dxa"/>
            <w:vAlign w:val="bottom"/>
          </w:tcPr>
          <w:p w14:paraId="234283A3" w14:textId="77777777" w:rsidR="000148AA" w:rsidRPr="0044437C" w:rsidRDefault="000148AA" w:rsidP="00C6674A">
            <w:pPr>
              <w:pStyle w:val="TAC"/>
            </w:pPr>
            <w:r w:rsidRPr="0044437C">
              <w:t>8017</w:t>
            </w:r>
          </w:p>
        </w:tc>
        <w:tc>
          <w:tcPr>
            <w:tcW w:w="768" w:type="dxa"/>
            <w:tcBorders>
              <w:right w:val="single" w:sz="12" w:space="0" w:color="auto"/>
            </w:tcBorders>
            <w:vAlign w:val="bottom"/>
          </w:tcPr>
          <w:p w14:paraId="49C0D1C4" w14:textId="77777777" w:rsidR="000148AA" w:rsidRPr="0044437C" w:rsidRDefault="000148AA" w:rsidP="00C6674A">
            <w:pPr>
              <w:pStyle w:val="TAC"/>
            </w:pPr>
            <w:r w:rsidRPr="0044437C">
              <w:t>6993</w:t>
            </w:r>
          </w:p>
        </w:tc>
        <w:tc>
          <w:tcPr>
            <w:tcW w:w="768" w:type="dxa"/>
            <w:tcBorders>
              <w:left w:val="single" w:sz="12" w:space="0" w:color="auto"/>
            </w:tcBorders>
            <w:vAlign w:val="bottom"/>
          </w:tcPr>
          <w:p w14:paraId="053C25F9" w14:textId="77777777" w:rsidR="000148AA" w:rsidRPr="0044437C" w:rsidRDefault="000148AA" w:rsidP="00C6674A">
            <w:pPr>
              <w:pStyle w:val="TAC"/>
            </w:pPr>
            <w:r w:rsidRPr="0044437C">
              <w:t>133</w:t>
            </w:r>
          </w:p>
        </w:tc>
        <w:tc>
          <w:tcPr>
            <w:tcW w:w="768" w:type="dxa"/>
            <w:vAlign w:val="bottom"/>
          </w:tcPr>
          <w:p w14:paraId="6F8965CB" w14:textId="77777777" w:rsidR="000148AA" w:rsidRPr="0044437C" w:rsidRDefault="000148AA" w:rsidP="00C6674A">
            <w:pPr>
              <w:pStyle w:val="TAC"/>
            </w:pPr>
            <w:r w:rsidRPr="0044437C">
              <w:t>10999</w:t>
            </w:r>
          </w:p>
        </w:tc>
        <w:tc>
          <w:tcPr>
            <w:tcW w:w="768" w:type="dxa"/>
            <w:vAlign w:val="bottom"/>
          </w:tcPr>
          <w:p w14:paraId="051320A0" w14:textId="77777777" w:rsidR="000148AA" w:rsidRPr="0044437C" w:rsidRDefault="000148AA" w:rsidP="00C6674A">
            <w:pPr>
              <w:pStyle w:val="TAC"/>
            </w:pPr>
            <w:r w:rsidRPr="0044437C">
              <w:t>10504</w:t>
            </w:r>
          </w:p>
        </w:tc>
      </w:tr>
      <w:tr w:rsidR="000148AA" w:rsidRPr="0044437C" w14:paraId="71DF51E9" w14:textId="77777777" w:rsidTr="00C6674A">
        <w:trPr>
          <w:jc w:val="center"/>
        </w:trPr>
        <w:tc>
          <w:tcPr>
            <w:tcW w:w="767" w:type="dxa"/>
            <w:vAlign w:val="bottom"/>
          </w:tcPr>
          <w:p w14:paraId="61FCF34F" w14:textId="77777777" w:rsidR="000148AA" w:rsidRPr="0044437C" w:rsidRDefault="000148AA" w:rsidP="00C6674A">
            <w:pPr>
              <w:pStyle w:val="TAC"/>
            </w:pPr>
            <w:r w:rsidRPr="0044437C">
              <w:t>14</w:t>
            </w:r>
          </w:p>
        </w:tc>
        <w:tc>
          <w:tcPr>
            <w:tcW w:w="767" w:type="dxa"/>
            <w:vAlign w:val="bottom"/>
          </w:tcPr>
          <w:p w14:paraId="400EFE48" w14:textId="77777777" w:rsidR="000148AA" w:rsidRPr="0044437C" w:rsidRDefault="000148AA" w:rsidP="00C6674A">
            <w:pPr>
              <w:pStyle w:val="TAC"/>
            </w:pPr>
            <w:r w:rsidRPr="0044437C">
              <w:t>1770</w:t>
            </w:r>
          </w:p>
        </w:tc>
        <w:tc>
          <w:tcPr>
            <w:tcW w:w="767" w:type="dxa"/>
            <w:tcBorders>
              <w:right w:val="single" w:sz="12" w:space="0" w:color="auto"/>
            </w:tcBorders>
            <w:vAlign w:val="bottom"/>
          </w:tcPr>
          <w:p w14:paraId="1A3DEF2B" w14:textId="77777777" w:rsidR="000148AA" w:rsidRPr="0044437C" w:rsidRDefault="000148AA" w:rsidP="00C6674A">
            <w:pPr>
              <w:pStyle w:val="TAC"/>
            </w:pPr>
            <w:r w:rsidRPr="0044437C">
              <w:t>620</w:t>
            </w:r>
          </w:p>
        </w:tc>
        <w:tc>
          <w:tcPr>
            <w:tcW w:w="767" w:type="dxa"/>
            <w:tcBorders>
              <w:left w:val="single" w:sz="12" w:space="0" w:color="auto"/>
            </w:tcBorders>
            <w:vAlign w:val="bottom"/>
          </w:tcPr>
          <w:p w14:paraId="550D0462" w14:textId="77777777" w:rsidR="000148AA" w:rsidRPr="0044437C" w:rsidRDefault="000148AA" w:rsidP="00C6674A">
            <w:pPr>
              <w:pStyle w:val="TAC"/>
            </w:pPr>
            <w:r w:rsidRPr="0044437C">
              <w:t>54</w:t>
            </w:r>
          </w:p>
        </w:tc>
        <w:tc>
          <w:tcPr>
            <w:tcW w:w="768" w:type="dxa"/>
            <w:vAlign w:val="bottom"/>
          </w:tcPr>
          <w:p w14:paraId="6F6E138B" w14:textId="77777777" w:rsidR="000148AA" w:rsidRPr="0044437C" w:rsidRDefault="000148AA" w:rsidP="00C6674A">
            <w:pPr>
              <w:pStyle w:val="TAC"/>
            </w:pPr>
            <w:r w:rsidRPr="0044437C">
              <w:t>5033</w:t>
            </w:r>
          </w:p>
        </w:tc>
        <w:tc>
          <w:tcPr>
            <w:tcW w:w="768" w:type="dxa"/>
            <w:tcBorders>
              <w:right w:val="single" w:sz="12" w:space="0" w:color="auto"/>
            </w:tcBorders>
            <w:vAlign w:val="bottom"/>
          </w:tcPr>
          <w:p w14:paraId="6CF0A392" w14:textId="77777777" w:rsidR="000148AA" w:rsidRPr="0044437C" w:rsidRDefault="000148AA" w:rsidP="00C6674A">
            <w:pPr>
              <w:pStyle w:val="TAC"/>
            </w:pPr>
            <w:r w:rsidRPr="0044437C">
              <w:t>3688</w:t>
            </w:r>
          </w:p>
        </w:tc>
        <w:tc>
          <w:tcPr>
            <w:tcW w:w="768" w:type="dxa"/>
            <w:tcBorders>
              <w:left w:val="single" w:sz="12" w:space="0" w:color="auto"/>
            </w:tcBorders>
            <w:vAlign w:val="bottom"/>
          </w:tcPr>
          <w:p w14:paraId="66BFFD6A" w14:textId="77777777" w:rsidR="000148AA" w:rsidRPr="0044437C" w:rsidRDefault="000148AA" w:rsidP="00C6674A">
            <w:pPr>
              <w:pStyle w:val="TAC"/>
            </w:pPr>
            <w:r w:rsidRPr="0044437C">
              <w:t>94</w:t>
            </w:r>
          </w:p>
        </w:tc>
        <w:tc>
          <w:tcPr>
            <w:tcW w:w="768" w:type="dxa"/>
            <w:vAlign w:val="bottom"/>
          </w:tcPr>
          <w:p w14:paraId="6E69C291" w14:textId="77777777" w:rsidR="000148AA" w:rsidRPr="0044437C" w:rsidRDefault="000148AA" w:rsidP="00C6674A">
            <w:pPr>
              <w:pStyle w:val="TAC"/>
            </w:pPr>
            <w:r w:rsidRPr="0044437C">
              <w:t>8092</w:t>
            </w:r>
          </w:p>
        </w:tc>
        <w:tc>
          <w:tcPr>
            <w:tcW w:w="768" w:type="dxa"/>
            <w:tcBorders>
              <w:right w:val="single" w:sz="12" w:space="0" w:color="auto"/>
            </w:tcBorders>
            <w:vAlign w:val="bottom"/>
          </w:tcPr>
          <w:p w14:paraId="6A5A2691" w14:textId="77777777" w:rsidR="000148AA" w:rsidRPr="0044437C" w:rsidRDefault="000148AA" w:rsidP="00C6674A">
            <w:pPr>
              <w:pStyle w:val="TAC"/>
            </w:pPr>
            <w:r w:rsidRPr="0044437C">
              <w:t>7080</w:t>
            </w:r>
          </w:p>
        </w:tc>
        <w:tc>
          <w:tcPr>
            <w:tcW w:w="768" w:type="dxa"/>
            <w:tcBorders>
              <w:left w:val="single" w:sz="12" w:space="0" w:color="auto"/>
            </w:tcBorders>
            <w:vAlign w:val="bottom"/>
          </w:tcPr>
          <w:p w14:paraId="1F86661D" w14:textId="77777777" w:rsidR="000148AA" w:rsidRPr="0044437C" w:rsidRDefault="000148AA" w:rsidP="00C6674A">
            <w:pPr>
              <w:pStyle w:val="TAC"/>
            </w:pPr>
            <w:r w:rsidRPr="0044437C">
              <w:t>134</w:t>
            </w:r>
          </w:p>
        </w:tc>
        <w:tc>
          <w:tcPr>
            <w:tcW w:w="768" w:type="dxa"/>
            <w:vAlign w:val="bottom"/>
          </w:tcPr>
          <w:p w14:paraId="02082D6C" w14:textId="77777777" w:rsidR="000148AA" w:rsidRPr="0044437C" w:rsidRDefault="000148AA" w:rsidP="00C6674A">
            <w:pPr>
              <w:pStyle w:val="TAC"/>
            </w:pPr>
            <w:r w:rsidRPr="0044437C">
              <w:t>11073</w:t>
            </w:r>
          </w:p>
        </w:tc>
        <w:tc>
          <w:tcPr>
            <w:tcW w:w="768" w:type="dxa"/>
            <w:vAlign w:val="bottom"/>
          </w:tcPr>
          <w:p w14:paraId="0EC33545" w14:textId="77777777" w:rsidR="000148AA" w:rsidRPr="0044437C" w:rsidRDefault="000148AA" w:rsidP="00C6674A">
            <w:pPr>
              <w:pStyle w:val="TAC"/>
            </w:pPr>
            <w:r w:rsidRPr="0044437C">
              <w:t>10593</w:t>
            </w:r>
          </w:p>
        </w:tc>
      </w:tr>
      <w:tr w:rsidR="000148AA" w:rsidRPr="0044437C" w14:paraId="2444CBE1" w14:textId="77777777" w:rsidTr="00C6674A">
        <w:trPr>
          <w:jc w:val="center"/>
        </w:trPr>
        <w:tc>
          <w:tcPr>
            <w:tcW w:w="767" w:type="dxa"/>
            <w:vAlign w:val="bottom"/>
          </w:tcPr>
          <w:p w14:paraId="1F56512E" w14:textId="77777777" w:rsidR="000148AA" w:rsidRPr="0044437C" w:rsidRDefault="000148AA" w:rsidP="00C6674A">
            <w:pPr>
              <w:pStyle w:val="TAC"/>
            </w:pPr>
            <w:r w:rsidRPr="0044437C">
              <w:t>15</w:t>
            </w:r>
          </w:p>
        </w:tc>
        <w:tc>
          <w:tcPr>
            <w:tcW w:w="767" w:type="dxa"/>
            <w:vAlign w:val="bottom"/>
          </w:tcPr>
          <w:p w14:paraId="4D751D2A" w14:textId="77777777" w:rsidR="000148AA" w:rsidRPr="0044437C" w:rsidRDefault="000148AA" w:rsidP="00C6674A">
            <w:pPr>
              <w:pStyle w:val="TAC"/>
            </w:pPr>
            <w:r w:rsidRPr="0044437C">
              <w:t>1858</w:t>
            </w:r>
          </w:p>
        </w:tc>
        <w:tc>
          <w:tcPr>
            <w:tcW w:w="767" w:type="dxa"/>
            <w:tcBorders>
              <w:right w:val="single" w:sz="12" w:space="0" w:color="auto"/>
            </w:tcBorders>
            <w:vAlign w:val="bottom"/>
          </w:tcPr>
          <w:p w14:paraId="20ECAABA" w14:textId="77777777" w:rsidR="000148AA" w:rsidRPr="0044437C" w:rsidRDefault="000148AA" w:rsidP="00C6674A">
            <w:pPr>
              <w:pStyle w:val="TAC"/>
            </w:pPr>
            <w:r w:rsidRPr="0044437C">
              <w:t>686</w:t>
            </w:r>
          </w:p>
        </w:tc>
        <w:tc>
          <w:tcPr>
            <w:tcW w:w="767" w:type="dxa"/>
            <w:tcBorders>
              <w:left w:val="single" w:sz="12" w:space="0" w:color="auto"/>
            </w:tcBorders>
            <w:vAlign w:val="bottom"/>
          </w:tcPr>
          <w:p w14:paraId="325E6C93" w14:textId="77777777" w:rsidR="000148AA" w:rsidRPr="0044437C" w:rsidRDefault="000148AA" w:rsidP="00C6674A">
            <w:pPr>
              <w:pStyle w:val="TAC"/>
            </w:pPr>
            <w:r w:rsidRPr="0044437C">
              <w:t>55</w:t>
            </w:r>
          </w:p>
        </w:tc>
        <w:tc>
          <w:tcPr>
            <w:tcW w:w="768" w:type="dxa"/>
            <w:vAlign w:val="bottom"/>
          </w:tcPr>
          <w:p w14:paraId="6B78166C" w14:textId="77777777" w:rsidR="000148AA" w:rsidRPr="0044437C" w:rsidRDefault="000148AA" w:rsidP="00C6674A">
            <w:pPr>
              <w:pStyle w:val="TAC"/>
            </w:pPr>
            <w:r w:rsidRPr="0044437C">
              <w:t>5111</w:t>
            </w:r>
          </w:p>
        </w:tc>
        <w:tc>
          <w:tcPr>
            <w:tcW w:w="768" w:type="dxa"/>
            <w:tcBorders>
              <w:right w:val="single" w:sz="12" w:space="0" w:color="auto"/>
            </w:tcBorders>
            <w:vAlign w:val="bottom"/>
          </w:tcPr>
          <w:p w14:paraId="790110F6" w14:textId="77777777" w:rsidR="000148AA" w:rsidRPr="0044437C" w:rsidRDefault="000148AA" w:rsidP="00C6674A">
            <w:pPr>
              <w:pStyle w:val="TAC"/>
            </w:pPr>
            <w:r w:rsidRPr="0044437C">
              <w:t>3770</w:t>
            </w:r>
          </w:p>
        </w:tc>
        <w:tc>
          <w:tcPr>
            <w:tcW w:w="768" w:type="dxa"/>
            <w:tcBorders>
              <w:left w:val="single" w:sz="12" w:space="0" w:color="auto"/>
            </w:tcBorders>
            <w:vAlign w:val="bottom"/>
          </w:tcPr>
          <w:p w14:paraId="38F4A494" w14:textId="77777777" w:rsidR="000148AA" w:rsidRPr="0044437C" w:rsidRDefault="000148AA" w:rsidP="00C6674A">
            <w:pPr>
              <w:pStyle w:val="TAC"/>
            </w:pPr>
            <w:r w:rsidRPr="0044437C">
              <w:t>95</w:t>
            </w:r>
          </w:p>
        </w:tc>
        <w:tc>
          <w:tcPr>
            <w:tcW w:w="768" w:type="dxa"/>
            <w:vAlign w:val="bottom"/>
          </w:tcPr>
          <w:p w14:paraId="1C5A9B4F" w14:textId="77777777" w:rsidR="000148AA" w:rsidRPr="0044437C" w:rsidRDefault="000148AA" w:rsidP="00C6674A">
            <w:pPr>
              <w:pStyle w:val="TAC"/>
            </w:pPr>
            <w:r w:rsidRPr="0044437C">
              <w:t>8167</w:t>
            </w:r>
          </w:p>
        </w:tc>
        <w:tc>
          <w:tcPr>
            <w:tcW w:w="768" w:type="dxa"/>
            <w:tcBorders>
              <w:right w:val="single" w:sz="12" w:space="0" w:color="auto"/>
            </w:tcBorders>
            <w:vAlign w:val="bottom"/>
          </w:tcPr>
          <w:p w14:paraId="5B04DB7F" w14:textId="77777777" w:rsidR="000148AA" w:rsidRPr="0044437C" w:rsidRDefault="000148AA" w:rsidP="00C6674A">
            <w:pPr>
              <w:pStyle w:val="TAC"/>
            </w:pPr>
            <w:r w:rsidRPr="0044437C">
              <w:t>7167</w:t>
            </w:r>
          </w:p>
        </w:tc>
        <w:tc>
          <w:tcPr>
            <w:tcW w:w="768" w:type="dxa"/>
            <w:tcBorders>
              <w:left w:val="single" w:sz="12" w:space="0" w:color="auto"/>
            </w:tcBorders>
            <w:vAlign w:val="bottom"/>
          </w:tcPr>
          <w:p w14:paraId="64658102" w14:textId="77777777" w:rsidR="000148AA" w:rsidRPr="0044437C" w:rsidRDefault="000148AA" w:rsidP="00C6674A">
            <w:pPr>
              <w:pStyle w:val="TAC"/>
            </w:pPr>
            <w:r w:rsidRPr="0044437C">
              <w:t>135</w:t>
            </w:r>
          </w:p>
        </w:tc>
        <w:tc>
          <w:tcPr>
            <w:tcW w:w="768" w:type="dxa"/>
            <w:vAlign w:val="bottom"/>
          </w:tcPr>
          <w:p w14:paraId="25131CD2" w14:textId="77777777" w:rsidR="000148AA" w:rsidRPr="0044437C" w:rsidRDefault="000148AA" w:rsidP="00C6674A">
            <w:pPr>
              <w:pStyle w:val="TAC"/>
            </w:pPr>
            <w:r w:rsidRPr="0044437C">
              <w:t>11147</w:t>
            </w:r>
          </w:p>
        </w:tc>
        <w:tc>
          <w:tcPr>
            <w:tcW w:w="768" w:type="dxa"/>
            <w:vAlign w:val="bottom"/>
          </w:tcPr>
          <w:p w14:paraId="694557C3" w14:textId="77777777" w:rsidR="000148AA" w:rsidRPr="0044437C" w:rsidRDefault="000148AA" w:rsidP="00C6674A">
            <w:pPr>
              <w:pStyle w:val="TAC"/>
            </w:pPr>
            <w:r w:rsidRPr="0044437C">
              <w:t>10682</w:t>
            </w:r>
          </w:p>
        </w:tc>
      </w:tr>
      <w:tr w:rsidR="000148AA" w:rsidRPr="0044437C" w14:paraId="687D9FF7" w14:textId="77777777" w:rsidTr="00C6674A">
        <w:trPr>
          <w:jc w:val="center"/>
        </w:trPr>
        <w:tc>
          <w:tcPr>
            <w:tcW w:w="767" w:type="dxa"/>
            <w:vAlign w:val="bottom"/>
          </w:tcPr>
          <w:p w14:paraId="7E4E29C3" w14:textId="77777777" w:rsidR="000148AA" w:rsidRPr="0044437C" w:rsidRDefault="000148AA" w:rsidP="00C6674A">
            <w:pPr>
              <w:pStyle w:val="TAC"/>
            </w:pPr>
            <w:r w:rsidRPr="0044437C">
              <w:t>16</w:t>
            </w:r>
          </w:p>
        </w:tc>
        <w:tc>
          <w:tcPr>
            <w:tcW w:w="767" w:type="dxa"/>
            <w:vAlign w:val="bottom"/>
          </w:tcPr>
          <w:p w14:paraId="17A5126E" w14:textId="77777777" w:rsidR="000148AA" w:rsidRPr="0044437C" w:rsidRDefault="000148AA" w:rsidP="00C6674A">
            <w:pPr>
              <w:pStyle w:val="TAC"/>
            </w:pPr>
            <w:r w:rsidRPr="0044437C">
              <w:t>1946</w:t>
            </w:r>
          </w:p>
        </w:tc>
        <w:tc>
          <w:tcPr>
            <w:tcW w:w="767" w:type="dxa"/>
            <w:tcBorders>
              <w:right w:val="single" w:sz="12" w:space="0" w:color="auto"/>
            </w:tcBorders>
            <w:vAlign w:val="bottom"/>
          </w:tcPr>
          <w:p w14:paraId="32C0D1B7" w14:textId="77777777" w:rsidR="000148AA" w:rsidRPr="0044437C" w:rsidRDefault="000148AA" w:rsidP="00C6674A">
            <w:pPr>
              <w:pStyle w:val="TAC"/>
            </w:pPr>
            <w:r w:rsidRPr="0044437C">
              <w:t>754</w:t>
            </w:r>
          </w:p>
        </w:tc>
        <w:tc>
          <w:tcPr>
            <w:tcW w:w="767" w:type="dxa"/>
            <w:tcBorders>
              <w:left w:val="single" w:sz="12" w:space="0" w:color="auto"/>
            </w:tcBorders>
            <w:vAlign w:val="bottom"/>
          </w:tcPr>
          <w:p w14:paraId="2A3A2576" w14:textId="77777777" w:rsidR="000148AA" w:rsidRPr="0044437C" w:rsidRDefault="000148AA" w:rsidP="00C6674A">
            <w:pPr>
              <w:pStyle w:val="TAC"/>
            </w:pPr>
            <w:r w:rsidRPr="0044437C">
              <w:t>56</w:t>
            </w:r>
          </w:p>
        </w:tc>
        <w:tc>
          <w:tcPr>
            <w:tcW w:w="768" w:type="dxa"/>
            <w:vAlign w:val="bottom"/>
          </w:tcPr>
          <w:p w14:paraId="13BBDA64" w14:textId="77777777" w:rsidR="000148AA" w:rsidRPr="0044437C" w:rsidRDefault="000148AA" w:rsidP="00C6674A">
            <w:pPr>
              <w:pStyle w:val="TAC"/>
            </w:pPr>
            <w:r w:rsidRPr="0044437C">
              <w:t>5189</w:t>
            </w:r>
          </w:p>
        </w:tc>
        <w:tc>
          <w:tcPr>
            <w:tcW w:w="768" w:type="dxa"/>
            <w:tcBorders>
              <w:right w:val="single" w:sz="12" w:space="0" w:color="auto"/>
            </w:tcBorders>
            <w:vAlign w:val="bottom"/>
          </w:tcPr>
          <w:p w14:paraId="28B5DC7C" w14:textId="77777777" w:rsidR="000148AA" w:rsidRPr="0044437C" w:rsidRDefault="000148AA" w:rsidP="00C6674A">
            <w:pPr>
              <w:pStyle w:val="TAC"/>
            </w:pPr>
            <w:r w:rsidRPr="0044437C">
              <w:t>3853</w:t>
            </w:r>
          </w:p>
        </w:tc>
        <w:tc>
          <w:tcPr>
            <w:tcW w:w="768" w:type="dxa"/>
            <w:tcBorders>
              <w:left w:val="single" w:sz="12" w:space="0" w:color="auto"/>
            </w:tcBorders>
            <w:vAlign w:val="bottom"/>
          </w:tcPr>
          <w:p w14:paraId="63D856B0" w14:textId="77777777" w:rsidR="000148AA" w:rsidRPr="0044437C" w:rsidRDefault="000148AA" w:rsidP="00C6674A">
            <w:pPr>
              <w:pStyle w:val="TAC"/>
            </w:pPr>
            <w:r w:rsidRPr="0044437C">
              <w:t>96</w:t>
            </w:r>
          </w:p>
        </w:tc>
        <w:tc>
          <w:tcPr>
            <w:tcW w:w="768" w:type="dxa"/>
            <w:vAlign w:val="bottom"/>
          </w:tcPr>
          <w:p w14:paraId="7D828F60" w14:textId="77777777" w:rsidR="000148AA" w:rsidRPr="0044437C" w:rsidRDefault="000148AA" w:rsidP="00C6674A">
            <w:pPr>
              <w:pStyle w:val="TAC"/>
            </w:pPr>
            <w:r w:rsidRPr="0044437C">
              <w:t>8242</w:t>
            </w:r>
          </w:p>
        </w:tc>
        <w:tc>
          <w:tcPr>
            <w:tcW w:w="768" w:type="dxa"/>
            <w:tcBorders>
              <w:right w:val="single" w:sz="12" w:space="0" w:color="auto"/>
            </w:tcBorders>
            <w:vAlign w:val="bottom"/>
          </w:tcPr>
          <w:p w14:paraId="14C3563B" w14:textId="77777777" w:rsidR="000148AA" w:rsidRPr="0044437C" w:rsidRDefault="000148AA" w:rsidP="00C6674A">
            <w:pPr>
              <w:pStyle w:val="TAC"/>
            </w:pPr>
            <w:r w:rsidRPr="0044437C">
              <w:t>7253</w:t>
            </w:r>
          </w:p>
        </w:tc>
        <w:tc>
          <w:tcPr>
            <w:tcW w:w="768" w:type="dxa"/>
            <w:tcBorders>
              <w:left w:val="single" w:sz="12" w:space="0" w:color="auto"/>
            </w:tcBorders>
            <w:vAlign w:val="bottom"/>
          </w:tcPr>
          <w:p w14:paraId="24CFCEC1" w14:textId="77777777" w:rsidR="000148AA" w:rsidRPr="0044437C" w:rsidRDefault="000148AA" w:rsidP="00C6674A">
            <w:pPr>
              <w:pStyle w:val="TAC"/>
            </w:pPr>
            <w:r w:rsidRPr="0044437C">
              <w:t>136</w:t>
            </w:r>
          </w:p>
        </w:tc>
        <w:tc>
          <w:tcPr>
            <w:tcW w:w="768" w:type="dxa"/>
            <w:vAlign w:val="bottom"/>
          </w:tcPr>
          <w:p w14:paraId="533B9A3A" w14:textId="77777777" w:rsidR="000148AA" w:rsidRPr="0044437C" w:rsidRDefault="000148AA" w:rsidP="00C6674A">
            <w:pPr>
              <w:pStyle w:val="TAC"/>
            </w:pPr>
            <w:r w:rsidRPr="0044437C">
              <w:t>11221</w:t>
            </w:r>
          </w:p>
        </w:tc>
        <w:tc>
          <w:tcPr>
            <w:tcW w:w="768" w:type="dxa"/>
            <w:vAlign w:val="bottom"/>
          </w:tcPr>
          <w:p w14:paraId="3098944A" w14:textId="77777777" w:rsidR="000148AA" w:rsidRPr="0044437C" w:rsidRDefault="000148AA" w:rsidP="00C6674A">
            <w:pPr>
              <w:pStyle w:val="TAC"/>
            </w:pPr>
            <w:r w:rsidRPr="0044437C">
              <w:t>10771</w:t>
            </w:r>
          </w:p>
        </w:tc>
      </w:tr>
      <w:tr w:rsidR="000148AA" w:rsidRPr="0044437C" w14:paraId="041CF00F" w14:textId="77777777" w:rsidTr="00C6674A">
        <w:trPr>
          <w:jc w:val="center"/>
        </w:trPr>
        <w:tc>
          <w:tcPr>
            <w:tcW w:w="767" w:type="dxa"/>
            <w:vAlign w:val="bottom"/>
          </w:tcPr>
          <w:p w14:paraId="366EB2B4" w14:textId="77777777" w:rsidR="000148AA" w:rsidRPr="0044437C" w:rsidRDefault="000148AA" w:rsidP="00C6674A">
            <w:pPr>
              <w:pStyle w:val="TAC"/>
            </w:pPr>
            <w:r w:rsidRPr="0044437C">
              <w:t>17</w:t>
            </w:r>
          </w:p>
        </w:tc>
        <w:tc>
          <w:tcPr>
            <w:tcW w:w="767" w:type="dxa"/>
            <w:vAlign w:val="bottom"/>
          </w:tcPr>
          <w:p w14:paraId="4FCA736A" w14:textId="77777777" w:rsidR="000148AA" w:rsidRPr="0044437C" w:rsidRDefault="000148AA" w:rsidP="00C6674A">
            <w:pPr>
              <w:pStyle w:val="TAC"/>
            </w:pPr>
            <w:r w:rsidRPr="0044437C">
              <w:t>2032</w:t>
            </w:r>
          </w:p>
        </w:tc>
        <w:tc>
          <w:tcPr>
            <w:tcW w:w="767" w:type="dxa"/>
            <w:tcBorders>
              <w:right w:val="single" w:sz="12" w:space="0" w:color="auto"/>
            </w:tcBorders>
            <w:vAlign w:val="bottom"/>
          </w:tcPr>
          <w:p w14:paraId="24BA830D" w14:textId="77777777" w:rsidR="000148AA" w:rsidRPr="0044437C" w:rsidRDefault="000148AA" w:rsidP="00C6674A">
            <w:pPr>
              <w:pStyle w:val="TAC"/>
            </w:pPr>
            <w:r w:rsidRPr="0044437C">
              <w:t>822</w:t>
            </w:r>
          </w:p>
        </w:tc>
        <w:tc>
          <w:tcPr>
            <w:tcW w:w="767" w:type="dxa"/>
            <w:tcBorders>
              <w:left w:val="single" w:sz="12" w:space="0" w:color="auto"/>
            </w:tcBorders>
            <w:vAlign w:val="bottom"/>
          </w:tcPr>
          <w:p w14:paraId="22423F86" w14:textId="77777777" w:rsidR="000148AA" w:rsidRPr="0044437C" w:rsidRDefault="000148AA" w:rsidP="00C6674A">
            <w:pPr>
              <w:pStyle w:val="TAC"/>
            </w:pPr>
            <w:r w:rsidRPr="0044437C">
              <w:t>57</w:t>
            </w:r>
          </w:p>
        </w:tc>
        <w:tc>
          <w:tcPr>
            <w:tcW w:w="768" w:type="dxa"/>
            <w:vAlign w:val="bottom"/>
          </w:tcPr>
          <w:p w14:paraId="628BBB30" w14:textId="77777777" w:rsidR="000148AA" w:rsidRPr="0044437C" w:rsidRDefault="000148AA" w:rsidP="00C6674A">
            <w:pPr>
              <w:pStyle w:val="TAC"/>
            </w:pPr>
            <w:r w:rsidRPr="0044437C">
              <w:t>5267</w:t>
            </w:r>
          </w:p>
        </w:tc>
        <w:tc>
          <w:tcPr>
            <w:tcW w:w="768" w:type="dxa"/>
            <w:tcBorders>
              <w:right w:val="single" w:sz="12" w:space="0" w:color="auto"/>
            </w:tcBorders>
            <w:vAlign w:val="bottom"/>
          </w:tcPr>
          <w:p w14:paraId="25991387" w14:textId="77777777" w:rsidR="000148AA" w:rsidRPr="0044437C" w:rsidRDefault="000148AA" w:rsidP="00C6674A">
            <w:pPr>
              <w:pStyle w:val="TAC"/>
            </w:pPr>
            <w:r w:rsidRPr="0044437C">
              <w:t>3935</w:t>
            </w:r>
          </w:p>
        </w:tc>
        <w:tc>
          <w:tcPr>
            <w:tcW w:w="768" w:type="dxa"/>
            <w:tcBorders>
              <w:left w:val="single" w:sz="12" w:space="0" w:color="auto"/>
            </w:tcBorders>
            <w:vAlign w:val="bottom"/>
          </w:tcPr>
          <w:p w14:paraId="7C8EFBE1" w14:textId="77777777" w:rsidR="000148AA" w:rsidRPr="0044437C" w:rsidRDefault="000148AA" w:rsidP="00C6674A">
            <w:pPr>
              <w:pStyle w:val="TAC"/>
            </w:pPr>
            <w:r w:rsidRPr="0044437C">
              <w:t>97</w:t>
            </w:r>
          </w:p>
        </w:tc>
        <w:tc>
          <w:tcPr>
            <w:tcW w:w="768" w:type="dxa"/>
            <w:vAlign w:val="bottom"/>
          </w:tcPr>
          <w:p w14:paraId="1461DEC7" w14:textId="77777777" w:rsidR="000148AA" w:rsidRPr="0044437C" w:rsidRDefault="000148AA" w:rsidP="00C6674A">
            <w:pPr>
              <w:pStyle w:val="TAC"/>
            </w:pPr>
            <w:r w:rsidRPr="0044437C">
              <w:t>8317</w:t>
            </w:r>
          </w:p>
        </w:tc>
        <w:tc>
          <w:tcPr>
            <w:tcW w:w="768" w:type="dxa"/>
            <w:tcBorders>
              <w:right w:val="single" w:sz="12" w:space="0" w:color="auto"/>
            </w:tcBorders>
            <w:vAlign w:val="bottom"/>
          </w:tcPr>
          <w:p w14:paraId="09AC2B79" w14:textId="77777777" w:rsidR="000148AA" w:rsidRPr="0044437C" w:rsidRDefault="000148AA" w:rsidP="00C6674A">
            <w:pPr>
              <w:pStyle w:val="TAC"/>
            </w:pPr>
            <w:r w:rsidRPr="0044437C">
              <w:t>7340</w:t>
            </w:r>
          </w:p>
        </w:tc>
        <w:tc>
          <w:tcPr>
            <w:tcW w:w="768" w:type="dxa"/>
            <w:tcBorders>
              <w:left w:val="single" w:sz="12" w:space="0" w:color="auto"/>
            </w:tcBorders>
            <w:vAlign w:val="bottom"/>
          </w:tcPr>
          <w:p w14:paraId="2D0C76C2" w14:textId="77777777" w:rsidR="000148AA" w:rsidRPr="0044437C" w:rsidRDefault="000148AA" w:rsidP="00C6674A">
            <w:pPr>
              <w:pStyle w:val="TAC"/>
            </w:pPr>
            <w:r w:rsidRPr="0044437C">
              <w:t>137</w:t>
            </w:r>
          </w:p>
        </w:tc>
        <w:tc>
          <w:tcPr>
            <w:tcW w:w="768" w:type="dxa"/>
            <w:vAlign w:val="bottom"/>
          </w:tcPr>
          <w:p w14:paraId="5234B3FC" w14:textId="77777777" w:rsidR="000148AA" w:rsidRPr="0044437C" w:rsidRDefault="000148AA" w:rsidP="00C6674A">
            <w:pPr>
              <w:pStyle w:val="TAC"/>
            </w:pPr>
            <w:r w:rsidRPr="0044437C">
              <w:t>11295</w:t>
            </w:r>
          </w:p>
        </w:tc>
        <w:tc>
          <w:tcPr>
            <w:tcW w:w="768" w:type="dxa"/>
            <w:vAlign w:val="bottom"/>
          </w:tcPr>
          <w:p w14:paraId="4AE9BDA3" w14:textId="77777777" w:rsidR="000148AA" w:rsidRPr="0044437C" w:rsidRDefault="000148AA" w:rsidP="00C6674A">
            <w:pPr>
              <w:pStyle w:val="TAC"/>
            </w:pPr>
            <w:r w:rsidRPr="0044437C">
              <w:t>10860</w:t>
            </w:r>
          </w:p>
        </w:tc>
      </w:tr>
      <w:tr w:rsidR="000148AA" w:rsidRPr="0044437C" w14:paraId="548B3FF6" w14:textId="77777777" w:rsidTr="00C6674A">
        <w:trPr>
          <w:jc w:val="center"/>
        </w:trPr>
        <w:tc>
          <w:tcPr>
            <w:tcW w:w="767" w:type="dxa"/>
            <w:vAlign w:val="bottom"/>
          </w:tcPr>
          <w:p w14:paraId="65321AC1" w14:textId="77777777" w:rsidR="000148AA" w:rsidRPr="0044437C" w:rsidRDefault="000148AA" w:rsidP="00C6674A">
            <w:pPr>
              <w:pStyle w:val="TAC"/>
            </w:pPr>
            <w:r w:rsidRPr="0044437C">
              <w:t>18</w:t>
            </w:r>
          </w:p>
        </w:tc>
        <w:tc>
          <w:tcPr>
            <w:tcW w:w="767" w:type="dxa"/>
            <w:vAlign w:val="bottom"/>
          </w:tcPr>
          <w:p w14:paraId="4E395DDE" w14:textId="77777777" w:rsidR="000148AA" w:rsidRPr="0044437C" w:rsidRDefault="000148AA" w:rsidP="00C6674A">
            <w:pPr>
              <w:pStyle w:val="TAC"/>
            </w:pPr>
            <w:r w:rsidRPr="0044437C">
              <w:t>2119</w:t>
            </w:r>
          </w:p>
        </w:tc>
        <w:tc>
          <w:tcPr>
            <w:tcW w:w="767" w:type="dxa"/>
            <w:tcBorders>
              <w:right w:val="single" w:sz="12" w:space="0" w:color="auto"/>
            </w:tcBorders>
            <w:vAlign w:val="bottom"/>
          </w:tcPr>
          <w:p w14:paraId="09D2DBE1" w14:textId="77777777" w:rsidR="000148AA" w:rsidRPr="0044437C" w:rsidRDefault="000148AA" w:rsidP="00C6674A">
            <w:pPr>
              <w:pStyle w:val="TAC"/>
            </w:pPr>
            <w:r w:rsidRPr="0044437C">
              <w:t>891</w:t>
            </w:r>
          </w:p>
        </w:tc>
        <w:tc>
          <w:tcPr>
            <w:tcW w:w="767" w:type="dxa"/>
            <w:tcBorders>
              <w:left w:val="single" w:sz="12" w:space="0" w:color="auto"/>
            </w:tcBorders>
            <w:vAlign w:val="bottom"/>
          </w:tcPr>
          <w:p w14:paraId="7949EC20" w14:textId="77777777" w:rsidR="000148AA" w:rsidRPr="0044437C" w:rsidRDefault="000148AA" w:rsidP="00C6674A">
            <w:pPr>
              <w:pStyle w:val="TAC"/>
            </w:pPr>
            <w:r w:rsidRPr="0044437C">
              <w:t>58</w:t>
            </w:r>
          </w:p>
        </w:tc>
        <w:tc>
          <w:tcPr>
            <w:tcW w:w="768" w:type="dxa"/>
            <w:vAlign w:val="bottom"/>
          </w:tcPr>
          <w:p w14:paraId="23F479F8" w14:textId="77777777" w:rsidR="000148AA" w:rsidRPr="0044437C" w:rsidRDefault="000148AA" w:rsidP="00C6674A">
            <w:pPr>
              <w:pStyle w:val="TAC"/>
            </w:pPr>
            <w:r w:rsidRPr="0044437C">
              <w:t>5344</w:t>
            </w:r>
          </w:p>
        </w:tc>
        <w:tc>
          <w:tcPr>
            <w:tcW w:w="768" w:type="dxa"/>
            <w:tcBorders>
              <w:right w:val="single" w:sz="12" w:space="0" w:color="auto"/>
            </w:tcBorders>
            <w:vAlign w:val="bottom"/>
          </w:tcPr>
          <w:p w14:paraId="74F7D9C2" w14:textId="77777777" w:rsidR="000148AA" w:rsidRPr="0044437C" w:rsidRDefault="000148AA" w:rsidP="00C6674A">
            <w:pPr>
              <w:pStyle w:val="TAC"/>
            </w:pPr>
            <w:r w:rsidRPr="0044437C">
              <w:t>4018</w:t>
            </w:r>
          </w:p>
        </w:tc>
        <w:tc>
          <w:tcPr>
            <w:tcW w:w="768" w:type="dxa"/>
            <w:tcBorders>
              <w:left w:val="single" w:sz="12" w:space="0" w:color="auto"/>
            </w:tcBorders>
            <w:vAlign w:val="bottom"/>
          </w:tcPr>
          <w:p w14:paraId="6369F04B" w14:textId="77777777" w:rsidR="000148AA" w:rsidRPr="0044437C" w:rsidRDefault="000148AA" w:rsidP="00C6674A">
            <w:pPr>
              <w:pStyle w:val="TAC"/>
            </w:pPr>
            <w:r w:rsidRPr="0044437C">
              <w:t>98</w:t>
            </w:r>
          </w:p>
        </w:tc>
        <w:tc>
          <w:tcPr>
            <w:tcW w:w="768" w:type="dxa"/>
            <w:vAlign w:val="bottom"/>
          </w:tcPr>
          <w:p w14:paraId="72346128" w14:textId="77777777" w:rsidR="000148AA" w:rsidRPr="0044437C" w:rsidRDefault="000148AA" w:rsidP="00C6674A">
            <w:pPr>
              <w:pStyle w:val="TAC"/>
            </w:pPr>
            <w:r w:rsidRPr="0044437C">
              <w:t>8393</w:t>
            </w:r>
          </w:p>
        </w:tc>
        <w:tc>
          <w:tcPr>
            <w:tcW w:w="768" w:type="dxa"/>
            <w:tcBorders>
              <w:right w:val="single" w:sz="12" w:space="0" w:color="auto"/>
            </w:tcBorders>
            <w:vAlign w:val="bottom"/>
          </w:tcPr>
          <w:p w14:paraId="5E803BA8" w14:textId="77777777" w:rsidR="000148AA" w:rsidRPr="0044437C" w:rsidRDefault="000148AA" w:rsidP="00C6674A">
            <w:pPr>
              <w:pStyle w:val="TAC"/>
            </w:pPr>
            <w:r w:rsidRPr="0044437C">
              <w:t>7427</w:t>
            </w:r>
          </w:p>
        </w:tc>
        <w:tc>
          <w:tcPr>
            <w:tcW w:w="768" w:type="dxa"/>
            <w:tcBorders>
              <w:left w:val="single" w:sz="12" w:space="0" w:color="auto"/>
            </w:tcBorders>
            <w:vAlign w:val="bottom"/>
          </w:tcPr>
          <w:p w14:paraId="787D8D3F" w14:textId="77777777" w:rsidR="000148AA" w:rsidRPr="0044437C" w:rsidRDefault="000148AA" w:rsidP="00C6674A">
            <w:pPr>
              <w:pStyle w:val="TAC"/>
            </w:pPr>
            <w:r w:rsidRPr="0044437C">
              <w:t>138</w:t>
            </w:r>
          </w:p>
        </w:tc>
        <w:tc>
          <w:tcPr>
            <w:tcW w:w="768" w:type="dxa"/>
            <w:vAlign w:val="bottom"/>
          </w:tcPr>
          <w:p w14:paraId="03A09557" w14:textId="77777777" w:rsidR="000148AA" w:rsidRPr="0044437C" w:rsidRDefault="000148AA" w:rsidP="00C6674A">
            <w:pPr>
              <w:pStyle w:val="TAC"/>
            </w:pPr>
            <w:r w:rsidRPr="0044437C">
              <w:t>11369</w:t>
            </w:r>
          </w:p>
        </w:tc>
        <w:tc>
          <w:tcPr>
            <w:tcW w:w="768" w:type="dxa"/>
            <w:vAlign w:val="bottom"/>
          </w:tcPr>
          <w:p w14:paraId="428DCA00" w14:textId="77777777" w:rsidR="000148AA" w:rsidRPr="0044437C" w:rsidRDefault="000148AA" w:rsidP="00C6674A">
            <w:pPr>
              <w:pStyle w:val="TAC"/>
            </w:pPr>
            <w:r w:rsidRPr="0044437C">
              <w:t>10949</w:t>
            </w:r>
          </w:p>
        </w:tc>
      </w:tr>
      <w:tr w:rsidR="000148AA" w:rsidRPr="0044437C" w14:paraId="1070FA7A" w14:textId="77777777" w:rsidTr="00C6674A">
        <w:trPr>
          <w:jc w:val="center"/>
        </w:trPr>
        <w:tc>
          <w:tcPr>
            <w:tcW w:w="767" w:type="dxa"/>
            <w:vAlign w:val="bottom"/>
          </w:tcPr>
          <w:p w14:paraId="7D2191A9" w14:textId="77777777" w:rsidR="000148AA" w:rsidRPr="0044437C" w:rsidRDefault="000148AA" w:rsidP="00C6674A">
            <w:pPr>
              <w:pStyle w:val="TAC"/>
            </w:pPr>
            <w:r w:rsidRPr="0044437C">
              <w:t>19</w:t>
            </w:r>
          </w:p>
        </w:tc>
        <w:tc>
          <w:tcPr>
            <w:tcW w:w="767" w:type="dxa"/>
            <w:vAlign w:val="bottom"/>
          </w:tcPr>
          <w:p w14:paraId="0BDE03AC" w14:textId="77777777" w:rsidR="000148AA" w:rsidRPr="0044437C" w:rsidRDefault="000148AA" w:rsidP="00C6674A">
            <w:pPr>
              <w:pStyle w:val="TAC"/>
            </w:pPr>
            <w:r w:rsidRPr="0044437C">
              <w:t>2204</w:t>
            </w:r>
          </w:p>
        </w:tc>
        <w:tc>
          <w:tcPr>
            <w:tcW w:w="767" w:type="dxa"/>
            <w:tcBorders>
              <w:right w:val="single" w:sz="12" w:space="0" w:color="auto"/>
            </w:tcBorders>
            <w:vAlign w:val="bottom"/>
          </w:tcPr>
          <w:p w14:paraId="5F3F99F3" w14:textId="77777777" w:rsidR="000148AA" w:rsidRPr="0044437C" w:rsidRDefault="000148AA" w:rsidP="00C6674A">
            <w:pPr>
              <w:pStyle w:val="TAC"/>
            </w:pPr>
            <w:r w:rsidRPr="0044437C">
              <w:t>961</w:t>
            </w:r>
          </w:p>
        </w:tc>
        <w:tc>
          <w:tcPr>
            <w:tcW w:w="767" w:type="dxa"/>
            <w:tcBorders>
              <w:left w:val="single" w:sz="12" w:space="0" w:color="auto"/>
            </w:tcBorders>
            <w:vAlign w:val="bottom"/>
          </w:tcPr>
          <w:p w14:paraId="2601EF86" w14:textId="77777777" w:rsidR="000148AA" w:rsidRPr="0044437C" w:rsidRDefault="000148AA" w:rsidP="00C6674A">
            <w:pPr>
              <w:pStyle w:val="TAC"/>
            </w:pPr>
            <w:r w:rsidRPr="0044437C">
              <w:t>59</w:t>
            </w:r>
          </w:p>
        </w:tc>
        <w:tc>
          <w:tcPr>
            <w:tcW w:w="768" w:type="dxa"/>
            <w:vAlign w:val="bottom"/>
          </w:tcPr>
          <w:p w14:paraId="334E9EE7" w14:textId="77777777" w:rsidR="000148AA" w:rsidRPr="0044437C" w:rsidRDefault="000148AA" w:rsidP="00C6674A">
            <w:pPr>
              <w:pStyle w:val="TAC"/>
            </w:pPr>
            <w:r w:rsidRPr="0044437C">
              <w:t>5422</w:t>
            </w:r>
          </w:p>
        </w:tc>
        <w:tc>
          <w:tcPr>
            <w:tcW w:w="768" w:type="dxa"/>
            <w:tcBorders>
              <w:right w:val="single" w:sz="12" w:space="0" w:color="auto"/>
            </w:tcBorders>
            <w:vAlign w:val="bottom"/>
          </w:tcPr>
          <w:p w14:paraId="6A32D8BC" w14:textId="77777777" w:rsidR="000148AA" w:rsidRPr="0044437C" w:rsidRDefault="000148AA" w:rsidP="00C6674A">
            <w:pPr>
              <w:pStyle w:val="TAC"/>
            </w:pPr>
            <w:r w:rsidRPr="0044437C">
              <w:t>4101</w:t>
            </w:r>
          </w:p>
        </w:tc>
        <w:tc>
          <w:tcPr>
            <w:tcW w:w="768" w:type="dxa"/>
            <w:tcBorders>
              <w:left w:val="single" w:sz="12" w:space="0" w:color="auto"/>
            </w:tcBorders>
            <w:vAlign w:val="bottom"/>
          </w:tcPr>
          <w:p w14:paraId="3BB195D0" w14:textId="77777777" w:rsidR="000148AA" w:rsidRPr="0044437C" w:rsidRDefault="000148AA" w:rsidP="00C6674A">
            <w:pPr>
              <w:pStyle w:val="TAC"/>
            </w:pPr>
            <w:r w:rsidRPr="0044437C">
              <w:t>99</w:t>
            </w:r>
          </w:p>
        </w:tc>
        <w:tc>
          <w:tcPr>
            <w:tcW w:w="768" w:type="dxa"/>
            <w:vAlign w:val="bottom"/>
          </w:tcPr>
          <w:p w14:paraId="26CD2D86" w14:textId="77777777" w:rsidR="000148AA" w:rsidRPr="0044437C" w:rsidRDefault="000148AA" w:rsidP="00C6674A">
            <w:pPr>
              <w:pStyle w:val="TAC"/>
            </w:pPr>
            <w:r w:rsidRPr="0044437C">
              <w:t>8468</w:t>
            </w:r>
          </w:p>
        </w:tc>
        <w:tc>
          <w:tcPr>
            <w:tcW w:w="768" w:type="dxa"/>
            <w:tcBorders>
              <w:right w:val="single" w:sz="12" w:space="0" w:color="auto"/>
            </w:tcBorders>
            <w:vAlign w:val="bottom"/>
          </w:tcPr>
          <w:p w14:paraId="285822CE" w14:textId="77777777" w:rsidR="000148AA" w:rsidRPr="0044437C" w:rsidRDefault="000148AA" w:rsidP="00C6674A">
            <w:pPr>
              <w:pStyle w:val="TAC"/>
            </w:pPr>
            <w:r w:rsidRPr="0044437C">
              <w:t>7514</w:t>
            </w:r>
          </w:p>
        </w:tc>
        <w:tc>
          <w:tcPr>
            <w:tcW w:w="768" w:type="dxa"/>
            <w:tcBorders>
              <w:left w:val="single" w:sz="12" w:space="0" w:color="auto"/>
            </w:tcBorders>
            <w:vAlign w:val="bottom"/>
          </w:tcPr>
          <w:p w14:paraId="583C0A5B" w14:textId="77777777" w:rsidR="000148AA" w:rsidRPr="0044437C" w:rsidRDefault="000148AA" w:rsidP="00C6674A">
            <w:pPr>
              <w:pStyle w:val="TAC"/>
            </w:pPr>
            <w:r w:rsidRPr="0044437C">
              <w:t>139</w:t>
            </w:r>
          </w:p>
        </w:tc>
        <w:tc>
          <w:tcPr>
            <w:tcW w:w="768" w:type="dxa"/>
            <w:vAlign w:val="bottom"/>
          </w:tcPr>
          <w:p w14:paraId="126636E1" w14:textId="77777777" w:rsidR="000148AA" w:rsidRPr="0044437C" w:rsidRDefault="000148AA" w:rsidP="00C6674A">
            <w:pPr>
              <w:pStyle w:val="TAC"/>
            </w:pPr>
            <w:r w:rsidRPr="0044437C">
              <w:t>11442</w:t>
            </w:r>
          </w:p>
        </w:tc>
        <w:tc>
          <w:tcPr>
            <w:tcW w:w="768" w:type="dxa"/>
            <w:vAlign w:val="bottom"/>
          </w:tcPr>
          <w:p w14:paraId="765405D7" w14:textId="77777777" w:rsidR="000148AA" w:rsidRPr="0044437C" w:rsidRDefault="000148AA" w:rsidP="00C6674A">
            <w:pPr>
              <w:pStyle w:val="TAC"/>
            </w:pPr>
            <w:r w:rsidRPr="0044437C">
              <w:t>11038</w:t>
            </w:r>
          </w:p>
        </w:tc>
      </w:tr>
      <w:tr w:rsidR="000148AA" w:rsidRPr="0044437C" w14:paraId="20439FA5" w14:textId="77777777" w:rsidTr="00C6674A">
        <w:trPr>
          <w:jc w:val="center"/>
        </w:trPr>
        <w:tc>
          <w:tcPr>
            <w:tcW w:w="767" w:type="dxa"/>
            <w:vAlign w:val="bottom"/>
          </w:tcPr>
          <w:p w14:paraId="5945C70D" w14:textId="77777777" w:rsidR="000148AA" w:rsidRPr="0044437C" w:rsidRDefault="000148AA" w:rsidP="00C6674A">
            <w:pPr>
              <w:pStyle w:val="TAC"/>
            </w:pPr>
            <w:r w:rsidRPr="0044437C">
              <w:t>20</w:t>
            </w:r>
          </w:p>
        </w:tc>
        <w:tc>
          <w:tcPr>
            <w:tcW w:w="767" w:type="dxa"/>
            <w:vAlign w:val="bottom"/>
          </w:tcPr>
          <w:p w14:paraId="64F2286B" w14:textId="77777777" w:rsidR="000148AA" w:rsidRPr="0044437C" w:rsidRDefault="000148AA" w:rsidP="00C6674A">
            <w:pPr>
              <w:pStyle w:val="TAC"/>
            </w:pPr>
            <w:r w:rsidRPr="0044437C">
              <w:t>2290</w:t>
            </w:r>
          </w:p>
        </w:tc>
        <w:tc>
          <w:tcPr>
            <w:tcW w:w="767" w:type="dxa"/>
            <w:tcBorders>
              <w:right w:val="single" w:sz="12" w:space="0" w:color="auto"/>
            </w:tcBorders>
            <w:vAlign w:val="bottom"/>
          </w:tcPr>
          <w:p w14:paraId="390583E3" w14:textId="77777777" w:rsidR="000148AA" w:rsidRPr="0044437C" w:rsidRDefault="000148AA" w:rsidP="00C6674A">
            <w:pPr>
              <w:pStyle w:val="TAC"/>
            </w:pPr>
            <w:r w:rsidRPr="0044437C">
              <w:t>1032</w:t>
            </w:r>
          </w:p>
        </w:tc>
        <w:tc>
          <w:tcPr>
            <w:tcW w:w="767" w:type="dxa"/>
            <w:tcBorders>
              <w:left w:val="single" w:sz="12" w:space="0" w:color="auto"/>
            </w:tcBorders>
            <w:vAlign w:val="bottom"/>
          </w:tcPr>
          <w:p w14:paraId="23A16E56" w14:textId="77777777" w:rsidR="000148AA" w:rsidRPr="0044437C" w:rsidRDefault="000148AA" w:rsidP="00C6674A">
            <w:pPr>
              <w:pStyle w:val="TAC"/>
            </w:pPr>
            <w:r w:rsidRPr="0044437C">
              <w:t>60</w:t>
            </w:r>
          </w:p>
        </w:tc>
        <w:tc>
          <w:tcPr>
            <w:tcW w:w="768" w:type="dxa"/>
            <w:vAlign w:val="bottom"/>
          </w:tcPr>
          <w:p w14:paraId="0312AF0A" w14:textId="77777777" w:rsidR="000148AA" w:rsidRPr="0044437C" w:rsidRDefault="000148AA" w:rsidP="00C6674A">
            <w:pPr>
              <w:pStyle w:val="TAC"/>
            </w:pPr>
            <w:r w:rsidRPr="0044437C">
              <w:t>5499</w:t>
            </w:r>
          </w:p>
        </w:tc>
        <w:tc>
          <w:tcPr>
            <w:tcW w:w="768" w:type="dxa"/>
            <w:tcBorders>
              <w:right w:val="single" w:sz="12" w:space="0" w:color="auto"/>
            </w:tcBorders>
            <w:vAlign w:val="bottom"/>
          </w:tcPr>
          <w:p w14:paraId="7ED1C548" w14:textId="77777777" w:rsidR="000148AA" w:rsidRPr="0044437C" w:rsidRDefault="000148AA" w:rsidP="00C6674A">
            <w:pPr>
              <w:pStyle w:val="TAC"/>
            </w:pPr>
            <w:r w:rsidRPr="0044437C">
              <w:t>4185</w:t>
            </w:r>
          </w:p>
        </w:tc>
        <w:tc>
          <w:tcPr>
            <w:tcW w:w="768" w:type="dxa"/>
            <w:tcBorders>
              <w:left w:val="single" w:sz="12" w:space="0" w:color="auto"/>
            </w:tcBorders>
            <w:vAlign w:val="bottom"/>
          </w:tcPr>
          <w:p w14:paraId="508A5345" w14:textId="77777777" w:rsidR="000148AA" w:rsidRPr="0044437C" w:rsidRDefault="000148AA" w:rsidP="00C6674A">
            <w:pPr>
              <w:pStyle w:val="TAC"/>
            </w:pPr>
            <w:r w:rsidRPr="0044437C">
              <w:t>100</w:t>
            </w:r>
          </w:p>
        </w:tc>
        <w:tc>
          <w:tcPr>
            <w:tcW w:w="768" w:type="dxa"/>
            <w:vAlign w:val="bottom"/>
          </w:tcPr>
          <w:p w14:paraId="65A94F10" w14:textId="77777777" w:rsidR="000148AA" w:rsidRPr="0044437C" w:rsidRDefault="000148AA" w:rsidP="00C6674A">
            <w:pPr>
              <w:pStyle w:val="TAC"/>
            </w:pPr>
            <w:r w:rsidRPr="0044437C">
              <w:t>8543</w:t>
            </w:r>
          </w:p>
        </w:tc>
        <w:tc>
          <w:tcPr>
            <w:tcW w:w="768" w:type="dxa"/>
            <w:tcBorders>
              <w:right w:val="single" w:sz="12" w:space="0" w:color="auto"/>
            </w:tcBorders>
            <w:vAlign w:val="bottom"/>
          </w:tcPr>
          <w:p w14:paraId="2B4B0037" w14:textId="77777777" w:rsidR="000148AA" w:rsidRPr="0044437C" w:rsidRDefault="000148AA" w:rsidP="00C6674A">
            <w:pPr>
              <w:pStyle w:val="TAC"/>
            </w:pPr>
            <w:r w:rsidRPr="0044437C">
              <w:t>7601</w:t>
            </w:r>
          </w:p>
        </w:tc>
        <w:tc>
          <w:tcPr>
            <w:tcW w:w="768" w:type="dxa"/>
            <w:tcBorders>
              <w:left w:val="single" w:sz="12" w:space="0" w:color="auto"/>
            </w:tcBorders>
            <w:vAlign w:val="bottom"/>
          </w:tcPr>
          <w:p w14:paraId="77540AEE" w14:textId="77777777" w:rsidR="000148AA" w:rsidRPr="0044437C" w:rsidRDefault="000148AA" w:rsidP="00C6674A">
            <w:pPr>
              <w:pStyle w:val="TAC"/>
            </w:pPr>
            <w:r w:rsidRPr="0044437C">
              <w:t>140</w:t>
            </w:r>
          </w:p>
        </w:tc>
        <w:tc>
          <w:tcPr>
            <w:tcW w:w="768" w:type="dxa"/>
            <w:vAlign w:val="bottom"/>
          </w:tcPr>
          <w:p w14:paraId="6E343B34" w14:textId="77777777" w:rsidR="000148AA" w:rsidRPr="0044437C" w:rsidRDefault="000148AA" w:rsidP="00C6674A">
            <w:pPr>
              <w:pStyle w:val="TAC"/>
            </w:pPr>
            <w:r w:rsidRPr="0044437C">
              <w:t>11516</w:t>
            </w:r>
          </w:p>
        </w:tc>
        <w:tc>
          <w:tcPr>
            <w:tcW w:w="768" w:type="dxa"/>
            <w:vAlign w:val="bottom"/>
          </w:tcPr>
          <w:p w14:paraId="64D025B6" w14:textId="77777777" w:rsidR="000148AA" w:rsidRPr="0044437C" w:rsidRDefault="000148AA" w:rsidP="00C6674A">
            <w:pPr>
              <w:pStyle w:val="TAC"/>
            </w:pPr>
            <w:r w:rsidRPr="0044437C">
              <w:t>11127</w:t>
            </w:r>
          </w:p>
        </w:tc>
      </w:tr>
      <w:tr w:rsidR="000148AA" w:rsidRPr="0044437C" w14:paraId="20EEF048" w14:textId="77777777" w:rsidTr="00C6674A">
        <w:trPr>
          <w:jc w:val="center"/>
        </w:trPr>
        <w:tc>
          <w:tcPr>
            <w:tcW w:w="767" w:type="dxa"/>
            <w:vAlign w:val="bottom"/>
          </w:tcPr>
          <w:p w14:paraId="5D503F54" w14:textId="77777777" w:rsidR="000148AA" w:rsidRPr="0044437C" w:rsidRDefault="000148AA" w:rsidP="00C6674A">
            <w:pPr>
              <w:pStyle w:val="TAC"/>
            </w:pPr>
            <w:r w:rsidRPr="0044437C">
              <w:t>21</w:t>
            </w:r>
          </w:p>
        </w:tc>
        <w:tc>
          <w:tcPr>
            <w:tcW w:w="767" w:type="dxa"/>
            <w:vAlign w:val="bottom"/>
          </w:tcPr>
          <w:p w14:paraId="6A9A50CE" w14:textId="77777777" w:rsidR="000148AA" w:rsidRPr="0044437C" w:rsidRDefault="000148AA" w:rsidP="00C6674A">
            <w:pPr>
              <w:pStyle w:val="TAC"/>
            </w:pPr>
            <w:r w:rsidRPr="0044437C">
              <w:t>2374</w:t>
            </w:r>
          </w:p>
        </w:tc>
        <w:tc>
          <w:tcPr>
            <w:tcW w:w="767" w:type="dxa"/>
            <w:tcBorders>
              <w:right w:val="single" w:sz="12" w:space="0" w:color="auto"/>
            </w:tcBorders>
            <w:vAlign w:val="bottom"/>
          </w:tcPr>
          <w:p w14:paraId="3D1AE021" w14:textId="77777777" w:rsidR="000148AA" w:rsidRPr="0044437C" w:rsidRDefault="000148AA" w:rsidP="00C6674A">
            <w:pPr>
              <w:pStyle w:val="TAC"/>
            </w:pPr>
            <w:r w:rsidRPr="0044437C">
              <w:t>1103</w:t>
            </w:r>
          </w:p>
        </w:tc>
        <w:tc>
          <w:tcPr>
            <w:tcW w:w="767" w:type="dxa"/>
            <w:tcBorders>
              <w:left w:val="single" w:sz="12" w:space="0" w:color="auto"/>
            </w:tcBorders>
            <w:vAlign w:val="bottom"/>
          </w:tcPr>
          <w:p w14:paraId="4B151E0A" w14:textId="77777777" w:rsidR="000148AA" w:rsidRPr="0044437C" w:rsidRDefault="000148AA" w:rsidP="00C6674A">
            <w:pPr>
              <w:pStyle w:val="TAC"/>
            </w:pPr>
            <w:r w:rsidRPr="0044437C">
              <w:t>61</w:t>
            </w:r>
          </w:p>
        </w:tc>
        <w:tc>
          <w:tcPr>
            <w:tcW w:w="768" w:type="dxa"/>
            <w:vAlign w:val="bottom"/>
          </w:tcPr>
          <w:p w14:paraId="042E4D7D" w14:textId="77777777" w:rsidR="000148AA" w:rsidRPr="0044437C" w:rsidRDefault="000148AA" w:rsidP="00C6674A">
            <w:pPr>
              <w:pStyle w:val="TAC"/>
            </w:pPr>
            <w:r w:rsidRPr="0044437C">
              <w:t>5577</w:t>
            </w:r>
          </w:p>
        </w:tc>
        <w:tc>
          <w:tcPr>
            <w:tcW w:w="768" w:type="dxa"/>
            <w:tcBorders>
              <w:right w:val="single" w:sz="12" w:space="0" w:color="auto"/>
            </w:tcBorders>
            <w:vAlign w:val="bottom"/>
          </w:tcPr>
          <w:p w14:paraId="7F5F5E71" w14:textId="77777777" w:rsidR="000148AA" w:rsidRPr="0044437C" w:rsidRDefault="000148AA" w:rsidP="00C6674A">
            <w:pPr>
              <w:pStyle w:val="TAC"/>
            </w:pPr>
            <w:r w:rsidRPr="0044437C">
              <w:t>4268</w:t>
            </w:r>
          </w:p>
        </w:tc>
        <w:tc>
          <w:tcPr>
            <w:tcW w:w="768" w:type="dxa"/>
            <w:tcBorders>
              <w:left w:val="single" w:sz="12" w:space="0" w:color="auto"/>
            </w:tcBorders>
            <w:vAlign w:val="bottom"/>
          </w:tcPr>
          <w:p w14:paraId="08B7116F" w14:textId="77777777" w:rsidR="000148AA" w:rsidRPr="0044437C" w:rsidRDefault="000148AA" w:rsidP="00C6674A">
            <w:pPr>
              <w:pStyle w:val="TAC"/>
            </w:pPr>
            <w:r w:rsidRPr="0044437C">
              <w:t>101</w:t>
            </w:r>
          </w:p>
        </w:tc>
        <w:tc>
          <w:tcPr>
            <w:tcW w:w="768" w:type="dxa"/>
            <w:vAlign w:val="bottom"/>
          </w:tcPr>
          <w:p w14:paraId="722496E1" w14:textId="77777777" w:rsidR="000148AA" w:rsidRPr="0044437C" w:rsidRDefault="000148AA" w:rsidP="00C6674A">
            <w:pPr>
              <w:pStyle w:val="TAC"/>
            </w:pPr>
            <w:r w:rsidRPr="0044437C">
              <w:t>8618</w:t>
            </w:r>
          </w:p>
        </w:tc>
        <w:tc>
          <w:tcPr>
            <w:tcW w:w="768" w:type="dxa"/>
            <w:tcBorders>
              <w:right w:val="single" w:sz="12" w:space="0" w:color="auto"/>
            </w:tcBorders>
            <w:vAlign w:val="bottom"/>
          </w:tcPr>
          <w:p w14:paraId="00BD217D" w14:textId="77777777" w:rsidR="000148AA" w:rsidRPr="0044437C" w:rsidRDefault="000148AA" w:rsidP="00C6674A">
            <w:pPr>
              <w:pStyle w:val="TAC"/>
            </w:pPr>
            <w:r w:rsidRPr="0044437C">
              <w:t>7688</w:t>
            </w:r>
          </w:p>
        </w:tc>
        <w:tc>
          <w:tcPr>
            <w:tcW w:w="768" w:type="dxa"/>
            <w:tcBorders>
              <w:left w:val="single" w:sz="12" w:space="0" w:color="auto"/>
            </w:tcBorders>
            <w:vAlign w:val="bottom"/>
          </w:tcPr>
          <w:p w14:paraId="72BA73AD" w14:textId="77777777" w:rsidR="000148AA" w:rsidRPr="0044437C" w:rsidRDefault="000148AA" w:rsidP="00C6674A">
            <w:pPr>
              <w:pStyle w:val="TAC"/>
            </w:pPr>
            <w:r w:rsidRPr="0044437C">
              <w:t>141</w:t>
            </w:r>
          </w:p>
        </w:tc>
        <w:tc>
          <w:tcPr>
            <w:tcW w:w="768" w:type="dxa"/>
            <w:vAlign w:val="bottom"/>
          </w:tcPr>
          <w:p w14:paraId="75F4A7AF" w14:textId="77777777" w:rsidR="000148AA" w:rsidRPr="0044437C" w:rsidRDefault="000148AA" w:rsidP="00C6674A">
            <w:pPr>
              <w:pStyle w:val="TAC"/>
            </w:pPr>
            <w:r w:rsidRPr="0044437C">
              <w:t>11590</w:t>
            </w:r>
          </w:p>
        </w:tc>
        <w:tc>
          <w:tcPr>
            <w:tcW w:w="768" w:type="dxa"/>
            <w:vAlign w:val="bottom"/>
          </w:tcPr>
          <w:p w14:paraId="45D1E946" w14:textId="77777777" w:rsidR="000148AA" w:rsidRPr="0044437C" w:rsidRDefault="000148AA" w:rsidP="00C6674A">
            <w:pPr>
              <w:pStyle w:val="TAC"/>
            </w:pPr>
            <w:r w:rsidRPr="0044437C">
              <w:t>11216</w:t>
            </w:r>
          </w:p>
        </w:tc>
      </w:tr>
      <w:tr w:rsidR="000148AA" w:rsidRPr="0044437C" w14:paraId="2BF77089" w14:textId="77777777" w:rsidTr="00C6674A">
        <w:trPr>
          <w:jc w:val="center"/>
        </w:trPr>
        <w:tc>
          <w:tcPr>
            <w:tcW w:w="767" w:type="dxa"/>
            <w:vAlign w:val="bottom"/>
          </w:tcPr>
          <w:p w14:paraId="0984C96F" w14:textId="77777777" w:rsidR="000148AA" w:rsidRPr="0044437C" w:rsidRDefault="000148AA" w:rsidP="00C6674A">
            <w:pPr>
              <w:pStyle w:val="TAC"/>
            </w:pPr>
            <w:r w:rsidRPr="0044437C">
              <w:t>22</w:t>
            </w:r>
          </w:p>
        </w:tc>
        <w:tc>
          <w:tcPr>
            <w:tcW w:w="767" w:type="dxa"/>
            <w:vAlign w:val="bottom"/>
          </w:tcPr>
          <w:p w14:paraId="4630618B" w14:textId="77777777" w:rsidR="000148AA" w:rsidRPr="0044437C" w:rsidRDefault="000148AA" w:rsidP="00C6674A">
            <w:pPr>
              <w:pStyle w:val="TAC"/>
            </w:pPr>
            <w:r w:rsidRPr="0044437C">
              <w:t>2459</w:t>
            </w:r>
          </w:p>
        </w:tc>
        <w:tc>
          <w:tcPr>
            <w:tcW w:w="767" w:type="dxa"/>
            <w:tcBorders>
              <w:right w:val="single" w:sz="12" w:space="0" w:color="auto"/>
            </w:tcBorders>
            <w:vAlign w:val="bottom"/>
          </w:tcPr>
          <w:p w14:paraId="491AF081" w14:textId="77777777" w:rsidR="000148AA" w:rsidRPr="0044437C" w:rsidRDefault="000148AA" w:rsidP="00C6674A">
            <w:pPr>
              <w:pStyle w:val="TAC"/>
            </w:pPr>
            <w:r w:rsidRPr="0044437C">
              <w:t>1175</w:t>
            </w:r>
          </w:p>
        </w:tc>
        <w:tc>
          <w:tcPr>
            <w:tcW w:w="767" w:type="dxa"/>
            <w:tcBorders>
              <w:left w:val="single" w:sz="12" w:space="0" w:color="auto"/>
            </w:tcBorders>
            <w:vAlign w:val="bottom"/>
          </w:tcPr>
          <w:p w14:paraId="29896AFE" w14:textId="77777777" w:rsidR="000148AA" w:rsidRPr="0044437C" w:rsidRDefault="000148AA" w:rsidP="00C6674A">
            <w:pPr>
              <w:pStyle w:val="TAC"/>
            </w:pPr>
            <w:r w:rsidRPr="0044437C">
              <w:t>62</w:t>
            </w:r>
          </w:p>
        </w:tc>
        <w:tc>
          <w:tcPr>
            <w:tcW w:w="768" w:type="dxa"/>
            <w:vAlign w:val="bottom"/>
          </w:tcPr>
          <w:p w14:paraId="17DA5BDB" w14:textId="77777777" w:rsidR="000148AA" w:rsidRPr="0044437C" w:rsidRDefault="000148AA" w:rsidP="00C6674A">
            <w:pPr>
              <w:pStyle w:val="TAC"/>
            </w:pPr>
            <w:r w:rsidRPr="0044437C">
              <w:t>5654</w:t>
            </w:r>
          </w:p>
        </w:tc>
        <w:tc>
          <w:tcPr>
            <w:tcW w:w="768" w:type="dxa"/>
            <w:tcBorders>
              <w:right w:val="single" w:sz="12" w:space="0" w:color="auto"/>
            </w:tcBorders>
            <w:vAlign w:val="bottom"/>
          </w:tcPr>
          <w:p w14:paraId="2F02A246" w14:textId="77777777" w:rsidR="000148AA" w:rsidRPr="0044437C" w:rsidRDefault="000148AA" w:rsidP="00C6674A">
            <w:pPr>
              <w:pStyle w:val="TAC"/>
            </w:pPr>
            <w:r w:rsidRPr="0044437C">
              <w:t>4352</w:t>
            </w:r>
          </w:p>
        </w:tc>
        <w:tc>
          <w:tcPr>
            <w:tcW w:w="768" w:type="dxa"/>
            <w:tcBorders>
              <w:left w:val="single" w:sz="12" w:space="0" w:color="auto"/>
            </w:tcBorders>
            <w:vAlign w:val="bottom"/>
          </w:tcPr>
          <w:p w14:paraId="1318165F" w14:textId="77777777" w:rsidR="000148AA" w:rsidRPr="0044437C" w:rsidRDefault="000148AA" w:rsidP="00C6674A">
            <w:pPr>
              <w:pStyle w:val="TAC"/>
            </w:pPr>
            <w:r w:rsidRPr="0044437C">
              <w:t>102</w:t>
            </w:r>
          </w:p>
        </w:tc>
        <w:tc>
          <w:tcPr>
            <w:tcW w:w="768" w:type="dxa"/>
            <w:vAlign w:val="bottom"/>
          </w:tcPr>
          <w:p w14:paraId="1E1F042B" w14:textId="77777777" w:rsidR="000148AA" w:rsidRPr="0044437C" w:rsidRDefault="000148AA" w:rsidP="00C6674A">
            <w:pPr>
              <w:pStyle w:val="TAC"/>
            </w:pPr>
            <w:r w:rsidRPr="0044437C">
              <w:t>8693</w:t>
            </w:r>
          </w:p>
        </w:tc>
        <w:tc>
          <w:tcPr>
            <w:tcW w:w="768" w:type="dxa"/>
            <w:tcBorders>
              <w:right w:val="single" w:sz="12" w:space="0" w:color="auto"/>
            </w:tcBorders>
            <w:vAlign w:val="bottom"/>
          </w:tcPr>
          <w:p w14:paraId="26EFAE4E" w14:textId="77777777" w:rsidR="000148AA" w:rsidRPr="0044437C" w:rsidRDefault="000148AA" w:rsidP="00C6674A">
            <w:pPr>
              <w:pStyle w:val="TAC"/>
            </w:pPr>
            <w:r w:rsidRPr="0044437C">
              <w:t>7775</w:t>
            </w:r>
          </w:p>
        </w:tc>
        <w:tc>
          <w:tcPr>
            <w:tcW w:w="768" w:type="dxa"/>
            <w:tcBorders>
              <w:left w:val="single" w:sz="12" w:space="0" w:color="auto"/>
            </w:tcBorders>
            <w:vAlign w:val="bottom"/>
          </w:tcPr>
          <w:p w14:paraId="53FEA127" w14:textId="77777777" w:rsidR="000148AA" w:rsidRPr="0044437C" w:rsidRDefault="000148AA" w:rsidP="00C6674A">
            <w:pPr>
              <w:pStyle w:val="TAC"/>
            </w:pPr>
            <w:r w:rsidRPr="0044437C">
              <w:t>142</w:t>
            </w:r>
          </w:p>
        </w:tc>
        <w:tc>
          <w:tcPr>
            <w:tcW w:w="768" w:type="dxa"/>
            <w:vAlign w:val="bottom"/>
          </w:tcPr>
          <w:p w14:paraId="6A79458F" w14:textId="77777777" w:rsidR="000148AA" w:rsidRPr="0044437C" w:rsidRDefault="000148AA" w:rsidP="00C6674A">
            <w:pPr>
              <w:pStyle w:val="TAC"/>
            </w:pPr>
            <w:r w:rsidRPr="0044437C">
              <w:t>11664</w:t>
            </w:r>
          </w:p>
        </w:tc>
        <w:tc>
          <w:tcPr>
            <w:tcW w:w="768" w:type="dxa"/>
            <w:vAlign w:val="bottom"/>
          </w:tcPr>
          <w:p w14:paraId="496E6A79" w14:textId="77777777" w:rsidR="000148AA" w:rsidRPr="0044437C" w:rsidRDefault="000148AA" w:rsidP="00C6674A">
            <w:pPr>
              <w:pStyle w:val="TAC"/>
            </w:pPr>
            <w:r w:rsidRPr="0044437C">
              <w:t>11305</w:t>
            </w:r>
          </w:p>
        </w:tc>
      </w:tr>
      <w:tr w:rsidR="000148AA" w:rsidRPr="0044437C" w14:paraId="3EBBD5FC" w14:textId="77777777" w:rsidTr="00C6674A">
        <w:trPr>
          <w:jc w:val="center"/>
        </w:trPr>
        <w:tc>
          <w:tcPr>
            <w:tcW w:w="767" w:type="dxa"/>
            <w:vAlign w:val="bottom"/>
          </w:tcPr>
          <w:p w14:paraId="4EA503AC" w14:textId="77777777" w:rsidR="000148AA" w:rsidRPr="0044437C" w:rsidRDefault="000148AA" w:rsidP="00C6674A">
            <w:pPr>
              <w:pStyle w:val="TAC"/>
            </w:pPr>
            <w:r w:rsidRPr="0044437C">
              <w:t>23</w:t>
            </w:r>
          </w:p>
        </w:tc>
        <w:tc>
          <w:tcPr>
            <w:tcW w:w="767" w:type="dxa"/>
            <w:vAlign w:val="bottom"/>
          </w:tcPr>
          <w:p w14:paraId="2B8AB766" w14:textId="77777777" w:rsidR="000148AA" w:rsidRPr="0044437C" w:rsidRDefault="000148AA" w:rsidP="00C6674A">
            <w:pPr>
              <w:pStyle w:val="TAC"/>
            </w:pPr>
            <w:r w:rsidRPr="0044437C">
              <w:t>2543</w:t>
            </w:r>
          </w:p>
        </w:tc>
        <w:tc>
          <w:tcPr>
            <w:tcW w:w="767" w:type="dxa"/>
            <w:tcBorders>
              <w:right w:val="single" w:sz="12" w:space="0" w:color="auto"/>
            </w:tcBorders>
            <w:vAlign w:val="bottom"/>
          </w:tcPr>
          <w:p w14:paraId="03AA9CB3" w14:textId="77777777" w:rsidR="000148AA" w:rsidRPr="0044437C" w:rsidRDefault="000148AA" w:rsidP="00C6674A">
            <w:pPr>
              <w:pStyle w:val="TAC"/>
            </w:pPr>
            <w:r w:rsidRPr="0044437C">
              <w:t>1248</w:t>
            </w:r>
          </w:p>
        </w:tc>
        <w:tc>
          <w:tcPr>
            <w:tcW w:w="767" w:type="dxa"/>
            <w:tcBorders>
              <w:left w:val="single" w:sz="12" w:space="0" w:color="auto"/>
            </w:tcBorders>
            <w:vAlign w:val="bottom"/>
          </w:tcPr>
          <w:p w14:paraId="434A2DEF" w14:textId="77777777" w:rsidR="000148AA" w:rsidRPr="0044437C" w:rsidRDefault="000148AA" w:rsidP="00C6674A">
            <w:pPr>
              <w:pStyle w:val="TAC"/>
            </w:pPr>
            <w:r w:rsidRPr="0044437C">
              <w:t>63</w:t>
            </w:r>
          </w:p>
        </w:tc>
        <w:tc>
          <w:tcPr>
            <w:tcW w:w="768" w:type="dxa"/>
            <w:vAlign w:val="bottom"/>
          </w:tcPr>
          <w:p w14:paraId="0FD0F86D" w14:textId="77777777" w:rsidR="000148AA" w:rsidRPr="0044437C" w:rsidRDefault="000148AA" w:rsidP="00C6674A">
            <w:pPr>
              <w:pStyle w:val="TAC"/>
            </w:pPr>
            <w:r w:rsidRPr="0044437C">
              <w:t>5731</w:t>
            </w:r>
          </w:p>
        </w:tc>
        <w:tc>
          <w:tcPr>
            <w:tcW w:w="768" w:type="dxa"/>
            <w:tcBorders>
              <w:right w:val="single" w:sz="12" w:space="0" w:color="auto"/>
            </w:tcBorders>
            <w:vAlign w:val="bottom"/>
          </w:tcPr>
          <w:p w14:paraId="5ED735D4" w14:textId="77777777" w:rsidR="000148AA" w:rsidRPr="0044437C" w:rsidRDefault="000148AA" w:rsidP="00C6674A">
            <w:pPr>
              <w:pStyle w:val="TAC"/>
            </w:pPr>
            <w:r w:rsidRPr="0044437C">
              <w:t>4435</w:t>
            </w:r>
          </w:p>
        </w:tc>
        <w:tc>
          <w:tcPr>
            <w:tcW w:w="768" w:type="dxa"/>
            <w:tcBorders>
              <w:left w:val="single" w:sz="12" w:space="0" w:color="auto"/>
            </w:tcBorders>
            <w:vAlign w:val="bottom"/>
          </w:tcPr>
          <w:p w14:paraId="0138E3C1" w14:textId="77777777" w:rsidR="000148AA" w:rsidRPr="0044437C" w:rsidRDefault="000148AA" w:rsidP="00C6674A">
            <w:pPr>
              <w:pStyle w:val="TAC"/>
            </w:pPr>
            <w:r w:rsidRPr="0044437C">
              <w:t>103</w:t>
            </w:r>
          </w:p>
        </w:tc>
        <w:tc>
          <w:tcPr>
            <w:tcW w:w="768" w:type="dxa"/>
            <w:vAlign w:val="bottom"/>
          </w:tcPr>
          <w:p w14:paraId="7E861F81" w14:textId="77777777" w:rsidR="000148AA" w:rsidRPr="0044437C" w:rsidRDefault="000148AA" w:rsidP="00C6674A">
            <w:pPr>
              <w:pStyle w:val="TAC"/>
            </w:pPr>
            <w:r w:rsidRPr="0044437C">
              <w:t>8768</w:t>
            </w:r>
          </w:p>
        </w:tc>
        <w:tc>
          <w:tcPr>
            <w:tcW w:w="768" w:type="dxa"/>
            <w:tcBorders>
              <w:right w:val="single" w:sz="12" w:space="0" w:color="auto"/>
            </w:tcBorders>
            <w:vAlign w:val="bottom"/>
          </w:tcPr>
          <w:p w14:paraId="7A738123" w14:textId="77777777" w:rsidR="000148AA" w:rsidRPr="0044437C" w:rsidRDefault="000148AA" w:rsidP="00C6674A">
            <w:pPr>
              <w:pStyle w:val="TAC"/>
            </w:pPr>
            <w:r w:rsidRPr="0044437C">
              <w:t>7863</w:t>
            </w:r>
          </w:p>
        </w:tc>
        <w:tc>
          <w:tcPr>
            <w:tcW w:w="768" w:type="dxa"/>
            <w:tcBorders>
              <w:left w:val="single" w:sz="12" w:space="0" w:color="auto"/>
            </w:tcBorders>
            <w:vAlign w:val="bottom"/>
          </w:tcPr>
          <w:p w14:paraId="3C2E0909" w14:textId="77777777" w:rsidR="000148AA" w:rsidRPr="0044437C" w:rsidRDefault="000148AA" w:rsidP="00C6674A">
            <w:pPr>
              <w:pStyle w:val="TAC"/>
            </w:pPr>
            <w:r w:rsidRPr="0044437C">
              <w:t>143</w:t>
            </w:r>
          </w:p>
        </w:tc>
        <w:tc>
          <w:tcPr>
            <w:tcW w:w="768" w:type="dxa"/>
            <w:vAlign w:val="bottom"/>
          </w:tcPr>
          <w:p w14:paraId="4D1D78B5" w14:textId="77777777" w:rsidR="000148AA" w:rsidRPr="0044437C" w:rsidRDefault="000148AA" w:rsidP="00C6674A">
            <w:pPr>
              <w:pStyle w:val="TAC"/>
            </w:pPr>
            <w:r w:rsidRPr="0044437C">
              <w:t>11737</w:t>
            </w:r>
          </w:p>
        </w:tc>
        <w:tc>
          <w:tcPr>
            <w:tcW w:w="768" w:type="dxa"/>
            <w:vAlign w:val="bottom"/>
          </w:tcPr>
          <w:p w14:paraId="7EAC9ACE" w14:textId="77777777" w:rsidR="000148AA" w:rsidRPr="0044437C" w:rsidRDefault="000148AA" w:rsidP="00C6674A">
            <w:pPr>
              <w:pStyle w:val="TAC"/>
            </w:pPr>
            <w:r w:rsidRPr="0044437C">
              <w:t>11394</w:t>
            </w:r>
          </w:p>
        </w:tc>
      </w:tr>
      <w:tr w:rsidR="000148AA" w:rsidRPr="0044437C" w14:paraId="573F91AF" w14:textId="77777777" w:rsidTr="00C6674A">
        <w:trPr>
          <w:jc w:val="center"/>
        </w:trPr>
        <w:tc>
          <w:tcPr>
            <w:tcW w:w="767" w:type="dxa"/>
            <w:vAlign w:val="bottom"/>
          </w:tcPr>
          <w:p w14:paraId="470CF5D8" w14:textId="77777777" w:rsidR="000148AA" w:rsidRPr="0044437C" w:rsidRDefault="000148AA" w:rsidP="00C6674A">
            <w:pPr>
              <w:pStyle w:val="TAC"/>
            </w:pPr>
            <w:r w:rsidRPr="0044437C">
              <w:t>24</w:t>
            </w:r>
          </w:p>
        </w:tc>
        <w:tc>
          <w:tcPr>
            <w:tcW w:w="767" w:type="dxa"/>
            <w:vAlign w:val="bottom"/>
          </w:tcPr>
          <w:p w14:paraId="57403C61" w14:textId="77777777" w:rsidR="000148AA" w:rsidRPr="0044437C" w:rsidRDefault="000148AA" w:rsidP="00C6674A">
            <w:pPr>
              <w:pStyle w:val="TAC"/>
            </w:pPr>
            <w:r w:rsidRPr="0044437C">
              <w:t>2627</w:t>
            </w:r>
          </w:p>
        </w:tc>
        <w:tc>
          <w:tcPr>
            <w:tcW w:w="767" w:type="dxa"/>
            <w:tcBorders>
              <w:right w:val="single" w:sz="12" w:space="0" w:color="auto"/>
            </w:tcBorders>
            <w:vAlign w:val="bottom"/>
          </w:tcPr>
          <w:p w14:paraId="56593811" w14:textId="77777777" w:rsidR="000148AA" w:rsidRPr="0044437C" w:rsidRDefault="000148AA" w:rsidP="00C6674A">
            <w:pPr>
              <w:pStyle w:val="TAC"/>
            </w:pPr>
            <w:r w:rsidRPr="0044437C">
              <w:t>1321</w:t>
            </w:r>
          </w:p>
        </w:tc>
        <w:tc>
          <w:tcPr>
            <w:tcW w:w="767" w:type="dxa"/>
            <w:tcBorders>
              <w:left w:val="single" w:sz="12" w:space="0" w:color="auto"/>
            </w:tcBorders>
            <w:vAlign w:val="bottom"/>
          </w:tcPr>
          <w:p w14:paraId="37C8D46B" w14:textId="77777777" w:rsidR="000148AA" w:rsidRPr="0044437C" w:rsidRDefault="000148AA" w:rsidP="00C6674A">
            <w:pPr>
              <w:pStyle w:val="TAC"/>
            </w:pPr>
            <w:r w:rsidRPr="0044437C">
              <w:t>64</w:t>
            </w:r>
          </w:p>
        </w:tc>
        <w:tc>
          <w:tcPr>
            <w:tcW w:w="768" w:type="dxa"/>
            <w:vAlign w:val="bottom"/>
          </w:tcPr>
          <w:p w14:paraId="2E89EA75" w14:textId="77777777" w:rsidR="000148AA" w:rsidRPr="0044437C" w:rsidRDefault="000148AA" w:rsidP="00C6674A">
            <w:pPr>
              <w:pStyle w:val="TAC"/>
            </w:pPr>
            <w:r w:rsidRPr="0044437C">
              <w:t>5809</w:t>
            </w:r>
          </w:p>
        </w:tc>
        <w:tc>
          <w:tcPr>
            <w:tcW w:w="768" w:type="dxa"/>
            <w:tcBorders>
              <w:right w:val="single" w:sz="12" w:space="0" w:color="auto"/>
            </w:tcBorders>
            <w:vAlign w:val="bottom"/>
          </w:tcPr>
          <w:p w14:paraId="7BF45F52" w14:textId="77777777" w:rsidR="000148AA" w:rsidRPr="0044437C" w:rsidRDefault="000148AA" w:rsidP="00C6674A">
            <w:pPr>
              <w:pStyle w:val="TAC"/>
            </w:pPr>
            <w:r w:rsidRPr="0044437C">
              <w:t>4519</w:t>
            </w:r>
          </w:p>
        </w:tc>
        <w:tc>
          <w:tcPr>
            <w:tcW w:w="768" w:type="dxa"/>
            <w:tcBorders>
              <w:left w:val="single" w:sz="12" w:space="0" w:color="auto"/>
            </w:tcBorders>
            <w:vAlign w:val="bottom"/>
          </w:tcPr>
          <w:p w14:paraId="68F9BE4E" w14:textId="77777777" w:rsidR="000148AA" w:rsidRPr="0044437C" w:rsidRDefault="000148AA" w:rsidP="00C6674A">
            <w:pPr>
              <w:pStyle w:val="TAC"/>
            </w:pPr>
            <w:r w:rsidRPr="0044437C">
              <w:t>104</w:t>
            </w:r>
          </w:p>
        </w:tc>
        <w:tc>
          <w:tcPr>
            <w:tcW w:w="768" w:type="dxa"/>
            <w:vAlign w:val="bottom"/>
          </w:tcPr>
          <w:p w14:paraId="5006975E" w14:textId="77777777" w:rsidR="000148AA" w:rsidRPr="0044437C" w:rsidRDefault="000148AA" w:rsidP="00C6674A">
            <w:pPr>
              <w:pStyle w:val="TAC"/>
            </w:pPr>
            <w:r w:rsidRPr="0044437C">
              <w:t>8843</w:t>
            </w:r>
          </w:p>
        </w:tc>
        <w:tc>
          <w:tcPr>
            <w:tcW w:w="768" w:type="dxa"/>
            <w:tcBorders>
              <w:right w:val="single" w:sz="12" w:space="0" w:color="auto"/>
            </w:tcBorders>
            <w:vAlign w:val="bottom"/>
          </w:tcPr>
          <w:p w14:paraId="27E9D39B" w14:textId="77777777" w:rsidR="000148AA" w:rsidRPr="0044437C" w:rsidRDefault="000148AA" w:rsidP="00C6674A">
            <w:pPr>
              <w:pStyle w:val="TAC"/>
            </w:pPr>
            <w:r w:rsidRPr="0044437C">
              <w:t>7950</w:t>
            </w:r>
          </w:p>
        </w:tc>
        <w:tc>
          <w:tcPr>
            <w:tcW w:w="768" w:type="dxa"/>
            <w:tcBorders>
              <w:left w:val="single" w:sz="12" w:space="0" w:color="auto"/>
            </w:tcBorders>
            <w:vAlign w:val="bottom"/>
          </w:tcPr>
          <w:p w14:paraId="5067AEB5" w14:textId="77777777" w:rsidR="000148AA" w:rsidRPr="0044437C" w:rsidRDefault="000148AA" w:rsidP="00C6674A">
            <w:pPr>
              <w:pStyle w:val="TAC"/>
            </w:pPr>
            <w:r w:rsidRPr="0044437C">
              <w:t>144</w:t>
            </w:r>
          </w:p>
        </w:tc>
        <w:tc>
          <w:tcPr>
            <w:tcW w:w="768" w:type="dxa"/>
            <w:vAlign w:val="bottom"/>
          </w:tcPr>
          <w:p w14:paraId="34A647F2" w14:textId="77777777" w:rsidR="000148AA" w:rsidRPr="0044437C" w:rsidRDefault="000148AA" w:rsidP="00C6674A">
            <w:pPr>
              <w:pStyle w:val="TAC"/>
            </w:pPr>
            <w:r w:rsidRPr="0044437C">
              <w:t>11811</w:t>
            </w:r>
          </w:p>
        </w:tc>
        <w:tc>
          <w:tcPr>
            <w:tcW w:w="768" w:type="dxa"/>
            <w:vAlign w:val="bottom"/>
          </w:tcPr>
          <w:p w14:paraId="6A22E1DC" w14:textId="77777777" w:rsidR="000148AA" w:rsidRPr="0044437C" w:rsidRDefault="000148AA" w:rsidP="00C6674A">
            <w:pPr>
              <w:pStyle w:val="TAC"/>
            </w:pPr>
            <w:r w:rsidRPr="0044437C">
              <w:t>11483</w:t>
            </w:r>
          </w:p>
        </w:tc>
      </w:tr>
      <w:tr w:rsidR="000148AA" w:rsidRPr="0044437C" w14:paraId="2522BFCC" w14:textId="77777777" w:rsidTr="00C6674A">
        <w:trPr>
          <w:jc w:val="center"/>
        </w:trPr>
        <w:tc>
          <w:tcPr>
            <w:tcW w:w="767" w:type="dxa"/>
            <w:vAlign w:val="bottom"/>
          </w:tcPr>
          <w:p w14:paraId="3CC4BB78" w14:textId="77777777" w:rsidR="000148AA" w:rsidRPr="0044437C" w:rsidRDefault="000148AA" w:rsidP="00C6674A">
            <w:pPr>
              <w:pStyle w:val="TAC"/>
            </w:pPr>
            <w:r w:rsidRPr="0044437C">
              <w:t>25</w:t>
            </w:r>
          </w:p>
        </w:tc>
        <w:tc>
          <w:tcPr>
            <w:tcW w:w="767" w:type="dxa"/>
            <w:vAlign w:val="bottom"/>
          </w:tcPr>
          <w:p w14:paraId="6258BCB7" w14:textId="77777777" w:rsidR="000148AA" w:rsidRPr="0044437C" w:rsidRDefault="000148AA" w:rsidP="00C6674A">
            <w:pPr>
              <w:pStyle w:val="TAC"/>
            </w:pPr>
            <w:r w:rsidRPr="0044437C">
              <w:t>2710</w:t>
            </w:r>
          </w:p>
        </w:tc>
        <w:tc>
          <w:tcPr>
            <w:tcW w:w="767" w:type="dxa"/>
            <w:tcBorders>
              <w:right w:val="single" w:sz="12" w:space="0" w:color="auto"/>
            </w:tcBorders>
            <w:vAlign w:val="bottom"/>
          </w:tcPr>
          <w:p w14:paraId="014C9552" w14:textId="77777777" w:rsidR="000148AA" w:rsidRPr="0044437C" w:rsidRDefault="000148AA" w:rsidP="00C6674A">
            <w:pPr>
              <w:pStyle w:val="TAC"/>
            </w:pPr>
            <w:r w:rsidRPr="0044437C">
              <w:t>1395</w:t>
            </w:r>
          </w:p>
        </w:tc>
        <w:tc>
          <w:tcPr>
            <w:tcW w:w="767" w:type="dxa"/>
            <w:tcBorders>
              <w:left w:val="single" w:sz="12" w:space="0" w:color="auto"/>
            </w:tcBorders>
            <w:vAlign w:val="bottom"/>
          </w:tcPr>
          <w:p w14:paraId="72092049" w14:textId="77777777" w:rsidR="000148AA" w:rsidRPr="0044437C" w:rsidRDefault="000148AA" w:rsidP="00C6674A">
            <w:pPr>
              <w:pStyle w:val="TAC"/>
            </w:pPr>
            <w:r w:rsidRPr="0044437C">
              <w:t>65</w:t>
            </w:r>
          </w:p>
        </w:tc>
        <w:tc>
          <w:tcPr>
            <w:tcW w:w="768" w:type="dxa"/>
            <w:vAlign w:val="bottom"/>
          </w:tcPr>
          <w:p w14:paraId="632884E2" w14:textId="77777777" w:rsidR="000148AA" w:rsidRPr="0044437C" w:rsidRDefault="000148AA" w:rsidP="00C6674A">
            <w:pPr>
              <w:pStyle w:val="TAC"/>
            </w:pPr>
            <w:r w:rsidRPr="0044437C">
              <w:t>5886</w:t>
            </w:r>
          </w:p>
        </w:tc>
        <w:tc>
          <w:tcPr>
            <w:tcW w:w="768" w:type="dxa"/>
            <w:tcBorders>
              <w:right w:val="single" w:sz="12" w:space="0" w:color="auto"/>
            </w:tcBorders>
            <w:vAlign w:val="bottom"/>
          </w:tcPr>
          <w:p w14:paraId="247EBAEE" w14:textId="77777777" w:rsidR="000148AA" w:rsidRPr="0044437C" w:rsidRDefault="000148AA" w:rsidP="00C6674A">
            <w:pPr>
              <w:pStyle w:val="TAC"/>
            </w:pPr>
            <w:r w:rsidRPr="0044437C">
              <w:t>4603</w:t>
            </w:r>
          </w:p>
        </w:tc>
        <w:tc>
          <w:tcPr>
            <w:tcW w:w="768" w:type="dxa"/>
            <w:tcBorders>
              <w:left w:val="single" w:sz="12" w:space="0" w:color="auto"/>
            </w:tcBorders>
            <w:vAlign w:val="bottom"/>
          </w:tcPr>
          <w:p w14:paraId="2CD5F45C" w14:textId="77777777" w:rsidR="000148AA" w:rsidRPr="0044437C" w:rsidRDefault="000148AA" w:rsidP="00C6674A">
            <w:pPr>
              <w:pStyle w:val="TAC"/>
            </w:pPr>
            <w:r w:rsidRPr="0044437C">
              <w:t>105</w:t>
            </w:r>
          </w:p>
        </w:tc>
        <w:tc>
          <w:tcPr>
            <w:tcW w:w="768" w:type="dxa"/>
            <w:vAlign w:val="bottom"/>
          </w:tcPr>
          <w:p w14:paraId="270C343B" w14:textId="77777777" w:rsidR="000148AA" w:rsidRPr="0044437C" w:rsidRDefault="000148AA" w:rsidP="00C6674A">
            <w:pPr>
              <w:pStyle w:val="TAC"/>
            </w:pPr>
            <w:r w:rsidRPr="0044437C">
              <w:t>8917</w:t>
            </w:r>
          </w:p>
        </w:tc>
        <w:tc>
          <w:tcPr>
            <w:tcW w:w="768" w:type="dxa"/>
            <w:tcBorders>
              <w:right w:val="single" w:sz="12" w:space="0" w:color="auto"/>
            </w:tcBorders>
            <w:vAlign w:val="bottom"/>
          </w:tcPr>
          <w:p w14:paraId="1A3C87DD" w14:textId="77777777" w:rsidR="000148AA" w:rsidRPr="0044437C" w:rsidRDefault="000148AA" w:rsidP="00C6674A">
            <w:pPr>
              <w:pStyle w:val="TAC"/>
            </w:pPr>
            <w:r w:rsidRPr="0044437C">
              <w:t>8037</w:t>
            </w:r>
          </w:p>
        </w:tc>
        <w:tc>
          <w:tcPr>
            <w:tcW w:w="768" w:type="dxa"/>
            <w:tcBorders>
              <w:left w:val="single" w:sz="12" w:space="0" w:color="auto"/>
            </w:tcBorders>
            <w:vAlign w:val="bottom"/>
          </w:tcPr>
          <w:p w14:paraId="1F34E741" w14:textId="77777777" w:rsidR="000148AA" w:rsidRPr="0044437C" w:rsidRDefault="000148AA" w:rsidP="00C6674A">
            <w:pPr>
              <w:pStyle w:val="TAC"/>
            </w:pPr>
            <w:r w:rsidRPr="0044437C">
              <w:t>145</w:t>
            </w:r>
          </w:p>
        </w:tc>
        <w:tc>
          <w:tcPr>
            <w:tcW w:w="768" w:type="dxa"/>
            <w:vAlign w:val="bottom"/>
          </w:tcPr>
          <w:p w14:paraId="4B986468" w14:textId="77777777" w:rsidR="000148AA" w:rsidRPr="0044437C" w:rsidRDefault="000148AA" w:rsidP="00C6674A">
            <w:pPr>
              <w:pStyle w:val="TAC"/>
            </w:pPr>
            <w:r w:rsidRPr="0044437C">
              <w:t>11885</w:t>
            </w:r>
          </w:p>
        </w:tc>
        <w:tc>
          <w:tcPr>
            <w:tcW w:w="768" w:type="dxa"/>
            <w:vAlign w:val="bottom"/>
          </w:tcPr>
          <w:p w14:paraId="3050C1AC" w14:textId="77777777" w:rsidR="000148AA" w:rsidRPr="0044437C" w:rsidRDefault="000148AA" w:rsidP="00C6674A">
            <w:pPr>
              <w:pStyle w:val="TAC"/>
            </w:pPr>
            <w:r w:rsidRPr="0044437C">
              <w:t>11573</w:t>
            </w:r>
          </w:p>
        </w:tc>
      </w:tr>
      <w:tr w:rsidR="000148AA" w:rsidRPr="0044437C" w14:paraId="28973020" w14:textId="77777777" w:rsidTr="00C6674A">
        <w:trPr>
          <w:jc w:val="center"/>
        </w:trPr>
        <w:tc>
          <w:tcPr>
            <w:tcW w:w="767" w:type="dxa"/>
            <w:vAlign w:val="bottom"/>
          </w:tcPr>
          <w:p w14:paraId="4124C68F" w14:textId="77777777" w:rsidR="000148AA" w:rsidRPr="0044437C" w:rsidRDefault="000148AA" w:rsidP="00C6674A">
            <w:pPr>
              <w:pStyle w:val="TAC"/>
            </w:pPr>
            <w:r w:rsidRPr="0044437C">
              <w:t>26</w:t>
            </w:r>
          </w:p>
        </w:tc>
        <w:tc>
          <w:tcPr>
            <w:tcW w:w="767" w:type="dxa"/>
            <w:vAlign w:val="bottom"/>
          </w:tcPr>
          <w:p w14:paraId="3AE2206F" w14:textId="77777777" w:rsidR="000148AA" w:rsidRPr="0044437C" w:rsidRDefault="000148AA" w:rsidP="00C6674A">
            <w:pPr>
              <w:pStyle w:val="TAC"/>
            </w:pPr>
            <w:r w:rsidRPr="0044437C">
              <w:t>2793</w:t>
            </w:r>
          </w:p>
        </w:tc>
        <w:tc>
          <w:tcPr>
            <w:tcW w:w="767" w:type="dxa"/>
            <w:tcBorders>
              <w:right w:val="single" w:sz="12" w:space="0" w:color="auto"/>
            </w:tcBorders>
            <w:vAlign w:val="bottom"/>
          </w:tcPr>
          <w:p w14:paraId="10031CEA" w14:textId="77777777" w:rsidR="000148AA" w:rsidRPr="0044437C" w:rsidRDefault="000148AA" w:rsidP="00C6674A">
            <w:pPr>
              <w:pStyle w:val="TAC"/>
            </w:pPr>
            <w:r w:rsidRPr="0044437C">
              <w:t>1470</w:t>
            </w:r>
          </w:p>
        </w:tc>
        <w:tc>
          <w:tcPr>
            <w:tcW w:w="767" w:type="dxa"/>
            <w:tcBorders>
              <w:left w:val="single" w:sz="12" w:space="0" w:color="auto"/>
            </w:tcBorders>
            <w:vAlign w:val="bottom"/>
          </w:tcPr>
          <w:p w14:paraId="627907A2" w14:textId="77777777" w:rsidR="000148AA" w:rsidRPr="0044437C" w:rsidRDefault="000148AA" w:rsidP="00C6674A">
            <w:pPr>
              <w:pStyle w:val="TAC"/>
            </w:pPr>
            <w:r w:rsidRPr="0044437C">
              <w:t>66</w:t>
            </w:r>
          </w:p>
        </w:tc>
        <w:tc>
          <w:tcPr>
            <w:tcW w:w="768" w:type="dxa"/>
            <w:vAlign w:val="bottom"/>
          </w:tcPr>
          <w:p w14:paraId="5826CEC2" w14:textId="77777777" w:rsidR="000148AA" w:rsidRPr="0044437C" w:rsidRDefault="000148AA" w:rsidP="00C6674A">
            <w:pPr>
              <w:pStyle w:val="TAC"/>
            </w:pPr>
            <w:r w:rsidRPr="0044437C">
              <w:t>5963</w:t>
            </w:r>
          </w:p>
        </w:tc>
        <w:tc>
          <w:tcPr>
            <w:tcW w:w="768" w:type="dxa"/>
            <w:tcBorders>
              <w:right w:val="single" w:sz="12" w:space="0" w:color="auto"/>
            </w:tcBorders>
            <w:vAlign w:val="bottom"/>
          </w:tcPr>
          <w:p w14:paraId="63D6BA72" w14:textId="77777777" w:rsidR="000148AA" w:rsidRPr="0044437C" w:rsidRDefault="000148AA" w:rsidP="00C6674A">
            <w:pPr>
              <w:pStyle w:val="TAC"/>
            </w:pPr>
            <w:r w:rsidRPr="0044437C">
              <w:t>4687</w:t>
            </w:r>
          </w:p>
        </w:tc>
        <w:tc>
          <w:tcPr>
            <w:tcW w:w="768" w:type="dxa"/>
            <w:tcBorders>
              <w:left w:val="single" w:sz="12" w:space="0" w:color="auto"/>
            </w:tcBorders>
            <w:vAlign w:val="bottom"/>
          </w:tcPr>
          <w:p w14:paraId="3FBB9CAD" w14:textId="77777777" w:rsidR="000148AA" w:rsidRPr="0044437C" w:rsidRDefault="000148AA" w:rsidP="00C6674A">
            <w:pPr>
              <w:pStyle w:val="TAC"/>
            </w:pPr>
            <w:r w:rsidRPr="0044437C">
              <w:t>106</w:t>
            </w:r>
          </w:p>
        </w:tc>
        <w:tc>
          <w:tcPr>
            <w:tcW w:w="768" w:type="dxa"/>
            <w:vAlign w:val="bottom"/>
          </w:tcPr>
          <w:p w14:paraId="1B767CF4" w14:textId="77777777" w:rsidR="000148AA" w:rsidRPr="0044437C" w:rsidRDefault="000148AA" w:rsidP="00C6674A">
            <w:pPr>
              <w:pStyle w:val="TAC"/>
            </w:pPr>
            <w:r w:rsidRPr="0044437C">
              <w:t>8992</w:t>
            </w:r>
          </w:p>
        </w:tc>
        <w:tc>
          <w:tcPr>
            <w:tcW w:w="768" w:type="dxa"/>
            <w:tcBorders>
              <w:right w:val="single" w:sz="12" w:space="0" w:color="auto"/>
            </w:tcBorders>
            <w:vAlign w:val="bottom"/>
          </w:tcPr>
          <w:p w14:paraId="2BA469E5" w14:textId="77777777" w:rsidR="000148AA" w:rsidRPr="0044437C" w:rsidRDefault="000148AA" w:rsidP="00C6674A">
            <w:pPr>
              <w:pStyle w:val="TAC"/>
            </w:pPr>
            <w:r w:rsidRPr="0044437C">
              <w:t>8125</w:t>
            </w:r>
          </w:p>
        </w:tc>
        <w:tc>
          <w:tcPr>
            <w:tcW w:w="768" w:type="dxa"/>
            <w:tcBorders>
              <w:left w:val="single" w:sz="12" w:space="0" w:color="auto"/>
            </w:tcBorders>
            <w:vAlign w:val="bottom"/>
          </w:tcPr>
          <w:p w14:paraId="5D7F3415" w14:textId="77777777" w:rsidR="000148AA" w:rsidRPr="0044437C" w:rsidRDefault="000148AA" w:rsidP="00C6674A">
            <w:pPr>
              <w:pStyle w:val="TAC"/>
            </w:pPr>
            <w:r w:rsidRPr="0044437C">
              <w:t>146</w:t>
            </w:r>
          </w:p>
        </w:tc>
        <w:tc>
          <w:tcPr>
            <w:tcW w:w="768" w:type="dxa"/>
            <w:vAlign w:val="bottom"/>
          </w:tcPr>
          <w:p w14:paraId="73FDE4D0" w14:textId="77777777" w:rsidR="000148AA" w:rsidRPr="0044437C" w:rsidRDefault="000148AA" w:rsidP="00C6674A">
            <w:pPr>
              <w:pStyle w:val="TAC"/>
            </w:pPr>
            <w:r w:rsidRPr="0044437C">
              <w:t>11958</w:t>
            </w:r>
          </w:p>
        </w:tc>
        <w:tc>
          <w:tcPr>
            <w:tcW w:w="768" w:type="dxa"/>
            <w:vAlign w:val="bottom"/>
          </w:tcPr>
          <w:p w14:paraId="6E4001EF" w14:textId="77777777" w:rsidR="000148AA" w:rsidRPr="0044437C" w:rsidRDefault="000148AA" w:rsidP="00C6674A">
            <w:pPr>
              <w:pStyle w:val="TAC"/>
            </w:pPr>
            <w:r w:rsidRPr="0044437C">
              <w:t>11662</w:t>
            </w:r>
          </w:p>
        </w:tc>
      </w:tr>
      <w:tr w:rsidR="000148AA" w:rsidRPr="0044437C" w14:paraId="10E9038D" w14:textId="77777777" w:rsidTr="00C6674A">
        <w:trPr>
          <w:jc w:val="center"/>
        </w:trPr>
        <w:tc>
          <w:tcPr>
            <w:tcW w:w="767" w:type="dxa"/>
            <w:vAlign w:val="bottom"/>
          </w:tcPr>
          <w:p w14:paraId="4B1E10AB" w14:textId="77777777" w:rsidR="000148AA" w:rsidRPr="0044437C" w:rsidRDefault="000148AA" w:rsidP="00C6674A">
            <w:pPr>
              <w:pStyle w:val="TAC"/>
            </w:pPr>
            <w:r w:rsidRPr="0044437C">
              <w:t>27</w:t>
            </w:r>
          </w:p>
        </w:tc>
        <w:tc>
          <w:tcPr>
            <w:tcW w:w="767" w:type="dxa"/>
            <w:vAlign w:val="bottom"/>
          </w:tcPr>
          <w:p w14:paraId="5B72502E" w14:textId="77777777" w:rsidR="000148AA" w:rsidRPr="0044437C" w:rsidRDefault="000148AA" w:rsidP="00C6674A">
            <w:pPr>
              <w:pStyle w:val="TAC"/>
            </w:pPr>
            <w:r w:rsidRPr="0044437C">
              <w:t>2876</w:t>
            </w:r>
          </w:p>
        </w:tc>
        <w:tc>
          <w:tcPr>
            <w:tcW w:w="767" w:type="dxa"/>
            <w:tcBorders>
              <w:right w:val="single" w:sz="12" w:space="0" w:color="auto"/>
            </w:tcBorders>
            <w:vAlign w:val="bottom"/>
          </w:tcPr>
          <w:p w14:paraId="4B7AC94E" w14:textId="77777777" w:rsidR="000148AA" w:rsidRPr="0044437C" w:rsidRDefault="000148AA" w:rsidP="00C6674A">
            <w:pPr>
              <w:pStyle w:val="TAC"/>
            </w:pPr>
            <w:r w:rsidRPr="0044437C">
              <w:t>1544</w:t>
            </w:r>
          </w:p>
        </w:tc>
        <w:tc>
          <w:tcPr>
            <w:tcW w:w="767" w:type="dxa"/>
            <w:tcBorders>
              <w:left w:val="single" w:sz="12" w:space="0" w:color="auto"/>
            </w:tcBorders>
            <w:vAlign w:val="bottom"/>
          </w:tcPr>
          <w:p w14:paraId="408991F3" w14:textId="77777777" w:rsidR="000148AA" w:rsidRPr="0044437C" w:rsidRDefault="000148AA" w:rsidP="00C6674A">
            <w:pPr>
              <w:pStyle w:val="TAC"/>
            </w:pPr>
            <w:r w:rsidRPr="0044437C">
              <w:t>67</w:t>
            </w:r>
          </w:p>
        </w:tc>
        <w:tc>
          <w:tcPr>
            <w:tcW w:w="768" w:type="dxa"/>
            <w:vAlign w:val="bottom"/>
          </w:tcPr>
          <w:p w14:paraId="78B0DE3B" w14:textId="77777777" w:rsidR="000148AA" w:rsidRPr="0044437C" w:rsidRDefault="000148AA" w:rsidP="00C6674A">
            <w:pPr>
              <w:pStyle w:val="TAC"/>
            </w:pPr>
            <w:r w:rsidRPr="0044437C">
              <w:t>6039</w:t>
            </w:r>
          </w:p>
        </w:tc>
        <w:tc>
          <w:tcPr>
            <w:tcW w:w="768" w:type="dxa"/>
            <w:tcBorders>
              <w:right w:val="single" w:sz="12" w:space="0" w:color="auto"/>
            </w:tcBorders>
            <w:vAlign w:val="bottom"/>
          </w:tcPr>
          <w:p w14:paraId="344A7E29" w14:textId="77777777" w:rsidR="000148AA" w:rsidRPr="0044437C" w:rsidRDefault="000148AA" w:rsidP="00C6674A">
            <w:pPr>
              <w:pStyle w:val="TAC"/>
            </w:pPr>
            <w:r w:rsidRPr="0044437C">
              <w:t>4771</w:t>
            </w:r>
          </w:p>
        </w:tc>
        <w:tc>
          <w:tcPr>
            <w:tcW w:w="768" w:type="dxa"/>
            <w:tcBorders>
              <w:left w:val="single" w:sz="12" w:space="0" w:color="auto"/>
            </w:tcBorders>
            <w:vAlign w:val="bottom"/>
          </w:tcPr>
          <w:p w14:paraId="28D6C722" w14:textId="77777777" w:rsidR="000148AA" w:rsidRPr="0044437C" w:rsidRDefault="000148AA" w:rsidP="00C6674A">
            <w:pPr>
              <w:pStyle w:val="TAC"/>
            </w:pPr>
            <w:r w:rsidRPr="0044437C">
              <w:t>107</w:t>
            </w:r>
          </w:p>
        </w:tc>
        <w:tc>
          <w:tcPr>
            <w:tcW w:w="768" w:type="dxa"/>
            <w:vAlign w:val="bottom"/>
          </w:tcPr>
          <w:p w14:paraId="52A22DD4" w14:textId="77777777" w:rsidR="000148AA" w:rsidRPr="0044437C" w:rsidRDefault="000148AA" w:rsidP="00C6674A">
            <w:pPr>
              <w:pStyle w:val="TAC"/>
            </w:pPr>
            <w:r w:rsidRPr="0044437C">
              <w:t>9067</w:t>
            </w:r>
          </w:p>
        </w:tc>
        <w:tc>
          <w:tcPr>
            <w:tcW w:w="768" w:type="dxa"/>
            <w:tcBorders>
              <w:right w:val="single" w:sz="12" w:space="0" w:color="auto"/>
            </w:tcBorders>
            <w:vAlign w:val="bottom"/>
          </w:tcPr>
          <w:p w14:paraId="32C50CFC" w14:textId="77777777" w:rsidR="000148AA" w:rsidRPr="0044437C" w:rsidRDefault="000148AA" w:rsidP="00C6674A">
            <w:pPr>
              <w:pStyle w:val="TAC"/>
            </w:pPr>
            <w:r w:rsidRPr="0044437C">
              <w:t>8212</w:t>
            </w:r>
          </w:p>
        </w:tc>
        <w:tc>
          <w:tcPr>
            <w:tcW w:w="768" w:type="dxa"/>
            <w:tcBorders>
              <w:left w:val="single" w:sz="12" w:space="0" w:color="auto"/>
            </w:tcBorders>
            <w:vAlign w:val="bottom"/>
          </w:tcPr>
          <w:p w14:paraId="4C8FF9C3" w14:textId="77777777" w:rsidR="000148AA" w:rsidRPr="0044437C" w:rsidRDefault="000148AA" w:rsidP="00C6674A">
            <w:pPr>
              <w:pStyle w:val="TAC"/>
            </w:pPr>
            <w:r w:rsidRPr="0044437C">
              <w:t>147</w:t>
            </w:r>
          </w:p>
        </w:tc>
        <w:tc>
          <w:tcPr>
            <w:tcW w:w="768" w:type="dxa"/>
            <w:vAlign w:val="bottom"/>
          </w:tcPr>
          <w:p w14:paraId="4A6D7BFD" w14:textId="77777777" w:rsidR="000148AA" w:rsidRPr="0044437C" w:rsidRDefault="000148AA" w:rsidP="00C6674A">
            <w:pPr>
              <w:pStyle w:val="TAC"/>
            </w:pPr>
            <w:r w:rsidRPr="0044437C">
              <w:t>12032</w:t>
            </w:r>
          </w:p>
        </w:tc>
        <w:tc>
          <w:tcPr>
            <w:tcW w:w="768" w:type="dxa"/>
            <w:vAlign w:val="bottom"/>
          </w:tcPr>
          <w:p w14:paraId="653A840E" w14:textId="77777777" w:rsidR="000148AA" w:rsidRPr="0044437C" w:rsidRDefault="000148AA" w:rsidP="00C6674A">
            <w:pPr>
              <w:pStyle w:val="TAC"/>
            </w:pPr>
            <w:r w:rsidRPr="0044437C">
              <w:t>11751</w:t>
            </w:r>
          </w:p>
        </w:tc>
      </w:tr>
      <w:tr w:rsidR="000148AA" w:rsidRPr="0044437C" w14:paraId="39F6910B" w14:textId="77777777" w:rsidTr="00C6674A">
        <w:trPr>
          <w:jc w:val="center"/>
        </w:trPr>
        <w:tc>
          <w:tcPr>
            <w:tcW w:w="767" w:type="dxa"/>
            <w:vAlign w:val="bottom"/>
          </w:tcPr>
          <w:p w14:paraId="5639F25E" w14:textId="77777777" w:rsidR="000148AA" w:rsidRPr="0044437C" w:rsidRDefault="000148AA" w:rsidP="00C6674A">
            <w:pPr>
              <w:pStyle w:val="TAC"/>
            </w:pPr>
            <w:r w:rsidRPr="0044437C">
              <w:t>28</w:t>
            </w:r>
          </w:p>
        </w:tc>
        <w:tc>
          <w:tcPr>
            <w:tcW w:w="767" w:type="dxa"/>
            <w:vAlign w:val="bottom"/>
          </w:tcPr>
          <w:p w14:paraId="0813D831" w14:textId="77777777" w:rsidR="000148AA" w:rsidRPr="0044437C" w:rsidRDefault="000148AA" w:rsidP="00C6674A">
            <w:pPr>
              <w:pStyle w:val="TAC"/>
            </w:pPr>
            <w:r w:rsidRPr="0044437C">
              <w:t>2958</w:t>
            </w:r>
          </w:p>
        </w:tc>
        <w:tc>
          <w:tcPr>
            <w:tcW w:w="767" w:type="dxa"/>
            <w:tcBorders>
              <w:right w:val="single" w:sz="12" w:space="0" w:color="auto"/>
            </w:tcBorders>
            <w:vAlign w:val="bottom"/>
          </w:tcPr>
          <w:p w14:paraId="7C5993AF" w14:textId="77777777" w:rsidR="000148AA" w:rsidRPr="0044437C" w:rsidRDefault="000148AA" w:rsidP="00C6674A">
            <w:pPr>
              <w:pStyle w:val="TAC"/>
            </w:pPr>
            <w:r w:rsidRPr="0044437C">
              <w:t>1620</w:t>
            </w:r>
          </w:p>
        </w:tc>
        <w:tc>
          <w:tcPr>
            <w:tcW w:w="767" w:type="dxa"/>
            <w:tcBorders>
              <w:left w:val="single" w:sz="12" w:space="0" w:color="auto"/>
            </w:tcBorders>
            <w:vAlign w:val="bottom"/>
          </w:tcPr>
          <w:p w14:paraId="13839025" w14:textId="77777777" w:rsidR="000148AA" w:rsidRPr="0044437C" w:rsidRDefault="000148AA" w:rsidP="00C6674A">
            <w:pPr>
              <w:pStyle w:val="TAC"/>
            </w:pPr>
            <w:r w:rsidRPr="0044437C">
              <w:t>68</w:t>
            </w:r>
          </w:p>
        </w:tc>
        <w:tc>
          <w:tcPr>
            <w:tcW w:w="768" w:type="dxa"/>
            <w:vAlign w:val="bottom"/>
          </w:tcPr>
          <w:p w14:paraId="393DA0C0" w14:textId="77777777" w:rsidR="000148AA" w:rsidRPr="0044437C" w:rsidRDefault="000148AA" w:rsidP="00C6674A">
            <w:pPr>
              <w:pStyle w:val="TAC"/>
            </w:pPr>
            <w:r w:rsidRPr="0044437C">
              <w:t>6116</w:t>
            </w:r>
          </w:p>
        </w:tc>
        <w:tc>
          <w:tcPr>
            <w:tcW w:w="768" w:type="dxa"/>
            <w:tcBorders>
              <w:right w:val="single" w:sz="12" w:space="0" w:color="auto"/>
            </w:tcBorders>
            <w:vAlign w:val="bottom"/>
          </w:tcPr>
          <w:p w14:paraId="0C4CC044" w14:textId="77777777" w:rsidR="000148AA" w:rsidRPr="0044437C" w:rsidRDefault="000148AA" w:rsidP="00C6674A">
            <w:pPr>
              <w:pStyle w:val="TAC"/>
            </w:pPr>
            <w:r w:rsidRPr="0044437C">
              <w:t>4855</w:t>
            </w:r>
          </w:p>
        </w:tc>
        <w:tc>
          <w:tcPr>
            <w:tcW w:w="768" w:type="dxa"/>
            <w:tcBorders>
              <w:left w:val="single" w:sz="12" w:space="0" w:color="auto"/>
            </w:tcBorders>
            <w:vAlign w:val="bottom"/>
          </w:tcPr>
          <w:p w14:paraId="7778B45C" w14:textId="77777777" w:rsidR="000148AA" w:rsidRPr="0044437C" w:rsidRDefault="000148AA" w:rsidP="00C6674A">
            <w:pPr>
              <w:pStyle w:val="TAC"/>
            </w:pPr>
            <w:r w:rsidRPr="0044437C">
              <w:t>108</w:t>
            </w:r>
          </w:p>
        </w:tc>
        <w:tc>
          <w:tcPr>
            <w:tcW w:w="768" w:type="dxa"/>
            <w:vAlign w:val="bottom"/>
          </w:tcPr>
          <w:p w14:paraId="6CAC2E72" w14:textId="77777777" w:rsidR="000148AA" w:rsidRPr="0044437C" w:rsidRDefault="000148AA" w:rsidP="00C6674A">
            <w:pPr>
              <w:pStyle w:val="TAC"/>
            </w:pPr>
            <w:r w:rsidRPr="0044437C">
              <w:t>9142</w:t>
            </w:r>
          </w:p>
        </w:tc>
        <w:tc>
          <w:tcPr>
            <w:tcW w:w="768" w:type="dxa"/>
            <w:tcBorders>
              <w:right w:val="single" w:sz="12" w:space="0" w:color="auto"/>
            </w:tcBorders>
            <w:vAlign w:val="bottom"/>
          </w:tcPr>
          <w:p w14:paraId="247EC387" w14:textId="77777777" w:rsidR="000148AA" w:rsidRPr="0044437C" w:rsidRDefault="000148AA" w:rsidP="00C6674A">
            <w:pPr>
              <w:pStyle w:val="TAC"/>
            </w:pPr>
            <w:r w:rsidRPr="0044437C">
              <w:t>8300</w:t>
            </w:r>
          </w:p>
        </w:tc>
        <w:tc>
          <w:tcPr>
            <w:tcW w:w="768" w:type="dxa"/>
            <w:tcBorders>
              <w:left w:val="single" w:sz="12" w:space="0" w:color="auto"/>
            </w:tcBorders>
            <w:vAlign w:val="bottom"/>
          </w:tcPr>
          <w:p w14:paraId="2E1FCC1D" w14:textId="77777777" w:rsidR="000148AA" w:rsidRPr="0044437C" w:rsidRDefault="000148AA" w:rsidP="00C6674A">
            <w:pPr>
              <w:pStyle w:val="TAC"/>
            </w:pPr>
            <w:r w:rsidRPr="0044437C">
              <w:t>148</w:t>
            </w:r>
          </w:p>
        </w:tc>
        <w:tc>
          <w:tcPr>
            <w:tcW w:w="768" w:type="dxa"/>
            <w:vAlign w:val="bottom"/>
          </w:tcPr>
          <w:p w14:paraId="14E6459C" w14:textId="77777777" w:rsidR="000148AA" w:rsidRPr="0044437C" w:rsidRDefault="000148AA" w:rsidP="00C6674A">
            <w:pPr>
              <w:pStyle w:val="TAC"/>
            </w:pPr>
            <w:r w:rsidRPr="0044437C">
              <w:t>12105</w:t>
            </w:r>
          </w:p>
        </w:tc>
        <w:tc>
          <w:tcPr>
            <w:tcW w:w="768" w:type="dxa"/>
            <w:vAlign w:val="bottom"/>
          </w:tcPr>
          <w:p w14:paraId="610939AD" w14:textId="77777777" w:rsidR="000148AA" w:rsidRPr="0044437C" w:rsidRDefault="000148AA" w:rsidP="00C6674A">
            <w:pPr>
              <w:pStyle w:val="TAC"/>
            </w:pPr>
            <w:r w:rsidRPr="0044437C">
              <w:t>11840</w:t>
            </w:r>
          </w:p>
        </w:tc>
      </w:tr>
      <w:tr w:rsidR="000148AA" w:rsidRPr="0044437C" w14:paraId="4D06DFA5" w14:textId="77777777" w:rsidTr="00C6674A">
        <w:trPr>
          <w:jc w:val="center"/>
        </w:trPr>
        <w:tc>
          <w:tcPr>
            <w:tcW w:w="767" w:type="dxa"/>
            <w:vAlign w:val="bottom"/>
          </w:tcPr>
          <w:p w14:paraId="43271BC0" w14:textId="77777777" w:rsidR="000148AA" w:rsidRPr="0044437C" w:rsidRDefault="000148AA" w:rsidP="00C6674A">
            <w:pPr>
              <w:pStyle w:val="TAC"/>
            </w:pPr>
            <w:r w:rsidRPr="0044437C">
              <w:t>29</w:t>
            </w:r>
          </w:p>
        </w:tc>
        <w:tc>
          <w:tcPr>
            <w:tcW w:w="767" w:type="dxa"/>
            <w:vAlign w:val="bottom"/>
          </w:tcPr>
          <w:p w14:paraId="4E607CE6" w14:textId="77777777" w:rsidR="000148AA" w:rsidRPr="0044437C" w:rsidRDefault="000148AA" w:rsidP="00C6674A">
            <w:pPr>
              <w:pStyle w:val="TAC"/>
            </w:pPr>
            <w:r w:rsidRPr="0044437C">
              <w:t>3040</w:t>
            </w:r>
          </w:p>
        </w:tc>
        <w:tc>
          <w:tcPr>
            <w:tcW w:w="767" w:type="dxa"/>
            <w:tcBorders>
              <w:right w:val="single" w:sz="12" w:space="0" w:color="auto"/>
            </w:tcBorders>
            <w:vAlign w:val="bottom"/>
          </w:tcPr>
          <w:p w14:paraId="66A46FD3" w14:textId="77777777" w:rsidR="000148AA" w:rsidRPr="0044437C" w:rsidRDefault="000148AA" w:rsidP="00C6674A">
            <w:pPr>
              <w:pStyle w:val="TAC"/>
            </w:pPr>
            <w:r w:rsidRPr="0044437C">
              <w:t>1696</w:t>
            </w:r>
          </w:p>
        </w:tc>
        <w:tc>
          <w:tcPr>
            <w:tcW w:w="767" w:type="dxa"/>
            <w:tcBorders>
              <w:left w:val="single" w:sz="12" w:space="0" w:color="auto"/>
            </w:tcBorders>
            <w:vAlign w:val="bottom"/>
          </w:tcPr>
          <w:p w14:paraId="4D62DD8C" w14:textId="77777777" w:rsidR="000148AA" w:rsidRPr="0044437C" w:rsidRDefault="000148AA" w:rsidP="00C6674A">
            <w:pPr>
              <w:pStyle w:val="TAC"/>
            </w:pPr>
            <w:r w:rsidRPr="0044437C">
              <w:t>69</w:t>
            </w:r>
          </w:p>
        </w:tc>
        <w:tc>
          <w:tcPr>
            <w:tcW w:w="768" w:type="dxa"/>
            <w:vAlign w:val="bottom"/>
          </w:tcPr>
          <w:p w14:paraId="64DA3347" w14:textId="77777777" w:rsidR="000148AA" w:rsidRPr="0044437C" w:rsidRDefault="000148AA" w:rsidP="00C6674A">
            <w:pPr>
              <w:pStyle w:val="TAC"/>
            </w:pPr>
            <w:r w:rsidRPr="0044437C">
              <w:t>6193</w:t>
            </w:r>
          </w:p>
        </w:tc>
        <w:tc>
          <w:tcPr>
            <w:tcW w:w="768" w:type="dxa"/>
            <w:tcBorders>
              <w:right w:val="single" w:sz="12" w:space="0" w:color="auto"/>
            </w:tcBorders>
            <w:vAlign w:val="bottom"/>
          </w:tcPr>
          <w:p w14:paraId="21EE0875" w14:textId="77777777" w:rsidR="000148AA" w:rsidRPr="0044437C" w:rsidRDefault="000148AA" w:rsidP="00C6674A">
            <w:pPr>
              <w:pStyle w:val="TAC"/>
            </w:pPr>
            <w:r w:rsidRPr="0044437C">
              <w:t>4940</w:t>
            </w:r>
          </w:p>
        </w:tc>
        <w:tc>
          <w:tcPr>
            <w:tcW w:w="768" w:type="dxa"/>
            <w:tcBorders>
              <w:left w:val="single" w:sz="12" w:space="0" w:color="auto"/>
            </w:tcBorders>
            <w:vAlign w:val="bottom"/>
          </w:tcPr>
          <w:p w14:paraId="43C725EE" w14:textId="77777777" w:rsidR="000148AA" w:rsidRPr="0044437C" w:rsidRDefault="000148AA" w:rsidP="00C6674A">
            <w:pPr>
              <w:pStyle w:val="TAC"/>
            </w:pPr>
            <w:r w:rsidRPr="0044437C">
              <w:t>109</w:t>
            </w:r>
          </w:p>
        </w:tc>
        <w:tc>
          <w:tcPr>
            <w:tcW w:w="768" w:type="dxa"/>
            <w:vAlign w:val="bottom"/>
          </w:tcPr>
          <w:p w14:paraId="4A06E27E" w14:textId="77777777" w:rsidR="000148AA" w:rsidRPr="0044437C" w:rsidRDefault="000148AA" w:rsidP="00C6674A">
            <w:pPr>
              <w:pStyle w:val="TAC"/>
            </w:pPr>
            <w:r w:rsidRPr="0044437C">
              <w:t>9216</w:t>
            </w:r>
          </w:p>
        </w:tc>
        <w:tc>
          <w:tcPr>
            <w:tcW w:w="768" w:type="dxa"/>
            <w:tcBorders>
              <w:right w:val="single" w:sz="12" w:space="0" w:color="auto"/>
            </w:tcBorders>
            <w:vAlign w:val="bottom"/>
          </w:tcPr>
          <w:p w14:paraId="052BDD1C" w14:textId="77777777" w:rsidR="000148AA" w:rsidRPr="0044437C" w:rsidRDefault="000148AA" w:rsidP="00C6674A">
            <w:pPr>
              <w:pStyle w:val="TAC"/>
            </w:pPr>
            <w:r w:rsidRPr="0044437C">
              <w:t>8387</w:t>
            </w:r>
          </w:p>
        </w:tc>
        <w:tc>
          <w:tcPr>
            <w:tcW w:w="768" w:type="dxa"/>
            <w:tcBorders>
              <w:left w:val="single" w:sz="12" w:space="0" w:color="auto"/>
            </w:tcBorders>
            <w:vAlign w:val="bottom"/>
          </w:tcPr>
          <w:p w14:paraId="7ECE2CC5" w14:textId="77777777" w:rsidR="000148AA" w:rsidRPr="0044437C" w:rsidRDefault="000148AA" w:rsidP="00C6674A">
            <w:pPr>
              <w:pStyle w:val="TAC"/>
            </w:pPr>
            <w:r w:rsidRPr="0044437C">
              <w:t>149</w:t>
            </w:r>
          </w:p>
        </w:tc>
        <w:tc>
          <w:tcPr>
            <w:tcW w:w="768" w:type="dxa"/>
            <w:vAlign w:val="bottom"/>
          </w:tcPr>
          <w:p w14:paraId="46988B36" w14:textId="77777777" w:rsidR="000148AA" w:rsidRPr="0044437C" w:rsidRDefault="000148AA" w:rsidP="00C6674A">
            <w:pPr>
              <w:pStyle w:val="TAC"/>
            </w:pPr>
            <w:r w:rsidRPr="0044437C">
              <w:t>12179</w:t>
            </w:r>
          </w:p>
        </w:tc>
        <w:tc>
          <w:tcPr>
            <w:tcW w:w="768" w:type="dxa"/>
            <w:vAlign w:val="bottom"/>
          </w:tcPr>
          <w:p w14:paraId="65216404" w14:textId="77777777" w:rsidR="000148AA" w:rsidRPr="0044437C" w:rsidRDefault="000148AA" w:rsidP="00C6674A">
            <w:pPr>
              <w:pStyle w:val="TAC"/>
            </w:pPr>
            <w:r w:rsidRPr="0044437C">
              <w:t>11930</w:t>
            </w:r>
          </w:p>
        </w:tc>
      </w:tr>
      <w:tr w:rsidR="000148AA" w:rsidRPr="0044437C" w14:paraId="3D4FED79" w14:textId="77777777" w:rsidTr="00C6674A">
        <w:trPr>
          <w:jc w:val="center"/>
        </w:trPr>
        <w:tc>
          <w:tcPr>
            <w:tcW w:w="767" w:type="dxa"/>
            <w:vAlign w:val="bottom"/>
          </w:tcPr>
          <w:p w14:paraId="1BBE8FE4" w14:textId="77777777" w:rsidR="000148AA" w:rsidRPr="0044437C" w:rsidRDefault="000148AA" w:rsidP="00C6674A">
            <w:pPr>
              <w:pStyle w:val="TAC"/>
            </w:pPr>
            <w:r w:rsidRPr="0044437C">
              <w:t>30</w:t>
            </w:r>
          </w:p>
        </w:tc>
        <w:tc>
          <w:tcPr>
            <w:tcW w:w="767" w:type="dxa"/>
            <w:vAlign w:val="bottom"/>
          </w:tcPr>
          <w:p w14:paraId="78A2D439" w14:textId="77777777" w:rsidR="000148AA" w:rsidRPr="0044437C" w:rsidRDefault="000148AA" w:rsidP="00C6674A">
            <w:pPr>
              <w:pStyle w:val="TAC"/>
            </w:pPr>
            <w:r w:rsidRPr="0044437C">
              <w:t>3122</w:t>
            </w:r>
          </w:p>
        </w:tc>
        <w:tc>
          <w:tcPr>
            <w:tcW w:w="767" w:type="dxa"/>
            <w:tcBorders>
              <w:right w:val="single" w:sz="12" w:space="0" w:color="auto"/>
            </w:tcBorders>
            <w:vAlign w:val="bottom"/>
          </w:tcPr>
          <w:p w14:paraId="19B489F7" w14:textId="77777777" w:rsidR="000148AA" w:rsidRPr="0044437C" w:rsidRDefault="000148AA" w:rsidP="00C6674A">
            <w:pPr>
              <w:pStyle w:val="TAC"/>
            </w:pPr>
            <w:r w:rsidRPr="0044437C">
              <w:t>1772</w:t>
            </w:r>
          </w:p>
        </w:tc>
        <w:tc>
          <w:tcPr>
            <w:tcW w:w="767" w:type="dxa"/>
            <w:tcBorders>
              <w:left w:val="single" w:sz="12" w:space="0" w:color="auto"/>
            </w:tcBorders>
            <w:vAlign w:val="bottom"/>
          </w:tcPr>
          <w:p w14:paraId="3E1D9AED" w14:textId="77777777" w:rsidR="000148AA" w:rsidRPr="0044437C" w:rsidRDefault="000148AA" w:rsidP="00C6674A">
            <w:pPr>
              <w:pStyle w:val="TAC"/>
            </w:pPr>
            <w:r w:rsidRPr="0044437C">
              <w:t>70</w:t>
            </w:r>
          </w:p>
        </w:tc>
        <w:tc>
          <w:tcPr>
            <w:tcW w:w="768" w:type="dxa"/>
            <w:vAlign w:val="bottom"/>
          </w:tcPr>
          <w:p w14:paraId="10CD59E8" w14:textId="77777777" w:rsidR="000148AA" w:rsidRPr="0044437C" w:rsidRDefault="000148AA" w:rsidP="00C6674A">
            <w:pPr>
              <w:pStyle w:val="TAC"/>
            </w:pPr>
            <w:r w:rsidRPr="0044437C">
              <w:t>6270</w:t>
            </w:r>
          </w:p>
        </w:tc>
        <w:tc>
          <w:tcPr>
            <w:tcW w:w="768" w:type="dxa"/>
            <w:tcBorders>
              <w:right w:val="single" w:sz="12" w:space="0" w:color="auto"/>
            </w:tcBorders>
            <w:vAlign w:val="bottom"/>
          </w:tcPr>
          <w:p w14:paraId="30FECAA9" w14:textId="77777777" w:rsidR="000148AA" w:rsidRPr="0044437C" w:rsidRDefault="000148AA" w:rsidP="00C6674A">
            <w:pPr>
              <w:pStyle w:val="TAC"/>
            </w:pPr>
            <w:r w:rsidRPr="0044437C">
              <w:t>5024</w:t>
            </w:r>
          </w:p>
        </w:tc>
        <w:tc>
          <w:tcPr>
            <w:tcW w:w="768" w:type="dxa"/>
            <w:tcBorders>
              <w:left w:val="single" w:sz="12" w:space="0" w:color="auto"/>
            </w:tcBorders>
            <w:vAlign w:val="bottom"/>
          </w:tcPr>
          <w:p w14:paraId="39B183C5" w14:textId="77777777" w:rsidR="000148AA" w:rsidRPr="0044437C" w:rsidRDefault="000148AA" w:rsidP="00C6674A">
            <w:pPr>
              <w:pStyle w:val="TAC"/>
            </w:pPr>
            <w:r w:rsidRPr="0044437C">
              <w:t>110</w:t>
            </w:r>
          </w:p>
        </w:tc>
        <w:tc>
          <w:tcPr>
            <w:tcW w:w="768" w:type="dxa"/>
            <w:vAlign w:val="bottom"/>
          </w:tcPr>
          <w:p w14:paraId="6A18F641" w14:textId="77777777" w:rsidR="000148AA" w:rsidRPr="0044437C" w:rsidRDefault="000148AA" w:rsidP="00C6674A">
            <w:pPr>
              <w:pStyle w:val="TAC"/>
            </w:pPr>
            <w:r w:rsidRPr="0044437C">
              <w:t>9291</w:t>
            </w:r>
          </w:p>
        </w:tc>
        <w:tc>
          <w:tcPr>
            <w:tcW w:w="768" w:type="dxa"/>
            <w:tcBorders>
              <w:right w:val="single" w:sz="12" w:space="0" w:color="auto"/>
            </w:tcBorders>
            <w:vAlign w:val="bottom"/>
          </w:tcPr>
          <w:p w14:paraId="5AAC05B6" w14:textId="77777777" w:rsidR="000148AA" w:rsidRPr="0044437C" w:rsidRDefault="000148AA" w:rsidP="00C6674A">
            <w:pPr>
              <w:pStyle w:val="TAC"/>
            </w:pPr>
            <w:r w:rsidRPr="0044437C">
              <w:t>8475</w:t>
            </w:r>
          </w:p>
        </w:tc>
        <w:tc>
          <w:tcPr>
            <w:tcW w:w="768" w:type="dxa"/>
            <w:tcBorders>
              <w:left w:val="single" w:sz="12" w:space="0" w:color="auto"/>
            </w:tcBorders>
            <w:vAlign w:val="bottom"/>
          </w:tcPr>
          <w:p w14:paraId="1463F8C0" w14:textId="77777777" w:rsidR="000148AA" w:rsidRPr="0044437C" w:rsidRDefault="000148AA" w:rsidP="00C6674A">
            <w:pPr>
              <w:pStyle w:val="TAC"/>
            </w:pPr>
            <w:r w:rsidRPr="0044437C">
              <w:t>150</w:t>
            </w:r>
          </w:p>
        </w:tc>
        <w:tc>
          <w:tcPr>
            <w:tcW w:w="768" w:type="dxa"/>
            <w:vAlign w:val="bottom"/>
          </w:tcPr>
          <w:p w14:paraId="5A4AAB39" w14:textId="77777777" w:rsidR="000148AA" w:rsidRPr="0044437C" w:rsidRDefault="000148AA" w:rsidP="00C6674A">
            <w:pPr>
              <w:pStyle w:val="TAC"/>
            </w:pPr>
            <w:r w:rsidRPr="0044437C">
              <w:t>12252</w:t>
            </w:r>
          </w:p>
        </w:tc>
        <w:tc>
          <w:tcPr>
            <w:tcW w:w="768" w:type="dxa"/>
            <w:vAlign w:val="bottom"/>
          </w:tcPr>
          <w:p w14:paraId="7D97A2DD" w14:textId="77777777" w:rsidR="000148AA" w:rsidRPr="0044437C" w:rsidRDefault="000148AA" w:rsidP="00C6674A">
            <w:pPr>
              <w:pStyle w:val="TAC"/>
            </w:pPr>
            <w:r w:rsidRPr="0044437C">
              <w:t>12019</w:t>
            </w:r>
          </w:p>
        </w:tc>
      </w:tr>
      <w:tr w:rsidR="000148AA" w:rsidRPr="0044437C" w14:paraId="21D3ED2D" w14:textId="77777777" w:rsidTr="00C6674A">
        <w:trPr>
          <w:jc w:val="center"/>
        </w:trPr>
        <w:tc>
          <w:tcPr>
            <w:tcW w:w="767" w:type="dxa"/>
            <w:vAlign w:val="bottom"/>
          </w:tcPr>
          <w:p w14:paraId="3E561818" w14:textId="77777777" w:rsidR="000148AA" w:rsidRPr="0044437C" w:rsidRDefault="000148AA" w:rsidP="00C6674A">
            <w:pPr>
              <w:pStyle w:val="TAC"/>
            </w:pPr>
            <w:r w:rsidRPr="0044437C">
              <w:t>31</w:t>
            </w:r>
          </w:p>
        </w:tc>
        <w:tc>
          <w:tcPr>
            <w:tcW w:w="767" w:type="dxa"/>
            <w:vAlign w:val="bottom"/>
          </w:tcPr>
          <w:p w14:paraId="07E72218" w14:textId="77777777" w:rsidR="000148AA" w:rsidRPr="0044437C" w:rsidRDefault="000148AA" w:rsidP="00C6674A">
            <w:pPr>
              <w:pStyle w:val="TAC"/>
            </w:pPr>
            <w:r w:rsidRPr="0044437C">
              <w:t>3204</w:t>
            </w:r>
          </w:p>
        </w:tc>
        <w:tc>
          <w:tcPr>
            <w:tcW w:w="767" w:type="dxa"/>
            <w:tcBorders>
              <w:right w:val="single" w:sz="12" w:space="0" w:color="auto"/>
            </w:tcBorders>
            <w:vAlign w:val="bottom"/>
          </w:tcPr>
          <w:p w14:paraId="4913B03C" w14:textId="77777777" w:rsidR="000148AA" w:rsidRPr="0044437C" w:rsidRDefault="000148AA" w:rsidP="00C6674A">
            <w:pPr>
              <w:pStyle w:val="TAC"/>
            </w:pPr>
            <w:r w:rsidRPr="0044437C">
              <w:t>1848</w:t>
            </w:r>
          </w:p>
        </w:tc>
        <w:tc>
          <w:tcPr>
            <w:tcW w:w="767" w:type="dxa"/>
            <w:tcBorders>
              <w:left w:val="single" w:sz="12" w:space="0" w:color="auto"/>
            </w:tcBorders>
            <w:vAlign w:val="bottom"/>
          </w:tcPr>
          <w:p w14:paraId="135CCC82" w14:textId="77777777" w:rsidR="000148AA" w:rsidRPr="0044437C" w:rsidRDefault="000148AA" w:rsidP="00C6674A">
            <w:pPr>
              <w:pStyle w:val="TAC"/>
            </w:pPr>
            <w:r w:rsidRPr="0044437C">
              <w:t>71</w:t>
            </w:r>
          </w:p>
        </w:tc>
        <w:tc>
          <w:tcPr>
            <w:tcW w:w="768" w:type="dxa"/>
            <w:vAlign w:val="bottom"/>
          </w:tcPr>
          <w:p w14:paraId="6A1E617A" w14:textId="77777777" w:rsidR="000148AA" w:rsidRPr="0044437C" w:rsidRDefault="000148AA" w:rsidP="00C6674A">
            <w:pPr>
              <w:pStyle w:val="TAC"/>
            </w:pPr>
            <w:r w:rsidRPr="0044437C">
              <w:t>6346</w:t>
            </w:r>
          </w:p>
        </w:tc>
        <w:tc>
          <w:tcPr>
            <w:tcW w:w="768" w:type="dxa"/>
            <w:tcBorders>
              <w:right w:val="single" w:sz="12" w:space="0" w:color="auto"/>
            </w:tcBorders>
            <w:vAlign w:val="bottom"/>
          </w:tcPr>
          <w:p w14:paraId="2A8E85C0" w14:textId="77777777" w:rsidR="000148AA" w:rsidRPr="0044437C" w:rsidRDefault="000148AA" w:rsidP="00C6674A">
            <w:pPr>
              <w:pStyle w:val="TAC"/>
            </w:pPr>
            <w:r w:rsidRPr="0044437C">
              <w:t>5109</w:t>
            </w:r>
          </w:p>
        </w:tc>
        <w:tc>
          <w:tcPr>
            <w:tcW w:w="768" w:type="dxa"/>
            <w:tcBorders>
              <w:left w:val="single" w:sz="12" w:space="0" w:color="auto"/>
            </w:tcBorders>
            <w:vAlign w:val="bottom"/>
          </w:tcPr>
          <w:p w14:paraId="38ADD6F7" w14:textId="77777777" w:rsidR="000148AA" w:rsidRPr="0044437C" w:rsidRDefault="000148AA" w:rsidP="00C6674A">
            <w:pPr>
              <w:pStyle w:val="TAC"/>
            </w:pPr>
            <w:r w:rsidRPr="0044437C">
              <w:t>111</w:t>
            </w:r>
          </w:p>
        </w:tc>
        <w:tc>
          <w:tcPr>
            <w:tcW w:w="768" w:type="dxa"/>
            <w:vAlign w:val="bottom"/>
          </w:tcPr>
          <w:p w14:paraId="001C8EC3" w14:textId="77777777" w:rsidR="000148AA" w:rsidRPr="0044437C" w:rsidRDefault="000148AA" w:rsidP="00C6674A">
            <w:pPr>
              <w:pStyle w:val="TAC"/>
            </w:pPr>
            <w:r w:rsidRPr="0044437C">
              <w:t>9366</w:t>
            </w:r>
          </w:p>
        </w:tc>
        <w:tc>
          <w:tcPr>
            <w:tcW w:w="768" w:type="dxa"/>
            <w:tcBorders>
              <w:right w:val="single" w:sz="12" w:space="0" w:color="auto"/>
            </w:tcBorders>
            <w:vAlign w:val="bottom"/>
          </w:tcPr>
          <w:p w14:paraId="629D77D3" w14:textId="77777777" w:rsidR="000148AA" w:rsidRPr="0044437C" w:rsidRDefault="000148AA" w:rsidP="00C6674A">
            <w:pPr>
              <w:pStyle w:val="TAC"/>
            </w:pPr>
            <w:r w:rsidRPr="0044437C">
              <w:t>8562</w:t>
            </w:r>
          </w:p>
        </w:tc>
        <w:tc>
          <w:tcPr>
            <w:tcW w:w="768" w:type="dxa"/>
            <w:tcBorders>
              <w:left w:val="single" w:sz="12" w:space="0" w:color="auto"/>
            </w:tcBorders>
            <w:vAlign w:val="bottom"/>
          </w:tcPr>
          <w:p w14:paraId="4E0AC134" w14:textId="77777777" w:rsidR="000148AA" w:rsidRPr="0044437C" w:rsidRDefault="000148AA" w:rsidP="00C6674A">
            <w:pPr>
              <w:pStyle w:val="TAC"/>
            </w:pPr>
            <w:r w:rsidRPr="0044437C">
              <w:t>151</w:t>
            </w:r>
          </w:p>
        </w:tc>
        <w:tc>
          <w:tcPr>
            <w:tcW w:w="768" w:type="dxa"/>
            <w:vAlign w:val="bottom"/>
          </w:tcPr>
          <w:p w14:paraId="0DA2D12B" w14:textId="77777777" w:rsidR="000148AA" w:rsidRPr="0044437C" w:rsidRDefault="000148AA" w:rsidP="00C6674A">
            <w:pPr>
              <w:pStyle w:val="TAC"/>
            </w:pPr>
            <w:r w:rsidRPr="0044437C">
              <w:t>12326</w:t>
            </w:r>
          </w:p>
        </w:tc>
        <w:tc>
          <w:tcPr>
            <w:tcW w:w="768" w:type="dxa"/>
            <w:vAlign w:val="bottom"/>
          </w:tcPr>
          <w:p w14:paraId="3A3F19F7" w14:textId="77777777" w:rsidR="000148AA" w:rsidRPr="0044437C" w:rsidRDefault="000148AA" w:rsidP="00C6674A">
            <w:pPr>
              <w:pStyle w:val="TAC"/>
            </w:pPr>
            <w:r w:rsidRPr="0044437C">
              <w:t>12109</w:t>
            </w:r>
          </w:p>
        </w:tc>
      </w:tr>
      <w:tr w:rsidR="000148AA" w:rsidRPr="0044437C" w14:paraId="0B37668F" w14:textId="77777777" w:rsidTr="00C6674A">
        <w:trPr>
          <w:jc w:val="center"/>
        </w:trPr>
        <w:tc>
          <w:tcPr>
            <w:tcW w:w="767" w:type="dxa"/>
            <w:vAlign w:val="bottom"/>
          </w:tcPr>
          <w:p w14:paraId="5A3EA605" w14:textId="77777777" w:rsidR="000148AA" w:rsidRPr="0044437C" w:rsidRDefault="000148AA" w:rsidP="00C6674A">
            <w:pPr>
              <w:pStyle w:val="TAC"/>
            </w:pPr>
            <w:r w:rsidRPr="0044437C">
              <w:t>32</w:t>
            </w:r>
          </w:p>
        </w:tc>
        <w:tc>
          <w:tcPr>
            <w:tcW w:w="767" w:type="dxa"/>
            <w:vAlign w:val="bottom"/>
          </w:tcPr>
          <w:p w14:paraId="30740361" w14:textId="77777777" w:rsidR="000148AA" w:rsidRPr="0044437C" w:rsidRDefault="000148AA" w:rsidP="00C6674A">
            <w:pPr>
              <w:pStyle w:val="TAC"/>
            </w:pPr>
            <w:r w:rsidRPr="0044437C">
              <w:t>3285</w:t>
            </w:r>
          </w:p>
        </w:tc>
        <w:tc>
          <w:tcPr>
            <w:tcW w:w="767" w:type="dxa"/>
            <w:tcBorders>
              <w:right w:val="single" w:sz="12" w:space="0" w:color="auto"/>
            </w:tcBorders>
            <w:vAlign w:val="bottom"/>
          </w:tcPr>
          <w:p w14:paraId="6DB279DA" w14:textId="77777777" w:rsidR="000148AA" w:rsidRPr="0044437C" w:rsidRDefault="000148AA" w:rsidP="00C6674A">
            <w:pPr>
              <w:pStyle w:val="TAC"/>
            </w:pPr>
            <w:r w:rsidRPr="0044437C">
              <w:t>1925</w:t>
            </w:r>
          </w:p>
        </w:tc>
        <w:tc>
          <w:tcPr>
            <w:tcW w:w="767" w:type="dxa"/>
            <w:tcBorders>
              <w:left w:val="single" w:sz="12" w:space="0" w:color="auto"/>
            </w:tcBorders>
            <w:vAlign w:val="bottom"/>
          </w:tcPr>
          <w:p w14:paraId="72F98353" w14:textId="77777777" w:rsidR="000148AA" w:rsidRPr="0044437C" w:rsidRDefault="000148AA" w:rsidP="00C6674A">
            <w:pPr>
              <w:pStyle w:val="TAC"/>
            </w:pPr>
            <w:r w:rsidRPr="0044437C">
              <w:t>72</w:t>
            </w:r>
          </w:p>
        </w:tc>
        <w:tc>
          <w:tcPr>
            <w:tcW w:w="768" w:type="dxa"/>
            <w:vAlign w:val="bottom"/>
          </w:tcPr>
          <w:p w14:paraId="692FECFA" w14:textId="77777777" w:rsidR="000148AA" w:rsidRPr="0044437C" w:rsidRDefault="000148AA" w:rsidP="00C6674A">
            <w:pPr>
              <w:pStyle w:val="TAC"/>
            </w:pPr>
            <w:r w:rsidRPr="0044437C">
              <w:t>6423</w:t>
            </w:r>
          </w:p>
        </w:tc>
        <w:tc>
          <w:tcPr>
            <w:tcW w:w="768" w:type="dxa"/>
            <w:tcBorders>
              <w:right w:val="single" w:sz="12" w:space="0" w:color="auto"/>
            </w:tcBorders>
            <w:vAlign w:val="bottom"/>
          </w:tcPr>
          <w:p w14:paraId="6EA32D53" w14:textId="77777777" w:rsidR="000148AA" w:rsidRPr="0044437C" w:rsidRDefault="000148AA" w:rsidP="00C6674A">
            <w:pPr>
              <w:pStyle w:val="TAC"/>
            </w:pPr>
            <w:r w:rsidRPr="0044437C">
              <w:t>5193</w:t>
            </w:r>
          </w:p>
        </w:tc>
        <w:tc>
          <w:tcPr>
            <w:tcW w:w="768" w:type="dxa"/>
            <w:tcBorders>
              <w:left w:val="single" w:sz="12" w:space="0" w:color="auto"/>
            </w:tcBorders>
            <w:vAlign w:val="bottom"/>
          </w:tcPr>
          <w:p w14:paraId="050EC8AF" w14:textId="77777777" w:rsidR="000148AA" w:rsidRPr="0044437C" w:rsidRDefault="000148AA" w:rsidP="00C6674A">
            <w:pPr>
              <w:pStyle w:val="TAC"/>
            </w:pPr>
            <w:r w:rsidRPr="0044437C">
              <w:t>112</w:t>
            </w:r>
          </w:p>
        </w:tc>
        <w:tc>
          <w:tcPr>
            <w:tcW w:w="768" w:type="dxa"/>
            <w:vAlign w:val="bottom"/>
          </w:tcPr>
          <w:p w14:paraId="23359B0C" w14:textId="77777777" w:rsidR="000148AA" w:rsidRPr="0044437C" w:rsidRDefault="000148AA" w:rsidP="00C6674A">
            <w:pPr>
              <w:pStyle w:val="TAC"/>
            </w:pPr>
            <w:r w:rsidRPr="0044437C">
              <w:t>9440</w:t>
            </w:r>
          </w:p>
        </w:tc>
        <w:tc>
          <w:tcPr>
            <w:tcW w:w="768" w:type="dxa"/>
            <w:tcBorders>
              <w:right w:val="single" w:sz="12" w:space="0" w:color="auto"/>
            </w:tcBorders>
            <w:vAlign w:val="bottom"/>
          </w:tcPr>
          <w:p w14:paraId="5A89DB0C" w14:textId="77777777" w:rsidR="000148AA" w:rsidRPr="0044437C" w:rsidRDefault="000148AA" w:rsidP="00C6674A">
            <w:pPr>
              <w:pStyle w:val="TAC"/>
            </w:pPr>
            <w:r w:rsidRPr="0044437C">
              <w:t>8650</w:t>
            </w:r>
          </w:p>
        </w:tc>
        <w:tc>
          <w:tcPr>
            <w:tcW w:w="768" w:type="dxa"/>
            <w:tcBorders>
              <w:left w:val="single" w:sz="12" w:space="0" w:color="auto"/>
            </w:tcBorders>
            <w:vAlign w:val="bottom"/>
          </w:tcPr>
          <w:p w14:paraId="75A54455" w14:textId="77777777" w:rsidR="000148AA" w:rsidRPr="0044437C" w:rsidRDefault="000148AA" w:rsidP="00C6674A">
            <w:pPr>
              <w:pStyle w:val="TAC"/>
            </w:pPr>
            <w:r w:rsidRPr="0044437C">
              <w:t>152</w:t>
            </w:r>
          </w:p>
        </w:tc>
        <w:tc>
          <w:tcPr>
            <w:tcW w:w="768" w:type="dxa"/>
            <w:vAlign w:val="bottom"/>
          </w:tcPr>
          <w:p w14:paraId="603B5D13" w14:textId="77777777" w:rsidR="000148AA" w:rsidRPr="0044437C" w:rsidRDefault="000148AA" w:rsidP="00C6674A">
            <w:pPr>
              <w:pStyle w:val="TAC"/>
            </w:pPr>
            <w:r w:rsidRPr="0044437C">
              <w:t>12399</w:t>
            </w:r>
          </w:p>
        </w:tc>
        <w:tc>
          <w:tcPr>
            <w:tcW w:w="768" w:type="dxa"/>
            <w:vAlign w:val="bottom"/>
          </w:tcPr>
          <w:p w14:paraId="606E86D4" w14:textId="77777777" w:rsidR="000148AA" w:rsidRPr="0044437C" w:rsidRDefault="000148AA" w:rsidP="00C6674A">
            <w:pPr>
              <w:pStyle w:val="TAC"/>
            </w:pPr>
            <w:r w:rsidRPr="0044437C">
              <w:t>12198</w:t>
            </w:r>
          </w:p>
        </w:tc>
      </w:tr>
      <w:tr w:rsidR="000148AA" w:rsidRPr="0044437C" w14:paraId="74242458" w14:textId="77777777" w:rsidTr="00C6674A">
        <w:trPr>
          <w:jc w:val="center"/>
        </w:trPr>
        <w:tc>
          <w:tcPr>
            <w:tcW w:w="767" w:type="dxa"/>
            <w:vAlign w:val="bottom"/>
          </w:tcPr>
          <w:p w14:paraId="676632DF" w14:textId="77777777" w:rsidR="000148AA" w:rsidRPr="0044437C" w:rsidRDefault="000148AA" w:rsidP="00C6674A">
            <w:pPr>
              <w:pStyle w:val="TAC"/>
            </w:pPr>
            <w:r w:rsidRPr="0044437C">
              <w:t>33</w:t>
            </w:r>
          </w:p>
        </w:tc>
        <w:tc>
          <w:tcPr>
            <w:tcW w:w="767" w:type="dxa"/>
            <w:vAlign w:val="bottom"/>
          </w:tcPr>
          <w:p w14:paraId="56BA7452" w14:textId="77777777" w:rsidR="000148AA" w:rsidRPr="0044437C" w:rsidRDefault="000148AA" w:rsidP="00C6674A">
            <w:pPr>
              <w:pStyle w:val="TAC"/>
            </w:pPr>
            <w:r w:rsidRPr="0044437C">
              <w:t>3366</w:t>
            </w:r>
          </w:p>
        </w:tc>
        <w:tc>
          <w:tcPr>
            <w:tcW w:w="767" w:type="dxa"/>
            <w:tcBorders>
              <w:right w:val="single" w:sz="12" w:space="0" w:color="auto"/>
            </w:tcBorders>
            <w:vAlign w:val="bottom"/>
          </w:tcPr>
          <w:p w14:paraId="4A0D496D" w14:textId="77777777" w:rsidR="000148AA" w:rsidRPr="0044437C" w:rsidRDefault="000148AA" w:rsidP="00C6674A">
            <w:pPr>
              <w:pStyle w:val="TAC"/>
            </w:pPr>
            <w:r w:rsidRPr="0044437C">
              <w:t>2003</w:t>
            </w:r>
          </w:p>
        </w:tc>
        <w:tc>
          <w:tcPr>
            <w:tcW w:w="767" w:type="dxa"/>
            <w:tcBorders>
              <w:left w:val="single" w:sz="12" w:space="0" w:color="auto"/>
            </w:tcBorders>
            <w:vAlign w:val="bottom"/>
          </w:tcPr>
          <w:p w14:paraId="7AC6BA0E" w14:textId="77777777" w:rsidR="000148AA" w:rsidRPr="0044437C" w:rsidRDefault="000148AA" w:rsidP="00C6674A">
            <w:pPr>
              <w:pStyle w:val="TAC"/>
            </w:pPr>
            <w:r w:rsidRPr="0044437C">
              <w:t>73</w:t>
            </w:r>
          </w:p>
        </w:tc>
        <w:tc>
          <w:tcPr>
            <w:tcW w:w="768" w:type="dxa"/>
            <w:vAlign w:val="bottom"/>
          </w:tcPr>
          <w:p w14:paraId="34DC94A9" w14:textId="77777777" w:rsidR="000148AA" w:rsidRPr="0044437C" w:rsidRDefault="000148AA" w:rsidP="00C6674A">
            <w:pPr>
              <w:pStyle w:val="TAC"/>
            </w:pPr>
            <w:r w:rsidRPr="0044437C">
              <w:t>6499</w:t>
            </w:r>
          </w:p>
        </w:tc>
        <w:tc>
          <w:tcPr>
            <w:tcW w:w="768" w:type="dxa"/>
            <w:tcBorders>
              <w:right w:val="single" w:sz="12" w:space="0" w:color="auto"/>
            </w:tcBorders>
            <w:vAlign w:val="bottom"/>
          </w:tcPr>
          <w:p w14:paraId="0D3FEEB0" w14:textId="77777777" w:rsidR="000148AA" w:rsidRPr="0044437C" w:rsidRDefault="000148AA" w:rsidP="00C6674A">
            <w:pPr>
              <w:pStyle w:val="TAC"/>
            </w:pPr>
            <w:r w:rsidRPr="0044437C">
              <w:t>5278</w:t>
            </w:r>
          </w:p>
        </w:tc>
        <w:tc>
          <w:tcPr>
            <w:tcW w:w="768" w:type="dxa"/>
            <w:tcBorders>
              <w:left w:val="single" w:sz="12" w:space="0" w:color="auto"/>
            </w:tcBorders>
            <w:vAlign w:val="bottom"/>
          </w:tcPr>
          <w:p w14:paraId="68B4A0DD" w14:textId="77777777" w:rsidR="000148AA" w:rsidRPr="0044437C" w:rsidRDefault="000148AA" w:rsidP="00C6674A">
            <w:pPr>
              <w:pStyle w:val="TAC"/>
            </w:pPr>
            <w:r w:rsidRPr="0044437C">
              <w:t>113</w:t>
            </w:r>
          </w:p>
        </w:tc>
        <w:tc>
          <w:tcPr>
            <w:tcW w:w="768" w:type="dxa"/>
            <w:vAlign w:val="bottom"/>
          </w:tcPr>
          <w:p w14:paraId="748C30B3" w14:textId="77777777" w:rsidR="000148AA" w:rsidRPr="0044437C" w:rsidRDefault="000148AA" w:rsidP="00C6674A">
            <w:pPr>
              <w:pStyle w:val="TAC"/>
            </w:pPr>
            <w:r w:rsidRPr="0044437C">
              <w:t>9515</w:t>
            </w:r>
          </w:p>
        </w:tc>
        <w:tc>
          <w:tcPr>
            <w:tcW w:w="768" w:type="dxa"/>
            <w:tcBorders>
              <w:right w:val="single" w:sz="12" w:space="0" w:color="auto"/>
            </w:tcBorders>
            <w:vAlign w:val="bottom"/>
          </w:tcPr>
          <w:p w14:paraId="41352AE1" w14:textId="77777777" w:rsidR="000148AA" w:rsidRPr="0044437C" w:rsidRDefault="000148AA" w:rsidP="00C6674A">
            <w:pPr>
              <w:pStyle w:val="TAC"/>
            </w:pPr>
            <w:r w:rsidRPr="0044437C">
              <w:t>8738</w:t>
            </w:r>
          </w:p>
        </w:tc>
        <w:tc>
          <w:tcPr>
            <w:tcW w:w="768" w:type="dxa"/>
            <w:tcBorders>
              <w:left w:val="single" w:sz="12" w:space="0" w:color="auto"/>
            </w:tcBorders>
            <w:vAlign w:val="bottom"/>
          </w:tcPr>
          <w:p w14:paraId="2FBACA4A" w14:textId="77777777" w:rsidR="000148AA" w:rsidRPr="0044437C" w:rsidRDefault="000148AA" w:rsidP="00C6674A">
            <w:pPr>
              <w:pStyle w:val="TAC"/>
            </w:pPr>
            <w:r w:rsidRPr="0044437C">
              <w:t>153</w:t>
            </w:r>
          </w:p>
        </w:tc>
        <w:tc>
          <w:tcPr>
            <w:tcW w:w="768" w:type="dxa"/>
            <w:vAlign w:val="bottom"/>
          </w:tcPr>
          <w:p w14:paraId="2BEF367A" w14:textId="77777777" w:rsidR="000148AA" w:rsidRPr="0044437C" w:rsidRDefault="000148AA" w:rsidP="00C6674A">
            <w:pPr>
              <w:pStyle w:val="TAC"/>
            </w:pPr>
            <w:r w:rsidRPr="0044437C">
              <w:t>12473</w:t>
            </w:r>
          </w:p>
        </w:tc>
        <w:tc>
          <w:tcPr>
            <w:tcW w:w="768" w:type="dxa"/>
            <w:vAlign w:val="bottom"/>
          </w:tcPr>
          <w:p w14:paraId="1309A5A3" w14:textId="77777777" w:rsidR="000148AA" w:rsidRPr="0044437C" w:rsidRDefault="000148AA" w:rsidP="00C6674A">
            <w:pPr>
              <w:pStyle w:val="TAC"/>
            </w:pPr>
            <w:r w:rsidRPr="0044437C">
              <w:t>12288</w:t>
            </w:r>
          </w:p>
        </w:tc>
      </w:tr>
      <w:tr w:rsidR="000148AA" w:rsidRPr="0044437C" w14:paraId="4707F40A" w14:textId="77777777" w:rsidTr="00C6674A">
        <w:trPr>
          <w:jc w:val="center"/>
        </w:trPr>
        <w:tc>
          <w:tcPr>
            <w:tcW w:w="767" w:type="dxa"/>
            <w:vAlign w:val="bottom"/>
          </w:tcPr>
          <w:p w14:paraId="299344C6" w14:textId="77777777" w:rsidR="000148AA" w:rsidRPr="0044437C" w:rsidRDefault="000148AA" w:rsidP="00C6674A">
            <w:pPr>
              <w:pStyle w:val="TAC"/>
            </w:pPr>
            <w:r w:rsidRPr="0044437C">
              <w:t>34</w:t>
            </w:r>
          </w:p>
        </w:tc>
        <w:tc>
          <w:tcPr>
            <w:tcW w:w="767" w:type="dxa"/>
            <w:vAlign w:val="bottom"/>
          </w:tcPr>
          <w:p w14:paraId="11C21CB3" w14:textId="77777777" w:rsidR="000148AA" w:rsidRPr="0044437C" w:rsidRDefault="000148AA" w:rsidP="00C6674A">
            <w:pPr>
              <w:pStyle w:val="TAC"/>
            </w:pPr>
            <w:r w:rsidRPr="0044437C">
              <w:t>3447</w:t>
            </w:r>
          </w:p>
        </w:tc>
        <w:tc>
          <w:tcPr>
            <w:tcW w:w="767" w:type="dxa"/>
            <w:tcBorders>
              <w:right w:val="single" w:sz="12" w:space="0" w:color="auto"/>
            </w:tcBorders>
            <w:vAlign w:val="bottom"/>
          </w:tcPr>
          <w:p w14:paraId="5ED3BE6A" w14:textId="77777777" w:rsidR="000148AA" w:rsidRPr="0044437C" w:rsidRDefault="000148AA" w:rsidP="00C6674A">
            <w:pPr>
              <w:pStyle w:val="TAC"/>
            </w:pPr>
            <w:r w:rsidRPr="0044437C">
              <w:t>2080</w:t>
            </w:r>
          </w:p>
        </w:tc>
        <w:tc>
          <w:tcPr>
            <w:tcW w:w="767" w:type="dxa"/>
            <w:tcBorders>
              <w:left w:val="single" w:sz="12" w:space="0" w:color="auto"/>
            </w:tcBorders>
            <w:vAlign w:val="bottom"/>
          </w:tcPr>
          <w:p w14:paraId="7C3CDBF8" w14:textId="77777777" w:rsidR="000148AA" w:rsidRPr="0044437C" w:rsidRDefault="000148AA" w:rsidP="00C6674A">
            <w:pPr>
              <w:pStyle w:val="TAC"/>
            </w:pPr>
            <w:r w:rsidRPr="0044437C">
              <w:t>74</w:t>
            </w:r>
          </w:p>
        </w:tc>
        <w:tc>
          <w:tcPr>
            <w:tcW w:w="768" w:type="dxa"/>
            <w:vAlign w:val="bottom"/>
          </w:tcPr>
          <w:p w14:paraId="45CFB5C6" w14:textId="77777777" w:rsidR="000148AA" w:rsidRPr="0044437C" w:rsidRDefault="000148AA" w:rsidP="00C6674A">
            <w:pPr>
              <w:pStyle w:val="TAC"/>
            </w:pPr>
            <w:r w:rsidRPr="0044437C">
              <w:t>6576</w:t>
            </w:r>
          </w:p>
        </w:tc>
        <w:tc>
          <w:tcPr>
            <w:tcW w:w="768" w:type="dxa"/>
            <w:tcBorders>
              <w:right w:val="single" w:sz="12" w:space="0" w:color="auto"/>
            </w:tcBorders>
            <w:vAlign w:val="bottom"/>
          </w:tcPr>
          <w:p w14:paraId="4C7D505C" w14:textId="77777777" w:rsidR="000148AA" w:rsidRPr="0044437C" w:rsidRDefault="000148AA" w:rsidP="00C6674A">
            <w:pPr>
              <w:pStyle w:val="TAC"/>
            </w:pPr>
            <w:r w:rsidRPr="0044437C">
              <w:t>5363</w:t>
            </w:r>
          </w:p>
        </w:tc>
        <w:tc>
          <w:tcPr>
            <w:tcW w:w="768" w:type="dxa"/>
            <w:tcBorders>
              <w:left w:val="single" w:sz="12" w:space="0" w:color="auto"/>
            </w:tcBorders>
            <w:vAlign w:val="bottom"/>
          </w:tcPr>
          <w:p w14:paraId="7E80B4AE" w14:textId="77777777" w:rsidR="000148AA" w:rsidRPr="0044437C" w:rsidRDefault="000148AA" w:rsidP="00C6674A">
            <w:pPr>
              <w:pStyle w:val="TAC"/>
            </w:pPr>
            <w:r w:rsidRPr="0044437C">
              <w:t>114</w:t>
            </w:r>
          </w:p>
        </w:tc>
        <w:tc>
          <w:tcPr>
            <w:tcW w:w="768" w:type="dxa"/>
            <w:vAlign w:val="bottom"/>
          </w:tcPr>
          <w:p w14:paraId="2AA0808E" w14:textId="77777777" w:rsidR="000148AA" w:rsidRPr="0044437C" w:rsidRDefault="000148AA" w:rsidP="00C6674A">
            <w:pPr>
              <w:pStyle w:val="TAC"/>
            </w:pPr>
            <w:r w:rsidRPr="0044437C">
              <w:t>9589</w:t>
            </w:r>
          </w:p>
        </w:tc>
        <w:tc>
          <w:tcPr>
            <w:tcW w:w="768" w:type="dxa"/>
            <w:tcBorders>
              <w:right w:val="single" w:sz="12" w:space="0" w:color="auto"/>
            </w:tcBorders>
            <w:vAlign w:val="bottom"/>
          </w:tcPr>
          <w:p w14:paraId="6A709F79" w14:textId="77777777" w:rsidR="000148AA" w:rsidRPr="0044437C" w:rsidRDefault="000148AA" w:rsidP="00C6674A">
            <w:pPr>
              <w:pStyle w:val="TAC"/>
            </w:pPr>
            <w:r w:rsidRPr="0044437C">
              <w:t>8826</w:t>
            </w:r>
          </w:p>
        </w:tc>
        <w:tc>
          <w:tcPr>
            <w:tcW w:w="768" w:type="dxa"/>
            <w:tcBorders>
              <w:left w:val="single" w:sz="12" w:space="0" w:color="auto"/>
            </w:tcBorders>
            <w:vAlign w:val="bottom"/>
          </w:tcPr>
          <w:p w14:paraId="7DA2E7A1" w14:textId="77777777" w:rsidR="000148AA" w:rsidRPr="0044437C" w:rsidRDefault="000148AA" w:rsidP="00C6674A">
            <w:pPr>
              <w:pStyle w:val="TAC"/>
            </w:pPr>
            <w:r w:rsidRPr="0044437C">
              <w:t>154</w:t>
            </w:r>
          </w:p>
        </w:tc>
        <w:tc>
          <w:tcPr>
            <w:tcW w:w="768" w:type="dxa"/>
            <w:vAlign w:val="bottom"/>
          </w:tcPr>
          <w:p w14:paraId="6D9D034C" w14:textId="77777777" w:rsidR="000148AA" w:rsidRPr="0044437C" w:rsidRDefault="000148AA" w:rsidP="00C6674A">
            <w:pPr>
              <w:pStyle w:val="TAC"/>
            </w:pPr>
            <w:r w:rsidRPr="0044437C">
              <w:t>12546</w:t>
            </w:r>
          </w:p>
        </w:tc>
        <w:tc>
          <w:tcPr>
            <w:tcW w:w="768" w:type="dxa"/>
            <w:vAlign w:val="bottom"/>
          </w:tcPr>
          <w:p w14:paraId="3B946588" w14:textId="77777777" w:rsidR="000148AA" w:rsidRPr="0044437C" w:rsidRDefault="000148AA" w:rsidP="00C6674A">
            <w:pPr>
              <w:pStyle w:val="TAC"/>
            </w:pPr>
            <w:r w:rsidRPr="0044437C">
              <w:t>12377</w:t>
            </w:r>
          </w:p>
        </w:tc>
      </w:tr>
      <w:tr w:rsidR="000148AA" w:rsidRPr="0044437C" w14:paraId="3260A732" w14:textId="77777777" w:rsidTr="00C6674A">
        <w:trPr>
          <w:jc w:val="center"/>
        </w:trPr>
        <w:tc>
          <w:tcPr>
            <w:tcW w:w="767" w:type="dxa"/>
            <w:vAlign w:val="bottom"/>
          </w:tcPr>
          <w:p w14:paraId="1729F11D" w14:textId="77777777" w:rsidR="000148AA" w:rsidRPr="0044437C" w:rsidRDefault="000148AA" w:rsidP="00C6674A">
            <w:pPr>
              <w:pStyle w:val="TAC"/>
            </w:pPr>
            <w:r w:rsidRPr="0044437C">
              <w:t>35</w:t>
            </w:r>
          </w:p>
        </w:tc>
        <w:tc>
          <w:tcPr>
            <w:tcW w:w="767" w:type="dxa"/>
            <w:vAlign w:val="bottom"/>
          </w:tcPr>
          <w:p w14:paraId="3F1391F8" w14:textId="77777777" w:rsidR="000148AA" w:rsidRPr="0044437C" w:rsidRDefault="000148AA" w:rsidP="00C6674A">
            <w:pPr>
              <w:pStyle w:val="TAC"/>
            </w:pPr>
            <w:r w:rsidRPr="0044437C">
              <w:t>3528</w:t>
            </w:r>
          </w:p>
        </w:tc>
        <w:tc>
          <w:tcPr>
            <w:tcW w:w="767" w:type="dxa"/>
            <w:tcBorders>
              <w:right w:val="single" w:sz="12" w:space="0" w:color="auto"/>
            </w:tcBorders>
            <w:vAlign w:val="bottom"/>
          </w:tcPr>
          <w:p w14:paraId="6CD3A5EA" w14:textId="77777777" w:rsidR="000148AA" w:rsidRPr="0044437C" w:rsidRDefault="000148AA" w:rsidP="00C6674A">
            <w:pPr>
              <w:pStyle w:val="TAC"/>
            </w:pPr>
            <w:r w:rsidRPr="0044437C">
              <w:t>2158</w:t>
            </w:r>
          </w:p>
        </w:tc>
        <w:tc>
          <w:tcPr>
            <w:tcW w:w="767" w:type="dxa"/>
            <w:tcBorders>
              <w:left w:val="single" w:sz="12" w:space="0" w:color="auto"/>
            </w:tcBorders>
            <w:vAlign w:val="bottom"/>
          </w:tcPr>
          <w:p w14:paraId="0E910583" w14:textId="77777777" w:rsidR="000148AA" w:rsidRPr="0044437C" w:rsidRDefault="000148AA" w:rsidP="00C6674A">
            <w:pPr>
              <w:pStyle w:val="TAC"/>
            </w:pPr>
            <w:r w:rsidRPr="0044437C">
              <w:t>75</w:t>
            </w:r>
          </w:p>
        </w:tc>
        <w:tc>
          <w:tcPr>
            <w:tcW w:w="768" w:type="dxa"/>
            <w:vAlign w:val="bottom"/>
          </w:tcPr>
          <w:p w14:paraId="6C8D1DAC" w14:textId="77777777" w:rsidR="000148AA" w:rsidRPr="0044437C" w:rsidRDefault="000148AA" w:rsidP="00C6674A">
            <w:pPr>
              <w:pStyle w:val="TAC"/>
            </w:pPr>
            <w:r w:rsidRPr="0044437C">
              <w:t>6652</w:t>
            </w:r>
          </w:p>
        </w:tc>
        <w:tc>
          <w:tcPr>
            <w:tcW w:w="768" w:type="dxa"/>
            <w:tcBorders>
              <w:right w:val="single" w:sz="12" w:space="0" w:color="auto"/>
            </w:tcBorders>
            <w:vAlign w:val="bottom"/>
          </w:tcPr>
          <w:p w14:paraId="7CB83A54" w14:textId="77777777" w:rsidR="000148AA" w:rsidRPr="0044437C" w:rsidRDefault="000148AA" w:rsidP="00C6674A">
            <w:pPr>
              <w:pStyle w:val="TAC"/>
            </w:pPr>
            <w:r w:rsidRPr="0044437C">
              <w:t>5448</w:t>
            </w:r>
          </w:p>
        </w:tc>
        <w:tc>
          <w:tcPr>
            <w:tcW w:w="768" w:type="dxa"/>
            <w:tcBorders>
              <w:left w:val="single" w:sz="12" w:space="0" w:color="auto"/>
            </w:tcBorders>
            <w:vAlign w:val="bottom"/>
          </w:tcPr>
          <w:p w14:paraId="42A2A99E" w14:textId="77777777" w:rsidR="000148AA" w:rsidRPr="0044437C" w:rsidRDefault="000148AA" w:rsidP="00C6674A">
            <w:pPr>
              <w:pStyle w:val="TAC"/>
            </w:pPr>
            <w:r w:rsidRPr="0044437C">
              <w:t>115</w:t>
            </w:r>
          </w:p>
        </w:tc>
        <w:tc>
          <w:tcPr>
            <w:tcW w:w="768" w:type="dxa"/>
            <w:vAlign w:val="bottom"/>
          </w:tcPr>
          <w:p w14:paraId="7551EB09" w14:textId="77777777" w:rsidR="000148AA" w:rsidRPr="0044437C" w:rsidRDefault="000148AA" w:rsidP="00C6674A">
            <w:pPr>
              <w:pStyle w:val="TAC"/>
            </w:pPr>
            <w:r w:rsidRPr="0044437C">
              <w:t>9664</w:t>
            </w:r>
          </w:p>
        </w:tc>
        <w:tc>
          <w:tcPr>
            <w:tcW w:w="768" w:type="dxa"/>
            <w:tcBorders>
              <w:right w:val="single" w:sz="12" w:space="0" w:color="auto"/>
            </w:tcBorders>
            <w:vAlign w:val="bottom"/>
          </w:tcPr>
          <w:p w14:paraId="62B2B3E6" w14:textId="77777777" w:rsidR="000148AA" w:rsidRPr="0044437C" w:rsidRDefault="000148AA" w:rsidP="00C6674A">
            <w:pPr>
              <w:pStyle w:val="TAC"/>
            </w:pPr>
            <w:r w:rsidRPr="0044437C">
              <w:t>8914</w:t>
            </w:r>
          </w:p>
        </w:tc>
        <w:tc>
          <w:tcPr>
            <w:tcW w:w="768" w:type="dxa"/>
            <w:tcBorders>
              <w:left w:val="single" w:sz="12" w:space="0" w:color="auto"/>
            </w:tcBorders>
            <w:vAlign w:val="bottom"/>
          </w:tcPr>
          <w:p w14:paraId="7CAC73AA" w14:textId="77777777" w:rsidR="000148AA" w:rsidRPr="0044437C" w:rsidRDefault="000148AA" w:rsidP="00C6674A">
            <w:pPr>
              <w:pStyle w:val="TAC"/>
            </w:pPr>
            <w:r w:rsidRPr="0044437C">
              <w:t>155</w:t>
            </w:r>
          </w:p>
        </w:tc>
        <w:tc>
          <w:tcPr>
            <w:tcW w:w="768" w:type="dxa"/>
            <w:vAlign w:val="bottom"/>
          </w:tcPr>
          <w:p w14:paraId="7EDE3D49" w14:textId="77777777" w:rsidR="000148AA" w:rsidRPr="0044437C" w:rsidRDefault="000148AA" w:rsidP="00C6674A">
            <w:pPr>
              <w:pStyle w:val="TAC"/>
            </w:pPr>
            <w:r w:rsidRPr="0044437C">
              <w:t>12620</w:t>
            </w:r>
          </w:p>
        </w:tc>
        <w:tc>
          <w:tcPr>
            <w:tcW w:w="768" w:type="dxa"/>
            <w:vAlign w:val="bottom"/>
          </w:tcPr>
          <w:p w14:paraId="2EE21587" w14:textId="77777777" w:rsidR="000148AA" w:rsidRPr="0044437C" w:rsidRDefault="000148AA" w:rsidP="00C6674A">
            <w:pPr>
              <w:pStyle w:val="TAC"/>
            </w:pPr>
            <w:r w:rsidRPr="0044437C">
              <w:t>12467</w:t>
            </w:r>
          </w:p>
        </w:tc>
      </w:tr>
      <w:tr w:rsidR="000148AA" w:rsidRPr="0044437C" w14:paraId="5081984E" w14:textId="77777777" w:rsidTr="00C6674A">
        <w:trPr>
          <w:jc w:val="center"/>
        </w:trPr>
        <w:tc>
          <w:tcPr>
            <w:tcW w:w="767" w:type="dxa"/>
            <w:vAlign w:val="bottom"/>
          </w:tcPr>
          <w:p w14:paraId="40FB0A1F" w14:textId="77777777" w:rsidR="000148AA" w:rsidRPr="0044437C" w:rsidRDefault="000148AA" w:rsidP="00C6674A">
            <w:pPr>
              <w:pStyle w:val="TAC"/>
            </w:pPr>
            <w:r w:rsidRPr="0044437C">
              <w:t>36</w:t>
            </w:r>
          </w:p>
        </w:tc>
        <w:tc>
          <w:tcPr>
            <w:tcW w:w="767" w:type="dxa"/>
            <w:vAlign w:val="bottom"/>
          </w:tcPr>
          <w:p w14:paraId="79C022BF" w14:textId="77777777" w:rsidR="000148AA" w:rsidRPr="0044437C" w:rsidRDefault="000148AA" w:rsidP="00C6674A">
            <w:pPr>
              <w:pStyle w:val="TAC"/>
            </w:pPr>
            <w:r w:rsidRPr="0044437C">
              <w:t>3609</w:t>
            </w:r>
          </w:p>
        </w:tc>
        <w:tc>
          <w:tcPr>
            <w:tcW w:w="767" w:type="dxa"/>
            <w:tcBorders>
              <w:right w:val="single" w:sz="12" w:space="0" w:color="auto"/>
            </w:tcBorders>
            <w:vAlign w:val="bottom"/>
          </w:tcPr>
          <w:p w14:paraId="5B01F145" w14:textId="77777777" w:rsidR="000148AA" w:rsidRPr="0044437C" w:rsidRDefault="000148AA" w:rsidP="00C6674A">
            <w:pPr>
              <w:pStyle w:val="TAC"/>
            </w:pPr>
            <w:r w:rsidRPr="0044437C">
              <w:t>2237</w:t>
            </w:r>
          </w:p>
        </w:tc>
        <w:tc>
          <w:tcPr>
            <w:tcW w:w="767" w:type="dxa"/>
            <w:tcBorders>
              <w:left w:val="single" w:sz="12" w:space="0" w:color="auto"/>
            </w:tcBorders>
            <w:vAlign w:val="bottom"/>
          </w:tcPr>
          <w:p w14:paraId="7491D5E1" w14:textId="77777777" w:rsidR="000148AA" w:rsidRPr="0044437C" w:rsidRDefault="000148AA" w:rsidP="00C6674A">
            <w:pPr>
              <w:pStyle w:val="TAC"/>
            </w:pPr>
            <w:r w:rsidRPr="0044437C">
              <w:t>76</w:t>
            </w:r>
          </w:p>
        </w:tc>
        <w:tc>
          <w:tcPr>
            <w:tcW w:w="768" w:type="dxa"/>
            <w:vAlign w:val="bottom"/>
          </w:tcPr>
          <w:p w14:paraId="19C71592" w14:textId="77777777" w:rsidR="000148AA" w:rsidRPr="0044437C" w:rsidRDefault="000148AA" w:rsidP="00C6674A">
            <w:pPr>
              <w:pStyle w:val="TAC"/>
            </w:pPr>
            <w:r w:rsidRPr="0044437C">
              <w:t>6728</w:t>
            </w:r>
          </w:p>
        </w:tc>
        <w:tc>
          <w:tcPr>
            <w:tcW w:w="768" w:type="dxa"/>
            <w:tcBorders>
              <w:right w:val="single" w:sz="12" w:space="0" w:color="auto"/>
            </w:tcBorders>
            <w:vAlign w:val="bottom"/>
          </w:tcPr>
          <w:p w14:paraId="05934D32" w14:textId="77777777" w:rsidR="000148AA" w:rsidRPr="0044437C" w:rsidRDefault="000148AA" w:rsidP="00C6674A">
            <w:pPr>
              <w:pStyle w:val="TAC"/>
            </w:pPr>
            <w:r w:rsidRPr="0044437C">
              <w:t>5533</w:t>
            </w:r>
          </w:p>
        </w:tc>
        <w:tc>
          <w:tcPr>
            <w:tcW w:w="768" w:type="dxa"/>
            <w:tcBorders>
              <w:left w:val="single" w:sz="12" w:space="0" w:color="auto"/>
            </w:tcBorders>
            <w:vAlign w:val="bottom"/>
          </w:tcPr>
          <w:p w14:paraId="7F0531C1" w14:textId="77777777" w:rsidR="000148AA" w:rsidRPr="0044437C" w:rsidRDefault="000148AA" w:rsidP="00C6674A">
            <w:pPr>
              <w:pStyle w:val="TAC"/>
            </w:pPr>
            <w:r w:rsidRPr="0044437C">
              <w:t>116</w:t>
            </w:r>
          </w:p>
        </w:tc>
        <w:tc>
          <w:tcPr>
            <w:tcW w:w="768" w:type="dxa"/>
            <w:vAlign w:val="bottom"/>
          </w:tcPr>
          <w:p w14:paraId="0552BAF8" w14:textId="77777777" w:rsidR="000148AA" w:rsidRPr="0044437C" w:rsidRDefault="000148AA" w:rsidP="00C6674A">
            <w:pPr>
              <w:pStyle w:val="TAC"/>
            </w:pPr>
            <w:r w:rsidRPr="0044437C">
              <w:t>9738</w:t>
            </w:r>
          </w:p>
        </w:tc>
        <w:tc>
          <w:tcPr>
            <w:tcW w:w="768" w:type="dxa"/>
            <w:tcBorders>
              <w:right w:val="single" w:sz="12" w:space="0" w:color="auto"/>
            </w:tcBorders>
            <w:vAlign w:val="bottom"/>
          </w:tcPr>
          <w:p w14:paraId="51DB6754" w14:textId="77777777" w:rsidR="000148AA" w:rsidRPr="0044437C" w:rsidRDefault="000148AA" w:rsidP="00C6674A">
            <w:pPr>
              <w:pStyle w:val="TAC"/>
            </w:pPr>
            <w:r w:rsidRPr="0044437C">
              <w:t>9002</w:t>
            </w:r>
          </w:p>
        </w:tc>
        <w:tc>
          <w:tcPr>
            <w:tcW w:w="768" w:type="dxa"/>
            <w:tcBorders>
              <w:left w:val="single" w:sz="12" w:space="0" w:color="auto"/>
            </w:tcBorders>
            <w:vAlign w:val="bottom"/>
          </w:tcPr>
          <w:p w14:paraId="6917D3EF" w14:textId="77777777" w:rsidR="000148AA" w:rsidRPr="0044437C" w:rsidRDefault="000148AA" w:rsidP="00C6674A">
            <w:pPr>
              <w:pStyle w:val="TAC"/>
            </w:pPr>
            <w:r w:rsidRPr="0044437C">
              <w:t>156</w:t>
            </w:r>
          </w:p>
        </w:tc>
        <w:tc>
          <w:tcPr>
            <w:tcW w:w="768" w:type="dxa"/>
            <w:vAlign w:val="bottom"/>
          </w:tcPr>
          <w:p w14:paraId="522A7088" w14:textId="77777777" w:rsidR="000148AA" w:rsidRPr="0044437C" w:rsidRDefault="000148AA" w:rsidP="00C6674A">
            <w:pPr>
              <w:pStyle w:val="TAC"/>
            </w:pPr>
            <w:r w:rsidRPr="0044437C">
              <w:t>12693</w:t>
            </w:r>
          </w:p>
        </w:tc>
        <w:tc>
          <w:tcPr>
            <w:tcW w:w="768" w:type="dxa"/>
            <w:vAlign w:val="bottom"/>
          </w:tcPr>
          <w:p w14:paraId="412C0326" w14:textId="77777777" w:rsidR="000148AA" w:rsidRPr="0044437C" w:rsidRDefault="000148AA" w:rsidP="00C6674A">
            <w:pPr>
              <w:pStyle w:val="TAC"/>
            </w:pPr>
            <w:r w:rsidRPr="0044437C">
              <w:t>12556</w:t>
            </w:r>
          </w:p>
        </w:tc>
      </w:tr>
      <w:tr w:rsidR="000148AA" w:rsidRPr="0044437C" w14:paraId="7D6B3BFA" w14:textId="77777777" w:rsidTr="00C6674A">
        <w:trPr>
          <w:jc w:val="center"/>
        </w:trPr>
        <w:tc>
          <w:tcPr>
            <w:tcW w:w="767" w:type="dxa"/>
            <w:vAlign w:val="bottom"/>
          </w:tcPr>
          <w:p w14:paraId="16BCB777" w14:textId="77777777" w:rsidR="000148AA" w:rsidRPr="0044437C" w:rsidRDefault="000148AA" w:rsidP="00C6674A">
            <w:pPr>
              <w:pStyle w:val="TAC"/>
            </w:pPr>
            <w:r w:rsidRPr="0044437C">
              <w:t>37</w:t>
            </w:r>
          </w:p>
        </w:tc>
        <w:tc>
          <w:tcPr>
            <w:tcW w:w="767" w:type="dxa"/>
            <w:vAlign w:val="bottom"/>
          </w:tcPr>
          <w:p w14:paraId="60D6FC83" w14:textId="77777777" w:rsidR="000148AA" w:rsidRPr="0044437C" w:rsidRDefault="000148AA" w:rsidP="00C6674A">
            <w:pPr>
              <w:pStyle w:val="TAC"/>
            </w:pPr>
            <w:r w:rsidRPr="0044437C">
              <w:t>3689</w:t>
            </w:r>
          </w:p>
        </w:tc>
        <w:tc>
          <w:tcPr>
            <w:tcW w:w="767" w:type="dxa"/>
            <w:tcBorders>
              <w:right w:val="single" w:sz="12" w:space="0" w:color="auto"/>
            </w:tcBorders>
            <w:vAlign w:val="bottom"/>
          </w:tcPr>
          <w:p w14:paraId="32A214D8" w14:textId="77777777" w:rsidR="000148AA" w:rsidRPr="0044437C" w:rsidRDefault="000148AA" w:rsidP="00C6674A">
            <w:pPr>
              <w:pStyle w:val="TAC"/>
            </w:pPr>
            <w:r w:rsidRPr="0044437C">
              <w:t>2315</w:t>
            </w:r>
          </w:p>
        </w:tc>
        <w:tc>
          <w:tcPr>
            <w:tcW w:w="767" w:type="dxa"/>
            <w:tcBorders>
              <w:left w:val="single" w:sz="12" w:space="0" w:color="auto"/>
            </w:tcBorders>
            <w:vAlign w:val="bottom"/>
          </w:tcPr>
          <w:p w14:paraId="0F06617D" w14:textId="77777777" w:rsidR="000148AA" w:rsidRPr="0044437C" w:rsidRDefault="000148AA" w:rsidP="00C6674A">
            <w:pPr>
              <w:pStyle w:val="TAC"/>
            </w:pPr>
            <w:r w:rsidRPr="0044437C">
              <w:t>77</w:t>
            </w:r>
          </w:p>
        </w:tc>
        <w:tc>
          <w:tcPr>
            <w:tcW w:w="768" w:type="dxa"/>
            <w:vAlign w:val="bottom"/>
          </w:tcPr>
          <w:p w14:paraId="02D6A2AC" w14:textId="77777777" w:rsidR="000148AA" w:rsidRPr="0044437C" w:rsidRDefault="000148AA" w:rsidP="00C6674A">
            <w:pPr>
              <w:pStyle w:val="TAC"/>
            </w:pPr>
            <w:r w:rsidRPr="0044437C">
              <w:t>6805</w:t>
            </w:r>
          </w:p>
        </w:tc>
        <w:tc>
          <w:tcPr>
            <w:tcW w:w="768" w:type="dxa"/>
            <w:tcBorders>
              <w:right w:val="single" w:sz="12" w:space="0" w:color="auto"/>
            </w:tcBorders>
            <w:vAlign w:val="bottom"/>
          </w:tcPr>
          <w:p w14:paraId="7F2B650A" w14:textId="77777777" w:rsidR="000148AA" w:rsidRPr="0044437C" w:rsidRDefault="000148AA" w:rsidP="00C6674A">
            <w:pPr>
              <w:pStyle w:val="TAC"/>
            </w:pPr>
            <w:r w:rsidRPr="0044437C">
              <w:t>5618</w:t>
            </w:r>
          </w:p>
        </w:tc>
        <w:tc>
          <w:tcPr>
            <w:tcW w:w="768" w:type="dxa"/>
            <w:tcBorders>
              <w:left w:val="single" w:sz="12" w:space="0" w:color="auto"/>
            </w:tcBorders>
            <w:vAlign w:val="bottom"/>
          </w:tcPr>
          <w:p w14:paraId="3ED0388E" w14:textId="77777777" w:rsidR="000148AA" w:rsidRPr="0044437C" w:rsidRDefault="000148AA" w:rsidP="00C6674A">
            <w:pPr>
              <w:pStyle w:val="TAC"/>
            </w:pPr>
            <w:r w:rsidRPr="0044437C">
              <w:t>117</w:t>
            </w:r>
          </w:p>
        </w:tc>
        <w:tc>
          <w:tcPr>
            <w:tcW w:w="768" w:type="dxa"/>
            <w:vAlign w:val="bottom"/>
          </w:tcPr>
          <w:p w14:paraId="55167D2C" w14:textId="77777777" w:rsidR="000148AA" w:rsidRPr="0044437C" w:rsidRDefault="000148AA" w:rsidP="00C6674A">
            <w:pPr>
              <w:pStyle w:val="TAC"/>
            </w:pPr>
            <w:r w:rsidRPr="0044437C">
              <w:t>9813</w:t>
            </w:r>
          </w:p>
        </w:tc>
        <w:tc>
          <w:tcPr>
            <w:tcW w:w="768" w:type="dxa"/>
            <w:tcBorders>
              <w:right w:val="single" w:sz="12" w:space="0" w:color="auto"/>
            </w:tcBorders>
            <w:vAlign w:val="bottom"/>
          </w:tcPr>
          <w:p w14:paraId="5ACCD5CD" w14:textId="77777777" w:rsidR="000148AA" w:rsidRPr="0044437C" w:rsidRDefault="000148AA" w:rsidP="00C6674A">
            <w:pPr>
              <w:pStyle w:val="TAC"/>
            </w:pPr>
            <w:r w:rsidRPr="0044437C">
              <w:t>9090</w:t>
            </w:r>
          </w:p>
        </w:tc>
        <w:tc>
          <w:tcPr>
            <w:tcW w:w="768" w:type="dxa"/>
            <w:tcBorders>
              <w:left w:val="single" w:sz="12" w:space="0" w:color="auto"/>
            </w:tcBorders>
            <w:vAlign w:val="bottom"/>
          </w:tcPr>
          <w:p w14:paraId="7F330AFC" w14:textId="77777777" w:rsidR="000148AA" w:rsidRPr="0044437C" w:rsidRDefault="000148AA" w:rsidP="00C6674A">
            <w:pPr>
              <w:pStyle w:val="TAC"/>
            </w:pPr>
            <w:r w:rsidRPr="0044437C">
              <w:t>157</w:t>
            </w:r>
          </w:p>
        </w:tc>
        <w:tc>
          <w:tcPr>
            <w:tcW w:w="768" w:type="dxa"/>
            <w:vAlign w:val="bottom"/>
          </w:tcPr>
          <w:p w14:paraId="64396CDE" w14:textId="77777777" w:rsidR="000148AA" w:rsidRPr="0044437C" w:rsidRDefault="000148AA" w:rsidP="00C6674A">
            <w:pPr>
              <w:pStyle w:val="TAC"/>
            </w:pPr>
            <w:r w:rsidRPr="0044437C">
              <w:t>12767</w:t>
            </w:r>
          </w:p>
        </w:tc>
        <w:tc>
          <w:tcPr>
            <w:tcW w:w="768" w:type="dxa"/>
            <w:vAlign w:val="bottom"/>
          </w:tcPr>
          <w:p w14:paraId="0A125C4A" w14:textId="77777777" w:rsidR="000148AA" w:rsidRPr="0044437C" w:rsidRDefault="000148AA" w:rsidP="00C6674A">
            <w:pPr>
              <w:pStyle w:val="TAC"/>
            </w:pPr>
            <w:r w:rsidRPr="0044437C">
              <w:t>12646</w:t>
            </w:r>
          </w:p>
        </w:tc>
      </w:tr>
      <w:tr w:rsidR="000148AA" w:rsidRPr="0044437C" w14:paraId="213F0785" w14:textId="77777777" w:rsidTr="00C6674A">
        <w:trPr>
          <w:jc w:val="center"/>
        </w:trPr>
        <w:tc>
          <w:tcPr>
            <w:tcW w:w="767" w:type="dxa"/>
            <w:vAlign w:val="bottom"/>
          </w:tcPr>
          <w:p w14:paraId="15E8CF66" w14:textId="77777777" w:rsidR="000148AA" w:rsidRPr="0044437C" w:rsidRDefault="000148AA" w:rsidP="00C6674A">
            <w:pPr>
              <w:pStyle w:val="TAC"/>
            </w:pPr>
            <w:r w:rsidRPr="0044437C">
              <w:t>38</w:t>
            </w:r>
          </w:p>
        </w:tc>
        <w:tc>
          <w:tcPr>
            <w:tcW w:w="767" w:type="dxa"/>
            <w:vAlign w:val="bottom"/>
          </w:tcPr>
          <w:p w14:paraId="1F692CFC" w14:textId="77777777" w:rsidR="000148AA" w:rsidRPr="0044437C" w:rsidRDefault="000148AA" w:rsidP="00C6674A">
            <w:pPr>
              <w:pStyle w:val="TAC"/>
            </w:pPr>
            <w:r w:rsidRPr="0044437C">
              <w:t>3769</w:t>
            </w:r>
          </w:p>
        </w:tc>
        <w:tc>
          <w:tcPr>
            <w:tcW w:w="767" w:type="dxa"/>
            <w:tcBorders>
              <w:right w:val="single" w:sz="12" w:space="0" w:color="auto"/>
            </w:tcBorders>
            <w:vAlign w:val="bottom"/>
          </w:tcPr>
          <w:p w14:paraId="20EF8A7A" w14:textId="77777777" w:rsidR="000148AA" w:rsidRPr="0044437C" w:rsidRDefault="000148AA" w:rsidP="00C6674A">
            <w:pPr>
              <w:pStyle w:val="TAC"/>
            </w:pPr>
            <w:r w:rsidRPr="0044437C">
              <w:t>2394</w:t>
            </w:r>
          </w:p>
        </w:tc>
        <w:tc>
          <w:tcPr>
            <w:tcW w:w="767" w:type="dxa"/>
            <w:tcBorders>
              <w:left w:val="single" w:sz="12" w:space="0" w:color="auto"/>
            </w:tcBorders>
            <w:vAlign w:val="bottom"/>
          </w:tcPr>
          <w:p w14:paraId="20A03660" w14:textId="77777777" w:rsidR="000148AA" w:rsidRPr="0044437C" w:rsidRDefault="000148AA" w:rsidP="00C6674A">
            <w:pPr>
              <w:pStyle w:val="TAC"/>
            </w:pPr>
            <w:r w:rsidRPr="0044437C">
              <w:t>78</w:t>
            </w:r>
          </w:p>
        </w:tc>
        <w:tc>
          <w:tcPr>
            <w:tcW w:w="768" w:type="dxa"/>
            <w:vAlign w:val="bottom"/>
          </w:tcPr>
          <w:p w14:paraId="3D52C25D" w14:textId="77777777" w:rsidR="000148AA" w:rsidRPr="0044437C" w:rsidRDefault="000148AA" w:rsidP="00C6674A">
            <w:pPr>
              <w:pStyle w:val="TAC"/>
            </w:pPr>
            <w:r w:rsidRPr="0044437C">
              <w:t>6881</w:t>
            </w:r>
          </w:p>
        </w:tc>
        <w:tc>
          <w:tcPr>
            <w:tcW w:w="768" w:type="dxa"/>
            <w:tcBorders>
              <w:right w:val="single" w:sz="12" w:space="0" w:color="auto"/>
            </w:tcBorders>
            <w:vAlign w:val="bottom"/>
          </w:tcPr>
          <w:p w14:paraId="2AF73A2F" w14:textId="77777777" w:rsidR="000148AA" w:rsidRPr="0044437C" w:rsidRDefault="000148AA" w:rsidP="00C6674A">
            <w:pPr>
              <w:pStyle w:val="TAC"/>
            </w:pPr>
            <w:r w:rsidRPr="0044437C">
              <w:t>5704</w:t>
            </w:r>
          </w:p>
        </w:tc>
        <w:tc>
          <w:tcPr>
            <w:tcW w:w="768" w:type="dxa"/>
            <w:tcBorders>
              <w:left w:val="single" w:sz="12" w:space="0" w:color="auto"/>
            </w:tcBorders>
            <w:vAlign w:val="bottom"/>
          </w:tcPr>
          <w:p w14:paraId="697FF317" w14:textId="77777777" w:rsidR="000148AA" w:rsidRPr="0044437C" w:rsidRDefault="000148AA" w:rsidP="00C6674A">
            <w:pPr>
              <w:pStyle w:val="TAC"/>
            </w:pPr>
            <w:r w:rsidRPr="0044437C">
              <w:t>118</w:t>
            </w:r>
          </w:p>
        </w:tc>
        <w:tc>
          <w:tcPr>
            <w:tcW w:w="768" w:type="dxa"/>
            <w:vAlign w:val="bottom"/>
          </w:tcPr>
          <w:p w14:paraId="6C9DA746" w14:textId="77777777" w:rsidR="000148AA" w:rsidRPr="0044437C" w:rsidRDefault="000148AA" w:rsidP="00C6674A">
            <w:pPr>
              <w:pStyle w:val="TAC"/>
            </w:pPr>
            <w:r w:rsidRPr="0044437C">
              <w:t>9887</w:t>
            </w:r>
          </w:p>
        </w:tc>
        <w:tc>
          <w:tcPr>
            <w:tcW w:w="768" w:type="dxa"/>
            <w:tcBorders>
              <w:right w:val="single" w:sz="12" w:space="0" w:color="auto"/>
            </w:tcBorders>
            <w:vAlign w:val="bottom"/>
          </w:tcPr>
          <w:p w14:paraId="7727142C" w14:textId="77777777" w:rsidR="000148AA" w:rsidRPr="0044437C" w:rsidRDefault="000148AA" w:rsidP="00C6674A">
            <w:pPr>
              <w:pStyle w:val="TAC"/>
            </w:pPr>
            <w:r w:rsidRPr="0044437C">
              <w:t>9178</w:t>
            </w:r>
          </w:p>
        </w:tc>
        <w:tc>
          <w:tcPr>
            <w:tcW w:w="768" w:type="dxa"/>
            <w:tcBorders>
              <w:left w:val="single" w:sz="12" w:space="0" w:color="auto"/>
            </w:tcBorders>
            <w:vAlign w:val="bottom"/>
          </w:tcPr>
          <w:p w14:paraId="313DE3FB" w14:textId="77777777" w:rsidR="000148AA" w:rsidRPr="0044437C" w:rsidRDefault="000148AA" w:rsidP="00C6674A">
            <w:pPr>
              <w:pStyle w:val="TAC"/>
            </w:pPr>
            <w:r w:rsidRPr="0044437C">
              <w:t>158</w:t>
            </w:r>
          </w:p>
        </w:tc>
        <w:tc>
          <w:tcPr>
            <w:tcW w:w="768" w:type="dxa"/>
            <w:vAlign w:val="bottom"/>
          </w:tcPr>
          <w:p w14:paraId="2E5FE1BC" w14:textId="77777777" w:rsidR="000148AA" w:rsidRPr="0044437C" w:rsidRDefault="000148AA" w:rsidP="00C6674A">
            <w:pPr>
              <w:pStyle w:val="TAC"/>
            </w:pPr>
            <w:r w:rsidRPr="0044437C">
              <w:t>12840</w:t>
            </w:r>
          </w:p>
        </w:tc>
        <w:tc>
          <w:tcPr>
            <w:tcW w:w="768" w:type="dxa"/>
            <w:vAlign w:val="bottom"/>
          </w:tcPr>
          <w:p w14:paraId="2F63C310" w14:textId="77777777" w:rsidR="000148AA" w:rsidRPr="0044437C" w:rsidRDefault="000148AA" w:rsidP="00C6674A">
            <w:pPr>
              <w:pStyle w:val="TAC"/>
            </w:pPr>
            <w:r w:rsidRPr="0044437C">
              <w:t>12736</w:t>
            </w:r>
          </w:p>
        </w:tc>
      </w:tr>
      <w:tr w:rsidR="000148AA" w:rsidRPr="0044437C" w14:paraId="3285B431" w14:textId="77777777" w:rsidTr="00C6674A">
        <w:trPr>
          <w:jc w:val="center"/>
        </w:trPr>
        <w:tc>
          <w:tcPr>
            <w:tcW w:w="767" w:type="dxa"/>
            <w:vAlign w:val="bottom"/>
          </w:tcPr>
          <w:p w14:paraId="0A103078" w14:textId="77777777" w:rsidR="000148AA" w:rsidRPr="0044437C" w:rsidRDefault="000148AA" w:rsidP="00C6674A">
            <w:pPr>
              <w:pStyle w:val="TAC"/>
            </w:pPr>
            <w:r w:rsidRPr="0044437C">
              <w:t>39</w:t>
            </w:r>
          </w:p>
        </w:tc>
        <w:tc>
          <w:tcPr>
            <w:tcW w:w="767" w:type="dxa"/>
            <w:vAlign w:val="bottom"/>
          </w:tcPr>
          <w:p w14:paraId="2A201315" w14:textId="77777777" w:rsidR="000148AA" w:rsidRPr="0044437C" w:rsidRDefault="000148AA" w:rsidP="00C6674A">
            <w:pPr>
              <w:pStyle w:val="TAC"/>
            </w:pPr>
            <w:r w:rsidRPr="0044437C">
              <w:t>3850</w:t>
            </w:r>
          </w:p>
        </w:tc>
        <w:tc>
          <w:tcPr>
            <w:tcW w:w="767" w:type="dxa"/>
            <w:tcBorders>
              <w:right w:val="single" w:sz="12" w:space="0" w:color="auto"/>
            </w:tcBorders>
            <w:vAlign w:val="bottom"/>
          </w:tcPr>
          <w:p w14:paraId="2B88DBE8" w14:textId="77777777" w:rsidR="000148AA" w:rsidRPr="0044437C" w:rsidRDefault="000148AA" w:rsidP="00C6674A">
            <w:pPr>
              <w:pStyle w:val="TAC"/>
            </w:pPr>
            <w:r w:rsidRPr="0044437C">
              <w:t>2473</w:t>
            </w:r>
          </w:p>
        </w:tc>
        <w:tc>
          <w:tcPr>
            <w:tcW w:w="767" w:type="dxa"/>
            <w:tcBorders>
              <w:left w:val="single" w:sz="12" w:space="0" w:color="auto"/>
            </w:tcBorders>
            <w:vAlign w:val="bottom"/>
          </w:tcPr>
          <w:p w14:paraId="3C690D80" w14:textId="77777777" w:rsidR="000148AA" w:rsidRPr="0044437C" w:rsidRDefault="000148AA" w:rsidP="00C6674A">
            <w:pPr>
              <w:pStyle w:val="TAC"/>
            </w:pPr>
            <w:r w:rsidRPr="0044437C">
              <w:t>79</w:t>
            </w:r>
          </w:p>
        </w:tc>
        <w:tc>
          <w:tcPr>
            <w:tcW w:w="768" w:type="dxa"/>
            <w:vAlign w:val="bottom"/>
          </w:tcPr>
          <w:p w14:paraId="2537C683" w14:textId="77777777" w:rsidR="000148AA" w:rsidRPr="0044437C" w:rsidRDefault="000148AA" w:rsidP="00C6674A">
            <w:pPr>
              <w:pStyle w:val="TAC"/>
            </w:pPr>
            <w:r w:rsidRPr="0044437C">
              <w:t>6957</w:t>
            </w:r>
          </w:p>
        </w:tc>
        <w:tc>
          <w:tcPr>
            <w:tcW w:w="768" w:type="dxa"/>
            <w:tcBorders>
              <w:right w:val="single" w:sz="12" w:space="0" w:color="auto"/>
            </w:tcBorders>
            <w:vAlign w:val="bottom"/>
          </w:tcPr>
          <w:p w14:paraId="67C74F5A" w14:textId="77777777" w:rsidR="000148AA" w:rsidRPr="0044437C" w:rsidRDefault="000148AA" w:rsidP="00C6674A">
            <w:pPr>
              <w:pStyle w:val="TAC"/>
            </w:pPr>
            <w:r w:rsidRPr="0044437C">
              <w:t>5789</w:t>
            </w:r>
          </w:p>
        </w:tc>
        <w:tc>
          <w:tcPr>
            <w:tcW w:w="768" w:type="dxa"/>
            <w:tcBorders>
              <w:left w:val="single" w:sz="12" w:space="0" w:color="auto"/>
            </w:tcBorders>
            <w:vAlign w:val="bottom"/>
          </w:tcPr>
          <w:p w14:paraId="643C1FA3" w14:textId="77777777" w:rsidR="000148AA" w:rsidRPr="0044437C" w:rsidRDefault="000148AA" w:rsidP="00C6674A">
            <w:pPr>
              <w:pStyle w:val="TAC"/>
            </w:pPr>
            <w:r w:rsidRPr="0044437C">
              <w:t>119</w:t>
            </w:r>
          </w:p>
        </w:tc>
        <w:tc>
          <w:tcPr>
            <w:tcW w:w="768" w:type="dxa"/>
            <w:vAlign w:val="bottom"/>
          </w:tcPr>
          <w:p w14:paraId="7196984A" w14:textId="77777777" w:rsidR="000148AA" w:rsidRPr="0044437C" w:rsidRDefault="000148AA" w:rsidP="00C6674A">
            <w:pPr>
              <w:pStyle w:val="TAC"/>
            </w:pPr>
            <w:r w:rsidRPr="0044437C">
              <w:t>9962</w:t>
            </w:r>
          </w:p>
        </w:tc>
        <w:tc>
          <w:tcPr>
            <w:tcW w:w="768" w:type="dxa"/>
            <w:tcBorders>
              <w:right w:val="single" w:sz="12" w:space="0" w:color="auto"/>
            </w:tcBorders>
            <w:vAlign w:val="bottom"/>
          </w:tcPr>
          <w:p w14:paraId="395D3430" w14:textId="77777777" w:rsidR="000148AA" w:rsidRPr="0044437C" w:rsidRDefault="000148AA" w:rsidP="00C6674A">
            <w:pPr>
              <w:pStyle w:val="TAC"/>
            </w:pPr>
            <w:r w:rsidRPr="0044437C">
              <w:t>9266</w:t>
            </w:r>
          </w:p>
        </w:tc>
        <w:tc>
          <w:tcPr>
            <w:tcW w:w="768" w:type="dxa"/>
            <w:tcBorders>
              <w:left w:val="single" w:sz="12" w:space="0" w:color="auto"/>
            </w:tcBorders>
            <w:vAlign w:val="bottom"/>
          </w:tcPr>
          <w:p w14:paraId="47A7DF18" w14:textId="77777777" w:rsidR="000148AA" w:rsidRPr="0044437C" w:rsidRDefault="000148AA" w:rsidP="00C6674A">
            <w:pPr>
              <w:pStyle w:val="TAC"/>
            </w:pPr>
            <w:r w:rsidRPr="0044437C">
              <w:t>159</w:t>
            </w:r>
          </w:p>
        </w:tc>
        <w:tc>
          <w:tcPr>
            <w:tcW w:w="768" w:type="dxa"/>
            <w:vAlign w:val="bottom"/>
          </w:tcPr>
          <w:p w14:paraId="0E266467" w14:textId="77777777" w:rsidR="000148AA" w:rsidRPr="0044437C" w:rsidRDefault="000148AA" w:rsidP="00C6674A">
            <w:pPr>
              <w:pStyle w:val="TAC"/>
            </w:pPr>
            <w:r w:rsidRPr="0044437C">
              <w:t>12913</w:t>
            </w:r>
          </w:p>
        </w:tc>
        <w:tc>
          <w:tcPr>
            <w:tcW w:w="768" w:type="dxa"/>
            <w:vAlign w:val="bottom"/>
          </w:tcPr>
          <w:p w14:paraId="71E67E3C" w14:textId="77777777" w:rsidR="000148AA" w:rsidRPr="0044437C" w:rsidRDefault="000148AA" w:rsidP="00C6674A">
            <w:pPr>
              <w:pStyle w:val="TAC"/>
            </w:pPr>
            <w:r w:rsidRPr="0044437C">
              <w:t>12826</w:t>
            </w:r>
          </w:p>
        </w:tc>
      </w:tr>
      <w:tr w:rsidR="000148AA" w:rsidRPr="0044437C" w14:paraId="2B805B56" w14:textId="77777777" w:rsidTr="00C6674A">
        <w:trPr>
          <w:jc w:val="center"/>
        </w:trPr>
        <w:tc>
          <w:tcPr>
            <w:tcW w:w="767" w:type="dxa"/>
            <w:vAlign w:val="bottom"/>
          </w:tcPr>
          <w:p w14:paraId="4E5E80F6" w14:textId="77777777" w:rsidR="000148AA" w:rsidRPr="0044437C" w:rsidRDefault="000148AA" w:rsidP="00C6674A">
            <w:pPr>
              <w:pStyle w:val="TAC"/>
            </w:pPr>
          </w:p>
        </w:tc>
        <w:tc>
          <w:tcPr>
            <w:tcW w:w="767" w:type="dxa"/>
            <w:vAlign w:val="bottom"/>
          </w:tcPr>
          <w:p w14:paraId="1A8629F2" w14:textId="77777777" w:rsidR="000148AA" w:rsidRPr="0044437C" w:rsidRDefault="000148AA" w:rsidP="00C6674A">
            <w:pPr>
              <w:pStyle w:val="TAC"/>
            </w:pPr>
          </w:p>
        </w:tc>
        <w:tc>
          <w:tcPr>
            <w:tcW w:w="767" w:type="dxa"/>
            <w:tcBorders>
              <w:right w:val="single" w:sz="12" w:space="0" w:color="auto"/>
            </w:tcBorders>
            <w:vAlign w:val="bottom"/>
          </w:tcPr>
          <w:p w14:paraId="2803F4D1" w14:textId="77777777" w:rsidR="000148AA" w:rsidRPr="0044437C" w:rsidRDefault="000148AA" w:rsidP="00C6674A">
            <w:pPr>
              <w:pStyle w:val="TAC"/>
            </w:pPr>
          </w:p>
        </w:tc>
        <w:tc>
          <w:tcPr>
            <w:tcW w:w="767" w:type="dxa"/>
            <w:tcBorders>
              <w:left w:val="single" w:sz="12" w:space="0" w:color="auto"/>
            </w:tcBorders>
            <w:vAlign w:val="bottom"/>
          </w:tcPr>
          <w:p w14:paraId="3AD3CFD7" w14:textId="77777777" w:rsidR="000148AA" w:rsidRPr="0044437C" w:rsidRDefault="000148AA" w:rsidP="00C6674A">
            <w:pPr>
              <w:pStyle w:val="TAC"/>
            </w:pPr>
          </w:p>
        </w:tc>
        <w:tc>
          <w:tcPr>
            <w:tcW w:w="768" w:type="dxa"/>
            <w:vAlign w:val="bottom"/>
          </w:tcPr>
          <w:p w14:paraId="6AD943BE" w14:textId="77777777" w:rsidR="000148AA" w:rsidRPr="0044437C" w:rsidRDefault="000148AA" w:rsidP="00C6674A">
            <w:pPr>
              <w:pStyle w:val="TAC"/>
            </w:pPr>
          </w:p>
        </w:tc>
        <w:tc>
          <w:tcPr>
            <w:tcW w:w="768" w:type="dxa"/>
            <w:tcBorders>
              <w:right w:val="single" w:sz="12" w:space="0" w:color="auto"/>
            </w:tcBorders>
            <w:vAlign w:val="bottom"/>
          </w:tcPr>
          <w:p w14:paraId="2C08CBA8" w14:textId="77777777" w:rsidR="000148AA" w:rsidRPr="0044437C" w:rsidRDefault="000148AA" w:rsidP="00C6674A">
            <w:pPr>
              <w:pStyle w:val="TAC"/>
            </w:pPr>
          </w:p>
        </w:tc>
        <w:tc>
          <w:tcPr>
            <w:tcW w:w="768" w:type="dxa"/>
            <w:tcBorders>
              <w:left w:val="single" w:sz="12" w:space="0" w:color="auto"/>
            </w:tcBorders>
            <w:vAlign w:val="bottom"/>
          </w:tcPr>
          <w:p w14:paraId="6879BAC7" w14:textId="77777777" w:rsidR="000148AA" w:rsidRPr="0044437C" w:rsidRDefault="000148AA" w:rsidP="00C6674A">
            <w:pPr>
              <w:pStyle w:val="TAC"/>
            </w:pPr>
          </w:p>
        </w:tc>
        <w:tc>
          <w:tcPr>
            <w:tcW w:w="768" w:type="dxa"/>
            <w:vAlign w:val="bottom"/>
          </w:tcPr>
          <w:p w14:paraId="20FF60D3" w14:textId="77777777" w:rsidR="000148AA" w:rsidRPr="0044437C" w:rsidRDefault="000148AA" w:rsidP="00C6674A">
            <w:pPr>
              <w:pStyle w:val="TAC"/>
            </w:pPr>
          </w:p>
        </w:tc>
        <w:tc>
          <w:tcPr>
            <w:tcW w:w="768" w:type="dxa"/>
            <w:tcBorders>
              <w:right w:val="single" w:sz="12" w:space="0" w:color="auto"/>
            </w:tcBorders>
            <w:vAlign w:val="bottom"/>
          </w:tcPr>
          <w:p w14:paraId="00325426" w14:textId="77777777" w:rsidR="000148AA" w:rsidRPr="0044437C" w:rsidRDefault="000148AA" w:rsidP="00C6674A">
            <w:pPr>
              <w:pStyle w:val="TAC"/>
            </w:pPr>
          </w:p>
        </w:tc>
        <w:tc>
          <w:tcPr>
            <w:tcW w:w="768" w:type="dxa"/>
            <w:tcBorders>
              <w:left w:val="single" w:sz="12" w:space="0" w:color="auto"/>
            </w:tcBorders>
            <w:vAlign w:val="bottom"/>
          </w:tcPr>
          <w:p w14:paraId="25D2F2F3" w14:textId="77777777" w:rsidR="000148AA" w:rsidRPr="0044437C" w:rsidRDefault="000148AA" w:rsidP="00C6674A">
            <w:pPr>
              <w:pStyle w:val="TAC"/>
            </w:pPr>
            <w:r w:rsidRPr="0044437C">
              <w:t>160</w:t>
            </w:r>
          </w:p>
        </w:tc>
        <w:tc>
          <w:tcPr>
            <w:tcW w:w="768" w:type="dxa"/>
            <w:vAlign w:val="bottom"/>
          </w:tcPr>
          <w:p w14:paraId="28BF1026" w14:textId="77777777" w:rsidR="000148AA" w:rsidRPr="0044437C" w:rsidRDefault="000148AA" w:rsidP="00C6674A">
            <w:pPr>
              <w:pStyle w:val="TAC"/>
            </w:pPr>
            <w:r w:rsidRPr="0044437C">
              <w:t>NA</w:t>
            </w:r>
          </w:p>
        </w:tc>
        <w:tc>
          <w:tcPr>
            <w:tcW w:w="768" w:type="dxa"/>
            <w:vAlign w:val="bottom"/>
          </w:tcPr>
          <w:p w14:paraId="44DB48B0" w14:textId="77777777" w:rsidR="000148AA" w:rsidRPr="0044437C" w:rsidRDefault="000148AA" w:rsidP="00C6674A">
            <w:pPr>
              <w:pStyle w:val="TAC"/>
            </w:pPr>
            <w:r w:rsidRPr="0044437C">
              <w:t>12915</w:t>
            </w:r>
          </w:p>
        </w:tc>
      </w:tr>
      <w:tr w:rsidR="000148AA" w:rsidRPr="0044437C" w14:paraId="6AFE8CF2" w14:textId="77777777" w:rsidTr="00C6674A">
        <w:trPr>
          <w:jc w:val="center"/>
        </w:trPr>
        <w:tc>
          <w:tcPr>
            <w:tcW w:w="767" w:type="dxa"/>
            <w:vAlign w:val="bottom"/>
          </w:tcPr>
          <w:p w14:paraId="763CAC15" w14:textId="77777777" w:rsidR="000148AA" w:rsidRPr="0044437C" w:rsidRDefault="000148AA" w:rsidP="00C6674A">
            <w:pPr>
              <w:pStyle w:val="TAC"/>
            </w:pPr>
          </w:p>
        </w:tc>
        <w:tc>
          <w:tcPr>
            <w:tcW w:w="767" w:type="dxa"/>
            <w:vAlign w:val="bottom"/>
          </w:tcPr>
          <w:p w14:paraId="10A2AA87" w14:textId="77777777" w:rsidR="000148AA" w:rsidRPr="0044437C" w:rsidRDefault="000148AA" w:rsidP="00C6674A">
            <w:pPr>
              <w:pStyle w:val="TAC"/>
            </w:pPr>
          </w:p>
        </w:tc>
        <w:tc>
          <w:tcPr>
            <w:tcW w:w="767" w:type="dxa"/>
            <w:tcBorders>
              <w:right w:val="single" w:sz="12" w:space="0" w:color="auto"/>
            </w:tcBorders>
            <w:vAlign w:val="bottom"/>
          </w:tcPr>
          <w:p w14:paraId="4B74AB20" w14:textId="77777777" w:rsidR="000148AA" w:rsidRPr="0044437C" w:rsidRDefault="000148AA" w:rsidP="00C6674A">
            <w:pPr>
              <w:pStyle w:val="TAC"/>
            </w:pPr>
          </w:p>
        </w:tc>
        <w:tc>
          <w:tcPr>
            <w:tcW w:w="767" w:type="dxa"/>
            <w:tcBorders>
              <w:left w:val="single" w:sz="12" w:space="0" w:color="auto"/>
            </w:tcBorders>
            <w:vAlign w:val="bottom"/>
          </w:tcPr>
          <w:p w14:paraId="55D5B94C" w14:textId="77777777" w:rsidR="000148AA" w:rsidRPr="0044437C" w:rsidRDefault="000148AA" w:rsidP="00C6674A">
            <w:pPr>
              <w:pStyle w:val="TAC"/>
            </w:pPr>
          </w:p>
        </w:tc>
        <w:tc>
          <w:tcPr>
            <w:tcW w:w="768" w:type="dxa"/>
            <w:vAlign w:val="bottom"/>
          </w:tcPr>
          <w:p w14:paraId="03328E2D" w14:textId="77777777" w:rsidR="000148AA" w:rsidRPr="0044437C" w:rsidRDefault="000148AA" w:rsidP="00C6674A">
            <w:pPr>
              <w:pStyle w:val="TAC"/>
            </w:pPr>
          </w:p>
        </w:tc>
        <w:tc>
          <w:tcPr>
            <w:tcW w:w="768" w:type="dxa"/>
            <w:tcBorders>
              <w:right w:val="single" w:sz="12" w:space="0" w:color="auto"/>
            </w:tcBorders>
            <w:vAlign w:val="bottom"/>
          </w:tcPr>
          <w:p w14:paraId="45850799" w14:textId="77777777" w:rsidR="000148AA" w:rsidRPr="0044437C" w:rsidRDefault="000148AA" w:rsidP="00C6674A">
            <w:pPr>
              <w:pStyle w:val="TAC"/>
            </w:pPr>
          </w:p>
        </w:tc>
        <w:tc>
          <w:tcPr>
            <w:tcW w:w="768" w:type="dxa"/>
            <w:tcBorders>
              <w:left w:val="single" w:sz="12" w:space="0" w:color="auto"/>
            </w:tcBorders>
            <w:vAlign w:val="bottom"/>
          </w:tcPr>
          <w:p w14:paraId="1B815BB8" w14:textId="77777777" w:rsidR="000148AA" w:rsidRPr="0044437C" w:rsidRDefault="000148AA" w:rsidP="00C6674A">
            <w:pPr>
              <w:pStyle w:val="TAC"/>
            </w:pPr>
          </w:p>
        </w:tc>
        <w:tc>
          <w:tcPr>
            <w:tcW w:w="768" w:type="dxa"/>
            <w:vAlign w:val="bottom"/>
          </w:tcPr>
          <w:p w14:paraId="4CA851DF" w14:textId="77777777" w:rsidR="000148AA" w:rsidRPr="0044437C" w:rsidRDefault="000148AA" w:rsidP="00C6674A">
            <w:pPr>
              <w:pStyle w:val="TAC"/>
            </w:pPr>
          </w:p>
        </w:tc>
        <w:tc>
          <w:tcPr>
            <w:tcW w:w="768" w:type="dxa"/>
            <w:tcBorders>
              <w:right w:val="single" w:sz="12" w:space="0" w:color="auto"/>
            </w:tcBorders>
            <w:vAlign w:val="bottom"/>
          </w:tcPr>
          <w:p w14:paraId="7059C268" w14:textId="77777777" w:rsidR="000148AA" w:rsidRPr="0044437C" w:rsidRDefault="000148AA" w:rsidP="00C6674A">
            <w:pPr>
              <w:pStyle w:val="TAC"/>
            </w:pPr>
          </w:p>
        </w:tc>
        <w:tc>
          <w:tcPr>
            <w:tcW w:w="2304" w:type="dxa"/>
            <w:gridSpan w:val="3"/>
            <w:tcBorders>
              <w:left w:val="single" w:sz="12" w:space="0" w:color="auto"/>
            </w:tcBorders>
            <w:vAlign w:val="bottom"/>
          </w:tcPr>
          <w:p w14:paraId="3E840D49" w14:textId="77777777" w:rsidR="000148AA" w:rsidRPr="0044437C" w:rsidRDefault="000148AA" w:rsidP="00C6674A">
            <w:pPr>
              <w:pStyle w:val="TAC"/>
            </w:pPr>
            <w:r w:rsidRPr="0044437C">
              <w:t>Test limit = 1.2352E-2</w:t>
            </w:r>
          </w:p>
        </w:tc>
      </w:tr>
    </w:tbl>
    <w:p w14:paraId="4272218A" w14:textId="77777777" w:rsidR="000148AA" w:rsidRPr="0044437C" w:rsidRDefault="000148AA" w:rsidP="002F349B"/>
    <w:p w14:paraId="2F7D8E44" w14:textId="77777777" w:rsidR="000148AA" w:rsidRPr="0044437C" w:rsidRDefault="000148AA" w:rsidP="000148AA">
      <w:pPr>
        <w:pStyle w:val="NO"/>
      </w:pPr>
      <w:r w:rsidRPr="0044437C">
        <w:t>NOTE 1:</w:t>
      </w:r>
      <w:r w:rsidRPr="0044437C">
        <w:tab/>
        <w:t>The first column is the number of errors (ne = number of misdetections)</w:t>
      </w:r>
    </w:p>
    <w:p w14:paraId="7EC78617" w14:textId="77777777" w:rsidR="000148AA" w:rsidRPr="0044437C" w:rsidRDefault="000148AA" w:rsidP="000148AA">
      <w:pPr>
        <w:pStyle w:val="NO"/>
      </w:pPr>
      <w:r w:rsidRPr="0044437C">
        <w:t>NOTE 2:</w:t>
      </w:r>
      <w:r w:rsidRPr="0044437C">
        <w:tab/>
        <w:t>The second column is the number of samples for the pass limit (ns</w:t>
      </w:r>
      <w:r w:rsidRPr="0044437C">
        <w:rPr>
          <w:vertAlign w:val="subscript"/>
        </w:rPr>
        <w:t>p</w:t>
      </w:r>
      <w:r w:rsidRPr="0044437C">
        <w:t>, ns=Number of Samples= number misdetections + number of detections)</w:t>
      </w:r>
    </w:p>
    <w:p w14:paraId="477013D2" w14:textId="77777777" w:rsidR="000148AA" w:rsidRPr="0044437C" w:rsidRDefault="000148AA" w:rsidP="000148AA">
      <w:pPr>
        <w:pStyle w:val="NO"/>
      </w:pPr>
      <w:r w:rsidRPr="0044437C">
        <w:t>NOTE 3:</w:t>
      </w:r>
      <w:r w:rsidRPr="0044437C">
        <w:tab/>
        <w:t>The third column is the number of samples for the fail limit (ns</w:t>
      </w:r>
      <w:r w:rsidRPr="0044437C">
        <w:rPr>
          <w:vertAlign w:val="subscript"/>
        </w:rPr>
        <w:t>f</w:t>
      </w:r>
      <w:r w:rsidRPr="0044437C">
        <w:t>)</w:t>
      </w:r>
    </w:p>
    <w:p w14:paraId="31B535AF" w14:textId="77777777" w:rsidR="000148AA" w:rsidRPr="0044437C" w:rsidRDefault="000148AA" w:rsidP="000148AA">
      <w:pPr>
        <w:pStyle w:val="NO"/>
      </w:pPr>
      <w:r w:rsidRPr="0044437C">
        <w:t>NOTE 4:</w:t>
      </w:r>
      <w:r w:rsidRPr="0044437C">
        <w:tab/>
        <w:t>The test limit at the end of the table is applicable, when the minimum test time in clause 3.5 governs the test. Pass the test for ER ≤ Test limit, otherwise fail.</w:t>
      </w:r>
    </w:p>
    <w:p w14:paraId="0FD93E9D" w14:textId="77777777" w:rsidR="000148AA" w:rsidRPr="0044437C" w:rsidRDefault="000148AA" w:rsidP="000148AA">
      <w:pPr>
        <w:pStyle w:val="Heading2"/>
      </w:pPr>
      <w:bookmarkStart w:id="3083" w:name="_Toc194572077"/>
      <w:r w:rsidRPr="0044437C">
        <w:t>G.4.5</w:t>
      </w:r>
      <w:r w:rsidRPr="0044437C">
        <w:tab/>
        <w:t>Pass fail decision rules</w:t>
      </w:r>
      <w:bookmarkEnd w:id="3083"/>
    </w:p>
    <w:p w14:paraId="1C43BDD1" w14:textId="77777777" w:rsidR="000148AA" w:rsidRPr="0044437C" w:rsidRDefault="000148AA" w:rsidP="000148AA">
      <w:r w:rsidRPr="0044437C">
        <w:t>G.2.5 applies</w:t>
      </w:r>
    </w:p>
    <w:p w14:paraId="6DD5B7EA" w14:textId="77777777" w:rsidR="000148AA" w:rsidRPr="0044437C" w:rsidRDefault="000148AA" w:rsidP="000148AA">
      <w:pPr>
        <w:pStyle w:val="NO"/>
      </w:pPr>
      <w:r w:rsidRPr="0044437C">
        <w:t>NOTE:</w:t>
      </w:r>
      <w:r w:rsidRPr="0044437C">
        <w:tab/>
        <w:t xml:space="preserve">For ER=0.01 an ideal DUT passes after 344 samples. The maximum test time is 12913 samples. </w:t>
      </w:r>
    </w:p>
    <w:p w14:paraId="3AFD86AB" w14:textId="77777777" w:rsidR="000148AA" w:rsidRPr="0044437C" w:rsidRDefault="000148AA" w:rsidP="000148AA">
      <w:pPr>
        <w:pStyle w:val="Heading2"/>
      </w:pPr>
      <w:bookmarkStart w:id="3084" w:name="_Toc194572078"/>
      <w:r w:rsidRPr="0044437C">
        <w:lastRenderedPageBreak/>
        <w:t>G.4.6</w:t>
      </w:r>
      <w:r w:rsidRPr="0044437C">
        <w:tab/>
        <w:t>Minimum Test time</w:t>
      </w:r>
      <w:bookmarkEnd w:id="3084"/>
    </w:p>
    <w:p w14:paraId="2B240EF0" w14:textId="77777777" w:rsidR="000148AA" w:rsidRPr="0044437C" w:rsidRDefault="000148AA" w:rsidP="000148AA">
      <w:pPr>
        <w:pStyle w:val="TH"/>
        <w:rPr>
          <w:lang w:eastAsia="zh-TW"/>
        </w:rPr>
      </w:pPr>
      <w:r w:rsidRPr="0044437C">
        <w:t>Table G.</w:t>
      </w:r>
      <w:r w:rsidRPr="0044437C">
        <w:rPr>
          <w:lang w:eastAsia="zh-TW"/>
        </w:rPr>
        <w:t>4</w:t>
      </w:r>
      <w:r w:rsidRPr="0044437C">
        <w:t>.</w:t>
      </w:r>
      <w:r w:rsidRPr="0044437C">
        <w:rPr>
          <w:lang w:eastAsia="zh-TW"/>
        </w:rPr>
        <w:t>6</w:t>
      </w:r>
      <w:r w:rsidRPr="0044437C">
        <w:t>-</w:t>
      </w:r>
      <w:r w:rsidRPr="0044437C">
        <w:rPr>
          <w:lang w:eastAsia="ja-JP"/>
        </w:rPr>
        <w:t>1</w:t>
      </w:r>
      <w:r w:rsidRPr="0044437C">
        <w:t>: Minimum Test time</w:t>
      </w:r>
      <w:r w:rsidRPr="0044437C">
        <w:rPr>
          <w:lang w:eastAsia="zh-CN"/>
        </w:rPr>
        <w:t xml:space="preserve"> for </w:t>
      </w:r>
      <w:r w:rsidRPr="0044437C">
        <w:rPr>
          <w:lang w:eastAsia="ja-JP"/>
        </w:rPr>
        <w:t>N</w:t>
      </w:r>
      <w:r w:rsidRPr="0044437C">
        <w:rPr>
          <w:lang w:eastAsia="zh-TW"/>
        </w:rPr>
        <w:t xml:space="preserve">PDCCH for UE Category </w:t>
      </w:r>
      <w:r w:rsidRPr="0044437C">
        <w:rPr>
          <w:lang w:eastAsia="ja-JP"/>
        </w:rPr>
        <w:t>NB</w:t>
      </w:r>
      <w:r w:rsidRPr="0044437C">
        <w:rPr>
          <w:lang w:eastAsia="zh-TW"/>
        </w:rPr>
        <w:t>1</w:t>
      </w:r>
    </w:p>
    <w:tbl>
      <w:tblPr>
        <w:tblW w:w="47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9"/>
        <w:gridCol w:w="2083"/>
        <w:gridCol w:w="1133"/>
        <w:gridCol w:w="1844"/>
        <w:gridCol w:w="1702"/>
        <w:gridCol w:w="1418"/>
      </w:tblGrid>
      <w:tr w:rsidR="00105FEA" w:rsidRPr="0044437C" w14:paraId="089D4AF2" w14:textId="77777777" w:rsidTr="00105FEA">
        <w:trPr>
          <w:trHeight w:val="1035"/>
        </w:trPr>
        <w:tc>
          <w:tcPr>
            <w:tcW w:w="559" w:type="pct"/>
          </w:tcPr>
          <w:p w14:paraId="36B42530" w14:textId="77777777" w:rsidR="00105FEA" w:rsidRPr="0044437C" w:rsidRDefault="00105FEA" w:rsidP="00105FEA">
            <w:pPr>
              <w:pStyle w:val="TAH"/>
              <w:rPr>
                <w:lang w:eastAsia="zh-CN"/>
              </w:rPr>
            </w:pPr>
            <w:r w:rsidRPr="0044437C">
              <w:rPr>
                <w:lang w:eastAsia="zh-CN"/>
              </w:rPr>
              <w:t>Test No</w:t>
            </w:r>
          </w:p>
        </w:tc>
        <w:tc>
          <w:tcPr>
            <w:tcW w:w="1131" w:type="pct"/>
          </w:tcPr>
          <w:p w14:paraId="38038173" w14:textId="77777777" w:rsidR="00105FEA" w:rsidRPr="0044437C" w:rsidRDefault="00105FEA" w:rsidP="00105FEA">
            <w:pPr>
              <w:pStyle w:val="TAH"/>
              <w:rPr>
                <w:lang w:eastAsia="zh-CN"/>
              </w:rPr>
            </w:pPr>
            <w:r w:rsidRPr="0044437C">
              <w:rPr>
                <w:lang w:eastAsia="zh-CN"/>
              </w:rPr>
              <w:t>Demodulation scenario</w:t>
            </w:r>
          </w:p>
          <w:p w14:paraId="7989D88A" w14:textId="77777777" w:rsidR="00105FEA" w:rsidRPr="0044437C" w:rsidRDefault="00105FEA" w:rsidP="00105FEA">
            <w:pPr>
              <w:pStyle w:val="TAH"/>
              <w:rPr>
                <w:rFonts w:cs="Arial"/>
                <w:lang w:eastAsia="zh-CN"/>
              </w:rPr>
            </w:pPr>
            <w:r w:rsidRPr="0044437C">
              <w:rPr>
                <w:rFonts w:cs="Arial"/>
                <w:lang w:eastAsia="zh-CN"/>
              </w:rPr>
              <w:t>(info only)</w:t>
            </w:r>
          </w:p>
        </w:tc>
        <w:tc>
          <w:tcPr>
            <w:tcW w:w="615" w:type="pct"/>
          </w:tcPr>
          <w:p w14:paraId="38451614" w14:textId="445FA8DA" w:rsidR="00105FEA" w:rsidRPr="0044437C" w:rsidRDefault="007F75BE" w:rsidP="00105FEA">
            <w:pPr>
              <w:pStyle w:val="TAH"/>
              <w:rPr>
                <w:lang w:eastAsia="zh-CN"/>
              </w:rPr>
            </w:pPr>
            <w:r w:rsidRPr="0044437C">
              <w:rPr>
                <w:lang w:eastAsia="zh-CN"/>
              </w:rPr>
              <w:t>Minimum number of TB</w:t>
            </w:r>
          </w:p>
          <w:p w14:paraId="4D6CBF21" w14:textId="77777777" w:rsidR="00105FEA" w:rsidRPr="0044437C" w:rsidRDefault="00105FEA" w:rsidP="00105FEA">
            <w:pPr>
              <w:pStyle w:val="TAH"/>
              <w:rPr>
                <w:lang w:eastAsia="zh-CN"/>
              </w:rPr>
            </w:pPr>
            <w:r w:rsidRPr="0044437C">
              <w:rPr>
                <w:lang w:eastAsia="zh-CN"/>
              </w:rPr>
              <w:t>(Simulation)</w:t>
            </w:r>
          </w:p>
        </w:tc>
        <w:tc>
          <w:tcPr>
            <w:tcW w:w="1001" w:type="pct"/>
          </w:tcPr>
          <w:p w14:paraId="5FED21DD" w14:textId="77777777" w:rsidR="00105FEA" w:rsidRPr="0044437C" w:rsidRDefault="00105FEA" w:rsidP="00F673AE">
            <w:pPr>
              <w:pStyle w:val="TAH"/>
              <w:rPr>
                <w:lang w:eastAsia="zh-CN"/>
              </w:rPr>
            </w:pPr>
            <w:r w:rsidRPr="0044437C">
              <w:rPr>
                <w:lang w:eastAsia="zh-CN"/>
              </w:rPr>
              <w:t>Min Gap between consecutive NPDCCH taking into account RTT (ms)</w:t>
            </w:r>
          </w:p>
        </w:tc>
        <w:tc>
          <w:tcPr>
            <w:tcW w:w="924" w:type="pct"/>
          </w:tcPr>
          <w:p w14:paraId="27390310" w14:textId="77777777" w:rsidR="00105FEA" w:rsidRPr="0044437C" w:rsidRDefault="00105FEA" w:rsidP="00F673AE">
            <w:pPr>
              <w:pStyle w:val="TAH"/>
              <w:rPr>
                <w:lang w:eastAsia="zh-CN"/>
              </w:rPr>
            </w:pPr>
            <w:r w:rsidRPr="0044437C">
              <w:rPr>
                <w:lang w:eastAsia="zh-CN"/>
              </w:rPr>
              <w:t>Actual Gap between consecutive NPDCCH taking into account RTT (ms)</w:t>
            </w:r>
          </w:p>
        </w:tc>
        <w:tc>
          <w:tcPr>
            <w:tcW w:w="769" w:type="pct"/>
          </w:tcPr>
          <w:p w14:paraId="5137463E" w14:textId="77777777" w:rsidR="00105FEA" w:rsidRPr="0044437C" w:rsidRDefault="00105FEA" w:rsidP="00F673AE">
            <w:pPr>
              <w:pStyle w:val="TAH"/>
              <w:rPr>
                <w:lang w:eastAsia="zh-CN"/>
              </w:rPr>
            </w:pPr>
            <w:r w:rsidRPr="0044437C">
              <w:rPr>
                <w:lang w:eastAsia="zh-CN"/>
              </w:rPr>
              <w:t>MNSF (Min No Sub frames) HD-FDD</w:t>
            </w:r>
          </w:p>
          <w:p w14:paraId="508E92A9" w14:textId="77777777" w:rsidR="00105FEA" w:rsidRPr="0044437C" w:rsidRDefault="00105FEA" w:rsidP="00F673AE">
            <w:pPr>
              <w:pStyle w:val="TAH"/>
              <w:rPr>
                <w:lang w:eastAsia="zh-CN"/>
              </w:rPr>
            </w:pPr>
            <w:r w:rsidRPr="0044437C">
              <w:rPr>
                <w:lang w:eastAsia="zh-CN"/>
              </w:rPr>
              <w:t>(Note2)</w:t>
            </w:r>
          </w:p>
        </w:tc>
      </w:tr>
      <w:tr w:rsidR="00105FEA" w:rsidRPr="0044437C" w14:paraId="4D34AD56" w14:textId="77777777" w:rsidTr="00105FEA">
        <w:trPr>
          <w:trHeight w:val="743"/>
        </w:trPr>
        <w:tc>
          <w:tcPr>
            <w:tcW w:w="559" w:type="pct"/>
          </w:tcPr>
          <w:p w14:paraId="1550C875" w14:textId="77777777" w:rsidR="00105FEA" w:rsidRPr="0044437C" w:rsidRDefault="00105FEA" w:rsidP="00AF490D">
            <w:pPr>
              <w:pStyle w:val="TAC"/>
              <w:rPr>
                <w:lang w:eastAsia="zh-CN"/>
              </w:rPr>
            </w:pPr>
            <w:r w:rsidRPr="0044437C">
              <w:rPr>
                <w:lang w:eastAsia="zh-CN"/>
              </w:rPr>
              <w:t>8.3.1.2.1 Test 1</w:t>
            </w:r>
          </w:p>
        </w:tc>
        <w:tc>
          <w:tcPr>
            <w:tcW w:w="1131" w:type="pct"/>
          </w:tcPr>
          <w:p w14:paraId="5727003A" w14:textId="77777777" w:rsidR="00105FEA" w:rsidRPr="0044437C" w:rsidRDefault="00105FEA" w:rsidP="00AF490D">
            <w:pPr>
              <w:pStyle w:val="TAC"/>
              <w:rPr>
                <w:rFonts w:cs="Arial"/>
                <w:lang w:eastAsia="zh-CN"/>
              </w:rPr>
            </w:pPr>
            <w:r w:rsidRPr="0044437C">
              <w:rPr>
                <w:rFonts w:cs="Arial"/>
                <w:lang w:eastAsia="zh-CN"/>
              </w:rPr>
              <w:t>R.NB.3 FDD</w:t>
            </w:r>
          </w:p>
          <w:p w14:paraId="0E40951A" w14:textId="77777777" w:rsidR="00105FEA" w:rsidRPr="0044437C" w:rsidRDefault="00105FEA" w:rsidP="00AF490D">
            <w:pPr>
              <w:pStyle w:val="TAC"/>
              <w:rPr>
                <w:rFonts w:cs="Arial"/>
                <w:lang w:eastAsia="zh-CN"/>
              </w:rPr>
            </w:pPr>
            <w:r w:rsidRPr="0044437C">
              <w:rPr>
                <w:rFonts w:cs="Arial"/>
                <w:lang w:eastAsia="zh-CN"/>
              </w:rPr>
              <w:t>(200kHz, QPSK,1/2)</w:t>
            </w:r>
          </w:p>
          <w:p w14:paraId="5EA4CCBA" w14:textId="77777777" w:rsidR="00105FEA" w:rsidRPr="0044437C" w:rsidRDefault="00105FEA" w:rsidP="00AF490D">
            <w:pPr>
              <w:pStyle w:val="TAC"/>
              <w:rPr>
                <w:rFonts w:cs="Arial"/>
                <w:lang w:eastAsia="zh-CN"/>
              </w:rPr>
            </w:pPr>
            <w:r w:rsidRPr="0044437C">
              <w:rPr>
                <w:rFonts w:cs="Arial"/>
                <w:lang w:eastAsia="zh-CN"/>
              </w:rPr>
              <w:t>(1x1)</w:t>
            </w:r>
          </w:p>
          <w:p w14:paraId="734EE3F1" w14:textId="77777777" w:rsidR="00105FEA" w:rsidRPr="0044437C" w:rsidRDefault="00105FEA" w:rsidP="00AF490D">
            <w:pPr>
              <w:pStyle w:val="TAC"/>
              <w:rPr>
                <w:lang w:eastAsia="zh-CN"/>
              </w:rPr>
            </w:pPr>
            <w:r w:rsidRPr="0044437C">
              <w:rPr>
                <w:rFonts w:cs="Arial"/>
                <w:lang w:eastAsia="zh-CN"/>
              </w:rPr>
              <w:t>EPA5</w:t>
            </w:r>
          </w:p>
        </w:tc>
        <w:tc>
          <w:tcPr>
            <w:tcW w:w="615" w:type="pct"/>
          </w:tcPr>
          <w:p w14:paraId="348B95BA" w14:textId="24DD7DE7" w:rsidR="00105FEA" w:rsidRPr="0044437C" w:rsidRDefault="007F75BE" w:rsidP="00AF490D">
            <w:pPr>
              <w:pStyle w:val="TAC"/>
              <w:rPr>
                <w:lang w:eastAsia="zh-CN"/>
              </w:rPr>
            </w:pPr>
            <w:r w:rsidRPr="0044437C">
              <w:rPr>
                <w:lang w:eastAsia="zh-CN"/>
              </w:rPr>
              <w:t>489</w:t>
            </w:r>
          </w:p>
          <w:p w14:paraId="69FBE01A" w14:textId="77777777" w:rsidR="00105FEA" w:rsidRPr="0044437C" w:rsidRDefault="00105FEA" w:rsidP="00AF490D">
            <w:pPr>
              <w:pStyle w:val="TAC"/>
              <w:rPr>
                <w:lang w:eastAsia="zh-CN"/>
              </w:rPr>
            </w:pPr>
            <w:r w:rsidRPr="0044437C">
              <w:rPr>
                <w:lang w:eastAsia="zh-CN"/>
              </w:rPr>
              <w:t>(Note 1)</w:t>
            </w:r>
          </w:p>
        </w:tc>
        <w:tc>
          <w:tcPr>
            <w:tcW w:w="1001" w:type="pct"/>
          </w:tcPr>
          <w:p w14:paraId="7ED135FC" w14:textId="77777777" w:rsidR="00105FEA" w:rsidRPr="0044437C" w:rsidRDefault="00105FEA" w:rsidP="00AF490D">
            <w:pPr>
              <w:pStyle w:val="TAC"/>
              <w:rPr>
                <w:lang w:eastAsia="zh-CN"/>
              </w:rPr>
            </w:pPr>
            <w:r w:rsidRPr="0044437C">
              <w:rPr>
                <w:lang w:eastAsia="zh-CN"/>
              </w:rPr>
              <w:t>1129</w:t>
            </w:r>
          </w:p>
        </w:tc>
        <w:tc>
          <w:tcPr>
            <w:tcW w:w="924" w:type="pct"/>
          </w:tcPr>
          <w:p w14:paraId="3B10FE02" w14:textId="77777777" w:rsidR="00105FEA" w:rsidRPr="0044437C" w:rsidRDefault="00105FEA" w:rsidP="00AF490D">
            <w:pPr>
              <w:pStyle w:val="TAC"/>
              <w:rPr>
                <w:lang w:eastAsia="zh-CN"/>
              </w:rPr>
            </w:pPr>
            <w:r w:rsidRPr="0044437C">
              <w:rPr>
                <w:lang w:eastAsia="zh-CN"/>
              </w:rPr>
              <w:t>1280</w:t>
            </w:r>
          </w:p>
        </w:tc>
        <w:tc>
          <w:tcPr>
            <w:tcW w:w="769" w:type="pct"/>
          </w:tcPr>
          <w:p w14:paraId="15ED5724" w14:textId="77777777" w:rsidR="00105FEA" w:rsidRPr="0044437C" w:rsidRDefault="00105FEA" w:rsidP="00AF490D">
            <w:pPr>
              <w:pStyle w:val="TAC"/>
              <w:rPr>
                <w:lang w:eastAsia="zh-CN"/>
              </w:rPr>
            </w:pPr>
            <w:r w:rsidRPr="0044437C">
              <w:rPr>
                <w:lang w:eastAsia="zh-CN"/>
              </w:rPr>
              <w:t>625920</w:t>
            </w:r>
          </w:p>
        </w:tc>
      </w:tr>
      <w:tr w:rsidR="00105FEA" w:rsidRPr="0044437C" w14:paraId="47D31F23" w14:textId="77777777" w:rsidTr="00105FEA">
        <w:trPr>
          <w:trHeight w:val="743"/>
        </w:trPr>
        <w:tc>
          <w:tcPr>
            <w:tcW w:w="559" w:type="pct"/>
          </w:tcPr>
          <w:p w14:paraId="78EA8AFD" w14:textId="77777777" w:rsidR="00105FEA" w:rsidRPr="0044437C" w:rsidRDefault="00105FEA" w:rsidP="00AF490D">
            <w:pPr>
              <w:pStyle w:val="TAC"/>
              <w:rPr>
                <w:lang w:eastAsia="zh-CN"/>
              </w:rPr>
            </w:pPr>
            <w:r w:rsidRPr="0044437C">
              <w:rPr>
                <w:lang w:eastAsia="zh-CN"/>
              </w:rPr>
              <w:t>8.3.1.2.1 Test 2</w:t>
            </w:r>
          </w:p>
        </w:tc>
        <w:tc>
          <w:tcPr>
            <w:tcW w:w="1131" w:type="pct"/>
          </w:tcPr>
          <w:p w14:paraId="58E30871" w14:textId="77777777" w:rsidR="00105FEA" w:rsidRPr="0044437C" w:rsidRDefault="00105FEA" w:rsidP="00AF490D">
            <w:pPr>
              <w:pStyle w:val="TAC"/>
              <w:rPr>
                <w:rFonts w:cs="Arial"/>
                <w:lang w:eastAsia="zh-CN"/>
              </w:rPr>
            </w:pPr>
            <w:r w:rsidRPr="0044437C">
              <w:rPr>
                <w:rFonts w:cs="Arial"/>
                <w:lang w:eastAsia="zh-CN"/>
              </w:rPr>
              <w:t>R.NB.3 FDD</w:t>
            </w:r>
          </w:p>
          <w:p w14:paraId="18C7ACB2" w14:textId="77777777" w:rsidR="00105FEA" w:rsidRPr="0044437C" w:rsidRDefault="00105FEA" w:rsidP="00AF490D">
            <w:pPr>
              <w:pStyle w:val="TAC"/>
              <w:rPr>
                <w:rFonts w:cs="Arial"/>
                <w:lang w:eastAsia="zh-CN"/>
              </w:rPr>
            </w:pPr>
            <w:r w:rsidRPr="0044437C">
              <w:rPr>
                <w:rFonts w:cs="Arial"/>
                <w:lang w:eastAsia="zh-CN"/>
              </w:rPr>
              <w:t>(200kHz, QPSK,1/2)</w:t>
            </w:r>
          </w:p>
          <w:p w14:paraId="3F38F3BE" w14:textId="77777777" w:rsidR="00105FEA" w:rsidRPr="0044437C" w:rsidRDefault="00105FEA" w:rsidP="00AF490D">
            <w:pPr>
              <w:pStyle w:val="TAC"/>
              <w:rPr>
                <w:rFonts w:cs="Arial"/>
                <w:lang w:eastAsia="zh-CN"/>
              </w:rPr>
            </w:pPr>
            <w:r w:rsidRPr="0044437C">
              <w:rPr>
                <w:rFonts w:cs="Arial"/>
                <w:lang w:eastAsia="zh-CN"/>
              </w:rPr>
              <w:t>(1x1)</w:t>
            </w:r>
          </w:p>
          <w:p w14:paraId="06EB9A04" w14:textId="77777777" w:rsidR="00105FEA" w:rsidRPr="0044437C" w:rsidRDefault="00105FEA" w:rsidP="00AF490D">
            <w:pPr>
              <w:pStyle w:val="TAC"/>
              <w:rPr>
                <w:rFonts w:cs="Arial"/>
                <w:lang w:eastAsia="zh-CN"/>
              </w:rPr>
            </w:pPr>
            <w:r w:rsidRPr="0044437C">
              <w:rPr>
                <w:rFonts w:cs="Arial"/>
                <w:lang w:eastAsia="zh-CN"/>
              </w:rPr>
              <w:t>ETU1</w:t>
            </w:r>
          </w:p>
        </w:tc>
        <w:tc>
          <w:tcPr>
            <w:tcW w:w="615" w:type="pct"/>
          </w:tcPr>
          <w:p w14:paraId="178044B3" w14:textId="6033BE10" w:rsidR="00105FEA" w:rsidRPr="0044437C" w:rsidRDefault="007F75BE" w:rsidP="00AF490D">
            <w:pPr>
              <w:pStyle w:val="TAC"/>
              <w:rPr>
                <w:lang w:eastAsia="zh-CN"/>
              </w:rPr>
            </w:pPr>
            <w:r w:rsidRPr="0044437C">
              <w:rPr>
                <w:lang w:eastAsia="zh-CN"/>
              </w:rPr>
              <w:t>85</w:t>
            </w:r>
          </w:p>
          <w:p w14:paraId="2ED8582D" w14:textId="77777777" w:rsidR="00105FEA" w:rsidRPr="0044437C" w:rsidRDefault="00105FEA" w:rsidP="00AF490D">
            <w:pPr>
              <w:pStyle w:val="TAC"/>
              <w:rPr>
                <w:lang w:eastAsia="zh-CN"/>
              </w:rPr>
            </w:pPr>
            <w:r w:rsidRPr="0044437C">
              <w:rPr>
                <w:lang w:eastAsia="zh-CN"/>
              </w:rPr>
              <w:t>(Note 1)</w:t>
            </w:r>
          </w:p>
        </w:tc>
        <w:tc>
          <w:tcPr>
            <w:tcW w:w="1001" w:type="pct"/>
          </w:tcPr>
          <w:p w14:paraId="3CBB8553" w14:textId="77777777" w:rsidR="00105FEA" w:rsidRPr="0044437C" w:rsidRDefault="00105FEA" w:rsidP="00AF490D">
            <w:pPr>
              <w:pStyle w:val="TAC"/>
              <w:rPr>
                <w:lang w:eastAsia="zh-CN"/>
              </w:rPr>
            </w:pPr>
            <w:r w:rsidRPr="0044437C">
              <w:rPr>
                <w:lang w:eastAsia="zh-CN"/>
              </w:rPr>
              <w:t>7102</w:t>
            </w:r>
          </w:p>
        </w:tc>
        <w:tc>
          <w:tcPr>
            <w:tcW w:w="924" w:type="pct"/>
          </w:tcPr>
          <w:p w14:paraId="00F685DE" w14:textId="77777777" w:rsidR="00105FEA" w:rsidRPr="0044437C" w:rsidRDefault="00105FEA" w:rsidP="00AF490D">
            <w:pPr>
              <w:pStyle w:val="TAC"/>
              <w:rPr>
                <w:lang w:eastAsia="zh-CN"/>
              </w:rPr>
            </w:pPr>
            <w:r w:rsidRPr="0044437C">
              <w:rPr>
                <w:lang w:eastAsia="zh-CN"/>
              </w:rPr>
              <w:t>7680</w:t>
            </w:r>
          </w:p>
        </w:tc>
        <w:tc>
          <w:tcPr>
            <w:tcW w:w="769" w:type="pct"/>
          </w:tcPr>
          <w:p w14:paraId="0C7A386B" w14:textId="77777777" w:rsidR="00105FEA" w:rsidRPr="0044437C" w:rsidRDefault="00105FEA" w:rsidP="00AF490D">
            <w:pPr>
              <w:pStyle w:val="TAC"/>
              <w:rPr>
                <w:lang w:eastAsia="zh-CN"/>
              </w:rPr>
            </w:pPr>
            <w:r w:rsidRPr="0044437C">
              <w:rPr>
                <w:lang w:eastAsia="zh-CN"/>
              </w:rPr>
              <w:t>652800</w:t>
            </w:r>
          </w:p>
        </w:tc>
      </w:tr>
      <w:tr w:rsidR="00105FEA" w:rsidRPr="0044437C" w14:paraId="10B154D2" w14:textId="77777777" w:rsidTr="00F673AE">
        <w:trPr>
          <w:trHeight w:val="552"/>
        </w:trPr>
        <w:tc>
          <w:tcPr>
            <w:tcW w:w="5000" w:type="pct"/>
            <w:gridSpan w:val="6"/>
          </w:tcPr>
          <w:p w14:paraId="095E64E3" w14:textId="3C0F6007" w:rsidR="00105FEA" w:rsidRPr="0044437C" w:rsidRDefault="00105FEA" w:rsidP="00AF490D">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05510820" w14:textId="57EF7355" w:rsidR="00105FEA" w:rsidRPr="0044437C" w:rsidRDefault="00105FEA" w:rsidP="00AF490D">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bookmarkEnd w:id="3075"/>
      <w:bookmarkEnd w:id="3076"/>
      <w:bookmarkEnd w:id="3077"/>
      <w:bookmarkEnd w:id="3078"/>
    </w:tbl>
    <w:p w14:paraId="402D870E" w14:textId="77777777" w:rsidR="00524A5D" w:rsidRPr="0044437C" w:rsidRDefault="00524A5D"/>
    <w:p w14:paraId="2DA30798" w14:textId="77777777" w:rsidR="00524A5D" w:rsidRPr="0044437C" w:rsidRDefault="00000000">
      <w:pPr>
        <w:pStyle w:val="Heading1"/>
        <w:rPr>
          <w:rFonts w:eastAsia="SimSun"/>
          <w:lang w:eastAsia="zh-CN"/>
        </w:rPr>
      </w:pPr>
      <w:bookmarkStart w:id="3085" w:name="_Toc15569"/>
      <w:bookmarkStart w:id="3086" w:name="_Toc9870"/>
      <w:bookmarkStart w:id="3087" w:name="_Toc25683"/>
      <w:bookmarkStart w:id="3088" w:name="_Toc18924"/>
      <w:bookmarkStart w:id="3089" w:name="_Toc194572079"/>
      <w:r w:rsidRPr="0044437C">
        <w:t>G.</w:t>
      </w:r>
      <w:r w:rsidRPr="0044437C">
        <w:rPr>
          <w:rFonts w:eastAsia="SimSun"/>
          <w:lang w:eastAsia="zh-CN"/>
        </w:rPr>
        <w:t>5</w:t>
      </w:r>
      <w:r w:rsidRPr="0044437C">
        <w:tab/>
      </w:r>
      <w:r w:rsidRPr="0044437C">
        <w:rPr>
          <w:rFonts w:eastAsia="SimSun"/>
          <w:lang w:eastAsia="zh-CN"/>
        </w:rPr>
        <w:t>[FFS]</w:t>
      </w:r>
      <w:bookmarkEnd w:id="3085"/>
      <w:bookmarkEnd w:id="3086"/>
      <w:bookmarkEnd w:id="3087"/>
      <w:bookmarkEnd w:id="3088"/>
      <w:bookmarkEnd w:id="3089"/>
    </w:p>
    <w:p w14:paraId="6267198C" w14:textId="77777777" w:rsidR="00524A5D" w:rsidRPr="0044437C" w:rsidRDefault="00524A5D"/>
    <w:p w14:paraId="284C0D11" w14:textId="77777777" w:rsidR="00524A5D" w:rsidRPr="0044437C" w:rsidRDefault="00000000">
      <w:pPr>
        <w:pStyle w:val="Heading1"/>
        <w:rPr>
          <w:rFonts w:eastAsia="SimSun"/>
          <w:lang w:eastAsia="zh-CN"/>
        </w:rPr>
      </w:pPr>
      <w:bookmarkStart w:id="3090" w:name="_Toc10383"/>
      <w:bookmarkStart w:id="3091" w:name="_Toc20982"/>
      <w:bookmarkStart w:id="3092" w:name="_Toc1758"/>
      <w:bookmarkStart w:id="3093" w:name="_Toc1116"/>
      <w:bookmarkStart w:id="3094" w:name="_Toc194572080"/>
      <w:r w:rsidRPr="0044437C">
        <w:t>G.</w:t>
      </w:r>
      <w:r w:rsidRPr="0044437C">
        <w:rPr>
          <w:rFonts w:eastAsia="SimSun"/>
          <w:lang w:eastAsia="zh-CN"/>
        </w:rPr>
        <w:t>6</w:t>
      </w:r>
      <w:r w:rsidRPr="0044437C">
        <w:tab/>
      </w:r>
      <w:r w:rsidRPr="0044437C">
        <w:rPr>
          <w:rFonts w:eastAsia="SimSun"/>
          <w:lang w:eastAsia="zh-CN"/>
        </w:rPr>
        <w:t>[FFS]</w:t>
      </w:r>
      <w:bookmarkEnd w:id="3090"/>
      <w:bookmarkEnd w:id="3091"/>
      <w:bookmarkEnd w:id="3092"/>
      <w:bookmarkEnd w:id="3093"/>
      <w:bookmarkEnd w:id="3094"/>
    </w:p>
    <w:p w14:paraId="32586DD0" w14:textId="77777777" w:rsidR="00524A5D" w:rsidRPr="0044437C" w:rsidRDefault="00524A5D"/>
    <w:p w14:paraId="057983CE" w14:textId="77777777" w:rsidR="00524A5D" w:rsidRPr="0044437C" w:rsidRDefault="00000000">
      <w:pPr>
        <w:pStyle w:val="Heading1"/>
      </w:pPr>
      <w:bookmarkStart w:id="3095" w:name="_Toc28505"/>
      <w:bookmarkStart w:id="3096" w:name="_Toc18309"/>
      <w:bookmarkStart w:id="3097" w:name="_Toc27845"/>
      <w:bookmarkStart w:id="3098" w:name="_Toc3446"/>
      <w:bookmarkStart w:id="3099" w:name="_Toc194572081"/>
      <w:r w:rsidRPr="0044437C">
        <w:t>G.7</w:t>
      </w:r>
      <w:r w:rsidRPr="0044437C">
        <w:tab/>
        <w:t>Theory to derive the numbers in Table G.2.4-1 (Informative)</w:t>
      </w:r>
      <w:bookmarkEnd w:id="3095"/>
      <w:bookmarkEnd w:id="3096"/>
      <w:bookmarkEnd w:id="3097"/>
      <w:bookmarkEnd w:id="3098"/>
      <w:bookmarkEnd w:id="3099"/>
    </w:p>
    <w:p w14:paraId="21C23501" w14:textId="77777777" w:rsidR="00524A5D" w:rsidRPr="0044437C" w:rsidRDefault="00000000">
      <w:pPr>
        <w:pStyle w:val="EditorsNote"/>
      </w:pPr>
      <w:r w:rsidRPr="0044437C">
        <w:t>Editor's note:</w:t>
      </w:r>
      <w:r w:rsidRPr="0044437C">
        <w:tab/>
        <w:t>This clause of the Annex G is for information only and it described the background theory and information to derive the entries in the table G.2.4-1.</w:t>
      </w:r>
    </w:p>
    <w:p w14:paraId="32781F90" w14:textId="77777777" w:rsidR="00524A5D" w:rsidRPr="0044437C" w:rsidRDefault="00000000">
      <w:pPr>
        <w:pStyle w:val="Heading2"/>
      </w:pPr>
      <w:bookmarkStart w:id="3100" w:name="_Toc25223"/>
      <w:bookmarkStart w:id="3101" w:name="_Toc22586"/>
      <w:bookmarkStart w:id="3102" w:name="_Toc23666"/>
      <w:bookmarkStart w:id="3103" w:name="_Toc20832"/>
      <w:bookmarkStart w:id="3104" w:name="_Toc232582203"/>
      <w:bookmarkStart w:id="3105" w:name="_Toc194572082"/>
      <w:r w:rsidRPr="0044437C">
        <w:t>G.7.1</w:t>
      </w:r>
      <w:r w:rsidRPr="0044437C">
        <w:tab/>
        <w:t>Error Ratio (ER)</w:t>
      </w:r>
      <w:bookmarkEnd w:id="3100"/>
      <w:bookmarkEnd w:id="3101"/>
      <w:bookmarkEnd w:id="3102"/>
      <w:bookmarkEnd w:id="3103"/>
      <w:bookmarkEnd w:id="3104"/>
      <w:bookmarkEnd w:id="3105"/>
    </w:p>
    <w:p w14:paraId="455F93A1" w14:textId="77777777" w:rsidR="00524A5D" w:rsidRPr="0044437C" w:rsidRDefault="00000000">
      <w:r w:rsidRPr="0044437C">
        <w:t>The Error Ratio (ER) is defined as the ratio of number of errors (ne) to all results, number of samples (ns).</w:t>
      </w:r>
    </w:p>
    <w:p w14:paraId="7EAF69CA" w14:textId="77777777" w:rsidR="00524A5D" w:rsidRPr="0044437C" w:rsidRDefault="00000000">
      <w:r w:rsidRPr="0044437C">
        <w:t>(1-ER is the success ratio).</w:t>
      </w:r>
    </w:p>
    <w:p w14:paraId="2A7A7693" w14:textId="77777777" w:rsidR="00524A5D" w:rsidRPr="0044437C" w:rsidRDefault="00000000">
      <w:pPr>
        <w:pStyle w:val="Heading2"/>
      </w:pPr>
      <w:bookmarkStart w:id="3106" w:name="_Toc20962"/>
      <w:bookmarkStart w:id="3107" w:name="_Toc29225"/>
      <w:bookmarkStart w:id="3108" w:name="_Toc232582204"/>
      <w:bookmarkStart w:id="3109" w:name="_Toc22390"/>
      <w:bookmarkStart w:id="3110" w:name="_Toc1997"/>
      <w:bookmarkStart w:id="3111" w:name="_Toc194572083"/>
      <w:r w:rsidRPr="0044437C">
        <w:t>G.7.2</w:t>
      </w:r>
      <w:r w:rsidRPr="0044437C">
        <w:tab/>
        <w:t>Test Design</w:t>
      </w:r>
      <w:bookmarkEnd w:id="3106"/>
      <w:bookmarkEnd w:id="3107"/>
      <w:bookmarkEnd w:id="3108"/>
      <w:bookmarkEnd w:id="3109"/>
      <w:bookmarkEnd w:id="3110"/>
      <w:bookmarkEnd w:id="3111"/>
    </w:p>
    <w:p w14:paraId="3723B98C" w14:textId="77777777" w:rsidR="00524A5D" w:rsidRPr="0044437C" w:rsidRDefault="00000000">
      <w:r w:rsidRPr="0044437C">
        <w:t>A statistical test is characterised by:</w:t>
      </w:r>
    </w:p>
    <w:p w14:paraId="70920905" w14:textId="77777777" w:rsidR="00524A5D" w:rsidRPr="0044437C" w:rsidRDefault="00000000">
      <w:r w:rsidRPr="0044437C">
        <w:t>Test-time, Selectivity and Confidence level.</w:t>
      </w:r>
    </w:p>
    <w:p w14:paraId="2D710ADD" w14:textId="77777777" w:rsidR="00524A5D" w:rsidRPr="0044437C" w:rsidRDefault="00000000">
      <w:pPr>
        <w:pStyle w:val="Heading2"/>
      </w:pPr>
      <w:bookmarkStart w:id="3112" w:name="_Toc232582205"/>
      <w:bookmarkStart w:id="3113" w:name="_Toc26713"/>
      <w:bookmarkStart w:id="3114" w:name="_Toc9331"/>
      <w:bookmarkStart w:id="3115" w:name="_Toc4776"/>
      <w:bookmarkStart w:id="3116" w:name="_Toc1780"/>
      <w:bookmarkStart w:id="3117" w:name="_Toc194572084"/>
      <w:r w:rsidRPr="0044437C">
        <w:t>G.7.3</w:t>
      </w:r>
      <w:r w:rsidRPr="0044437C">
        <w:tab/>
        <w:t>Confidence level</w:t>
      </w:r>
      <w:bookmarkEnd w:id="3112"/>
      <w:bookmarkEnd w:id="3113"/>
      <w:bookmarkEnd w:id="3114"/>
      <w:bookmarkEnd w:id="3115"/>
      <w:bookmarkEnd w:id="3116"/>
      <w:bookmarkEnd w:id="3117"/>
    </w:p>
    <w:p w14:paraId="64BA9879" w14:textId="77777777" w:rsidR="00524A5D" w:rsidRPr="0044437C" w:rsidRDefault="00000000">
      <w:r w:rsidRPr="0044437C">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44437C" w:rsidRDefault="00000000">
      <w:pPr>
        <w:pStyle w:val="Heading2"/>
      </w:pPr>
      <w:bookmarkStart w:id="3118" w:name="_Toc232582206"/>
      <w:bookmarkStart w:id="3119" w:name="_Toc13326"/>
      <w:bookmarkStart w:id="3120" w:name="_Toc28644"/>
      <w:bookmarkStart w:id="3121" w:name="_Toc1806"/>
      <w:bookmarkStart w:id="3122" w:name="_Toc21491"/>
      <w:bookmarkStart w:id="3123" w:name="_Toc194572085"/>
      <w:r w:rsidRPr="0044437C">
        <w:lastRenderedPageBreak/>
        <w:t>G.7.4</w:t>
      </w:r>
      <w:r w:rsidRPr="0044437C">
        <w:tab/>
        <w:t>Introduction: Supplier Risk versus Customer Risk</w:t>
      </w:r>
      <w:bookmarkEnd w:id="3118"/>
      <w:bookmarkEnd w:id="3119"/>
      <w:bookmarkEnd w:id="3120"/>
      <w:bookmarkEnd w:id="3121"/>
      <w:bookmarkEnd w:id="3122"/>
      <w:bookmarkEnd w:id="3123"/>
    </w:p>
    <w:p w14:paraId="53F41667" w14:textId="77777777" w:rsidR="00524A5D" w:rsidRPr="0044437C" w:rsidRDefault="00000000">
      <w:r w:rsidRPr="0044437C">
        <w:t>There are two targets of decision:</w:t>
      </w:r>
    </w:p>
    <w:p w14:paraId="560C59C3" w14:textId="77777777" w:rsidR="00524A5D" w:rsidRPr="0044437C" w:rsidRDefault="00000000">
      <w:pPr>
        <w:pStyle w:val="B1"/>
      </w:pPr>
      <w:r w:rsidRPr="0044437C">
        <w:t>(a)</w:t>
      </w:r>
      <w:r w:rsidRPr="0044437C">
        <w:tab/>
        <w:t>A measurement on the pass-limit shows, that the DUT has the specified quality or is better with probability CL (CL e.g.95%) This shall lead to a "pass decision"</w:t>
      </w:r>
    </w:p>
    <w:p w14:paraId="32DC80B5" w14:textId="77777777" w:rsidR="00524A5D" w:rsidRPr="0044437C" w:rsidRDefault="00000000">
      <w:pPr>
        <w:pStyle w:val="B1"/>
      </w:pPr>
      <w:r w:rsidRPr="0044437C">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44437C" w:rsidRDefault="00000000">
      <w:pPr>
        <w:pStyle w:val="B1"/>
      </w:pPr>
      <w:r w:rsidRPr="0044437C">
        <w:tab/>
        <w:t>A measurement on the bad side of the pass-limit is simply “not pass” (undecided or artificial fail).</w:t>
      </w:r>
    </w:p>
    <w:p w14:paraId="1E1D91FA" w14:textId="77777777" w:rsidR="00524A5D" w:rsidRPr="0044437C" w:rsidRDefault="00000000">
      <w:pPr>
        <w:pStyle w:val="B2"/>
      </w:pPr>
      <w:r w:rsidRPr="0044437C">
        <w:t>(aa)</w:t>
      </w:r>
      <w:r w:rsidRPr="0044437C">
        <w:tab/>
        <w:t>Complementary:</w:t>
      </w:r>
    </w:p>
    <w:p w14:paraId="6F75D5B8" w14:textId="77777777" w:rsidR="00524A5D" w:rsidRPr="0044437C" w:rsidRDefault="00000000">
      <w:pPr>
        <w:pStyle w:val="B2"/>
      </w:pPr>
      <w:r w:rsidRPr="0044437C">
        <w:tab/>
        <w:t>A measurement on the fail-limit shows, that the DUT is worse than the specified quality with probability CL.</w:t>
      </w:r>
    </w:p>
    <w:p w14:paraId="1694F300" w14:textId="77777777" w:rsidR="00524A5D" w:rsidRPr="0044437C" w:rsidRDefault="00000000">
      <w:pPr>
        <w:pStyle w:val="B2"/>
      </w:pPr>
      <w:r w:rsidRPr="0044437C">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44437C" w:rsidRDefault="00000000">
      <w:pPr>
        <w:pStyle w:val="B2"/>
      </w:pPr>
      <w:r w:rsidRPr="0044437C">
        <w:tab/>
        <w:t>A measurement on the good side of the fail-limit is simply “not fail”.</w:t>
      </w:r>
    </w:p>
    <w:p w14:paraId="52121BB2" w14:textId="77777777" w:rsidR="00524A5D" w:rsidRPr="0044437C" w:rsidRDefault="00000000">
      <w:pPr>
        <w:pStyle w:val="B1"/>
      </w:pPr>
      <w:r w:rsidRPr="0044437C">
        <w:t>(b)</w:t>
      </w:r>
      <w:r w:rsidRPr="0044437C">
        <w:tab/>
        <w:t>A DUT, known to have the specified quality, shall be measured and decided pass with probability CL. This leads to the test limit.</w:t>
      </w:r>
    </w:p>
    <w:p w14:paraId="1BBD66E4" w14:textId="77777777" w:rsidR="00524A5D" w:rsidRPr="0044437C" w:rsidRDefault="00000000">
      <w:pPr>
        <w:pStyle w:val="B1"/>
      </w:pPr>
      <w:r w:rsidRPr="0044437C">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44437C" w:rsidRDefault="00000000">
      <w:pPr>
        <w:pStyle w:val="B2"/>
      </w:pPr>
      <w:r w:rsidRPr="0044437C">
        <w:t>(bb)</w:t>
      </w:r>
      <w:r w:rsidRPr="0044437C">
        <w:tab/>
        <w:t>A DUT, known to be an (ε</w:t>
      </w:r>
      <w:r w:rsidRPr="0044437C">
        <w:sym w:font="Wingdings" w:char="00E0"/>
      </w:r>
      <w:r w:rsidRPr="0044437C">
        <w:t>0) beyond the specified quality, shall be measured and decided fail with probability CL.</w:t>
      </w:r>
    </w:p>
    <w:p w14:paraId="25ABE2CB" w14:textId="77777777" w:rsidR="00524A5D" w:rsidRPr="0044437C" w:rsidRDefault="00000000">
      <w:pPr>
        <w:pStyle w:val="B2"/>
      </w:pPr>
      <w:r w:rsidRPr="0044437C">
        <w:tab/>
        <w:t>For CL e.g.95%, the test limit is on the good side of the specified DUT-quality.</w:t>
      </w:r>
    </w:p>
    <w:p w14:paraId="4E285E29" w14:textId="77777777" w:rsidR="00524A5D" w:rsidRPr="0044437C" w:rsidRDefault="00000000">
      <w:pPr>
        <w:pStyle w:val="NO"/>
      </w:pPr>
      <w:r w:rsidRPr="0044437C">
        <w:t>NOTE 1:</w:t>
      </w:r>
      <w:r w:rsidRPr="0044437C">
        <w:tab/>
        <w:t>The different sense for CL in (a), (aa) versus (b), (bb).</w:t>
      </w:r>
    </w:p>
    <w:p w14:paraId="7DB1319E" w14:textId="77777777" w:rsidR="00524A5D" w:rsidRPr="0044437C" w:rsidRDefault="00000000">
      <w:pPr>
        <w:pStyle w:val="NO"/>
      </w:pPr>
      <w:r w:rsidRPr="0044437C">
        <w:t>NOTE 2:</w:t>
      </w:r>
      <w:r w:rsidRPr="0044437C">
        <w:tab/>
        <w:t>For constant CL in all 4 bullets (a) is equivalent to (bb) and (aa) is equivalent to (b).</w:t>
      </w:r>
    </w:p>
    <w:p w14:paraId="11C97BBA" w14:textId="77777777" w:rsidR="00524A5D" w:rsidRPr="0044437C" w:rsidRDefault="00000000">
      <w:pPr>
        <w:pStyle w:val="Heading2"/>
      </w:pPr>
      <w:bookmarkStart w:id="3124" w:name="_Toc1572"/>
      <w:bookmarkStart w:id="3125" w:name="_Toc232582207"/>
      <w:bookmarkStart w:id="3126" w:name="_Toc20381"/>
      <w:bookmarkStart w:id="3127" w:name="_Toc11667"/>
      <w:bookmarkStart w:id="3128" w:name="_Toc20551"/>
      <w:bookmarkStart w:id="3129" w:name="_Toc194572086"/>
      <w:r w:rsidRPr="0044437C">
        <w:t>G.7.5</w:t>
      </w:r>
      <w:r w:rsidRPr="0044437C">
        <w:tab/>
        <w:t>Supplier Risk versus Customer Risk</w:t>
      </w:r>
      <w:bookmarkEnd w:id="3124"/>
      <w:bookmarkEnd w:id="3125"/>
      <w:bookmarkEnd w:id="3126"/>
      <w:bookmarkEnd w:id="3127"/>
      <w:bookmarkEnd w:id="3128"/>
      <w:bookmarkEnd w:id="3129"/>
    </w:p>
    <w:p w14:paraId="799C55D3" w14:textId="77777777" w:rsidR="00524A5D" w:rsidRPr="0044437C" w:rsidRDefault="00000000">
      <w:r w:rsidRPr="0044437C">
        <w:t>The table below summarizes the different targets of decision.</w:t>
      </w:r>
    </w:p>
    <w:p w14:paraId="7D9575E3" w14:textId="77777777" w:rsidR="00524A5D" w:rsidRPr="0044437C" w:rsidRDefault="00000000">
      <w:pPr>
        <w:pStyle w:val="TH"/>
      </w:pPr>
      <w:r w:rsidRPr="0044437C">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44437C" w14:paraId="4201F3B6" w14:textId="77777777">
        <w:trPr>
          <w:jc w:val="center"/>
        </w:trPr>
        <w:tc>
          <w:tcPr>
            <w:tcW w:w="1494" w:type="dxa"/>
            <w:shd w:val="clear" w:color="auto" w:fill="auto"/>
          </w:tcPr>
          <w:p w14:paraId="69D87794" w14:textId="77777777" w:rsidR="00524A5D" w:rsidRPr="0044437C" w:rsidRDefault="00524A5D">
            <w:pPr>
              <w:pStyle w:val="TAH"/>
              <w:rPr>
                <w:lang w:eastAsia="zh-CN"/>
              </w:rPr>
            </w:pPr>
          </w:p>
        </w:tc>
        <w:tc>
          <w:tcPr>
            <w:tcW w:w="5760" w:type="dxa"/>
            <w:gridSpan w:val="2"/>
            <w:shd w:val="clear" w:color="auto" w:fill="auto"/>
          </w:tcPr>
          <w:p w14:paraId="30705B2F" w14:textId="77777777" w:rsidR="00524A5D" w:rsidRPr="0044437C" w:rsidRDefault="00000000">
            <w:pPr>
              <w:pStyle w:val="TAH"/>
              <w:rPr>
                <w:lang w:eastAsia="ko-KR"/>
              </w:rPr>
            </w:pPr>
            <w:r w:rsidRPr="0044437C">
              <w:rPr>
                <w:lang w:eastAsia="zh-CN"/>
              </w:rPr>
              <w:t>Equivalent statements, using different cause-to-effect-directions,</w:t>
            </w:r>
          </w:p>
          <w:p w14:paraId="6166DB8F" w14:textId="77777777" w:rsidR="00524A5D" w:rsidRPr="0044437C" w:rsidRDefault="00000000">
            <w:pPr>
              <w:pStyle w:val="TAH"/>
              <w:rPr>
                <w:lang w:eastAsia="ko-KR"/>
              </w:rPr>
            </w:pPr>
            <w:r w:rsidRPr="0044437C">
              <w:rPr>
                <w:lang w:eastAsia="zh-CN"/>
              </w:rPr>
              <w:t xml:space="preserve"> and assuming CL = constant &gt;1/2</w:t>
            </w:r>
          </w:p>
        </w:tc>
      </w:tr>
      <w:tr w:rsidR="00524A5D" w:rsidRPr="0044437C" w14:paraId="6E04AC31" w14:textId="77777777">
        <w:trPr>
          <w:jc w:val="center"/>
        </w:trPr>
        <w:tc>
          <w:tcPr>
            <w:tcW w:w="1494" w:type="dxa"/>
            <w:shd w:val="clear" w:color="auto" w:fill="auto"/>
          </w:tcPr>
          <w:p w14:paraId="5FEF6322" w14:textId="77777777" w:rsidR="00524A5D" w:rsidRPr="0044437C" w:rsidRDefault="00000000">
            <w:pPr>
              <w:pStyle w:val="TAL"/>
              <w:overflowPunct w:val="0"/>
              <w:autoSpaceDE w:val="0"/>
              <w:autoSpaceDN w:val="0"/>
              <w:adjustRightInd w:val="0"/>
              <w:textAlignment w:val="baseline"/>
              <w:rPr>
                <w:lang w:eastAsia="ko-KR"/>
              </w:rPr>
            </w:pPr>
            <w:r w:rsidRPr="0044437C">
              <w:t>cause-to-effect-directions</w:t>
            </w:r>
          </w:p>
        </w:tc>
        <w:tc>
          <w:tcPr>
            <w:tcW w:w="2880" w:type="dxa"/>
            <w:shd w:val="clear" w:color="auto" w:fill="auto"/>
          </w:tcPr>
          <w:p w14:paraId="7DBAFD45" w14:textId="77777777" w:rsidR="00524A5D" w:rsidRPr="0044437C" w:rsidRDefault="00000000">
            <w:pPr>
              <w:pStyle w:val="TAC"/>
              <w:rPr>
                <w:lang w:eastAsia="ko-KR"/>
              </w:rPr>
            </w:pPr>
            <w:r w:rsidRPr="0044437C">
              <w:t xml:space="preserve">Known measurement result </w:t>
            </w:r>
            <w:r w:rsidRPr="0044437C">
              <w:sym w:font="Wingdings" w:char="00E0"/>
            </w:r>
            <w:r w:rsidRPr="0044437C">
              <w:t xml:space="preserve"> estimation of the DUT’s quality</w:t>
            </w:r>
          </w:p>
        </w:tc>
        <w:tc>
          <w:tcPr>
            <w:tcW w:w="2880" w:type="dxa"/>
            <w:shd w:val="clear" w:color="auto" w:fill="auto"/>
          </w:tcPr>
          <w:p w14:paraId="09932BD1" w14:textId="77777777" w:rsidR="00524A5D" w:rsidRPr="0044437C" w:rsidRDefault="00000000">
            <w:pPr>
              <w:pStyle w:val="TAC"/>
              <w:rPr>
                <w:lang w:eastAsia="ko-KR"/>
              </w:rPr>
            </w:pPr>
            <w:r w:rsidRPr="0044437C">
              <w:t xml:space="preserve">Known DUT’s quality </w:t>
            </w:r>
            <w:r w:rsidRPr="0044437C">
              <w:sym w:font="Wingdings" w:char="00E0"/>
            </w:r>
            <w:r w:rsidRPr="0044437C">
              <w:t xml:space="preserve"> estimation of the measurement’s outcome</w:t>
            </w:r>
          </w:p>
        </w:tc>
      </w:tr>
      <w:tr w:rsidR="00524A5D" w:rsidRPr="0044437C" w14:paraId="468849F2" w14:textId="77777777">
        <w:trPr>
          <w:jc w:val="center"/>
        </w:trPr>
        <w:tc>
          <w:tcPr>
            <w:tcW w:w="1494" w:type="dxa"/>
            <w:shd w:val="clear" w:color="auto" w:fill="auto"/>
          </w:tcPr>
          <w:p w14:paraId="444EC7A4" w14:textId="77777777" w:rsidR="00524A5D" w:rsidRPr="0044437C" w:rsidRDefault="00000000">
            <w:pPr>
              <w:pStyle w:val="TAL"/>
              <w:overflowPunct w:val="0"/>
              <w:autoSpaceDE w:val="0"/>
              <w:autoSpaceDN w:val="0"/>
              <w:adjustRightInd w:val="0"/>
              <w:textAlignment w:val="baseline"/>
              <w:rPr>
                <w:lang w:eastAsia="ko-KR"/>
              </w:rPr>
            </w:pPr>
            <w:r w:rsidRPr="0044437C">
              <w:t>Supplier Risk</w:t>
            </w:r>
          </w:p>
        </w:tc>
        <w:tc>
          <w:tcPr>
            <w:tcW w:w="2880" w:type="dxa"/>
            <w:shd w:val="clear" w:color="auto" w:fill="E6E6E6"/>
          </w:tcPr>
          <w:p w14:paraId="1D4DB187" w14:textId="77777777" w:rsidR="00524A5D" w:rsidRPr="0044437C" w:rsidRDefault="00000000">
            <w:pPr>
              <w:pStyle w:val="TAC"/>
              <w:rPr>
                <w:lang w:eastAsia="ko-KR"/>
              </w:rPr>
            </w:pPr>
            <w:r w:rsidRPr="0044437C">
              <w:t>A measurement on the pass-limit shows, that the DUT has the specified quality or is better (a)</w:t>
            </w:r>
          </w:p>
        </w:tc>
        <w:tc>
          <w:tcPr>
            <w:tcW w:w="2880" w:type="dxa"/>
            <w:shd w:val="clear" w:color="auto" w:fill="auto"/>
          </w:tcPr>
          <w:p w14:paraId="48A03E71" w14:textId="77777777" w:rsidR="00524A5D" w:rsidRPr="0044437C" w:rsidRDefault="00000000">
            <w:pPr>
              <w:pStyle w:val="TAC"/>
              <w:rPr>
                <w:lang w:eastAsia="ko-KR"/>
              </w:rPr>
            </w:pPr>
            <w:r w:rsidRPr="0044437C">
              <w:t>A DUT, known to have an (ε</w:t>
            </w:r>
            <w:r w:rsidRPr="0044437C">
              <w:sym w:font="Wingdings" w:char="00E0"/>
            </w:r>
            <w:r w:rsidRPr="0044437C">
              <w:t>0) beyond the specified DUT-quality, shall be measured and decided fail (bb)</w:t>
            </w:r>
          </w:p>
        </w:tc>
      </w:tr>
      <w:tr w:rsidR="00524A5D" w:rsidRPr="0044437C" w14:paraId="0665CC5C" w14:textId="77777777">
        <w:trPr>
          <w:jc w:val="center"/>
        </w:trPr>
        <w:tc>
          <w:tcPr>
            <w:tcW w:w="1494" w:type="dxa"/>
            <w:shd w:val="clear" w:color="auto" w:fill="auto"/>
          </w:tcPr>
          <w:p w14:paraId="75899B08" w14:textId="77777777" w:rsidR="00524A5D" w:rsidRPr="0044437C" w:rsidRDefault="00000000">
            <w:pPr>
              <w:pStyle w:val="TAL"/>
              <w:overflowPunct w:val="0"/>
              <w:autoSpaceDE w:val="0"/>
              <w:autoSpaceDN w:val="0"/>
              <w:adjustRightInd w:val="0"/>
              <w:textAlignment w:val="baseline"/>
              <w:rPr>
                <w:lang w:eastAsia="ko-KR"/>
              </w:rPr>
            </w:pPr>
            <w:r w:rsidRPr="0044437C">
              <w:t>Customer Risk</w:t>
            </w:r>
          </w:p>
        </w:tc>
        <w:tc>
          <w:tcPr>
            <w:tcW w:w="2880" w:type="dxa"/>
            <w:shd w:val="clear" w:color="auto" w:fill="auto"/>
          </w:tcPr>
          <w:p w14:paraId="3B0D851B" w14:textId="77777777" w:rsidR="00524A5D" w:rsidRPr="0044437C" w:rsidRDefault="00000000">
            <w:pPr>
              <w:pStyle w:val="TAC"/>
              <w:rPr>
                <w:lang w:eastAsia="ko-KR"/>
              </w:rPr>
            </w:pPr>
            <w:r w:rsidRPr="0044437C">
              <w:t>A measurement on the fail-limit shall shows, that the DUT is worse than the specified quality (aa)</w:t>
            </w:r>
          </w:p>
        </w:tc>
        <w:tc>
          <w:tcPr>
            <w:tcW w:w="2880" w:type="dxa"/>
            <w:shd w:val="clear" w:color="auto" w:fill="E6E6E6"/>
          </w:tcPr>
          <w:p w14:paraId="10B838C0" w14:textId="77777777" w:rsidR="00524A5D" w:rsidRPr="0044437C" w:rsidRDefault="00000000">
            <w:pPr>
              <w:pStyle w:val="TAC"/>
              <w:rPr>
                <w:lang w:eastAsia="ko-KR"/>
              </w:rPr>
            </w:pPr>
            <w:r w:rsidRPr="0044437C">
              <w:t>A DUT, known to have the specified quality, shall be measured and decided pass (b)</w:t>
            </w:r>
          </w:p>
        </w:tc>
      </w:tr>
    </w:tbl>
    <w:p w14:paraId="0A5D9827" w14:textId="77777777" w:rsidR="00524A5D" w:rsidRPr="0044437C" w:rsidRDefault="00524A5D">
      <w:pPr>
        <w:rPr>
          <w:lang w:eastAsia="ko-KR"/>
        </w:rPr>
      </w:pPr>
    </w:p>
    <w:p w14:paraId="43A2C285" w14:textId="77777777" w:rsidR="00524A5D" w:rsidRPr="0044437C" w:rsidRDefault="00000000">
      <w:r w:rsidRPr="0044437C">
        <w:t>The shaded area shown the direct interpretation of Supplier Risk and Customer Risk.</w:t>
      </w:r>
    </w:p>
    <w:p w14:paraId="560D448D" w14:textId="77777777" w:rsidR="00524A5D" w:rsidRPr="0044437C" w:rsidRDefault="00000000">
      <w:r w:rsidRPr="0044437C">
        <w:t>The same statements can be based on other DUT-quality-definitions.</w:t>
      </w:r>
    </w:p>
    <w:p w14:paraId="560BC610" w14:textId="77777777" w:rsidR="00524A5D" w:rsidRPr="0044437C" w:rsidRDefault="00000000">
      <w:pPr>
        <w:pStyle w:val="Heading2"/>
      </w:pPr>
      <w:bookmarkStart w:id="3130" w:name="_Toc17894"/>
      <w:bookmarkStart w:id="3131" w:name="_Toc27192"/>
      <w:bookmarkStart w:id="3132" w:name="_Toc19785"/>
      <w:bookmarkStart w:id="3133" w:name="_Toc232582208"/>
      <w:bookmarkStart w:id="3134" w:name="_Toc24833"/>
      <w:bookmarkStart w:id="3135" w:name="_Toc194572087"/>
      <w:r w:rsidRPr="0044437C">
        <w:t>G.7.6</w:t>
      </w:r>
      <w:r w:rsidRPr="0044437C">
        <w:tab/>
        <w:t>Introduction: Standard test versus early decision concept</w:t>
      </w:r>
      <w:bookmarkEnd w:id="3130"/>
      <w:bookmarkEnd w:id="3131"/>
      <w:bookmarkEnd w:id="3132"/>
      <w:bookmarkEnd w:id="3133"/>
      <w:bookmarkEnd w:id="3134"/>
      <w:bookmarkEnd w:id="3135"/>
    </w:p>
    <w:p w14:paraId="1CBA42C9" w14:textId="77777777" w:rsidR="00524A5D" w:rsidRPr="0044437C" w:rsidRDefault="00000000">
      <w:r w:rsidRPr="0044437C">
        <w:t>In standard statistical tests, a certain number of results (ns) is predefined in advance to the test. After ns results the number of bad results (ne) is counted and the error ratio (ER) is calculated by ne/ns.</w:t>
      </w:r>
    </w:p>
    <w:p w14:paraId="30A0CCDF" w14:textId="77777777" w:rsidR="00524A5D" w:rsidRPr="0044437C" w:rsidRDefault="00000000">
      <w:r w:rsidRPr="0044437C">
        <w:t>Applying statistical theory, a decision limit can be designed, against which the calculated ER is compared to derive the decision. Such a limit is one decision point and is characterised by:</w:t>
      </w:r>
    </w:p>
    <w:p w14:paraId="23E0552A" w14:textId="77777777" w:rsidR="00524A5D" w:rsidRPr="0044437C" w:rsidRDefault="00000000">
      <w:pPr>
        <w:pStyle w:val="B1"/>
      </w:pPr>
      <w:r w:rsidRPr="0044437C">
        <w:t>-</w:t>
      </w:r>
      <w:r w:rsidRPr="0044437C">
        <w:tab/>
        <w:t>D: the wrong decision probability (a predefined parameter)</w:t>
      </w:r>
    </w:p>
    <w:p w14:paraId="702FF10A" w14:textId="77777777" w:rsidR="00524A5D" w:rsidRPr="0044437C" w:rsidRDefault="00000000">
      <w:pPr>
        <w:pStyle w:val="B1"/>
      </w:pPr>
      <w:r w:rsidRPr="0044437C">
        <w:lastRenderedPageBreak/>
        <w:t>-</w:t>
      </w:r>
      <w:r w:rsidRPr="0044437C">
        <w:tab/>
        <w:t>ns: the number of results (a fixed predefined parameter)</w:t>
      </w:r>
    </w:p>
    <w:p w14:paraId="7A3F0317" w14:textId="77777777" w:rsidR="00524A5D" w:rsidRPr="0044437C" w:rsidRDefault="00000000">
      <w:pPr>
        <w:pStyle w:val="B1"/>
      </w:pPr>
      <w:r w:rsidRPr="0044437C">
        <w:t>-</w:t>
      </w:r>
      <w:r w:rsidRPr="0044437C">
        <w:tab/>
        <w:t>ne: the number of bad results (the limit based on just ns)</w:t>
      </w:r>
    </w:p>
    <w:p w14:paraId="5E66904D" w14:textId="77777777" w:rsidR="00524A5D" w:rsidRPr="0044437C" w:rsidRDefault="00000000">
      <w:r w:rsidRPr="0044437C">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44437C" w:rsidRDefault="00000000">
      <w:pPr>
        <w:pStyle w:val="B1"/>
      </w:pPr>
      <w:r w:rsidRPr="0044437C">
        <w:t>-</w:t>
      </w:r>
      <w:r w:rsidRPr="0044437C">
        <w:tab/>
        <w:t>pass (with CL) / undecided           (undecided in the sense: finally undecided)</w:t>
      </w:r>
    </w:p>
    <w:p w14:paraId="595A3B2E" w14:textId="77777777" w:rsidR="00524A5D" w:rsidRPr="0044437C" w:rsidRDefault="00000000">
      <w:pPr>
        <w:pStyle w:val="B1"/>
      </w:pPr>
      <w:r w:rsidRPr="0044437C">
        <w:t>-</w:t>
      </w:r>
      <w:r w:rsidRPr="0044437C">
        <w:tab/>
        <w:t>fail (with CL) / undecided            (undecided in the sense: finally undecided)</w:t>
      </w:r>
    </w:p>
    <w:p w14:paraId="759D3F88" w14:textId="77777777" w:rsidR="00524A5D" w:rsidRPr="0044437C" w:rsidRDefault="00000000">
      <w:pPr>
        <w:pStyle w:val="B1"/>
      </w:pPr>
      <w:r w:rsidRPr="0044437C">
        <w:t>-</w:t>
      </w:r>
      <w:r w:rsidRPr="0044437C">
        <w:tab/>
        <w:t>pass(with CL)  / fail (with CL)     (however against two limits).</w:t>
      </w:r>
    </w:p>
    <w:p w14:paraId="2C9B2CDC" w14:textId="77777777" w:rsidR="00524A5D" w:rsidRPr="0044437C" w:rsidRDefault="00000000">
      <w:r w:rsidRPr="0044437C">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44437C" w:rsidRDefault="00000000">
      <w:pPr>
        <w:pStyle w:val="B1"/>
      </w:pPr>
      <w:r w:rsidRPr="0044437C">
        <w:t>-</w:t>
      </w:r>
      <w:r w:rsidRPr="0044437C">
        <w:tab/>
        <w:t>D: the wrong decision probability (a predefined parameter)</w:t>
      </w:r>
    </w:p>
    <w:p w14:paraId="2C9D37C3" w14:textId="77777777" w:rsidR="00524A5D" w:rsidRPr="0044437C" w:rsidRDefault="00000000">
      <w:pPr>
        <w:pStyle w:val="B1"/>
      </w:pPr>
      <w:r w:rsidRPr="0044437C">
        <w:t>-</w:t>
      </w:r>
      <w:r w:rsidRPr="0044437C">
        <w:tab/>
        <w:t>ns: the number of results (a variable parameter)</w:t>
      </w:r>
    </w:p>
    <w:p w14:paraId="2670F627" w14:textId="77777777" w:rsidR="00524A5D" w:rsidRPr="0044437C" w:rsidRDefault="00000000">
      <w:pPr>
        <w:pStyle w:val="B1"/>
      </w:pPr>
      <w:r w:rsidRPr="0044437C">
        <w:t>-</w:t>
      </w:r>
      <w:r w:rsidRPr="0044437C">
        <w:tab/>
        <w:t>ne: the number of bad results (the limit. It varies together with ns)</w:t>
      </w:r>
    </w:p>
    <w:p w14:paraId="56A0067D" w14:textId="77777777" w:rsidR="00524A5D" w:rsidRPr="0044437C" w:rsidRDefault="00000000">
      <w:r w:rsidRPr="0044437C">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44437C" w:rsidRDefault="00000000">
      <w:pPr>
        <w:pStyle w:val="Heading2"/>
      </w:pPr>
      <w:bookmarkStart w:id="3136" w:name="_Toc30581"/>
      <w:bookmarkStart w:id="3137" w:name="_Toc8896"/>
      <w:bookmarkStart w:id="3138" w:name="_Toc13903"/>
      <w:bookmarkStart w:id="3139" w:name="_Toc232582209"/>
      <w:bookmarkStart w:id="3140" w:name="_Toc27427"/>
      <w:bookmarkStart w:id="3141" w:name="_Toc194572088"/>
      <w:r w:rsidRPr="0044437C">
        <w:t>G.7.7</w:t>
      </w:r>
      <w:r w:rsidRPr="0044437C">
        <w:tab/>
        <w:t>Standard test versus early decision concept</w:t>
      </w:r>
      <w:bookmarkEnd w:id="3136"/>
      <w:bookmarkEnd w:id="3137"/>
      <w:bookmarkEnd w:id="3138"/>
      <w:bookmarkEnd w:id="3139"/>
      <w:bookmarkEnd w:id="3140"/>
      <w:bookmarkEnd w:id="3141"/>
    </w:p>
    <w:p w14:paraId="4BE21054" w14:textId="77777777" w:rsidR="00524A5D" w:rsidRPr="0044437C" w:rsidRDefault="00000000">
      <w:r w:rsidRPr="0044437C">
        <w:t>For Supplier Risk:</w:t>
      </w:r>
    </w:p>
    <w:p w14:paraId="3A9951E3" w14:textId="77777777" w:rsidR="00524A5D" w:rsidRPr="0044437C" w:rsidRDefault="00000000">
      <w:r w:rsidRPr="0044437C">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44437C" w:rsidRDefault="00000000">
      <w:r w:rsidRPr="0044437C">
        <w:t>For Customer Risk:</w:t>
      </w:r>
    </w:p>
    <w:p w14:paraId="13ED0DBE" w14:textId="77777777" w:rsidR="00524A5D" w:rsidRPr="0044437C" w:rsidRDefault="00000000">
      <w:r w:rsidRPr="0044437C">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44437C" w:rsidRDefault="00000000">
      <w:pPr>
        <w:pStyle w:val="Heading2"/>
      </w:pPr>
      <w:bookmarkStart w:id="3142" w:name="_Toc14400"/>
      <w:bookmarkStart w:id="3143" w:name="_Toc30904"/>
      <w:bookmarkStart w:id="3144" w:name="_Toc28535"/>
      <w:bookmarkStart w:id="3145" w:name="_Toc22918"/>
      <w:bookmarkStart w:id="3146" w:name="_Toc232582210"/>
      <w:bookmarkStart w:id="3147" w:name="_Toc194572089"/>
      <w:r w:rsidRPr="0044437C">
        <w:t>G.7.8</w:t>
      </w:r>
      <w:r w:rsidRPr="0044437C">
        <w:tab/>
        <w:t>Selectivity</w:t>
      </w:r>
      <w:bookmarkEnd w:id="3142"/>
      <w:bookmarkEnd w:id="3143"/>
      <w:bookmarkEnd w:id="3144"/>
      <w:bookmarkEnd w:id="3145"/>
      <w:bookmarkEnd w:id="3146"/>
      <w:bookmarkEnd w:id="3147"/>
    </w:p>
    <w:p w14:paraId="703B5255" w14:textId="77777777" w:rsidR="00524A5D" w:rsidRPr="0044437C" w:rsidRDefault="00000000">
      <w:r w:rsidRPr="0044437C">
        <w:t>There is no statistical test which can discriminate between a limit DUT and a DUT which is an (ε</w:t>
      </w:r>
      <w:r w:rsidRPr="0044437C">
        <w:sym w:font="Wingdings" w:char="00E0"/>
      </w:r>
      <w:r w:rsidRPr="0044437C">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44437C" w:rsidRDefault="00000000">
      <w:r w:rsidRPr="0044437C">
        <w:t>For CL&gt;1/2, a (measurement-result = specified-DUT-quality), generates undecided in test “supplier risk against pass limit” (a, from above) and also in the test “customer risk against the fail limit “ (aa)</w:t>
      </w:r>
    </w:p>
    <w:p w14:paraId="5D52E546" w14:textId="77777777" w:rsidR="00524A5D" w:rsidRPr="0044437C" w:rsidRDefault="00000000">
      <w:r w:rsidRPr="0044437C">
        <w:t>For CL&gt;1/2, a DUT, known to be on the limit, will be decided pass for the test “customer risk against pass limit” (b) and also “supplier risk against fail limit” (bb).</w:t>
      </w:r>
    </w:p>
    <w:p w14:paraId="503299E0" w14:textId="77777777" w:rsidR="00524A5D" w:rsidRPr="0044437C" w:rsidRDefault="00000000">
      <w:pPr>
        <w:rPr>
          <w:sz w:val="24"/>
          <w:szCs w:val="24"/>
        </w:rPr>
      </w:pPr>
      <w:r w:rsidRPr="0044437C">
        <w:t>This overlap or undecided area is not a fault or a contradiction, however it can be avoided by introducing a Bad or a Good DUT quality according to</w:t>
      </w:r>
      <w:r w:rsidRPr="0044437C">
        <w:rPr>
          <w:sz w:val="24"/>
          <w:szCs w:val="24"/>
        </w:rPr>
        <w:t>:</w:t>
      </w:r>
    </w:p>
    <w:p w14:paraId="40461259" w14:textId="77777777" w:rsidR="00524A5D" w:rsidRPr="0044437C" w:rsidRDefault="00000000">
      <w:pPr>
        <w:pStyle w:val="B1"/>
      </w:pPr>
      <w:r w:rsidRPr="0044437C">
        <w:t>-</w:t>
      </w:r>
      <w:r w:rsidRPr="0044437C">
        <w:tab/>
        <w:t>Bad DUT quality: specified DUT-quality * M (M&gt;1)</w:t>
      </w:r>
    </w:p>
    <w:p w14:paraId="5B3AB05B" w14:textId="77777777" w:rsidR="00524A5D" w:rsidRPr="0044437C" w:rsidRDefault="00000000">
      <w:pPr>
        <w:pStyle w:val="B1"/>
      </w:pPr>
      <w:r w:rsidRPr="0044437C">
        <w:t>-</w:t>
      </w:r>
      <w:r w:rsidRPr="0044437C">
        <w:tab/>
        <w:t>Good DUT quality: specified DUT-quality * m (m&lt;1)</w:t>
      </w:r>
    </w:p>
    <w:p w14:paraId="758C6C98" w14:textId="77777777" w:rsidR="00524A5D" w:rsidRPr="0044437C" w:rsidRDefault="00000000">
      <w:r w:rsidRPr="0044437C">
        <w:t>Using e.g. M&gt;1 and CL=95% the test for different DUT qualities yield different pass probabilities:</w:t>
      </w:r>
    </w:p>
    <w:bookmarkStart w:id="3148" w:name="_MON_1293025206"/>
    <w:bookmarkStart w:id="3149" w:name="_MON_1293177945"/>
    <w:bookmarkEnd w:id="3148"/>
    <w:bookmarkEnd w:id="3149"/>
    <w:bookmarkStart w:id="3150" w:name="_MON_1293037291"/>
    <w:bookmarkEnd w:id="3150"/>
    <w:p w14:paraId="272F05BF" w14:textId="77777777" w:rsidR="00524A5D" w:rsidRPr="0044437C" w:rsidRDefault="00000000">
      <w:pPr>
        <w:pStyle w:val="TH"/>
      </w:pPr>
      <w:r w:rsidRPr="0044437C">
        <w:object w:dxaOrig="9648" w:dyaOrig="4536" w14:anchorId="27403B06">
          <v:shape id="_x0000_i1245" type="#_x0000_t75" style="width:479.85pt;height:227.85pt" o:ole="">
            <v:imagedata r:id="rId368" o:title=""/>
          </v:shape>
          <o:OLEObject Type="Embed" ProgID="Word.Document.8" ShapeID="_x0000_i1245" DrawAspect="Content" ObjectID="_1813331238" r:id="rId369"/>
        </w:object>
      </w:r>
    </w:p>
    <w:p w14:paraId="51FC340C" w14:textId="77777777" w:rsidR="00524A5D" w:rsidRPr="0044437C" w:rsidRDefault="00000000">
      <w:pPr>
        <w:pStyle w:val="TF"/>
      </w:pPr>
      <w:r w:rsidRPr="0044437C">
        <w:t>Figure G.X.8-1: Pass probability versus DUT quality</w:t>
      </w:r>
    </w:p>
    <w:p w14:paraId="53658B06" w14:textId="77777777" w:rsidR="00524A5D" w:rsidRPr="0044437C" w:rsidRDefault="00524A5D"/>
    <w:p w14:paraId="799336C6" w14:textId="77777777" w:rsidR="00524A5D" w:rsidRPr="0044437C" w:rsidRDefault="00000000">
      <w:pPr>
        <w:pStyle w:val="Heading2"/>
      </w:pPr>
      <w:bookmarkStart w:id="3151" w:name="_Toc3653"/>
      <w:bookmarkStart w:id="3152" w:name="_Toc13161"/>
      <w:bookmarkStart w:id="3153" w:name="_Toc232582211"/>
      <w:bookmarkStart w:id="3154" w:name="_Toc23299"/>
      <w:bookmarkStart w:id="3155" w:name="_Toc13120"/>
      <w:bookmarkStart w:id="3156" w:name="_Toc194572090"/>
      <w:r w:rsidRPr="0044437C">
        <w:t>G.7.9</w:t>
      </w:r>
      <w:r w:rsidRPr="0044437C">
        <w:tab/>
        <w:t>Design of the test</w:t>
      </w:r>
      <w:bookmarkEnd w:id="3151"/>
      <w:bookmarkEnd w:id="3152"/>
      <w:bookmarkEnd w:id="3153"/>
      <w:bookmarkEnd w:id="3154"/>
      <w:bookmarkEnd w:id="3155"/>
      <w:bookmarkEnd w:id="3156"/>
    </w:p>
    <w:p w14:paraId="1FA942B7" w14:textId="77777777" w:rsidR="00524A5D" w:rsidRPr="0044437C" w:rsidRDefault="00000000">
      <w:r w:rsidRPr="0044437C">
        <w:t>The receiver characteristic test are defined by the following design principles:</w:t>
      </w:r>
    </w:p>
    <w:p w14:paraId="3B7138D4" w14:textId="77777777" w:rsidR="00524A5D" w:rsidRPr="0044437C" w:rsidRDefault="00000000">
      <w:pPr>
        <w:pStyle w:val="B1"/>
      </w:pPr>
      <w:r w:rsidRPr="0044437C">
        <w:t>1.</w:t>
      </w:r>
      <w:r w:rsidRPr="0044437C">
        <w:tab/>
        <w:t>The early decision concept is applied.</w:t>
      </w:r>
    </w:p>
    <w:p w14:paraId="019DE866" w14:textId="77777777" w:rsidR="00524A5D" w:rsidRPr="0044437C" w:rsidRDefault="00000000">
      <w:pPr>
        <w:pStyle w:val="B1"/>
      </w:pPr>
      <w:r w:rsidRPr="0044437C">
        <w:t>2.</w:t>
      </w:r>
      <w:r w:rsidRPr="0044437C">
        <w:tab/>
        <w:t>A second limit is introduced: Bad DUT factor M&gt;1</w:t>
      </w:r>
    </w:p>
    <w:p w14:paraId="21E93A31" w14:textId="77777777" w:rsidR="00524A5D" w:rsidRPr="0044437C" w:rsidRDefault="00000000">
      <w:pPr>
        <w:pStyle w:val="B1"/>
      </w:pPr>
      <w:r w:rsidRPr="0044437C">
        <w:t>3.</w:t>
      </w:r>
      <w:r w:rsidRPr="0044437C">
        <w:tab/>
        <w:t>To decide the test pass:</w:t>
      </w:r>
    </w:p>
    <w:p w14:paraId="0B6A38EE" w14:textId="77777777" w:rsidR="00524A5D" w:rsidRPr="0044437C" w:rsidRDefault="00000000">
      <w:pPr>
        <w:pStyle w:val="B2"/>
        <w:rPr>
          <w:b/>
        </w:rPr>
      </w:pPr>
      <w:r w:rsidRPr="0044437C">
        <w:tab/>
        <w:t>Supplier risk is applied based on the Bad DUT quality</w:t>
      </w:r>
    </w:p>
    <w:p w14:paraId="0516BA40" w14:textId="77777777" w:rsidR="00524A5D" w:rsidRPr="0044437C" w:rsidRDefault="00000000">
      <w:pPr>
        <w:pStyle w:val="B2"/>
      </w:pPr>
      <w:r w:rsidRPr="0044437C">
        <w:tab/>
        <w:t>To decide the test fail</w:t>
      </w:r>
    </w:p>
    <w:p w14:paraId="53F3D26C" w14:textId="77777777" w:rsidR="00524A5D" w:rsidRPr="0044437C" w:rsidRDefault="00000000">
      <w:pPr>
        <w:pStyle w:val="B2"/>
      </w:pPr>
      <w:r w:rsidRPr="0044437C">
        <w:tab/>
        <w:t>Customer Risk is applied based on the specified DUT quality</w:t>
      </w:r>
    </w:p>
    <w:p w14:paraId="4BDC5F06" w14:textId="77777777" w:rsidR="00524A5D" w:rsidRPr="0044437C" w:rsidRDefault="00000000">
      <w:r w:rsidRPr="0044437C">
        <w:t>The receiver characteristic test are defined by the following parameters:</w:t>
      </w:r>
    </w:p>
    <w:p w14:paraId="60364CFC" w14:textId="77777777" w:rsidR="00524A5D" w:rsidRPr="0044437C" w:rsidRDefault="00000000">
      <w:pPr>
        <w:pStyle w:val="B1"/>
      </w:pPr>
      <w:r w:rsidRPr="0044437C">
        <w:t>1.</w:t>
      </w:r>
      <w:r w:rsidRPr="0044437C">
        <w:tab/>
        <w:t>Limit ER = 0.05</w:t>
      </w:r>
    </w:p>
    <w:p w14:paraId="1E34374A" w14:textId="77777777" w:rsidR="00524A5D" w:rsidRPr="0044437C" w:rsidRDefault="00000000">
      <w:pPr>
        <w:pStyle w:val="B1"/>
      </w:pPr>
      <w:r w:rsidRPr="0044437C">
        <w:t>2.</w:t>
      </w:r>
      <w:r w:rsidRPr="0044437C">
        <w:tab/>
        <w:t>Bad DUT factor M=1.5 (selectivity)</w:t>
      </w:r>
    </w:p>
    <w:p w14:paraId="5439E042" w14:textId="77777777" w:rsidR="00524A5D" w:rsidRPr="0044437C" w:rsidRDefault="00000000">
      <w:pPr>
        <w:pStyle w:val="B1"/>
      </w:pPr>
      <w:r w:rsidRPr="0044437C">
        <w:t>3.</w:t>
      </w:r>
      <w:r w:rsidRPr="0044437C">
        <w:tab/>
        <w:t>Confidence level CL = 95% (for specified DUT and Bad DUT-quality)</w:t>
      </w:r>
    </w:p>
    <w:p w14:paraId="4B5D1DAA" w14:textId="77777777" w:rsidR="00524A5D" w:rsidRPr="0044437C" w:rsidRDefault="00000000">
      <w:r w:rsidRPr="0044437C">
        <w:t>This has the following consequences:</w:t>
      </w:r>
    </w:p>
    <w:p w14:paraId="4E47ECDB" w14:textId="77777777" w:rsidR="00524A5D" w:rsidRPr="0044437C" w:rsidRDefault="00000000">
      <w:pPr>
        <w:pStyle w:val="B1"/>
      </w:pPr>
      <w:bookmarkStart w:id="3157" w:name="MCCQCTEMPBM_00000443"/>
      <w:r w:rsidRPr="0044437C">
        <w:t>1.</w:t>
      </w:r>
      <w:r w:rsidRPr="0044437C">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44437C"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bookmarkEnd w:id="3157"/>
          <w:p w14:paraId="38566F31" w14:textId="77777777" w:rsidR="00524A5D" w:rsidRPr="0044437C" w:rsidRDefault="00000000">
            <w:pPr>
              <w:pStyle w:val="TAL"/>
              <w:rPr>
                <w:lang w:eastAsia="ko-KR"/>
              </w:rPr>
            </w:pPr>
            <w:r w:rsidRPr="0044437C">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66F47846" w14:textId="77777777" w:rsidR="00524A5D" w:rsidRPr="0044437C" w:rsidRDefault="00000000">
            <w:pPr>
              <w:pStyle w:val="TAL"/>
              <w:rPr>
                <w:lang w:eastAsia="ko-KR"/>
              </w:rPr>
            </w:pPr>
            <w:r w:rsidRPr="0044437C">
              <w:t>A DUT, known have the specified quality, shall be measured and decided pass</w:t>
            </w:r>
          </w:p>
        </w:tc>
      </w:tr>
    </w:tbl>
    <w:p w14:paraId="48B785AE" w14:textId="77777777" w:rsidR="00524A5D" w:rsidRPr="0044437C" w:rsidRDefault="00524A5D" w:rsidP="002F349B"/>
    <w:p w14:paraId="43904159" w14:textId="77777777" w:rsidR="00524A5D" w:rsidRPr="0044437C" w:rsidRDefault="00000000">
      <w:pPr>
        <w:pStyle w:val="B1"/>
      </w:pPr>
      <w:bookmarkStart w:id="3158" w:name="MCCQCTEMPBM_00000444"/>
      <w:r w:rsidRPr="0044437C">
        <w:t>2.</w:t>
      </w:r>
      <w:r w:rsidRPr="0044437C">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44437C"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bookmarkEnd w:id="3158"/>
          <w:p w14:paraId="1027C4B5" w14:textId="77777777" w:rsidR="00524A5D" w:rsidRPr="0044437C" w:rsidRDefault="00000000">
            <w:pPr>
              <w:pStyle w:val="TAL"/>
              <w:rPr>
                <w:lang w:eastAsia="ko-KR"/>
              </w:rPr>
            </w:pPr>
            <w:r w:rsidRPr="0044437C">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60B21145" w14:textId="77777777" w:rsidR="00524A5D" w:rsidRPr="0044437C" w:rsidRDefault="00000000">
            <w:pPr>
              <w:pStyle w:val="TAL"/>
              <w:rPr>
                <w:lang w:eastAsia="ko-KR"/>
              </w:rPr>
            </w:pPr>
            <w:r w:rsidRPr="0044437C">
              <w:t>A DUT, known to have the Bad DUT quality, shall be measured and decided fail</w:t>
            </w:r>
          </w:p>
        </w:tc>
      </w:tr>
    </w:tbl>
    <w:p w14:paraId="75D3368B" w14:textId="77777777" w:rsidR="00524A5D" w:rsidRPr="0044437C" w:rsidRDefault="00524A5D" w:rsidP="002F349B"/>
    <w:p w14:paraId="42E072EC" w14:textId="77777777" w:rsidR="00524A5D" w:rsidRPr="0044437C" w:rsidRDefault="00000000">
      <w:pPr>
        <w:pStyle w:val="B1"/>
        <w:rPr>
          <w:lang w:eastAsia="ko-KR"/>
        </w:rPr>
      </w:pPr>
      <w:r w:rsidRPr="0044437C">
        <w:tab/>
        <w:t>The left column is used to decide the measurement.</w:t>
      </w:r>
    </w:p>
    <w:p w14:paraId="37A5AE76" w14:textId="77777777" w:rsidR="00524A5D" w:rsidRPr="0044437C" w:rsidRDefault="00000000">
      <w:pPr>
        <w:pStyle w:val="B1"/>
      </w:pPr>
      <w:r w:rsidRPr="0044437C">
        <w:tab/>
        <w:t>The right column is used to verify the design of the test by simulation.</w:t>
      </w:r>
    </w:p>
    <w:p w14:paraId="6A22BFD4" w14:textId="77777777" w:rsidR="00524A5D" w:rsidRPr="0044437C" w:rsidRDefault="00000000">
      <w:pPr>
        <w:pStyle w:val="B1"/>
      </w:pPr>
      <w:r w:rsidRPr="0044437C">
        <w:tab/>
        <w:t>The simulation is based on the two fulcrums A and B only in Figure G.x.8-1</w:t>
      </w:r>
    </w:p>
    <w:p w14:paraId="5226157C" w14:textId="77777777" w:rsidR="00524A5D" w:rsidRPr="0044437C" w:rsidRDefault="00000000">
      <w:pPr>
        <w:pStyle w:val="B1"/>
      </w:pPr>
      <w:r w:rsidRPr="0044437C">
        <w:t>3.</w:t>
      </w:r>
      <w:r w:rsidRPr="0044437C">
        <w:tab/>
        <w:t>Test time</w:t>
      </w:r>
    </w:p>
    <w:p w14:paraId="1A131E5A" w14:textId="77777777" w:rsidR="00524A5D" w:rsidRPr="0044437C" w:rsidRDefault="00000000">
      <w:pPr>
        <w:pStyle w:val="B1"/>
      </w:pPr>
      <w:r w:rsidRPr="0044437C">
        <w:tab/>
        <w:t>The minimum and maximum test time is fixed.</w:t>
      </w:r>
    </w:p>
    <w:p w14:paraId="6A80102D" w14:textId="77777777" w:rsidR="00524A5D" w:rsidRPr="0044437C" w:rsidRDefault="00000000">
      <w:pPr>
        <w:pStyle w:val="B1"/>
      </w:pPr>
      <w:r w:rsidRPr="0044437C">
        <w:tab/>
        <w:t>The average test time is a function of the DUT’s quality.</w:t>
      </w:r>
    </w:p>
    <w:p w14:paraId="4DF97200" w14:textId="77777777" w:rsidR="00524A5D" w:rsidRPr="0044437C" w:rsidRDefault="00000000">
      <w:pPr>
        <w:pStyle w:val="B1"/>
      </w:pPr>
      <w:r w:rsidRPr="0044437C">
        <w:tab/>
        <w:t>The individual test time is not predictable.</w:t>
      </w:r>
    </w:p>
    <w:p w14:paraId="75975A2A" w14:textId="77777777" w:rsidR="00524A5D" w:rsidRPr="0044437C" w:rsidRDefault="00000000">
      <w:pPr>
        <w:pStyle w:val="B1"/>
      </w:pPr>
      <w:r w:rsidRPr="0044437C">
        <w:lastRenderedPageBreak/>
        <w:t>4.</w:t>
      </w:r>
      <w:r w:rsidRPr="0044437C">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44437C" w:rsidRDefault="00000000">
      <w:pPr>
        <w:pStyle w:val="Heading2"/>
      </w:pPr>
      <w:bookmarkStart w:id="3159" w:name="_Toc3372"/>
      <w:bookmarkStart w:id="3160" w:name="_Toc6691"/>
      <w:bookmarkStart w:id="3161" w:name="_Toc2761"/>
      <w:bookmarkStart w:id="3162" w:name="_Toc232582212"/>
      <w:bookmarkStart w:id="3163" w:name="_Toc12336"/>
      <w:bookmarkStart w:id="3164" w:name="_Toc194572091"/>
      <w:r w:rsidRPr="0044437C">
        <w:t>G.7.10</w:t>
      </w:r>
      <w:r w:rsidRPr="0044437C">
        <w:tab/>
        <w:t>Simulation to derive the pass fail limits in Table G.2.4-1</w:t>
      </w:r>
      <w:bookmarkEnd w:id="3159"/>
      <w:bookmarkEnd w:id="3160"/>
      <w:bookmarkEnd w:id="3161"/>
      <w:bookmarkEnd w:id="3162"/>
      <w:bookmarkEnd w:id="3163"/>
      <w:bookmarkEnd w:id="3164"/>
    </w:p>
    <w:p w14:paraId="050ECF1B" w14:textId="77777777" w:rsidR="00524A5D" w:rsidRPr="0044437C" w:rsidRDefault="00000000">
      <w:r w:rsidRPr="0044437C">
        <w:t>There is freedom to design the decision co-ordinates (ne,ns).</w:t>
      </w:r>
    </w:p>
    <w:p w14:paraId="242BE33A" w14:textId="77777777" w:rsidR="00524A5D" w:rsidRPr="0044437C" w:rsidRDefault="00000000">
      <w:r w:rsidRPr="0044437C">
        <w:t>The binomial distribution and its inverse is used to design the pass and fail limits. Note that this method is not unique and that other methods exist.</w:t>
      </w:r>
    </w:p>
    <w:p w14:paraId="42B8E630" w14:textId="77777777" w:rsidR="00524A5D" w:rsidRPr="0044437C" w:rsidRDefault="00000000">
      <w:pPr>
        <w:pStyle w:val="EQ"/>
      </w:pPr>
      <w:r w:rsidRPr="0044437C">
        <w:rPr>
          <w:lang w:eastAsia="en-GB"/>
        </w:rPr>
        <w:tab/>
      </w:r>
      <w:r w:rsidRPr="0044437C">
        <w:rPr>
          <w:lang w:eastAsia="en-GB"/>
        </w:rPr>
        <w:object w:dxaOrig="5256" w:dyaOrig="2304" w14:anchorId="66252F51">
          <v:shape id="_x0000_i1246" type="#_x0000_t75" style="width:264.3pt;height:113.9pt" o:ole="">
            <v:imagedata r:id="rId370" o:title=""/>
          </v:shape>
          <o:OLEObject Type="Embed" ProgID="Mathcad" ShapeID="_x0000_i1246" DrawAspect="Content" ObjectID="_1813331239" r:id="rId371"/>
        </w:object>
      </w:r>
    </w:p>
    <w:p w14:paraId="4A63892B" w14:textId="77777777" w:rsidR="00524A5D" w:rsidRPr="0044437C" w:rsidRDefault="00000000">
      <w:r w:rsidRPr="0044437C">
        <w:t>Where</w:t>
      </w:r>
    </w:p>
    <w:p w14:paraId="67920645" w14:textId="77777777" w:rsidR="00524A5D" w:rsidRPr="0044437C" w:rsidRDefault="00000000">
      <w:pPr>
        <w:pStyle w:val="B1"/>
      </w:pPr>
      <w:r w:rsidRPr="0044437C">
        <w:t>-</w:t>
      </w:r>
      <w:r w:rsidRPr="0044437C">
        <w:tab/>
        <w:t>fail(..) is the error ratio for the fail limit</w:t>
      </w:r>
    </w:p>
    <w:p w14:paraId="68076220" w14:textId="77777777" w:rsidR="00524A5D" w:rsidRPr="0044437C" w:rsidRDefault="00000000">
      <w:pPr>
        <w:pStyle w:val="B1"/>
      </w:pPr>
      <w:r w:rsidRPr="0044437C">
        <w:t>-</w:t>
      </w:r>
      <w:r w:rsidRPr="0044437C">
        <w:tab/>
        <w:t>pass(..) is the error ratio for the pass limit</w:t>
      </w:r>
    </w:p>
    <w:p w14:paraId="7E4C5663" w14:textId="77777777" w:rsidR="00524A5D" w:rsidRPr="0044437C" w:rsidRDefault="00000000">
      <w:pPr>
        <w:pStyle w:val="B1"/>
      </w:pPr>
      <w:r w:rsidRPr="0044437C">
        <w:t>-</w:t>
      </w:r>
      <w:r w:rsidRPr="0044437C">
        <w:tab/>
        <w:t>ER is the specified error ratio 0.05</w:t>
      </w:r>
    </w:p>
    <w:p w14:paraId="519B2254" w14:textId="77777777" w:rsidR="00524A5D" w:rsidRPr="0044437C" w:rsidRDefault="00000000">
      <w:pPr>
        <w:pStyle w:val="B1"/>
      </w:pPr>
      <w:r w:rsidRPr="0044437C">
        <w:t>-</w:t>
      </w:r>
      <w:r w:rsidRPr="0044437C">
        <w:tab/>
        <w:t>ne is the number of bad results. This is the variable in both equations</w:t>
      </w:r>
    </w:p>
    <w:p w14:paraId="4780CEDA" w14:textId="77777777" w:rsidR="00524A5D" w:rsidRPr="0044437C" w:rsidRDefault="00000000">
      <w:pPr>
        <w:pStyle w:val="B1"/>
      </w:pPr>
      <w:r w:rsidRPr="0044437C">
        <w:t>-</w:t>
      </w:r>
      <w:r w:rsidRPr="0044437C">
        <w:tab/>
        <w:t>M is the Bad DUT factor M=1.5</w:t>
      </w:r>
    </w:p>
    <w:p w14:paraId="338C4EF9" w14:textId="212AE942" w:rsidR="00524A5D" w:rsidRPr="0044437C" w:rsidRDefault="00000000">
      <w:pPr>
        <w:pStyle w:val="B1"/>
      </w:pPr>
      <w:r w:rsidRPr="0044437C">
        <w:t>-</w:t>
      </w:r>
      <w:r w:rsidRPr="0044437C">
        <w:tab/>
        <w:t>d</w:t>
      </w:r>
      <w:r w:rsidRPr="0044437C">
        <w:rPr>
          <w:vertAlign w:val="subscript"/>
        </w:rPr>
        <w:t>f</w:t>
      </w:r>
      <w:r w:rsidRPr="0044437C">
        <w:t xml:space="preserve"> is the wrong decision probability of a single (ne,ns) co-ordinate for the fail limit. </w:t>
      </w:r>
      <w:r w:rsidRPr="0044437C">
        <w:br/>
      </w:r>
      <w:r w:rsidRPr="0044437C">
        <w:tab/>
        <w:t>It is found by simulation to be d</w:t>
      </w:r>
      <w:r w:rsidRPr="0044437C">
        <w:rPr>
          <w:vertAlign w:val="subscript"/>
        </w:rPr>
        <w:t>f</w:t>
      </w:r>
      <w:r w:rsidRPr="0044437C">
        <w:t xml:space="preserve"> = 0.00</w:t>
      </w:r>
      <w:r w:rsidR="000653B6" w:rsidRPr="0044437C">
        <w:t>6</w:t>
      </w:r>
    </w:p>
    <w:p w14:paraId="28BE6EC4" w14:textId="06433C75" w:rsidR="00524A5D" w:rsidRPr="0044437C" w:rsidRDefault="00000000">
      <w:pPr>
        <w:pStyle w:val="B1"/>
      </w:pPr>
      <w:r w:rsidRPr="0044437C">
        <w:t>-</w:t>
      </w:r>
      <w:r w:rsidRPr="0044437C">
        <w:tab/>
        <w:t>cl</w:t>
      </w:r>
      <w:r w:rsidRPr="0044437C">
        <w:rPr>
          <w:vertAlign w:val="subscript"/>
        </w:rPr>
        <w:t>p</w:t>
      </w:r>
      <w:r w:rsidRPr="0044437C">
        <w:t xml:space="preserve"> is the confidence level of a single (ne,ns) co-ordinate for the pass limit.</w:t>
      </w:r>
      <w:r w:rsidRPr="0044437C">
        <w:br/>
        <w:t>It is found by simulation to be cl</w:t>
      </w:r>
      <w:r w:rsidRPr="0044437C">
        <w:rPr>
          <w:vertAlign w:val="subscript"/>
        </w:rPr>
        <w:t>p</w:t>
      </w:r>
      <w:r w:rsidRPr="0044437C">
        <w:t xml:space="preserve"> = 0.99</w:t>
      </w:r>
      <w:r w:rsidR="000653B6" w:rsidRPr="0044437C">
        <w:t>4</w:t>
      </w:r>
      <w:r w:rsidRPr="0044437C">
        <w:t>5</w:t>
      </w:r>
    </w:p>
    <w:p w14:paraId="2CAC138C" w14:textId="77777777" w:rsidR="00524A5D" w:rsidRPr="0044437C" w:rsidRDefault="00000000">
      <w:pPr>
        <w:pStyle w:val="B1"/>
      </w:pPr>
      <w:r w:rsidRPr="0044437C">
        <w:t>-</w:t>
      </w:r>
      <w:r w:rsidRPr="0044437C">
        <w:tab/>
        <w:t>qnbinom(..): The inverse cumulative function of the negative binomial distribution</w:t>
      </w:r>
    </w:p>
    <w:p w14:paraId="60769A21" w14:textId="77777777" w:rsidR="00524A5D" w:rsidRPr="0044437C" w:rsidRDefault="00000000">
      <w:r w:rsidRPr="0044437C">
        <w:t>The simulation works as follows:</w:t>
      </w:r>
    </w:p>
    <w:p w14:paraId="4103CDA3" w14:textId="77777777" w:rsidR="00524A5D" w:rsidRPr="0044437C" w:rsidRDefault="00000000">
      <w:pPr>
        <w:pStyle w:val="B1"/>
      </w:pPr>
      <w:r w:rsidRPr="0044437C">
        <w:t>-</w:t>
      </w:r>
      <w:r w:rsidRPr="0044437C">
        <w:tab/>
        <w:t>A large population of limit DUTs with true ER = 0.05 is decided against the pass and fail limits.</w:t>
      </w:r>
    </w:p>
    <w:p w14:paraId="49F4C466" w14:textId="77777777" w:rsidR="00524A5D" w:rsidRPr="0044437C" w:rsidRDefault="00000000">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passes and D (5%) of the population fails.</w:t>
      </w:r>
    </w:p>
    <w:p w14:paraId="4E1F6342" w14:textId="77777777" w:rsidR="00524A5D" w:rsidRPr="0044437C" w:rsidRDefault="00000000">
      <w:pPr>
        <w:pStyle w:val="B1"/>
      </w:pPr>
      <w:r w:rsidRPr="0044437C">
        <w:t>-</w:t>
      </w:r>
      <w:r w:rsidRPr="0044437C">
        <w:tab/>
        <w:t>A population of Bad DUTs with true ER = M*0.05 is decided against the same pass and fail limits.</w:t>
      </w:r>
    </w:p>
    <w:p w14:paraId="252FAB87" w14:textId="77777777" w:rsidR="00524A5D" w:rsidRPr="0044437C" w:rsidRDefault="00000000">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fails and D (5%) of the population passes.</w:t>
      </w:r>
    </w:p>
    <w:p w14:paraId="30D417A3" w14:textId="5C72FFD0" w:rsidR="00524A5D" w:rsidRPr="0044437C" w:rsidRDefault="00000000">
      <w:pPr>
        <w:pStyle w:val="B1"/>
      </w:pPr>
      <w:r w:rsidRPr="0044437C">
        <w:t>-</w:t>
      </w:r>
      <w:r w:rsidRPr="0044437C">
        <w:tab/>
        <w:t xml:space="preserve">This procedure and the relationship to the measurement is justified in clause G.x.9. The number of DUTs decrease during the simulation, as the decided DUTs leave the population. That number decreases with an approximately exponential characteristics. After </w:t>
      </w:r>
      <w:r w:rsidR="000653B6" w:rsidRPr="0044437C">
        <w:t>146</w:t>
      </w:r>
      <w:r w:rsidRPr="0044437C">
        <w:t xml:space="preserve"> bad results all DUTs of the population are decided.</w:t>
      </w:r>
    </w:p>
    <w:p w14:paraId="539B8787" w14:textId="77777777" w:rsidR="00524A5D" w:rsidRPr="0044437C" w:rsidRDefault="00000000">
      <w:pPr>
        <w:pStyle w:val="NO"/>
      </w:pPr>
      <w:r w:rsidRPr="0044437C">
        <w:t>NOTE:</w:t>
      </w:r>
      <w:r w:rsidRPr="0044437C">
        <w:tab/>
        <w:t>The exponential decrease of the population is an optimal design goal for the decision co-ordinates (ne,ns), which can be achieved with other formulas or methods as well.</w:t>
      </w:r>
    </w:p>
    <w:p w14:paraId="10AB328B" w14:textId="77777777" w:rsidR="00524A5D" w:rsidRPr="0044437C" w:rsidRDefault="00000000">
      <w:pPr>
        <w:pStyle w:val="Heading8"/>
      </w:pPr>
      <w:bookmarkStart w:id="3165" w:name="_Toc13049"/>
      <w:bookmarkStart w:id="3166" w:name="_Toc7150"/>
      <w:bookmarkStart w:id="3167" w:name="_Toc21132"/>
      <w:bookmarkStart w:id="3168" w:name="_Toc30693"/>
      <w:bookmarkStart w:id="3169" w:name="_Toc194572092"/>
      <w:r w:rsidRPr="0044437C">
        <w:t>Annex H (</w:t>
      </w:r>
      <w:r w:rsidRPr="0044437C">
        <w:rPr>
          <w:lang w:eastAsia="en-GB"/>
        </w:rPr>
        <w:t>normative</w:t>
      </w:r>
      <w:r w:rsidRPr="0044437C">
        <w:t>):</w:t>
      </w:r>
      <w:r w:rsidRPr="0044437C">
        <w:br/>
        <w:t>Uplink Physical Channels</w:t>
      </w:r>
      <w:bookmarkEnd w:id="3165"/>
      <w:bookmarkEnd w:id="3166"/>
      <w:bookmarkEnd w:id="3167"/>
      <w:bookmarkEnd w:id="3168"/>
      <w:bookmarkEnd w:id="3169"/>
    </w:p>
    <w:p w14:paraId="12BEB293" w14:textId="77777777" w:rsidR="00524A5D" w:rsidRPr="0044437C" w:rsidRDefault="00000000">
      <w:pPr>
        <w:pStyle w:val="Heading1"/>
      </w:pPr>
      <w:bookmarkStart w:id="3170" w:name="_Toc232582214"/>
      <w:bookmarkStart w:id="3171" w:name="_Toc16515"/>
      <w:bookmarkStart w:id="3172" w:name="_Toc24561"/>
      <w:bookmarkStart w:id="3173" w:name="_Toc12197"/>
      <w:bookmarkStart w:id="3174" w:name="_Toc22742"/>
      <w:bookmarkStart w:id="3175" w:name="_Toc194572093"/>
      <w:r w:rsidRPr="0044437C">
        <w:t>H.0</w:t>
      </w:r>
      <w:r w:rsidRPr="0044437C">
        <w:tab/>
        <w:t>Uplink Signal Levels</w:t>
      </w:r>
      <w:bookmarkEnd w:id="3170"/>
      <w:bookmarkEnd w:id="3171"/>
      <w:bookmarkEnd w:id="3172"/>
      <w:bookmarkEnd w:id="3173"/>
      <w:bookmarkEnd w:id="3174"/>
      <w:bookmarkEnd w:id="3175"/>
    </w:p>
    <w:p w14:paraId="38D56E18" w14:textId="77777777" w:rsidR="00524A5D" w:rsidRPr="0044437C" w:rsidRDefault="00000000">
      <w:pPr>
        <w:rPr>
          <w:lang w:eastAsia="ja-JP"/>
        </w:rPr>
      </w:pPr>
      <w:r w:rsidRPr="0044437C">
        <w:rPr>
          <w:lang w:eastAsia="ja-JP"/>
        </w:rPr>
        <w:t>Uplink signal power is a UE figure, which is configured by the Test System by means of:</w:t>
      </w:r>
    </w:p>
    <w:p w14:paraId="6EED6D80" w14:textId="77777777" w:rsidR="00524A5D" w:rsidRPr="0044437C" w:rsidRDefault="00000000">
      <w:pPr>
        <w:pStyle w:val="B1"/>
      </w:pPr>
      <w:r w:rsidRPr="0044437C">
        <w:t>RRC messages (IE-s), such as:</w:t>
      </w:r>
    </w:p>
    <w:p w14:paraId="258EBF16" w14:textId="77777777" w:rsidR="00524A5D" w:rsidRPr="0044437C" w:rsidRDefault="00000000">
      <w:pPr>
        <w:pStyle w:val="B2"/>
      </w:pPr>
      <w:r w:rsidRPr="0044437C">
        <w:t>-</w:t>
      </w:r>
      <w:r w:rsidRPr="0044437C">
        <w:tab/>
        <w:t>IE-s affecting directly or indirectly the uplink power,</w:t>
      </w:r>
    </w:p>
    <w:p w14:paraId="704584EF" w14:textId="77777777" w:rsidR="00524A5D" w:rsidRPr="0044437C" w:rsidRDefault="00000000">
      <w:pPr>
        <w:pStyle w:val="B1"/>
      </w:pPr>
      <w:r w:rsidRPr="0044437C">
        <w:t>and L1/2 Power control commands (TPC).</w:t>
      </w:r>
    </w:p>
    <w:p w14:paraId="3609ABC7" w14:textId="77777777" w:rsidR="00524A5D" w:rsidRPr="0044437C" w:rsidRDefault="00000000">
      <w:pPr>
        <w:rPr>
          <w:lang w:eastAsia="ja-JP"/>
        </w:rPr>
      </w:pPr>
      <w:r w:rsidRPr="0044437C">
        <w:rPr>
          <w:lang w:eastAsia="ja-JP"/>
        </w:rPr>
        <w:lastRenderedPageBreak/>
        <w:t>The uplink power settings are specified in the test case.</w:t>
      </w:r>
    </w:p>
    <w:p w14:paraId="2C0FBAF3" w14:textId="77777777" w:rsidR="00524A5D" w:rsidRPr="0044437C" w:rsidRDefault="00000000">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and appropriate TPC-s, which are sent to the UE to transmit with an UL power level necessary for maintaining the call during the test.</w:t>
      </w:r>
    </w:p>
    <w:p w14:paraId="7283C4F4" w14:textId="77777777" w:rsidR="00524A5D" w:rsidRPr="0044437C" w:rsidRDefault="00000000">
      <w:pPr>
        <w:pStyle w:val="Heading2"/>
      </w:pPr>
      <w:bookmarkStart w:id="3176" w:name="_Toc3204"/>
      <w:bookmarkStart w:id="3177" w:name="_Toc24860"/>
      <w:bookmarkStart w:id="3178" w:name="_Toc16307"/>
      <w:bookmarkStart w:id="3179" w:name="_Toc12678"/>
      <w:bookmarkStart w:id="3180" w:name="_Toc194572094"/>
      <w:r w:rsidRPr="0044437C">
        <w:t>H.0.1</w:t>
      </w:r>
      <w:r w:rsidRPr="0044437C">
        <w:tab/>
        <w:t>Uplink Signal Levels for NB1</w:t>
      </w:r>
      <w:bookmarkEnd w:id="3176"/>
      <w:bookmarkEnd w:id="3177"/>
      <w:bookmarkEnd w:id="3178"/>
      <w:bookmarkEnd w:id="3179"/>
      <w:bookmarkEnd w:id="3180"/>
    </w:p>
    <w:p w14:paraId="4427CC30" w14:textId="77777777" w:rsidR="00524A5D" w:rsidRPr="0044437C" w:rsidRDefault="00000000">
      <w:pPr>
        <w:rPr>
          <w:lang w:eastAsia="ja-JP"/>
        </w:rPr>
      </w:pPr>
      <w:r w:rsidRPr="0044437C">
        <w:rPr>
          <w:lang w:eastAsia="ja-JP"/>
        </w:rPr>
        <w:t>Uplink signal power is a UE figure, which is configured by the Test System by means of:</w:t>
      </w:r>
    </w:p>
    <w:p w14:paraId="45D1178B" w14:textId="77777777" w:rsidR="00524A5D" w:rsidRPr="0044437C" w:rsidRDefault="00000000">
      <w:pPr>
        <w:pStyle w:val="B1"/>
      </w:pPr>
      <w:r w:rsidRPr="0044437C">
        <w:t>RRC messages (IE-s), such as:</w:t>
      </w:r>
    </w:p>
    <w:p w14:paraId="0180FBA1" w14:textId="77777777" w:rsidR="00524A5D" w:rsidRPr="0044437C" w:rsidRDefault="00000000">
      <w:pPr>
        <w:pStyle w:val="B2"/>
      </w:pPr>
      <w:r w:rsidRPr="0044437C">
        <w:t>-</w:t>
      </w:r>
      <w:r w:rsidRPr="0044437C">
        <w:tab/>
      </w:r>
      <w:r w:rsidRPr="0044437C">
        <w:rPr>
          <w:color w:val="000000"/>
        </w:rPr>
        <w:t>NPUSCH-ConfigCommon-NB</w:t>
      </w:r>
    </w:p>
    <w:p w14:paraId="4C41F195" w14:textId="77777777" w:rsidR="00524A5D" w:rsidRPr="0044437C" w:rsidRDefault="00000000">
      <w:pPr>
        <w:pStyle w:val="B2"/>
        <w:rPr>
          <w:color w:val="000000"/>
        </w:rPr>
      </w:pPr>
      <w:r w:rsidRPr="0044437C">
        <w:t>-</w:t>
      </w:r>
      <w:r w:rsidRPr="0044437C">
        <w:tab/>
      </w:r>
      <w:r w:rsidRPr="0044437C">
        <w:rPr>
          <w:color w:val="000000"/>
        </w:rPr>
        <w:t>NPUSCH-ConfigDedicated-NB</w:t>
      </w:r>
    </w:p>
    <w:p w14:paraId="18DDAD69" w14:textId="77777777" w:rsidR="00524A5D" w:rsidRPr="0044437C" w:rsidRDefault="00000000">
      <w:pPr>
        <w:pStyle w:val="B2"/>
      </w:pPr>
      <w:r w:rsidRPr="0044437C">
        <w:t>-</w:t>
      </w:r>
      <w:r w:rsidRPr="0044437C">
        <w:tab/>
        <w:t>UplinkPowerControl-NB</w:t>
      </w:r>
    </w:p>
    <w:p w14:paraId="0B5250A4" w14:textId="77777777" w:rsidR="00524A5D" w:rsidRPr="0044437C" w:rsidRDefault="00000000">
      <w:pPr>
        <w:pStyle w:val="B2"/>
      </w:pPr>
      <w:r w:rsidRPr="0044437C">
        <w:t>-</w:t>
      </w:r>
      <w:r w:rsidRPr="0044437C">
        <w:tab/>
        <w:t>Other IE-s affecting directly or indirectly the uplink power,</w:t>
      </w:r>
    </w:p>
    <w:p w14:paraId="6FEC5F98" w14:textId="77777777" w:rsidR="00524A5D" w:rsidRPr="0044437C" w:rsidRDefault="00000000">
      <w:pPr>
        <w:rPr>
          <w:lang w:eastAsia="ja-JP"/>
        </w:rPr>
      </w:pPr>
      <w:r w:rsidRPr="0044437C">
        <w:rPr>
          <w:lang w:eastAsia="ja-JP"/>
        </w:rPr>
        <w:t>The uplink power settings are specified in the test case.</w:t>
      </w:r>
    </w:p>
    <w:p w14:paraId="5A1C3703" w14:textId="77777777" w:rsidR="00524A5D" w:rsidRPr="0044437C" w:rsidRDefault="00000000">
      <w:pPr>
        <w:rPr>
          <w:lang w:eastAsia="ja-JP"/>
        </w:rPr>
      </w:pPr>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which are sent to the UE to transmit with an UL power level necessary for maintaining the call during the test.</w:t>
      </w:r>
    </w:p>
    <w:p w14:paraId="07776468" w14:textId="77777777" w:rsidR="00524A5D" w:rsidRPr="0044437C" w:rsidRDefault="00000000">
      <w:pPr>
        <w:pStyle w:val="Heading1"/>
      </w:pPr>
      <w:bookmarkStart w:id="3181" w:name="_Toc16668"/>
      <w:bookmarkStart w:id="3182" w:name="_Toc12778"/>
      <w:bookmarkStart w:id="3183" w:name="_Toc232582215"/>
      <w:bookmarkStart w:id="3184" w:name="_Toc6169"/>
      <w:bookmarkStart w:id="3185" w:name="_Toc31465"/>
      <w:bookmarkStart w:id="3186" w:name="_Toc194572095"/>
      <w:r w:rsidRPr="0044437C">
        <w:t>H.1</w:t>
      </w:r>
      <w:r w:rsidRPr="0044437C">
        <w:tab/>
        <w:t>General</w:t>
      </w:r>
      <w:bookmarkEnd w:id="3181"/>
      <w:bookmarkEnd w:id="3182"/>
      <w:bookmarkEnd w:id="3183"/>
      <w:bookmarkEnd w:id="3184"/>
      <w:bookmarkEnd w:id="3185"/>
      <w:bookmarkEnd w:id="3186"/>
    </w:p>
    <w:p w14:paraId="0A5395FE" w14:textId="77777777" w:rsidR="00524A5D" w:rsidRPr="0044437C" w:rsidRDefault="00000000">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w:t>
      </w:r>
      <w:r w:rsidRPr="0044437C">
        <w:rPr>
          <w:rFonts w:cs="v5.0.0"/>
        </w:rPr>
        <w:t xml:space="preserve"> describes the mapping of uplink physical channels and signals to physical resources for FDD. </w:t>
      </w:r>
    </w:p>
    <w:p w14:paraId="43ADEB31" w14:textId="77777777" w:rsidR="00524A5D" w:rsidRPr="0044437C" w:rsidRDefault="00000000">
      <w:pPr>
        <w:pStyle w:val="TH"/>
        <w:rPr>
          <w:lang w:eastAsia="ja-JP"/>
        </w:rPr>
      </w:pPr>
      <w:r w:rsidRPr="0044437C">
        <w:t xml:space="preserve">Table H.1-1: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44437C" w14:paraId="49A2AD01" w14:textId="77777777">
        <w:trPr>
          <w:jc w:val="center"/>
        </w:trPr>
        <w:tc>
          <w:tcPr>
            <w:tcW w:w="947" w:type="dxa"/>
          </w:tcPr>
          <w:p w14:paraId="0224A04E" w14:textId="77777777" w:rsidR="00524A5D" w:rsidRPr="0044437C" w:rsidRDefault="00000000">
            <w:pPr>
              <w:pStyle w:val="TAH"/>
              <w:rPr>
                <w:lang w:eastAsia="zh-CN"/>
              </w:rPr>
            </w:pPr>
            <w:r w:rsidRPr="0044437C">
              <w:rPr>
                <w:lang w:eastAsia="zh-CN"/>
              </w:rPr>
              <w:t>Physical channel</w:t>
            </w:r>
          </w:p>
        </w:tc>
        <w:tc>
          <w:tcPr>
            <w:tcW w:w="2881" w:type="dxa"/>
          </w:tcPr>
          <w:p w14:paraId="52267A38" w14:textId="77777777" w:rsidR="00524A5D" w:rsidRPr="0044437C" w:rsidRDefault="00000000">
            <w:pPr>
              <w:pStyle w:val="TAH"/>
              <w:rPr>
                <w:lang w:eastAsia="zh-CN"/>
              </w:rPr>
            </w:pPr>
            <w:r w:rsidRPr="0044437C">
              <w:rPr>
                <w:lang w:eastAsia="zh-CN"/>
              </w:rPr>
              <w:t>Time Domain Location</w:t>
            </w:r>
          </w:p>
        </w:tc>
        <w:tc>
          <w:tcPr>
            <w:tcW w:w="3118" w:type="dxa"/>
          </w:tcPr>
          <w:p w14:paraId="292BA4CB" w14:textId="77777777" w:rsidR="00524A5D" w:rsidRPr="0044437C" w:rsidRDefault="00000000">
            <w:pPr>
              <w:pStyle w:val="TAH"/>
              <w:rPr>
                <w:lang w:eastAsia="zh-CN"/>
              </w:rPr>
            </w:pPr>
            <w:r w:rsidRPr="0044437C">
              <w:rPr>
                <w:lang w:eastAsia="zh-CN"/>
              </w:rPr>
              <w:t>Frequency Domain Location</w:t>
            </w:r>
          </w:p>
        </w:tc>
        <w:tc>
          <w:tcPr>
            <w:tcW w:w="2552" w:type="dxa"/>
          </w:tcPr>
          <w:p w14:paraId="0A5DC030" w14:textId="77777777" w:rsidR="00524A5D" w:rsidRPr="0044437C" w:rsidRDefault="00000000">
            <w:pPr>
              <w:pStyle w:val="TAH"/>
              <w:rPr>
                <w:lang w:eastAsia="zh-CN"/>
              </w:rPr>
            </w:pPr>
            <w:r w:rsidRPr="0044437C">
              <w:rPr>
                <w:lang w:eastAsia="zh-CN"/>
              </w:rPr>
              <w:t>Note</w:t>
            </w:r>
          </w:p>
        </w:tc>
      </w:tr>
      <w:tr w:rsidR="00524A5D" w:rsidRPr="0044437C" w14:paraId="07F27FC0" w14:textId="77777777">
        <w:trPr>
          <w:jc w:val="center"/>
        </w:trPr>
        <w:tc>
          <w:tcPr>
            <w:tcW w:w="947" w:type="dxa"/>
          </w:tcPr>
          <w:p w14:paraId="00D3E8B7" w14:textId="77777777" w:rsidR="00524A5D" w:rsidRPr="0044437C" w:rsidRDefault="00000000">
            <w:pPr>
              <w:pStyle w:val="TAL"/>
            </w:pPr>
            <w:r w:rsidRPr="0044437C">
              <w:rPr>
                <w:rFonts w:cs="v5.0.0"/>
              </w:rPr>
              <w:t>PRACH</w:t>
            </w:r>
          </w:p>
        </w:tc>
        <w:tc>
          <w:tcPr>
            <w:tcW w:w="2881" w:type="dxa"/>
          </w:tcPr>
          <w:p w14:paraId="5C9376CA" w14:textId="77777777" w:rsidR="00524A5D" w:rsidRPr="0044437C" w:rsidRDefault="00000000">
            <w:pPr>
              <w:pStyle w:val="TAL"/>
              <w:rPr>
                <w:lang w:eastAsia="ja-JP"/>
              </w:rPr>
            </w:pPr>
            <w:r w:rsidRPr="0044437C">
              <w:rPr>
                <w:lang w:eastAsia="ja-JP"/>
              </w:rPr>
              <w:t xml:space="preserve">Allowed for the parameter </w:t>
            </w:r>
            <w:r w:rsidRPr="0044437C">
              <w:rPr>
                <w:i/>
                <w:iCs/>
                <w:lang w:eastAsia="ja-JP"/>
              </w:rPr>
              <w:t>prach-Configuration Index</w:t>
            </w:r>
            <w:r w:rsidRPr="0044437C">
              <w:rPr>
                <w:lang w:eastAsia="ja-JP"/>
              </w:rPr>
              <w:t xml:space="preserve"> provided by higher layers</w:t>
            </w:r>
          </w:p>
        </w:tc>
        <w:tc>
          <w:tcPr>
            <w:tcW w:w="3118" w:type="dxa"/>
          </w:tcPr>
          <w:p w14:paraId="20411A13" w14:textId="77777777" w:rsidR="00524A5D" w:rsidRPr="0044437C" w:rsidRDefault="00000000">
            <w:pPr>
              <w:pStyle w:val="TAL"/>
            </w:pPr>
            <w:r w:rsidRPr="0044437C">
              <w:rPr>
                <w:lang w:eastAsia="ja-JP"/>
              </w:rPr>
              <w:t xml:space="preserve">Allowed for the parameter </w:t>
            </w:r>
            <w:r w:rsidRPr="0044437C">
              <w:rPr>
                <w:i/>
                <w:iCs/>
                <w:lang w:eastAsia="ja-JP"/>
              </w:rPr>
              <w:t>prach-FrequencyOffset</w:t>
            </w:r>
            <w:r w:rsidRPr="0044437C">
              <w:rPr>
                <w:lang w:eastAsia="ja-JP"/>
              </w:rPr>
              <w:t xml:space="preserve"> provided by higher layers</w:t>
            </w:r>
          </w:p>
        </w:tc>
        <w:tc>
          <w:tcPr>
            <w:tcW w:w="2552" w:type="dxa"/>
          </w:tcPr>
          <w:p w14:paraId="7C91FF0D"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Section 5.7.1</w:t>
            </w:r>
          </w:p>
        </w:tc>
      </w:tr>
      <w:tr w:rsidR="00524A5D" w:rsidRPr="0044437C" w14:paraId="10002818" w14:textId="77777777">
        <w:trPr>
          <w:jc w:val="center"/>
        </w:trPr>
        <w:tc>
          <w:tcPr>
            <w:tcW w:w="947" w:type="dxa"/>
          </w:tcPr>
          <w:p w14:paraId="7D1B9D1F" w14:textId="77777777" w:rsidR="00524A5D" w:rsidRPr="0044437C" w:rsidRDefault="00000000">
            <w:pPr>
              <w:pStyle w:val="TAL"/>
              <w:rPr>
                <w:lang w:eastAsia="ja-JP"/>
              </w:rPr>
            </w:pPr>
            <w:r w:rsidRPr="0044437C">
              <w:rPr>
                <w:rFonts w:cs="v5.0.0"/>
                <w:snapToGrid w:val="0"/>
              </w:rPr>
              <w:t>DMRS</w:t>
            </w:r>
          </w:p>
        </w:tc>
        <w:tc>
          <w:tcPr>
            <w:tcW w:w="2881" w:type="dxa"/>
          </w:tcPr>
          <w:p w14:paraId="2767AD31" w14:textId="77777777" w:rsidR="00524A5D" w:rsidRPr="0044437C" w:rsidRDefault="00000000">
            <w:pPr>
              <w:pStyle w:val="TAL"/>
              <w:rPr>
                <w:lang w:eastAsia="ja-JP"/>
              </w:rPr>
            </w:pPr>
            <w:r w:rsidRPr="0044437C">
              <w:rPr>
                <w:lang w:eastAsia="ja-JP"/>
              </w:rPr>
              <w:t>For PUCCH:</w:t>
            </w:r>
          </w:p>
          <w:p w14:paraId="4F6BFF40" w14:textId="77777777" w:rsidR="00524A5D" w:rsidRPr="0044437C" w:rsidRDefault="00000000">
            <w:pPr>
              <w:pStyle w:val="TAL"/>
              <w:rPr>
                <w:lang w:eastAsia="ja-JP"/>
              </w:rPr>
            </w:pPr>
            <w:r w:rsidRPr="0044437C">
              <w:t>Symbol</w:t>
            </w:r>
            <w:r w:rsidRPr="0044437C">
              <w:rPr>
                <w:lang w:eastAsia="ja-JP"/>
              </w:rPr>
              <w:t>s</w:t>
            </w:r>
            <w:r w:rsidRPr="0044437C">
              <w:t xml:space="preserve"> </w:t>
            </w:r>
            <w:r w:rsidRPr="0044437C">
              <w:rPr>
                <w:lang w:eastAsia="ja-JP"/>
              </w:rPr>
              <w:t>2 to 4</w:t>
            </w:r>
            <w:r w:rsidRPr="0044437C">
              <w:t xml:space="preserve"> of </w:t>
            </w:r>
            <w:r w:rsidRPr="0044437C">
              <w:rPr>
                <w:lang w:eastAsia="ja-JP"/>
              </w:rPr>
              <w:t xml:space="preserve">each </w:t>
            </w:r>
            <w:r w:rsidRPr="0044437C">
              <w:t>slot</w:t>
            </w:r>
            <w:r w:rsidRPr="0044437C">
              <w:rPr>
                <w:lang w:eastAsia="ja-JP"/>
              </w:rPr>
              <w:t xml:space="preserve"> (PUCCH format: 1, 1a, 1b)</w:t>
            </w:r>
          </w:p>
          <w:p w14:paraId="7D2C1AE7" w14:textId="77777777" w:rsidR="00524A5D" w:rsidRPr="0044437C" w:rsidRDefault="00524A5D">
            <w:pPr>
              <w:pStyle w:val="TAL"/>
              <w:rPr>
                <w:lang w:eastAsia="ja-JP"/>
              </w:rPr>
            </w:pPr>
          </w:p>
          <w:p w14:paraId="20111C43" w14:textId="77777777" w:rsidR="00524A5D" w:rsidRPr="0044437C" w:rsidRDefault="00000000">
            <w:pPr>
              <w:pStyle w:val="TAL"/>
              <w:rPr>
                <w:lang w:eastAsia="ja-JP"/>
              </w:rPr>
            </w:pPr>
            <w:r w:rsidRPr="0044437C">
              <w:t xml:space="preserve">Symbol </w:t>
            </w:r>
            <w:r w:rsidRPr="0044437C">
              <w:rPr>
                <w:lang w:eastAsia="ja-JP"/>
              </w:rPr>
              <w:t>1 and 5</w:t>
            </w:r>
            <w:r w:rsidRPr="0044437C">
              <w:t xml:space="preserve"> of </w:t>
            </w:r>
            <w:r w:rsidRPr="0044437C">
              <w:rPr>
                <w:lang w:eastAsia="ja-JP"/>
              </w:rPr>
              <w:t xml:space="preserve">each </w:t>
            </w:r>
            <w:r w:rsidRPr="0044437C">
              <w:t>slot</w:t>
            </w:r>
            <w:r w:rsidRPr="0044437C">
              <w:rPr>
                <w:lang w:eastAsia="ja-JP"/>
              </w:rPr>
              <w:t xml:space="preserve"> (PUCCH format: 2, 2a, 2b)</w:t>
            </w:r>
          </w:p>
          <w:p w14:paraId="4B75F20F" w14:textId="77777777" w:rsidR="00524A5D" w:rsidRPr="0044437C" w:rsidRDefault="00524A5D">
            <w:pPr>
              <w:pStyle w:val="TAL"/>
              <w:rPr>
                <w:lang w:eastAsia="ja-JP"/>
              </w:rPr>
            </w:pPr>
          </w:p>
          <w:p w14:paraId="06D3FA60" w14:textId="77777777" w:rsidR="00524A5D" w:rsidRPr="0044437C" w:rsidRDefault="00000000">
            <w:pPr>
              <w:pStyle w:val="TAL"/>
              <w:rPr>
                <w:lang w:eastAsia="ja-JP"/>
              </w:rPr>
            </w:pPr>
            <w:r w:rsidRPr="0044437C">
              <w:rPr>
                <w:lang w:eastAsia="ja-JP"/>
              </w:rPr>
              <w:t>For PUSCH:</w:t>
            </w:r>
          </w:p>
          <w:p w14:paraId="0D38EEF3" w14:textId="77777777" w:rsidR="00524A5D" w:rsidRPr="0044437C" w:rsidRDefault="00000000">
            <w:pPr>
              <w:pStyle w:val="TAL"/>
              <w:rPr>
                <w:lang w:eastAsia="ja-JP"/>
              </w:rPr>
            </w:pPr>
            <w:r w:rsidRPr="0044437C">
              <w:t xml:space="preserve">Symbol </w:t>
            </w:r>
            <w:r w:rsidRPr="0044437C">
              <w:rPr>
                <w:lang w:eastAsia="ja-JP"/>
              </w:rPr>
              <w:t>3</w:t>
            </w:r>
            <w:r w:rsidRPr="0044437C">
              <w:t xml:space="preserve"> of </w:t>
            </w:r>
            <w:r w:rsidRPr="0044437C">
              <w:rPr>
                <w:lang w:eastAsia="ja-JP"/>
              </w:rPr>
              <w:t xml:space="preserve">each </w:t>
            </w:r>
            <w:r w:rsidRPr="0044437C">
              <w:t>slot</w:t>
            </w:r>
            <w:r w:rsidRPr="0044437C">
              <w:rPr>
                <w:lang w:eastAsia="ja-JP"/>
              </w:rPr>
              <w:t xml:space="preserve"> </w:t>
            </w:r>
          </w:p>
        </w:tc>
        <w:tc>
          <w:tcPr>
            <w:tcW w:w="3118" w:type="dxa"/>
          </w:tcPr>
          <w:p w14:paraId="5C338AFC" w14:textId="77777777" w:rsidR="00524A5D" w:rsidRPr="0044437C" w:rsidRDefault="00000000">
            <w:pPr>
              <w:pStyle w:val="TAL"/>
              <w:rPr>
                <w:lang w:eastAsia="ja-JP"/>
              </w:rPr>
            </w:pPr>
            <w:r w:rsidRPr="0044437C">
              <w:rPr>
                <w:lang w:eastAsia="ja-JP"/>
              </w:rPr>
              <w:t>Up</w:t>
            </w:r>
            <w:r w:rsidRPr="0044437C">
              <w:t>link system bandwidth dependent</w:t>
            </w:r>
            <w:r w:rsidRPr="0044437C">
              <w:rPr>
                <w:lang w:eastAsia="ja-JP"/>
              </w:rPr>
              <w:t>.</w:t>
            </w:r>
          </w:p>
        </w:tc>
        <w:tc>
          <w:tcPr>
            <w:tcW w:w="2552" w:type="dxa"/>
          </w:tcPr>
          <w:p w14:paraId="4067D3EB" w14:textId="77777777" w:rsidR="00524A5D" w:rsidRPr="0044437C" w:rsidRDefault="00000000">
            <w:pPr>
              <w:pStyle w:val="TAL"/>
            </w:pPr>
            <w:r w:rsidRPr="0044437C">
              <w:t xml:space="preserve">Mapping rule </w:t>
            </w:r>
            <w:r w:rsidRPr="0044437C">
              <w:rPr>
                <w:lang w:eastAsia="ja-JP"/>
              </w:rPr>
              <w:t xml:space="preserve">of DMRS for PUCCH </w:t>
            </w:r>
            <w:r w:rsidRPr="0044437C">
              <w:t>is specified in TS 36.211 [</w:t>
            </w:r>
            <w:r w:rsidRPr="0044437C">
              <w:rPr>
                <w:rFonts w:eastAsia="SimSun"/>
                <w:lang w:eastAsia="zh-CN"/>
              </w:rPr>
              <w:t>3</w:t>
            </w:r>
            <w:r w:rsidRPr="0044437C">
              <w:t xml:space="preserve">] </w:t>
            </w:r>
            <w:r w:rsidRPr="0044437C">
              <w:rPr>
                <w:lang w:eastAsia="ja-JP"/>
              </w:rPr>
              <w:t>5.5.2.2.2</w:t>
            </w:r>
          </w:p>
          <w:p w14:paraId="6A39A733" w14:textId="77777777" w:rsidR="00524A5D" w:rsidRPr="0044437C" w:rsidRDefault="00524A5D">
            <w:pPr>
              <w:pStyle w:val="TAL"/>
              <w:rPr>
                <w:lang w:eastAsia="ja-JP"/>
              </w:rPr>
            </w:pPr>
          </w:p>
          <w:p w14:paraId="40D03EA5" w14:textId="77777777" w:rsidR="00524A5D" w:rsidRPr="0044437C" w:rsidRDefault="00000000">
            <w:pPr>
              <w:pStyle w:val="TAL"/>
              <w:rPr>
                <w:lang w:eastAsia="ja-JP"/>
              </w:rPr>
            </w:pPr>
            <w:r w:rsidRPr="0044437C">
              <w:t xml:space="preserve">Mapping rule </w:t>
            </w:r>
            <w:r w:rsidRPr="0044437C">
              <w:rPr>
                <w:lang w:eastAsia="ja-JP"/>
              </w:rPr>
              <w:t xml:space="preserve">of DMRS for PUSCH </w:t>
            </w:r>
            <w:r w:rsidRPr="0044437C">
              <w:t>is specified in TS 36.211 [</w:t>
            </w:r>
            <w:r w:rsidRPr="0044437C">
              <w:rPr>
                <w:rFonts w:eastAsia="SimSun"/>
                <w:lang w:eastAsia="zh-CN"/>
              </w:rPr>
              <w:t>3</w:t>
            </w:r>
            <w:r w:rsidRPr="0044437C">
              <w:t xml:space="preserve">] </w:t>
            </w:r>
            <w:r w:rsidRPr="0044437C">
              <w:rPr>
                <w:lang w:eastAsia="ja-JP"/>
              </w:rPr>
              <w:t>5.5.2.1.2</w:t>
            </w:r>
          </w:p>
        </w:tc>
      </w:tr>
      <w:tr w:rsidR="00524A5D" w:rsidRPr="0044437C" w14:paraId="129E9E4B" w14:textId="77777777">
        <w:trPr>
          <w:jc w:val="center"/>
        </w:trPr>
        <w:tc>
          <w:tcPr>
            <w:tcW w:w="947" w:type="dxa"/>
          </w:tcPr>
          <w:p w14:paraId="710EE6A0" w14:textId="77777777" w:rsidR="00524A5D" w:rsidRPr="0044437C" w:rsidRDefault="00000000">
            <w:pPr>
              <w:pStyle w:val="TAL"/>
            </w:pPr>
            <w:r w:rsidRPr="0044437C">
              <w:rPr>
                <w:rFonts w:cs="v5.0.0"/>
                <w:snapToGrid w:val="0"/>
              </w:rPr>
              <w:t>PUCCH</w:t>
            </w:r>
          </w:p>
        </w:tc>
        <w:tc>
          <w:tcPr>
            <w:tcW w:w="2881" w:type="dxa"/>
          </w:tcPr>
          <w:p w14:paraId="63B27405" w14:textId="77777777" w:rsidR="00524A5D" w:rsidRPr="0044437C" w:rsidRDefault="00000000">
            <w:pPr>
              <w:pStyle w:val="TAL"/>
            </w:pPr>
            <w:r w:rsidRPr="0044437C">
              <w:rPr>
                <w:lang w:eastAsia="ja-JP"/>
              </w:rPr>
              <w:t>Slot 0 and 1 of each subframe</w:t>
            </w:r>
          </w:p>
        </w:tc>
        <w:tc>
          <w:tcPr>
            <w:tcW w:w="3118" w:type="dxa"/>
          </w:tcPr>
          <w:p w14:paraId="5019D33C" w14:textId="77777777" w:rsidR="00524A5D" w:rsidRPr="0044437C" w:rsidRDefault="00000000">
            <w:pPr>
              <w:pStyle w:val="TAL"/>
            </w:pPr>
            <w:r w:rsidRPr="0044437C">
              <w:rPr>
                <w:lang w:eastAsia="ja-JP"/>
              </w:rPr>
              <w:t>Each 12 subcarriers of both ends of the bandwidth</w:t>
            </w:r>
          </w:p>
        </w:tc>
        <w:tc>
          <w:tcPr>
            <w:tcW w:w="2552" w:type="dxa"/>
          </w:tcPr>
          <w:p w14:paraId="09C98276"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3</w:t>
            </w:r>
          </w:p>
        </w:tc>
      </w:tr>
      <w:tr w:rsidR="00524A5D" w:rsidRPr="0044437C" w14:paraId="0B361E1F" w14:textId="77777777">
        <w:trPr>
          <w:jc w:val="center"/>
        </w:trPr>
        <w:tc>
          <w:tcPr>
            <w:tcW w:w="947" w:type="dxa"/>
          </w:tcPr>
          <w:p w14:paraId="6A2B6A47" w14:textId="77777777" w:rsidR="00524A5D" w:rsidRPr="0044437C" w:rsidRDefault="00000000">
            <w:pPr>
              <w:pStyle w:val="TAL"/>
            </w:pPr>
            <w:r w:rsidRPr="0044437C">
              <w:rPr>
                <w:rFonts w:cs="v5.0.0"/>
                <w:snapToGrid w:val="0"/>
              </w:rPr>
              <w:t>PUSCH</w:t>
            </w:r>
          </w:p>
        </w:tc>
        <w:tc>
          <w:tcPr>
            <w:tcW w:w="2881" w:type="dxa"/>
          </w:tcPr>
          <w:p w14:paraId="1E990721" w14:textId="77777777" w:rsidR="00524A5D" w:rsidRPr="0044437C" w:rsidRDefault="00000000">
            <w:pPr>
              <w:pStyle w:val="TAL"/>
              <w:rPr>
                <w:lang w:eastAsia="ja-JP"/>
              </w:rPr>
            </w:pPr>
            <w:r w:rsidRPr="0044437C">
              <w:t xml:space="preserve">All remaining </w:t>
            </w:r>
            <w:r w:rsidRPr="0044437C">
              <w:rPr>
                <w:lang w:eastAsia="ja-JP"/>
              </w:rPr>
              <w:t>SC-FDMA</w:t>
            </w:r>
            <w:r w:rsidRPr="0044437C">
              <w:t xml:space="preserve"> symbols of each subframe not allocated to DMRS</w:t>
            </w:r>
          </w:p>
        </w:tc>
        <w:tc>
          <w:tcPr>
            <w:tcW w:w="3118" w:type="dxa"/>
          </w:tcPr>
          <w:p w14:paraId="6FB32E97" w14:textId="77777777" w:rsidR="00524A5D" w:rsidRPr="0044437C" w:rsidRDefault="00000000">
            <w:pPr>
              <w:pStyle w:val="TAL"/>
              <w:rPr>
                <w:lang w:eastAsia="ja-JP"/>
              </w:rPr>
            </w:pPr>
            <w:r w:rsidRPr="0044437C">
              <w:rPr>
                <w:rFonts w:eastAsia="MS PGothic" w:cs="Arial"/>
              </w:rPr>
              <w:t>RBs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480F3A23"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2</w:t>
            </w:r>
          </w:p>
        </w:tc>
      </w:tr>
      <w:tr w:rsidR="00524A5D" w:rsidRPr="0044437C" w14:paraId="0DF64013" w14:textId="77777777">
        <w:trPr>
          <w:jc w:val="center"/>
        </w:trPr>
        <w:tc>
          <w:tcPr>
            <w:tcW w:w="947" w:type="dxa"/>
          </w:tcPr>
          <w:p w14:paraId="362E30BA" w14:textId="77777777" w:rsidR="00524A5D" w:rsidRPr="0044437C" w:rsidRDefault="00000000">
            <w:pPr>
              <w:pStyle w:val="TAL"/>
              <w:rPr>
                <w:rFonts w:cs="v5.0.0"/>
                <w:snapToGrid w:val="0"/>
              </w:rPr>
            </w:pPr>
            <w:r w:rsidRPr="0044437C">
              <w:rPr>
                <w:rFonts w:cs="v5.0.0"/>
                <w:snapToGrid w:val="0"/>
              </w:rPr>
              <w:t>SRS</w:t>
            </w:r>
          </w:p>
        </w:tc>
        <w:tc>
          <w:tcPr>
            <w:tcW w:w="2881" w:type="dxa"/>
          </w:tcPr>
          <w:p w14:paraId="25102285" w14:textId="77777777" w:rsidR="00524A5D" w:rsidRPr="0044437C" w:rsidRDefault="00000000">
            <w:pPr>
              <w:pStyle w:val="TAL"/>
            </w:pPr>
            <w:r w:rsidRPr="0044437C">
              <w:rPr>
                <w:lang w:eastAsia="ja-JP"/>
              </w:rPr>
              <w:t xml:space="preserve">Allowed for the cell-specific parameter </w:t>
            </w:r>
            <w:r w:rsidRPr="0044437C">
              <w:rPr>
                <w:i/>
                <w:iCs/>
                <w:lang w:eastAsia="ja-JP"/>
              </w:rPr>
              <w:t xml:space="preserve">srs-BandwidthConfig </w:t>
            </w:r>
            <w:r w:rsidRPr="0044437C">
              <w:rPr>
                <w:iCs/>
                <w:lang w:eastAsia="ja-JP"/>
              </w:rPr>
              <w:t xml:space="preserve">and the UE-specific parameter </w:t>
            </w:r>
            <w:r w:rsidRPr="0044437C">
              <w:rPr>
                <w:i/>
                <w:iCs/>
                <w:lang w:eastAsia="ja-JP"/>
              </w:rPr>
              <w:t xml:space="preserve">srs-Bandwidth </w:t>
            </w:r>
            <w:r w:rsidRPr="0044437C">
              <w:rPr>
                <w:lang w:eastAsia="ja-JP"/>
              </w:rPr>
              <w:t>provided by higher layers</w:t>
            </w:r>
          </w:p>
        </w:tc>
        <w:tc>
          <w:tcPr>
            <w:tcW w:w="3118" w:type="dxa"/>
          </w:tcPr>
          <w:p w14:paraId="7708FEB6" w14:textId="77777777" w:rsidR="00524A5D" w:rsidRPr="0044437C" w:rsidRDefault="00000000">
            <w:pPr>
              <w:pStyle w:val="TAL"/>
              <w:rPr>
                <w:rFonts w:eastAsia="MS PGothic" w:cs="Arial"/>
              </w:rPr>
            </w:pPr>
            <w:r w:rsidRPr="0044437C">
              <w:rPr>
                <w:lang w:eastAsia="ja-JP"/>
              </w:rPr>
              <w:t xml:space="preserve">Allowed for the cell-specific parameter </w:t>
            </w:r>
            <w:r w:rsidRPr="0044437C">
              <w:rPr>
                <w:i/>
                <w:lang w:eastAsia="zh-CN"/>
              </w:rPr>
              <w:t xml:space="preserve">srsMaxUpPt </w:t>
            </w:r>
            <w:r w:rsidRPr="0044437C">
              <w:rPr>
                <w:lang w:eastAsia="zh-CN"/>
              </w:rPr>
              <w:t>and the UE-specific parameter</w:t>
            </w:r>
            <w:r w:rsidRPr="0044437C">
              <w:rPr>
                <w:i/>
                <w:lang w:eastAsia="zh-CN"/>
              </w:rPr>
              <w:t xml:space="preserve"> </w:t>
            </w:r>
            <w:r w:rsidRPr="0044437C">
              <w:rPr>
                <w:i/>
                <w:iCs/>
                <w:color w:val="000000"/>
              </w:rPr>
              <w:t xml:space="preserve">transmissionComb </w:t>
            </w:r>
            <w:r w:rsidRPr="0044437C">
              <w:rPr>
                <w:iCs/>
                <w:color w:val="000000"/>
              </w:rPr>
              <w:t xml:space="preserve">or </w:t>
            </w:r>
            <w:r w:rsidRPr="0044437C">
              <w:rPr>
                <w:i/>
                <w:iCs/>
                <w:color w:val="000000"/>
              </w:rPr>
              <w:t xml:space="preserve">transmissionComb-ap </w:t>
            </w:r>
            <w:r w:rsidRPr="0044437C">
              <w:rPr>
                <w:lang w:eastAsia="ja-JP"/>
              </w:rPr>
              <w:t>provided by higher layers</w:t>
            </w:r>
          </w:p>
        </w:tc>
        <w:tc>
          <w:tcPr>
            <w:tcW w:w="2552" w:type="dxa"/>
          </w:tcPr>
          <w:p w14:paraId="2F208760"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.5.</w:t>
            </w:r>
            <w:r w:rsidRPr="0044437C">
              <w:rPr>
                <w:lang w:eastAsia="ja-JP"/>
              </w:rPr>
              <w:t>3.2</w:t>
            </w:r>
          </w:p>
        </w:tc>
      </w:tr>
    </w:tbl>
    <w:p w14:paraId="3B04D658" w14:textId="77777777" w:rsidR="00524A5D" w:rsidRPr="0044437C" w:rsidRDefault="00524A5D">
      <w:pPr>
        <w:rPr>
          <w:rFonts w:cs="v5.0.0"/>
          <w:lang w:eastAsia="ja-JP"/>
        </w:rPr>
      </w:pPr>
    </w:p>
    <w:p w14:paraId="439FC5B6" w14:textId="77777777" w:rsidR="00524A5D" w:rsidRPr="0044437C" w:rsidRDefault="00000000">
      <w:pPr>
        <w:pStyle w:val="Heading2"/>
      </w:pPr>
      <w:bookmarkStart w:id="3187" w:name="_Toc6113"/>
      <w:bookmarkStart w:id="3188" w:name="_Toc29851"/>
      <w:bookmarkStart w:id="3189" w:name="_Toc20072"/>
      <w:bookmarkStart w:id="3190" w:name="_Toc30170"/>
      <w:bookmarkStart w:id="3191" w:name="_Toc194572096"/>
      <w:r w:rsidRPr="0044437C">
        <w:t>H.1.1</w:t>
      </w:r>
      <w:r w:rsidRPr="0044437C">
        <w:tab/>
        <w:t>General for NB1</w:t>
      </w:r>
      <w:bookmarkEnd w:id="3187"/>
      <w:bookmarkEnd w:id="3188"/>
      <w:bookmarkEnd w:id="3189"/>
      <w:bookmarkEnd w:id="3190"/>
      <w:bookmarkEnd w:id="3191"/>
    </w:p>
    <w:p w14:paraId="6370A57E" w14:textId="77777777" w:rsidR="00524A5D" w:rsidRPr="0044437C" w:rsidRDefault="00000000">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H.1.1-1</w:t>
      </w:r>
      <w:r w:rsidRPr="0044437C">
        <w:rPr>
          <w:rFonts w:cs="v5.0.0"/>
        </w:rPr>
        <w:t xml:space="preserve"> describes the mapping of uplink physical channels and signals to physical resources for NB1 UE. </w:t>
      </w:r>
    </w:p>
    <w:p w14:paraId="7389AC76" w14:textId="77777777" w:rsidR="00524A5D" w:rsidRPr="0044437C" w:rsidRDefault="00000000">
      <w:pPr>
        <w:pStyle w:val="TH"/>
        <w:rPr>
          <w:lang w:eastAsia="ja-JP"/>
        </w:rPr>
      </w:pPr>
      <w:r w:rsidRPr="0044437C">
        <w:lastRenderedPageBreak/>
        <w:t xml:space="preserve">Table H.1.1-1: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44437C" w14:paraId="0D7D888B" w14:textId="77777777">
        <w:trPr>
          <w:jc w:val="center"/>
        </w:trPr>
        <w:tc>
          <w:tcPr>
            <w:tcW w:w="947" w:type="dxa"/>
          </w:tcPr>
          <w:p w14:paraId="03AA14F8" w14:textId="77777777" w:rsidR="00524A5D" w:rsidRPr="0044437C" w:rsidRDefault="00000000">
            <w:pPr>
              <w:pStyle w:val="TAH"/>
              <w:rPr>
                <w:lang w:eastAsia="zh-CN"/>
              </w:rPr>
            </w:pPr>
            <w:r w:rsidRPr="0044437C">
              <w:rPr>
                <w:lang w:eastAsia="zh-CN"/>
              </w:rPr>
              <w:t>Physical channel</w:t>
            </w:r>
          </w:p>
        </w:tc>
        <w:tc>
          <w:tcPr>
            <w:tcW w:w="2881" w:type="dxa"/>
          </w:tcPr>
          <w:p w14:paraId="2EF3295D" w14:textId="77777777" w:rsidR="00524A5D" w:rsidRPr="0044437C" w:rsidRDefault="00000000">
            <w:pPr>
              <w:pStyle w:val="TAH"/>
              <w:rPr>
                <w:lang w:eastAsia="zh-CN"/>
              </w:rPr>
            </w:pPr>
            <w:r w:rsidRPr="0044437C">
              <w:rPr>
                <w:lang w:eastAsia="zh-CN"/>
              </w:rPr>
              <w:t>Time Domain Location</w:t>
            </w:r>
          </w:p>
        </w:tc>
        <w:tc>
          <w:tcPr>
            <w:tcW w:w="3118" w:type="dxa"/>
          </w:tcPr>
          <w:p w14:paraId="4186A243" w14:textId="77777777" w:rsidR="00524A5D" w:rsidRPr="0044437C" w:rsidRDefault="00000000">
            <w:pPr>
              <w:pStyle w:val="TAH"/>
              <w:rPr>
                <w:lang w:eastAsia="zh-CN"/>
              </w:rPr>
            </w:pPr>
            <w:r w:rsidRPr="0044437C">
              <w:rPr>
                <w:lang w:eastAsia="zh-CN"/>
              </w:rPr>
              <w:t>Frequency Domain Location</w:t>
            </w:r>
          </w:p>
        </w:tc>
        <w:tc>
          <w:tcPr>
            <w:tcW w:w="2552" w:type="dxa"/>
          </w:tcPr>
          <w:p w14:paraId="650BB722" w14:textId="77777777" w:rsidR="00524A5D" w:rsidRPr="0044437C" w:rsidRDefault="00000000">
            <w:pPr>
              <w:pStyle w:val="TAH"/>
              <w:rPr>
                <w:lang w:eastAsia="zh-CN"/>
              </w:rPr>
            </w:pPr>
            <w:r w:rsidRPr="0044437C">
              <w:rPr>
                <w:lang w:eastAsia="zh-CN"/>
              </w:rPr>
              <w:t>Note</w:t>
            </w:r>
          </w:p>
        </w:tc>
      </w:tr>
      <w:tr w:rsidR="00524A5D" w:rsidRPr="0044437C" w14:paraId="58C56C38" w14:textId="77777777">
        <w:trPr>
          <w:jc w:val="center"/>
        </w:trPr>
        <w:tc>
          <w:tcPr>
            <w:tcW w:w="947" w:type="dxa"/>
          </w:tcPr>
          <w:p w14:paraId="23EBF345" w14:textId="77777777" w:rsidR="00524A5D" w:rsidRPr="0044437C" w:rsidRDefault="00000000">
            <w:pPr>
              <w:pStyle w:val="TAL"/>
            </w:pPr>
            <w:r w:rsidRPr="0044437C">
              <w:rPr>
                <w:rFonts w:cs="v5.0.0"/>
              </w:rPr>
              <w:t>NPRACH</w:t>
            </w:r>
          </w:p>
        </w:tc>
        <w:tc>
          <w:tcPr>
            <w:tcW w:w="2881" w:type="dxa"/>
          </w:tcPr>
          <w:p w14:paraId="2DE06F71" w14:textId="77777777" w:rsidR="00524A5D" w:rsidRPr="0044437C" w:rsidRDefault="00000000">
            <w:pPr>
              <w:pStyle w:val="TAL"/>
              <w:rPr>
                <w:lang w:eastAsia="ja-JP"/>
              </w:rPr>
            </w:pPr>
            <w:r w:rsidRPr="0044437C">
              <w:rPr>
                <w:lang w:eastAsia="ja-JP"/>
              </w:rPr>
              <w:t>Allowed for the parameter n</w:t>
            </w:r>
            <w:r w:rsidRPr="0044437C">
              <w:rPr>
                <w:i/>
                <w:iCs/>
                <w:lang w:eastAsia="ja-JP"/>
              </w:rPr>
              <w:t>prach-Configuration Index</w:t>
            </w:r>
            <w:r w:rsidRPr="0044437C">
              <w:rPr>
                <w:lang w:eastAsia="ja-JP"/>
              </w:rPr>
              <w:t xml:space="preserve"> provided by higher layers</w:t>
            </w:r>
          </w:p>
        </w:tc>
        <w:tc>
          <w:tcPr>
            <w:tcW w:w="3118" w:type="dxa"/>
          </w:tcPr>
          <w:p w14:paraId="161FFF92" w14:textId="77777777" w:rsidR="00524A5D" w:rsidRPr="0044437C" w:rsidRDefault="00000000">
            <w:pPr>
              <w:pStyle w:val="TAL"/>
            </w:pPr>
            <w:r w:rsidRPr="0044437C">
              <w:rPr>
                <w:lang w:eastAsia="ja-JP"/>
              </w:rPr>
              <w:t xml:space="preserve">Allowed for the parameter </w:t>
            </w:r>
            <w:r w:rsidRPr="0044437C">
              <w:rPr>
                <w:i/>
                <w:iCs/>
                <w:lang w:eastAsia="ja-JP"/>
              </w:rPr>
              <w:t xml:space="preserve">nprach-SubcarrierOffset </w:t>
            </w:r>
            <w:r w:rsidRPr="0044437C">
              <w:rPr>
                <w:lang w:eastAsia="ja-JP"/>
              </w:rPr>
              <w:t>provided by higher layers</w:t>
            </w:r>
          </w:p>
        </w:tc>
        <w:tc>
          <w:tcPr>
            <w:tcW w:w="2552" w:type="dxa"/>
          </w:tcPr>
          <w:p w14:paraId="649C3C62"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Section 10.1.6</w:t>
            </w:r>
          </w:p>
        </w:tc>
      </w:tr>
      <w:tr w:rsidR="00524A5D" w:rsidRPr="0044437C" w14:paraId="34087E2D" w14:textId="77777777">
        <w:trPr>
          <w:jc w:val="center"/>
        </w:trPr>
        <w:tc>
          <w:tcPr>
            <w:tcW w:w="947" w:type="dxa"/>
          </w:tcPr>
          <w:p w14:paraId="28D57A69" w14:textId="77777777" w:rsidR="00524A5D" w:rsidRPr="0044437C" w:rsidRDefault="00000000">
            <w:pPr>
              <w:pStyle w:val="TAL"/>
            </w:pPr>
            <w:r w:rsidRPr="0044437C">
              <w:rPr>
                <w:rFonts w:cs="v5.0.0"/>
                <w:snapToGrid w:val="0"/>
              </w:rPr>
              <w:t>NPUSCH</w:t>
            </w:r>
          </w:p>
        </w:tc>
        <w:tc>
          <w:tcPr>
            <w:tcW w:w="2881" w:type="dxa"/>
          </w:tcPr>
          <w:p w14:paraId="20C5CE5C" w14:textId="77777777" w:rsidR="00524A5D" w:rsidRPr="0044437C" w:rsidRDefault="00000000">
            <w:pPr>
              <w:pStyle w:val="TAL"/>
              <w:rPr>
                <w:lang w:eastAsia="ja-JP"/>
              </w:rPr>
            </w:pPr>
            <w:r w:rsidRPr="0044437C">
              <w:t xml:space="preserve">All the </w:t>
            </w:r>
            <w:r w:rsidRPr="0044437C">
              <w:rPr>
                <w:lang w:eastAsia="ja-JP"/>
              </w:rPr>
              <w:t>SC-FDMA</w:t>
            </w:r>
            <w:r w:rsidRPr="0044437C">
              <w:t xml:space="preserve"> symbols of each subframe.</w:t>
            </w:r>
          </w:p>
        </w:tc>
        <w:tc>
          <w:tcPr>
            <w:tcW w:w="3118" w:type="dxa"/>
          </w:tcPr>
          <w:p w14:paraId="5F8A6C72" w14:textId="77777777" w:rsidR="00524A5D" w:rsidRPr="0044437C" w:rsidRDefault="00000000">
            <w:pPr>
              <w:pStyle w:val="TAL"/>
              <w:rPr>
                <w:lang w:eastAsia="ja-JP"/>
              </w:rPr>
            </w:pPr>
            <w:r w:rsidRPr="0044437C">
              <w:rPr>
                <w:rFonts w:eastAsia="MS PGothic" w:cs="Arial"/>
              </w:rPr>
              <w:t>RUs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5C6F4720"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10.1.3</w:t>
            </w:r>
          </w:p>
        </w:tc>
      </w:tr>
    </w:tbl>
    <w:p w14:paraId="44DD5F3C" w14:textId="77777777" w:rsidR="00524A5D" w:rsidRPr="0044437C" w:rsidRDefault="00524A5D"/>
    <w:p w14:paraId="7B9B674C" w14:textId="77777777" w:rsidR="00524A5D" w:rsidRPr="0044437C" w:rsidRDefault="00000000">
      <w:pPr>
        <w:pStyle w:val="Heading1"/>
      </w:pPr>
      <w:bookmarkStart w:id="3192" w:name="_Toc29560"/>
      <w:bookmarkStart w:id="3193" w:name="_Toc232582216"/>
      <w:bookmarkStart w:id="3194" w:name="_Toc32218"/>
      <w:bookmarkStart w:id="3195" w:name="_Toc30545"/>
      <w:bookmarkStart w:id="3196" w:name="_Toc30263"/>
      <w:bookmarkStart w:id="3197" w:name="_Toc194572097"/>
      <w:r w:rsidRPr="0044437C">
        <w:t>H.2</w:t>
      </w:r>
      <w:r w:rsidRPr="0044437C">
        <w:tab/>
        <w:t>Set-up</w:t>
      </w:r>
      <w:bookmarkEnd w:id="3192"/>
      <w:bookmarkEnd w:id="3193"/>
      <w:bookmarkEnd w:id="3194"/>
      <w:bookmarkEnd w:id="3195"/>
      <w:bookmarkEnd w:id="3196"/>
      <w:bookmarkEnd w:id="3197"/>
    </w:p>
    <w:p w14:paraId="13D6BB09" w14:textId="77777777" w:rsidR="00524A5D" w:rsidRPr="0044437C" w:rsidRDefault="00000000">
      <w:pPr>
        <w:rPr>
          <w:rFonts w:cs="v5.0.0"/>
        </w:rPr>
      </w:pPr>
      <w:r w:rsidRPr="0044437C">
        <w:rPr>
          <w:rFonts w:cs="v5.0.0"/>
        </w:rPr>
        <w:t>Table H.2-1 describes the uplink physical channels that are required for connection set up.</w:t>
      </w:r>
    </w:p>
    <w:p w14:paraId="2FD1F574" w14:textId="77777777" w:rsidR="00524A5D" w:rsidRPr="0044437C" w:rsidRDefault="00000000">
      <w:pPr>
        <w:pStyle w:val="TH"/>
      </w:pPr>
      <w:r w:rsidRPr="0044437C">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44437C" w:rsidRDefault="00000000">
            <w:pPr>
              <w:pStyle w:val="TAH"/>
              <w:rPr>
                <w:lang w:eastAsia="zh-CN"/>
              </w:rPr>
            </w:pPr>
            <w:r w:rsidRPr="0044437C">
              <w:rPr>
                <w:lang w:eastAsia="zh-CN"/>
              </w:rPr>
              <w:t>Physical Channel</w:t>
            </w:r>
          </w:p>
        </w:tc>
      </w:tr>
      <w:tr w:rsidR="00524A5D" w:rsidRPr="0044437C" w14:paraId="39A603A3" w14:textId="77777777">
        <w:trPr>
          <w:jc w:val="center"/>
        </w:trPr>
        <w:tc>
          <w:tcPr>
            <w:tcW w:w="2520" w:type="dxa"/>
            <w:tcBorders>
              <w:top w:val="nil"/>
            </w:tcBorders>
          </w:tcPr>
          <w:p w14:paraId="2F570D4D" w14:textId="77777777" w:rsidR="00524A5D" w:rsidRPr="0044437C" w:rsidRDefault="00000000">
            <w:pPr>
              <w:pStyle w:val="TAL"/>
              <w:ind w:firstLine="822"/>
              <w:rPr>
                <w:rFonts w:cs="v5.0.0"/>
              </w:rPr>
            </w:pPr>
            <w:r w:rsidRPr="0044437C">
              <w:rPr>
                <w:rFonts w:cs="v5.0.0"/>
              </w:rPr>
              <w:t>PRACH</w:t>
            </w:r>
          </w:p>
        </w:tc>
      </w:tr>
      <w:tr w:rsidR="00524A5D" w:rsidRPr="0044437C" w14:paraId="0F4BC0ED" w14:textId="77777777">
        <w:trPr>
          <w:jc w:val="center"/>
        </w:trPr>
        <w:tc>
          <w:tcPr>
            <w:tcW w:w="2520" w:type="dxa"/>
          </w:tcPr>
          <w:p w14:paraId="30E654B0" w14:textId="77777777" w:rsidR="00524A5D" w:rsidRPr="0044437C" w:rsidRDefault="00000000">
            <w:pPr>
              <w:pStyle w:val="TAL"/>
              <w:ind w:firstLine="822"/>
              <w:rPr>
                <w:rFonts w:cs="v5.0.0"/>
              </w:rPr>
            </w:pPr>
            <w:r w:rsidRPr="0044437C">
              <w:rPr>
                <w:rFonts w:cs="v5.0.0"/>
                <w:snapToGrid w:val="0"/>
              </w:rPr>
              <w:t>DMRS</w:t>
            </w:r>
          </w:p>
        </w:tc>
      </w:tr>
      <w:tr w:rsidR="00524A5D" w:rsidRPr="0044437C" w14:paraId="556ED887" w14:textId="77777777">
        <w:trPr>
          <w:jc w:val="center"/>
        </w:trPr>
        <w:tc>
          <w:tcPr>
            <w:tcW w:w="2520" w:type="dxa"/>
          </w:tcPr>
          <w:p w14:paraId="68350788" w14:textId="77777777" w:rsidR="00524A5D" w:rsidRPr="0044437C" w:rsidRDefault="00000000">
            <w:pPr>
              <w:pStyle w:val="TAL"/>
              <w:ind w:firstLine="822"/>
              <w:rPr>
                <w:rFonts w:cs="v5.0.0"/>
                <w:snapToGrid w:val="0"/>
              </w:rPr>
            </w:pPr>
            <w:r w:rsidRPr="0044437C">
              <w:rPr>
                <w:rFonts w:cs="v5.0.0"/>
                <w:snapToGrid w:val="0"/>
              </w:rPr>
              <w:t>PUCCH</w:t>
            </w:r>
          </w:p>
        </w:tc>
      </w:tr>
      <w:tr w:rsidR="00524A5D" w:rsidRPr="0044437C" w14:paraId="7148A4A8" w14:textId="77777777">
        <w:trPr>
          <w:jc w:val="center"/>
        </w:trPr>
        <w:tc>
          <w:tcPr>
            <w:tcW w:w="2520" w:type="dxa"/>
          </w:tcPr>
          <w:p w14:paraId="18759101" w14:textId="77777777" w:rsidR="00524A5D" w:rsidRPr="0044437C" w:rsidRDefault="00000000">
            <w:pPr>
              <w:pStyle w:val="TAL"/>
              <w:ind w:firstLine="822"/>
              <w:rPr>
                <w:rFonts w:cs="v5.0.0"/>
                <w:snapToGrid w:val="0"/>
              </w:rPr>
            </w:pPr>
            <w:r w:rsidRPr="0044437C">
              <w:rPr>
                <w:rFonts w:cs="v5.0.0"/>
                <w:snapToGrid w:val="0"/>
              </w:rPr>
              <w:t>PUSCH</w:t>
            </w:r>
          </w:p>
        </w:tc>
      </w:tr>
    </w:tbl>
    <w:p w14:paraId="0AE1C44F" w14:textId="77777777" w:rsidR="00524A5D" w:rsidRPr="0044437C" w:rsidRDefault="00524A5D"/>
    <w:p w14:paraId="1234C72B" w14:textId="77777777" w:rsidR="00524A5D" w:rsidRPr="0044437C" w:rsidRDefault="00000000">
      <w:pPr>
        <w:pStyle w:val="Heading2"/>
      </w:pPr>
      <w:bookmarkStart w:id="3198" w:name="_Toc17106"/>
      <w:bookmarkStart w:id="3199" w:name="_Toc16642"/>
      <w:bookmarkStart w:id="3200" w:name="_Toc9344"/>
      <w:bookmarkStart w:id="3201" w:name="_Toc13425"/>
      <w:bookmarkStart w:id="3202" w:name="_Toc194572098"/>
      <w:r w:rsidRPr="0044437C">
        <w:t>H.2.1</w:t>
      </w:r>
      <w:r w:rsidRPr="0044437C">
        <w:tab/>
        <w:t>Set-up for NB1</w:t>
      </w:r>
      <w:bookmarkEnd w:id="3198"/>
      <w:bookmarkEnd w:id="3199"/>
      <w:bookmarkEnd w:id="3200"/>
      <w:bookmarkEnd w:id="3201"/>
      <w:bookmarkEnd w:id="3202"/>
    </w:p>
    <w:p w14:paraId="0DC98681" w14:textId="77777777" w:rsidR="00524A5D" w:rsidRPr="0044437C" w:rsidRDefault="00000000">
      <w:pPr>
        <w:rPr>
          <w:rFonts w:cs="v5.0.0"/>
        </w:rPr>
      </w:pPr>
      <w:r w:rsidRPr="0044437C">
        <w:rPr>
          <w:rFonts w:cs="v5.0.0"/>
        </w:rPr>
        <w:t>Table H.2.1-1 describes the uplink physical channels that are required for connection set up.</w:t>
      </w:r>
    </w:p>
    <w:p w14:paraId="0739BA17" w14:textId="77777777" w:rsidR="00524A5D" w:rsidRPr="0044437C" w:rsidRDefault="00000000">
      <w:pPr>
        <w:pStyle w:val="TH"/>
      </w:pPr>
      <w:r w:rsidRPr="0044437C">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44437C" w:rsidRDefault="00000000">
            <w:pPr>
              <w:pStyle w:val="TAH"/>
              <w:rPr>
                <w:lang w:eastAsia="zh-CN"/>
              </w:rPr>
            </w:pPr>
            <w:r w:rsidRPr="0044437C">
              <w:rPr>
                <w:lang w:eastAsia="zh-CN"/>
              </w:rPr>
              <w:t>Physical Channel</w:t>
            </w:r>
          </w:p>
        </w:tc>
      </w:tr>
      <w:tr w:rsidR="00524A5D" w:rsidRPr="0044437C" w14:paraId="28993D2D" w14:textId="77777777">
        <w:trPr>
          <w:jc w:val="center"/>
        </w:trPr>
        <w:tc>
          <w:tcPr>
            <w:tcW w:w="2520" w:type="dxa"/>
            <w:tcBorders>
              <w:top w:val="nil"/>
            </w:tcBorders>
          </w:tcPr>
          <w:p w14:paraId="135E6D71" w14:textId="77777777" w:rsidR="00524A5D" w:rsidRPr="0044437C" w:rsidRDefault="00000000">
            <w:pPr>
              <w:pStyle w:val="TAL"/>
              <w:ind w:firstLine="822"/>
              <w:rPr>
                <w:rFonts w:cs="v5.0.0"/>
              </w:rPr>
            </w:pPr>
            <w:r w:rsidRPr="0044437C">
              <w:rPr>
                <w:rFonts w:cs="v5.0.0"/>
              </w:rPr>
              <w:t>NPRACH</w:t>
            </w:r>
          </w:p>
        </w:tc>
      </w:tr>
      <w:tr w:rsidR="00524A5D" w:rsidRPr="0044437C" w14:paraId="5DDD0E77" w14:textId="77777777">
        <w:trPr>
          <w:jc w:val="center"/>
        </w:trPr>
        <w:tc>
          <w:tcPr>
            <w:tcW w:w="2520" w:type="dxa"/>
          </w:tcPr>
          <w:p w14:paraId="19CCB8DF" w14:textId="77777777" w:rsidR="00524A5D" w:rsidRPr="0044437C" w:rsidRDefault="00000000">
            <w:pPr>
              <w:pStyle w:val="TAL"/>
              <w:ind w:firstLine="822"/>
              <w:rPr>
                <w:rFonts w:cs="v5.0.0"/>
                <w:snapToGrid w:val="0"/>
              </w:rPr>
            </w:pPr>
            <w:r w:rsidRPr="0044437C">
              <w:rPr>
                <w:rFonts w:cs="v5.0.0"/>
                <w:snapToGrid w:val="0"/>
              </w:rPr>
              <w:t>NPUSCH</w:t>
            </w:r>
          </w:p>
        </w:tc>
      </w:tr>
    </w:tbl>
    <w:p w14:paraId="0480C1B4" w14:textId="77777777" w:rsidR="00524A5D" w:rsidRPr="0044437C" w:rsidRDefault="00524A5D"/>
    <w:p w14:paraId="5A93BB07" w14:textId="77777777" w:rsidR="00524A5D" w:rsidRPr="0044437C" w:rsidRDefault="00000000">
      <w:pPr>
        <w:pStyle w:val="Heading1"/>
      </w:pPr>
      <w:bookmarkStart w:id="3203" w:name="_Toc23547"/>
      <w:bookmarkStart w:id="3204" w:name="_Toc31724"/>
      <w:bookmarkStart w:id="3205" w:name="_Toc232582217"/>
      <w:bookmarkStart w:id="3206" w:name="_Toc26948"/>
      <w:bookmarkStart w:id="3207" w:name="_Toc20511"/>
      <w:bookmarkStart w:id="3208" w:name="_Toc194572099"/>
      <w:r w:rsidRPr="0044437C">
        <w:t>H.3</w:t>
      </w:r>
      <w:r w:rsidRPr="0044437C">
        <w:tab/>
        <w:t>Connection</w:t>
      </w:r>
      <w:bookmarkEnd w:id="3203"/>
      <w:bookmarkEnd w:id="3204"/>
      <w:bookmarkEnd w:id="3205"/>
      <w:bookmarkEnd w:id="3206"/>
      <w:bookmarkEnd w:id="3207"/>
      <w:bookmarkEnd w:id="3208"/>
    </w:p>
    <w:p w14:paraId="707AF4ED" w14:textId="77777777" w:rsidR="00524A5D" w:rsidRPr="0044437C" w:rsidRDefault="00000000">
      <w:pPr>
        <w:rPr>
          <w:rFonts w:cs="v5.0.0"/>
        </w:rPr>
      </w:pPr>
      <w:r w:rsidRPr="0044437C">
        <w:rPr>
          <w:rFonts w:cs="v5.0.0"/>
        </w:rPr>
        <w:t>The following clauses describes the uplink physical channels that are transmitted during a connection i.e., when measurements are done.</w:t>
      </w:r>
    </w:p>
    <w:p w14:paraId="38130BD4" w14:textId="77777777" w:rsidR="00524A5D" w:rsidRPr="0044437C" w:rsidRDefault="00000000">
      <w:pPr>
        <w:pStyle w:val="Heading2"/>
      </w:pPr>
      <w:bookmarkStart w:id="3209" w:name="_Toc7155"/>
      <w:bookmarkStart w:id="3210" w:name="_Toc20924"/>
      <w:bookmarkStart w:id="3211" w:name="_Toc232582218"/>
      <w:bookmarkStart w:id="3212" w:name="_Toc20815"/>
      <w:bookmarkStart w:id="3213" w:name="_Toc13546"/>
      <w:bookmarkStart w:id="3214" w:name="_Toc194572100"/>
      <w:r w:rsidRPr="0044437C">
        <w:t>H.3.0</w:t>
      </w:r>
      <w:r w:rsidRPr="0044437C">
        <w:tab/>
        <w:t>Measurement of Transmitter Characteristics</w:t>
      </w:r>
      <w:bookmarkEnd w:id="3209"/>
      <w:bookmarkEnd w:id="3210"/>
      <w:bookmarkEnd w:id="3211"/>
      <w:bookmarkEnd w:id="3212"/>
      <w:bookmarkEnd w:id="3213"/>
      <w:bookmarkEnd w:id="3214"/>
    </w:p>
    <w:p w14:paraId="4DB994DD" w14:textId="77777777" w:rsidR="00524A5D" w:rsidRPr="0044437C" w:rsidRDefault="00000000">
      <w:pPr>
        <w:rPr>
          <w:rFonts w:eastAsia="SimSun"/>
        </w:rPr>
      </w:pPr>
      <w:r w:rsidRPr="0044437C">
        <w:rPr>
          <w:rFonts w:eastAsia="SimSun"/>
        </w:rPr>
        <w:t>As specified in the test case. Otherwise:</w:t>
      </w:r>
    </w:p>
    <w:p w14:paraId="6390BBBF" w14:textId="77777777" w:rsidR="00524A5D" w:rsidRPr="0044437C" w:rsidRDefault="00000000">
      <w:pPr>
        <w:pStyle w:val="B1"/>
        <w:rPr>
          <w:rFonts w:eastAsia="SimSun"/>
        </w:rPr>
      </w:pPr>
      <w:r w:rsidRPr="0044437C">
        <w:rPr>
          <w:rFonts w:eastAsia="SimSun"/>
        </w:rPr>
        <w:t>-</w:t>
      </w:r>
      <w:r w:rsidRPr="0044437C">
        <w:rPr>
          <w:rFonts w:eastAsia="SimSun"/>
        </w:rPr>
        <w:tab/>
        <w:t>PUSCH + DMRS for PUSCH (and DMRS) measurements.</w:t>
      </w:r>
    </w:p>
    <w:p w14:paraId="427F89F2" w14:textId="77777777" w:rsidR="00524A5D" w:rsidRPr="0044437C" w:rsidRDefault="00000000">
      <w:pPr>
        <w:pStyle w:val="B1"/>
        <w:rPr>
          <w:rFonts w:eastAsia="SimSun"/>
        </w:rPr>
      </w:pPr>
      <w:r w:rsidRPr="0044437C">
        <w:rPr>
          <w:rFonts w:eastAsia="SimSun"/>
        </w:rPr>
        <w:t>-</w:t>
      </w:r>
      <w:r w:rsidRPr="0044437C">
        <w:rPr>
          <w:rFonts w:eastAsia="SimSun"/>
        </w:rPr>
        <w:tab/>
        <w:t>PUCCH + DMRS for PUCCH (and DMRS) measurements.</w:t>
      </w:r>
    </w:p>
    <w:p w14:paraId="31DBD08C" w14:textId="77777777" w:rsidR="00524A5D" w:rsidRPr="0044437C" w:rsidRDefault="00000000">
      <w:pPr>
        <w:pStyle w:val="B1"/>
        <w:rPr>
          <w:rFonts w:eastAsia="SimSun"/>
        </w:rPr>
      </w:pPr>
      <w:r w:rsidRPr="0044437C">
        <w:rPr>
          <w:rFonts w:eastAsia="SimSun"/>
        </w:rPr>
        <w:t>-</w:t>
      </w:r>
      <w:r w:rsidRPr="0044437C">
        <w:rPr>
          <w:rFonts w:eastAsia="SimSun"/>
        </w:rPr>
        <w:tab/>
        <w:t>PRACH for PRACH measurements.</w:t>
      </w:r>
    </w:p>
    <w:p w14:paraId="58DC5736" w14:textId="77777777" w:rsidR="00524A5D" w:rsidRPr="0044437C" w:rsidRDefault="00000000">
      <w:pPr>
        <w:pStyle w:val="B1"/>
        <w:rPr>
          <w:rFonts w:eastAsia="SimSun"/>
        </w:rPr>
      </w:pPr>
      <w:r w:rsidRPr="0044437C">
        <w:rPr>
          <w:rFonts w:eastAsia="SimSun"/>
        </w:rPr>
        <w:t>-</w:t>
      </w:r>
      <w:r w:rsidRPr="0044437C">
        <w:rPr>
          <w:rFonts w:eastAsia="SimSun"/>
        </w:rPr>
        <w:tab/>
        <w:t>SRS for SRS measurements.</w:t>
      </w:r>
    </w:p>
    <w:p w14:paraId="180A8FFB" w14:textId="77777777" w:rsidR="00524A5D" w:rsidRPr="0044437C" w:rsidRDefault="00000000">
      <w:pPr>
        <w:pStyle w:val="Heading2"/>
      </w:pPr>
      <w:bookmarkStart w:id="3215" w:name="_Toc16237"/>
      <w:bookmarkStart w:id="3216" w:name="_Toc20140"/>
      <w:bookmarkStart w:id="3217" w:name="_Toc2858"/>
      <w:bookmarkStart w:id="3218" w:name="_Toc232582219"/>
      <w:bookmarkStart w:id="3219" w:name="_Toc4423"/>
      <w:bookmarkStart w:id="3220" w:name="_Toc194572101"/>
      <w:r w:rsidRPr="0044437C">
        <w:t>H.3.1</w:t>
      </w:r>
      <w:r w:rsidRPr="0044437C">
        <w:tab/>
        <w:t>Measurement of Receiver Characteristics</w:t>
      </w:r>
      <w:bookmarkEnd w:id="3215"/>
      <w:bookmarkEnd w:id="3216"/>
      <w:bookmarkEnd w:id="3217"/>
      <w:bookmarkEnd w:id="3218"/>
      <w:bookmarkEnd w:id="3219"/>
      <w:bookmarkEnd w:id="3220"/>
    </w:p>
    <w:p w14:paraId="68425018" w14:textId="77777777" w:rsidR="00524A5D" w:rsidRPr="0044437C" w:rsidRDefault="00000000">
      <w:pPr>
        <w:rPr>
          <w:rFonts w:eastAsia="SimSun"/>
        </w:rPr>
      </w:pPr>
      <w:r w:rsidRPr="0044437C">
        <w:rPr>
          <w:rFonts w:eastAsia="SimSun"/>
        </w:rPr>
        <w:t>As specified in the test case. Otherwise:</w:t>
      </w:r>
    </w:p>
    <w:p w14:paraId="5307A699" w14:textId="69861B87"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uplink interference configured.</w:t>
      </w:r>
    </w:p>
    <w:p w14:paraId="678F1B6A" w14:textId="5DA995FC"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uplink interference configured.</w:t>
      </w:r>
    </w:p>
    <w:p w14:paraId="781B978F" w14:textId="77777777" w:rsidR="00524A5D" w:rsidRPr="0044437C" w:rsidRDefault="00000000">
      <w:pPr>
        <w:pStyle w:val="Heading2"/>
      </w:pPr>
      <w:bookmarkStart w:id="3221" w:name="_Toc6696"/>
      <w:bookmarkStart w:id="3222" w:name="_Toc9983"/>
      <w:bookmarkStart w:id="3223" w:name="_Toc20930"/>
      <w:bookmarkStart w:id="3224" w:name="_Toc232582220"/>
      <w:bookmarkStart w:id="3225" w:name="_Toc15171"/>
      <w:bookmarkStart w:id="3226" w:name="_Toc194572102"/>
      <w:r w:rsidRPr="0044437C">
        <w:t>H.3.2</w:t>
      </w:r>
      <w:r w:rsidRPr="0044437C">
        <w:tab/>
        <w:t>Measurement of Performance Requirements</w:t>
      </w:r>
      <w:bookmarkEnd w:id="3221"/>
      <w:bookmarkEnd w:id="3222"/>
      <w:bookmarkEnd w:id="3223"/>
      <w:bookmarkEnd w:id="3224"/>
      <w:bookmarkEnd w:id="3225"/>
      <w:bookmarkEnd w:id="3226"/>
    </w:p>
    <w:p w14:paraId="559231EC" w14:textId="77777777" w:rsidR="00524A5D" w:rsidRPr="0044437C" w:rsidRDefault="00000000">
      <w:pPr>
        <w:rPr>
          <w:rFonts w:eastAsia="SimSun"/>
        </w:rPr>
      </w:pPr>
      <w:r w:rsidRPr="0044437C">
        <w:rPr>
          <w:rFonts w:eastAsia="SimSun"/>
        </w:rPr>
        <w:t>As specified in the test case. Otherwise:</w:t>
      </w:r>
    </w:p>
    <w:p w14:paraId="64921701" w14:textId="63A7217B" w:rsidR="00524A5D" w:rsidRPr="0044437C" w:rsidRDefault="00E36978" w:rsidP="00E36978">
      <w:pPr>
        <w:ind w:left="568"/>
        <w:rPr>
          <w:rFonts w:eastAsia="SimSun"/>
        </w:rPr>
      </w:pPr>
      <w:r w:rsidRPr="0044437C">
        <w:rPr>
          <w:rFonts w:eastAsia="SimSun"/>
        </w:rPr>
        <w:lastRenderedPageBreak/>
        <w:t>-</w:t>
      </w:r>
      <w:r w:rsidRPr="0044437C">
        <w:rPr>
          <w:rFonts w:eastAsia="SimSun"/>
        </w:rPr>
        <w:tab/>
        <w:t>PUCCH + DMRS for measurements without CSI feedback, or with CSI feedback in PUCCH mode.</w:t>
      </w:r>
    </w:p>
    <w:p w14:paraId="53896D42" w14:textId="16E05903"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CSI feedback in PUSCH mode.</w:t>
      </w:r>
    </w:p>
    <w:p w14:paraId="5A316C65" w14:textId="77777777" w:rsidR="00524A5D" w:rsidRPr="0044437C" w:rsidRDefault="00000000">
      <w:pPr>
        <w:pStyle w:val="Heading1"/>
      </w:pPr>
      <w:bookmarkStart w:id="3227" w:name="_Toc9269"/>
      <w:bookmarkStart w:id="3228" w:name="_Toc4138"/>
      <w:bookmarkStart w:id="3229" w:name="_Toc6683"/>
      <w:bookmarkStart w:id="3230" w:name="_Toc5424"/>
      <w:bookmarkStart w:id="3231" w:name="_Toc194572103"/>
      <w:r w:rsidRPr="0044437C">
        <w:t>H.4</w:t>
      </w:r>
      <w:r w:rsidRPr="0044437C">
        <w:tab/>
        <w:t>Connection for NB1</w:t>
      </w:r>
      <w:bookmarkEnd w:id="3227"/>
      <w:bookmarkEnd w:id="3228"/>
      <w:bookmarkEnd w:id="3229"/>
      <w:bookmarkEnd w:id="3230"/>
      <w:bookmarkEnd w:id="3231"/>
    </w:p>
    <w:p w14:paraId="35183C5A" w14:textId="77777777" w:rsidR="00524A5D" w:rsidRPr="0044437C" w:rsidRDefault="00000000">
      <w:pPr>
        <w:rPr>
          <w:rFonts w:cs="v5.0.0"/>
        </w:rPr>
      </w:pPr>
      <w:r w:rsidRPr="0044437C">
        <w:rPr>
          <w:rFonts w:cs="v5.0.0"/>
        </w:rPr>
        <w:t>The following clauses describes the uplink physical channels that are transmitted during a connection i.e., when measurements are done.</w:t>
      </w:r>
    </w:p>
    <w:p w14:paraId="7DD0247B" w14:textId="77777777" w:rsidR="00524A5D" w:rsidRPr="0044437C" w:rsidRDefault="00000000">
      <w:pPr>
        <w:pStyle w:val="Heading2"/>
      </w:pPr>
      <w:bookmarkStart w:id="3232" w:name="_Toc10061"/>
      <w:bookmarkStart w:id="3233" w:name="_Toc11520"/>
      <w:bookmarkStart w:id="3234" w:name="_Toc21250"/>
      <w:bookmarkStart w:id="3235" w:name="_Toc30134"/>
      <w:bookmarkStart w:id="3236" w:name="_Toc194572104"/>
      <w:r w:rsidRPr="0044437C">
        <w:t>H.4.0</w:t>
      </w:r>
      <w:r w:rsidRPr="0044437C">
        <w:tab/>
        <w:t>Measurement of Transmitter Characteristics</w:t>
      </w:r>
      <w:bookmarkEnd w:id="3232"/>
      <w:bookmarkEnd w:id="3233"/>
      <w:bookmarkEnd w:id="3234"/>
      <w:bookmarkEnd w:id="3235"/>
      <w:bookmarkEnd w:id="3236"/>
    </w:p>
    <w:p w14:paraId="35147014" w14:textId="77777777" w:rsidR="00524A5D" w:rsidRPr="0044437C" w:rsidRDefault="00000000">
      <w:pPr>
        <w:rPr>
          <w:rFonts w:eastAsia="SimSun"/>
        </w:rPr>
      </w:pPr>
      <w:r w:rsidRPr="0044437C">
        <w:rPr>
          <w:rFonts w:eastAsia="SimSun"/>
        </w:rPr>
        <w:t>As specified in the test case. Otherwise:</w:t>
      </w:r>
    </w:p>
    <w:p w14:paraId="6C1C9098" w14:textId="77777777" w:rsidR="00524A5D" w:rsidRPr="0044437C" w:rsidRDefault="00000000">
      <w:pPr>
        <w:pStyle w:val="B1"/>
        <w:rPr>
          <w:rFonts w:eastAsia="SimSun"/>
        </w:rPr>
      </w:pPr>
      <w:r w:rsidRPr="0044437C">
        <w:rPr>
          <w:rFonts w:eastAsia="SimSun"/>
        </w:rPr>
        <w:t>-</w:t>
      </w:r>
      <w:r w:rsidRPr="0044437C">
        <w:rPr>
          <w:rFonts w:eastAsia="SimSun"/>
        </w:rPr>
        <w:tab/>
        <w:t>NPUSCH for measurements.</w:t>
      </w:r>
    </w:p>
    <w:p w14:paraId="1EE4158D" w14:textId="77777777" w:rsidR="00524A5D" w:rsidRPr="0044437C" w:rsidRDefault="00000000">
      <w:pPr>
        <w:pStyle w:val="B1"/>
        <w:rPr>
          <w:rFonts w:eastAsia="SimSun"/>
        </w:rPr>
      </w:pPr>
      <w:r w:rsidRPr="0044437C">
        <w:rPr>
          <w:rFonts w:eastAsia="SimSun"/>
        </w:rPr>
        <w:t>-</w:t>
      </w:r>
      <w:r w:rsidRPr="0044437C">
        <w:rPr>
          <w:rFonts w:eastAsia="SimSun"/>
        </w:rPr>
        <w:tab/>
        <w:t>NPRACH for PRACH measurements.</w:t>
      </w:r>
    </w:p>
    <w:p w14:paraId="2F1B7F4A" w14:textId="77777777" w:rsidR="00524A5D" w:rsidRPr="0044437C" w:rsidRDefault="00000000">
      <w:pPr>
        <w:pStyle w:val="Heading2"/>
      </w:pPr>
      <w:bookmarkStart w:id="3237" w:name="_Toc26464"/>
      <w:bookmarkStart w:id="3238" w:name="_Toc19645"/>
      <w:bookmarkStart w:id="3239" w:name="_Toc4110"/>
      <w:bookmarkStart w:id="3240" w:name="_Toc20036"/>
      <w:bookmarkStart w:id="3241" w:name="_Toc194572105"/>
      <w:r w:rsidRPr="0044437C">
        <w:t>H.4.1</w:t>
      </w:r>
      <w:r w:rsidRPr="0044437C">
        <w:tab/>
        <w:t>Measurement of Receiver Characteristics</w:t>
      </w:r>
      <w:bookmarkEnd w:id="3237"/>
      <w:bookmarkEnd w:id="3238"/>
      <w:bookmarkEnd w:id="3239"/>
      <w:bookmarkEnd w:id="3240"/>
      <w:bookmarkEnd w:id="3241"/>
    </w:p>
    <w:p w14:paraId="4CEF1525" w14:textId="77777777" w:rsidR="00524A5D" w:rsidRPr="0044437C" w:rsidRDefault="00000000">
      <w:pPr>
        <w:rPr>
          <w:rFonts w:eastAsia="SimSun"/>
        </w:rPr>
      </w:pPr>
      <w:r w:rsidRPr="0044437C">
        <w:rPr>
          <w:rFonts w:eastAsia="SimSun"/>
        </w:rPr>
        <w:t>As specified in the test case. Otherwise:</w:t>
      </w:r>
    </w:p>
    <w:p w14:paraId="0B0B0F6D" w14:textId="1A43FF08"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425B7A0D" w14:textId="77777777" w:rsidR="00524A5D" w:rsidRPr="0044437C" w:rsidRDefault="00000000">
      <w:pPr>
        <w:pStyle w:val="Heading2"/>
      </w:pPr>
      <w:bookmarkStart w:id="3242" w:name="_Toc23966"/>
      <w:bookmarkStart w:id="3243" w:name="_Toc15427"/>
      <w:bookmarkStart w:id="3244" w:name="_Toc26126"/>
      <w:bookmarkStart w:id="3245" w:name="_Toc8409"/>
      <w:bookmarkStart w:id="3246" w:name="_Toc194572106"/>
      <w:r w:rsidRPr="0044437C">
        <w:t>H.4.2</w:t>
      </w:r>
      <w:r w:rsidRPr="0044437C">
        <w:tab/>
        <w:t>Measurement of Performance Requirements</w:t>
      </w:r>
      <w:bookmarkEnd w:id="3242"/>
      <w:bookmarkEnd w:id="3243"/>
      <w:bookmarkEnd w:id="3244"/>
      <w:bookmarkEnd w:id="3245"/>
      <w:bookmarkEnd w:id="3246"/>
    </w:p>
    <w:p w14:paraId="4A661A11" w14:textId="77777777" w:rsidR="00524A5D" w:rsidRPr="0044437C" w:rsidRDefault="00000000">
      <w:pPr>
        <w:rPr>
          <w:rFonts w:eastAsia="SimSun"/>
        </w:rPr>
      </w:pPr>
      <w:r w:rsidRPr="0044437C">
        <w:rPr>
          <w:rFonts w:eastAsia="SimSun"/>
        </w:rPr>
        <w:t>As specified in the test case. Otherwise:</w:t>
      </w:r>
    </w:p>
    <w:p w14:paraId="4A02D3BE" w14:textId="1B40F6AD"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69820A7F" w14:textId="77777777" w:rsidR="00524A5D" w:rsidRPr="0044437C" w:rsidRDefault="00000000">
      <w:pPr>
        <w:pStyle w:val="Heading8"/>
        <w:rPr>
          <w:rFonts w:eastAsia="SimSun"/>
          <w:lang w:eastAsia="zh-CN"/>
        </w:rPr>
      </w:pPr>
      <w:bookmarkStart w:id="3247" w:name="MCCQCTEMPBM_00000041"/>
      <w:r w:rsidRPr="0044437C">
        <w:br w:type="page"/>
      </w:r>
      <w:bookmarkStart w:id="3248" w:name="_Toc20384"/>
      <w:bookmarkStart w:id="3249" w:name="_Toc29030"/>
      <w:bookmarkStart w:id="3250" w:name="_Toc16895"/>
      <w:bookmarkStart w:id="3251" w:name="_Toc9614"/>
      <w:bookmarkStart w:id="3252" w:name="_Toc194572107"/>
      <w:r w:rsidRPr="0044437C">
        <w:lastRenderedPageBreak/>
        <w:t>Annex I (</w:t>
      </w:r>
      <w:r w:rsidRPr="0044437C">
        <w:rPr>
          <w:rFonts w:eastAsia="SimSun"/>
          <w:lang w:eastAsia="zh-CN"/>
        </w:rPr>
        <w:t>reserved</w:t>
      </w:r>
      <w:r w:rsidRPr="0044437C">
        <w:t>):</w:t>
      </w:r>
      <w:bookmarkEnd w:id="3248"/>
      <w:bookmarkEnd w:id="3249"/>
      <w:bookmarkEnd w:id="3250"/>
      <w:bookmarkEnd w:id="3251"/>
      <w:bookmarkEnd w:id="3252"/>
    </w:p>
    <w:bookmarkEnd w:id="3247"/>
    <w:p w14:paraId="3CD9883F" w14:textId="77777777" w:rsidR="00524A5D" w:rsidRPr="0044437C" w:rsidRDefault="00524A5D"/>
    <w:p w14:paraId="004CB820" w14:textId="20821F73" w:rsidR="00524A5D" w:rsidRPr="0044437C" w:rsidRDefault="00000000">
      <w:pPr>
        <w:pStyle w:val="Heading8"/>
        <w:rPr>
          <w:rFonts w:eastAsia="MS Mincho"/>
        </w:rPr>
      </w:pPr>
      <w:bookmarkStart w:id="3253" w:name="_Toc21769"/>
      <w:bookmarkStart w:id="3254" w:name="_Toc7460"/>
      <w:bookmarkStart w:id="3255" w:name="_Toc23572"/>
      <w:bookmarkStart w:id="3256" w:name="_Toc1409"/>
      <w:bookmarkStart w:id="3257" w:name="_Toc194572108"/>
      <w:bookmarkStart w:id="3258" w:name="MCCQCTEMPBM_00000042"/>
      <w:r w:rsidRPr="0044437C">
        <w:rPr>
          <w:rFonts w:eastAsia="SimSun"/>
          <w:lang w:eastAsia="zh-CN"/>
        </w:rPr>
        <w:t>A</w:t>
      </w:r>
      <w:r w:rsidRPr="0044437C">
        <w:t>nnex J (</w:t>
      </w:r>
      <w:r w:rsidRPr="0044437C">
        <w:rPr>
          <w:rFonts w:eastAsia="SimSun"/>
          <w:lang w:eastAsia="zh-CN"/>
        </w:rPr>
        <w:t>reserved</w:t>
      </w:r>
      <w:r w:rsidRPr="0044437C">
        <w:t>):</w:t>
      </w:r>
      <w:bookmarkEnd w:id="3253"/>
      <w:bookmarkEnd w:id="3254"/>
      <w:bookmarkEnd w:id="3255"/>
      <w:bookmarkEnd w:id="3256"/>
      <w:bookmarkEnd w:id="3257"/>
    </w:p>
    <w:p w14:paraId="1EF953BA" w14:textId="77777777" w:rsidR="00E36978" w:rsidRPr="0044437C" w:rsidRDefault="00E36978" w:rsidP="00E36978">
      <w:bookmarkStart w:id="3259" w:name="_Toc2021"/>
      <w:bookmarkStart w:id="3260" w:name="_Toc6939"/>
      <w:bookmarkStart w:id="3261" w:name="_Toc16291"/>
      <w:bookmarkStart w:id="3262" w:name="_Toc3882"/>
      <w:bookmarkEnd w:id="3258"/>
    </w:p>
    <w:p w14:paraId="1A4051EF" w14:textId="3AFD357A" w:rsidR="00524A5D" w:rsidRPr="0044437C" w:rsidRDefault="00000000">
      <w:pPr>
        <w:pStyle w:val="Heading8"/>
        <w:rPr>
          <w:rFonts w:eastAsia="MS Mincho"/>
        </w:rPr>
      </w:pPr>
      <w:bookmarkStart w:id="3263" w:name="_Toc194572109"/>
      <w:r w:rsidRPr="0044437C">
        <w:t>Annex K (normative):</w:t>
      </w:r>
      <w:r w:rsidRPr="0044437C">
        <w:br/>
        <w:t>NB-IoT Test Frequencies</w:t>
      </w:r>
      <w:bookmarkEnd w:id="3259"/>
      <w:bookmarkEnd w:id="3260"/>
      <w:bookmarkEnd w:id="3261"/>
      <w:bookmarkEnd w:id="3262"/>
      <w:bookmarkEnd w:id="3263"/>
    </w:p>
    <w:p w14:paraId="3093FB0B" w14:textId="77777777" w:rsidR="00524A5D" w:rsidRPr="0044437C" w:rsidRDefault="00000000">
      <w:pPr>
        <w:pStyle w:val="Heading1"/>
      </w:pPr>
      <w:bookmarkStart w:id="3264" w:name="_Toc3014"/>
      <w:bookmarkStart w:id="3265" w:name="_Toc5294"/>
      <w:bookmarkStart w:id="3266" w:name="_Toc5453"/>
      <w:bookmarkStart w:id="3267" w:name="_Toc18019"/>
      <w:bookmarkStart w:id="3268" w:name="_Toc194572110"/>
      <w:r w:rsidRPr="0044437C">
        <w:rPr>
          <w:rFonts w:eastAsia="MS Mincho"/>
        </w:rPr>
        <w:t>K</w:t>
      </w:r>
      <w:r w:rsidRPr="0044437C">
        <w:t>.1</w:t>
      </w:r>
      <w:r w:rsidRPr="0044437C">
        <w:tab/>
        <w:t>NB-IoT Test frequencies for TRx Tests</w:t>
      </w:r>
      <w:bookmarkEnd w:id="3264"/>
      <w:bookmarkEnd w:id="3265"/>
      <w:bookmarkEnd w:id="3266"/>
      <w:bookmarkEnd w:id="3267"/>
      <w:bookmarkEnd w:id="3268"/>
    </w:p>
    <w:p w14:paraId="3812A633" w14:textId="77777777" w:rsidR="00524A5D" w:rsidRPr="0044437C" w:rsidRDefault="00000000">
      <w:r w:rsidRPr="0044437C">
        <w:t>Testing frequencies for all NB-IoT TRx test cases (sections 6 and 7 in TS 36.521-</w:t>
      </w:r>
      <w:r w:rsidRPr="0044437C">
        <w:rPr>
          <w:rFonts w:eastAsia="SimSun"/>
          <w:lang w:eastAsia="zh-CN"/>
        </w:rPr>
        <w:t>4</w:t>
      </w:r>
      <w:r w:rsidRPr="0044437C">
        <w:t>) should be selected across the bands UE supports from any of the following subclauses indicated by each test case.</w:t>
      </w:r>
    </w:p>
    <w:p w14:paraId="3E7ED057" w14:textId="77777777" w:rsidR="00524A5D" w:rsidRPr="0044437C" w:rsidRDefault="00000000">
      <w:r w:rsidRPr="0044437C">
        <w:t>For transmitter test cases (section 6 in TS 36.521-</w:t>
      </w:r>
      <w:r w:rsidRPr="0044437C">
        <w:rPr>
          <w:rFonts w:eastAsia="SimSun"/>
          <w:lang w:eastAsia="zh-CN"/>
        </w:rPr>
        <w:t>4</w:t>
      </w:r>
      <w:r w:rsidRPr="0044437C">
        <w:t>), UL frequencies should be considered on the test frequency selection algorithm described above, while DL frequencies should be used for receiver test cases (section 7 in TS 36.521-</w:t>
      </w:r>
      <w:r w:rsidRPr="0044437C">
        <w:rPr>
          <w:rFonts w:eastAsia="SimSun"/>
          <w:lang w:eastAsia="zh-CN"/>
        </w:rPr>
        <w:t>4</w:t>
      </w:r>
      <w:r w:rsidRPr="0044437C">
        <w:t>).</w:t>
      </w:r>
    </w:p>
    <w:p w14:paraId="220B5CF8" w14:textId="77777777" w:rsidR="00524A5D" w:rsidRPr="0044437C" w:rsidRDefault="00000000">
      <w:r w:rsidRPr="0044437C">
        <w:t>Refer to TS 36.508 [</w:t>
      </w:r>
      <w:r w:rsidRPr="0044437C">
        <w:rPr>
          <w:rFonts w:eastAsia="SimSun"/>
          <w:lang w:eastAsia="zh-CN"/>
        </w:rPr>
        <w:t>12</w:t>
      </w:r>
      <w:r w:rsidRPr="0044437C">
        <w:t>] section 8.1.3.1 for testing frequencies associated to each frequency band and each operation mode.</w:t>
      </w:r>
    </w:p>
    <w:p w14:paraId="28FA54E3" w14:textId="77777777" w:rsidR="00524A5D" w:rsidRPr="0044437C" w:rsidRDefault="00000000">
      <w:pPr>
        <w:pStyle w:val="Heading2"/>
      </w:pPr>
      <w:bookmarkStart w:id="3269" w:name="_Toc618"/>
      <w:bookmarkStart w:id="3270" w:name="_Toc31348"/>
      <w:bookmarkStart w:id="3271" w:name="_Toc6882"/>
      <w:bookmarkStart w:id="3272" w:name="_Toc20021"/>
      <w:bookmarkStart w:id="3273" w:name="_Toc194572111"/>
      <w:r w:rsidRPr="0044437C">
        <w:t>K.1.1</w:t>
      </w:r>
      <w:r w:rsidRPr="0044437C">
        <w:tab/>
        <w:t>Test frequencies selection criteria 1</w:t>
      </w:r>
      <w:bookmarkEnd w:id="3269"/>
      <w:bookmarkEnd w:id="3270"/>
      <w:bookmarkEnd w:id="3271"/>
      <w:bookmarkEnd w:id="3272"/>
      <w:bookmarkEnd w:id="3273"/>
    </w:p>
    <w:p w14:paraId="2697442F" w14:textId="3F6A830B" w:rsidR="00524A5D" w:rsidRPr="0044437C" w:rsidRDefault="00000000">
      <w:r w:rsidRPr="0044437C">
        <w:t>Among all frequency bands ranges supported by the UE, testing points are defined as:</w:t>
      </w:r>
    </w:p>
    <w:p w14:paraId="141F9000" w14:textId="77777777" w:rsidR="00524A5D" w:rsidRPr="0044437C" w:rsidRDefault="00000000" w:rsidP="00C7650D">
      <w:pPr>
        <w:pStyle w:val="B1"/>
      </w:pPr>
      <w:r w:rsidRPr="0044437C">
        <w:t>-</w:t>
      </w:r>
      <w:r w:rsidRPr="0044437C">
        <w:tab/>
        <w:t>@ low range of the lowest supported band</w:t>
      </w:r>
    </w:p>
    <w:p w14:paraId="19E40A12" w14:textId="77777777" w:rsidR="00524A5D" w:rsidRPr="0044437C" w:rsidRDefault="00000000" w:rsidP="00C7650D">
      <w:pPr>
        <w:pStyle w:val="B1"/>
      </w:pPr>
      <w:r w:rsidRPr="0044437C">
        <w:t>-</w:t>
      </w:r>
      <w:r w:rsidRPr="0044437C">
        <w:tab/>
        <w:t>@ high range of the highest supported band</w:t>
      </w:r>
    </w:p>
    <w:p w14:paraId="5C63259C" w14:textId="77777777" w:rsidR="00524A5D" w:rsidRPr="0044437C" w:rsidRDefault="00000000">
      <w:pPr>
        <w:pStyle w:val="Heading2"/>
      </w:pPr>
      <w:bookmarkStart w:id="3274" w:name="_Toc19746"/>
      <w:bookmarkStart w:id="3275" w:name="_Toc29268"/>
      <w:bookmarkStart w:id="3276" w:name="_Toc32703"/>
      <w:bookmarkStart w:id="3277" w:name="_Toc11275"/>
      <w:bookmarkStart w:id="3278" w:name="_Toc194572112"/>
      <w:r w:rsidRPr="0044437C">
        <w:t>K.1.2</w:t>
      </w:r>
      <w:r w:rsidRPr="0044437C">
        <w:tab/>
        <w:t>Test frequencies selection criteria 2</w:t>
      </w:r>
      <w:bookmarkEnd w:id="3274"/>
      <w:bookmarkEnd w:id="3275"/>
      <w:bookmarkEnd w:id="3276"/>
      <w:bookmarkEnd w:id="3277"/>
      <w:bookmarkEnd w:id="3278"/>
    </w:p>
    <w:p w14:paraId="62A6C00A" w14:textId="743210D7" w:rsidR="00524A5D" w:rsidRPr="0044437C" w:rsidRDefault="00000000">
      <w:r w:rsidRPr="0044437C">
        <w:t>Among all frequency bands ranges supported by the UE, testing points are defined as:</w:t>
      </w:r>
    </w:p>
    <w:p w14:paraId="32222ED4" w14:textId="77777777" w:rsidR="00524A5D" w:rsidRPr="0044437C" w:rsidRDefault="00000000">
      <w:pPr>
        <w:pStyle w:val="B1"/>
      </w:pPr>
      <w:r w:rsidRPr="0044437C">
        <w:t>-</w:t>
      </w:r>
      <w:r w:rsidRPr="0044437C">
        <w:tab/>
        <w:t>@ low range of the lowest supported band</w:t>
      </w:r>
    </w:p>
    <w:p w14:paraId="646B43C5" w14:textId="77777777" w:rsidR="00524A5D" w:rsidRPr="0044437C" w:rsidRDefault="00000000">
      <w:pPr>
        <w:pStyle w:val="B1"/>
      </w:pPr>
      <w:r w:rsidRPr="0044437C">
        <w:t>-</w:t>
      </w:r>
      <w:r w:rsidRPr="0044437C">
        <w:tab/>
        <w:t>@ high range of the highest supported band</w:t>
      </w:r>
    </w:p>
    <w:p w14:paraId="0213C4B9" w14:textId="3FBCEBC3" w:rsidR="00524A5D" w:rsidRPr="0044437C" w:rsidRDefault="00000000">
      <w:pPr>
        <w:pStyle w:val="B1"/>
      </w:pPr>
      <w:r w:rsidRPr="0044437C">
        <w:t>-</w:t>
      </w:r>
      <w:r w:rsidRPr="0044437C">
        <w:tab/>
        <w:t>All mid range of all supported mid bands (supported bands between lowest supported band and highest supported band)</w:t>
      </w:r>
    </w:p>
    <w:p w14:paraId="4B6E8CC0" w14:textId="77777777" w:rsidR="00524A5D" w:rsidRPr="0044437C" w:rsidRDefault="00000000">
      <w:pPr>
        <w:pStyle w:val="Heading2"/>
      </w:pPr>
      <w:bookmarkStart w:id="3279" w:name="_Toc25575"/>
      <w:bookmarkStart w:id="3280" w:name="_Toc163"/>
      <w:bookmarkStart w:id="3281" w:name="_Toc16207"/>
      <w:bookmarkStart w:id="3282" w:name="_Toc22415"/>
      <w:bookmarkStart w:id="3283" w:name="_Toc194572113"/>
      <w:r w:rsidRPr="0044437C">
        <w:t>K.1.3</w:t>
      </w:r>
      <w:r w:rsidRPr="0044437C">
        <w:tab/>
        <w:t>Test frequencies selection criteria 3</w:t>
      </w:r>
      <w:bookmarkEnd w:id="3279"/>
      <w:bookmarkEnd w:id="3280"/>
      <w:bookmarkEnd w:id="3281"/>
      <w:bookmarkEnd w:id="3282"/>
      <w:bookmarkEnd w:id="3283"/>
    </w:p>
    <w:p w14:paraId="6B1A8DA6" w14:textId="77777777" w:rsidR="00524A5D" w:rsidRPr="0044437C" w:rsidRDefault="00000000">
      <w:r w:rsidRPr="0044437C">
        <w:t>Among all frequency bands ranges supported by the UE, testing points are defined as:</w:t>
      </w:r>
    </w:p>
    <w:p w14:paraId="74B8F95C" w14:textId="77777777" w:rsidR="00524A5D" w:rsidRPr="0044437C" w:rsidRDefault="00000000">
      <w:pPr>
        <w:pStyle w:val="B1"/>
      </w:pPr>
      <w:r w:rsidRPr="0044437C">
        <w:t>-</w:t>
      </w:r>
      <w:r w:rsidRPr="0044437C">
        <w:tab/>
        <w:t>@ low range of each supported band</w:t>
      </w:r>
    </w:p>
    <w:p w14:paraId="77433987" w14:textId="77777777" w:rsidR="00524A5D" w:rsidRPr="0044437C" w:rsidRDefault="00000000">
      <w:pPr>
        <w:pStyle w:val="B1"/>
      </w:pPr>
      <w:r w:rsidRPr="0044437C">
        <w:t>-</w:t>
      </w:r>
      <w:r w:rsidRPr="0044437C">
        <w:tab/>
        <w:t>@ high range of each supported band</w:t>
      </w:r>
    </w:p>
    <w:p w14:paraId="6902DAAA" w14:textId="77777777" w:rsidR="00524A5D" w:rsidRPr="0044437C" w:rsidRDefault="00000000">
      <w:pPr>
        <w:pStyle w:val="Heading1"/>
      </w:pPr>
      <w:bookmarkStart w:id="3284" w:name="_Toc21705"/>
      <w:bookmarkStart w:id="3285" w:name="_Toc2362"/>
      <w:bookmarkStart w:id="3286" w:name="_Toc22329"/>
      <w:bookmarkStart w:id="3287" w:name="_Toc31956"/>
      <w:bookmarkStart w:id="3288" w:name="_Toc194572114"/>
      <w:r w:rsidRPr="0044437C">
        <w:rPr>
          <w:rFonts w:eastAsia="MS Mincho"/>
        </w:rPr>
        <w:t>K</w:t>
      </w:r>
      <w:r w:rsidRPr="0044437C">
        <w:t>.2</w:t>
      </w:r>
      <w:r w:rsidRPr="0044437C">
        <w:tab/>
        <w:t>NB-IoT Test frequencies for Demodulation Tests</w:t>
      </w:r>
      <w:bookmarkEnd w:id="3284"/>
      <w:bookmarkEnd w:id="3285"/>
      <w:bookmarkEnd w:id="3286"/>
      <w:bookmarkEnd w:id="3287"/>
      <w:bookmarkEnd w:id="3288"/>
    </w:p>
    <w:p w14:paraId="2D8B97E1" w14:textId="77777777" w:rsidR="00524A5D" w:rsidRPr="0044437C" w:rsidRDefault="00000000">
      <w:r w:rsidRPr="0044437C">
        <w:t>Testing frequencies for all NB-IOT demodulation (Section 8 in TS 36.521-</w:t>
      </w:r>
      <w:r w:rsidRPr="0044437C">
        <w:rPr>
          <w:rFonts w:eastAsia="SimSun"/>
          <w:lang w:eastAsia="zh-CN"/>
        </w:rPr>
        <w:t>4</w:t>
      </w:r>
      <w:r w:rsidRPr="0044437C">
        <w:t>) should be selected across the bands UE supports from any of the following subclauses indicated by each test case.</w:t>
      </w:r>
    </w:p>
    <w:p w14:paraId="5F4E70B2" w14:textId="77777777" w:rsidR="00524A5D" w:rsidRPr="0044437C" w:rsidRDefault="00000000">
      <w:r w:rsidRPr="0044437C">
        <w:t>For NB-IOT demodulation (section 8 in TS 36.521-</w:t>
      </w:r>
      <w:r w:rsidRPr="0044437C">
        <w:rPr>
          <w:rFonts w:eastAsia="SimSun"/>
          <w:lang w:eastAsia="zh-CN"/>
        </w:rPr>
        <w:t>4</w:t>
      </w:r>
      <w:r w:rsidRPr="0044437C">
        <w:t>) DL frequencies should be used from the frequency selection algorithm described below.</w:t>
      </w:r>
    </w:p>
    <w:p w14:paraId="5F465453" w14:textId="77777777" w:rsidR="00524A5D" w:rsidRPr="0044437C" w:rsidRDefault="00000000">
      <w:r w:rsidRPr="0044437C">
        <w:t>Refer to section 8.1.3.1 in TS 36.508 [</w:t>
      </w:r>
      <w:r w:rsidRPr="0044437C">
        <w:rPr>
          <w:rFonts w:eastAsia="SimSun"/>
          <w:lang w:eastAsia="zh-CN"/>
        </w:rPr>
        <w:t>12</w:t>
      </w:r>
      <w:r w:rsidRPr="0044437C">
        <w:t>] for testing frequencies associated to each frequency band and each operation mode.</w:t>
      </w:r>
    </w:p>
    <w:p w14:paraId="281DD111" w14:textId="77777777" w:rsidR="00524A5D" w:rsidRPr="0044437C" w:rsidRDefault="00000000" w:rsidP="00E36978">
      <w:pPr>
        <w:pStyle w:val="Heading2"/>
      </w:pPr>
      <w:bookmarkStart w:id="3289" w:name="_Toc3857"/>
      <w:bookmarkStart w:id="3290" w:name="_Toc11379"/>
      <w:bookmarkStart w:id="3291" w:name="_Toc13322"/>
      <w:bookmarkStart w:id="3292" w:name="_Toc21245"/>
      <w:bookmarkStart w:id="3293" w:name="_Toc194572115"/>
      <w:r w:rsidRPr="0044437C">
        <w:lastRenderedPageBreak/>
        <w:t>K.2.1</w:t>
      </w:r>
      <w:r w:rsidRPr="0044437C">
        <w:tab/>
        <w:t>Test frequencies selection criteria 1</w:t>
      </w:r>
      <w:bookmarkEnd w:id="3289"/>
      <w:bookmarkEnd w:id="3290"/>
      <w:bookmarkEnd w:id="3291"/>
      <w:bookmarkEnd w:id="3292"/>
      <w:bookmarkEnd w:id="3293"/>
    </w:p>
    <w:p w14:paraId="1AEA35A5" w14:textId="77777777" w:rsidR="00524A5D" w:rsidRPr="0044437C" w:rsidRDefault="00000000">
      <w:r w:rsidRPr="0044437C">
        <w:t>Among all frequency bands ranges supported by the UE, testing points are defined as:</w:t>
      </w:r>
    </w:p>
    <w:p w14:paraId="2618C4D3" w14:textId="77777777" w:rsidR="00524A5D" w:rsidRPr="0044437C" w:rsidRDefault="00000000">
      <w:pPr>
        <w:pStyle w:val="B1"/>
      </w:pPr>
      <w:r w:rsidRPr="0044437C">
        <w:t>-</w:t>
      </w:r>
      <w:r w:rsidRPr="0044437C">
        <w:tab/>
        <w:t>@ mid range of any one of the NB1 and NB2 UE supported band</w:t>
      </w:r>
    </w:p>
    <w:p w14:paraId="1F4389E0" w14:textId="77777777" w:rsidR="00524A5D" w:rsidRPr="0044437C" w:rsidRDefault="00000000" w:rsidP="00E36978">
      <w:pPr>
        <w:pStyle w:val="Heading8"/>
      </w:pPr>
      <w:bookmarkStart w:id="3294" w:name="_Toc25358"/>
      <w:bookmarkStart w:id="3295" w:name="_Toc8924"/>
      <w:bookmarkStart w:id="3296" w:name="_Toc8992"/>
      <w:bookmarkStart w:id="3297" w:name="_Toc16580"/>
      <w:bookmarkStart w:id="3298" w:name="_Toc194572116"/>
      <w:bookmarkStart w:id="3299" w:name="MCCQCTEMPBM_00000043"/>
      <w:r w:rsidRPr="0044437C">
        <w:lastRenderedPageBreak/>
        <w:t xml:space="preserve">Annex </w:t>
      </w:r>
      <w:r w:rsidRPr="0044437C">
        <w:rPr>
          <w:rFonts w:eastAsia="SimSun"/>
          <w:lang w:eastAsia="zh-CN"/>
        </w:rPr>
        <w:t>L</w:t>
      </w:r>
      <w:r w:rsidRPr="0044437C">
        <w:t xml:space="preserve"> (informative):</w:t>
      </w:r>
      <w:bookmarkEnd w:id="2445"/>
      <w:bookmarkEnd w:id="2446"/>
      <w:r w:rsidRPr="0044437C">
        <w:t xml:space="preserve"> </w:t>
      </w:r>
      <w:bookmarkStart w:id="3300" w:name="historyclause"/>
      <w:r w:rsidRPr="0044437C">
        <w:t>Change history</w:t>
      </w:r>
      <w:bookmarkEnd w:id="2447"/>
      <w:bookmarkEnd w:id="2448"/>
      <w:bookmarkEnd w:id="2449"/>
      <w:bookmarkEnd w:id="3294"/>
      <w:bookmarkEnd w:id="3295"/>
      <w:bookmarkEnd w:id="3296"/>
      <w:bookmarkEnd w:id="3297"/>
      <w:bookmarkEnd w:id="3298"/>
      <w:bookmarkEnd w:id="330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44437C" w14:paraId="71634C75" w14:textId="77777777">
        <w:trPr>
          <w:cantSplit/>
          <w:jc w:val="center"/>
        </w:trPr>
        <w:tc>
          <w:tcPr>
            <w:tcW w:w="9639" w:type="dxa"/>
            <w:gridSpan w:val="8"/>
            <w:tcBorders>
              <w:bottom w:val="nil"/>
            </w:tcBorders>
            <w:shd w:val="solid" w:color="FFFFFF" w:fill="auto"/>
          </w:tcPr>
          <w:bookmarkEnd w:id="3299"/>
          <w:p w14:paraId="7D3EE850" w14:textId="77777777" w:rsidR="00524A5D" w:rsidRPr="0044437C" w:rsidRDefault="00000000">
            <w:pPr>
              <w:pStyle w:val="TAH"/>
              <w:rPr>
                <w:sz w:val="16"/>
              </w:rPr>
            </w:pPr>
            <w:r w:rsidRPr="0044437C">
              <w:lastRenderedPageBreak/>
              <w:t>Change history</w:t>
            </w:r>
          </w:p>
        </w:tc>
      </w:tr>
      <w:tr w:rsidR="00524A5D" w:rsidRPr="0044437C" w14:paraId="044E5487" w14:textId="77777777">
        <w:trPr>
          <w:jc w:val="center"/>
        </w:trPr>
        <w:tc>
          <w:tcPr>
            <w:tcW w:w="800" w:type="dxa"/>
            <w:shd w:val="pct10" w:color="auto" w:fill="FFFFFF"/>
          </w:tcPr>
          <w:p w14:paraId="0979070A" w14:textId="77777777" w:rsidR="00524A5D" w:rsidRPr="0044437C" w:rsidRDefault="00000000">
            <w:pPr>
              <w:pStyle w:val="TAH"/>
              <w:rPr>
                <w:sz w:val="16"/>
                <w:szCs w:val="16"/>
              </w:rPr>
            </w:pPr>
            <w:r w:rsidRPr="0044437C">
              <w:rPr>
                <w:sz w:val="16"/>
                <w:szCs w:val="16"/>
              </w:rPr>
              <w:t>Date</w:t>
            </w:r>
          </w:p>
        </w:tc>
        <w:tc>
          <w:tcPr>
            <w:tcW w:w="901" w:type="dxa"/>
            <w:shd w:val="pct10" w:color="auto" w:fill="FFFFFF"/>
          </w:tcPr>
          <w:p w14:paraId="030FB8B8" w14:textId="77777777" w:rsidR="00524A5D" w:rsidRPr="0044437C" w:rsidRDefault="00000000">
            <w:pPr>
              <w:pStyle w:val="TAH"/>
              <w:rPr>
                <w:sz w:val="16"/>
                <w:szCs w:val="16"/>
              </w:rPr>
            </w:pPr>
            <w:r w:rsidRPr="0044437C">
              <w:rPr>
                <w:sz w:val="16"/>
                <w:szCs w:val="16"/>
              </w:rPr>
              <w:t>Meeting</w:t>
            </w:r>
          </w:p>
        </w:tc>
        <w:tc>
          <w:tcPr>
            <w:tcW w:w="1134" w:type="dxa"/>
            <w:shd w:val="pct10" w:color="auto" w:fill="FFFFFF"/>
          </w:tcPr>
          <w:p w14:paraId="0D2E1329" w14:textId="77777777" w:rsidR="00524A5D" w:rsidRPr="0044437C" w:rsidRDefault="00000000">
            <w:pPr>
              <w:pStyle w:val="TAH"/>
              <w:rPr>
                <w:sz w:val="16"/>
                <w:szCs w:val="16"/>
              </w:rPr>
            </w:pPr>
            <w:r w:rsidRPr="0044437C">
              <w:rPr>
                <w:sz w:val="16"/>
                <w:szCs w:val="16"/>
              </w:rPr>
              <w:t>TDoc</w:t>
            </w:r>
          </w:p>
        </w:tc>
        <w:tc>
          <w:tcPr>
            <w:tcW w:w="567" w:type="dxa"/>
            <w:shd w:val="pct10" w:color="auto" w:fill="FFFFFF"/>
          </w:tcPr>
          <w:p w14:paraId="3BA1B4BC" w14:textId="77777777" w:rsidR="00524A5D" w:rsidRPr="0044437C" w:rsidRDefault="00000000">
            <w:pPr>
              <w:pStyle w:val="TAH"/>
              <w:rPr>
                <w:sz w:val="16"/>
                <w:szCs w:val="16"/>
              </w:rPr>
            </w:pPr>
            <w:r w:rsidRPr="0044437C">
              <w:rPr>
                <w:sz w:val="16"/>
                <w:szCs w:val="16"/>
              </w:rPr>
              <w:t>CR</w:t>
            </w:r>
          </w:p>
        </w:tc>
        <w:tc>
          <w:tcPr>
            <w:tcW w:w="426" w:type="dxa"/>
            <w:shd w:val="pct10" w:color="auto" w:fill="FFFFFF"/>
          </w:tcPr>
          <w:p w14:paraId="459F5A8B" w14:textId="77777777" w:rsidR="00524A5D" w:rsidRPr="0044437C" w:rsidRDefault="00000000">
            <w:pPr>
              <w:pStyle w:val="TAH"/>
              <w:rPr>
                <w:sz w:val="16"/>
                <w:szCs w:val="16"/>
              </w:rPr>
            </w:pPr>
            <w:r w:rsidRPr="0044437C">
              <w:rPr>
                <w:sz w:val="16"/>
                <w:szCs w:val="16"/>
              </w:rPr>
              <w:t>Rev</w:t>
            </w:r>
          </w:p>
        </w:tc>
        <w:tc>
          <w:tcPr>
            <w:tcW w:w="425" w:type="dxa"/>
            <w:shd w:val="pct10" w:color="auto" w:fill="FFFFFF"/>
          </w:tcPr>
          <w:p w14:paraId="0D615147" w14:textId="77777777" w:rsidR="00524A5D" w:rsidRPr="0044437C" w:rsidRDefault="00000000">
            <w:pPr>
              <w:pStyle w:val="TAH"/>
              <w:rPr>
                <w:sz w:val="16"/>
                <w:szCs w:val="16"/>
              </w:rPr>
            </w:pPr>
            <w:r w:rsidRPr="0044437C">
              <w:rPr>
                <w:sz w:val="16"/>
                <w:szCs w:val="16"/>
              </w:rPr>
              <w:t>Cat</w:t>
            </w:r>
          </w:p>
        </w:tc>
        <w:tc>
          <w:tcPr>
            <w:tcW w:w="4678" w:type="dxa"/>
            <w:shd w:val="pct10" w:color="auto" w:fill="FFFFFF"/>
          </w:tcPr>
          <w:p w14:paraId="6977CEE8" w14:textId="77777777" w:rsidR="00524A5D" w:rsidRPr="0044437C" w:rsidRDefault="00000000">
            <w:pPr>
              <w:pStyle w:val="TAH"/>
              <w:rPr>
                <w:sz w:val="16"/>
                <w:szCs w:val="16"/>
              </w:rPr>
            </w:pPr>
            <w:r w:rsidRPr="0044437C">
              <w:rPr>
                <w:sz w:val="16"/>
                <w:szCs w:val="16"/>
              </w:rPr>
              <w:t>Subject/Comment</w:t>
            </w:r>
          </w:p>
        </w:tc>
        <w:tc>
          <w:tcPr>
            <w:tcW w:w="708" w:type="dxa"/>
            <w:shd w:val="pct10" w:color="auto" w:fill="FFFFFF"/>
          </w:tcPr>
          <w:p w14:paraId="34498A60" w14:textId="77777777" w:rsidR="00524A5D" w:rsidRPr="0044437C" w:rsidRDefault="00000000">
            <w:pPr>
              <w:pStyle w:val="TAH"/>
              <w:rPr>
                <w:sz w:val="16"/>
                <w:szCs w:val="16"/>
              </w:rPr>
            </w:pPr>
            <w:r w:rsidRPr="0044437C">
              <w:rPr>
                <w:sz w:val="16"/>
                <w:szCs w:val="16"/>
              </w:rPr>
              <w:t>New version</w:t>
            </w:r>
          </w:p>
        </w:tc>
      </w:tr>
      <w:tr w:rsidR="00C71A2C" w:rsidRPr="0044437C" w14:paraId="060CE4A7" w14:textId="77777777" w:rsidTr="00FA4FD8">
        <w:trPr>
          <w:jc w:val="center"/>
        </w:trPr>
        <w:tc>
          <w:tcPr>
            <w:tcW w:w="800" w:type="dxa"/>
            <w:shd w:val="solid" w:color="FFFFFF" w:fill="auto"/>
          </w:tcPr>
          <w:p w14:paraId="4C0D75BD"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B6AC46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9FE719A" w14:textId="77777777" w:rsidR="00C71A2C" w:rsidRPr="0044437C" w:rsidRDefault="00C71A2C" w:rsidP="00C71A2C">
            <w:pPr>
              <w:pStyle w:val="TAC"/>
              <w:jc w:val="left"/>
              <w:rPr>
                <w:sz w:val="16"/>
                <w:szCs w:val="16"/>
                <w:lang w:eastAsia="zh-TW"/>
              </w:rPr>
            </w:pPr>
            <w:r w:rsidRPr="0044437C">
              <w:rPr>
                <w:sz w:val="16"/>
                <w:szCs w:val="16"/>
                <w:lang w:eastAsia="zh-TW"/>
              </w:rPr>
              <w:t>R5-230406</w:t>
            </w:r>
          </w:p>
        </w:tc>
        <w:tc>
          <w:tcPr>
            <w:tcW w:w="567" w:type="dxa"/>
            <w:shd w:val="solid" w:color="FFFFFF" w:fill="auto"/>
          </w:tcPr>
          <w:p w14:paraId="0158D8EC" w14:textId="003527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867D25" w14:textId="1225F17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7BE31C" w14:textId="1306CCB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49957" w14:textId="77777777" w:rsidR="00C71A2C" w:rsidRPr="0044437C" w:rsidRDefault="00C71A2C" w:rsidP="00C71A2C">
            <w:pPr>
              <w:pStyle w:val="TAC"/>
              <w:jc w:val="left"/>
              <w:rPr>
                <w:sz w:val="16"/>
                <w:szCs w:val="16"/>
                <w:lang w:eastAsia="zh-TW"/>
              </w:rPr>
            </w:pPr>
            <w:r w:rsidRPr="0044437C">
              <w:rPr>
                <w:sz w:val="16"/>
                <w:szCs w:val="16"/>
                <w:lang w:eastAsia="zh-CN"/>
              </w:rPr>
              <w:t>TP to add Foreword and Introduction to TS 36.521-4</w:t>
            </w:r>
          </w:p>
        </w:tc>
        <w:tc>
          <w:tcPr>
            <w:tcW w:w="708" w:type="dxa"/>
            <w:shd w:val="solid" w:color="FFFFFF" w:fill="auto"/>
          </w:tcPr>
          <w:p w14:paraId="6A3B7538"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E6BF455" w14:textId="77777777" w:rsidTr="00FA4FD8">
        <w:trPr>
          <w:jc w:val="center"/>
        </w:trPr>
        <w:tc>
          <w:tcPr>
            <w:tcW w:w="800" w:type="dxa"/>
            <w:shd w:val="solid" w:color="FFFFFF" w:fill="auto"/>
          </w:tcPr>
          <w:p w14:paraId="37AC7F15"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6F942D1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9354E7" w14:textId="77777777" w:rsidR="00C71A2C" w:rsidRPr="0044437C" w:rsidRDefault="00C71A2C" w:rsidP="00C71A2C">
            <w:pPr>
              <w:pStyle w:val="TAC"/>
              <w:jc w:val="left"/>
              <w:rPr>
                <w:sz w:val="16"/>
                <w:szCs w:val="16"/>
                <w:lang w:eastAsia="zh-TW"/>
              </w:rPr>
            </w:pPr>
            <w:r w:rsidRPr="0044437C">
              <w:rPr>
                <w:sz w:val="16"/>
                <w:szCs w:val="16"/>
                <w:lang w:eastAsia="zh-TW"/>
              </w:rPr>
              <w:t>R5-230407</w:t>
            </w:r>
          </w:p>
        </w:tc>
        <w:tc>
          <w:tcPr>
            <w:tcW w:w="567" w:type="dxa"/>
            <w:shd w:val="solid" w:color="FFFFFF" w:fill="auto"/>
          </w:tcPr>
          <w:p w14:paraId="092CF192" w14:textId="54ABFF4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3C24BD" w14:textId="656D01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5A3110" w14:textId="06E7B0E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191AD1" w14:textId="77777777" w:rsidR="00C71A2C" w:rsidRPr="0044437C" w:rsidRDefault="00C71A2C" w:rsidP="00C71A2C">
            <w:pPr>
              <w:pStyle w:val="TAC"/>
              <w:jc w:val="left"/>
              <w:rPr>
                <w:sz w:val="16"/>
                <w:szCs w:val="16"/>
                <w:lang w:eastAsia="zh-CN"/>
              </w:rPr>
            </w:pPr>
            <w:r w:rsidRPr="0044437C">
              <w:rPr>
                <w:sz w:val="16"/>
                <w:szCs w:val="16"/>
                <w:lang w:eastAsia="zh-CN"/>
              </w:rPr>
              <w:t>TP to add clause 1-3 to TS 36.521-4</w:t>
            </w:r>
          </w:p>
        </w:tc>
        <w:tc>
          <w:tcPr>
            <w:tcW w:w="708" w:type="dxa"/>
            <w:shd w:val="solid" w:color="FFFFFF" w:fill="auto"/>
          </w:tcPr>
          <w:p w14:paraId="3B267BE6"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68773C84" w14:textId="77777777" w:rsidTr="00FA4FD8">
        <w:trPr>
          <w:jc w:val="center"/>
        </w:trPr>
        <w:tc>
          <w:tcPr>
            <w:tcW w:w="800" w:type="dxa"/>
            <w:shd w:val="solid" w:color="FFFFFF" w:fill="auto"/>
          </w:tcPr>
          <w:p w14:paraId="1E8934A7"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10B5A0F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EDFE33" w14:textId="77777777" w:rsidR="00C71A2C" w:rsidRPr="0044437C" w:rsidRDefault="00C71A2C" w:rsidP="00C71A2C">
            <w:pPr>
              <w:pStyle w:val="TAC"/>
              <w:jc w:val="left"/>
              <w:rPr>
                <w:sz w:val="16"/>
                <w:szCs w:val="16"/>
                <w:lang w:eastAsia="zh-TW"/>
              </w:rPr>
            </w:pPr>
            <w:r w:rsidRPr="0044437C">
              <w:rPr>
                <w:sz w:val="16"/>
                <w:szCs w:val="16"/>
                <w:lang w:eastAsia="zh-TW"/>
              </w:rPr>
              <w:t>R5-230408</w:t>
            </w:r>
          </w:p>
        </w:tc>
        <w:tc>
          <w:tcPr>
            <w:tcW w:w="567" w:type="dxa"/>
            <w:shd w:val="solid" w:color="FFFFFF" w:fill="auto"/>
          </w:tcPr>
          <w:p w14:paraId="1F3DC0C6" w14:textId="21DA568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192208" w14:textId="5035672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B45EE" w14:textId="0179E7B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6F677B4" w14:textId="77777777" w:rsidR="00C71A2C" w:rsidRPr="0044437C" w:rsidRDefault="00C71A2C" w:rsidP="00C71A2C">
            <w:pPr>
              <w:pStyle w:val="TAC"/>
              <w:jc w:val="left"/>
              <w:rPr>
                <w:sz w:val="16"/>
                <w:szCs w:val="16"/>
                <w:lang w:eastAsia="zh-CN"/>
              </w:rPr>
            </w:pPr>
            <w:r w:rsidRPr="0044437C">
              <w:rPr>
                <w:sz w:val="16"/>
                <w:szCs w:val="16"/>
                <w:lang w:eastAsia="zh-CN"/>
              </w:rPr>
              <w:t>TP to add clause 4 to TS 36.521-4</w:t>
            </w:r>
          </w:p>
        </w:tc>
        <w:tc>
          <w:tcPr>
            <w:tcW w:w="708" w:type="dxa"/>
            <w:shd w:val="solid" w:color="FFFFFF" w:fill="auto"/>
          </w:tcPr>
          <w:p w14:paraId="485B0FBA"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8891629" w14:textId="77777777" w:rsidTr="00FA4FD8">
        <w:trPr>
          <w:jc w:val="center"/>
        </w:trPr>
        <w:tc>
          <w:tcPr>
            <w:tcW w:w="800" w:type="dxa"/>
            <w:shd w:val="solid" w:color="FFFFFF" w:fill="auto"/>
          </w:tcPr>
          <w:p w14:paraId="41598E03"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3A9DEC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6D57D3F" w14:textId="77777777" w:rsidR="00C71A2C" w:rsidRPr="0044437C" w:rsidRDefault="00C71A2C" w:rsidP="00C71A2C">
            <w:pPr>
              <w:pStyle w:val="TAC"/>
              <w:jc w:val="left"/>
              <w:rPr>
                <w:sz w:val="16"/>
                <w:szCs w:val="16"/>
                <w:lang w:eastAsia="zh-TW"/>
              </w:rPr>
            </w:pPr>
            <w:r w:rsidRPr="0044437C">
              <w:rPr>
                <w:sz w:val="16"/>
                <w:szCs w:val="16"/>
                <w:lang w:eastAsia="zh-TW"/>
              </w:rPr>
              <w:t>R5-230409</w:t>
            </w:r>
          </w:p>
        </w:tc>
        <w:tc>
          <w:tcPr>
            <w:tcW w:w="567" w:type="dxa"/>
            <w:shd w:val="solid" w:color="FFFFFF" w:fill="auto"/>
          </w:tcPr>
          <w:p w14:paraId="0732AFC2" w14:textId="2BC350A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E8D5F19" w14:textId="7EF92E4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0860FB5" w14:textId="3CBACC2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15737D" w14:textId="77777777" w:rsidR="00C71A2C" w:rsidRPr="0044437C" w:rsidRDefault="00C71A2C" w:rsidP="00C71A2C">
            <w:pPr>
              <w:pStyle w:val="TAC"/>
              <w:jc w:val="left"/>
              <w:rPr>
                <w:sz w:val="16"/>
                <w:szCs w:val="16"/>
                <w:lang w:eastAsia="zh-CN"/>
              </w:rPr>
            </w:pPr>
            <w:r w:rsidRPr="0044437C">
              <w:rPr>
                <w:sz w:val="16"/>
                <w:szCs w:val="16"/>
                <w:lang w:eastAsia="zh-CN"/>
              </w:rPr>
              <w:t>TP to add clause 5 to TS 36.521-4</w:t>
            </w:r>
          </w:p>
        </w:tc>
        <w:tc>
          <w:tcPr>
            <w:tcW w:w="708" w:type="dxa"/>
            <w:shd w:val="solid" w:color="FFFFFF" w:fill="auto"/>
          </w:tcPr>
          <w:p w14:paraId="4BFC48FE"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C72D046" w14:textId="77777777" w:rsidTr="00FA4FD8">
        <w:trPr>
          <w:jc w:val="center"/>
        </w:trPr>
        <w:tc>
          <w:tcPr>
            <w:tcW w:w="800" w:type="dxa"/>
            <w:shd w:val="solid" w:color="FFFFFF" w:fill="auto"/>
          </w:tcPr>
          <w:p w14:paraId="2E23ED3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35084B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301291E" w14:textId="77777777" w:rsidR="00C71A2C" w:rsidRPr="0044437C" w:rsidRDefault="00C71A2C" w:rsidP="00C71A2C">
            <w:pPr>
              <w:pStyle w:val="TAC"/>
              <w:jc w:val="left"/>
              <w:rPr>
                <w:sz w:val="16"/>
                <w:szCs w:val="16"/>
                <w:lang w:eastAsia="zh-TW"/>
              </w:rPr>
            </w:pPr>
            <w:r w:rsidRPr="0044437C">
              <w:rPr>
                <w:sz w:val="16"/>
                <w:szCs w:val="16"/>
                <w:lang w:eastAsia="zh-TW"/>
              </w:rPr>
              <w:t>R5-23</w:t>
            </w:r>
            <w:r w:rsidRPr="0044437C">
              <w:rPr>
                <w:rFonts w:eastAsia="SimSun"/>
                <w:sz w:val="16"/>
                <w:szCs w:val="16"/>
                <w:lang w:eastAsia="zh-CN"/>
              </w:rPr>
              <w:t>0410</w:t>
            </w:r>
          </w:p>
        </w:tc>
        <w:tc>
          <w:tcPr>
            <w:tcW w:w="567" w:type="dxa"/>
            <w:shd w:val="solid" w:color="FFFFFF" w:fill="auto"/>
          </w:tcPr>
          <w:p w14:paraId="4E93314C" w14:textId="3871CC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FD722CC" w14:textId="00B038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B5EE56A" w14:textId="653757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9416B6" w14:textId="77777777" w:rsidR="00C71A2C" w:rsidRPr="0044437C" w:rsidRDefault="00C71A2C" w:rsidP="00C71A2C">
            <w:pPr>
              <w:pStyle w:val="TAC"/>
              <w:jc w:val="left"/>
              <w:rPr>
                <w:sz w:val="16"/>
                <w:szCs w:val="16"/>
                <w:lang w:eastAsia="zh-CN"/>
              </w:rPr>
            </w:pPr>
            <w:r w:rsidRPr="0044437C">
              <w:rPr>
                <w:sz w:val="16"/>
                <w:szCs w:val="16"/>
                <w:lang w:eastAsia="zh-CN"/>
              </w:rPr>
              <w:t>Skeleton for TS 36.521-4 v0.1.0</w:t>
            </w:r>
          </w:p>
        </w:tc>
        <w:tc>
          <w:tcPr>
            <w:tcW w:w="708" w:type="dxa"/>
            <w:shd w:val="solid" w:color="FFFFFF" w:fill="auto"/>
          </w:tcPr>
          <w:p w14:paraId="0637F9B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DAE6919" w14:textId="77777777" w:rsidTr="00FA4FD8">
        <w:trPr>
          <w:jc w:val="center"/>
        </w:trPr>
        <w:tc>
          <w:tcPr>
            <w:tcW w:w="800" w:type="dxa"/>
            <w:shd w:val="solid" w:color="FFFFFF" w:fill="auto"/>
          </w:tcPr>
          <w:p w14:paraId="4BACD726"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40C6B392"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1E3B345" w14:textId="77777777" w:rsidR="00C71A2C" w:rsidRPr="0044437C" w:rsidRDefault="00C71A2C" w:rsidP="00C71A2C">
            <w:pPr>
              <w:pStyle w:val="TAC"/>
              <w:jc w:val="left"/>
              <w:rPr>
                <w:sz w:val="16"/>
                <w:szCs w:val="16"/>
                <w:lang w:eastAsia="zh-TW"/>
              </w:rPr>
            </w:pPr>
            <w:r w:rsidRPr="0044437C">
              <w:rPr>
                <w:sz w:val="16"/>
                <w:szCs w:val="16"/>
                <w:lang w:eastAsia="zh-TW"/>
              </w:rPr>
              <w:t>R5-231824</w:t>
            </w:r>
          </w:p>
        </w:tc>
        <w:tc>
          <w:tcPr>
            <w:tcW w:w="567" w:type="dxa"/>
            <w:shd w:val="solid" w:color="FFFFFF" w:fill="auto"/>
          </w:tcPr>
          <w:p w14:paraId="37611FA1" w14:textId="0374305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073ADB" w14:textId="1B6E2E2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69B575" w14:textId="1713735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631170"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M1 with NTN</w:t>
            </w:r>
          </w:p>
        </w:tc>
        <w:tc>
          <w:tcPr>
            <w:tcW w:w="708" w:type="dxa"/>
            <w:shd w:val="solid" w:color="FFFFFF" w:fill="auto"/>
          </w:tcPr>
          <w:p w14:paraId="41A0B78D"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252BAF1" w14:textId="77777777" w:rsidTr="00FA4FD8">
        <w:trPr>
          <w:jc w:val="center"/>
        </w:trPr>
        <w:tc>
          <w:tcPr>
            <w:tcW w:w="800" w:type="dxa"/>
            <w:shd w:val="solid" w:color="FFFFFF" w:fill="auto"/>
          </w:tcPr>
          <w:p w14:paraId="3702CBDC"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153805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7B6FD6D5" w14:textId="77777777" w:rsidR="00C71A2C" w:rsidRPr="0044437C" w:rsidRDefault="00C71A2C" w:rsidP="00C71A2C">
            <w:pPr>
              <w:pStyle w:val="TAC"/>
              <w:jc w:val="left"/>
              <w:rPr>
                <w:sz w:val="16"/>
                <w:szCs w:val="16"/>
                <w:lang w:eastAsia="zh-TW"/>
              </w:rPr>
            </w:pPr>
            <w:r w:rsidRPr="0044437C">
              <w:rPr>
                <w:sz w:val="16"/>
                <w:szCs w:val="16"/>
                <w:lang w:eastAsia="zh-TW"/>
              </w:rPr>
              <w:t>R5-231825</w:t>
            </w:r>
          </w:p>
        </w:tc>
        <w:tc>
          <w:tcPr>
            <w:tcW w:w="567" w:type="dxa"/>
            <w:shd w:val="solid" w:color="FFFFFF" w:fill="auto"/>
          </w:tcPr>
          <w:p w14:paraId="0C9196EE" w14:textId="6CEE53C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57D68B" w14:textId="0E1051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CCE612B" w14:textId="603C1C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472A42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NB1 and NB2 with NTN</w:t>
            </w:r>
          </w:p>
        </w:tc>
        <w:tc>
          <w:tcPr>
            <w:tcW w:w="708" w:type="dxa"/>
            <w:shd w:val="solid" w:color="FFFFFF" w:fill="auto"/>
          </w:tcPr>
          <w:p w14:paraId="7D1178C3"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11D4ECF" w14:textId="77777777" w:rsidTr="00FA4FD8">
        <w:trPr>
          <w:jc w:val="center"/>
        </w:trPr>
        <w:tc>
          <w:tcPr>
            <w:tcW w:w="800" w:type="dxa"/>
            <w:shd w:val="solid" w:color="FFFFFF" w:fill="auto"/>
          </w:tcPr>
          <w:p w14:paraId="5ADA6AD1"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840C7C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83C7D00" w14:textId="77777777" w:rsidR="00C71A2C" w:rsidRPr="0044437C" w:rsidRDefault="00C71A2C" w:rsidP="00C71A2C">
            <w:pPr>
              <w:pStyle w:val="TAC"/>
              <w:jc w:val="left"/>
              <w:rPr>
                <w:sz w:val="16"/>
                <w:szCs w:val="16"/>
                <w:lang w:eastAsia="zh-TW"/>
              </w:rPr>
            </w:pPr>
            <w:r w:rsidRPr="0044437C">
              <w:rPr>
                <w:sz w:val="16"/>
                <w:szCs w:val="16"/>
                <w:lang w:eastAsia="zh-TW"/>
              </w:rPr>
              <w:t>R5-231826</w:t>
            </w:r>
          </w:p>
        </w:tc>
        <w:tc>
          <w:tcPr>
            <w:tcW w:w="567" w:type="dxa"/>
            <w:shd w:val="solid" w:color="FFFFFF" w:fill="auto"/>
          </w:tcPr>
          <w:p w14:paraId="039437D4" w14:textId="231240F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2E76C9" w14:textId="0E51F09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8FF4C1" w14:textId="7D251DC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AD73F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M1 with NTN</w:t>
            </w:r>
          </w:p>
        </w:tc>
        <w:tc>
          <w:tcPr>
            <w:tcW w:w="708" w:type="dxa"/>
            <w:shd w:val="solid" w:color="FFFFFF" w:fill="auto"/>
          </w:tcPr>
          <w:p w14:paraId="5347B5FB"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31397BB2" w14:textId="77777777" w:rsidTr="00FA4FD8">
        <w:trPr>
          <w:jc w:val="center"/>
        </w:trPr>
        <w:tc>
          <w:tcPr>
            <w:tcW w:w="800" w:type="dxa"/>
            <w:shd w:val="solid" w:color="FFFFFF" w:fill="auto"/>
          </w:tcPr>
          <w:p w14:paraId="5C64FF8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9AC2EA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D864941" w14:textId="77777777" w:rsidR="00C71A2C" w:rsidRPr="0044437C" w:rsidRDefault="00C71A2C" w:rsidP="00C71A2C">
            <w:pPr>
              <w:pStyle w:val="TAC"/>
              <w:jc w:val="left"/>
              <w:rPr>
                <w:sz w:val="16"/>
                <w:szCs w:val="16"/>
                <w:lang w:eastAsia="zh-TW"/>
              </w:rPr>
            </w:pPr>
            <w:r w:rsidRPr="0044437C">
              <w:rPr>
                <w:sz w:val="16"/>
                <w:szCs w:val="16"/>
                <w:lang w:eastAsia="zh-TW"/>
              </w:rPr>
              <w:t>R5-231827</w:t>
            </w:r>
          </w:p>
        </w:tc>
        <w:tc>
          <w:tcPr>
            <w:tcW w:w="567" w:type="dxa"/>
            <w:shd w:val="solid" w:color="FFFFFF" w:fill="auto"/>
          </w:tcPr>
          <w:p w14:paraId="33B5303C" w14:textId="78876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9083DAC" w14:textId="7CF5FB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32BB16" w14:textId="13F3F14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401F66"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NB1 and NB2 with NTN</w:t>
            </w:r>
          </w:p>
        </w:tc>
        <w:tc>
          <w:tcPr>
            <w:tcW w:w="708" w:type="dxa"/>
            <w:shd w:val="solid" w:color="FFFFFF" w:fill="auto"/>
          </w:tcPr>
          <w:p w14:paraId="34014ED1"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E1F5EE0" w14:textId="77777777" w:rsidTr="00FA4FD8">
        <w:trPr>
          <w:jc w:val="center"/>
        </w:trPr>
        <w:tc>
          <w:tcPr>
            <w:tcW w:w="800" w:type="dxa"/>
            <w:shd w:val="solid" w:color="FFFFFF" w:fill="auto"/>
          </w:tcPr>
          <w:p w14:paraId="054B385B"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1BDA29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53148401" w14:textId="77777777" w:rsidR="00C71A2C" w:rsidRPr="0044437C" w:rsidRDefault="00C71A2C" w:rsidP="00C71A2C">
            <w:pPr>
              <w:pStyle w:val="TAC"/>
              <w:jc w:val="left"/>
              <w:rPr>
                <w:sz w:val="16"/>
                <w:szCs w:val="16"/>
                <w:lang w:eastAsia="zh-TW"/>
              </w:rPr>
            </w:pPr>
            <w:r w:rsidRPr="0044437C">
              <w:rPr>
                <w:sz w:val="16"/>
                <w:szCs w:val="16"/>
                <w:lang w:eastAsia="zh-TW"/>
              </w:rPr>
              <w:t>R5-231868</w:t>
            </w:r>
          </w:p>
        </w:tc>
        <w:tc>
          <w:tcPr>
            <w:tcW w:w="567" w:type="dxa"/>
            <w:shd w:val="solid" w:color="FFFFFF" w:fill="auto"/>
          </w:tcPr>
          <w:p w14:paraId="5518F6D3" w14:textId="03C660F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9C1DC09" w14:textId="6C81BF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2327E0" w14:textId="107AE04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8BD97B7"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M1</w:t>
            </w:r>
          </w:p>
        </w:tc>
        <w:tc>
          <w:tcPr>
            <w:tcW w:w="708" w:type="dxa"/>
            <w:shd w:val="solid" w:color="FFFFFF" w:fill="auto"/>
          </w:tcPr>
          <w:p w14:paraId="0C720B1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777F28A" w14:textId="77777777" w:rsidTr="00FA4FD8">
        <w:trPr>
          <w:jc w:val="center"/>
        </w:trPr>
        <w:tc>
          <w:tcPr>
            <w:tcW w:w="800" w:type="dxa"/>
            <w:shd w:val="solid" w:color="FFFFFF" w:fill="auto"/>
          </w:tcPr>
          <w:p w14:paraId="648766B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97CE5F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78FA40E" w14:textId="77777777" w:rsidR="00C71A2C" w:rsidRPr="0044437C" w:rsidRDefault="00C71A2C" w:rsidP="00C71A2C">
            <w:pPr>
              <w:pStyle w:val="TAC"/>
              <w:jc w:val="left"/>
              <w:rPr>
                <w:sz w:val="16"/>
                <w:szCs w:val="16"/>
                <w:lang w:eastAsia="zh-TW"/>
              </w:rPr>
            </w:pPr>
            <w:r w:rsidRPr="0044437C">
              <w:rPr>
                <w:sz w:val="16"/>
                <w:szCs w:val="16"/>
                <w:lang w:eastAsia="zh-TW"/>
              </w:rPr>
              <w:t>R5-231869</w:t>
            </w:r>
          </w:p>
        </w:tc>
        <w:tc>
          <w:tcPr>
            <w:tcW w:w="567" w:type="dxa"/>
            <w:shd w:val="solid" w:color="FFFFFF" w:fill="auto"/>
          </w:tcPr>
          <w:p w14:paraId="2C9566B5" w14:textId="48A491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A91FB60" w14:textId="6C7CC9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D6598F8" w14:textId="54FA7D8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AA4F1D"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NB1 and NB2</w:t>
            </w:r>
          </w:p>
        </w:tc>
        <w:tc>
          <w:tcPr>
            <w:tcW w:w="708" w:type="dxa"/>
            <w:shd w:val="solid" w:color="FFFFFF" w:fill="auto"/>
          </w:tcPr>
          <w:p w14:paraId="19A9F064"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7B889B1C" w14:textId="77777777" w:rsidTr="00FA4FD8">
        <w:trPr>
          <w:jc w:val="center"/>
        </w:trPr>
        <w:tc>
          <w:tcPr>
            <w:tcW w:w="800" w:type="dxa"/>
            <w:shd w:val="solid" w:color="FFFFFF" w:fill="auto"/>
          </w:tcPr>
          <w:p w14:paraId="3FA0532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4A3C449"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ADDD51" w14:textId="77777777" w:rsidR="00C71A2C" w:rsidRPr="0044437C" w:rsidRDefault="00C71A2C" w:rsidP="00C71A2C">
            <w:pPr>
              <w:pStyle w:val="TAC"/>
              <w:jc w:val="left"/>
              <w:rPr>
                <w:sz w:val="16"/>
                <w:szCs w:val="16"/>
                <w:lang w:eastAsia="zh-TW"/>
              </w:rPr>
            </w:pPr>
            <w:hyperlink r:id="rId372" w:history="1">
              <w:r w:rsidRPr="0044437C">
                <w:rPr>
                  <w:rFonts w:cs="Arial"/>
                  <w:sz w:val="16"/>
                  <w:szCs w:val="16"/>
                </w:rPr>
                <w:t>R5-232367</w:t>
              </w:r>
            </w:hyperlink>
          </w:p>
        </w:tc>
        <w:tc>
          <w:tcPr>
            <w:tcW w:w="567" w:type="dxa"/>
            <w:shd w:val="solid" w:color="FFFFFF" w:fill="auto"/>
          </w:tcPr>
          <w:p w14:paraId="3E103A20" w14:textId="0A3B503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F92C554" w14:textId="20815EA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CA8E9FB" w14:textId="28AD677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724FA1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7.6A.2 In-band blocking for category M1</w:t>
            </w:r>
          </w:p>
        </w:tc>
        <w:tc>
          <w:tcPr>
            <w:tcW w:w="708" w:type="dxa"/>
            <w:shd w:val="solid" w:color="FFFFFF" w:fill="auto"/>
          </w:tcPr>
          <w:p w14:paraId="709ABE6F"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C2D79A" w14:textId="77777777" w:rsidTr="00FA4FD8">
        <w:trPr>
          <w:jc w:val="center"/>
        </w:trPr>
        <w:tc>
          <w:tcPr>
            <w:tcW w:w="800" w:type="dxa"/>
            <w:shd w:val="solid" w:color="FFFFFF" w:fill="auto"/>
          </w:tcPr>
          <w:p w14:paraId="42B38BD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D097F8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06DC9CF" w14:textId="77777777" w:rsidR="00C71A2C" w:rsidRPr="0044437C" w:rsidRDefault="00C71A2C" w:rsidP="00C71A2C">
            <w:pPr>
              <w:pStyle w:val="TAC"/>
              <w:jc w:val="left"/>
              <w:rPr>
                <w:sz w:val="16"/>
                <w:szCs w:val="16"/>
                <w:lang w:eastAsia="zh-TW"/>
              </w:rPr>
            </w:pPr>
            <w:hyperlink r:id="rId373" w:history="1">
              <w:r w:rsidRPr="0044437C">
                <w:rPr>
                  <w:rFonts w:cs="Arial"/>
                  <w:sz w:val="16"/>
                  <w:szCs w:val="16"/>
                </w:rPr>
                <w:t>R5-232368</w:t>
              </w:r>
            </w:hyperlink>
          </w:p>
        </w:tc>
        <w:tc>
          <w:tcPr>
            <w:tcW w:w="567" w:type="dxa"/>
            <w:shd w:val="solid" w:color="FFFFFF" w:fill="auto"/>
          </w:tcPr>
          <w:p w14:paraId="3EE408E7" w14:textId="1E19964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665C0" w14:textId="56A7A2B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EA5CCE" w14:textId="1F6679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BF70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7.6B.2 In-band blocking for category NB1 and NB2</w:t>
            </w:r>
          </w:p>
        </w:tc>
        <w:tc>
          <w:tcPr>
            <w:tcW w:w="708" w:type="dxa"/>
            <w:shd w:val="solid" w:color="FFFFFF" w:fill="auto"/>
          </w:tcPr>
          <w:p w14:paraId="5FCBBA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BAE1734" w14:textId="77777777" w:rsidTr="00FA4FD8">
        <w:trPr>
          <w:jc w:val="center"/>
        </w:trPr>
        <w:tc>
          <w:tcPr>
            <w:tcW w:w="800" w:type="dxa"/>
            <w:shd w:val="solid" w:color="FFFFFF" w:fill="auto"/>
          </w:tcPr>
          <w:p w14:paraId="3ED5FC1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2360E8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ED8F02B" w14:textId="77777777" w:rsidR="00C71A2C" w:rsidRPr="0044437C" w:rsidRDefault="00C71A2C" w:rsidP="00C71A2C">
            <w:pPr>
              <w:pStyle w:val="TAC"/>
              <w:jc w:val="left"/>
              <w:rPr>
                <w:sz w:val="16"/>
                <w:szCs w:val="16"/>
                <w:lang w:eastAsia="zh-TW"/>
              </w:rPr>
            </w:pPr>
            <w:hyperlink r:id="rId374" w:history="1">
              <w:r w:rsidRPr="0044437C">
                <w:rPr>
                  <w:rFonts w:cs="Arial"/>
                  <w:sz w:val="16"/>
                  <w:szCs w:val="16"/>
                </w:rPr>
                <w:t>R5-232369</w:t>
              </w:r>
            </w:hyperlink>
          </w:p>
        </w:tc>
        <w:tc>
          <w:tcPr>
            <w:tcW w:w="567" w:type="dxa"/>
            <w:shd w:val="solid" w:color="FFFFFF" w:fill="auto"/>
          </w:tcPr>
          <w:p w14:paraId="43827D42" w14:textId="781A67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00C2C70" w14:textId="27F3214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E1187E5" w14:textId="394A2B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19759C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7.9A Spurious emissions for category M1</w:t>
            </w:r>
          </w:p>
        </w:tc>
        <w:tc>
          <w:tcPr>
            <w:tcW w:w="708" w:type="dxa"/>
            <w:shd w:val="solid" w:color="FFFFFF" w:fill="auto"/>
          </w:tcPr>
          <w:p w14:paraId="165BD2A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74777F9" w14:textId="77777777" w:rsidTr="00FA4FD8">
        <w:trPr>
          <w:jc w:val="center"/>
        </w:trPr>
        <w:tc>
          <w:tcPr>
            <w:tcW w:w="800" w:type="dxa"/>
            <w:shd w:val="solid" w:color="FFFFFF" w:fill="auto"/>
          </w:tcPr>
          <w:p w14:paraId="40BD165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10F938D"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D9C50AE" w14:textId="77777777" w:rsidR="00C71A2C" w:rsidRPr="0044437C" w:rsidRDefault="00C71A2C" w:rsidP="00C71A2C">
            <w:pPr>
              <w:pStyle w:val="TAC"/>
              <w:jc w:val="left"/>
              <w:rPr>
                <w:sz w:val="16"/>
                <w:szCs w:val="16"/>
                <w:lang w:eastAsia="zh-TW"/>
              </w:rPr>
            </w:pPr>
            <w:hyperlink r:id="rId375" w:history="1">
              <w:r w:rsidRPr="0044437C">
                <w:rPr>
                  <w:rFonts w:cs="Arial"/>
                  <w:sz w:val="16"/>
                  <w:szCs w:val="16"/>
                </w:rPr>
                <w:t>R5-232370</w:t>
              </w:r>
            </w:hyperlink>
          </w:p>
        </w:tc>
        <w:tc>
          <w:tcPr>
            <w:tcW w:w="567" w:type="dxa"/>
            <w:shd w:val="solid" w:color="FFFFFF" w:fill="auto"/>
          </w:tcPr>
          <w:p w14:paraId="30CFEF7D" w14:textId="354F5A0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2364CE" w14:textId="403CDCB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DEF6DF" w14:textId="6D780F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0B1A02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Correction of title of TS 36.521-1 in clause 2 References</w:t>
            </w:r>
          </w:p>
        </w:tc>
        <w:tc>
          <w:tcPr>
            <w:tcW w:w="708" w:type="dxa"/>
            <w:shd w:val="solid" w:color="FFFFFF" w:fill="auto"/>
          </w:tcPr>
          <w:p w14:paraId="5959DB8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D1F32AD" w14:textId="77777777" w:rsidTr="00FA4FD8">
        <w:trPr>
          <w:jc w:val="center"/>
        </w:trPr>
        <w:tc>
          <w:tcPr>
            <w:tcW w:w="800" w:type="dxa"/>
            <w:shd w:val="solid" w:color="FFFFFF" w:fill="auto"/>
          </w:tcPr>
          <w:p w14:paraId="3BD2728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381AF6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1326831" w14:textId="77777777" w:rsidR="00C71A2C" w:rsidRPr="0044437C" w:rsidRDefault="00C71A2C" w:rsidP="00C71A2C">
            <w:pPr>
              <w:pStyle w:val="TAC"/>
              <w:jc w:val="left"/>
              <w:rPr>
                <w:sz w:val="16"/>
                <w:szCs w:val="16"/>
                <w:lang w:eastAsia="zh-TW"/>
              </w:rPr>
            </w:pPr>
            <w:hyperlink r:id="rId376" w:history="1">
              <w:r w:rsidRPr="0044437C">
                <w:rPr>
                  <w:rFonts w:cs="Arial"/>
                  <w:sz w:val="16"/>
                  <w:szCs w:val="16"/>
                  <w:lang w:eastAsia="zh-CN"/>
                </w:rPr>
                <w:t>R5-232382</w:t>
              </w:r>
            </w:hyperlink>
          </w:p>
        </w:tc>
        <w:tc>
          <w:tcPr>
            <w:tcW w:w="567" w:type="dxa"/>
            <w:shd w:val="solid" w:color="FFFFFF" w:fill="auto"/>
          </w:tcPr>
          <w:p w14:paraId="35D409FA" w14:textId="79EB1D3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8F7E22" w14:textId="4BCD63B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5E6AEAC" w14:textId="31F8CB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7F1E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7.9B Spurious emissions for category NB1 and NB2</w:t>
            </w:r>
          </w:p>
        </w:tc>
        <w:tc>
          <w:tcPr>
            <w:tcW w:w="708" w:type="dxa"/>
            <w:shd w:val="solid" w:color="FFFFFF" w:fill="auto"/>
          </w:tcPr>
          <w:p w14:paraId="6A97D04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24A041C" w14:textId="77777777" w:rsidTr="00FA4FD8">
        <w:trPr>
          <w:jc w:val="center"/>
        </w:trPr>
        <w:tc>
          <w:tcPr>
            <w:tcW w:w="800" w:type="dxa"/>
            <w:shd w:val="solid" w:color="FFFFFF" w:fill="auto"/>
          </w:tcPr>
          <w:p w14:paraId="10E7F7B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E17957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9CD58C8" w14:textId="77777777" w:rsidR="00C71A2C" w:rsidRPr="0044437C" w:rsidRDefault="00C71A2C" w:rsidP="00C71A2C">
            <w:pPr>
              <w:pStyle w:val="TAC"/>
              <w:jc w:val="left"/>
              <w:rPr>
                <w:sz w:val="16"/>
                <w:szCs w:val="16"/>
                <w:lang w:eastAsia="zh-TW"/>
              </w:rPr>
            </w:pPr>
            <w:hyperlink r:id="rId377" w:history="1">
              <w:r w:rsidRPr="0044437C">
                <w:rPr>
                  <w:rFonts w:cs="Arial"/>
                  <w:sz w:val="16"/>
                  <w:szCs w:val="16"/>
                  <w:lang w:eastAsia="zh-CN"/>
                </w:rPr>
                <w:t>R5-232521</w:t>
              </w:r>
            </w:hyperlink>
          </w:p>
        </w:tc>
        <w:tc>
          <w:tcPr>
            <w:tcW w:w="567" w:type="dxa"/>
            <w:shd w:val="solid" w:color="FFFFFF" w:fill="auto"/>
          </w:tcPr>
          <w:p w14:paraId="35D3E219" w14:textId="2176F9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5B313" w14:textId="6C51B9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6039926" w14:textId="309146F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1717F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Editorial correction for some type error in 6.2A</w:t>
            </w:r>
          </w:p>
        </w:tc>
        <w:tc>
          <w:tcPr>
            <w:tcW w:w="708" w:type="dxa"/>
            <w:shd w:val="solid" w:color="FFFFFF" w:fill="auto"/>
          </w:tcPr>
          <w:p w14:paraId="67FEBA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38E6123" w14:textId="77777777" w:rsidTr="00FA4FD8">
        <w:trPr>
          <w:jc w:val="center"/>
        </w:trPr>
        <w:tc>
          <w:tcPr>
            <w:tcW w:w="800" w:type="dxa"/>
            <w:shd w:val="solid" w:color="FFFFFF" w:fill="auto"/>
          </w:tcPr>
          <w:p w14:paraId="5C8C6F4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296C19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C8E089D" w14:textId="77777777" w:rsidR="00C71A2C" w:rsidRPr="0044437C" w:rsidRDefault="00C71A2C" w:rsidP="00C71A2C">
            <w:pPr>
              <w:pStyle w:val="TAC"/>
              <w:jc w:val="left"/>
              <w:rPr>
                <w:sz w:val="16"/>
                <w:szCs w:val="16"/>
                <w:lang w:eastAsia="zh-TW"/>
              </w:rPr>
            </w:pPr>
            <w:hyperlink r:id="rId378" w:history="1">
              <w:r w:rsidRPr="0044437C">
                <w:rPr>
                  <w:rFonts w:cs="Arial"/>
                  <w:sz w:val="16"/>
                  <w:szCs w:val="16"/>
                  <w:lang w:eastAsia="zh-CN"/>
                </w:rPr>
                <w:t>R5-232522</w:t>
              </w:r>
            </w:hyperlink>
          </w:p>
        </w:tc>
        <w:tc>
          <w:tcPr>
            <w:tcW w:w="567" w:type="dxa"/>
            <w:shd w:val="solid" w:color="FFFFFF" w:fill="auto"/>
          </w:tcPr>
          <w:p w14:paraId="2FED3671" w14:textId="16414F1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A4E6ADD" w14:textId="628446F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D6663A5" w14:textId="505C953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09961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6.2B.3 for UE A-MPR for category NB1 and NB2 UE</w:t>
            </w:r>
          </w:p>
        </w:tc>
        <w:tc>
          <w:tcPr>
            <w:tcW w:w="708" w:type="dxa"/>
            <w:shd w:val="solid" w:color="FFFFFF" w:fill="auto"/>
          </w:tcPr>
          <w:p w14:paraId="66CFF8F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DA6830D" w14:textId="77777777" w:rsidTr="00FA4FD8">
        <w:trPr>
          <w:jc w:val="center"/>
        </w:trPr>
        <w:tc>
          <w:tcPr>
            <w:tcW w:w="800" w:type="dxa"/>
            <w:shd w:val="solid" w:color="FFFFFF" w:fill="auto"/>
          </w:tcPr>
          <w:p w14:paraId="183153E8"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76CBD1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19F75C5" w14:textId="77777777" w:rsidR="00C71A2C" w:rsidRPr="0044437C" w:rsidRDefault="00C71A2C" w:rsidP="00C71A2C">
            <w:pPr>
              <w:pStyle w:val="TAC"/>
              <w:jc w:val="left"/>
              <w:rPr>
                <w:sz w:val="16"/>
                <w:szCs w:val="16"/>
                <w:lang w:eastAsia="zh-TW"/>
              </w:rPr>
            </w:pPr>
            <w:hyperlink r:id="rId379" w:history="1">
              <w:r w:rsidRPr="0044437C">
                <w:rPr>
                  <w:rFonts w:cs="Arial"/>
                  <w:sz w:val="16"/>
                  <w:szCs w:val="16"/>
                  <w:lang w:eastAsia="zh-CN"/>
                </w:rPr>
                <w:t>R5-232523</w:t>
              </w:r>
            </w:hyperlink>
          </w:p>
        </w:tc>
        <w:tc>
          <w:tcPr>
            <w:tcW w:w="567" w:type="dxa"/>
            <w:shd w:val="solid" w:color="FFFFFF" w:fill="auto"/>
          </w:tcPr>
          <w:p w14:paraId="3D75F2EA" w14:textId="07A3B6F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F4C782" w14:textId="2EAE186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996B185" w14:textId="0AD5929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253FB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6.3A.1 for UE Minimum output power for category M1 </w:t>
            </w:r>
          </w:p>
        </w:tc>
        <w:tc>
          <w:tcPr>
            <w:tcW w:w="708" w:type="dxa"/>
            <w:shd w:val="solid" w:color="FFFFFF" w:fill="auto"/>
          </w:tcPr>
          <w:p w14:paraId="210A27D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B41F59" w14:textId="77777777" w:rsidTr="00FA4FD8">
        <w:trPr>
          <w:jc w:val="center"/>
        </w:trPr>
        <w:tc>
          <w:tcPr>
            <w:tcW w:w="800" w:type="dxa"/>
            <w:shd w:val="solid" w:color="FFFFFF" w:fill="auto"/>
          </w:tcPr>
          <w:p w14:paraId="17FE427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047D62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EEF3544" w14:textId="77777777" w:rsidR="00C71A2C" w:rsidRPr="0044437C" w:rsidRDefault="00C71A2C" w:rsidP="00C71A2C">
            <w:pPr>
              <w:pStyle w:val="TAC"/>
              <w:jc w:val="left"/>
              <w:rPr>
                <w:sz w:val="16"/>
                <w:szCs w:val="16"/>
                <w:lang w:eastAsia="zh-TW"/>
              </w:rPr>
            </w:pPr>
            <w:hyperlink r:id="rId380" w:history="1">
              <w:r w:rsidRPr="0044437C">
                <w:rPr>
                  <w:rFonts w:cs="Arial"/>
                  <w:sz w:val="16"/>
                  <w:szCs w:val="16"/>
                  <w:lang w:eastAsia="zh-CN"/>
                </w:rPr>
                <w:t>R5-232524</w:t>
              </w:r>
            </w:hyperlink>
          </w:p>
        </w:tc>
        <w:tc>
          <w:tcPr>
            <w:tcW w:w="567" w:type="dxa"/>
            <w:shd w:val="solid" w:color="FFFFFF" w:fill="auto"/>
          </w:tcPr>
          <w:p w14:paraId="29DB33CB" w14:textId="67EA69D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95EAE2A" w14:textId="26EAB8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4C5CAC" w14:textId="3E65470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C8BFD0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6.3A.2 for Transmit OFF power for category M1</w:t>
            </w:r>
          </w:p>
        </w:tc>
        <w:tc>
          <w:tcPr>
            <w:tcW w:w="708" w:type="dxa"/>
            <w:shd w:val="solid" w:color="FFFFFF" w:fill="auto"/>
          </w:tcPr>
          <w:p w14:paraId="1177383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703C7A0" w14:textId="77777777" w:rsidTr="00FA4FD8">
        <w:trPr>
          <w:jc w:val="center"/>
        </w:trPr>
        <w:tc>
          <w:tcPr>
            <w:tcW w:w="800" w:type="dxa"/>
            <w:shd w:val="solid" w:color="FFFFFF" w:fill="auto"/>
          </w:tcPr>
          <w:p w14:paraId="0A2367D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B54243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5FD00EE" w14:textId="77777777" w:rsidR="00C71A2C" w:rsidRPr="0044437C" w:rsidRDefault="00C71A2C" w:rsidP="00C71A2C">
            <w:pPr>
              <w:pStyle w:val="TAC"/>
              <w:jc w:val="left"/>
              <w:rPr>
                <w:sz w:val="16"/>
                <w:szCs w:val="16"/>
                <w:lang w:eastAsia="zh-TW"/>
              </w:rPr>
            </w:pPr>
            <w:hyperlink r:id="rId381" w:history="1">
              <w:r w:rsidRPr="0044437C">
                <w:rPr>
                  <w:rFonts w:cs="Arial"/>
                  <w:sz w:val="16"/>
                  <w:szCs w:val="16"/>
                  <w:lang w:eastAsia="zh-CN"/>
                </w:rPr>
                <w:t>R5-232525</w:t>
              </w:r>
            </w:hyperlink>
          </w:p>
        </w:tc>
        <w:tc>
          <w:tcPr>
            <w:tcW w:w="567" w:type="dxa"/>
            <w:shd w:val="solid" w:color="FFFFFF" w:fill="auto"/>
          </w:tcPr>
          <w:p w14:paraId="46198CD7" w14:textId="15A24EA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D3D00E6" w14:textId="0EB0A8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586DDF" w14:textId="4E62BCC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7BB03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6.3A.3.1 for General ON/OFF time mask </w:t>
            </w:r>
          </w:p>
        </w:tc>
        <w:tc>
          <w:tcPr>
            <w:tcW w:w="708" w:type="dxa"/>
            <w:shd w:val="solid" w:color="FFFFFF" w:fill="auto"/>
          </w:tcPr>
          <w:p w14:paraId="7B2434A0"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67B9F83" w14:textId="77777777" w:rsidTr="00FA4FD8">
        <w:trPr>
          <w:jc w:val="center"/>
        </w:trPr>
        <w:tc>
          <w:tcPr>
            <w:tcW w:w="800" w:type="dxa"/>
            <w:shd w:val="solid" w:color="FFFFFF" w:fill="auto"/>
          </w:tcPr>
          <w:p w14:paraId="270E156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256CBF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6DB45CE" w14:textId="77777777" w:rsidR="00C71A2C" w:rsidRPr="0044437C" w:rsidRDefault="00C71A2C" w:rsidP="00C71A2C">
            <w:pPr>
              <w:pStyle w:val="TAC"/>
              <w:jc w:val="left"/>
              <w:rPr>
                <w:sz w:val="16"/>
                <w:szCs w:val="16"/>
                <w:lang w:eastAsia="zh-TW"/>
              </w:rPr>
            </w:pPr>
            <w:hyperlink r:id="rId382" w:history="1">
              <w:r w:rsidRPr="0044437C">
                <w:rPr>
                  <w:rFonts w:cs="Arial"/>
                  <w:sz w:val="16"/>
                  <w:szCs w:val="16"/>
                  <w:lang w:eastAsia="zh-CN"/>
                </w:rPr>
                <w:t>R5-232526</w:t>
              </w:r>
            </w:hyperlink>
          </w:p>
        </w:tc>
        <w:tc>
          <w:tcPr>
            <w:tcW w:w="567" w:type="dxa"/>
            <w:shd w:val="solid" w:color="FFFFFF" w:fill="auto"/>
          </w:tcPr>
          <w:p w14:paraId="1511B479" w14:textId="2A2DA6D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345481E" w14:textId="346665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C8FA5" w14:textId="3CF0BA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54FAA9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6.3A.3.2.1 for PRACH time mask </w:t>
            </w:r>
          </w:p>
        </w:tc>
        <w:tc>
          <w:tcPr>
            <w:tcW w:w="708" w:type="dxa"/>
            <w:shd w:val="solid" w:color="FFFFFF" w:fill="auto"/>
          </w:tcPr>
          <w:p w14:paraId="6C507A95"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31328B4" w14:textId="77777777" w:rsidTr="00FA4FD8">
        <w:trPr>
          <w:jc w:val="center"/>
        </w:trPr>
        <w:tc>
          <w:tcPr>
            <w:tcW w:w="800" w:type="dxa"/>
            <w:shd w:val="solid" w:color="FFFFFF" w:fill="auto"/>
          </w:tcPr>
          <w:p w14:paraId="2FA3485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61A429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87860CF" w14:textId="77777777" w:rsidR="00C71A2C" w:rsidRPr="0044437C" w:rsidRDefault="00C71A2C" w:rsidP="00C71A2C">
            <w:pPr>
              <w:pStyle w:val="TAC"/>
              <w:jc w:val="left"/>
              <w:rPr>
                <w:sz w:val="16"/>
                <w:szCs w:val="16"/>
                <w:lang w:eastAsia="zh-TW"/>
              </w:rPr>
            </w:pPr>
            <w:hyperlink r:id="rId383" w:history="1">
              <w:r w:rsidRPr="0044437C">
                <w:rPr>
                  <w:rFonts w:cs="Arial"/>
                  <w:sz w:val="16"/>
                  <w:szCs w:val="16"/>
                  <w:lang w:eastAsia="zh-CN"/>
                </w:rPr>
                <w:t>R5-232527</w:t>
              </w:r>
            </w:hyperlink>
          </w:p>
        </w:tc>
        <w:tc>
          <w:tcPr>
            <w:tcW w:w="567" w:type="dxa"/>
            <w:shd w:val="solid" w:color="FFFFFF" w:fill="auto"/>
          </w:tcPr>
          <w:p w14:paraId="1D26BE84" w14:textId="5744CF8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679535" w14:textId="05DA803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AD4087F" w14:textId="7A340C3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56958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6.3A.3.2.2 for SRS time mask</w:t>
            </w:r>
          </w:p>
        </w:tc>
        <w:tc>
          <w:tcPr>
            <w:tcW w:w="708" w:type="dxa"/>
            <w:shd w:val="solid" w:color="FFFFFF" w:fill="auto"/>
          </w:tcPr>
          <w:p w14:paraId="2BB3280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3FF6FC4" w14:textId="77777777" w:rsidTr="00FA4FD8">
        <w:trPr>
          <w:jc w:val="center"/>
        </w:trPr>
        <w:tc>
          <w:tcPr>
            <w:tcW w:w="800" w:type="dxa"/>
            <w:shd w:val="solid" w:color="FFFFFF" w:fill="auto"/>
          </w:tcPr>
          <w:p w14:paraId="610D2F8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1E5E38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B5596F0" w14:textId="77777777" w:rsidR="00C71A2C" w:rsidRPr="0044437C" w:rsidRDefault="00C71A2C" w:rsidP="00C71A2C">
            <w:pPr>
              <w:pStyle w:val="TAC"/>
              <w:jc w:val="left"/>
              <w:rPr>
                <w:sz w:val="16"/>
                <w:szCs w:val="16"/>
                <w:lang w:eastAsia="zh-TW"/>
              </w:rPr>
            </w:pPr>
            <w:hyperlink r:id="rId384" w:history="1">
              <w:r w:rsidRPr="0044437C">
                <w:rPr>
                  <w:rFonts w:cs="Arial"/>
                  <w:sz w:val="16"/>
                  <w:szCs w:val="16"/>
                  <w:lang w:eastAsia="zh-CN"/>
                </w:rPr>
                <w:t>R5-232549</w:t>
              </w:r>
            </w:hyperlink>
          </w:p>
        </w:tc>
        <w:tc>
          <w:tcPr>
            <w:tcW w:w="567" w:type="dxa"/>
            <w:shd w:val="solid" w:color="FFFFFF" w:fill="auto"/>
          </w:tcPr>
          <w:p w14:paraId="1D8C758B" w14:textId="2A7619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0860ED1" w14:textId="0FBDE5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F3400B" w14:textId="39C4E15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CB0D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6.3A.4.1 for Power Control Absolute power tolerance</w:t>
            </w:r>
          </w:p>
        </w:tc>
        <w:tc>
          <w:tcPr>
            <w:tcW w:w="708" w:type="dxa"/>
            <w:shd w:val="solid" w:color="FFFFFF" w:fill="auto"/>
          </w:tcPr>
          <w:p w14:paraId="1249604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F455F33" w14:textId="77777777" w:rsidTr="00FA4FD8">
        <w:trPr>
          <w:jc w:val="center"/>
        </w:trPr>
        <w:tc>
          <w:tcPr>
            <w:tcW w:w="800" w:type="dxa"/>
            <w:shd w:val="solid" w:color="FFFFFF" w:fill="auto"/>
          </w:tcPr>
          <w:p w14:paraId="196F823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5E3C49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DFA70D5" w14:textId="77777777" w:rsidR="00C71A2C" w:rsidRPr="0044437C" w:rsidRDefault="00C71A2C" w:rsidP="00C71A2C">
            <w:pPr>
              <w:pStyle w:val="TAC"/>
              <w:jc w:val="left"/>
              <w:rPr>
                <w:sz w:val="16"/>
                <w:szCs w:val="16"/>
                <w:lang w:eastAsia="zh-TW"/>
              </w:rPr>
            </w:pPr>
            <w:hyperlink r:id="rId385" w:history="1">
              <w:r w:rsidRPr="0044437C">
                <w:rPr>
                  <w:rFonts w:cs="Arial"/>
                  <w:sz w:val="16"/>
                  <w:szCs w:val="16"/>
                  <w:lang w:eastAsia="zh-CN"/>
                </w:rPr>
                <w:t>R5-232550</w:t>
              </w:r>
            </w:hyperlink>
          </w:p>
        </w:tc>
        <w:tc>
          <w:tcPr>
            <w:tcW w:w="567" w:type="dxa"/>
            <w:shd w:val="solid" w:color="FFFFFF" w:fill="auto"/>
          </w:tcPr>
          <w:p w14:paraId="3BC78541" w14:textId="030ACB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4FDB6A" w14:textId="502D91B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A15251" w14:textId="51056D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DFBAF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6.3A.4.2 Power Control Relative power tolerance</w:t>
            </w:r>
          </w:p>
        </w:tc>
        <w:tc>
          <w:tcPr>
            <w:tcW w:w="708" w:type="dxa"/>
            <w:shd w:val="solid" w:color="FFFFFF" w:fill="auto"/>
          </w:tcPr>
          <w:p w14:paraId="3F14E29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0038265" w14:textId="77777777" w:rsidTr="00FA4FD8">
        <w:trPr>
          <w:jc w:val="center"/>
        </w:trPr>
        <w:tc>
          <w:tcPr>
            <w:tcW w:w="800" w:type="dxa"/>
            <w:shd w:val="solid" w:color="FFFFFF" w:fill="auto"/>
          </w:tcPr>
          <w:p w14:paraId="4361DEA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CA860B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292824E" w14:textId="77777777" w:rsidR="00C71A2C" w:rsidRPr="0044437C" w:rsidRDefault="00C71A2C" w:rsidP="00C71A2C">
            <w:pPr>
              <w:pStyle w:val="TAC"/>
              <w:jc w:val="left"/>
              <w:rPr>
                <w:sz w:val="16"/>
                <w:szCs w:val="16"/>
                <w:lang w:eastAsia="zh-TW"/>
              </w:rPr>
            </w:pPr>
            <w:hyperlink r:id="rId386" w:history="1">
              <w:r w:rsidRPr="0044437C">
                <w:rPr>
                  <w:rFonts w:cs="Arial"/>
                  <w:sz w:val="16"/>
                  <w:szCs w:val="16"/>
                  <w:lang w:eastAsia="zh-CN"/>
                </w:rPr>
                <w:t>R5-232551</w:t>
              </w:r>
            </w:hyperlink>
          </w:p>
        </w:tc>
        <w:tc>
          <w:tcPr>
            <w:tcW w:w="567" w:type="dxa"/>
            <w:shd w:val="solid" w:color="FFFFFF" w:fill="auto"/>
          </w:tcPr>
          <w:p w14:paraId="499DA48E" w14:textId="7F3B02E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BEBA99" w14:textId="15EA38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309565A" w14:textId="5851DE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427B3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6.3A.4.3 for Aggregate power control tolerance</w:t>
            </w:r>
          </w:p>
        </w:tc>
        <w:tc>
          <w:tcPr>
            <w:tcW w:w="708" w:type="dxa"/>
            <w:shd w:val="solid" w:color="FFFFFF" w:fill="auto"/>
          </w:tcPr>
          <w:p w14:paraId="597D8927"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030E049" w14:textId="77777777" w:rsidTr="00FA4FD8">
        <w:trPr>
          <w:jc w:val="center"/>
        </w:trPr>
        <w:tc>
          <w:tcPr>
            <w:tcW w:w="800" w:type="dxa"/>
            <w:shd w:val="solid" w:color="FFFFFF" w:fill="auto"/>
          </w:tcPr>
          <w:p w14:paraId="61AE45B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5B656D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2DBD75" w14:textId="77777777" w:rsidR="00C71A2C" w:rsidRPr="0044437C" w:rsidRDefault="00C71A2C" w:rsidP="00C71A2C">
            <w:pPr>
              <w:pStyle w:val="TAC"/>
              <w:jc w:val="left"/>
              <w:rPr>
                <w:sz w:val="16"/>
                <w:szCs w:val="16"/>
                <w:lang w:eastAsia="zh-TW"/>
              </w:rPr>
            </w:pPr>
            <w:hyperlink r:id="rId387" w:history="1">
              <w:r w:rsidRPr="0044437C">
                <w:rPr>
                  <w:rFonts w:cs="Arial"/>
                  <w:sz w:val="16"/>
                  <w:szCs w:val="16"/>
                  <w:lang w:eastAsia="zh-CN"/>
                </w:rPr>
                <w:t>R5-232552</w:t>
              </w:r>
            </w:hyperlink>
          </w:p>
        </w:tc>
        <w:tc>
          <w:tcPr>
            <w:tcW w:w="567" w:type="dxa"/>
            <w:shd w:val="solid" w:color="FFFFFF" w:fill="auto"/>
          </w:tcPr>
          <w:p w14:paraId="48CA256B" w14:textId="55853F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0A53B7" w14:textId="73DEAD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D3A3ECA" w14:textId="57D2124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E87A4C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6.3B.1 for UE Minimum output power</w:t>
            </w:r>
          </w:p>
        </w:tc>
        <w:tc>
          <w:tcPr>
            <w:tcW w:w="708" w:type="dxa"/>
            <w:shd w:val="solid" w:color="FFFFFF" w:fill="auto"/>
          </w:tcPr>
          <w:p w14:paraId="34C90E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A75F7AF" w14:textId="77777777" w:rsidTr="00FA4FD8">
        <w:trPr>
          <w:jc w:val="center"/>
        </w:trPr>
        <w:tc>
          <w:tcPr>
            <w:tcW w:w="800" w:type="dxa"/>
            <w:shd w:val="solid" w:color="FFFFFF" w:fill="auto"/>
          </w:tcPr>
          <w:p w14:paraId="0E191C8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467150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9E3556" w14:textId="77777777" w:rsidR="00C71A2C" w:rsidRPr="0044437C" w:rsidRDefault="00C71A2C" w:rsidP="00C71A2C">
            <w:pPr>
              <w:pStyle w:val="TAC"/>
              <w:jc w:val="left"/>
              <w:rPr>
                <w:sz w:val="16"/>
                <w:szCs w:val="16"/>
                <w:lang w:eastAsia="zh-TW"/>
              </w:rPr>
            </w:pPr>
            <w:hyperlink r:id="rId388" w:history="1">
              <w:r w:rsidRPr="0044437C">
                <w:rPr>
                  <w:rFonts w:cs="Arial"/>
                  <w:sz w:val="16"/>
                  <w:szCs w:val="16"/>
                  <w:lang w:eastAsia="zh-CN"/>
                </w:rPr>
                <w:t>R5-232553</w:t>
              </w:r>
            </w:hyperlink>
          </w:p>
        </w:tc>
        <w:tc>
          <w:tcPr>
            <w:tcW w:w="567" w:type="dxa"/>
            <w:shd w:val="solid" w:color="FFFFFF" w:fill="auto"/>
          </w:tcPr>
          <w:p w14:paraId="1D70F9E3" w14:textId="40C471C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22F448C" w14:textId="4B4E078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65627C" w14:textId="3114A4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E800EA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6.3B.2  for Transmit OFF power</w:t>
            </w:r>
          </w:p>
        </w:tc>
        <w:tc>
          <w:tcPr>
            <w:tcW w:w="708" w:type="dxa"/>
            <w:shd w:val="solid" w:color="FFFFFF" w:fill="auto"/>
          </w:tcPr>
          <w:p w14:paraId="71BF142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A979663" w14:textId="77777777" w:rsidTr="00FA4FD8">
        <w:trPr>
          <w:jc w:val="center"/>
        </w:trPr>
        <w:tc>
          <w:tcPr>
            <w:tcW w:w="800" w:type="dxa"/>
            <w:shd w:val="solid" w:color="FFFFFF" w:fill="auto"/>
          </w:tcPr>
          <w:p w14:paraId="2AABDFC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EB56C2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03D6BC" w14:textId="77777777" w:rsidR="00C71A2C" w:rsidRPr="0044437C" w:rsidRDefault="00C71A2C" w:rsidP="00C71A2C">
            <w:pPr>
              <w:pStyle w:val="TAC"/>
              <w:jc w:val="left"/>
              <w:rPr>
                <w:sz w:val="16"/>
                <w:szCs w:val="16"/>
                <w:lang w:eastAsia="zh-TW"/>
              </w:rPr>
            </w:pPr>
            <w:hyperlink r:id="rId389" w:history="1">
              <w:r w:rsidRPr="0044437C">
                <w:rPr>
                  <w:rFonts w:cs="Arial"/>
                  <w:sz w:val="16"/>
                  <w:szCs w:val="16"/>
                  <w:lang w:eastAsia="zh-CN"/>
                </w:rPr>
                <w:t>R5-232554</w:t>
              </w:r>
            </w:hyperlink>
          </w:p>
        </w:tc>
        <w:tc>
          <w:tcPr>
            <w:tcW w:w="567" w:type="dxa"/>
            <w:shd w:val="solid" w:color="FFFFFF" w:fill="auto"/>
          </w:tcPr>
          <w:p w14:paraId="7B51C2B5" w14:textId="0B82D7C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AA7A6D9" w14:textId="359BAC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B88781" w14:textId="0001745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33544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6.3B.3.1 General ON/OFF time mask</w:t>
            </w:r>
          </w:p>
        </w:tc>
        <w:tc>
          <w:tcPr>
            <w:tcW w:w="708" w:type="dxa"/>
            <w:shd w:val="solid" w:color="FFFFFF" w:fill="auto"/>
          </w:tcPr>
          <w:p w14:paraId="0235F2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8C42963" w14:textId="77777777" w:rsidTr="00FA4FD8">
        <w:trPr>
          <w:jc w:val="center"/>
        </w:trPr>
        <w:tc>
          <w:tcPr>
            <w:tcW w:w="800" w:type="dxa"/>
            <w:shd w:val="solid" w:color="FFFFFF" w:fill="auto"/>
          </w:tcPr>
          <w:p w14:paraId="5471341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5E895A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6C1D0BB" w14:textId="77777777" w:rsidR="00C71A2C" w:rsidRPr="0044437C" w:rsidRDefault="00C71A2C" w:rsidP="00C71A2C">
            <w:pPr>
              <w:pStyle w:val="TAC"/>
              <w:jc w:val="left"/>
              <w:rPr>
                <w:sz w:val="16"/>
                <w:szCs w:val="16"/>
                <w:lang w:eastAsia="zh-TW"/>
              </w:rPr>
            </w:pPr>
            <w:hyperlink r:id="rId390" w:history="1">
              <w:r w:rsidRPr="0044437C">
                <w:rPr>
                  <w:rFonts w:cs="Arial"/>
                  <w:sz w:val="16"/>
                  <w:szCs w:val="16"/>
                  <w:lang w:eastAsia="zh-CN"/>
                </w:rPr>
                <w:t>R5-232555</w:t>
              </w:r>
            </w:hyperlink>
          </w:p>
        </w:tc>
        <w:tc>
          <w:tcPr>
            <w:tcW w:w="567" w:type="dxa"/>
            <w:shd w:val="solid" w:color="FFFFFF" w:fill="auto"/>
          </w:tcPr>
          <w:p w14:paraId="24715E17" w14:textId="302A1D5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C336F20" w14:textId="5AB51D6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3ADF23" w14:textId="52D889C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8F2A9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6.3B.3.2 NPRACH time mask</w:t>
            </w:r>
          </w:p>
        </w:tc>
        <w:tc>
          <w:tcPr>
            <w:tcW w:w="708" w:type="dxa"/>
            <w:shd w:val="solid" w:color="FFFFFF" w:fill="auto"/>
          </w:tcPr>
          <w:p w14:paraId="5462AE4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5BD9096" w14:textId="77777777" w:rsidTr="00FA4FD8">
        <w:trPr>
          <w:jc w:val="center"/>
        </w:trPr>
        <w:tc>
          <w:tcPr>
            <w:tcW w:w="800" w:type="dxa"/>
            <w:shd w:val="solid" w:color="FFFFFF" w:fill="auto"/>
          </w:tcPr>
          <w:p w14:paraId="4874AE21"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F4908C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E347A8" w14:textId="77777777" w:rsidR="00C71A2C" w:rsidRPr="0044437C" w:rsidRDefault="00C71A2C" w:rsidP="00C71A2C">
            <w:pPr>
              <w:pStyle w:val="TAC"/>
              <w:jc w:val="left"/>
              <w:rPr>
                <w:sz w:val="16"/>
                <w:szCs w:val="16"/>
                <w:lang w:eastAsia="zh-TW"/>
              </w:rPr>
            </w:pPr>
            <w:hyperlink r:id="rId391" w:history="1">
              <w:r w:rsidRPr="0044437C">
                <w:rPr>
                  <w:rFonts w:cs="Arial"/>
                  <w:sz w:val="16"/>
                  <w:szCs w:val="16"/>
                  <w:lang w:eastAsia="zh-CN"/>
                </w:rPr>
                <w:t>R5-232556</w:t>
              </w:r>
            </w:hyperlink>
          </w:p>
        </w:tc>
        <w:tc>
          <w:tcPr>
            <w:tcW w:w="567" w:type="dxa"/>
            <w:shd w:val="solid" w:color="FFFFFF" w:fill="auto"/>
          </w:tcPr>
          <w:p w14:paraId="7D40F828" w14:textId="7136B19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7D07C0" w14:textId="5A48DE2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9F15E9" w14:textId="582AEAF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1858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6.3B.4.1 Power Control Absolute power tolerance</w:t>
            </w:r>
          </w:p>
        </w:tc>
        <w:tc>
          <w:tcPr>
            <w:tcW w:w="708" w:type="dxa"/>
            <w:shd w:val="solid" w:color="FFFFFF" w:fill="auto"/>
          </w:tcPr>
          <w:p w14:paraId="39FD4E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38A8910" w14:textId="77777777" w:rsidTr="00FA4FD8">
        <w:trPr>
          <w:jc w:val="center"/>
        </w:trPr>
        <w:tc>
          <w:tcPr>
            <w:tcW w:w="800" w:type="dxa"/>
            <w:shd w:val="solid" w:color="FFFFFF" w:fill="auto"/>
          </w:tcPr>
          <w:p w14:paraId="1460A323"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A5F249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F0CB65D" w14:textId="77777777" w:rsidR="00C71A2C" w:rsidRPr="0044437C" w:rsidRDefault="00C71A2C" w:rsidP="00C71A2C">
            <w:pPr>
              <w:pStyle w:val="TAC"/>
              <w:jc w:val="left"/>
              <w:rPr>
                <w:sz w:val="16"/>
                <w:szCs w:val="16"/>
                <w:lang w:eastAsia="zh-TW"/>
              </w:rPr>
            </w:pPr>
            <w:hyperlink r:id="rId392" w:history="1">
              <w:r w:rsidRPr="0044437C">
                <w:rPr>
                  <w:rFonts w:cs="Arial"/>
                  <w:sz w:val="16"/>
                  <w:szCs w:val="16"/>
                  <w:lang w:eastAsia="zh-CN"/>
                </w:rPr>
                <w:t>R5-232557</w:t>
              </w:r>
            </w:hyperlink>
          </w:p>
        </w:tc>
        <w:tc>
          <w:tcPr>
            <w:tcW w:w="567" w:type="dxa"/>
            <w:shd w:val="solid" w:color="FFFFFF" w:fill="auto"/>
          </w:tcPr>
          <w:p w14:paraId="75BCD603" w14:textId="387E68D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6B3530" w14:textId="6488B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45544" w14:textId="0184F2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9A801F3"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6.3B.4.2 Power Control Relative power tolerance</w:t>
            </w:r>
          </w:p>
        </w:tc>
        <w:tc>
          <w:tcPr>
            <w:tcW w:w="708" w:type="dxa"/>
            <w:shd w:val="solid" w:color="FFFFFF" w:fill="auto"/>
          </w:tcPr>
          <w:p w14:paraId="5D5F7EA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42684D8" w14:textId="77777777" w:rsidTr="00FA4FD8">
        <w:trPr>
          <w:jc w:val="center"/>
        </w:trPr>
        <w:tc>
          <w:tcPr>
            <w:tcW w:w="800" w:type="dxa"/>
            <w:shd w:val="solid" w:color="FFFFFF" w:fill="auto"/>
          </w:tcPr>
          <w:p w14:paraId="64B8EDB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584B3EA"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EF6EC73" w14:textId="77777777" w:rsidR="00C71A2C" w:rsidRPr="0044437C" w:rsidRDefault="00C71A2C" w:rsidP="00C71A2C">
            <w:pPr>
              <w:pStyle w:val="TAC"/>
              <w:jc w:val="left"/>
              <w:rPr>
                <w:sz w:val="16"/>
                <w:szCs w:val="16"/>
                <w:lang w:eastAsia="zh-TW"/>
              </w:rPr>
            </w:pPr>
            <w:hyperlink r:id="rId393" w:history="1">
              <w:r w:rsidRPr="0044437C">
                <w:rPr>
                  <w:rFonts w:cs="Arial"/>
                  <w:sz w:val="16"/>
                  <w:szCs w:val="16"/>
                  <w:lang w:eastAsia="zh-CN"/>
                </w:rPr>
                <w:t>R5-232558</w:t>
              </w:r>
            </w:hyperlink>
          </w:p>
        </w:tc>
        <w:tc>
          <w:tcPr>
            <w:tcW w:w="567" w:type="dxa"/>
            <w:shd w:val="solid" w:color="FFFFFF" w:fill="auto"/>
          </w:tcPr>
          <w:p w14:paraId="11D9ECD2" w14:textId="6B4FCD7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5EDD46" w14:textId="6F897C6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25BADFC" w14:textId="645BD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22E51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6.3B.4.3 Aggregate power control tolerance</w:t>
            </w:r>
          </w:p>
        </w:tc>
        <w:tc>
          <w:tcPr>
            <w:tcW w:w="708" w:type="dxa"/>
            <w:shd w:val="solid" w:color="FFFFFF" w:fill="auto"/>
          </w:tcPr>
          <w:p w14:paraId="15EEC5CA"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1B7C140" w14:textId="77777777" w:rsidTr="00FA4FD8">
        <w:trPr>
          <w:jc w:val="center"/>
        </w:trPr>
        <w:tc>
          <w:tcPr>
            <w:tcW w:w="800" w:type="dxa"/>
            <w:shd w:val="solid" w:color="FFFFFF" w:fill="auto"/>
          </w:tcPr>
          <w:p w14:paraId="54C2F74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6947FEF"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FCCF50" w14:textId="77777777" w:rsidR="00C71A2C" w:rsidRPr="0044437C" w:rsidRDefault="00C71A2C" w:rsidP="00C71A2C">
            <w:pPr>
              <w:pStyle w:val="TAC"/>
              <w:jc w:val="left"/>
              <w:rPr>
                <w:sz w:val="16"/>
                <w:szCs w:val="16"/>
                <w:lang w:eastAsia="zh-TW"/>
              </w:rPr>
            </w:pPr>
            <w:hyperlink r:id="rId394" w:history="1">
              <w:r w:rsidRPr="0044437C">
                <w:rPr>
                  <w:rFonts w:cs="Arial"/>
                  <w:sz w:val="16"/>
                  <w:szCs w:val="16"/>
                  <w:lang w:eastAsia="zh-CN"/>
                </w:rPr>
                <w:t>R5-232815</w:t>
              </w:r>
            </w:hyperlink>
          </w:p>
        </w:tc>
        <w:tc>
          <w:tcPr>
            <w:tcW w:w="567" w:type="dxa"/>
            <w:shd w:val="solid" w:color="FFFFFF" w:fill="auto"/>
          </w:tcPr>
          <w:p w14:paraId="12AA0196" w14:textId="087694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0BA2F3" w14:textId="482BA99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C76F462" w14:textId="3201F0B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8A1E9B"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eMTC/NB-IoT NTN Output RF spectrum emissions TC 6.5</w:t>
            </w:r>
          </w:p>
        </w:tc>
        <w:tc>
          <w:tcPr>
            <w:tcW w:w="708" w:type="dxa"/>
            <w:shd w:val="solid" w:color="FFFFFF" w:fill="auto"/>
          </w:tcPr>
          <w:p w14:paraId="3FC4F354"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48A1291" w14:textId="77777777" w:rsidTr="00FA4FD8">
        <w:trPr>
          <w:jc w:val="center"/>
        </w:trPr>
        <w:tc>
          <w:tcPr>
            <w:tcW w:w="800" w:type="dxa"/>
            <w:shd w:val="solid" w:color="FFFFFF" w:fill="auto"/>
          </w:tcPr>
          <w:p w14:paraId="017D5EAA"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41A54BE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D5D5A23" w14:textId="77777777" w:rsidR="00C71A2C" w:rsidRPr="0044437C" w:rsidRDefault="00C71A2C" w:rsidP="00C71A2C">
            <w:pPr>
              <w:pStyle w:val="TAC"/>
              <w:jc w:val="left"/>
              <w:rPr>
                <w:sz w:val="16"/>
                <w:szCs w:val="16"/>
                <w:lang w:eastAsia="zh-TW"/>
              </w:rPr>
            </w:pPr>
            <w:hyperlink r:id="rId395" w:history="1">
              <w:r w:rsidRPr="0044437C">
                <w:rPr>
                  <w:rFonts w:cs="Arial"/>
                  <w:sz w:val="16"/>
                  <w:szCs w:val="16"/>
                  <w:lang w:eastAsia="zh-CN"/>
                </w:rPr>
                <w:t>R5-233574</w:t>
              </w:r>
            </w:hyperlink>
          </w:p>
        </w:tc>
        <w:tc>
          <w:tcPr>
            <w:tcW w:w="567" w:type="dxa"/>
            <w:shd w:val="solid" w:color="FFFFFF" w:fill="auto"/>
          </w:tcPr>
          <w:p w14:paraId="0157E888" w14:textId="4E15334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80479B" w14:textId="1E5D4AE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847C080" w14:textId="0F7D486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3B0E6E0"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 NTN Output RF spectrum emissions TC 6.5A</w:t>
            </w:r>
          </w:p>
        </w:tc>
        <w:tc>
          <w:tcPr>
            <w:tcW w:w="708" w:type="dxa"/>
            <w:shd w:val="solid" w:color="FFFFFF" w:fill="auto"/>
          </w:tcPr>
          <w:p w14:paraId="5495DE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7294A37" w14:textId="77777777" w:rsidTr="00FA4FD8">
        <w:trPr>
          <w:jc w:val="center"/>
        </w:trPr>
        <w:tc>
          <w:tcPr>
            <w:tcW w:w="800" w:type="dxa"/>
            <w:shd w:val="solid" w:color="FFFFFF" w:fill="auto"/>
          </w:tcPr>
          <w:p w14:paraId="0FF6FCE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14FD9B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F5F3D9B" w14:textId="77777777" w:rsidR="00C71A2C" w:rsidRPr="0044437C" w:rsidRDefault="00C71A2C" w:rsidP="00C71A2C">
            <w:pPr>
              <w:pStyle w:val="TAC"/>
              <w:jc w:val="left"/>
              <w:rPr>
                <w:sz w:val="16"/>
                <w:szCs w:val="16"/>
                <w:lang w:eastAsia="zh-TW"/>
              </w:rPr>
            </w:pPr>
            <w:hyperlink r:id="rId396" w:history="1">
              <w:r w:rsidRPr="0044437C">
                <w:rPr>
                  <w:rFonts w:cs="Arial"/>
                  <w:sz w:val="16"/>
                  <w:szCs w:val="16"/>
                  <w:lang w:eastAsia="zh-CN"/>
                </w:rPr>
                <w:t>R5-232817</w:t>
              </w:r>
            </w:hyperlink>
          </w:p>
        </w:tc>
        <w:tc>
          <w:tcPr>
            <w:tcW w:w="567" w:type="dxa"/>
            <w:shd w:val="solid" w:color="FFFFFF" w:fill="auto"/>
          </w:tcPr>
          <w:p w14:paraId="43CB4923" w14:textId="7C0FD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C197C8" w14:textId="0626C7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E8CC37" w14:textId="54500ED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EF3DC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NB-IoT NTN Output RF spectrum emissions TC 6.5B</w:t>
            </w:r>
          </w:p>
        </w:tc>
        <w:tc>
          <w:tcPr>
            <w:tcW w:w="708" w:type="dxa"/>
            <w:shd w:val="solid" w:color="FFFFFF" w:fill="auto"/>
          </w:tcPr>
          <w:p w14:paraId="2B221FC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8C945E7" w14:textId="77777777" w:rsidTr="00FA4FD8">
        <w:trPr>
          <w:jc w:val="center"/>
        </w:trPr>
        <w:tc>
          <w:tcPr>
            <w:tcW w:w="800" w:type="dxa"/>
            <w:shd w:val="solid" w:color="FFFFFF" w:fill="auto"/>
          </w:tcPr>
          <w:p w14:paraId="6610F9A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446FF38"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2B9E8FA" w14:textId="77777777" w:rsidR="00C71A2C" w:rsidRPr="0044437C" w:rsidRDefault="00C71A2C" w:rsidP="00C71A2C">
            <w:pPr>
              <w:pStyle w:val="TAC"/>
              <w:jc w:val="left"/>
              <w:rPr>
                <w:sz w:val="16"/>
                <w:szCs w:val="16"/>
                <w:lang w:eastAsia="zh-TW"/>
              </w:rPr>
            </w:pPr>
            <w:hyperlink r:id="rId397" w:history="1">
              <w:r w:rsidRPr="0044437C">
                <w:rPr>
                  <w:rFonts w:cs="Arial"/>
                  <w:sz w:val="16"/>
                  <w:szCs w:val="16"/>
                  <w:lang w:eastAsia="zh-CN"/>
                </w:rPr>
                <w:t>R5-233575</w:t>
              </w:r>
            </w:hyperlink>
          </w:p>
        </w:tc>
        <w:tc>
          <w:tcPr>
            <w:tcW w:w="567" w:type="dxa"/>
            <w:shd w:val="solid" w:color="FFFFFF" w:fill="auto"/>
          </w:tcPr>
          <w:p w14:paraId="512B8C4C" w14:textId="18C0C10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B21269" w14:textId="35BA44F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078EE9B" w14:textId="1E55D2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668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Update of editor notes for IoT NTN TCs</w:t>
            </w:r>
          </w:p>
        </w:tc>
        <w:tc>
          <w:tcPr>
            <w:tcW w:w="708" w:type="dxa"/>
            <w:shd w:val="solid" w:color="FFFFFF" w:fill="auto"/>
          </w:tcPr>
          <w:p w14:paraId="6B4D1FC9"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D2F5F83" w14:textId="77777777" w:rsidTr="00FA4FD8">
        <w:trPr>
          <w:jc w:val="center"/>
        </w:trPr>
        <w:tc>
          <w:tcPr>
            <w:tcW w:w="800" w:type="dxa"/>
            <w:shd w:val="solid" w:color="FFFFFF" w:fill="auto"/>
          </w:tcPr>
          <w:p w14:paraId="2C8B675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0845D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76BABF6" w14:textId="77777777" w:rsidR="00C71A2C" w:rsidRPr="0044437C" w:rsidRDefault="00C71A2C" w:rsidP="00C71A2C">
            <w:pPr>
              <w:pStyle w:val="TAC"/>
              <w:jc w:val="left"/>
              <w:rPr>
                <w:sz w:val="16"/>
                <w:szCs w:val="16"/>
                <w:lang w:eastAsia="zh-TW"/>
              </w:rPr>
            </w:pPr>
            <w:hyperlink r:id="rId398" w:history="1">
              <w:r w:rsidRPr="0044437C">
                <w:rPr>
                  <w:sz w:val="16"/>
                  <w:szCs w:val="16"/>
                  <w:lang w:eastAsia="zh-TW"/>
                </w:rPr>
                <w:t>R5-23</w:t>
              </w:r>
            </w:hyperlink>
            <w:r w:rsidRPr="0044437C">
              <w:rPr>
                <w:sz w:val="16"/>
                <w:szCs w:val="16"/>
                <w:lang w:eastAsia="zh-TW"/>
              </w:rPr>
              <w:t>3923</w:t>
            </w:r>
          </w:p>
        </w:tc>
        <w:tc>
          <w:tcPr>
            <w:tcW w:w="567" w:type="dxa"/>
            <w:shd w:val="solid" w:color="FFFFFF" w:fill="auto"/>
          </w:tcPr>
          <w:p w14:paraId="48B0BD08" w14:textId="45F3C7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0AC61" w14:textId="342A7D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4F1E23A" w14:textId="5D8013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808E82"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clause 8.1 general description for NTN test</w:t>
            </w:r>
          </w:p>
        </w:tc>
        <w:tc>
          <w:tcPr>
            <w:tcW w:w="708" w:type="dxa"/>
            <w:shd w:val="solid" w:color="FFFFFF" w:fill="auto"/>
          </w:tcPr>
          <w:p w14:paraId="44E7D6FC"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BA0ED12" w14:textId="77777777" w:rsidTr="00FA4FD8">
        <w:trPr>
          <w:jc w:val="center"/>
        </w:trPr>
        <w:tc>
          <w:tcPr>
            <w:tcW w:w="800" w:type="dxa"/>
            <w:shd w:val="solid" w:color="FFFFFF" w:fill="auto"/>
          </w:tcPr>
          <w:p w14:paraId="6D6FCF8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792496"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37D97B0" w14:textId="77777777" w:rsidR="00C71A2C" w:rsidRPr="0044437C" w:rsidRDefault="00C71A2C" w:rsidP="00C71A2C">
            <w:pPr>
              <w:pStyle w:val="TAC"/>
              <w:jc w:val="left"/>
              <w:rPr>
                <w:sz w:val="16"/>
                <w:szCs w:val="16"/>
                <w:lang w:eastAsia="zh-TW"/>
              </w:rPr>
            </w:pPr>
            <w:r w:rsidRPr="0044437C">
              <w:rPr>
                <w:sz w:val="16"/>
                <w:szCs w:val="16"/>
                <w:lang w:eastAsia="zh-TW"/>
              </w:rPr>
              <w:t>R5-233924</w:t>
            </w:r>
          </w:p>
        </w:tc>
        <w:tc>
          <w:tcPr>
            <w:tcW w:w="567" w:type="dxa"/>
            <w:shd w:val="solid" w:color="FFFFFF" w:fill="auto"/>
          </w:tcPr>
          <w:p w14:paraId="443104E4" w14:textId="5D0FF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958362" w14:textId="498D9F9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DE174D" w14:textId="1582DC4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C30B08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8.2.1.1.1 eMTC PDSCH test</w:t>
            </w:r>
          </w:p>
        </w:tc>
        <w:tc>
          <w:tcPr>
            <w:tcW w:w="708" w:type="dxa"/>
            <w:shd w:val="solid" w:color="FFFFFF" w:fill="auto"/>
          </w:tcPr>
          <w:p w14:paraId="32EFFBF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8136BD2" w14:textId="77777777" w:rsidTr="00FA4FD8">
        <w:trPr>
          <w:jc w:val="center"/>
        </w:trPr>
        <w:tc>
          <w:tcPr>
            <w:tcW w:w="800" w:type="dxa"/>
            <w:shd w:val="solid" w:color="FFFFFF" w:fill="auto"/>
          </w:tcPr>
          <w:p w14:paraId="27B39EF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0E5170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B1706F" w14:textId="77777777" w:rsidR="00C71A2C" w:rsidRPr="0044437C" w:rsidRDefault="00C71A2C" w:rsidP="00C71A2C">
            <w:pPr>
              <w:pStyle w:val="TAC"/>
              <w:jc w:val="left"/>
              <w:rPr>
                <w:sz w:val="16"/>
                <w:szCs w:val="16"/>
                <w:lang w:eastAsia="zh-TW"/>
              </w:rPr>
            </w:pPr>
            <w:r w:rsidRPr="0044437C">
              <w:rPr>
                <w:sz w:val="16"/>
                <w:szCs w:val="16"/>
                <w:lang w:eastAsia="zh-TW"/>
              </w:rPr>
              <w:t>R5-233925</w:t>
            </w:r>
          </w:p>
        </w:tc>
        <w:tc>
          <w:tcPr>
            <w:tcW w:w="567" w:type="dxa"/>
            <w:shd w:val="solid" w:color="FFFFFF" w:fill="auto"/>
          </w:tcPr>
          <w:p w14:paraId="35334D0F" w14:textId="592FBD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C200029" w14:textId="1793C3F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B2D1DA" w14:textId="584A8C9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29716F"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8.3.1.1.1 NB-IoT NPDSCH test under NTN fading condition</w:t>
            </w:r>
          </w:p>
        </w:tc>
        <w:tc>
          <w:tcPr>
            <w:tcW w:w="708" w:type="dxa"/>
            <w:shd w:val="solid" w:color="FFFFFF" w:fill="auto"/>
          </w:tcPr>
          <w:p w14:paraId="0DF195F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B3B7F23" w14:textId="77777777" w:rsidTr="00FA4FD8">
        <w:trPr>
          <w:jc w:val="center"/>
        </w:trPr>
        <w:tc>
          <w:tcPr>
            <w:tcW w:w="800" w:type="dxa"/>
            <w:shd w:val="solid" w:color="FFFFFF" w:fill="auto"/>
          </w:tcPr>
          <w:p w14:paraId="6C1BFC2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8A54C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8650C29" w14:textId="77777777" w:rsidR="00C71A2C" w:rsidRPr="0044437C" w:rsidRDefault="00C71A2C" w:rsidP="00C71A2C">
            <w:pPr>
              <w:pStyle w:val="TAC"/>
              <w:jc w:val="left"/>
              <w:rPr>
                <w:sz w:val="16"/>
                <w:szCs w:val="16"/>
                <w:lang w:eastAsia="zh-TW"/>
              </w:rPr>
            </w:pPr>
            <w:r w:rsidRPr="0044437C">
              <w:rPr>
                <w:sz w:val="16"/>
                <w:szCs w:val="16"/>
                <w:lang w:eastAsia="zh-TW"/>
              </w:rPr>
              <w:t>R5-233926</w:t>
            </w:r>
          </w:p>
        </w:tc>
        <w:tc>
          <w:tcPr>
            <w:tcW w:w="567" w:type="dxa"/>
            <w:shd w:val="solid" w:color="FFFFFF" w:fill="auto"/>
          </w:tcPr>
          <w:p w14:paraId="679059C2" w14:textId="1AD1BE2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D051A7" w14:textId="7B7906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D935E7" w14:textId="3EFFE7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0F5CEA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8.3.1.1.2 NB-IoT NPDSCH test</w:t>
            </w:r>
          </w:p>
        </w:tc>
        <w:tc>
          <w:tcPr>
            <w:tcW w:w="708" w:type="dxa"/>
            <w:shd w:val="solid" w:color="FFFFFF" w:fill="auto"/>
          </w:tcPr>
          <w:p w14:paraId="4105167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CAA6B54" w14:textId="77777777" w:rsidTr="00FA4FD8">
        <w:trPr>
          <w:jc w:val="center"/>
        </w:trPr>
        <w:tc>
          <w:tcPr>
            <w:tcW w:w="800" w:type="dxa"/>
            <w:shd w:val="solid" w:color="FFFFFF" w:fill="auto"/>
          </w:tcPr>
          <w:p w14:paraId="34894C7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2482B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5AA8086" w14:textId="77777777" w:rsidR="00C71A2C" w:rsidRPr="0044437C" w:rsidRDefault="00C71A2C" w:rsidP="00C71A2C">
            <w:pPr>
              <w:pStyle w:val="TAC"/>
              <w:jc w:val="left"/>
              <w:rPr>
                <w:sz w:val="16"/>
                <w:szCs w:val="16"/>
                <w:lang w:eastAsia="zh-TW"/>
              </w:rPr>
            </w:pPr>
            <w:r w:rsidRPr="0044437C">
              <w:rPr>
                <w:sz w:val="16"/>
                <w:szCs w:val="16"/>
                <w:lang w:eastAsia="zh-TW"/>
              </w:rPr>
              <w:t>R5-233927</w:t>
            </w:r>
          </w:p>
        </w:tc>
        <w:tc>
          <w:tcPr>
            <w:tcW w:w="567" w:type="dxa"/>
            <w:shd w:val="solid" w:color="FFFFFF" w:fill="auto"/>
          </w:tcPr>
          <w:p w14:paraId="29118D17" w14:textId="6CEE0F8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5E814D" w14:textId="03D5EC7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932790" w14:textId="7A5B3C8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6188D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8.3.1.1.3 NB-IoT NPDSCH test for NB2 only</w:t>
            </w:r>
          </w:p>
        </w:tc>
        <w:tc>
          <w:tcPr>
            <w:tcW w:w="708" w:type="dxa"/>
            <w:shd w:val="solid" w:color="FFFFFF" w:fill="auto"/>
          </w:tcPr>
          <w:p w14:paraId="49CA9B0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3F105AC" w14:textId="77777777" w:rsidTr="00FA4FD8">
        <w:trPr>
          <w:jc w:val="center"/>
        </w:trPr>
        <w:tc>
          <w:tcPr>
            <w:tcW w:w="800" w:type="dxa"/>
            <w:shd w:val="solid" w:color="FFFFFF" w:fill="auto"/>
          </w:tcPr>
          <w:p w14:paraId="30E4652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09A23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DA22840" w14:textId="77777777" w:rsidR="00C71A2C" w:rsidRPr="0044437C" w:rsidRDefault="00C71A2C" w:rsidP="00C71A2C">
            <w:pPr>
              <w:pStyle w:val="TAC"/>
              <w:jc w:val="left"/>
              <w:rPr>
                <w:sz w:val="16"/>
                <w:szCs w:val="16"/>
                <w:lang w:eastAsia="zh-TW"/>
              </w:rPr>
            </w:pPr>
            <w:r w:rsidRPr="0044437C">
              <w:rPr>
                <w:sz w:val="16"/>
                <w:szCs w:val="16"/>
                <w:lang w:eastAsia="zh-TW"/>
              </w:rPr>
              <w:t>R5-235757</w:t>
            </w:r>
          </w:p>
        </w:tc>
        <w:tc>
          <w:tcPr>
            <w:tcW w:w="567" w:type="dxa"/>
            <w:shd w:val="solid" w:color="FFFFFF" w:fill="auto"/>
          </w:tcPr>
          <w:p w14:paraId="70EEDF29" w14:textId="40DE071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6F425C7" w14:textId="20C215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F59FCC4" w14:textId="192D5F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A42AAE5"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8.3.1.2.1 NB-IoT NPDCCH test</w:t>
            </w:r>
          </w:p>
        </w:tc>
        <w:tc>
          <w:tcPr>
            <w:tcW w:w="708" w:type="dxa"/>
            <w:shd w:val="solid" w:color="FFFFFF" w:fill="auto"/>
          </w:tcPr>
          <w:p w14:paraId="5AA2D5C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D0A3316" w14:textId="77777777" w:rsidTr="00FA4FD8">
        <w:trPr>
          <w:jc w:val="center"/>
        </w:trPr>
        <w:tc>
          <w:tcPr>
            <w:tcW w:w="800" w:type="dxa"/>
            <w:shd w:val="solid" w:color="FFFFFF" w:fill="auto"/>
          </w:tcPr>
          <w:p w14:paraId="407356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3B8FDE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F13DD8" w14:textId="77777777" w:rsidR="00C71A2C" w:rsidRPr="0044437C" w:rsidRDefault="00C71A2C" w:rsidP="00C71A2C">
            <w:pPr>
              <w:pStyle w:val="TAC"/>
              <w:jc w:val="left"/>
              <w:rPr>
                <w:sz w:val="16"/>
                <w:szCs w:val="16"/>
                <w:lang w:eastAsia="zh-TW"/>
              </w:rPr>
            </w:pPr>
            <w:r w:rsidRPr="0044437C">
              <w:rPr>
                <w:sz w:val="16"/>
                <w:szCs w:val="16"/>
                <w:lang w:eastAsia="zh-TW"/>
              </w:rPr>
              <w:t>R5-234189</w:t>
            </w:r>
          </w:p>
        </w:tc>
        <w:tc>
          <w:tcPr>
            <w:tcW w:w="567" w:type="dxa"/>
            <w:shd w:val="solid" w:color="FFFFFF" w:fill="auto"/>
          </w:tcPr>
          <w:p w14:paraId="63DE406A" w14:textId="50D118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059FE25" w14:textId="00A0A9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77B0E6" w14:textId="7CA66FD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CA5121" w14:textId="77777777" w:rsidR="00C71A2C" w:rsidRPr="0044437C" w:rsidRDefault="00C71A2C" w:rsidP="00C71A2C">
            <w:pPr>
              <w:pStyle w:val="TAC"/>
              <w:jc w:val="left"/>
              <w:rPr>
                <w:sz w:val="16"/>
                <w:szCs w:val="16"/>
                <w:lang w:eastAsia="zh-TW" w:bidi="ar"/>
              </w:rPr>
            </w:pPr>
            <w:r w:rsidRPr="0044437C">
              <w:rPr>
                <w:sz w:val="16"/>
                <w:szCs w:val="16"/>
                <w:lang w:eastAsia="zh-TW" w:bidi="ar"/>
              </w:rPr>
              <w:t>NTN NB-IoT REFSENS test case definition</w:t>
            </w:r>
          </w:p>
        </w:tc>
        <w:tc>
          <w:tcPr>
            <w:tcW w:w="708" w:type="dxa"/>
            <w:shd w:val="solid" w:color="FFFFFF" w:fill="auto"/>
          </w:tcPr>
          <w:p w14:paraId="7D97364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5D283E3" w14:textId="77777777" w:rsidTr="00FA4FD8">
        <w:trPr>
          <w:jc w:val="center"/>
        </w:trPr>
        <w:tc>
          <w:tcPr>
            <w:tcW w:w="800" w:type="dxa"/>
            <w:shd w:val="solid" w:color="FFFFFF" w:fill="auto"/>
          </w:tcPr>
          <w:p w14:paraId="7B569F0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2050D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3CA6562" w14:textId="77777777" w:rsidR="00C71A2C" w:rsidRPr="0044437C" w:rsidRDefault="00C71A2C" w:rsidP="00C71A2C">
            <w:pPr>
              <w:pStyle w:val="TAC"/>
              <w:jc w:val="left"/>
              <w:rPr>
                <w:sz w:val="16"/>
                <w:szCs w:val="16"/>
                <w:lang w:eastAsia="zh-TW"/>
              </w:rPr>
            </w:pPr>
            <w:r w:rsidRPr="0044437C">
              <w:rPr>
                <w:sz w:val="16"/>
                <w:szCs w:val="16"/>
                <w:lang w:eastAsia="zh-TW"/>
              </w:rPr>
              <w:t>R5-234231</w:t>
            </w:r>
          </w:p>
        </w:tc>
        <w:tc>
          <w:tcPr>
            <w:tcW w:w="567" w:type="dxa"/>
            <w:shd w:val="solid" w:color="FFFFFF" w:fill="auto"/>
          </w:tcPr>
          <w:p w14:paraId="06A01E32" w14:textId="2E8484A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B3237A" w14:textId="2CE16FE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E64EBD1" w14:textId="181D6D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78B5D"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6.2A.3</w:t>
            </w:r>
          </w:p>
        </w:tc>
        <w:tc>
          <w:tcPr>
            <w:tcW w:w="708" w:type="dxa"/>
            <w:shd w:val="solid" w:color="FFFFFF" w:fill="auto"/>
          </w:tcPr>
          <w:p w14:paraId="5C6A51D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A1D221B" w14:textId="77777777" w:rsidTr="00FA4FD8">
        <w:trPr>
          <w:jc w:val="center"/>
        </w:trPr>
        <w:tc>
          <w:tcPr>
            <w:tcW w:w="800" w:type="dxa"/>
            <w:shd w:val="solid" w:color="FFFFFF" w:fill="auto"/>
          </w:tcPr>
          <w:p w14:paraId="281A93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E882FA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99973B5" w14:textId="77777777" w:rsidR="00C71A2C" w:rsidRPr="0044437C" w:rsidRDefault="00C71A2C" w:rsidP="00C71A2C">
            <w:pPr>
              <w:pStyle w:val="TAC"/>
              <w:jc w:val="left"/>
              <w:rPr>
                <w:sz w:val="16"/>
                <w:szCs w:val="16"/>
                <w:lang w:eastAsia="zh-TW"/>
              </w:rPr>
            </w:pPr>
            <w:r w:rsidRPr="0044437C">
              <w:rPr>
                <w:sz w:val="16"/>
                <w:szCs w:val="16"/>
                <w:lang w:eastAsia="zh-TW"/>
              </w:rPr>
              <w:t>R5-234232</w:t>
            </w:r>
          </w:p>
        </w:tc>
        <w:tc>
          <w:tcPr>
            <w:tcW w:w="567" w:type="dxa"/>
            <w:shd w:val="solid" w:color="FFFFFF" w:fill="auto"/>
          </w:tcPr>
          <w:p w14:paraId="3EF8D69F" w14:textId="5F8DEA1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4E72DE" w14:textId="625A19E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B999813" w14:textId="3C00FA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BDA43"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6.2B.3</w:t>
            </w:r>
          </w:p>
        </w:tc>
        <w:tc>
          <w:tcPr>
            <w:tcW w:w="708" w:type="dxa"/>
            <w:shd w:val="solid" w:color="FFFFFF" w:fill="auto"/>
          </w:tcPr>
          <w:p w14:paraId="5AA0E92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19BD950" w14:textId="77777777" w:rsidTr="00FA4FD8">
        <w:trPr>
          <w:jc w:val="center"/>
        </w:trPr>
        <w:tc>
          <w:tcPr>
            <w:tcW w:w="800" w:type="dxa"/>
            <w:shd w:val="solid" w:color="FFFFFF" w:fill="auto"/>
          </w:tcPr>
          <w:p w14:paraId="7AB254B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66850A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EA4F91" w14:textId="77777777" w:rsidR="00C71A2C" w:rsidRPr="0044437C" w:rsidRDefault="00C71A2C" w:rsidP="00C71A2C">
            <w:pPr>
              <w:pStyle w:val="TAC"/>
              <w:jc w:val="left"/>
              <w:rPr>
                <w:sz w:val="16"/>
                <w:szCs w:val="16"/>
                <w:lang w:eastAsia="zh-TW"/>
              </w:rPr>
            </w:pPr>
            <w:r w:rsidRPr="0044437C">
              <w:rPr>
                <w:sz w:val="16"/>
                <w:szCs w:val="16"/>
                <w:lang w:eastAsia="zh-TW"/>
              </w:rPr>
              <w:t>R5-234233</w:t>
            </w:r>
          </w:p>
        </w:tc>
        <w:tc>
          <w:tcPr>
            <w:tcW w:w="567" w:type="dxa"/>
            <w:shd w:val="solid" w:color="FFFFFF" w:fill="auto"/>
          </w:tcPr>
          <w:p w14:paraId="59FB12B0" w14:textId="35A1B0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08DFCE" w14:textId="16E9E97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F7E8A99" w14:textId="0CA4CA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497E23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6.4A.2.1 Error Vector Magnitude (EVM) for category M1</w:t>
            </w:r>
          </w:p>
        </w:tc>
        <w:tc>
          <w:tcPr>
            <w:tcW w:w="708" w:type="dxa"/>
            <w:shd w:val="solid" w:color="FFFFFF" w:fill="auto"/>
          </w:tcPr>
          <w:p w14:paraId="01CEB253"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63370D" w14:textId="77777777" w:rsidTr="00FA4FD8">
        <w:trPr>
          <w:jc w:val="center"/>
        </w:trPr>
        <w:tc>
          <w:tcPr>
            <w:tcW w:w="800" w:type="dxa"/>
            <w:shd w:val="solid" w:color="FFFFFF" w:fill="auto"/>
          </w:tcPr>
          <w:p w14:paraId="02ECD6F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3007B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4873F8C" w14:textId="77777777" w:rsidR="00C71A2C" w:rsidRPr="0044437C" w:rsidRDefault="00C71A2C" w:rsidP="00C71A2C">
            <w:pPr>
              <w:pStyle w:val="TAC"/>
              <w:jc w:val="left"/>
              <w:rPr>
                <w:sz w:val="16"/>
                <w:szCs w:val="16"/>
                <w:lang w:eastAsia="zh-TW"/>
              </w:rPr>
            </w:pPr>
            <w:r w:rsidRPr="0044437C">
              <w:rPr>
                <w:sz w:val="16"/>
                <w:szCs w:val="16"/>
                <w:lang w:eastAsia="zh-TW"/>
              </w:rPr>
              <w:t>R5-234234</w:t>
            </w:r>
          </w:p>
        </w:tc>
        <w:tc>
          <w:tcPr>
            <w:tcW w:w="567" w:type="dxa"/>
            <w:shd w:val="solid" w:color="FFFFFF" w:fill="auto"/>
          </w:tcPr>
          <w:p w14:paraId="639DB107" w14:textId="26AE183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39D4B36" w14:textId="7FE34F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45B1F26" w14:textId="28E81F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6C80D"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6.4A.2.2 Carrier leakage for category M1</w:t>
            </w:r>
          </w:p>
        </w:tc>
        <w:tc>
          <w:tcPr>
            <w:tcW w:w="708" w:type="dxa"/>
            <w:shd w:val="solid" w:color="FFFFFF" w:fill="auto"/>
          </w:tcPr>
          <w:p w14:paraId="32F56CF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F32C347" w14:textId="77777777" w:rsidTr="00FA4FD8">
        <w:trPr>
          <w:jc w:val="center"/>
        </w:trPr>
        <w:tc>
          <w:tcPr>
            <w:tcW w:w="800" w:type="dxa"/>
            <w:shd w:val="solid" w:color="FFFFFF" w:fill="auto"/>
          </w:tcPr>
          <w:p w14:paraId="55439AFA" w14:textId="77777777" w:rsidR="00C71A2C" w:rsidRPr="0044437C" w:rsidRDefault="00C71A2C" w:rsidP="00C71A2C">
            <w:pPr>
              <w:pStyle w:val="TAC"/>
              <w:jc w:val="left"/>
              <w:rPr>
                <w:sz w:val="16"/>
                <w:szCs w:val="16"/>
                <w:lang w:eastAsia="zh-TW"/>
              </w:rPr>
            </w:pPr>
            <w:r w:rsidRPr="0044437C">
              <w:rPr>
                <w:sz w:val="16"/>
                <w:szCs w:val="16"/>
                <w:lang w:eastAsia="zh-TW"/>
              </w:rPr>
              <w:lastRenderedPageBreak/>
              <w:t>2023-08</w:t>
            </w:r>
          </w:p>
        </w:tc>
        <w:tc>
          <w:tcPr>
            <w:tcW w:w="901" w:type="dxa"/>
            <w:shd w:val="solid" w:color="FFFFFF" w:fill="auto"/>
          </w:tcPr>
          <w:p w14:paraId="1D9D5DF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9296FFE" w14:textId="77777777" w:rsidR="00C71A2C" w:rsidRPr="0044437C" w:rsidRDefault="00C71A2C" w:rsidP="00C71A2C">
            <w:pPr>
              <w:pStyle w:val="TAC"/>
              <w:jc w:val="left"/>
              <w:rPr>
                <w:sz w:val="16"/>
                <w:szCs w:val="16"/>
                <w:lang w:eastAsia="zh-TW"/>
              </w:rPr>
            </w:pPr>
            <w:r w:rsidRPr="0044437C">
              <w:rPr>
                <w:sz w:val="16"/>
                <w:szCs w:val="16"/>
                <w:lang w:eastAsia="zh-TW"/>
              </w:rPr>
              <w:t>R5-234237</w:t>
            </w:r>
          </w:p>
        </w:tc>
        <w:tc>
          <w:tcPr>
            <w:tcW w:w="567" w:type="dxa"/>
            <w:shd w:val="solid" w:color="FFFFFF" w:fill="auto"/>
          </w:tcPr>
          <w:p w14:paraId="05BA38C5" w14:textId="4E6F5A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209AB5" w14:textId="20EA9E1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BF3FD" w14:textId="6C0A76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E2BE96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6.4A.2.3 In-band emissions for non allocated RB for category M1</w:t>
            </w:r>
          </w:p>
        </w:tc>
        <w:tc>
          <w:tcPr>
            <w:tcW w:w="708" w:type="dxa"/>
            <w:shd w:val="solid" w:color="FFFFFF" w:fill="auto"/>
          </w:tcPr>
          <w:p w14:paraId="25A61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4F009C" w14:textId="77777777" w:rsidTr="00FA4FD8">
        <w:trPr>
          <w:jc w:val="center"/>
        </w:trPr>
        <w:tc>
          <w:tcPr>
            <w:tcW w:w="800" w:type="dxa"/>
            <w:shd w:val="solid" w:color="FFFFFF" w:fill="auto"/>
          </w:tcPr>
          <w:p w14:paraId="097A7F6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76F2D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D4E8961" w14:textId="77777777" w:rsidR="00C71A2C" w:rsidRPr="0044437C" w:rsidRDefault="00C71A2C" w:rsidP="00C71A2C">
            <w:pPr>
              <w:pStyle w:val="TAC"/>
              <w:jc w:val="left"/>
              <w:rPr>
                <w:sz w:val="16"/>
                <w:szCs w:val="16"/>
                <w:lang w:eastAsia="zh-TW"/>
              </w:rPr>
            </w:pPr>
            <w:r w:rsidRPr="0044437C">
              <w:rPr>
                <w:sz w:val="16"/>
                <w:szCs w:val="16"/>
                <w:lang w:eastAsia="zh-TW"/>
              </w:rPr>
              <w:t>R5-234238</w:t>
            </w:r>
          </w:p>
        </w:tc>
        <w:tc>
          <w:tcPr>
            <w:tcW w:w="567" w:type="dxa"/>
            <w:shd w:val="solid" w:color="FFFFFF" w:fill="auto"/>
          </w:tcPr>
          <w:p w14:paraId="28F92A54" w14:textId="63BFBF4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D9950E" w14:textId="4E1B0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B38314C" w14:textId="6861DE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C80A2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6.4A.2.4 EVM equalizer spectrum flatness for category M1</w:t>
            </w:r>
          </w:p>
        </w:tc>
        <w:tc>
          <w:tcPr>
            <w:tcW w:w="708" w:type="dxa"/>
            <w:shd w:val="solid" w:color="FFFFFF" w:fill="auto"/>
          </w:tcPr>
          <w:p w14:paraId="063A2FF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ABF013" w14:textId="77777777" w:rsidTr="00FA4FD8">
        <w:trPr>
          <w:jc w:val="center"/>
        </w:trPr>
        <w:tc>
          <w:tcPr>
            <w:tcW w:w="800" w:type="dxa"/>
            <w:shd w:val="solid" w:color="FFFFFF" w:fill="auto"/>
          </w:tcPr>
          <w:p w14:paraId="4ED7070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A35BE1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ACB154E" w14:textId="77777777" w:rsidR="00C71A2C" w:rsidRPr="0044437C" w:rsidRDefault="00C71A2C" w:rsidP="00C71A2C">
            <w:pPr>
              <w:pStyle w:val="TAC"/>
              <w:jc w:val="left"/>
              <w:rPr>
                <w:sz w:val="16"/>
                <w:szCs w:val="16"/>
                <w:lang w:eastAsia="zh-TW"/>
              </w:rPr>
            </w:pPr>
            <w:r w:rsidRPr="0044437C">
              <w:rPr>
                <w:sz w:val="16"/>
                <w:szCs w:val="16"/>
                <w:lang w:eastAsia="zh-TW"/>
              </w:rPr>
              <w:t>R5-234239</w:t>
            </w:r>
          </w:p>
        </w:tc>
        <w:tc>
          <w:tcPr>
            <w:tcW w:w="567" w:type="dxa"/>
            <w:shd w:val="solid" w:color="FFFFFF" w:fill="auto"/>
          </w:tcPr>
          <w:p w14:paraId="0BFD4913" w14:textId="7D56C2F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E91B92" w14:textId="04839A1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D37653" w14:textId="0D8F5B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F102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6.4B.2.1 Error Vector Magnitude (EVM) for Category NB1 and NB2</w:t>
            </w:r>
          </w:p>
        </w:tc>
        <w:tc>
          <w:tcPr>
            <w:tcW w:w="708" w:type="dxa"/>
            <w:shd w:val="solid" w:color="FFFFFF" w:fill="auto"/>
          </w:tcPr>
          <w:p w14:paraId="55CBF61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A651240" w14:textId="77777777" w:rsidTr="00FA4FD8">
        <w:trPr>
          <w:jc w:val="center"/>
        </w:trPr>
        <w:tc>
          <w:tcPr>
            <w:tcW w:w="800" w:type="dxa"/>
            <w:shd w:val="solid" w:color="FFFFFF" w:fill="auto"/>
          </w:tcPr>
          <w:p w14:paraId="3B25D31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51F9F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93F66E8" w14:textId="77777777" w:rsidR="00C71A2C" w:rsidRPr="0044437C" w:rsidRDefault="00C71A2C" w:rsidP="00C71A2C">
            <w:pPr>
              <w:pStyle w:val="TAC"/>
              <w:jc w:val="left"/>
              <w:rPr>
                <w:sz w:val="16"/>
                <w:szCs w:val="16"/>
                <w:lang w:eastAsia="zh-TW"/>
              </w:rPr>
            </w:pPr>
            <w:r w:rsidRPr="0044437C">
              <w:rPr>
                <w:sz w:val="16"/>
                <w:szCs w:val="16"/>
                <w:lang w:eastAsia="zh-TW"/>
              </w:rPr>
              <w:t>R5-234245</w:t>
            </w:r>
          </w:p>
        </w:tc>
        <w:tc>
          <w:tcPr>
            <w:tcW w:w="567" w:type="dxa"/>
            <w:shd w:val="solid" w:color="FFFFFF" w:fill="auto"/>
          </w:tcPr>
          <w:p w14:paraId="305B9EEF" w14:textId="47BA212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ED09B2" w14:textId="4A9741C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199C775" w14:textId="4FB731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85AC8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6.4B.2.2 Carrier leakage for Category NB1 and NB2</w:t>
            </w:r>
          </w:p>
        </w:tc>
        <w:tc>
          <w:tcPr>
            <w:tcW w:w="708" w:type="dxa"/>
            <w:shd w:val="solid" w:color="FFFFFF" w:fill="auto"/>
          </w:tcPr>
          <w:p w14:paraId="6A383C1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F41777" w14:textId="77777777" w:rsidTr="00FA4FD8">
        <w:trPr>
          <w:jc w:val="center"/>
        </w:trPr>
        <w:tc>
          <w:tcPr>
            <w:tcW w:w="800" w:type="dxa"/>
            <w:shd w:val="solid" w:color="FFFFFF" w:fill="auto"/>
          </w:tcPr>
          <w:p w14:paraId="6279CBF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92645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C217FB5" w14:textId="77777777" w:rsidR="00C71A2C" w:rsidRPr="0044437C" w:rsidRDefault="00C71A2C" w:rsidP="00C71A2C">
            <w:pPr>
              <w:pStyle w:val="TAC"/>
              <w:jc w:val="left"/>
              <w:rPr>
                <w:sz w:val="16"/>
                <w:szCs w:val="16"/>
                <w:lang w:eastAsia="zh-TW"/>
              </w:rPr>
            </w:pPr>
            <w:r w:rsidRPr="0044437C">
              <w:rPr>
                <w:sz w:val="16"/>
                <w:szCs w:val="16"/>
                <w:lang w:eastAsia="zh-TW"/>
              </w:rPr>
              <w:t>R5-234246</w:t>
            </w:r>
          </w:p>
        </w:tc>
        <w:tc>
          <w:tcPr>
            <w:tcW w:w="567" w:type="dxa"/>
            <w:shd w:val="solid" w:color="FFFFFF" w:fill="auto"/>
          </w:tcPr>
          <w:p w14:paraId="7C2D0B82" w14:textId="27C3D40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71F6260" w14:textId="1EAABF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0DE94C" w14:textId="41F66F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BBDC1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6.4B.2.3 In-band emissions for Category NB1 and NB2</w:t>
            </w:r>
          </w:p>
        </w:tc>
        <w:tc>
          <w:tcPr>
            <w:tcW w:w="708" w:type="dxa"/>
            <w:shd w:val="solid" w:color="FFFFFF" w:fill="auto"/>
          </w:tcPr>
          <w:p w14:paraId="3BF6D27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B186E0" w14:textId="77777777" w:rsidTr="00FA4FD8">
        <w:trPr>
          <w:jc w:val="center"/>
        </w:trPr>
        <w:tc>
          <w:tcPr>
            <w:tcW w:w="800" w:type="dxa"/>
            <w:shd w:val="solid" w:color="FFFFFF" w:fill="auto"/>
          </w:tcPr>
          <w:p w14:paraId="5D34DE9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04CF138"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2CED66C" w14:textId="77777777" w:rsidR="00C71A2C" w:rsidRPr="0044437C" w:rsidRDefault="00C71A2C" w:rsidP="00C71A2C">
            <w:pPr>
              <w:pStyle w:val="TAC"/>
              <w:jc w:val="left"/>
              <w:rPr>
                <w:sz w:val="16"/>
                <w:szCs w:val="16"/>
                <w:lang w:eastAsia="zh-TW"/>
              </w:rPr>
            </w:pPr>
            <w:r w:rsidRPr="0044437C">
              <w:rPr>
                <w:sz w:val="16"/>
                <w:szCs w:val="16"/>
                <w:lang w:eastAsia="zh-TW"/>
              </w:rPr>
              <w:t>R5-234247</w:t>
            </w:r>
          </w:p>
        </w:tc>
        <w:tc>
          <w:tcPr>
            <w:tcW w:w="567" w:type="dxa"/>
            <w:shd w:val="solid" w:color="FFFFFF" w:fill="auto"/>
          </w:tcPr>
          <w:p w14:paraId="4404C859" w14:textId="1777F3D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686D361" w14:textId="6FD311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67E9EE" w14:textId="2611455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864A6C"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6.5A.2 Occupied bandwidth for category M1</w:t>
            </w:r>
          </w:p>
        </w:tc>
        <w:tc>
          <w:tcPr>
            <w:tcW w:w="708" w:type="dxa"/>
            <w:shd w:val="solid" w:color="FFFFFF" w:fill="auto"/>
          </w:tcPr>
          <w:p w14:paraId="38E1C7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F0B349F" w14:textId="77777777" w:rsidTr="00FA4FD8">
        <w:trPr>
          <w:jc w:val="center"/>
        </w:trPr>
        <w:tc>
          <w:tcPr>
            <w:tcW w:w="800" w:type="dxa"/>
            <w:shd w:val="solid" w:color="FFFFFF" w:fill="auto"/>
          </w:tcPr>
          <w:p w14:paraId="5D90159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9A2AD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6B194E" w14:textId="77777777" w:rsidR="00C71A2C" w:rsidRPr="0044437C" w:rsidRDefault="00C71A2C" w:rsidP="00C71A2C">
            <w:pPr>
              <w:pStyle w:val="TAC"/>
              <w:jc w:val="left"/>
              <w:rPr>
                <w:sz w:val="16"/>
                <w:szCs w:val="16"/>
                <w:lang w:eastAsia="zh-TW"/>
              </w:rPr>
            </w:pPr>
            <w:r w:rsidRPr="0044437C">
              <w:rPr>
                <w:sz w:val="16"/>
                <w:szCs w:val="16"/>
                <w:lang w:eastAsia="zh-TW"/>
              </w:rPr>
              <w:t>R5-234248</w:t>
            </w:r>
          </w:p>
        </w:tc>
        <w:tc>
          <w:tcPr>
            <w:tcW w:w="567" w:type="dxa"/>
            <w:shd w:val="solid" w:color="FFFFFF" w:fill="auto"/>
          </w:tcPr>
          <w:p w14:paraId="7BB6A803" w14:textId="0F476F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95883C3" w14:textId="42902E1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3C38F4E" w14:textId="7F9CD4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5D7768"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6.5A.3.2 Spectrum emission mask</w:t>
            </w:r>
          </w:p>
        </w:tc>
        <w:tc>
          <w:tcPr>
            <w:tcW w:w="708" w:type="dxa"/>
            <w:shd w:val="solid" w:color="FFFFFF" w:fill="auto"/>
          </w:tcPr>
          <w:p w14:paraId="5CBAA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420973" w14:textId="77777777" w:rsidTr="00FA4FD8">
        <w:trPr>
          <w:jc w:val="center"/>
        </w:trPr>
        <w:tc>
          <w:tcPr>
            <w:tcW w:w="800" w:type="dxa"/>
            <w:shd w:val="solid" w:color="FFFFFF" w:fill="auto"/>
          </w:tcPr>
          <w:p w14:paraId="6BEEB5D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FC3D4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6ACA3D0" w14:textId="77777777" w:rsidR="00C71A2C" w:rsidRPr="0044437C" w:rsidRDefault="00C71A2C" w:rsidP="00C71A2C">
            <w:pPr>
              <w:pStyle w:val="TAC"/>
              <w:jc w:val="left"/>
              <w:rPr>
                <w:sz w:val="16"/>
                <w:szCs w:val="16"/>
                <w:lang w:eastAsia="zh-TW"/>
              </w:rPr>
            </w:pPr>
            <w:r w:rsidRPr="0044437C">
              <w:rPr>
                <w:sz w:val="16"/>
                <w:szCs w:val="16"/>
                <w:lang w:eastAsia="zh-TW"/>
              </w:rPr>
              <w:t>R5-234249</w:t>
            </w:r>
          </w:p>
        </w:tc>
        <w:tc>
          <w:tcPr>
            <w:tcW w:w="567" w:type="dxa"/>
            <w:shd w:val="solid" w:color="FFFFFF" w:fill="auto"/>
          </w:tcPr>
          <w:p w14:paraId="38154F82" w14:textId="30454AC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980C1D" w14:textId="6D536C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8157EDC" w14:textId="3E827CB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BB0C55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6.5A.3.4 Adjacent Channel Leakage Ratio for category M1</w:t>
            </w:r>
          </w:p>
        </w:tc>
        <w:tc>
          <w:tcPr>
            <w:tcW w:w="708" w:type="dxa"/>
            <w:shd w:val="solid" w:color="FFFFFF" w:fill="auto"/>
          </w:tcPr>
          <w:p w14:paraId="778E96F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B061795" w14:textId="77777777" w:rsidTr="00FA4FD8">
        <w:trPr>
          <w:jc w:val="center"/>
        </w:trPr>
        <w:tc>
          <w:tcPr>
            <w:tcW w:w="800" w:type="dxa"/>
            <w:shd w:val="solid" w:color="FFFFFF" w:fill="auto"/>
          </w:tcPr>
          <w:p w14:paraId="64714F8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04C43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3E8211C" w14:textId="77777777" w:rsidR="00C71A2C" w:rsidRPr="0044437C" w:rsidRDefault="00C71A2C" w:rsidP="00C71A2C">
            <w:pPr>
              <w:pStyle w:val="TAC"/>
              <w:jc w:val="left"/>
              <w:rPr>
                <w:sz w:val="16"/>
                <w:szCs w:val="16"/>
                <w:lang w:eastAsia="zh-TW"/>
              </w:rPr>
            </w:pPr>
            <w:r w:rsidRPr="0044437C">
              <w:rPr>
                <w:sz w:val="16"/>
                <w:szCs w:val="16"/>
                <w:lang w:eastAsia="zh-TW"/>
              </w:rPr>
              <w:t>R5-234250</w:t>
            </w:r>
          </w:p>
        </w:tc>
        <w:tc>
          <w:tcPr>
            <w:tcW w:w="567" w:type="dxa"/>
            <w:shd w:val="solid" w:color="FFFFFF" w:fill="auto"/>
          </w:tcPr>
          <w:p w14:paraId="0B4B12AE" w14:textId="3477002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A185914" w14:textId="544EEB3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1E331F" w14:textId="2EF7F9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9C2AD0"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6.5A.4.2 Transmitter Spurious emissions</w:t>
            </w:r>
          </w:p>
        </w:tc>
        <w:tc>
          <w:tcPr>
            <w:tcW w:w="708" w:type="dxa"/>
            <w:shd w:val="solid" w:color="FFFFFF" w:fill="auto"/>
          </w:tcPr>
          <w:p w14:paraId="4A2365D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006555B" w14:textId="77777777" w:rsidTr="00FA4FD8">
        <w:trPr>
          <w:jc w:val="center"/>
        </w:trPr>
        <w:tc>
          <w:tcPr>
            <w:tcW w:w="800" w:type="dxa"/>
            <w:shd w:val="solid" w:color="FFFFFF" w:fill="auto"/>
          </w:tcPr>
          <w:p w14:paraId="43C3975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1924AE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519A9A" w14:textId="77777777" w:rsidR="00C71A2C" w:rsidRPr="0044437C" w:rsidRDefault="00C71A2C" w:rsidP="00C71A2C">
            <w:pPr>
              <w:pStyle w:val="TAC"/>
              <w:jc w:val="left"/>
              <w:rPr>
                <w:sz w:val="16"/>
                <w:szCs w:val="16"/>
                <w:lang w:eastAsia="zh-TW"/>
              </w:rPr>
            </w:pPr>
            <w:r w:rsidRPr="0044437C">
              <w:rPr>
                <w:sz w:val="16"/>
                <w:szCs w:val="16"/>
                <w:lang w:eastAsia="zh-TW"/>
              </w:rPr>
              <w:t>R5-234251</w:t>
            </w:r>
          </w:p>
        </w:tc>
        <w:tc>
          <w:tcPr>
            <w:tcW w:w="567" w:type="dxa"/>
            <w:shd w:val="solid" w:color="FFFFFF" w:fill="auto"/>
          </w:tcPr>
          <w:p w14:paraId="69A4CF5F" w14:textId="72A22BD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B47003" w14:textId="5277C96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F3A10A3" w14:textId="7A22455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9D0645"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6.5A.4.3 Spurious emission band UE co-existence</w:t>
            </w:r>
          </w:p>
        </w:tc>
        <w:tc>
          <w:tcPr>
            <w:tcW w:w="708" w:type="dxa"/>
            <w:shd w:val="solid" w:color="FFFFFF" w:fill="auto"/>
          </w:tcPr>
          <w:p w14:paraId="400662B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C512B4F" w14:textId="77777777" w:rsidTr="00FA4FD8">
        <w:trPr>
          <w:jc w:val="center"/>
        </w:trPr>
        <w:tc>
          <w:tcPr>
            <w:tcW w:w="800" w:type="dxa"/>
            <w:shd w:val="solid" w:color="FFFFFF" w:fill="auto"/>
          </w:tcPr>
          <w:p w14:paraId="1E0571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1DE507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8C209EC" w14:textId="77777777" w:rsidR="00C71A2C" w:rsidRPr="0044437C" w:rsidRDefault="00C71A2C" w:rsidP="00C71A2C">
            <w:pPr>
              <w:pStyle w:val="TAC"/>
              <w:jc w:val="left"/>
              <w:rPr>
                <w:sz w:val="16"/>
                <w:szCs w:val="16"/>
                <w:lang w:eastAsia="zh-TW"/>
              </w:rPr>
            </w:pPr>
            <w:r w:rsidRPr="0044437C">
              <w:rPr>
                <w:sz w:val="16"/>
                <w:szCs w:val="16"/>
                <w:lang w:eastAsia="zh-TW"/>
              </w:rPr>
              <w:t>R5-234252</w:t>
            </w:r>
          </w:p>
        </w:tc>
        <w:tc>
          <w:tcPr>
            <w:tcW w:w="567" w:type="dxa"/>
            <w:shd w:val="solid" w:color="FFFFFF" w:fill="auto"/>
          </w:tcPr>
          <w:p w14:paraId="27038604" w14:textId="5876D54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914C7" w14:textId="61E0E29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DF0184" w14:textId="0FCA4DA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49FC06"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6.5A.4.4 Additional spurious emissions</w:t>
            </w:r>
          </w:p>
        </w:tc>
        <w:tc>
          <w:tcPr>
            <w:tcW w:w="708" w:type="dxa"/>
            <w:shd w:val="solid" w:color="FFFFFF" w:fill="auto"/>
          </w:tcPr>
          <w:p w14:paraId="4856283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28FA52F" w14:textId="77777777" w:rsidTr="00FA4FD8">
        <w:trPr>
          <w:jc w:val="center"/>
        </w:trPr>
        <w:tc>
          <w:tcPr>
            <w:tcW w:w="800" w:type="dxa"/>
            <w:shd w:val="solid" w:color="FFFFFF" w:fill="auto"/>
          </w:tcPr>
          <w:p w14:paraId="40F74D1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54571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09D3BD5" w14:textId="77777777" w:rsidR="00C71A2C" w:rsidRPr="0044437C" w:rsidRDefault="00C71A2C" w:rsidP="00C71A2C">
            <w:pPr>
              <w:pStyle w:val="TAC"/>
              <w:jc w:val="left"/>
              <w:rPr>
                <w:sz w:val="16"/>
                <w:szCs w:val="16"/>
                <w:lang w:eastAsia="zh-TW"/>
              </w:rPr>
            </w:pPr>
            <w:r w:rsidRPr="0044437C">
              <w:rPr>
                <w:sz w:val="16"/>
                <w:szCs w:val="16"/>
                <w:lang w:eastAsia="zh-TW"/>
              </w:rPr>
              <w:t>R5-234253</w:t>
            </w:r>
          </w:p>
        </w:tc>
        <w:tc>
          <w:tcPr>
            <w:tcW w:w="567" w:type="dxa"/>
            <w:shd w:val="solid" w:color="FFFFFF" w:fill="auto"/>
          </w:tcPr>
          <w:p w14:paraId="6B0D429A" w14:textId="0B6217A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C1012F" w14:textId="4D32E04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574FFF" w14:textId="5F11EB0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A4E77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6.5B.2 Occupied bandwidth for category NB1 and NB2</w:t>
            </w:r>
          </w:p>
        </w:tc>
        <w:tc>
          <w:tcPr>
            <w:tcW w:w="708" w:type="dxa"/>
            <w:shd w:val="solid" w:color="FFFFFF" w:fill="auto"/>
          </w:tcPr>
          <w:p w14:paraId="0E4FB2E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BEEBA6E" w14:textId="77777777" w:rsidTr="00FA4FD8">
        <w:trPr>
          <w:jc w:val="center"/>
        </w:trPr>
        <w:tc>
          <w:tcPr>
            <w:tcW w:w="800" w:type="dxa"/>
            <w:shd w:val="solid" w:color="FFFFFF" w:fill="auto"/>
          </w:tcPr>
          <w:p w14:paraId="7BC0BE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C51CC6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91BF81D" w14:textId="77777777" w:rsidR="00C71A2C" w:rsidRPr="0044437C" w:rsidRDefault="00C71A2C" w:rsidP="00C71A2C">
            <w:pPr>
              <w:pStyle w:val="TAC"/>
              <w:jc w:val="left"/>
              <w:rPr>
                <w:sz w:val="16"/>
                <w:szCs w:val="16"/>
                <w:lang w:eastAsia="zh-TW"/>
              </w:rPr>
            </w:pPr>
            <w:r w:rsidRPr="0044437C">
              <w:rPr>
                <w:sz w:val="16"/>
                <w:szCs w:val="16"/>
                <w:lang w:eastAsia="zh-TW"/>
              </w:rPr>
              <w:t>R5-234258</w:t>
            </w:r>
          </w:p>
        </w:tc>
        <w:tc>
          <w:tcPr>
            <w:tcW w:w="567" w:type="dxa"/>
            <w:shd w:val="solid" w:color="FFFFFF" w:fill="auto"/>
          </w:tcPr>
          <w:p w14:paraId="210A692C" w14:textId="33D2BF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718165" w14:textId="3709D58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7DD350" w14:textId="4D72C3A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2072D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6.5B.3.2 Spectrum emission mask</w:t>
            </w:r>
          </w:p>
        </w:tc>
        <w:tc>
          <w:tcPr>
            <w:tcW w:w="708" w:type="dxa"/>
            <w:shd w:val="solid" w:color="FFFFFF" w:fill="auto"/>
          </w:tcPr>
          <w:p w14:paraId="5DE16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28C6334" w14:textId="77777777" w:rsidTr="00FA4FD8">
        <w:trPr>
          <w:jc w:val="center"/>
        </w:trPr>
        <w:tc>
          <w:tcPr>
            <w:tcW w:w="800" w:type="dxa"/>
            <w:shd w:val="solid" w:color="FFFFFF" w:fill="auto"/>
          </w:tcPr>
          <w:p w14:paraId="0072CB1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EE686A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CC979B4" w14:textId="77777777" w:rsidR="00C71A2C" w:rsidRPr="0044437C" w:rsidRDefault="00C71A2C" w:rsidP="00C71A2C">
            <w:pPr>
              <w:pStyle w:val="TAC"/>
              <w:jc w:val="left"/>
              <w:rPr>
                <w:sz w:val="16"/>
                <w:szCs w:val="16"/>
                <w:lang w:eastAsia="zh-TW"/>
              </w:rPr>
            </w:pPr>
            <w:r w:rsidRPr="0044437C">
              <w:rPr>
                <w:sz w:val="16"/>
                <w:szCs w:val="16"/>
                <w:lang w:eastAsia="zh-TW"/>
              </w:rPr>
              <w:t>R5-234259</w:t>
            </w:r>
          </w:p>
        </w:tc>
        <w:tc>
          <w:tcPr>
            <w:tcW w:w="567" w:type="dxa"/>
            <w:shd w:val="solid" w:color="FFFFFF" w:fill="auto"/>
          </w:tcPr>
          <w:p w14:paraId="584EF868" w14:textId="0F50E30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9C9E19" w14:textId="2D222E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B6A09A2" w14:textId="46C8185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0082E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6.5B.3.4 Adjacent Channel Leakage Ratio for category NB1 and NB2</w:t>
            </w:r>
          </w:p>
        </w:tc>
        <w:tc>
          <w:tcPr>
            <w:tcW w:w="708" w:type="dxa"/>
            <w:shd w:val="solid" w:color="FFFFFF" w:fill="auto"/>
          </w:tcPr>
          <w:p w14:paraId="44AB168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8E4B1B1" w14:textId="77777777" w:rsidTr="00FA4FD8">
        <w:trPr>
          <w:jc w:val="center"/>
        </w:trPr>
        <w:tc>
          <w:tcPr>
            <w:tcW w:w="800" w:type="dxa"/>
            <w:shd w:val="solid" w:color="FFFFFF" w:fill="auto"/>
          </w:tcPr>
          <w:p w14:paraId="0EC6AF2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39A54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985C31E" w14:textId="77777777" w:rsidR="00C71A2C" w:rsidRPr="0044437C" w:rsidRDefault="00C71A2C" w:rsidP="00C71A2C">
            <w:pPr>
              <w:pStyle w:val="TAC"/>
              <w:jc w:val="left"/>
              <w:rPr>
                <w:sz w:val="16"/>
                <w:szCs w:val="16"/>
                <w:lang w:eastAsia="zh-TW"/>
              </w:rPr>
            </w:pPr>
            <w:r w:rsidRPr="0044437C">
              <w:rPr>
                <w:sz w:val="16"/>
                <w:szCs w:val="16"/>
                <w:lang w:eastAsia="zh-TW"/>
              </w:rPr>
              <w:t>R5-234260</w:t>
            </w:r>
          </w:p>
        </w:tc>
        <w:tc>
          <w:tcPr>
            <w:tcW w:w="567" w:type="dxa"/>
            <w:shd w:val="solid" w:color="FFFFFF" w:fill="auto"/>
          </w:tcPr>
          <w:p w14:paraId="1B9B56B4" w14:textId="13553B9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59F429" w14:textId="47DD0B9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F88848" w14:textId="055B5A9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91259E"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6.5B.4.2 Transmitter Spurious emissions</w:t>
            </w:r>
          </w:p>
        </w:tc>
        <w:tc>
          <w:tcPr>
            <w:tcW w:w="708" w:type="dxa"/>
            <w:shd w:val="solid" w:color="FFFFFF" w:fill="auto"/>
          </w:tcPr>
          <w:p w14:paraId="225D1B1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E848614" w14:textId="77777777" w:rsidTr="00FA4FD8">
        <w:trPr>
          <w:jc w:val="center"/>
        </w:trPr>
        <w:tc>
          <w:tcPr>
            <w:tcW w:w="800" w:type="dxa"/>
            <w:shd w:val="solid" w:color="FFFFFF" w:fill="auto"/>
          </w:tcPr>
          <w:p w14:paraId="2881D4E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7D26B1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E62B614" w14:textId="77777777" w:rsidR="00C71A2C" w:rsidRPr="0044437C" w:rsidRDefault="00C71A2C" w:rsidP="00C71A2C">
            <w:pPr>
              <w:pStyle w:val="TAC"/>
              <w:jc w:val="left"/>
              <w:rPr>
                <w:sz w:val="16"/>
                <w:szCs w:val="16"/>
                <w:lang w:eastAsia="zh-TW"/>
              </w:rPr>
            </w:pPr>
            <w:r w:rsidRPr="0044437C">
              <w:rPr>
                <w:sz w:val="16"/>
                <w:szCs w:val="16"/>
                <w:lang w:eastAsia="zh-TW"/>
              </w:rPr>
              <w:t>R5-234261</w:t>
            </w:r>
          </w:p>
        </w:tc>
        <w:tc>
          <w:tcPr>
            <w:tcW w:w="567" w:type="dxa"/>
            <w:shd w:val="solid" w:color="FFFFFF" w:fill="auto"/>
          </w:tcPr>
          <w:p w14:paraId="2BF018F9" w14:textId="06128EF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FADE1A" w14:textId="1103CE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75687" w14:textId="1CAF0C2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F2CA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6.5B.4.3 Spurious emission band UE co-existence</w:t>
            </w:r>
          </w:p>
        </w:tc>
        <w:tc>
          <w:tcPr>
            <w:tcW w:w="708" w:type="dxa"/>
            <w:shd w:val="solid" w:color="FFFFFF" w:fill="auto"/>
          </w:tcPr>
          <w:p w14:paraId="3BD17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83DEE14" w14:textId="77777777" w:rsidTr="00FA4FD8">
        <w:trPr>
          <w:jc w:val="center"/>
        </w:trPr>
        <w:tc>
          <w:tcPr>
            <w:tcW w:w="800" w:type="dxa"/>
            <w:shd w:val="solid" w:color="FFFFFF" w:fill="auto"/>
          </w:tcPr>
          <w:p w14:paraId="6D18A29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522D92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4F21DC4" w14:textId="77777777" w:rsidR="00C71A2C" w:rsidRPr="0044437C" w:rsidRDefault="00C71A2C" w:rsidP="00C71A2C">
            <w:pPr>
              <w:pStyle w:val="TAC"/>
              <w:jc w:val="left"/>
              <w:rPr>
                <w:sz w:val="16"/>
                <w:szCs w:val="16"/>
                <w:lang w:eastAsia="zh-TW"/>
              </w:rPr>
            </w:pPr>
            <w:r w:rsidRPr="0044437C">
              <w:rPr>
                <w:sz w:val="16"/>
                <w:szCs w:val="16"/>
                <w:lang w:eastAsia="zh-TW"/>
              </w:rPr>
              <w:t>R5-234262</w:t>
            </w:r>
          </w:p>
        </w:tc>
        <w:tc>
          <w:tcPr>
            <w:tcW w:w="567" w:type="dxa"/>
            <w:shd w:val="solid" w:color="FFFFFF" w:fill="auto"/>
          </w:tcPr>
          <w:p w14:paraId="576CA532" w14:textId="5A19FC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E0A4374" w14:textId="31FBA5A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CAC69A" w14:textId="0272F2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031FFC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6.5B.4.4 Additional spurious emissions</w:t>
            </w:r>
          </w:p>
        </w:tc>
        <w:tc>
          <w:tcPr>
            <w:tcW w:w="708" w:type="dxa"/>
            <w:shd w:val="solid" w:color="FFFFFF" w:fill="auto"/>
          </w:tcPr>
          <w:p w14:paraId="192D41B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D81DA4" w14:textId="77777777" w:rsidTr="00FA4FD8">
        <w:trPr>
          <w:jc w:val="center"/>
        </w:trPr>
        <w:tc>
          <w:tcPr>
            <w:tcW w:w="800" w:type="dxa"/>
            <w:shd w:val="solid" w:color="FFFFFF" w:fill="auto"/>
          </w:tcPr>
          <w:p w14:paraId="7AE3681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11DED5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426DD1F" w14:textId="77777777" w:rsidR="00C71A2C" w:rsidRPr="0044437C" w:rsidRDefault="00C71A2C" w:rsidP="00C71A2C">
            <w:pPr>
              <w:pStyle w:val="TAC"/>
              <w:jc w:val="left"/>
              <w:rPr>
                <w:sz w:val="16"/>
                <w:szCs w:val="16"/>
                <w:lang w:eastAsia="zh-TW"/>
              </w:rPr>
            </w:pPr>
            <w:r w:rsidRPr="0044437C">
              <w:rPr>
                <w:sz w:val="16"/>
                <w:szCs w:val="16"/>
                <w:lang w:eastAsia="zh-TW"/>
              </w:rPr>
              <w:t>R5-234263</w:t>
            </w:r>
          </w:p>
        </w:tc>
        <w:tc>
          <w:tcPr>
            <w:tcW w:w="567" w:type="dxa"/>
            <w:shd w:val="solid" w:color="FFFFFF" w:fill="auto"/>
          </w:tcPr>
          <w:p w14:paraId="11FDE926" w14:textId="1E0F33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E6119F" w14:textId="4843903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93EF128" w14:textId="0ECC8A1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B650B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6.6B  Transmit intermodulation for category NB1 and NB2</w:t>
            </w:r>
          </w:p>
        </w:tc>
        <w:tc>
          <w:tcPr>
            <w:tcW w:w="708" w:type="dxa"/>
            <w:shd w:val="solid" w:color="FFFFFF" w:fill="auto"/>
          </w:tcPr>
          <w:p w14:paraId="534262E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A34EB84" w14:textId="77777777" w:rsidTr="00FA4FD8">
        <w:trPr>
          <w:jc w:val="center"/>
        </w:trPr>
        <w:tc>
          <w:tcPr>
            <w:tcW w:w="800" w:type="dxa"/>
            <w:shd w:val="solid" w:color="FFFFFF" w:fill="auto"/>
          </w:tcPr>
          <w:p w14:paraId="61F5F67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3FE186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5FB6FC7" w14:textId="77777777" w:rsidR="00C71A2C" w:rsidRPr="0044437C" w:rsidRDefault="00C71A2C" w:rsidP="00C71A2C">
            <w:pPr>
              <w:pStyle w:val="TAC"/>
              <w:jc w:val="left"/>
              <w:rPr>
                <w:sz w:val="16"/>
                <w:szCs w:val="16"/>
                <w:lang w:eastAsia="zh-TW"/>
              </w:rPr>
            </w:pPr>
            <w:r w:rsidRPr="0044437C">
              <w:rPr>
                <w:sz w:val="16"/>
                <w:szCs w:val="16"/>
                <w:lang w:eastAsia="zh-TW"/>
              </w:rPr>
              <w:t>R5-234758</w:t>
            </w:r>
          </w:p>
        </w:tc>
        <w:tc>
          <w:tcPr>
            <w:tcW w:w="567" w:type="dxa"/>
            <w:shd w:val="solid" w:color="FFFFFF" w:fill="auto"/>
          </w:tcPr>
          <w:p w14:paraId="09FBF3E5" w14:textId="6300B6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8606D" w14:textId="2D65ED2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27ECF9" w14:textId="57DA331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9BAC8D9"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TC 6.3A.4.3 Aggregate power control tolerance for UE category M1</w:t>
            </w:r>
          </w:p>
        </w:tc>
        <w:tc>
          <w:tcPr>
            <w:tcW w:w="708" w:type="dxa"/>
            <w:shd w:val="solid" w:color="FFFFFF" w:fill="auto"/>
          </w:tcPr>
          <w:p w14:paraId="6DB8161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F74ADDD" w14:textId="77777777" w:rsidTr="00FA4FD8">
        <w:trPr>
          <w:jc w:val="center"/>
        </w:trPr>
        <w:tc>
          <w:tcPr>
            <w:tcW w:w="800" w:type="dxa"/>
            <w:shd w:val="solid" w:color="FFFFFF" w:fill="auto"/>
          </w:tcPr>
          <w:p w14:paraId="6B3BFB6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2846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2E4348" w14:textId="77777777" w:rsidR="00C71A2C" w:rsidRPr="0044437C" w:rsidRDefault="00C71A2C" w:rsidP="00C71A2C">
            <w:pPr>
              <w:pStyle w:val="TAC"/>
              <w:jc w:val="left"/>
              <w:rPr>
                <w:sz w:val="16"/>
                <w:szCs w:val="16"/>
                <w:lang w:eastAsia="zh-TW"/>
              </w:rPr>
            </w:pPr>
            <w:r w:rsidRPr="0044437C">
              <w:rPr>
                <w:sz w:val="16"/>
                <w:szCs w:val="16"/>
                <w:lang w:eastAsia="zh-TW"/>
              </w:rPr>
              <w:t>R5-235761</w:t>
            </w:r>
          </w:p>
        </w:tc>
        <w:tc>
          <w:tcPr>
            <w:tcW w:w="567" w:type="dxa"/>
            <w:shd w:val="solid" w:color="FFFFFF" w:fill="auto"/>
          </w:tcPr>
          <w:p w14:paraId="0CD808C9" w14:textId="3A486BF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6D5C283" w14:textId="076247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193FDF8" w14:textId="68E662E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82FFE5" w14:textId="77777777" w:rsidR="00C71A2C" w:rsidRPr="0044437C" w:rsidRDefault="00C71A2C" w:rsidP="00C71A2C">
            <w:pPr>
              <w:pStyle w:val="TAC"/>
              <w:jc w:val="left"/>
              <w:rPr>
                <w:sz w:val="16"/>
                <w:szCs w:val="16"/>
                <w:lang w:eastAsia="zh-TW" w:bidi="ar"/>
              </w:rPr>
            </w:pPr>
            <w:r w:rsidRPr="0044437C">
              <w:rPr>
                <w:sz w:val="16"/>
                <w:szCs w:val="16"/>
                <w:lang w:eastAsia="zh-TW" w:bidi="ar"/>
              </w:rPr>
              <w:t>Editorial changes in References of 36521-4</w:t>
            </w:r>
          </w:p>
        </w:tc>
        <w:tc>
          <w:tcPr>
            <w:tcW w:w="708" w:type="dxa"/>
            <w:shd w:val="solid" w:color="FFFFFF" w:fill="auto"/>
          </w:tcPr>
          <w:p w14:paraId="0D9F9D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3547C2A" w14:textId="77777777" w:rsidTr="00FA4FD8">
        <w:trPr>
          <w:jc w:val="center"/>
        </w:trPr>
        <w:tc>
          <w:tcPr>
            <w:tcW w:w="800" w:type="dxa"/>
            <w:shd w:val="solid" w:color="FFFFFF" w:fill="auto"/>
          </w:tcPr>
          <w:p w14:paraId="7A3ED79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E0BF2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12F198" w14:textId="77777777" w:rsidR="00C71A2C" w:rsidRPr="0044437C" w:rsidRDefault="00C71A2C" w:rsidP="00C71A2C">
            <w:pPr>
              <w:pStyle w:val="TAC"/>
              <w:jc w:val="left"/>
              <w:rPr>
                <w:sz w:val="16"/>
                <w:szCs w:val="16"/>
                <w:lang w:eastAsia="zh-TW"/>
              </w:rPr>
            </w:pPr>
            <w:r w:rsidRPr="0044437C">
              <w:rPr>
                <w:sz w:val="16"/>
                <w:szCs w:val="16"/>
                <w:lang w:eastAsia="zh-TW"/>
              </w:rPr>
              <w:t>R5-235762</w:t>
            </w:r>
          </w:p>
        </w:tc>
        <w:tc>
          <w:tcPr>
            <w:tcW w:w="567" w:type="dxa"/>
            <w:shd w:val="solid" w:color="FFFFFF" w:fill="auto"/>
          </w:tcPr>
          <w:p w14:paraId="45CB42AA" w14:textId="6061E8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9438F" w14:textId="2724B62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318995" w14:textId="696C18B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7801A8"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A in 36521-4</w:t>
            </w:r>
          </w:p>
        </w:tc>
        <w:tc>
          <w:tcPr>
            <w:tcW w:w="708" w:type="dxa"/>
            <w:shd w:val="solid" w:color="FFFFFF" w:fill="auto"/>
          </w:tcPr>
          <w:p w14:paraId="2AE44C6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BD1B62" w14:textId="77777777" w:rsidTr="00FA4FD8">
        <w:trPr>
          <w:jc w:val="center"/>
        </w:trPr>
        <w:tc>
          <w:tcPr>
            <w:tcW w:w="800" w:type="dxa"/>
            <w:shd w:val="solid" w:color="FFFFFF" w:fill="auto"/>
          </w:tcPr>
          <w:p w14:paraId="2B2C223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28577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1B13E43" w14:textId="77777777" w:rsidR="00C71A2C" w:rsidRPr="0044437C" w:rsidRDefault="00C71A2C" w:rsidP="00C71A2C">
            <w:pPr>
              <w:pStyle w:val="TAC"/>
              <w:jc w:val="left"/>
              <w:rPr>
                <w:sz w:val="16"/>
                <w:szCs w:val="16"/>
                <w:lang w:eastAsia="zh-TW"/>
              </w:rPr>
            </w:pPr>
            <w:r w:rsidRPr="0044437C">
              <w:rPr>
                <w:sz w:val="16"/>
                <w:szCs w:val="16"/>
                <w:lang w:eastAsia="zh-TW"/>
              </w:rPr>
              <w:t>R5-234761</w:t>
            </w:r>
          </w:p>
        </w:tc>
        <w:tc>
          <w:tcPr>
            <w:tcW w:w="567" w:type="dxa"/>
            <w:shd w:val="solid" w:color="FFFFFF" w:fill="auto"/>
          </w:tcPr>
          <w:p w14:paraId="47AE60BD" w14:textId="466DE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7C208AE" w14:textId="024DC0E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9D3C2C5" w14:textId="72FC3F0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3C4F4" w14:textId="77777777" w:rsidR="00C71A2C" w:rsidRPr="0044437C" w:rsidRDefault="00C71A2C" w:rsidP="00C71A2C">
            <w:pPr>
              <w:pStyle w:val="TAC"/>
              <w:jc w:val="left"/>
              <w:rPr>
                <w:sz w:val="16"/>
                <w:szCs w:val="16"/>
                <w:lang w:eastAsia="zh-TW" w:bidi="ar"/>
              </w:rPr>
            </w:pPr>
            <w:r w:rsidRPr="0044437C">
              <w:rPr>
                <w:sz w:val="16"/>
                <w:szCs w:val="16"/>
                <w:lang w:eastAsia="zh-TW" w:bidi="ar"/>
              </w:rPr>
              <w:t>Revise Annex B into Annex L in 36521-4</w:t>
            </w:r>
          </w:p>
        </w:tc>
        <w:tc>
          <w:tcPr>
            <w:tcW w:w="708" w:type="dxa"/>
            <w:shd w:val="solid" w:color="FFFFFF" w:fill="auto"/>
          </w:tcPr>
          <w:p w14:paraId="3C077FC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18A538C" w14:textId="77777777" w:rsidTr="00FA4FD8">
        <w:trPr>
          <w:jc w:val="center"/>
        </w:trPr>
        <w:tc>
          <w:tcPr>
            <w:tcW w:w="800" w:type="dxa"/>
            <w:shd w:val="solid" w:color="FFFFFF" w:fill="auto"/>
          </w:tcPr>
          <w:p w14:paraId="1FD0334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4BF8D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A9740D4" w14:textId="77777777" w:rsidR="00C71A2C" w:rsidRPr="0044437C" w:rsidRDefault="00C71A2C" w:rsidP="00C71A2C">
            <w:pPr>
              <w:pStyle w:val="TAC"/>
              <w:jc w:val="left"/>
              <w:rPr>
                <w:sz w:val="16"/>
                <w:szCs w:val="16"/>
                <w:lang w:eastAsia="zh-TW"/>
              </w:rPr>
            </w:pPr>
            <w:r w:rsidRPr="0044437C">
              <w:rPr>
                <w:sz w:val="16"/>
                <w:szCs w:val="16"/>
                <w:lang w:eastAsia="zh-TW"/>
              </w:rPr>
              <w:t>R5-235774</w:t>
            </w:r>
          </w:p>
        </w:tc>
        <w:tc>
          <w:tcPr>
            <w:tcW w:w="567" w:type="dxa"/>
            <w:shd w:val="solid" w:color="FFFFFF" w:fill="auto"/>
          </w:tcPr>
          <w:p w14:paraId="079ED93D" w14:textId="7BEDC7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00B2ED" w14:textId="6C00616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DD3006" w14:textId="520ACBA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5882ED3"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B in 36521-4</w:t>
            </w:r>
          </w:p>
        </w:tc>
        <w:tc>
          <w:tcPr>
            <w:tcW w:w="708" w:type="dxa"/>
            <w:shd w:val="solid" w:color="FFFFFF" w:fill="auto"/>
          </w:tcPr>
          <w:p w14:paraId="247903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5ABDFF" w14:textId="77777777" w:rsidTr="00FA4FD8">
        <w:trPr>
          <w:jc w:val="center"/>
        </w:trPr>
        <w:tc>
          <w:tcPr>
            <w:tcW w:w="800" w:type="dxa"/>
            <w:shd w:val="solid" w:color="FFFFFF" w:fill="auto"/>
          </w:tcPr>
          <w:p w14:paraId="42B4107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0E80FE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1B5E722" w14:textId="77777777" w:rsidR="00C71A2C" w:rsidRPr="0044437C" w:rsidRDefault="00C71A2C" w:rsidP="00C71A2C">
            <w:pPr>
              <w:pStyle w:val="TAC"/>
              <w:jc w:val="left"/>
              <w:rPr>
                <w:sz w:val="16"/>
                <w:szCs w:val="16"/>
                <w:lang w:eastAsia="zh-TW"/>
              </w:rPr>
            </w:pPr>
            <w:r w:rsidRPr="0044437C">
              <w:rPr>
                <w:sz w:val="16"/>
                <w:szCs w:val="16"/>
                <w:lang w:eastAsia="zh-TW"/>
              </w:rPr>
              <w:t>R5-235775</w:t>
            </w:r>
          </w:p>
        </w:tc>
        <w:tc>
          <w:tcPr>
            <w:tcW w:w="567" w:type="dxa"/>
            <w:shd w:val="solid" w:color="FFFFFF" w:fill="auto"/>
          </w:tcPr>
          <w:p w14:paraId="2A70C644" w14:textId="65A55D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372DA0C" w14:textId="1400AA1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823D2CE" w14:textId="0332C27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5AF78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C in 36521-4</w:t>
            </w:r>
          </w:p>
        </w:tc>
        <w:tc>
          <w:tcPr>
            <w:tcW w:w="708" w:type="dxa"/>
            <w:shd w:val="solid" w:color="FFFFFF" w:fill="auto"/>
          </w:tcPr>
          <w:p w14:paraId="19D62BC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3A4984" w14:textId="77777777" w:rsidTr="00FA4FD8">
        <w:trPr>
          <w:jc w:val="center"/>
        </w:trPr>
        <w:tc>
          <w:tcPr>
            <w:tcW w:w="800" w:type="dxa"/>
            <w:shd w:val="solid" w:color="FFFFFF" w:fill="auto"/>
          </w:tcPr>
          <w:p w14:paraId="5C37CE4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3F0FB2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EDF7842" w14:textId="77777777" w:rsidR="00C71A2C" w:rsidRPr="0044437C" w:rsidRDefault="00C71A2C" w:rsidP="00C71A2C">
            <w:pPr>
              <w:pStyle w:val="TAC"/>
              <w:jc w:val="left"/>
              <w:rPr>
                <w:sz w:val="16"/>
                <w:szCs w:val="16"/>
                <w:lang w:eastAsia="zh-TW"/>
              </w:rPr>
            </w:pPr>
            <w:r w:rsidRPr="0044437C">
              <w:rPr>
                <w:sz w:val="16"/>
                <w:szCs w:val="16"/>
                <w:lang w:eastAsia="zh-TW"/>
              </w:rPr>
              <w:t>R5-235776</w:t>
            </w:r>
          </w:p>
        </w:tc>
        <w:tc>
          <w:tcPr>
            <w:tcW w:w="567" w:type="dxa"/>
            <w:shd w:val="solid" w:color="FFFFFF" w:fill="auto"/>
          </w:tcPr>
          <w:p w14:paraId="4E155032" w14:textId="78898C0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B26E4D" w14:textId="4FCE66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3E352C" w14:textId="4D5B4D6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8AB17A"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D in 36521-4</w:t>
            </w:r>
          </w:p>
        </w:tc>
        <w:tc>
          <w:tcPr>
            <w:tcW w:w="708" w:type="dxa"/>
            <w:shd w:val="solid" w:color="FFFFFF" w:fill="auto"/>
          </w:tcPr>
          <w:p w14:paraId="3EC75CA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07F0366" w14:textId="77777777" w:rsidTr="00FA4FD8">
        <w:trPr>
          <w:jc w:val="center"/>
        </w:trPr>
        <w:tc>
          <w:tcPr>
            <w:tcW w:w="800" w:type="dxa"/>
            <w:shd w:val="solid" w:color="FFFFFF" w:fill="auto"/>
          </w:tcPr>
          <w:p w14:paraId="3422EE1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140D5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B4FCD89" w14:textId="77777777" w:rsidR="00C71A2C" w:rsidRPr="0044437C" w:rsidRDefault="00C71A2C" w:rsidP="00C71A2C">
            <w:pPr>
              <w:pStyle w:val="TAC"/>
              <w:jc w:val="left"/>
              <w:rPr>
                <w:sz w:val="16"/>
                <w:szCs w:val="16"/>
                <w:lang w:eastAsia="zh-TW"/>
              </w:rPr>
            </w:pPr>
            <w:r w:rsidRPr="0044437C">
              <w:rPr>
                <w:sz w:val="16"/>
                <w:szCs w:val="16"/>
                <w:lang w:eastAsia="zh-TW"/>
              </w:rPr>
              <w:t>R5-235942</w:t>
            </w:r>
          </w:p>
        </w:tc>
        <w:tc>
          <w:tcPr>
            <w:tcW w:w="567" w:type="dxa"/>
            <w:shd w:val="solid" w:color="FFFFFF" w:fill="auto"/>
          </w:tcPr>
          <w:p w14:paraId="0F8CA82F" w14:textId="3C3E20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1CDB62" w14:textId="366342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18FCF1" w14:textId="42B58A7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AC883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E and Annex F in 36521-4</w:t>
            </w:r>
          </w:p>
        </w:tc>
        <w:tc>
          <w:tcPr>
            <w:tcW w:w="708" w:type="dxa"/>
            <w:shd w:val="solid" w:color="FFFFFF" w:fill="auto"/>
          </w:tcPr>
          <w:p w14:paraId="52F15CB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EE3DDB9" w14:textId="77777777" w:rsidTr="00FA4FD8">
        <w:trPr>
          <w:jc w:val="center"/>
        </w:trPr>
        <w:tc>
          <w:tcPr>
            <w:tcW w:w="800" w:type="dxa"/>
            <w:shd w:val="solid" w:color="FFFFFF" w:fill="auto"/>
          </w:tcPr>
          <w:p w14:paraId="73B21088"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311F4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88BF2E" w14:textId="77777777" w:rsidR="00C71A2C" w:rsidRPr="0044437C" w:rsidRDefault="00C71A2C" w:rsidP="00C71A2C">
            <w:pPr>
              <w:pStyle w:val="TAC"/>
              <w:jc w:val="left"/>
              <w:rPr>
                <w:sz w:val="16"/>
                <w:szCs w:val="16"/>
                <w:lang w:eastAsia="zh-TW"/>
              </w:rPr>
            </w:pPr>
            <w:r w:rsidRPr="0044437C">
              <w:rPr>
                <w:sz w:val="16"/>
                <w:szCs w:val="16"/>
                <w:lang w:eastAsia="zh-TW"/>
              </w:rPr>
              <w:t>R5-235777</w:t>
            </w:r>
          </w:p>
        </w:tc>
        <w:tc>
          <w:tcPr>
            <w:tcW w:w="567" w:type="dxa"/>
            <w:shd w:val="solid" w:color="FFFFFF" w:fill="auto"/>
          </w:tcPr>
          <w:p w14:paraId="2D1B14E3" w14:textId="18F11D7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FD25C1" w14:textId="75042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9E160F" w14:textId="498EC9F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11916"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G in 36521-4</w:t>
            </w:r>
          </w:p>
        </w:tc>
        <w:tc>
          <w:tcPr>
            <w:tcW w:w="708" w:type="dxa"/>
            <w:shd w:val="solid" w:color="FFFFFF" w:fill="auto"/>
          </w:tcPr>
          <w:p w14:paraId="2DEC577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2523806" w14:textId="77777777" w:rsidTr="00FA4FD8">
        <w:trPr>
          <w:jc w:val="center"/>
        </w:trPr>
        <w:tc>
          <w:tcPr>
            <w:tcW w:w="800" w:type="dxa"/>
            <w:shd w:val="solid" w:color="FFFFFF" w:fill="auto"/>
          </w:tcPr>
          <w:p w14:paraId="66BDE13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75E1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E49B8C0" w14:textId="77777777" w:rsidR="00C71A2C" w:rsidRPr="0044437C" w:rsidRDefault="00C71A2C" w:rsidP="00C71A2C">
            <w:pPr>
              <w:pStyle w:val="TAC"/>
              <w:jc w:val="left"/>
              <w:rPr>
                <w:sz w:val="16"/>
                <w:szCs w:val="16"/>
                <w:lang w:eastAsia="zh-TW"/>
              </w:rPr>
            </w:pPr>
            <w:r w:rsidRPr="0044437C">
              <w:rPr>
                <w:sz w:val="16"/>
                <w:szCs w:val="16"/>
                <w:lang w:eastAsia="zh-TW"/>
              </w:rPr>
              <w:t>R5-235778</w:t>
            </w:r>
          </w:p>
        </w:tc>
        <w:tc>
          <w:tcPr>
            <w:tcW w:w="567" w:type="dxa"/>
            <w:shd w:val="solid" w:color="FFFFFF" w:fill="auto"/>
          </w:tcPr>
          <w:p w14:paraId="7D4185D2" w14:textId="3BA6163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5B7D4F4" w14:textId="6DAEB90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7184AA" w14:textId="05E783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FB101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H and Annex I in 36521-4</w:t>
            </w:r>
          </w:p>
        </w:tc>
        <w:tc>
          <w:tcPr>
            <w:tcW w:w="708" w:type="dxa"/>
            <w:shd w:val="solid" w:color="FFFFFF" w:fill="auto"/>
          </w:tcPr>
          <w:p w14:paraId="0BA48A1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C3C2B27" w14:textId="77777777" w:rsidTr="00FA4FD8">
        <w:trPr>
          <w:jc w:val="center"/>
        </w:trPr>
        <w:tc>
          <w:tcPr>
            <w:tcW w:w="800" w:type="dxa"/>
            <w:shd w:val="solid" w:color="FFFFFF" w:fill="auto"/>
          </w:tcPr>
          <w:p w14:paraId="673C035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458ED3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28FEFFA" w14:textId="77777777" w:rsidR="00C71A2C" w:rsidRPr="0044437C" w:rsidRDefault="00C71A2C" w:rsidP="00C71A2C">
            <w:pPr>
              <w:pStyle w:val="TAC"/>
              <w:jc w:val="left"/>
              <w:rPr>
                <w:sz w:val="16"/>
                <w:szCs w:val="16"/>
                <w:lang w:eastAsia="zh-TW"/>
              </w:rPr>
            </w:pPr>
            <w:r w:rsidRPr="0044437C">
              <w:rPr>
                <w:sz w:val="16"/>
                <w:szCs w:val="16"/>
                <w:lang w:eastAsia="zh-TW"/>
              </w:rPr>
              <w:t>R5-235779</w:t>
            </w:r>
          </w:p>
        </w:tc>
        <w:tc>
          <w:tcPr>
            <w:tcW w:w="567" w:type="dxa"/>
            <w:shd w:val="solid" w:color="FFFFFF" w:fill="auto"/>
          </w:tcPr>
          <w:p w14:paraId="46F623BC" w14:textId="62FE4B1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C5BBEF" w14:textId="5092A41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BC7BB75" w14:textId="1DB016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6F464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J and Annex K in 36521-4</w:t>
            </w:r>
          </w:p>
        </w:tc>
        <w:tc>
          <w:tcPr>
            <w:tcW w:w="708" w:type="dxa"/>
            <w:shd w:val="solid" w:color="FFFFFF" w:fill="auto"/>
          </w:tcPr>
          <w:p w14:paraId="3FE701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49D9A1E" w14:textId="77777777" w:rsidTr="00FA4FD8">
        <w:trPr>
          <w:jc w:val="center"/>
        </w:trPr>
        <w:tc>
          <w:tcPr>
            <w:tcW w:w="800" w:type="dxa"/>
            <w:shd w:val="solid" w:color="FFFFFF" w:fill="auto"/>
          </w:tcPr>
          <w:p w14:paraId="4B5034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F39CE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2D83552" w14:textId="77777777" w:rsidR="00C71A2C" w:rsidRPr="0044437C" w:rsidRDefault="00C71A2C" w:rsidP="00C71A2C">
            <w:pPr>
              <w:pStyle w:val="TAC"/>
              <w:jc w:val="left"/>
              <w:rPr>
                <w:sz w:val="16"/>
                <w:szCs w:val="16"/>
                <w:lang w:eastAsia="zh-CN"/>
              </w:rPr>
            </w:pPr>
            <w:r w:rsidRPr="0044437C">
              <w:rPr>
                <w:sz w:val="16"/>
                <w:szCs w:val="16"/>
                <w:lang w:eastAsia="zh-TW"/>
              </w:rPr>
              <w:t>R5-235</w:t>
            </w:r>
            <w:r w:rsidRPr="0044437C">
              <w:rPr>
                <w:rFonts w:eastAsia="SimSun"/>
                <w:sz w:val="16"/>
                <w:szCs w:val="16"/>
                <w:lang w:eastAsia="zh-CN"/>
              </w:rPr>
              <w:t>455</w:t>
            </w:r>
          </w:p>
        </w:tc>
        <w:tc>
          <w:tcPr>
            <w:tcW w:w="567" w:type="dxa"/>
            <w:shd w:val="solid" w:color="FFFFFF" w:fill="auto"/>
          </w:tcPr>
          <w:p w14:paraId="7B8262FA" w14:textId="24AEDD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1C0901" w14:textId="637B1A5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29252B0" w14:textId="0767228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27B1648" w14:textId="77777777" w:rsidR="00C71A2C" w:rsidRPr="0044437C" w:rsidRDefault="00C71A2C" w:rsidP="00C71A2C">
            <w:pPr>
              <w:pStyle w:val="TAC"/>
              <w:jc w:val="left"/>
              <w:rPr>
                <w:sz w:val="16"/>
                <w:szCs w:val="16"/>
                <w:lang w:eastAsia="zh-TW" w:bidi="ar"/>
              </w:rPr>
            </w:pPr>
            <w:r w:rsidRPr="0044437C">
              <w:rPr>
                <w:sz w:val="16"/>
                <w:szCs w:val="16"/>
                <w:lang w:eastAsia="zh-TW" w:bidi="ar"/>
              </w:rPr>
              <w:t>Clarifications to 36.521-4</w:t>
            </w:r>
          </w:p>
        </w:tc>
        <w:tc>
          <w:tcPr>
            <w:tcW w:w="708" w:type="dxa"/>
            <w:shd w:val="solid" w:color="FFFFFF" w:fill="auto"/>
          </w:tcPr>
          <w:p w14:paraId="5712BB0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4F717BA" w14:textId="77777777" w:rsidTr="00FA4FD8">
        <w:trPr>
          <w:jc w:val="center"/>
        </w:trPr>
        <w:tc>
          <w:tcPr>
            <w:tcW w:w="800" w:type="dxa"/>
            <w:shd w:val="solid" w:color="FFFFFF" w:fill="auto"/>
          </w:tcPr>
          <w:p w14:paraId="2D2E2892"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D741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2F12621" w14:textId="77777777" w:rsidR="00C71A2C" w:rsidRPr="0044437C" w:rsidRDefault="00C71A2C" w:rsidP="00C71A2C">
            <w:pPr>
              <w:pStyle w:val="TAC"/>
              <w:jc w:val="left"/>
              <w:rPr>
                <w:sz w:val="16"/>
                <w:szCs w:val="16"/>
                <w:lang w:eastAsia="zh-TW"/>
              </w:rPr>
            </w:pPr>
            <w:r w:rsidRPr="0044437C">
              <w:rPr>
                <w:sz w:val="16"/>
                <w:szCs w:val="16"/>
                <w:lang w:eastAsia="zh-TW"/>
              </w:rPr>
              <w:t>R5-235943</w:t>
            </w:r>
          </w:p>
        </w:tc>
        <w:tc>
          <w:tcPr>
            <w:tcW w:w="567" w:type="dxa"/>
            <w:shd w:val="solid" w:color="FFFFFF" w:fill="auto"/>
          </w:tcPr>
          <w:p w14:paraId="78507CD4" w14:textId="04ADD24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2D1BDBD" w14:textId="1B678A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368DBA6" w14:textId="1AA4FC3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BF1691" w14:textId="77777777" w:rsidR="00C71A2C" w:rsidRPr="0044437C" w:rsidRDefault="00C71A2C" w:rsidP="00C71A2C">
            <w:pPr>
              <w:pStyle w:val="TAC"/>
              <w:jc w:val="left"/>
              <w:rPr>
                <w:sz w:val="16"/>
                <w:szCs w:val="16"/>
                <w:lang w:eastAsia="zh-TW" w:bidi="ar"/>
              </w:rPr>
            </w:pPr>
            <w:r w:rsidRPr="0044437C">
              <w:rPr>
                <w:sz w:val="16"/>
                <w:szCs w:val="16"/>
                <w:lang w:eastAsia="zh-TW" w:bidi="ar"/>
              </w:rPr>
              <w:t>Initial conditions update for multiple test cases</w:t>
            </w:r>
          </w:p>
        </w:tc>
        <w:tc>
          <w:tcPr>
            <w:tcW w:w="708" w:type="dxa"/>
            <w:shd w:val="solid" w:color="FFFFFF" w:fill="auto"/>
          </w:tcPr>
          <w:p w14:paraId="05D1996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E7FAB8B" w14:textId="77777777" w:rsidTr="00FA4FD8">
        <w:trPr>
          <w:jc w:val="center"/>
        </w:trPr>
        <w:tc>
          <w:tcPr>
            <w:tcW w:w="800" w:type="dxa"/>
            <w:shd w:val="solid" w:color="FFFFFF" w:fill="auto"/>
          </w:tcPr>
          <w:p w14:paraId="265618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FF50AD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6AD6E6A" w14:textId="77777777" w:rsidR="00C71A2C" w:rsidRPr="0044437C" w:rsidRDefault="00C71A2C" w:rsidP="00C71A2C">
            <w:pPr>
              <w:pStyle w:val="TAC"/>
              <w:jc w:val="left"/>
              <w:rPr>
                <w:sz w:val="16"/>
                <w:szCs w:val="16"/>
                <w:lang w:eastAsia="zh-TW"/>
              </w:rPr>
            </w:pPr>
            <w:r w:rsidRPr="0044437C">
              <w:rPr>
                <w:sz w:val="16"/>
                <w:szCs w:val="16"/>
                <w:lang w:eastAsia="zh-TW"/>
              </w:rPr>
              <w:t>R5-235944</w:t>
            </w:r>
          </w:p>
        </w:tc>
        <w:tc>
          <w:tcPr>
            <w:tcW w:w="567" w:type="dxa"/>
            <w:shd w:val="solid" w:color="FFFFFF" w:fill="auto"/>
          </w:tcPr>
          <w:p w14:paraId="4671949A" w14:textId="6E3A86D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5EA559" w14:textId="565363C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FFA1328" w14:textId="466BF1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BDDED8" w14:textId="77777777" w:rsidR="00C71A2C" w:rsidRPr="0044437C" w:rsidRDefault="00C71A2C" w:rsidP="00C71A2C">
            <w:pPr>
              <w:pStyle w:val="TAC"/>
              <w:jc w:val="left"/>
              <w:rPr>
                <w:sz w:val="16"/>
                <w:szCs w:val="16"/>
                <w:lang w:eastAsia="zh-TW" w:bidi="ar"/>
              </w:rPr>
            </w:pPr>
            <w:r w:rsidRPr="0044437C">
              <w:rPr>
                <w:sz w:val="16"/>
                <w:szCs w:val="16"/>
                <w:lang w:eastAsia="zh-TW" w:bidi="ar"/>
              </w:rPr>
              <w:t>Editor's note clean-up</w:t>
            </w:r>
          </w:p>
        </w:tc>
        <w:tc>
          <w:tcPr>
            <w:tcW w:w="708" w:type="dxa"/>
            <w:shd w:val="solid" w:color="FFFFFF" w:fill="auto"/>
          </w:tcPr>
          <w:p w14:paraId="6A1ABAD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CBBC213" w14:textId="77777777" w:rsidTr="00FA4FD8">
        <w:trPr>
          <w:jc w:val="center"/>
        </w:trPr>
        <w:tc>
          <w:tcPr>
            <w:tcW w:w="800" w:type="dxa"/>
            <w:shd w:val="solid" w:color="FFFFFF" w:fill="auto"/>
          </w:tcPr>
          <w:p w14:paraId="22E4C59F"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7E1B3C"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9E7A8A9" w14:textId="77777777" w:rsidR="00C71A2C" w:rsidRPr="0044437C" w:rsidRDefault="00C71A2C" w:rsidP="00C71A2C">
            <w:pPr>
              <w:pStyle w:val="TAC"/>
              <w:jc w:val="left"/>
              <w:rPr>
                <w:sz w:val="16"/>
                <w:szCs w:val="16"/>
                <w:lang w:eastAsia="zh-TW"/>
              </w:rPr>
            </w:pPr>
            <w:hyperlink r:id="rId399" w:history="1">
              <w:r w:rsidRPr="0044437C">
                <w:rPr>
                  <w:rFonts w:eastAsia="SimSun" w:cs="Arial"/>
                  <w:sz w:val="16"/>
                  <w:szCs w:val="16"/>
                  <w:lang w:eastAsia="zh-TW"/>
                </w:rPr>
                <w:t>R5-237675</w:t>
              </w:r>
            </w:hyperlink>
          </w:p>
        </w:tc>
        <w:tc>
          <w:tcPr>
            <w:tcW w:w="567" w:type="dxa"/>
            <w:shd w:val="solid" w:color="FFFFFF" w:fill="auto"/>
          </w:tcPr>
          <w:p w14:paraId="373E2965" w14:textId="5827D7B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6C6E4E6" w14:textId="0B8C063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484A41" w14:textId="362A94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B55A5BD"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performance applicability of requirements in 36.521-4 </w:t>
            </w:r>
          </w:p>
        </w:tc>
        <w:tc>
          <w:tcPr>
            <w:tcW w:w="708" w:type="dxa"/>
            <w:shd w:val="solid" w:color="FFFFFF" w:fill="auto"/>
          </w:tcPr>
          <w:p w14:paraId="0FC3FC8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2BBC568" w14:textId="77777777" w:rsidTr="00FA4FD8">
        <w:trPr>
          <w:jc w:val="center"/>
        </w:trPr>
        <w:tc>
          <w:tcPr>
            <w:tcW w:w="800" w:type="dxa"/>
            <w:shd w:val="solid" w:color="FFFFFF" w:fill="auto"/>
          </w:tcPr>
          <w:p w14:paraId="7A11367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163F5F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DF99C8" w14:textId="77777777" w:rsidR="00C71A2C" w:rsidRPr="0044437C" w:rsidRDefault="00C71A2C" w:rsidP="00C71A2C">
            <w:pPr>
              <w:pStyle w:val="TAC"/>
              <w:jc w:val="left"/>
              <w:rPr>
                <w:sz w:val="16"/>
                <w:szCs w:val="16"/>
                <w:lang w:eastAsia="zh-TW"/>
              </w:rPr>
            </w:pPr>
            <w:hyperlink r:id="rId400" w:history="1">
              <w:r w:rsidRPr="0044437C">
                <w:rPr>
                  <w:rFonts w:eastAsia="SimSun" w:cs="Arial"/>
                  <w:sz w:val="16"/>
                  <w:szCs w:val="16"/>
                  <w:lang w:eastAsia="zh-TW"/>
                </w:rPr>
                <w:t>R5-237676</w:t>
              </w:r>
            </w:hyperlink>
          </w:p>
        </w:tc>
        <w:tc>
          <w:tcPr>
            <w:tcW w:w="567" w:type="dxa"/>
            <w:shd w:val="solid" w:color="FFFFFF" w:fill="auto"/>
          </w:tcPr>
          <w:p w14:paraId="071B8F70" w14:textId="15D81B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5A6B6B" w14:textId="1EAFE9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D7B665" w14:textId="1A80D46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7D2851" w14:textId="77777777" w:rsidR="00C71A2C" w:rsidRPr="0044437C" w:rsidRDefault="00C71A2C" w:rsidP="00C71A2C">
            <w:pPr>
              <w:pStyle w:val="TAL"/>
              <w:rPr>
                <w:sz w:val="16"/>
                <w:szCs w:val="16"/>
                <w:lang w:eastAsia="zh-TW" w:bidi="ar"/>
              </w:rPr>
            </w:pPr>
            <w:r w:rsidRPr="0044437C">
              <w:rPr>
                <w:sz w:val="16"/>
                <w:szCs w:val="16"/>
                <w:lang w:eastAsia="zh-CN" w:bidi="ar"/>
              </w:rPr>
              <w:t>Deletion of several editors notes for IoT NTN Demodulation test cases</w:t>
            </w:r>
          </w:p>
        </w:tc>
        <w:tc>
          <w:tcPr>
            <w:tcW w:w="708" w:type="dxa"/>
            <w:shd w:val="solid" w:color="FFFFFF" w:fill="auto"/>
          </w:tcPr>
          <w:p w14:paraId="54808D5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9E30C64" w14:textId="77777777" w:rsidTr="00FA4FD8">
        <w:trPr>
          <w:jc w:val="center"/>
        </w:trPr>
        <w:tc>
          <w:tcPr>
            <w:tcW w:w="800" w:type="dxa"/>
            <w:shd w:val="solid" w:color="FFFFFF" w:fill="auto"/>
          </w:tcPr>
          <w:p w14:paraId="58910F7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00ACBD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93A5311" w14:textId="77777777" w:rsidR="00C71A2C" w:rsidRPr="0044437C" w:rsidRDefault="00C71A2C" w:rsidP="00C71A2C">
            <w:pPr>
              <w:pStyle w:val="TAC"/>
              <w:jc w:val="left"/>
              <w:rPr>
                <w:sz w:val="16"/>
                <w:szCs w:val="16"/>
                <w:lang w:eastAsia="zh-TW"/>
              </w:rPr>
            </w:pPr>
            <w:hyperlink r:id="rId401" w:history="1">
              <w:r w:rsidRPr="0044437C">
                <w:rPr>
                  <w:rFonts w:eastAsia="SimSun" w:cs="Arial"/>
                  <w:sz w:val="16"/>
                  <w:szCs w:val="16"/>
                  <w:lang w:eastAsia="zh-TW"/>
                </w:rPr>
                <w:t>R5-237878</w:t>
              </w:r>
            </w:hyperlink>
          </w:p>
        </w:tc>
        <w:tc>
          <w:tcPr>
            <w:tcW w:w="567" w:type="dxa"/>
            <w:shd w:val="solid" w:color="FFFFFF" w:fill="auto"/>
          </w:tcPr>
          <w:p w14:paraId="5D917EDA" w14:textId="5DA1C07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BC5C92" w14:textId="21626BC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80BAE" w14:textId="5B626D2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4E65B" w14:textId="77777777" w:rsidR="00C71A2C" w:rsidRPr="0044437C" w:rsidRDefault="00C71A2C" w:rsidP="00C71A2C">
            <w:pPr>
              <w:pStyle w:val="TAL"/>
              <w:rPr>
                <w:sz w:val="16"/>
                <w:szCs w:val="16"/>
                <w:lang w:eastAsia="zh-TW" w:bidi="ar"/>
              </w:rPr>
            </w:pPr>
            <w:r w:rsidRPr="0044437C">
              <w:rPr>
                <w:sz w:val="16"/>
                <w:szCs w:val="16"/>
                <w:lang w:eastAsia="zh-CN" w:bidi="ar"/>
              </w:rPr>
              <w:t>Initial condition update for IoT NTN Demod cases</w:t>
            </w:r>
          </w:p>
        </w:tc>
        <w:tc>
          <w:tcPr>
            <w:tcW w:w="708" w:type="dxa"/>
            <w:shd w:val="solid" w:color="FFFFFF" w:fill="auto"/>
          </w:tcPr>
          <w:p w14:paraId="31A60A3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7D7F41E" w14:textId="77777777" w:rsidTr="00FA4FD8">
        <w:trPr>
          <w:jc w:val="center"/>
        </w:trPr>
        <w:tc>
          <w:tcPr>
            <w:tcW w:w="800" w:type="dxa"/>
            <w:shd w:val="solid" w:color="FFFFFF" w:fill="auto"/>
          </w:tcPr>
          <w:p w14:paraId="265F307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CD2504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5E2C27" w14:textId="77777777" w:rsidR="00C71A2C" w:rsidRPr="0044437C" w:rsidRDefault="00C71A2C" w:rsidP="00C71A2C">
            <w:pPr>
              <w:pStyle w:val="TAC"/>
              <w:jc w:val="left"/>
              <w:rPr>
                <w:sz w:val="16"/>
                <w:szCs w:val="16"/>
                <w:lang w:eastAsia="zh-TW"/>
              </w:rPr>
            </w:pPr>
            <w:hyperlink r:id="rId402" w:history="1">
              <w:r w:rsidRPr="0044437C">
                <w:rPr>
                  <w:rFonts w:eastAsia="SimSun" w:cs="Arial"/>
                  <w:sz w:val="16"/>
                  <w:szCs w:val="16"/>
                  <w:lang w:eastAsia="zh-TW"/>
                </w:rPr>
                <w:t>R5-237870</w:t>
              </w:r>
            </w:hyperlink>
          </w:p>
        </w:tc>
        <w:tc>
          <w:tcPr>
            <w:tcW w:w="567" w:type="dxa"/>
            <w:shd w:val="solid" w:color="FFFFFF" w:fill="auto"/>
          </w:tcPr>
          <w:p w14:paraId="06D099C8" w14:textId="57CE82F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BA83752" w14:textId="28843D3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F5EF7F7" w14:textId="6A017DC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5B9AE5" w14:textId="77777777" w:rsidR="00C71A2C" w:rsidRPr="0044437C" w:rsidRDefault="00C71A2C" w:rsidP="00C71A2C">
            <w:pPr>
              <w:pStyle w:val="TAL"/>
              <w:rPr>
                <w:sz w:val="16"/>
                <w:szCs w:val="16"/>
                <w:lang w:eastAsia="zh-TW" w:bidi="ar"/>
              </w:rPr>
            </w:pPr>
            <w:r w:rsidRPr="0044437C">
              <w:rPr>
                <w:sz w:val="16"/>
                <w:szCs w:val="16"/>
                <w:lang w:eastAsia="zh-CN" w:bidi="ar"/>
              </w:rPr>
              <w:t>Adding test case 6.4A.1 Frequency Error for category M1</w:t>
            </w:r>
          </w:p>
        </w:tc>
        <w:tc>
          <w:tcPr>
            <w:tcW w:w="708" w:type="dxa"/>
            <w:shd w:val="solid" w:color="FFFFFF" w:fill="auto"/>
          </w:tcPr>
          <w:p w14:paraId="1A5206B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07245" w14:textId="77777777" w:rsidTr="00FA4FD8">
        <w:trPr>
          <w:jc w:val="center"/>
        </w:trPr>
        <w:tc>
          <w:tcPr>
            <w:tcW w:w="800" w:type="dxa"/>
            <w:shd w:val="solid" w:color="FFFFFF" w:fill="auto"/>
          </w:tcPr>
          <w:p w14:paraId="12BCFCB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738B05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4D18644" w14:textId="77777777" w:rsidR="00C71A2C" w:rsidRPr="0044437C" w:rsidRDefault="00C71A2C" w:rsidP="00C71A2C">
            <w:pPr>
              <w:pStyle w:val="TAC"/>
              <w:jc w:val="left"/>
              <w:rPr>
                <w:sz w:val="16"/>
                <w:szCs w:val="16"/>
                <w:lang w:eastAsia="zh-TW"/>
              </w:rPr>
            </w:pPr>
            <w:hyperlink r:id="rId403" w:history="1">
              <w:r w:rsidRPr="0044437C">
                <w:rPr>
                  <w:rFonts w:eastAsia="SimSun" w:cs="Arial"/>
                  <w:sz w:val="16"/>
                  <w:szCs w:val="16"/>
                  <w:lang w:eastAsia="zh-TW"/>
                </w:rPr>
                <w:t>R5-237871</w:t>
              </w:r>
            </w:hyperlink>
          </w:p>
        </w:tc>
        <w:tc>
          <w:tcPr>
            <w:tcW w:w="567" w:type="dxa"/>
            <w:shd w:val="solid" w:color="FFFFFF" w:fill="auto"/>
          </w:tcPr>
          <w:p w14:paraId="0518D35F" w14:textId="742D32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718FDF" w14:textId="0505E2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3A925DE" w14:textId="56431F9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B1E96E7" w14:textId="77777777" w:rsidR="00C71A2C" w:rsidRPr="0044437C" w:rsidRDefault="00C71A2C" w:rsidP="00C71A2C">
            <w:pPr>
              <w:pStyle w:val="TAL"/>
              <w:rPr>
                <w:sz w:val="16"/>
                <w:szCs w:val="16"/>
                <w:lang w:eastAsia="zh-TW" w:bidi="ar"/>
              </w:rPr>
            </w:pPr>
            <w:r w:rsidRPr="0044437C">
              <w:rPr>
                <w:sz w:val="16"/>
                <w:szCs w:val="16"/>
                <w:lang w:eastAsia="zh-CN" w:bidi="ar"/>
              </w:rPr>
              <w:t>Adding test case 6.4B.1 Frequency Error for category NB1 and NB2</w:t>
            </w:r>
          </w:p>
        </w:tc>
        <w:tc>
          <w:tcPr>
            <w:tcW w:w="708" w:type="dxa"/>
            <w:shd w:val="solid" w:color="FFFFFF" w:fill="auto"/>
          </w:tcPr>
          <w:p w14:paraId="5F90134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F7032" w14:textId="77777777" w:rsidTr="00FA4FD8">
        <w:trPr>
          <w:jc w:val="center"/>
        </w:trPr>
        <w:tc>
          <w:tcPr>
            <w:tcW w:w="800" w:type="dxa"/>
            <w:shd w:val="solid" w:color="FFFFFF" w:fill="auto"/>
          </w:tcPr>
          <w:p w14:paraId="046C94F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49C72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0D4C7AC" w14:textId="77777777" w:rsidR="00C71A2C" w:rsidRPr="0044437C" w:rsidRDefault="00C71A2C" w:rsidP="00C71A2C">
            <w:pPr>
              <w:pStyle w:val="TAC"/>
              <w:jc w:val="left"/>
              <w:rPr>
                <w:sz w:val="16"/>
                <w:szCs w:val="16"/>
                <w:lang w:eastAsia="zh-TW"/>
              </w:rPr>
            </w:pPr>
            <w:hyperlink r:id="rId404" w:history="1">
              <w:r w:rsidRPr="0044437C">
                <w:rPr>
                  <w:rFonts w:eastAsia="SimSun" w:cs="Arial"/>
                  <w:sz w:val="16"/>
                  <w:szCs w:val="16"/>
                  <w:lang w:eastAsia="zh-TW"/>
                </w:rPr>
                <w:t>R5-237686</w:t>
              </w:r>
            </w:hyperlink>
          </w:p>
        </w:tc>
        <w:tc>
          <w:tcPr>
            <w:tcW w:w="567" w:type="dxa"/>
            <w:shd w:val="solid" w:color="FFFFFF" w:fill="auto"/>
          </w:tcPr>
          <w:p w14:paraId="4DFCC21D" w14:textId="4DBC8C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AFA7F3" w14:textId="555749F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CB182E" w14:textId="6820F8E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76B5CC7" w14:textId="77777777" w:rsidR="00C71A2C" w:rsidRPr="0044437C" w:rsidRDefault="00C71A2C" w:rsidP="00C71A2C">
            <w:pPr>
              <w:pStyle w:val="TAL"/>
              <w:rPr>
                <w:sz w:val="16"/>
                <w:szCs w:val="16"/>
                <w:lang w:eastAsia="zh-TW" w:bidi="ar"/>
              </w:rPr>
            </w:pPr>
            <w:r w:rsidRPr="0044437C">
              <w:rPr>
                <w:sz w:val="16"/>
                <w:szCs w:val="16"/>
                <w:lang w:eastAsia="zh-CN" w:bidi="ar"/>
              </w:rPr>
              <w:t>Adding test case 7.3A Reference sensitivity power level for UE category M1</w:t>
            </w:r>
          </w:p>
        </w:tc>
        <w:tc>
          <w:tcPr>
            <w:tcW w:w="708" w:type="dxa"/>
            <w:shd w:val="solid" w:color="FFFFFF" w:fill="auto"/>
          </w:tcPr>
          <w:p w14:paraId="2CD2FD62"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6B56E98" w14:textId="77777777" w:rsidTr="00FA4FD8">
        <w:trPr>
          <w:jc w:val="center"/>
        </w:trPr>
        <w:tc>
          <w:tcPr>
            <w:tcW w:w="800" w:type="dxa"/>
            <w:shd w:val="solid" w:color="FFFFFF" w:fill="auto"/>
          </w:tcPr>
          <w:p w14:paraId="438FEE9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C16BE1"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E5459BA" w14:textId="77777777" w:rsidR="00C71A2C" w:rsidRPr="0044437C" w:rsidRDefault="00C71A2C" w:rsidP="00C71A2C">
            <w:pPr>
              <w:pStyle w:val="TAC"/>
              <w:jc w:val="left"/>
              <w:rPr>
                <w:sz w:val="16"/>
                <w:szCs w:val="16"/>
                <w:lang w:eastAsia="zh-TW"/>
              </w:rPr>
            </w:pPr>
            <w:hyperlink r:id="rId405" w:history="1">
              <w:r w:rsidRPr="0044437C">
                <w:rPr>
                  <w:rFonts w:eastAsia="SimSun" w:cs="Arial"/>
                  <w:sz w:val="16"/>
                  <w:szCs w:val="16"/>
                  <w:lang w:eastAsia="zh-TW"/>
                </w:rPr>
                <w:t>R5-237856</w:t>
              </w:r>
            </w:hyperlink>
          </w:p>
        </w:tc>
        <w:tc>
          <w:tcPr>
            <w:tcW w:w="567" w:type="dxa"/>
            <w:shd w:val="solid" w:color="FFFFFF" w:fill="auto"/>
          </w:tcPr>
          <w:p w14:paraId="7502F6E1" w14:textId="10BE3D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DC60C6E" w14:textId="6D4A92D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780A7" w14:textId="53FA27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6F2BFB"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TX test cases</w:t>
            </w:r>
          </w:p>
        </w:tc>
        <w:tc>
          <w:tcPr>
            <w:tcW w:w="708" w:type="dxa"/>
            <w:shd w:val="solid" w:color="FFFFFF" w:fill="auto"/>
          </w:tcPr>
          <w:p w14:paraId="1AF7279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8F896B0" w14:textId="77777777" w:rsidTr="00FA4FD8">
        <w:trPr>
          <w:jc w:val="center"/>
        </w:trPr>
        <w:tc>
          <w:tcPr>
            <w:tcW w:w="800" w:type="dxa"/>
            <w:shd w:val="solid" w:color="FFFFFF" w:fill="auto"/>
          </w:tcPr>
          <w:p w14:paraId="4960884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59A59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532BE30" w14:textId="77777777" w:rsidR="00C71A2C" w:rsidRPr="0044437C" w:rsidRDefault="00C71A2C" w:rsidP="00C71A2C">
            <w:pPr>
              <w:pStyle w:val="TAC"/>
              <w:jc w:val="left"/>
              <w:rPr>
                <w:sz w:val="16"/>
                <w:szCs w:val="16"/>
                <w:lang w:eastAsia="zh-TW"/>
              </w:rPr>
            </w:pPr>
            <w:hyperlink r:id="rId406" w:history="1">
              <w:r w:rsidRPr="0044437C">
                <w:rPr>
                  <w:rFonts w:eastAsia="SimSun" w:cs="Arial"/>
                  <w:sz w:val="16"/>
                  <w:szCs w:val="16"/>
                  <w:lang w:eastAsia="zh-TW"/>
                </w:rPr>
                <w:t>R5-237857</w:t>
              </w:r>
            </w:hyperlink>
          </w:p>
        </w:tc>
        <w:tc>
          <w:tcPr>
            <w:tcW w:w="567" w:type="dxa"/>
            <w:shd w:val="solid" w:color="FFFFFF" w:fill="auto"/>
          </w:tcPr>
          <w:p w14:paraId="66B72EF2" w14:textId="60EF600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0EF41" w14:textId="5A43A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F375552" w14:textId="3EC111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8D11A49"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RX test cases</w:t>
            </w:r>
          </w:p>
        </w:tc>
        <w:tc>
          <w:tcPr>
            <w:tcW w:w="708" w:type="dxa"/>
            <w:shd w:val="solid" w:color="FFFFFF" w:fill="auto"/>
          </w:tcPr>
          <w:p w14:paraId="58EA20C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B482A7D" w14:textId="77777777" w:rsidTr="00FA4FD8">
        <w:trPr>
          <w:jc w:val="center"/>
        </w:trPr>
        <w:tc>
          <w:tcPr>
            <w:tcW w:w="800" w:type="dxa"/>
            <w:shd w:val="solid" w:color="FFFFFF" w:fill="auto"/>
          </w:tcPr>
          <w:p w14:paraId="63B9A55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408FEC7"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8230204" w14:textId="77777777" w:rsidR="00C71A2C" w:rsidRPr="0044437C" w:rsidRDefault="00C71A2C" w:rsidP="00C71A2C">
            <w:pPr>
              <w:pStyle w:val="TAC"/>
              <w:jc w:val="left"/>
              <w:rPr>
                <w:sz w:val="16"/>
                <w:szCs w:val="16"/>
                <w:lang w:eastAsia="zh-TW"/>
              </w:rPr>
            </w:pPr>
            <w:hyperlink r:id="rId407" w:history="1">
              <w:r w:rsidRPr="0044437C">
                <w:rPr>
                  <w:rFonts w:eastAsia="SimSun" w:cs="Arial"/>
                  <w:sz w:val="16"/>
                  <w:szCs w:val="16"/>
                  <w:lang w:eastAsia="zh-TW"/>
                </w:rPr>
                <w:t>R5-237680</w:t>
              </w:r>
            </w:hyperlink>
          </w:p>
        </w:tc>
        <w:tc>
          <w:tcPr>
            <w:tcW w:w="567" w:type="dxa"/>
            <w:shd w:val="solid" w:color="FFFFFF" w:fill="auto"/>
          </w:tcPr>
          <w:p w14:paraId="0211389C" w14:textId="70B7A1F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9B57463" w14:textId="4FCD84A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13EF140" w14:textId="0FCF05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BA1BB0" w14:textId="77777777" w:rsidR="00C71A2C" w:rsidRPr="0044437C" w:rsidRDefault="00C71A2C" w:rsidP="00C71A2C">
            <w:pPr>
              <w:pStyle w:val="TAL"/>
              <w:rPr>
                <w:sz w:val="16"/>
                <w:szCs w:val="16"/>
                <w:lang w:eastAsia="zh-TW" w:bidi="ar"/>
              </w:rPr>
            </w:pPr>
            <w:r w:rsidRPr="0044437C">
              <w:rPr>
                <w:sz w:val="16"/>
                <w:szCs w:val="16"/>
                <w:lang w:eastAsia="zh-CN" w:bidi="ar"/>
              </w:rPr>
              <w:t>Addition of test configuration and error correction for 7.6A.2 In-band blocking for category M1</w:t>
            </w:r>
          </w:p>
        </w:tc>
        <w:tc>
          <w:tcPr>
            <w:tcW w:w="708" w:type="dxa"/>
            <w:shd w:val="solid" w:color="FFFFFF" w:fill="auto"/>
          </w:tcPr>
          <w:p w14:paraId="7CC4F7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554879B" w14:textId="77777777" w:rsidTr="00FA4FD8">
        <w:trPr>
          <w:jc w:val="center"/>
        </w:trPr>
        <w:tc>
          <w:tcPr>
            <w:tcW w:w="800" w:type="dxa"/>
            <w:shd w:val="solid" w:color="FFFFFF" w:fill="auto"/>
          </w:tcPr>
          <w:p w14:paraId="0A92BE1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A92AF60"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85ED2DD" w14:textId="77777777" w:rsidR="00C71A2C" w:rsidRPr="0044437C" w:rsidRDefault="00C71A2C" w:rsidP="00C71A2C">
            <w:pPr>
              <w:pStyle w:val="TAC"/>
              <w:jc w:val="left"/>
              <w:rPr>
                <w:sz w:val="16"/>
                <w:szCs w:val="16"/>
                <w:lang w:eastAsia="zh-TW"/>
              </w:rPr>
            </w:pPr>
            <w:hyperlink r:id="rId408" w:history="1">
              <w:r w:rsidRPr="0044437C">
                <w:rPr>
                  <w:rFonts w:eastAsia="SimSun" w:cs="Arial"/>
                  <w:sz w:val="16"/>
                  <w:szCs w:val="16"/>
                  <w:lang w:eastAsia="zh-TW"/>
                </w:rPr>
                <w:t>R5-237691</w:t>
              </w:r>
            </w:hyperlink>
          </w:p>
        </w:tc>
        <w:tc>
          <w:tcPr>
            <w:tcW w:w="567" w:type="dxa"/>
            <w:shd w:val="solid" w:color="FFFFFF" w:fill="auto"/>
          </w:tcPr>
          <w:p w14:paraId="58CC2BB8" w14:textId="1A67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BB61DF8" w14:textId="1D73C9E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4A86AB2" w14:textId="1404146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C11D999"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7.6A.3 Out-of-band blocking for category M1</w:t>
            </w:r>
          </w:p>
        </w:tc>
        <w:tc>
          <w:tcPr>
            <w:tcW w:w="708" w:type="dxa"/>
            <w:shd w:val="solid" w:color="FFFFFF" w:fill="auto"/>
          </w:tcPr>
          <w:p w14:paraId="63D59F7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4B29887" w14:textId="77777777" w:rsidTr="00FA4FD8">
        <w:trPr>
          <w:jc w:val="center"/>
        </w:trPr>
        <w:tc>
          <w:tcPr>
            <w:tcW w:w="800" w:type="dxa"/>
            <w:shd w:val="solid" w:color="FFFFFF" w:fill="auto"/>
          </w:tcPr>
          <w:p w14:paraId="66E30F3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FCA820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6EAF501" w14:textId="77777777" w:rsidR="00C71A2C" w:rsidRPr="0044437C" w:rsidRDefault="00C71A2C" w:rsidP="00C71A2C">
            <w:pPr>
              <w:pStyle w:val="TAC"/>
              <w:jc w:val="left"/>
              <w:rPr>
                <w:sz w:val="16"/>
                <w:szCs w:val="16"/>
                <w:lang w:eastAsia="zh-TW"/>
              </w:rPr>
            </w:pPr>
            <w:hyperlink r:id="rId409" w:history="1">
              <w:r w:rsidRPr="0044437C">
                <w:rPr>
                  <w:rFonts w:eastAsia="SimSun" w:cs="Arial"/>
                  <w:sz w:val="16"/>
                  <w:szCs w:val="16"/>
                  <w:lang w:eastAsia="zh-TW"/>
                </w:rPr>
                <w:t>R5-237692</w:t>
              </w:r>
            </w:hyperlink>
          </w:p>
        </w:tc>
        <w:tc>
          <w:tcPr>
            <w:tcW w:w="567" w:type="dxa"/>
            <w:shd w:val="solid" w:color="FFFFFF" w:fill="auto"/>
          </w:tcPr>
          <w:p w14:paraId="7EC5CC26" w14:textId="7E168C4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535D521" w14:textId="42111B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3E0842" w14:textId="7B8ECE3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FCFD1CC"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7.6A.4 Narrow band blocking for category M1</w:t>
            </w:r>
          </w:p>
        </w:tc>
        <w:tc>
          <w:tcPr>
            <w:tcW w:w="708" w:type="dxa"/>
            <w:shd w:val="solid" w:color="FFFFFF" w:fill="auto"/>
          </w:tcPr>
          <w:p w14:paraId="72B068D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91251E7" w14:textId="77777777" w:rsidTr="00FA4FD8">
        <w:trPr>
          <w:jc w:val="center"/>
        </w:trPr>
        <w:tc>
          <w:tcPr>
            <w:tcW w:w="800" w:type="dxa"/>
            <w:shd w:val="solid" w:color="FFFFFF" w:fill="auto"/>
          </w:tcPr>
          <w:p w14:paraId="02927BA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89DFB2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B8BFF7" w14:textId="77777777" w:rsidR="00C71A2C" w:rsidRPr="0044437C" w:rsidRDefault="00C71A2C" w:rsidP="00C71A2C">
            <w:pPr>
              <w:pStyle w:val="TAC"/>
              <w:jc w:val="left"/>
              <w:rPr>
                <w:sz w:val="16"/>
                <w:szCs w:val="16"/>
                <w:lang w:eastAsia="zh-TW"/>
              </w:rPr>
            </w:pPr>
            <w:hyperlink r:id="rId410" w:history="1">
              <w:r w:rsidRPr="0044437C">
                <w:rPr>
                  <w:rFonts w:eastAsia="SimSun" w:cs="Arial"/>
                  <w:sz w:val="16"/>
                  <w:szCs w:val="16"/>
                  <w:lang w:eastAsia="zh-TW"/>
                </w:rPr>
                <w:t>R5-237681</w:t>
              </w:r>
            </w:hyperlink>
          </w:p>
        </w:tc>
        <w:tc>
          <w:tcPr>
            <w:tcW w:w="567" w:type="dxa"/>
            <w:shd w:val="solid" w:color="FFFFFF" w:fill="auto"/>
          </w:tcPr>
          <w:p w14:paraId="1DA94B70" w14:textId="2557BF1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BFBFF6" w14:textId="324B59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3403A8" w14:textId="3088F8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37CFBDC" w14:textId="77777777" w:rsidR="00C71A2C" w:rsidRPr="0044437C" w:rsidRDefault="00C71A2C" w:rsidP="00C71A2C">
            <w:pPr>
              <w:pStyle w:val="TAL"/>
              <w:rPr>
                <w:sz w:val="16"/>
                <w:szCs w:val="16"/>
                <w:lang w:eastAsia="zh-TW" w:bidi="ar"/>
              </w:rPr>
            </w:pPr>
            <w:r w:rsidRPr="0044437C">
              <w:rPr>
                <w:sz w:val="16"/>
                <w:szCs w:val="16"/>
                <w:lang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B3AC440" w14:textId="77777777" w:rsidTr="00FA4FD8">
        <w:trPr>
          <w:jc w:val="center"/>
        </w:trPr>
        <w:tc>
          <w:tcPr>
            <w:tcW w:w="800" w:type="dxa"/>
            <w:shd w:val="solid" w:color="FFFFFF" w:fill="auto"/>
          </w:tcPr>
          <w:p w14:paraId="6EDCC95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724A77C"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439FF36" w14:textId="77777777" w:rsidR="00C71A2C" w:rsidRPr="0044437C" w:rsidRDefault="00C71A2C" w:rsidP="00C71A2C">
            <w:pPr>
              <w:pStyle w:val="TAC"/>
              <w:jc w:val="left"/>
              <w:rPr>
                <w:sz w:val="16"/>
                <w:szCs w:val="16"/>
                <w:lang w:eastAsia="zh-TW"/>
              </w:rPr>
            </w:pPr>
            <w:hyperlink r:id="rId411" w:history="1">
              <w:r w:rsidRPr="0044437C">
                <w:rPr>
                  <w:rFonts w:eastAsia="SimSun" w:cs="Arial"/>
                  <w:sz w:val="16"/>
                  <w:szCs w:val="16"/>
                  <w:lang w:eastAsia="zh-TW"/>
                </w:rPr>
                <w:t>R5-237693</w:t>
              </w:r>
            </w:hyperlink>
          </w:p>
        </w:tc>
        <w:tc>
          <w:tcPr>
            <w:tcW w:w="567" w:type="dxa"/>
            <w:shd w:val="solid" w:color="FFFFFF" w:fill="auto"/>
          </w:tcPr>
          <w:p w14:paraId="0000992E" w14:textId="0FC6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2013608" w14:textId="5AF6B1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828CD9" w14:textId="11AF6A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2625472"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7.6B.3 Out-of-band blocking for category NB1 and NB2</w:t>
            </w:r>
          </w:p>
        </w:tc>
        <w:tc>
          <w:tcPr>
            <w:tcW w:w="708" w:type="dxa"/>
            <w:shd w:val="solid" w:color="FFFFFF" w:fill="auto"/>
          </w:tcPr>
          <w:p w14:paraId="414E7D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CDF16AE" w14:textId="77777777" w:rsidTr="00FA4FD8">
        <w:trPr>
          <w:jc w:val="center"/>
        </w:trPr>
        <w:tc>
          <w:tcPr>
            <w:tcW w:w="800" w:type="dxa"/>
            <w:shd w:val="solid" w:color="FFFFFF" w:fill="auto"/>
          </w:tcPr>
          <w:p w14:paraId="1887D07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D558A4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5A7655E" w14:textId="77777777" w:rsidR="00C71A2C" w:rsidRPr="0044437C" w:rsidRDefault="00C71A2C" w:rsidP="00C71A2C">
            <w:pPr>
              <w:pStyle w:val="TAC"/>
              <w:jc w:val="left"/>
              <w:rPr>
                <w:sz w:val="16"/>
                <w:szCs w:val="16"/>
                <w:lang w:eastAsia="zh-TW"/>
              </w:rPr>
            </w:pPr>
            <w:hyperlink r:id="rId412" w:history="1">
              <w:r w:rsidRPr="0044437C">
                <w:rPr>
                  <w:rFonts w:eastAsia="SimSun" w:cs="Arial"/>
                  <w:sz w:val="16"/>
                  <w:szCs w:val="16"/>
                  <w:lang w:eastAsia="zh-TW"/>
                </w:rPr>
                <w:t>R5-236131</w:t>
              </w:r>
            </w:hyperlink>
          </w:p>
        </w:tc>
        <w:tc>
          <w:tcPr>
            <w:tcW w:w="567" w:type="dxa"/>
            <w:shd w:val="solid" w:color="FFFFFF" w:fill="auto"/>
          </w:tcPr>
          <w:p w14:paraId="41E8A63C" w14:textId="4515B5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E1288" w14:textId="6CE7BE7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959B0DE" w14:textId="1195A8D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0E2F6BC" w14:textId="77777777" w:rsidR="00C71A2C" w:rsidRPr="0044437C" w:rsidRDefault="00C71A2C" w:rsidP="00C71A2C">
            <w:pPr>
              <w:pStyle w:val="TAL"/>
              <w:rPr>
                <w:sz w:val="16"/>
                <w:szCs w:val="16"/>
                <w:lang w:eastAsia="zh-TW" w:bidi="ar"/>
              </w:rPr>
            </w:pPr>
            <w:r w:rsidRPr="0044437C">
              <w:rPr>
                <w:sz w:val="16"/>
                <w:szCs w:val="16"/>
                <w:lang w:eastAsia="zh-CN" w:bidi="ar"/>
              </w:rPr>
              <w:t>Removal of 7.6B.4 Narrow band blocking for category NB1 and NB2</w:t>
            </w:r>
          </w:p>
        </w:tc>
        <w:tc>
          <w:tcPr>
            <w:tcW w:w="708" w:type="dxa"/>
            <w:shd w:val="solid" w:color="FFFFFF" w:fill="auto"/>
          </w:tcPr>
          <w:p w14:paraId="2E206C1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C0470D8" w14:textId="77777777" w:rsidTr="00FA4FD8">
        <w:trPr>
          <w:jc w:val="center"/>
        </w:trPr>
        <w:tc>
          <w:tcPr>
            <w:tcW w:w="800" w:type="dxa"/>
            <w:shd w:val="solid" w:color="FFFFFF" w:fill="auto"/>
          </w:tcPr>
          <w:p w14:paraId="0575DBC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57CBDC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D895162" w14:textId="77777777" w:rsidR="00C71A2C" w:rsidRPr="0044437C" w:rsidRDefault="00C71A2C" w:rsidP="00C71A2C">
            <w:pPr>
              <w:pStyle w:val="TAC"/>
              <w:jc w:val="left"/>
              <w:rPr>
                <w:sz w:val="16"/>
                <w:szCs w:val="16"/>
                <w:lang w:eastAsia="zh-TW"/>
              </w:rPr>
            </w:pPr>
            <w:hyperlink r:id="rId413" w:history="1">
              <w:r w:rsidRPr="0044437C">
                <w:rPr>
                  <w:rFonts w:eastAsia="SimSun" w:cs="Arial"/>
                  <w:sz w:val="16"/>
                  <w:szCs w:val="16"/>
                  <w:lang w:eastAsia="zh-TW"/>
                </w:rPr>
                <w:t>R5-237682</w:t>
              </w:r>
            </w:hyperlink>
          </w:p>
        </w:tc>
        <w:tc>
          <w:tcPr>
            <w:tcW w:w="567" w:type="dxa"/>
            <w:shd w:val="solid" w:color="FFFFFF" w:fill="auto"/>
          </w:tcPr>
          <w:p w14:paraId="4804117D" w14:textId="11827E1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F1FD009" w14:textId="562B643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7CCB20" w14:textId="357AE8A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896D0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7.7A Spurious response for category M1</w:t>
            </w:r>
          </w:p>
        </w:tc>
        <w:tc>
          <w:tcPr>
            <w:tcW w:w="708" w:type="dxa"/>
            <w:shd w:val="solid" w:color="FFFFFF" w:fill="auto"/>
          </w:tcPr>
          <w:p w14:paraId="7B27AC2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F495984" w14:textId="77777777" w:rsidTr="00FA4FD8">
        <w:trPr>
          <w:jc w:val="center"/>
        </w:trPr>
        <w:tc>
          <w:tcPr>
            <w:tcW w:w="800" w:type="dxa"/>
            <w:shd w:val="solid" w:color="FFFFFF" w:fill="auto"/>
          </w:tcPr>
          <w:p w14:paraId="1169E11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5EDFCC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6079066" w14:textId="77777777" w:rsidR="00C71A2C" w:rsidRPr="0044437C" w:rsidRDefault="00C71A2C" w:rsidP="00C71A2C">
            <w:pPr>
              <w:pStyle w:val="TAC"/>
              <w:jc w:val="left"/>
              <w:rPr>
                <w:sz w:val="16"/>
                <w:szCs w:val="16"/>
                <w:lang w:eastAsia="zh-TW"/>
              </w:rPr>
            </w:pPr>
            <w:hyperlink r:id="rId414" w:history="1">
              <w:r w:rsidRPr="0044437C">
                <w:rPr>
                  <w:rFonts w:eastAsia="SimSun" w:cs="Arial"/>
                  <w:sz w:val="16"/>
                  <w:szCs w:val="16"/>
                  <w:lang w:eastAsia="zh-TW"/>
                </w:rPr>
                <w:t>R5-237683</w:t>
              </w:r>
            </w:hyperlink>
          </w:p>
        </w:tc>
        <w:tc>
          <w:tcPr>
            <w:tcW w:w="567" w:type="dxa"/>
            <w:shd w:val="solid" w:color="FFFFFF" w:fill="auto"/>
          </w:tcPr>
          <w:p w14:paraId="5B3B69AD" w14:textId="59B0462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151FCC6" w14:textId="5A7F4A0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5AF320" w14:textId="473BBFA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92DD92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7.7B Spurious response for category NB1 and NB2</w:t>
            </w:r>
          </w:p>
        </w:tc>
        <w:tc>
          <w:tcPr>
            <w:tcW w:w="708" w:type="dxa"/>
            <w:shd w:val="solid" w:color="FFFFFF" w:fill="auto"/>
          </w:tcPr>
          <w:p w14:paraId="1EEFC44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8CD9A4F" w14:textId="77777777" w:rsidTr="00FA4FD8">
        <w:trPr>
          <w:jc w:val="center"/>
        </w:trPr>
        <w:tc>
          <w:tcPr>
            <w:tcW w:w="800" w:type="dxa"/>
            <w:shd w:val="solid" w:color="FFFFFF" w:fill="auto"/>
          </w:tcPr>
          <w:p w14:paraId="6BFBFD9C" w14:textId="77777777" w:rsidR="00C71A2C" w:rsidRPr="0044437C" w:rsidRDefault="00C71A2C" w:rsidP="00C71A2C">
            <w:pPr>
              <w:pStyle w:val="TAC"/>
              <w:jc w:val="left"/>
              <w:rPr>
                <w:sz w:val="16"/>
                <w:szCs w:val="16"/>
                <w:lang w:eastAsia="zh-TW"/>
              </w:rPr>
            </w:pPr>
            <w:r w:rsidRPr="0044437C">
              <w:rPr>
                <w:sz w:val="16"/>
                <w:szCs w:val="16"/>
                <w:lang w:eastAsia="zh-TW"/>
              </w:rPr>
              <w:lastRenderedPageBreak/>
              <w:t>2023-</w:t>
            </w:r>
            <w:r w:rsidRPr="0044437C">
              <w:rPr>
                <w:rFonts w:eastAsia="SimSun"/>
                <w:sz w:val="16"/>
                <w:szCs w:val="16"/>
                <w:lang w:eastAsia="zh-CN"/>
              </w:rPr>
              <w:t>11</w:t>
            </w:r>
          </w:p>
        </w:tc>
        <w:tc>
          <w:tcPr>
            <w:tcW w:w="901" w:type="dxa"/>
            <w:shd w:val="solid" w:color="FFFFFF" w:fill="auto"/>
          </w:tcPr>
          <w:p w14:paraId="3D3D2FC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5F9520" w14:textId="77777777" w:rsidR="00C71A2C" w:rsidRPr="0044437C" w:rsidRDefault="00C71A2C" w:rsidP="00C71A2C">
            <w:pPr>
              <w:pStyle w:val="TAC"/>
              <w:jc w:val="left"/>
              <w:rPr>
                <w:sz w:val="16"/>
                <w:szCs w:val="16"/>
                <w:lang w:eastAsia="zh-TW"/>
              </w:rPr>
            </w:pPr>
            <w:hyperlink r:id="rId415" w:history="1">
              <w:r w:rsidRPr="0044437C">
                <w:rPr>
                  <w:rFonts w:eastAsia="SimSun" w:cs="Arial"/>
                  <w:sz w:val="16"/>
                  <w:szCs w:val="16"/>
                  <w:lang w:eastAsia="zh-TW"/>
                </w:rPr>
                <w:t>R5-237694</w:t>
              </w:r>
            </w:hyperlink>
          </w:p>
        </w:tc>
        <w:tc>
          <w:tcPr>
            <w:tcW w:w="567" w:type="dxa"/>
            <w:shd w:val="solid" w:color="FFFFFF" w:fill="auto"/>
          </w:tcPr>
          <w:p w14:paraId="40E8DBAB" w14:textId="60472FC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401074" w14:textId="25FFD0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4C40A1B" w14:textId="5A3569D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FC49117"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7.8A Intermodulation characteristics for category M1</w:t>
            </w:r>
          </w:p>
        </w:tc>
        <w:tc>
          <w:tcPr>
            <w:tcW w:w="708" w:type="dxa"/>
            <w:shd w:val="solid" w:color="FFFFFF" w:fill="auto"/>
          </w:tcPr>
          <w:p w14:paraId="52FEECC1"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2B3131C" w14:textId="77777777" w:rsidTr="00FA4FD8">
        <w:trPr>
          <w:jc w:val="center"/>
        </w:trPr>
        <w:tc>
          <w:tcPr>
            <w:tcW w:w="800" w:type="dxa"/>
            <w:shd w:val="solid" w:color="FFFFFF" w:fill="auto"/>
          </w:tcPr>
          <w:p w14:paraId="22A5754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09127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B53744" w14:textId="77777777" w:rsidR="00C71A2C" w:rsidRPr="0044437C" w:rsidRDefault="00C71A2C" w:rsidP="00C71A2C">
            <w:pPr>
              <w:pStyle w:val="TAC"/>
              <w:jc w:val="left"/>
              <w:rPr>
                <w:sz w:val="16"/>
                <w:szCs w:val="16"/>
                <w:lang w:eastAsia="zh-TW"/>
              </w:rPr>
            </w:pPr>
            <w:hyperlink r:id="rId416" w:history="1">
              <w:r w:rsidRPr="0044437C">
                <w:rPr>
                  <w:rFonts w:eastAsia="SimSun" w:cs="Arial"/>
                  <w:sz w:val="16"/>
                  <w:szCs w:val="16"/>
                  <w:lang w:eastAsia="zh-TW"/>
                </w:rPr>
                <w:t>R5-237695</w:t>
              </w:r>
            </w:hyperlink>
          </w:p>
        </w:tc>
        <w:tc>
          <w:tcPr>
            <w:tcW w:w="567" w:type="dxa"/>
            <w:shd w:val="solid" w:color="FFFFFF" w:fill="auto"/>
          </w:tcPr>
          <w:p w14:paraId="1215FDD4" w14:textId="61F6A88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B7647C" w14:textId="4EAC887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696EB46" w14:textId="4E29A7E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CAA95"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7.8B Intermodulation characteristics for category NB1 and NB2</w:t>
            </w:r>
          </w:p>
        </w:tc>
        <w:tc>
          <w:tcPr>
            <w:tcW w:w="708" w:type="dxa"/>
            <w:shd w:val="solid" w:color="FFFFFF" w:fill="auto"/>
          </w:tcPr>
          <w:p w14:paraId="14B8DAE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28A7D30" w14:textId="77777777" w:rsidTr="00FA4FD8">
        <w:trPr>
          <w:jc w:val="center"/>
        </w:trPr>
        <w:tc>
          <w:tcPr>
            <w:tcW w:w="800" w:type="dxa"/>
            <w:shd w:val="solid" w:color="FFFFFF" w:fill="auto"/>
          </w:tcPr>
          <w:p w14:paraId="7AF0D35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E7A2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850998D" w14:textId="77777777" w:rsidR="00C71A2C" w:rsidRPr="0044437C" w:rsidRDefault="00C71A2C" w:rsidP="00C71A2C">
            <w:pPr>
              <w:pStyle w:val="TAC"/>
              <w:jc w:val="left"/>
              <w:rPr>
                <w:sz w:val="16"/>
                <w:szCs w:val="16"/>
                <w:lang w:eastAsia="zh-TW"/>
              </w:rPr>
            </w:pPr>
            <w:hyperlink r:id="rId417" w:history="1">
              <w:r w:rsidRPr="0044437C">
                <w:rPr>
                  <w:rFonts w:eastAsia="SimSun" w:cs="Arial"/>
                  <w:sz w:val="16"/>
                  <w:szCs w:val="16"/>
                  <w:lang w:eastAsia="zh-TW"/>
                </w:rPr>
                <w:t>R5-237684</w:t>
              </w:r>
            </w:hyperlink>
          </w:p>
        </w:tc>
        <w:tc>
          <w:tcPr>
            <w:tcW w:w="567" w:type="dxa"/>
            <w:shd w:val="solid" w:color="FFFFFF" w:fill="auto"/>
          </w:tcPr>
          <w:p w14:paraId="771FACC2" w14:textId="4BFCA21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375F5" w14:textId="35E20F5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40E5A2" w14:textId="2F1B4A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EB66971"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7.9A Spurious emissions for category M1</w:t>
            </w:r>
          </w:p>
        </w:tc>
        <w:tc>
          <w:tcPr>
            <w:tcW w:w="708" w:type="dxa"/>
            <w:shd w:val="solid" w:color="FFFFFF" w:fill="auto"/>
          </w:tcPr>
          <w:p w14:paraId="76F7FBF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7F45E3" w14:textId="77777777" w:rsidTr="00FA4FD8">
        <w:trPr>
          <w:jc w:val="center"/>
        </w:trPr>
        <w:tc>
          <w:tcPr>
            <w:tcW w:w="800" w:type="dxa"/>
            <w:shd w:val="solid" w:color="FFFFFF" w:fill="auto"/>
          </w:tcPr>
          <w:p w14:paraId="35F16C7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9DBA6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A9F3EFE" w14:textId="77777777" w:rsidR="00C71A2C" w:rsidRPr="0044437C" w:rsidRDefault="00C71A2C" w:rsidP="00C71A2C">
            <w:pPr>
              <w:pStyle w:val="TAC"/>
              <w:jc w:val="left"/>
              <w:rPr>
                <w:sz w:val="16"/>
                <w:szCs w:val="16"/>
                <w:lang w:eastAsia="zh-TW"/>
              </w:rPr>
            </w:pPr>
            <w:hyperlink r:id="rId418" w:history="1">
              <w:r w:rsidRPr="0044437C">
                <w:rPr>
                  <w:rFonts w:eastAsia="SimSun" w:cs="Arial"/>
                  <w:sz w:val="16"/>
                  <w:szCs w:val="16"/>
                  <w:lang w:eastAsia="zh-TW"/>
                </w:rPr>
                <w:t>R5-237685</w:t>
              </w:r>
            </w:hyperlink>
          </w:p>
        </w:tc>
        <w:tc>
          <w:tcPr>
            <w:tcW w:w="567" w:type="dxa"/>
            <w:shd w:val="solid" w:color="FFFFFF" w:fill="auto"/>
          </w:tcPr>
          <w:p w14:paraId="5A4063E6" w14:textId="3C723F3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3454F49" w14:textId="05EEE7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FF9077" w14:textId="4504B9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B560345"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7.9B Spurious emissions for category NB1 and NB2</w:t>
            </w:r>
          </w:p>
        </w:tc>
        <w:tc>
          <w:tcPr>
            <w:tcW w:w="708" w:type="dxa"/>
            <w:shd w:val="solid" w:color="FFFFFF" w:fill="auto"/>
          </w:tcPr>
          <w:p w14:paraId="4DC81FF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A281A9C" w14:textId="77777777" w:rsidTr="00FA4FD8">
        <w:trPr>
          <w:jc w:val="center"/>
        </w:trPr>
        <w:tc>
          <w:tcPr>
            <w:tcW w:w="800" w:type="dxa"/>
            <w:shd w:val="solid" w:color="FFFFFF" w:fill="auto"/>
          </w:tcPr>
          <w:p w14:paraId="5AA8D24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998E70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9E4F36F" w14:textId="77777777" w:rsidR="00C71A2C" w:rsidRPr="0044437C" w:rsidRDefault="00C71A2C" w:rsidP="00C71A2C">
            <w:pPr>
              <w:pStyle w:val="TAC"/>
              <w:jc w:val="left"/>
              <w:rPr>
                <w:sz w:val="16"/>
                <w:szCs w:val="16"/>
                <w:lang w:eastAsia="zh-TW"/>
              </w:rPr>
            </w:pPr>
            <w:hyperlink r:id="rId419" w:history="1">
              <w:r w:rsidRPr="0044437C">
                <w:rPr>
                  <w:rFonts w:eastAsia="SimSun" w:cs="Arial"/>
                  <w:sz w:val="16"/>
                  <w:szCs w:val="16"/>
                  <w:lang w:eastAsia="zh-TW"/>
                </w:rPr>
                <w:t>R5-236138</w:t>
              </w:r>
            </w:hyperlink>
          </w:p>
        </w:tc>
        <w:tc>
          <w:tcPr>
            <w:tcW w:w="567" w:type="dxa"/>
            <w:shd w:val="solid" w:color="FFFFFF" w:fill="auto"/>
          </w:tcPr>
          <w:p w14:paraId="7F5B99A6" w14:textId="3923F7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8227B93" w14:textId="33E958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EBA36C" w14:textId="61514B3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3E94B2A" w14:textId="77777777" w:rsidR="00C71A2C" w:rsidRPr="0044437C" w:rsidRDefault="00C71A2C" w:rsidP="00C71A2C">
            <w:pPr>
              <w:pStyle w:val="TAL"/>
              <w:rPr>
                <w:sz w:val="16"/>
                <w:szCs w:val="16"/>
                <w:lang w:eastAsia="zh-TW" w:bidi="ar"/>
              </w:rPr>
            </w:pPr>
            <w:r w:rsidRPr="0044437C">
              <w:rPr>
                <w:sz w:val="16"/>
                <w:szCs w:val="16"/>
                <w:lang w:eastAsia="zh-CN" w:bidi="ar"/>
              </w:rPr>
              <w:t>Introduction of measurement uncertainties and test tolerances for test cases from 7.6 to 7.9</w:t>
            </w:r>
          </w:p>
        </w:tc>
        <w:tc>
          <w:tcPr>
            <w:tcW w:w="708" w:type="dxa"/>
            <w:shd w:val="solid" w:color="FFFFFF" w:fill="auto"/>
          </w:tcPr>
          <w:p w14:paraId="17F5577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E0296D" w14:textId="77777777" w:rsidTr="00FA4FD8">
        <w:trPr>
          <w:jc w:val="center"/>
        </w:trPr>
        <w:tc>
          <w:tcPr>
            <w:tcW w:w="800" w:type="dxa"/>
            <w:shd w:val="solid" w:color="FFFFFF" w:fill="auto"/>
          </w:tcPr>
          <w:p w14:paraId="2F91B1F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65C5D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62E8BF" w14:textId="77777777" w:rsidR="00C71A2C" w:rsidRPr="0044437C" w:rsidRDefault="00C71A2C" w:rsidP="00C71A2C">
            <w:pPr>
              <w:pStyle w:val="TAC"/>
              <w:jc w:val="left"/>
              <w:rPr>
                <w:sz w:val="16"/>
                <w:szCs w:val="16"/>
                <w:lang w:eastAsia="zh-TW"/>
              </w:rPr>
            </w:pPr>
            <w:hyperlink r:id="rId420" w:history="1">
              <w:r w:rsidRPr="0044437C">
                <w:rPr>
                  <w:rFonts w:eastAsia="SimSun" w:cs="Arial"/>
                  <w:sz w:val="16"/>
                  <w:szCs w:val="16"/>
                  <w:lang w:eastAsia="zh-TW"/>
                </w:rPr>
                <w:t>R5-236154</w:t>
              </w:r>
            </w:hyperlink>
          </w:p>
        </w:tc>
        <w:tc>
          <w:tcPr>
            <w:tcW w:w="567" w:type="dxa"/>
            <w:shd w:val="solid" w:color="FFFFFF" w:fill="auto"/>
          </w:tcPr>
          <w:p w14:paraId="5787D0F6" w14:textId="19E647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6844A9" w14:textId="3252A4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B1ED254" w14:textId="06C08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8778635" w14:textId="77777777" w:rsidR="00C71A2C" w:rsidRPr="0044437C" w:rsidRDefault="00C71A2C" w:rsidP="00C71A2C">
            <w:pPr>
              <w:pStyle w:val="TAL"/>
              <w:rPr>
                <w:sz w:val="16"/>
                <w:szCs w:val="16"/>
                <w:lang w:eastAsia="zh-TW" w:bidi="ar"/>
              </w:rPr>
            </w:pPr>
            <w:r w:rsidRPr="0044437C">
              <w:rPr>
                <w:sz w:val="16"/>
                <w:szCs w:val="16"/>
                <w:lang w:eastAsia="zh-CN" w:bidi="ar"/>
              </w:rPr>
              <w:t>Addition of downlink physical channels for connection set-up for Cat NB1 and NB2</w:t>
            </w:r>
          </w:p>
        </w:tc>
        <w:tc>
          <w:tcPr>
            <w:tcW w:w="708" w:type="dxa"/>
            <w:shd w:val="solid" w:color="FFFFFF" w:fill="auto"/>
          </w:tcPr>
          <w:p w14:paraId="5C6460B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17B960D" w14:textId="77777777" w:rsidTr="00FA4FD8">
        <w:trPr>
          <w:jc w:val="center"/>
        </w:trPr>
        <w:tc>
          <w:tcPr>
            <w:tcW w:w="800" w:type="dxa"/>
            <w:shd w:val="solid" w:color="FFFFFF" w:fill="auto"/>
          </w:tcPr>
          <w:p w14:paraId="5FA1EA4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1A487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FE2685D" w14:textId="77777777" w:rsidR="00C71A2C" w:rsidRPr="0044437C" w:rsidRDefault="00C71A2C" w:rsidP="00C71A2C">
            <w:pPr>
              <w:pStyle w:val="TAC"/>
              <w:jc w:val="left"/>
              <w:rPr>
                <w:sz w:val="16"/>
                <w:szCs w:val="16"/>
                <w:lang w:eastAsia="zh-TW"/>
              </w:rPr>
            </w:pPr>
            <w:hyperlink r:id="rId421" w:history="1">
              <w:r w:rsidRPr="0044437C">
                <w:rPr>
                  <w:rFonts w:eastAsia="SimSun" w:cs="Arial"/>
                  <w:sz w:val="16"/>
                  <w:szCs w:val="16"/>
                  <w:lang w:eastAsia="zh-TW"/>
                </w:rPr>
                <w:t>R5-236278</w:t>
              </w:r>
            </w:hyperlink>
          </w:p>
        </w:tc>
        <w:tc>
          <w:tcPr>
            <w:tcW w:w="567" w:type="dxa"/>
            <w:shd w:val="solid" w:color="FFFFFF" w:fill="auto"/>
          </w:tcPr>
          <w:p w14:paraId="2BCABFA2" w14:textId="277399B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266978" w14:textId="18DCEE5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A8DC3E" w14:textId="22B59E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115DA1D" w14:textId="77777777" w:rsidR="00C71A2C" w:rsidRPr="0044437C" w:rsidRDefault="00C71A2C" w:rsidP="00C71A2C">
            <w:pPr>
              <w:pStyle w:val="TAL"/>
              <w:rPr>
                <w:sz w:val="16"/>
                <w:szCs w:val="16"/>
                <w:lang w:eastAsia="zh-TW" w:bidi="ar"/>
              </w:rPr>
            </w:pPr>
            <w:r w:rsidRPr="0044437C">
              <w:rPr>
                <w:sz w:val="16"/>
                <w:szCs w:val="16"/>
                <w:lang w:eastAsia="zh-CN" w:bidi="ar"/>
              </w:rPr>
              <w:t xml:space="preserve">Editor's Note removing for IoT NTN TX test cases </w:t>
            </w:r>
          </w:p>
        </w:tc>
        <w:tc>
          <w:tcPr>
            <w:tcW w:w="708" w:type="dxa"/>
            <w:shd w:val="solid" w:color="FFFFFF" w:fill="auto"/>
          </w:tcPr>
          <w:p w14:paraId="4E5D6F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5E74E17" w14:textId="77777777" w:rsidTr="00FA4FD8">
        <w:trPr>
          <w:jc w:val="center"/>
        </w:trPr>
        <w:tc>
          <w:tcPr>
            <w:tcW w:w="800" w:type="dxa"/>
            <w:shd w:val="solid" w:color="FFFFFF" w:fill="auto"/>
          </w:tcPr>
          <w:p w14:paraId="2D38629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72BFE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DCE2ED7" w14:textId="77777777" w:rsidR="00C71A2C" w:rsidRPr="0044437C" w:rsidRDefault="00C71A2C" w:rsidP="00C71A2C">
            <w:pPr>
              <w:pStyle w:val="TAC"/>
              <w:jc w:val="left"/>
              <w:rPr>
                <w:sz w:val="16"/>
                <w:szCs w:val="16"/>
                <w:lang w:eastAsia="zh-TW"/>
              </w:rPr>
            </w:pPr>
            <w:hyperlink r:id="rId422" w:history="1">
              <w:r w:rsidRPr="0044437C">
                <w:rPr>
                  <w:rFonts w:eastAsia="SimSun" w:cs="Arial"/>
                  <w:sz w:val="16"/>
                  <w:szCs w:val="16"/>
                  <w:lang w:eastAsia="zh-TW"/>
                </w:rPr>
                <w:t>R5-237687</w:t>
              </w:r>
            </w:hyperlink>
          </w:p>
        </w:tc>
        <w:tc>
          <w:tcPr>
            <w:tcW w:w="567" w:type="dxa"/>
            <w:shd w:val="solid" w:color="FFFFFF" w:fill="auto"/>
          </w:tcPr>
          <w:p w14:paraId="09E7C181" w14:textId="6EB0C99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AF72BB6" w14:textId="0F335A7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54A14A" w14:textId="2C941F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BC41E4" w14:textId="77777777" w:rsidR="00C71A2C" w:rsidRPr="0044437C" w:rsidRDefault="00C71A2C" w:rsidP="00C71A2C">
            <w:pPr>
              <w:pStyle w:val="TAL"/>
              <w:rPr>
                <w:sz w:val="16"/>
                <w:szCs w:val="16"/>
                <w:lang w:eastAsia="zh-TW" w:bidi="ar"/>
              </w:rPr>
            </w:pPr>
            <w:r w:rsidRPr="0044437C">
              <w:rPr>
                <w:sz w:val="16"/>
                <w:szCs w:val="16"/>
                <w:lang w:eastAsia="zh-CN" w:bidi="ar"/>
              </w:rPr>
              <w:t>Update of NTN NB-IoT Maximum input level &amp; ACS test cases</w:t>
            </w:r>
          </w:p>
        </w:tc>
        <w:tc>
          <w:tcPr>
            <w:tcW w:w="708" w:type="dxa"/>
            <w:shd w:val="solid" w:color="FFFFFF" w:fill="auto"/>
          </w:tcPr>
          <w:p w14:paraId="65388F8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ADD9B45" w14:textId="77777777" w:rsidTr="00FA4FD8">
        <w:trPr>
          <w:jc w:val="center"/>
        </w:trPr>
        <w:tc>
          <w:tcPr>
            <w:tcW w:w="800" w:type="dxa"/>
            <w:shd w:val="solid" w:color="FFFFFF" w:fill="auto"/>
          </w:tcPr>
          <w:p w14:paraId="55ABA19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4632AD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B708101" w14:textId="77777777" w:rsidR="00C71A2C" w:rsidRPr="0044437C" w:rsidRDefault="00C71A2C" w:rsidP="00C71A2C">
            <w:pPr>
              <w:pStyle w:val="TAC"/>
              <w:jc w:val="left"/>
              <w:rPr>
                <w:sz w:val="16"/>
                <w:szCs w:val="16"/>
                <w:lang w:eastAsia="zh-TW"/>
              </w:rPr>
            </w:pPr>
            <w:hyperlink r:id="rId423" w:history="1">
              <w:r w:rsidRPr="0044437C">
                <w:rPr>
                  <w:rFonts w:eastAsia="SimSun" w:cs="Arial"/>
                  <w:sz w:val="16"/>
                  <w:szCs w:val="16"/>
                  <w:lang w:eastAsia="zh-TW"/>
                </w:rPr>
                <w:t>R5-236634</w:t>
              </w:r>
            </w:hyperlink>
          </w:p>
        </w:tc>
        <w:tc>
          <w:tcPr>
            <w:tcW w:w="567" w:type="dxa"/>
            <w:shd w:val="solid" w:color="FFFFFF" w:fill="auto"/>
          </w:tcPr>
          <w:p w14:paraId="0611F4F5" w14:textId="402327C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EF1C90" w14:textId="1FB9EA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27BE0A" w14:textId="4976DF0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27E0B"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Clause 6.2B for IoT NTN </w:t>
            </w:r>
          </w:p>
        </w:tc>
        <w:tc>
          <w:tcPr>
            <w:tcW w:w="708" w:type="dxa"/>
            <w:shd w:val="solid" w:color="FFFFFF" w:fill="auto"/>
          </w:tcPr>
          <w:p w14:paraId="1A9A41D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7E90E52" w14:textId="77777777" w:rsidTr="00FA4FD8">
        <w:trPr>
          <w:jc w:val="center"/>
        </w:trPr>
        <w:tc>
          <w:tcPr>
            <w:tcW w:w="800" w:type="dxa"/>
            <w:shd w:val="solid" w:color="FFFFFF" w:fill="auto"/>
          </w:tcPr>
          <w:p w14:paraId="129A73B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A552E0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0D3D5DA" w14:textId="77777777" w:rsidR="00C71A2C" w:rsidRPr="0044437C" w:rsidRDefault="00C71A2C" w:rsidP="00C71A2C">
            <w:pPr>
              <w:pStyle w:val="TAC"/>
              <w:jc w:val="left"/>
              <w:rPr>
                <w:sz w:val="16"/>
                <w:szCs w:val="16"/>
                <w:lang w:eastAsia="zh-TW"/>
              </w:rPr>
            </w:pPr>
            <w:hyperlink r:id="rId424" w:history="1">
              <w:r w:rsidRPr="0044437C">
                <w:rPr>
                  <w:rFonts w:eastAsia="SimSun" w:cs="Arial"/>
                  <w:sz w:val="16"/>
                  <w:szCs w:val="16"/>
                  <w:lang w:eastAsia="zh-TW"/>
                </w:rPr>
                <w:t>R5-237879</w:t>
              </w:r>
            </w:hyperlink>
          </w:p>
        </w:tc>
        <w:tc>
          <w:tcPr>
            <w:tcW w:w="567" w:type="dxa"/>
            <w:shd w:val="solid" w:color="FFFFFF" w:fill="auto"/>
          </w:tcPr>
          <w:p w14:paraId="19BFEA15" w14:textId="3A5C040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3F1F4" w14:textId="77140AA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E62509" w14:textId="7057E6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A27ACCC" w14:textId="77777777" w:rsidR="00C71A2C" w:rsidRPr="0044437C" w:rsidRDefault="00C71A2C" w:rsidP="00C71A2C">
            <w:pPr>
              <w:pStyle w:val="TAL"/>
              <w:rPr>
                <w:sz w:val="16"/>
                <w:szCs w:val="16"/>
                <w:lang w:eastAsia="zh-TW" w:bidi="ar"/>
              </w:rPr>
            </w:pPr>
            <w:r w:rsidRPr="0044437C">
              <w:rPr>
                <w:sz w:val="16"/>
                <w:szCs w:val="16"/>
                <w:lang w:eastAsia="zh-CN" w:bidi="ar"/>
              </w:rPr>
              <w:t>Clear-up pCR for Editor notes of message exception and MUTT</w:t>
            </w:r>
          </w:p>
        </w:tc>
        <w:tc>
          <w:tcPr>
            <w:tcW w:w="708" w:type="dxa"/>
            <w:shd w:val="solid" w:color="FFFFFF" w:fill="auto"/>
          </w:tcPr>
          <w:p w14:paraId="5F1D08D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3D6AAFF" w14:textId="77777777" w:rsidTr="00FA4FD8">
        <w:trPr>
          <w:jc w:val="center"/>
        </w:trPr>
        <w:tc>
          <w:tcPr>
            <w:tcW w:w="800" w:type="dxa"/>
            <w:shd w:val="solid" w:color="FFFFFF" w:fill="auto"/>
          </w:tcPr>
          <w:p w14:paraId="42D7676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CA6F84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C902439" w14:textId="77777777" w:rsidR="00C71A2C" w:rsidRPr="0044437C" w:rsidRDefault="00C71A2C" w:rsidP="00C71A2C">
            <w:pPr>
              <w:pStyle w:val="TAC"/>
              <w:jc w:val="left"/>
              <w:rPr>
                <w:sz w:val="16"/>
                <w:szCs w:val="16"/>
                <w:lang w:eastAsia="zh-TW"/>
              </w:rPr>
            </w:pPr>
            <w:hyperlink r:id="rId425" w:history="1">
              <w:r w:rsidRPr="0044437C">
                <w:rPr>
                  <w:rFonts w:eastAsia="SimSun" w:cs="Arial"/>
                  <w:sz w:val="16"/>
                  <w:szCs w:val="16"/>
                  <w:lang w:eastAsia="zh-TW"/>
                </w:rPr>
                <w:t>R5-236646</w:t>
              </w:r>
            </w:hyperlink>
          </w:p>
        </w:tc>
        <w:tc>
          <w:tcPr>
            <w:tcW w:w="567" w:type="dxa"/>
            <w:shd w:val="solid" w:color="FFFFFF" w:fill="auto"/>
          </w:tcPr>
          <w:p w14:paraId="10CA636B" w14:textId="56EAE2F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4C900" w14:textId="0C1226A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AFE9A1" w14:textId="7735114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A29D28" w14:textId="77777777" w:rsidR="00C71A2C" w:rsidRPr="0044437C" w:rsidRDefault="00C71A2C" w:rsidP="00C71A2C">
            <w:pPr>
              <w:pStyle w:val="TAL"/>
              <w:rPr>
                <w:sz w:val="16"/>
                <w:szCs w:val="16"/>
                <w:lang w:eastAsia="zh-TW" w:bidi="ar"/>
              </w:rPr>
            </w:pPr>
            <w:r w:rsidRPr="0044437C">
              <w:rPr>
                <w:sz w:val="16"/>
                <w:szCs w:val="16"/>
                <w:lang w:eastAsia="zh-CN" w:bidi="ar"/>
              </w:rPr>
              <w:t>Clear-up pCR for Annex references</w:t>
            </w:r>
          </w:p>
        </w:tc>
        <w:tc>
          <w:tcPr>
            <w:tcW w:w="708" w:type="dxa"/>
            <w:shd w:val="solid" w:color="FFFFFF" w:fill="auto"/>
          </w:tcPr>
          <w:p w14:paraId="7673CEEF"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551E099" w14:textId="77777777" w:rsidTr="00FA4FD8">
        <w:trPr>
          <w:jc w:val="center"/>
        </w:trPr>
        <w:tc>
          <w:tcPr>
            <w:tcW w:w="800" w:type="dxa"/>
            <w:shd w:val="solid" w:color="FFFFFF" w:fill="auto"/>
          </w:tcPr>
          <w:p w14:paraId="6D6AE25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87AC89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96D91A2" w14:textId="77777777" w:rsidR="00C71A2C" w:rsidRPr="0044437C" w:rsidRDefault="00C71A2C" w:rsidP="00C71A2C">
            <w:pPr>
              <w:pStyle w:val="TAC"/>
              <w:jc w:val="left"/>
              <w:rPr>
                <w:sz w:val="16"/>
                <w:szCs w:val="16"/>
                <w:lang w:eastAsia="zh-TW"/>
              </w:rPr>
            </w:pPr>
            <w:hyperlink r:id="rId426" w:history="1">
              <w:r w:rsidRPr="0044437C">
                <w:rPr>
                  <w:rFonts w:eastAsia="SimSun" w:cs="Arial"/>
                  <w:sz w:val="16"/>
                  <w:szCs w:val="16"/>
                  <w:lang w:eastAsia="zh-TW"/>
                </w:rPr>
                <w:t>R5-236647</w:t>
              </w:r>
            </w:hyperlink>
          </w:p>
        </w:tc>
        <w:tc>
          <w:tcPr>
            <w:tcW w:w="567" w:type="dxa"/>
            <w:shd w:val="solid" w:color="FFFFFF" w:fill="auto"/>
          </w:tcPr>
          <w:p w14:paraId="5B78D2B6" w14:textId="2F609C7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38684F" w14:textId="28607BD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067086" w14:textId="49E4D17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21785A5" w14:textId="77777777" w:rsidR="00C71A2C" w:rsidRPr="0044437C" w:rsidRDefault="00C71A2C" w:rsidP="00C71A2C">
            <w:pPr>
              <w:pStyle w:val="TAL"/>
              <w:rPr>
                <w:sz w:val="16"/>
                <w:szCs w:val="16"/>
                <w:lang w:eastAsia="zh-TW" w:bidi="ar"/>
              </w:rPr>
            </w:pPr>
            <w:r w:rsidRPr="0044437C">
              <w:rPr>
                <w:sz w:val="16"/>
                <w:szCs w:val="16"/>
                <w:lang w:eastAsia="zh-CN" w:bidi="ar"/>
              </w:rPr>
              <w:t>Update of Annex F Test Tolerances</w:t>
            </w:r>
          </w:p>
        </w:tc>
        <w:tc>
          <w:tcPr>
            <w:tcW w:w="708" w:type="dxa"/>
            <w:shd w:val="solid" w:color="FFFFFF" w:fill="auto"/>
          </w:tcPr>
          <w:p w14:paraId="4B6ED0E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08D6680" w14:textId="77777777" w:rsidTr="00FA4FD8">
        <w:trPr>
          <w:jc w:val="center"/>
        </w:trPr>
        <w:tc>
          <w:tcPr>
            <w:tcW w:w="800" w:type="dxa"/>
            <w:shd w:val="solid" w:color="FFFFFF" w:fill="auto"/>
          </w:tcPr>
          <w:p w14:paraId="612238E1"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8ECEDC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46A9D32" w14:textId="77777777" w:rsidR="00C71A2C" w:rsidRPr="0044437C" w:rsidRDefault="00C71A2C" w:rsidP="00C71A2C">
            <w:pPr>
              <w:pStyle w:val="TAC"/>
              <w:jc w:val="left"/>
              <w:rPr>
                <w:sz w:val="16"/>
                <w:szCs w:val="16"/>
                <w:lang w:eastAsia="zh-TW"/>
              </w:rPr>
            </w:pPr>
            <w:hyperlink r:id="rId427" w:history="1">
              <w:r w:rsidRPr="0044437C">
                <w:rPr>
                  <w:rFonts w:eastAsia="SimSun" w:cs="Arial"/>
                  <w:sz w:val="16"/>
                  <w:szCs w:val="16"/>
                  <w:lang w:eastAsia="zh-TW"/>
                </w:rPr>
                <w:t>R5-236648</w:t>
              </w:r>
            </w:hyperlink>
          </w:p>
        </w:tc>
        <w:tc>
          <w:tcPr>
            <w:tcW w:w="567" w:type="dxa"/>
            <w:shd w:val="solid" w:color="FFFFFF" w:fill="auto"/>
          </w:tcPr>
          <w:p w14:paraId="791D601A" w14:textId="187BE0C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FCB696" w14:textId="636B7E9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7F57D1F" w14:textId="6A43D7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DE600" w14:textId="77777777" w:rsidR="00C71A2C" w:rsidRPr="0044437C" w:rsidRDefault="00C71A2C" w:rsidP="00C71A2C">
            <w:pPr>
              <w:pStyle w:val="TAL"/>
              <w:rPr>
                <w:sz w:val="16"/>
                <w:szCs w:val="16"/>
                <w:lang w:eastAsia="zh-TW" w:bidi="ar"/>
              </w:rPr>
            </w:pPr>
            <w:r w:rsidRPr="0044437C">
              <w:rPr>
                <w:sz w:val="16"/>
                <w:szCs w:val="16"/>
                <w:lang w:eastAsia="zh-CN" w:bidi="ar"/>
              </w:rPr>
              <w:t>Update of Annex F Measurement Uncertainties</w:t>
            </w:r>
          </w:p>
        </w:tc>
        <w:tc>
          <w:tcPr>
            <w:tcW w:w="708" w:type="dxa"/>
            <w:shd w:val="solid" w:color="FFFFFF" w:fill="auto"/>
          </w:tcPr>
          <w:p w14:paraId="18FD82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DCBCB11" w14:textId="77777777" w:rsidTr="00FA4FD8">
        <w:trPr>
          <w:jc w:val="center"/>
        </w:trPr>
        <w:tc>
          <w:tcPr>
            <w:tcW w:w="800" w:type="dxa"/>
            <w:shd w:val="solid" w:color="FFFFFF" w:fill="auto"/>
          </w:tcPr>
          <w:p w14:paraId="5BA20E2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306875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C843C19" w14:textId="77777777" w:rsidR="00C71A2C" w:rsidRPr="0044437C" w:rsidRDefault="00C71A2C" w:rsidP="00C71A2C">
            <w:pPr>
              <w:pStyle w:val="TAC"/>
              <w:jc w:val="left"/>
              <w:rPr>
                <w:sz w:val="16"/>
                <w:szCs w:val="16"/>
                <w:lang w:eastAsia="zh-TW"/>
              </w:rPr>
            </w:pPr>
            <w:hyperlink r:id="rId428" w:history="1">
              <w:r w:rsidRPr="0044437C">
                <w:rPr>
                  <w:rFonts w:eastAsia="SimSun" w:cs="Arial"/>
                  <w:sz w:val="16"/>
                  <w:szCs w:val="16"/>
                  <w:lang w:eastAsia="zh-TW"/>
                </w:rPr>
                <w:t>R5-236649</w:t>
              </w:r>
            </w:hyperlink>
          </w:p>
        </w:tc>
        <w:tc>
          <w:tcPr>
            <w:tcW w:w="567" w:type="dxa"/>
            <w:shd w:val="solid" w:color="FFFFFF" w:fill="auto"/>
          </w:tcPr>
          <w:p w14:paraId="58027D32" w14:textId="2DE580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9D980" w14:textId="587C36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6A0ABF" w14:textId="47B3434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2B15FB" w14:textId="77777777" w:rsidR="00C71A2C" w:rsidRPr="0044437C" w:rsidRDefault="00C71A2C" w:rsidP="00C71A2C">
            <w:pPr>
              <w:pStyle w:val="TAL"/>
              <w:rPr>
                <w:sz w:val="16"/>
                <w:szCs w:val="16"/>
                <w:lang w:eastAsia="zh-TW" w:bidi="ar"/>
              </w:rPr>
            </w:pPr>
            <w:r w:rsidRPr="0044437C">
              <w:rPr>
                <w:sz w:val="16"/>
                <w:szCs w:val="16"/>
                <w:lang w:eastAsia="zh-CN" w:bidi="ar"/>
              </w:rPr>
              <w:t>Editorial correction to TC titles of NB-IoT/eMTC NTN</w:t>
            </w:r>
          </w:p>
        </w:tc>
        <w:tc>
          <w:tcPr>
            <w:tcW w:w="708" w:type="dxa"/>
            <w:shd w:val="solid" w:color="FFFFFF" w:fill="auto"/>
          </w:tcPr>
          <w:p w14:paraId="07F71ACC"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FDA74AD" w14:textId="77777777" w:rsidTr="00FA4FD8">
        <w:trPr>
          <w:jc w:val="center"/>
        </w:trPr>
        <w:tc>
          <w:tcPr>
            <w:tcW w:w="800" w:type="dxa"/>
            <w:shd w:val="solid" w:color="FFFFFF" w:fill="auto"/>
          </w:tcPr>
          <w:p w14:paraId="7E3A258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BEFB39"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4B87654" w14:textId="77777777" w:rsidR="00C71A2C" w:rsidRPr="0044437C" w:rsidRDefault="00C71A2C" w:rsidP="00C71A2C">
            <w:pPr>
              <w:pStyle w:val="TAC"/>
              <w:jc w:val="left"/>
              <w:rPr>
                <w:sz w:val="16"/>
                <w:szCs w:val="16"/>
                <w:lang w:eastAsia="zh-TW"/>
              </w:rPr>
            </w:pPr>
            <w:hyperlink r:id="rId429" w:history="1">
              <w:r w:rsidRPr="0044437C">
                <w:rPr>
                  <w:rFonts w:eastAsia="SimSun" w:cs="Arial"/>
                  <w:sz w:val="16"/>
                  <w:szCs w:val="16"/>
                  <w:lang w:eastAsia="zh-TW"/>
                </w:rPr>
                <w:t>R5-237965</w:t>
              </w:r>
            </w:hyperlink>
          </w:p>
        </w:tc>
        <w:tc>
          <w:tcPr>
            <w:tcW w:w="567" w:type="dxa"/>
            <w:shd w:val="solid" w:color="FFFFFF" w:fill="auto"/>
          </w:tcPr>
          <w:p w14:paraId="03A025F9" w14:textId="3043BE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DD7070" w14:textId="31E0604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F4E42" w14:textId="4329D3B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D9FE17" w14:textId="77777777" w:rsidR="00C71A2C" w:rsidRPr="0044437C" w:rsidRDefault="00C71A2C" w:rsidP="00C71A2C">
            <w:pPr>
              <w:pStyle w:val="TAL"/>
              <w:rPr>
                <w:sz w:val="16"/>
                <w:szCs w:val="16"/>
                <w:lang w:eastAsia="zh-TW" w:bidi="ar"/>
              </w:rPr>
            </w:pPr>
            <w:r w:rsidRPr="0044437C">
              <w:rPr>
                <w:sz w:val="16"/>
                <w:szCs w:val="16"/>
                <w:lang w:eastAsia="zh-CN" w:bidi="ar"/>
              </w:rPr>
              <w:t>Core requirements alignment for IoT NTN test cases</w:t>
            </w:r>
          </w:p>
        </w:tc>
        <w:tc>
          <w:tcPr>
            <w:tcW w:w="708" w:type="dxa"/>
            <w:shd w:val="solid" w:color="FFFFFF" w:fill="auto"/>
          </w:tcPr>
          <w:p w14:paraId="21F5701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44437C" w:rsidRDefault="00C71A2C" w:rsidP="00C71A2C">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44437C" w:rsidRDefault="00C71A2C" w:rsidP="00C71A2C">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44437C" w:rsidRDefault="00C71A2C" w:rsidP="00C71A2C">
            <w:pPr>
              <w:pStyle w:val="TAC"/>
              <w:jc w:val="left"/>
              <w:rPr>
                <w:sz w:val="16"/>
                <w:szCs w:val="16"/>
                <w:lang w:eastAsia="zh-TW"/>
              </w:rPr>
            </w:pPr>
            <w:r w:rsidRPr="0044437C">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44437C" w:rsidRDefault="00C71A2C" w:rsidP="00C71A2C">
            <w:pPr>
              <w:pStyle w:val="TAL"/>
              <w:rPr>
                <w:sz w:val="16"/>
                <w:szCs w:val="16"/>
                <w:lang w:eastAsia="zh-CN" w:bidi="ar"/>
              </w:rPr>
            </w:pPr>
            <w:r w:rsidRPr="0044437C">
              <w:rPr>
                <w:sz w:val="16"/>
                <w:szCs w:val="16"/>
                <w:lang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44437C" w:rsidRDefault="00C71A2C" w:rsidP="00C71A2C">
            <w:pPr>
              <w:pStyle w:val="TAC"/>
              <w:jc w:val="left"/>
              <w:rPr>
                <w:sz w:val="16"/>
                <w:szCs w:val="16"/>
                <w:lang w:eastAsia="zh-TW"/>
              </w:rPr>
            </w:pPr>
            <w:r w:rsidRPr="0044437C">
              <w:rPr>
                <w:sz w:val="16"/>
                <w:szCs w:val="16"/>
                <w:lang w:eastAsia="zh-TW"/>
              </w:rPr>
              <w:t>1.0.0</w:t>
            </w:r>
          </w:p>
        </w:tc>
      </w:tr>
      <w:tr w:rsidR="006D78C6" w:rsidRPr="0044437C"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44437C" w:rsidRDefault="006D78C6" w:rsidP="00FA4FD8">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44437C" w:rsidRDefault="006D78C6" w:rsidP="00FA4FD8">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44437C" w:rsidRDefault="00FA4FD8" w:rsidP="00FA4FD8">
            <w:pPr>
              <w:pStyle w:val="TAC"/>
              <w:jc w:val="left"/>
              <w:rPr>
                <w:sz w:val="16"/>
                <w:szCs w:val="16"/>
                <w:lang w:eastAsia="zh-TW"/>
              </w:rPr>
            </w:pPr>
            <w:r w:rsidRPr="0044437C">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44437C" w:rsidRDefault="00C71A2C" w:rsidP="00FA4FD8">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44437C" w:rsidRDefault="00C71A2C" w:rsidP="00FA4FD8">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44437C" w:rsidRDefault="00C71A2C" w:rsidP="00FA4FD8">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44437C" w:rsidRDefault="00FA4FD8" w:rsidP="00FA4FD8">
            <w:pPr>
              <w:pStyle w:val="TAL"/>
              <w:rPr>
                <w:sz w:val="16"/>
                <w:szCs w:val="16"/>
                <w:lang w:eastAsia="zh-CN" w:bidi="ar"/>
              </w:rPr>
            </w:pPr>
            <w:r w:rsidRPr="0044437C">
              <w:rPr>
                <w:sz w:val="16"/>
                <w:szCs w:val="16"/>
                <w:lang w:eastAsia="zh-CN" w:bidi="ar"/>
              </w:rPr>
              <w:t>put</w:t>
            </w:r>
            <w:r w:rsidR="006D78C6" w:rsidRPr="0044437C">
              <w:rPr>
                <w:sz w:val="16"/>
                <w:szCs w:val="16"/>
                <w:lang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44437C" w:rsidRDefault="006D78C6" w:rsidP="00FA4FD8">
            <w:pPr>
              <w:pStyle w:val="TAC"/>
              <w:jc w:val="left"/>
              <w:rPr>
                <w:sz w:val="16"/>
                <w:szCs w:val="16"/>
                <w:lang w:eastAsia="zh-TW"/>
              </w:rPr>
            </w:pPr>
            <w:r w:rsidRPr="0044437C">
              <w:rPr>
                <w:sz w:val="16"/>
                <w:szCs w:val="16"/>
                <w:lang w:eastAsia="zh-TW"/>
              </w:rPr>
              <w:t>18.0.0</w:t>
            </w:r>
          </w:p>
        </w:tc>
      </w:tr>
      <w:tr w:rsidR="00C71A2C" w:rsidRPr="0044437C"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44437C" w:rsidRDefault="00C71A2C" w:rsidP="00C71A2C">
            <w:pPr>
              <w:pStyle w:val="TAC"/>
              <w:jc w:val="left"/>
              <w:rPr>
                <w:sz w:val="16"/>
                <w:szCs w:val="16"/>
                <w:lang w:eastAsia="zh-CN" w:bidi="ar"/>
              </w:rPr>
            </w:pPr>
            <w:r w:rsidRPr="0044437C">
              <w:rPr>
                <w:sz w:val="16"/>
                <w:szCs w:val="16"/>
                <w:lang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44437C" w:rsidRDefault="00C71A2C" w:rsidP="00C71A2C">
            <w:pPr>
              <w:pStyle w:val="TAC"/>
              <w:jc w:val="left"/>
              <w:rPr>
                <w:sz w:val="16"/>
                <w:szCs w:val="16"/>
                <w:lang w:eastAsia="zh-CN" w:bidi="ar"/>
              </w:rPr>
            </w:pPr>
            <w:r w:rsidRPr="0044437C">
              <w:rPr>
                <w:sz w:val="16"/>
                <w:szCs w:val="16"/>
                <w:lang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44437C" w:rsidRDefault="00C71A2C" w:rsidP="00C71A2C">
            <w:pPr>
              <w:pStyle w:val="TAL"/>
              <w:rPr>
                <w:sz w:val="16"/>
                <w:szCs w:val="16"/>
                <w:lang w:eastAsia="zh-CN" w:bidi="ar"/>
              </w:rPr>
            </w:pPr>
            <w:r w:rsidRPr="0044437C">
              <w:rPr>
                <w:sz w:val="16"/>
                <w:szCs w:val="16"/>
                <w:lang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44437C" w:rsidRDefault="00C71A2C" w:rsidP="00C71A2C">
            <w:pPr>
              <w:pStyle w:val="TAC"/>
              <w:jc w:val="left"/>
              <w:rPr>
                <w:sz w:val="16"/>
                <w:szCs w:val="16"/>
                <w:lang w:eastAsia="zh-CN" w:bidi="ar"/>
              </w:rPr>
            </w:pPr>
            <w:r w:rsidRPr="0044437C">
              <w:rPr>
                <w:sz w:val="16"/>
                <w:szCs w:val="16"/>
                <w:lang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44437C" w:rsidRDefault="00C71A2C" w:rsidP="00C71A2C">
            <w:pPr>
              <w:pStyle w:val="TAC"/>
              <w:jc w:val="left"/>
              <w:rPr>
                <w:sz w:val="16"/>
                <w:szCs w:val="16"/>
                <w:lang w:eastAsia="zh-CN" w:bidi="ar"/>
              </w:rPr>
            </w:pPr>
            <w:r w:rsidRPr="0044437C">
              <w:rPr>
                <w:sz w:val="16"/>
                <w:szCs w:val="16"/>
                <w:lang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44437C" w:rsidRDefault="00C71A2C" w:rsidP="00C71A2C">
            <w:pPr>
              <w:pStyle w:val="TAL"/>
              <w:rPr>
                <w:sz w:val="16"/>
                <w:szCs w:val="16"/>
                <w:lang w:eastAsia="zh-CN" w:bidi="ar"/>
              </w:rPr>
            </w:pPr>
            <w:r w:rsidRPr="0044437C">
              <w:rPr>
                <w:sz w:val="16"/>
                <w:szCs w:val="16"/>
                <w:lang w:eastAsia="zh-CN" w:bidi="ar"/>
              </w:rPr>
              <w:t>Update TT value to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44437C" w:rsidRDefault="00C71A2C" w:rsidP="00C71A2C">
            <w:pPr>
              <w:pStyle w:val="TAC"/>
              <w:jc w:val="left"/>
              <w:rPr>
                <w:sz w:val="16"/>
                <w:szCs w:val="16"/>
                <w:lang w:eastAsia="zh-CN" w:bidi="ar"/>
              </w:rPr>
            </w:pPr>
            <w:r w:rsidRPr="0044437C">
              <w:rPr>
                <w:sz w:val="16"/>
                <w:szCs w:val="16"/>
                <w:lang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44437C" w:rsidRDefault="00C71A2C" w:rsidP="00C71A2C">
            <w:pPr>
              <w:pStyle w:val="TAC"/>
              <w:jc w:val="left"/>
              <w:rPr>
                <w:sz w:val="16"/>
                <w:szCs w:val="16"/>
                <w:lang w:eastAsia="zh-CN" w:bidi="ar"/>
              </w:rPr>
            </w:pPr>
            <w:r w:rsidRPr="0044437C">
              <w:rPr>
                <w:sz w:val="16"/>
                <w:szCs w:val="16"/>
                <w:lang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44437C" w:rsidRDefault="00C71A2C" w:rsidP="00C71A2C">
            <w:pPr>
              <w:pStyle w:val="TAL"/>
              <w:rPr>
                <w:sz w:val="16"/>
                <w:szCs w:val="16"/>
                <w:lang w:eastAsia="zh-CN" w:bidi="ar"/>
              </w:rPr>
            </w:pPr>
            <w:r w:rsidRPr="0044437C">
              <w:rPr>
                <w:sz w:val="16"/>
                <w:szCs w:val="16"/>
                <w:lang w:eastAsia="zh-CN" w:bidi="ar"/>
              </w:rPr>
              <w:t>Clarification on NPDSCH repetitions for Demod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44437C" w:rsidRDefault="00C71A2C" w:rsidP="00C71A2C">
            <w:pPr>
              <w:pStyle w:val="TAC"/>
              <w:jc w:val="left"/>
              <w:rPr>
                <w:sz w:val="16"/>
                <w:szCs w:val="16"/>
                <w:lang w:eastAsia="zh-CN" w:bidi="ar"/>
              </w:rPr>
            </w:pPr>
            <w:r w:rsidRPr="0044437C">
              <w:rPr>
                <w:sz w:val="16"/>
                <w:szCs w:val="16"/>
                <w:lang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44437C" w:rsidRDefault="00C71A2C" w:rsidP="00C71A2C">
            <w:pPr>
              <w:pStyle w:val="TAC"/>
              <w:jc w:val="left"/>
              <w:rPr>
                <w:sz w:val="16"/>
                <w:szCs w:val="16"/>
                <w:lang w:eastAsia="zh-CN" w:bidi="ar"/>
              </w:rPr>
            </w:pPr>
            <w:r w:rsidRPr="0044437C">
              <w:rPr>
                <w:sz w:val="16"/>
                <w:szCs w:val="16"/>
                <w:lang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44437C" w:rsidRDefault="00C71A2C" w:rsidP="00C71A2C">
            <w:pPr>
              <w:pStyle w:val="TAL"/>
              <w:rPr>
                <w:sz w:val="16"/>
                <w:szCs w:val="16"/>
                <w:lang w:eastAsia="zh-CN" w:bidi="ar"/>
              </w:rPr>
            </w:pPr>
            <w:r w:rsidRPr="0044437C">
              <w:rPr>
                <w:sz w:val="16"/>
                <w:szCs w:val="16"/>
                <w:lang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44437C" w:rsidRDefault="00C71A2C" w:rsidP="00C71A2C">
            <w:pPr>
              <w:pStyle w:val="TAC"/>
              <w:jc w:val="left"/>
              <w:rPr>
                <w:sz w:val="16"/>
                <w:szCs w:val="16"/>
                <w:lang w:eastAsia="zh-CN" w:bidi="ar"/>
              </w:rPr>
            </w:pPr>
            <w:r w:rsidRPr="0044437C">
              <w:rPr>
                <w:sz w:val="16"/>
                <w:szCs w:val="16"/>
                <w:lang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44437C" w:rsidRDefault="00C71A2C" w:rsidP="00C71A2C">
            <w:pPr>
              <w:pStyle w:val="TAC"/>
              <w:jc w:val="left"/>
              <w:rPr>
                <w:sz w:val="16"/>
                <w:szCs w:val="16"/>
                <w:lang w:eastAsia="zh-CN" w:bidi="ar"/>
              </w:rPr>
            </w:pPr>
            <w:r w:rsidRPr="0044437C">
              <w:rPr>
                <w:sz w:val="16"/>
                <w:szCs w:val="16"/>
                <w:lang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44437C" w:rsidRDefault="00C71A2C" w:rsidP="00C71A2C">
            <w:pPr>
              <w:pStyle w:val="TAL"/>
              <w:rPr>
                <w:sz w:val="16"/>
                <w:szCs w:val="16"/>
                <w:lang w:eastAsia="zh-CN" w:bidi="ar"/>
              </w:rPr>
            </w:pPr>
            <w:r w:rsidRPr="0044437C">
              <w:rPr>
                <w:sz w:val="16"/>
                <w:szCs w:val="16"/>
                <w:lang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44437C" w:rsidRDefault="00C71A2C" w:rsidP="00C71A2C">
            <w:pPr>
              <w:pStyle w:val="TAC"/>
              <w:jc w:val="left"/>
              <w:rPr>
                <w:sz w:val="16"/>
                <w:szCs w:val="16"/>
                <w:lang w:eastAsia="zh-CN" w:bidi="ar"/>
              </w:rPr>
            </w:pPr>
            <w:r w:rsidRPr="0044437C">
              <w:rPr>
                <w:sz w:val="16"/>
                <w:szCs w:val="16"/>
                <w:lang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44437C" w:rsidRDefault="00C71A2C" w:rsidP="00C71A2C">
            <w:pPr>
              <w:pStyle w:val="TAC"/>
              <w:jc w:val="left"/>
              <w:rPr>
                <w:sz w:val="16"/>
                <w:szCs w:val="16"/>
                <w:lang w:eastAsia="zh-CN" w:bidi="ar"/>
              </w:rPr>
            </w:pPr>
            <w:r w:rsidRPr="0044437C">
              <w:rPr>
                <w:sz w:val="16"/>
                <w:szCs w:val="16"/>
                <w:lang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44437C" w:rsidRDefault="00C71A2C" w:rsidP="00C71A2C">
            <w:pPr>
              <w:pStyle w:val="TAL"/>
              <w:rPr>
                <w:sz w:val="16"/>
                <w:szCs w:val="16"/>
                <w:lang w:eastAsia="zh-CN" w:bidi="ar"/>
              </w:rPr>
            </w:pPr>
            <w:r w:rsidRPr="0044437C">
              <w:rPr>
                <w:sz w:val="16"/>
                <w:szCs w:val="16"/>
                <w:lang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44437C" w:rsidRDefault="00C71A2C" w:rsidP="00C71A2C">
            <w:pPr>
              <w:pStyle w:val="TAC"/>
              <w:jc w:val="left"/>
              <w:rPr>
                <w:sz w:val="16"/>
                <w:szCs w:val="16"/>
                <w:lang w:eastAsia="zh-CN" w:bidi="ar"/>
              </w:rPr>
            </w:pPr>
            <w:r w:rsidRPr="0044437C">
              <w:rPr>
                <w:sz w:val="16"/>
                <w:szCs w:val="16"/>
                <w:lang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44437C" w:rsidRDefault="00C71A2C" w:rsidP="00C71A2C">
            <w:pPr>
              <w:pStyle w:val="TAC"/>
              <w:jc w:val="left"/>
              <w:rPr>
                <w:sz w:val="16"/>
                <w:szCs w:val="16"/>
                <w:lang w:eastAsia="zh-CN" w:bidi="ar"/>
              </w:rPr>
            </w:pPr>
            <w:r w:rsidRPr="0044437C">
              <w:rPr>
                <w:sz w:val="16"/>
                <w:szCs w:val="16"/>
                <w:lang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44437C" w:rsidRDefault="00C71A2C" w:rsidP="00C71A2C">
            <w:pPr>
              <w:pStyle w:val="TAL"/>
              <w:rPr>
                <w:sz w:val="16"/>
                <w:szCs w:val="16"/>
                <w:lang w:eastAsia="zh-CN" w:bidi="ar"/>
              </w:rPr>
            </w:pPr>
            <w:r w:rsidRPr="0044437C">
              <w:rPr>
                <w:sz w:val="16"/>
                <w:szCs w:val="16"/>
                <w:lang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44437C" w:rsidRDefault="00C71A2C" w:rsidP="00C71A2C">
            <w:pPr>
              <w:pStyle w:val="TAC"/>
              <w:jc w:val="left"/>
              <w:rPr>
                <w:sz w:val="16"/>
                <w:szCs w:val="16"/>
                <w:lang w:eastAsia="zh-CN" w:bidi="ar"/>
              </w:rPr>
            </w:pPr>
            <w:r w:rsidRPr="0044437C">
              <w:rPr>
                <w:sz w:val="16"/>
                <w:szCs w:val="16"/>
                <w:lang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44437C" w:rsidRDefault="00C71A2C" w:rsidP="00C71A2C">
            <w:pPr>
              <w:pStyle w:val="TAC"/>
              <w:jc w:val="left"/>
              <w:rPr>
                <w:sz w:val="16"/>
                <w:szCs w:val="16"/>
                <w:lang w:eastAsia="zh-CN" w:bidi="ar"/>
              </w:rPr>
            </w:pPr>
            <w:r w:rsidRPr="0044437C">
              <w:rPr>
                <w:sz w:val="16"/>
                <w:szCs w:val="16"/>
                <w:lang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44437C" w:rsidRDefault="00C71A2C" w:rsidP="00C71A2C">
            <w:pPr>
              <w:pStyle w:val="TAL"/>
              <w:rPr>
                <w:sz w:val="16"/>
                <w:szCs w:val="16"/>
                <w:lang w:eastAsia="zh-CN" w:bidi="ar"/>
              </w:rPr>
            </w:pPr>
            <w:r w:rsidRPr="0044437C">
              <w:rPr>
                <w:sz w:val="16"/>
                <w:szCs w:val="16"/>
                <w:lang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44437C" w:rsidRDefault="00C71A2C" w:rsidP="00C71A2C">
            <w:pPr>
              <w:pStyle w:val="TAC"/>
              <w:jc w:val="left"/>
              <w:rPr>
                <w:sz w:val="16"/>
                <w:szCs w:val="16"/>
                <w:lang w:eastAsia="zh-CN" w:bidi="ar"/>
              </w:rPr>
            </w:pPr>
            <w:r w:rsidRPr="0044437C">
              <w:rPr>
                <w:sz w:val="16"/>
                <w:szCs w:val="16"/>
                <w:lang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44437C" w:rsidRDefault="00C71A2C" w:rsidP="00C71A2C">
            <w:pPr>
              <w:pStyle w:val="TAC"/>
              <w:jc w:val="left"/>
              <w:rPr>
                <w:sz w:val="16"/>
                <w:szCs w:val="16"/>
                <w:lang w:eastAsia="zh-CN" w:bidi="ar"/>
              </w:rPr>
            </w:pPr>
            <w:r w:rsidRPr="0044437C">
              <w:rPr>
                <w:sz w:val="16"/>
                <w:szCs w:val="16"/>
                <w:lang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44437C" w:rsidRDefault="00C71A2C" w:rsidP="00C71A2C">
            <w:pPr>
              <w:pStyle w:val="TAL"/>
              <w:rPr>
                <w:sz w:val="16"/>
                <w:szCs w:val="16"/>
                <w:lang w:eastAsia="zh-CN" w:bidi="ar"/>
              </w:rPr>
            </w:pPr>
            <w:r w:rsidRPr="0044437C">
              <w:rPr>
                <w:sz w:val="16"/>
                <w:szCs w:val="16"/>
                <w:lang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44437C" w:rsidRDefault="00C71A2C" w:rsidP="00C71A2C">
            <w:pPr>
              <w:pStyle w:val="TAC"/>
              <w:jc w:val="left"/>
              <w:rPr>
                <w:sz w:val="16"/>
                <w:szCs w:val="16"/>
                <w:lang w:eastAsia="zh-CN" w:bidi="ar"/>
              </w:rPr>
            </w:pPr>
            <w:r w:rsidRPr="0044437C">
              <w:rPr>
                <w:sz w:val="16"/>
                <w:szCs w:val="16"/>
                <w:lang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44437C" w:rsidRDefault="00C71A2C" w:rsidP="00C71A2C">
            <w:pPr>
              <w:pStyle w:val="TAC"/>
              <w:jc w:val="left"/>
              <w:rPr>
                <w:sz w:val="16"/>
                <w:szCs w:val="16"/>
                <w:lang w:eastAsia="zh-CN" w:bidi="ar"/>
              </w:rPr>
            </w:pPr>
            <w:r w:rsidRPr="0044437C">
              <w:rPr>
                <w:sz w:val="16"/>
                <w:szCs w:val="16"/>
                <w:lang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44437C" w:rsidRDefault="00C71A2C" w:rsidP="00C71A2C">
            <w:pPr>
              <w:pStyle w:val="TAL"/>
              <w:rPr>
                <w:sz w:val="16"/>
                <w:szCs w:val="16"/>
                <w:lang w:eastAsia="zh-CN" w:bidi="ar"/>
              </w:rPr>
            </w:pPr>
            <w:r w:rsidRPr="0044437C">
              <w:rPr>
                <w:sz w:val="16"/>
                <w:szCs w:val="16"/>
                <w:lang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44437C" w:rsidRDefault="00C71A2C" w:rsidP="00C71A2C">
            <w:pPr>
              <w:pStyle w:val="TAC"/>
              <w:jc w:val="left"/>
              <w:rPr>
                <w:sz w:val="16"/>
                <w:szCs w:val="16"/>
                <w:lang w:eastAsia="zh-CN" w:bidi="ar"/>
              </w:rPr>
            </w:pPr>
            <w:r w:rsidRPr="0044437C">
              <w:rPr>
                <w:sz w:val="16"/>
                <w:szCs w:val="16"/>
                <w:lang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44437C" w:rsidRDefault="00C71A2C" w:rsidP="00C71A2C">
            <w:pPr>
              <w:pStyle w:val="TAC"/>
              <w:jc w:val="left"/>
              <w:rPr>
                <w:sz w:val="16"/>
                <w:szCs w:val="16"/>
                <w:lang w:eastAsia="zh-CN" w:bidi="ar"/>
              </w:rPr>
            </w:pPr>
            <w:r w:rsidRPr="0044437C">
              <w:rPr>
                <w:sz w:val="16"/>
                <w:szCs w:val="16"/>
                <w:lang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44437C" w:rsidRDefault="00C71A2C" w:rsidP="00C71A2C">
            <w:pPr>
              <w:pStyle w:val="TAL"/>
              <w:rPr>
                <w:sz w:val="16"/>
                <w:szCs w:val="16"/>
                <w:lang w:eastAsia="zh-CN" w:bidi="ar"/>
              </w:rPr>
            </w:pPr>
            <w:r w:rsidRPr="0044437C">
              <w:rPr>
                <w:sz w:val="16"/>
                <w:szCs w:val="16"/>
                <w:lang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44437C" w:rsidRDefault="00C71A2C" w:rsidP="00C71A2C">
            <w:pPr>
              <w:pStyle w:val="TAC"/>
              <w:jc w:val="left"/>
              <w:rPr>
                <w:sz w:val="16"/>
                <w:szCs w:val="16"/>
                <w:lang w:eastAsia="zh-CN" w:bidi="ar"/>
              </w:rPr>
            </w:pPr>
            <w:r w:rsidRPr="0044437C">
              <w:rPr>
                <w:sz w:val="16"/>
                <w:szCs w:val="16"/>
                <w:lang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44437C" w:rsidRDefault="00C71A2C" w:rsidP="00C71A2C">
            <w:pPr>
              <w:pStyle w:val="TAC"/>
              <w:jc w:val="left"/>
              <w:rPr>
                <w:sz w:val="16"/>
                <w:szCs w:val="16"/>
                <w:lang w:eastAsia="zh-CN" w:bidi="ar"/>
              </w:rPr>
            </w:pPr>
            <w:r w:rsidRPr="0044437C">
              <w:rPr>
                <w:sz w:val="16"/>
                <w:szCs w:val="16"/>
                <w:lang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44437C" w:rsidRDefault="00C71A2C" w:rsidP="00C71A2C">
            <w:pPr>
              <w:pStyle w:val="TAL"/>
              <w:rPr>
                <w:sz w:val="16"/>
                <w:szCs w:val="16"/>
                <w:lang w:eastAsia="zh-CN" w:bidi="ar"/>
              </w:rPr>
            </w:pPr>
            <w:r w:rsidRPr="0044437C">
              <w:rPr>
                <w:sz w:val="16"/>
                <w:szCs w:val="16"/>
                <w:lang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44437C" w:rsidRDefault="00C71A2C" w:rsidP="00C71A2C">
            <w:pPr>
              <w:pStyle w:val="TAC"/>
              <w:jc w:val="left"/>
              <w:rPr>
                <w:sz w:val="16"/>
                <w:szCs w:val="16"/>
                <w:lang w:eastAsia="zh-CN" w:bidi="ar"/>
              </w:rPr>
            </w:pPr>
            <w:r w:rsidRPr="0044437C">
              <w:rPr>
                <w:sz w:val="16"/>
                <w:szCs w:val="16"/>
                <w:lang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44437C" w:rsidRDefault="00C71A2C" w:rsidP="00C71A2C">
            <w:pPr>
              <w:pStyle w:val="TAC"/>
              <w:jc w:val="left"/>
              <w:rPr>
                <w:sz w:val="16"/>
                <w:szCs w:val="16"/>
                <w:lang w:eastAsia="zh-CN" w:bidi="ar"/>
              </w:rPr>
            </w:pPr>
            <w:r w:rsidRPr="0044437C">
              <w:rPr>
                <w:sz w:val="16"/>
                <w:szCs w:val="16"/>
                <w:lang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44437C" w:rsidRDefault="00C71A2C" w:rsidP="00C71A2C">
            <w:pPr>
              <w:pStyle w:val="TAL"/>
              <w:rPr>
                <w:sz w:val="16"/>
                <w:szCs w:val="16"/>
                <w:lang w:eastAsia="zh-CN" w:bidi="ar"/>
              </w:rPr>
            </w:pPr>
            <w:r w:rsidRPr="0044437C">
              <w:rPr>
                <w:sz w:val="16"/>
                <w:szCs w:val="16"/>
                <w:lang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44437C" w:rsidRDefault="00C71A2C" w:rsidP="00C71A2C">
            <w:pPr>
              <w:pStyle w:val="TAC"/>
              <w:jc w:val="left"/>
              <w:rPr>
                <w:sz w:val="16"/>
                <w:szCs w:val="16"/>
                <w:lang w:eastAsia="zh-CN" w:bidi="ar"/>
              </w:rPr>
            </w:pPr>
            <w:r w:rsidRPr="0044437C">
              <w:rPr>
                <w:sz w:val="16"/>
                <w:szCs w:val="16"/>
                <w:lang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44437C" w:rsidRDefault="00C71A2C" w:rsidP="00C71A2C">
            <w:pPr>
              <w:pStyle w:val="TAC"/>
              <w:jc w:val="left"/>
              <w:rPr>
                <w:sz w:val="16"/>
                <w:szCs w:val="16"/>
                <w:lang w:eastAsia="zh-CN" w:bidi="ar"/>
              </w:rPr>
            </w:pPr>
            <w:r w:rsidRPr="0044437C">
              <w:rPr>
                <w:sz w:val="16"/>
                <w:szCs w:val="16"/>
                <w:lang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44437C" w:rsidRDefault="00C71A2C" w:rsidP="00C71A2C">
            <w:pPr>
              <w:pStyle w:val="TAL"/>
              <w:rPr>
                <w:sz w:val="16"/>
                <w:szCs w:val="16"/>
                <w:lang w:eastAsia="zh-CN" w:bidi="ar"/>
              </w:rPr>
            </w:pPr>
            <w:r w:rsidRPr="0044437C">
              <w:rPr>
                <w:sz w:val="16"/>
                <w:szCs w:val="16"/>
                <w:lang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BA56C2" w:rsidRPr="0044437C" w14:paraId="57C1850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A04E" w14:textId="4114CC21"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AD82E" w14:textId="673D8024"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442B0" w14:textId="246300DB" w:rsidR="00BA56C2" w:rsidRPr="0044437C" w:rsidRDefault="00BA56C2" w:rsidP="00BA56C2">
            <w:pPr>
              <w:pStyle w:val="TAC"/>
              <w:jc w:val="left"/>
              <w:rPr>
                <w:sz w:val="16"/>
                <w:szCs w:val="16"/>
                <w:lang w:eastAsia="zh-CN" w:bidi="ar"/>
              </w:rPr>
            </w:pPr>
            <w:r w:rsidRPr="0044437C">
              <w:rPr>
                <w:sz w:val="16"/>
                <w:szCs w:val="16"/>
                <w:lang w:eastAsia="zh-CN" w:bidi="ar"/>
              </w:rPr>
              <w:t>R5-242285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F3BF2" w14:textId="42AE4E77" w:rsidR="00BA56C2" w:rsidRPr="0044437C" w:rsidRDefault="00BA56C2" w:rsidP="00BA56C2">
            <w:pPr>
              <w:pStyle w:val="TAC"/>
              <w:jc w:val="left"/>
              <w:rPr>
                <w:sz w:val="16"/>
                <w:szCs w:val="16"/>
                <w:lang w:eastAsia="zh-CN" w:bidi="ar"/>
              </w:rPr>
            </w:pPr>
            <w:r w:rsidRPr="0044437C">
              <w:rPr>
                <w:sz w:val="16"/>
                <w:szCs w:val="16"/>
                <w:lang w:eastAsia="zh-CN" w:bidi="ar"/>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B7CDE" w14:textId="5D4C914C"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3534" w14:textId="3404F303"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FDC96" w14:textId="123BF78E" w:rsidR="00BA56C2" w:rsidRPr="0044437C" w:rsidRDefault="00BA56C2" w:rsidP="00BA56C2">
            <w:pPr>
              <w:pStyle w:val="TAL"/>
              <w:rPr>
                <w:sz w:val="16"/>
                <w:szCs w:val="16"/>
                <w:lang w:eastAsia="zh-CN" w:bidi="ar"/>
              </w:rPr>
            </w:pPr>
            <w:r w:rsidRPr="0044437C">
              <w:rPr>
                <w:sz w:val="16"/>
                <w:szCs w:val="16"/>
                <w:lang w:eastAsia="zh-CN" w:bidi="ar"/>
              </w:rPr>
              <w:t>Editorial correction to test description of Clause 6.5A and 6.5B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5862" w14:textId="328E8A4F"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2F2E785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18EC4"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F81A"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0E3DF" w14:textId="052490CD" w:rsidR="00BA56C2" w:rsidRPr="0044437C" w:rsidRDefault="00BA56C2" w:rsidP="00BA56C2">
            <w:pPr>
              <w:pStyle w:val="TAC"/>
              <w:jc w:val="left"/>
              <w:rPr>
                <w:sz w:val="16"/>
                <w:szCs w:val="16"/>
                <w:lang w:eastAsia="zh-CN" w:bidi="ar"/>
              </w:rPr>
            </w:pPr>
            <w:r w:rsidRPr="0044437C">
              <w:rPr>
                <w:sz w:val="16"/>
                <w:szCs w:val="16"/>
                <w:lang w:eastAsia="zh-CN" w:bidi="ar"/>
              </w:rPr>
              <w:t>R5-242418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C778" w14:textId="3CEB9461" w:rsidR="00BA56C2" w:rsidRPr="0044437C" w:rsidRDefault="00BA56C2" w:rsidP="00BA56C2">
            <w:pPr>
              <w:pStyle w:val="TAC"/>
              <w:jc w:val="left"/>
              <w:rPr>
                <w:sz w:val="16"/>
                <w:szCs w:val="16"/>
                <w:lang w:eastAsia="zh-CN" w:bidi="ar"/>
              </w:rPr>
            </w:pPr>
            <w:r w:rsidRPr="0044437C">
              <w:rPr>
                <w:sz w:val="16"/>
                <w:szCs w:val="16"/>
                <w:lang w:eastAsia="zh-CN" w:bidi="ar"/>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EAF7D3" w14:textId="5D6EE8D6"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1A18" w14:textId="34A8225C"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FC64A" w14:textId="632FFD6E" w:rsidR="00BA56C2" w:rsidRPr="0044437C" w:rsidRDefault="00BA56C2" w:rsidP="00BA56C2">
            <w:pPr>
              <w:pStyle w:val="TAL"/>
              <w:rPr>
                <w:sz w:val="16"/>
                <w:szCs w:val="16"/>
                <w:lang w:eastAsia="zh-CN" w:bidi="ar"/>
              </w:rPr>
            </w:pPr>
            <w:r w:rsidRPr="0044437C">
              <w:rPr>
                <w:sz w:val="16"/>
                <w:szCs w:val="16"/>
                <w:lang w:eastAsia="zh-CN" w:bidi="ar"/>
              </w:rPr>
              <w:t>Addition of Editors note for 8.2.1.1.1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C7D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7D8934D7"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AD87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F8F5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BFB30" w14:textId="66D3C7A3" w:rsidR="00BA56C2" w:rsidRPr="0044437C" w:rsidRDefault="00BA56C2" w:rsidP="00BA56C2">
            <w:pPr>
              <w:pStyle w:val="TAC"/>
              <w:jc w:val="left"/>
              <w:rPr>
                <w:sz w:val="16"/>
                <w:szCs w:val="16"/>
                <w:lang w:eastAsia="zh-CN" w:bidi="ar"/>
              </w:rPr>
            </w:pPr>
            <w:r w:rsidRPr="0044437C">
              <w:rPr>
                <w:sz w:val="16"/>
                <w:szCs w:val="16"/>
                <w:lang w:eastAsia="zh-CN" w:bidi="ar"/>
              </w:rPr>
              <w:t>R5-242588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04BD0" w14:textId="313AE416" w:rsidR="00BA56C2" w:rsidRPr="0044437C" w:rsidRDefault="00BA56C2" w:rsidP="00BA56C2">
            <w:pPr>
              <w:pStyle w:val="TAC"/>
              <w:jc w:val="left"/>
              <w:rPr>
                <w:sz w:val="16"/>
                <w:szCs w:val="16"/>
                <w:lang w:eastAsia="zh-CN" w:bidi="ar"/>
              </w:rPr>
            </w:pPr>
            <w:r w:rsidRPr="0044437C">
              <w:rPr>
                <w:sz w:val="16"/>
                <w:szCs w:val="16"/>
                <w:lang w:eastAsia="zh-CN" w:bidi="ar"/>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92935" w14:textId="02E7423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840A" w14:textId="3B4CF07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EC266F" w14:textId="60F38FA0" w:rsidR="00BA56C2" w:rsidRPr="0044437C" w:rsidRDefault="00BA56C2" w:rsidP="00BA56C2">
            <w:pPr>
              <w:pStyle w:val="TAL"/>
              <w:rPr>
                <w:sz w:val="16"/>
                <w:szCs w:val="16"/>
                <w:lang w:eastAsia="zh-CN" w:bidi="ar"/>
              </w:rPr>
            </w:pPr>
            <w:r w:rsidRPr="0044437C">
              <w:rPr>
                <w:sz w:val="16"/>
                <w:szCs w:val="16"/>
                <w:lang w:eastAsia="zh-CN" w:bidi="ar"/>
              </w:rPr>
              <w:t>Update to the simulation method of minimun test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B5001"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97036FD"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D0D53"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4EE4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73FA3" w14:textId="659E96C6" w:rsidR="00BA56C2" w:rsidRPr="0044437C" w:rsidRDefault="00BA56C2" w:rsidP="00BA56C2">
            <w:pPr>
              <w:pStyle w:val="TAC"/>
              <w:jc w:val="left"/>
              <w:rPr>
                <w:sz w:val="16"/>
                <w:szCs w:val="16"/>
                <w:lang w:eastAsia="zh-CN" w:bidi="ar"/>
              </w:rPr>
            </w:pPr>
            <w:r w:rsidRPr="0044437C">
              <w:rPr>
                <w:sz w:val="16"/>
                <w:szCs w:val="16"/>
                <w:lang w:eastAsia="zh-CN" w:bidi="ar"/>
              </w:rPr>
              <w:t>R5-243114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427B" w14:textId="11B1E238" w:rsidR="00BA56C2" w:rsidRPr="0044437C" w:rsidRDefault="00BA56C2" w:rsidP="00BA56C2">
            <w:pPr>
              <w:pStyle w:val="TAC"/>
              <w:jc w:val="left"/>
              <w:rPr>
                <w:sz w:val="16"/>
                <w:szCs w:val="16"/>
                <w:lang w:eastAsia="zh-CN" w:bidi="ar"/>
              </w:rPr>
            </w:pPr>
            <w:r w:rsidRPr="0044437C">
              <w:rPr>
                <w:sz w:val="16"/>
                <w:szCs w:val="16"/>
                <w:lang w:eastAsia="zh-CN" w:bidi="ar"/>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042AC" w14:textId="7CE33394"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AA018" w14:textId="704041C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CC89DD" w14:textId="12E8DE6B" w:rsidR="00BA56C2" w:rsidRPr="0044437C" w:rsidRDefault="00BA56C2" w:rsidP="00BA56C2">
            <w:pPr>
              <w:pStyle w:val="TAL"/>
              <w:rPr>
                <w:sz w:val="16"/>
                <w:szCs w:val="16"/>
                <w:lang w:eastAsia="zh-CN" w:bidi="ar"/>
              </w:rPr>
            </w:pPr>
            <w:r w:rsidRPr="0044437C">
              <w:rPr>
                <w:sz w:val="16"/>
                <w:szCs w:val="16"/>
                <w:lang w:eastAsia="zh-CN" w:bidi="ar"/>
              </w:rPr>
              <w:t>Correction of MOP for NB1 and NB2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D89F"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123EB6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A38B1"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D9B4C"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B608B" w14:textId="100B0C9D" w:rsidR="00BA56C2" w:rsidRPr="0044437C" w:rsidRDefault="00BA56C2" w:rsidP="00BA56C2">
            <w:pPr>
              <w:pStyle w:val="TAC"/>
              <w:jc w:val="left"/>
              <w:rPr>
                <w:sz w:val="16"/>
                <w:szCs w:val="16"/>
                <w:lang w:eastAsia="zh-CN" w:bidi="ar"/>
              </w:rPr>
            </w:pPr>
            <w:r w:rsidRPr="0044437C">
              <w:rPr>
                <w:sz w:val="16"/>
                <w:szCs w:val="16"/>
                <w:lang w:eastAsia="zh-CN" w:bidi="ar"/>
              </w:rPr>
              <w:t>R5-243115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80BC" w14:textId="6C285B6A" w:rsidR="00BA56C2" w:rsidRPr="0044437C" w:rsidRDefault="00BA56C2" w:rsidP="00BA56C2">
            <w:pPr>
              <w:pStyle w:val="TAC"/>
              <w:jc w:val="left"/>
              <w:rPr>
                <w:sz w:val="16"/>
                <w:szCs w:val="16"/>
                <w:lang w:eastAsia="zh-CN" w:bidi="ar"/>
              </w:rPr>
            </w:pPr>
            <w:r w:rsidRPr="0044437C">
              <w:rPr>
                <w:sz w:val="16"/>
                <w:szCs w:val="16"/>
                <w:lang w:eastAsia="zh-CN" w:bidi="ar"/>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E9264" w14:textId="333EB68B"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2B95A" w14:textId="6347CF8A"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DA649" w14:textId="20B5B06B" w:rsidR="00BA56C2" w:rsidRPr="0044437C" w:rsidRDefault="00BA56C2" w:rsidP="00BA56C2">
            <w:pPr>
              <w:pStyle w:val="TAL"/>
              <w:rPr>
                <w:sz w:val="16"/>
                <w:szCs w:val="16"/>
                <w:lang w:eastAsia="zh-CN" w:bidi="ar"/>
              </w:rPr>
            </w:pPr>
            <w:r w:rsidRPr="0044437C">
              <w:rPr>
                <w:sz w:val="16"/>
                <w:szCs w:val="16"/>
                <w:lang w:eastAsia="zh-CN" w:bidi="ar"/>
              </w:rPr>
              <w:t>Update of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0A4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4DF68252"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AD5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3AF46"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80C70" w14:textId="12EF9EFB" w:rsidR="00BA56C2" w:rsidRPr="0044437C" w:rsidRDefault="00BA56C2" w:rsidP="00BA56C2">
            <w:pPr>
              <w:pStyle w:val="TAC"/>
              <w:jc w:val="left"/>
              <w:rPr>
                <w:sz w:val="16"/>
                <w:szCs w:val="16"/>
                <w:lang w:eastAsia="zh-CN" w:bidi="ar"/>
              </w:rPr>
            </w:pPr>
            <w:r w:rsidRPr="0044437C">
              <w:rPr>
                <w:sz w:val="16"/>
                <w:szCs w:val="16"/>
                <w:lang w:eastAsia="zh-CN" w:bidi="ar"/>
              </w:rPr>
              <w:t>R5-243116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EFD8" w14:textId="54F1DFD6" w:rsidR="00BA56C2" w:rsidRPr="0044437C" w:rsidRDefault="00BA56C2" w:rsidP="00BA56C2">
            <w:pPr>
              <w:pStyle w:val="TAC"/>
              <w:jc w:val="left"/>
              <w:rPr>
                <w:sz w:val="16"/>
                <w:szCs w:val="16"/>
                <w:lang w:eastAsia="zh-CN" w:bidi="ar"/>
              </w:rPr>
            </w:pPr>
            <w:r w:rsidRPr="0044437C">
              <w:rPr>
                <w:sz w:val="16"/>
                <w:szCs w:val="16"/>
                <w:lang w:eastAsia="zh-CN" w:bidi="ar"/>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EC10" w14:textId="07EDD42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EFD4E" w14:textId="5E24F480"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447E" w14:textId="5C374AEA" w:rsidR="00BA56C2" w:rsidRPr="0044437C" w:rsidRDefault="00BA56C2" w:rsidP="00BA56C2">
            <w:pPr>
              <w:pStyle w:val="TAL"/>
              <w:rPr>
                <w:sz w:val="16"/>
                <w:szCs w:val="16"/>
                <w:lang w:eastAsia="zh-CN" w:bidi="ar"/>
              </w:rPr>
            </w:pPr>
            <w:r w:rsidRPr="0044437C">
              <w:rPr>
                <w:sz w:val="16"/>
                <w:szCs w:val="16"/>
                <w:lang w:eastAsia="zh-CN" w:bidi="ar"/>
              </w:rPr>
              <w:t>Update of test case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8879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04A8FABA"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2754F"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8B124B"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9A2BC" w14:textId="0DB2C2A7" w:rsidR="00BA56C2" w:rsidRPr="0044437C" w:rsidRDefault="00BA56C2" w:rsidP="00BA56C2">
            <w:pPr>
              <w:pStyle w:val="TAC"/>
              <w:jc w:val="left"/>
              <w:rPr>
                <w:sz w:val="16"/>
                <w:szCs w:val="16"/>
                <w:lang w:eastAsia="zh-CN" w:bidi="ar"/>
              </w:rPr>
            </w:pPr>
            <w:r w:rsidRPr="0044437C">
              <w:rPr>
                <w:sz w:val="16"/>
                <w:szCs w:val="16"/>
                <w:lang w:eastAsia="zh-CN" w:bidi="ar"/>
              </w:rPr>
              <w:t>R5-243905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D7D2" w14:textId="4AC4B195" w:rsidR="00BA56C2" w:rsidRPr="0044437C" w:rsidRDefault="00BA56C2" w:rsidP="00BA56C2">
            <w:pPr>
              <w:pStyle w:val="TAC"/>
              <w:jc w:val="left"/>
              <w:rPr>
                <w:sz w:val="16"/>
                <w:szCs w:val="16"/>
                <w:lang w:eastAsia="zh-CN" w:bidi="ar"/>
              </w:rPr>
            </w:pPr>
            <w:r w:rsidRPr="0044437C">
              <w:rPr>
                <w:sz w:val="16"/>
                <w:szCs w:val="16"/>
                <w:lang w:eastAsia="zh-CN" w:bidi="ar"/>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85EBD" w14:textId="76DD8E39"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7757D" w14:textId="2CA60C88"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D32DEC" w14:textId="0836E8AE" w:rsidR="00BA56C2" w:rsidRPr="0044437C" w:rsidRDefault="00BA56C2" w:rsidP="00BA56C2">
            <w:pPr>
              <w:pStyle w:val="TAL"/>
              <w:rPr>
                <w:sz w:val="16"/>
                <w:szCs w:val="16"/>
                <w:lang w:eastAsia="zh-CN" w:bidi="ar"/>
              </w:rPr>
            </w:pPr>
            <w:r w:rsidRPr="0044437C">
              <w:rPr>
                <w:sz w:val="16"/>
                <w:szCs w:val="16"/>
                <w:lang w:eastAsia="zh-CN" w:bidi="ar"/>
              </w:rPr>
              <w:t>Update applicability for NB-NTN Demod TC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5BE0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3C3D2DB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76A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3E554"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71C519" w14:textId="1DE22E60" w:rsidR="00BA56C2" w:rsidRPr="0044437C" w:rsidRDefault="00BA56C2" w:rsidP="00BA56C2">
            <w:pPr>
              <w:pStyle w:val="TAC"/>
              <w:jc w:val="left"/>
              <w:rPr>
                <w:sz w:val="16"/>
                <w:szCs w:val="16"/>
                <w:lang w:eastAsia="zh-CN" w:bidi="ar"/>
              </w:rPr>
            </w:pPr>
            <w:r w:rsidRPr="0044437C">
              <w:rPr>
                <w:sz w:val="16"/>
                <w:szCs w:val="16"/>
                <w:lang w:eastAsia="zh-CN" w:bidi="ar"/>
              </w:rPr>
              <w:t>R5-243924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3140A" w14:textId="793B7F91" w:rsidR="00BA56C2" w:rsidRPr="0044437C" w:rsidRDefault="00BA56C2" w:rsidP="00BA56C2">
            <w:pPr>
              <w:pStyle w:val="TAC"/>
              <w:jc w:val="left"/>
              <w:rPr>
                <w:sz w:val="16"/>
                <w:szCs w:val="16"/>
                <w:lang w:eastAsia="zh-CN" w:bidi="ar"/>
              </w:rPr>
            </w:pPr>
            <w:r w:rsidRPr="0044437C">
              <w:rPr>
                <w:sz w:val="16"/>
                <w:szCs w:val="16"/>
                <w:lang w:eastAsia="zh-CN" w:bidi="ar"/>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4BA2B" w14:textId="7A99C66C"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EB19" w14:textId="785E1B09"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95F213" w14:textId="4D029340" w:rsidR="00BA56C2" w:rsidRPr="0044437C" w:rsidRDefault="00BA56C2" w:rsidP="00BA56C2">
            <w:pPr>
              <w:pStyle w:val="TAL"/>
              <w:rPr>
                <w:sz w:val="16"/>
                <w:szCs w:val="16"/>
                <w:lang w:eastAsia="zh-CN" w:bidi="ar"/>
              </w:rPr>
            </w:pPr>
            <w:r w:rsidRPr="0044437C">
              <w:rPr>
                <w:sz w:val="16"/>
                <w:szCs w:val="16"/>
                <w:lang w:eastAsia="zh-CN" w:bidi="ar"/>
              </w:rPr>
              <w:t>Correction and update to the RMC and minimum test time of NB-IoT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4B47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8F20C9" w:rsidRPr="0044437C" w14:paraId="23339F60"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B971C" w14:textId="0AB9775C"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0D8D9" w14:textId="27CEF6C9"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BE834" w14:textId="09029119" w:rsidR="008F20C9" w:rsidRPr="0044437C" w:rsidRDefault="008F20C9" w:rsidP="008F20C9">
            <w:pPr>
              <w:pStyle w:val="TAC"/>
              <w:jc w:val="left"/>
              <w:rPr>
                <w:sz w:val="16"/>
                <w:szCs w:val="16"/>
                <w:lang w:eastAsia="zh-CN" w:bidi="ar"/>
              </w:rPr>
            </w:pPr>
            <w:r w:rsidRPr="0044437C">
              <w:rPr>
                <w:sz w:val="16"/>
                <w:szCs w:val="16"/>
                <w:lang w:eastAsia="zh-CN" w:bidi="ar"/>
              </w:rPr>
              <w:t>R5-244127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F7E5" w14:textId="673DD6F1" w:rsidR="008F20C9" w:rsidRPr="0044437C" w:rsidRDefault="008F20C9" w:rsidP="008F20C9">
            <w:pPr>
              <w:pStyle w:val="TAC"/>
              <w:jc w:val="left"/>
              <w:rPr>
                <w:sz w:val="16"/>
                <w:szCs w:val="16"/>
                <w:lang w:eastAsia="zh-CN" w:bidi="ar"/>
              </w:rPr>
            </w:pPr>
            <w:r w:rsidRPr="0044437C">
              <w:rPr>
                <w:sz w:val="16"/>
                <w:szCs w:val="16"/>
                <w:lang w:eastAsia="zh-CN" w:bidi="ar"/>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0DE057" w14:textId="4A6BCAA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1C69" w14:textId="244AEA4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A2A176" w14:textId="04264212"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35D9" w14:textId="7F2A42CE"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7177341"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A265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CB648"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39E596" w14:textId="42851F7C" w:rsidR="008F20C9" w:rsidRPr="0044437C" w:rsidRDefault="008F20C9" w:rsidP="008F20C9">
            <w:pPr>
              <w:pStyle w:val="TAC"/>
              <w:jc w:val="left"/>
              <w:rPr>
                <w:sz w:val="16"/>
                <w:szCs w:val="16"/>
                <w:lang w:eastAsia="zh-CN" w:bidi="ar"/>
              </w:rPr>
            </w:pPr>
            <w:r w:rsidRPr="0044437C">
              <w:rPr>
                <w:sz w:val="16"/>
                <w:szCs w:val="16"/>
                <w:lang w:eastAsia="zh-CN" w:bidi="ar"/>
              </w:rPr>
              <w:t>R5-244129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87E1" w14:textId="690A4556" w:rsidR="008F20C9" w:rsidRPr="0044437C" w:rsidRDefault="008F20C9" w:rsidP="008F20C9">
            <w:pPr>
              <w:pStyle w:val="TAC"/>
              <w:jc w:val="left"/>
              <w:rPr>
                <w:sz w:val="16"/>
                <w:szCs w:val="16"/>
                <w:lang w:eastAsia="zh-CN" w:bidi="ar"/>
              </w:rPr>
            </w:pPr>
            <w:r w:rsidRPr="0044437C">
              <w:rPr>
                <w:sz w:val="16"/>
                <w:szCs w:val="16"/>
                <w:lang w:eastAsia="zh-CN" w:bidi="ar"/>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E9B28" w14:textId="4A12E023"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30DE4" w14:textId="512D8E2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58E528" w14:textId="7576A32D"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BF6C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E01C33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AD769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AF03E"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CF6A9E" w14:textId="0815A2C1" w:rsidR="008F20C9" w:rsidRPr="0044437C" w:rsidRDefault="008F20C9" w:rsidP="008F20C9">
            <w:pPr>
              <w:pStyle w:val="TAC"/>
              <w:jc w:val="left"/>
              <w:rPr>
                <w:sz w:val="16"/>
                <w:szCs w:val="16"/>
                <w:lang w:eastAsia="zh-CN" w:bidi="ar"/>
              </w:rPr>
            </w:pPr>
            <w:r w:rsidRPr="0044437C">
              <w:rPr>
                <w:sz w:val="16"/>
                <w:szCs w:val="16"/>
                <w:lang w:eastAsia="zh-CN" w:bidi="ar"/>
              </w:rPr>
              <w:t>R5-244130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FF0C" w14:textId="5BB28C03" w:rsidR="008F20C9" w:rsidRPr="0044437C" w:rsidRDefault="008F20C9" w:rsidP="008F20C9">
            <w:pPr>
              <w:pStyle w:val="TAC"/>
              <w:jc w:val="left"/>
              <w:rPr>
                <w:sz w:val="16"/>
                <w:szCs w:val="16"/>
                <w:lang w:eastAsia="zh-CN" w:bidi="ar"/>
              </w:rPr>
            </w:pPr>
            <w:r w:rsidRPr="0044437C">
              <w:rPr>
                <w:sz w:val="16"/>
                <w:szCs w:val="16"/>
                <w:lang w:eastAsia="zh-CN" w:bidi="ar"/>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A4C6B" w14:textId="6BB22A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95A3" w14:textId="2D23C0C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437637" w14:textId="4CD0F60A"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FA5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4D0FD4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A6A32"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8E4F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3D727" w14:textId="41117D43" w:rsidR="008F20C9" w:rsidRPr="0044437C" w:rsidRDefault="008F20C9" w:rsidP="008F20C9">
            <w:pPr>
              <w:pStyle w:val="TAC"/>
              <w:jc w:val="left"/>
              <w:rPr>
                <w:sz w:val="16"/>
                <w:szCs w:val="16"/>
                <w:lang w:eastAsia="zh-CN" w:bidi="ar"/>
              </w:rPr>
            </w:pPr>
            <w:r w:rsidRPr="0044437C">
              <w:rPr>
                <w:sz w:val="16"/>
                <w:szCs w:val="16"/>
                <w:lang w:eastAsia="zh-CN" w:bidi="ar"/>
              </w:rPr>
              <w:t>R5-244131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1D8B2" w14:textId="4FA726E6" w:rsidR="008F20C9" w:rsidRPr="0044437C" w:rsidRDefault="008F20C9" w:rsidP="008F20C9">
            <w:pPr>
              <w:pStyle w:val="TAC"/>
              <w:jc w:val="left"/>
              <w:rPr>
                <w:sz w:val="16"/>
                <w:szCs w:val="16"/>
                <w:lang w:eastAsia="zh-CN" w:bidi="ar"/>
              </w:rPr>
            </w:pPr>
            <w:r w:rsidRPr="0044437C">
              <w:rPr>
                <w:sz w:val="16"/>
                <w:szCs w:val="16"/>
                <w:lang w:eastAsia="zh-CN" w:bidi="ar"/>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3033A" w14:textId="5A8C1D8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F8463" w14:textId="4C555A9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96AC46" w14:textId="2F969600"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B8E6"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815F2D"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589"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F6FC93"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446B26" w14:textId="56FF4130" w:rsidR="008F20C9" w:rsidRPr="0044437C" w:rsidRDefault="008F20C9" w:rsidP="008F20C9">
            <w:pPr>
              <w:pStyle w:val="TAC"/>
              <w:jc w:val="left"/>
              <w:rPr>
                <w:sz w:val="16"/>
                <w:szCs w:val="16"/>
                <w:lang w:eastAsia="zh-CN" w:bidi="ar"/>
              </w:rPr>
            </w:pPr>
            <w:r w:rsidRPr="0044437C">
              <w:rPr>
                <w:sz w:val="16"/>
                <w:szCs w:val="16"/>
                <w:lang w:eastAsia="zh-CN" w:bidi="ar"/>
              </w:rPr>
              <w:t>R5-244133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38D0" w14:textId="01816CEA" w:rsidR="008F20C9" w:rsidRPr="0044437C" w:rsidRDefault="008F20C9" w:rsidP="008F20C9">
            <w:pPr>
              <w:pStyle w:val="TAC"/>
              <w:jc w:val="left"/>
              <w:rPr>
                <w:sz w:val="16"/>
                <w:szCs w:val="16"/>
                <w:lang w:eastAsia="zh-CN" w:bidi="ar"/>
              </w:rPr>
            </w:pPr>
            <w:r w:rsidRPr="0044437C">
              <w:rPr>
                <w:sz w:val="16"/>
                <w:szCs w:val="16"/>
                <w:lang w:eastAsia="zh-CN" w:bidi="ar"/>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3839E" w14:textId="5D3BEB8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0836" w14:textId="5EC68AEE"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50C1DA" w14:textId="4BAB7D68"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B7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87E7E3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2D330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AE90F"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BBEAA" w14:textId="1974C414" w:rsidR="008F20C9" w:rsidRPr="0044437C" w:rsidRDefault="008F20C9" w:rsidP="008F20C9">
            <w:pPr>
              <w:pStyle w:val="TAC"/>
              <w:jc w:val="left"/>
              <w:rPr>
                <w:sz w:val="16"/>
                <w:szCs w:val="16"/>
                <w:lang w:eastAsia="zh-CN" w:bidi="ar"/>
              </w:rPr>
            </w:pPr>
            <w:r w:rsidRPr="0044437C">
              <w:rPr>
                <w:sz w:val="16"/>
                <w:szCs w:val="16"/>
                <w:lang w:eastAsia="zh-CN" w:bidi="ar"/>
              </w:rPr>
              <w:t>R5-244134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E4DE9" w14:textId="01CCB451" w:rsidR="008F20C9" w:rsidRPr="0044437C" w:rsidRDefault="008F20C9" w:rsidP="008F20C9">
            <w:pPr>
              <w:pStyle w:val="TAC"/>
              <w:jc w:val="left"/>
              <w:rPr>
                <w:sz w:val="16"/>
                <w:szCs w:val="16"/>
                <w:lang w:eastAsia="zh-CN" w:bidi="ar"/>
              </w:rPr>
            </w:pPr>
            <w:r w:rsidRPr="0044437C">
              <w:rPr>
                <w:sz w:val="16"/>
                <w:szCs w:val="16"/>
                <w:lang w:eastAsia="zh-CN" w:bidi="ar"/>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FA86D" w14:textId="252E3176"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D540F" w14:textId="782C51E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6EA3F5" w14:textId="741AC65B"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C60B"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08BD82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E003D"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C1DB1"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C00F7" w14:textId="2F92ED7C" w:rsidR="008F20C9" w:rsidRPr="0044437C" w:rsidRDefault="008F20C9" w:rsidP="008F20C9">
            <w:pPr>
              <w:pStyle w:val="TAC"/>
              <w:jc w:val="left"/>
              <w:rPr>
                <w:sz w:val="16"/>
                <w:szCs w:val="16"/>
                <w:lang w:eastAsia="zh-CN" w:bidi="ar"/>
              </w:rPr>
            </w:pPr>
            <w:r w:rsidRPr="0044437C">
              <w:rPr>
                <w:sz w:val="16"/>
                <w:szCs w:val="16"/>
                <w:lang w:eastAsia="zh-CN" w:bidi="ar"/>
              </w:rPr>
              <w:t>R5-244135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F2B4" w14:textId="574E5006" w:rsidR="008F20C9" w:rsidRPr="0044437C" w:rsidRDefault="008F20C9" w:rsidP="008F20C9">
            <w:pPr>
              <w:pStyle w:val="TAC"/>
              <w:jc w:val="left"/>
              <w:rPr>
                <w:sz w:val="16"/>
                <w:szCs w:val="16"/>
                <w:lang w:eastAsia="zh-CN" w:bidi="ar"/>
              </w:rPr>
            </w:pPr>
            <w:r w:rsidRPr="0044437C">
              <w:rPr>
                <w:sz w:val="16"/>
                <w:szCs w:val="16"/>
                <w:lang w:eastAsia="zh-CN" w:bidi="ar"/>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49750" w14:textId="7260D902"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DD38B" w14:textId="087211F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596286" w14:textId="0BB710B8"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6.5A.4.4 Additional spurious emissions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57F2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3CA7CA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F039F7"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ECA4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D1D29" w14:textId="32AD8D0F" w:rsidR="008F20C9" w:rsidRPr="0044437C" w:rsidRDefault="008F20C9" w:rsidP="008F20C9">
            <w:pPr>
              <w:pStyle w:val="TAC"/>
              <w:jc w:val="left"/>
              <w:rPr>
                <w:sz w:val="16"/>
                <w:szCs w:val="16"/>
                <w:lang w:eastAsia="zh-CN" w:bidi="ar"/>
              </w:rPr>
            </w:pPr>
            <w:r w:rsidRPr="0044437C">
              <w:rPr>
                <w:sz w:val="16"/>
                <w:szCs w:val="16"/>
                <w:lang w:eastAsia="zh-CN" w:bidi="ar"/>
              </w:rPr>
              <w:t>R5-244136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58D3" w14:textId="1B2834D5" w:rsidR="008F20C9" w:rsidRPr="0044437C" w:rsidRDefault="008F20C9" w:rsidP="008F20C9">
            <w:pPr>
              <w:pStyle w:val="TAC"/>
              <w:jc w:val="left"/>
              <w:rPr>
                <w:sz w:val="16"/>
                <w:szCs w:val="16"/>
                <w:lang w:eastAsia="zh-CN" w:bidi="ar"/>
              </w:rPr>
            </w:pPr>
            <w:r w:rsidRPr="0044437C">
              <w:rPr>
                <w:sz w:val="16"/>
                <w:szCs w:val="16"/>
                <w:lang w:eastAsia="zh-CN" w:bidi="ar"/>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099EC" w14:textId="707F8BC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FBEF" w14:textId="6821EDD7"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B6A36A" w14:textId="3C793BA9"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FE1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962BD8B"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D38DB"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B25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6BB787" w14:textId="47093837" w:rsidR="008F20C9" w:rsidRPr="0044437C" w:rsidRDefault="008F20C9" w:rsidP="008F20C9">
            <w:pPr>
              <w:pStyle w:val="TAC"/>
              <w:jc w:val="left"/>
              <w:rPr>
                <w:sz w:val="16"/>
                <w:szCs w:val="16"/>
                <w:lang w:eastAsia="zh-CN" w:bidi="ar"/>
              </w:rPr>
            </w:pPr>
            <w:r w:rsidRPr="0044437C">
              <w:rPr>
                <w:sz w:val="16"/>
                <w:szCs w:val="16"/>
                <w:lang w:eastAsia="zh-CN" w:bidi="ar"/>
              </w:rPr>
              <w:t>R5-244220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CA8C3" w14:textId="78AE32E2" w:rsidR="008F20C9" w:rsidRPr="0044437C" w:rsidRDefault="008F20C9" w:rsidP="008F20C9">
            <w:pPr>
              <w:pStyle w:val="TAC"/>
              <w:jc w:val="left"/>
              <w:rPr>
                <w:sz w:val="16"/>
                <w:szCs w:val="16"/>
                <w:lang w:eastAsia="zh-CN" w:bidi="ar"/>
              </w:rPr>
            </w:pPr>
            <w:r w:rsidRPr="0044437C">
              <w:rPr>
                <w:sz w:val="16"/>
                <w:szCs w:val="16"/>
                <w:lang w:eastAsia="zh-CN" w:bidi="ar"/>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92F7E9" w14:textId="4DE309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92E4" w14:textId="19FEC74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390839" w14:textId="224F67C2" w:rsidR="008F20C9" w:rsidRPr="0044437C" w:rsidRDefault="008F20C9" w:rsidP="008F20C9">
            <w:pPr>
              <w:pStyle w:val="TAL"/>
              <w:rPr>
                <w:sz w:val="16"/>
                <w:szCs w:val="16"/>
                <w:lang w:eastAsia="zh-CN" w:bidi="ar"/>
              </w:rPr>
            </w:pPr>
            <w:r w:rsidRPr="0044437C">
              <w:rPr>
                <w:sz w:val="16"/>
                <w:szCs w:val="16"/>
                <w:lang w:eastAsia="zh-CN" w:bidi="ar"/>
              </w:rPr>
              <w:t>Addition of IoT NTN band 254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52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28FC429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7F310"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348ED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57D83F" w14:textId="47BE5F8F" w:rsidR="008F20C9" w:rsidRPr="0044437C" w:rsidRDefault="008F20C9" w:rsidP="008F20C9">
            <w:pPr>
              <w:pStyle w:val="TAC"/>
              <w:jc w:val="left"/>
              <w:rPr>
                <w:sz w:val="16"/>
                <w:szCs w:val="16"/>
                <w:lang w:eastAsia="zh-CN" w:bidi="ar"/>
              </w:rPr>
            </w:pPr>
            <w:r w:rsidRPr="0044437C">
              <w:rPr>
                <w:sz w:val="16"/>
                <w:szCs w:val="16"/>
                <w:lang w:eastAsia="zh-CN" w:bidi="ar"/>
              </w:rPr>
              <w:t>R5-244457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A715" w14:textId="5E3057D2" w:rsidR="008F20C9" w:rsidRPr="0044437C" w:rsidRDefault="008F20C9" w:rsidP="008F20C9">
            <w:pPr>
              <w:pStyle w:val="TAC"/>
              <w:jc w:val="left"/>
              <w:rPr>
                <w:sz w:val="16"/>
                <w:szCs w:val="16"/>
                <w:lang w:eastAsia="zh-CN" w:bidi="ar"/>
              </w:rPr>
            </w:pPr>
            <w:r w:rsidRPr="0044437C">
              <w:rPr>
                <w:sz w:val="16"/>
                <w:szCs w:val="16"/>
                <w:lang w:eastAsia="zh-CN" w:bidi="ar"/>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97AF7" w14:textId="7FA5E96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F2141" w14:textId="1AF7232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EBBE6B" w14:textId="161B6583"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6.5B.4.4 Additional spurious emissions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4AF7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38054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9DC8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0D123C"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8182AE" w14:textId="6D64D906" w:rsidR="008F20C9" w:rsidRPr="0044437C" w:rsidRDefault="008F20C9" w:rsidP="008F20C9">
            <w:pPr>
              <w:pStyle w:val="TAC"/>
              <w:jc w:val="left"/>
              <w:rPr>
                <w:sz w:val="16"/>
                <w:szCs w:val="16"/>
                <w:lang w:eastAsia="zh-CN" w:bidi="ar"/>
              </w:rPr>
            </w:pPr>
            <w:r w:rsidRPr="0044437C">
              <w:rPr>
                <w:sz w:val="16"/>
                <w:szCs w:val="16"/>
                <w:lang w:eastAsia="zh-CN" w:bidi="ar"/>
              </w:rPr>
              <w:t>R5-244468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F22DB" w14:textId="160B6A41" w:rsidR="008F20C9" w:rsidRPr="0044437C" w:rsidRDefault="008F20C9" w:rsidP="008F20C9">
            <w:pPr>
              <w:pStyle w:val="TAC"/>
              <w:jc w:val="left"/>
              <w:rPr>
                <w:sz w:val="16"/>
                <w:szCs w:val="16"/>
                <w:lang w:eastAsia="zh-CN" w:bidi="ar"/>
              </w:rPr>
            </w:pPr>
            <w:r w:rsidRPr="0044437C">
              <w:rPr>
                <w:sz w:val="16"/>
                <w:szCs w:val="16"/>
                <w:lang w:eastAsia="zh-CN" w:bidi="ar"/>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8F6A4" w14:textId="4EF7FB1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A534" w14:textId="1A691D3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309B7F" w14:textId="3487D471" w:rsidR="008F20C9" w:rsidRPr="0044437C" w:rsidRDefault="008F20C9" w:rsidP="008F20C9">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4EA5"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1645547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F5FD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D90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E6CB" w14:textId="50E6A07B" w:rsidR="008F20C9" w:rsidRPr="0044437C" w:rsidRDefault="008F20C9" w:rsidP="008F20C9">
            <w:pPr>
              <w:pStyle w:val="TAC"/>
              <w:jc w:val="left"/>
              <w:rPr>
                <w:sz w:val="16"/>
                <w:szCs w:val="16"/>
                <w:lang w:eastAsia="zh-CN" w:bidi="ar"/>
              </w:rPr>
            </w:pPr>
            <w:r w:rsidRPr="0044437C">
              <w:rPr>
                <w:sz w:val="16"/>
                <w:szCs w:val="16"/>
                <w:lang w:eastAsia="zh-CN" w:bidi="ar"/>
              </w:rPr>
              <w:t>R5-244469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CD4C" w14:textId="4D91A73C" w:rsidR="008F20C9" w:rsidRPr="0044437C" w:rsidRDefault="008F20C9" w:rsidP="008F20C9">
            <w:pPr>
              <w:pStyle w:val="TAC"/>
              <w:jc w:val="left"/>
              <w:rPr>
                <w:sz w:val="16"/>
                <w:szCs w:val="16"/>
                <w:lang w:eastAsia="zh-CN" w:bidi="ar"/>
              </w:rPr>
            </w:pPr>
            <w:r w:rsidRPr="0044437C">
              <w:rPr>
                <w:sz w:val="16"/>
                <w:szCs w:val="16"/>
                <w:lang w:eastAsia="zh-CN" w:bidi="ar"/>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A47E06" w14:textId="67C978BE"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ACD4" w14:textId="372A09F5"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A3C94" w14:textId="103C56A3" w:rsidR="008F20C9" w:rsidRPr="0044437C" w:rsidRDefault="008F20C9" w:rsidP="008F20C9">
            <w:pPr>
              <w:pStyle w:val="TAL"/>
              <w:rPr>
                <w:sz w:val="16"/>
                <w:szCs w:val="16"/>
                <w:lang w:eastAsia="zh-CN" w:bidi="ar"/>
              </w:rPr>
            </w:pPr>
            <w:r w:rsidRPr="0044437C">
              <w:rPr>
                <w:sz w:val="16"/>
                <w:szCs w:val="16"/>
                <w:lang w:eastAsia="zh-CN" w:bidi="ar"/>
              </w:rPr>
              <w:t>Editorial correction to IoT NTN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29B1D"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F0EE3C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73F03"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94B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53484F" w14:textId="3AA77EB4" w:rsidR="008F20C9" w:rsidRPr="0044437C" w:rsidRDefault="008F20C9" w:rsidP="008F20C9">
            <w:pPr>
              <w:pStyle w:val="TAC"/>
              <w:jc w:val="left"/>
              <w:rPr>
                <w:sz w:val="16"/>
                <w:szCs w:val="16"/>
                <w:lang w:eastAsia="zh-CN" w:bidi="ar"/>
              </w:rPr>
            </w:pPr>
            <w:r w:rsidRPr="0044437C">
              <w:rPr>
                <w:sz w:val="16"/>
                <w:szCs w:val="16"/>
                <w:lang w:eastAsia="zh-CN" w:bidi="ar"/>
              </w:rPr>
              <w:t>R5-245746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A086C" w14:textId="62CCDC49" w:rsidR="008F20C9" w:rsidRPr="0044437C" w:rsidRDefault="008F20C9" w:rsidP="008F20C9">
            <w:pPr>
              <w:pStyle w:val="TAC"/>
              <w:jc w:val="left"/>
              <w:rPr>
                <w:sz w:val="16"/>
                <w:szCs w:val="16"/>
                <w:lang w:eastAsia="zh-CN" w:bidi="ar"/>
              </w:rPr>
            </w:pPr>
            <w:r w:rsidRPr="0044437C">
              <w:rPr>
                <w:sz w:val="16"/>
                <w:szCs w:val="16"/>
                <w:lang w:eastAsia="zh-CN" w:bidi="ar"/>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F1DC3E" w14:textId="682BC604"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1B86" w14:textId="72587E10"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BDE2F" w14:textId="6F5B5CCE" w:rsidR="008F20C9" w:rsidRPr="0044437C" w:rsidRDefault="008F20C9" w:rsidP="008F20C9">
            <w:pPr>
              <w:pStyle w:val="TAL"/>
              <w:rPr>
                <w:sz w:val="16"/>
                <w:szCs w:val="16"/>
                <w:lang w:eastAsia="zh-CN" w:bidi="ar"/>
              </w:rPr>
            </w:pPr>
            <w:r w:rsidRPr="0044437C">
              <w:rPr>
                <w:sz w:val="16"/>
                <w:szCs w:val="16"/>
                <w:lang w:eastAsia="zh-CN" w:bidi="ar"/>
              </w:rPr>
              <w:t>Update of TT in NTN demod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7B099"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8B598B5"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AAA6F" w14:textId="77777777" w:rsidR="008F20C9" w:rsidRPr="0044437C" w:rsidRDefault="008F20C9" w:rsidP="008F20C9">
            <w:pPr>
              <w:pStyle w:val="TAC"/>
              <w:jc w:val="left"/>
              <w:rPr>
                <w:sz w:val="16"/>
                <w:szCs w:val="16"/>
                <w:lang w:eastAsia="zh-CN" w:bidi="ar"/>
              </w:rPr>
            </w:pPr>
            <w:r w:rsidRPr="0044437C">
              <w:rPr>
                <w:sz w:val="16"/>
                <w:szCs w:val="16"/>
                <w:lang w:eastAsia="zh-CN" w:bidi="ar"/>
              </w:rPr>
              <w:lastRenderedPageBreak/>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95AB6"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9D1A9" w14:textId="46B48812" w:rsidR="008F20C9" w:rsidRPr="0044437C" w:rsidRDefault="008F20C9" w:rsidP="008F20C9">
            <w:pPr>
              <w:pStyle w:val="TAC"/>
              <w:jc w:val="left"/>
              <w:rPr>
                <w:sz w:val="16"/>
                <w:szCs w:val="16"/>
                <w:lang w:eastAsia="zh-CN" w:bidi="ar"/>
              </w:rPr>
            </w:pPr>
            <w:r w:rsidRPr="0044437C">
              <w:rPr>
                <w:sz w:val="16"/>
                <w:szCs w:val="16"/>
                <w:lang w:eastAsia="zh-CN" w:bidi="ar"/>
              </w:rPr>
              <w:t>R5-245748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CF632" w14:textId="47E91A42" w:rsidR="008F20C9" w:rsidRPr="0044437C" w:rsidRDefault="008F20C9" w:rsidP="008F20C9">
            <w:pPr>
              <w:pStyle w:val="TAC"/>
              <w:jc w:val="left"/>
              <w:rPr>
                <w:sz w:val="16"/>
                <w:szCs w:val="16"/>
                <w:lang w:eastAsia="zh-CN" w:bidi="ar"/>
              </w:rPr>
            </w:pPr>
            <w:r w:rsidRPr="0044437C">
              <w:rPr>
                <w:sz w:val="16"/>
                <w:szCs w:val="16"/>
                <w:lang w:eastAsia="zh-CN" w:bidi="ar"/>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D9FAD" w14:textId="54A125ED"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37C93" w14:textId="4538C7A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EED3D" w14:textId="02E20ED5" w:rsidR="008F20C9" w:rsidRPr="0044437C" w:rsidRDefault="008F20C9" w:rsidP="008F20C9">
            <w:pPr>
              <w:pStyle w:val="TAL"/>
              <w:rPr>
                <w:sz w:val="16"/>
                <w:szCs w:val="16"/>
                <w:lang w:eastAsia="zh-CN" w:bidi="ar"/>
              </w:rPr>
            </w:pPr>
            <w:r w:rsidRPr="0044437C">
              <w:rPr>
                <w:sz w:val="16"/>
                <w:szCs w:val="16"/>
                <w:lang w:eastAsia="zh-CN" w:bidi="ar"/>
              </w:rPr>
              <w:t>min test time update for nb-ntn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3532"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8F1579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0D8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4C419"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E3BFCE" w14:textId="16D4FBB9" w:rsidR="008F20C9" w:rsidRPr="0044437C" w:rsidRDefault="008F20C9" w:rsidP="008F20C9">
            <w:pPr>
              <w:pStyle w:val="TAC"/>
              <w:jc w:val="left"/>
              <w:rPr>
                <w:sz w:val="16"/>
                <w:szCs w:val="16"/>
                <w:lang w:eastAsia="zh-CN" w:bidi="ar"/>
              </w:rPr>
            </w:pPr>
            <w:r w:rsidRPr="0044437C">
              <w:rPr>
                <w:sz w:val="16"/>
                <w:szCs w:val="16"/>
                <w:lang w:eastAsia="zh-CN" w:bidi="ar"/>
              </w:rPr>
              <w:t>R5-245861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24209" w14:textId="2E50CB68" w:rsidR="008F20C9" w:rsidRPr="0044437C" w:rsidRDefault="008F20C9" w:rsidP="008F20C9">
            <w:pPr>
              <w:pStyle w:val="TAC"/>
              <w:jc w:val="left"/>
              <w:rPr>
                <w:sz w:val="16"/>
                <w:szCs w:val="16"/>
                <w:lang w:eastAsia="zh-CN" w:bidi="ar"/>
              </w:rPr>
            </w:pPr>
            <w:r w:rsidRPr="0044437C">
              <w:rPr>
                <w:sz w:val="16"/>
                <w:szCs w:val="16"/>
                <w:lang w:eastAsia="zh-CN" w:bidi="ar"/>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C4B61" w14:textId="6C9817EA"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A8AB" w14:textId="21DA629F"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979F90" w14:textId="32FAAF1F" w:rsidR="008F20C9" w:rsidRPr="0044437C" w:rsidRDefault="008F20C9" w:rsidP="008F20C9">
            <w:pPr>
              <w:pStyle w:val="TAL"/>
              <w:rPr>
                <w:sz w:val="16"/>
                <w:szCs w:val="16"/>
                <w:lang w:eastAsia="zh-CN" w:bidi="ar"/>
              </w:rPr>
            </w:pPr>
            <w:r w:rsidRPr="0044437C">
              <w:rPr>
                <w:sz w:val="16"/>
                <w:szCs w:val="16"/>
                <w:lang w:eastAsia="zh-CN" w:bidi="ar"/>
              </w:rPr>
              <w:t>Addition of band 254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0F91C"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FC502A" w:rsidRPr="0044437C" w14:paraId="48360135"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B68240" w14:textId="6BB0595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FCBD5" w14:textId="0CCFF10B"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2B8A82" w14:textId="36AC8C73" w:rsidR="00FC502A" w:rsidRPr="0044437C" w:rsidRDefault="00FC502A" w:rsidP="00FC502A">
            <w:pPr>
              <w:pStyle w:val="TAC"/>
              <w:jc w:val="left"/>
              <w:rPr>
                <w:sz w:val="16"/>
                <w:szCs w:val="16"/>
                <w:lang w:eastAsia="zh-CN" w:bidi="ar"/>
              </w:rPr>
            </w:pPr>
            <w:r w:rsidRPr="0044437C">
              <w:rPr>
                <w:sz w:val="16"/>
                <w:szCs w:val="16"/>
                <w:lang w:eastAsia="zh-CN" w:bidi="ar"/>
              </w:rPr>
              <w:t>R5-246294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D9F27" w14:textId="5CA600F0" w:rsidR="00FC502A" w:rsidRPr="0044437C" w:rsidRDefault="00FC502A" w:rsidP="00FC502A">
            <w:pPr>
              <w:pStyle w:val="TAC"/>
              <w:jc w:val="left"/>
              <w:rPr>
                <w:sz w:val="16"/>
                <w:szCs w:val="16"/>
                <w:lang w:eastAsia="zh-CN" w:bidi="ar"/>
              </w:rPr>
            </w:pPr>
            <w:r w:rsidRPr="0044437C">
              <w:rPr>
                <w:sz w:val="16"/>
                <w:szCs w:val="16"/>
                <w:lang w:eastAsia="zh-CN" w:bidi="a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7F73CE" w14:textId="677ECF00"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AA177" w14:textId="06D82EB6"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614758" w14:textId="433A24D5"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AD124" w14:textId="0D0446BB"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119D56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EB427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129C4"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C24EF" w14:textId="1494DFB6" w:rsidR="00FC502A" w:rsidRPr="0044437C" w:rsidRDefault="00FC502A" w:rsidP="00FC502A">
            <w:pPr>
              <w:pStyle w:val="TAC"/>
              <w:jc w:val="left"/>
              <w:rPr>
                <w:sz w:val="16"/>
                <w:szCs w:val="16"/>
                <w:lang w:eastAsia="zh-CN" w:bidi="ar"/>
              </w:rPr>
            </w:pPr>
            <w:r w:rsidRPr="0044437C">
              <w:rPr>
                <w:sz w:val="16"/>
                <w:szCs w:val="16"/>
                <w:lang w:eastAsia="zh-CN" w:bidi="ar"/>
              </w:rPr>
              <w:t>R5-246295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1C6" w14:textId="2E84AB53" w:rsidR="00FC502A" w:rsidRPr="0044437C" w:rsidRDefault="00FC502A" w:rsidP="00FC502A">
            <w:pPr>
              <w:pStyle w:val="TAC"/>
              <w:jc w:val="left"/>
              <w:rPr>
                <w:sz w:val="16"/>
                <w:szCs w:val="16"/>
                <w:lang w:eastAsia="zh-CN" w:bidi="ar"/>
              </w:rPr>
            </w:pPr>
            <w:r w:rsidRPr="0044437C">
              <w:rPr>
                <w:sz w:val="16"/>
                <w:szCs w:val="16"/>
                <w:lang w:eastAsia="zh-CN" w:bidi="a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895073" w14:textId="32AD534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03C78" w14:textId="3E600F73"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7CA8A0" w14:textId="323B3AB9"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E4A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D2CBA"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C982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4D6F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B6DB27" w14:textId="2E571672" w:rsidR="00FC502A" w:rsidRPr="0044437C" w:rsidRDefault="00FC502A" w:rsidP="00FC502A">
            <w:pPr>
              <w:pStyle w:val="TAC"/>
              <w:jc w:val="left"/>
              <w:rPr>
                <w:sz w:val="16"/>
                <w:szCs w:val="16"/>
                <w:lang w:eastAsia="zh-CN" w:bidi="ar"/>
              </w:rPr>
            </w:pPr>
            <w:r w:rsidRPr="0044437C">
              <w:rPr>
                <w:sz w:val="16"/>
                <w:szCs w:val="16"/>
                <w:lang w:eastAsia="zh-CN" w:bidi="ar"/>
              </w:rPr>
              <w:t>R5-246296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24DD2" w14:textId="063D8E04" w:rsidR="00FC502A" w:rsidRPr="0044437C" w:rsidRDefault="00FC502A" w:rsidP="00FC502A">
            <w:pPr>
              <w:pStyle w:val="TAC"/>
              <w:jc w:val="left"/>
              <w:rPr>
                <w:sz w:val="16"/>
                <w:szCs w:val="16"/>
                <w:lang w:eastAsia="zh-CN" w:bidi="ar"/>
              </w:rPr>
            </w:pPr>
            <w:r w:rsidRPr="0044437C">
              <w:rPr>
                <w:sz w:val="16"/>
                <w:szCs w:val="16"/>
                <w:lang w:eastAsia="zh-CN" w:bidi="a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704548" w14:textId="027DDDC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ECCBF" w14:textId="31B13F0F"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A1A351" w14:textId="6BCBB33D"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0B80"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9C9BE8"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9C5E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B270"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6123" w14:textId="5E04D846" w:rsidR="00FC502A" w:rsidRPr="0044437C" w:rsidRDefault="00FC502A" w:rsidP="00FC502A">
            <w:pPr>
              <w:pStyle w:val="TAC"/>
              <w:jc w:val="left"/>
              <w:rPr>
                <w:sz w:val="16"/>
                <w:szCs w:val="16"/>
                <w:lang w:eastAsia="zh-CN" w:bidi="ar"/>
              </w:rPr>
            </w:pPr>
            <w:r w:rsidRPr="0044437C">
              <w:rPr>
                <w:sz w:val="16"/>
                <w:szCs w:val="16"/>
                <w:lang w:eastAsia="zh-CN" w:bidi="ar"/>
              </w:rPr>
              <w:t>R5-246297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E2526" w14:textId="77CCE549" w:rsidR="00FC502A" w:rsidRPr="0044437C" w:rsidRDefault="00FC502A" w:rsidP="00FC502A">
            <w:pPr>
              <w:pStyle w:val="TAC"/>
              <w:jc w:val="left"/>
              <w:rPr>
                <w:sz w:val="16"/>
                <w:szCs w:val="16"/>
                <w:lang w:eastAsia="zh-CN" w:bidi="ar"/>
              </w:rPr>
            </w:pPr>
            <w:r w:rsidRPr="0044437C">
              <w:rPr>
                <w:sz w:val="16"/>
                <w:szCs w:val="16"/>
                <w:lang w:eastAsia="zh-CN" w:bidi="ar"/>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40DCE" w14:textId="0A85134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5A00" w14:textId="2E40C0FD"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F37463" w14:textId="4EF61C22"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D142"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675B60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5DF5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5A7B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08154" w14:textId="7AE9CC7E" w:rsidR="00FC502A" w:rsidRPr="0044437C" w:rsidRDefault="00FC502A" w:rsidP="00FC502A">
            <w:pPr>
              <w:pStyle w:val="TAC"/>
              <w:jc w:val="left"/>
              <w:rPr>
                <w:sz w:val="16"/>
                <w:szCs w:val="16"/>
                <w:lang w:eastAsia="zh-CN" w:bidi="ar"/>
              </w:rPr>
            </w:pPr>
            <w:r w:rsidRPr="0044437C">
              <w:rPr>
                <w:sz w:val="16"/>
                <w:szCs w:val="16"/>
                <w:lang w:eastAsia="zh-CN" w:bidi="ar"/>
              </w:rPr>
              <w:t>R5-246299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E6FE5" w14:textId="053886FA" w:rsidR="00FC502A" w:rsidRPr="0044437C" w:rsidRDefault="00FC502A" w:rsidP="00FC502A">
            <w:pPr>
              <w:pStyle w:val="TAC"/>
              <w:jc w:val="left"/>
              <w:rPr>
                <w:sz w:val="16"/>
                <w:szCs w:val="16"/>
                <w:lang w:eastAsia="zh-CN" w:bidi="ar"/>
              </w:rPr>
            </w:pPr>
            <w:r w:rsidRPr="0044437C">
              <w:rPr>
                <w:sz w:val="16"/>
                <w:szCs w:val="16"/>
                <w:lang w:eastAsia="zh-CN" w:bidi="a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7921C" w14:textId="649EC8DC"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D27EB" w14:textId="3A8C87E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D14400" w14:textId="3366D8AB"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A7D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C577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D5ED7D"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499F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2A1F9" w14:textId="76570085" w:rsidR="00FC502A" w:rsidRPr="0044437C" w:rsidRDefault="00FC502A" w:rsidP="00FC502A">
            <w:pPr>
              <w:pStyle w:val="TAC"/>
              <w:jc w:val="left"/>
              <w:rPr>
                <w:sz w:val="16"/>
                <w:szCs w:val="16"/>
                <w:lang w:eastAsia="zh-CN" w:bidi="ar"/>
              </w:rPr>
            </w:pPr>
            <w:r w:rsidRPr="0044437C">
              <w:rPr>
                <w:sz w:val="16"/>
                <w:szCs w:val="16"/>
                <w:lang w:eastAsia="zh-CN" w:bidi="ar"/>
              </w:rPr>
              <w:t>R5-246300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84D3" w14:textId="3C474712" w:rsidR="00FC502A" w:rsidRPr="0044437C" w:rsidRDefault="00FC502A" w:rsidP="00FC502A">
            <w:pPr>
              <w:pStyle w:val="TAC"/>
              <w:jc w:val="left"/>
              <w:rPr>
                <w:sz w:val="16"/>
                <w:szCs w:val="16"/>
                <w:lang w:eastAsia="zh-CN" w:bidi="ar"/>
              </w:rPr>
            </w:pPr>
            <w:r w:rsidRPr="0044437C">
              <w:rPr>
                <w:sz w:val="16"/>
                <w:szCs w:val="16"/>
                <w:lang w:eastAsia="zh-CN" w:bidi="ar"/>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09BC5" w14:textId="157E4B51"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4BDFE" w14:textId="291C2AB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3982A1" w14:textId="1B656990"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2DA9"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51411A2"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DD6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CFF3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86F36F" w14:textId="02BBED2D" w:rsidR="00FC502A" w:rsidRPr="0044437C" w:rsidRDefault="00FC502A" w:rsidP="00FC502A">
            <w:pPr>
              <w:pStyle w:val="TAC"/>
              <w:jc w:val="left"/>
              <w:rPr>
                <w:sz w:val="16"/>
                <w:szCs w:val="16"/>
                <w:lang w:eastAsia="zh-CN" w:bidi="ar"/>
              </w:rPr>
            </w:pPr>
            <w:r w:rsidRPr="0044437C">
              <w:rPr>
                <w:sz w:val="16"/>
                <w:szCs w:val="16"/>
                <w:lang w:eastAsia="zh-CN" w:bidi="ar"/>
              </w:rPr>
              <w:t>R5-246301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D440" w14:textId="38A02CA3" w:rsidR="00FC502A" w:rsidRPr="0044437C" w:rsidRDefault="00FC502A" w:rsidP="00FC502A">
            <w:pPr>
              <w:pStyle w:val="TAC"/>
              <w:jc w:val="left"/>
              <w:rPr>
                <w:sz w:val="16"/>
                <w:szCs w:val="16"/>
                <w:lang w:eastAsia="zh-CN" w:bidi="ar"/>
              </w:rPr>
            </w:pPr>
            <w:r w:rsidRPr="0044437C">
              <w:rPr>
                <w:sz w:val="16"/>
                <w:szCs w:val="16"/>
                <w:lang w:eastAsia="zh-CN" w:bidi="a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C5671" w14:textId="73DD47D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19ED" w14:textId="0B1A39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849A6" w14:textId="49E7DE08"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E5A1E"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2446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53A7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9236"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28EBF3" w14:textId="7E867863" w:rsidR="00FC502A" w:rsidRPr="0044437C" w:rsidRDefault="00FC502A" w:rsidP="00FC502A">
            <w:pPr>
              <w:pStyle w:val="TAC"/>
              <w:jc w:val="left"/>
              <w:rPr>
                <w:sz w:val="16"/>
                <w:szCs w:val="16"/>
                <w:lang w:eastAsia="zh-CN" w:bidi="ar"/>
              </w:rPr>
            </w:pPr>
            <w:r w:rsidRPr="0044437C">
              <w:rPr>
                <w:sz w:val="16"/>
                <w:szCs w:val="16"/>
                <w:lang w:eastAsia="zh-CN" w:bidi="ar"/>
              </w:rPr>
              <w:t>R5-246304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083F2" w14:textId="081C0206" w:rsidR="00FC502A" w:rsidRPr="0044437C" w:rsidRDefault="00FC502A" w:rsidP="00FC502A">
            <w:pPr>
              <w:pStyle w:val="TAC"/>
              <w:jc w:val="left"/>
              <w:rPr>
                <w:sz w:val="16"/>
                <w:szCs w:val="16"/>
                <w:lang w:eastAsia="zh-CN" w:bidi="ar"/>
              </w:rPr>
            </w:pPr>
            <w:r w:rsidRPr="0044437C">
              <w:rPr>
                <w:sz w:val="16"/>
                <w:szCs w:val="16"/>
                <w:lang w:eastAsia="zh-CN" w:bidi="ar"/>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2BD5F" w14:textId="3586479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7B2E9" w14:textId="7B755A8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0786D6" w14:textId="5CAE9EAE" w:rsidR="00FC502A" w:rsidRPr="0044437C" w:rsidRDefault="00FC502A" w:rsidP="00FC502A">
            <w:pPr>
              <w:pStyle w:val="TAL"/>
              <w:rPr>
                <w:sz w:val="16"/>
                <w:szCs w:val="16"/>
                <w:lang w:eastAsia="zh-CN" w:bidi="ar"/>
              </w:rPr>
            </w:pPr>
            <w:r w:rsidRPr="0044437C">
              <w:rPr>
                <w:sz w:val="16"/>
                <w:szCs w:val="16"/>
                <w:lang w:eastAsia="zh-CN" w:bidi="ar"/>
              </w:rPr>
              <w:t>Update of A-MPR TC 6.2A.3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92B1"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EA70B9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915E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D0D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B3E65" w14:textId="07C57225" w:rsidR="00FC502A" w:rsidRPr="0044437C" w:rsidRDefault="00FC502A" w:rsidP="00FC502A">
            <w:pPr>
              <w:pStyle w:val="TAC"/>
              <w:jc w:val="left"/>
              <w:rPr>
                <w:sz w:val="16"/>
                <w:szCs w:val="16"/>
                <w:lang w:eastAsia="zh-CN" w:bidi="ar"/>
              </w:rPr>
            </w:pPr>
            <w:r w:rsidRPr="0044437C">
              <w:rPr>
                <w:sz w:val="16"/>
                <w:szCs w:val="16"/>
                <w:lang w:eastAsia="zh-CN" w:bidi="ar"/>
              </w:rPr>
              <w:t>R5-246305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5848D" w14:textId="601EAB62" w:rsidR="00FC502A" w:rsidRPr="0044437C" w:rsidRDefault="00FC502A" w:rsidP="00FC502A">
            <w:pPr>
              <w:pStyle w:val="TAC"/>
              <w:jc w:val="left"/>
              <w:rPr>
                <w:sz w:val="16"/>
                <w:szCs w:val="16"/>
                <w:lang w:eastAsia="zh-CN" w:bidi="ar"/>
              </w:rPr>
            </w:pPr>
            <w:r w:rsidRPr="0044437C">
              <w:rPr>
                <w:sz w:val="16"/>
                <w:szCs w:val="16"/>
                <w:lang w:eastAsia="zh-CN" w:bidi="ar"/>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8B0997" w14:textId="13A1AD3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B9CC7" w14:textId="3C7FC072"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A5D9A" w14:textId="511B2BA7" w:rsidR="00FC502A" w:rsidRPr="0044437C" w:rsidRDefault="00FC502A" w:rsidP="00FC502A">
            <w:pPr>
              <w:pStyle w:val="TAL"/>
              <w:rPr>
                <w:sz w:val="16"/>
                <w:szCs w:val="16"/>
                <w:lang w:eastAsia="zh-CN" w:bidi="ar"/>
              </w:rPr>
            </w:pPr>
            <w:r w:rsidRPr="0044437C">
              <w:rPr>
                <w:sz w:val="16"/>
                <w:szCs w:val="16"/>
                <w:lang w:eastAsia="zh-CN" w:bidi="ar"/>
              </w:rPr>
              <w:t>Update of A-MPR TC 6.2B.3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B89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82A540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74633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F1A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A6C95" w14:textId="3CB8A984" w:rsidR="00FC502A" w:rsidRPr="0044437C" w:rsidRDefault="00FC502A" w:rsidP="00FC502A">
            <w:pPr>
              <w:pStyle w:val="TAC"/>
              <w:jc w:val="left"/>
              <w:rPr>
                <w:sz w:val="16"/>
                <w:szCs w:val="16"/>
                <w:lang w:eastAsia="zh-CN" w:bidi="ar"/>
              </w:rPr>
            </w:pPr>
            <w:r w:rsidRPr="0044437C">
              <w:rPr>
                <w:sz w:val="16"/>
                <w:szCs w:val="16"/>
                <w:lang w:eastAsia="zh-CN" w:bidi="ar"/>
              </w:rPr>
              <w:t>R5-246349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6EFC" w14:textId="0C06B39A" w:rsidR="00FC502A" w:rsidRPr="0044437C" w:rsidRDefault="00FC502A" w:rsidP="00FC502A">
            <w:pPr>
              <w:pStyle w:val="TAC"/>
              <w:jc w:val="left"/>
              <w:rPr>
                <w:sz w:val="16"/>
                <w:szCs w:val="16"/>
                <w:lang w:eastAsia="zh-CN" w:bidi="ar"/>
              </w:rPr>
            </w:pPr>
            <w:r w:rsidRPr="0044437C">
              <w:rPr>
                <w:sz w:val="16"/>
                <w:szCs w:val="16"/>
                <w:lang w:eastAsia="zh-CN" w:bidi="ar"/>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2C390" w14:textId="7824DAC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5BA1" w14:textId="38EA219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99141D" w14:textId="6A616272" w:rsidR="00FC502A" w:rsidRPr="0044437C" w:rsidRDefault="00FC502A" w:rsidP="00FC502A">
            <w:pPr>
              <w:pStyle w:val="TAL"/>
              <w:rPr>
                <w:sz w:val="16"/>
                <w:szCs w:val="16"/>
                <w:lang w:eastAsia="zh-CN" w:bidi="ar"/>
              </w:rPr>
            </w:pPr>
            <w:r w:rsidRPr="0044437C">
              <w:rPr>
                <w:sz w:val="16"/>
                <w:szCs w:val="16"/>
                <w:lang w:eastAsia="zh-CN" w:bidi="ar"/>
              </w:rPr>
              <w:t>Addition of IoT NTN band 253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59AA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5CE0BA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E6713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1978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6E11DF" w14:textId="134C1003" w:rsidR="00FC502A" w:rsidRPr="0044437C" w:rsidRDefault="00FC502A" w:rsidP="00FC502A">
            <w:pPr>
              <w:pStyle w:val="TAC"/>
              <w:jc w:val="left"/>
              <w:rPr>
                <w:sz w:val="16"/>
                <w:szCs w:val="16"/>
                <w:lang w:eastAsia="zh-CN" w:bidi="ar"/>
              </w:rPr>
            </w:pPr>
            <w:r w:rsidRPr="0044437C">
              <w:rPr>
                <w:sz w:val="16"/>
                <w:szCs w:val="16"/>
                <w:lang w:eastAsia="zh-CN" w:bidi="ar"/>
              </w:rPr>
              <w:t>R5-246353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61F7" w14:textId="09169BB5" w:rsidR="00FC502A" w:rsidRPr="0044437C" w:rsidRDefault="00FC502A" w:rsidP="00FC502A">
            <w:pPr>
              <w:pStyle w:val="TAC"/>
              <w:jc w:val="left"/>
              <w:rPr>
                <w:sz w:val="16"/>
                <w:szCs w:val="16"/>
                <w:lang w:eastAsia="zh-CN" w:bidi="ar"/>
              </w:rPr>
            </w:pPr>
            <w:r w:rsidRPr="0044437C">
              <w:rPr>
                <w:sz w:val="16"/>
                <w:szCs w:val="16"/>
                <w:lang w:eastAsia="zh-CN" w:bidi="ar"/>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549" w14:textId="4360350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23237" w14:textId="5CDF82A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0D59E0" w14:textId="74F1DE39" w:rsidR="00FC502A" w:rsidRPr="0044437C" w:rsidRDefault="00FC502A" w:rsidP="00FC502A">
            <w:pPr>
              <w:pStyle w:val="TAL"/>
              <w:rPr>
                <w:sz w:val="16"/>
                <w:szCs w:val="16"/>
                <w:lang w:eastAsia="zh-CN" w:bidi="ar"/>
              </w:rPr>
            </w:pPr>
            <w:r w:rsidRPr="0044437C">
              <w:rPr>
                <w:sz w:val="16"/>
                <w:szCs w:val="16"/>
                <w:lang w:eastAsia="zh-CN" w:bidi="ar"/>
              </w:rPr>
              <w:t>Correction to MPR requirements for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9D73"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E4E53C0"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A225CB"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969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EE0163" w14:textId="680EFB82" w:rsidR="00FC502A" w:rsidRPr="0044437C" w:rsidRDefault="00FC502A" w:rsidP="00FC502A">
            <w:pPr>
              <w:pStyle w:val="TAC"/>
              <w:jc w:val="left"/>
              <w:rPr>
                <w:sz w:val="16"/>
                <w:szCs w:val="16"/>
                <w:lang w:eastAsia="zh-CN" w:bidi="ar"/>
              </w:rPr>
            </w:pPr>
            <w:r w:rsidRPr="0044437C">
              <w:rPr>
                <w:sz w:val="16"/>
                <w:szCs w:val="16"/>
                <w:lang w:eastAsia="zh-CN" w:bidi="ar"/>
              </w:rPr>
              <w:t>R5-246354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0755" w14:textId="05A3CEC2" w:rsidR="00FC502A" w:rsidRPr="0044437C" w:rsidRDefault="00FC502A" w:rsidP="00FC502A">
            <w:pPr>
              <w:pStyle w:val="TAC"/>
              <w:jc w:val="left"/>
              <w:rPr>
                <w:sz w:val="16"/>
                <w:szCs w:val="16"/>
                <w:lang w:eastAsia="zh-CN" w:bidi="ar"/>
              </w:rPr>
            </w:pPr>
            <w:r w:rsidRPr="0044437C">
              <w:rPr>
                <w:sz w:val="16"/>
                <w:szCs w:val="16"/>
                <w:lang w:eastAsia="zh-CN" w:bidi="ar"/>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E35F3" w14:textId="783FA1A5"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87EAD" w14:textId="3C2927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D06CB2" w14:textId="29CAA6B4" w:rsidR="00FC502A" w:rsidRPr="0044437C" w:rsidRDefault="00FC502A" w:rsidP="00FC502A">
            <w:pPr>
              <w:pStyle w:val="TAL"/>
              <w:rPr>
                <w:sz w:val="16"/>
                <w:szCs w:val="16"/>
                <w:lang w:eastAsia="zh-CN" w:bidi="ar"/>
              </w:rPr>
            </w:pPr>
            <w:r w:rsidRPr="0044437C">
              <w:rPr>
                <w:sz w:val="16"/>
                <w:szCs w:val="16"/>
                <w:lang w:eastAsia="zh-CN" w:bidi="ar"/>
              </w:rPr>
              <w:t>Correction to MOP requirements on sTTI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6A4D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D13D65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EFB47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EABFD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CDDAE5" w14:textId="21D3A1D0" w:rsidR="00FC502A" w:rsidRPr="0044437C" w:rsidRDefault="00FC502A" w:rsidP="00FC502A">
            <w:pPr>
              <w:pStyle w:val="TAC"/>
              <w:jc w:val="left"/>
              <w:rPr>
                <w:sz w:val="16"/>
                <w:szCs w:val="16"/>
                <w:lang w:eastAsia="zh-CN" w:bidi="ar"/>
              </w:rPr>
            </w:pPr>
            <w:r w:rsidRPr="0044437C">
              <w:rPr>
                <w:sz w:val="16"/>
                <w:szCs w:val="16"/>
                <w:lang w:eastAsia="zh-CN" w:bidi="ar"/>
              </w:rPr>
              <w:t>R5-247184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3437C" w14:textId="11DC934C" w:rsidR="00FC502A" w:rsidRPr="0044437C" w:rsidRDefault="00FC502A" w:rsidP="00FC502A">
            <w:pPr>
              <w:pStyle w:val="TAC"/>
              <w:jc w:val="left"/>
              <w:rPr>
                <w:sz w:val="16"/>
                <w:szCs w:val="16"/>
                <w:lang w:eastAsia="zh-CN" w:bidi="ar"/>
              </w:rPr>
            </w:pPr>
            <w:r w:rsidRPr="0044437C">
              <w:rPr>
                <w:sz w:val="16"/>
                <w:szCs w:val="16"/>
                <w:lang w:eastAsia="zh-CN" w:bidi="ar"/>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099AD" w14:textId="560B768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47371" w14:textId="10CE90BB"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6D779E" w14:textId="25594AD6" w:rsidR="00FC502A" w:rsidRPr="0044437C" w:rsidRDefault="00FC502A" w:rsidP="00FC502A">
            <w:pPr>
              <w:pStyle w:val="TAL"/>
              <w:rPr>
                <w:sz w:val="16"/>
                <w:szCs w:val="16"/>
                <w:lang w:eastAsia="zh-CN" w:bidi="ar"/>
              </w:rPr>
            </w:pPr>
            <w:r w:rsidRPr="0044437C">
              <w:rPr>
                <w:sz w:val="16"/>
                <w:szCs w:val="16"/>
                <w:lang w:eastAsia="zh-CN" w:bidi="ar"/>
              </w:rPr>
              <w:t>Correction to test procedure of 6.2B.3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996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8384E5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11B4D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4157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86340" w14:textId="4EF37E81" w:rsidR="00FC502A" w:rsidRPr="0044437C" w:rsidRDefault="00FC502A" w:rsidP="00FC502A">
            <w:pPr>
              <w:pStyle w:val="TAC"/>
              <w:jc w:val="left"/>
              <w:rPr>
                <w:sz w:val="16"/>
                <w:szCs w:val="16"/>
                <w:lang w:eastAsia="zh-CN" w:bidi="ar"/>
              </w:rPr>
            </w:pPr>
            <w:r w:rsidRPr="0044437C">
              <w:rPr>
                <w:sz w:val="16"/>
                <w:szCs w:val="16"/>
                <w:lang w:eastAsia="zh-CN" w:bidi="ar"/>
              </w:rPr>
              <w:t>R5-247333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4732E" w14:textId="5F930330" w:rsidR="00FC502A" w:rsidRPr="0044437C" w:rsidRDefault="00FC502A" w:rsidP="00FC502A">
            <w:pPr>
              <w:pStyle w:val="TAC"/>
              <w:jc w:val="left"/>
              <w:rPr>
                <w:sz w:val="16"/>
                <w:szCs w:val="16"/>
                <w:lang w:eastAsia="zh-CN" w:bidi="ar"/>
              </w:rPr>
            </w:pPr>
            <w:r w:rsidRPr="0044437C">
              <w:rPr>
                <w:sz w:val="16"/>
                <w:szCs w:val="16"/>
                <w:lang w:eastAsia="zh-CN" w:bidi="ar"/>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378E2" w14:textId="25EE3D8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179C0" w14:textId="3FBC2064"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89A23" w14:textId="172E002B" w:rsidR="00FC502A" w:rsidRPr="0044437C" w:rsidRDefault="00FC502A" w:rsidP="00FC502A">
            <w:pPr>
              <w:pStyle w:val="TAL"/>
              <w:rPr>
                <w:sz w:val="16"/>
                <w:szCs w:val="16"/>
                <w:lang w:eastAsia="zh-CN" w:bidi="ar"/>
              </w:rPr>
            </w:pPr>
            <w:r w:rsidRPr="0044437C">
              <w:rPr>
                <w:sz w:val="16"/>
                <w:szCs w:val="16"/>
                <w:lang w:eastAsia="zh-CN" w:bidi="ar"/>
              </w:rPr>
              <w:t>Update of test conditions for IoT-NTN OOB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DECF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1F67D8B"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2498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CA04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4DBFE1" w14:textId="6E4901D0" w:rsidR="00FC502A" w:rsidRPr="0044437C" w:rsidRDefault="00FC502A" w:rsidP="00FC502A">
            <w:pPr>
              <w:pStyle w:val="TAC"/>
              <w:jc w:val="left"/>
              <w:rPr>
                <w:sz w:val="16"/>
                <w:szCs w:val="16"/>
                <w:lang w:eastAsia="zh-CN" w:bidi="ar"/>
              </w:rPr>
            </w:pPr>
            <w:r w:rsidRPr="0044437C">
              <w:rPr>
                <w:sz w:val="16"/>
                <w:szCs w:val="16"/>
                <w:lang w:eastAsia="zh-CN" w:bidi="ar"/>
              </w:rPr>
              <w:t>R5-247792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6C66C" w14:textId="2F3371D3" w:rsidR="00FC502A" w:rsidRPr="0044437C" w:rsidRDefault="00FC502A" w:rsidP="00FC502A">
            <w:pPr>
              <w:pStyle w:val="TAC"/>
              <w:jc w:val="left"/>
              <w:rPr>
                <w:sz w:val="16"/>
                <w:szCs w:val="16"/>
                <w:lang w:eastAsia="zh-CN" w:bidi="ar"/>
              </w:rPr>
            </w:pPr>
            <w:r w:rsidRPr="0044437C">
              <w:rPr>
                <w:sz w:val="16"/>
                <w:szCs w:val="16"/>
                <w:lang w:eastAsia="zh-CN" w:bidi="a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B6F31A" w14:textId="63A268CB"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90C6E" w14:textId="689B15FA"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7EA5AA" w14:textId="75ABD332" w:rsidR="00FC502A" w:rsidRPr="0044437C" w:rsidRDefault="00FC502A" w:rsidP="00FC502A">
            <w:pPr>
              <w:pStyle w:val="TAL"/>
              <w:rPr>
                <w:sz w:val="16"/>
                <w:szCs w:val="16"/>
                <w:lang w:eastAsia="zh-CN" w:bidi="ar"/>
              </w:rPr>
            </w:pPr>
            <w:r w:rsidRPr="0044437C">
              <w:rPr>
                <w:sz w:val="16"/>
                <w:szCs w:val="16"/>
                <w:lang w:eastAsia="zh-CN" w:bidi="ar"/>
              </w:rPr>
              <w:t>Correction to TC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62C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4F7B2C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E4F47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46FB9"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BEDFE7" w14:textId="01D7786F" w:rsidR="00FC502A" w:rsidRPr="0044437C" w:rsidRDefault="00FC502A" w:rsidP="00FC502A">
            <w:pPr>
              <w:pStyle w:val="TAC"/>
              <w:jc w:val="left"/>
              <w:rPr>
                <w:sz w:val="16"/>
                <w:szCs w:val="16"/>
                <w:lang w:eastAsia="zh-CN" w:bidi="ar"/>
              </w:rPr>
            </w:pPr>
            <w:r w:rsidRPr="0044437C">
              <w:rPr>
                <w:sz w:val="16"/>
                <w:szCs w:val="16"/>
                <w:lang w:eastAsia="zh-CN" w:bidi="ar"/>
              </w:rPr>
              <w:t>R5-247796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76A3" w14:textId="20A6F6AF" w:rsidR="00FC502A" w:rsidRPr="0044437C" w:rsidRDefault="00FC502A" w:rsidP="00FC502A">
            <w:pPr>
              <w:pStyle w:val="TAC"/>
              <w:jc w:val="left"/>
              <w:rPr>
                <w:sz w:val="16"/>
                <w:szCs w:val="16"/>
                <w:lang w:eastAsia="zh-CN" w:bidi="ar"/>
              </w:rPr>
            </w:pPr>
            <w:r w:rsidRPr="0044437C">
              <w:rPr>
                <w:sz w:val="16"/>
                <w:szCs w:val="16"/>
                <w:lang w:eastAsia="zh-CN" w:bidi="a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41D43" w14:textId="40524967"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6936" w14:textId="2FD6C6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7F63D" w14:textId="24024629" w:rsidR="00FC502A" w:rsidRPr="0044437C" w:rsidRDefault="00FC502A" w:rsidP="00FC502A">
            <w:pPr>
              <w:pStyle w:val="TAL"/>
              <w:rPr>
                <w:sz w:val="16"/>
                <w:szCs w:val="16"/>
                <w:lang w:eastAsia="zh-CN" w:bidi="ar"/>
              </w:rPr>
            </w:pPr>
            <w:r w:rsidRPr="0044437C">
              <w:rPr>
                <w:sz w:val="16"/>
                <w:szCs w:val="16"/>
                <w:lang w:eastAsia="zh-CN" w:bidi="ar"/>
              </w:rPr>
              <w:t>Addition of band 253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FC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A9E1AF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CB1"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9DF68C"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0849A0" w14:textId="4233F525" w:rsidR="00FC502A" w:rsidRPr="0044437C" w:rsidRDefault="00FC502A" w:rsidP="00FC502A">
            <w:pPr>
              <w:pStyle w:val="TAC"/>
              <w:jc w:val="left"/>
              <w:rPr>
                <w:sz w:val="16"/>
                <w:szCs w:val="16"/>
                <w:lang w:eastAsia="zh-CN" w:bidi="ar"/>
              </w:rPr>
            </w:pPr>
            <w:r w:rsidRPr="0044437C">
              <w:rPr>
                <w:sz w:val="16"/>
                <w:szCs w:val="16"/>
                <w:lang w:eastAsia="zh-CN" w:bidi="ar"/>
              </w:rPr>
              <w:t>R5-247797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D6720" w14:textId="5D7FF97C" w:rsidR="00FC502A" w:rsidRPr="0044437C" w:rsidRDefault="00FC502A" w:rsidP="00FC502A">
            <w:pPr>
              <w:pStyle w:val="TAC"/>
              <w:jc w:val="left"/>
              <w:rPr>
                <w:sz w:val="16"/>
                <w:szCs w:val="16"/>
                <w:lang w:eastAsia="zh-CN" w:bidi="ar"/>
              </w:rPr>
            </w:pPr>
            <w:r w:rsidRPr="0044437C">
              <w:rPr>
                <w:sz w:val="16"/>
                <w:szCs w:val="16"/>
                <w:lang w:eastAsia="zh-CN" w:bidi="ar"/>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A14F6" w14:textId="1192F66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2EF24" w14:textId="4E034D3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D26C0" w14:textId="6EE4295B" w:rsidR="00FC502A" w:rsidRPr="0044437C" w:rsidRDefault="00FC502A" w:rsidP="00FC502A">
            <w:pPr>
              <w:pStyle w:val="TAL"/>
              <w:rPr>
                <w:sz w:val="16"/>
                <w:szCs w:val="16"/>
                <w:lang w:eastAsia="zh-CN" w:bidi="ar"/>
              </w:rPr>
            </w:pPr>
            <w:r w:rsidRPr="0044437C">
              <w:rPr>
                <w:sz w:val="16"/>
                <w:szCs w:val="16"/>
                <w:lang w:eastAsia="zh-CN" w:bidi="ar"/>
              </w:rPr>
              <w:t>Modifications of the table note to further clarify the required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452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5C636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E45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F5D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4C78E" w14:textId="5E505679" w:rsidR="00FC502A" w:rsidRPr="0044437C" w:rsidRDefault="00FC502A" w:rsidP="00FC502A">
            <w:pPr>
              <w:pStyle w:val="TAC"/>
              <w:jc w:val="left"/>
              <w:rPr>
                <w:sz w:val="16"/>
                <w:szCs w:val="16"/>
                <w:lang w:eastAsia="zh-CN" w:bidi="ar"/>
              </w:rPr>
            </w:pPr>
            <w:r w:rsidRPr="0044437C">
              <w:rPr>
                <w:sz w:val="16"/>
                <w:szCs w:val="16"/>
                <w:lang w:eastAsia="zh-CN" w:bidi="ar"/>
              </w:rPr>
              <w:t>R5-247851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86323" w14:textId="6FB53C18" w:rsidR="00FC502A" w:rsidRPr="0044437C" w:rsidRDefault="00FC502A" w:rsidP="00FC502A">
            <w:pPr>
              <w:pStyle w:val="TAC"/>
              <w:jc w:val="left"/>
              <w:rPr>
                <w:sz w:val="16"/>
                <w:szCs w:val="16"/>
                <w:lang w:eastAsia="zh-CN" w:bidi="ar"/>
              </w:rPr>
            </w:pPr>
            <w:r w:rsidRPr="0044437C">
              <w:rPr>
                <w:sz w:val="16"/>
                <w:szCs w:val="16"/>
                <w:lang w:eastAsia="zh-CN" w:bidi="ar"/>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FF34D" w14:textId="16CF691F"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DD03" w14:textId="2E007C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ACA8AA" w14:textId="010EF34C" w:rsidR="00FC502A" w:rsidRPr="0044437C" w:rsidRDefault="00FC502A" w:rsidP="00FC502A">
            <w:pPr>
              <w:pStyle w:val="TAL"/>
              <w:rPr>
                <w:sz w:val="16"/>
                <w:szCs w:val="16"/>
                <w:lang w:eastAsia="zh-CN" w:bidi="ar"/>
              </w:rPr>
            </w:pPr>
            <w:r w:rsidRPr="0044437C">
              <w:rPr>
                <w:sz w:val="16"/>
                <w:szCs w:val="16"/>
                <w:lang w:eastAsia="zh-CN" w:bidi="ar"/>
              </w:rPr>
              <w:t>Include Notes to further specify test frequency selection criteria of Annex K.1.1 and K.1.2 in the cases when UE supports only one band or supports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F3CCD"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9902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E6C05"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2AA1F"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254AD8" w14:textId="4B123C1E" w:rsidR="00FC502A" w:rsidRPr="0044437C" w:rsidRDefault="00FC502A" w:rsidP="00FC502A">
            <w:pPr>
              <w:pStyle w:val="TAC"/>
              <w:jc w:val="left"/>
              <w:rPr>
                <w:sz w:val="16"/>
                <w:szCs w:val="16"/>
                <w:lang w:eastAsia="zh-CN" w:bidi="ar"/>
              </w:rPr>
            </w:pPr>
            <w:r w:rsidRPr="0044437C">
              <w:rPr>
                <w:sz w:val="16"/>
                <w:szCs w:val="16"/>
                <w:lang w:eastAsia="zh-CN" w:bidi="ar"/>
              </w:rPr>
              <w:t>R5-247916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5034D" w14:textId="63AB0FEB" w:rsidR="00FC502A" w:rsidRPr="0044437C" w:rsidRDefault="00FC502A" w:rsidP="00FC502A">
            <w:pPr>
              <w:pStyle w:val="TAC"/>
              <w:jc w:val="left"/>
              <w:rPr>
                <w:sz w:val="16"/>
                <w:szCs w:val="16"/>
                <w:lang w:eastAsia="zh-CN" w:bidi="ar"/>
              </w:rPr>
            </w:pPr>
            <w:r w:rsidRPr="0044437C">
              <w:rPr>
                <w:sz w:val="16"/>
                <w:szCs w:val="16"/>
                <w:lang w:eastAsia="zh-CN" w:bidi="ar"/>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4CA214" w14:textId="348E897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8B78" w14:textId="5B3C143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DD48E5" w14:textId="30E868F8" w:rsidR="00FC502A" w:rsidRPr="0044437C" w:rsidRDefault="00FC502A" w:rsidP="00FC502A">
            <w:pPr>
              <w:pStyle w:val="TAL"/>
              <w:rPr>
                <w:sz w:val="16"/>
                <w:szCs w:val="16"/>
                <w:lang w:eastAsia="zh-CN" w:bidi="ar"/>
              </w:rPr>
            </w:pPr>
            <w:r w:rsidRPr="0044437C">
              <w:rPr>
                <w:sz w:val="16"/>
                <w:szCs w:val="16"/>
                <w:lang w:eastAsia="zh-CN" w:bidi="ar"/>
              </w:rPr>
              <w:t>min test time update for nb-ntn npdcch and npdsch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62E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673AE" w:rsidRPr="0044437C" w14:paraId="388E003D"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9D2A58" w14:textId="5BC2A991"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E57A6" w14:textId="224A7FD2"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54171" w14:textId="075949D7" w:rsidR="00B011F4" w:rsidRPr="0044437C" w:rsidRDefault="00B011F4" w:rsidP="00B011F4">
            <w:pPr>
              <w:pStyle w:val="TAC"/>
              <w:jc w:val="left"/>
              <w:rPr>
                <w:sz w:val="16"/>
                <w:szCs w:val="16"/>
                <w:lang w:eastAsia="zh-CN" w:bidi="ar"/>
              </w:rPr>
            </w:pPr>
            <w:r w:rsidRPr="0044437C">
              <w:rPr>
                <w:sz w:val="16"/>
                <w:szCs w:val="16"/>
                <w:lang w:eastAsia="zh-CN" w:bidi="ar"/>
              </w:rPr>
              <w:t>R5-250099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4021" w14:textId="2387742E" w:rsidR="00B011F4" w:rsidRPr="0044437C" w:rsidRDefault="00B011F4" w:rsidP="00B011F4">
            <w:pPr>
              <w:pStyle w:val="TAC"/>
              <w:jc w:val="left"/>
              <w:rPr>
                <w:sz w:val="16"/>
                <w:szCs w:val="16"/>
                <w:lang w:eastAsia="zh-CN" w:bidi="ar"/>
              </w:rPr>
            </w:pPr>
            <w:r w:rsidRPr="0044437C">
              <w:rPr>
                <w:sz w:val="16"/>
                <w:szCs w:val="16"/>
                <w:lang w:eastAsia="zh-CN" w:bidi="ar"/>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44EEAF" w14:textId="1E80C44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67FF" w14:textId="4CF6C12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F372DC" w14:textId="48E2EC7B" w:rsidR="00B011F4" w:rsidRPr="0044437C" w:rsidRDefault="00B011F4" w:rsidP="00B011F4">
            <w:pPr>
              <w:pStyle w:val="TAL"/>
              <w:rPr>
                <w:sz w:val="16"/>
                <w:szCs w:val="16"/>
                <w:lang w:eastAsia="zh-CN" w:bidi="ar"/>
              </w:rPr>
            </w:pPr>
            <w:r w:rsidRPr="0044437C">
              <w:rPr>
                <w:sz w:val="16"/>
                <w:szCs w:val="16"/>
                <w:lang w:eastAsia="zh-CN" w:bidi="ar"/>
              </w:rPr>
              <w:t>Addition of EIRP density requirements for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37DE" w14:textId="133FCECE"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550340C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3E80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8919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5699A" w14:textId="07726366" w:rsidR="00B011F4" w:rsidRPr="0044437C" w:rsidRDefault="00B011F4" w:rsidP="00B011F4">
            <w:pPr>
              <w:pStyle w:val="TAC"/>
              <w:jc w:val="left"/>
              <w:rPr>
                <w:sz w:val="16"/>
                <w:szCs w:val="16"/>
                <w:lang w:eastAsia="zh-CN" w:bidi="ar"/>
              </w:rPr>
            </w:pPr>
            <w:r w:rsidRPr="0044437C">
              <w:rPr>
                <w:sz w:val="16"/>
                <w:szCs w:val="16"/>
                <w:lang w:eastAsia="zh-CN" w:bidi="ar"/>
              </w:rPr>
              <w:t>R5-250100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1116F" w14:textId="315C6AC1" w:rsidR="00B011F4" w:rsidRPr="0044437C" w:rsidRDefault="00B011F4" w:rsidP="00B011F4">
            <w:pPr>
              <w:pStyle w:val="TAC"/>
              <w:jc w:val="left"/>
              <w:rPr>
                <w:sz w:val="16"/>
                <w:szCs w:val="16"/>
                <w:lang w:eastAsia="zh-CN" w:bidi="ar"/>
              </w:rPr>
            </w:pPr>
            <w:r w:rsidRPr="0044437C">
              <w:rPr>
                <w:sz w:val="16"/>
                <w:szCs w:val="16"/>
                <w:lang w:eastAsia="zh-CN" w:bidi="ar"/>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BD05" w14:textId="41783E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E3FA8" w14:textId="3D001DBD"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CFDE1" w14:textId="6F47E95A" w:rsidR="00B011F4" w:rsidRPr="0044437C" w:rsidRDefault="00B011F4" w:rsidP="00B011F4">
            <w:pPr>
              <w:pStyle w:val="TAL"/>
              <w:rPr>
                <w:sz w:val="16"/>
                <w:szCs w:val="16"/>
                <w:lang w:eastAsia="zh-CN" w:bidi="ar"/>
              </w:rPr>
            </w:pPr>
            <w:r w:rsidRPr="0044437C">
              <w:rPr>
                <w:sz w:val="16"/>
                <w:szCs w:val="16"/>
                <w:lang w:eastAsia="zh-CN" w:bidi="ar"/>
              </w:rPr>
              <w:t>Addition of new TC 6.5A.3.3 A-SEM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5F28"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1AE388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9037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6002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91FED6" w14:textId="4A5BEC90" w:rsidR="00B011F4" w:rsidRPr="0044437C" w:rsidRDefault="00B011F4" w:rsidP="00B011F4">
            <w:pPr>
              <w:pStyle w:val="TAC"/>
              <w:jc w:val="left"/>
              <w:rPr>
                <w:sz w:val="16"/>
                <w:szCs w:val="16"/>
                <w:lang w:eastAsia="zh-CN" w:bidi="ar"/>
              </w:rPr>
            </w:pPr>
            <w:r w:rsidRPr="0044437C">
              <w:rPr>
                <w:sz w:val="16"/>
                <w:szCs w:val="16"/>
                <w:lang w:eastAsia="zh-CN" w:bidi="ar"/>
              </w:rPr>
              <w:t>R5-250101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A49EF" w14:textId="4881A756" w:rsidR="00B011F4" w:rsidRPr="0044437C" w:rsidRDefault="00B011F4" w:rsidP="00B011F4">
            <w:pPr>
              <w:pStyle w:val="TAC"/>
              <w:jc w:val="left"/>
              <w:rPr>
                <w:sz w:val="16"/>
                <w:szCs w:val="16"/>
                <w:lang w:eastAsia="zh-CN" w:bidi="ar"/>
              </w:rPr>
            </w:pPr>
            <w:r w:rsidRPr="0044437C">
              <w:rPr>
                <w:sz w:val="16"/>
                <w:szCs w:val="16"/>
                <w:lang w:eastAsia="zh-CN" w:bidi="ar"/>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28C5" w14:textId="30FD799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FEA54" w14:textId="072F610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2D6D6A" w14:textId="2C86AAC6" w:rsidR="00B011F4" w:rsidRPr="0044437C" w:rsidRDefault="00B011F4" w:rsidP="00B011F4">
            <w:pPr>
              <w:pStyle w:val="TAL"/>
              <w:rPr>
                <w:sz w:val="16"/>
                <w:szCs w:val="16"/>
                <w:lang w:eastAsia="zh-CN" w:bidi="ar"/>
              </w:rPr>
            </w:pPr>
            <w:r w:rsidRPr="0044437C">
              <w:rPr>
                <w:sz w:val="16"/>
                <w:szCs w:val="16"/>
                <w:lang w:eastAsia="zh-CN" w:bidi="ar"/>
              </w:rPr>
              <w:t>Addition of new TC 6.5B.3.3 A-SEM for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2744"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8364DC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BF063"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1A8C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B5D26F" w14:textId="438F261B" w:rsidR="00B011F4" w:rsidRPr="0044437C" w:rsidRDefault="00B011F4" w:rsidP="00B011F4">
            <w:pPr>
              <w:pStyle w:val="TAC"/>
              <w:jc w:val="left"/>
              <w:rPr>
                <w:sz w:val="16"/>
                <w:szCs w:val="16"/>
                <w:lang w:eastAsia="zh-CN" w:bidi="ar"/>
              </w:rPr>
            </w:pPr>
            <w:r w:rsidRPr="0044437C">
              <w:rPr>
                <w:sz w:val="16"/>
                <w:szCs w:val="16"/>
                <w:lang w:eastAsia="zh-CN" w:bidi="ar"/>
              </w:rPr>
              <w:t>R5-250104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6BFDE" w14:textId="3FAA90C7" w:rsidR="00B011F4" w:rsidRPr="0044437C" w:rsidRDefault="00B011F4" w:rsidP="00B011F4">
            <w:pPr>
              <w:pStyle w:val="TAC"/>
              <w:jc w:val="left"/>
              <w:rPr>
                <w:sz w:val="16"/>
                <w:szCs w:val="16"/>
                <w:lang w:eastAsia="zh-CN" w:bidi="ar"/>
              </w:rPr>
            </w:pPr>
            <w:r w:rsidRPr="0044437C">
              <w:rPr>
                <w:sz w:val="16"/>
                <w:szCs w:val="16"/>
                <w:lang w:eastAsia="zh-CN" w:bidi="ar"/>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B95CB" w14:textId="0D80FB7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E6709" w14:textId="283B973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439963" w14:textId="7D81A5CD" w:rsidR="00B011F4" w:rsidRPr="0044437C" w:rsidRDefault="00B011F4" w:rsidP="00B011F4">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51F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1B0C3E9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51755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0A75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EF6DD3" w14:textId="65B5B2D2" w:rsidR="00B011F4" w:rsidRPr="0044437C" w:rsidRDefault="00B011F4" w:rsidP="00B011F4">
            <w:pPr>
              <w:pStyle w:val="TAC"/>
              <w:jc w:val="left"/>
              <w:rPr>
                <w:sz w:val="16"/>
                <w:szCs w:val="16"/>
                <w:lang w:eastAsia="zh-CN" w:bidi="ar"/>
              </w:rPr>
            </w:pPr>
            <w:r w:rsidRPr="0044437C">
              <w:rPr>
                <w:sz w:val="16"/>
                <w:szCs w:val="16"/>
                <w:lang w:eastAsia="zh-CN" w:bidi="ar"/>
              </w:rPr>
              <w:t>R5-250362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EF40" w14:textId="1123E48E" w:rsidR="00B011F4" w:rsidRPr="0044437C" w:rsidRDefault="00B011F4" w:rsidP="00B011F4">
            <w:pPr>
              <w:pStyle w:val="TAC"/>
              <w:jc w:val="left"/>
              <w:rPr>
                <w:sz w:val="16"/>
                <w:szCs w:val="16"/>
                <w:lang w:eastAsia="zh-CN" w:bidi="ar"/>
              </w:rPr>
            </w:pPr>
            <w:r w:rsidRPr="0044437C">
              <w:rPr>
                <w:sz w:val="16"/>
                <w:szCs w:val="16"/>
                <w:lang w:eastAsia="zh-CN" w:bidi="ar"/>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B3B8C" w14:textId="2903E67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46C6" w14:textId="15AC422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1FD665" w14:textId="513F62D6" w:rsidR="00B011F4" w:rsidRPr="0044437C" w:rsidRDefault="00B011F4" w:rsidP="00B011F4">
            <w:pPr>
              <w:pStyle w:val="TAL"/>
              <w:rPr>
                <w:sz w:val="16"/>
                <w:szCs w:val="16"/>
                <w:lang w:eastAsia="zh-CN" w:bidi="ar"/>
              </w:rPr>
            </w:pPr>
            <w:r w:rsidRPr="0044437C">
              <w:rPr>
                <w:sz w:val="16"/>
                <w:szCs w:val="16"/>
                <w:lang w:eastAsia="zh-CN" w:bidi="ar"/>
              </w:rPr>
              <w:t>Modify transmit power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D0E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5BF381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C8D6C8"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4808A"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3E55B" w14:textId="069A1A67" w:rsidR="00B011F4" w:rsidRPr="0044437C" w:rsidRDefault="00B011F4" w:rsidP="00B011F4">
            <w:pPr>
              <w:pStyle w:val="TAC"/>
              <w:jc w:val="left"/>
              <w:rPr>
                <w:sz w:val="16"/>
                <w:szCs w:val="16"/>
                <w:lang w:eastAsia="zh-CN" w:bidi="ar"/>
              </w:rPr>
            </w:pPr>
            <w:r w:rsidRPr="0044437C">
              <w:rPr>
                <w:sz w:val="16"/>
                <w:szCs w:val="16"/>
                <w:lang w:eastAsia="zh-CN" w:bidi="ar"/>
              </w:rPr>
              <w:t>R5-250363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2A8E1" w14:textId="0C71FE54" w:rsidR="00B011F4" w:rsidRPr="0044437C" w:rsidRDefault="00B011F4" w:rsidP="00B011F4">
            <w:pPr>
              <w:pStyle w:val="TAC"/>
              <w:jc w:val="left"/>
              <w:rPr>
                <w:sz w:val="16"/>
                <w:szCs w:val="16"/>
                <w:lang w:eastAsia="zh-CN" w:bidi="ar"/>
              </w:rPr>
            </w:pPr>
            <w:r w:rsidRPr="0044437C">
              <w:rPr>
                <w:sz w:val="16"/>
                <w:szCs w:val="16"/>
                <w:lang w:eastAsia="zh-CN" w:bidi="ar"/>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B58AE5" w14:textId="0C36862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E2DC8" w14:textId="22C645E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4F5382" w14:textId="5AD8E6C3" w:rsidR="00B011F4" w:rsidRPr="0044437C" w:rsidRDefault="00B011F4" w:rsidP="00B011F4">
            <w:pPr>
              <w:pStyle w:val="TAL"/>
              <w:rPr>
                <w:sz w:val="16"/>
                <w:szCs w:val="16"/>
                <w:lang w:eastAsia="zh-CN" w:bidi="ar"/>
              </w:rPr>
            </w:pPr>
            <w:r w:rsidRPr="0044437C">
              <w:rPr>
                <w:sz w:val="16"/>
                <w:szCs w:val="16"/>
                <w:lang w:eastAsia="zh-CN" w:bidi="ar"/>
              </w:rPr>
              <w:t>Modify output power dynamics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37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946927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D7033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479A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DAE523" w14:textId="60F39B69" w:rsidR="00B011F4" w:rsidRPr="0044437C" w:rsidRDefault="00B011F4" w:rsidP="00B011F4">
            <w:pPr>
              <w:pStyle w:val="TAC"/>
              <w:jc w:val="left"/>
              <w:rPr>
                <w:sz w:val="16"/>
                <w:szCs w:val="16"/>
                <w:lang w:eastAsia="zh-CN" w:bidi="ar"/>
              </w:rPr>
            </w:pPr>
            <w:r w:rsidRPr="0044437C">
              <w:rPr>
                <w:sz w:val="16"/>
                <w:szCs w:val="16"/>
                <w:lang w:eastAsia="zh-CN" w:bidi="ar"/>
              </w:rPr>
              <w:t>R5-250365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54CC7" w14:textId="2B73F1A1" w:rsidR="00B011F4" w:rsidRPr="0044437C" w:rsidRDefault="00B011F4" w:rsidP="00B011F4">
            <w:pPr>
              <w:pStyle w:val="TAC"/>
              <w:jc w:val="left"/>
              <w:rPr>
                <w:sz w:val="16"/>
                <w:szCs w:val="16"/>
                <w:lang w:eastAsia="zh-CN" w:bidi="ar"/>
              </w:rPr>
            </w:pPr>
            <w:r w:rsidRPr="0044437C">
              <w:rPr>
                <w:sz w:val="16"/>
                <w:szCs w:val="16"/>
                <w:lang w:eastAsia="zh-CN" w:bidi="ar"/>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AF38B3" w14:textId="1A09710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EECAA" w14:textId="7740D9B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6A1418" w14:textId="4C0D18A7" w:rsidR="00B011F4" w:rsidRPr="0044437C" w:rsidRDefault="00B011F4" w:rsidP="00B011F4">
            <w:pPr>
              <w:pStyle w:val="TAL"/>
              <w:rPr>
                <w:sz w:val="16"/>
                <w:szCs w:val="16"/>
                <w:lang w:eastAsia="zh-CN" w:bidi="ar"/>
              </w:rPr>
            </w:pPr>
            <w:r w:rsidRPr="0044437C">
              <w:rPr>
                <w:sz w:val="16"/>
                <w:szCs w:val="16"/>
                <w:lang w:eastAsia="zh-CN" w:bidi="ar"/>
              </w:rPr>
              <w:t>Modify transmit signal quality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1AA7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77EEC5D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6CDDC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413C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F67008" w14:textId="7C9DFB9C" w:rsidR="00B011F4" w:rsidRPr="0044437C" w:rsidRDefault="00B011F4" w:rsidP="00B011F4">
            <w:pPr>
              <w:pStyle w:val="TAC"/>
              <w:jc w:val="left"/>
              <w:rPr>
                <w:sz w:val="16"/>
                <w:szCs w:val="16"/>
                <w:lang w:eastAsia="zh-CN" w:bidi="ar"/>
              </w:rPr>
            </w:pPr>
            <w:r w:rsidRPr="0044437C">
              <w:rPr>
                <w:sz w:val="16"/>
                <w:szCs w:val="16"/>
                <w:lang w:eastAsia="zh-CN" w:bidi="ar"/>
              </w:rPr>
              <w:t>R5-250366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4E774" w14:textId="0DED8E6A" w:rsidR="00B011F4" w:rsidRPr="0044437C" w:rsidRDefault="00B011F4" w:rsidP="00B011F4">
            <w:pPr>
              <w:pStyle w:val="TAC"/>
              <w:jc w:val="left"/>
              <w:rPr>
                <w:sz w:val="16"/>
                <w:szCs w:val="16"/>
                <w:lang w:eastAsia="zh-CN" w:bidi="ar"/>
              </w:rPr>
            </w:pPr>
            <w:r w:rsidRPr="0044437C">
              <w:rPr>
                <w:sz w:val="16"/>
                <w:szCs w:val="16"/>
                <w:lang w:eastAsia="zh-CN" w:bidi="ar"/>
              </w:rPr>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0336A" w14:textId="6D7D23E4"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16763" w14:textId="74D6C22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4820CD" w14:textId="61927458" w:rsidR="00B011F4" w:rsidRPr="0044437C" w:rsidRDefault="00B011F4" w:rsidP="00B011F4">
            <w:pPr>
              <w:pStyle w:val="TAL"/>
              <w:rPr>
                <w:sz w:val="16"/>
                <w:szCs w:val="16"/>
                <w:lang w:eastAsia="zh-CN" w:bidi="ar"/>
              </w:rPr>
            </w:pPr>
            <w:r w:rsidRPr="0044437C">
              <w:rPr>
                <w:sz w:val="16"/>
                <w:szCs w:val="16"/>
                <w:lang w:eastAsia="zh-CN" w:bidi="ar"/>
              </w:rPr>
              <w:t>Modify reference sensitivity power level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18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B0868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29C1D9"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E606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C4F63B" w14:textId="53CA8229" w:rsidR="00B011F4" w:rsidRPr="0044437C" w:rsidRDefault="00B011F4" w:rsidP="00B011F4">
            <w:pPr>
              <w:pStyle w:val="TAC"/>
              <w:jc w:val="left"/>
              <w:rPr>
                <w:sz w:val="16"/>
                <w:szCs w:val="16"/>
                <w:lang w:eastAsia="zh-CN" w:bidi="ar"/>
              </w:rPr>
            </w:pPr>
            <w:r w:rsidRPr="0044437C">
              <w:rPr>
                <w:sz w:val="16"/>
                <w:szCs w:val="16"/>
                <w:lang w:eastAsia="zh-CN" w:bidi="ar"/>
              </w:rPr>
              <w:t>R5-250367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712B9" w14:textId="6DE475B0" w:rsidR="00B011F4" w:rsidRPr="0044437C" w:rsidRDefault="00B011F4" w:rsidP="00B011F4">
            <w:pPr>
              <w:pStyle w:val="TAC"/>
              <w:jc w:val="left"/>
              <w:rPr>
                <w:sz w:val="16"/>
                <w:szCs w:val="16"/>
                <w:lang w:eastAsia="zh-CN" w:bidi="ar"/>
              </w:rPr>
            </w:pPr>
            <w:r w:rsidRPr="0044437C">
              <w:rPr>
                <w:sz w:val="16"/>
                <w:szCs w:val="16"/>
                <w:lang w:eastAsia="zh-CN" w:bidi="ar"/>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5FC27" w14:textId="7083E1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3FCE" w14:textId="0E6C735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47A14C" w14:textId="19F6E019" w:rsidR="00B011F4" w:rsidRPr="0044437C" w:rsidRDefault="00B011F4" w:rsidP="00B011F4">
            <w:pPr>
              <w:pStyle w:val="TAL"/>
              <w:rPr>
                <w:sz w:val="16"/>
                <w:szCs w:val="16"/>
                <w:lang w:eastAsia="zh-CN" w:bidi="ar"/>
              </w:rPr>
            </w:pPr>
            <w:r w:rsidRPr="0044437C">
              <w:rPr>
                <w:sz w:val="16"/>
                <w:szCs w:val="16"/>
                <w:lang w:eastAsia="zh-CN" w:bidi="ar"/>
              </w:rPr>
              <w:t>Modify out of band blocking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3A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3046D7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4ED2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1A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85BA4D" w14:textId="1AF04DB7" w:rsidR="00B011F4" w:rsidRPr="0044437C" w:rsidRDefault="00B011F4" w:rsidP="00B011F4">
            <w:pPr>
              <w:pStyle w:val="TAC"/>
              <w:jc w:val="left"/>
              <w:rPr>
                <w:sz w:val="16"/>
                <w:szCs w:val="16"/>
                <w:lang w:eastAsia="zh-CN" w:bidi="ar"/>
              </w:rPr>
            </w:pPr>
            <w:r w:rsidRPr="0044437C">
              <w:rPr>
                <w:sz w:val="16"/>
                <w:szCs w:val="16"/>
                <w:lang w:eastAsia="zh-CN" w:bidi="ar"/>
              </w:rPr>
              <w:t>R5-250368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D778" w14:textId="71906DA5" w:rsidR="00B011F4" w:rsidRPr="0044437C" w:rsidRDefault="00B011F4" w:rsidP="00B011F4">
            <w:pPr>
              <w:pStyle w:val="TAC"/>
              <w:jc w:val="left"/>
              <w:rPr>
                <w:sz w:val="16"/>
                <w:szCs w:val="16"/>
                <w:lang w:eastAsia="zh-CN" w:bidi="ar"/>
              </w:rPr>
            </w:pPr>
            <w:r w:rsidRPr="0044437C">
              <w:rPr>
                <w:sz w:val="16"/>
                <w:szCs w:val="16"/>
                <w:lang w:eastAsia="zh-CN" w:bidi="ar"/>
              </w:rPr>
              <w:t>0079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7ED29D" w14:textId="4CCB4BE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29778" w14:textId="2E2AB0C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59A68B" w14:textId="26911162" w:rsidR="00B011F4" w:rsidRPr="0044437C" w:rsidRDefault="00B011F4" w:rsidP="00B011F4">
            <w:pPr>
              <w:pStyle w:val="TAL"/>
              <w:rPr>
                <w:sz w:val="16"/>
                <w:szCs w:val="16"/>
                <w:lang w:eastAsia="zh-CN" w:bidi="ar"/>
              </w:rPr>
            </w:pPr>
            <w:r w:rsidRPr="0044437C">
              <w:rPr>
                <w:sz w:val="16"/>
                <w:szCs w:val="16"/>
                <w:lang w:eastAsia="zh-CN" w:bidi="ar"/>
              </w:rPr>
              <w:t>Modify receiver characteristics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F511"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477724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80B0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AF5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D501D" w14:textId="0FE231C3" w:rsidR="00B011F4" w:rsidRPr="0044437C" w:rsidRDefault="00B011F4" w:rsidP="00B011F4">
            <w:pPr>
              <w:pStyle w:val="TAC"/>
              <w:jc w:val="left"/>
              <w:rPr>
                <w:sz w:val="16"/>
                <w:szCs w:val="16"/>
                <w:lang w:eastAsia="zh-CN" w:bidi="ar"/>
              </w:rPr>
            </w:pPr>
            <w:r w:rsidRPr="0044437C">
              <w:rPr>
                <w:sz w:val="16"/>
                <w:szCs w:val="16"/>
                <w:lang w:eastAsia="zh-CN" w:bidi="ar"/>
              </w:rPr>
              <w:t>R5-250507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5EB3" w14:textId="36CDC646" w:rsidR="00B011F4" w:rsidRPr="0044437C" w:rsidRDefault="00B011F4" w:rsidP="00B011F4">
            <w:pPr>
              <w:pStyle w:val="TAC"/>
              <w:jc w:val="left"/>
              <w:rPr>
                <w:sz w:val="16"/>
                <w:szCs w:val="16"/>
                <w:lang w:eastAsia="zh-CN" w:bidi="ar"/>
              </w:rPr>
            </w:pPr>
            <w:r w:rsidRPr="0044437C">
              <w:rPr>
                <w:sz w:val="16"/>
                <w:szCs w:val="16"/>
                <w:lang w:eastAsia="zh-CN" w:bidi="ar"/>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8BDAA" w14:textId="0F3C33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0E4EB" w14:textId="138E188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5AF41F" w14:textId="17A6443B" w:rsidR="00B011F4" w:rsidRPr="0044437C" w:rsidRDefault="00B011F4" w:rsidP="00B011F4">
            <w:pPr>
              <w:pStyle w:val="TAL"/>
              <w:rPr>
                <w:sz w:val="16"/>
                <w:szCs w:val="16"/>
                <w:lang w:eastAsia="zh-CN" w:bidi="ar"/>
              </w:rPr>
            </w:pPr>
            <w:r w:rsidRPr="0044437C">
              <w:rPr>
                <w:sz w:val="16"/>
                <w:szCs w:val="16"/>
                <w:lang w:eastAsia="zh-CN" w:bidi="ar"/>
              </w:rPr>
              <w:t>Modify output RF spectrum emissions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0B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97C3E4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6711CA"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2349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9811F" w14:textId="739BB5DE" w:rsidR="00B011F4" w:rsidRPr="0044437C" w:rsidRDefault="00B011F4" w:rsidP="00B011F4">
            <w:pPr>
              <w:pStyle w:val="TAC"/>
              <w:jc w:val="left"/>
              <w:rPr>
                <w:sz w:val="16"/>
                <w:szCs w:val="16"/>
                <w:lang w:eastAsia="zh-CN" w:bidi="ar"/>
              </w:rPr>
            </w:pPr>
            <w:r w:rsidRPr="0044437C">
              <w:rPr>
                <w:sz w:val="16"/>
                <w:szCs w:val="16"/>
                <w:lang w:eastAsia="zh-CN" w:bidi="ar"/>
              </w:rPr>
              <w:t>R5-250627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2F12" w14:textId="4D4F6F12" w:rsidR="00B011F4" w:rsidRPr="0044437C" w:rsidRDefault="00B011F4" w:rsidP="00B011F4">
            <w:pPr>
              <w:pStyle w:val="TAC"/>
              <w:jc w:val="left"/>
              <w:rPr>
                <w:sz w:val="16"/>
                <w:szCs w:val="16"/>
                <w:lang w:eastAsia="zh-CN" w:bidi="ar"/>
              </w:rPr>
            </w:pPr>
            <w:r w:rsidRPr="0044437C">
              <w:rPr>
                <w:sz w:val="16"/>
                <w:szCs w:val="16"/>
                <w:lang w:eastAsia="zh-CN" w:bidi="ar"/>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990D8" w14:textId="7B64EDB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67701" w14:textId="69FF653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000E40" w14:textId="330D3902" w:rsidR="00B011F4" w:rsidRPr="0044437C" w:rsidRDefault="00B011F4" w:rsidP="00B011F4">
            <w:pPr>
              <w:pStyle w:val="TAL"/>
              <w:rPr>
                <w:sz w:val="16"/>
                <w:szCs w:val="16"/>
                <w:lang w:eastAsia="zh-CN" w:bidi="ar"/>
              </w:rPr>
            </w:pPr>
            <w:r w:rsidRPr="0044437C">
              <w:rPr>
                <w:sz w:val="16"/>
                <w:szCs w:val="16"/>
                <w:lang w:eastAsia="zh-CN" w:bidi="ar"/>
              </w:rPr>
              <w:t>Update of test conditions for category M1 NTN out-of-band blocking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F59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F2527A9"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6F09F4"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CAC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B8245B" w14:textId="379CF00C" w:rsidR="00B011F4" w:rsidRPr="0044437C" w:rsidRDefault="00B011F4" w:rsidP="00B011F4">
            <w:pPr>
              <w:pStyle w:val="TAC"/>
              <w:jc w:val="left"/>
              <w:rPr>
                <w:sz w:val="16"/>
                <w:szCs w:val="16"/>
                <w:lang w:eastAsia="zh-CN" w:bidi="ar"/>
              </w:rPr>
            </w:pPr>
            <w:r w:rsidRPr="0044437C">
              <w:rPr>
                <w:sz w:val="16"/>
                <w:szCs w:val="16"/>
                <w:lang w:eastAsia="zh-CN" w:bidi="ar"/>
              </w:rPr>
              <w:t>R5-250944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9386" w14:textId="05DA8E3B" w:rsidR="00B011F4" w:rsidRPr="0044437C" w:rsidRDefault="00B011F4" w:rsidP="00B011F4">
            <w:pPr>
              <w:pStyle w:val="TAC"/>
              <w:jc w:val="left"/>
              <w:rPr>
                <w:sz w:val="16"/>
                <w:szCs w:val="16"/>
                <w:lang w:eastAsia="zh-CN" w:bidi="ar"/>
              </w:rPr>
            </w:pPr>
            <w:r w:rsidRPr="0044437C">
              <w:rPr>
                <w:sz w:val="16"/>
                <w:szCs w:val="16"/>
                <w:lang w:eastAsia="zh-CN" w:bidi="ar"/>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334B4" w14:textId="2C8F171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999A3" w14:textId="0875CD4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7B731" w14:textId="3DBA0CC0" w:rsidR="00B011F4" w:rsidRPr="0044437C" w:rsidRDefault="00B011F4" w:rsidP="00B011F4">
            <w:pPr>
              <w:pStyle w:val="TAL"/>
              <w:rPr>
                <w:sz w:val="16"/>
                <w:szCs w:val="16"/>
                <w:lang w:eastAsia="zh-CN" w:bidi="ar"/>
              </w:rPr>
            </w:pPr>
            <w:r w:rsidRPr="0044437C">
              <w:rPr>
                <w:sz w:val="16"/>
                <w:szCs w:val="16"/>
                <w:lang w:eastAsia="zh-CN" w:bidi="ar"/>
              </w:rPr>
              <w:t>Correction of statistical testing of receiver characteristics for LTE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B966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613B94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6F54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D8E74"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EC9E3" w14:textId="1AB1D381" w:rsidR="00B011F4" w:rsidRPr="0044437C" w:rsidRDefault="00B011F4" w:rsidP="00B011F4">
            <w:pPr>
              <w:pStyle w:val="TAC"/>
              <w:jc w:val="left"/>
              <w:rPr>
                <w:sz w:val="16"/>
                <w:szCs w:val="16"/>
                <w:lang w:eastAsia="zh-CN" w:bidi="ar"/>
              </w:rPr>
            </w:pPr>
            <w:r w:rsidRPr="0044437C">
              <w:rPr>
                <w:sz w:val="16"/>
                <w:szCs w:val="16"/>
                <w:lang w:eastAsia="zh-CN" w:bidi="ar"/>
              </w:rPr>
              <w:t>R5-250949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3E9D2" w14:textId="2A503924" w:rsidR="00B011F4" w:rsidRPr="0044437C" w:rsidRDefault="00B011F4" w:rsidP="00B011F4">
            <w:pPr>
              <w:pStyle w:val="TAC"/>
              <w:jc w:val="left"/>
              <w:rPr>
                <w:sz w:val="16"/>
                <w:szCs w:val="16"/>
                <w:lang w:eastAsia="zh-CN" w:bidi="ar"/>
              </w:rPr>
            </w:pPr>
            <w:r w:rsidRPr="0044437C">
              <w:rPr>
                <w:sz w:val="16"/>
                <w:szCs w:val="16"/>
                <w:lang w:eastAsia="zh-CN" w:bidi="ar"/>
              </w:rPr>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0DC1" w14:textId="62ACDD9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97AD" w14:textId="1CBDB69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31BDA2" w14:textId="6CEE1FF9" w:rsidR="00B011F4" w:rsidRPr="0044437C" w:rsidRDefault="00B011F4" w:rsidP="00B011F4">
            <w:pPr>
              <w:pStyle w:val="TAL"/>
              <w:rPr>
                <w:sz w:val="16"/>
                <w:szCs w:val="16"/>
                <w:lang w:eastAsia="zh-CN" w:bidi="ar"/>
              </w:rPr>
            </w:pPr>
            <w:r w:rsidRPr="0044437C">
              <w:rPr>
                <w:sz w:val="16"/>
                <w:szCs w:val="16"/>
                <w:lang w:eastAsia="zh-CN" w:bidi="ar"/>
              </w:rPr>
              <w:t>Correction to message exceptions of EVM NPRACH test case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4DE5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80D4D54"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B7BFA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0EC0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AB610C" w14:textId="330BB8DB" w:rsidR="00B011F4" w:rsidRPr="0044437C" w:rsidRDefault="00B011F4" w:rsidP="00B011F4">
            <w:pPr>
              <w:pStyle w:val="TAC"/>
              <w:jc w:val="left"/>
              <w:rPr>
                <w:sz w:val="16"/>
                <w:szCs w:val="16"/>
                <w:lang w:eastAsia="zh-CN" w:bidi="ar"/>
              </w:rPr>
            </w:pPr>
            <w:r w:rsidRPr="0044437C">
              <w:rPr>
                <w:sz w:val="16"/>
                <w:szCs w:val="16"/>
                <w:lang w:eastAsia="zh-CN" w:bidi="ar"/>
              </w:rPr>
              <w:t>R5-250950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6CC0B" w14:textId="35124BF8" w:rsidR="00B011F4" w:rsidRPr="0044437C" w:rsidRDefault="00B011F4" w:rsidP="00B011F4">
            <w:pPr>
              <w:pStyle w:val="TAC"/>
              <w:jc w:val="left"/>
              <w:rPr>
                <w:sz w:val="16"/>
                <w:szCs w:val="16"/>
                <w:lang w:eastAsia="zh-CN" w:bidi="ar"/>
              </w:rPr>
            </w:pPr>
            <w:r w:rsidRPr="0044437C">
              <w:rPr>
                <w:sz w:val="16"/>
                <w:szCs w:val="16"/>
                <w:lang w:eastAsia="zh-CN" w:bidi="ar"/>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EB52A" w14:textId="19F93AC5"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C6C8" w14:textId="09504A9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2E94CF" w14:textId="676BE00E" w:rsidR="00B011F4" w:rsidRPr="0044437C" w:rsidRDefault="00B011F4" w:rsidP="00B011F4">
            <w:pPr>
              <w:pStyle w:val="TAL"/>
              <w:rPr>
                <w:sz w:val="16"/>
                <w:szCs w:val="16"/>
                <w:lang w:eastAsia="zh-CN" w:bidi="ar"/>
              </w:rPr>
            </w:pPr>
            <w:r w:rsidRPr="0044437C">
              <w:rPr>
                <w:sz w:val="16"/>
                <w:szCs w:val="16"/>
                <w:lang w:eastAsia="zh-CN" w:bidi="ar"/>
              </w:rPr>
              <w:t>Correction to test requirements for in-band emissions for UE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535"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239129C"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5C8FD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08174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11020" w14:textId="63BF7DDA" w:rsidR="00B011F4" w:rsidRPr="0044437C" w:rsidRDefault="00B011F4" w:rsidP="00B011F4">
            <w:pPr>
              <w:pStyle w:val="TAC"/>
              <w:jc w:val="left"/>
              <w:rPr>
                <w:sz w:val="16"/>
                <w:szCs w:val="16"/>
                <w:lang w:eastAsia="zh-CN" w:bidi="ar"/>
              </w:rPr>
            </w:pPr>
            <w:r w:rsidRPr="0044437C">
              <w:rPr>
                <w:sz w:val="16"/>
                <w:szCs w:val="16"/>
                <w:lang w:eastAsia="zh-CN" w:bidi="ar"/>
              </w:rPr>
              <w:t>R5-250951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46A9A" w14:textId="684A7771" w:rsidR="00B011F4" w:rsidRPr="0044437C" w:rsidRDefault="00B011F4" w:rsidP="00B011F4">
            <w:pPr>
              <w:pStyle w:val="TAC"/>
              <w:jc w:val="left"/>
              <w:rPr>
                <w:sz w:val="16"/>
                <w:szCs w:val="16"/>
                <w:lang w:eastAsia="zh-CN" w:bidi="ar"/>
              </w:rPr>
            </w:pPr>
            <w:r w:rsidRPr="0044437C">
              <w:rPr>
                <w:sz w:val="16"/>
                <w:szCs w:val="16"/>
                <w:lang w:eastAsia="zh-CN" w:bidi="ar"/>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A5AA7" w14:textId="0BD51C2C"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4A829" w14:textId="09A6699A"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641186" w14:textId="23B65091" w:rsidR="00B011F4" w:rsidRPr="0044437C" w:rsidRDefault="00B011F4" w:rsidP="00B011F4">
            <w:pPr>
              <w:pStyle w:val="TAL"/>
              <w:rPr>
                <w:sz w:val="16"/>
                <w:szCs w:val="16"/>
                <w:lang w:eastAsia="zh-CN" w:bidi="ar"/>
              </w:rPr>
            </w:pPr>
            <w:r w:rsidRPr="0044437C">
              <w:rPr>
                <w:sz w:val="16"/>
                <w:szCs w:val="16"/>
                <w:lang w:eastAsia="zh-CN" w:bidi="ar"/>
              </w:rPr>
              <w:t>Correction to test procedure of 6.5B.4.4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1196C"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391173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8BC45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F8E785"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6BAF3" w14:textId="444BFB4C" w:rsidR="00B011F4" w:rsidRPr="0044437C" w:rsidRDefault="00B011F4" w:rsidP="00B011F4">
            <w:pPr>
              <w:pStyle w:val="TAC"/>
              <w:jc w:val="left"/>
              <w:rPr>
                <w:sz w:val="16"/>
                <w:szCs w:val="16"/>
                <w:lang w:eastAsia="zh-CN" w:bidi="ar"/>
              </w:rPr>
            </w:pPr>
            <w:r w:rsidRPr="0044437C">
              <w:rPr>
                <w:sz w:val="16"/>
                <w:szCs w:val="16"/>
                <w:lang w:eastAsia="zh-CN" w:bidi="ar"/>
              </w:rPr>
              <w:t>R5-251103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C9C1" w14:textId="502DF377" w:rsidR="00B011F4" w:rsidRPr="0044437C" w:rsidRDefault="00B011F4" w:rsidP="00B011F4">
            <w:pPr>
              <w:pStyle w:val="TAC"/>
              <w:jc w:val="left"/>
              <w:rPr>
                <w:sz w:val="16"/>
                <w:szCs w:val="16"/>
                <w:lang w:eastAsia="zh-CN" w:bidi="ar"/>
              </w:rPr>
            </w:pPr>
            <w:r w:rsidRPr="0044437C">
              <w:rPr>
                <w:sz w:val="16"/>
                <w:szCs w:val="16"/>
                <w:lang w:eastAsia="zh-CN" w:bidi="ar"/>
              </w:rPr>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EC3E9" w14:textId="0DE1F0C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E9078" w14:textId="2FDDCB6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0928BB" w14:textId="6A985C3D" w:rsidR="00B011F4" w:rsidRPr="0044437C" w:rsidRDefault="00B011F4" w:rsidP="00B011F4">
            <w:pPr>
              <w:pStyle w:val="TAL"/>
              <w:rPr>
                <w:sz w:val="16"/>
                <w:szCs w:val="16"/>
                <w:lang w:eastAsia="zh-CN" w:bidi="ar"/>
              </w:rPr>
            </w:pPr>
            <w:r w:rsidRPr="0044437C">
              <w:rPr>
                <w:sz w:val="16"/>
                <w:szCs w:val="16"/>
                <w:lang w:eastAsia="zh-CN" w:bidi="ar"/>
              </w:rPr>
              <w:t>Corrections on 6.2A.3 for UE additional maximum output power reduction for category M1 UE for B256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C5F4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80835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3477B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08B8D"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6A0A7" w14:textId="31F46A0D" w:rsidR="00B011F4" w:rsidRPr="0044437C" w:rsidRDefault="00B011F4" w:rsidP="00B011F4">
            <w:pPr>
              <w:pStyle w:val="TAC"/>
              <w:jc w:val="left"/>
              <w:rPr>
                <w:sz w:val="16"/>
                <w:szCs w:val="16"/>
                <w:lang w:eastAsia="zh-CN" w:bidi="ar"/>
              </w:rPr>
            </w:pPr>
            <w:r w:rsidRPr="0044437C">
              <w:rPr>
                <w:sz w:val="16"/>
                <w:szCs w:val="16"/>
                <w:lang w:eastAsia="zh-CN" w:bidi="ar"/>
              </w:rPr>
              <w:t>R5-251680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DE6E2" w14:textId="6AD0ACC4" w:rsidR="00B011F4" w:rsidRPr="0044437C" w:rsidRDefault="00B011F4" w:rsidP="00B011F4">
            <w:pPr>
              <w:pStyle w:val="TAC"/>
              <w:jc w:val="left"/>
              <w:rPr>
                <w:sz w:val="16"/>
                <w:szCs w:val="16"/>
                <w:lang w:eastAsia="zh-CN" w:bidi="ar"/>
              </w:rPr>
            </w:pPr>
            <w:r w:rsidRPr="0044437C">
              <w:rPr>
                <w:sz w:val="16"/>
                <w:szCs w:val="16"/>
                <w:lang w:eastAsia="zh-CN" w:bidi="ar"/>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6F3921" w14:textId="6280DB8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F7656" w14:textId="0473B64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9BA8CB" w14:textId="08052B45" w:rsidR="00B011F4" w:rsidRPr="0044437C" w:rsidRDefault="00B011F4" w:rsidP="00B011F4">
            <w:pPr>
              <w:pStyle w:val="TAL"/>
              <w:rPr>
                <w:sz w:val="16"/>
                <w:szCs w:val="16"/>
                <w:lang w:eastAsia="zh-CN" w:bidi="ar"/>
              </w:rPr>
            </w:pPr>
            <w:r w:rsidRPr="0044437C">
              <w:rPr>
                <w:sz w:val="16"/>
                <w:szCs w:val="16"/>
                <w:lang w:eastAsia="zh-CN" w:bidi="ar"/>
              </w:rPr>
              <w:t>Addition of Annex F for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4EA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B53316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C001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D525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ADC754" w14:textId="08954D97" w:rsidR="00B011F4" w:rsidRPr="0044437C" w:rsidRDefault="00B011F4" w:rsidP="00B011F4">
            <w:pPr>
              <w:pStyle w:val="TAC"/>
              <w:jc w:val="left"/>
              <w:rPr>
                <w:sz w:val="16"/>
                <w:szCs w:val="16"/>
                <w:lang w:eastAsia="zh-CN" w:bidi="ar"/>
              </w:rPr>
            </w:pPr>
            <w:r w:rsidRPr="0044437C">
              <w:rPr>
                <w:sz w:val="16"/>
                <w:szCs w:val="16"/>
                <w:lang w:eastAsia="zh-CN" w:bidi="ar"/>
              </w:rPr>
              <w:t>R5-251753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998F" w14:textId="66244D2E" w:rsidR="00B011F4" w:rsidRPr="0044437C" w:rsidRDefault="00B011F4" w:rsidP="00B011F4">
            <w:pPr>
              <w:pStyle w:val="TAC"/>
              <w:jc w:val="left"/>
              <w:rPr>
                <w:sz w:val="16"/>
                <w:szCs w:val="16"/>
                <w:lang w:eastAsia="zh-CN" w:bidi="ar"/>
              </w:rPr>
            </w:pPr>
            <w:r w:rsidRPr="0044437C">
              <w:rPr>
                <w:sz w:val="16"/>
                <w:szCs w:val="16"/>
                <w:lang w:eastAsia="zh-CN" w:bidi="ar"/>
              </w:rPr>
              <w:t>0081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3FE0E" w14:textId="19B1CEE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49A2" w14:textId="555C458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F3B114" w14:textId="0FD58AA7" w:rsidR="00B011F4" w:rsidRPr="0044437C" w:rsidRDefault="00B011F4" w:rsidP="00B011F4">
            <w:pPr>
              <w:pStyle w:val="TAL"/>
              <w:rPr>
                <w:sz w:val="16"/>
                <w:szCs w:val="16"/>
                <w:lang w:eastAsia="zh-CN" w:bidi="ar"/>
              </w:rPr>
            </w:pPr>
            <w:r w:rsidRPr="0044437C">
              <w:rPr>
                <w:sz w:val="16"/>
                <w:szCs w:val="16"/>
                <w:lang w:eastAsia="zh-CN" w:bidi="ar"/>
              </w:rPr>
              <w:t>Min test time update for nb-ntn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3550"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44437C" w:rsidRPr="0044437C" w14:paraId="56618699"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776352" w14:textId="2285B645"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A1C21" w14:textId="2905E3D2"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85E193" w14:textId="27A458A0" w:rsidR="00B9607A" w:rsidRPr="0044437C" w:rsidRDefault="00B9607A" w:rsidP="00B9607A">
            <w:pPr>
              <w:pStyle w:val="TAC"/>
              <w:jc w:val="left"/>
              <w:rPr>
                <w:sz w:val="16"/>
                <w:szCs w:val="16"/>
                <w:lang w:eastAsia="zh-CN" w:bidi="ar"/>
              </w:rPr>
            </w:pPr>
            <w:r w:rsidRPr="0044437C">
              <w:rPr>
                <w:sz w:val="16"/>
                <w:szCs w:val="16"/>
                <w:lang w:eastAsia="zh-CN" w:bidi="ar"/>
              </w:rPr>
              <w:t>R5-252132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981A" w14:textId="599741C7" w:rsidR="00B9607A" w:rsidRPr="0044437C" w:rsidRDefault="00B9607A" w:rsidP="00B9607A">
            <w:pPr>
              <w:pStyle w:val="TAC"/>
              <w:jc w:val="left"/>
              <w:rPr>
                <w:sz w:val="16"/>
                <w:szCs w:val="16"/>
                <w:lang w:eastAsia="zh-CN" w:bidi="ar"/>
              </w:rPr>
            </w:pPr>
            <w:r w:rsidRPr="0044437C">
              <w:rPr>
                <w:sz w:val="16"/>
                <w:szCs w:val="16"/>
                <w:lang w:eastAsia="zh-CN" w:bidi="ar"/>
              </w:rPr>
              <w:t>0091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6CCCD" w14:textId="1AC3550C"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BA685" w14:textId="52A27A7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502930" w14:textId="545EBADD" w:rsidR="00B9607A" w:rsidRPr="0044437C" w:rsidRDefault="00B9607A" w:rsidP="00B9607A">
            <w:pPr>
              <w:pStyle w:val="TAL"/>
              <w:rPr>
                <w:sz w:val="16"/>
                <w:szCs w:val="16"/>
                <w:lang w:eastAsia="zh-CN" w:bidi="ar"/>
              </w:rPr>
            </w:pPr>
            <w:r w:rsidRPr="0044437C">
              <w:rPr>
                <w:sz w:val="16"/>
                <w:szCs w:val="16"/>
                <w:lang w:eastAsia="zh-CN" w:bidi="ar"/>
              </w:rPr>
              <w:t>NTN IoT - Out of band blocking tests - Frequency range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ED6D" w14:textId="1FFB55A8"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CFCDE"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497AC6"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7C9D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06CA4B" w14:textId="66E8BF99" w:rsidR="00B9607A" w:rsidRPr="0044437C" w:rsidRDefault="00B9607A" w:rsidP="00B9607A">
            <w:pPr>
              <w:pStyle w:val="TAC"/>
              <w:jc w:val="left"/>
              <w:rPr>
                <w:sz w:val="16"/>
                <w:szCs w:val="16"/>
                <w:lang w:eastAsia="zh-CN" w:bidi="ar"/>
              </w:rPr>
            </w:pPr>
            <w:r w:rsidRPr="0044437C">
              <w:rPr>
                <w:sz w:val="16"/>
                <w:szCs w:val="16"/>
                <w:lang w:eastAsia="zh-CN" w:bidi="ar"/>
              </w:rPr>
              <w:t>R5-252354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B77E2" w14:textId="3E40D72F" w:rsidR="00B9607A" w:rsidRPr="0044437C" w:rsidRDefault="00B9607A" w:rsidP="00B9607A">
            <w:pPr>
              <w:pStyle w:val="TAC"/>
              <w:jc w:val="left"/>
              <w:rPr>
                <w:sz w:val="16"/>
                <w:szCs w:val="16"/>
                <w:lang w:eastAsia="zh-CN" w:bidi="ar"/>
              </w:rPr>
            </w:pPr>
            <w:r w:rsidRPr="0044437C">
              <w:rPr>
                <w:sz w:val="16"/>
                <w:szCs w:val="16"/>
                <w:lang w:eastAsia="zh-CN" w:bidi="ar"/>
              </w:rPr>
              <w:t>0094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8314BB" w14:textId="588C098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3F0C" w14:textId="0F557521"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E28588" w14:textId="4132A034" w:rsidR="00B9607A" w:rsidRPr="0044437C" w:rsidRDefault="00B9607A" w:rsidP="00B9607A">
            <w:pPr>
              <w:pStyle w:val="TAL"/>
              <w:rPr>
                <w:sz w:val="16"/>
                <w:szCs w:val="16"/>
                <w:lang w:eastAsia="zh-CN" w:bidi="ar"/>
              </w:rPr>
            </w:pPr>
            <w:r w:rsidRPr="0044437C">
              <w:rPr>
                <w:sz w:val="16"/>
                <w:szCs w:val="16"/>
                <w:lang w:eastAsia="zh-CN" w:bidi="ar"/>
              </w:rPr>
              <w:t>Update of applicability of test case 8.3.1.1.3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6189"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3B2910B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1F4D1" w14:textId="77777777" w:rsidR="00B9607A" w:rsidRPr="0044437C" w:rsidRDefault="00B9607A" w:rsidP="00B9607A">
            <w:pPr>
              <w:pStyle w:val="TAC"/>
              <w:jc w:val="left"/>
              <w:rPr>
                <w:sz w:val="16"/>
                <w:szCs w:val="16"/>
                <w:lang w:eastAsia="zh-CN" w:bidi="ar"/>
              </w:rPr>
            </w:pPr>
            <w:r w:rsidRPr="0044437C">
              <w:rPr>
                <w:sz w:val="16"/>
                <w:szCs w:val="16"/>
                <w:lang w:eastAsia="zh-CN" w:bidi="ar"/>
              </w:rPr>
              <w:lastRenderedPageBreak/>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D9C9FF"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70DD5" w14:textId="0A0B49BF" w:rsidR="00B9607A" w:rsidRPr="0044437C" w:rsidRDefault="00B9607A" w:rsidP="00B9607A">
            <w:pPr>
              <w:pStyle w:val="TAC"/>
              <w:jc w:val="left"/>
              <w:rPr>
                <w:sz w:val="16"/>
                <w:szCs w:val="16"/>
                <w:lang w:eastAsia="zh-CN" w:bidi="ar"/>
              </w:rPr>
            </w:pPr>
            <w:r w:rsidRPr="0044437C">
              <w:rPr>
                <w:sz w:val="16"/>
                <w:szCs w:val="16"/>
                <w:lang w:eastAsia="zh-CN" w:bidi="ar"/>
              </w:rPr>
              <w:t>R5-252359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A8830" w14:textId="5C7B2F9B" w:rsidR="00B9607A" w:rsidRPr="0044437C" w:rsidRDefault="00B9607A" w:rsidP="00B9607A">
            <w:pPr>
              <w:pStyle w:val="TAC"/>
              <w:jc w:val="left"/>
              <w:rPr>
                <w:sz w:val="16"/>
                <w:szCs w:val="16"/>
                <w:lang w:eastAsia="zh-CN" w:bidi="ar"/>
              </w:rPr>
            </w:pPr>
            <w:r w:rsidRPr="0044437C">
              <w:rPr>
                <w:sz w:val="16"/>
                <w:szCs w:val="16"/>
                <w:lang w:eastAsia="zh-CN" w:bidi="ar"/>
              </w:rPr>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574AD0" w14:textId="7CDE251F"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E024E" w14:textId="714311F7"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0B1DCF" w14:textId="7161BCCE" w:rsidR="00B9607A" w:rsidRPr="0044437C" w:rsidRDefault="00B9607A" w:rsidP="00B9607A">
            <w:pPr>
              <w:pStyle w:val="TAL"/>
              <w:rPr>
                <w:sz w:val="16"/>
                <w:szCs w:val="16"/>
                <w:lang w:eastAsia="zh-CN" w:bidi="ar"/>
              </w:rPr>
            </w:pPr>
            <w:r w:rsidRPr="0044437C">
              <w:rPr>
                <w:sz w:val="16"/>
                <w:szCs w:val="16"/>
                <w:lang w:eastAsia="zh-CN" w:bidi="ar"/>
              </w:rPr>
              <w:t>Update of test case 6.5B.3.3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3863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6B0C7"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251068"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3294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83EEF8" w14:textId="6E18CCD8" w:rsidR="00B9607A" w:rsidRPr="0044437C" w:rsidRDefault="00B9607A" w:rsidP="00B9607A">
            <w:pPr>
              <w:pStyle w:val="TAC"/>
              <w:jc w:val="left"/>
              <w:rPr>
                <w:sz w:val="16"/>
                <w:szCs w:val="16"/>
                <w:lang w:eastAsia="zh-CN" w:bidi="ar"/>
              </w:rPr>
            </w:pPr>
            <w:r w:rsidRPr="0044437C">
              <w:rPr>
                <w:sz w:val="16"/>
                <w:szCs w:val="16"/>
                <w:lang w:eastAsia="zh-CN" w:bidi="ar"/>
              </w:rPr>
              <w:t>R5-252848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3A04B" w14:textId="35152CBD" w:rsidR="00B9607A" w:rsidRPr="0044437C" w:rsidRDefault="00B9607A" w:rsidP="00B9607A">
            <w:pPr>
              <w:pStyle w:val="TAC"/>
              <w:jc w:val="left"/>
              <w:rPr>
                <w:sz w:val="16"/>
                <w:szCs w:val="16"/>
                <w:lang w:eastAsia="zh-CN" w:bidi="ar"/>
              </w:rPr>
            </w:pPr>
            <w:r w:rsidRPr="0044437C">
              <w:rPr>
                <w:sz w:val="16"/>
                <w:szCs w:val="16"/>
                <w:lang w:eastAsia="zh-CN" w:bidi="ar"/>
              </w:rPr>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D9555C" w14:textId="086219D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C647D" w14:textId="36852185"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9806D8" w14:textId="6A768048" w:rsidR="00B9607A" w:rsidRPr="0044437C" w:rsidRDefault="00B9607A" w:rsidP="00B9607A">
            <w:pPr>
              <w:pStyle w:val="TAL"/>
              <w:rPr>
                <w:sz w:val="16"/>
                <w:szCs w:val="16"/>
                <w:lang w:eastAsia="zh-CN" w:bidi="ar"/>
              </w:rPr>
            </w:pPr>
            <w:r w:rsidRPr="0044437C">
              <w:rPr>
                <w:sz w:val="16"/>
                <w:szCs w:val="16"/>
                <w:lang w:eastAsia="zh-CN" w:bidi="ar"/>
              </w:rPr>
              <w:t>Corrections on 6.2A.3 for reference subclause for category M1 UE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B7AF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492319AB"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6B5DE0"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FD2AED"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483B0" w14:textId="48777DF8" w:rsidR="00B9607A" w:rsidRPr="0044437C" w:rsidRDefault="00B9607A" w:rsidP="00B9607A">
            <w:pPr>
              <w:pStyle w:val="TAC"/>
              <w:jc w:val="left"/>
              <w:rPr>
                <w:sz w:val="16"/>
                <w:szCs w:val="16"/>
                <w:lang w:eastAsia="zh-CN" w:bidi="ar"/>
              </w:rPr>
            </w:pPr>
            <w:r w:rsidRPr="0044437C">
              <w:rPr>
                <w:sz w:val="16"/>
                <w:szCs w:val="16"/>
                <w:lang w:eastAsia="zh-CN" w:bidi="ar"/>
              </w:rPr>
              <w:t>R5-252985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CDC9E" w14:textId="2C63C6CE" w:rsidR="00B9607A" w:rsidRPr="0044437C" w:rsidRDefault="00B9607A" w:rsidP="00B9607A">
            <w:pPr>
              <w:pStyle w:val="TAC"/>
              <w:jc w:val="left"/>
              <w:rPr>
                <w:sz w:val="16"/>
                <w:szCs w:val="16"/>
                <w:lang w:eastAsia="zh-CN" w:bidi="ar"/>
              </w:rPr>
            </w:pPr>
            <w:r w:rsidRPr="0044437C">
              <w:rPr>
                <w:sz w:val="16"/>
                <w:szCs w:val="16"/>
                <w:lang w:eastAsia="zh-CN" w:bidi="ar"/>
              </w:rPr>
              <w:t>0098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85F88" w14:textId="0ACE9E5D"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5BED8" w14:textId="339DFAE0"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F74785" w14:textId="0D5CA793" w:rsidR="00B9607A" w:rsidRPr="0044437C" w:rsidRDefault="00B9607A" w:rsidP="00B9607A">
            <w:pPr>
              <w:pStyle w:val="TAL"/>
              <w:rPr>
                <w:sz w:val="16"/>
                <w:szCs w:val="16"/>
                <w:lang w:eastAsia="zh-CN" w:bidi="ar"/>
              </w:rPr>
            </w:pPr>
            <w:r w:rsidRPr="0044437C">
              <w:rPr>
                <w:sz w:val="16"/>
                <w:szCs w:val="16"/>
                <w:lang w:eastAsia="zh-CN" w:bidi="ar"/>
              </w:rPr>
              <w:t>correction to minimum test time table for NB-NTN npdsch and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FBE77"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0FA184C"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993F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DDA79"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31DD7" w14:textId="2B28648B" w:rsidR="00B9607A" w:rsidRPr="0044437C" w:rsidRDefault="00B9607A" w:rsidP="00B9607A">
            <w:pPr>
              <w:pStyle w:val="TAC"/>
              <w:jc w:val="left"/>
              <w:rPr>
                <w:sz w:val="16"/>
                <w:szCs w:val="16"/>
                <w:lang w:eastAsia="zh-CN" w:bidi="ar"/>
              </w:rPr>
            </w:pPr>
            <w:r w:rsidRPr="0044437C">
              <w:rPr>
                <w:sz w:val="16"/>
                <w:szCs w:val="16"/>
                <w:lang w:eastAsia="zh-CN" w:bidi="ar"/>
              </w:rPr>
              <w:t>R5-253482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C7854" w14:textId="4EAE39D7" w:rsidR="00B9607A" w:rsidRPr="0044437C" w:rsidRDefault="00B9607A" w:rsidP="00B9607A">
            <w:pPr>
              <w:pStyle w:val="TAC"/>
              <w:jc w:val="left"/>
              <w:rPr>
                <w:sz w:val="16"/>
                <w:szCs w:val="16"/>
                <w:lang w:eastAsia="zh-CN" w:bidi="ar"/>
              </w:rPr>
            </w:pPr>
            <w:r w:rsidRPr="0044437C">
              <w:rPr>
                <w:sz w:val="16"/>
                <w:szCs w:val="16"/>
                <w:lang w:eastAsia="zh-CN" w:bidi="ar"/>
              </w:rPr>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E10356" w14:textId="0CEDDE7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9C566" w14:textId="1C7C9AFB"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694A7" w14:textId="1AA92EFA" w:rsidR="00B9607A" w:rsidRPr="0044437C" w:rsidRDefault="00B9607A" w:rsidP="00B9607A">
            <w:pPr>
              <w:pStyle w:val="TAL"/>
              <w:rPr>
                <w:sz w:val="16"/>
                <w:szCs w:val="16"/>
                <w:lang w:eastAsia="zh-CN" w:bidi="ar"/>
              </w:rPr>
            </w:pPr>
            <w:r w:rsidRPr="0044437C">
              <w:rPr>
                <w:sz w:val="16"/>
                <w:szCs w:val="16"/>
                <w:lang w:eastAsia="zh-CN" w:bidi="ar"/>
              </w:rPr>
              <w:t>Correction to NB-IoT NTN clause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7FCB"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75AE059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A028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F7ED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628FF9" w14:textId="47A5ECFB" w:rsidR="00B9607A" w:rsidRPr="0044437C" w:rsidRDefault="00B9607A" w:rsidP="00B9607A">
            <w:pPr>
              <w:pStyle w:val="TAC"/>
              <w:jc w:val="left"/>
              <w:rPr>
                <w:sz w:val="16"/>
                <w:szCs w:val="16"/>
                <w:lang w:eastAsia="zh-CN" w:bidi="ar"/>
              </w:rPr>
            </w:pPr>
            <w:r w:rsidRPr="0044437C">
              <w:rPr>
                <w:sz w:val="16"/>
                <w:szCs w:val="16"/>
                <w:lang w:eastAsia="zh-CN" w:bidi="ar"/>
              </w:rPr>
              <w:t>R5-253483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F30A" w14:textId="73524C8C" w:rsidR="00B9607A" w:rsidRPr="0044437C" w:rsidRDefault="00B9607A" w:rsidP="00B9607A">
            <w:pPr>
              <w:pStyle w:val="TAC"/>
              <w:jc w:val="left"/>
              <w:rPr>
                <w:sz w:val="16"/>
                <w:szCs w:val="16"/>
                <w:lang w:eastAsia="zh-CN" w:bidi="ar"/>
              </w:rPr>
            </w:pPr>
            <w:r w:rsidRPr="0044437C">
              <w:rPr>
                <w:sz w:val="16"/>
                <w:szCs w:val="16"/>
                <w:lang w:eastAsia="zh-CN" w:bidi="ar"/>
              </w:rPr>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D8739" w14:textId="374F8DFF"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95F37" w14:textId="02074249"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B67BB9" w14:textId="16BD30C2" w:rsidR="00B9607A" w:rsidRPr="0044437C" w:rsidRDefault="00B9607A" w:rsidP="00B9607A">
            <w:pPr>
              <w:pStyle w:val="TAL"/>
              <w:rPr>
                <w:sz w:val="16"/>
                <w:szCs w:val="16"/>
                <w:lang w:eastAsia="zh-CN" w:bidi="ar"/>
              </w:rPr>
            </w:pPr>
            <w:r w:rsidRPr="0044437C">
              <w:rPr>
                <w:sz w:val="16"/>
                <w:szCs w:val="16"/>
                <w:lang w:eastAsia="zh-CN" w:bidi="ar"/>
              </w:rPr>
              <w:t>Correction to NB-IoT TC 6.5B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551A2"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58BF5EE4"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124D8E"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1003"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110B3E" w14:textId="438133C6" w:rsidR="00B9607A" w:rsidRPr="0044437C" w:rsidRDefault="00B9607A" w:rsidP="00B9607A">
            <w:pPr>
              <w:pStyle w:val="TAC"/>
              <w:jc w:val="left"/>
              <w:rPr>
                <w:sz w:val="16"/>
                <w:szCs w:val="16"/>
                <w:lang w:eastAsia="zh-CN" w:bidi="ar"/>
              </w:rPr>
            </w:pPr>
            <w:r w:rsidRPr="0044437C">
              <w:rPr>
                <w:sz w:val="16"/>
                <w:szCs w:val="16"/>
                <w:lang w:eastAsia="zh-CN" w:bidi="ar"/>
              </w:rPr>
              <w:t>R5-253601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46A7" w14:textId="6B86AB68" w:rsidR="00B9607A" w:rsidRPr="0044437C" w:rsidRDefault="00B9607A" w:rsidP="00B9607A">
            <w:pPr>
              <w:pStyle w:val="TAC"/>
              <w:jc w:val="left"/>
              <w:rPr>
                <w:sz w:val="16"/>
                <w:szCs w:val="16"/>
                <w:lang w:eastAsia="zh-CN" w:bidi="ar"/>
              </w:rPr>
            </w:pPr>
            <w:r w:rsidRPr="0044437C">
              <w:rPr>
                <w:sz w:val="16"/>
                <w:szCs w:val="16"/>
                <w:lang w:eastAsia="zh-CN" w:bidi="ar"/>
              </w:rPr>
              <w:t>0090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85BB2" w14:textId="286A9A2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8C23" w14:textId="1CA8FE8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F6F7B4" w14:textId="04E6F42F" w:rsidR="00B9607A" w:rsidRPr="0044437C" w:rsidRDefault="00B9607A" w:rsidP="00B9607A">
            <w:pPr>
              <w:pStyle w:val="TAL"/>
              <w:rPr>
                <w:sz w:val="16"/>
                <w:szCs w:val="16"/>
                <w:lang w:eastAsia="zh-CN" w:bidi="ar"/>
              </w:rPr>
            </w:pPr>
            <w:r w:rsidRPr="0044437C">
              <w:rPr>
                <w:sz w:val="16"/>
                <w:szCs w:val="16"/>
                <w:lang w:eastAsia="zh-CN" w:bidi="ar"/>
              </w:rPr>
              <w:t>Update to R18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977D3"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2101CC5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9E1AE5"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7A6E4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E55E48" w14:textId="4EABFD8F" w:rsidR="00B9607A" w:rsidRPr="0044437C" w:rsidRDefault="00B9607A" w:rsidP="00B9607A">
            <w:pPr>
              <w:pStyle w:val="TAC"/>
              <w:jc w:val="left"/>
              <w:rPr>
                <w:sz w:val="16"/>
                <w:szCs w:val="16"/>
                <w:lang w:eastAsia="zh-CN" w:bidi="ar"/>
              </w:rPr>
            </w:pPr>
            <w:r w:rsidRPr="0044437C">
              <w:rPr>
                <w:sz w:val="16"/>
                <w:szCs w:val="16"/>
                <w:lang w:eastAsia="zh-CN" w:bidi="ar"/>
              </w:rPr>
              <w:t>R5-253610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EA462" w14:textId="1A39162D" w:rsidR="00B9607A" w:rsidRPr="0044437C" w:rsidRDefault="00B9607A" w:rsidP="00B9607A">
            <w:pPr>
              <w:pStyle w:val="TAC"/>
              <w:jc w:val="left"/>
              <w:rPr>
                <w:sz w:val="16"/>
                <w:szCs w:val="16"/>
                <w:lang w:eastAsia="zh-CN" w:bidi="ar"/>
              </w:rPr>
            </w:pPr>
            <w:r w:rsidRPr="0044437C">
              <w:rPr>
                <w:sz w:val="16"/>
                <w:szCs w:val="16"/>
                <w:lang w:eastAsia="zh-CN" w:bidi="ar"/>
              </w:rPr>
              <w:t>0096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0E3C" w14:textId="1B14785E"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FC3FA" w14:textId="7B5A7494"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5E1FCB" w14:textId="496870F6" w:rsidR="00B9607A" w:rsidRPr="0044437C" w:rsidRDefault="00B9607A" w:rsidP="00B9607A">
            <w:pPr>
              <w:pStyle w:val="TAL"/>
              <w:rPr>
                <w:sz w:val="16"/>
                <w:szCs w:val="16"/>
                <w:lang w:eastAsia="zh-CN" w:bidi="ar"/>
              </w:rPr>
            </w:pPr>
            <w:r w:rsidRPr="0044437C">
              <w:rPr>
                <w:sz w:val="16"/>
                <w:szCs w:val="16"/>
                <w:lang w:eastAsia="zh-CN" w:bidi="ar"/>
              </w:rPr>
              <w:t>Updates to Clause 5 and addition of reference sensitivity test cases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7DA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AD5702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FE249D"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F58EE"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93574A" w14:textId="372B2D7E" w:rsidR="00B9607A" w:rsidRPr="0044437C" w:rsidRDefault="00B9607A" w:rsidP="00B9607A">
            <w:pPr>
              <w:pStyle w:val="TAC"/>
              <w:jc w:val="left"/>
              <w:rPr>
                <w:sz w:val="16"/>
                <w:szCs w:val="16"/>
                <w:lang w:eastAsia="zh-CN" w:bidi="ar"/>
              </w:rPr>
            </w:pPr>
            <w:r w:rsidRPr="0044437C">
              <w:rPr>
                <w:sz w:val="16"/>
                <w:szCs w:val="16"/>
                <w:lang w:eastAsia="zh-CN" w:bidi="ar"/>
              </w:rPr>
              <w:t>R5-253622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86789" w14:textId="58374814" w:rsidR="00B9607A" w:rsidRPr="0044437C" w:rsidRDefault="00B9607A" w:rsidP="00B9607A">
            <w:pPr>
              <w:pStyle w:val="TAC"/>
              <w:jc w:val="left"/>
              <w:rPr>
                <w:sz w:val="16"/>
                <w:szCs w:val="16"/>
                <w:lang w:eastAsia="zh-CN" w:bidi="ar"/>
              </w:rPr>
            </w:pPr>
            <w:r w:rsidRPr="0044437C">
              <w:rPr>
                <w:sz w:val="16"/>
                <w:szCs w:val="16"/>
                <w:lang w:eastAsia="zh-CN" w:bidi="ar"/>
              </w:rPr>
              <w:t>0089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8A857" w14:textId="5BD4F9E9"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F0CEF" w14:textId="148446E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802C48" w14:textId="29C1FC27" w:rsidR="00B9607A" w:rsidRPr="0044437C" w:rsidRDefault="00B9607A" w:rsidP="00B9607A">
            <w:pPr>
              <w:pStyle w:val="TAL"/>
              <w:rPr>
                <w:sz w:val="16"/>
                <w:szCs w:val="16"/>
                <w:lang w:eastAsia="zh-CN" w:bidi="ar"/>
              </w:rPr>
            </w:pPr>
            <w:r w:rsidRPr="0044437C">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789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bl>
    <w:p w14:paraId="6F03FE9F" w14:textId="77777777" w:rsidR="00524A5D" w:rsidRPr="0044437C" w:rsidRDefault="00524A5D"/>
    <w:sectPr w:rsidR="00524A5D" w:rsidRPr="0044437C">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617161" w14:textId="77777777" w:rsidR="009F0C5B" w:rsidRDefault="009F0C5B">
      <w:pPr>
        <w:spacing w:after="0"/>
      </w:pPr>
      <w:r>
        <w:separator/>
      </w:r>
    </w:p>
  </w:endnote>
  <w:endnote w:type="continuationSeparator" w:id="0">
    <w:p w14:paraId="02EE6917" w14:textId="77777777" w:rsidR="009F0C5B" w:rsidRDefault="009F0C5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Yu Mincho">
    <w:altName w:val="游明朝"/>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MS Mincho"/>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Yu Gothic"/>
    <w:charset w:val="80"/>
    <w:family w:val="swiss"/>
    <w:pitch w:val="variable"/>
    <w:sig w:usb0="00000001" w:usb1="08070000" w:usb2="00000010" w:usb3="00000000" w:csb0="00020093"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1" w:usb1="0807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MS Gothic"/>
    <w:panose1 w:val="00000000000000000000"/>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FDB5F" w14:textId="77777777" w:rsidR="00524A5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A8FE78" w14:textId="77777777" w:rsidR="009F0C5B" w:rsidRDefault="009F0C5B">
      <w:pPr>
        <w:spacing w:after="0"/>
      </w:pPr>
      <w:r>
        <w:separator/>
      </w:r>
    </w:p>
  </w:footnote>
  <w:footnote w:type="continuationSeparator" w:id="0">
    <w:p w14:paraId="02BD1EAD" w14:textId="77777777" w:rsidR="009F0C5B" w:rsidRDefault="009F0C5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26D8E" w14:textId="5E4F91EF" w:rsidR="00524A5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37D6">
      <w:rPr>
        <w:rFonts w:ascii="Arial" w:hAnsi="Arial" w:cs="Arial"/>
        <w:b/>
        <w:noProof/>
        <w:sz w:val="18"/>
        <w:szCs w:val="18"/>
      </w:rPr>
      <w:t>3GPP TS 36.521-4 V18.6.0 (2025-06)</w:t>
    </w:r>
    <w:r>
      <w:rPr>
        <w:rFonts w:ascii="Arial" w:hAnsi="Arial" w:cs="Arial"/>
        <w:b/>
        <w:sz w:val="18"/>
        <w:szCs w:val="18"/>
      </w:rPr>
      <w:fldChar w:fldCharType="end"/>
    </w:r>
  </w:p>
  <w:p w14:paraId="00D1D794" w14:textId="77777777" w:rsidR="00524A5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32A9577C" w:rsidR="00524A5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37D6">
      <w:rPr>
        <w:rFonts w:ascii="Arial" w:hAnsi="Arial" w:cs="Arial"/>
        <w:b/>
        <w:noProof/>
        <w:sz w:val="18"/>
        <w:szCs w:val="18"/>
      </w:rPr>
      <w:t>Release 18</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AF82D9B"/>
    <w:multiLevelType w:val="singleLevel"/>
    <w:tmpl w:val="2AF82D9B"/>
    <w:lvl w:ilvl="0">
      <w:numFmt w:val="bullet"/>
      <w:lvlText w:val="*"/>
      <w:lvlJc w:val="left"/>
    </w:lvl>
  </w:abstractNum>
  <w:abstractNum w:abstractNumId="12" w15:restartNumberingAfterBreak="0">
    <w:nsid w:val="4E084537"/>
    <w:multiLevelType w:val="hybridMultilevel"/>
    <w:tmpl w:val="374EF3E2"/>
    <w:lvl w:ilvl="0" w:tplc="B47EBCFA">
      <w:start w:val="30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4"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1"/>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5"/>
  </w:num>
  <w:num w:numId="14" w16cid:durableId="730277478">
    <w:abstractNumId w:val="14"/>
  </w:num>
  <w:num w:numId="15" w16cid:durableId="1329292045">
    <w:abstractNumId w:val="13"/>
  </w:num>
  <w:num w:numId="16" w16cid:durableId="856575376">
    <w:abstractNumId w:val="12"/>
  </w:num>
  <w:num w:numId="17" w16cid:durableId="44808719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74"/>
    <w:rsid w:val="000018FF"/>
    <w:rsid w:val="00001D3E"/>
    <w:rsid w:val="00002E12"/>
    <w:rsid w:val="000105B7"/>
    <w:rsid w:val="00013A18"/>
    <w:rsid w:val="000145C7"/>
    <w:rsid w:val="0001467E"/>
    <w:rsid w:val="000148AA"/>
    <w:rsid w:val="000177D9"/>
    <w:rsid w:val="000270B9"/>
    <w:rsid w:val="00027EC0"/>
    <w:rsid w:val="00033397"/>
    <w:rsid w:val="00033A17"/>
    <w:rsid w:val="00040095"/>
    <w:rsid w:val="00041B47"/>
    <w:rsid w:val="00047098"/>
    <w:rsid w:val="00051834"/>
    <w:rsid w:val="00054A22"/>
    <w:rsid w:val="00062023"/>
    <w:rsid w:val="000621F3"/>
    <w:rsid w:val="00062F94"/>
    <w:rsid w:val="000653B6"/>
    <w:rsid w:val="000655A6"/>
    <w:rsid w:val="00067C44"/>
    <w:rsid w:val="00071D6B"/>
    <w:rsid w:val="000748BC"/>
    <w:rsid w:val="00080512"/>
    <w:rsid w:val="000809DB"/>
    <w:rsid w:val="00084D91"/>
    <w:rsid w:val="000857FC"/>
    <w:rsid w:val="000A2FE4"/>
    <w:rsid w:val="000A74D0"/>
    <w:rsid w:val="000A7DF8"/>
    <w:rsid w:val="000B2E10"/>
    <w:rsid w:val="000B7C53"/>
    <w:rsid w:val="000C47C3"/>
    <w:rsid w:val="000C537E"/>
    <w:rsid w:val="000D11DA"/>
    <w:rsid w:val="000D58AB"/>
    <w:rsid w:val="000D5DE4"/>
    <w:rsid w:val="000F27AB"/>
    <w:rsid w:val="000F354E"/>
    <w:rsid w:val="00105FEA"/>
    <w:rsid w:val="0011380A"/>
    <w:rsid w:val="001237F3"/>
    <w:rsid w:val="001330BE"/>
    <w:rsid w:val="00133525"/>
    <w:rsid w:val="00133837"/>
    <w:rsid w:val="00136240"/>
    <w:rsid w:val="00137BC1"/>
    <w:rsid w:val="00145555"/>
    <w:rsid w:val="001514FC"/>
    <w:rsid w:val="0015177F"/>
    <w:rsid w:val="00156109"/>
    <w:rsid w:val="001566F4"/>
    <w:rsid w:val="00156D71"/>
    <w:rsid w:val="001628C8"/>
    <w:rsid w:val="00171EA6"/>
    <w:rsid w:val="00173E3B"/>
    <w:rsid w:val="00174E78"/>
    <w:rsid w:val="001779AF"/>
    <w:rsid w:val="00185639"/>
    <w:rsid w:val="00192398"/>
    <w:rsid w:val="00196888"/>
    <w:rsid w:val="001A0CDE"/>
    <w:rsid w:val="001A4C42"/>
    <w:rsid w:val="001A7420"/>
    <w:rsid w:val="001B4E4A"/>
    <w:rsid w:val="001B4FDB"/>
    <w:rsid w:val="001B6637"/>
    <w:rsid w:val="001C21C3"/>
    <w:rsid w:val="001C7694"/>
    <w:rsid w:val="001C7B98"/>
    <w:rsid w:val="001D02C2"/>
    <w:rsid w:val="001D0B31"/>
    <w:rsid w:val="001D79E0"/>
    <w:rsid w:val="001E4B46"/>
    <w:rsid w:val="001E4EBD"/>
    <w:rsid w:val="001E5824"/>
    <w:rsid w:val="001F0C1D"/>
    <w:rsid w:val="001F0D1E"/>
    <w:rsid w:val="001F1132"/>
    <w:rsid w:val="001F168B"/>
    <w:rsid w:val="001F5405"/>
    <w:rsid w:val="001F79B4"/>
    <w:rsid w:val="00212F3D"/>
    <w:rsid w:val="00214C15"/>
    <w:rsid w:val="00214D0B"/>
    <w:rsid w:val="0021768B"/>
    <w:rsid w:val="00217D2E"/>
    <w:rsid w:val="002272C4"/>
    <w:rsid w:val="002347A2"/>
    <w:rsid w:val="0023621E"/>
    <w:rsid w:val="00237C08"/>
    <w:rsid w:val="002400C5"/>
    <w:rsid w:val="00242CFB"/>
    <w:rsid w:val="002478B9"/>
    <w:rsid w:val="002557C9"/>
    <w:rsid w:val="00256CB5"/>
    <w:rsid w:val="0025706A"/>
    <w:rsid w:val="002675F0"/>
    <w:rsid w:val="002700E9"/>
    <w:rsid w:val="00274B39"/>
    <w:rsid w:val="002760EE"/>
    <w:rsid w:val="002861AE"/>
    <w:rsid w:val="00293ADA"/>
    <w:rsid w:val="0029779F"/>
    <w:rsid w:val="002A14CC"/>
    <w:rsid w:val="002A6A2B"/>
    <w:rsid w:val="002B1349"/>
    <w:rsid w:val="002B25FC"/>
    <w:rsid w:val="002B2A43"/>
    <w:rsid w:val="002B3C00"/>
    <w:rsid w:val="002B6339"/>
    <w:rsid w:val="002C5942"/>
    <w:rsid w:val="002D2054"/>
    <w:rsid w:val="002D281E"/>
    <w:rsid w:val="002D72E8"/>
    <w:rsid w:val="002E00EE"/>
    <w:rsid w:val="002E0604"/>
    <w:rsid w:val="002F1DE1"/>
    <w:rsid w:val="002F349B"/>
    <w:rsid w:val="002F4E1B"/>
    <w:rsid w:val="00307CA3"/>
    <w:rsid w:val="00315B85"/>
    <w:rsid w:val="003172DC"/>
    <w:rsid w:val="00325B2B"/>
    <w:rsid w:val="00353E3B"/>
    <w:rsid w:val="0035462D"/>
    <w:rsid w:val="003564BD"/>
    <w:rsid w:val="00356555"/>
    <w:rsid w:val="0035674B"/>
    <w:rsid w:val="00362E0F"/>
    <w:rsid w:val="00366309"/>
    <w:rsid w:val="003765B8"/>
    <w:rsid w:val="00380506"/>
    <w:rsid w:val="003816E2"/>
    <w:rsid w:val="00390D34"/>
    <w:rsid w:val="003A3942"/>
    <w:rsid w:val="003C3971"/>
    <w:rsid w:val="003C431A"/>
    <w:rsid w:val="003D2E1C"/>
    <w:rsid w:val="003E0918"/>
    <w:rsid w:val="003E17D6"/>
    <w:rsid w:val="003E1AE8"/>
    <w:rsid w:val="003F4095"/>
    <w:rsid w:val="003F4313"/>
    <w:rsid w:val="00400126"/>
    <w:rsid w:val="004070FC"/>
    <w:rsid w:val="00411606"/>
    <w:rsid w:val="00412AD8"/>
    <w:rsid w:val="00423334"/>
    <w:rsid w:val="00423DA3"/>
    <w:rsid w:val="00427683"/>
    <w:rsid w:val="004345EC"/>
    <w:rsid w:val="0044437C"/>
    <w:rsid w:val="00451523"/>
    <w:rsid w:val="00456FC9"/>
    <w:rsid w:val="00457754"/>
    <w:rsid w:val="00460804"/>
    <w:rsid w:val="00463AB3"/>
    <w:rsid w:val="00465515"/>
    <w:rsid w:val="0047152A"/>
    <w:rsid w:val="00472AE9"/>
    <w:rsid w:val="00483764"/>
    <w:rsid w:val="004866F4"/>
    <w:rsid w:val="00487255"/>
    <w:rsid w:val="004876AE"/>
    <w:rsid w:val="0049057C"/>
    <w:rsid w:val="00491D77"/>
    <w:rsid w:val="004921ED"/>
    <w:rsid w:val="0049751D"/>
    <w:rsid w:val="004A3B43"/>
    <w:rsid w:val="004A4A4C"/>
    <w:rsid w:val="004A5412"/>
    <w:rsid w:val="004B1B68"/>
    <w:rsid w:val="004B5192"/>
    <w:rsid w:val="004C053E"/>
    <w:rsid w:val="004C30AC"/>
    <w:rsid w:val="004C332C"/>
    <w:rsid w:val="004C3757"/>
    <w:rsid w:val="004C3FA0"/>
    <w:rsid w:val="004D2B55"/>
    <w:rsid w:val="004D3578"/>
    <w:rsid w:val="004D7B8D"/>
    <w:rsid w:val="004E213A"/>
    <w:rsid w:val="004E5853"/>
    <w:rsid w:val="004E66D2"/>
    <w:rsid w:val="004F0988"/>
    <w:rsid w:val="004F11E5"/>
    <w:rsid w:val="004F1F82"/>
    <w:rsid w:val="004F3340"/>
    <w:rsid w:val="004F5264"/>
    <w:rsid w:val="004F6E4F"/>
    <w:rsid w:val="00500F8B"/>
    <w:rsid w:val="00516A00"/>
    <w:rsid w:val="00520F05"/>
    <w:rsid w:val="00524A5D"/>
    <w:rsid w:val="00525E89"/>
    <w:rsid w:val="0052748E"/>
    <w:rsid w:val="00527C99"/>
    <w:rsid w:val="005317C2"/>
    <w:rsid w:val="0053388B"/>
    <w:rsid w:val="00535773"/>
    <w:rsid w:val="00536909"/>
    <w:rsid w:val="00543E6C"/>
    <w:rsid w:val="00545435"/>
    <w:rsid w:val="005505E2"/>
    <w:rsid w:val="005575C3"/>
    <w:rsid w:val="0056452A"/>
    <w:rsid w:val="00565087"/>
    <w:rsid w:val="0056634C"/>
    <w:rsid w:val="00566709"/>
    <w:rsid w:val="00572AC1"/>
    <w:rsid w:val="005745B7"/>
    <w:rsid w:val="00576E76"/>
    <w:rsid w:val="00577771"/>
    <w:rsid w:val="00591576"/>
    <w:rsid w:val="00591F55"/>
    <w:rsid w:val="00592EE5"/>
    <w:rsid w:val="00596BE3"/>
    <w:rsid w:val="00597B11"/>
    <w:rsid w:val="005A1BEC"/>
    <w:rsid w:val="005A637A"/>
    <w:rsid w:val="005C293B"/>
    <w:rsid w:val="005C2A4C"/>
    <w:rsid w:val="005C55A4"/>
    <w:rsid w:val="005D17E1"/>
    <w:rsid w:val="005D2E01"/>
    <w:rsid w:val="005D3096"/>
    <w:rsid w:val="005D7526"/>
    <w:rsid w:val="005E3B2F"/>
    <w:rsid w:val="005E3DDF"/>
    <w:rsid w:val="005E4BB2"/>
    <w:rsid w:val="005F3982"/>
    <w:rsid w:val="005F788A"/>
    <w:rsid w:val="00600221"/>
    <w:rsid w:val="00602AEA"/>
    <w:rsid w:val="00602D9F"/>
    <w:rsid w:val="00602FE0"/>
    <w:rsid w:val="0060390A"/>
    <w:rsid w:val="006053C2"/>
    <w:rsid w:val="00614BE9"/>
    <w:rsid w:val="00614FDF"/>
    <w:rsid w:val="00615D8A"/>
    <w:rsid w:val="0061630B"/>
    <w:rsid w:val="00627D54"/>
    <w:rsid w:val="006335DE"/>
    <w:rsid w:val="00634285"/>
    <w:rsid w:val="00634FFE"/>
    <w:rsid w:val="0063543D"/>
    <w:rsid w:val="0064395F"/>
    <w:rsid w:val="006444C7"/>
    <w:rsid w:val="00647114"/>
    <w:rsid w:val="00652ACD"/>
    <w:rsid w:val="00656868"/>
    <w:rsid w:val="0066202A"/>
    <w:rsid w:val="006625AF"/>
    <w:rsid w:val="00664323"/>
    <w:rsid w:val="00667142"/>
    <w:rsid w:val="0067080B"/>
    <w:rsid w:val="00670CF4"/>
    <w:rsid w:val="0067103D"/>
    <w:rsid w:val="00672979"/>
    <w:rsid w:val="006750D2"/>
    <w:rsid w:val="00682AAA"/>
    <w:rsid w:val="006912E9"/>
    <w:rsid w:val="00692A41"/>
    <w:rsid w:val="006A03AC"/>
    <w:rsid w:val="006A0685"/>
    <w:rsid w:val="006A24EE"/>
    <w:rsid w:val="006A323F"/>
    <w:rsid w:val="006A4748"/>
    <w:rsid w:val="006B30D0"/>
    <w:rsid w:val="006B4AD4"/>
    <w:rsid w:val="006C3D95"/>
    <w:rsid w:val="006D7676"/>
    <w:rsid w:val="006D78C6"/>
    <w:rsid w:val="006E5C86"/>
    <w:rsid w:val="006E6F1B"/>
    <w:rsid w:val="006F2CC2"/>
    <w:rsid w:val="006F69D5"/>
    <w:rsid w:val="007000D6"/>
    <w:rsid w:val="00701116"/>
    <w:rsid w:val="00701AD9"/>
    <w:rsid w:val="007024E6"/>
    <w:rsid w:val="00702C45"/>
    <w:rsid w:val="00710CA6"/>
    <w:rsid w:val="0071174C"/>
    <w:rsid w:val="00713C44"/>
    <w:rsid w:val="007213F9"/>
    <w:rsid w:val="00721516"/>
    <w:rsid w:val="0072252B"/>
    <w:rsid w:val="007305D1"/>
    <w:rsid w:val="00730853"/>
    <w:rsid w:val="00731033"/>
    <w:rsid w:val="00734A5B"/>
    <w:rsid w:val="0074026F"/>
    <w:rsid w:val="007429F6"/>
    <w:rsid w:val="00744E76"/>
    <w:rsid w:val="00746F6F"/>
    <w:rsid w:val="00750A7A"/>
    <w:rsid w:val="007523BE"/>
    <w:rsid w:val="00762CEE"/>
    <w:rsid w:val="00765EA3"/>
    <w:rsid w:val="007707D0"/>
    <w:rsid w:val="0077183D"/>
    <w:rsid w:val="00774BF2"/>
    <w:rsid w:val="00774DA4"/>
    <w:rsid w:val="00781F0F"/>
    <w:rsid w:val="00784612"/>
    <w:rsid w:val="007B600E"/>
    <w:rsid w:val="007C212A"/>
    <w:rsid w:val="007C33B9"/>
    <w:rsid w:val="007C46AD"/>
    <w:rsid w:val="007C4DDC"/>
    <w:rsid w:val="007E2BAF"/>
    <w:rsid w:val="007E6322"/>
    <w:rsid w:val="007F0F4A"/>
    <w:rsid w:val="007F4A7A"/>
    <w:rsid w:val="007F75BE"/>
    <w:rsid w:val="007F768C"/>
    <w:rsid w:val="007F7DEF"/>
    <w:rsid w:val="008028A4"/>
    <w:rsid w:val="00802CF2"/>
    <w:rsid w:val="008167CE"/>
    <w:rsid w:val="00830747"/>
    <w:rsid w:val="00830904"/>
    <w:rsid w:val="00841C1A"/>
    <w:rsid w:val="00842C5B"/>
    <w:rsid w:val="00847763"/>
    <w:rsid w:val="0085732B"/>
    <w:rsid w:val="0086627E"/>
    <w:rsid w:val="00867488"/>
    <w:rsid w:val="00875AE8"/>
    <w:rsid w:val="008768CA"/>
    <w:rsid w:val="00890985"/>
    <w:rsid w:val="00891986"/>
    <w:rsid w:val="00895DEA"/>
    <w:rsid w:val="008A1EB8"/>
    <w:rsid w:val="008A2268"/>
    <w:rsid w:val="008B5ECB"/>
    <w:rsid w:val="008B7E20"/>
    <w:rsid w:val="008C384C"/>
    <w:rsid w:val="008C7B64"/>
    <w:rsid w:val="008D45AE"/>
    <w:rsid w:val="008D624D"/>
    <w:rsid w:val="008D6FFC"/>
    <w:rsid w:val="008E2D68"/>
    <w:rsid w:val="008E6756"/>
    <w:rsid w:val="008F20C9"/>
    <w:rsid w:val="008F6B2E"/>
    <w:rsid w:val="0090271F"/>
    <w:rsid w:val="00902E23"/>
    <w:rsid w:val="009076AF"/>
    <w:rsid w:val="009114D7"/>
    <w:rsid w:val="0091348E"/>
    <w:rsid w:val="00915A58"/>
    <w:rsid w:val="00917456"/>
    <w:rsid w:val="00917CCB"/>
    <w:rsid w:val="0092796A"/>
    <w:rsid w:val="00933FB0"/>
    <w:rsid w:val="00937E31"/>
    <w:rsid w:val="00941C83"/>
    <w:rsid w:val="00942EC2"/>
    <w:rsid w:val="00945017"/>
    <w:rsid w:val="009535D2"/>
    <w:rsid w:val="00954569"/>
    <w:rsid w:val="0095486C"/>
    <w:rsid w:val="00961316"/>
    <w:rsid w:val="009618C8"/>
    <w:rsid w:val="0096489B"/>
    <w:rsid w:val="009665C7"/>
    <w:rsid w:val="00967F60"/>
    <w:rsid w:val="00970309"/>
    <w:rsid w:val="00975DAE"/>
    <w:rsid w:val="00976173"/>
    <w:rsid w:val="00977FA6"/>
    <w:rsid w:val="009B06DF"/>
    <w:rsid w:val="009C062D"/>
    <w:rsid w:val="009C1650"/>
    <w:rsid w:val="009E164D"/>
    <w:rsid w:val="009E21CA"/>
    <w:rsid w:val="009E3DAB"/>
    <w:rsid w:val="009E640A"/>
    <w:rsid w:val="009E7B43"/>
    <w:rsid w:val="009F0C5B"/>
    <w:rsid w:val="009F37B7"/>
    <w:rsid w:val="009F74D3"/>
    <w:rsid w:val="00A00036"/>
    <w:rsid w:val="00A03BF4"/>
    <w:rsid w:val="00A04C41"/>
    <w:rsid w:val="00A06B55"/>
    <w:rsid w:val="00A10F02"/>
    <w:rsid w:val="00A11489"/>
    <w:rsid w:val="00A160F7"/>
    <w:rsid w:val="00A164B4"/>
    <w:rsid w:val="00A23AAC"/>
    <w:rsid w:val="00A24B1D"/>
    <w:rsid w:val="00A25FEB"/>
    <w:rsid w:val="00A26956"/>
    <w:rsid w:val="00A26A06"/>
    <w:rsid w:val="00A27486"/>
    <w:rsid w:val="00A3123A"/>
    <w:rsid w:val="00A350B3"/>
    <w:rsid w:val="00A42ED7"/>
    <w:rsid w:val="00A454B2"/>
    <w:rsid w:val="00A53724"/>
    <w:rsid w:val="00A53D39"/>
    <w:rsid w:val="00A56066"/>
    <w:rsid w:val="00A72775"/>
    <w:rsid w:val="00A73129"/>
    <w:rsid w:val="00A77B1E"/>
    <w:rsid w:val="00A80306"/>
    <w:rsid w:val="00A82346"/>
    <w:rsid w:val="00A87595"/>
    <w:rsid w:val="00A92BA1"/>
    <w:rsid w:val="00A94633"/>
    <w:rsid w:val="00A95A32"/>
    <w:rsid w:val="00AA12D1"/>
    <w:rsid w:val="00AA4F3F"/>
    <w:rsid w:val="00AA7BC4"/>
    <w:rsid w:val="00AB4A5D"/>
    <w:rsid w:val="00AC6BC6"/>
    <w:rsid w:val="00AD45A1"/>
    <w:rsid w:val="00AD6140"/>
    <w:rsid w:val="00AE407A"/>
    <w:rsid w:val="00AE6164"/>
    <w:rsid w:val="00AE65E2"/>
    <w:rsid w:val="00AE681E"/>
    <w:rsid w:val="00AF1460"/>
    <w:rsid w:val="00AF5077"/>
    <w:rsid w:val="00AF7766"/>
    <w:rsid w:val="00B011F4"/>
    <w:rsid w:val="00B04443"/>
    <w:rsid w:val="00B063BE"/>
    <w:rsid w:val="00B14075"/>
    <w:rsid w:val="00B1477A"/>
    <w:rsid w:val="00B15449"/>
    <w:rsid w:val="00B21969"/>
    <w:rsid w:val="00B235DC"/>
    <w:rsid w:val="00B269CF"/>
    <w:rsid w:val="00B26EEC"/>
    <w:rsid w:val="00B27D40"/>
    <w:rsid w:val="00B417E4"/>
    <w:rsid w:val="00B54A23"/>
    <w:rsid w:val="00B60DFE"/>
    <w:rsid w:val="00B64C82"/>
    <w:rsid w:val="00B655C6"/>
    <w:rsid w:val="00B660AE"/>
    <w:rsid w:val="00B66982"/>
    <w:rsid w:val="00B67FF2"/>
    <w:rsid w:val="00B712F0"/>
    <w:rsid w:val="00B7425F"/>
    <w:rsid w:val="00B75912"/>
    <w:rsid w:val="00B766B0"/>
    <w:rsid w:val="00B8154E"/>
    <w:rsid w:val="00B82168"/>
    <w:rsid w:val="00B93086"/>
    <w:rsid w:val="00B9607A"/>
    <w:rsid w:val="00BA19ED"/>
    <w:rsid w:val="00BA4B8D"/>
    <w:rsid w:val="00BA56C2"/>
    <w:rsid w:val="00BB300E"/>
    <w:rsid w:val="00BC0F7D"/>
    <w:rsid w:val="00BC5FE4"/>
    <w:rsid w:val="00BD04D9"/>
    <w:rsid w:val="00BD1368"/>
    <w:rsid w:val="00BD7D31"/>
    <w:rsid w:val="00BE2AA9"/>
    <w:rsid w:val="00BE3255"/>
    <w:rsid w:val="00BE3D84"/>
    <w:rsid w:val="00BE5428"/>
    <w:rsid w:val="00BE6F70"/>
    <w:rsid w:val="00BF128E"/>
    <w:rsid w:val="00BF23C8"/>
    <w:rsid w:val="00BF4921"/>
    <w:rsid w:val="00BF5DD8"/>
    <w:rsid w:val="00BF5E12"/>
    <w:rsid w:val="00C0294D"/>
    <w:rsid w:val="00C074DD"/>
    <w:rsid w:val="00C14903"/>
    <w:rsid w:val="00C1496A"/>
    <w:rsid w:val="00C30EF7"/>
    <w:rsid w:val="00C311F1"/>
    <w:rsid w:val="00C33079"/>
    <w:rsid w:val="00C37AAE"/>
    <w:rsid w:val="00C45231"/>
    <w:rsid w:val="00C50FED"/>
    <w:rsid w:val="00C52C00"/>
    <w:rsid w:val="00C5458B"/>
    <w:rsid w:val="00C551FF"/>
    <w:rsid w:val="00C620C2"/>
    <w:rsid w:val="00C7156E"/>
    <w:rsid w:val="00C71A2C"/>
    <w:rsid w:val="00C72833"/>
    <w:rsid w:val="00C7650D"/>
    <w:rsid w:val="00C77563"/>
    <w:rsid w:val="00C80F1D"/>
    <w:rsid w:val="00C837D6"/>
    <w:rsid w:val="00C874AB"/>
    <w:rsid w:val="00C876D0"/>
    <w:rsid w:val="00C90F62"/>
    <w:rsid w:val="00C91962"/>
    <w:rsid w:val="00C93F40"/>
    <w:rsid w:val="00C96C87"/>
    <w:rsid w:val="00CA385B"/>
    <w:rsid w:val="00CA3D0C"/>
    <w:rsid w:val="00CC0370"/>
    <w:rsid w:val="00CD3C67"/>
    <w:rsid w:val="00CE5AEC"/>
    <w:rsid w:val="00CF497A"/>
    <w:rsid w:val="00D029A9"/>
    <w:rsid w:val="00D0324E"/>
    <w:rsid w:val="00D045D9"/>
    <w:rsid w:val="00D05F33"/>
    <w:rsid w:val="00D07E48"/>
    <w:rsid w:val="00D1719D"/>
    <w:rsid w:val="00D24A0C"/>
    <w:rsid w:val="00D272D6"/>
    <w:rsid w:val="00D33702"/>
    <w:rsid w:val="00D3475E"/>
    <w:rsid w:val="00D438C8"/>
    <w:rsid w:val="00D51960"/>
    <w:rsid w:val="00D57972"/>
    <w:rsid w:val="00D615E4"/>
    <w:rsid w:val="00D62618"/>
    <w:rsid w:val="00D62A0B"/>
    <w:rsid w:val="00D675A9"/>
    <w:rsid w:val="00D67AC4"/>
    <w:rsid w:val="00D722A3"/>
    <w:rsid w:val="00D72789"/>
    <w:rsid w:val="00D738D6"/>
    <w:rsid w:val="00D755EB"/>
    <w:rsid w:val="00D76048"/>
    <w:rsid w:val="00D82E6F"/>
    <w:rsid w:val="00D87E00"/>
    <w:rsid w:val="00D9045B"/>
    <w:rsid w:val="00D9134D"/>
    <w:rsid w:val="00D93BA3"/>
    <w:rsid w:val="00DA2A01"/>
    <w:rsid w:val="00DA2C6A"/>
    <w:rsid w:val="00DA4BD5"/>
    <w:rsid w:val="00DA6A22"/>
    <w:rsid w:val="00DA7A03"/>
    <w:rsid w:val="00DA7EBA"/>
    <w:rsid w:val="00DA7F97"/>
    <w:rsid w:val="00DB1818"/>
    <w:rsid w:val="00DB3C13"/>
    <w:rsid w:val="00DB42DA"/>
    <w:rsid w:val="00DC309B"/>
    <w:rsid w:val="00DC4DA2"/>
    <w:rsid w:val="00DC6508"/>
    <w:rsid w:val="00DD0D08"/>
    <w:rsid w:val="00DD2255"/>
    <w:rsid w:val="00DD4C17"/>
    <w:rsid w:val="00DD74A5"/>
    <w:rsid w:val="00DE22BB"/>
    <w:rsid w:val="00DF2B1F"/>
    <w:rsid w:val="00DF62CD"/>
    <w:rsid w:val="00E02734"/>
    <w:rsid w:val="00E07401"/>
    <w:rsid w:val="00E13655"/>
    <w:rsid w:val="00E16509"/>
    <w:rsid w:val="00E21ED2"/>
    <w:rsid w:val="00E2343E"/>
    <w:rsid w:val="00E35EF3"/>
    <w:rsid w:val="00E36978"/>
    <w:rsid w:val="00E40FEE"/>
    <w:rsid w:val="00E44582"/>
    <w:rsid w:val="00E4618E"/>
    <w:rsid w:val="00E519A9"/>
    <w:rsid w:val="00E524ED"/>
    <w:rsid w:val="00E52C8E"/>
    <w:rsid w:val="00E53D47"/>
    <w:rsid w:val="00E54264"/>
    <w:rsid w:val="00E6253B"/>
    <w:rsid w:val="00E77645"/>
    <w:rsid w:val="00E8743A"/>
    <w:rsid w:val="00E87A30"/>
    <w:rsid w:val="00E9764E"/>
    <w:rsid w:val="00EA15B0"/>
    <w:rsid w:val="00EA5EA7"/>
    <w:rsid w:val="00EA66BD"/>
    <w:rsid w:val="00EB0741"/>
    <w:rsid w:val="00EB3102"/>
    <w:rsid w:val="00EC3AC4"/>
    <w:rsid w:val="00EC4A25"/>
    <w:rsid w:val="00EC57AC"/>
    <w:rsid w:val="00ED29D5"/>
    <w:rsid w:val="00EF1B88"/>
    <w:rsid w:val="00EF608C"/>
    <w:rsid w:val="00F025A2"/>
    <w:rsid w:val="00F02917"/>
    <w:rsid w:val="00F037FE"/>
    <w:rsid w:val="00F04712"/>
    <w:rsid w:val="00F07C8F"/>
    <w:rsid w:val="00F13360"/>
    <w:rsid w:val="00F22AA7"/>
    <w:rsid w:val="00F22EC7"/>
    <w:rsid w:val="00F24F0C"/>
    <w:rsid w:val="00F2594D"/>
    <w:rsid w:val="00F3064C"/>
    <w:rsid w:val="00F30FC0"/>
    <w:rsid w:val="00F325C8"/>
    <w:rsid w:val="00F34834"/>
    <w:rsid w:val="00F44223"/>
    <w:rsid w:val="00F5364B"/>
    <w:rsid w:val="00F53847"/>
    <w:rsid w:val="00F57C58"/>
    <w:rsid w:val="00F617FE"/>
    <w:rsid w:val="00F653B8"/>
    <w:rsid w:val="00F65A5B"/>
    <w:rsid w:val="00F673AE"/>
    <w:rsid w:val="00F75560"/>
    <w:rsid w:val="00F8073F"/>
    <w:rsid w:val="00F84A4C"/>
    <w:rsid w:val="00F86BAA"/>
    <w:rsid w:val="00F86E08"/>
    <w:rsid w:val="00F87F34"/>
    <w:rsid w:val="00F9008D"/>
    <w:rsid w:val="00FA1201"/>
    <w:rsid w:val="00FA1266"/>
    <w:rsid w:val="00FA3635"/>
    <w:rsid w:val="00FA4FD8"/>
    <w:rsid w:val="00FB10C9"/>
    <w:rsid w:val="00FB3BDA"/>
    <w:rsid w:val="00FB6205"/>
    <w:rsid w:val="00FC1192"/>
    <w:rsid w:val="00FC502A"/>
    <w:rsid w:val="00FC5E67"/>
    <w:rsid w:val="00FC7040"/>
    <w:rsid w:val="00FD4B6C"/>
    <w:rsid w:val="00FE34B5"/>
    <w:rsid w:val="00FE6859"/>
    <w:rsid w:val="00FF2E92"/>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C558C392-18BB-4AA5-8D1D-94CBE9F20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tabs>
        <w:tab w:val="clear" w:pos="1209"/>
        <w:tab w:val="num" w:pos="360"/>
      </w:tabs>
      <w:ind w:left="0" w:firstLine="0"/>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aliases w:val="TableGrid,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aliases w:val="EN,Editor's Noteormal"/>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 w:type="character" w:customStyle="1" w:styleId="NOChar1">
    <w:name w:val="NO Char1"/>
    <w:qFormat/>
    <w:rsid w:val="00F5364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AppData/Local/Temp/Rar$DIa7852.5955/Tdoc/R5-237675.zip" TargetMode="External"/><Relationship Id="rId403" Type="http://schemas.openxmlformats.org/officeDocument/2006/relationships/hyperlink" Target="../../../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AppData/Local/Temp/Rar$DIa7852.5955/Tdoc/R5-237686.zip" TargetMode="External"/><Relationship Id="rId425" Type="http://schemas.openxmlformats.org/officeDocument/2006/relationships/hyperlink" Target="../../../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AppData/Local/Temp/Rar$DIa7852.5955/Tdoc/R5-237856.zip" TargetMode="External"/><Relationship Id="rId426" Type="http://schemas.openxmlformats.org/officeDocument/2006/relationships/hyperlink" Target="../../../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AppData/Local/Temp/Rar$DIa7852.5955/Tdoc/R5-237680.zip" TargetMode="External"/><Relationship Id="rId428" Type="http://schemas.openxmlformats.org/officeDocument/2006/relationships/hyperlink" Target="../../../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AppData/Local/Temp/Rar$DIa7852.5955/Tdoc/R5-237691.zip" TargetMode="External"/><Relationship Id="rId429" Type="http://schemas.openxmlformats.org/officeDocument/2006/relationships/hyperlink" Target="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AppData/Local/Temp/Rar$DIa7852.5955/Tdoc/R5-237676.zip" TargetMode="External"/><Relationship Id="rId421" Type="http://schemas.openxmlformats.org/officeDocument/2006/relationships/hyperlink" Target="../../../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AppData/Local/Temp/Rar$DIa7852.5955/Tdoc/R5-237878.zip" TargetMode="External"/><Relationship Id="rId422" Type="http://schemas.openxmlformats.org/officeDocument/2006/relationships/hyperlink" Target="../../../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1945</TotalTime>
  <Pages>321</Pages>
  <Words>118436</Words>
  <Characters>675087</Characters>
  <Application>Microsoft Office Word</Application>
  <DocSecurity>0</DocSecurity>
  <Lines>5625</Lines>
  <Paragraphs>1583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791940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3238</cp:lastModifiedBy>
  <cp:revision>268</cp:revision>
  <cp:lastPrinted>2019-02-25T14:05:00Z</cp:lastPrinted>
  <dcterms:created xsi:type="dcterms:W3CDTF">2023-08-28T05:36:00Z</dcterms:created>
  <dcterms:modified xsi:type="dcterms:W3CDTF">2025-07-06T15:59:00Z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