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3CEB416" w:rsidR="00E9750A" w:rsidRDefault="00A16F12">
            <w:pPr>
              <w:pStyle w:val="ZA"/>
              <w:framePr w:w="0" w:hRule="auto" w:wrap="auto" w:vAnchor="margin" w:hAnchor="text" w:yAlign="inline"/>
            </w:pPr>
            <w:bookmarkStart w:id="0" w:name="page1"/>
            <w:r>
              <w:rPr>
                <w:sz w:val="64"/>
              </w:rPr>
              <w:t xml:space="preserve">3GPP TS 29.575 </w:t>
            </w:r>
            <w:r>
              <w:t>V18.</w:t>
            </w:r>
            <w:r w:rsidR="00C73C27">
              <w:t>2</w:t>
            </w:r>
            <w:r>
              <w:t xml:space="preserve">.0 </w:t>
            </w:r>
            <w:r>
              <w:rPr>
                <w:sz w:val="32"/>
              </w:rPr>
              <w:t>(</w:t>
            </w:r>
            <w:r w:rsidR="00D71F1F">
              <w:rPr>
                <w:sz w:val="32"/>
              </w:rPr>
              <w:t>2023</w:t>
            </w:r>
            <w:r>
              <w:rPr>
                <w:sz w:val="32"/>
              </w:rPr>
              <w:t>-</w:t>
            </w:r>
            <w:r w:rsidR="00D71F1F">
              <w:rPr>
                <w:sz w:val="32"/>
              </w:rPr>
              <w:t>0</w:t>
            </w:r>
            <w:r w:rsidR="002328AD">
              <w:rPr>
                <w:sz w:val="32"/>
              </w:rPr>
              <w:t>6</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7pt" o:ole="">
                  <v:imagedata r:id="rId8" o:title=""/>
                </v:shape>
                <o:OLEObject Type="Embed" ProgID="Word.Picture.8" ShapeID="_x0000_i1025" DrawAspect="Content" ObjectID="_1749306675"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47E191E3" w14:textId="4D4A3BE5" w:rsidR="00782306" w:rsidRDefault="00EB490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 MERGEFORMAT  \* MERGEFORMAT  \* MERGEFORMAT  \* MERGEFORMAT  \* MERGEFORMAT  \* MERGEFORMAT  \* MERGEFORMAT </w:instrText>
      </w:r>
      <w:r>
        <w:fldChar w:fldCharType="separate"/>
      </w:r>
      <w:r w:rsidR="00782306">
        <w:rPr>
          <w:noProof/>
        </w:rPr>
        <w:t>Foreword</w:t>
      </w:r>
      <w:r w:rsidR="00782306">
        <w:rPr>
          <w:noProof/>
        </w:rPr>
        <w:tab/>
      </w:r>
      <w:r w:rsidR="00782306">
        <w:rPr>
          <w:noProof/>
        </w:rPr>
        <w:fldChar w:fldCharType="begin" w:fldLock="1"/>
      </w:r>
      <w:r w:rsidR="00782306">
        <w:rPr>
          <w:noProof/>
        </w:rPr>
        <w:instrText xml:space="preserve"> PAGEREF _Toc138693903 \h </w:instrText>
      </w:r>
      <w:r w:rsidR="00782306">
        <w:rPr>
          <w:noProof/>
        </w:rPr>
      </w:r>
      <w:r w:rsidR="00782306">
        <w:rPr>
          <w:noProof/>
        </w:rPr>
        <w:fldChar w:fldCharType="separate"/>
      </w:r>
      <w:r w:rsidR="00782306">
        <w:rPr>
          <w:noProof/>
        </w:rPr>
        <w:t>6</w:t>
      </w:r>
      <w:r w:rsidR="00782306">
        <w:rPr>
          <w:noProof/>
        </w:rPr>
        <w:fldChar w:fldCharType="end"/>
      </w:r>
    </w:p>
    <w:p w14:paraId="33A68B61" w14:textId="747BA2C5" w:rsidR="00782306" w:rsidRDefault="0078230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_Toc138693904 \h </w:instrText>
      </w:r>
      <w:r>
        <w:rPr>
          <w:noProof/>
        </w:rPr>
      </w:r>
      <w:r>
        <w:rPr>
          <w:noProof/>
        </w:rPr>
        <w:fldChar w:fldCharType="separate"/>
      </w:r>
      <w:r>
        <w:rPr>
          <w:noProof/>
        </w:rPr>
        <w:t>7</w:t>
      </w:r>
      <w:r>
        <w:rPr>
          <w:noProof/>
        </w:rPr>
        <w:fldChar w:fldCharType="end"/>
      </w:r>
    </w:p>
    <w:p w14:paraId="173DE0E2" w14:textId="0757966C" w:rsidR="00782306" w:rsidRDefault="0078230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_Toc138693905 \h </w:instrText>
      </w:r>
      <w:r>
        <w:rPr>
          <w:noProof/>
        </w:rPr>
      </w:r>
      <w:r>
        <w:rPr>
          <w:noProof/>
        </w:rPr>
        <w:fldChar w:fldCharType="separate"/>
      </w:r>
      <w:r>
        <w:rPr>
          <w:noProof/>
        </w:rPr>
        <w:t>8</w:t>
      </w:r>
      <w:r>
        <w:rPr>
          <w:noProof/>
        </w:rPr>
        <w:fldChar w:fldCharType="end"/>
      </w:r>
    </w:p>
    <w:p w14:paraId="3BE8ED02" w14:textId="199F67BE" w:rsidR="00782306" w:rsidRDefault="0078230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_Toc138693906 \h </w:instrText>
      </w:r>
      <w:r>
        <w:rPr>
          <w:noProof/>
        </w:rPr>
      </w:r>
      <w:r>
        <w:rPr>
          <w:noProof/>
        </w:rPr>
        <w:fldChar w:fldCharType="separate"/>
      </w:r>
      <w:r>
        <w:rPr>
          <w:noProof/>
        </w:rPr>
        <w:t>8</w:t>
      </w:r>
      <w:r>
        <w:rPr>
          <w:noProof/>
        </w:rPr>
        <w:fldChar w:fldCharType="end"/>
      </w:r>
    </w:p>
    <w:p w14:paraId="71D93453" w14:textId="3388712F" w:rsidR="00782306" w:rsidRDefault="0078230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_Toc138693907 \h </w:instrText>
      </w:r>
      <w:r>
        <w:rPr>
          <w:noProof/>
        </w:rPr>
      </w:r>
      <w:r>
        <w:rPr>
          <w:noProof/>
        </w:rPr>
        <w:fldChar w:fldCharType="separate"/>
      </w:r>
      <w:r>
        <w:rPr>
          <w:noProof/>
        </w:rPr>
        <w:t>9</w:t>
      </w:r>
      <w:r>
        <w:rPr>
          <w:noProof/>
        </w:rPr>
        <w:fldChar w:fldCharType="end"/>
      </w:r>
    </w:p>
    <w:p w14:paraId="34B942BF" w14:textId="0810FE87" w:rsidR="00782306" w:rsidRDefault="0078230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_Toc138693908 \h </w:instrText>
      </w:r>
      <w:r>
        <w:rPr>
          <w:noProof/>
        </w:rPr>
      </w:r>
      <w:r>
        <w:rPr>
          <w:noProof/>
        </w:rPr>
        <w:fldChar w:fldCharType="separate"/>
      </w:r>
      <w:r>
        <w:rPr>
          <w:noProof/>
        </w:rPr>
        <w:t>9</w:t>
      </w:r>
      <w:r>
        <w:rPr>
          <w:noProof/>
        </w:rPr>
        <w:fldChar w:fldCharType="end"/>
      </w:r>
    </w:p>
    <w:p w14:paraId="4242771F" w14:textId="76DCB7F1" w:rsidR="00782306" w:rsidRDefault="0078230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_Toc138693909 \h </w:instrText>
      </w:r>
      <w:r>
        <w:rPr>
          <w:noProof/>
        </w:rPr>
      </w:r>
      <w:r>
        <w:rPr>
          <w:noProof/>
        </w:rPr>
        <w:fldChar w:fldCharType="separate"/>
      </w:r>
      <w:r>
        <w:rPr>
          <w:noProof/>
        </w:rPr>
        <w:t>9</w:t>
      </w:r>
      <w:r>
        <w:rPr>
          <w:noProof/>
        </w:rPr>
        <w:fldChar w:fldCharType="end"/>
      </w:r>
    </w:p>
    <w:p w14:paraId="0AE0C305" w14:textId="1097A86F" w:rsidR="00782306" w:rsidRDefault="0078230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_Toc138693910 \h </w:instrText>
      </w:r>
      <w:r>
        <w:rPr>
          <w:noProof/>
        </w:rPr>
      </w:r>
      <w:r>
        <w:rPr>
          <w:noProof/>
        </w:rPr>
        <w:fldChar w:fldCharType="separate"/>
      </w:r>
      <w:r>
        <w:rPr>
          <w:noProof/>
        </w:rPr>
        <w:t>9</w:t>
      </w:r>
      <w:r>
        <w:rPr>
          <w:noProof/>
        </w:rPr>
        <w:fldChar w:fldCharType="end"/>
      </w:r>
    </w:p>
    <w:p w14:paraId="6BA659BA" w14:textId="06FC4A99" w:rsidR="00782306" w:rsidRDefault="0078230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ADRF</w:t>
      </w:r>
      <w:r>
        <w:rPr>
          <w:noProof/>
        </w:rPr>
        <w:tab/>
      </w:r>
      <w:r>
        <w:rPr>
          <w:noProof/>
        </w:rPr>
        <w:fldChar w:fldCharType="begin" w:fldLock="1"/>
      </w:r>
      <w:r>
        <w:rPr>
          <w:noProof/>
        </w:rPr>
        <w:instrText xml:space="preserve"> PAGEREF _Toc138693911 \h </w:instrText>
      </w:r>
      <w:r>
        <w:rPr>
          <w:noProof/>
        </w:rPr>
      </w:r>
      <w:r>
        <w:rPr>
          <w:noProof/>
        </w:rPr>
        <w:fldChar w:fldCharType="separate"/>
      </w:r>
      <w:r>
        <w:rPr>
          <w:noProof/>
        </w:rPr>
        <w:t>10</w:t>
      </w:r>
      <w:r>
        <w:rPr>
          <w:noProof/>
        </w:rPr>
        <w:fldChar w:fldCharType="end"/>
      </w:r>
    </w:p>
    <w:p w14:paraId="67CD1646" w14:textId="799BCB58" w:rsidR="00782306" w:rsidRDefault="0078230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_Toc138693912 \h </w:instrText>
      </w:r>
      <w:r>
        <w:rPr>
          <w:noProof/>
        </w:rPr>
      </w:r>
      <w:r>
        <w:rPr>
          <w:noProof/>
        </w:rPr>
        <w:fldChar w:fldCharType="separate"/>
      </w:r>
      <w:r>
        <w:rPr>
          <w:noProof/>
        </w:rPr>
        <w:t>10</w:t>
      </w:r>
      <w:r>
        <w:rPr>
          <w:noProof/>
        </w:rPr>
        <w:fldChar w:fldCharType="end"/>
      </w:r>
    </w:p>
    <w:p w14:paraId="41DC763D" w14:textId="2F487CC3" w:rsidR="00782306" w:rsidRDefault="0078230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Nadrf_DataManagement Service</w:t>
      </w:r>
      <w:r>
        <w:rPr>
          <w:noProof/>
        </w:rPr>
        <w:tab/>
      </w:r>
      <w:r>
        <w:rPr>
          <w:noProof/>
        </w:rPr>
        <w:fldChar w:fldCharType="begin" w:fldLock="1"/>
      </w:r>
      <w:r>
        <w:rPr>
          <w:noProof/>
        </w:rPr>
        <w:instrText xml:space="preserve"> PAGEREF _Toc138693913 \h </w:instrText>
      </w:r>
      <w:r>
        <w:rPr>
          <w:noProof/>
        </w:rPr>
      </w:r>
      <w:r>
        <w:rPr>
          <w:noProof/>
        </w:rPr>
        <w:fldChar w:fldCharType="separate"/>
      </w:r>
      <w:r>
        <w:rPr>
          <w:noProof/>
        </w:rPr>
        <w:t>10</w:t>
      </w:r>
      <w:r>
        <w:rPr>
          <w:noProof/>
        </w:rPr>
        <w:fldChar w:fldCharType="end"/>
      </w:r>
    </w:p>
    <w:p w14:paraId="41B0D0D6" w14:textId="024230CD" w:rsidR="00782306" w:rsidRDefault="00782306">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_Toc138693914 \h </w:instrText>
      </w:r>
      <w:r>
        <w:rPr>
          <w:noProof/>
        </w:rPr>
      </w:r>
      <w:r>
        <w:rPr>
          <w:noProof/>
        </w:rPr>
        <w:fldChar w:fldCharType="separate"/>
      </w:r>
      <w:r>
        <w:rPr>
          <w:noProof/>
        </w:rPr>
        <w:t>10</w:t>
      </w:r>
      <w:r>
        <w:rPr>
          <w:noProof/>
        </w:rPr>
        <w:fldChar w:fldCharType="end"/>
      </w:r>
    </w:p>
    <w:p w14:paraId="374870F1" w14:textId="2032A432"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_Toc138693915 \h </w:instrText>
      </w:r>
      <w:r>
        <w:rPr>
          <w:noProof/>
        </w:rPr>
      </w:r>
      <w:r>
        <w:rPr>
          <w:noProof/>
        </w:rPr>
        <w:fldChar w:fldCharType="separate"/>
      </w:r>
      <w:r>
        <w:rPr>
          <w:noProof/>
        </w:rPr>
        <w:t>10</w:t>
      </w:r>
      <w:r>
        <w:rPr>
          <w:noProof/>
        </w:rPr>
        <w:fldChar w:fldCharType="end"/>
      </w:r>
    </w:p>
    <w:p w14:paraId="7121A72A" w14:textId="297C6269"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_Toc138693916 \h </w:instrText>
      </w:r>
      <w:r>
        <w:rPr>
          <w:noProof/>
        </w:rPr>
      </w:r>
      <w:r>
        <w:rPr>
          <w:noProof/>
        </w:rPr>
        <w:fldChar w:fldCharType="separate"/>
      </w:r>
      <w:r>
        <w:rPr>
          <w:noProof/>
        </w:rPr>
        <w:t>11</w:t>
      </w:r>
      <w:r>
        <w:rPr>
          <w:noProof/>
        </w:rPr>
        <w:fldChar w:fldCharType="end"/>
      </w:r>
    </w:p>
    <w:p w14:paraId="3316D964" w14:textId="1E7E1749"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sidRPr="00575871">
        <w:rPr>
          <w:noProof/>
          <w:lang w:val="en-US"/>
        </w:rPr>
        <w:t>4.2.</w:t>
      </w:r>
      <w:r w:rsidRPr="00575871">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575871">
        <w:rPr>
          <w:noProof/>
          <w:lang w:val="en-US"/>
        </w:rPr>
        <w:t>Network Functions</w:t>
      </w:r>
      <w:r>
        <w:rPr>
          <w:noProof/>
        </w:rPr>
        <w:tab/>
      </w:r>
      <w:r>
        <w:rPr>
          <w:noProof/>
        </w:rPr>
        <w:fldChar w:fldCharType="begin" w:fldLock="1"/>
      </w:r>
      <w:r>
        <w:rPr>
          <w:noProof/>
        </w:rPr>
        <w:instrText xml:space="preserve"> PAGEREF _Toc138693917 \h </w:instrText>
      </w:r>
      <w:r>
        <w:rPr>
          <w:noProof/>
        </w:rPr>
      </w:r>
      <w:r>
        <w:rPr>
          <w:noProof/>
        </w:rPr>
        <w:fldChar w:fldCharType="separate"/>
      </w:r>
      <w:r>
        <w:rPr>
          <w:noProof/>
        </w:rPr>
        <w:t>11</w:t>
      </w:r>
      <w:r>
        <w:rPr>
          <w:noProof/>
        </w:rPr>
        <w:fldChar w:fldCharType="end"/>
      </w:r>
    </w:p>
    <w:p w14:paraId="0E9E90CC" w14:textId="713A20DA"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1.3.1</w:t>
      </w:r>
      <w:r>
        <w:rPr>
          <w:rFonts w:asciiTheme="minorHAnsi" w:eastAsiaTheme="minorEastAsia" w:hAnsiTheme="minorHAnsi" w:cstheme="minorBidi"/>
          <w:noProof/>
          <w:kern w:val="2"/>
          <w:sz w:val="22"/>
          <w:szCs w:val="22"/>
          <w:lang w:eastAsia="en-GB"/>
          <w14:ligatures w14:val="standardContextual"/>
        </w:rPr>
        <w:tab/>
      </w:r>
      <w:r>
        <w:rPr>
          <w:noProof/>
        </w:rPr>
        <w:t>Analytics Data Repository Function (ADRF)</w:t>
      </w:r>
      <w:r>
        <w:rPr>
          <w:noProof/>
        </w:rPr>
        <w:tab/>
      </w:r>
      <w:r>
        <w:rPr>
          <w:noProof/>
        </w:rPr>
        <w:fldChar w:fldCharType="begin" w:fldLock="1"/>
      </w:r>
      <w:r>
        <w:rPr>
          <w:noProof/>
        </w:rPr>
        <w:instrText xml:space="preserve"> PAGEREF _Toc138693918 \h </w:instrText>
      </w:r>
      <w:r>
        <w:rPr>
          <w:noProof/>
        </w:rPr>
      </w:r>
      <w:r>
        <w:rPr>
          <w:noProof/>
        </w:rPr>
        <w:fldChar w:fldCharType="separate"/>
      </w:r>
      <w:r>
        <w:rPr>
          <w:noProof/>
        </w:rPr>
        <w:t>11</w:t>
      </w:r>
      <w:r>
        <w:rPr>
          <w:noProof/>
        </w:rPr>
        <w:fldChar w:fldCharType="end"/>
      </w:r>
    </w:p>
    <w:p w14:paraId="74258FD0" w14:textId="6A37569A"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_Toc138693919 \h </w:instrText>
      </w:r>
      <w:r>
        <w:rPr>
          <w:noProof/>
        </w:rPr>
      </w:r>
      <w:r>
        <w:rPr>
          <w:noProof/>
        </w:rPr>
        <w:fldChar w:fldCharType="separate"/>
      </w:r>
      <w:r>
        <w:rPr>
          <w:noProof/>
        </w:rPr>
        <w:t>11</w:t>
      </w:r>
      <w:r>
        <w:rPr>
          <w:noProof/>
        </w:rPr>
        <w:fldChar w:fldCharType="end"/>
      </w:r>
    </w:p>
    <w:p w14:paraId="600B171F" w14:textId="293ED995" w:rsidR="00782306" w:rsidRDefault="00782306">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_Toc138693920 \h </w:instrText>
      </w:r>
      <w:r>
        <w:rPr>
          <w:noProof/>
        </w:rPr>
      </w:r>
      <w:r>
        <w:rPr>
          <w:noProof/>
        </w:rPr>
        <w:fldChar w:fldCharType="separate"/>
      </w:r>
      <w:r>
        <w:rPr>
          <w:noProof/>
        </w:rPr>
        <w:t>12</w:t>
      </w:r>
      <w:r>
        <w:rPr>
          <w:noProof/>
        </w:rPr>
        <w:fldChar w:fldCharType="end"/>
      </w:r>
    </w:p>
    <w:p w14:paraId="2482E425" w14:textId="61565EFB"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_Toc138693921 \h </w:instrText>
      </w:r>
      <w:r>
        <w:rPr>
          <w:noProof/>
        </w:rPr>
      </w:r>
      <w:r>
        <w:rPr>
          <w:noProof/>
        </w:rPr>
        <w:fldChar w:fldCharType="separate"/>
      </w:r>
      <w:r>
        <w:rPr>
          <w:noProof/>
        </w:rPr>
        <w:t>12</w:t>
      </w:r>
      <w:r>
        <w:rPr>
          <w:noProof/>
        </w:rPr>
        <w:fldChar w:fldCharType="end"/>
      </w:r>
    </w:p>
    <w:p w14:paraId="4C7717C9" w14:textId="07F8BA06"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_Toc138693922 \h </w:instrText>
      </w:r>
      <w:r>
        <w:rPr>
          <w:noProof/>
        </w:rPr>
      </w:r>
      <w:r>
        <w:rPr>
          <w:noProof/>
        </w:rPr>
        <w:fldChar w:fldCharType="separate"/>
      </w:r>
      <w:r>
        <w:rPr>
          <w:noProof/>
        </w:rPr>
        <w:t>12</w:t>
      </w:r>
      <w:r>
        <w:rPr>
          <w:noProof/>
        </w:rPr>
        <w:fldChar w:fldCharType="end"/>
      </w:r>
    </w:p>
    <w:p w14:paraId="0FD86AA4" w14:textId="7692B1FF"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_Toc138693923 \h </w:instrText>
      </w:r>
      <w:r>
        <w:rPr>
          <w:noProof/>
        </w:rPr>
      </w:r>
      <w:r>
        <w:rPr>
          <w:noProof/>
        </w:rPr>
        <w:fldChar w:fldCharType="separate"/>
      </w:r>
      <w:r>
        <w:rPr>
          <w:noProof/>
        </w:rPr>
        <w:t>12</w:t>
      </w:r>
      <w:r>
        <w:rPr>
          <w:noProof/>
        </w:rPr>
        <w:fldChar w:fldCharType="end"/>
      </w:r>
    </w:p>
    <w:p w14:paraId="7C7FC946" w14:textId="6685FC69"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Request Storage of data or analytics</w:t>
      </w:r>
      <w:r>
        <w:rPr>
          <w:noProof/>
        </w:rPr>
        <w:tab/>
      </w:r>
      <w:r>
        <w:rPr>
          <w:noProof/>
        </w:rPr>
        <w:fldChar w:fldCharType="begin" w:fldLock="1"/>
      </w:r>
      <w:r>
        <w:rPr>
          <w:noProof/>
        </w:rPr>
        <w:instrText xml:space="preserve"> PAGEREF _Toc138693924 \h </w:instrText>
      </w:r>
      <w:r>
        <w:rPr>
          <w:noProof/>
        </w:rPr>
      </w:r>
      <w:r>
        <w:rPr>
          <w:noProof/>
        </w:rPr>
        <w:fldChar w:fldCharType="separate"/>
      </w:r>
      <w:r>
        <w:rPr>
          <w:noProof/>
        </w:rPr>
        <w:t>12</w:t>
      </w:r>
      <w:r>
        <w:rPr>
          <w:noProof/>
        </w:rPr>
        <w:fldChar w:fldCharType="end"/>
      </w:r>
    </w:p>
    <w:p w14:paraId="4D598F5F" w14:textId="61C3AF2C"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_Toc138693925 \h </w:instrText>
      </w:r>
      <w:r>
        <w:rPr>
          <w:noProof/>
        </w:rPr>
      </w:r>
      <w:r>
        <w:rPr>
          <w:noProof/>
        </w:rPr>
        <w:fldChar w:fldCharType="separate"/>
      </w:r>
      <w:r>
        <w:rPr>
          <w:noProof/>
        </w:rPr>
        <w:t>14</w:t>
      </w:r>
      <w:r>
        <w:rPr>
          <w:noProof/>
        </w:rPr>
        <w:fldChar w:fldCharType="end"/>
      </w:r>
    </w:p>
    <w:p w14:paraId="7FDDFC9C" w14:textId="4D69E59D"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_Toc138693926 \h </w:instrText>
      </w:r>
      <w:r>
        <w:rPr>
          <w:noProof/>
        </w:rPr>
      </w:r>
      <w:r>
        <w:rPr>
          <w:noProof/>
        </w:rPr>
        <w:fldChar w:fldCharType="separate"/>
      </w:r>
      <w:r>
        <w:rPr>
          <w:noProof/>
        </w:rPr>
        <w:t>14</w:t>
      </w:r>
      <w:r>
        <w:rPr>
          <w:noProof/>
        </w:rPr>
        <w:fldChar w:fldCharType="end"/>
      </w:r>
    </w:p>
    <w:p w14:paraId="0230E95B" w14:textId="304DB11A"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_Toc138693927 \h </w:instrText>
      </w:r>
      <w:r>
        <w:rPr>
          <w:noProof/>
        </w:rPr>
      </w:r>
      <w:r>
        <w:rPr>
          <w:noProof/>
        </w:rPr>
        <w:fldChar w:fldCharType="separate"/>
      </w:r>
      <w:r>
        <w:rPr>
          <w:noProof/>
        </w:rPr>
        <w:t>14</w:t>
      </w:r>
      <w:r>
        <w:rPr>
          <w:noProof/>
        </w:rPr>
        <w:fldChar w:fldCharType="end"/>
      </w:r>
    </w:p>
    <w:p w14:paraId="29750520" w14:textId="7B61424A"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_Toc138693928 \h </w:instrText>
      </w:r>
      <w:r>
        <w:rPr>
          <w:noProof/>
        </w:rPr>
      </w:r>
      <w:r>
        <w:rPr>
          <w:noProof/>
        </w:rPr>
        <w:fldChar w:fldCharType="separate"/>
      </w:r>
      <w:r>
        <w:rPr>
          <w:noProof/>
        </w:rPr>
        <w:t>15</w:t>
      </w:r>
      <w:r>
        <w:rPr>
          <w:noProof/>
        </w:rPr>
        <w:fldChar w:fldCharType="end"/>
      </w:r>
    </w:p>
    <w:p w14:paraId="095277E5" w14:textId="7C455F83"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_Toc138693929 \h </w:instrText>
      </w:r>
      <w:r>
        <w:rPr>
          <w:noProof/>
        </w:rPr>
      </w:r>
      <w:r>
        <w:rPr>
          <w:noProof/>
        </w:rPr>
        <w:fldChar w:fldCharType="separate"/>
      </w:r>
      <w:r>
        <w:rPr>
          <w:noProof/>
        </w:rPr>
        <w:t>15</w:t>
      </w:r>
      <w:r>
        <w:rPr>
          <w:noProof/>
        </w:rPr>
        <w:fldChar w:fldCharType="end"/>
      </w:r>
    </w:p>
    <w:p w14:paraId="3BCE3973" w14:textId="03886261"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4.2.2.4.2</w:t>
      </w:r>
      <w:r>
        <w:rPr>
          <w:rFonts w:asciiTheme="minorHAnsi" w:eastAsiaTheme="minorEastAsia" w:hAnsiTheme="minorHAnsi" w:cstheme="minorBidi"/>
          <w:noProof/>
          <w:kern w:val="2"/>
          <w:sz w:val="22"/>
          <w:szCs w:val="22"/>
          <w:lang w:eastAsia="en-GB"/>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_Toc138693930 \h </w:instrText>
      </w:r>
      <w:r>
        <w:rPr>
          <w:noProof/>
        </w:rPr>
      </w:r>
      <w:r>
        <w:rPr>
          <w:noProof/>
        </w:rPr>
        <w:fldChar w:fldCharType="separate"/>
      </w:r>
      <w:r>
        <w:rPr>
          <w:noProof/>
        </w:rPr>
        <w:t>15</w:t>
      </w:r>
      <w:r>
        <w:rPr>
          <w:noProof/>
        </w:rPr>
        <w:fldChar w:fldCharType="end"/>
      </w:r>
    </w:p>
    <w:p w14:paraId="717EBF86" w14:textId="6C32C48D"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4.2.2.5</w:t>
      </w:r>
      <w:r>
        <w:rPr>
          <w:rFonts w:asciiTheme="minorHAnsi" w:eastAsiaTheme="minorEastAsia" w:hAnsiTheme="minorHAnsi" w:cstheme="minorBidi"/>
          <w:noProof/>
          <w:kern w:val="2"/>
          <w:sz w:val="22"/>
          <w:szCs w:val="22"/>
          <w:lang w:eastAsia="en-GB"/>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_Toc138693931 \h </w:instrText>
      </w:r>
      <w:r>
        <w:rPr>
          <w:noProof/>
        </w:rPr>
      </w:r>
      <w:r>
        <w:rPr>
          <w:noProof/>
        </w:rPr>
        <w:fldChar w:fldCharType="separate"/>
      </w:r>
      <w:r>
        <w:rPr>
          <w:noProof/>
        </w:rPr>
        <w:t>16</w:t>
      </w:r>
      <w:r>
        <w:rPr>
          <w:noProof/>
        </w:rPr>
        <w:fldChar w:fldCharType="end"/>
      </w:r>
    </w:p>
    <w:p w14:paraId="26867436" w14:textId="29EC667D"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_Toc138693932 \h </w:instrText>
      </w:r>
      <w:r>
        <w:rPr>
          <w:noProof/>
        </w:rPr>
      </w:r>
      <w:r>
        <w:rPr>
          <w:noProof/>
        </w:rPr>
        <w:fldChar w:fldCharType="separate"/>
      </w:r>
      <w:r>
        <w:rPr>
          <w:noProof/>
        </w:rPr>
        <w:t>16</w:t>
      </w:r>
      <w:r>
        <w:rPr>
          <w:noProof/>
        </w:rPr>
        <w:fldChar w:fldCharType="end"/>
      </w:r>
    </w:p>
    <w:p w14:paraId="0F251143" w14:textId="0FE012BC"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4.2.2.5.2</w:t>
      </w:r>
      <w:r>
        <w:rPr>
          <w:rFonts w:asciiTheme="minorHAnsi" w:eastAsiaTheme="minorEastAsia" w:hAnsiTheme="minorHAnsi" w:cstheme="minorBidi"/>
          <w:noProof/>
          <w:kern w:val="2"/>
          <w:sz w:val="22"/>
          <w:szCs w:val="22"/>
          <w:lang w:eastAsia="en-GB"/>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_Toc138693933 \h </w:instrText>
      </w:r>
      <w:r>
        <w:rPr>
          <w:noProof/>
        </w:rPr>
      </w:r>
      <w:r>
        <w:rPr>
          <w:noProof/>
        </w:rPr>
        <w:fldChar w:fldCharType="separate"/>
      </w:r>
      <w:r>
        <w:rPr>
          <w:noProof/>
        </w:rPr>
        <w:t>16</w:t>
      </w:r>
      <w:r>
        <w:rPr>
          <w:noProof/>
        </w:rPr>
        <w:fldChar w:fldCharType="end"/>
      </w:r>
    </w:p>
    <w:p w14:paraId="1C14026C" w14:textId="0592BCDB"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4.2.2.6</w:t>
      </w:r>
      <w:r>
        <w:rPr>
          <w:rFonts w:asciiTheme="minorHAnsi" w:eastAsiaTheme="minorEastAsia" w:hAnsiTheme="minorHAnsi" w:cstheme="minorBidi"/>
          <w:noProof/>
          <w:kern w:val="2"/>
          <w:sz w:val="22"/>
          <w:szCs w:val="22"/>
          <w:lang w:eastAsia="en-GB"/>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_Toc138693934 \h </w:instrText>
      </w:r>
      <w:r>
        <w:rPr>
          <w:noProof/>
        </w:rPr>
      </w:r>
      <w:r>
        <w:rPr>
          <w:noProof/>
        </w:rPr>
        <w:fldChar w:fldCharType="separate"/>
      </w:r>
      <w:r>
        <w:rPr>
          <w:noProof/>
        </w:rPr>
        <w:t>17</w:t>
      </w:r>
      <w:r>
        <w:rPr>
          <w:noProof/>
        </w:rPr>
        <w:fldChar w:fldCharType="end"/>
      </w:r>
    </w:p>
    <w:p w14:paraId="46AD9CDC" w14:textId="72FF0078"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_Toc138693935 \h </w:instrText>
      </w:r>
      <w:r>
        <w:rPr>
          <w:noProof/>
        </w:rPr>
      </w:r>
      <w:r>
        <w:rPr>
          <w:noProof/>
        </w:rPr>
        <w:fldChar w:fldCharType="separate"/>
      </w:r>
      <w:r>
        <w:rPr>
          <w:noProof/>
        </w:rPr>
        <w:t>17</w:t>
      </w:r>
      <w:r>
        <w:rPr>
          <w:noProof/>
        </w:rPr>
        <w:fldChar w:fldCharType="end"/>
      </w:r>
    </w:p>
    <w:p w14:paraId="0D678389" w14:textId="3D63E767"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4.2.2.6.2</w:t>
      </w:r>
      <w:r>
        <w:rPr>
          <w:rFonts w:asciiTheme="minorHAnsi" w:eastAsiaTheme="minorEastAsia" w:hAnsiTheme="minorHAnsi" w:cstheme="minorBidi"/>
          <w:noProof/>
          <w:kern w:val="2"/>
          <w:sz w:val="22"/>
          <w:szCs w:val="22"/>
          <w:lang w:eastAsia="en-GB"/>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_Toc138693936 \h </w:instrText>
      </w:r>
      <w:r>
        <w:rPr>
          <w:noProof/>
        </w:rPr>
      </w:r>
      <w:r>
        <w:rPr>
          <w:noProof/>
        </w:rPr>
        <w:fldChar w:fldCharType="separate"/>
      </w:r>
      <w:r>
        <w:rPr>
          <w:noProof/>
        </w:rPr>
        <w:t>17</w:t>
      </w:r>
      <w:r>
        <w:rPr>
          <w:noProof/>
        </w:rPr>
        <w:fldChar w:fldCharType="end"/>
      </w:r>
    </w:p>
    <w:p w14:paraId="572DC98D" w14:textId="00B863B8"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4.2.2.7</w:t>
      </w:r>
      <w:r>
        <w:rPr>
          <w:rFonts w:asciiTheme="minorHAnsi" w:eastAsiaTheme="minorEastAsia" w:hAnsiTheme="minorHAnsi" w:cstheme="minorBidi"/>
          <w:noProof/>
          <w:kern w:val="2"/>
          <w:sz w:val="22"/>
          <w:szCs w:val="22"/>
          <w:lang w:eastAsia="en-GB"/>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_Toc138693937 \h </w:instrText>
      </w:r>
      <w:r>
        <w:rPr>
          <w:noProof/>
        </w:rPr>
      </w:r>
      <w:r>
        <w:rPr>
          <w:noProof/>
        </w:rPr>
        <w:fldChar w:fldCharType="separate"/>
      </w:r>
      <w:r>
        <w:rPr>
          <w:noProof/>
        </w:rPr>
        <w:t>18</w:t>
      </w:r>
      <w:r>
        <w:rPr>
          <w:noProof/>
        </w:rPr>
        <w:fldChar w:fldCharType="end"/>
      </w:r>
    </w:p>
    <w:p w14:paraId="129A1B90" w14:textId="7C4955B6"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_Toc138693938 \h </w:instrText>
      </w:r>
      <w:r>
        <w:rPr>
          <w:noProof/>
        </w:rPr>
      </w:r>
      <w:r>
        <w:rPr>
          <w:noProof/>
        </w:rPr>
        <w:fldChar w:fldCharType="separate"/>
      </w:r>
      <w:r>
        <w:rPr>
          <w:noProof/>
        </w:rPr>
        <w:t>18</w:t>
      </w:r>
      <w:r>
        <w:rPr>
          <w:noProof/>
        </w:rPr>
        <w:fldChar w:fldCharType="end"/>
      </w:r>
    </w:p>
    <w:p w14:paraId="3D202806" w14:textId="4BAEF8DF"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4.2.2.7.2</w:t>
      </w:r>
      <w:r>
        <w:rPr>
          <w:rFonts w:asciiTheme="minorHAnsi" w:eastAsiaTheme="minorEastAsia" w:hAnsiTheme="minorHAnsi" w:cstheme="minorBidi"/>
          <w:noProof/>
          <w:kern w:val="2"/>
          <w:sz w:val="22"/>
          <w:szCs w:val="22"/>
          <w:lang w:eastAsia="en-GB"/>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_Toc138693939 \h </w:instrText>
      </w:r>
      <w:r>
        <w:rPr>
          <w:noProof/>
        </w:rPr>
      </w:r>
      <w:r>
        <w:rPr>
          <w:noProof/>
        </w:rPr>
        <w:fldChar w:fldCharType="separate"/>
      </w:r>
      <w:r>
        <w:rPr>
          <w:noProof/>
        </w:rPr>
        <w:t>19</w:t>
      </w:r>
      <w:r>
        <w:rPr>
          <w:noProof/>
        </w:rPr>
        <w:fldChar w:fldCharType="end"/>
      </w:r>
    </w:p>
    <w:p w14:paraId="15AC3750" w14:textId="185CDCB4"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4.2.2.8</w:t>
      </w:r>
      <w:r>
        <w:rPr>
          <w:rFonts w:asciiTheme="minorHAnsi" w:eastAsiaTheme="minorEastAsia" w:hAnsiTheme="minorHAnsi" w:cstheme="minorBidi"/>
          <w:noProof/>
          <w:kern w:val="2"/>
          <w:sz w:val="22"/>
          <w:szCs w:val="22"/>
          <w:lang w:eastAsia="en-GB"/>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_Toc138693940 \h </w:instrText>
      </w:r>
      <w:r>
        <w:rPr>
          <w:noProof/>
        </w:rPr>
      </w:r>
      <w:r>
        <w:rPr>
          <w:noProof/>
        </w:rPr>
        <w:fldChar w:fldCharType="separate"/>
      </w:r>
      <w:r>
        <w:rPr>
          <w:noProof/>
        </w:rPr>
        <w:t>19</w:t>
      </w:r>
      <w:r>
        <w:rPr>
          <w:noProof/>
        </w:rPr>
        <w:fldChar w:fldCharType="end"/>
      </w:r>
    </w:p>
    <w:p w14:paraId="0AD2B655" w14:textId="7C864F4C"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_Toc138693941 \h </w:instrText>
      </w:r>
      <w:r>
        <w:rPr>
          <w:noProof/>
        </w:rPr>
      </w:r>
      <w:r>
        <w:rPr>
          <w:noProof/>
        </w:rPr>
        <w:fldChar w:fldCharType="separate"/>
      </w:r>
      <w:r>
        <w:rPr>
          <w:noProof/>
        </w:rPr>
        <w:t>19</w:t>
      </w:r>
      <w:r>
        <w:rPr>
          <w:noProof/>
        </w:rPr>
        <w:fldChar w:fldCharType="end"/>
      </w:r>
    </w:p>
    <w:p w14:paraId="50A98C2E" w14:textId="4A60DFC4"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4.2.2.8.2</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_Toc138693942 \h </w:instrText>
      </w:r>
      <w:r>
        <w:rPr>
          <w:noProof/>
        </w:rPr>
      </w:r>
      <w:r>
        <w:rPr>
          <w:noProof/>
        </w:rPr>
        <w:fldChar w:fldCharType="separate"/>
      </w:r>
      <w:r>
        <w:rPr>
          <w:noProof/>
        </w:rPr>
        <w:t>19</w:t>
      </w:r>
      <w:r>
        <w:rPr>
          <w:noProof/>
        </w:rPr>
        <w:fldChar w:fldCharType="end"/>
      </w:r>
    </w:p>
    <w:p w14:paraId="1373AE7C" w14:textId="7B39C724"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4.2.2.9</w:t>
      </w:r>
      <w:r>
        <w:rPr>
          <w:rFonts w:asciiTheme="minorHAnsi" w:eastAsiaTheme="minorEastAsia" w:hAnsiTheme="minorHAnsi" w:cstheme="minorBidi"/>
          <w:noProof/>
          <w:kern w:val="2"/>
          <w:sz w:val="22"/>
          <w:szCs w:val="22"/>
          <w:lang w:eastAsia="en-GB"/>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_Toc138693943 \h </w:instrText>
      </w:r>
      <w:r>
        <w:rPr>
          <w:noProof/>
        </w:rPr>
      </w:r>
      <w:r>
        <w:rPr>
          <w:noProof/>
        </w:rPr>
        <w:fldChar w:fldCharType="separate"/>
      </w:r>
      <w:r>
        <w:rPr>
          <w:noProof/>
        </w:rPr>
        <w:t>21</w:t>
      </w:r>
      <w:r>
        <w:rPr>
          <w:noProof/>
        </w:rPr>
        <w:fldChar w:fldCharType="end"/>
      </w:r>
    </w:p>
    <w:p w14:paraId="57F9827E" w14:textId="255D2FB6"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_Toc138693944 \h </w:instrText>
      </w:r>
      <w:r>
        <w:rPr>
          <w:noProof/>
        </w:rPr>
      </w:r>
      <w:r>
        <w:rPr>
          <w:noProof/>
        </w:rPr>
        <w:fldChar w:fldCharType="separate"/>
      </w:r>
      <w:r>
        <w:rPr>
          <w:noProof/>
        </w:rPr>
        <w:t>21</w:t>
      </w:r>
      <w:r>
        <w:rPr>
          <w:noProof/>
        </w:rPr>
        <w:fldChar w:fldCharType="end"/>
      </w:r>
    </w:p>
    <w:p w14:paraId="1A100580" w14:textId="7C5FEA77"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4.2.2.9.2</w:t>
      </w:r>
      <w:r>
        <w:rPr>
          <w:rFonts w:asciiTheme="minorHAnsi" w:eastAsiaTheme="minorEastAsia" w:hAnsiTheme="minorHAnsi" w:cstheme="minorBidi"/>
          <w:noProof/>
          <w:kern w:val="2"/>
          <w:sz w:val="22"/>
          <w:szCs w:val="22"/>
          <w:lang w:eastAsia="en-GB"/>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_Toc138693945 \h </w:instrText>
      </w:r>
      <w:r>
        <w:rPr>
          <w:noProof/>
        </w:rPr>
      </w:r>
      <w:r>
        <w:rPr>
          <w:noProof/>
        </w:rPr>
        <w:fldChar w:fldCharType="separate"/>
      </w:r>
      <w:r>
        <w:rPr>
          <w:noProof/>
        </w:rPr>
        <w:t>22</w:t>
      </w:r>
      <w:r>
        <w:rPr>
          <w:noProof/>
        </w:rPr>
        <w:fldChar w:fldCharType="end"/>
      </w:r>
    </w:p>
    <w:p w14:paraId="73AFBE49" w14:textId="1A59704F"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4.2.2.9.3</w:t>
      </w:r>
      <w:r>
        <w:rPr>
          <w:rFonts w:asciiTheme="minorHAnsi" w:eastAsiaTheme="minorEastAsia" w:hAnsiTheme="minorHAnsi" w:cstheme="minorBidi"/>
          <w:noProof/>
          <w:kern w:val="2"/>
          <w:sz w:val="22"/>
          <w:szCs w:val="22"/>
          <w:lang w:eastAsia="en-GB"/>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_Toc138693946 \h </w:instrText>
      </w:r>
      <w:r>
        <w:rPr>
          <w:noProof/>
        </w:rPr>
      </w:r>
      <w:r>
        <w:rPr>
          <w:noProof/>
        </w:rPr>
        <w:fldChar w:fldCharType="separate"/>
      </w:r>
      <w:r>
        <w:rPr>
          <w:noProof/>
        </w:rPr>
        <w:t>22</w:t>
      </w:r>
      <w:r>
        <w:rPr>
          <w:noProof/>
        </w:rPr>
        <w:fldChar w:fldCharType="end"/>
      </w:r>
    </w:p>
    <w:p w14:paraId="3823FEF7" w14:textId="409462EC" w:rsidR="00782306" w:rsidRDefault="0078230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_Toc138693947 \h </w:instrText>
      </w:r>
      <w:r>
        <w:rPr>
          <w:noProof/>
        </w:rPr>
      </w:r>
      <w:r>
        <w:rPr>
          <w:noProof/>
        </w:rPr>
        <w:fldChar w:fldCharType="separate"/>
      </w:r>
      <w:r>
        <w:rPr>
          <w:noProof/>
        </w:rPr>
        <w:t>23</w:t>
      </w:r>
      <w:r>
        <w:rPr>
          <w:noProof/>
        </w:rPr>
        <w:fldChar w:fldCharType="end"/>
      </w:r>
    </w:p>
    <w:p w14:paraId="57F91ABA" w14:textId="2049F9D9" w:rsidR="00782306" w:rsidRDefault="0078230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Nadrf_DataManagement Service API</w:t>
      </w:r>
      <w:r>
        <w:rPr>
          <w:noProof/>
        </w:rPr>
        <w:tab/>
      </w:r>
      <w:r>
        <w:rPr>
          <w:noProof/>
        </w:rPr>
        <w:fldChar w:fldCharType="begin" w:fldLock="1"/>
      </w:r>
      <w:r>
        <w:rPr>
          <w:noProof/>
        </w:rPr>
        <w:instrText xml:space="preserve"> PAGEREF _Toc138693948 \h </w:instrText>
      </w:r>
      <w:r>
        <w:rPr>
          <w:noProof/>
        </w:rPr>
      </w:r>
      <w:r>
        <w:rPr>
          <w:noProof/>
        </w:rPr>
        <w:fldChar w:fldCharType="separate"/>
      </w:r>
      <w:r>
        <w:rPr>
          <w:noProof/>
        </w:rPr>
        <w:t>23</w:t>
      </w:r>
      <w:r>
        <w:rPr>
          <w:noProof/>
        </w:rPr>
        <w:fldChar w:fldCharType="end"/>
      </w:r>
    </w:p>
    <w:p w14:paraId="0A8338FA" w14:textId="3589CD9A" w:rsidR="00782306" w:rsidRDefault="00782306">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_Toc138693949 \h </w:instrText>
      </w:r>
      <w:r>
        <w:rPr>
          <w:noProof/>
        </w:rPr>
      </w:r>
      <w:r>
        <w:rPr>
          <w:noProof/>
        </w:rPr>
        <w:fldChar w:fldCharType="separate"/>
      </w:r>
      <w:r>
        <w:rPr>
          <w:noProof/>
        </w:rPr>
        <w:t>23</w:t>
      </w:r>
      <w:r>
        <w:rPr>
          <w:noProof/>
        </w:rPr>
        <w:fldChar w:fldCharType="end"/>
      </w:r>
    </w:p>
    <w:p w14:paraId="672D7568" w14:textId="6822DFF5" w:rsidR="00782306" w:rsidRDefault="00782306">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_Toc138693950 \h </w:instrText>
      </w:r>
      <w:r>
        <w:rPr>
          <w:noProof/>
        </w:rPr>
      </w:r>
      <w:r>
        <w:rPr>
          <w:noProof/>
        </w:rPr>
        <w:fldChar w:fldCharType="separate"/>
      </w:r>
      <w:r>
        <w:rPr>
          <w:noProof/>
        </w:rPr>
        <w:t>24</w:t>
      </w:r>
      <w:r>
        <w:rPr>
          <w:noProof/>
        </w:rPr>
        <w:fldChar w:fldCharType="end"/>
      </w:r>
    </w:p>
    <w:p w14:paraId="55FE0586" w14:textId="73E67F75"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_Toc138693951 \h </w:instrText>
      </w:r>
      <w:r>
        <w:rPr>
          <w:noProof/>
        </w:rPr>
      </w:r>
      <w:r>
        <w:rPr>
          <w:noProof/>
        </w:rPr>
        <w:fldChar w:fldCharType="separate"/>
      </w:r>
      <w:r>
        <w:rPr>
          <w:noProof/>
        </w:rPr>
        <w:t>24</w:t>
      </w:r>
      <w:r>
        <w:rPr>
          <w:noProof/>
        </w:rPr>
        <w:fldChar w:fldCharType="end"/>
      </w:r>
    </w:p>
    <w:p w14:paraId="0D26D15B" w14:textId="7EE4ABCB"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_Toc138693952 \h </w:instrText>
      </w:r>
      <w:r>
        <w:rPr>
          <w:noProof/>
        </w:rPr>
      </w:r>
      <w:r>
        <w:rPr>
          <w:noProof/>
        </w:rPr>
        <w:fldChar w:fldCharType="separate"/>
      </w:r>
      <w:r>
        <w:rPr>
          <w:noProof/>
        </w:rPr>
        <w:t>24</w:t>
      </w:r>
      <w:r>
        <w:rPr>
          <w:noProof/>
        </w:rPr>
        <w:fldChar w:fldCharType="end"/>
      </w:r>
    </w:p>
    <w:p w14:paraId="253A4436" w14:textId="393BBF96"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_Toc138693953 \h </w:instrText>
      </w:r>
      <w:r>
        <w:rPr>
          <w:noProof/>
        </w:rPr>
      </w:r>
      <w:r>
        <w:rPr>
          <w:noProof/>
        </w:rPr>
        <w:fldChar w:fldCharType="separate"/>
      </w:r>
      <w:r>
        <w:rPr>
          <w:noProof/>
        </w:rPr>
        <w:t>24</w:t>
      </w:r>
      <w:r>
        <w:rPr>
          <w:noProof/>
        </w:rPr>
        <w:fldChar w:fldCharType="end"/>
      </w:r>
    </w:p>
    <w:p w14:paraId="47578F47" w14:textId="699E6E39"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_Toc138693954 \h </w:instrText>
      </w:r>
      <w:r>
        <w:rPr>
          <w:noProof/>
        </w:rPr>
      </w:r>
      <w:r>
        <w:rPr>
          <w:noProof/>
        </w:rPr>
        <w:fldChar w:fldCharType="separate"/>
      </w:r>
      <w:r>
        <w:rPr>
          <w:noProof/>
        </w:rPr>
        <w:t>24</w:t>
      </w:r>
      <w:r>
        <w:rPr>
          <w:noProof/>
        </w:rPr>
        <w:fldChar w:fldCharType="end"/>
      </w:r>
    </w:p>
    <w:p w14:paraId="05207176" w14:textId="02F1ECF9"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_Toc138693955 \h </w:instrText>
      </w:r>
      <w:r>
        <w:rPr>
          <w:noProof/>
        </w:rPr>
      </w:r>
      <w:r>
        <w:rPr>
          <w:noProof/>
        </w:rPr>
        <w:fldChar w:fldCharType="separate"/>
      </w:r>
      <w:r>
        <w:rPr>
          <w:noProof/>
        </w:rPr>
        <w:t>24</w:t>
      </w:r>
      <w:r>
        <w:rPr>
          <w:noProof/>
        </w:rPr>
        <w:fldChar w:fldCharType="end"/>
      </w:r>
    </w:p>
    <w:p w14:paraId="48AD671A" w14:textId="293CD8B2" w:rsidR="00782306" w:rsidRDefault="00782306">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_Toc138693956 \h </w:instrText>
      </w:r>
      <w:r>
        <w:rPr>
          <w:noProof/>
        </w:rPr>
      </w:r>
      <w:r>
        <w:rPr>
          <w:noProof/>
        </w:rPr>
        <w:fldChar w:fldCharType="separate"/>
      </w:r>
      <w:r>
        <w:rPr>
          <w:noProof/>
        </w:rPr>
        <w:t>24</w:t>
      </w:r>
      <w:r>
        <w:rPr>
          <w:noProof/>
        </w:rPr>
        <w:fldChar w:fldCharType="end"/>
      </w:r>
    </w:p>
    <w:p w14:paraId="3F5922DE" w14:textId="242C4F35"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_Toc138693957 \h </w:instrText>
      </w:r>
      <w:r>
        <w:rPr>
          <w:noProof/>
        </w:rPr>
      </w:r>
      <w:r>
        <w:rPr>
          <w:noProof/>
        </w:rPr>
        <w:fldChar w:fldCharType="separate"/>
      </w:r>
      <w:r>
        <w:rPr>
          <w:noProof/>
        </w:rPr>
        <w:t>24</w:t>
      </w:r>
      <w:r>
        <w:rPr>
          <w:noProof/>
        </w:rPr>
        <w:fldChar w:fldCharType="end"/>
      </w:r>
    </w:p>
    <w:p w14:paraId="599B70FE" w14:textId="6C11A2E4"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Resource: ADRF Data Store Records</w:t>
      </w:r>
      <w:r>
        <w:rPr>
          <w:noProof/>
        </w:rPr>
        <w:tab/>
      </w:r>
      <w:r>
        <w:rPr>
          <w:noProof/>
        </w:rPr>
        <w:fldChar w:fldCharType="begin" w:fldLock="1"/>
      </w:r>
      <w:r>
        <w:rPr>
          <w:noProof/>
        </w:rPr>
        <w:instrText xml:space="preserve"> PAGEREF _Toc138693958 \h </w:instrText>
      </w:r>
      <w:r>
        <w:rPr>
          <w:noProof/>
        </w:rPr>
      </w:r>
      <w:r>
        <w:rPr>
          <w:noProof/>
        </w:rPr>
        <w:fldChar w:fldCharType="separate"/>
      </w:r>
      <w:r>
        <w:rPr>
          <w:noProof/>
        </w:rPr>
        <w:t>25</w:t>
      </w:r>
      <w:r>
        <w:rPr>
          <w:noProof/>
        </w:rPr>
        <w:fldChar w:fldCharType="end"/>
      </w:r>
    </w:p>
    <w:p w14:paraId="3B4AB204" w14:textId="42C4751C"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_Toc138693959 \h </w:instrText>
      </w:r>
      <w:r>
        <w:rPr>
          <w:noProof/>
        </w:rPr>
      </w:r>
      <w:r>
        <w:rPr>
          <w:noProof/>
        </w:rPr>
        <w:fldChar w:fldCharType="separate"/>
      </w:r>
      <w:r>
        <w:rPr>
          <w:noProof/>
        </w:rPr>
        <w:t>25</w:t>
      </w:r>
      <w:r>
        <w:rPr>
          <w:noProof/>
        </w:rPr>
        <w:fldChar w:fldCharType="end"/>
      </w:r>
    </w:p>
    <w:p w14:paraId="3B9C12F4" w14:textId="4A486E75"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_Toc138693960 \h </w:instrText>
      </w:r>
      <w:r>
        <w:rPr>
          <w:noProof/>
        </w:rPr>
      </w:r>
      <w:r>
        <w:rPr>
          <w:noProof/>
        </w:rPr>
        <w:fldChar w:fldCharType="separate"/>
      </w:r>
      <w:r>
        <w:rPr>
          <w:noProof/>
        </w:rPr>
        <w:t>25</w:t>
      </w:r>
      <w:r>
        <w:rPr>
          <w:noProof/>
        </w:rPr>
        <w:fldChar w:fldCharType="end"/>
      </w:r>
    </w:p>
    <w:p w14:paraId="6D8FE9C3" w14:textId="12EA151B"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_Toc138693961 \h </w:instrText>
      </w:r>
      <w:r>
        <w:rPr>
          <w:noProof/>
        </w:rPr>
      </w:r>
      <w:r>
        <w:rPr>
          <w:noProof/>
        </w:rPr>
        <w:fldChar w:fldCharType="separate"/>
      </w:r>
      <w:r>
        <w:rPr>
          <w:noProof/>
        </w:rPr>
        <w:t>25</w:t>
      </w:r>
      <w:r>
        <w:rPr>
          <w:noProof/>
        </w:rPr>
        <w:fldChar w:fldCharType="end"/>
      </w:r>
    </w:p>
    <w:p w14:paraId="4507D6D9" w14:textId="626D5DC6" w:rsidR="00782306" w:rsidRDefault="00782306">
      <w:pPr>
        <w:pStyle w:val="TOC6"/>
        <w:rPr>
          <w:rFonts w:asciiTheme="minorHAnsi" w:eastAsiaTheme="minorEastAsia" w:hAnsiTheme="minorHAnsi" w:cstheme="minorBidi"/>
          <w:noProof/>
          <w:kern w:val="2"/>
          <w:sz w:val="22"/>
          <w:szCs w:val="22"/>
          <w:lang w:eastAsia="en-GB"/>
          <w14:ligatures w14:val="standardContextual"/>
        </w:rPr>
      </w:pPr>
      <w:r>
        <w:rPr>
          <w:noProof/>
        </w:rPr>
        <w:t>5.1.3.2.3.1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_Toc138693962 \h </w:instrText>
      </w:r>
      <w:r>
        <w:rPr>
          <w:noProof/>
        </w:rPr>
      </w:r>
      <w:r>
        <w:rPr>
          <w:noProof/>
        </w:rPr>
        <w:fldChar w:fldCharType="separate"/>
      </w:r>
      <w:r>
        <w:rPr>
          <w:noProof/>
        </w:rPr>
        <w:t>25</w:t>
      </w:r>
      <w:r>
        <w:rPr>
          <w:noProof/>
        </w:rPr>
        <w:fldChar w:fldCharType="end"/>
      </w:r>
    </w:p>
    <w:p w14:paraId="58CA2A28" w14:textId="18338E66" w:rsidR="00782306" w:rsidRDefault="00782306">
      <w:pPr>
        <w:pStyle w:val="TOC6"/>
        <w:rPr>
          <w:rFonts w:asciiTheme="minorHAnsi" w:eastAsiaTheme="minorEastAsia" w:hAnsiTheme="minorHAnsi" w:cstheme="minorBidi"/>
          <w:noProof/>
          <w:kern w:val="2"/>
          <w:sz w:val="22"/>
          <w:szCs w:val="22"/>
          <w:lang w:eastAsia="en-GB"/>
          <w14:ligatures w14:val="standardContextual"/>
        </w:rPr>
      </w:pPr>
      <w:r>
        <w:rPr>
          <w:noProof/>
        </w:rPr>
        <w:t>5.1.3.2.3.2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_Toc138693963 \h </w:instrText>
      </w:r>
      <w:r>
        <w:rPr>
          <w:noProof/>
        </w:rPr>
      </w:r>
      <w:r>
        <w:rPr>
          <w:noProof/>
        </w:rPr>
        <w:fldChar w:fldCharType="separate"/>
      </w:r>
      <w:r>
        <w:rPr>
          <w:noProof/>
        </w:rPr>
        <w:t>26</w:t>
      </w:r>
      <w:r>
        <w:rPr>
          <w:noProof/>
        </w:rPr>
        <w:fldChar w:fldCharType="end"/>
      </w:r>
    </w:p>
    <w:p w14:paraId="5EC02CE0" w14:textId="37487BD4"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_Toc138693964 \h </w:instrText>
      </w:r>
      <w:r>
        <w:rPr>
          <w:noProof/>
        </w:rPr>
      </w:r>
      <w:r>
        <w:rPr>
          <w:noProof/>
        </w:rPr>
        <w:fldChar w:fldCharType="separate"/>
      </w:r>
      <w:r>
        <w:rPr>
          <w:noProof/>
        </w:rPr>
        <w:t>27</w:t>
      </w:r>
      <w:r>
        <w:rPr>
          <w:noProof/>
        </w:rPr>
        <w:fldChar w:fldCharType="end"/>
      </w:r>
    </w:p>
    <w:p w14:paraId="0D86803E" w14:textId="1C8CA2CA"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Resource: Individual ADRF Data Store Record</w:t>
      </w:r>
      <w:r>
        <w:rPr>
          <w:noProof/>
        </w:rPr>
        <w:tab/>
      </w:r>
      <w:r>
        <w:rPr>
          <w:noProof/>
        </w:rPr>
        <w:fldChar w:fldCharType="begin" w:fldLock="1"/>
      </w:r>
      <w:r>
        <w:rPr>
          <w:noProof/>
        </w:rPr>
        <w:instrText xml:space="preserve"> PAGEREF _Toc138693965 \h </w:instrText>
      </w:r>
      <w:r>
        <w:rPr>
          <w:noProof/>
        </w:rPr>
      </w:r>
      <w:r>
        <w:rPr>
          <w:noProof/>
        </w:rPr>
        <w:fldChar w:fldCharType="separate"/>
      </w:r>
      <w:r>
        <w:rPr>
          <w:noProof/>
        </w:rPr>
        <w:t>27</w:t>
      </w:r>
      <w:r>
        <w:rPr>
          <w:noProof/>
        </w:rPr>
        <w:fldChar w:fldCharType="end"/>
      </w:r>
    </w:p>
    <w:p w14:paraId="7BF28F74" w14:textId="3DC7B749"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_Toc138693966 \h </w:instrText>
      </w:r>
      <w:r>
        <w:rPr>
          <w:noProof/>
        </w:rPr>
      </w:r>
      <w:r>
        <w:rPr>
          <w:noProof/>
        </w:rPr>
        <w:fldChar w:fldCharType="separate"/>
      </w:r>
      <w:r>
        <w:rPr>
          <w:noProof/>
        </w:rPr>
        <w:t>27</w:t>
      </w:r>
      <w:r>
        <w:rPr>
          <w:noProof/>
        </w:rPr>
        <w:fldChar w:fldCharType="end"/>
      </w:r>
    </w:p>
    <w:p w14:paraId="2376598A" w14:textId="581DF76B"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_Toc138693967 \h </w:instrText>
      </w:r>
      <w:r>
        <w:rPr>
          <w:noProof/>
        </w:rPr>
      </w:r>
      <w:r>
        <w:rPr>
          <w:noProof/>
        </w:rPr>
        <w:fldChar w:fldCharType="separate"/>
      </w:r>
      <w:r>
        <w:rPr>
          <w:noProof/>
        </w:rPr>
        <w:t>27</w:t>
      </w:r>
      <w:r>
        <w:rPr>
          <w:noProof/>
        </w:rPr>
        <w:fldChar w:fldCharType="end"/>
      </w:r>
    </w:p>
    <w:p w14:paraId="0E55DB7A" w14:textId="3B320231"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_Toc138693968 \h </w:instrText>
      </w:r>
      <w:r>
        <w:rPr>
          <w:noProof/>
        </w:rPr>
      </w:r>
      <w:r>
        <w:rPr>
          <w:noProof/>
        </w:rPr>
        <w:fldChar w:fldCharType="separate"/>
      </w:r>
      <w:r>
        <w:rPr>
          <w:noProof/>
        </w:rPr>
        <w:t>27</w:t>
      </w:r>
      <w:r>
        <w:rPr>
          <w:noProof/>
        </w:rPr>
        <w:fldChar w:fldCharType="end"/>
      </w:r>
    </w:p>
    <w:p w14:paraId="0ED190B8" w14:textId="08F2809F" w:rsidR="00782306" w:rsidRDefault="00782306">
      <w:pPr>
        <w:pStyle w:val="TOC6"/>
        <w:rPr>
          <w:rFonts w:asciiTheme="minorHAnsi" w:eastAsiaTheme="minorEastAsia" w:hAnsiTheme="minorHAnsi" w:cstheme="minorBidi"/>
          <w:noProof/>
          <w:kern w:val="2"/>
          <w:sz w:val="22"/>
          <w:szCs w:val="22"/>
          <w:lang w:eastAsia="en-GB"/>
          <w14:ligatures w14:val="standardContextual"/>
        </w:rPr>
      </w:pPr>
      <w:r>
        <w:rPr>
          <w:noProof/>
        </w:rPr>
        <w:t>5.1.3.3.3.1</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_Toc138693969 \h </w:instrText>
      </w:r>
      <w:r>
        <w:rPr>
          <w:noProof/>
        </w:rPr>
      </w:r>
      <w:r>
        <w:rPr>
          <w:noProof/>
        </w:rPr>
        <w:fldChar w:fldCharType="separate"/>
      </w:r>
      <w:r>
        <w:rPr>
          <w:noProof/>
        </w:rPr>
        <w:t>27</w:t>
      </w:r>
      <w:r>
        <w:rPr>
          <w:noProof/>
        </w:rPr>
        <w:fldChar w:fldCharType="end"/>
      </w:r>
    </w:p>
    <w:p w14:paraId="18A99B91" w14:textId="403203A3"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_Toc138693970 \h </w:instrText>
      </w:r>
      <w:r>
        <w:rPr>
          <w:noProof/>
        </w:rPr>
      </w:r>
      <w:r>
        <w:rPr>
          <w:noProof/>
        </w:rPr>
        <w:fldChar w:fldCharType="separate"/>
      </w:r>
      <w:r>
        <w:rPr>
          <w:noProof/>
        </w:rPr>
        <w:t>28</w:t>
      </w:r>
      <w:r>
        <w:rPr>
          <w:noProof/>
        </w:rPr>
        <w:fldChar w:fldCharType="end"/>
      </w:r>
    </w:p>
    <w:p w14:paraId="3DC1D069" w14:textId="19955318"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Resource: ADRF Data Retrieval Subscriptions</w:t>
      </w:r>
      <w:r>
        <w:rPr>
          <w:noProof/>
        </w:rPr>
        <w:tab/>
      </w:r>
      <w:r>
        <w:rPr>
          <w:noProof/>
        </w:rPr>
        <w:fldChar w:fldCharType="begin" w:fldLock="1"/>
      </w:r>
      <w:r>
        <w:rPr>
          <w:noProof/>
        </w:rPr>
        <w:instrText xml:space="preserve"> PAGEREF _Toc138693971 \h </w:instrText>
      </w:r>
      <w:r>
        <w:rPr>
          <w:noProof/>
        </w:rPr>
      </w:r>
      <w:r>
        <w:rPr>
          <w:noProof/>
        </w:rPr>
        <w:fldChar w:fldCharType="separate"/>
      </w:r>
      <w:r>
        <w:rPr>
          <w:noProof/>
        </w:rPr>
        <w:t>28</w:t>
      </w:r>
      <w:r>
        <w:rPr>
          <w:noProof/>
        </w:rPr>
        <w:fldChar w:fldCharType="end"/>
      </w:r>
    </w:p>
    <w:p w14:paraId="4F65119A" w14:textId="6AC8F830"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_Toc138693972 \h </w:instrText>
      </w:r>
      <w:r>
        <w:rPr>
          <w:noProof/>
        </w:rPr>
      </w:r>
      <w:r>
        <w:rPr>
          <w:noProof/>
        </w:rPr>
        <w:fldChar w:fldCharType="separate"/>
      </w:r>
      <w:r>
        <w:rPr>
          <w:noProof/>
        </w:rPr>
        <w:t>28</w:t>
      </w:r>
      <w:r>
        <w:rPr>
          <w:noProof/>
        </w:rPr>
        <w:fldChar w:fldCharType="end"/>
      </w:r>
    </w:p>
    <w:p w14:paraId="73612964" w14:textId="5A7728B0"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_Toc138693973 \h </w:instrText>
      </w:r>
      <w:r>
        <w:rPr>
          <w:noProof/>
        </w:rPr>
      </w:r>
      <w:r>
        <w:rPr>
          <w:noProof/>
        </w:rPr>
        <w:fldChar w:fldCharType="separate"/>
      </w:r>
      <w:r>
        <w:rPr>
          <w:noProof/>
        </w:rPr>
        <w:t>28</w:t>
      </w:r>
      <w:r>
        <w:rPr>
          <w:noProof/>
        </w:rPr>
        <w:fldChar w:fldCharType="end"/>
      </w:r>
    </w:p>
    <w:p w14:paraId="717DE978" w14:textId="2C7B4707"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_Toc138693974 \h </w:instrText>
      </w:r>
      <w:r>
        <w:rPr>
          <w:noProof/>
        </w:rPr>
      </w:r>
      <w:r>
        <w:rPr>
          <w:noProof/>
        </w:rPr>
        <w:fldChar w:fldCharType="separate"/>
      </w:r>
      <w:r>
        <w:rPr>
          <w:noProof/>
        </w:rPr>
        <w:t>29</w:t>
      </w:r>
      <w:r>
        <w:rPr>
          <w:noProof/>
        </w:rPr>
        <w:fldChar w:fldCharType="end"/>
      </w:r>
    </w:p>
    <w:p w14:paraId="0672A273" w14:textId="43ED614A" w:rsidR="00782306" w:rsidRDefault="00782306">
      <w:pPr>
        <w:pStyle w:val="TOC6"/>
        <w:rPr>
          <w:rFonts w:asciiTheme="minorHAnsi" w:eastAsiaTheme="minorEastAsia" w:hAnsiTheme="minorHAnsi" w:cstheme="minorBidi"/>
          <w:noProof/>
          <w:kern w:val="2"/>
          <w:sz w:val="22"/>
          <w:szCs w:val="22"/>
          <w:lang w:eastAsia="en-GB"/>
          <w14:ligatures w14:val="standardContextual"/>
        </w:rPr>
      </w:pPr>
      <w:r>
        <w:rPr>
          <w:noProof/>
        </w:rPr>
        <w:t>5.1.3.4.3.1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_Toc138693975 \h </w:instrText>
      </w:r>
      <w:r>
        <w:rPr>
          <w:noProof/>
        </w:rPr>
      </w:r>
      <w:r>
        <w:rPr>
          <w:noProof/>
        </w:rPr>
        <w:fldChar w:fldCharType="separate"/>
      </w:r>
      <w:r>
        <w:rPr>
          <w:noProof/>
        </w:rPr>
        <w:t>29</w:t>
      </w:r>
      <w:r>
        <w:rPr>
          <w:noProof/>
        </w:rPr>
        <w:fldChar w:fldCharType="end"/>
      </w:r>
    </w:p>
    <w:p w14:paraId="76CEC102" w14:textId="49FB117E"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_Toc138693976 \h </w:instrText>
      </w:r>
      <w:r>
        <w:rPr>
          <w:noProof/>
        </w:rPr>
      </w:r>
      <w:r>
        <w:rPr>
          <w:noProof/>
        </w:rPr>
        <w:fldChar w:fldCharType="separate"/>
      </w:r>
      <w:r>
        <w:rPr>
          <w:noProof/>
        </w:rPr>
        <w:t>29</w:t>
      </w:r>
      <w:r>
        <w:rPr>
          <w:noProof/>
        </w:rPr>
        <w:fldChar w:fldCharType="end"/>
      </w:r>
    </w:p>
    <w:p w14:paraId="74CF6282" w14:textId="55A3ECDF"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_Toc138693977 \h </w:instrText>
      </w:r>
      <w:r>
        <w:rPr>
          <w:noProof/>
        </w:rPr>
      </w:r>
      <w:r>
        <w:rPr>
          <w:noProof/>
        </w:rPr>
        <w:fldChar w:fldCharType="separate"/>
      </w:r>
      <w:r>
        <w:rPr>
          <w:noProof/>
        </w:rPr>
        <w:t>30</w:t>
      </w:r>
      <w:r>
        <w:rPr>
          <w:noProof/>
        </w:rPr>
        <w:fldChar w:fldCharType="end"/>
      </w:r>
    </w:p>
    <w:p w14:paraId="53030DEF" w14:textId="7E3C9F94"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_Toc138693978 \h </w:instrText>
      </w:r>
      <w:r>
        <w:rPr>
          <w:noProof/>
        </w:rPr>
      </w:r>
      <w:r>
        <w:rPr>
          <w:noProof/>
        </w:rPr>
        <w:fldChar w:fldCharType="separate"/>
      </w:r>
      <w:r>
        <w:rPr>
          <w:noProof/>
        </w:rPr>
        <w:t>30</w:t>
      </w:r>
      <w:r>
        <w:rPr>
          <w:noProof/>
        </w:rPr>
        <w:fldChar w:fldCharType="end"/>
      </w:r>
    </w:p>
    <w:p w14:paraId="373A7BA4" w14:textId="4D22AE3A"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_Toc138693979 \h </w:instrText>
      </w:r>
      <w:r>
        <w:rPr>
          <w:noProof/>
        </w:rPr>
      </w:r>
      <w:r>
        <w:rPr>
          <w:noProof/>
        </w:rPr>
        <w:fldChar w:fldCharType="separate"/>
      </w:r>
      <w:r>
        <w:rPr>
          <w:noProof/>
        </w:rPr>
        <w:t>30</w:t>
      </w:r>
      <w:r>
        <w:rPr>
          <w:noProof/>
        </w:rPr>
        <w:fldChar w:fldCharType="end"/>
      </w:r>
    </w:p>
    <w:p w14:paraId="59A6190B" w14:textId="2813750D"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_Toc138693980 \h </w:instrText>
      </w:r>
      <w:r>
        <w:rPr>
          <w:noProof/>
        </w:rPr>
      </w:r>
      <w:r>
        <w:rPr>
          <w:noProof/>
        </w:rPr>
        <w:fldChar w:fldCharType="separate"/>
      </w:r>
      <w:r>
        <w:rPr>
          <w:noProof/>
        </w:rPr>
        <w:t>30</w:t>
      </w:r>
      <w:r>
        <w:rPr>
          <w:noProof/>
        </w:rPr>
        <w:fldChar w:fldCharType="end"/>
      </w:r>
    </w:p>
    <w:p w14:paraId="541BAC5D" w14:textId="52ACC30B" w:rsidR="00782306" w:rsidRDefault="00782306">
      <w:pPr>
        <w:pStyle w:val="TOC6"/>
        <w:rPr>
          <w:rFonts w:asciiTheme="minorHAnsi" w:eastAsiaTheme="minorEastAsia" w:hAnsiTheme="minorHAnsi" w:cstheme="minorBidi"/>
          <w:noProof/>
          <w:kern w:val="2"/>
          <w:sz w:val="22"/>
          <w:szCs w:val="22"/>
          <w:lang w:eastAsia="en-GB"/>
          <w14:ligatures w14:val="standardContextual"/>
        </w:rPr>
      </w:pPr>
      <w:r>
        <w:rPr>
          <w:noProof/>
        </w:rPr>
        <w:t>5.1.3.5.3.1</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_Toc138693981 \h </w:instrText>
      </w:r>
      <w:r>
        <w:rPr>
          <w:noProof/>
        </w:rPr>
      </w:r>
      <w:r>
        <w:rPr>
          <w:noProof/>
        </w:rPr>
        <w:fldChar w:fldCharType="separate"/>
      </w:r>
      <w:r>
        <w:rPr>
          <w:noProof/>
        </w:rPr>
        <w:t>30</w:t>
      </w:r>
      <w:r>
        <w:rPr>
          <w:noProof/>
        </w:rPr>
        <w:fldChar w:fldCharType="end"/>
      </w:r>
    </w:p>
    <w:p w14:paraId="44B03ECE" w14:textId="745C847B"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_Toc138693982 \h </w:instrText>
      </w:r>
      <w:r>
        <w:rPr>
          <w:noProof/>
        </w:rPr>
      </w:r>
      <w:r>
        <w:rPr>
          <w:noProof/>
        </w:rPr>
        <w:fldChar w:fldCharType="separate"/>
      </w:r>
      <w:r>
        <w:rPr>
          <w:noProof/>
        </w:rPr>
        <w:t>31</w:t>
      </w:r>
      <w:r>
        <w:rPr>
          <w:noProof/>
        </w:rPr>
        <w:fldChar w:fldCharType="end"/>
      </w:r>
    </w:p>
    <w:p w14:paraId="38664891" w14:textId="0352F4D1" w:rsidR="00782306" w:rsidRDefault="00782306">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_Toc138693983 \h </w:instrText>
      </w:r>
      <w:r>
        <w:rPr>
          <w:noProof/>
        </w:rPr>
      </w:r>
      <w:r>
        <w:rPr>
          <w:noProof/>
        </w:rPr>
        <w:fldChar w:fldCharType="separate"/>
      </w:r>
      <w:r>
        <w:rPr>
          <w:noProof/>
        </w:rPr>
        <w:t>31</w:t>
      </w:r>
      <w:r>
        <w:rPr>
          <w:noProof/>
        </w:rPr>
        <w:fldChar w:fldCharType="end"/>
      </w:r>
    </w:p>
    <w:p w14:paraId="46FAB373" w14:textId="2593E3F0"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_Toc138693984 \h </w:instrText>
      </w:r>
      <w:r>
        <w:rPr>
          <w:noProof/>
        </w:rPr>
      </w:r>
      <w:r>
        <w:rPr>
          <w:noProof/>
        </w:rPr>
        <w:fldChar w:fldCharType="separate"/>
      </w:r>
      <w:r>
        <w:rPr>
          <w:noProof/>
        </w:rPr>
        <w:t>31</w:t>
      </w:r>
      <w:r>
        <w:rPr>
          <w:noProof/>
        </w:rPr>
        <w:fldChar w:fldCharType="end"/>
      </w:r>
    </w:p>
    <w:p w14:paraId="1AC31547" w14:textId="0F881B7F"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Operation: request-storage-sub</w:t>
      </w:r>
      <w:r>
        <w:rPr>
          <w:noProof/>
        </w:rPr>
        <w:tab/>
      </w:r>
      <w:r>
        <w:rPr>
          <w:noProof/>
        </w:rPr>
        <w:fldChar w:fldCharType="begin" w:fldLock="1"/>
      </w:r>
      <w:r>
        <w:rPr>
          <w:noProof/>
        </w:rPr>
        <w:instrText xml:space="preserve"> PAGEREF _Toc138693985 \h </w:instrText>
      </w:r>
      <w:r>
        <w:rPr>
          <w:noProof/>
        </w:rPr>
      </w:r>
      <w:r>
        <w:rPr>
          <w:noProof/>
        </w:rPr>
        <w:fldChar w:fldCharType="separate"/>
      </w:r>
      <w:r>
        <w:rPr>
          <w:noProof/>
        </w:rPr>
        <w:t>32</w:t>
      </w:r>
      <w:r>
        <w:rPr>
          <w:noProof/>
        </w:rPr>
        <w:fldChar w:fldCharType="end"/>
      </w:r>
    </w:p>
    <w:p w14:paraId="4913F7BE" w14:textId="295324CD"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_Toc138693986 \h </w:instrText>
      </w:r>
      <w:r>
        <w:rPr>
          <w:noProof/>
        </w:rPr>
      </w:r>
      <w:r>
        <w:rPr>
          <w:noProof/>
        </w:rPr>
        <w:fldChar w:fldCharType="separate"/>
      </w:r>
      <w:r>
        <w:rPr>
          <w:noProof/>
        </w:rPr>
        <w:t>32</w:t>
      </w:r>
      <w:r>
        <w:rPr>
          <w:noProof/>
        </w:rPr>
        <w:fldChar w:fldCharType="end"/>
      </w:r>
    </w:p>
    <w:p w14:paraId="1E1421A5" w14:textId="02C96E65"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_Toc138693987 \h </w:instrText>
      </w:r>
      <w:r>
        <w:rPr>
          <w:noProof/>
        </w:rPr>
      </w:r>
      <w:r>
        <w:rPr>
          <w:noProof/>
        </w:rPr>
        <w:fldChar w:fldCharType="separate"/>
      </w:r>
      <w:r>
        <w:rPr>
          <w:noProof/>
        </w:rPr>
        <w:t>32</w:t>
      </w:r>
      <w:r>
        <w:rPr>
          <w:noProof/>
        </w:rPr>
        <w:fldChar w:fldCharType="end"/>
      </w:r>
    </w:p>
    <w:p w14:paraId="055B86D2" w14:textId="6C63420E"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Operation: request-storage-sub-removal</w:t>
      </w:r>
      <w:r>
        <w:rPr>
          <w:noProof/>
        </w:rPr>
        <w:tab/>
      </w:r>
      <w:r>
        <w:rPr>
          <w:noProof/>
        </w:rPr>
        <w:fldChar w:fldCharType="begin" w:fldLock="1"/>
      </w:r>
      <w:r>
        <w:rPr>
          <w:noProof/>
        </w:rPr>
        <w:instrText xml:space="preserve"> PAGEREF _Toc138693988 \h </w:instrText>
      </w:r>
      <w:r>
        <w:rPr>
          <w:noProof/>
        </w:rPr>
      </w:r>
      <w:r>
        <w:rPr>
          <w:noProof/>
        </w:rPr>
        <w:fldChar w:fldCharType="separate"/>
      </w:r>
      <w:r>
        <w:rPr>
          <w:noProof/>
        </w:rPr>
        <w:t>33</w:t>
      </w:r>
      <w:r>
        <w:rPr>
          <w:noProof/>
        </w:rPr>
        <w:fldChar w:fldCharType="end"/>
      </w:r>
    </w:p>
    <w:p w14:paraId="234FCB88" w14:textId="30865C52"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_Toc138693989 \h </w:instrText>
      </w:r>
      <w:r>
        <w:rPr>
          <w:noProof/>
        </w:rPr>
      </w:r>
      <w:r>
        <w:rPr>
          <w:noProof/>
        </w:rPr>
        <w:fldChar w:fldCharType="separate"/>
      </w:r>
      <w:r>
        <w:rPr>
          <w:noProof/>
        </w:rPr>
        <w:t>33</w:t>
      </w:r>
      <w:r>
        <w:rPr>
          <w:noProof/>
        </w:rPr>
        <w:fldChar w:fldCharType="end"/>
      </w:r>
    </w:p>
    <w:p w14:paraId="473FDE72" w14:textId="40179109"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5.1.4.3.2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_Toc138693990 \h </w:instrText>
      </w:r>
      <w:r>
        <w:rPr>
          <w:noProof/>
        </w:rPr>
      </w:r>
      <w:r>
        <w:rPr>
          <w:noProof/>
        </w:rPr>
        <w:fldChar w:fldCharType="separate"/>
      </w:r>
      <w:r>
        <w:rPr>
          <w:noProof/>
        </w:rPr>
        <w:t>33</w:t>
      </w:r>
      <w:r>
        <w:rPr>
          <w:noProof/>
        </w:rPr>
        <w:fldChar w:fldCharType="end"/>
      </w:r>
    </w:p>
    <w:p w14:paraId="7845A489" w14:textId="2FB4FA8E"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Operation: remove-stored-data-analytics</w:t>
      </w:r>
      <w:r>
        <w:rPr>
          <w:noProof/>
        </w:rPr>
        <w:tab/>
      </w:r>
      <w:r>
        <w:rPr>
          <w:noProof/>
        </w:rPr>
        <w:fldChar w:fldCharType="begin" w:fldLock="1"/>
      </w:r>
      <w:r>
        <w:rPr>
          <w:noProof/>
        </w:rPr>
        <w:instrText xml:space="preserve"> PAGEREF _Toc138693991 \h </w:instrText>
      </w:r>
      <w:r>
        <w:rPr>
          <w:noProof/>
        </w:rPr>
      </w:r>
      <w:r>
        <w:rPr>
          <w:noProof/>
        </w:rPr>
        <w:fldChar w:fldCharType="separate"/>
      </w:r>
      <w:r>
        <w:rPr>
          <w:noProof/>
        </w:rPr>
        <w:t>33</w:t>
      </w:r>
      <w:r>
        <w:rPr>
          <w:noProof/>
        </w:rPr>
        <w:fldChar w:fldCharType="end"/>
      </w:r>
    </w:p>
    <w:p w14:paraId="22C615E8" w14:textId="53DC67B2"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_Toc138693992 \h </w:instrText>
      </w:r>
      <w:r>
        <w:rPr>
          <w:noProof/>
        </w:rPr>
      </w:r>
      <w:r>
        <w:rPr>
          <w:noProof/>
        </w:rPr>
        <w:fldChar w:fldCharType="separate"/>
      </w:r>
      <w:r>
        <w:rPr>
          <w:noProof/>
        </w:rPr>
        <w:t>33</w:t>
      </w:r>
      <w:r>
        <w:rPr>
          <w:noProof/>
        </w:rPr>
        <w:fldChar w:fldCharType="end"/>
      </w:r>
    </w:p>
    <w:p w14:paraId="24431BC2" w14:textId="0DF3E95C"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5.1.4.4.2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_Toc138693993 \h </w:instrText>
      </w:r>
      <w:r>
        <w:rPr>
          <w:noProof/>
        </w:rPr>
      </w:r>
      <w:r>
        <w:rPr>
          <w:noProof/>
        </w:rPr>
        <w:fldChar w:fldCharType="separate"/>
      </w:r>
      <w:r>
        <w:rPr>
          <w:noProof/>
        </w:rPr>
        <w:t>33</w:t>
      </w:r>
      <w:r>
        <w:rPr>
          <w:noProof/>
        </w:rPr>
        <w:fldChar w:fldCharType="end"/>
      </w:r>
    </w:p>
    <w:p w14:paraId="3D8C96FA" w14:textId="2C17F170" w:rsidR="00782306" w:rsidRDefault="00782306">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_Toc138693994 \h </w:instrText>
      </w:r>
      <w:r>
        <w:rPr>
          <w:noProof/>
        </w:rPr>
      </w:r>
      <w:r>
        <w:rPr>
          <w:noProof/>
        </w:rPr>
        <w:fldChar w:fldCharType="separate"/>
      </w:r>
      <w:r>
        <w:rPr>
          <w:noProof/>
        </w:rPr>
        <w:t>34</w:t>
      </w:r>
      <w:r>
        <w:rPr>
          <w:noProof/>
        </w:rPr>
        <w:fldChar w:fldCharType="end"/>
      </w:r>
    </w:p>
    <w:p w14:paraId="5588C2D2" w14:textId="7F91B8A7"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_Toc138693995 \h </w:instrText>
      </w:r>
      <w:r>
        <w:rPr>
          <w:noProof/>
        </w:rPr>
      </w:r>
      <w:r>
        <w:rPr>
          <w:noProof/>
        </w:rPr>
        <w:fldChar w:fldCharType="separate"/>
      </w:r>
      <w:r>
        <w:rPr>
          <w:noProof/>
        </w:rPr>
        <w:t>34</w:t>
      </w:r>
      <w:r>
        <w:rPr>
          <w:noProof/>
        </w:rPr>
        <w:fldChar w:fldCharType="end"/>
      </w:r>
    </w:p>
    <w:p w14:paraId="7AA6CF7F" w14:textId="0DA336C5"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Pr>
          <w:noProof/>
        </w:rPr>
        <w:t>Retrieval Notification</w:t>
      </w:r>
      <w:r>
        <w:rPr>
          <w:noProof/>
        </w:rPr>
        <w:tab/>
      </w:r>
      <w:r>
        <w:rPr>
          <w:noProof/>
        </w:rPr>
        <w:fldChar w:fldCharType="begin" w:fldLock="1"/>
      </w:r>
      <w:r>
        <w:rPr>
          <w:noProof/>
        </w:rPr>
        <w:instrText xml:space="preserve"> PAGEREF _Toc138693996 \h </w:instrText>
      </w:r>
      <w:r>
        <w:rPr>
          <w:noProof/>
        </w:rPr>
      </w:r>
      <w:r>
        <w:rPr>
          <w:noProof/>
        </w:rPr>
        <w:fldChar w:fldCharType="separate"/>
      </w:r>
      <w:r>
        <w:rPr>
          <w:noProof/>
        </w:rPr>
        <w:t>34</w:t>
      </w:r>
      <w:r>
        <w:rPr>
          <w:noProof/>
        </w:rPr>
        <w:fldChar w:fldCharType="end"/>
      </w:r>
    </w:p>
    <w:p w14:paraId="6C7339D7" w14:textId="4F07082A"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_Toc138693997 \h </w:instrText>
      </w:r>
      <w:r>
        <w:rPr>
          <w:noProof/>
        </w:rPr>
      </w:r>
      <w:r>
        <w:rPr>
          <w:noProof/>
        </w:rPr>
        <w:fldChar w:fldCharType="separate"/>
      </w:r>
      <w:r>
        <w:rPr>
          <w:noProof/>
        </w:rPr>
        <w:t>34</w:t>
      </w:r>
      <w:r>
        <w:rPr>
          <w:noProof/>
        </w:rPr>
        <w:fldChar w:fldCharType="end"/>
      </w:r>
    </w:p>
    <w:p w14:paraId="1B7ECCF1" w14:textId="623B8CBF"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_Toc138693998 \h </w:instrText>
      </w:r>
      <w:r>
        <w:rPr>
          <w:noProof/>
        </w:rPr>
      </w:r>
      <w:r>
        <w:rPr>
          <w:noProof/>
        </w:rPr>
        <w:fldChar w:fldCharType="separate"/>
      </w:r>
      <w:r>
        <w:rPr>
          <w:noProof/>
        </w:rPr>
        <w:t>34</w:t>
      </w:r>
      <w:r>
        <w:rPr>
          <w:noProof/>
        </w:rPr>
        <w:fldChar w:fldCharType="end"/>
      </w:r>
    </w:p>
    <w:p w14:paraId="6A88F950" w14:textId="1FD8B3C5"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_Toc138693999 \h </w:instrText>
      </w:r>
      <w:r>
        <w:rPr>
          <w:noProof/>
        </w:rPr>
      </w:r>
      <w:r>
        <w:rPr>
          <w:noProof/>
        </w:rPr>
        <w:fldChar w:fldCharType="separate"/>
      </w:r>
      <w:r>
        <w:rPr>
          <w:noProof/>
        </w:rPr>
        <w:t>34</w:t>
      </w:r>
      <w:r>
        <w:rPr>
          <w:noProof/>
        </w:rPr>
        <w:fldChar w:fldCharType="end"/>
      </w:r>
    </w:p>
    <w:p w14:paraId="23D16202" w14:textId="390C587E" w:rsidR="00782306" w:rsidRDefault="00782306">
      <w:pPr>
        <w:pStyle w:val="TOC6"/>
        <w:rPr>
          <w:rFonts w:asciiTheme="minorHAnsi" w:eastAsiaTheme="minorEastAsia" w:hAnsiTheme="minorHAnsi" w:cstheme="minorBidi"/>
          <w:noProof/>
          <w:kern w:val="2"/>
          <w:sz w:val="22"/>
          <w:szCs w:val="22"/>
          <w:lang w:eastAsia="en-GB"/>
          <w14:ligatures w14:val="standardContextual"/>
        </w:rPr>
      </w:pPr>
      <w:r>
        <w:rPr>
          <w:noProof/>
        </w:rPr>
        <w:t>5.1.5.2.3.1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_Toc138694000 \h </w:instrText>
      </w:r>
      <w:r>
        <w:rPr>
          <w:noProof/>
        </w:rPr>
      </w:r>
      <w:r>
        <w:rPr>
          <w:noProof/>
        </w:rPr>
        <w:fldChar w:fldCharType="separate"/>
      </w:r>
      <w:r>
        <w:rPr>
          <w:noProof/>
        </w:rPr>
        <w:t>34</w:t>
      </w:r>
      <w:r>
        <w:rPr>
          <w:noProof/>
        </w:rPr>
        <w:fldChar w:fldCharType="end"/>
      </w:r>
    </w:p>
    <w:p w14:paraId="32A9A871" w14:textId="449DFAF2" w:rsidR="00782306" w:rsidRDefault="00782306">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_Toc138694001 \h </w:instrText>
      </w:r>
      <w:r>
        <w:rPr>
          <w:noProof/>
        </w:rPr>
      </w:r>
      <w:r>
        <w:rPr>
          <w:noProof/>
        </w:rPr>
        <w:fldChar w:fldCharType="separate"/>
      </w:r>
      <w:r>
        <w:rPr>
          <w:noProof/>
        </w:rPr>
        <w:t>37</w:t>
      </w:r>
      <w:r>
        <w:rPr>
          <w:noProof/>
        </w:rPr>
        <w:fldChar w:fldCharType="end"/>
      </w:r>
    </w:p>
    <w:p w14:paraId="31AFB5FE" w14:textId="4A74DD7F"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_Toc138694002 \h </w:instrText>
      </w:r>
      <w:r>
        <w:rPr>
          <w:noProof/>
        </w:rPr>
      </w:r>
      <w:r>
        <w:rPr>
          <w:noProof/>
        </w:rPr>
        <w:fldChar w:fldCharType="separate"/>
      </w:r>
      <w:r>
        <w:rPr>
          <w:noProof/>
        </w:rPr>
        <w:t>37</w:t>
      </w:r>
      <w:r>
        <w:rPr>
          <w:noProof/>
        </w:rPr>
        <w:fldChar w:fldCharType="end"/>
      </w:r>
    </w:p>
    <w:p w14:paraId="3CE59AEE" w14:textId="38319878"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sidRPr="00575871">
        <w:rPr>
          <w:noProof/>
          <w:lang w:val="en-US"/>
        </w:rPr>
        <w:t>5.1.6.2</w:t>
      </w:r>
      <w:r>
        <w:rPr>
          <w:rFonts w:asciiTheme="minorHAnsi" w:eastAsiaTheme="minorEastAsia" w:hAnsiTheme="minorHAnsi" w:cstheme="minorBidi"/>
          <w:noProof/>
          <w:kern w:val="2"/>
          <w:sz w:val="22"/>
          <w:szCs w:val="22"/>
          <w:lang w:eastAsia="en-GB"/>
          <w14:ligatures w14:val="standardContextual"/>
        </w:rPr>
        <w:tab/>
      </w:r>
      <w:r w:rsidRPr="00575871">
        <w:rPr>
          <w:noProof/>
          <w:lang w:val="en-US"/>
        </w:rPr>
        <w:t>Structured data types</w:t>
      </w:r>
      <w:r>
        <w:rPr>
          <w:noProof/>
        </w:rPr>
        <w:tab/>
      </w:r>
      <w:r>
        <w:rPr>
          <w:noProof/>
        </w:rPr>
        <w:fldChar w:fldCharType="begin" w:fldLock="1"/>
      </w:r>
      <w:r>
        <w:rPr>
          <w:noProof/>
        </w:rPr>
        <w:instrText xml:space="preserve"> PAGEREF _Toc138694003 \h </w:instrText>
      </w:r>
      <w:r>
        <w:rPr>
          <w:noProof/>
        </w:rPr>
      </w:r>
      <w:r>
        <w:rPr>
          <w:noProof/>
        </w:rPr>
        <w:fldChar w:fldCharType="separate"/>
      </w:r>
      <w:r>
        <w:rPr>
          <w:noProof/>
        </w:rPr>
        <w:t>40</w:t>
      </w:r>
      <w:r>
        <w:rPr>
          <w:noProof/>
        </w:rPr>
        <w:fldChar w:fldCharType="end"/>
      </w:r>
    </w:p>
    <w:p w14:paraId="4F756524" w14:textId="10D77276"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_Toc138694004 \h </w:instrText>
      </w:r>
      <w:r>
        <w:rPr>
          <w:noProof/>
        </w:rPr>
      </w:r>
      <w:r>
        <w:rPr>
          <w:noProof/>
        </w:rPr>
        <w:fldChar w:fldCharType="separate"/>
      </w:r>
      <w:r>
        <w:rPr>
          <w:noProof/>
        </w:rPr>
        <w:t>40</w:t>
      </w:r>
      <w:r>
        <w:rPr>
          <w:noProof/>
        </w:rPr>
        <w:fldChar w:fldCharType="end"/>
      </w:r>
    </w:p>
    <w:p w14:paraId="65B5F742" w14:textId="49B4691E"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5.1.6.2.2</w:t>
      </w:r>
      <w:r>
        <w:rPr>
          <w:rFonts w:asciiTheme="minorHAnsi" w:eastAsiaTheme="minorEastAsia" w:hAnsiTheme="minorHAnsi" w:cstheme="minorBidi"/>
          <w:noProof/>
          <w:kern w:val="2"/>
          <w:sz w:val="22"/>
          <w:szCs w:val="22"/>
          <w:lang w:eastAsia="en-GB"/>
          <w14:ligatures w14:val="standardContextual"/>
        </w:rPr>
        <w:tab/>
      </w:r>
      <w:r>
        <w:rPr>
          <w:noProof/>
        </w:rPr>
        <w:t>Type: NadrfDataStoreRecord</w:t>
      </w:r>
      <w:r>
        <w:rPr>
          <w:noProof/>
        </w:rPr>
        <w:tab/>
      </w:r>
      <w:r>
        <w:rPr>
          <w:noProof/>
        </w:rPr>
        <w:fldChar w:fldCharType="begin" w:fldLock="1"/>
      </w:r>
      <w:r>
        <w:rPr>
          <w:noProof/>
        </w:rPr>
        <w:instrText xml:space="preserve"> PAGEREF _Toc138694005 \h </w:instrText>
      </w:r>
      <w:r>
        <w:rPr>
          <w:noProof/>
        </w:rPr>
      </w:r>
      <w:r>
        <w:rPr>
          <w:noProof/>
        </w:rPr>
        <w:fldChar w:fldCharType="separate"/>
      </w:r>
      <w:r>
        <w:rPr>
          <w:noProof/>
        </w:rPr>
        <w:t>40</w:t>
      </w:r>
      <w:r>
        <w:rPr>
          <w:noProof/>
        </w:rPr>
        <w:fldChar w:fldCharType="end"/>
      </w:r>
    </w:p>
    <w:p w14:paraId="10DB8F5F" w14:textId="7FAC61EA"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5.1.6.2.3</w:t>
      </w:r>
      <w:r>
        <w:rPr>
          <w:rFonts w:asciiTheme="minorHAnsi" w:eastAsiaTheme="minorEastAsia" w:hAnsiTheme="minorHAnsi" w:cstheme="minorBidi"/>
          <w:noProof/>
          <w:kern w:val="2"/>
          <w:sz w:val="22"/>
          <w:szCs w:val="22"/>
          <w:lang w:eastAsia="en-GB"/>
          <w14:ligatures w14:val="standardContextual"/>
        </w:rPr>
        <w:tab/>
      </w:r>
      <w:r>
        <w:rPr>
          <w:noProof/>
        </w:rPr>
        <w:t>Type: NadrfDataStoreSubscription</w:t>
      </w:r>
      <w:r>
        <w:rPr>
          <w:noProof/>
        </w:rPr>
        <w:tab/>
      </w:r>
      <w:r>
        <w:rPr>
          <w:noProof/>
        </w:rPr>
        <w:fldChar w:fldCharType="begin" w:fldLock="1"/>
      </w:r>
      <w:r>
        <w:rPr>
          <w:noProof/>
        </w:rPr>
        <w:instrText xml:space="preserve"> PAGEREF _Toc138694006 \h </w:instrText>
      </w:r>
      <w:r>
        <w:rPr>
          <w:noProof/>
        </w:rPr>
      </w:r>
      <w:r>
        <w:rPr>
          <w:noProof/>
        </w:rPr>
        <w:fldChar w:fldCharType="separate"/>
      </w:r>
      <w:r>
        <w:rPr>
          <w:noProof/>
        </w:rPr>
        <w:t>41</w:t>
      </w:r>
      <w:r>
        <w:rPr>
          <w:noProof/>
        </w:rPr>
        <w:fldChar w:fldCharType="end"/>
      </w:r>
    </w:p>
    <w:p w14:paraId="5217F4AB" w14:textId="6678E341"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5.1.6.2.4</w:t>
      </w:r>
      <w:r>
        <w:rPr>
          <w:rFonts w:asciiTheme="minorHAnsi" w:eastAsiaTheme="minorEastAsia" w:hAnsiTheme="minorHAnsi" w:cstheme="minorBidi"/>
          <w:noProof/>
          <w:kern w:val="2"/>
          <w:sz w:val="22"/>
          <w:szCs w:val="22"/>
          <w:lang w:eastAsia="en-GB"/>
          <w14:ligatures w14:val="standardContextual"/>
        </w:rPr>
        <w:tab/>
      </w:r>
      <w:r>
        <w:rPr>
          <w:noProof/>
        </w:rPr>
        <w:t>Type: NadrfDataRetrievalSubscription</w:t>
      </w:r>
      <w:r>
        <w:rPr>
          <w:noProof/>
        </w:rPr>
        <w:tab/>
      </w:r>
      <w:r>
        <w:rPr>
          <w:noProof/>
        </w:rPr>
        <w:fldChar w:fldCharType="begin" w:fldLock="1"/>
      </w:r>
      <w:r>
        <w:rPr>
          <w:noProof/>
        </w:rPr>
        <w:instrText xml:space="preserve"> PAGEREF _Toc138694007 \h </w:instrText>
      </w:r>
      <w:r>
        <w:rPr>
          <w:noProof/>
        </w:rPr>
      </w:r>
      <w:r>
        <w:rPr>
          <w:noProof/>
        </w:rPr>
        <w:fldChar w:fldCharType="separate"/>
      </w:r>
      <w:r>
        <w:rPr>
          <w:noProof/>
        </w:rPr>
        <w:t>42</w:t>
      </w:r>
      <w:r>
        <w:rPr>
          <w:noProof/>
        </w:rPr>
        <w:fldChar w:fldCharType="end"/>
      </w:r>
    </w:p>
    <w:p w14:paraId="7C12370F" w14:textId="00508255"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5.1.6.2.5</w:t>
      </w:r>
      <w:r>
        <w:rPr>
          <w:rFonts w:asciiTheme="minorHAnsi" w:eastAsiaTheme="minorEastAsia" w:hAnsiTheme="minorHAnsi" w:cstheme="minorBidi"/>
          <w:noProof/>
          <w:kern w:val="2"/>
          <w:sz w:val="22"/>
          <w:szCs w:val="22"/>
          <w:lang w:eastAsia="en-GB"/>
          <w14:ligatures w14:val="standardContextual"/>
        </w:rPr>
        <w:tab/>
      </w:r>
      <w:r>
        <w:rPr>
          <w:noProof/>
        </w:rPr>
        <w:t>Type: NadrfDataRetrievalNotification</w:t>
      </w:r>
      <w:r>
        <w:rPr>
          <w:noProof/>
        </w:rPr>
        <w:tab/>
      </w:r>
      <w:r>
        <w:rPr>
          <w:noProof/>
        </w:rPr>
        <w:fldChar w:fldCharType="begin" w:fldLock="1"/>
      </w:r>
      <w:r>
        <w:rPr>
          <w:noProof/>
        </w:rPr>
        <w:instrText xml:space="preserve"> PAGEREF _Toc138694008 \h </w:instrText>
      </w:r>
      <w:r>
        <w:rPr>
          <w:noProof/>
        </w:rPr>
      </w:r>
      <w:r>
        <w:rPr>
          <w:noProof/>
        </w:rPr>
        <w:fldChar w:fldCharType="separate"/>
      </w:r>
      <w:r>
        <w:rPr>
          <w:noProof/>
        </w:rPr>
        <w:t>43</w:t>
      </w:r>
      <w:r>
        <w:rPr>
          <w:noProof/>
        </w:rPr>
        <w:fldChar w:fldCharType="end"/>
      </w:r>
    </w:p>
    <w:p w14:paraId="61D72CB7" w14:textId="33CB45D8"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5.1.6.2.6</w:t>
      </w:r>
      <w:r>
        <w:rPr>
          <w:rFonts w:asciiTheme="minorHAnsi" w:eastAsiaTheme="minorEastAsia" w:hAnsiTheme="minorHAnsi" w:cstheme="minorBidi"/>
          <w:noProof/>
          <w:kern w:val="2"/>
          <w:sz w:val="22"/>
          <w:szCs w:val="22"/>
          <w:lang w:eastAsia="en-GB"/>
          <w14:ligatures w14:val="standardContextual"/>
        </w:rPr>
        <w:tab/>
      </w:r>
      <w:r>
        <w:rPr>
          <w:noProof/>
        </w:rPr>
        <w:t>Type: NadrfDataStoreSubscriptionRef</w:t>
      </w:r>
      <w:r>
        <w:rPr>
          <w:noProof/>
        </w:rPr>
        <w:tab/>
      </w:r>
      <w:r>
        <w:rPr>
          <w:noProof/>
        </w:rPr>
        <w:fldChar w:fldCharType="begin" w:fldLock="1"/>
      </w:r>
      <w:r>
        <w:rPr>
          <w:noProof/>
        </w:rPr>
        <w:instrText xml:space="preserve"> PAGEREF _Toc138694009 \h </w:instrText>
      </w:r>
      <w:r>
        <w:rPr>
          <w:noProof/>
        </w:rPr>
      </w:r>
      <w:r>
        <w:rPr>
          <w:noProof/>
        </w:rPr>
        <w:fldChar w:fldCharType="separate"/>
      </w:r>
      <w:r>
        <w:rPr>
          <w:noProof/>
        </w:rPr>
        <w:t>43</w:t>
      </w:r>
      <w:r>
        <w:rPr>
          <w:noProof/>
        </w:rPr>
        <w:fldChar w:fldCharType="end"/>
      </w:r>
    </w:p>
    <w:p w14:paraId="16DB4279" w14:textId="1FE2EB79"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5.1.6.2.7</w:t>
      </w:r>
      <w:r>
        <w:rPr>
          <w:rFonts w:asciiTheme="minorHAnsi" w:eastAsiaTheme="minorEastAsia" w:hAnsiTheme="minorHAnsi" w:cstheme="minorBidi"/>
          <w:noProof/>
          <w:kern w:val="2"/>
          <w:sz w:val="22"/>
          <w:szCs w:val="22"/>
          <w:lang w:eastAsia="en-GB"/>
          <w14:ligatures w14:val="standardContextual"/>
        </w:rPr>
        <w:tab/>
      </w:r>
      <w:r>
        <w:rPr>
          <w:noProof/>
        </w:rPr>
        <w:t>Type: NadrfStoredDataSpec</w:t>
      </w:r>
      <w:r>
        <w:rPr>
          <w:noProof/>
        </w:rPr>
        <w:tab/>
      </w:r>
      <w:r>
        <w:rPr>
          <w:noProof/>
        </w:rPr>
        <w:fldChar w:fldCharType="begin" w:fldLock="1"/>
      </w:r>
      <w:r>
        <w:rPr>
          <w:noProof/>
        </w:rPr>
        <w:instrText xml:space="preserve"> PAGEREF _Toc138694010 \h </w:instrText>
      </w:r>
      <w:r>
        <w:rPr>
          <w:noProof/>
        </w:rPr>
      </w:r>
      <w:r>
        <w:rPr>
          <w:noProof/>
        </w:rPr>
        <w:fldChar w:fldCharType="separate"/>
      </w:r>
      <w:r>
        <w:rPr>
          <w:noProof/>
        </w:rPr>
        <w:t>44</w:t>
      </w:r>
      <w:r>
        <w:rPr>
          <w:noProof/>
        </w:rPr>
        <w:fldChar w:fldCharType="end"/>
      </w:r>
    </w:p>
    <w:p w14:paraId="7491D533" w14:textId="671D54E0"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5.1.6.2.8</w:t>
      </w:r>
      <w:r>
        <w:rPr>
          <w:rFonts w:asciiTheme="minorHAnsi" w:eastAsiaTheme="minorEastAsia" w:hAnsiTheme="minorHAnsi" w:cstheme="minorBidi"/>
          <w:noProof/>
          <w:kern w:val="2"/>
          <w:sz w:val="22"/>
          <w:szCs w:val="22"/>
          <w:lang w:eastAsia="en-GB"/>
          <w14:ligatures w14:val="standardContextual"/>
        </w:rPr>
        <w:tab/>
      </w:r>
      <w:r>
        <w:rPr>
          <w:noProof/>
        </w:rPr>
        <w:t>Type: DataSubscription</w:t>
      </w:r>
      <w:r>
        <w:rPr>
          <w:noProof/>
        </w:rPr>
        <w:tab/>
      </w:r>
      <w:r>
        <w:rPr>
          <w:noProof/>
        </w:rPr>
        <w:fldChar w:fldCharType="begin" w:fldLock="1"/>
      </w:r>
      <w:r>
        <w:rPr>
          <w:noProof/>
        </w:rPr>
        <w:instrText xml:space="preserve"> PAGEREF _Toc138694011 \h </w:instrText>
      </w:r>
      <w:r>
        <w:rPr>
          <w:noProof/>
        </w:rPr>
      </w:r>
      <w:r>
        <w:rPr>
          <w:noProof/>
        </w:rPr>
        <w:fldChar w:fldCharType="separate"/>
      </w:r>
      <w:r>
        <w:rPr>
          <w:noProof/>
        </w:rPr>
        <w:t>44</w:t>
      </w:r>
      <w:r>
        <w:rPr>
          <w:noProof/>
        </w:rPr>
        <w:fldChar w:fldCharType="end"/>
      </w:r>
    </w:p>
    <w:p w14:paraId="19ACFD0A" w14:textId="51C5D046" w:rsidR="00782306" w:rsidRDefault="00782306">
      <w:pPr>
        <w:pStyle w:val="TOC5"/>
        <w:rPr>
          <w:rFonts w:asciiTheme="minorHAnsi" w:eastAsiaTheme="minorEastAsia" w:hAnsiTheme="minorHAnsi" w:cstheme="minorBidi"/>
          <w:noProof/>
          <w:kern w:val="2"/>
          <w:sz w:val="22"/>
          <w:szCs w:val="22"/>
          <w:lang w:eastAsia="en-GB"/>
          <w14:ligatures w14:val="standardContextual"/>
        </w:rPr>
      </w:pPr>
      <w:r>
        <w:rPr>
          <w:noProof/>
        </w:rPr>
        <w:t>5.1.6.2.9</w:t>
      </w:r>
      <w:r>
        <w:rPr>
          <w:rFonts w:asciiTheme="minorHAnsi" w:eastAsiaTheme="minorEastAsia" w:hAnsiTheme="minorHAnsi" w:cstheme="minorBidi"/>
          <w:noProof/>
          <w:kern w:val="2"/>
          <w:sz w:val="22"/>
          <w:szCs w:val="22"/>
          <w:lang w:eastAsia="en-GB"/>
          <w14:ligatures w14:val="standardContextual"/>
        </w:rPr>
        <w:tab/>
      </w:r>
      <w:r>
        <w:rPr>
          <w:noProof/>
        </w:rPr>
        <w:t>Type: DataNotification</w:t>
      </w:r>
      <w:r>
        <w:rPr>
          <w:noProof/>
        </w:rPr>
        <w:tab/>
      </w:r>
      <w:r>
        <w:rPr>
          <w:noProof/>
        </w:rPr>
        <w:fldChar w:fldCharType="begin" w:fldLock="1"/>
      </w:r>
      <w:r>
        <w:rPr>
          <w:noProof/>
        </w:rPr>
        <w:instrText xml:space="preserve"> PAGEREF _Toc138694012 \h </w:instrText>
      </w:r>
      <w:r>
        <w:rPr>
          <w:noProof/>
        </w:rPr>
      </w:r>
      <w:r>
        <w:rPr>
          <w:noProof/>
        </w:rPr>
        <w:fldChar w:fldCharType="separate"/>
      </w:r>
      <w:r>
        <w:rPr>
          <w:noProof/>
        </w:rPr>
        <w:t>45</w:t>
      </w:r>
      <w:r>
        <w:rPr>
          <w:noProof/>
        </w:rPr>
        <w:fldChar w:fldCharType="end"/>
      </w:r>
    </w:p>
    <w:p w14:paraId="1C7437AF" w14:textId="66AC4BFB"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sidRPr="00575871">
        <w:rPr>
          <w:noProof/>
          <w:lang w:val="en-US"/>
        </w:rPr>
        <w:t>5.1.6.3</w:t>
      </w:r>
      <w:r>
        <w:rPr>
          <w:rFonts w:asciiTheme="minorHAnsi" w:eastAsiaTheme="minorEastAsia" w:hAnsiTheme="minorHAnsi" w:cstheme="minorBidi"/>
          <w:noProof/>
          <w:kern w:val="2"/>
          <w:sz w:val="22"/>
          <w:szCs w:val="22"/>
          <w:lang w:eastAsia="en-GB"/>
          <w14:ligatures w14:val="standardContextual"/>
        </w:rPr>
        <w:tab/>
      </w:r>
      <w:r w:rsidRPr="00575871">
        <w:rPr>
          <w:noProof/>
          <w:lang w:val="en-US"/>
        </w:rPr>
        <w:t>Simple data types and enumerations</w:t>
      </w:r>
      <w:r>
        <w:rPr>
          <w:noProof/>
        </w:rPr>
        <w:tab/>
      </w:r>
      <w:r>
        <w:rPr>
          <w:noProof/>
        </w:rPr>
        <w:fldChar w:fldCharType="begin" w:fldLock="1"/>
      </w:r>
      <w:r>
        <w:rPr>
          <w:noProof/>
        </w:rPr>
        <w:instrText xml:space="preserve"> PAGEREF _Toc138694013 \h </w:instrText>
      </w:r>
      <w:r>
        <w:rPr>
          <w:noProof/>
        </w:rPr>
      </w:r>
      <w:r>
        <w:rPr>
          <w:noProof/>
        </w:rPr>
        <w:fldChar w:fldCharType="separate"/>
      </w:r>
      <w:r>
        <w:rPr>
          <w:noProof/>
        </w:rPr>
        <w:t>46</w:t>
      </w:r>
      <w:r>
        <w:rPr>
          <w:noProof/>
        </w:rPr>
        <w:fldChar w:fldCharType="end"/>
      </w:r>
    </w:p>
    <w:p w14:paraId="31890041" w14:textId="10B05552"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sidRPr="00575871">
        <w:rPr>
          <w:noProof/>
          <w:lang w:val="en-US"/>
        </w:rPr>
        <w:t>5.1.6.4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_Toc138694014 \h </w:instrText>
      </w:r>
      <w:r>
        <w:rPr>
          <w:noProof/>
        </w:rPr>
      </w:r>
      <w:r>
        <w:rPr>
          <w:noProof/>
        </w:rPr>
        <w:fldChar w:fldCharType="separate"/>
      </w:r>
      <w:r>
        <w:rPr>
          <w:noProof/>
        </w:rPr>
        <w:t>46</w:t>
      </w:r>
      <w:r>
        <w:rPr>
          <w:noProof/>
        </w:rPr>
        <w:fldChar w:fldCharType="end"/>
      </w:r>
    </w:p>
    <w:p w14:paraId="6FDB829F" w14:textId="760B5CAF" w:rsidR="00782306" w:rsidRDefault="00782306">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_Toc138694015 \h </w:instrText>
      </w:r>
      <w:r>
        <w:rPr>
          <w:noProof/>
        </w:rPr>
      </w:r>
      <w:r>
        <w:rPr>
          <w:noProof/>
        </w:rPr>
        <w:fldChar w:fldCharType="separate"/>
      </w:r>
      <w:r>
        <w:rPr>
          <w:noProof/>
        </w:rPr>
        <w:t>46</w:t>
      </w:r>
      <w:r>
        <w:rPr>
          <w:noProof/>
        </w:rPr>
        <w:fldChar w:fldCharType="end"/>
      </w:r>
    </w:p>
    <w:p w14:paraId="532EF2C4" w14:textId="315EDE0F"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_Toc138694016 \h </w:instrText>
      </w:r>
      <w:r>
        <w:rPr>
          <w:noProof/>
        </w:rPr>
      </w:r>
      <w:r>
        <w:rPr>
          <w:noProof/>
        </w:rPr>
        <w:fldChar w:fldCharType="separate"/>
      </w:r>
      <w:r>
        <w:rPr>
          <w:noProof/>
        </w:rPr>
        <w:t>46</w:t>
      </w:r>
      <w:r>
        <w:rPr>
          <w:noProof/>
        </w:rPr>
        <w:fldChar w:fldCharType="end"/>
      </w:r>
    </w:p>
    <w:p w14:paraId="4B241D59" w14:textId="7B3E048B"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_Toc138694017 \h </w:instrText>
      </w:r>
      <w:r>
        <w:rPr>
          <w:noProof/>
        </w:rPr>
      </w:r>
      <w:r>
        <w:rPr>
          <w:noProof/>
        </w:rPr>
        <w:fldChar w:fldCharType="separate"/>
      </w:r>
      <w:r>
        <w:rPr>
          <w:noProof/>
        </w:rPr>
        <w:t>47</w:t>
      </w:r>
      <w:r>
        <w:rPr>
          <w:noProof/>
        </w:rPr>
        <w:fldChar w:fldCharType="end"/>
      </w:r>
    </w:p>
    <w:p w14:paraId="4386B87F" w14:textId="620F856F" w:rsidR="00782306" w:rsidRDefault="00782306">
      <w:pPr>
        <w:pStyle w:val="TOC4"/>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_Toc138694018 \h </w:instrText>
      </w:r>
      <w:r>
        <w:rPr>
          <w:noProof/>
        </w:rPr>
      </w:r>
      <w:r>
        <w:rPr>
          <w:noProof/>
        </w:rPr>
        <w:fldChar w:fldCharType="separate"/>
      </w:r>
      <w:r>
        <w:rPr>
          <w:noProof/>
        </w:rPr>
        <w:t>47</w:t>
      </w:r>
      <w:r>
        <w:rPr>
          <w:noProof/>
        </w:rPr>
        <w:fldChar w:fldCharType="end"/>
      </w:r>
    </w:p>
    <w:p w14:paraId="2260BFD3" w14:textId="570CE9E7" w:rsidR="00782306" w:rsidRDefault="0078230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_Toc138694019 \h </w:instrText>
      </w:r>
      <w:r>
        <w:rPr>
          <w:noProof/>
        </w:rPr>
      </w:r>
      <w:r>
        <w:rPr>
          <w:noProof/>
        </w:rPr>
        <w:fldChar w:fldCharType="separate"/>
      </w:r>
      <w:r>
        <w:rPr>
          <w:noProof/>
        </w:rPr>
        <w:t>47</w:t>
      </w:r>
      <w:r>
        <w:rPr>
          <w:noProof/>
        </w:rPr>
        <w:fldChar w:fldCharType="end"/>
      </w:r>
    </w:p>
    <w:p w14:paraId="74ABB367" w14:textId="2F2702B4" w:rsidR="00782306" w:rsidRDefault="00782306">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_Toc138694020 \h </w:instrText>
      </w:r>
      <w:r>
        <w:rPr>
          <w:noProof/>
        </w:rPr>
      </w:r>
      <w:r>
        <w:rPr>
          <w:noProof/>
        </w:rPr>
        <w:fldChar w:fldCharType="separate"/>
      </w:r>
      <w:r>
        <w:rPr>
          <w:noProof/>
        </w:rPr>
        <w:t>47</w:t>
      </w:r>
      <w:r>
        <w:rPr>
          <w:noProof/>
        </w:rPr>
        <w:fldChar w:fldCharType="end"/>
      </w:r>
    </w:p>
    <w:p w14:paraId="7A0E67A2" w14:textId="702997A5" w:rsidR="00782306" w:rsidRDefault="00782306">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_Toc138694021 \h </w:instrText>
      </w:r>
      <w:r>
        <w:rPr>
          <w:noProof/>
        </w:rPr>
      </w:r>
      <w:r>
        <w:rPr>
          <w:noProof/>
        </w:rPr>
        <w:fldChar w:fldCharType="separate"/>
      </w:r>
      <w:r>
        <w:rPr>
          <w:noProof/>
        </w:rPr>
        <w:t>48</w:t>
      </w:r>
      <w:r>
        <w:rPr>
          <w:noProof/>
        </w:rPr>
        <w:fldChar w:fldCharType="end"/>
      </w:r>
    </w:p>
    <w:p w14:paraId="15AA9D60" w14:textId="74547D03" w:rsidR="00782306" w:rsidRDefault="0078230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_Toc138694022 \h </w:instrText>
      </w:r>
      <w:r>
        <w:rPr>
          <w:noProof/>
        </w:rPr>
      </w:r>
      <w:r>
        <w:rPr>
          <w:noProof/>
        </w:rPr>
        <w:fldChar w:fldCharType="separate"/>
      </w:r>
      <w:r>
        <w:rPr>
          <w:noProof/>
        </w:rPr>
        <w:t>48</w:t>
      </w:r>
      <w:r>
        <w:rPr>
          <w:noProof/>
        </w:rPr>
        <w:fldChar w:fldCharType="end"/>
      </w:r>
    </w:p>
    <w:p w14:paraId="4D643887" w14:textId="617206DE" w:rsidR="00782306" w:rsidRDefault="0078230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Nadrf_DataManagement API</w:t>
      </w:r>
      <w:r>
        <w:rPr>
          <w:noProof/>
        </w:rPr>
        <w:tab/>
      </w:r>
      <w:r>
        <w:rPr>
          <w:noProof/>
        </w:rPr>
        <w:fldChar w:fldCharType="begin" w:fldLock="1"/>
      </w:r>
      <w:r>
        <w:rPr>
          <w:noProof/>
        </w:rPr>
        <w:instrText xml:space="preserve"> PAGEREF _Toc138694023 \h </w:instrText>
      </w:r>
      <w:r>
        <w:rPr>
          <w:noProof/>
        </w:rPr>
      </w:r>
      <w:r>
        <w:rPr>
          <w:noProof/>
        </w:rPr>
        <w:fldChar w:fldCharType="separate"/>
      </w:r>
      <w:r>
        <w:rPr>
          <w:noProof/>
        </w:rPr>
        <w:t>48</w:t>
      </w:r>
      <w:r>
        <w:rPr>
          <w:noProof/>
        </w:rPr>
        <w:fldChar w:fldCharType="end"/>
      </w:r>
    </w:p>
    <w:p w14:paraId="18D965EB" w14:textId="6B797B4C" w:rsidR="00782306" w:rsidRDefault="0078230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_Toc138694024 \h </w:instrText>
      </w:r>
      <w:r>
        <w:rPr>
          <w:noProof/>
        </w:rPr>
      </w:r>
      <w:r>
        <w:rPr>
          <w:noProof/>
        </w:rPr>
        <w:fldChar w:fldCharType="separate"/>
      </w:r>
      <w:r>
        <w:rPr>
          <w:noProof/>
        </w:rPr>
        <w:t>61</w:t>
      </w:r>
      <w:r>
        <w:rPr>
          <w:noProof/>
        </w:rPr>
        <w:fldChar w:fldCharType="end"/>
      </w:r>
    </w:p>
    <w:p w14:paraId="15FB20EE" w14:textId="672797CC" w:rsidR="00E9750A" w:rsidRDefault="00EB490B">
      <w:r>
        <w:rPr>
          <w:sz w:val="22"/>
        </w:rP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6B51FD0" w14:textId="77777777" w:rsidR="00E9750A" w:rsidRDefault="00A16F12">
      <w:r>
        <w:t xml:space="preserve">This Technical </w:t>
      </w:r>
      <w:bookmarkStart w:id="29" w:name="spectype3"/>
      <w:r>
        <w:t>Specification</w:t>
      </w:r>
      <w:bookmarkEnd w:id="2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0" w:name="introduction"/>
      <w:bookmarkStart w:id="31" w:name="_Toc72766412"/>
      <w:bookmarkStart w:id="32" w:name="_Toc72766985"/>
      <w:bookmarkStart w:id="33" w:name="_Toc120681534"/>
      <w:bookmarkStart w:id="34" w:name="_Toc94020309"/>
      <w:bookmarkStart w:id="35" w:name="_Toc89426524"/>
      <w:bookmarkStart w:id="36" w:name="_Toc97037716"/>
      <w:bookmarkStart w:id="37" w:name="_Toc36812100"/>
      <w:bookmarkStart w:id="38" w:name="_Toc35971369"/>
      <w:bookmarkStart w:id="39" w:name="_Toc73042437"/>
      <w:bookmarkStart w:id="40" w:name="_Toc97034839"/>
      <w:bookmarkStart w:id="41" w:name="_Toc112937838"/>
      <w:bookmarkStart w:id="42" w:name="_Toc114134595"/>
      <w:bookmarkStart w:id="43" w:name="_Toc100939925"/>
      <w:bookmarkStart w:id="44" w:name="_Toc81242781"/>
      <w:bookmarkStart w:id="45" w:name="_Toc104546791"/>
      <w:bookmarkStart w:id="46" w:name="_Toc133434721"/>
      <w:bookmarkStart w:id="47" w:name="_Toc138693904"/>
      <w:bookmarkEnd w:id="30"/>
      <w:r>
        <w:t>Introduction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48" w:name="_Toc112937839"/>
      <w:bookmarkStart w:id="49" w:name="_Toc81242782"/>
      <w:bookmarkStart w:id="50" w:name="_Toc104546792"/>
      <w:bookmarkStart w:id="51" w:name="_Toc120681535"/>
      <w:bookmarkStart w:id="52" w:name="_Toc94020310"/>
      <w:bookmarkStart w:id="53" w:name="_Toc114134596"/>
      <w:bookmarkStart w:id="54" w:name="_Toc72766986"/>
      <w:bookmarkStart w:id="55" w:name="_Toc510696578"/>
      <w:bookmarkStart w:id="56" w:name="_Toc89426525"/>
      <w:bookmarkStart w:id="57" w:name="_Toc36812101"/>
      <w:bookmarkStart w:id="58" w:name="_Toc97037717"/>
      <w:bookmarkStart w:id="59" w:name="_Toc72766413"/>
      <w:bookmarkStart w:id="60" w:name="_Toc73042438"/>
      <w:bookmarkStart w:id="61" w:name="_Toc35971370"/>
      <w:bookmarkStart w:id="62" w:name="_Toc97034840"/>
      <w:bookmarkStart w:id="63" w:name="_Toc100939926"/>
      <w:bookmarkStart w:id="64" w:name="_Toc133434722"/>
      <w:bookmarkStart w:id="65" w:name="_Toc138693905"/>
      <w:r>
        <w:lastRenderedPageBreak/>
        <w:t>1</w:t>
      </w:r>
      <w:r>
        <w:tab/>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66" w:name="_Toc35971371"/>
      <w:bookmarkStart w:id="67" w:name="_Toc36812102"/>
      <w:bookmarkStart w:id="68" w:name="_Toc72766414"/>
      <w:bookmarkStart w:id="69" w:name="_Toc510696579"/>
      <w:bookmarkStart w:id="70" w:name="_Toc72766987"/>
      <w:bookmarkStart w:id="71" w:name="_Toc94020311"/>
      <w:bookmarkStart w:id="72" w:name="_Toc73042439"/>
      <w:bookmarkStart w:id="73" w:name="_Toc81242783"/>
      <w:bookmarkStart w:id="74" w:name="_Toc97034841"/>
      <w:bookmarkStart w:id="75" w:name="_Toc120681536"/>
      <w:bookmarkStart w:id="76" w:name="_Toc89426526"/>
      <w:bookmarkStart w:id="77" w:name="_Toc114134597"/>
      <w:bookmarkStart w:id="78" w:name="_Toc112937840"/>
      <w:bookmarkStart w:id="79" w:name="_Toc97037718"/>
      <w:bookmarkStart w:id="80" w:name="_Toc100939927"/>
      <w:bookmarkStart w:id="81" w:name="_Toc104546793"/>
      <w:bookmarkStart w:id="82" w:name="_Toc133434723"/>
      <w:bookmarkStart w:id="83" w:name="_Toc138693906"/>
      <w:r>
        <w:t>2</w:t>
      </w:r>
      <w:r>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4" w:name="OLE_LINK1"/>
      <w:bookmarkStart w:id="85" w:name="OLE_LINK4"/>
      <w:bookmarkStart w:id="86" w:name="OLE_LINK2"/>
      <w:bookmarkStart w:id="8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4"/>
    <w:bookmarkEnd w:id="85"/>
    <w:bookmarkEnd w:id="86"/>
    <w:bookmarkEnd w:id="8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88" w:name="_Hlk494379671"/>
      <w:r>
        <w:t>Session Management Event Exposure</w:t>
      </w:r>
      <w:bookmarkEnd w:id="8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89" w:name="_Toc97034842"/>
      <w:bookmarkStart w:id="90" w:name="_Toc120681537"/>
      <w:bookmarkStart w:id="91" w:name="_Toc36812103"/>
      <w:bookmarkStart w:id="92" w:name="_Toc72766988"/>
      <w:bookmarkStart w:id="93" w:name="_Toc72766415"/>
      <w:bookmarkStart w:id="94" w:name="_Toc104546794"/>
      <w:bookmarkStart w:id="95" w:name="_Toc100939928"/>
      <w:bookmarkStart w:id="96" w:name="_Toc73042440"/>
      <w:bookmarkStart w:id="97" w:name="_Toc97037719"/>
      <w:bookmarkStart w:id="98" w:name="_Toc89426527"/>
      <w:bookmarkStart w:id="99" w:name="_Toc114134598"/>
      <w:bookmarkStart w:id="100" w:name="_Toc94020312"/>
      <w:bookmarkStart w:id="101" w:name="_Toc35971372"/>
      <w:bookmarkStart w:id="102" w:name="_Toc510696580"/>
      <w:bookmarkStart w:id="103" w:name="_Toc81242784"/>
      <w:bookmarkStart w:id="104" w:name="_Toc112937841"/>
      <w:r>
        <w:rPr>
          <w:lang w:eastAsia="zh-CN"/>
        </w:rPr>
        <w:t>[25]</w:t>
      </w:r>
      <w:r>
        <w:rPr>
          <w:lang w:eastAsia="zh-CN"/>
        </w:rPr>
        <w:tab/>
        <w:t>3GPP TS 29.536: "5G System; Network Slice Admission Control Services; Stage 3".</w:t>
      </w:r>
    </w:p>
    <w:p w14:paraId="768488BD" w14:textId="77777777" w:rsidR="00C417D5" w:rsidRDefault="00C417D5" w:rsidP="00C417D5">
      <w:pPr>
        <w:keepLines/>
        <w:ind w:left="1702" w:hanging="1418"/>
      </w:pPr>
      <w:r>
        <w:rPr>
          <w:lang w:eastAsia="zh-CN"/>
        </w:rPr>
        <w:t>[26]</w:t>
      </w:r>
      <w:r>
        <w:rPr>
          <w:lang w:eastAsia="zh-CN"/>
        </w:rPr>
        <w:tab/>
      </w:r>
      <w:r>
        <w:rPr>
          <w:noProof/>
        </w:rPr>
        <w:t>3GPP TS 29.564: "5G System; User Plane Function Services; Stage 3".</w:t>
      </w:r>
    </w:p>
    <w:p w14:paraId="12FDFBC3" w14:textId="77777777" w:rsidR="00E9750A" w:rsidRDefault="00A16F12">
      <w:pPr>
        <w:pStyle w:val="Heading1"/>
      </w:pPr>
      <w:bookmarkStart w:id="105" w:name="_Toc133434724"/>
      <w:bookmarkStart w:id="106" w:name="_Toc138693907"/>
      <w:r>
        <w:t>3</w:t>
      </w:r>
      <w:r>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4B01A31" w14:textId="77777777" w:rsidR="00E9750A" w:rsidRDefault="00A16F12">
      <w:pPr>
        <w:pStyle w:val="Heading2"/>
      </w:pPr>
      <w:bookmarkStart w:id="107" w:name="_Toc72766416"/>
      <w:bookmarkStart w:id="108" w:name="_Toc94020313"/>
      <w:bookmarkStart w:id="109" w:name="_Toc114134599"/>
      <w:bookmarkStart w:id="110" w:name="_Toc72766989"/>
      <w:bookmarkStart w:id="111" w:name="_Toc35971373"/>
      <w:bookmarkStart w:id="112" w:name="_Toc73042441"/>
      <w:bookmarkStart w:id="113" w:name="_Toc112937842"/>
      <w:bookmarkStart w:id="114" w:name="_Toc120681538"/>
      <w:bookmarkStart w:id="115" w:name="_Toc97037720"/>
      <w:bookmarkStart w:id="116" w:name="_Toc510696581"/>
      <w:bookmarkStart w:id="117" w:name="_Toc100939929"/>
      <w:bookmarkStart w:id="118" w:name="_Toc104546795"/>
      <w:bookmarkStart w:id="119" w:name="_Toc89426528"/>
      <w:bookmarkStart w:id="120" w:name="_Toc36812104"/>
      <w:bookmarkStart w:id="121" w:name="_Toc97034843"/>
      <w:bookmarkStart w:id="122" w:name="_Toc81242785"/>
      <w:bookmarkStart w:id="123" w:name="_Toc133434725"/>
      <w:bookmarkStart w:id="124" w:name="_Toc138693908"/>
      <w:r>
        <w:t>3.1</w:t>
      </w:r>
      <w:r>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2E9A609" w14:textId="77777777" w:rsidR="00E9750A" w:rsidRDefault="00A16F12">
      <w:bookmarkStart w:id="125" w:name="_Toc35971374"/>
      <w:bookmarkStart w:id="126" w:name="_Toc510696582"/>
      <w:bookmarkStart w:id="127" w:name="_Toc97034844"/>
      <w:bookmarkStart w:id="128" w:name="_Toc94020314"/>
      <w:bookmarkStart w:id="129" w:name="_Toc81242786"/>
      <w:bookmarkStart w:id="130" w:name="_Toc72766417"/>
      <w:bookmarkStart w:id="131" w:name="_Toc72766990"/>
      <w:bookmarkStart w:id="132" w:name="_Toc100939930"/>
      <w:bookmarkStart w:id="133" w:name="_Toc104546796"/>
      <w:bookmarkStart w:id="134" w:name="_Toc97037721"/>
      <w:bookmarkStart w:id="135" w:name="_Toc112937843"/>
      <w:bookmarkStart w:id="136" w:name="_Toc73042442"/>
      <w:bookmarkStart w:id="137" w:name="_Toc36812105"/>
      <w:bookmarkStart w:id="138" w:name="_Toc114134600"/>
      <w:bookmarkStart w:id="139" w:name="_Toc89426529"/>
      <w:r>
        <w:t xml:space="preserve">For the purposes of the present document, the terms and definitions given in </w:t>
      </w:r>
      <w:bookmarkStart w:id="140" w:name="OLE_LINK6"/>
      <w:bookmarkStart w:id="141" w:name="OLE_LINK7"/>
      <w:bookmarkStart w:id="142" w:name="OLE_LINK8"/>
      <w:r>
        <w:t xml:space="preserve">3GPP </w:t>
      </w:r>
      <w:bookmarkEnd w:id="140"/>
      <w:bookmarkEnd w:id="141"/>
      <w:bookmarkEnd w:id="14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43" w:name="_Toc120681539"/>
      <w:bookmarkStart w:id="144" w:name="_Toc133434726"/>
      <w:bookmarkStart w:id="145" w:name="_Toc138693909"/>
      <w:r>
        <w:t>3.2</w:t>
      </w:r>
      <w:r>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3"/>
      <w:bookmarkEnd w:id="144"/>
      <w:bookmarkEnd w:id="14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46" w:name="_Toc112937844"/>
      <w:bookmarkStart w:id="147" w:name="_Toc104546797"/>
      <w:bookmarkStart w:id="148" w:name="_Toc100939931"/>
      <w:bookmarkStart w:id="149" w:name="_Toc81242787"/>
      <w:bookmarkStart w:id="150" w:name="_Toc36812106"/>
      <w:bookmarkStart w:id="151" w:name="_Toc114134601"/>
      <w:bookmarkStart w:id="152" w:name="_Toc89426530"/>
      <w:bookmarkStart w:id="153" w:name="_Toc94020315"/>
      <w:bookmarkStart w:id="154" w:name="_Toc97037722"/>
      <w:bookmarkStart w:id="155" w:name="_Toc73042443"/>
      <w:bookmarkStart w:id="156" w:name="_Toc35971375"/>
      <w:bookmarkStart w:id="157" w:name="_Toc510696583"/>
      <w:bookmarkStart w:id="158" w:name="_Toc97034845"/>
      <w:bookmarkStart w:id="159" w:name="_Toc120681540"/>
      <w:bookmarkStart w:id="160" w:name="_Toc72766991"/>
      <w:bookmarkStart w:id="161" w:name="_Toc72766418"/>
      <w:bookmarkStart w:id="162" w:name="_Toc133434727"/>
      <w:bookmarkStart w:id="163" w:name="_Toc138693910"/>
      <w:r>
        <w:t>3.3</w:t>
      </w:r>
      <w:r>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64" w:name="_Toc35971377"/>
      <w:bookmarkStart w:id="165" w:name="_Toc36812108"/>
      <w:bookmarkStart w:id="166" w:name="_Toc510696585"/>
      <w:bookmarkStart w:id="167" w:name="_Toc114134602"/>
      <w:bookmarkStart w:id="168" w:name="_Toc94020316"/>
      <w:bookmarkStart w:id="169" w:name="_Toc120681541"/>
      <w:bookmarkStart w:id="170" w:name="_Toc72766992"/>
      <w:bookmarkStart w:id="171" w:name="_Toc97034846"/>
      <w:bookmarkStart w:id="172" w:name="_Toc104546798"/>
      <w:bookmarkStart w:id="173" w:name="_Toc73042444"/>
      <w:bookmarkStart w:id="174" w:name="_Toc97037723"/>
      <w:bookmarkStart w:id="175" w:name="_Toc112937845"/>
      <w:bookmarkStart w:id="176" w:name="_Toc72766419"/>
      <w:bookmarkStart w:id="177" w:name="_Toc81242788"/>
      <w:bookmarkStart w:id="178" w:name="_Toc89426531"/>
      <w:bookmarkStart w:id="179"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180" w:name="_Toc133434728"/>
      <w:bookmarkStart w:id="181" w:name="_Toc138693911"/>
      <w:r>
        <w:lastRenderedPageBreak/>
        <w:t>4</w:t>
      </w:r>
      <w:r>
        <w:tab/>
        <w:t xml:space="preserve">Services offered by the </w:t>
      </w:r>
      <w:bookmarkEnd w:id="164"/>
      <w:bookmarkEnd w:id="165"/>
      <w:bookmarkEnd w:id="166"/>
      <w:r>
        <w:t>ADRF</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5E0619E" w14:textId="77777777" w:rsidR="00E9750A" w:rsidRDefault="00A16F12">
      <w:pPr>
        <w:pStyle w:val="Heading2"/>
      </w:pPr>
      <w:bookmarkStart w:id="182" w:name="_Toc36812109"/>
      <w:bookmarkStart w:id="183" w:name="_Toc97034847"/>
      <w:bookmarkStart w:id="184" w:name="_Toc72766993"/>
      <w:bookmarkStart w:id="185" w:name="_Toc510696586"/>
      <w:bookmarkStart w:id="186" w:name="_Toc97037724"/>
      <w:bookmarkStart w:id="187" w:name="_Toc94020317"/>
      <w:bookmarkStart w:id="188" w:name="_Toc81242789"/>
      <w:bookmarkStart w:id="189" w:name="_Toc72766420"/>
      <w:bookmarkStart w:id="190" w:name="_Toc100939933"/>
      <w:bookmarkStart w:id="191" w:name="_Toc112937846"/>
      <w:bookmarkStart w:id="192" w:name="_Toc114134603"/>
      <w:bookmarkStart w:id="193" w:name="_Toc89426532"/>
      <w:bookmarkStart w:id="194" w:name="_Toc104546799"/>
      <w:bookmarkStart w:id="195" w:name="_Toc120681542"/>
      <w:bookmarkStart w:id="196" w:name="_Toc35971378"/>
      <w:bookmarkStart w:id="197" w:name="_Toc73042445"/>
      <w:bookmarkStart w:id="198" w:name="_Toc133434729"/>
      <w:bookmarkStart w:id="199" w:name="_Toc138693912"/>
      <w:r>
        <w:t>4.1</w:t>
      </w:r>
      <w:r>
        <w:tab/>
        <w:t>Introduction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5B6F98D1" w14:textId="77777777" w:rsidR="00E9750A" w:rsidRDefault="00A16F12">
      <w:pPr>
        <w:pStyle w:val="B1"/>
        <w:rPr>
          <w:lang w:eastAsia="zh-CN"/>
        </w:rPr>
      </w:pPr>
      <w:r>
        <w:rPr>
          <w:lang w:eastAsia="zh-CN"/>
        </w:rPr>
        <w:t>-</w:t>
      </w:r>
      <w:r>
        <w:rPr>
          <w:lang w:eastAsia="zh-CN"/>
        </w:rPr>
        <w:tab/>
      </w:r>
      <w:r>
        <w:t>Nadrf_DataManagement</w:t>
      </w:r>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Example 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DCCF, 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A16F12">
      <w:r>
        <w:t>Table 4.1-2 summarizes the corresponding APIs defined for 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r>
              <w:t>Nadrf_DataManagement</w:t>
            </w:r>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r>
              <w:t>nadrf_datamanagement</w:t>
            </w:r>
          </w:p>
        </w:tc>
        <w:tc>
          <w:tcPr>
            <w:tcW w:w="1144" w:type="dxa"/>
            <w:shd w:val="clear" w:color="auto" w:fill="auto"/>
          </w:tcPr>
          <w:p w14:paraId="0E69F0AC" w14:textId="77777777" w:rsidR="00E9750A" w:rsidRDefault="00A16F12">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A16F12">
      <w:pPr>
        <w:pStyle w:val="Heading2"/>
      </w:pPr>
      <w:bookmarkStart w:id="200" w:name="_Toc94020318"/>
      <w:bookmarkStart w:id="201" w:name="_Toc73042446"/>
      <w:bookmarkStart w:id="202" w:name="_Toc81242790"/>
      <w:bookmarkStart w:id="203" w:name="_Toc89426533"/>
      <w:bookmarkStart w:id="204" w:name="_Toc72766421"/>
      <w:bookmarkStart w:id="205" w:name="_Toc72766994"/>
      <w:bookmarkStart w:id="206" w:name="_Toc114134604"/>
      <w:bookmarkStart w:id="207" w:name="_Toc112937847"/>
      <w:bookmarkStart w:id="208" w:name="_Toc100939934"/>
      <w:bookmarkStart w:id="209" w:name="_Toc120681543"/>
      <w:bookmarkStart w:id="210" w:name="_Toc97034848"/>
      <w:bookmarkStart w:id="211" w:name="_Toc97037725"/>
      <w:bookmarkStart w:id="212" w:name="_Toc104546800"/>
      <w:bookmarkStart w:id="213" w:name="_Toc133434730"/>
      <w:bookmarkStart w:id="214" w:name="_Toc138693913"/>
      <w:r>
        <w:t>4.2</w:t>
      </w:r>
      <w:r>
        <w:tab/>
        <w:t>Nadrf_DataManagement Service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306E1D9" w14:textId="77777777" w:rsidR="00E9750A" w:rsidRDefault="00A16F12">
      <w:pPr>
        <w:pStyle w:val="Heading3"/>
      </w:pPr>
      <w:bookmarkStart w:id="215" w:name="_Toc114134605"/>
      <w:bookmarkStart w:id="216" w:name="_Toc120681544"/>
      <w:bookmarkStart w:id="217" w:name="_Toc100939935"/>
      <w:bookmarkStart w:id="218" w:name="_Toc112937848"/>
      <w:bookmarkStart w:id="219" w:name="_Toc104546801"/>
      <w:bookmarkStart w:id="220" w:name="_Toc97037726"/>
      <w:bookmarkStart w:id="221" w:name="_Toc73042447"/>
      <w:bookmarkStart w:id="222" w:name="_Toc97034849"/>
      <w:bookmarkStart w:id="223" w:name="_Toc72766422"/>
      <w:bookmarkStart w:id="224" w:name="_Toc81242791"/>
      <w:bookmarkStart w:id="225" w:name="_Toc94020319"/>
      <w:bookmarkStart w:id="226" w:name="_Toc72766995"/>
      <w:bookmarkStart w:id="227" w:name="_Toc89426534"/>
      <w:bookmarkStart w:id="228" w:name="_Toc133434731"/>
      <w:bookmarkStart w:id="229" w:name="_Toc138693914"/>
      <w:r>
        <w:t>4.2.1</w:t>
      </w:r>
      <w:r>
        <w:tab/>
        <w:t>Service Description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A131680" w14:textId="77777777" w:rsidR="00E9750A" w:rsidRDefault="00A16F12">
      <w:pPr>
        <w:pStyle w:val="Heading4"/>
      </w:pPr>
      <w:bookmarkStart w:id="230" w:name="_Toc50031910"/>
      <w:bookmarkStart w:id="231" w:name="_Toc51762830"/>
      <w:bookmarkStart w:id="232" w:name="_Toc94020320"/>
      <w:bookmarkStart w:id="233" w:name="_Toc81244729"/>
      <w:bookmarkStart w:id="234" w:name="_Toc120681545"/>
      <w:bookmarkStart w:id="235" w:name="_Toc100939936"/>
      <w:bookmarkStart w:id="236" w:name="_Toc36102395"/>
      <w:bookmarkStart w:id="237" w:name="_Toc34266224"/>
      <w:bookmarkStart w:id="238" w:name="_Toc97037727"/>
      <w:bookmarkStart w:id="239" w:name="_Toc114134606"/>
      <w:bookmarkStart w:id="240" w:name="_Toc43563437"/>
      <w:bookmarkStart w:id="241" w:name="_Toc89426535"/>
      <w:bookmarkStart w:id="242" w:name="_Toc73564345"/>
      <w:bookmarkStart w:id="243" w:name="_Toc56640897"/>
      <w:bookmarkStart w:id="244" w:name="_Toc112937849"/>
      <w:bookmarkStart w:id="245" w:name="_Toc97034850"/>
      <w:bookmarkStart w:id="246" w:name="_Toc45133980"/>
      <w:bookmarkStart w:id="247" w:name="_Toc66231733"/>
      <w:bookmarkStart w:id="248" w:name="_Toc68168894"/>
      <w:bookmarkStart w:id="249" w:name="_Toc59017865"/>
      <w:bookmarkStart w:id="250" w:name="_Toc28012754"/>
      <w:bookmarkStart w:id="251" w:name="_Toc70550540"/>
      <w:bookmarkStart w:id="252" w:name="_Toc104546802"/>
      <w:bookmarkStart w:id="253" w:name="_Toc133434732"/>
      <w:bookmarkStart w:id="254" w:name="_Toc138693915"/>
      <w:r>
        <w:t>4.2.</w:t>
      </w:r>
      <w:r>
        <w:rPr>
          <w:rFonts w:hint="eastAsia"/>
          <w:lang w:eastAsia="zh-CN"/>
        </w:rPr>
        <w:t>1</w:t>
      </w:r>
      <w:r>
        <w:rPr>
          <w:lang w:eastAsia="zh-CN"/>
        </w:rPr>
        <w:t>.1</w:t>
      </w:r>
      <w:r>
        <w:tab/>
      </w:r>
      <w:r>
        <w:rPr>
          <w:rFonts w:hint="eastAsia"/>
          <w:lang w:eastAsia="zh-CN"/>
        </w:rPr>
        <w:t>Overview</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9531015" w14:textId="77777777" w:rsidR="00E9750A" w:rsidRDefault="00A16F12">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3B8FAE54" w:rsidR="00E9750A" w:rsidRPr="00B22446" w:rsidRDefault="00B22446" w:rsidP="00B22446">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7C360DBB" w14:textId="77777777" w:rsidR="00E9750A" w:rsidRDefault="00A16F12">
      <w:pPr>
        <w:pStyle w:val="B1"/>
        <w:rPr>
          <w:lang w:eastAsia="ja-JP"/>
        </w:rPr>
      </w:pPr>
      <w:r>
        <w:lastRenderedPageBreak/>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Heading4"/>
      </w:pPr>
      <w:bookmarkStart w:id="255" w:name="_Toc89426536"/>
      <w:bookmarkStart w:id="256" w:name="_Toc94020321"/>
      <w:bookmarkStart w:id="257" w:name="_Toc97034851"/>
      <w:bookmarkStart w:id="258" w:name="_Toc97037728"/>
      <w:bookmarkStart w:id="259" w:name="_Toc100939937"/>
      <w:bookmarkStart w:id="260" w:name="_Toc104546803"/>
      <w:bookmarkStart w:id="261" w:name="_Toc112937850"/>
      <w:bookmarkStart w:id="262" w:name="_Toc114134607"/>
      <w:bookmarkStart w:id="263" w:name="_Toc120681546"/>
      <w:bookmarkStart w:id="264" w:name="_Toc50031911"/>
      <w:bookmarkStart w:id="265" w:name="_Toc43563438"/>
      <w:bookmarkStart w:id="266" w:name="_Toc34266225"/>
      <w:bookmarkStart w:id="267" w:name="_Toc28012755"/>
      <w:bookmarkStart w:id="268" w:name="_Toc45133981"/>
      <w:bookmarkStart w:id="269" w:name="_Toc36102396"/>
      <w:bookmarkStart w:id="270" w:name="_Toc70550541"/>
      <w:bookmarkStart w:id="271" w:name="_Toc59017866"/>
      <w:bookmarkStart w:id="272" w:name="_Toc68168895"/>
      <w:bookmarkStart w:id="273" w:name="_Toc66231734"/>
      <w:bookmarkStart w:id="274" w:name="_Toc81244730"/>
      <w:bookmarkStart w:id="275" w:name="_Toc73564346"/>
      <w:bookmarkStart w:id="276" w:name="_Toc56640898"/>
      <w:bookmarkStart w:id="277" w:name="_Toc51762831"/>
      <w:bookmarkStart w:id="278" w:name="_Toc133434733"/>
      <w:bookmarkStart w:id="279" w:name="_Toc138693916"/>
      <w:r>
        <w:t>4.2.</w:t>
      </w:r>
      <w:r>
        <w:rPr>
          <w:rFonts w:hint="eastAsia"/>
        </w:rPr>
        <w:t>1</w:t>
      </w:r>
      <w:r>
        <w:t>.2</w:t>
      </w:r>
      <w:r>
        <w:rPr>
          <w:rFonts w:hint="eastAsia"/>
        </w:rPr>
        <w:tab/>
      </w:r>
      <w:r>
        <w:t>Service Architecture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7.1pt" o:ole="">
            <v:imagedata r:id="rId12" o:title=""/>
          </v:shape>
          <o:OLEObject Type="Embed" ProgID="Visio.Drawing.15" ShapeID="_x0000_i1026" DrawAspect="Content" ObjectID="_174930667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4pt;height:119.1pt" o:ole="">
            <v:imagedata r:id="rId14" o:title=""/>
          </v:shape>
          <o:OLEObject Type="Embed" ProgID="Visio.Drawing.15" ShapeID="_x0000_i1027" DrawAspect="Content" ObjectID="_1749306677" r:id="rId15"/>
        </w:object>
      </w:r>
    </w:p>
    <w:p w14:paraId="5E8CC08C" w14:textId="77777777" w:rsidR="00E9750A" w:rsidRDefault="00A16F12">
      <w:pPr>
        <w:pStyle w:val="TF"/>
      </w:pPr>
      <w:r>
        <w:t xml:space="preserve">Figure 4.2.1.2-2: </w:t>
      </w:r>
      <w:bookmarkStart w:id="280" w:name="_Hlk68599672"/>
      <w:r>
        <w:t xml:space="preserve">Nadrf_DataManagement service </w:t>
      </w:r>
      <w:bookmarkEnd w:id="280"/>
      <w:r>
        <w:t>architecture, reference point representation</w:t>
      </w:r>
    </w:p>
    <w:p w14:paraId="58C3AFF9" w14:textId="77777777" w:rsidR="00E9750A" w:rsidRDefault="00A16F12">
      <w:pPr>
        <w:pStyle w:val="Heading4"/>
        <w:rPr>
          <w:lang w:val="en-US"/>
        </w:rPr>
      </w:pPr>
      <w:bookmarkStart w:id="281" w:name="_Toc28012756"/>
      <w:bookmarkStart w:id="282" w:name="_Toc34266226"/>
      <w:bookmarkStart w:id="283" w:name="_Toc36102397"/>
      <w:bookmarkStart w:id="284" w:name="_Toc43563439"/>
      <w:bookmarkStart w:id="285" w:name="_Toc45133982"/>
      <w:bookmarkStart w:id="286" w:name="_Toc50031912"/>
      <w:bookmarkStart w:id="287" w:name="_Toc51762832"/>
      <w:bookmarkStart w:id="288" w:name="_Toc56640899"/>
      <w:bookmarkStart w:id="289" w:name="_Toc59017867"/>
      <w:bookmarkStart w:id="290" w:name="_Toc66231735"/>
      <w:bookmarkStart w:id="291" w:name="_Toc68168896"/>
      <w:bookmarkStart w:id="292" w:name="_Toc70550542"/>
      <w:bookmarkStart w:id="293" w:name="_Toc73564347"/>
      <w:bookmarkStart w:id="294" w:name="_Toc81244731"/>
      <w:bookmarkStart w:id="295" w:name="_Toc89426537"/>
      <w:bookmarkStart w:id="296" w:name="_Toc94020322"/>
      <w:bookmarkStart w:id="297" w:name="_Toc97034852"/>
      <w:bookmarkStart w:id="298" w:name="_Toc97037729"/>
      <w:bookmarkStart w:id="299" w:name="_Toc100939938"/>
      <w:bookmarkStart w:id="300" w:name="_Toc104546804"/>
      <w:bookmarkStart w:id="301" w:name="_Toc112937851"/>
      <w:bookmarkStart w:id="302" w:name="_Toc114134608"/>
      <w:bookmarkStart w:id="303" w:name="_Toc120681547"/>
      <w:bookmarkStart w:id="304" w:name="_Toc133434734"/>
      <w:bookmarkStart w:id="305" w:name="_Toc138693917"/>
      <w:r>
        <w:rPr>
          <w:lang w:val="en-US"/>
        </w:rPr>
        <w:t>4.2.</w:t>
      </w:r>
      <w:r>
        <w:rPr>
          <w:rFonts w:hint="eastAsia"/>
          <w:lang w:val="en-US" w:eastAsia="zh-CN"/>
        </w:rPr>
        <w:t>1.3</w:t>
      </w:r>
      <w:r>
        <w:rPr>
          <w:lang w:val="en-US"/>
        </w:rPr>
        <w:tab/>
        <w:t>Network Functions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642B99F" w14:textId="77777777" w:rsidR="00E9750A" w:rsidRDefault="00A16F12">
      <w:pPr>
        <w:pStyle w:val="Heading5"/>
        <w:rPr>
          <w:lang w:eastAsia="zh-CN"/>
        </w:rPr>
      </w:pPr>
      <w:bookmarkStart w:id="306" w:name="_Toc28012757"/>
      <w:bookmarkStart w:id="307" w:name="_Toc34266227"/>
      <w:bookmarkStart w:id="308" w:name="_Toc36102398"/>
      <w:bookmarkStart w:id="309" w:name="_Toc43563440"/>
      <w:bookmarkStart w:id="310" w:name="_Toc45133983"/>
      <w:bookmarkStart w:id="311" w:name="_Toc50031913"/>
      <w:bookmarkStart w:id="312" w:name="_Toc51762833"/>
      <w:bookmarkStart w:id="313" w:name="_Toc56640900"/>
      <w:bookmarkStart w:id="314" w:name="_Toc59017868"/>
      <w:bookmarkStart w:id="315" w:name="_Toc66231736"/>
      <w:bookmarkStart w:id="316" w:name="_Toc68168897"/>
      <w:bookmarkStart w:id="317" w:name="_Toc70550543"/>
      <w:bookmarkStart w:id="318" w:name="_Toc73564348"/>
      <w:bookmarkStart w:id="319" w:name="_Toc81244732"/>
      <w:bookmarkStart w:id="320" w:name="_Toc89426538"/>
      <w:bookmarkStart w:id="321" w:name="_Toc94020323"/>
      <w:bookmarkStart w:id="322" w:name="_Toc97034853"/>
      <w:bookmarkStart w:id="323" w:name="_Toc97037730"/>
      <w:bookmarkStart w:id="324" w:name="_Toc100939939"/>
      <w:bookmarkStart w:id="325" w:name="_Toc104546805"/>
      <w:bookmarkStart w:id="326" w:name="_Toc112937852"/>
      <w:bookmarkStart w:id="327" w:name="_Toc114134609"/>
      <w:bookmarkStart w:id="328" w:name="_Toc120681548"/>
      <w:bookmarkStart w:id="329" w:name="_Toc133434735"/>
      <w:bookmarkStart w:id="330" w:name="_Toc138693918"/>
      <w:r>
        <w:t>4.2.</w:t>
      </w:r>
      <w:r>
        <w:rPr>
          <w:rFonts w:hint="eastAsia"/>
          <w:lang w:eastAsia="zh-CN"/>
        </w:rPr>
        <w:t>1.3.1</w:t>
      </w:r>
      <w:r>
        <w:tab/>
      </w:r>
      <w:bookmarkEnd w:id="306"/>
      <w:bookmarkEnd w:id="307"/>
      <w:bookmarkEnd w:id="308"/>
      <w:bookmarkEnd w:id="309"/>
      <w:bookmarkEnd w:id="310"/>
      <w:bookmarkEnd w:id="311"/>
      <w:bookmarkEnd w:id="312"/>
      <w:bookmarkEnd w:id="313"/>
      <w:bookmarkEnd w:id="314"/>
      <w:bookmarkEnd w:id="315"/>
      <w:bookmarkEnd w:id="316"/>
      <w:bookmarkEnd w:id="317"/>
      <w:bookmarkEnd w:id="318"/>
      <w:r>
        <w:t>Analytics Data Repository Function (ADRF)</w:t>
      </w:r>
      <w:bookmarkEnd w:id="319"/>
      <w:bookmarkEnd w:id="320"/>
      <w:bookmarkEnd w:id="321"/>
      <w:bookmarkEnd w:id="322"/>
      <w:bookmarkEnd w:id="323"/>
      <w:bookmarkEnd w:id="324"/>
      <w:bookmarkEnd w:id="325"/>
      <w:bookmarkEnd w:id="326"/>
      <w:bookmarkEnd w:id="327"/>
      <w:bookmarkEnd w:id="328"/>
      <w:bookmarkEnd w:id="329"/>
      <w:bookmarkEnd w:id="330"/>
    </w:p>
    <w:p w14:paraId="299A5EB0" w14:textId="77777777" w:rsidR="00B22446" w:rsidRDefault="00B22446" w:rsidP="00B22446">
      <w:bookmarkStart w:id="331" w:name="_Toc28012758"/>
      <w:bookmarkStart w:id="332" w:name="_Toc34266228"/>
      <w:bookmarkStart w:id="333" w:name="_Toc36102399"/>
      <w:bookmarkStart w:id="334" w:name="_Toc43563441"/>
      <w:bookmarkStart w:id="335" w:name="_Toc45133984"/>
      <w:bookmarkStart w:id="336" w:name="_Toc50031914"/>
      <w:bookmarkStart w:id="337" w:name="_Toc51762834"/>
      <w:bookmarkStart w:id="338" w:name="_Toc56640901"/>
      <w:bookmarkStart w:id="339" w:name="_Toc59017869"/>
      <w:bookmarkStart w:id="340" w:name="_Toc66231737"/>
      <w:bookmarkStart w:id="341" w:name="_Toc68168898"/>
      <w:bookmarkStart w:id="342" w:name="_Toc70550544"/>
      <w:bookmarkStart w:id="343" w:name="_Toc73564349"/>
      <w:bookmarkStart w:id="344" w:name="_Toc81244733"/>
      <w:bookmarkStart w:id="345" w:name="_Toc89426539"/>
      <w:bookmarkStart w:id="346" w:name="_Toc94020324"/>
      <w:bookmarkStart w:id="347" w:name="_Toc97034854"/>
      <w:bookmarkStart w:id="348" w:name="_Toc97037731"/>
      <w:bookmarkStart w:id="349" w:name="_Toc100939940"/>
      <w:bookmarkStart w:id="350" w:name="_Toc104546806"/>
      <w:bookmarkStart w:id="351" w:name="_Toc112937853"/>
      <w:bookmarkStart w:id="352" w:name="_Toc114134610"/>
      <w:bookmarkStart w:id="353" w:name="_Toc120681549"/>
      <w:bookmarkStart w:id="354"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355" w:name="_Toc138693919"/>
      <w:r>
        <w:t>4.2.</w:t>
      </w:r>
      <w:r>
        <w:rPr>
          <w:lang w:eastAsia="zh-CN"/>
        </w:rPr>
        <w:t>1.3.2</w:t>
      </w:r>
      <w:r>
        <w:tab/>
      </w:r>
      <w:r>
        <w:rPr>
          <w:lang w:eastAsia="zh-CN"/>
        </w:rPr>
        <w:t>NF Service Consumers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D66F426" w14:textId="77777777" w:rsidR="00E9750A" w:rsidRDefault="00A16F12">
      <w:r>
        <w:t>The NWDAF and DCCF:</w:t>
      </w:r>
    </w:p>
    <w:p w14:paraId="681DFBD8" w14:textId="77777777" w:rsidR="00B22446" w:rsidRDefault="00B22446" w:rsidP="00B22446">
      <w:pPr>
        <w:ind w:left="568" w:hanging="284"/>
      </w:pPr>
      <w:r>
        <w:lastRenderedPageBreak/>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356" w:name="_Toc73042448"/>
      <w:bookmarkStart w:id="357" w:name="_Toc72766996"/>
      <w:bookmarkStart w:id="358" w:name="_Toc72766423"/>
      <w:bookmarkStart w:id="359" w:name="_Toc81242792"/>
      <w:bookmarkStart w:id="360" w:name="_Toc89426540"/>
      <w:bookmarkStart w:id="361" w:name="_Toc94020325"/>
      <w:bookmarkStart w:id="362" w:name="_Toc97034855"/>
      <w:bookmarkStart w:id="363" w:name="_Toc97037732"/>
      <w:bookmarkStart w:id="364" w:name="_Toc100939941"/>
      <w:bookmarkStart w:id="365" w:name="_Toc104546807"/>
      <w:bookmarkStart w:id="366" w:name="_Toc112937854"/>
      <w:bookmarkStart w:id="367" w:name="_Toc114134611"/>
      <w:bookmarkStart w:id="368" w:name="_Toc120681550"/>
      <w:bookmarkStart w:id="369" w:name="_Toc133434737"/>
      <w:bookmarkStart w:id="370" w:name="_Toc138693920"/>
      <w:r>
        <w:t>4.2.2</w:t>
      </w:r>
      <w:r>
        <w:tab/>
        <w:t>Service Operations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B0C48A1" w14:textId="77777777" w:rsidR="00E9750A" w:rsidRDefault="00A16F12">
      <w:pPr>
        <w:pStyle w:val="Heading4"/>
      </w:pPr>
      <w:bookmarkStart w:id="371" w:name="_Toc72766424"/>
      <w:bookmarkStart w:id="372" w:name="_Toc72766997"/>
      <w:bookmarkStart w:id="373" w:name="_Toc73042449"/>
      <w:bookmarkStart w:id="374" w:name="_Toc81242793"/>
      <w:bookmarkStart w:id="375" w:name="_Toc89426541"/>
      <w:bookmarkStart w:id="376" w:name="_Toc94020326"/>
      <w:bookmarkStart w:id="377" w:name="_Toc97034856"/>
      <w:bookmarkStart w:id="378" w:name="_Toc97037733"/>
      <w:bookmarkStart w:id="379" w:name="_Toc100939942"/>
      <w:bookmarkStart w:id="380" w:name="_Toc104546808"/>
      <w:bookmarkStart w:id="381" w:name="_Toc112937855"/>
      <w:bookmarkStart w:id="382" w:name="_Toc114134612"/>
      <w:bookmarkStart w:id="383" w:name="_Toc120681551"/>
      <w:bookmarkStart w:id="384" w:name="_Toc133434738"/>
      <w:bookmarkStart w:id="385" w:name="_Toc138693921"/>
      <w:r>
        <w:t>4.2.2.1</w:t>
      </w:r>
      <w:r>
        <w:tab/>
        <w:t>Introduction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386" w:name="_Toc114134613"/>
      <w:bookmarkStart w:id="387" w:name="_Toc120681552"/>
      <w:bookmarkStart w:id="388" w:name="_Toc100939943"/>
      <w:bookmarkStart w:id="389" w:name="_Toc97037734"/>
      <w:bookmarkStart w:id="390" w:name="_Toc112937856"/>
      <w:bookmarkStart w:id="391" w:name="_Toc104546809"/>
      <w:bookmarkStart w:id="392" w:name="_Toc89426542"/>
      <w:bookmarkStart w:id="393" w:name="_Toc94020327"/>
      <w:bookmarkStart w:id="394" w:name="_Toc97034857"/>
      <w:bookmarkStart w:id="395" w:name="_Toc133434739"/>
      <w:bookmarkStart w:id="396" w:name="_Toc67903508"/>
      <w:bookmarkStart w:id="397" w:name="_Toc510696592"/>
      <w:bookmarkStart w:id="398" w:name="_Toc35971384"/>
      <w:bookmarkStart w:id="399" w:name="_Toc73173215"/>
      <w:bookmarkStart w:id="400" w:name="_Toc76110434"/>
      <w:bookmarkStart w:id="401" w:name="_Toc72766425"/>
      <w:bookmarkStart w:id="402" w:name="_Toc35971399"/>
      <w:bookmarkStart w:id="403" w:name="_Toc68594633"/>
      <w:bookmarkStart w:id="404" w:name="_Toc81242794"/>
      <w:bookmarkStart w:id="405" w:name="_Toc72766998"/>
      <w:bookmarkStart w:id="406" w:name="_Toc73042450"/>
      <w:bookmarkStart w:id="407" w:name="_Toc510696608"/>
      <w:bookmarkStart w:id="408" w:name="_Toc138693922"/>
      <w:r>
        <w:t>4.2.2.2</w:t>
      </w:r>
      <w:r>
        <w:tab/>
        <w:t>Nadrf_DataManagement_StorageRequest service operation</w:t>
      </w:r>
      <w:bookmarkEnd w:id="386"/>
      <w:bookmarkEnd w:id="387"/>
      <w:bookmarkEnd w:id="388"/>
      <w:bookmarkEnd w:id="389"/>
      <w:bookmarkEnd w:id="390"/>
      <w:bookmarkEnd w:id="391"/>
      <w:bookmarkEnd w:id="392"/>
      <w:bookmarkEnd w:id="393"/>
      <w:bookmarkEnd w:id="394"/>
      <w:bookmarkEnd w:id="395"/>
      <w:bookmarkEnd w:id="408"/>
    </w:p>
    <w:p w14:paraId="6245225D" w14:textId="77777777" w:rsidR="00E9750A" w:rsidRDefault="00A16F12">
      <w:pPr>
        <w:pStyle w:val="Heading5"/>
      </w:pPr>
      <w:bookmarkStart w:id="409" w:name="_Toc97034858"/>
      <w:bookmarkStart w:id="410" w:name="_Toc97037735"/>
      <w:bookmarkStart w:id="411" w:name="_Toc104546810"/>
      <w:bookmarkStart w:id="412" w:name="_Toc112937857"/>
      <w:bookmarkStart w:id="413" w:name="_Toc94020328"/>
      <w:bookmarkStart w:id="414" w:name="_Toc100939944"/>
      <w:bookmarkStart w:id="415" w:name="_Toc120681553"/>
      <w:bookmarkStart w:id="416" w:name="_Toc114134614"/>
      <w:bookmarkStart w:id="417" w:name="_Toc89426543"/>
      <w:bookmarkStart w:id="418" w:name="_Toc133434740"/>
      <w:bookmarkStart w:id="419" w:name="_Toc138693923"/>
      <w:r>
        <w:t>4.2.2.2.1</w:t>
      </w:r>
      <w:r>
        <w:tab/>
        <w:t>General</w:t>
      </w:r>
      <w:bookmarkEnd w:id="409"/>
      <w:bookmarkEnd w:id="410"/>
      <w:bookmarkEnd w:id="411"/>
      <w:bookmarkEnd w:id="412"/>
      <w:bookmarkEnd w:id="413"/>
      <w:bookmarkEnd w:id="414"/>
      <w:bookmarkEnd w:id="415"/>
      <w:bookmarkEnd w:id="416"/>
      <w:bookmarkEnd w:id="417"/>
      <w:bookmarkEnd w:id="418"/>
      <w:bookmarkEnd w:id="419"/>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420" w:name="_Toc112937858"/>
      <w:bookmarkStart w:id="421" w:name="_Toc120681554"/>
      <w:bookmarkStart w:id="422" w:name="_Toc97037736"/>
      <w:bookmarkStart w:id="423" w:name="_Toc89426544"/>
      <w:bookmarkStart w:id="424" w:name="_Toc100939945"/>
      <w:bookmarkStart w:id="425" w:name="_Toc114134615"/>
      <w:bookmarkStart w:id="426" w:name="_Toc104546811"/>
      <w:bookmarkStart w:id="427" w:name="_Toc97034859"/>
      <w:bookmarkStart w:id="428" w:name="_Toc94020329"/>
      <w:bookmarkStart w:id="429" w:name="_Toc133434741"/>
      <w:bookmarkStart w:id="430" w:name="_Toc138693924"/>
      <w:r>
        <w:t>4.2.2.2.2</w:t>
      </w:r>
      <w:r>
        <w:tab/>
        <w:t>Request Storage of data or analytics</w:t>
      </w:r>
      <w:bookmarkEnd w:id="420"/>
      <w:bookmarkEnd w:id="421"/>
      <w:bookmarkEnd w:id="422"/>
      <w:bookmarkEnd w:id="423"/>
      <w:bookmarkEnd w:id="424"/>
      <w:bookmarkEnd w:id="425"/>
      <w:bookmarkEnd w:id="426"/>
      <w:bookmarkEnd w:id="427"/>
      <w:bookmarkEnd w:id="428"/>
      <w:bookmarkEnd w:id="429"/>
      <w:bookmarkEnd w:id="430"/>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55pt" o:ole="">
            <v:imagedata r:id="rId16" o:title=""/>
          </v:shape>
          <o:OLEObject Type="Embed" ProgID="Visio.Drawing.15" ShapeID="_x0000_i1028" DrawAspect="Content" ObjectID="_174930667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31" w:name="_Toc94020330"/>
      <w:bookmarkStart w:id="432" w:name="_Toc89426545"/>
      <w:bookmarkStart w:id="433" w:name="_Toc97034860"/>
      <w:bookmarkStart w:id="434" w:name="_Toc97037737"/>
      <w:bookmarkStart w:id="435" w:name="_Toc100939946"/>
      <w:bookmarkStart w:id="436" w:name="_Toc104546812"/>
      <w:bookmarkStart w:id="437" w:name="_Toc112937859"/>
      <w:bookmarkStart w:id="438" w:name="_Toc114134616"/>
      <w:bookmarkStart w:id="439" w:name="_Toc120681555"/>
      <w:bookmarkStart w:id="440" w:name="_Toc133434742"/>
      <w:r>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lastRenderedPageBreak/>
        <w:t>If an error occurs when processing the HTTP POST request, the ADRF shall send an HTTP error response as specified in clause 5.1.7.</w:t>
      </w:r>
    </w:p>
    <w:p w14:paraId="1000082D" w14:textId="77777777" w:rsidR="00E9750A" w:rsidRDefault="00A16F12">
      <w:pPr>
        <w:pStyle w:val="Heading4"/>
      </w:pPr>
      <w:bookmarkStart w:id="441" w:name="_Toc138693925"/>
      <w:r>
        <w:t>4.2.2.3</w:t>
      </w:r>
      <w:r>
        <w:tab/>
        <w:t>Nadrf_DataManagement_StorageSubscriptionRequest service operation</w:t>
      </w:r>
      <w:bookmarkEnd w:id="431"/>
      <w:bookmarkEnd w:id="432"/>
      <w:bookmarkEnd w:id="433"/>
      <w:bookmarkEnd w:id="434"/>
      <w:bookmarkEnd w:id="435"/>
      <w:bookmarkEnd w:id="436"/>
      <w:bookmarkEnd w:id="437"/>
      <w:bookmarkEnd w:id="438"/>
      <w:bookmarkEnd w:id="439"/>
      <w:bookmarkEnd w:id="440"/>
      <w:bookmarkEnd w:id="441"/>
    </w:p>
    <w:p w14:paraId="6C46588C" w14:textId="77777777" w:rsidR="00E9750A" w:rsidRDefault="00A16F12">
      <w:pPr>
        <w:pStyle w:val="Heading5"/>
      </w:pPr>
      <w:bookmarkStart w:id="442" w:name="_Toc89426546"/>
      <w:bookmarkStart w:id="443" w:name="_Toc94020331"/>
      <w:bookmarkStart w:id="444" w:name="_Toc97034861"/>
      <w:bookmarkStart w:id="445" w:name="_Toc97037738"/>
      <w:bookmarkStart w:id="446" w:name="_Toc100939947"/>
      <w:bookmarkStart w:id="447" w:name="_Toc104546813"/>
      <w:bookmarkStart w:id="448" w:name="_Toc112937860"/>
      <w:bookmarkStart w:id="449" w:name="_Toc120681556"/>
      <w:bookmarkStart w:id="450" w:name="_Toc114134617"/>
      <w:bookmarkStart w:id="451" w:name="_Toc133434743"/>
      <w:bookmarkStart w:id="452" w:name="_Toc138693926"/>
      <w:r>
        <w:t>4.2.2.3.1</w:t>
      </w:r>
      <w:r>
        <w:tab/>
        <w:t>General</w:t>
      </w:r>
      <w:bookmarkEnd w:id="442"/>
      <w:bookmarkEnd w:id="443"/>
      <w:bookmarkEnd w:id="444"/>
      <w:bookmarkEnd w:id="445"/>
      <w:bookmarkEnd w:id="446"/>
      <w:bookmarkEnd w:id="447"/>
      <w:bookmarkEnd w:id="448"/>
      <w:bookmarkEnd w:id="449"/>
      <w:bookmarkEnd w:id="450"/>
      <w:bookmarkEnd w:id="451"/>
      <w:bookmarkEnd w:id="45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453" w:name="_Toc97037739"/>
      <w:bookmarkStart w:id="454" w:name="_Toc120681557"/>
      <w:bookmarkStart w:id="455" w:name="_Toc104546814"/>
      <w:bookmarkStart w:id="456" w:name="_Toc112937861"/>
      <w:bookmarkStart w:id="457" w:name="_Toc100939948"/>
      <w:bookmarkStart w:id="458" w:name="_Toc97034862"/>
      <w:bookmarkStart w:id="459" w:name="_Toc114134618"/>
      <w:bookmarkStart w:id="460" w:name="_Toc94020332"/>
      <w:bookmarkStart w:id="461" w:name="_Toc89426547"/>
      <w:bookmarkStart w:id="462" w:name="_Toc133434744"/>
      <w:bookmarkStart w:id="463" w:name="_Toc138693927"/>
      <w:r>
        <w:t>4.2.2.3.2</w:t>
      </w:r>
      <w:r>
        <w:tab/>
        <w:t>Requesting subscription and storage of data or analytics</w:t>
      </w:r>
      <w:bookmarkEnd w:id="453"/>
      <w:bookmarkEnd w:id="454"/>
      <w:bookmarkEnd w:id="455"/>
      <w:bookmarkEnd w:id="456"/>
      <w:bookmarkEnd w:id="457"/>
      <w:bookmarkEnd w:id="458"/>
      <w:bookmarkEnd w:id="459"/>
      <w:bookmarkEnd w:id="460"/>
      <w:bookmarkEnd w:id="461"/>
      <w:bookmarkEnd w:id="462"/>
      <w:bookmarkEnd w:id="4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55pt;height:150.45pt" o:ole="">
            <v:imagedata r:id="rId18" o:title=""/>
          </v:shape>
          <o:OLEObject Type="Embed" ProgID="Visio.Drawing.15" ShapeID="_x0000_i1029" DrawAspect="Content" ObjectID="_174930667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464" w:name="_Toc100939949"/>
      <w:bookmarkStart w:id="465" w:name="_Toc97037740"/>
      <w:bookmarkStart w:id="466" w:name="_Toc104546815"/>
      <w:bookmarkStart w:id="467" w:name="_Toc89426548"/>
      <w:bookmarkStart w:id="468" w:name="_Toc97034863"/>
      <w:bookmarkStart w:id="469" w:name="_Toc94020333"/>
      <w:bookmarkStart w:id="470" w:name="_Toc112937862"/>
      <w:bookmarkStart w:id="471" w:name="_Toc114134619"/>
      <w:bookmarkStart w:id="472" w:name="_Toc120681558"/>
      <w:bookmarkStart w:id="4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lastRenderedPageBreak/>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474" w:name="_Toc138693928"/>
      <w:r>
        <w:t>4.2.2.4</w:t>
      </w:r>
      <w:r>
        <w:tab/>
        <w:t>Nadrf_DataManagement_StorageSubscriptionRemoval service operation</w:t>
      </w:r>
      <w:bookmarkEnd w:id="464"/>
      <w:bookmarkEnd w:id="465"/>
      <w:bookmarkEnd w:id="466"/>
      <w:bookmarkEnd w:id="467"/>
      <w:bookmarkEnd w:id="468"/>
      <w:bookmarkEnd w:id="469"/>
      <w:bookmarkEnd w:id="470"/>
      <w:bookmarkEnd w:id="471"/>
      <w:bookmarkEnd w:id="472"/>
      <w:bookmarkEnd w:id="473"/>
      <w:bookmarkEnd w:id="474"/>
    </w:p>
    <w:p w14:paraId="482FD975" w14:textId="77777777" w:rsidR="00E9750A" w:rsidRDefault="00A16F12">
      <w:pPr>
        <w:pStyle w:val="Heading5"/>
      </w:pPr>
      <w:bookmarkStart w:id="475" w:name="_Toc120681559"/>
      <w:bookmarkStart w:id="476" w:name="_Toc114134620"/>
      <w:bookmarkStart w:id="477" w:name="_Toc94020334"/>
      <w:bookmarkStart w:id="478" w:name="_Toc97034864"/>
      <w:bookmarkStart w:id="479" w:name="_Toc112937863"/>
      <w:bookmarkStart w:id="480" w:name="_Toc89426549"/>
      <w:bookmarkStart w:id="481" w:name="_Toc104546816"/>
      <w:bookmarkStart w:id="482" w:name="_Toc100939950"/>
      <w:bookmarkStart w:id="483" w:name="_Toc97037741"/>
      <w:bookmarkStart w:id="484" w:name="_Toc133434746"/>
      <w:bookmarkStart w:id="485" w:name="_Toc138693929"/>
      <w:r>
        <w:t>4.2.2.4.1</w:t>
      </w:r>
      <w:r>
        <w:tab/>
        <w:t>General</w:t>
      </w:r>
      <w:bookmarkEnd w:id="475"/>
      <w:bookmarkEnd w:id="476"/>
      <w:bookmarkEnd w:id="477"/>
      <w:bookmarkEnd w:id="478"/>
      <w:bookmarkEnd w:id="479"/>
      <w:bookmarkEnd w:id="480"/>
      <w:bookmarkEnd w:id="481"/>
      <w:bookmarkEnd w:id="482"/>
      <w:bookmarkEnd w:id="483"/>
      <w:bookmarkEnd w:id="484"/>
      <w:bookmarkEnd w:id="48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486" w:name="_Toc89426550"/>
      <w:bookmarkStart w:id="487" w:name="_Toc94020335"/>
      <w:bookmarkStart w:id="488" w:name="_Toc100939951"/>
      <w:bookmarkStart w:id="489" w:name="_Toc114134621"/>
      <w:bookmarkStart w:id="490" w:name="_Toc112937864"/>
      <w:bookmarkStart w:id="491" w:name="_Toc97034865"/>
      <w:bookmarkStart w:id="492" w:name="_Toc97037742"/>
      <w:bookmarkStart w:id="493" w:name="_Toc120681560"/>
      <w:bookmarkStart w:id="494" w:name="_Toc104546817"/>
      <w:bookmarkStart w:id="495" w:name="_Toc133434747"/>
      <w:bookmarkStart w:id="496" w:name="_Toc138693930"/>
      <w:r>
        <w:t>4.2.2.4.2</w:t>
      </w:r>
      <w:r>
        <w:tab/>
        <w:t>Requesting removal of subscription of data or analytics</w:t>
      </w:r>
      <w:bookmarkEnd w:id="486"/>
      <w:bookmarkEnd w:id="487"/>
      <w:bookmarkEnd w:id="488"/>
      <w:bookmarkEnd w:id="489"/>
      <w:bookmarkEnd w:id="490"/>
      <w:bookmarkEnd w:id="491"/>
      <w:bookmarkEnd w:id="492"/>
      <w:bookmarkEnd w:id="493"/>
      <w:bookmarkEnd w:id="494"/>
      <w:bookmarkEnd w:id="495"/>
      <w:bookmarkEnd w:id="49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55pt;height:150.45pt" o:ole="">
            <v:imagedata r:id="rId20" o:title=""/>
          </v:shape>
          <o:OLEObject Type="Embed" ProgID="Visio.Drawing.15" ShapeID="_x0000_i1030" DrawAspect="Content" ObjectID="_1749306680" r:id="rId21"/>
        </w:object>
      </w:r>
    </w:p>
    <w:p w14:paraId="3BCA1A9C" w14:textId="337A6020" w:rsidR="007D661F" w:rsidRDefault="007D661F" w:rsidP="007D661F">
      <w:pPr>
        <w:keepLines/>
        <w:spacing w:after="240"/>
        <w:jc w:val="center"/>
        <w:rPr>
          <w:rFonts w:ascii="Arial" w:hAnsi="Arial"/>
          <w:b/>
        </w:rPr>
      </w:pPr>
      <w:bookmarkStart w:id="497" w:name="_Toc104546818"/>
      <w:bookmarkStart w:id="498" w:name="_Toc112937865"/>
      <w:bookmarkStart w:id="499" w:name="_Toc114134622"/>
      <w:bookmarkStart w:id="500" w:name="_Toc94020336"/>
      <w:bookmarkStart w:id="501" w:name="_Toc89426551"/>
      <w:bookmarkStart w:id="502" w:name="_Toc120681561"/>
      <w:bookmarkStart w:id="503" w:name="_Toc97037743"/>
      <w:bookmarkStart w:id="504" w:name="_Toc100939952"/>
      <w:bookmarkStart w:id="505" w:name="_Toc97034866"/>
      <w:bookmarkStart w:id="506"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507" w:name="_Toc138693931"/>
      <w:r>
        <w:t>4.2.2.5</w:t>
      </w:r>
      <w:r>
        <w:tab/>
        <w:t>Nadrf_DataManagement_RetrievalRequest service operation</w:t>
      </w:r>
      <w:bookmarkEnd w:id="497"/>
      <w:bookmarkEnd w:id="498"/>
      <w:bookmarkEnd w:id="499"/>
      <w:bookmarkEnd w:id="500"/>
      <w:bookmarkEnd w:id="501"/>
      <w:bookmarkEnd w:id="502"/>
      <w:bookmarkEnd w:id="503"/>
      <w:bookmarkEnd w:id="504"/>
      <w:bookmarkEnd w:id="505"/>
      <w:bookmarkEnd w:id="506"/>
      <w:bookmarkEnd w:id="507"/>
    </w:p>
    <w:p w14:paraId="12BAEE60" w14:textId="77777777" w:rsidR="00E9750A" w:rsidRDefault="00A16F12">
      <w:pPr>
        <w:pStyle w:val="Heading5"/>
      </w:pPr>
      <w:bookmarkStart w:id="508" w:name="_Toc97034867"/>
      <w:bookmarkStart w:id="509" w:name="_Toc120681562"/>
      <w:bookmarkStart w:id="510" w:name="_Toc100939953"/>
      <w:bookmarkStart w:id="511" w:name="_Toc89426552"/>
      <w:bookmarkStart w:id="512" w:name="_Toc104546819"/>
      <w:bookmarkStart w:id="513" w:name="_Toc114134623"/>
      <w:bookmarkStart w:id="514" w:name="_Toc112937866"/>
      <w:bookmarkStart w:id="515" w:name="_Toc97037744"/>
      <w:bookmarkStart w:id="516" w:name="_Toc94020337"/>
      <w:bookmarkStart w:id="517" w:name="_Toc133434749"/>
      <w:bookmarkStart w:id="518" w:name="_Toc138693932"/>
      <w:r>
        <w:t>4.2.2.5.1</w:t>
      </w:r>
      <w:r>
        <w:tab/>
        <w:t>General</w:t>
      </w:r>
      <w:bookmarkEnd w:id="508"/>
      <w:bookmarkEnd w:id="509"/>
      <w:bookmarkEnd w:id="510"/>
      <w:bookmarkEnd w:id="511"/>
      <w:bookmarkEnd w:id="512"/>
      <w:bookmarkEnd w:id="513"/>
      <w:bookmarkEnd w:id="514"/>
      <w:bookmarkEnd w:id="515"/>
      <w:bookmarkEnd w:id="516"/>
      <w:bookmarkEnd w:id="517"/>
      <w:bookmarkEnd w:id="51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Heading5"/>
      </w:pPr>
      <w:bookmarkStart w:id="519" w:name="_Toc94020338"/>
      <w:bookmarkStart w:id="520" w:name="_Toc97037745"/>
      <w:bookmarkStart w:id="521" w:name="_Toc112937867"/>
      <w:bookmarkStart w:id="522" w:name="_Toc97034868"/>
      <w:bookmarkStart w:id="523" w:name="_Toc120681563"/>
      <w:bookmarkStart w:id="524" w:name="_Toc89426553"/>
      <w:bookmarkStart w:id="525" w:name="_Toc104546820"/>
      <w:bookmarkStart w:id="526" w:name="_Toc100939954"/>
      <w:bookmarkStart w:id="527" w:name="_Toc114134624"/>
      <w:bookmarkStart w:id="528" w:name="_Toc133434750"/>
      <w:bookmarkStart w:id="529" w:name="_Toc138693933"/>
      <w:r>
        <w:t>4.2.2.5.2</w:t>
      </w:r>
      <w:r>
        <w:tab/>
        <w:t>Request and get stored data or analytics from ADRF Data Store</w:t>
      </w:r>
      <w:bookmarkEnd w:id="519"/>
      <w:bookmarkEnd w:id="520"/>
      <w:bookmarkEnd w:id="521"/>
      <w:bookmarkEnd w:id="522"/>
      <w:bookmarkEnd w:id="523"/>
      <w:bookmarkEnd w:id="524"/>
      <w:bookmarkEnd w:id="525"/>
      <w:bookmarkEnd w:id="526"/>
      <w:bookmarkEnd w:id="527"/>
      <w:bookmarkEnd w:id="528"/>
      <w:bookmarkEnd w:id="529"/>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55pt;height:150.45pt" o:ole="">
            <v:imagedata r:id="rId22" o:title=""/>
          </v:shape>
          <o:OLEObject Type="Embed" ProgID="Visio.Drawing.15" ShapeID="_x0000_i1031" DrawAspect="Content" ObjectID="_1749306681"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530" w:name="_Toc89426554"/>
      <w:bookmarkStart w:id="531" w:name="_Toc94020339"/>
      <w:bookmarkStart w:id="532" w:name="_Toc112937868"/>
      <w:bookmarkStart w:id="533" w:name="_Toc97034869"/>
      <w:bookmarkStart w:id="534" w:name="_Toc114134625"/>
      <w:bookmarkStart w:id="535" w:name="_Toc97037746"/>
      <w:bookmarkStart w:id="536" w:name="_Toc100939955"/>
      <w:bookmarkStart w:id="537" w:name="_Toc120681564"/>
      <w:bookmarkStart w:id="538" w:name="_Toc104546821"/>
      <w:bookmarkStart w:id="539" w:name="_Toc133434751"/>
      <w:bookmarkStart w:id="540" w:name="_Toc138693934"/>
      <w:r>
        <w:t>4.2.2.6</w:t>
      </w:r>
      <w:r>
        <w:tab/>
        <w:t>Nadrf_DataManagement_RetrievalSubscribe service operation</w:t>
      </w:r>
      <w:bookmarkEnd w:id="530"/>
      <w:bookmarkEnd w:id="531"/>
      <w:bookmarkEnd w:id="532"/>
      <w:bookmarkEnd w:id="533"/>
      <w:bookmarkEnd w:id="534"/>
      <w:bookmarkEnd w:id="535"/>
      <w:bookmarkEnd w:id="536"/>
      <w:bookmarkEnd w:id="537"/>
      <w:bookmarkEnd w:id="538"/>
      <w:bookmarkEnd w:id="539"/>
      <w:bookmarkEnd w:id="540"/>
    </w:p>
    <w:p w14:paraId="62863684" w14:textId="77777777" w:rsidR="00E9750A" w:rsidRDefault="00A16F12">
      <w:pPr>
        <w:pStyle w:val="Heading5"/>
      </w:pPr>
      <w:bookmarkStart w:id="541" w:name="_Toc104546822"/>
      <w:bookmarkStart w:id="542" w:name="_Toc97034870"/>
      <w:bookmarkStart w:id="543" w:name="_Toc100939956"/>
      <w:bookmarkStart w:id="544" w:name="_Toc97037747"/>
      <w:bookmarkStart w:id="545" w:name="_Toc114134626"/>
      <w:bookmarkStart w:id="546" w:name="_Toc112937869"/>
      <w:bookmarkStart w:id="547" w:name="_Toc120681565"/>
      <w:bookmarkStart w:id="548" w:name="_Toc94020340"/>
      <w:bookmarkStart w:id="549" w:name="_Toc89426555"/>
      <w:bookmarkStart w:id="550" w:name="_Toc133434752"/>
      <w:bookmarkStart w:id="551" w:name="_Toc138693935"/>
      <w:r>
        <w:t>4.2.2.6.1</w:t>
      </w:r>
      <w:r>
        <w:tab/>
        <w:t>General</w:t>
      </w:r>
      <w:bookmarkEnd w:id="541"/>
      <w:bookmarkEnd w:id="542"/>
      <w:bookmarkEnd w:id="543"/>
      <w:bookmarkEnd w:id="544"/>
      <w:bookmarkEnd w:id="545"/>
      <w:bookmarkEnd w:id="546"/>
      <w:bookmarkEnd w:id="547"/>
      <w:bookmarkEnd w:id="548"/>
      <w:bookmarkEnd w:id="549"/>
      <w:bookmarkEnd w:id="550"/>
      <w:bookmarkEnd w:id="551"/>
    </w:p>
    <w:p w14:paraId="51E66302" w14:textId="77777777" w:rsidR="00E9750A" w:rsidRDefault="00A16F12">
      <w:bookmarkStart w:id="552" w:name="_Toc104546823"/>
      <w:bookmarkStart w:id="553" w:name="_Toc100939957"/>
      <w:bookmarkStart w:id="554" w:name="_Toc97037748"/>
      <w:bookmarkStart w:id="555" w:name="_Toc94020341"/>
      <w:bookmarkStart w:id="556" w:name="_Toc97034871"/>
      <w:bookmarkStart w:id="557"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Heading5"/>
      </w:pPr>
      <w:bookmarkStart w:id="558" w:name="_Toc114134627"/>
      <w:bookmarkStart w:id="559" w:name="_Toc112937870"/>
      <w:bookmarkStart w:id="560" w:name="_Toc120681566"/>
      <w:bookmarkStart w:id="561" w:name="_Toc133434753"/>
      <w:bookmarkStart w:id="562" w:name="_Toc138693936"/>
      <w:r>
        <w:t>4.2.2.6.2</w:t>
      </w:r>
      <w:r>
        <w:tab/>
        <w:t>Requesting retrieval and subscription of data or analytics</w:t>
      </w:r>
      <w:bookmarkEnd w:id="552"/>
      <w:bookmarkEnd w:id="553"/>
      <w:bookmarkEnd w:id="554"/>
      <w:bookmarkEnd w:id="555"/>
      <w:bookmarkEnd w:id="556"/>
      <w:bookmarkEnd w:id="557"/>
      <w:bookmarkEnd w:id="558"/>
      <w:bookmarkEnd w:id="559"/>
      <w:bookmarkEnd w:id="560"/>
      <w:bookmarkEnd w:id="561"/>
      <w:bookmarkEnd w:id="56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55pt" o:ole="">
            <v:imagedata r:id="rId24" o:title=""/>
          </v:shape>
          <o:OLEObject Type="Embed" ProgID="Visio.Drawing.15" ShapeID="_x0000_i1032" DrawAspect="Content" ObjectID="_174930668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Heading4"/>
      </w:pPr>
      <w:bookmarkStart w:id="563" w:name="_Toc120681567"/>
      <w:bookmarkStart w:id="564" w:name="_Toc104546824"/>
      <w:bookmarkStart w:id="565" w:name="_Toc114134628"/>
      <w:bookmarkStart w:id="566" w:name="_Toc112937871"/>
      <w:bookmarkStart w:id="567" w:name="_Toc100939958"/>
      <w:bookmarkStart w:id="568" w:name="_Toc97034872"/>
      <w:bookmarkStart w:id="569" w:name="_Toc97037749"/>
      <w:bookmarkStart w:id="570" w:name="_Toc94020342"/>
      <w:bookmarkStart w:id="571" w:name="_Toc89426557"/>
      <w:bookmarkStart w:id="572" w:name="_Toc133434754"/>
      <w:bookmarkStart w:id="573" w:name="_Toc138693937"/>
      <w:r>
        <w:t>4.2.2.7</w:t>
      </w:r>
      <w:r>
        <w:tab/>
        <w:t>Nadrf_DataManagement_RetrievalUnsubscribe service operation</w:t>
      </w:r>
      <w:bookmarkEnd w:id="563"/>
      <w:bookmarkEnd w:id="564"/>
      <w:bookmarkEnd w:id="565"/>
      <w:bookmarkEnd w:id="566"/>
      <w:bookmarkEnd w:id="567"/>
      <w:bookmarkEnd w:id="568"/>
      <w:bookmarkEnd w:id="569"/>
      <w:bookmarkEnd w:id="570"/>
      <w:bookmarkEnd w:id="571"/>
      <w:bookmarkEnd w:id="572"/>
      <w:bookmarkEnd w:id="573"/>
    </w:p>
    <w:p w14:paraId="7E009C69" w14:textId="77777777" w:rsidR="00E9750A" w:rsidRDefault="00A16F12">
      <w:pPr>
        <w:pStyle w:val="Heading5"/>
      </w:pPr>
      <w:bookmarkStart w:id="574" w:name="_Toc94020343"/>
      <w:bookmarkStart w:id="575" w:name="_Toc89426558"/>
      <w:bookmarkStart w:id="576" w:name="_Toc97034873"/>
      <w:bookmarkStart w:id="577" w:name="_Toc112937872"/>
      <w:bookmarkStart w:id="578" w:name="_Toc100939959"/>
      <w:bookmarkStart w:id="579" w:name="_Toc97037750"/>
      <w:bookmarkStart w:id="580" w:name="_Toc104546825"/>
      <w:bookmarkStart w:id="581" w:name="_Toc114134629"/>
      <w:bookmarkStart w:id="582" w:name="_Toc120681568"/>
      <w:bookmarkStart w:id="583" w:name="_Toc133434755"/>
      <w:bookmarkStart w:id="584" w:name="_Toc138693938"/>
      <w:r>
        <w:t>4.2.2.7.1</w:t>
      </w:r>
      <w:r>
        <w:tab/>
        <w:t>General</w:t>
      </w:r>
      <w:bookmarkEnd w:id="574"/>
      <w:bookmarkEnd w:id="575"/>
      <w:bookmarkEnd w:id="576"/>
      <w:bookmarkEnd w:id="577"/>
      <w:bookmarkEnd w:id="578"/>
      <w:bookmarkEnd w:id="579"/>
      <w:bookmarkEnd w:id="580"/>
      <w:bookmarkEnd w:id="581"/>
      <w:bookmarkEnd w:id="582"/>
      <w:bookmarkEnd w:id="583"/>
      <w:bookmarkEnd w:id="584"/>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585" w:name="_Toc112937873"/>
      <w:bookmarkStart w:id="586" w:name="_Toc97037751"/>
      <w:bookmarkStart w:id="587" w:name="_Toc97034874"/>
      <w:bookmarkStart w:id="588" w:name="_Toc94020344"/>
      <w:bookmarkStart w:id="589" w:name="_Toc104546826"/>
      <w:bookmarkStart w:id="590" w:name="_Toc100939960"/>
      <w:bookmarkStart w:id="591" w:name="_Toc120681569"/>
      <w:bookmarkStart w:id="592" w:name="_Toc114134630"/>
      <w:bookmarkStart w:id="593" w:name="_Toc89426559"/>
      <w:bookmarkStart w:id="594" w:name="_Toc133434756"/>
      <w:bookmarkStart w:id="595" w:name="_Toc138693939"/>
      <w:r>
        <w:lastRenderedPageBreak/>
        <w:t>4.2.2.7.2</w:t>
      </w:r>
      <w:r>
        <w:tab/>
        <w:t>Requesting removal of retrieval subscription for data or analytics</w:t>
      </w:r>
      <w:bookmarkEnd w:id="585"/>
      <w:bookmarkEnd w:id="586"/>
      <w:bookmarkEnd w:id="587"/>
      <w:bookmarkEnd w:id="588"/>
      <w:bookmarkEnd w:id="589"/>
      <w:bookmarkEnd w:id="590"/>
      <w:bookmarkEnd w:id="591"/>
      <w:bookmarkEnd w:id="592"/>
      <w:bookmarkEnd w:id="593"/>
      <w:bookmarkEnd w:id="594"/>
      <w:bookmarkEnd w:id="59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55pt" o:ole="">
            <v:imagedata r:id="rId26" o:title=""/>
          </v:shape>
          <o:OLEObject Type="Embed" ProgID="Visio.Drawing.15" ShapeID="_x0000_i1033" DrawAspect="Content" ObjectID="_174930668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596" w:name="_Toc89426560"/>
      <w:bookmarkStart w:id="597" w:name="_Toc94020345"/>
      <w:bookmarkStart w:id="598" w:name="_Toc97034875"/>
      <w:bookmarkStart w:id="599" w:name="_Toc97037752"/>
      <w:bookmarkStart w:id="600" w:name="_Toc100939961"/>
      <w:bookmarkStart w:id="601" w:name="_Toc104546827"/>
      <w:bookmarkStart w:id="602" w:name="_Toc112937874"/>
      <w:bookmarkStart w:id="603" w:name="_Toc114134631"/>
      <w:bookmarkStart w:id="604" w:name="_Toc120681570"/>
      <w:bookmarkStart w:id="605" w:name="_Toc133434757"/>
      <w:bookmarkStart w:id="606" w:name="_Toc138693940"/>
      <w:r>
        <w:t>4.2.2.8</w:t>
      </w:r>
      <w:r>
        <w:tab/>
        <w:t>Nadrf_DataManagement_RetrievalNotify service operation</w:t>
      </w:r>
      <w:bookmarkEnd w:id="596"/>
      <w:bookmarkEnd w:id="597"/>
      <w:bookmarkEnd w:id="598"/>
      <w:bookmarkEnd w:id="599"/>
      <w:bookmarkEnd w:id="600"/>
      <w:bookmarkEnd w:id="601"/>
      <w:bookmarkEnd w:id="602"/>
      <w:bookmarkEnd w:id="603"/>
      <w:bookmarkEnd w:id="604"/>
      <w:bookmarkEnd w:id="605"/>
      <w:bookmarkEnd w:id="606"/>
    </w:p>
    <w:p w14:paraId="57B7D282" w14:textId="77777777" w:rsidR="00E9750A" w:rsidRDefault="00A16F12">
      <w:pPr>
        <w:pStyle w:val="Heading5"/>
      </w:pPr>
      <w:bookmarkStart w:id="607" w:name="_Toc89426561"/>
      <w:bookmarkStart w:id="608" w:name="_Toc94020346"/>
      <w:bookmarkStart w:id="609" w:name="_Toc97034876"/>
      <w:bookmarkStart w:id="610" w:name="_Toc97037753"/>
      <w:bookmarkStart w:id="611" w:name="_Toc100939962"/>
      <w:bookmarkStart w:id="612" w:name="_Toc104546828"/>
      <w:bookmarkStart w:id="613" w:name="_Toc112937875"/>
      <w:bookmarkStart w:id="614" w:name="_Toc114134632"/>
      <w:bookmarkStart w:id="615" w:name="_Toc120681571"/>
      <w:bookmarkStart w:id="616" w:name="_Toc133434758"/>
      <w:bookmarkStart w:id="617" w:name="_Toc138693941"/>
      <w:r>
        <w:t>4.2.2.8.1</w:t>
      </w:r>
      <w:r>
        <w:tab/>
        <w:t>General</w:t>
      </w:r>
      <w:bookmarkEnd w:id="607"/>
      <w:bookmarkEnd w:id="608"/>
      <w:bookmarkEnd w:id="609"/>
      <w:bookmarkEnd w:id="610"/>
      <w:bookmarkEnd w:id="611"/>
      <w:bookmarkEnd w:id="612"/>
      <w:bookmarkEnd w:id="613"/>
      <w:bookmarkEnd w:id="614"/>
      <w:bookmarkEnd w:id="615"/>
      <w:bookmarkEnd w:id="616"/>
      <w:bookmarkEnd w:id="617"/>
    </w:p>
    <w:p w14:paraId="1E121D19" w14:textId="77777777" w:rsidR="00B22446" w:rsidRDefault="00B22446" w:rsidP="00B22446">
      <w:bookmarkStart w:id="618" w:name="_Toc89426562"/>
      <w:bookmarkStart w:id="619" w:name="_Toc94020347"/>
      <w:bookmarkStart w:id="620" w:name="_Toc97034877"/>
      <w:bookmarkStart w:id="621" w:name="_Toc97037754"/>
      <w:bookmarkStart w:id="622" w:name="_Toc100939963"/>
      <w:bookmarkStart w:id="623" w:name="_Toc104546829"/>
      <w:bookmarkStart w:id="624" w:name="_Toc112937876"/>
      <w:bookmarkStart w:id="625" w:name="_Toc114134633"/>
      <w:bookmarkStart w:id="626" w:name="_Toc120681572"/>
      <w:bookmarkStart w:id="62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628" w:name="_Toc138693942"/>
      <w:r>
        <w:t>4.2.2.8.2</w:t>
      </w:r>
      <w:r>
        <w:tab/>
        <w:t>Notification about subscribed data or analytics</w:t>
      </w:r>
      <w:bookmarkEnd w:id="618"/>
      <w:bookmarkEnd w:id="619"/>
      <w:bookmarkEnd w:id="620"/>
      <w:bookmarkEnd w:id="621"/>
      <w:bookmarkEnd w:id="622"/>
      <w:bookmarkEnd w:id="623"/>
      <w:bookmarkEnd w:id="624"/>
      <w:bookmarkEnd w:id="625"/>
      <w:bookmarkEnd w:id="626"/>
      <w:bookmarkEnd w:id="627"/>
      <w:bookmarkEnd w:id="62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55pt" o:ole="">
            <v:imagedata r:id="rId28" o:title=""/>
          </v:shape>
          <o:OLEObject Type="Embed" ProgID="Visio.Drawing.15" ShapeID="_x0000_i1034" DrawAspect="Content" ObjectID="_174930668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629" w:name="_Toc89426563"/>
      <w:bookmarkStart w:id="630" w:name="_Toc94020348"/>
      <w:bookmarkStart w:id="631" w:name="_Toc97034878"/>
      <w:bookmarkStart w:id="632" w:name="_Toc97037755"/>
      <w:bookmarkStart w:id="633" w:name="_Toc100939964"/>
      <w:bookmarkStart w:id="634" w:name="_Toc104546830"/>
      <w:bookmarkStart w:id="635" w:name="_Toc112937877"/>
      <w:bookmarkStart w:id="636" w:name="_Toc114134634"/>
      <w:bookmarkStart w:id="63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lastRenderedPageBreak/>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3pt;height:166.15pt" o:ole="">
            <v:imagedata r:id="rId30" o:title=""/>
          </v:shape>
          <o:OLEObject Type="Embed" ProgID="Visio.Drawing.15" ShapeID="_x0000_i1035" DrawAspect="Content" ObjectID="_1749306685"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638" w:name="_Toc133434760"/>
      <w:bookmarkStart w:id="639" w:name="_Toc138693943"/>
      <w:r>
        <w:t>4.2.2.9</w:t>
      </w:r>
      <w:r>
        <w:tab/>
        <w:t>Nadrf_DataManagement_Delete service operation</w:t>
      </w:r>
      <w:bookmarkEnd w:id="629"/>
      <w:bookmarkEnd w:id="630"/>
      <w:bookmarkEnd w:id="631"/>
      <w:bookmarkEnd w:id="632"/>
      <w:bookmarkEnd w:id="633"/>
      <w:bookmarkEnd w:id="634"/>
      <w:bookmarkEnd w:id="635"/>
      <w:bookmarkEnd w:id="636"/>
      <w:bookmarkEnd w:id="637"/>
      <w:bookmarkEnd w:id="638"/>
      <w:bookmarkEnd w:id="639"/>
    </w:p>
    <w:p w14:paraId="7AE124AC" w14:textId="77777777" w:rsidR="00E9750A" w:rsidRDefault="00A16F12">
      <w:pPr>
        <w:pStyle w:val="Heading5"/>
      </w:pPr>
      <w:bookmarkStart w:id="640" w:name="_Toc89426564"/>
      <w:bookmarkStart w:id="641" w:name="_Toc94020349"/>
      <w:bookmarkStart w:id="642" w:name="_Toc97034879"/>
      <w:bookmarkStart w:id="643" w:name="_Toc97037756"/>
      <w:bookmarkStart w:id="644" w:name="_Toc100939965"/>
      <w:bookmarkStart w:id="645" w:name="_Toc104546831"/>
      <w:bookmarkStart w:id="646" w:name="_Toc112937878"/>
      <w:bookmarkStart w:id="647" w:name="_Toc114134635"/>
      <w:bookmarkStart w:id="648" w:name="_Toc120681574"/>
      <w:bookmarkStart w:id="649" w:name="_Toc133434761"/>
      <w:bookmarkStart w:id="650" w:name="_Toc138693944"/>
      <w:r>
        <w:t>4.2.2.9.1</w:t>
      </w:r>
      <w:r>
        <w:tab/>
        <w:t>General</w:t>
      </w:r>
      <w:bookmarkEnd w:id="640"/>
      <w:bookmarkEnd w:id="641"/>
      <w:bookmarkEnd w:id="642"/>
      <w:bookmarkEnd w:id="643"/>
      <w:bookmarkEnd w:id="644"/>
      <w:bookmarkEnd w:id="645"/>
      <w:bookmarkEnd w:id="646"/>
      <w:bookmarkEnd w:id="647"/>
      <w:bookmarkEnd w:id="648"/>
      <w:bookmarkEnd w:id="649"/>
      <w:bookmarkEnd w:id="650"/>
    </w:p>
    <w:p w14:paraId="2A48D96A" w14:textId="77777777" w:rsidR="00E9750A" w:rsidRDefault="00A16F12">
      <w:bookmarkStart w:id="651" w:name="_Hlk83722130"/>
      <w:r>
        <w:t>The Nadrf_DataManagement_Delete service operation is used by an NF service consumer to delete stored data or analytics.</w:t>
      </w:r>
      <w:bookmarkEnd w:id="651"/>
    </w:p>
    <w:p w14:paraId="47C985F5" w14:textId="77777777" w:rsidR="00E9750A" w:rsidRDefault="00A16F12">
      <w:pPr>
        <w:pStyle w:val="Heading5"/>
      </w:pPr>
      <w:bookmarkStart w:id="652" w:name="_Toc89426565"/>
      <w:bookmarkStart w:id="653" w:name="_Toc94020350"/>
      <w:bookmarkStart w:id="654" w:name="_Toc97034880"/>
      <w:bookmarkStart w:id="655" w:name="_Toc97037757"/>
      <w:bookmarkStart w:id="656" w:name="_Toc100939966"/>
      <w:bookmarkStart w:id="657" w:name="_Toc104546832"/>
      <w:bookmarkStart w:id="658" w:name="_Toc112937879"/>
      <w:bookmarkStart w:id="659" w:name="_Toc114134636"/>
      <w:bookmarkStart w:id="660" w:name="_Toc120681575"/>
      <w:bookmarkStart w:id="661" w:name="_Toc133434762"/>
      <w:bookmarkStart w:id="662" w:name="_Toc138693945"/>
      <w:r>
        <w:lastRenderedPageBreak/>
        <w:t>4.2.2.9.2</w:t>
      </w:r>
      <w:r>
        <w:tab/>
        <w:t>Requesting removal of stored data or analytics</w:t>
      </w:r>
      <w:bookmarkEnd w:id="652"/>
      <w:bookmarkEnd w:id="653"/>
      <w:bookmarkEnd w:id="654"/>
      <w:bookmarkEnd w:id="655"/>
      <w:bookmarkEnd w:id="656"/>
      <w:bookmarkEnd w:id="657"/>
      <w:bookmarkEnd w:id="658"/>
      <w:bookmarkEnd w:id="659"/>
      <w:bookmarkEnd w:id="660"/>
      <w:bookmarkEnd w:id="661"/>
      <w:bookmarkEnd w:id="662"/>
    </w:p>
    <w:bookmarkEnd w:id="396"/>
    <w:bookmarkEnd w:id="397"/>
    <w:bookmarkEnd w:id="398"/>
    <w:bookmarkEnd w:id="399"/>
    <w:bookmarkEnd w:id="400"/>
    <w:p w14:paraId="1924E8AA" w14:textId="77777777" w:rsidR="00E9750A" w:rsidRDefault="00A16F12">
      <w:r>
        <w:t xml:space="preserve">Figure 4.2.2.9.2-1 shows a scenario </w:t>
      </w:r>
      <w:bookmarkStart w:id="663" w:name="_Hlk83722186"/>
      <w:r>
        <w:t>where the NF service consumer sends a request to the ADRF to</w:t>
      </w:r>
      <w:bookmarkEnd w:id="663"/>
      <w:r>
        <w:t xml:space="preserve"> delete stored data or analytics.</w:t>
      </w:r>
    </w:p>
    <w:bookmarkStart w:id="664" w:name="_Hlk83638051"/>
    <w:p w14:paraId="37FE815F" w14:textId="77777777" w:rsidR="00E9750A" w:rsidRDefault="00A16F12">
      <w:pPr>
        <w:pStyle w:val="TH"/>
        <w:rPr>
          <w:lang w:eastAsia="zh-CN"/>
        </w:rPr>
      </w:pPr>
      <w:r>
        <w:object w:dxaOrig="9108" w:dyaOrig="2988" w14:anchorId="5B392AE8">
          <v:shape id="_x0000_i1036" type="#_x0000_t75" style="width:456pt;height:149.55pt" o:ole="">
            <v:imagedata r:id="rId32" o:title=""/>
          </v:shape>
          <o:OLEObject Type="Embed" ProgID="Visio.Drawing.15" ShapeID="_x0000_i1036" DrawAspect="Content" ObjectID="_1749306686" r:id="rId33"/>
        </w:object>
      </w:r>
      <w:bookmarkEnd w:id="664"/>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665" w:name="_Hlk83722371"/>
      <w:r>
        <w:t>representing an "Individual ADRF Data Store Record" resource, as shown in figure 4.2.2.9.2-1, step 1,</w:t>
      </w:r>
      <w:bookmarkEnd w:id="66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666" w:name="_Toc97034881"/>
      <w:bookmarkStart w:id="667" w:name="_Toc97037758"/>
      <w:bookmarkStart w:id="668" w:name="_Toc100939967"/>
      <w:bookmarkStart w:id="669" w:name="_Toc104546833"/>
      <w:bookmarkStart w:id="670" w:name="_Toc112937880"/>
      <w:bookmarkStart w:id="671" w:name="_Toc114134637"/>
      <w:bookmarkStart w:id="672" w:name="_Toc120681576"/>
      <w:bookmarkStart w:id="673" w:name="_Toc133434763"/>
      <w:bookmarkStart w:id="674" w:name="_Toc138693946"/>
      <w:bookmarkEnd w:id="401"/>
      <w:bookmarkEnd w:id="402"/>
      <w:bookmarkEnd w:id="403"/>
      <w:bookmarkEnd w:id="404"/>
      <w:bookmarkEnd w:id="405"/>
      <w:bookmarkEnd w:id="406"/>
      <w:bookmarkEnd w:id="407"/>
      <w:r>
        <w:t>4.2.2.9.3</w:t>
      </w:r>
      <w:r>
        <w:tab/>
        <w:t>Requesting removal of stored data or analytics using data or analytics specification</w:t>
      </w:r>
      <w:bookmarkEnd w:id="666"/>
      <w:bookmarkEnd w:id="667"/>
      <w:bookmarkEnd w:id="668"/>
      <w:bookmarkEnd w:id="669"/>
      <w:bookmarkEnd w:id="670"/>
      <w:bookmarkEnd w:id="671"/>
      <w:bookmarkEnd w:id="672"/>
      <w:bookmarkEnd w:id="673"/>
      <w:bookmarkEnd w:id="67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55pt;height:150.45pt" o:ole="">
            <v:imagedata r:id="rId34" o:title=""/>
          </v:shape>
          <o:OLEObject Type="Embed" ProgID="Visio.Drawing.15" ShapeID="_x0000_i1037" DrawAspect="Content" ObjectID="_174930668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Heading1"/>
      </w:pPr>
      <w:bookmarkStart w:id="675" w:name="_Toc510696597"/>
      <w:bookmarkStart w:id="676" w:name="_Toc35971389"/>
      <w:bookmarkStart w:id="677" w:name="_Toc36812120"/>
      <w:bookmarkStart w:id="678" w:name="_Toc72766434"/>
      <w:bookmarkStart w:id="679" w:name="_Toc72767001"/>
      <w:bookmarkStart w:id="680" w:name="_Toc73042453"/>
      <w:bookmarkStart w:id="681" w:name="_Toc81242797"/>
      <w:bookmarkStart w:id="682" w:name="_Toc89426566"/>
      <w:bookmarkStart w:id="683" w:name="_Toc94020351"/>
      <w:bookmarkStart w:id="684" w:name="_Toc97034882"/>
      <w:bookmarkStart w:id="685" w:name="_Toc97037759"/>
      <w:bookmarkStart w:id="686" w:name="_Toc100939968"/>
      <w:bookmarkStart w:id="687" w:name="_Toc104546834"/>
      <w:bookmarkStart w:id="688" w:name="_Toc112937881"/>
      <w:bookmarkStart w:id="689" w:name="_Toc114134638"/>
      <w:bookmarkStart w:id="690" w:name="_Toc120681577"/>
      <w:bookmarkStart w:id="691" w:name="_Toc133434764"/>
      <w:bookmarkStart w:id="692" w:name="_Toc138693947"/>
      <w:r>
        <w:t>5</w:t>
      </w:r>
      <w:r>
        <w:tab/>
        <w:t>API Definitions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21E4BDF" w14:textId="77777777" w:rsidR="00E9750A" w:rsidRDefault="00A16F12">
      <w:pPr>
        <w:pStyle w:val="Heading2"/>
      </w:pPr>
      <w:bookmarkStart w:id="693" w:name="_Toc72766435"/>
      <w:bookmarkStart w:id="694" w:name="_Toc72767002"/>
      <w:bookmarkStart w:id="695" w:name="_Toc73042454"/>
      <w:bookmarkStart w:id="696" w:name="_Toc81242798"/>
      <w:bookmarkStart w:id="697" w:name="_Toc89426567"/>
      <w:bookmarkStart w:id="698" w:name="_Toc94020352"/>
      <w:bookmarkStart w:id="699" w:name="_Toc97034883"/>
      <w:bookmarkStart w:id="700" w:name="_Toc97037760"/>
      <w:bookmarkStart w:id="701" w:name="_Toc100939969"/>
      <w:bookmarkStart w:id="702" w:name="_Toc104546835"/>
      <w:bookmarkStart w:id="703" w:name="_Toc112937882"/>
      <w:bookmarkStart w:id="704" w:name="_Toc114134639"/>
      <w:bookmarkStart w:id="705" w:name="_Toc120681578"/>
      <w:bookmarkStart w:id="706" w:name="_Toc133434765"/>
      <w:bookmarkStart w:id="707" w:name="_Toc510696649"/>
      <w:bookmarkStart w:id="708" w:name="_Hlk530142087"/>
      <w:bookmarkStart w:id="709" w:name="_Toc138693948"/>
      <w:r>
        <w:t>5.1</w:t>
      </w:r>
      <w:r>
        <w:tab/>
        <w:t>Nadrf_DataManagement Service API</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9"/>
    </w:p>
    <w:p w14:paraId="0F51931A" w14:textId="77777777" w:rsidR="00E9750A" w:rsidRDefault="00A16F12">
      <w:pPr>
        <w:pStyle w:val="Heading3"/>
      </w:pPr>
      <w:bookmarkStart w:id="710" w:name="_Toc72766436"/>
      <w:bookmarkStart w:id="711" w:name="_Toc72767003"/>
      <w:bookmarkStart w:id="712" w:name="_Toc73042455"/>
      <w:bookmarkStart w:id="713" w:name="_Toc81242799"/>
      <w:bookmarkStart w:id="714" w:name="_Toc89426568"/>
      <w:bookmarkStart w:id="715" w:name="_Toc94020353"/>
      <w:bookmarkStart w:id="716" w:name="_Toc97034884"/>
      <w:bookmarkStart w:id="717" w:name="_Toc97037761"/>
      <w:bookmarkStart w:id="718" w:name="_Toc100939970"/>
      <w:bookmarkStart w:id="719" w:name="_Toc104546836"/>
      <w:bookmarkStart w:id="720" w:name="_Toc112937883"/>
      <w:bookmarkStart w:id="721" w:name="_Toc114134640"/>
      <w:bookmarkStart w:id="722" w:name="_Toc120681579"/>
      <w:bookmarkStart w:id="723" w:name="_Toc133434766"/>
      <w:bookmarkStart w:id="724" w:name="_Toc138693949"/>
      <w:r>
        <w:t>5.1.1</w:t>
      </w:r>
      <w:r>
        <w:tab/>
        <w:t>Introduction</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78509A9" w14:textId="77777777" w:rsidR="00E9750A" w:rsidRDefault="00A16F12">
      <w:pPr>
        <w:rPr>
          <w:lang w:eastAsia="zh-CN"/>
        </w:rPr>
      </w:pPr>
      <w:bookmarkStart w:id="725" w:name="_Toc72766437"/>
      <w:bookmarkStart w:id="726" w:name="_Toc72767004"/>
      <w:bookmarkStart w:id="727" w:name="_Toc73042456"/>
      <w:bookmarkStart w:id="728" w:name="_Toc81242800"/>
      <w:bookmarkStart w:id="729" w:name="_Toc89426569"/>
      <w:bookmarkStart w:id="730" w:name="_Toc94020354"/>
      <w:bookmarkStart w:id="731" w:name="_Toc97034885"/>
      <w:bookmarkStart w:id="732" w:name="_Toc97037762"/>
      <w:bookmarkStart w:id="733" w:name="_Toc100939971"/>
      <w:bookmarkStart w:id="734" w:name="_Toc104546837"/>
      <w:bookmarkStart w:id="735" w:name="_Toc112937884"/>
      <w:bookmarkStart w:id="73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lastRenderedPageBreak/>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737" w:name="_Toc120681580"/>
      <w:bookmarkStart w:id="738" w:name="_Toc133434767"/>
      <w:bookmarkStart w:id="739" w:name="_Toc138693950"/>
      <w:r>
        <w:t>5.1.2</w:t>
      </w:r>
      <w:r>
        <w:tab/>
        <w:t>Usage of HTTP</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74F5FB5" w14:textId="77777777" w:rsidR="00E9750A" w:rsidRDefault="00A16F12">
      <w:pPr>
        <w:pStyle w:val="Heading4"/>
      </w:pPr>
      <w:bookmarkStart w:id="740" w:name="_Toc97037763"/>
      <w:bookmarkStart w:id="741" w:name="_Toc104546838"/>
      <w:bookmarkStart w:id="742" w:name="_Toc94020355"/>
      <w:bookmarkStart w:id="743" w:name="_Toc120681581"/>
      <w:bookmarkStart w:id="744" w:name="_Toc72767005"/>
      <w:bookmarkStart w:id="745" w:name="_Toc100939972"/>
      <w:bookmarkStart w:id="746" w:name="_Toc114134642"/>
      <w:bookmarkStart w:id="747" w:name="_Toc97034886"/>
      <w:bookmarkStart w:id="748" w:name="_Toc81242801"/>
      <w:bookmarkStart w:id="749" w:name="_Toc89426570"/>
      <w:bookmarkStart w:id="750" w:name="_Toc73042457"/>
      <w:bookmarkStart w:id="751" w:name="_Toc72766438"/>
      <w:bookmarkStart w:id="752" w:name="_Toc112937885"/>
      <w:bookmarkStart w:id="753" w:name="_Toc133434768"/>
      <w:bookmarkStart w:id="754" w:name="_Toc138693951"/>
      <w:r>
        <w:t>5.1.2.1</w:t>
      </w:r>
      <w:r>
        <w:tab/>
        <w:t>General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755" w:name="_Toc120681582"/>
      <w:bookmarkStart w:id="756" w:name="_Toc100939973"/>
      <w:bookmarkStart w:id="757" w:name="_Toc104546839"/>
      <w:bookmarkStart w:id="758" w:name="_Toc112937886"/>
      <w:bookmarkStart w:id="759" w:name="_Toc114134643"/>
      <w:bookmarkStart w:id="760" w:name="_Toc94020356"/>
      <w:bookmarkStart w:id="761" w:name="_Toc97034887"/>
      <w:bookmarkStart w:id="762" w:name="_Toc97037764"/>
      <w:bookmarkStart w:id="763" w:name="_Toc73042458"/>
      <w:bookmarkStart w:id="764" w:name="_Toc81242802"/>
      <w:bookmarkStart w:id="765" w:name="_Toc89426571"/>
      <w:bookmarkStart w:id="766" w:name="_Toc72766439"/>
      <w:bookmarkStart w:id="767" w:name="_Toc72767006"/>
      <w:bookmarkStart w:id="768" w:name="_Toc133434769"/>
      <w:bookmarkStart w:id="769" w:name="_Toc138693952"/>
      <w:r>
        <w:t>5.1.2.2</w:t>
      </w:r>
      <w:r>
        <w:tab/>
        <w:t>HTTP standard headers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2BDC2C6" w14:textId="77777777" w:rsidR="00E9750A" w:rsidRDefault="00A16F12">
      <w:pPr>
        <w:pStyle w:val="Heading5"/>
        <w:rPr>
          <w:lang w:eastAsia="zh-CN"/>
        </w:rPr>
      </w:pPr>
      <w:bookmarkStart w:id="770" w:name="_Toc120681583"/>
      <w:bookmarkStart w:id="771" w:name="_Toc114134644"/>
      <w:bookmarkStart w:id="772" w:name="_Toc89426572"/>
      <w:bookmarkStart w:id="773" w:name="_Toc104546840"/>
      <w:bookmarkStart w:id="774" w:name="_Toc112937887"/>
      <w:bookmarkStart w:id="775" w:name="_Toc97037765"/>
      <w:bookmarkStart w:id="776" w:name="_Toc73042459"/>
      <w:bookmarkStart w:id="777" w:name="_Toc72766440"/>
      <w:bookmarkStart w:id="778" w:name="_Toc100939974"/>
      <w:bookmarkStart w:id="779" w:name="_Toc81242803"/>
      <w:bookmarkStart w:id="780" w:name="_Toc72767007"/>
      <w:bookmarkStart w:id="781" w:name="_Toc94020357"/>
      <w:bookmarkStart w:id="782" w:name="_Toc97034888"/>
      <w:bookmarkStart w:id="783" w:name="_Toc133434770"/>
      <w:bookmarkStart w:id="784" w:name="_Toc138693953"/>
      <w:r>
        <w:t>5.1.2.2.1</w:t>
      </w:r>
      <w:r>
        <w:rPr>
          <w:rFonts w:hint="eastAsia"/>
          <w:lang w:eastAsia="zh-CN"/>
        </w:rPr>
        <w:tab/>
      </w:r>
      <w:r>
        <w:rPr>
          <w:lang w:eastAsia="zh-CN"/>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4E60491" w14:textId="77777777" w:rsidR="00E9750A" w:rsidRDefault="00A16F12">
      <w:bookmarkStart w:id="785" w:name="_Toc97034889"/>
      <w:bookmarkStart w:id="786" w:name="_Toc72767008"/>
      <w:bookmarkStart w:id="787" w:name="_Toc114134645"/>
      <w:bookmarkStart w:id="788" w:name="_Toc97037766"/>
      <w:bookmarkStart w:id="789" w:name="_Toc100939975"/>
      <w:bookmarkStart w:id="790" w:name="_Toc94020358"/>
      <w:bookmarkStart w:id="791" w:name="_Toc73042460"/>
      <w:bookmarkStart w:id="792" w:name="_Toc112937888"/>
      <w:bookmarkStart w:id="793" w:name="_Toc72766441"/>
      <w:bookmarkStart w:id="794" w:name="_Toc104546841"/>
      <w:bookmarkStart w:id="795" w:name="_Toc89426573"/>
      <w:bookmarkStart w:id="796" w:name="_Toc81242804"/>
      <w:r>
        <w:t>See clause 5.2.2 of 3GPP TS 29.500 [4] for the usage of HTTP standard headers.</w:t>
      </w:r>
    </w:p>
    <w:p w14:paraId="2749F1F7" w14:textId="77777777" w:rsidR="00E9750A" w:rsidRDefault="00A16F12">
      <w:pPr>
        <w:pStyle w:val="Heading5"/>
      </w:pPr>
      <w:bookmarkStart w:id="797" w:name="_Toc120681584"/>
      <w:bookmarkStart w:id="798" w:name="_Toc133434771"/>
      <w:bookmarkStart w:id="799" w:name="_Toc138693954"/>
      <w:r>
        <w:t>5.1.2.2.2</w:t>
      </w:r>
      <w:r>
        <w:tab/>
        <w:t>Content type</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Heading4"/>
      </w:pPr>
      <w:bookmarkStart w:id="800" w:name="_Toc97037767"/>
      <w:bookmarkStart w:id="801" w:name="_Toc100939976"/>
      <w:bookmarkStart w:id="802" w:name="_Toc112937889"/>
      <w:bookmarkStart w:id="803" w:name="_Toc104546842"/>
      <w:bookmarkStart w:id="804" w:name="_Toc114134646"/>
      <w:bookmarkStart w:id="805" w:name="_Toc120681585"/>
      <w:bookmarkStart w:id="806" w:name="_Toc73042461"/>
      <w:bookmarkStart w:id="807" w:name="_Toc72767009"/>
      <w:bookmarkStart w:id="808" w:name="_Toc89426574"/>
      <w:bookmarkStart w:id="809" w:name="_Toc97034890"/>
      <w:bookmarkStart w:id="810" w:name="_Toc72766442"/>
      <w:bookmarkStart w:id="811" w:name="_Toc94020359"/>
      <w:bookmarkStart w:id="812" w:name="_Toc81242805"/>
      <w:bookmarkStart w:id="813" w:name="_Toc133434772"/>
      <w:bookmarkStart w:id="814" w:name="_Toc138693955"/>
      <w:r>
        <w:t>5.1.2.3</w:t>
      </w:r>
      <w:r>
        <w:tab/>
        <w:t>HTTP custom headers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64952465" w14:textId="77777777" w:rsidR="00E9750A" w:rsidRDefault="00A16F12">
      <w:bookmarkStart w:id="815" w:name="_Toc73042462"/>
      <w:bookmarkStart w:id="816" w:name="_Toc100939977"/>
      <w:bookmarkStart w:id="817" w:name="_Toc97037768"/>
      <w:bookmarkStart w:id="818" w:name="_Toc97034891"/>
      <w:bookmarkStart w:id="819" w:name="_Toc89426575"/>
      <w:bookmarkStart w:id="820" w:name="_Toc94020360"/>
      <w:bookmarkStart w:id="821" w:name="_Toc81242806"/>
      <w:bookmarkStart w:id="822" w:name="_Toc112937890"/>
      <w:bookmarkStart w:id="823" w:name="_Toc104546843"/>
      <w:bookmarkStart w:id="824" w:name="_Toc72767010"/>
      <w:bookmarkStart w:id="825" w:name="_Toc72766443"/>
      <w:bookmarkStart w:id="826" w:name="_Toc114134647"/>
      <w:r>
        <w:t>The mandatory HTTP custom header fields specified in clause 5.2.3.2 of 3GPP TS 29.500 [4] shall be applicable.</w:t>
      </w:r>
    </w:p>
    <w:p w14:paraId="48A21C5E" w14:textId="77777777" w:rsidR="00E9750A" w:rsidRDefault="00A16F12">
      <w:pPr>
        <w:pStyle w:val="Heading3"/>
      </w:pPr>
      <w:bookmarkStart w:id="827" w:name="_Toc120681586"/>
      <w:bookmarkStart w:id="828" w:name="_Toc133434773"/>
      <w:bookmarkStart w:id="829" w:name="_Toc138693956"/>
      <w:r>
        <w:t>5.1.3</w:t>
      </w:r>
      <w:r>
        <w:tab/>
        <w:t>Resources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E272EA6" w14:textId="77777777" w:rsidR="00E9750A" w:rsidRDefault="00A16F12">
      <w:pPr>
        <w:pStyle w:val="Heading4"/>
      </w:pPr>
      <w:bookmarkStart w:id="830" w:name="_Toc89426576"/>
      <w:bookmarkStart w:id="831" w:name="_Toc72767011"/>
      <w:bookmarkStart w:id="832" w:name="_Toc97034892"/>
      <w:bookmarkStart w:id="833" w:name="_Toc112937891"/>
      <w:bookmarkStart w:id="834" w:name="_Toc100939978"/>
      <w:bookmarkStart w:id="835" w:name="_Toc97037769"/>
      <w:bookmarkStart w:id="836" w:name="_Toc120681587"/>
      <w:bookmarkStart w:id="837" w:name="_Toc73042463"/>
      <w:bookmarkStart w:id="838" w:name="_Toc81242807"/>
      <w:bookmarkStart w:id="839" w:name="_Toc94020361"/>
      <w:bookmarkStart w:id="840" w:name="_Toc72766444"/>
      <w:bookmarkStart w:id="841" w:name="_Toc104546844"/>
      <w:bookmarkStart w:id="842" w:name="_Toc114134648"/>
      <w:bookmarkStart w:id="843" w:name="_Toc133434774"/>
      <w:bookmarkStart w:id="844" w:name="_Toc138693957"/>
      <w:r>
        <w:t>5.1.3.1</w:t>
      </w:r>
      <w:r>
        <w:tab/>
        <w:t>Overview</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38" type="#_x0000_t75" style="width:379.85pt;height:156pt" o:ole="">
            <v:imagedata r:id="rId36" o:title="" cropbottom="7081f" cropright="4734f"/>
          </v:shape>
          <o:OLEObject Type="Embed" ProgID="Visio.Drawing.15" ShapeID="_x0000_i1038" DrawAspect="Content" ObjectID="_1749306688" r:id="rId37"/>
        </w:object>
      </w:r>
    </w:p>
    <w:p w14:paraId="13166E22" w14:textId="77777777" w:rsidR="00E9750A" w:rsidRDefault="00A16F12">
      <w:pPr>
        <w:pStyle w:val="TF"/>
      </w:pPr>
      <w:r>
        <w:t>Figure 5.1.3.1-1: Resource URI structure of the Nadrf_DataManagement API</w:t>
      </w:r>
    </w:p>
    <w:p w14:paraId="5E8BBDEE" w14:textId="77777777" w:rsidR="00E9750A" w:rsidRDefault="00A16F12">
      <w:r>
        <w:lastRenderedPageBreak/>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845" w:name="_Toc114134649"/>
      <w:bookmarkStart w:id="846" w:name="_Toc112937892"/>
      <w:bookmarkStart w:id="847" w:name="_Toc104546845"/>
      <w:bookmarkStart w:id="848" w:name="_Toc120681588"/>
      <w:bookmarkStart w:id="849" w:name="_Toc89426577"/>
      <w:bookmarkStart w:id="850" w:name="_Toc73042464"/>
      <w:bookmarkStart w:id="851" w:name="_Toc94020362"/>
      <w:bookmarkStart w:id="852" w:name="_Toc97034893"/>
      <w:bookmarkStart w:id="853" w:name="_Toc72766445"/>
      <w:bookmarkStart w:id="854" w:name="_Toc97037770"/>
      <w:bookmarkStart w:id="855" w:name="_Toc72767012"/>
      <w:bookmarkStart w:id="856" w:name="_Toc81242808"/>
      <w:bookmarkStart w:id="857" w:name="_Toc100939979"/>
      <w:bookmarkStart w:id="858" w:name="_Toc133434775"/>
      <w:bookmarkStart w:id="859" w:name="_Toc138693958"/>
      <w:r>
        <w:t>5.1.3.2</w:t>
      </w:r>
      <w:r>
        <w:tab/>
        <w:t>Resource: ADRF Data Store Records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3681A9C" w14:textId="77777777" w:rsidR="00E9750A" w:rsidRDefault="00A16F12">
      <w:pPr>
        <w:pStyle w:val="Heading5"/>
      </w:pPr>
      <w:bookmarkStart w:id="860" w:name="_Toc114134650"/>
      <w:bookmarkStart w:id="861" w:name="_Toc120681589"/>
      <w:bookmarkStart w:id="862" w:name="_Toc97034894"/>
      <w:bookmarkStart w:id="863" w:name="_Toc72767013"/>
      <w:bookmarkStart w:id="864" w:name="_Toc112937893"/>
      <w:bookmarkStart w:id="865" w:name="_Toc89426578"/>
      <w:bookmarkStart w:id="866" w:name="_Toc100939980"/>
      <w:bookmarkStart w:id="867" w:name="_Toc104546846"/>
      <w:bookmarkStart w:id="868" w:name="_Toc94020363"/>
      <w:bookmarkStart w:id="869" w:name="_Toc97037771"/>
      <w:bookmarkStart w:id="870" w:name="_Toc81242809"/>
      <w:bookmarkStart w:id="871" w:name="_Toc73042465"/>
      <w:bookmarkStart w:id="872" w:name="_Toc72766446"/>
      <w:bookmarkStart w:id="873" w:name="_Toc133434776"/>
      <w:bookmarkStart w:id="874" w:name="_Toc138693959"/>
      <w:r>
        <w:t>5.1.3.2.1</w:t>
      </w:r>
      <w:r>
        <w:tab/>
        <w:t>Description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875" w:name="_Toc73042466"/>
      <w:bookmarkStart w:id="876" w:name="_Toc72766447"/>
      <w:bookmarkStart w:id="877" w:name="_Toc72767014"/>
      <w:bookmarkStart w:id="878" w:name="_Toc97034895"/>
      <w:bookmarkStart w:id="879" w:name="_Toc89426579"/>
      <w:bookmarkStart w:id="880" w:name="_Toc94020364"/>
      <w:bookmarkStart w:id="881" w:name="_Toc81242810"/>
      <w:bookmarkStart w:id="882" w:name="_Toc97037772"/>
      <w:bookmarkStart w:id="883" w:name="_Toc120681590"/>
      <w:bookmarkStart w:id="884" w:name="_Toc112937894"/>
      <w:bookmarkStart w:id="885" w:name="_Toc114134651"/>
      <w:bookmarkStart w:id="886" w:name="_Toc104546847"/>
      <w:bookmarkStart w:id="887" w:name="_Toc100939981"/>
      <w:bookmarkStart w:id="888" w:name="_Toc133434777"/>
      <w:bookmarkStart w:id="889" w:name="_Toc138693960"/>
      <w:r>
        <w:t>5.1.3.2.2</w:t>
      </w:r>
      <w:r>
        <w:tab/>
        <w:t>Resource Definition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890" w:name="_Toc81242811"/>
      <w:bookmarkStart w:id="891" w:name="_Toc89426580"/>
      <w:bookmarkStart w:id="892" w:name="_Toc73042467"/>
      <w:bookmarkStart w:id="893" w:name="_Toc72767015"/>
      <w:bookmarkStart w:id="894" w:name="_Toc72766448"/>
      <w:bookmarkStart w:id="895" w:name="_Toc94020365"/>
      <w:bookmarkStart w:id="896" w:name="_Toc97034896"/>
      <w:bookmarkStart w:id="897" w:name="_Toc104546848"/>
      <w:bookmarkStart w:id="898" w:name="_Toc112937895"/>
      <w:bookmarkStart w:id="899" w:name="_Toc114134652"/>
      <w:bookmarkStart w:id="900" w:name="_Toc120681591"/>
      <w:bookmarkStart w:id="901" w:name="_Toc100939982"/>
      <w:bookmarkStart w:id="902" w:name="_Toc97037773"/>
      <w:bookmarkStart w:id="903" w:name="_Toc133434778"/>
      <w:bookmarkStart w:id="904" w:name="_Toc138693961"/>
      <w:r>
        <w:t>5.1.3.2.3</w:t>
      </w:r>
      <w:r>
        <w:tab/>
        <w:t>Resource Standard Methods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048C90A8" w14:textId="77777777" w:rsidR="00E9750A" w:rsidRDefault="00A16F12">
      <w:pPr>
        <w:pStyle w:val="Heading6"/>
      </w:pPr>
      <w:bookmarkStart w:id="905" w:name="_Toc97034897"/>
      <w:bookmarkStart w:id="906" w:name="_Toc72766449"/>
      <w:bookmarkStart w:id="907" w:name="_Toc73042468"/>
      <w:bookmarkStart w:id="908" w:name="_Toc72767016"/>
      <w:bookmarkStart w:id="909" w:name="_Toc97037774"/>
      <w:bookmarkStart w:id="910" w:name="_Toc114134653"/>
      <w:bookmarkStart w:id="911" w:name="_Toc89426581"/>
      <w:bookmarkStart w:id="912" w:name="_Toc100939983"/>
      <w:bookmarkStart w:id="913" w:name="_Toc94020366"/>
      <w:bookmarkStart w:id="914" w:name="_Toc120681592"/>
      <w:bookmarkStart w:id="915" w:name="_Toc112937896"/>
      <w:bookmarkStart w:id="916" w:name="_Toc81242812"/>
      <w:bookmarkStart w:id="917" w:name="_Toc104546849"/>
      <w:bookmarkStart w:id="918" w:name="_Toc133434779"/>
      <w:bookmarkStart w:id="919" w:name="_Toc138693962"/>
      <w:r>
        <w:t>5.1.3.2.3.1</w:t>
      </w:r>
      <w:r>
        <w:tab/>
        <w:t>POST</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lastRenderedPageBreak/>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Heading6"/>
      </w:pPr>
      <w:bookmarkStart w:id="920" w:name="_Toc120681593"/>
      <w:bookmarkStart w:id="921" w:name="_Toc114134654"/>
      <w:bookmarkStart w:id="922" w:name="_Toc72767017"/>
      <w:bookmarkStart w:id="923" w:name="_Toc94020367"/>
      <w:bookmarkStart w:id="924" w:name="_Toc73042469"/>
      <w:bookmarkStart w:id="925" w:name="_Toc72766450"/>
      <w:bookmarkStart w:id="926" w:name="_Toc89426582"/>
      <w:bookmarkStart w:id="927" w:name="_Toc112937897"/>
      <w:bookmarkStart w:id="928" w:name="_Toc97034898"/>
      <w:bookmarkStart w:id="929" w:name="_Toc97037775"/>
      <w:bookmarkStart w:id="930" w:name="_Toc81242813"/>
      <w:bookmarkStart w:id="931" w:name="_Toc100939984"/>
      <w:bookmarkStart w:id="932" w:name="_Toc104546850"/>
      <w:bookmarkStart w:id="933" w:name="_Toc133434780"/>
      <w:bookmarkStart w:id="934" w:name="_Toc138693963"/>
      <w:r>
        <w:t>5.1.3.2.3.2</w:t>
      </w:r>
      <w:r>
        <w:tab/>
        <w:t>GET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Heading5"/>
      </w:pPr>
      <w:bookmarkStart w:id="935" w:name="_Toc100939985"/>
      <w:bookmarkStart w:id="936" w:name="_Toc97037776"/>
      <w:bookmarkStart w:id="937" w:name="_Toc120681594"/>
      <w:bookmarkStart w:id="938" w:name="_Toc114134655"/>
      <w:bookmarkStart w:id="939" w:name="_Toc104546851"/>
      <w:bookmarkStart w:id="940" w:name="_Toc112937898"/>
      <w:bookmarkStart w:id="941" w:name="_Toc72767018"/>
      <w:bookmarkStart w:id="942" w:name="_Toc72766451"/>
      <w:bookmarkStart w:id="943" w:name="_Toc73042470"/>
      <w:bookmarkStart w:id="944" w:name="_Toc89426583"/>
      <w:bookmarkStart w:id="945" w:name="_Toc81242814"/>
      <w:bookmarkStart w:id="946" w:name="_Toc97034899"/>
      <w:bookmarkStart w:id="947" w:name="_Toc94020368"/>
      <w:bookmarkStart w:id="948" w:name="_Toc133434781"/>
      <w:bookmarkStart w:id="949" w:name="_Toc138693964"/>
      <w:r>
        <w:lastRenderedPageBreak/>
        <w:t>5.1.3.2.4</w:t>
      </w:r>
      <w:r>
        <w:tab/>
        <w:t>Resource Custom Operations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51678171" w14:textId="77777777" w:rsidR="00E9750A" w:rsidRDefault="00A16F12">
      <w:r>
        <w:t>None.</w:t>
      </w:r>
    </w:p>
    <w:p w14:paraId="0ADDB8ED" w14:textId="77777777" w:rsidR="00E9750A" w:rsidRDefault="00A16F12">
      <w:pPr>
        <w:pStyle w:val="Heading4"/>
      </w:pPr>
      <w:bookmarkStart w:id="950" w:name="_Toc72766457"/>
      <w:bookmarkStart w:id="951" w:name="_Toc97037777"/>
      <w:bookmarkStart w:id="952" w:name="_Toc73042476"/>
      <w:bookmarkStart w:id="953" w:name="_Toc72767024"/>
      <w:bookmarkStart w:id="954" w:name="_Toc94020369"/>
      <w:bookmarkStart w:id="955" w:name="_Toc89426584"/>
      <w:bookmarkStart w:id="956" w:name="_Toc120681595"/>
      <w:bookmarkStart w:id="957" w:name="_Toc100939986"/>
      <w:bookmarkStart w:id="958" w:name="_Toc97034900"/>
      <w:bookmarkStart w:id="959" w:name="_Toc81242820"/>
      <w:bookmarkStart w:id="960" w:name="_Toc112937899"/>
      <w:bookmarkStart w:id="961" w:name="_Toc114134656"/>
      <w:bookmarkStart w:id="962" w:name="_Toc104546852"/>
      <w:bookmarkStart w:id="963" w:name="_Toc133434782"/>
      <w:bookmarkStart w:id="964" w:name="_Toc138693965"/>
      <w:r>
        <w:t>5.1.3.3</w:t>
      </w:r>
      <w:r>
        <w:tab/>
        <w:t>Resource: Individual ADRF Data Store Record</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770C0CA6" w14:textId="77777777" w:rsidR="00E9750A" w:rsidRDefault="00A16F12">
      <w:pPr>
        <w:pStyle w:val="Heading5"/>
      </w:pPr>
      <w:bookmarkStart w:id="965" w:name="_Toc100939987"/>
      <w:bookmarkStart w:id="966" w:name="_Toc97034901"/>
      <w:bookmarkStart w:id="967" w:name="_Toc112937900"/>
      <w:bookmarkStart w:id="968" w:name="_Toc104546853"/>
      <w:bookmarkStart w:id="969" w:name="_Toc120681596"/>
      <w:bookmarkStart w:id="970" w:name="_Toc114134657"/>
      <w:bookmarkStart w:id="971" w:name="_Toc94020370"/>
      <w:bookmarkStart w:id="972" w:name="_Toc97037778"/>
      <w:bookmarkStart w:id="973" w:name="_Toc89426585"/>
      <w:bookmarkStart w:id="974" w:name="_Toc133434783"/>
      <w:bookmarkStart w:id="975" w:name="_Toc138693966"/>
      <w:r>
        <w:t>5.1.3.3.1</w:t>
      </w:r>
      <w:r>
        <w:tab/>
        <w:t>Description</w:t>
      </w:r>
      <w:bookmarkEnd w:id="965"/>
      <w:bookmarkEnd w:id="966"/>
      <w:bookmarkEnd w:id="967"/>
      <w:bookmarkEnd w:id="968"/>
      <w:bookmarkEnd w:id="969"/>
      <w:bookmarkEnd w:id="970"/>
      <w:bookmarkEnd w:id="971"/>
      <w:bookmarkEnd w:id="972"/>
      <w:bookmarkEnd w:id="973"/>
      <w:bookmarkEnd w:id="974"/>
      <w:bookmarkEnd w:id="97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976" w:name="_Toc100939988"/>
      <w:bookmarkStart w:id="977" w:name="_Toc114134658"/>
      <w:bookmarkStart w:id="978" w:name="_Toc120681597"/>
      <w:bookmarkStart w:id="979" w:name="_Toc89426586"/>
      <w:bookmarkStart w:id="980" w:name="_Toc104546854"/>
      <w:bookmarkStart w:id="981" w:name="_Toc112937901"/>
      <w:bookmarkStart w:id="982" w:name="_Toc97034902"/>
      <w:bookmarkStart w:id="983" w:name="_Toc94020371"/>
      <w:bookmarkStart w:id="984" w:name="_Toc97037779"/>
      <w:bookmarkStart w:id="985" w:name="_Toc133434784"/>
      <w:bookmarkStart w:id="986" w:name="_Toc138693967"/>
      <w:r>
        <w:t>5.1.3.3.2</w:t>
      </w:r>
      <w:r>
        <w:tab/>
        <w:t>Resource Definition</w:t>
      </w:r>
      <w:bookmarkEnd w:id="976"/>
      <w:bookmarkEnd w:id="977"/>
      <w:bookmarkEnd w:id="978"/>
      <w:bookmarkEnd w:id="979"/>
      <w:bookmarkEnd w:id="980"/>
      <w:bookmarkEnd w:id="981"/>
      <w:bookmarkEnd w:id="982"/>
      <w:bookmarkEnd w:id="983"/>
      <w:bookmarkEnd w:id="984"/>
      <w:bookmarkEnd w:id="985"/>
      <w:bookmarkEnd w:id="986"/>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987" w:name="_Toc89426587"/>
      <w:bookmarkStart w:id="988" w:name="_Toc94020372"/>
      <w:bookmarkStart w:id="989" w:name="_Toc97034903"/>
      <w:bookmarkStart w:id="990" w:name="_Toc97037780"/>
      <w:bookmarkStart w:id="991" w:name="_Toc100939989"/>
      <w:bookmarkStart w:id="992" w:name="_Toc104546855"/>
      <w:bookmarkStart w:id="993" w:name="_Toc112937902"/>
      <w:bookmarkStart w:id="994" w:name="_Toc114134659"/>
      <w:bookmarkStart w:id="995" w:name="_Toc120681598"/>
      <w:bookmarkStart w:id="996" w:name="_Toc133434785"/>
      <w:bookmarkStart w:id="997" w:name="_Toc138693968"/>
      <w:r>
        <w:t>5.1.3.3.3</w:t>
      </w:r>
      <w:r>
        <w:tab/>
        <w:t>Resource Standard Methods</w:t>
      </w:r>
      <w:bookmarkEnd w:id="987"/>
      <w:bookmarkEnd w:id="988"/>
      <w:bookmarkEnd w:id="989"/>
      <w:bookmarkEnd w:id="990"/>
      <w:bookmarkEnd w:id="991"/>
      <w:bookmarkEnd w:id="992"/>
      <w:bookmarkEnd w:id="993"/>
      <w:bookmarkEnd w:id="994"/>
      <w:bookmarkEnd w:id="995"/>
      <w:bookmarkEnd w:id="996"/>
      <w:bookmarkEnd w:id="997"/>
    </w:p>
    <w:p w14:paraId="141FC66A" w14:textId="77777777" w:rsidR="00E9750A" w:rsidRDefault="00A16F12">
      <w:pPr>
        <w:pStyle w:val="Heading6"/>
      </w:pPr>
      <w:bookmarkStart w:id="998" w:name="_Toc89426588"/>
      <w:bookmarkStart w:id="999" w:name="_Toc94020373"/>
      <w:bookmarkStart w:id="1000" w:name="_Toc97034904"/>
      <w:bookmarkStart w:id="1001" w:name="_Toc97037781"/>
      <w:bookmarkStart w:id="1002" w:name="_Toc100939990"/>
      <w:bookmarkStart w:id="1003" w:name="_Toc104546856"/>
      <w:bookmarkStart w:id="1004" w:name="_Toc112937903"/>
      <w:bookmarkStart w:id="1005" w:name="_Toc114134660"/>
      <w:bookmarkStart w:id="1006" w:name="_Toc120681599"/>
      <w:bookmarkStart w:id="1007" w:name="_Toc133434786"/>
      <w:bookmarkStart w:id="1008" w:name="_Toc138693969"/>
      <w:r>
        <w:t>5.1.3.3.3.1</w:t>
      </w:r>
      <w:r>
        <w:tab/>
        <w:t>DELETE</w:t>
      </w:r>
      <w:bookmarkEnd w:id="998"/>
      <w:bookmarkEnd w:id="999"/>
      <w:bookmarkEnd w:id="1000"/>
      <w:bookmarkEnd w:id="1001"/>
      <w:bookmarkEnd w:id="1002"/>
      <w:bookmarkEnd w:id="1003"/>
      <w:bookmarkEnd w:id="1004"/>
      <w:bookmarkEnd w:id="1005"/>
      <w:bookmarkEnd w:id="1006"/>
      <w:bookmarkEnd w:id="1007"/>
      <w:bookmarkEnd w:id="100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009" w:name="_Toc114134661"/>
      <w:bookmarkStart w:id="1010" w:name="_Toc120681600"/>
      <w:bookmarkStart w:id="1011" w:name="_Toc97037782"/>
      <w:bookmarkStart w:id="1012" w:name="_Toc112937904"/>
      <w:bookmarkStart w:id="1013" w:name="_Toc104546857"/>
      <w:bookmarkStart w:id="1014" w:name="_Toc100939991"/>
      <w:bookmarkStart w:id="1015" w:name="_Toc97034905"/>
      <w:bookmarkStart w:id="1016" w:name="_Toc89426589"/>
      <w:bookmarkStart w:id="1017" w:name="_Toc94020374"/>
      <w:bookmarkStart w:id="1018"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019" w:name="_Toc138693970"/>
      <w:r>
        <w:t>5.1.3.3.4</w:t>
      </w:r>
      <w:r>
        <w:tab/>
        <w:t>Resource Custom Operations</w:t>
      </w:r>
      <w:bookmarkEnd w:id="1009"/>
      <w:bookmarkEnd w:id="1010"/>
      <w:bookmarkEnd w:id="1011"/>
      <w:bookmarkEnd w:id="1012"/>
      <w:bookmarkEnd w:id="1013"/>
      <w:bookmarkEnd w:id="1014"/>
      <w:bookmarkEnd w:id="1015"/>
      <w:bookmarkEnd w:id="1016"/>
      <w:bookmarkEnd w:id="1017"/>
      <w:bookmarkEnd w:id="1018"/>
      <w:bookmarkEnd w:id="1019"/>
    </w:p>
    <w:p w14:paraId="00869F77" w14:textId="77777777" w:rsidR="00E9750A" w:rsidRDefault="00A16F12">
      <w:r>
        <w:t>None in this release of the specification.</w:t>
      </w:r>
    </w:p>
    <w:p w14:paraId="47A04437" w14:textId="77777777" w:rsidR="00E9750A" w:rsidRDefault="00A16F12">
      <w:pPr>
        <w:pStyle w:val="Heading4"/>
      </w:pPr>
      <w:bookmarkStart w:id="1020" w:name="_Toc89426590"/>
      <w:bookmarkStart w:id="1021" w:name="_Toc94020375"/>
      <w:bookmarkStart w:id="1022" w:name="_Toc97034906"/>
      <w:bookmarkStart w:id="1023" w:name="_Toc97037783"/>
      <w:bookmarkStart w:id="1024" w:name="_Toc100939992"/>
      <w:bookmarkStart w:id="1025" w:name="_Toc104546858"/>
      <w:bookmarkStart w:id="1026" w:name="_Toc112937905"/>
      <w:bookmarkStart w:id="1027" w:name="_Toc114134662"/>
      <w:bookmarkStart w:id="1028" w:name="_Toc120681601"/>
      <w:bookmarkStart w:id="1029" w:name="_Toc133434788"/>
      <w:bookmarkStart w:id="1030" w:name="_Toc138693971"/>
      <w:r>
        <w:t>5.1.3.4</w:t>
      </w:r>
      <w:r>
        <w:tab/>
        <w:t>Resource: ADRF Data Retrieval Subscriptions</w:t>
      </w:r>
      <w:bookmarkEnd w:id="1020"/>
      <w:bookmarkEnd w:id="1021"/>
      <w:bookmarkEnd w:id="1022"/>
      <w:bookmarkEnd w:id="1023"/>
      <w:bookmarkEnd w:id="1024"/>
      <w:bookmarkEnd w:id="1025"/>
      <w:bookmarkEnd w:id="1026"/>
      <w:bookmarkEnd w:id="1027"/>
      <w:bookmarkEnd w:id="1028"/>
      <w:bookmarkEnd w:id="1029"/>
      <w:bookmarkEnd w:id="1030"/>
    </w:p>
    <w:p w14:paraId="6A65BD5B" w14:textId="77777777" w:rsidR="00E9750A" w:rsidRDefault="00A16F12">
      <w:pPr>
        <w:pStyle w:val="Heading5"/>
      </w:pPr>
      <w:bookmarkStart w:id="1031" w:name="_Toc89426591"/>
      <w:bookmarkStart w:id="1032" w:name="_Toc94020376"/>
      <w:bookmarkStart w:id="1033" w:name="_Toc97034907"/>
      <w:bookmarkStart w:id="1034" w:name="_Toc97037784"/>
      <w:bookmarkStart w:id="1035" w:name="_Toc100939993"/>
      <w:bookmarkStart w:id="1036" w:name="_Toc104546859"/>
      <w:bookmarkStart w:id="1037" w:name="_Toc112937906"/>
      <w:bookmarkStart w:id="1038" w:name="_Toc114134663"/>
      <w:bookmarkStart w:id="1039" w:name="_Toc120681602"/>
      <w:bookmarkStart w:id="1040" w:name="_Toc133434789"/>
      <w:bookmarkStart w:id="1041" w:name="_Toc138693972"/>
      <w:r>
        <w:t>5.1.3.4.1</w:t>
      </w:r>
      <w:r>
        <w:tab/>
        <w:t>Description</w:t>
      </w:r>
      <w:bookmarkEnd w:id="1031"/>
      <w:bookmarkEnd w:id="1032"/>
      <w:bookmarkEnd w:id="1033"/>
      <w:bookmarkEnd w:id="1034"/>
      <w:bookmarkEnd w:id="1035"/>
      <w:bookmarkEnd w:id="1036"/>
      <w:bookmarkEnd w:id="1037"/>
      <w:bookmarkEnd w:id="1038"/>
      <w:bookmarkEnd w:id="1039"/>
      <w:bookmarkEnd w:id="1040"/>
      <w:bookmarkEnd w:id="104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042" w:name="_Toc89426592"/>
      <w:bookmarkStart w:id="1043" w:name="_Toc94020377"/>
      <w:bookmarkStart w:id="1044" w:name="_Toc97034908"/>
      <w:bookmarkStart w:id="1045" w:name="_Toc97037785"/>
      <w:bookmarkStart w:id="1046" w:name="_Toc100939994"/>
      <w:bookmarkStart w:id="1047" w:name="_Toc104546860"/>
      <w:bookmarkStart w:id="1048" w:name="_Toc112937907"/>
      <w:bookmarkStart w:id="1049" w:name="_Toc114134664"/>
      <w:bookmarkStart w:id="1050" w:name="_Toc120681603"/>
      <w:bookmarkStart w:id="1051" w:name="_Toc133434790"/>
      <w:bookmarkStart w:id="1052" w:name="_Toc138693973"/>
      <w:r>
        <w:t>5.1.3.4.2</w:t>
      </w:r>
      <w:r>
        <w:tab/>
        <w:t>Resource Definition</w:t>
      </w:r>
      <w:bookmarkEnd w:id="1042"/>
      <w:bookmarkEnd w:id="1043"/>
      <w:bookmarkEnd w:id="1044"/>
      <w:bookmarkEnd w:id="1045"/>
      <w:bookmarkEnd w:id="1046"/>
      <w:bookmarkEnd w:id="1047"/>
      <w:bookmarkEnd w:id="1048"/>
      <w:bookmarkEnd w:id="1049"/>
      <w:bookmarkEnd w:id="1050"/>
      <w:bookmarkEnd w:id="1051"/>
      <w:bookmarkEnd w:id="1052"/>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053" w:name="_Toc94020378"/>
      <w:bookmarkStart w:id="1054" w:name="_Toc89426593"/>
      <w:bookmarkStart w:id="1055" w:name="_Toc97034909"/>
      <w:bookmarkStart w:id="1056" w:name="_Toc97037786"/>
      <w:bookmarkStart w:id="1057" w:name="_Toc100939995"/>
      <w:bookmarkStart w:id="1058" w:name="_Toc104546861"/>
      <w:bookmarkStart w:id="1059" w:name="_Toc112937908"/>
      <w:bookmarkStart w:id="1060" w:name="_Toc114134665"/>
      <w:bookmarkStart w:id="1061" w:name="_Toc120681604"/>
      <w:bookmarkStart w:id="1062" w:name="_Toc133434791"/>
      <w:bookmarkStart w:id="1063" w:name="_Toc138693974"/>
      <w:r>
        <w:t>5.1.3.4.3</w:t>
      </w:r>
      <w:r>
        <w:tab/>
        <w:t>Resource Standard Methods</w:t>
      </w:r>
      <w:bookmarkEnd w:id="1053"/>
      <w:bookmarkEnd w:id="1054"/>
      <w:bookmarkEnd w:id="1055"/>
      <w:bookmarkEnd w:id="1056"/>
      <w:bookmarkEnd w:id="1057"/>
      <w:bookmarkEnd w:id="1058"/>
      <w:bookmarkEnd w:id="1059"/>
      <w:bookmarkEnd w:id="1060"/>
      <w:bookmarkEnd w:id="1061"/>
      <w:bookmarkEnd w:id="1062"/>
      <w:bookmarkEnd w:id="1063"/>
    </w:p>
    <w:p w14:paraId="4A2614A6" w14:textId="77777777" w:rsidR="00E9750A" w:rsidRDefault="00A16F12">
      <w:pPr>
        <w:pStyle w:val="Heading6"/>
      </w:pPr>
      <w:bookmarkStart w:id="1064" w:name="_Toc89426594"/>
      <w:bookmarkStart w:id="1065" w:name="_Toc94020379"/>
      <w:bookmarkStart w:id="1066" w:name="_Toc97034910"/>
      <w:bookmarkStart w:id="1067" w:name="_Toc97037787"/>
      <w:bookmarkStart w:id="1068" w:name="_Toc100939996"/>
      <w:bookmarkStart w:id="1069" w:name="_Toc104546862"/>
      <w:bookmarkStart w:id="1070" w:name="_Toc112937909"/>
      <w:bookmarkStart w:id="1071" w:name="_Toc114134666"/>
      <w:bookmarkStart w:id="1072" w:name="_Toc120681605"/>
      <w:bookmarkStart w:id="1073" w:name="_Toc133434792"/>
      <w:bookmarkStart w:id="1074" w:name="_Toc138693975"/>
      <w:r>
        <w:t>5.1.3.4.3.1</w:t>
      </w:r>
      <w:r>
        <w:tab/>
        <w:t>POST</w:t>
      </w:r>
      <w:bookmarkEnd w:id="1064"/>
      <w:bookmarkEnd w:id="1065"/>
      <w:bookmarkEnd w:id="1066"/>
      <w:bookmarkEnd w:id="1067"/>
      <w:bookmarkEnd w:id="1068"/>
      <w:bookmarkEnd w:id="1069"/>
      <w:bookmarkEnd w:id="1070"/>
      <w:bookmarkEnd w:id="1071"/>
      <w:bookmarkEnd w:id="1072"/>
      <w:bookmarkEnd w:id="1073"/>
      <w:bookmarkEnd w:id="107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075" w:name="_Toc97037788"/>
      <w:bookmarkStart w:id="1076" w:name="_Toc97034911"/>
      <w:bookmarkStart w:id="1077" w:name="_Toc89426595"/>
      <w:bookmarkStart w:id="1078" w:name="_Toc94020380"/>
      <w:bookmarkStart w:id="1079" w:name="_Toc100939997"/>
      <w:bookmarkStart w:id="1080" w:name="_Toc104546863"/>
      <w:bookmarkStart w:id="1081" w:name="_Toc112937910"/>
      <w:bookmarkStart w:id="1082" w:name="_Toc114134667"/>
      <w:bookmarkStart w:id="1083" w:name="_Toc120681606"/>
      <w:bookmarkStart w:id="1084" w:name="_Toc133434793"/>
      <w:bookmarkStart w:id="1085" w:name="_Toc138693976"/>
      <w:r>
        <w:t>5.1.3.4.4</w:t>
      </w:r>
      <w:r>
        <w:tab/>
        <w:t>Resource Custom Operations</w:t>
      </w:r>
      <w:bookmarkEnd w:id="1075"/>
      <w:bookmarkEnd w:id="1076"/>
      <w:bookmarkEnd w:id="1077"/>
      <w:bookmarkEnd w:id="1078"/>
      <w:bookmarkEnd w:id="1079"/>
      <w:bookmarkEnd w:id="1080"/>
      <w:bookmarkEnd w:id="1081"/>
      <w:bookmarkEnd w:id="1082"/>
      <w:bookmarkEnd w:id="1083"/>
      <w:bookmarkEnd w:id="1084"/>
      <w:bookmarkEnd w:id="1085"/>
    </w:p>
    <w:p w14:paraId="3791E135" w14:textId="77777777" w:rsidR="00E9750A" w:rsidRDefault="00A16F12">
      <w:r>
        <w:t>None in this release of the specification.</w:t>
      </w:r>
    </w:p>
    <w:p w14:paraId="72797429" w14:textId="77777777" w:rsidR="00E9750A" w:rsidRDefault="00A16F12">
      <w:pPr>
        <w:pStyle w:val="Heading4"/>
      </w:pPr>
      <w:bookmarkStart w:id="1086" w:name="_Toc89426596"/>
      <w:bookmarkStart w:id="1087" w:name="_Toc94020381"/>
      <w:bookmarkStart w:id="1088" w:name="_Toc97034912"/>
      <w:bookmarkStart w:id="1089" w:name="_Toc97037789"/>
      <w:bookmarkStart w:id="1090" w:name="_Toc100939998"/>
      <w:bookmarkStart w:id="1091" w:name="_Toc104546864"/>
      <w:bookmarkStart w:id="1092" w:name="_Toc112937911"/>
      <w:bookmarkStart w:id="1093" w:name="_Toc114134668"/>
      <w:bookmarkStart w:id="1094" w:name="_Toc120681607"/>
      <w:bookmarkStart w:id="1095" w:name="_Toc133434794"/>
      <w:bookmarkStart w:id="1096" w:name="_Toc138693977"/>
      <w:r>
        <w:lastRenderedPageBreak/>
        <w:t>5.1.3.5</w:t>
      </w:r>
      <w:r>
        <w:tab/>
        <w:t>Resource: Individual ADRF Data Retrieval Subscription</w:t>
      </w:r>
      <w:bookmarkEnd w:id="1086"/>
      <w:bookmarkEnd w:id="1087"/>
      <w:bookmarkEnd w:id="1088"/>
      <w:bookmarkEnd w:id="1089"/>
      <w:bookmarkEnd w:id="1090"/>
      <w:bookmarkEnd w:id="1091"/>
      <w:bookmarkEnd w:id="1092"/>
      <w:bookmarkEnd w:id="1093"/>
      <w:bookmarkEnd w:id="1094"/>
      <w:bookmarkEnd w:id="1095"/>
      <w:bookmarkEnd w:id="1096"/>
    </w:p>
    <w:p w14:paraId="386A34CB" w14:textId="77777777" w:rsidR="00E9750A" w:rsidRDefault="00A16F12">
      <w:pPr>
        <w:pStyle w:val="Heading5"/>
      </w:pPr>
      <w:bookmarkStart w:id="1097" w:name="_Toc89426597"/>
      <w:bookmarkStart w:id="1098" w:name="_Toc94020382"/>
      <w:bookmarkStart w:id="1099" w:name="_Toc97034913"/>
      <w:bookmarkStart w:id="1100" w:name="_Toc97037790"/>
      <w:bookmarkStart w:id="1101" w:name="_Toc100939999"/>
      <w:bookmarkStart w:id="1102" w:name="_Toc104546865"/>
      <w:bookmarkStart w:id="1103" w:name="_Toc112937912"/>
      <w:bookmarkStart w:id="1104" w:name="_Toc114134669"/>
      <w:bookmarkStart w:id="1105" w:name="_Toc120681608"/>
      <w:bookmarkStart w:id="1106" w:name="_Toc133434795"/>
      <w:bookmarkStart w:id="1107" w:name="_Toc138693978"/>
      <w:r>
        <w:t>5.1.3.5.1</w:t>
      </w:r>
      <w:r>
        <w:tab/>
        <w:t>Description</w:t>
      </w:r>
      <w:bookmarkEnd w:id="1097"/>
      <w:bookmarkEnd w:id="1098"/>
      <w:bookmarkEnd w:id="1099"/>
      <w:bookmarkEnd w:id="1100"/>
      <w:bookmarkEnd w:id="1101"/>
      <w:bookmarkEnd w:id="1102"/>
      <w:bookmarkEnd w:id="1103"/>
      <w:bookmarkEnd w:id="1104"/>
      <w:bookmarkEnd w:id="1105"/>
      <w:bookmarkEnd w:id="1106"/>
      <w:bookmarkEnd w:id="1107"/>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108" w:name="_Toc89426598"/>
      <w:bookmarkStart w:id="1109" w:name="_Toc94020383"/>
      <w:bookmarkStart w:id="1110" w:name="_Toc97034914"/>
      <w:bookmarkStart w:id="1111" w:name="_Toc97037791"/>
      <w:bookmarkStart w:id="1112" w:name="_Toc100940000"/>
      <w:bookmarkStart w:id="1113" w:name="_Toc104546866"/>
      <w:bookmarkStart w:id="1114" w:name="_Toc112937913"/>
      <w:bookmarkStart w:id="1115" w:name="_Toc114134670"/>
      <w:bookmarkStart w:id="1116" w:name="_Toc120681609"/>
      <w:bookmarkStart w:id="1117" w:name="_Toc133434796"/>
      <w:bookmarkStart w:id="1118" w:name="_Toc138693979"/>
      <w:r>
        <w:t>5.1.3.5.2</w:t>
      </w:r>
      <w:r>
        <w:tab/>
        <w:t>Resource Definition</w:t>
      </w:r>
      <w:bookmarkEnd w:id="1108"/>
      <w:bookmarkEnd w:id="1109"/>
      <w:bookmarkEnd w:id="1110"/>
      <w:bookmarkEnd w:id="1111"/>
      <w:bookmarkEnd w:id="1112"/>
      <w:bookmarkEnd w:id="1113"/>
      <w:bookmarkEnd w:id="1114"/>
      <w:bookmarkEnd w:id="1115"/>
      <w:bookmarkEnd w:id="1116"/>
      <w:bookmarkEnd w:id="1117"/>
      <w:bookmarkEnd w:id="111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119" w:name="_Toc100940001"/>
      <w:bookmarkStart w:id="1120" w:name="_Toc89426599"/>
      <w:bookmarkStart w:id="1121" w:name="_Toc97034915"/>
      <w:bookmarkStart w:id="1122" w:name="_Toc97037792"/>
      <w:bookmarkStart w:id="1123" w:name="_Toc94020384"/>
      <w:bookmarkStart w:id="1124" w:name="_Toc114134671"/>
      <w:bookmarkStart w:id="1125" w:name="_Toc104546867"/>
      <w:bookmarkStart w:id="1126" w:name="_Toc112937914"/>
      <w:bookmarkStart w:id="1127" w:name="_Toc120681610"/>
      <w:bookmarkStart w:id="1128" w:name="_Toc133434797"/>
      <w:bookmarkStart w:id="1129" w:name="_Toc138693980"/>
      <w:r>
        <w:t>5.1.3.5.3</w:t>
      </w:r>
      <w:r>
        <w:tab/>
        <w:t>Resource Standard Methods</w:t>
      </w:r>
      <w:bookmarkEnd w:id="1119"/>
      <w:bookmarkEnd w:id="1120"/>
      <w:bookmarkEnd w:id="1121"/>
      <w:bookmarkEnd w:id="1122"/>
      <w:bookmarkEnd w:id="1123"/>
      <w:bookmarkEnd w:id="1124"/>
      <w:bookmarkEnd w:id="1125"/>
      <w:bookmarkEnd w:id="1126"/>
      <w:bookmarkEnd w:id="1127"/>
      <w:bookmarkEnd w:id="1128"/>
      <w:bookmarkEnd w:id="1129"/>
    </w:p>
    <w:p w14:paraId="4DECD73B" w14:textId="77777777" w:rsidR="00E9750A" w:rsidRDefault="00A16F12">
      <w:pPr>
        <w:pStyle w:val="Heading6"/>
      </w:pPr>
      <w:bookmarkStart w:id="1130" w:name="_Toc89426600"/>
      <w:bookmarkStart w:id="1131" w:name="_Toc94020385"/>
      <w:bookmarkStart w:id="1132" w:name="_Toc97034916"/>
      <w:bookmarkStart w:id="1133" w:name="_Toc97037793"/>
      <w:bookmarkStart w:id="1134" w:name="_Toc100940002"/>
      <w:bookmarkStart w:id="1135" w:name="_Toc104546868"/>
      <w:bookmarkStart w:id="1136" w:name="_Toc112937915"/>
      <w:bookmarkStart w:id="1137" w:name="_Toc114134672"/>
      <w:bookmarkStart w:id="1138" w:name="_Toc120681611"/>
      <w:bookmarkStart w:id="1139" w:name="_Toc133434798"/>
      <w:bookmarkStart w:id="1140" w:name="_Toc138693981"/>
      <w:r>
        <w:t>5.1.3.5.3.1</w:t>
      </w:r>
      <w:r>
        <w:tab/>
        <w:t>DELETE</w:t>
      </w:r>
      <w:bookmarkEnd w:id="1130"/>
      <w:bookmarkEnd w:id="1131"/>
      <w:bookmarkEnd w:id="1132"/>
      <w:bookmarkEnd w:id="1133"/>
      <w:bookmarkEnd w:id="1134"/>
      <w:bookmarkEnd w:id="1135"/>
      <w:bookmarkEnd w:id="1136"/>
      <w:bookmarkEnd w:id="1137"/>
      <w:bookmarkEnd w:id="1138"/>
      <w:bookmarkEnd w:id="1139"/>
      <w:bookmarkEnd w:id="11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141" w:name="_Toc112937916"/>
      <w:bookmarkStart w:id="1142" w:name="_Toc97037794"/>
      <w:bookmarkStart w:id="1143" w:name="_Toc114134673"/>
      <w:bookmarkStart w:id="1144" w:name="_Toc120681612"/>
      <w:bookmarkStart w:id="1145" w:name="_Toc104546869"/>
      <w:bookmarkStart w:id="1146" w:name="_Toc100940003"/>
      <w:bookmarkStart w:id="1147" w:name="_Toc97034917"/>
      <w:bookmarkStart w:id="1148" w:name="_Toc89426601"/>
      <w:bookmarkStart w:id="1149" w:name="_Toc94020386"/>
      <w:bookmarkStart w:id="11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151" w:name="_Toc138693982"/>
      <w:r>
        <w:t>5.1.3.5.4</w:t>
      </w:r>
      <w:r>
        <w:tab/>
        <w:t>Resource Custom Operations</w:t>
      </w:r>
      <w:bookmarkEnd w:id="1141"/>
      <w:bookmarkEnd w:id="1142"/>
      <w:bookmarkEnd w:id="1143"/>
      <w:bookmarkEnd w:id="1144"/>
      <w:bookmarkEnd w:id="1145"/>
      <w:bookmarkEnd w:id="1146"/>
      <w:bookmarkEnd w:id="1147"/>
      <w:bookmarkEnd w:id="1148"/>
      <w:bookmarkEnd w:id="1149"/>
      <w:bookmarkEnd w:id="1150"/>
      <w:bookmarkEnd w:id="1151"/>
    </w:p>
    <w:p w14:paraId="4563DA5A" w14:textId="77777777" w:rsidR="00E9750A" w:rsidRDefault="00A16F12">
      <w:r>
        <w:t>None in this release of the specification.</w:t>
      </w:r>
    </w:p>
    <w:p w14:paraId="22BC993F" w14:textId="77777777" w:rsidR="00E9750A" w:rsidRDefault="00A16F12">
      <w:pPr>
        <w:pStyle w:val="Heading3"/>
      </w:pPr>
      <w:bookmarkStart w:id="1152" w:name="_Toc72766458"/>
      <w:bookmarkStart w:id="1153" w:name="_Toc72767025"/>
      <w:bookmarkStart w:id="1154" w:name="_Toc73042477"/>
      <w:bookmarkStart w:id="1155" w:name="_Toc81242821"/>
      <w:bookmarkStart w:id="1156" w:name="_Toc89426602"/>
      <w:bookmarkStart w:id="1157" w:name="_Toc94020387"/>
      <w:bookmarkStart w:id="1158" w:name="_Toc97034918"/>
      <w:bookmarkStart w:id="1159" w:name="_Toc97037795"/>
      <w:bookmarkStart w:id="1160" w:name="_Toc100940004"/>
      <w:bookmarkStart w:id="1161" w:name="_Toc104546870"/>
      <w:bookmarkStart w:id="1162" w:name="_Toc112937917"/>
      <w:bookmarkStart w:id="1163" w:name="_Toc114134674"/>
      <w:bookmarkStart w:id="1164" w:name="_Toc120681613"/>
      <w:bookmarkStart w:id="1165" w:name="_Toc133434800"/>
      <w:bookmarkStart w:id="1166" w:name="_Toc138693983"/>
      <w:r>
        <w:t>5.1.4</w:t>
      </w:r>
      <w:r>
        <w:tab/>
        <w:t>Custom Operations without associated resources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84FC49A" w14:textId="77777777" w:rsidR="00E9750A" w:rsidRDefault="00A16F12">
      <w:pPr>
        <w:pStyle w:val="Heading4"/>
      </w:pPr>
      <w:bookmarkStart w:id="1167" w:name="_Toc72766459"/>
      <w:bookmarkStart w:id="1168" w:name="_Toc72767026"/>
      <w:bookmarkStart w:id="1169" w:name="_Toc73042478"/>
      <w:bookmarkStart w:id="1170" w:name="_Toc81242822"/>
      <w:bookmarkStart w:id="1171" w:name="_Toc89426603"/>
      <w:bookmarkStart w:id="1172" w:name="_Toc94020388"/>
      <w:bookmarkStart w:id="1173" w:name="_Toc97034919"/>
      <w:bookmarkStart w:id="1174" w:name="_Toc97037796"/>
      <w:bookmarkStart w:id="1175" w:name="_Toc100940005"/>
      <w:bookmarkStart w:id="1176" w:name="_Toc104546871"/>
      <w:bookmarkStart w:id="1177" w:name="_Toc112937918"/>
      <w:bookmarkStart w:id="1178" w:name="_Toc114134675"/>
      <w:bookmarkStart w:id="1179" w:name="_Toc120681614"/>
      <w:bookmarkStart w:id="1180" w:name="_Toc133434801"/>
      <w:bookmarkStart w:id="1181" w:name="_Toc138693984"/>
      <w:r>
        <w:t>5.1.4.1</w:t>
      </w:r>
      <w:r>
        <w:tab/>
        <w:t>Overview</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9" type="#_x0000_t75" style="width:379.85pt;height:191.1pt" o:ole="">
            <v:imagedata r:id="rId38" o:title="" cropbottom="7081f" cropright="4734f"/>
          </v:shape>
          <o:OLEObject Type="Embed" ProgID="Visio.Drawing.15" ShapeID="_x0000_i1039" DrawAspect="Content" ObjectID="_1749306689" r:id="rId39"/>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182" w:name="_Toc97034920"/>
      <w:bookmarkStart w:id="1183" w:name="_Toc112937919"/>
      <w:bookmarkStart w:id="1184" w:name="_Toc94020389"/>
      <w:bookmarkStart w:id="1185" w:name="_Toc97037797"/>
      <w:bookmarkStart w:id="1186" w:name="_Toc81242823"/>
      <w:bookmarkStart w:id="1187" w:name="_Toc89426604"/>
      <w:bookmarkStart w:id="1188" w:name="_Toc72767027"/>
      <w:bookmarkStart w:id="1189" w:name="_Toc73042479"/>
      <w:bookmarkStart w:id="1190" w:name="_Toc72766460"/>
      <w:bookmarkStart w:id="1191" w:name="_Toc100940006"/>
      <w:bookmarkStart w:id="1192" w:name="_Toc104546872"/>
      <w:bookmarkStart w:id="1193" w:name="_Toc114134676"/>
      <w:bookmarkStart w:id="1194" w:name="_Toc120681615"/>
      <w:bookmarkStart w:id="1195" w:name="_Toc133434802"/>
      <w:bookmarkStart w:id="1196" w:name="_Toc138693985"/>
      <w:r>
        <w:t>5.1.4.2</w:t>
      </w:r>
      <w:r>
        <w:tab/>
        <w:t>Operation: request-storage-sub</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4E6209B3" w14:textId="77777777" w:rsidR="00E9750A" w:rsidRDefault="00A16F12">
      <w:pPr>
        <w:pStyle w:val="Heading5"/>
      </w:pPr>
      <w:bookmarkStart w:id="1197" w:name="_Toc97034921"/>
      <w:bookmarkStart w:id="1198" w:name="_Toc94020390"/>
      <w:bookmarkStart w:id="1199" w:name="_Toc112937920"/>
      <w:bookmarkStart w:id="1200" w:name="_Toc104546873"/>
      <w:bookmarkStart w:id="1201" w:name="_Toc100940007"/>
      <w:bookmarkStart w:id="1202" w:name="_Toc114134677"/>
      <w:bookmarkStart w:id="1203" w:name="_Toc120681616"/>
      <w:bookmarkStart w:id="1204" w:name="_Toc97037798"/>
      <w:bookmarkStart w:id="1205" w:name="_Toc72766461"/>
      <w:bookmarkStart w:id="1206" w:name="_Toc72767028"/>
      <w:bookmarkStart w:id="1207" w:name="_Toc73042480"/>
      <w:bookmarkStart w:id="1208" w:name="_Toc81242824"/>
      <w:bookmarkStart w:id="1209" w:name="_Toc89426605"/>
      <w:bookmarkStart w:id="1210" w:name="_Toc133434803"/>
      <w:bookmarkStart w:id="1211" w:name="_Toc138693986"/>
      <w:r>
        <w:t>5.1.4.2.1</w:t>
      </w:r>
      <w:r>
        <w:tab/>
        <w:t>Description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212" w:name="_Toc73042481"/>
      <w:bookmarkStart w:id="1213" w:name="_Toc89426606"/>
      <w:bookmarkStart w:id="1214" w:name="_Toc81242825"/>
      <w:bookmarkStart w:id="1215" w:name="_Toc72767029"/>
      <w:bookmarkStart w:id="1216" w:name="_Toc72766462"/>
      <w:bookmarkStart w:id="1217" w:name="_Toc94020391"/>
      <w:bookmarkStart w:id="1218" w:name="_Toc97034922"/>
      <w:bookmarkStart w:id="1219" w:name="_Toc97037799"/>
      <w:bookmarkStart w:id="1220" w:name="_Toc100940008"/>
      <w:bookmarkStart w:id="1221" w:name="_Toc104546874"/>
      <w:bookmarkStart w:id="1222" w:name="_Toc112937921"/>
      <w:bookmarkStart w:id="1223" w:name="_Toc114134678"/>
      <w:bookmarkStart w:id="1224" w:name="_Toc120681617"/>
      <w:bookmarkStart w:id="1225" w:name="_Toc133434804"/>
      <w:bookmarkStart w:id="1226" w:name="_Toc138693987"/>
      <w:r>
        <w:t>5.1.4.2.2</w:t>
      </w:r>
      <w:r>
        <w:tab/>
        <w:t>Operation Definition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Heading4"/>
      </w:pPr>
      <w:bookmarkStart w:id="1227" w:name="_Toc72767030"/>
      <w:bookmarkStart w:id="1228" w:name="_Toc72766463"/>
      <w:bookmarkStart w:id="1229" w:name="_Toc81242826"/>
      <w:bookmarkStart w:id="1230" w:name="_Toc73042482"/>
      <w:bookmarkStart w:id="1231" w:name="_Toc94020392"/>
      <w:bookmarkStart w:id="1232" w:name="_Toc89426607"/>
      <w:bookmarkStart w:id="1233" w:name="_Toc97037800"/>
      <w:bookmarkStart w:id="1234" w:name="_Toc97034923"/>
      <w:bookmarkStart w:id="1235" w:name="_Toc100940009"/>
      <w:bookmarkStart w:id="1236" w:name="_Toc104546875"/>
      <w:bookmarkStart w:id="1237" w:name="_Toc112937922"/>
      <w:bookmarkStart w:id="1238" w:name="_Toc114134679"/>
      <w:bookmarkStart w:id="1239" w:name="_Toc120681618"/>
      <w:bookmarkStart w:id="1240" w:name="_Toc133434805"/>
      <w:bookmarkStart w:id="1241" w:name="_Toc138693988"/>
      <w:r>
        <w:t>5.1.4.3</w:t>
      </w:r>
      <w:r>
        <w:tab/>
        <w:t>Operation: request-storage-sub-removal</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93F017C" w14:textId="77777777" w:rsidR="00E9750A" w:rsidRDefault="00A16F12">
      <w:pPr>
        <w:pStyle w:val="Heading5"/>
      </w:pPr>
      <w:bookmarkStart w:id="1242" w:name="_Toc97034924"/>
      <w:bookmarkStart w:id="1243" w:name="_Toc94020393"/>
      <w:bookmarkStart w:id="1244" w:name="_Toc97037801"/>
      <w:bookmarkStart w:id="1245" w:name="_Toc100940010"/>
      <w:bookmarkStart w:id="1246" w:name="_Toc89426608"/>
      <w:bookmarkStart w:id="1247" w:name="_Toc104546876"/>
      <w:bookmarkStart w:id="1248" w:name="_Toc112937923"/>
      <w:bookmarkStart w:id="1249" w:name="_Toc114134680"/>
      <w:bookmarkStart w:id="1250" w:name="_Toc120681619"/>
      <w:bookmarkStart w:id="1251" w:name="_Toc133434806"/>
      <w:bookmarkStart w:id="1252" w:name="_Toc138693989"/>
      <w:r>
        <w:t>5.1.4.3.1</w:t>
      </w:r>
      <w:r>
        <w:tab/>
        <w:t>Description</w:t>
      </w:r>
      <w:bookmarkEnd w:id="1242"/>
      <w:bookmarkEnd w:id="1243"/>
      <w:bookmarkEnd w:id="1244"/>
      <w:bookmarkEnd w:id="1245"/>
      <w:bookmarkEnd w:id="1246"/>
      <w:bookmarkEnd w:id="1247"/>
      <w:bookmarkEnd w:id="1248"/>
      <w:bookmarkEnd w:id="1249"/>
      <w:bookmarkEnd w:id="1250"/>
      <w:bookmarkEnd w:id="1251"/>
      <w:bookmarkEnd w:id="125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1253" w:name="_Toc89426609"/>
      <w:bookmarkStart w:id="1254" w:name="_Toc94020394"/>
      <w:bookmarkStart w:id="1255" w:name="_Toc97034925"/>
      <w:bookmarkStart w:id="1256" w:name="_Toc97037802"/>
      <w:bookmarkStart w:id="1257" w:name="_Toc100940011"/>
      <w:bookmarkStart w:id="1258" w:name="_Toc104546877"/>
      <w:bookmarkStart w:id="1259" w:name="_Toc112937924"/>
      <w:bookmarkStart w:id="1260" w:name="_Toc114134681"/>
      <w:bookmarkStart w:id="1261" w:name="_Toc120681620"/>
      <w:bookmarkStart w:id="1262" w:name="_Toc133434807"/>
      <w:bookmarkStart w:id="1263" w:name="_Toc138693990"/>
      <w:r>
        <w:t>5.1.4.3.2</w:t>
      </w:r>
      <w:r>
        <w:tab/>
        <w:t>Operation Definition</w:t>
      </w:r>
      <w:bookmarkEnd w:id="1253"/>
      <w:bookmarkEnd w:id="1254"/>
      <w:bookmarkEnd w:id="1255"/>
      <w:bookmarkEnd w:id="1256"/>
      <w:bookmarkEnd w:id="1257"/>
      <w:bookmarkEnd w:id="1258"/>
      <w:bookmarkEnd w:id="1259"/>
      <w:bookmarkEnd w:id="1260"/>
      <w:bookmarkEnd w:id="1261"/>
      <w:bookmarkEnd w:id="1262"/>
      <w:bookmarkEnd w:id="126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Heading4"/>
      </w:pPr>
      <w:bookmarkStart w:id="1264" w:name="_Toc114134682"/>
      <w:bookmarkStart w:id="1265" w:name="_Toc120681621"/>
      <w:bookmarkStart w:id="1266" w:name="_Toc97037803"/>
      <w:bookmarkStart w:id="1267" w:name="_Toc97034926"/>
      <w:bookmarkStart w:id="1268" w:name="_Toc112937925"/>
      <w:bookmarkStart w:id="1269" w:name="_Toc104546878"/>
      <w:bookmarkStart w:id="1270" w:name="_Toc100940012"/>
      <w:bookmarkStart w:id="1271" w:name="_Toc133434808"/>
      <w:bookmarkStart w:id="1272" w:name="_Toc138693991"/>
      <w:r>
        <w:t>5.1.4.4</w:t>
      </w:r>
      <w:r>
        <w:tab/>
        <w:t>Operation: remove-stored-data-analytics</w:t>
      </w:r>
      <w:bookmarkEnd w:id="1264"/>
      <w:bookmarkEnd w:id="1265"/>
      <w:bookmarkEnd w:id="1266"/>
      <w:bookmarkEnd w:id="1267"/>
      <w:bookmarkEnd w:id="1268"/>
      <w:bookmarkEnd w:id="1269"/>
      <w:bookmarkEnd w:id="1270"/>
      <w:bookmarkEnd w:id="1271"/>
      <w:bookmarkEnd w:id="1272"/>
    </w:p>
    <w:p w14:paraId="397148E8" w14:textId="77777777" w:rsidR="00E9750A" w:rsidRDefault="00A16F12">
      <w:pPr>
        <w:pStyle w:val="Heading5"/>
      </w:pPr>
      <w:bookmarkStart w:id="1273" w:name="_Toc104546879"/>
      <w:bookmarkStart w:id="1274" w:name="_Toc97037804"/>
      <w:bookmarkStart w:id="1275" w:name="_Toc100940013"/>
      <w:bookmarkStart w:id="1276" w:name="_Toc97034927"/>
      <w:bookmarkStart w:id="1277" w:name="_Toc114134683"/>
      <w:bookmarkStart w:id="1278" w:name="_Toc112937926"/>
      <w:bookmarkStart w:id="1279" w:name="_Toc120681622"/>
      <w:bookmarkStart w:id="1280" w:name="_Toc133434809"/>
      <w:bookmarkStart w:id="1281" w:name="_Toc138693992"/>
      <w:r>
        <w:t>5.1.4.4.1</w:t>
      </w:r>
      <w:r>
        <w:tab/>
        <w:t>Description</w:t>
      </w:r>
      <w:bookmarkEnd w:id="1273"/>
      <w:bookmarkEnd w:id="1274"/>
      <w:bookmarkEnd w:id="1275"/>
      <w:bookmarkEnd w:id="1276"/>
      <w:bookmarkEnd w:id="1277"/>
      <w:bookmarkEnd w:id="1278"/>
      <w:bookmarkEnd w:id="1279"/>
      <w:bookmarkEnd w:id="1280"/>
      <w:bookmarkEnd w:id="128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1282" w:name="_Toc97034928"/>
      <w:bookmarkStart w:id="1283" w:name="_Toc97037805"/>
      <w:bookmarkStart w:id="1284" w:name="_Toc100940014"/>
      <w:bookmarkStart w:id="1285" w:name="_Toc104546880"/>
      <w:bookmarkStart w:id="1286" w:name="_Toc112937927"/>
      <w:bookmarkStart w:id="1287" w:name="_Toc114134684"/>
      <w:bookmarkStart w:id="1288" w:name="_Toc120681623"/>
      <w:bookmarkStart w:id="1289" w:name="_Toc133434810"/>
      <w:bookmarkStart w:id="1290" w:name="_Toc138693993"/>
      <w:r>
        <w:t>5.1.4.4.2</w:t>
      </w:r>
      <w:r>
        <w:tab/>
        <w:t>Operation Definition</w:t>
      </w:r>
      <w:bookmarkEnd w:id="1282"/>
      <w:bookmarkEnd w:id="1283"/>
      <w:bookmarkEnd w:id="1284"/>
      <w:bookmarkEnd w:id="1285"/>
      <w:bookmarkEnd w:id="1286"/>
      <w:bookmarkEnd w:id="1287"/>
      <w:bookmarkEnd w:id="1288"/>
      <w:bookmarkEnd w:id="1289"/>
      <w:bookmarkEnd w:id="1290"/>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Heading3"/>
      </w:pPr>
      <w:bookmarkStart w:id="1291" w:name="_Toc72766464"/>
      <w:bookmarkStart w:id="1292" w:name="_Toc72767031"/>
      <w:bookmarkStart w:id="1293" w:name="_Toc73042483"/>
      <w:bookmarkStart w:id="1294" w:name="_Toc89426610"/>
      <w:bookmarkStart w:id="1295" w:name="_Toc81242827"/>
      <w:bookmarkStart w:id="1296" w:name="_Toc97034929"/>
      <w:bookmarkStart w:id="1297" w:name="_Toc94020395"/>
      <w:bookmarkStart w:id="1298" w:name="_Toc100940015"/>
      <w:bookmarkStart w:id="1299" w:name="_Toc97037806"/>
      <w:bookmarkStart w:id="1300" w:name="_Toc104546881"/>
      <w:bookmarkStart w:id="1301" w:name="_Toc112937928"/>
      <w:bookmarkStart w:id="1302" w:name="_Toc114134685"/>
      <w:bookmarkStart w:id="1303" w:name="_Toc120681624"/>
      <w:bookmarkStart w:id="1304" w:name="_Toc133434811"/>
      <w:bookmarkStart w:id="1305" w:name="_Toc138693994"/>
      <w:r>
        <w:t>5.1.5</w:t>
      </w:r>
      <w:r>
        <w:tab/>
        <w:t>Notifications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0990CC5C" w14:textId="77777777" w:rsidR="00E9750A" w:rsidRDefault="00A16F12">
      <w:pPr>
        <w:pStyle w:val="Heading4"/>
      </w:pPr>
      <w:bookmarkStart w:id="1306" w:name="_Toc72766465"/>
      <w:bookmarkStart w:id="1307" w:name="_Toc72767032"/>
      <w:bookmarkStart w:id="1308" w:name="_Toc73042484"/>
      <w:bookmarkStart w:id="1309" w:name="_Toc81242828"/>
      <w:bookmarkStart w:id="1310" w:name="_Toc89426611"/>
      <w:bookmarkStart w:id="1311" w:name="_Toc94020396"/>
      <w:bookmarkStart w:id="1312" w:name="_Toc97034930"/>
      <w:bookmarkStart w:id="1313" w:name="_Toc97037807"/>
      <w:bookmarkStart w:id="1314" w:name="_Toc100940016"/>
      <w:bookmarkStart w:id="1315" w:name="_Toc104546882"/>
      <w:bookmarkStart w:id="1316" w:name="_Toc112937929"/>
      <w:bookmarkStart w:id="1317" w:name="_Toc114134686"/>
      <w:bookmarkStart w:id="1318" w:name="_Toc120681625"/>
      <w:bookmarkStart w:id="1319" w:name="_Toc133434812"/>
      <w:bookmarkStart w:id="1320" w:name="_Toc138693995"/>
      <w:r>
        <w:t>5.1.5.1</w:t>
      </w:r>
      <w:r>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Heading4"/>
      </w:pPr>
      <w:bookmarkStart w:id="1321" w:name="_Toc72766466"/>
      <w:bookmarkStart w:id="1322" w:name="_Toc72767033"/>
      <w:bookmarkStart w:id="1323" w:name="_Toc73042485"/>
      <w:bookmarkStart w:id="1324" w:name="_Toc81242829"/>
      <w:bookmarkStart w:id="1325" w:name="_Toc89426612"/>
      <w:bookmarkStart w:id="1326" w:name="_Toc94020397"/>
      <w:bookmarkStart w:id="1327" w:name="_Toc97034931"/>
      <w:bookmarkStart w:id="1328" w:name="_Toc97037808"/>
      <w:bookmarkStart w:id="1329" w:name="_Toc100940017"/>
      <w:bookmarkStart w:id="1330" w:name="_Toc104546883"/>
      <w:bookmarkStart w:id="1331" w:name="_Toc112937930"/>
      <w:bookmarkStart w:id="1332" w:name="_Toc114134687"/>
      <w:bookmarkStart w:id="1333" w:name="_Toc120681626"/>
      <w:bookmarkStart w:id="1334" w:name="_Toc133434813"/>
      <w:bookmarkStart w:id="1335" w:name="_Toc138693996"/>
      <w:r>
        <w:t>5.1.5.2</w:t>
      </w:r>
      <w:r>
        <w:tab/>
        <w:t>Retrieval Notification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2B666E6E" w14:textId="77777777" w:rsidR="00E9750A" w:rsidRDefault="00A16F12">
      <w:pPr>
        <w:pStyle w:val="Heading5"/>
      </w:pPr>
      <w:bookmarkStart w:id="1336" w:name="_Toc72766467"/>
      <w:bookmarkStart w:id="1337" w:name="_Toc72767034"/>
      <w:bookmarkStart w:id="1338" w:name="_Toc73042486"/>
      <w:bookmarkStart w:id="1339" w:name="_Toc81242830"/>
      <w:bookmarkStart w:id="1340" w:name="_Toc89426613"/>
      <w:bookmarkStart w:id="1341" w:name="_Toc94020398"/>
      <w:bookmarkStart w:id="1342" w:name="_Toc97034932"/>
      <w:bookmarkStart w:id="1343" w:name="_Toc97037809"/>
      <w:bookmarkStart w:id="1344" w:name="_Toc100940018"/>
      <w:bookmarkStart w:id="1345" w:name="_Toc104546884"/>
      <w:bookmarkStart w:id="1346" w:name="_Toc112937931"/>
      <w:bookmarkStart w:id="1347" w:name="_Toc114134688"/>
      <w:bookmarkStart w:id="1348" w:name="_Toc120681627"/>
      <w:bookmarkStart w:id="1349" w:name="_Toc133434814"/>
      <w:bookmarkStart w:id="1350" w:name="_Toc138693997"/>
      <w:r>
        <w:t>5.1.5.2.1</w:t>
      </w:r>
      <w:r>
        <w:tab/>
        <w:t>Description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1351" w:name="_Toc72766468"/>
      <w:bookmarkStart w:id="1352" w:name="_Toc72767035"/>
      <w:bookmarkStart w:id="1353" w:name="_Toc73042487"/>
      <w:bookmarkStart w:id="1354" w:name="_Toc81242831"/>
      <w:bookmarkStart w:id="1355" w:name="_Toc89426614"/>
      <w:bookmarkStart w:id="1356" w:name="_Toc94020399"/>
      <w:bookmarkStart w:id="1357" w:name="_Toc97034933"/>
      <w:bookmarkStart w:id="1358" w:name="_Toc97037810"/>
      <w:bookmarkStart w:id="1359" w:name="_Toc100940019"/>
      <w:bookmarkStart w:id="1360" w:name="_Toc104546885"/>
      <w:bookmarkStart w:id="1361" w:name="_Toc112937932"/>
      <w:bookmarkStart w:id="1362" w:name="_Toc114134689"/>
      <w:bookmarkStart w:id="1363" w:name="_Toc120681628"/>
      <w:bookmarkStart w:id="1364" w:name="_Toc133434815"/>
      <w:bookmarkStart w:id="1365" w:name="_Toc138693998"/>
      <w:r>
        <w:t>5.1.5.2.2</w:t>
      </w:r>
      <w:r>
        <w:tab/>
        <w:t>Target URI</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1366" w:name="_Toc72766469"/>
      <w:bookmarkStart w:id="1367" w:name="_Toc72767036"/>
      <w:bookmarkStart w:id="1368" w:name="_Toc73042488"/>
      <w:bookmarkStart w:id="1369" w:name="_Toc81242832"/>
      <w:bookmarkStart w:id="1370" w:name="_Toc89426615"/>
      <w:bookmarkStart w:id="1371" w:name="_Toc94020400"/>
      <w:bookmarkStart w:id="1372" w:name="_Toc97034934"/>
      <w:bookmarkStart w:id="1373" w:name="_Toc97037811"/>
      <w:bookmarkStart w:id="1374" w:name="_Toc100940020"/>
      <w:bookmarkStart w:id="1375" w:name="_Toc104546886"/>
      <w:bookmarkStart w:id="1376" w:name="_Toc112937933"/>
      <w:bookmarkStart w:id="1377" w:name="_Toc114134690"/>
      <w:bookmarkStart w:id="1378" w:name="_Toc120681629"/>
      <w:bookmarkStart w:id="1379" w:name="_Toc133434816"/>
      <w:bookmarkStart w:id="1380" w:name="_Toc138693999"/>
      <w:r>
        <w:t>5.1.5.2.3</w:t>
      </w:r>
      <w:r>
        <w:tab/>
        <w:t>Standard Methods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5C058296" w14:textId="77777777" w:rsidR="00E9750A" w:rsidRDefault="00A16F12">
      <w:pPr>
        <w:pStyle w:val="Heading6"/>
      </w:pPr>
      <w:bookmarkStart w:id="1381" w:name="_Toc72766470"/>
      <w:bookmarkStart w:id="1382" w:name="_Toc72767037"/>
      <w:bookmarkStart w:id="1383" w:name="_Toc73042489"/>
      <w:bookmarkStart w:id="1384" w:name="_Toc81242833"/>
      <w:bookmarkStart w:id="1385" w:name="_Toc89426616"/>
      <w:bookmarkStart w:id="1386" w:name="_Toc94020401"/>
      <w:bookmarkStart w:id="1387" w:name="_Toc97034935"/>
      <w:bookmarkStart w:id="1388" w:name="_Toc97037812"/>
      <w:bookmarkStart w:id="1389" w:name="_Toc100940021"/>
      <w:bookmarkStart w:id="1390" w:name="_Toc104546887"/>
      <w:bookmarkStart w:id="1391" w:name="_Toc112937934"/>
      <w:bookmarkStart w:id="1392" w:name="_Toc114134691"/>
      <w:bookmarkStart w:id="1393" w:name="_Toc120681630"/>
      <w:bookmarkStart w:id="1394" w:name="_Toc133434817"/>
      <w:bookmarkStart w:id="1395" w:name="_Toc138694000"/>
      <w:r>
        <w:t>5.1.5.2.3.1</w:t>
      </w:r>
      <w:r>
        <w:tab/>
        <w:t>POST</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1396" w:name="_Toc97037813"/>
      <w:bookmarkStart w:id="1397" w:name="_Toc97034937"/>
      <w:bookmarkStart w:id="1398" w:name="_Toc81242835"/>
      <w:bookmarkStart w:id="1399" w:name="_Toc104546888"/>
      <w:bookmarkStart w:id="1400" w:name="_Toc100940022"/>
      <w:bookmarkStart w:id="1401" w:name="_Toc89426618"/>
      <w:bookmarkStart w:id="1402" w:name="_Toc94020403"/>
      <w:bookmarkStart w:id="1403" w:name="_Toc112937935"/>
      <w:bookmarkStart w:id="1404" w:name="_Toc73042491"/>
      <w:bookmarkStart w:id="1405" w:name="_Toc72766472"/>
      <w:bookmarkStart w:id="1406" w:name="_Toc72767039"/>
      <w:bookmarkStart w:id="1407" w:name="_Toc114134692"/>
      <w:bookmarkStart w:id="1408" w:name="_Toc120681631"/>
      <w:bookmarkStart w:id="1409" w:name="_Toc133434818"/>
      <w:bookmarkStart w:id="1410" w:name="_Toc138694001"/>
      <w:r>
        <w:lastRenderedPageBreak/>
        <w:t>5.1.6</w:t>
      </w:r>
      <w:r>
        <w:tab/>
        <w:t>Data Model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C6AF3A6" w14:textId="77777777" w:rsidR="00E9750A" w:rsidRDefault="00A16F12">
      <w:pPr>
        <w:pStyle w:val="Heading4"/>
      </w:pPr>
      <w:bookmarkStart w:id="1411" w:name="_Toc72766473"/>
      <w:bookmarkStart w:id="1412" w:name="_Toc72767040"/>
      <w:bookmarkStart w:id="1413" w:name="_Toc73042492"/>
      <w:bookmarkStart w:id="1414" w:name="_Toc81242836"/>
      <w:bookmarkStart w:id="1415" w:name="_Toc89426619"/>
      <w:bookmarkStart w:id="1416" w:name="_Toc94020404"/>
      <w:bookmarkStart w:id="1417" w:name="_Toc97034938"/>
      <w:bookmarkStart w:id="1418" w:name="_Toc97037814"/>
      <w:bookmarkStart w:id="1419" w:name="_Toc100940023"/>
      <w:bookmarkStart w:id="1420" w:name="_Toc104546889"/>
      <w:bookmarkStart w:id="1421" w:name="_Toc112937936"/>
      <w:bookmarkStart w:id="1422" w:name="_Toc114134693"/>
      <w:bookmarkStart w:id="1423" w:name="_Toc120681632"/>
      <w:bookmarkStart w:id="1424" w:name="_Toc133434819"/>
      <w:bookmarkStart w:id="1425" w:name="_Toc138694002"/>
      <w:r>
        <w:t>5.1.6.1</w:t>
      </w:r>
      <w:r>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426" w:name="_Hlk91663035"/>
            <w:r>
              <w:rPr>
                <w:lang w:eastAsia="zh-CN"/>
              </w:rPr>
              <w:t>Contains information about Data or Analytics specification.</w:t>
            </w:r>
            <w:bookmarkEnd w:id="142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1427" w:name="_Toc114134694"/>
      <w:bookmarkStart w:id="1428" w:name="_Toc120681633"/>
      <w:bookmarkStart w:id="1429" w:name="_Toc112937937"/>
      <w:bookmarkStart w:id="1430" w:name="_Toc100940024"/>
      <w:bookmarkStart w:id="1431" w:name="_Toc104546890"/>
      <w:bookmarkStart w:id="1432" w:name="_Toc97034939"/>
      <w:bookmarkStart w:id="1433" w:name="_Toc97037815"/>
      <w:bookmarkStart w:id="1434" w:name="_Toc81242837"/>
      <w:bookmarkStart w:id="1435" w:name="_Toc89426620"/>
      <w:bookmarkStart w:id="1436" w:name="_Toc94020405"/>
      <w:bookmarkStart w:id="1437" w:name="_Toc73042493"/>
      <w:bookmarkStart w:id="1438" w:name="_Toc72766474"/>
      <w:bookmarkStart w:id="1439" w:name="_Toc72767041"/>
      <w:bookmarkStart w:id="1440" w:name="_Toc133434820"/>
      <w:bookmarkStart w:id="1441" w:name="_Toc138694003"/>
      <w:r>
        <w:rPr>
          <w:lang w:val="en-US"/>
        </w:rPr>
        <w:lastRenderedPageBreak/>
        <w:t>5.1.6.2</w:t>
      </w:r>
      <w:r>
        <w:rPr>
          <w:lang w:val="en-US"/>
        </w:rPr>
        <w:tab/>
        <w:t>Structured data types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6DB2A745" w14:textId="77777777" w:rsidR="00E9750A" w:rsidRDefault="00A16F12">
      <w:pPr>
        <w:pStyle w:val="Heading5"/>
      </w:pPr>
      <w:bookmarkStart w:id="1442" w:name="_Toc104546891"/>
      <w:bookmarkStart w:id="1443" w:name="_Toc120681634"/>
      <w:bookmarkStart w:id="1444" w:name="_Toc114134695"/>
      <w:bookmarkStart w:id="1445" w:name="_Toc112937938"/>
      <w:bookmarkStart w:id="1446" w:name="_Toc73042494"/>
      <w:bookmarkStart w:id="1447" w:name="_Toc100940025"/>
      <w:bookmarkStart w:id="1448" w:name="_Toc97034940"/>
      <w:bookmarkStart w:id="1449" w:name="_Toc97037816"/>
      <w:bookmarkStart w:id="1450" w:name="_Toc94020406"/>
      <w:bookmarkStart w:id="1451" w:name="_Toc89426621"/>
      <w:bookmarkStart w:id="1452" w:name="_Toc81242838"/>
      <w:bookmarkStart w:id="1453" w:name="_Toc72767042"/>
      <w:bookmarkStart w:id="1454" w:name="_Toc72766475"/>
      <w:bookmarkStart w:id="1455" w:name="_Toc133434821"/>
      <w:bookmarkStart w:id="1456" w:name="_Toc138694004"/>
      <w:r>
        <w:t>5.1.6.2.1</w:t>
      </w:r>
      <w:r>
        <w:tab/>
        <w:t>Introduction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1457" w:name="_Toc120681635"/>
      <w:bookmarkStart w:id="1458" w:name="_Toc114134696"/>
      <w:bookmarkStart w:id="1459" w:name="_Toc104546892"/>
      <w:bookmarkStart w:id="1460" w:name="_Toc112937939"/>
      <w:bookmarkStart w:id="1461" w:name="_Toc100940026"/>
      <w:bookmarkStart w:id="1462" w:name="_Toc97034941"/>
      <w:bookmarkStart w:id="1463" w:name="_Toc97037817"/>
      <w:bookmarkStart w:id="1464" w:name="_Toc94020407"/>
      <w:bookmarkStart w:id="1465" w:name="_Toc81242839"/>
      <w:bookmarkStart w:id="1466" w:name="_Toc89426622"/>
      <w:bookmarkStart w:id="1467" w:name="_Toc73042495"/>
      <w:bookmarkStart w:id="1468" w:name="_Toc72766476"/>
      <w:bookmarkStart w:id="1469" w:name="_Toc72767043"/>
      <w:bookmarkStart w:id="1470" w:name="_Toc133434822"/>
      <w:bookmarkStart w:id="1471" w:name="_Toc138694005"/>
      <w:r>
        <w:t>5.1.6.2.2</w:t>
      </w:r>
      <w:r>
        <w:tab/>
        <w:t>Type: NadrfDataStoreRecord</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5F7AF63" w14:textId="77777777" w:rsidR="00E9750A" w:rsidRDefault="00A16F12">
      <w:pPr>
        <w:pStyle w:val="TH"/>
      </w:pPr>
      <w:bookmarkStart w:id="1472" w:name="_Toc100940027"/>
      <w:bookmarkStart w:id="1473" w:name="_Toc97037818"/>
      <w:bookmarkStart w:id="1474" w:name="_Toc97034942"/>
      <w:bookmarkStart w:id="1475" w:name="_Toc120681636"/>
      <w:bookmarkStart w:id="1476" w:name="_Toc94020408"/>
      <w:bookmarkStart w:id="1477" w:name="_Toc114134697"/>
      <w:bookmarkStart w:id="1478" w:name="_Toc89426623"/>
      <w:bookmarkStart w:id="1479" w:name="_Toc81242840"/>
      <w:bookmarkStart w:id="1480" w:name="_Toc112937940"/>
      <w:bookmarkStart w:id="1481" w:name="_Toc73042496"/>
      <w:bookmarkStart w:id="1482" w:name="_Toc72766477"/>
      <w:bookmarkStart w:id="1483" w:name="_Toc104546893"/>
      <w:bookmarkStart w:id="1484"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1485" w:name="_Hlk99036241"/>
            <w:r>
              <w:rPr>
                <w:lang w:eastAsia="zh-CN"/>
              </w:rPr>
              <w:t>dataNotif</w:t>
            </w:r>
            <w:bookmarkEnd w:id="1485"/>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1486" w:name="_Hlk99036224"/>
            <w:r>
              <w:t>DataNotificatio</w:t>
            </w:r>
            <w:bookmarkEnd w:id="1486"/>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Represents the subscription information of the corresponding analytics notification.</w:t>
            </w:r>
          </w:p>
          <w:p w14:paraId="34FCA444" w14:textId="77777777" w:rsidR="00E9750A" w:rsidRDefault="00A16F12">
            <w:pPr>
              <w:pStyle w:val="TAL"/>
            </w:pPr>
            <w:r>
              <w:t>Shall be present if the "</w:t>
            </w:r>
            <w:r>
              <w:rPr>
                <w:lang w:eastAsia="zh-CN"/>
              </w:rPr>
              <w:t>ana</w:t>
            </w:r>
            <w:r>
              <w:t>Notifications"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6C7DEC" w14:paraId="146E708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36863E5" w14:textId="77777777" w:rsidR="006C7DEC" w:rsidRDefault="006C7DEC">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76CD0149" w14:textId="77777777" w:rsidR="006C7DEC" w:rsidRDefault="006C7DEC">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31B73718" w14:textId="77777777" w:rsidR="006C7DEC" w:rsidRDefault="006C7DEC">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CC96B02"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61B1D05" w14:textId="77777777" w:rsidR="006C7DEC" w:rsidRDefault="006C7DEC">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493514DE"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r>
              <w:rPr>
                <w:lang w:eastAsia="zh-CN"/>
              </w:rPr>
              <w:t>dataNotif</w:t>
            </w:r>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B22446" w14:paraId="79DFC49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4682365" w14:textId="77777777" w:rsidR="00B22446" w:rsidRDefault="00B22446">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4A22A48B" w14:textId="77777777" w:rsidR="00B22446" w:rsidRDefault="00B22446">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2E0F53F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143086"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A9654B4" w14:textId="77777777" w:rsidR="00B22446" w:rsidRDefault="00B22446">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643C56E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4489B61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pPr>
            <w:r>
              <w:t>suppFeat</w:t>
            </w:r>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pPr>
            <w:r>
              <w:rPr>
                <w:rFonts w:cs="Arial"/>
                <w:szCs w:val="18"/>
                <w:lang w:eastAsia="zh-CN"/>
              </w:rPr>
              <w:t>This IE represents a l</w:t>
            </w:r>
            <w:r>
              <w:t>ist of Supported features as described in clause 5.1.8.</w:t>
            </w:r>
          </w:p>
          <w:p w14:paraId="2393717F" w14:textId="77777777" w:rsidR="00E9750A" w:rsidRDefault="00A16F12">
            <w:pPr>
              <w:pStyle w:val="TAL"/>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"anaNotifications" and "dataNotif" shall be provided.</w:t>
            </w:r>
          </w:p>
          <w:p w14:paraId="330D7F4B" w14:textId="77777777" w:rsidR="00E9750A" w:rsidRDefault="00A16F12">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A16F12">
      <w:pPr>
        <w:pStyle w:val="Heading5"/>
      </w:pPr>
      <w:bookmarkStart w:id="1487" w:name="_Toc133434823"/>
      <w:bookmarkStart w:id="1488" w:name="_Toc138694006"/>
      <w:r>
        <w:lastRenderedPageBreak/>
        <w:t>5.1.6.2.3</w:t>
      </w:r>
      <w:r>
        <w:tab/>
        <w:t>Type: NadrfDataStoreSubscription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7"/>
      <w:bookmarkEnd w:id="1488"/>
    </w:p>
    <w:p w14:paraId="73A01962" w14:textId="77777777" w:rsidR="00E9750A" w:rsidRDefault="00A16F12">
      <w:pPr>
        <w:pStyle w:val="TH"/>
      </w:pPr>
      <w:bookmarkStart w:id="1489" w:name="_Toc114134698"/>
      <w:bookmarkStart w:id="1490" w:name="_Toc100940028"/>
      <w:bookmarkStart w:id="1491" w:name="_Toc104546894"/>
      <w:bookmarkStart w:id="1492" w:name="_Toc112937941"/>
      <w:bookmarkStart w:id="1493" w:name="_Toc89426624"/>
      <w:bookmarkStart w:id="1494" w:name="_Toc97034943"/>
      <w:bookmarkStart w:id="1495" w:name="_Toc94020409"/>
      <w:bookmarkStart w:id="149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1497" w:name="_Toc120681637"/>
      <w:bookmarkStart w:id="1498" w:name="_Toc133434824"/>
      <w:bookmarkStart w:id="1499" w:name="_Toc138694007"/>
      <w:r>
        <w:lastRenderedPageBreak/>
        <w:t>5.1.6.2.4</w:t>
      </w:r>
      <w:r>
        <w:tab/>
        <w:t xml:space="preserve">Type: </w:t>
      </w:r>
      <w:bookmarkStart w:id="1500" w:name="_Hlk86138818"/>
      <w:r>
        <w:t>NadrfDataRetrievalSubscription</w:t>
      </w:r>
      <w:bookmarkEnd w:id="1489"/>
      <w:bookmarkEnd w:id="1490"/>
      <w:bookmarkEnd w:id="1491"/>
      <w:bookmarkEnd w:id="1492"/>
      <w:bookmarkEnd w:id="1493"/>
      <w:bookmarkEnd w:id="1494"/>
      <w:bookmarkEnd w:id="1495"/>
      <w:bookmarkEnd w:id="1496"/>
      <w:bookmarkEnd w:id="1497"/>
      <w:bookmarkEnd w:id="1498"/>
      <w:bookmarkEnd w:id="1500"/>
      <w:bookmarkEnd w:id="1499"/>
    </w:p>
    <w:p w14:paraId="51C876EB" w14:textId="77777777" w:rsidR="00E9750A" w:rsidRDefault="00A16F12">
      <w:pPr>
        <w:pStyle w:val="TH"/>
      </w:pPr>
      <w:bookmarkStart w:id="1501" w:name="_Toc104546895"/>
      <w:bookmarkStart w:id="1502" w:name="_Toc100940029"/>
      <w:bookmarkStart w:id="1503" w:name="_Toc97037820"/>
      <w:bookmarkStart w:id="1504" w:name="_Toc97034944"/>
      <w:bookmarkStart w:id="1505" w:name="_Toc94020410"/>
      <w:bookmarkStart w:id="1506" w:name="_Toc89426625"/>
      <w:bookmarkStart w:id="1507" w:name="_Toc120681638"/>
      <w:bookmarkStart w:id="1508" w:name="_Toc114134699"/>
      <w:bookmarkStart w:id="150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1510" w:name="_Toc133434825"/>
      <w:bookmarkStart w:id="1511" w:name="_Toc138694008"/>
      <w:r>
        <w:lastRenderedPageBreak/>
        <w:t>5.1.6.2.5</w:t>
      </w:r>
      <w:r>
        <w:tab/>
        <w:t>Type: NadrfDataRetrievalNotification</w:t>
      </w:r>
      <w:bookmarkEnd w:id="1501"/>
      <w:bookmarkEnd w:id="1502"/>
      <w:bookmarkEnd w:id="1503"/>
      <w:bookmarkEnd w:id="1504"/>
      <w:bookmarkEnd w:id="1505"/>
      <w:bookmarkEnd w:id="1506"/>
      <w:bookmarkEnd w:id="1507"/>
      <w:bookmarkEnd w:id="1508"/>
      <w:bookmarkEnd w:id="1509"/>
      <w:bookmarkEnd w:id="1510"/>
      <w:bookmarkEnd w:id="1511"/>
    </w:p>
    <w:p w14:paraId="70275160" w14:textId="77777777" w:rsidR="00E9750A" w:rsidRDefault="00A16F12">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Heading5"/>
      </w:pPr>
      <w:bookmarkStart w:id="1512" w:name="_Toc114134700"/>
      <w:bookmarkStart w:id="1513" w:name="_Toc120681639"/>
      <w:bookmarkStart w:id="1514" w:name="_Toc94020411"/>
      <w:bookmarkStart w:id="1515" w:name="_Toc89426626"/>
      <w:bookmarkStart w:id="1516" w:name="_Toc97037821"/>
      <w:bookmarkStart w:id="1517" w:name="_Toc97034945"/>
      <w:bookmarkStart w:id="1518" w:name="_Toc104546896"/>
      <w:bookmarkStart w:id="1519" w:name="_Toc112937943"/>
      <w:bookmarkStart w:id="1520" w:name="_Toc100940030"/>
      <w:bookmarkStart w:id="1521" w:name="_Toc133434826"/>
      <w:bookmarkStart w:id="1522" w:name="_Toc138694009"/>
      <w:r>
        <w:t>5.1.6.2.6</w:t>
      </w:r>
      <w:r>
        <w:tab/>
        <w:t>Type: NadrfDataStoreSubscriptionRef</w:t>
      </w:r>
      <w:bookmarkEnd w:id="1512"/>
      <w:bookmarkEnd w:id="1513"/>
      <w:bookmarkEnd w:id="1514"/>
      <w:bookmarkEnd w:id="1515"/>
      <w:bookmarkEnd w:id="1516"/>
      <w:bookmarkEnd w:id="1517"/>
      <w:bookmarkEnd w:id="1518"/>
      <w:bookmarkEnd w:id="1519"/>
      <w:bookmarkEnd w:id="1520"/>
      <w:bookmarkEnd w:id="1521"/>
      <w:bookmarkEnd w:id="1522"/>
    </w:p>
    <w:p w14:paraId="1DDA7397" w14:textId="77777777" w:rsidR="007D661F" w:rsidRDefault="007D661F" w:rsidP="007D661F">
      <w:pPr>
        <w:keepNext/>
        <w:keepLines/>
        <w:spacing w:before="60"/>
        <w:jc w:val="center"/>
        <w:rPr>
          <w:rFonts w:ascii="Arial" w:hAnsi="Arial"/>
          <w:b/>
        </w:rPr>
      </w:pPr>
      <w:bookmarkStart w:id="1523" w:name="_Toc114134701"/>
      <w:bookmarkStart w:id="1524" w:name="_Toc112937944"/>
      <w:bookmarkStart w:id="1525" w:name="_Toc97037822"/>
      <w:bookmarkStart w:id="1526" w:name="_Toc100940031"/>
      <w:bookmarkStart w:id="1527" w:name="_Toc97034946"/>
      <w:bookmarkStart w:id="1528" w:name="_Toc104546897"/>
      <w:bookmarkStart w:id="1529" w:name="_Toc94020412"/>
      <w:bookmarkStart w:id="1530" w:name="_Toc120681640"/>
      <w:bookmarkStart w:id="1531"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1532" w:name="_Toc138694010"/>
      <w:r>
        <w:lastRenderedPageBreak/>
        <w:t>5.1.6.2.7</w:t>
      </w:r>
      <w:r>
        <w:tab/>
        <w:t>Type: NadrfStoredDataSpec</w:t>
      </w:r>
      <w:bookmarkEnd w:id="1523"/>
      <w:bookmarkEnd w:id="1524"/>
      <w:bookmarkEnd w:id="1525"/>
      <w:bookmarkEnd w:id="1526"/>
      <w:bookmarkEnd w:id="1527"/>
      <w:bookmarkEnd w:id="1528"/>
      <w:bookmarkEnd w:id="1529"/>
      <w:bookmarkEnd w:id="1530"/>
      <w:bookmarkEnd w:id="1531"/>
      <w:bookmarkEnd w:id="153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1533" w:name="_Toc114134702"/>
      <w:bookmarkStart w:id="1534" w:name="_Toc120681641"/>
      <w:bookmarkStart w:id="1535" w:name="_Toc94020413"/>
      <w:bookmarkStart w:id="1536" w:name="_Toc112937945"/>
      <w:bookmarkStart w:id="1537" w:name="_Toc100940032"/>
      <w:bookmarkStart w:id="1538" w:name="_Toc104546898"/>
      <w:bookmarkStart w:id="1539" w:name="_Toc97034947"/>
      <w:bookmarkStart w:id="1540" w:name="_Toc97037823"/>
      <w:bookmarkStart w:id="1541" w:name="_Toc133434828"/>
      <w:bookmarkStart w:id="1542" w:name="_Toc138694011"/>
      <w:r>
        <w:t>5.1.6.2.8</w:t>
      </w:r>
      <w:r>
        <w:tab/>
        <w:t>Type: DataSubscription</w:t>
      </w:r>
      <w:bookmarkEnd w:id="1533"/>
      <w:bookmarkEnd w:id="1534"/>
      <w:bookmarkEnd w:id="1535"/>
      <w:bookmarkEnd w:id="1536"/>
      <w:bookmarkEnd w:id="1537"/>
      <w:bookmarkEnd w:id="1538"/>
      <w:bookmarkEnd w:id="1539"/>
      <w:bookmarkEnd w:id="1540"/>
      <w:bookmarkEnd w:id="1541"/>
      <w:bookmarkEnd w:id="1542"/>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678BFA49" w14:textId="77777777" w:rsidTr="00C417D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1543" w:name="_Toc97192465"/>
      <w:bookmarkStart w:id="1544" w:name="_Toc97192586"/>
      <w:bookmarkStart w:id="1545" w:name="_Toc100940033"/>
      <w:bookmarkStart w:id="1546" w:name="_Toc104546899"/>
      <w:bookmarkStart w:id="1547" w:name="_Toc112937946"/>
      <w:bookmarkStart w:id="1548" w:name="_Toc114134703"/>
      <w:bookmarkStart w:id="1549" w:name="_Toc120681642"/>
      <w:bookmarkStart w:id="1550" w:name="_Toc133434829"/>
      <w:bookmarkStart w:id="1551" w:name="_Toc510696633"/>
      <w:bookmarkStart w:id="1552" w:name="_Toc35971428"/>
      <w:bookmarkStart w:id="1553" w:name="_Toc67903544"/>
      <w:bookmarkStart w:id="1554" w:name="_Toc73173276"/>
      <w:bookmarkStart w:id="1555" w:name="_Toc96959865"/>
      <w:bookmarkStart w:id="1556" w:name="_Toc72784243"/>
      <w:bookmarkStart w:id="1557" w:name="_Toc73041789"/>
      <w:bookmarkStart w:id="1558" w:name="_Toc81244850"/>
      <w:bookmarkStart w:id="1559" w:name="_Toc88645414"/>
      <w:bookmarkStart w:id="1560" w:name="_Toc89426326"/>
      <w:bookmarkStart w:id="1561" w:name="_Toc94033205"/>
      <w:bookmarkStart w:id="1562" w:name="_Toc97037353"/>
      <w:bookmarkStart w:id="1563" w:name="_Toc97038363"/>
      <w:bookmarkStart w:id="1564" w:name="_Toc96959878"/>
      <w:bookmarkStart w:id="1565" w:name="_Toc138694012"/>
      <w:r>
        <w:lastRenderedPageBreak/>
        <w:t>5.1.6.2.9</w:t>
      </w:r>
      <w:r>
        <w:tab/>
        <w:t xml:space="preserve">Type: </w:t>
      </w:r>
      <w:bookmarkEnd w:id="1543"/>
      <w:bookmarkEnd w:id="1544"/>
      <w:r>
        <w:t>DataNotification</w:t>
      </w:r>
      <w:bookmarkEnd w:id="1545"/>
      <w:bookmarkEnd w:id="1546"/>
      <w:bookmarkEnd w:id="1547"/>
      <w:bookmarkEnd w:id="1548"/>
      <w:bookmarkEnd w:id="1549"/>
      <w:bookmarkEnd w:id="1550"/>
      <w:bookmarkEnd w:id="1565"/>
    </w:p>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77777777"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"timeStamp" attribute within the DataNotification data type may be provided if any of the "timeStamp" attribute within AfEventNotification contained in the </w:t>
            </w:r>
            <w:r>
              <w:rPr>
                <w:rFonts w:ascii="Arial" w:hAnsi="Arial"/>
                <w:sz w:val="18"/>
                <w:lang w:eastAsia="zh-CN"/>
              </w:rPr>
              <w:t xml:space="preserve">AfEventExposureNotif, or within </w:t>
            </w:r>
            <w:r>
              <w:rPr>
                <w:rFonts w:ascii="Arial" w:hAnsi="Arial"/>
                <w:sz w:val="18"/>
              </w:rPr>
              <w:t>AmfEventReport contained in the AmfEventNotification, or within EventNotification contai</w:t>
            </w:r>
            <w:r>
              <w:rPr>
                <w:rFonts w:ascii="Arial" w:hAnsi="Arial"/>
                <w:sz w:val="18"/>
                <w:lang w:eastAsia="zh-CN"/>
              </w:rPr>
              <w:t>ned in the NsmfEventExposureNotification</w:t>
            </w:r>
            <w:r>
              <w:rPr>
                <w:rFonts w:ascii="Arial" w:hAnsi="Arial"/>
                <w:sz w:val="18"/>
              </w:rPr>
              <w:t xml:space="preserve">, or within </w:t>
            </w:r>
            <w:r>
              <w:rPr>
                <w:rFonts w:ascii="Arial" w:hAnsi="Arial"/>
                <w:sz w:val="18"/>
                <w:lang w:eastAsia="zh-CN"/>
              </w:rPr>
              <w:t>MonitoringReport</w:t>
            </w:r>
            <w:r>
              <w:rPr>
                <w:rFonts w:ascii="Arial" w:hAnsi="Arial"/>
                <w:sz w:val="18"/>
              </w:rPr>
              <w:t>, or within NefEventNotification</w:t>
            </w:r>
            <w:r>
              <w:rPr>
                <w:rFonts w:ascii="Arial" w:hAnsi="Arial"/>
                <w:sz w:val="18"/>
                <w:lang w:eastAsia="zh-CN"/>
              </w:rPr>
              <w:t xml:space="preserve"> contained in the NefEventExposureNotif,</w:t>
            </w:r>
            <w:r>
              <w:rPr>
                <w:rFonts w:ascii="Arial" w:hAnsi="Arial"/>
                <w:sz w:val="18"/>
              </w:rPr>
              <w:t xml:space="preserve"> or within SACEventReportItem contained in the SACEventReport, or, if the UpEvents feature is supported, within the NotificationItem contained in the NotificationData</w:t>
            </w:r>
            <w:r>
              <w:rPr>
                <w:rFonts w:ascii="Arial" w:hAnsi="Arial"/>
                <w:sz w:val="18"/>
                <w:lang w:eastAsia="zh-CN"/>
              </w:rPr>
              <w:t xml:space="preserve"> data type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1566" w:name="_Toc72766478"/>
      <w:bookmarkStart w:id="1567" w:name="_Toc72767045"/>
      <w:bookmarkStart w:id="1568" w:name="_Toc73042497"/>
      <w:bookmarkStart w:id="1569" w:name="_Toc81242841"/>
      <w:bookmarkStart w:id="1570" w:name="_Toc89426627"/>
      <w:bookmarkStart w:id="1571" w:name="_Toc94020414"/>
      <w:bookmarkStart w:id="1572" w:name="_Toc97034948"/>
      <w:bookmarkStart w:id="1573" w:name="_Toc97037824"/>
      <w:bookmarkStart w:id="1574" w:name="_Toc100940034"/>
      <w:bookmarkStart w:id="1575" w:name="_Toc104546900"/>
      <w:bookmarkStart w:id="1576" w:name="_Toc112937947"/>
      <w:bookmarkStart w:id="1577" w:name="_Toc114134704"/>
      <w:bookmarkStart w:id="1578" w:name="_Toc120681643"/>
      <w:bookmarkStart w:id="1579"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1580" w:name="_Toc138694013"/>
      <w:r>
        <w:rPr>
          <w:lang w:val="en-US"/>
        </w:rPr>
        <w:t>5.1.6.3</w:t>
      </w:r>
      <w:r>
        <w:rPr>
          <w:lang w:val="en-US"/>
        </w:rPr>
        <w:tab/>
        <w:t>Simple data types and enumerations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71ED0E7" w14:textId="77777777" w:rsidR="00E9750A" w:rsidRDefault="00A16F12">
      <w:pPr>
        <w:rPr>
          <w:lang w:val="en-US"/>
        </w:rPr>
      </w:pPr>
      <w:bookmarkStart w:id="1581" w:name="_Toc97034953"/>
      <w:bookmarkStart w:id="1582" w:name="_Toc94020419"/>
      <w:bookmarkStart w:id="1583" w:name="_Toc89426632"/>
      <w:bookmarkStart w:id="1584" w:name="_Toc81242846"/>
      <w:bookmarkStart w:id="1585" w:name="_Toc73042502"/>
      <w:bookmarkStart w:id="1586" w:name="_Toc72767050"/>
      <w:bookmarkStart w:id="1587" w:name="_Toc72766483"/>
      <w:bookmarkStart w:id="1588" w:name="_Toc97037825"/>
      <w:bookmarkStart w:id="1589" w:name="_Toc100940035"/>
      <w:bookmarkStart w:id="1590" w:name="_Toc104546901"/>
      <w:bookmarkStart w:id="1591" w:name="_Toc112937948"/>
      <w:bookmarkStart w:id="1592" w:name="_Toc114134705"/>
      <w:r>
        <w:rPr>
          <w:lang w:val="en-US"/>
        </w:rPr>
        <w:t>None.</w:t>
      </w:r>
    </w:p>
    <w:p w14:paraId="1440ECF0" w14:textId="77777777" w:rsidR="00E9750A" w:rsidRDefault="00A16F12">
      <w:pPr>
        <w:pStyle w:val="Heading4"/>
        <w:rPr>
          <w:lang w:val="en-US"/>
        </w:rPr>
      </w:pPr>
      <w:bookmarkStart w:id="1593" w:name="_Toc120681644"/>
      <w:bookmarkStart w:id="1594" w:name="_Toc133434831"/>
      <w:bookmarkStart w:id="1595" w:name="_Toc13869401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9CE5D73" w14:textId="77777777" w:rsidR="00E9750A" w:rsidRDefault="00A16F12">
      <w:pPr>
        <w:rPr>
          <w:lang w:val="en-US"/>
        </w:rPr>
      </w:pPr>
      <w:bookmarkStart w:id="1596" w:name="_Toc72767055"/>
      <w:bookmarkStart w:id="1597" w:name="_Toc72766488"/>
      <w:bookmarkStart w:id="1598" w:name="_Toc73042507"/>
      <w:bookmarkStart w:id="1599" w:name="_Toc81242851"/>
      <w:bookmarkStart w:id="1600" w:name="_Toc89426637"/>
      <w:bookmarkStart w:id="1601" w:name="_Toc94020424"/>
      <w:bookmarkStart w:id="1602" w:name="_Toc97034958"/>
      <w:bookmarkStart w:id="1603" w:name="_Toc97037826"/>
      <w:bookmarkStart w:id="1604" w:name="_Toc100940036"/>
      <w:bookmarkStart w:id="1605" w:name="_Toc104546902"/>
      <w:bookmarkStart w:id="1606" w:name="_Toc112937949"/>
      <w:bookmarkStart w:id="1607" w:name="_Toc114134706"/>
      <w:r>
        <w:rPr>
          <w:lang w:val="en-US"/>
        </w:rPr>
        <w:t>None.</w:t>
      </w:r>
    </w:p>
    <w:p w14:paraId="1CE3C957" w14:textId="77777777" w:rsidR="00E9750A" w:rsidRDefault="00A16F12">
      <w:pPr>
        <w:pStyle w:val="Heading3"/>
      </w:pPr>
      <w:bookmarkStart w:id="1608" w:name="_Toc120681645"/>
      <w:bookmarkStart w:id="1609" w:name="_Toc133434832"/>
      <w:bookmarkStart w:id="1610" w:name="_Toc138694015"/>
      <w:r>
        <w:t>5.1.7</w:t>
      </w:r>
      <w:r>
        <w:tab/>
        <w:t>Error Handling</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69AFC9CC" w14:textId="77777777" w:rsidR="00E9750A" w:rsidRDefault="00A16F12">
      <w:pPr>
        <w:pStyle w:val="Heading4"/>
      </w:pPr>
      <w:bookmarkStart w:id="1611" w:name="_Toc72766489"/>
      <w:bookmarkStart w:id="1612" w:name="_Toc72767056"/>
      <w:bookmarkStart w:id="1613" w:name="_Toc73042508"/>
      <w:bookmarkStart w:id="1614" w:name="_Toc81242852"/>
      <w:bookmarkStart w:id="1615" w:name="_Toc89426638"/>
      <w:bookmarkStart w:id="1616" w:name="_Toc94020425"/>
      <w:bookmarkStart w:id="1617" w:name="_Toc97034959"/>
      <w:bookmarkStart w:id="1618" w:name="_Toc97037827"/>
      <w:bookmarkStart w:id="1619" w:name="_Toc100940037"/>
      <w:bookmarkStart w:id="1620" w:name="_Toc104546903"/>
      <w:bookmarkStart w:id="1621" w:name="_Toc112937950"/>
      <w:bookmarkStart w:id="1622" w:name="_Toc114134707"/>
      <w:bookmarkStart w:id="1623" w:name="_Toc120681646"/>
      <w:bookmarkStart w:id="1624" w:name="_Toc133434833"/>
      <w:bookmarkStart w:id="1625" w:name="_Toc138694016"/>
      <w:r>
        <w:t>5.1.7.1</w:t>
      </w:r>
      <w:r>
        <w:tab/>
        <w:t>General</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1626" w:name="_Toc72766490"/>
      <w:bookmarkStart w:id="1627" w:name="_Toc72767057"/>
      <w:bookmarkStart w:id="1628" w:name="_Toc73042509"/>
      <w:bookmarkStart w:id="1629" w:name="_Toc81242853"/>
      <w:bookmarkStart w:id="1630" w:name="_Toc89426639"/>
      <w:bookmarkStart w:id="1631" w:name="_Toc94020426"/>
      <w:bookmarkStart w:id="1632" w:name="_Toc97034960"/>
      <w:bookmarkStart w:id="1633" w:name="_Toc97037828"/>
      <w:bookmarkStart w:id="1634" w:name="_Toc100940038"/>
      <w:bookmarkStart w:id="1635" w:name="_Toc104546904"/>
      <w:bookmarkStart w:id="1636" w:name="_Toc112937951"/>
      <w:bookmarkStart w:id="1637" w:name="_Toc114134708"/>
      <w:bookmarkStart w:id="1638" w:name="_Toc120681647"/>
      <w:bookmarkStart w:id="1639" w:name="_Toc133434834"/>
      <w:bookmarkStart w:id="1640" w:name="_Toc138694017"/>
      <w:r>
        <w:lastRenderedPageBreak/>
        <w:t>5.1.7.2</w:t>
      </w:r>
      <w:r>
        <w:tab/>
        <w:t>Protocol Errors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1641" w:name="_Toc72766491"/>
      <w:bookmarkStart w:id="1642" w:name="_Toc72767058"/>
      <w:bookmarkStart w:id="1643" w:name="_Toc73042510"/>
      <w:bookmarkStart w:id="1644" w:name="_Toc81242854"/>
      <w:bookmarkStart w:id="1645" w:name="_Toc89426640"/>
      <w:bookmarkStart w:id="1646" w:name="_Toc94020427"/>
      <w:bookmarkStart w:id="1647" w:name="_Toc97034961"/>
      <w:bookmarkStart w:id="1648" w:name="_Toc97037829"/>
      <w:bookmarkStart w:id="1649" w:name="_Toc100940039"/>
      <w:bookmarkStart w:id="1650" w:name="_Toc104546905"/>
      <w:bookmarkStart w:id="1651" w:name="_Toc112937952"/>
      <w:bookmarkStart w:id="1652" w:name="_Toc114134709"/>
      <w:bookmarkStart w:id="1653" w:name="_Toc120681648"/>
      <w:bookmarkStart w:id="1654" w:name="_Toc133434835"/>
      <w:bookmarkStart w:id="1655" w:name="_Toc138694018"/>
      <w:r>
        <w:t>5.1.7.3</w:t>
      </w:r>
      <w:r>
        <w:tab/>
        <w:t>Application Errors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1656" w:name="_Toc72766492"/>
      <w:bookmarkStart w:id="1657" w:name="_Toc72767059"/>
      <w:bookmarkStart w:id="1658" w:name="_Toc73042511"/>
      <w:bookmarkStart w:id="1659" w:name="_Toc81242855"/>
      <w:bookmarkStart w:id="1660" w:name="_Toc89426641"/>
      <w:bookmarkStart w:id="1661" w:name="_Toc94020428"/>
      <w:bookmarkStart w:id="1662" w:name="_Toc97034962"/>
      <w:bookmarkStart w:id="1663" w:name="_Toc97037830"/>
      <w:bookmarkStart w:id="1664" w:name="_Toc100940040"/>
      <w:bookmarkStart w:id="1665" w:name="_Toc104546906"/>
      <w:bookmarkStart w:id="1666" w:name="_Toc112937953"/>
      <w:bookmarkStart w:id="1667" w:name="_Toc114134710"/>
      <w:bookmarkStart w:id="1668" w:name="_Toc120681649"/>
      <w:bookmarkStart w:id="1669" w:name="_Toc133434836"/>
      <w:bookmarkStart w:id="1670" w:name="_Toc138694019"/>
      <w:r>
        <w:t>5.1.8</w:t>
      </w:r>
      <w:r>
        <w:rPr>
          <w:lang w:eastAsia="zh-CN"/>
        </w:rPr>
        <w:tab/>
        <w:t>Feature negotiation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A0EDF58" w14:textId="77777777" w:rsidR="00C417D5" w:rsidRDefault="00C417D5" w:rsidP="00C417D5">
      <w:pPr>
        <w:keepNext/>
        <w:keepLines/>
        <w:spacing w:before="60"/>
        <w:jc w:val="center"/>
        <w:rPr>
          <w:rFonts w:ascii="Arial" w:hAnsi="Arial"/>
          <w:b/>
        </w:rPr>
      </w:pPr>
      <w:bookmarkStart w:id="1671" w:name="_Toc97034963"/>
      <w:bookmarkStart w:id="1672" w:name="_Toc81242856"/>
      <w:bookmarkStart w:id="1673" w:name="_Toc73042512"/>
      <w:bookmarkStart w:id="1674" w:name="_Toc89426642"/>
      <w:bookmarkStart w:id="1675" w:name="_Toc94020429"/>
      <w:bookmarkStart w:id="1676" w:name="_Toc72767060"/>
      <w:bookmarkStart w:id="1677" w:name="_Toc72766493"/>
      <w:bookmarkStart w:id="1678" w:name="_Toc97037831"/>
      <w:bookmarkStart w:id="1679" w:name="_Toc100940041"/>
      <w:bookmarkStart w:id="1680" w:name="_Toc104546907"/>
      <w:bookmarkStart w:id="1681" w:name="_Toc112937954"/>
      <w:bookmarkStart w:id="1682" w:name="_Toc114134711"/>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417D5" w14:paraId="4D3903E2"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79B18B8" w14:textId="77777777" w:rsidR="00C417D5" w:rsidRDefault="00C417D5">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4103E4F" w14:textId="77777777" w:rsidR="00C417D5" w:rsidRDefault="00C417D5">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3E333304" w14:textId="77777777" w:rsidR="00C417D5" w:rsidRDefault="00C417D5">
            <w:pPr>
              <w:keepNext/>
              <w:keepLines/>
              <w:spacing w:after="0"/>
              <w:jc w:val="center"/>
              <w:rPr>
                <w:rFonts w:ascii="Arial" w:hAnsi="Arial"/>
                <w:b/>
                <w:sz w:val="18"/>
              </w:rPr>
            </w:pPr>
            <w:r>
              <w:rPr>
                <w:rFonts w:ascii="Arial" w:hAnsi="Arial"/>
                <w:b/>
                <w:sz w:val="18"/>
              </w:rPr>
              <w:t>Description</w:t>
            </w:r>
          </w:p>
        </w:tc>
      </w:tr>
      <w:tr w:rsidR="00C417D5" w14:paraId="5FD88228"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F56D05E" w14:textId="77777777" w:rsidR="00C417D5" w:rsidRDefault="00C417D5">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608462C4" w14:textId="77777777" w:rsidR="00C417D5" w:rsidRDefault="00C417D5">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51CDD105" w14:textId="77777777" w:rsidR="00C417D5" w:rsidRDefault="00C417D5">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C417D5" w14:paraId="59955BB7"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0063477" w14:textId="77777777" w:rsidR="00C417D5" w:rsidRDefault="00C417D5">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59177D57" w14:textId="77777777" w:rsidR="00C417D5" w:rsidRDefault="00C417D5">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53050B6" w14:textId="77777777" w:rsidR="00C417D5" w:rsidRDefault="00C417D5">
            <w:pPr>
              <w:keepNext/>
              <w:keepLines/>
              <w:spacing w:after="0"/>
              <w:rPr>
                <w:rFonts w:ascii="Arial" w:hAnsi="Arial"/>
                <w:sz w:val="18"/>
              </w:rPr>
            </w:pPr>
            <w:r>
              <w:rPr>
                <w:rFonts w:ascii="Arial" w:hAnsi="Arial" w:cs="Arial"/>
                <w:sz w:val="18"/>
                <w:szCs w:val="18"/>
              </w:rPr>
              <w:t>Indicates the support of UPF events.</w:t>
            </w:r>
          </w:p>
        </w:tc>
      </w:tr>
      <w:tr w:rsidR="00B22446" w14:paraId="101511EB"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53CB7B2" w14:textId="7998B156" w:rsidR="00B22446" w:rsidRDefault="00B22446">
            <w:pPr>
              <w:keepNext/>
              <w:keepLines/>
              <w:spacing w:after="0"/>
              <w:rPr>
                <w:rFonts w:ascii="Arial" w:hAnsi="Arial"/>
                <w:sz w:val="18"/>
                <w:lang w:eastAsia="zh-CN"/>
              </w:rPr>
            </w:pPr>
            <w:r>
              <w:rPr>
                <w:rFonts w:ascii="Arial" w:hAnsi="Arial" w:hint="eastAsia"/>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555FD1B3"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57FC960B" w14:textId="77777777" w:rsidR="00B22446" w:rsidRDefault="00B22446">
            <w:pPr>
              <w:keepNext/>
              <w:keepLines/>
              <w:spacing w:after="0"/>
              <w:rPr>
                <w:rFonts w:ascii="Arial" w:hAnsi="Arial"/>
                <w:sz w:val="18"/>
              </w:rPr>
            </w:pPr>
            <w:r>
              <w:rPr>
                <w:rFonts w:ascii="Arial" w:hAnsi="Arial"/>
                <w:sz w:val="18"/>
              </w:rPr>
              <w:t>Indicates the support of enhanced data management mechanisms.</w:t>
            </w:r>
          </w:p>
        </w:tc>
      </w:tr>
    </w:tbl>
    <w:p w14:paraId="03DDD588" w14:textId="77777777" w:rsidR="00E9750A" w:rsidRDefault="00E9750A"/>
    <w:p w14:paraId="705582EB" w14:textId="77777777" w:rsidR="00E9750A" w:rsidRDefault="00A16F12">
      <w:pPr>
        <w:pStyle w:val="Heading3"/>
      </w:pPr>
      <w:bookmarkStart w:id="1683" w:name="_Toc120681650"/>
      <w:bookmarkStart w:id="1684" w:name="_Toc133434837"/>
      <w:bookmarkStart w:id="1685" w:name="_Toc138694020"/>
      <w:r>
        <w:t>5.1.9</w:t>
      </w:r>
      <w:r>
        <w:tab/>
        <w:t>Security</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1B8C5A46" w14:textId="77777777" w:rsidR="00E9750A" w:rsidRDefault="00A16F1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1A6A62E" w14:textId="77777777" w:rsidR="00E63A6B" w:rsidRDefault="00E63A6B" w:rsidP="00E63A6B">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14205BC" w14:textId="77777777" w:rsidR="00E63A6B" w:rsidRDefault="00E63A6B" w:rsidP="00E63A6B">
      <w:r>
        <w:t>If OAuth2 is used, an NF Service Consumer, prior to consuming services offered by the Nadrf_DataManagement API, shall obtain a "token" from the authorization server, by invoking the Access Token Request service, as described in 3GPP TS 29.510 [10], clause 5.4.2.2.</w:t>
      </w:r>
    </w:p>
    <w:p w14:paraId="2CE2BAAA" w14:textId="77777777" w:rsidR="00E63A6B" w:rsidRDefault="00E63A6B" w:rsidP="00E63A6B">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111FDC89" w14:textId="00A55162" w:rsidR="00E63A6B" w:rsidRDefault="00E63A6B" w:rsidP="00E63A6B">
      <w:r>
        <w:t>The Nadrf_DataManagement API defines the following scopes for OAuth2 authorization as described in 3GPP TS 29.501 [5], clause 4.10</w:t>
      </w:r>
      <w:r>
        <w:rPr>
          <w:lang w:val="en-US"/>
        </w:rPr>
        <w:t xml:space="preserve">. </w:t>
      </w:r>
    </w:p>
    <w:p w14:paraId="0E5C1FE8" w14:textId="77777777" w:rsidR="00E63A6B" w:rsidRDefault="00E63A6B" w:rsidP="00E63A6B">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E63A6B" w14:paraId="26598409" w14:textId="77777777" w:rsidTr="00E63A6B">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40BA3B" w14:textId="77777777" w:rsidR="00E63A6B" w:rsidRDefault="00E63A6B">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35570D" w14:textId="77777777" w:rsidR="00E63A6B" w:rsidRDefault="00E63A6B">
            <w:pPr>
              <w:pStyle w:val="TAH"/>
            </w:pPr>
            <w:r>
              <w:t>Description</w:t>
            </w:r>
          </w:p>
        </w:tc>
      </w:tr>
      <w:tr w:rsidR="00E63A6B" w14:paraId="5E12385A" w14:textId="77777777" w:rsidTr="00E63A6B">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B1FEA" w14:textId="77777777" w:rsidR="00E63A6B" w:rsidRDefault="00E63A6B">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43B43" w14:textId="77777777" w:rsidR="00E63A6B" w:rsidRDefault="00E63A6B">
            <w:pPr>
              <w:pStyle w:val="TAL"/>
            </w:pPr>
            <w:r>
              <w:t xml:space="preserve">Access to the </w:t>
            </w:r>
            <w:r>
              <w:rPr>
                <w:lang w:val="en-US"/>
              </w:rPr>
              <w:t>Nadrf_DataManagement</w:t>
            </w:r>
            <w:r>
              <w:rPr>
                <w:noProof/>
                <w:lang w:val="en-US"/>
              </w:rPr>
              <w:t xml:space="preserve"> </w:t>
            </w:r>
            <w:r>
              <w:t>API</w:t>
            </w:r>
          </w:p>
        </w:tc>
      </w:tr>
      <w:tr w:rsidR="00E63A6B" w14:paraId="17B6A2FC" w14:textId="77777777" w:rsidTr="00E63A6B">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08CBAE" w14:textId="77777777" w:rsidR="00E63A6B" w:rsidRDefault="00E63A6B">
            <w:pPr>
              <w:pStyle w:val="TAL"/>
            </w:pPr>
            <w:r>
              <w:t>“nnadrf-datamanagement:storagereaddelete"</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ABD21" w14:textId="77777777" w:rsidR="00E63A6B" w:rsidRDefault="00E63A6B">
            <w:pPr>
              <w:pStyle w:val="TAL"/>
            </w:pPr>
            <w:r>
              <w:t xml:space="preserve">Access to service operations applying to </w:t>
            </w:r>
            <w:r>
              <w:rPr>
                <w:lang w:val="en-US"/>
              </w:rPr>
              <w:t xml:space="preserve">Nadrf_DataManagement_StorageRequest service operation </w:t>
            </w:r>
          </w:p>
        </w:tc>
      </w:tr>
    </w:tbl>
    <w:p w14:paraId="54976B19" w14:textId="5304A7C3" w:rsidR="00E63A6B" w:rsidRDefault="00E63A6B" w:rsidP="00E63A6B">
      <w:pPr>
        <w:rPr>
          <w:rFonts w:eastAsiaTheme="minorEastAsia"/>
          <w:lang w:val="en-US"/>
        </w:rPr>
      </w:pPr>
      <w:r>
        <w:rPr>
          <w:lang w:val="en-US"/>
        </w:rPr>
        <w:t>.</w:t>
      </w:r>
    </w:p>
    <w:p w14:paraId="4FF477D8" w14:textId="77777777" w:rsidR="00E63A6B" w:rsidRDefault="00E63A6B" w:rsidP="00E63A6B">
      <w:pPr>
        <w:pStyle w:val="EditorsNote"/>
      </w:pPr>
      <w:bookmarkStart w:id="1686" w:name="_Hlk135843134"/>
      <w:r>
        <w:t>Editor's Note:</w:t>
      </w:r>
      <w:r>
        <w:tab/>
        <w:t xml:space="preserve"> The exact scope definition is FFS.</w:t>
      </w:r>
      <w:bookmarkEnd w:id="1686"/>
    </w:p>
    <w:p w14:paraId="562F48B1" w14:textId="77777777" w:rsidR="00E9750A" w:rsidRPr="00E63A6B" w:rsidRDefault="00E9750A"/>
    <w:bookmarkEnd w:id="707"/>
    <w:bookmarkEnd w:id="708"/>
    <w:p w14:paraId="6F0499F8" w14:textId="77777777" w:rsidR="00E9750A" w:rsidRDefault="00A16F12">
      <w:pPr>
        <w:pStyle w:val="Heading8"/>
      </w:pPr>
      <w:r>
        <w:br w:type="page"/>
      </w:r>
      <w:bookmarkStart w:id="1687" w:name="_Toc510696650"/>
      <w:bookmarkStart w:id="1688" w:name="_Toc35971450"/>
      <w:bookmarkStart w:id="1689" w:name="_Toc36812181"/>
      <w:bookmarkStart w:id="1690" w:name="_Toc72766494"/>
      <w:bookmarkStart w:id="1691" w:name="_Toc72767061"/>
      <w:bookmarkStart w:id="1692" w:name="_Toc73042513"/>
      <w:bookmarkStart w:id="1693" w:name="_Toc81242857"/>
      <w:bookmarkStart w:id="1694" w:name="_Toc89426643"/>
      <w:bookmarkStart w:id="1695" w:name="_Toc94020430"/>
      <w:bookmarkStart w:id="1696" w:name="_Toc97034964"/>
      <w:bookmarkStart w:id="1697" w:name="_Toc97037832"/>
      <w:bookmarkStart w:id="1698" w:name="_Toc100940042"/>
      <w:bookmarkStart w:id="1699" w:name="_Toc104546908"/>
      <w:bookmarkStart w:id="1700" w:name="_Toc112937955"/>
      <w:bookmarkStart w:id="1701" w:name="_Toc120681651"/>
      <w:bookmarkStart w:id="1702" w:name="_Toc114134712"/>
      <w:bookmarkStart w:id="1703" w:name="_Toc133434838"/>
      <w:bookmarkStart w:id="1704" w:name="_Toc138694021"/>
      <w:r>
        <w:lastRenderedPageBreak/>
        <w:t>Annex A (normative):</w:t>
      </w:r>
      <w:r>
        <w:br/>
        <w:t>OpenAPI specification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E93BFF9" w14:textId="77777777" w:rsidR="00E9750A" w:rsidRDefault="00A16F12">
      <w:pPr>
        <w:pStyle w:val="Heading1"/>
      </w:pPr>
      <w:bookmarkStart w:id="1705" w:name="_Toc94020431"/>
      <w:bookmarkStart w:id="1706" w:name="_Toc72767062"/>
      <w:bookmarkStart w:id="1707" w:name="_Toc72766495"/>
      <w:bookmarkStart w:id="1708" w:name="_Toc510696651"/>
      <w:bookmarkStart w:id="1709" w:name="_Toc35971451"/>
      <w:bookmarkStart w:id="1710" w:name="_Toc36812182"/>
      <w:bookmarkStart w:id="1711" w:name="_Toc73042514"/>
      <w:bookmarkStart w:id="1712" w:name="_Toc81242858"/>
      <w:bookmarkStart w:id="1713" w:name="_Toc89426644"/>
      <w:bookmarkStart w:id="1714" w:name="_Toc97034965"/>
      <w:bookmarkStart w:id="1715" w:name="_Toc120681652"/>
      <w:bookmarkStart w:id="1716" w:name="_Toc112937956"/>
      <w:bookmarkStart w:id="1717" w:name="_Toc114134713"/>
      <w:bookmarkStart w:id="1718" w:name="_Toc100940043"/>
      <w:bookmarkStart w:id="1719" w:name="_Toc104546909"/>
      <w:bookmarkStart w:id="1720" w:name="_Toc97037833"/>
      <w:bookmarkStart w:id="1721" w:name="_Toc133434839"/>
      <w:bookmarkStart w:id="1722" w:name="_Toc138694022"/>
      <w:r>
        <w:t>A.1</w:t>
      </w:r>
      <w:r>
        <w:tab/>
        <w:t>General</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2538771F" w14:textId="77777777" w:rsidR="00E9750A" w:rsidRDefault="00A16F12">
      <w:bookmarkStart w:id="172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172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1725" w:name="_Toc114134714"/>
      <w:bookmarkStart w:id="1726" w:name="_Toc120681653"/>
      <w:bookmarkStart w:id="1727" w:name="_Toc112937957"/>
      <w:bookmarkStart w:id="1728" w:name="_Toc100940044"/>
      <w:bookmarkStart w:id="1729" w:name="_Toc104546910"/>
      <w:bookmarkStart w:id="1730" w:name="_Toc97037834"/>
      <w:bookmarkStart w:id="1731" w:name="_Toc97034966"/>
      <w:bookmarkStart w:id="1732" w:name="_Toc94020432"/>
      <w:bookmarkStart w:id="1733" w:name="_Toc81242859"/>
      <w:bookmarkStart w:id="1734" w:name="_Toc89426645"/>
      <w:bookmarkStart w:id="1735" w:name="_Toc73042515"/>
      <w:bookmarkStart w:id="1736" w:name="_Toc72766496"/>
      <w:bookmarkStart w:id="1737" w:name="_Toc72767063"/>
      <w:bookmarkStart w:id="1738" w:name="_Toc133434840"/>
      <w:bookmarkStart w:id="1739" w:name="_Toc138694023"/>
      <w:bookmarkEnd w:id="1723"/>
      <w:bookmarkEnd w:id="1724"/>
      <w:r>
        <w:t>A.2</w:t>
      </w:r>
      <w:r>
        <w:tab/>
        <w:t>Nadrf_DataManagement API</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2FAD3469" w:rsidR="00E9750A" w:rsidRDefault="00A16F12">
      <w:pPr>
        <w:pStyle w:val="PL"/>
        <w:rPr>
          <w:lang w:val="en-US" w:eastAsia="en-IN"/>
        </w:rPr>
      </w:pPr>
      <w:r>
        <w:rPr>
          <w:lang w:val="en-IN" w:eastAsia="en-IN"/>
        </w:rPr>
        <w:t xml:space="preserve">  version: 1.1.0-</w:t>
      </w:r>
      <w:r>
        <w:rPr>
          <w:lang w:val="en-US" w:eastAsia="en-IN"/>
        </w:rPr>
        <w:t>alpha.</w:t>
      </w:r>
      <w:r w:rsidR="007D661F">
        <w:rPr>
          <w:lang w:val="en-US" w:eastAsia="en-IN"/>
        </w:rPr>
        <w:t>3</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2C06D3F" w:rsidR="00E9750A" w:rsidRDefault="00A16F12">
      <w:pPr>
        <w:pStyle w:val="PL"/>
        <w:rPr>
          <w:lang w:val="en-IN" w:eastAsia="en-IN"/>
        </w:rPr>
      </w:pPr>
      <w:r>
        <w:rPr>
          <w:lang w:val="en-IN" w:eastAsia="en-IN"/>
        </w:rPr>
        <w:t xml:space="preserve">  description: </w:t>
      </w:r>
      <w:r>
        <w:t>3GPP TS 29.575 V18.</w:t>
      </w:r>
      <w:r w:rsidR="007D661F">
        <w:t>2</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1740"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lastRenderedPageBreak/>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lastRenderedPageBreak/>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03484C7A" w14:textId="77777777" w:rsidR="00F90D45" w:rsidRDefault="00F90D45" w:rsidP="00F90D45">
      <w:pPr>
        <w:pStyle w:val="PL"/>
        <w:rPr>
          <w:lang w:val="en-IN" w:eastAsia="en-IN"/>
        </w:rPr>
      </w:pPr>
      <w:r>
        <w:rPr>
          <w:lang w:val="en-IN" w:eastAsia="en-IN"/>
        </w:rPr>
        <w:t xml:space="preserve">      properties:</w:t>
      </w:r>
    </w:p>
    <w:p w14:paraId="07AA9D1F" w14:textId="77777777" w:rsidR="00F90D45" w:rsidRDefault="00F90D45" w:rsidP="00F90D45">
      <w:pPr>
        <w:pStyle w:val="PL"/>
        <w:rPr>
          <w:lang w:val="en-IN" w:eastAsia="en-IN"/>
        </w:rPr>
      </w:pPr>
      <w:r>
        <w:rPr>
          <w:lang w:val="en-IN" w:eastAsia="en-IN"/>
        </w:rPr>
        <w:t xml:space="preserve">        amfDataSub:</w:t>
      </w:r>
    </w:p>
    <w:p w14:paraId="375A559A" w14:textId="77777777" w:rsidR="00F90D45" w:rsidRDefault="00F90D45" w:rsidP="00F90D45">
      <w:pPr>
        <w:pStyle w:val="PL"/>
        <w:rPr>
          <w:lang w:val="en-IN" w:eastAsia="en-IN"/>
        </w:rPr>
      </w:pPr>
      <w:r>
        <w:rPr>
          <w:lang w:val="en-IN" w:eastAsia="en-IN"/>
        </w:rPr>
        <w:t xml:space="preserve">          $ref: 'TS29518_Namf_EventExposure.yaml#/components/schemas/AmfEventSubscription'</w:t>
      </w:r>
    </w:p>
    <w:p w14:paraId="1F92CD47" w14:textId="77777777" w:rsidR="00F90D45" w:rsidRDefault="00F90D45" w:rsidP="00F90D45">
      <w:pPr>
        <w:pStyle w:val="PL"/>
        <w:rPr>
          <w:lang w:val="en-IN" w:eastAsia="en-IN"/>
        </w:rPr>
      </w:pPr>
      <w:r>
        <w:rPr>
          <w:lang w:val="en-IN" w:eastAsia="en-IN"/>
        </w:rPr>
        <w:t xml:space="preserve">        smfDataSub:</w:t>
      </w:r>
    </w:p>
    <w:p w14:paraId="5DD9ED44" w14:textId="77777777" w:rsidR="00F90D45" w:rsidRDefault="00F90D45" w:rsidP="00F90D45">
      <w:pPr>
        <w:pStyle w:val="PL"/>
        <w:rPr>
          <w:lang w:val="en-IN" w:eastAsia="en-IN"/>
        </w:rPr>
      </w:pPr>
      <w:r>
        <w:rPr>
          <w:lang w:val="en-IN" w:eastAsia="en-IN"/>
        </w:rPr>
        <w:t xml:space="preserve">          $ref: 'TS29508_Nsmf_EventExposure.yaml#/components/schemas/NsmfEventExposure'</w:t>
      </w:r>
    </w:p>
    <w:p w14:paraId="0C7026B1" w14:textId="77777777" w:rsidR="00F90D45" w:rsidRDefault="00F90D45" w:rsidP="00F90D45">
      <w:pPr>
        <w:pStyle w:val="PL"/>
        <w:rPr>
          <w:lang w:val="en-IN" w:eastAsia="en-IN"/>
        </w:rPr>
      </w:pPr>
      <w:r>
        <w:rPr>
          <w:lang w:val="en-IN" w:eastAsia="en-IN"/>
        </w:rPr>
        <w:t xml:space="preserve">        udmDataSub:</w:t>
      </w:r>
    </w:p>
    <w:p w14:paraId="458917BC" w14:textId="77777777" w:rsidR="00F90D45" w:rsidRDefault="00F90D45" w:rsidP="00F90D45">
      <w:pPr>
        <w:pStyle w:val="PL"/>
        <w:rPr>
          <w:lang w:val="en-IN" w:eastAsia="en-IN"/>
        </w:rPr>
      </w:pPr>
      <w:r>
        <w:rPr>
          <w:lang w:val="en-IN" w:eastAsia="en-IN"/>
        </w:rPr>
        <w:t xml:space="preserve">          $ref: 'TS29503_Nudm_EE.yaml#/components/schemas/EeSubscription'</w:t>
      </w:r>
    </w:p>
    <w:p w14:paraId="3760736B" w14:textId="77777777" w:rsidR="00F90D45" w:rsidRDefault="00F90D45" w:rsidP="00F90D45">
      <w:pPr>
        <w:pStyle w:val="PL"/>
        <w:rPr>
          <w:lang w:val="en-IN" w:eastAsia="en-IN"/>
        </w:rPr>
      </w:pPr>
      <w:r>
        <w:rPr>
          <w:lang w:val="en-IN" w:eastAsia="en-IN"/>
        </w:rPr>
        <w:t xml:space="preserve">        afDataSub:</w:t>
      </w:r>
    </w:p>
    <w:p w14:paraId="0A38ADD6" w14:textId="77777777" w:rsidR="00F90D45" w:rsidRDefault="00F90D45" w:rsidP="00F90D45">
      <w:pPr>
        <w:pStyle w:val="PL"/>
        <w:rPr>
          <w:lang w:val="en-IN" w:eastAsia="en-IN"/>
        </w:rPr>
      </w:pPr>
      <w:r>
        <w:rPr>
          <w:lang w:val="en-IN" w:eastAsia="en-IN"/>
        </w:rPr>
        <w:t xml:space="preserve">          $ref: 'TS29517_Naf_EventExposure.yaml#/components/schemas/AfEventExposureSubsc'</w:t>
      </w:r>
    </w:p>
    <w:p w14:paraId="3B7195AD" w14:textId="77777777" w:rsidR="00F90D45" w:rsidRDefault="00F90D45" w:rsidP="00F90D45">
      <w:pPr>
        <w:pStyle w:val="PL"/>
        <w:rPr>
          <w:lang w:val="en-IN" w:eastAsia="en-IN"/>
        </w:rPr>
      </w:pPr>
      <w:r>
        <w:rPr>
          <w:lang w:val="en-IN" w:eastAsia="en-IN"/>
        </w:rPr>
        <w:t xml:space="preserve">        nefDataSub:</w:t>
      </w:r>
    </w:p>
    <w:p w14:paraId="0F87EAC3" w14:textId="77777777" w:rsidR="00F90D45" w:rsidRDefault="00F90D45" w:rsidP="00F90D45">
      <w:pPr>
        <w:pStyle w:val="PL"/>
        <w:rPr>
          <w:lang w:val="en-IN" w:eastAsia="en-IN"/>
        </w:rPr>
      </w:pPr>
      <w:r>
        <w:rPr>
          <w:lang w:val="en-IN" w:eastAsia="en-IN"/>
        </w:rPr>
        <w:t xml:space="preserve">          $ref: 'TS29591_Nnef_EventExposure.yaml#/components/schemas/NefEventExposureSubsc'</w:t>
      </w:r>
    </w:p>
    <w:p w14:paraId="6C45F74E" w14:textId="77777777" w:rsidR="00F90D45" w:rsidRDefault="00F90D45" w:rsidP="00F90D45">
      <w:pPr>
        <w:pStyle w:val="PL"/>
        <w:rPr>
          <w:lang w:val="en-IN" w:eastAsia="en-IN"/>
        </w:rPr>
      </w:pPr>
      <w:r>
        <w:rPr>
          <w:lang w:val="en-IN" w:eastAsia="en-IN"/>
        </w:rPr>
        <w:t xml:space="preserve">        nrfDataSub:</w:t>
      </w:r>
    </w:p>
    <w:p w14:paraId="532D5B94" w14:textId="77777777" w:rsidR="00F90D45" w:rsidRDefault="00F90D45" w:rsidP="00F90D45">
      <w:pPr>
        <w:pStyle w:val="PL"/>
        <w:rPr>
          <w:lang w:val="en-IN" w:eastAsia="en-IN"/>
        </w:rPr>
      </w:pPr>
      <w:r>
        <w:rPr>
          <w:lang w:val="en-IN" w:eastAsia="en-IN"/>
        </w:rPr>
        <w:t xml:space="preserve">          $ref: 'TS29510_Nnrf_NFManagement.yaml#/components/schemas/SubscriptionData'</w:t>
      </w:r>
    </w:p>
    <w:p w14:paraId="0E1F1A81" w14:textId="77777777" w:rsidR="00F90D45" w:rsidRDefault="00F90D45" w:rsidP="00F90D45">
      <w:pPr>
        <w:pStyle w:val="PL"/>
        <w:rPr>
          <w:lang w:val="en-IN" w:eastAsia="en-IN"/>
        </w:rPr>
      </w:pPr>
      <w:r>
        <w:rPr>
          <w:lang w:val="en-IN" w:eastAsia="en-IN"/>
        </w:rPr>
        <w:t xml:space="preserve">        nsacfDataSub:</w:t>
      </w:r>
    </w:p>
    <w:p w14:paraId="5A488341" w14:textId="77777777" w:rsidR="00F90D45" w:rsidRDefault="00F90D45" w:rsidP="00F90D45">
      <w:pPr>
        <w:pStyle w:val="PL"/>
        <w:rPr>
          <w:lang w:val="en-IN" w:eastAsia="en-IN"/>
        </w:rPr>
      </w:pPr>
      <w:r>
        <w:rPr>
          <w:lang w:val="en-IN" w:eastAsia="en-IN"/>
        </w:rPr>
        <w:t xml:space="preserve">          $ref: 'TS29536_Nnsacf_SliceEventExposure.yaml#/components/schemas/SACEventSubscription'</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lastRenderedPageBreak/>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D1E5EDE" w14:textId="77777777" w:rsidR="00F90D45" w:rsidRDefault="00F90D45" w:rsidP="00F90D45"/>
    <w:p w14:paraId="2B50451C" w14:textId="4B035ACA" w:rsidR="00E9750A" w:rsidRDefault="00A16F12" w:rsidP="002C3934">
      <w:pPr>
        <w:pStyle w:val="Heading8"/>
      </w:pPr>
      <w:r>
        <w:br w:type="page"/>
      </w:r>
      <w:bookmarkStart w:id="1741" w:name="_Toc112937958"/>
      <w:bookmarkStart w:id="1742" w:name="_Toc104546911"/>
      <w:bookmarkStart w:id="1743" w:name="_Toc100940045"/>
      <w:bookmarkStart w:id="1744" w:name="_Toc97037835"/>
      <w:bookmarkStart w:id="1745" w:name="_Toc94020433"/>
      <w:bookmarkStart w:id="1746" w:name="_Toc97034967"/>
      <w:bookmarkStart w:id="1747" w:name="_Toc89426646"/>
      <w:bookmarkStart w:id="1748" w:name="_Toc81242860"/>
      <w:bookmarkStart w:id="1749" w:name="_Toc2086459"/>
      <w:bookmarkStart w:id="1750" w:name="_Toc72767064"/>
      <w:bookmarkStart w:id="1751" w:name="_Toc73042516"/>
      <w:bookmarkStart w:id="1752" w:name="_Toc72766497"/>
      <w:bookmarkStart w:id="1753" w:name="_Toc114134715"/>
      <w:bookmarkStart w:id="1754" w:name="_Toc120681654"/>
      <w:bookmarkStart w:id="1755" w:name="_Toc133434841"/>
      <w:bookmarkStart w:id="1756" w:name="_Toc138694024"/>
      <w:bookmarkEnd w:id="1740"/>
      <w:r>
        <w:lastRenderedPageBreak/>
        <w:t>Annex B (informative):</w:t>
      </w:r>
      <w:r>
        <w:br/>
        <w:t>Change history</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997"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42"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15"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19"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16"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725"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2"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997"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2C3934">
            <w:pPr>
              <w:pStyle w:val="TAC"/>
              <w:rPr>
                <w:sz w:val="16"/>
                <w:szCs w:val="16"/>
              </w:rPr>
            </w:pPr>
          </w:p>
        </w:tc>
        <w:tc>
          <w:tcPr>
            <w:tcW w:w="515" w:type="dxa"/>
            <w:shd w:val="solid" w:color="FFFFFF" w:fill="auto"/>
          </w:tcPr>
          <w:p w14:paraId="3A218337" w14:textId="2A5AFD96" w:rsidR="002C3934" w:rsidRPr="00481D2D" w:rsidRDefault="002C3934" w:rsidP="002C3934">
            <w:pPr>
              <w:pStyle w:val="TAL"/>
              <w:rPr>
                <w:sz w:val="16"/>
                <w:szCs w:val="16"/>
              </w:rPr>
            </w:pPr>
          </w:p>
        </w:tc>
        <w:tc>
          <w:tcPr>
            <w:tcW w:w="419" w:type="dxa"/>
            <w:shd w:val="solid" w:color="FFFFFF" w:fill="auto"/>
          </w:tcPr>
          <w:p w14:paraId="32B3B7D9" w14:textId="7FBF268D" w:rsidR="002C3934" w:rsidRPr="00481D2D" w:rsidRDefault="002C3934" w:rsidP="002C3934">
            <w:pPr>
              <w:pStyle w:val="TAR"/>
              <w:rPr>
                <w:sz w:val="16"/>
                <w:szCs w:val="16"/>
              </w:rPr>
            </w:pPr>
          </w:p>
        </w:tc>
        <w:tc>
          <w:tcPr>
            <w:tcW w:w="416" w:type="dxa"/>
            <w:shd w:val="solid" w:color="FFFFFF" w:fill="auto"/>
          </w:tcPr>
          <w:p w14:paraId="33A0E057" w14:textId="6336DEDD" w:rsidR="002C3934" w:rsidRPr="00481D2D" w:rsidRDefault="002C3934" w:rsidP="002C3934">
            <w:pPr>
              <w:pStyle w:val="TAC"/>
              <w:rPr>
                <w:sz w:val="16"/>
                <w:szCs w:val="16"/>
              </w:rPr>
            </w:pPr>
          </w:p>
        </w:tc>
        <w:tc>
          <w:tcPr>
            <w:tcW w:w="4725"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997"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15" w:type="dxa"/>
            <w:shd w:val="solid" w:color="FFFFFF" w:fill="auto"/>
          </w:tcPr>
          <w:p w14:paraId="33C41A8B" w14:textId="0623F401" w:rsidR="002C3934" w:rsidRPr="00481D2D" w:rsidRDefault="002C3934" w:rsidP="002C3934">
            <w:pPr>
              <w:pStyle w:val="TAL"/>
              <w:rPr>
                <w:sz w:val="16"/>
                <w:szCs w:val="16"/>
              </w:rPr>
            </w:pPr>
          </w:p>
        </w:tc>
        <w:tc>
          <w:tcPr>
            <w:tcW w:w="419" w:type="dxa"/>
            <w:shd w:val="solid" w:color="FFFFFF" w:fill="auto"/>
          </w:tcPr>
          <w:p w14:paraId="053B177F" w14:textId="2C54834F" w:rsidR="002C3934" w:rsidRPr="00481D2D" w:rsidRDefault="002C3934" w:rsidP="002C3934">
            <w:pPr>
              <w:pStyle w:val="TAR"/>
              <w:rPr>
                <w:sz w:val="16"/>
                <w:szCs w:val="16"/>
              </w:rPr>
            </w:pPr>
          </w:p>
        </w:tc>
        <w:tc>
          <w:tcPr>
            <w:tcW w:w="416" w:type="dxa"/>
            <w:shd w:val="solid" w:color="FFFFFF" w:fill="auto"/>
          </w:tcPr>
          <w:p w14:paraId="4701242D" w14:textId="413E4956" w:rsidR="002C3934" w:rsidRPr="00481D2D" w:rsidRDefault="002C3934" w:rsidP="002C3934">
            <w:pPr>
              <w:pStyle w:val="TAC"/>
              <w:rPr>
                <w:sz w:val="16"/>
                <w:szCs w:val="16"/>
              </w:rPr>
            </w:pPr>
          </w:p>
        </w:tc>
        <w:tc>
          <w:tcPr>
            <w:tcW w:w="4725"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2C3934">
            <w:pPr>
              <w:pStyle w:val="TAL"/>
              <w:rPr>
                <w:sz w:val="16"/>
                <w:szCs w:val="16"/>
              </w:rPr>
            </w:pPr>
          </w:p>
        </w:tc>
        <w:tc>
          <w:tcPr>
            <w:tcW w:w="419" w:type="dxa"/>
            <w:shd w:val="solid" w:color="FFFFFF" w:fill="auto"/>
          </w:tcPr>
          <w:p w14:paraId="1A11EE92" w14:textId="77777777" w:rsidR="002C3934" w:rsidRPr="00481D2D" w:rsidRDefault="002C3934" w:rsidP="002C3934">
            <w:pPr>
              <w:pStyle w:val="TAR"/>
              <w:rPr>
                <w:sz w:val="16"/>
                <w:szCs w:val="16"/>
              </w:rPr>
            </w:pPr>
          </w:p>
        </w:tc>
        <w:tc>
          <w:tcPr>
            <w:tcW w:w="416" w:type="dxa"/>
            <w:shd w:val="solid" w:color="FFFFFF" w:fill="auto"/>
          </w:tcPr>
          <w:p w14:paraId="3CFA2963" w14:textId="4580A1AD" w:rsidR="002C3934" w:rsidRPr="00481D2D" w:rsidRDefault="002C3934" w:rsidP="002C3934">
            <w:pPr>
              <w:pStyle w:val="TAC"/>
              <w:rPr>
                <w:sz w:val="16"/>
                <w:szCs w:val="16"/>
              </w:rPr>
            </w:pPr>
          </w:p>
        </w:tc>
        <w:tc>
          <w:tcPr>
            <w:tcW w:w="4725"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2C3934">
            <w:pPr>
              <w:pStyle w:val="TAL"/>
              <w:rPr>
                <w:sz w:val="16"/>
                <w:szCs w:val="16"/>
              </w:rPr>
            </w:pPr>
          </w:p>
        </w:tc>
        <w:tc>
          <w:tcPr>
            <w:tcW w:w="419" w:type="dxa"/>
            <w:shd w:val="solid" w:color="FFFFFF" w:fill="auto"/>
          </w:tcPr>
          <w:p w14:paraId="19909626" w14:textId="77777777" w:rsidR="002C3934" w:rsidRPr="00481D2D" w:rsidRDefault="002C3934" w:rsidP="002C3934">
            <w:pPr>
              <w:pStyle w:val="TAR"/>
              <w:rPr>
                <w:sz w:val="16"/>
                <w:szCs w:val="16"/>
              </w:rPr>
            </w:pPr>
          </w:p>
        </w:tc>
        <w:tc>
          <w:tcPr>
            <w:tcW w:w="416" w:type="dxa"/>
            <w:shd w:val="solid" w:color="FFFFFF" w:fill="auto"/>
          </w:tcPr>
          <w:p w14:paraId="5ADCEAFF" w14:textId="61F6E9CC" w:rsidR="002C3934" w:rsidRPr="00481D2D" w:rsidRDefault="002C3934" w:rsidP="002C3934">
            <w:pPr>
              <w:pStyle w:val="TAC"/>
              <w:rPr>
                <w:sz w:val="16"/>
                <w:szCs w:val="16"/>
              </w:rPr>
            </w:pPr>
          </w:p>
        </w:tc>
        <w:tc>
          <w:tcPr>
            <w:tcW w:w="4725"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2C3934">
            <w:pPr>
              <w:pStyle w:val="TAL"/>
              <w:rPr>
                <w:sz w:val="16"/>
                <w:szCs w:val="16"/>
              </w:rPr>
            </w:pPr>
          </w:p>
        </w:tc>
        <w:tc>
          <w:tcPr>
            <w:tcW w:w="419" w:type="dxa"/>
            <w:shd w:val="solid" w:color="FFFFFF" w:fill="auto"/>
          </w:tcPr>
          <w:p w14:paraId="7C22E9F4" w14:textId="428E7F4F" w:rsidR="002C3934" w:rsidRPr="00481D2D" w:rsidRDefault="002C3934" w:rsidP="002C3934">
            <w:pPr>
              <w:pStyle w:val="TAR"/>
              <w:rPr>
                <w:sz w:val="16"/>
                <w:szCs w:val="16"/>
              </w:rPr>
            </w:pPr>
          </w:p>
        </w:tc>
        <w:tc>
          <w:tcPr>
            <w:tcW w:w="416" w:type="dxa"/>
            <w:shd w:val="solid" w:color="FFFFFF" w:fill="auto"/>
          </w:tcPr>
          <w:p w14:paraId="627633AB" w14:textId="6FB6D111" w:rsidR="002C3934" w:rsidRPr="00481D2D" w:rsidRDefault="002C3934" w:rsidP="002C3934">
            <w:pPr>
              <w:pStyle w:val="TAC"/>
              <w:rPr>
                <w:sz w:val="16"/>
                <w:szCs w:val="16"/>
              </w:rPr>
            </w:pPr>
          </w:p>
        </w:tc>
        <w:tc>
          <w:tcPr>
            <w:tcW w:w="4725"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2C3934">
            <w:pPr>
              <w:pStyle w:val="TAL"/>
              <w:rPr>
                <w:sz w:val="16"/>
                <w:szCs w:val="16"/>
              </w:rPr>
            </w:pPr>
          </w:p>
        </w:tc>
        <w:tc>
          <w:tcPr>
            <w:tcW w:w="419" w:type="dxa"/>
            <w:shd w:val="solid" w:color="FFFFFF" w:fill="auto"/>
          </w:tcPr>
          <w:p w14:paraId="5C4EB8CA" w14:textId="77777777" w:rsidR="002C3934" w:rsidRPr="00481D2D" w:rsidRDefault="002C3934" w:rsidP="002C3934">
            <w:pPr>
              <w:pStyle w:val="TAR"/>
              <w:rPr>
                <w:sz w:val="16"/>
                <w:szCs w:val="16"/>
              </w:rPr>
            </w:pPr>
          </w:p>
        </w:tc>
        <w:tc>
          <w:tcPr>
            <w:tcW w:w="416" w:type="dxa"/>
            <w:shd w:val="solid" w:color="FFFFFF" w:fill="auto"/>
          </w:tcPr>
          <w:p w14:paraId="53140169" w14:textId="1B4A7BFF" w:rsidR="002C3934" w:rsidRPr="00481D2D" w:rsidRDefault="002C3934" w:rsidP="002C3934">
            <w:pPr>
              <w:pStyle w:val="TAC"/>
              <w:rPr>
                <w:sz w:val="16"/>
                <w:szCs w:val="16"/>
              </w:rPr>
            </w:pPr>
          </w:p>
        </w:tc>
        <w:tc>
          <w:tcPr>
            <w:tcW w:w="4725"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997"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42"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15" w:type="dxa"/>
            <w:shd w:val="solid" w:color="FFFFFF" w:fill="auto"/>
          </w:tcPr>
          <w:p w14:paraId="71B1E99F" w14:textId="7B073FBC" w:rsidR="002C3934" w:rsidRPr="00481D2D" w:rsidRDefault="002C3934" w:rsidP="002C3934">
            <w:pPr>
              <w:pStyle w:val="TAL"/>
              <w:rPr>
                <w:sz w:val="16"/>
                <w:szCs w:val="16"/>
              </w:rPr>
            </w:pPr>
          </w:p>
        </w:tc>
        <w:tc>
          <w:tcPr>
            <w:tcW w:w="419" w:type="dxa"/>
            <w:shd w:val="solid" w:color="FFFFFF" w:fill="auto"/>
          </w:tcPr>
          <w:p w14:paraId="515C6BC7" w14:textId="77777777" w:rsidR="002C3934" w:rsidRPr="00481D2D" w:rsidRDefault="002C3934" w:rsidP="002C3934">
            <w:pPr>
              <w:pStyle w:val="TAR"/>
              <w:rPr>
                <w:sz w:val="16"/>
                <w:szCs w:val="16"/>
              </w:rPr>
            </w:pPr>
          </w:p>
        </w:tc>
        <w:tc>
          <w:tcPr>
            <w:tcW w:w="416" w:type="dxa"/>
            <w:shd w:val="solid" w:color="FFFFFF" w:fill="auto"/>
          </w:tcPr>
          <w:p w14:paraId="619F843D" w14:textId="6024FC8A" w:rsidR="002C3934" w:rsidRPr="00481D2D" w:rsidRDefault="002C3934" w:rsidP="002C3934">
            <w:pPr>
              <w:pStyle w:val="TAC"/>
              <w:rPr>
                <w:sz w:val="16"/>
                <w:szCs w:val="16"/>
              </w:rPr>
            </w:pPr>
          </w:p>
        </w:tc>
        <w:tc>
          <w:tcPr>
            <w:tcW w:w="4725"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997"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42"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15" w:type="dxa"/>
            <w:shd w:val="solid" w:color="FFFFFF" w:fill="auto"/>
          </w:tcPr>
          <w:p w14:paraId="7AA91412" w14:textId="77777777" w:rsidR="002C3934" w:rsidRPr="00481D2D" w:rsidRDefault="002C3934" w:rsidP="002C3934">
            <w:pPr>
              <w:pStyle w:val="TAL"/>
              <w:rPr>
                <w:sz w:val="16"/>
                <w:szCs w:val="16"/>
              </w:rPr>
            </w:pPr>
          </w:p>
        </w:tc>
        <w:tc>
          <w:tcPr>
            <w:tcW w:w="419" w:type="dxa"/>
            <w:shd w:val="solid" w:color="FFFFFF" w:fill="auto"/>
          </w:tcPr>
          <w:p w14:paraId="4373E80E" w14:textId="77777777" w:rsidR="002C3934" w:rsidRPr="00481D2D" w:rsidRDefault="002C3934" w:rsidP="002C3934">
            <w:pPr>
              <w:pStyle w:val="TAR"/>
              <w:rPr>
                <w:sz w:val="16"/>
                <w:szCs w:val="16"/>
              </w:rPr>
            </w:pPr>
          </w:p>
        </w:tc>
        <w:tc>
          <w:tcPr>
            <w:tcW w:w="416" w:type="dxa"/>
            <w:shd w:val="solid" w:color="FFFFFF" w:fill="auto"/>
          </w:tcPr>
          <w:p w14:paraId="509A421E" w14:textId="77777777" w:rsidR="002C3934" w:rsidRPr="00481D2D" w:rsidRDefault="002C3934" w:rsidP="002C3934">
            <w:pPr>
              <w:pStyle w:val="TAC"/>
              <w:rPr>
                <w:sz w:val="16"/>
                <w:szCs w:val="16"/>
              </w:rPr>
            </w:pPr>
          </w:p>
        </w:tc>
        <w:tc>
          <w:tcPr>
            <w:tcW w:w="4725"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2"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997"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42"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15"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997"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42"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15" w:type="dxa"/>
            <w:shd w:val="solid" w:color="FFFFFF" w:fill="auto"/>
          </w:tcPr>
          <w:p w14:paraId="356D8C14" w14:textId="555FF21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997"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42"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15" w:type="dxa"/>
            <w:shd w:val="solid" w:color="FFFFFF" w:fill="auto"/>
          </w:tcPr>
          <w:p w14:paraId="7FB659AB" w14:textId="550D676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997"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42"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15" w:type="dxa"/>
            <w:shd w:val="solid" w:color="FFFFFF" w:fill="auto"/>
          </w:tcPr>
          <w:p w14:paraId="6BF5CAE8" w14:textId="30F2C77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2C3934">
            <w:pPr>
              <w:pStyle w:val="TAR"/>
              <w:rPr>
                <w:sz w:val="16"/>
                <w:szCs w:val="16"/>
                <w:lang w:eastAsia="zh-CN"/>
              </w:rPr>
            </w:pPr>
          </w:p>
        </w:tc>
        <w:tc>
          <w:tcPr>
            <w:tcW w:w="416"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2C3934">
            <w:pPr>
              <w:pStyle w:val="TAL"/>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997"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42"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15" w:type="dxa"/>
            <w:shd w:val="solid" w:color="FFFFFF" w:fill="auto"/>
          </w:tcPr>
          <w:p w14:paraId="5CA933ED" w14:textId="689015B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997"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42"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15" w:type="dxa"/>
            <w:shd w:val="solid" w:color="FFFFFF" w:fill="auto"/>
          </w:tcPr>
          <w:p w14:paraId="2337B3A4" w14:textId="0F237DD3"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997"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42"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15" w:type="dxa"/>
            <w:shd w:val="solid" w:color="FFFFFF" w:fill="auto"/>
          </w:tcPr>
          <w:p w14:paraId="2F5969EB" w14:textId="2CF4A5D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997"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42"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15" w:type="dxa"/>
            <w:shd w:val="solid" w:color="FFFFFF" w:fill="auto"/>
          </w:tcPr>
          <w:p w14:paraId="620CF59A" w14:textId="48BBA52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2C3934">
            <w:pPr>
              <w:pStyle w:val="TAR"/>
              <w:rPr>
                <w:sz w:val="16"/>
                <w:szCs w:val="16"/>
                <w:lang w:eastAsia="zh-CN"/>
              </w:rPr>
            </w:pPr>
          </w:p>
        </w:tc>
        <w:tc>
          <w:tcPr>
            <w:tcW w:w="416"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997"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42"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15" w:type="dxa"/>
            <w:shd w:val="solid" w:color="FFFFFF" w:fill="auto"/>
          </w:tcPr>
          <w:p w14:paraId="129B2B3E" w14:textId="6BE01470"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997"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42"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15" w:type="dxa"/>
            <w:shd w:val="solid" w:color="FFFFFF" w:fill="auto"/>
          </w:tcPr>
          <w:p w14:paraId="747CB660" w14:textId="11EC527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997"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42"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15" w:type="dxa"/>
            <w:shd w:val="solid" w:color="FFFFFF" w:fill="auto"/>
          </w:tcPr>
          <w:p w14:paraId="3E981543" w14:textId="21F7D62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2C3934">
            <w:pPr>
              <w:pStyle w:val="TAR"/>
              <w:rPr>
                <w:sz w:val="16"/>
                <w:szCs w:val="16"/>
                <w:lang w:eastAsia="zh-CN"/>
              </w:rPr>
            </w:pPr>
          </w:p>
        </w:tc>
        <w:tc>
          <w:tcPr>
            <w:tcW w:w="416"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997"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42"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15" w:type="dxa"/>
            <w:shd w:val="solid" w:color="FFFFFF" w:fill="auto"/>
          </w:tcPr>
          <w:p w14:paraId="5CF1D9CF" w14:textId="563BB7F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997"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42"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15" w:type="dxa"/>
            <w:shd w:val="solid" w:color="FFFFFF" w:fill="auto"/>
          </w:tcPr>
          <w:p w14:paraId="1D6039AD" w14:textId="2327475E"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2C3934">
            <w:pPr>
              <w:pStyle w:val="TAR"/>
              <w:rPr>
                <w:sz w:val="16"/>
                <w:szCs w:val="16"/>
                <w:lang w:eastAsia="zh-CN"/>
              </w:rPr>
            </w:pPr>
          </w:p>
        </w:tc>
        <w:tc>
          <w:tcPr>
            <w:tcW w:w="416"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997"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42"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15" w:type="dxa"/>
            <w:shd w:val="solid" w:color="FFFFFF" w:fill="auto"/>
          </w:tcPr>
          <w:p w14:paraId="6F81D07F" w14:textId="390255CA"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2C3934">
            <w:pPr>
              <w:pStyle w:val="TAR"/>
              <w:rPr>
                <w:sz w:val="16"/>
                <w:szCs w:val="16"/>
                <w:lang w:eastAsia="zh-CN"/>
              </w:rPr>
            </w:pPr>
          </w:p>
        </w:tc>
        <w:tc>
          <w:tcPr>
            <w:tcW w:w="416"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997"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42"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15" w:type="dxa"/>
            <w:shd w:val="solid" w:color="FFFFFF" w:fill="auto"/>
          </w:tcPr>
          <w:p w14:paraId="33774FE1" w14:textId="5A55D2B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997"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42"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15" w:type="dxa"/>
            <w:shd w:val="solid" w:color="FFFFFF" w:fill="auto"/>
          </w:tcPr>
          <w:p w14:paraId="03698486" w14:textId="6337C95D" w:rsidR="002C3934" w:rsidRDefault="002C3934" w:rsidP="002C3934">
            <w:pPr>
              <w:pStyle w:val="TAL"/>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2C3934">
            <w:pPr>
              <w:pStyle w:val="TAR"/>
              <w:rPr>
                <w:sz w:val="16"/>
                <w:szCs w:val="16"/>
                <w:lang w:eastAsia="zh-CN"/>
              </w:rPr>
            </w:pPr>
          </w:p>
        </w:tc>
        <w:tc>
          <w:tcPr>
            <w:tcW w:w="416"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997"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997"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997"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997"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997"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2C3934">
            <w:pPr>
              <w:pStyle w:val="TAC"/>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2C3934">
            <w:pPr>
              <w:pStyle w:val="TAR"/>
              <w:rPr>
                <w:sz w:val="16"/>
                <w:szCs w:val="16"/>
                <w:lang w:eastAsia="zh-CN"/>
              </w:rPr>
            </w:pPr>
          </w:p>
        </w:tc>
        <w:tc>
          <w:tcPr>
            <w:tcW w:w="416" w:type="dxa"/>
            <w:shd w:val="solid" w:color="FFFFFF" w:fill="auto"/>
          </w:tcPr>
          <w:p w14:paraId="2124419A" w14:textId="77DA864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997"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2C3934">
            <w:pPr>
              <w:pStyle w:val="TAC"/>
              <w:rPr>
                <w:sz w:val="16"/>
                <w:szCs w:val="16"/>
              </w:rPr>
            </w:pPr>
            <w:r>
              <w:rPr>
                <w:sz w:val="16"/>
                <w:szCs w:val="16"/>
              </w:rPr>
              <w:t>CP-223173</w:t>
            </w:r>
          </w:p>
        </w:tc>
        <w:tc>
          <w:tcPr>
            <w:tcW w:w="515" w:type="dxa"/>
            <w:shd w:val="solid" w:color="FFFFFF" w:fill="auto"/>
          </w:tcPr>
          <w:p w14:paraId="662E7927" w14:textId="55CFE28E" w:rsidR="002C3934" w:rsidRDefault="002C3934" w:rsidP="002C3934">
            <w:pPr>
              <w:pStyle w:val="TAL"/>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997"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15"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2C3934">
            <w:pPr>
              <w:pStyle w:val="TAR"/>
              <w:rPr>
                <w:sz w:val="16"/>
                <w:szCs w:val="16"/>
                <w:lang w:eastAsia="zh-CN"/>
              </w:rPr>
            </w:pPr>
          </w:p>
        </w:tc>
        <w:tc>
          <w:tcPr>
            <w:tcW w:w="416"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997"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15"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997"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15"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997"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15"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997"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15"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2C3934">
            <w:pPr>
              <w:pStyle w:val="TAR"/>
              <w:rPr>
                <w:sz w:val="16"/>
                <w:szCs w:val="16"/>
                <w:lang w:eastAsia="zh-CN"/>
              </w:rPr>
            </w:pPr>
          </w:p>
        </w:tc>
        <w:tc>
          <w:tcPr>
            <w:tcW w:w="416"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997"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15"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2C3934">
            <w:pPr>
              <w:pStyle w:val="TAR"/>
              <w:rPr>
                <w:sz w:val="16"/>
                <w:szCs w:val="16"/>
                <w:lang w:eastAsia="zh-CN"/>
              </w:rPr>
            </w:pPr>
          </w:p>
        </w:tc>
        <w:tc>
          <w:tcPr>
            <w:tcW w:w="416"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997"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15"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997"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15"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997"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15"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997"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15"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2C3934">
            <w:pPr>
              <w:pStyle w:val="TAR"/>
              <w:rPr>
                <w:sz w:val="16"/>
                <w:szCs w:val="16"/>
                <w:lang w:eastAsia="zh-CN"/>
              </w:rPr>
            </w:pPr>
          </w:p>
        </w:tc>
        <w:tc>
          <w:tcPr>
            <w:tcW w:w="416"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2C3934">
            <w:pPr>
              <w:pStyle w:val="TAC"/>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16"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F61CD2">
            <w:pPr>
              <w:pStyle w:val="TAC"/>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F61CD2">
            <w:pPr>
              <w:pStyle w:val="TAL"/>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F61CD2">
            <w:pPr>
              <w:pStyle w:val="TAL"/>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F61CD2">
            <w:pPr>
              <w:pStyle w:val="TAL"/>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F61CD2">
            <w:pPr>
              <w:pStyle w:val="TAR"/>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F61CD2">
            <w:pPr>
              <w:pStyle w:val="TAL"/>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F61CD2">
            <w:pPr>
              <w:pStyle w:val="TAL"/>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F61CD2">
            <w:pPr>
              <w:pStyle w:val="TAL"/>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F61CD2">
            <w:pPr>
              <w:pStyle w:val="TAL"/>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F61CD2">
            <w:pPr>
              <w:pStyle w:val="TAL"/>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F61CD2">
            <w:pPr>
              <w:pStyle w:val="TAC"/>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F61CD2">
            <w:pPr>
              <w:pStyle w:val="TAL"/>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F61CD2">
            <w:pPr>
              <w:pStyle w:val="TAR"/>
              <w:rPr>
                <w:rFonts w:cs="Arial"/>
                <w:color w:val="000000"/>
                <w:sz w:val="16"/>
                <w:szCs w:val="16"/>
              </w:rPr>
            </w:pPr>
          </w:p>
        </w:tc>
        <w:tc>
          <w:tcPr>
            <w:tcW w:w="416" w:type="dxa"/>
            <w:shd w:val="solid" w:color="FFFFFF" w:fill="auto"/>
          </w:tcPr>
          <w:p w14:paraId="26B766EA" w14:textId="05789587"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F61CD2">
            <w:pPr>
              <w:pStyle w:val="TAL"/>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F61CD2">
            <w:pPr>
              <w:pStyle w:val="TAL"/>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F61CD2">
            <w:pPr>
              <w:pStyle w:val="TAL"/>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F61CD2">
            <w:pPr>
              <w:pStyle w:val="TAL"/>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F61CD2">
            <w:pPr>
              <w:pStyle w:val="TAC"/>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F61CD2">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F61CD2">
            <w:pPr>
              <w:pStyle w:val="TAC"/>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F61CD2">
            <w:pPr>
              <w:pStyle w:val="TAL"/>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F61CD2">
            <w:pPr>
              <w:pStyle w:val="TAR"/>
              <w:rPr>
                <w:rFonts w:cs="Arial"/>
                <w:color w:val="000000"/>
                <w:sz w:val="16"/>
                <w:szCs w:val="16"/>
              </w:rPr>
            </w:pPr>
          </w:p>
        </w:tc>
        <w:tc>
          <w:tcPr>
            <w:tcW w:w="416" w:type="dxa"/>
            <w:shd w:val="solid" w:color="FFFFFF" w:fill="auto"/>
          </w:tcPr>
          <w:p w14:paraId="31C5283C" w14:textId="0444A0B8" w:rsidR="00F61CD2" w:rsidRDefault="00F61CD2" w:rsidP="00F61CD2">
            <w:pPr>
              <w:pStyle w:val="TAC"/>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F61CD2">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F61CD2">
            <w:pPr>
              <w:pStyle w:val="TAC"/>
              <w:rPr>
                <w:sz w:val="16"/>
                <w:szCs w:val="16"/>
                <w:lang w:eastAsia="zh-CN"/>
              </w:rPr>
            </w:pPr>
            <w:r w:rsidRPr="00042D56">
              <w:rPr>
                <w:sz w:val="16"/>
                <w:szCs w:val="16"/>
                <w:lang w:eastAsia="zh-CN"/>
              </w:rPr>
              <w:t>18.2.0</w:t>
            </w:r>
          </w:p>
        </w:tc>
      </w:tr>
    </w:tbl>
    <w:p w14:paraId="4A1E89D6" w14:textId="77777777" w:rsidR="002C3934" w:rsidRDefault="002C3934"/>
    <w:sectPr w:rsidR="002C3934">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B17BE" w14:textId="77777777" w:rsidR="00B12209" w:rsidRDefault="00B12209">
      <w:pPr>
        <w:spacing w:after="0"/>
      </w:pPr>
      <w:r>
        <w:separator/>
      </w:r>
    </w:p>
  </w:endnote>
  <w:endnote w:type="continuationSeparator" w:id="0">
    <w:p w14:paraId="01D1732A" w14:textId="77777777" w:rsidR="00B12209" w:rsidRDefault="00B122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6F2EB" w14:textId="77777777" w:rsidR="00B12209" w:rsidRDefault="00B12209">
      <w:pPr>
        <w:spacing w:after="0"/>
      </w:pPr>
      <w:r>
        <w:separator/>
      </w:r>
    </w:p>
  </w:footnote>
  <w:footnote w:type="continuationSeparator" w:id="0">
    <w:p w14:paraId="0A5EC146" w14:textId="77777777" w:rsidR="00B12209" w:rsidRDefault="00B122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778D4AD"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2306">
      <w:rPr>
        <w:rFonts w:ascii="Arial" w:hAnsi="Arial" w:cs="Arial"/>
        <w:b/>
        <w:noProof/>
        <w:sz w:val="18"/>
        <w:szCs w:val="18"/>
      </w:rPr>
      <w:t>3GPP TS 29.575 V18.2.0 (2023-06)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4ACC7389"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2306">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90825482">
    <w:abstractNumId w:val="3"/>
  </w:num>
  <w:num w:numId="2" w16cid:durableId="1178957432">
    <w:abstractNumId w:val="8"/>
  </w:num>
  <w:num w:numId="3" w16cid:durableId="839849546">
    <w:abstractNumId w:val="6"/>
  </w:num>
  <w:num w:numId="4" w16cid:durableId="1130169312">
    <w:abstractNumId w:val="7"/>
  </w:num>
  <w:num w:numId="5" w16cid:durableId="638999732">
    <w:abstractNumId w:val="4"/>
  </w:num>
  <w:num w:numId="6" w16cid:durableId="107360738">
    <w:abstractNumId w:val="2"/>
  </w:num>
  <w:num w:numId="7" w16cid:durableId="1155419760">
    <w:abstractNumId w:val="5"/>
  </w:num>
  <w:num w:numId="8" w16cid:durableId="1120877078">
    <w:abstractNumId w:val="1"/>
  </w:num>
  <w:num w:numId="9" w16cid:durableId="1265380188">
    <w:abstractNumId w:val="0"/>
  </w:num>
  <w:num w:numId="10" w16cid:durableId="8796293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80BA8"/>
    <w:rsid w:val="000E793D"/>
    <w:rsid w:val="001377D6"/>
    <w:rsid w:val="00143BD4"/>
    <w:rsid w:val="00144871"/>
    <w:rsid w:val="001461F3"/>
    <w:rsid w:val="00147FD1"/>
    <w:rsid w:val="001804A1"/>
    <w:rsid w:val="00195EF0"/>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761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6C7DEC"/>
    <w:rsid w:val="00703CB5"/>
    <w:rsid w:val="007073D3"/>
    <w:rsid w:val="0071185E"/>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D1FF7"/>
    <w:rsid w:val="008D2AA5"/>
    <w:rsid w:val="008F5ADE"/>
    <w:rsid w:val="008F5D6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D6061"/>
    <w:rsid w:val="00AE50BC"/>
    <w:rsid w:val="00B04DF7"/>
    <w:rsid w:val="00B11016"/>
    <w:rsid w:val="00B12209"/>
    <w:rsid w:val="00B17ACF"/>
    <w:rsid w:val="00B22446"/>
    <w:rsid w:val="00B31582"/>
    <w:rsid w:val="00B346FF"/>
    <w:rsid w:val="00B37C69"/>
    <w:rsid w:val="00B37E66"/>
    <w:rsid w:val="00B402BC"/>
    <w:rsid w:val="00B4072B"/>
    <w:rsid w:val="00B52F4A"/>
    <w:rsid w:val="00B55B51"/>
    <w:rsid w:val="00B7098C"/>
    <w:rsid w:val="00B742CE"/>
    <w:rsid w:val="00B80321"/>
    <w:rsid w:val="00B83328"/>
    <w:rsid w:val="00B8758B"/>
    <w:rsid w:val="00B961CE"/>
    <w:rsid w:val="00BB1335"/>
    <w:rsid w:val="00BB37C6"/>
    <w:rsid w:val="00BD127F"/>
    <w:rsid w:val="00BD4B03"/>
    <w:rsid w:val="00BE3A8C"/>
    <w:rsid w:val="00BF0C78"/>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F26905"/>
    <w:rsid w:val="00F40CA7"/>
    <w:rsid w:val="00F61CD2"/>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eastAsia="en-US"/>
    </w:rPr>
  </w:style>
  <w:style w:type="character" w:customStyle="1" w:styleId="CommentTextChar">
    <w:name w:val="Comment Text Char"/>
    <w:basedOn w:val="DefaultParagraphFont"/>
    <w:link w:val="CommentText"/>
    <w:semiHidden/>
    <w:rPr>
      <w:rFonts w:eastAsia="SimSun"/>
      <w:lang w:eastAsia="en-US"/>
    </w:rPr>
  </w:style>
  <w:style w:type="character" w:customStyle="1" w:styleId="CommentSubjectChar">
    <w:name w:val="Comment Subject Char"/>
    <w:basedOn w:val="CommentTextChar"/>
    <w:link w:val="CommentSubject"/>
    <w:semiHidden/>
    <w:rPr>
      <w:rFonts w:eastAsia="SimSun"/>
      <w:b/>
      <w:bCs/>
      <w:lang w:eastAsia="en-US"/>
    </w:rPr>
  </w:style>
  <w:style w:type="character" w:customStyle="1" w:styleId="EWChar">
    <w:name w:val="EW Char"/>
    <w:link w:val="EW"/>
    <w:locked/>
    <w:rPr>
      <w:lang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eastAsia="en-US"/>
    </w:rPr>
  </w:style>
  <w:style w:type="character" w:customStyle="1" w:styleId="BodyText2Char">
    <w:name w:val="Body Text 2 Char"/>
    <w:basedOn w:val="DefaultParagraphFont"/>
    <w:link w:val="BodyText2"/>
    <w:semiHidden/>
    <w:rPr>
      <w:lang w:eastAsia="en-US"/>
    </w:rPr>
  </w:style>
  <w:style w:type="character" w:customStyle="1" w:styleId="BodyText3Char">
    <w:name w:val="Body Text 3 Char"/>
    <w:basedOn w:val="DefaultParagraphFont"/>
    <w:link w:val="BodyText3"/>
    <w:semiHidden/>
    <w:rPr>
      <w:sz w:val="16"/>
      <w:szCs w:val="16"/>
      <w:lang w:eastAsia="en-US"/>
    </w:rPr>
  </w:style>
  <w:style w:type="character" w:customStyle="1" w:styleId="BodyTextFirstIndentChar">
    <w:name w:val="Body Text First Indent Char"/>
    <w:basedOn w:val="BodyTextChar"/>
    <w:link w:val="BodyTextFirstIndent"/>
    <w:semiHidden/>
    <w:rPr>
      <w:lang w:eastAsia="en-US"/>
    </w:rPr>
  </w:style>
  <w:style w:type="character" w:customStyle="1" w:styleId="BodyTextIndentChar">
    <w:name w:val="Body Text Indent Char"/>
    <w:basedOn w:val="DefaultParagraphFont"/>
    <w:link w:val="BodyTextIndent"/>
    <w:semiHidden/>
    <w:rPr>
      <w:lang w:eastAsia="en-US"/>
    </w:rPr>
  </w:style>
  <w:style w:type="character" w:customStyle="1" w:styleId="BodyTextFirstIndent2Char">
    <w:name w:val="Body Text First Indent 2 Char"/>
    <w:basedOn w:val="BodyTextIndentChar"/>
    <w:link w:val="BodyTextFirstIndent2"/>
    <w:semiHidden/>
    <w:rPr>
      <w:lang w:eastAsia="en-US"/>
    </w:rPr>
  </w:style>
  <w:style w:type="character" w:customStyle="1" w:styleId="BodyTextIndent2Char">
    <w:name w:val="Body Text Indent 2 Char"/>
    <w:basedOn w:val="DefaultParagraphFont"/>
    <w:link w:val="BodyTextIndent2"/>
    <w:semiHidden/>
    <w:rPr>
      <w:lang w:eastAsia="en-US"/>
    </w:rPr>
  </w:style>
  <w:style w:type="character" w:customStyle="1" w:styleId="BodyTextIndent3Char">
    <w:name w:val="Body Text Indent 3 Char"/>
    <w:basedOn w:val="DefaultParagraphFont"/>
    <w:link w:val="BodyTextIndent3"/>
    <w:semiHidden/>
    <w:rPr>
      <w:sz w:val="16"/>
      <w:szCs w:val="16"/>
      <w:lang w:eastAsia="en-US"/>
    </w:rPr>
  </w:style>
  <w:style w:type="character" w:customStyle="1" w:styleId="ClosingChar">
    <w:name w:val="Closing Char"/>
    <w:basedOn w:val="DefaultParagraphFont"/>
    <w:link w:val="Closing"/>
    <w:semiHidden/>
    <w:rPr>
      <w:lang w:eastAsia="en-US"/>
    </w:rPr>
  </w:style>
  <w:style w:type="character" w:customStyle="1" w:styleId="DateChar">
    <w:name w:val="Date Char"/>
    <w:basedOn w:val="DefaultParagraphFont"/>
    <w:link w:val="Date"/>
    <w:semiHidden/>
    <w:rPr>
      <w:lang w:eastAsia="en-US"/>
    </w:rPr>
  </w:style>
  <w:style w:type="character" w:customStyle="1" w:styleId="E-mailSignatureChar">
    <w:name w:val="E-mail Signature Char"/>
    <w:basedOn w:val="DefaultParagraphFont"/>
    <w:link w:val="E-mailSignature"/>
    <w:semiHidden/>
    <w:rPr>
      <w:lang w:eastAsia="en-US"/>
    </w:rPr>
  </w:style>
  <w:style w:type="character" w:customStyle="1" w:styleId="EndnoteTextChar">
    <w:name w:val="Endnote Text Char"/>
    <w:basedOn w:val="DefaultParagraphFont"/>
    <w:link w:val="EndnoteText"/>
    <w:rPr>
      <w:lang w:eastAsia="en-US"/>
    </w:rPr>
  </w:style>
  <w:style w:type="character" w:customStyle="1" w:styleId="HTMLAddressChar">
    <w:name w:val="HTML Address Char"/>
    <w:basedOn w:val="DefaultParagraphFont"/>
    <w:link w:val="HTMLAddress"/>
    <w:semiHidden/>
    <w:rPr>
      <w:i/>
      <w:iCs/>
      <w:lang w:eastAsia="en-US"/>
    </w:rPr>
  </w:style>
  <w:style w:type="character" w:customStyle="1" w:styleId="HTMLPreformattedChar">
    <w:name w:val="HTML Preformatted Char"/>
    <w:basedOn w:val="DefaultParagraphFont"/>
    <w:link w:val="HTMLPreformatted"/>
    <w:semiHidden/>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character" w:customStyle="1" w:styleId="MacroTextChar">
    <w:name w:val="Macro Text Char"/>
    <w:basedOn w:val="DefaultParagraphFont"/>
    <w:link w:val="MacroText"/>
    <w:semiHidden/>
    <w:rPr>
      <w:rFonts w:ascii="Consolas" w:hAnsi="Consolas"/>
      <w:lang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eastAsia="en-US"/>
    </w:rPr>
  </w:style>
  <w:style w:type="character" w:customStyle="1" w:styleId="PlainTextChar">
    <w:name w:val="Plain Text Char"/>
    <w:basedOn w:val="DefaultParagraphFont"/>
    <w:link w:val="PlainText"/>
    <w:semiHidden/>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semiHidden/>
    <w:rPr>
      <w:lang w:eastAsia="en-US"/>
    </w:rPr>
  </w:style>
  <w:style w:type="character" w:customStyle="1" w:styleId="SignatureChar">
    <w:name w:val="Signature Char"/>
    <w:basedOn w:val="DefaultParagraphFont"/>
    <w:link w:val="Signature"/>
    <w:semiHidden/>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3" Type="http://schemas.openxmlformats.org/officeDocument/2006/relationships/styles" Target="styles.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62</Pages>
  <Words>15532</Words>
  <Characters>106193</Characters>
  <Application>Microsoft Office Word</Application>
  <DocSecurity>0</DocSecurity>
  <Lines>4188</Lines>
  <Paragraphs>3131</Paragraphs>
  <ScaleCrop>false</ScaleCrop>
  <Company>ETSI</Company>
  <LinksUpToDate>false</LinksUpToDate>
  <CharactersWithSpaces>127360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FF</cp:lastModifiedBy>
  <cp:revision>7</cp:revision>
  <cp:lastPrinted>2019-02-25T22:05:00Z</cp:lastPrinted>
  <dcterms:created xsi:type="dcterms:W3CDTF">2023-06-01T11:22:00Z</dcterms:created>
  <dcterms:modified xsi:type="dcterms:W3CDTF">2023-06-26T15:45:00Z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