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shd w:val="clear" w:color="auto" w:fill="auto"/>
          </w:tcPr>
          <w:p w14:paraId="452DDAC3" w14:textId="77777777" w:rsidR="00C146C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29</w:t>
            </w:r>
            <w:r>
              <w:rPr>
                <w:sz w:val="64"/>
              </w:rPr>
              <w:t>.</w:t>
            </w:r>
            <w:r>
              <w:rPr>
                <w:rFonts w:eastAsia="SimSun" w:hint="eastAsia"/>
                <w:sz w:val="64"/>
                <w:lang w:val="en-US" w:eastAsia="zh-CN"/>
              </w:rPr>
              <w:t>392</w:t>
            </w:r>
            <w:bookmarkEnd w:id="2"/>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04</w:t>
            </w:r>
            <w:r>
              <w:rPr>
                <w:sz w:val="32"/>
              </w:rPr>
              <w:t>)</w:t>
            </w:r>
          </w:p>
        </w:tc>
      </w:tr>
      <w:tr w:rsidR="00C146CF" w14:paraId="464E07DD" w14:textId="77777777">
        <w:trPr>
          <w:trHeight w:hRule="exact" w:val="1134"/>
        </w:trPr>
        <w:tc>
          <w:tcPr>
            <w:tcW w:w="10423" w:type="dxa"/>
            <w:gridSpan w:val="2"/>
            <w:shd w:val="clear" w:color="auto" w:fill="auto"/>
          </w:tcPr>
          <w:p w14:paraId="095295C8" w14:textId="77777777" w:rsidR="00C146CF" w:rsidRDefault="00000000">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00000">
            <w:pPr>
              <w:pStyle w:val="Guidance"/>
            </w:pPr>
            <w:r>
              <w:br/>
            </w:r>
            <w:r>
              <w:br/>
            </w:r>
          </w:p>
        </w:tc>
      </w:tr>
      <w:tr w:rsidR="00C146CF" w14:paraId="33EEF85A" w14:textId="77777777">
        <w:trPr>
          <w:trHeight w:hRule="exact" w:val="3686"/>
        </w:trPr>
        <w:tc>
          <w:tcPr>
            <w:tcW w:w="10423" w:type="dxa"/>
            <w:gridSpan w:val="2"/>
            <w:shd w:val="clear" w:color="auto" w:fill="auto"/>
          </w:tcPr>
          <w:p w14:paraId="3A90939C" w14:textId="77777777" w:rsidR="00C146CF" w:rsidRDefault="00000000">
            <w:pPr>
              <w:pStyle w:val="ZT"/>
              <w:framePr w:wrap="auto" w:hAnchor="text" w:yAlign="inline"/>
            </w:pPr>
            <w:r>
              <w:t>3rd Generation Partnership Project;</w:t>
            </w:r>
          </w:p>
          <w:p w14:paraId="577B97D8" w14:textId="77777777" w:rsidR="00C146CF" w:rsidRDefault="00000000">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00000">
            <w:pPr>
              <w:pStyle w:val="ZT"/>
              <w:framePr w:wrap="auto" w:hAnchor="text" w:yAlign="inline"/>
            </w:pPr>
            <w:r>
              <w:rPr>
                <w:rFonts w:hint="eastAsia"/>
              </w:rPr>
              <w:t>Application layer support for MMTel;</w:t>
            </w:r>
          </w:p>
          <w:p w14:paraId="4A65B7D5" w14:textId="77777777" w:rsidR="00C146CF" w:rsidRDefault="00000000">
            <w:pPr>
              <w:pStyle w:val="ZT"/>
              <w:framePr w:wrap="auto" w:hAnchor="text" w:yAlign="inline"/>
            </w:pPr>
            <w:r>
              <w:rPr>
                <w:rFonts w:hint="eastAsia"/>
              </w:rPr>
              <w:t>MMTel Enabler Server Services</w:t>
            </w:r>
            <w:r>
              <w:t>;</w:t>
            </w:r>
          </w:p>
          <w:p w14:paraId="3B4A5101" w14:textId="77777777" w:rsidR="00C146CF" w:rsidRDefault="00000000">
            <w:pPr>
              <w:pStyle w:val="ZT"/>
              <w:framePr w:wrap="auto" w:hAnchor="text" w:yAlign="inline"/>
            </w:pPr>
            <w:r>
              <w:rPr>
                <w:rFonts w:eastAsia="SimSun" w:hint="eastAsia"/>
                <w:lang w:val="en-US" w:eastAsia="zh-CN"/>
              </w:rPr>
              <w:t>S</w:t>
            </w:r>
            <w:r>
              <w:rPr>
                <w:rFonts w:hint="eastAsia"/>
              </w:rPr>
              <w:t>tage 3</w:t>
            </w:r>
            <w:r>
              <w:t>;</w:t>
            </w:r>
          </w:p>
          <w:bookmarkEnd w:id="6"/>
          <w:p w14:paraId="2D12590C" w14:textId="77777777" w:rsidR="00C146CF"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shd w:val="clear" w:color="auto" w:fill="auto"/>
          </w:tcPr>
          <w:p w14:paraId="71BA6A1C" w14:textId="77777777" w:rsidR="00C146CF" w:rsidRDefault="00000000">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shd w:val="clear" w:color="auto" w:fill="auto"/>
          </w:tcPr>
          <w:p w14:paraId="7FCD13F6" w14:textId="77777777" w:rsidR="00C146CF" w:rsidRDefault="00000000">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65pt" o:ole="">
                  <v:imagedata r:id="rId9" o:title=""/>
                </v:shape>
                <o:OLEObject Type="Embed" ProgID="Word.Picture.8" ShapeID="_x0000_i1025" DrawAspect="Content" ObjectID="_1806950530" r:id="rId10"/>
              </w:object>
            </w:r>
          </w:p>
        </w:tc>
        <w:tc>
          <w:tcPr>
            <w:tcW w:w="5212" w:type="dxa"/>
            <w:tcBorders>
              <w:top w:val="dashed" w:sz="4" w:space="0" w:color="auto"/>
              <w:bottom w:val="dashed" w:sz="4" w:space="0" w:color="auto"/>
            </w:tcBorders>
            <w:shd w:val="clear" w:color="auto" w:fill="auto"/>
          </w:tcPr>
          <w:p w14:paraId="7983D02E" w14:textId="77777777" w:rsidR="00C146CF" w:rsidRDefault="00000000">
            <w:pPr>
              <w:pStyle w:val="TAR"/>
            </w:pPr>
            <w:r>
              <w:object w:dxaOrig="2534" w:dyaOrig="1440" w14:anchorId="394AC884">
                <v:shape id="_x0000_i1026" type="#_x0000_t75" style="width:126.8pt;height:1in" o:ole="">
                  <v:imagedata r:id="rId11" o:title=""/>
                </v:shape>
                <o:OLEObject Type="Embed" ProgID="Word.Picture.8" ShapeID="_x0000_i1026" DrawAspect="Content" ObjectID="_1806950531"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shd w:val="clear" w:color="auto" w:fill="auto"/>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shd w:val="clear" w:color="auto" w:fill="auto"/>
          </w:tcPr>
          <w:p w14:paraId="5C7FF862" w14:textId="77777777" w:rsidR="00C146C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shd w:val="clear" w:color="auto" w:fill="auto"/>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shd w:val="clear" w:color="auto" w:fill="auto"/>
          </w:tcPr>
          <w:p w14:paraId="53D0462C" w14:textId="77777777" w:rsidR="00C146CF" w:rsidRDefault="00000000">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00000">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00000">
            <w:pPr>
              <w:pStyle w:val="FP"/>
              <w:pBdr>
                <w:bottom w:val="single" w:sz="6" w:space="1" w:color="auto"/>
              </w:pBdr>
              <w:spacing w:before="240"/>
              <w:ind w:left="2835" w:right="2835"/>
              <w:jc w:val="center"/>
            </w:pPr>
            <w:r>
              <w:t>3GPP support office address</w:t>
            </w:r>
          </w:p>
          <w:p w14:paraId="5AEC3C32" w14:textId="77777777" w:rsidR="00C146C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00000">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00000">
            <w:pPr>
              <w:pStyle w:val="FP"/>
              <w:pBdr>
                <w:bottom w:val="single" w:sz="6" w:space="1" w:color="auto"/>
              </w:pBdr>
              <w:spacing w:before="240"/>
              <w:ind w:left="2835" w:right="2835"/>
              <w:jc w:val="center"/>
            </w:pPr>
            <w:r>
              <w:t>Internet</w:t>
            </w:r>
          </w:p>
          <w:p w14:paraId="31F198D6" w14:textId="77777777" w:rsidR="00C146CF" w:rsidRDefault="00000000">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shd w:val="clear" w:color="auto" w:fill="auto"/>
            <w:vAlign w:val="bottom"/>
          </w:tcPr>
          <w:p w14:paraId="1B36DD46" w14:textId="77777777" w:rsidR="00C146CF"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00000">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00000">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00000">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00000">
            <w:pPr>
              <w:pStyle w:val="FP"/>
              <w:rPr>
                <w:sz w:val="18"/>
              </w:rPr>
            </w:pPr>
            <w:r>
              <w:rPr>
                <w:sz w:val="18"/>
              </w:rPr>
              <w:t>UMTS™ is a Trade Mark of ETSI registered for the benefit of its members</w:t>
            </w:r>
          </w:p>
          <w:p w14:paraId="7ACA2249" w14:textId="77777777" w:rsidR="00C146C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00000">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00000">
      <w:pPr>
        <w:pStyle w:val="TT"/>
        <w:rPr>
          <w:lang w:eastAsia="en-GB"/>
        </w:rPr>
      </w:pPr>
      <w:r>
        <w:br w:type="page"/>
      </w:r>
      <w:bookmarkStart w:id="15" w:name="tableOfContents"/>
      <w:bookmarkEnd w:id="15"/>
      <w:r>
        <w:rPr>
          <w:lang w:eastAsia="en-GB"/>
        </w:rPr>
        <w:lastRenderedPageBreak/>
        <w:t>Contents</w:t>
      </w:r>
    </w:p>
    <w:p w14:paraId="6AA1A5BD" w14:textId="77777777" w:rsidR="00C146CF" w:rsidRDefault="00000000">
      <w:pPr>
        <w:pStyle w:val="TOC1"/>
        <w:tabs>
          <w:tab w:val="clear" w:pos="9639"/>
          <w:tab w:val="right" w:leader="dot" w:pos="9641"/>
        </w:tabs>
        <w:rPr>
          <w:rFonts w:eastAsia="DengXian"/>
        </w:rPr>
      </w:pPr>
      <w:r>
        <w:fldChar w:fldCharType="begin"/>
      </w:r>
      <w:r>
        <w:instrText xml:space="preserve"> TOC \o "1-9" </w:instrText>
      </w:r>
      <w:r>
        <w:fldChar w:fldCharType="separate"/>
      </w:r>
      <w:r>
        <w:rPr>
          <w:rFonts w:eastAsia="DengXian"/>
        </w:rPr>
        <w:t>Foreword</w:t>
      </w:r>
      <w:r>
        <w:rPr>
          <w:rFonts w:eastAsia="DengXian"/>
        </w:rPr>
        <w:tab/>
      </w:r>
      <w:r>
        <w:rPr>
          <w:rFonts w:eastAsia="DengXian"/>
        </w:rPr>
        <w:fldChar w:fldCharType="begin"/>
      </w:r>
      <w:r>
        <w:rPr>
          <w:rFonts w:eastAsia="DengXian"/>
        </w:rPr>
        <w:instrText xml:space="preserve"> PAGEREF _Toc18764 \h </w:instrText>
      </w:r>
      <w:r>
        <w:rPr>
          <w:rFonts w:eastAsia="DengXian"/>
        </w:rPr>
      </w:r>
      <w:r>
        <w:rPr>
          <w:rFonts w:eastAsia="DengXian"/>
        </w:rPr>
        <w:fldChar w:fldCharType="separate"/>
      </w:r>
      <w:r>
        <w:rPr>
          <w:rFonts w:eastAsia="DengXian"/>
        </w:rPr>
        <w:t>5</w:t>
      </w:r>
      <w:r>
        <w:rPr>
          <w:rFonts w:eastAsia="DengXian"/>
        </w:rPr>
        <w:fldChar w:fldCharType="end"/>
      </w:r>
    </w:p>
    <w:p w14:paraId="566026CA" w14:textId="77777777" w:rsidR="00C146CF" w:rsidRDefault="00000000">
      <w:pPr>
        <w:pStyle w:val="TOC1"/>
        <w:tabs>
          <w:tab w:val="clear" w:pos="9639"/>
          <w:tab w:val="right" w:leader="dot" w:pos="9641"/>
        </w:tabs>
        <w:rPr>
          <w:rFonts w:eastAsia="DengXian"/>
        </w:rPr>
      </w:pPr>
      <w:r>
        <w:rPr>
          <w:rFonts w:eastAsia="DengXian"/>
        </w:rPr>
        <w:t>Introduction</w:t>
      </w:r>
      <w:r>
        <w:rPr>
          <w:rFonts w:eastAsia="DengXian"/>
        </w:rPr>
        <w:tab/>
      </w:r>
      <w:r>
        <w:rPr>
          <w:rFonts w:eastAsia="DengXian"/>
        </w:rPr>
        <w:fldChar w:fldCharType="begin"/>
      </w:r>
      <w:r>
        <w:rPr>
          <w:rFonts w:eastAsia="DengXian"/>
        </w:rPr>
        <w:instrText xml:space="preserve"> PAGEREF _Toc26998 \h </w:instrText>
      </w:r>
      <w:r>
        <w:rPr>
          <w:rFonts w:eastAsia="DengXian"/>
        </w:rPr>
      </w:r>
      <w:r>
        <w:rPr>
          <w:rFonts w:eastAsia="DengXian"/>
        </w:rPr>
        <w:fldChar w:fldCharType="separate"/>
      </w:r>
      <w:r>
        <w:rPr>
          <w:rFonts w:eastAsia="DengXian"/>
        </w:rPr>
        <w:t>6</w:t>
      </w:r>
      <w:r>
        <w:rPr>
          <w:rFonts w:eastAsia="DengXian"/>
        </w:rPr>
        <w:fldChar w:fldCharType="end"/>
      </w:r>
    </w:p>
    <w:p w14:paraId="41BCF923" w14:textId="77777777" w:rsidR="00C146CF" w:rsidRDefault="00000000">
      <w:pPr>
        <w:pStyle w:val="TOC1"/>
        <w:rPr>
          <w:rFonts w:eastAsia="DengXian"/>
        </w:rPr>
      </w:pPr>
      <w:r>
        <w:rPr>
          <w:rFonts w:eastAsia="DengXian"/>
        </w:rPr>
        <w:t>1</w:t>
      </w:r>
      <w:r>
        <w:rPr>
          <w:rFonts w:eastAsia="DengXian"/>
        </w:rPr>
        <w:tab/>
        <w:t>Scope</w:t>
      </w:r>
      <w:r>
        <w:rPr>
          <w:rFonts w:eastAsia="DengXian"/>
        </w:rPr>
        <w:tab/>
      </w:r>
      <w:r>
        <w:rPr>
          <w:rFonts w:eastAsia="DengXian"/>
        </w:rPr>
        <w:fldChar w:fldCharType="begin"/>
      </w:r>
      <w:r>
        <w:rPr>
          <w:rFonts w:eastAsia="DengXian"/>
        </w:rPr>
        <w:instrText xml:space="preserve"> PAGEREF _Toc15924 \h </w:instrText>
      </w:r>
      <w:r>
        <w:rPr>
          <w:rFonts w:eastAsia="DengXian"/>
        </w:rPr>
      </w:r>
      <w:r>
        <w:rPr>
          <w:rFonts w:eastAsia="DengXian"/>
        </w:rPr>
        <w:fldChar w:fldCharType="separate"/>
      </w:r>
      <w:r>
        <w:rPr>
          <w:rFonts w:eastAsia="DengXian"/>
        </w:rPr>
        <w:t>7</w:t>
      </w:r>
      <w:r>
        <w:rPr>
          <w:rFonts w:eastAsia="DengXian"/>
        </w:rPr>
        <w:fldChar w:fldCharType="end"/>
      </w:r>
    </w:p>
    <w:p w14:paraId="09AE80D2" w14:textId="77777777" w:rsidR="00C146CF" w:rsidRDefault="00000000">
      <w:pPr>
        <w:pStyle w:val="TOC1"/>
        <w:rPr>
          <w:rFonts w:eastAsia="DengXian"/>
        </w:rPr>
      </w:pPr>
      <w:r>
        <w:rPr>
          <w:rFonts w:eastAsia="DengXian"/>
        </w:rPr>
        <w:t>2</w:t>
      </w:r>
      <w:r>
        <w:rPr>
          <w:rFonts w:eastAsia="DengXian"/>
        </w:rPr>
        <w:tab/>
        <w:t>References</w:t>
      </w:r>
      <w:r>
        <w:rPr>
          <w:rFonts w:eastAsia="DengXian"/>
        </w:rPr>
        <w:tab/>
      </w:r>
      <w:r>
        <w:rPr>
          <w:rFonts w:eastAsia="DengXian"/>
        </w:rPr>
        <w:fldChar w:fldCharType="begin"/>
      </w:r>
      <w:r>
        <w:rPr>
          <w:rFonts w:eastAsia="DengXian"/>
        </w:rPr>
        <w:instrText xml:space="preserve"> PAGEREF _Toc23545 \h </w:instrText>
      </w:r>
      <w:r>
        <w:rPr>
          <w:rFonts w:eastAsia="DengXian"/>
        </w:rPr>
      </w:r>
      <w:r>
        <w:rPr>
          <w:rFonts w:eastAsia="DengXian"/>
        </w:rPr>
        <w:fldChar w:fldCharType="separate"/>
      </w:r>
      <w:r>
        <w:rPr>
          <w:rFonts w:eastAsia="DengXian"/>
        </w:rPr>
        <w:t>7</w:t>
      </w:r>
      <w:r>
        <w:rPr>
          <w:rFonts w:eastAsia="DengXian"/>
        </w:rPr>
        <w:fldChar w:fldCharType="end"/>
      </w:r>
    </w:p>
    <w:p w14:paraId="0690A83F" w14:textId="77777777" w:rsidR="00C146CF"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_Toc15261 \h </w:instrText>
      </w:r>
      <w:r>
        <w:fldChar w:fldCharType="separate"/>
      </w:r>
      <w:r>
        <w:t>7</w:t>
      </w:r>
      <w:r>
        <w:fldChar w:fldCharType="end"/>
      </w:r>
    </w:p>
    <w:p w14:paraId="769335F3" w14:textId="77777777" w:rsidR="00C146CF" w:rsidRDefault="00000000">
      <w:pPr>
        <w:pStyle w:val="TOC2"/>
        <w:rPr>
          <w:rFonts w:eastAsia="DengXian"/>
          <w:lang w:val="fr-FR"/>
        </w:rPr>
      </w:pPr>
      <w:r>
        <w:rPr>
          <w:rFonts w:eastAsia="DengXian"/>
          <w:lang w:val="fr-FR"/>
        </w:rPr>
        <w:t>3.1</w:t>
      </w:r>
      <w:r>
        <w:rPr>
          <w:rFonts w:eastAsia="DengXian"/>
          <w:lang w:val="fr-FR"/>
        </w:rPr>
        <w:tab/>
        <w:t>Terms</w:t>
      </w:r>
      <w:r>
        <w:rPr>
          <w:rFonts w:eastAsia="DengXian"/>
          <w:lang w:val="fr-FR"/>
        </w:rPr>
        <w:tab/>
      </w:r>
      <w:r>
        <w:rPr>
          <w:rFonts w:eastAsia="DengXian"/>
          <w:lang w:val="fr-FR"/>
        </w:rPr>
        <w:fldChar w:fldCharType="begin"/>
      </w:r>
      <w:r>
        <w:rPr>
          <w:rFonts w:eastAsia="DengXian"/>
          <w:lang w:val="fr-FR"/>
        </w:rPr>
        <w:instrText xml:space="preserve"> PAGEREF _Toc2821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0889ACE8" w14:textId="77777777" w:rsidR="00C146CF" w:rsidRDefault="00000000">
      <w:pPr>
        <w:pStyle w:val="TOC2"/>
        <w:rPr>
          <w:rFonts w:eastAsia="DengXian"/>
          <w:lang w:val="fr-FR"/>
        </w:rPr>
      </w:pPr>
      <w:r>
        <w:rPr>
          <w:rFonts w:eastAsia="DengXian"/>
          <w:lang w:val="fr-FR"/>
        </w:rPr>
        <w:t>3.2</w:t>
      </w:r>
      <w:r>
        <w:rPr>
          <w:rFonts w:eastAsia="DengXian"/>
          <w:lang w:val="fr-FR"/>
        </w:rPr>
        <w:tab/>
        <w:t>Symbols</w:t>
      </w:r>
      <w:r>
        <w:rPr>
          <w:rFonts w:eastAsia="DengXian"/>
          <w:lang w:val="fr-FR"/>
        </w:rPr>
        <w:tab/>
      </w:r>
      <w:r>
        <w:rPr>
          <w:rFonts w:eastAsia="DengXian"/>
          <w:lang w:val="fr-FR"/>
        </w:rPr>
        <w:fldChar w:fldCharType="begin"/>
      </w:r>
      <w:r>
        <w:rPr>
          <w:rFonts w:eastAsia="DengXian"/>
          <w:lang w:val="fr-FR"/>
        </w:rPr>
        <w:instrText xml:space="preserve"> PAGEREF _Toc17989 \h </w:instrText>
      </w:r>
      <w:r>
        <w:rPr>
          <w:rFonts w:eastAsia="DengXian"/>
          <w:lang w:val="fr-FR"/>
        </w:rPr>
      </w:r>
      <w:r>
        <w:rPr>
          <w:rFonts w:eastAsia="DengXian"/>
          <w:lang w:val="fr-FR"/>
        </w:rPr>
        <w:fldChar w:fldCharType="separate"/>
      </w:r>
      <w:r>
        <w:rPr>
          <w:rFonts w:eastAsia="DengXian"/>
          <w:lang w:val="fr-FR"/>
        </w:rPr>
        <w:t>7</w:t>
      </w:r>
      <w:r>
        <w:rPr>
          <w:rFonts w:eastAsia="DengXian"/>
          <w:lang w:val="fr-FR"/>
        </w:rPr>
        <w:fldChar w:fldCharType="end"/>
      </w:r>
    </w:p>
    <w:p w14:paraId="24BAFD0D" w14:textId="77777777" w:rsidR="00C146CF" w:rsidRDefault="00000000">
      <w:pPr>
        <w:pStyle w:val="TOC2"/>
        <w:rPr>
          <w:rFonts w:eastAsia="DengXian"/>
          <w:lang w:val="fr-FR"/>
        </w:rPr>
      </w:pPr>
      <w:r>
        <w:rPr>
          <w:rFonts w:eastAsia="DengXian"/>
          <w:lang w:val="fr-FR"/>
        </w:rPr>
        <w:t>3.3</w:t>
      </w:r>
      <w:r>
        <w:rPr>
          <w:rFonts w:eastAsia="DengXian"/>
          <w:lang w:val="fr-FR"/>
        </w:rPr>
        <w:tab/>
        <w:t>Abbreviations</w:t>
      </w:r>
      <w:r>
        <w:rPr>
          <w:rFonts w:eastAsia="DengXian"/>
          <w:lang w:val="fr-FR"/>
        </w:rPr>
        <w:tab/>
      </w:r>
      <w:r>
        <w:rPr>
          <w:rFonts w:eastAsia="DengXian"/>
          <w:lang w:val="fr-FR"/>
        </w:rPr>
        <w:fldChar w:fldCharType="begin"/>
      </w:r>
      <w:r>
        <w:rPr>
          <w:rFonts w:eastAsia="DengXian"/>
          <w:lang w:val="fr-FR"/>
        </w:rPr>
        <w:instrText xml:space="preserve"> PAGEREF _Toc31434 \h </w:instrText>
      </w:r>
      <w:r>
        <w:rPr>
          <w:rFonts w:eastAsia="DengXian"/>
          <w:lang w:val="fr-FR"/>
        </w:rPr>
      </w:r>
      <w:r>
        <w:rPr>
          <w:rFonts w:eastAsia="DengXian"/>
          <w:lang w:val="fr-FR"/>
        </w:rPr>
        <w:fldChar w:fldCharType="separate"/>
      </w:r>
      <w:r>
        <w:rPr>
          <w:rFonts w:eastAsia="DengXian"/>
          <w:lang w:val="fr-FR"/>
        </w:rPr>
        <w:t>8</w:t>
      </w:r>
      <w:r>
        <w:rPr>
          <w:rFonts w:eastAsia="DengXian"/>
          <w:lang w:val="fr-FR"/>
        </w:rPr>
        <w:fldChar w:fldCharType="end"/>
      </w:r>
    </w:p>
    <w:p w14:paraId="348A9B1D" w14:textId="77777777" w:rsidR="00C146CF" w:rsidRDefault="00000000">
      <w:pPr>
        <w:pStyle w:val="TOC1"/>
        <w:rPr>
          <w:rFonts w:eastAsia="DengXian"/>
        </w:rPr>
      </w:pPr>
      <w:r>
        <w:rPr>
          <w:rFonts w:eastAsia="DengXian"/>
        </w:rPr>
        <w:t>4</w:t>
      </w:r>
      <w:r>
        <w:rPr>
          <w:rFonts w:eastAsia="DengXian"/>
        </w:rPr>
        <w:tab/>
        <w:t>Overview</w:t>
      </w:r>
      <w:r>
        <w:rPr>
          <w:rFonts w:eastAsia="DengXian"/>
        </w:rPr>
        <w:tab/>
      </w:r>
      <w:r>
        <w:rPr>
          <w:rFonts w:eastAsia="DengXian"/>
        </w:rPr>
        <w:fldChar w:fldCharType="begin"/>
      </w:r>
      <w:r>
        <w:rPr>
          <w:rFonts w:eastAsia="DengXian"/>
        </w:rPr>
        <w:instrText xml:space="preserve"> PAGEREF _Toc16987 \h </w:instrText>
      </w:r>
      <w:r>
        <w:rPr>
          <w:rFonts w:eastAsia="DengXian"/>
        </w:rPr>
      </w:r>
      <w:r>
        <w:rPr>
          <w:rFonts w:eastAsia="DengXian"/>
        </w:rPr>
        <w:fldChar w:fldCharType="separate"/>
      </w:r>
      <w:r>
        <w:rPr>
          <w:rFonts w:eastAsia="DengXian"/>
        </w:rPr>
        <w:t>8</w:t>
      </w:r>
      <w:r>
        <w:rPr>
          <w:rFonts w:eastAsia="DengXian"/>
        </w:rPr>
        <w:fldChar w:fldCharType="end"/>
      </w:r>
    </w:p>
    <w:p w14:paraId="446D74A3" w14:textId="77777777" w:rsidR="00C146CF" w:rsidRDefault="00000000">
      <w:pPr>
        <w:pStyle w:val="TOC1"/>
        <w:rPr>
          <w:rFonts w:eastAsia="DengXian"/>
        </w:rPr>
      </w:pPr>
      <w:r>
        <w:rPr>
          <w:rFonts w:eastAsia="DengXian"/>
        </w:rPr>
        <w:t>5</w:t>
      </w:r>
      <w:r>
        <w:rPr>
          <w:rFonts w:eastAsia="DengXian"/>
        </w:rPr>
        <w:tab/>
        <w:t>Services offered by the MMTel Enabler Server</w:t>
      </w:r>
      <w:r>
        <w:rPr>
          <w:rFonts w:eastAsia="DengXian"/>
        </w:rPr>
        <w:tab/>
      </w:r>
      <w:r>
        <w:rPr>
          <w:rFonts w:eastAsia="DengXian"/>
        </w:rPr>
        <w:fldChar w:fldCharType="begin"/>
      </w:r>
      <w:r>
        <w:rPr>
          <w:rFonts w:eastAsia="DengXian"/>
        </w:rPr>
        <w:instrText xml:space="preserve"> PAGEREF _Toc13433 \h </w:instrText>
      </w:r>
      <w:r>
        <w:rPr>
          <w:rFonts w:eastAsia="DengXian"/>
        </w:rPr>
      </w:r>
      <w:r>
        <w:rPr>
          <w:rFonts w:eastAsia="DengXian"/>
        </w:rPr>
        <w:fldChar w:fldCharType="separate"/>
      </w:r>
      <w:r>
        <w:rPr>
          <w:rFonts w:eastAsia="DengXian"/>
        </w:rPr>
        <w:t>10</w:t>
      </w:r>
      <w:r>
        <w:rPr>
          <w:rFonts w:eastAsia="DengXian"/>
        </w:rPr>
        <w:fldChar w:fldCharType="end"/>
      </w:r>
    </w:p>
    <w:p w14:paraId="36206788" w14:textId="77777777" w:rsidR="00C146CF" w:rsidRDefault="00000000">
      <w:pPr>
        <w:pStyle w:val="TOC2"/>
        <w:rPr>
          <w:rFonts w:eastAsia="DengXian"/>
          <w:lang w:val="fr-FR"/>
        </w:rPr>
      </w:pPr>
      <w:r>
        <w:rPr>
          <w:rFonts w:eastAsia="DengXian"/>
          <w:lang w:val="fr-FR"/>
        </w:rPr>
        <w:t>5.1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_Toc23329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1430AFD7" w14:textId="77777777" w:rsidR="00C146CF" w:rsidRDefault="00000000">
      <w:pPr>
        <w:pStyle w:val="TOC2"/>
        <w:rPr>
          <w:rFonts w:eastAsia="DengXian"/>
          <w:lang w:val="fr-FR"/>
        </w:rPr>
      </w:pPr>
      <w:r>
        <w:rPr>
          <w:rFonts w:eastAsia="DengXian"/>
          <w:lang w:val="fr-FR"/>
        </w:rPr>
        <w:t>5.2</w:t>
      </w:r>
      <w:r>
        <w:rPr>
          <w:rFonts w:eastAsia="DengXian"/>
          <w:lang w:val="fr-FR"/>
        </w:rPr>
        <w:tab/>
        <w:t>MMTel_DCAppManagement Service</w:t>
      </w:r>
      <w:r>
        <w:rPr>
          <w:rFonts w:eastAsia="DengXian"/>
          <w:lang w:val="fr-FR"/>
        </w:rPr>
        <w:tab/>
      </w:r>
      <w:r>
        <w:rPr>
          <w:rFonts w:eastAsia="DengXian"/>
          <w:lang w:val="fr-FR"/>
        </w:rPr>
        <w:fldChar w:fldCharType="begin"/>
      </w:r>
      <w:r>
        <w:rPr>
          <w:rFonts w:eastAsia="DengXian"/>
          <w:lang w:val="fr-FR"/>
        </w:rPr>
        <w:instrText xml:space="preserve"> PAGEREF _Toc10705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2AD68002" w14:textId="77777777" w:rsidR="00C146CF" w:rsidRDefault="00000000">
      <w:pPr>
        <w:pStyle w:val="TOC3"/>
        <w:rPr>
          <w:rFonts w:eastAsia="DengXian"/>
          <w:lang w:val="fr-FR"/>
        </w:rPr>
      </w:pPr>
      <w:r>
        <w:rPr>
          <w:rFonts w:eastAsia="DengXian"/>
          <w:lang w:val="fr-FR"/>
        </w:rPr>
        <w:t>5.2.1</w:t>
      </w:r>
      <w:r>
        <w:rPr>
          <w:rFonts w:eastAsia="DengXian"/>
          <w:lang w:val="fr-FR"/>
        </w:rPr>
        <w:tab/>
        <w:t>Service Description</w:t>
      </w:r>
      <w:r>
        <w:rPr>
          <w:rFonts w:eastAsia="DengXian"/>
          <w:lang w:val="fr-FR"/>
        </w:rPr>
        <w:tab/>
      </w:r>
      <w:r>
        <w:rPr>
          <w:rFonts w:eastAsia="DengXian"/>
          <w:lang w:val="fr-FR"/>
        </w:rPr>
        <w:fldChar w:fldCharType="begin"/>
      </w:r>
      <w:r>
        <w:rPr>
          <w:rFonts w:eastAsia="DengXian"/>
          <w:lang w:val="fr-FR"/>
        </w:rPr>
        <w:instrText xml:space="preserve"> PAGEREF _Toc4677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01F98959" w14:textId="77777777" w:rsidR="00C146CF" w:rsidRDefault="00000000">
      <w:pPr>
        <w:pStyle w:val="TOC3"/>
        <w:rPr>
          <w:rFonts w:eastAsia="DengXian"/>
          <w:lang w:val="fr-FR"/>
        </w:rPr>
      </w:pPr>
      <w:r>
        <w:rPr>
          <w:rFonts w:eastAsia="DengXian"/>
          <w:lang w:val="fr-FR"/>
        </w:rPr>
        <w:t>5.2.2</w:t>
      </w:r>
      <w:r>
        <w:rPr>
          <w:rFonts w:eastAsia="DengXian"/>
          <w:lang w:val="fr-FR"/>
        </w:rPr>
        <w:tab/>
        <w:t>Service Operations</w:t>
      </w:r>
      <w:r>
        <w:rPr>
          <w:rFonts w:eastAsia="DengXian"/>
          <w:lang w:val="fr-FR"/>
        </w:rPr>
        <w:tab/>
      </w:r>
      <w:r>
        <w:rPr>
          <w:rFonts w:eastAsia="DengXian"/>
          <w:lang w:val="fr-FR"/>
        </w:rPr>
        <w:fldChar w:fldCharType="begin"/>
      </w:r>
      <w:r>
        <w:rPr>
          <w:rFonts w:eastAsia="DengXian"/>
          <w:lang w:val="fr-FR"/>
        </w:rPr>
        <w:instrText xml:space="preserve"> PAGEREF _Toc11582 \h </w:instrText>
      </w:r>
      <w:r>
        <w:rPr>
          <w:rFonts w:eastAsia="DengXian"/>
          <w:lang w:val="fr-FR"/>
        </w:rPr>
      </w:r>
      <w:r>
        <w:rPr>
          <w:rFonts w:eastAsia="DengXian"/>
          <w:lang w:val="fr-FR"/>
        </w:rPr>
        <w:fldChar w:fldCharType="separate"/>
      </w:r>
      <w:r>
        <w:rPr>
          <w:rFonts w:eastAsia="DengXian"/>
          <w:lang w:val="fr-FR"/>
        </w:rPr>
        <w:t>10</w:t>
      </w:r>
      <w:r>
        <w:rPr>
          <w:rFonts w:eastAsia="DengXian"/>
          <w:lang w:val="fr-FR"/>
        </w:rPr>
        <w:fldChar w:fldCharType="end"/>
      </w:r>
    </w:p>
    <w:p w14:paraId="5D16CCC9" w14:textId="77777777" w:rsidR="00C146CF" w:rsidRDefault="00000000">
      <w:pPr>
        <w:pStyle w:val="TOC4"/>
        <w:rPr>
          <w:rFonts w:eastAsia="DengXian"/>
        </w:rPr>
      </w:pPr>
      <w:r>
        <w:rPr>
          <w:rFonts w:eastAsia="DengXian"/>
        </w:rPr>
        <w:t>5.2.2.1</w:t>
      </w:r>
      <w:r>
        <w:rPr>
          <w:rFonts w:eastAsia="DengXian"/>
        </w:rPr>
        <w:tab/>
        <w:t>Introduction</w:t>
      </w:r>
      <w:r>
        <w:rPr>
          <w:rFonts w:eastAsia="DengXian"/>
        </w:rPr>
        <w:tab/>
      </w:r>
      <w:r>
        <w:rPr>
          <w:rFonts w:eastAsia="DengXian"/>
        </w:rPr>
        <w:fldChar w:fldCharType="begin"/>
      </w:r>
      <w:r>
        <w:rPr>
          <w:rFonts w:eastAsia="DengXian"/>
        </w:rPr>
        <w:instrText xml:space="preserve"> PAGEREF _Toc30265 \h </w:instrText>
      </w:r>
      <w:r>
        <w:rPr>
          <w:rFonts w:eastAsia="DengXian"/>
        </w:rPr>
      </w:r>
      <w:r>
        <w:rPr>
          <w:rFonts w:eastAsia="DengXian"/>
        </w:rPr>
        <w:fldChar w:fldCharType="separate"/>
      </w:r>
      <w:r>
        <w:rPr>
          <w:rFonts w:eastAsia="DengXian"/>
        </w:rPr>
        <w:t>11</w:t>
      </w:r>
      <w:r>
        <w:rPr>
          <w:rFonts w:eastAsia="DengXian"/>
        </w:rPr>
        <w:fldChar w:fldCharType="end"/>
      </w:r>
    </w:p>
    <w:p w14:paraId="4EBB105D" w14:textId="77777777" w:rsidR="00C146CF" w:rsidRDefault="00000000">
      <w:pPr>
        <w:pStyle w:val="TOC4"/>
        <w:rPr>
          <w:rFonts w:eastAsia="DengXian"/>
        </w:rPr>
      </w:pPr>
      <w:r>
        <w:rPr>
          <w:rFonts w:eastAsia="DengXian"/>
          <w:lang w:eastAsia="en-GB"/>
        </w:rPr>
        <w:t>5.2.2.2</w:t>
      </w:r>
      <w:r>
        <w:rPr>
          <w:rFonts w:eastAsia="DengXian"/>
          <w:lang w:eastAsia="en-GB"/>
        </w:rPr>
        <w:tab/>
        <w:t>MMTel_DCAppManagement_Configuration</w:t>
      </w:r>
      <w:r>
        <w:rPr>
          <w:rFonts w:eastAsia="DengXian"/>
        </w:rPr>
        <w:tab/>
      </w:r>
      <w:r>
        <w:rPr>
          <w:rFonts w:eastAsia="DengXian"/>
        </w:rPr>
        <w:fldChar w:fldCharType="begin"/>
      </w:r>
      <w:r>
        <w:rPr>
          <w:rFonts w:eastAsia="DengXian"/>
        </w:rPr>
        <w:instrText xml:space="preserve"> PAGEREF _Toc19333 \h </w:instrText>
      </w:r>
      <w:r>
        <w:rPr>
          <w:rFonts w:eastAsia="DengXian"/>
        </w:rPr>
      </w:r>
      <w:r>
        <w:rPr>
          <w:rFonts w:eastAsia="DengXian"/>
        </w:rPr>
        <w:fldChar w:fldCharType="separate"/>
      </w:r>
      <w:r>
        <w:rPr>
          <w:rFonts w:eastAsia="DengXian"/>
        </w:rPr>
        <w:t>11</w:t>
      </w:r>
      <w:r>
        <w:rPr>
          <w:rFonts w:eastAsia="DengXian"/>
        </w:rPr>
        <w:fldChar w:fldCharType="end"/>
      </w:r>
    </w:p>
    <w:p w14:paraId="796FAC5A" w14:textId="77777777" w:rsidR="00C146CF" w:rsidRDefault="00000000">
      <w:pPr>
        <w:pStyle w:val="TOC5"/>
        <w:tabs>
          <w:tab w:val="clear" w:pos="9639"/>
          <w:tab w:val="right" w:pos="2400"/>
          <w:tab w:val="right" w:leader="dot" w:pos="9641"/>
        </w:tabs>
      </w:pPr>
      <w:r>
        <w:rPr>
          <w:lang w:eastAsia="en-GB"/>
        </w:rPr>
        <w:t>5.2.2.2.1</w:t>
      </w:r>
      <w:r>
        <w:rPr>
          <w:lang w:eastAsia="en-GB"/>
        </w:rPr>
        <w:tab/>
        <w:t>General</w:t>
      </w:r>
      <w:r>
        <w:tab/>
      </w:r>
      <w:r>
        <w:fldChar w:fldCharType="begin"/>
      </w:r>
      <w:r>
        <w:instrText xml:space="preserve"> PAGEREF _Toc284 \h </w:instrText>
      </w:r>
      <w:r>
        <w:fldChar w:fldCharType="separate"/>
      </w:r>
      <w:r>
        <w:t>11</w:t>
      </w:r>
      <w:r>
        <w:fldChar w:fldCharType="end"/>
      </w:r>
    </w:p>
    <w:p w14:paraId="4C340077" w14:textId="77777777" w:rsidR="00C146CF" w:rsidRDefault="00000000">
      <w:pPr>
        <w:pStyle w:val="TOC5"/>
        <w:tabs>
          <w:tab w:val="clear" w:pos="9639"/>
          <w:tab w:val="right" w:pos="2400"/>
          <w:tab w:val="right" w:leader="dot" w:pos="9641"/>
        </w:tabs>
      </w:pPr>
      <w:r>
        <w:rPr>
          <w:lang w:eastAsia="en-GB"/>
        </w:rPr>
        <w:t>5.2.2.2.2</w:t>
      </w:r>
      <w:r>
        <w:rPr>
          <w:lang w:eastAsia="en-GB"/>
        </w:rPr>
        <w:tab/>
        <w:t>DC application and profile configuration</w:t>
      </w:r>
      <w:r>
        <w:tab/>
      </w:r>
      <w:r>
        <w:fldChar w:fldCharType="begin"/>
      </w:r>
      <w:r>
        <w:instrText xml:space="preserve"> PAGEREF _Toc11602 \h </w:instrText>
      </w:r>
      <w:r>
        <w:fldChar w:fldCharType="separate"/>
      </w:r>
      <w:r>
        <w:t>11</w:t>
      </w:r>
      <w:r>
        <w:fldChar w:fldCharType="end"/>
      </w:r>
    </w:p>
    <w:p w14:paraId="0202B42B" w14:textId="77777777" w:rsidR="00C146CF" w:rsidRDefault="00000000">
      <w:pPr>
        <w:pStyle w:val="TOC5"/>
        <w:tabs>
          <w:tab w:val="clear" w:pos="9639"/>
          <w:tab w:val="right" w:pos="2400"/>
          <w:tab w:val="right" w:leader="dot" w:pos="9641"/>
        </w:tabs>
      </w:pPr>
      <w:r>
        <w:t>5.2.2.2.3</w:t>
      </w:r>
      <w:r>
        <w:tab/>
        <w:t>&lt;Procedure 2 using service operation 1 of service 1&gt;</w:t>
      </w:r>
      <w:r>
        <w:tab/>
      </w:r>
      <w:r>
        <w:fldChar w:fldCharType="begin"/>
      </w:r>
      <w:r>
        <w:instrText xml:space="preserve"> PAGEREF _Toc14706 \h </w:instrText>
      </w:r>
      <w:r>
        <w:fldChar w:fldCharType="separate"/>
      </w:r>
      <w:r>
        <w:t>12</w:t>
      </w:r>
      <w:r>
        <w:fldChar w:fldCharType="end"/>
      </w:r>
    </w:p>
    <w:p w14:paraId="3CC68E6B" w14:textId="77777777" w:rsidR="00C146CF" w:rsidRDefault="00000000">
      <w:pPr>
        <w:pStyle w:val="TOC4"/>
        <w:rPr>
          <w:rFonts w:eastAsia="DengXian"/>
          <w:lang w:eastAsia="en-GB"/>
        </w:rPr>
      </w:pPr>
      <w:r>
        <w:rPr>
          <w:rFonts w:eastAsia="DengXian"/>
          <w:lang w:eastAsia="en-GB"/>
        </w:rPr>
        <w:t>5.2.2.3</w:t>
      </w:r>
      <w:r>
        <w:rPr>
          <w:rFonts w:eastAsia="DengXian"/>
          <w:lang w:eastAsia="en-GB"/>
        </w:rPr>
        <w:tab/>
        <w:t>MMTel_DCAppManagement_Update</w:t>
      </w:r>
      <w:r>
        <w:rPr>
          <w:rFonts w:eastAsia="DengXian"/>
          <w:lang w:eastAsia="en-GB"/>
        </w:rPr>
        <w:tab/>
      </w:r>
      <w:r>
        <w:rPr>
          <w:rFonts w:eastAsia="DengXian"/>
          <w:lang w:eastAsia="en-GB"/>
        </w:rPr>
        <w:fldChar w:fldCharType="begin"/>
      </w:r>
      <w:r>
        <w:rPr>
          <w:rFonts w:eastAsia="DengXian"/>
          <w:lang w:eastAsia="en-GB"/>
        </w:rPr>
        <w:instrText xml:space="preserve"> PAGEREF _Toc15294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28526C93"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.2.3.1</w:t>
      </w:r>
      <w:r>
        <w:rPr>
          <w:lang w:eastAsia="en-GB"/>
        </w:rPr>
        <w:tab/>
        <w:t>General</w:t>
      </w:r>
      <w:r>
        <w:tab/>
      </w:r>
      <w:r>
        <w:fldChar w:fldCharType="begin"/>
      </w:r>
      <w:r>
        <w:instrText xml:space="preserve"> PAGEREF _Toc30214 \h </w:instrText>
      </w:r>
      <w:r>
        <w:fldChar w:fldCharType="separate"/>
      </w:r>
      <w:r>
        <w:t>12</w:t>
      </w:r>
      <w:r>
        <w:fldChar w:fldCharType="end"/>
      </w:r>
    </w:p>
    <w:p w14:paraId="7D1C1BBD"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.2.3.2</w:t>
      </w:r>
      <w:r>
        <w:rPr>
          <w:lang w:eastAsia="en-GB"/>
        </w:rPr>
        <w:tab/>
        <w:t>DC application and profile update</w:t>
      </w:r>
      <w:r>
        <w:tab/>
      </w:r>
      <w:r>
        <w:fldChar w:fldCharType="begin"/>
      </w:r>
      <w:r>
        <w:instrText xml:space="preserve"> PAGEREF _Toc9237 \h </w:instrText>
      </w:r>
      <w:r>
        <w:fldChar w:fldCharType="separate"/>
      </w:r>
      <w:r>
        <w:t>12</w:t>
      </w:r>
      <w:r>
        <w:fldChar w:fldCharType="end"/>
      </w:r>
    </w:p>
    <w:p w14:paraId="3A6127C8" w14:textId="77777777" w:rsidR="00C146CF" w:rsidRDefault="00000000">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.2.4</w:t>
      </w:r>
      <w:r>
        <w:rPr>
          <w:rFonts w:eastAsia="DengXian"/>
          <w:lang w:eastAsia="en-GB"/>
        </w:rPr>
        <w:tab/>
        <w:t>MMTel_DCAppManagement_Delete</w:t>
      </w:r>
      <w:r>
        <w:rPr>
          <w:rFonts w:eastAsia="DengXian"/>
          <w:lang w:eastAsia="en-GB"/>
        </w:rPr>
        <w:tab/>
      </w:r>
      <w:r>
        <w:rPr>
          <w:rFonts w:eastAsia="DengXian"/>
          <w:lang w:eastAsia="en-GB"/>
        </w:rPr>
        <w:fldChar w:fldCharType="begin"/>
      </w:r>
      <w:r>
        <w:rPr>
          <w:rFonts w:eastAsia="DengXian"/>
          <w:lang w:eastAsia="en-GB"/>
        </w:rPr>
        <w:instrText xml:space="preserve"> PAGEREF _Toc25057 \h </w:instrText>
      </w:r>
      <w:r>
        <w:rPr>
          <w:rFonts w:eastAsia="DengXian"/>
          <w:lang w:eastAsia="en-GB"/>
        </w:rPr>
      </w:r>
      <w:r>
        <w:rPr>
          <w:rFonts w:eastAsia="DengXian"/>
          <w:lang w:eastAsia="en-GB"/>
        </w:rPr>
        <w:fldChar w:fldCharType="separate"/>
      </w:r>
      <w:r>
        <w:rPr>
          <w:rFonts w:eastAsia="DengXian"/>
          <w:lang w:eastAsia="en-GB"/>
        </w:rPr>
        <w:t>12</w:t>
      </w:r>
      <w:r>
        <w:rPr>
          <w:rFonts w:eastAsia="DengXian"/>
          <w:lang w:eastAsia="en-GB"/>
        </w:rPr>
        <w:fldChar w:fldCharType="end"/>
      </w:r>
    </w:p>
    <w:p w14:paraId="3C4002E4" w14:textId="77777777" w:rsidR="00C146CF" w:rsidRDefault="00000000">
      <w:pPr>
        <w:pStyle w:val="TOC5"/>
        <w:tabs>
          <w:tab w:val="clear" w:pos="9639"/>
          <w:tab w:val="right" w:pos="2400"/>
          <w:tab w:val="right" w:leader="dot" w:pos="9641"/>
        </w:tabs>
      </w:pPr>
      <w:r>
        <w:rPr>
          <w:lang w:eastAsia="en-GB"/>
        </w:rPr>
        <w:t>5.</w:t>
      </w:r>
      <w:r>
        <w:rPr>
          <w:rFonts w:eastAsia="SimSun" w:hint="eastAsia"/>
          <w:lang w:val="en-US" w:eastAsia="zh-CN"/>
        </w:rPr>
        <w:t>2</w:t>
      </w:r>
      <w:r>
        <w:rPr>
          <w:lang w:eastAsia="en-GB"/>
        </w:rPr>
        <w:t>.2.4.1</w:t>
      </w:r>
      <w:r>
        <w:rPr>
          <w:lang w:eastAsia="en-GB"/>
        </w:rPr>
        <w:tab/>
        <w:t>General</w:t>
      </w:r>
      <w:r>
        <w:tab/>
      </w:r>
      <w:r>
        <w:fldChar w:fldCharType="begin"/>
      </w:r>
      <w:r>
        <w:instrText xml:space="preserve"> PAGEREF _Toc29829 \h </w:instrText>
      </w:r>
      <w:r>
        <w:fldChar w:fldCharType="separate"/>
      </w:r>
      <w:r>
        <w:t>12</w:t>
      </w:r>
      <w:r>
        <w:fldChar w:fldCharType="end"/>
      </w:r>
    </w:p>
    <w:p w14:paraId="7EBBB97E" w14:textId="77777777" w:rsidR="00C146CF" w:rsidRDefault="00000000">
      <w:pPr>
        <w:pStyle w:val="TOC5"/>
        <w:tabs>
          <w:tab w:val="clear" w:pos="9639"/>
          <w:tab w:val="right" w:pos="2400"/>
          <w:tab w:val="right" w:leader="dot" w:pos="9641"/>
        </w:tabs>
      </w:pPr>
      <w:r>
        <w:rPr>
          <w:lang w:eastAsia="en-GB"/>
        </w:rPr>
        <w:t>5.</w:t>
      </w:r>
      <w:r>
        <w:rPr>
          <w:rFonts w:eastAsia="SimSun" w:hint="eastAsia"/>
          <w:lang w:val="en-US" w:eastAsia="zh-CN"/>
        </w:rPr>
        <w:t>2</w:t>
      </w:r>
      <w:r>
        <w:rPr>
          <w:lang w:eastAsia="en-GB"/>
        </w:rPr>
        <w:t>.2.4.2</w:t>
      </w:r>
      <w:r>
        <w:rPr>
          <w:lang w:eastAsia="en-GB"/>
        </w:rPr>
        <w:tab/>
        <w:t>DC application delete</w:t>
      </w:r>
      <w:r>
        <w:tab/>
      </w:r>
      <w:r>
        <w:fldChar w:fldCharType="begin"/>
      </w:r>
      <w:r>
        <w:instrText xml:space="preserve"> PAGEREF _Toc11444 \h </w:instrText>
      </w:r>
      <w:r>
        <w:fldChar w:fldCharType="separate"/>
      </w:r>
      <w:r>
        <w:t>12</w:t>
      </w:r>
      <w:r>
        <w:fldChar w:fldCharType="end"/>
      </w:r>
    </w:p>
    <w:p w14:paraId="02C820B8" w14:textId="77777777" w:rsidR="00C146CF" w:rsidRDefault="00000000">
      <w:pPr>
        <w:pStyle w:val="TOC4"/>
        <w:rPr>
          <w:rFonts w:eastAsia="DengXian"/>
          <w:lang w:eastAsia="en-GB"/>
        </w:rPr>
      </w:pPr>
      <w:r>
        <w:rPr>
          <w:rFonts w:eastAsia="DengXian"/>
          <w:lang w:eastAsia="en-GB"/>
        </w:rPr>
        <w:t>5.</w:t>
      </w:r>
      <w:r>
        <w:rPr>
          <w:rFonts w:eastAsia="DengXian"/>
          <w:lang w:val="en-US" w:eastAsia="en-GB"/>
        </w:rPr>
        <w:t>2</w:t>
      </w:r>
      <w:r>
        <w:rPr>
          <w:rFonts w:eastAsia="DengXian"/>
          <w:lang w:eastAsia="en-GB"/>
        </w:rPr>
        <w:t>.2.5</w:t>
      </w:r>
      <w:r>
        <w:rPr>
          <w:rFonts w:eastAsia="DengXian"/>
          <w:lang w:eastAsia="en-GB"/>
        </w:rPr>
        <w:tab/>
        <w:t>MMTel_DCAppManagement_</w:t>
      </w:r>
      <w:r>
        <w:rPr>
          <w:rFonts w:eastAsia="DengXian"/>
          <w:lang w:val="en-US" w:eastAsia="en-GB"/>
        </w:rPr>
        <w:t>Retrieval</w:t>
      </w:r>
      <w:r>
        <w:rPr>
          <w:rFonts w:eastAsia="DengXian"/>
          <w:lang w:eastAsia="en-GB"/>
        </w:rPr>
        <w:tab/>
      </w:r>
      <w:r>
        <w:rPr>
          <w:rFonts w:eastAsia="DengXian"/>
          <w:lang w:eastAsia="en-GB"/>
        </w:rPr>
        <w:fldChar w:fldCharType="begin"/>
      </w:r>
      <w:r>
        <w:rPr>
          <w:rFonts w:eastAsia="DengXian"/>
          <w:lang w:eastAsia="en-GB"/>
        </w:rPr>
        <w:instrText xml:space="preserve"> PAGEREF _Toc30536 \h </w:instrText>
      </w:r>
      <w:r>
        <w:rPr>
          <w:rFonts w:eastAsia="DengXian"/>
          <w:lang w:eastAsia="en-GB"/>
        </w:rPr>
      </w:r>
      <w:r>
        <w:rPr>
          <w:rFonts w:eastAsia="DengXian"/>
          <w:lang w:eastAsia="en-GB"/>
        </w:rPr>
        <w:fldChar w:fldCharType="separate"/>
      </w:r>
      <w:r>
        <w:rPr>
          <w:rFonts w:eastAsia="DengXian"/>
          <w:lang w:eastAsia="en-GB"/>
        </w:rPr>
        <w:t>13</w:t>
      </w:r>
      <w:r>
        <w:rPr>
          <w:rFonts w:eastAsia="DengXian"/>
          <w:lang w:eastAsia="en-GB"/>
        </w:rPr>
        <w:fldChar w:fldCharType="end"/>
      </w:r>
    </w:p>
    <w:p w14:paraId="529BF5C1" w14:textId="77777777" w:rsidR="00C146CF" w:rsidRDefault="00000000">
      <w:pPr>
        <w:pStyle w:val="TOC5"/>
        <w:tabs>
          <w:tab w:val="clear" w:pos="9639"/>
          <w:tab w:val="right" w:pos="2400"/>
          <w:tab w:val="right" w:leader="dot" w:pos="9641"/>
        </w:tabs>
      </w:pPr>
      <w:r>
        <w:rPr>
          <w:lang w:eastAsia="en-GB"/>
        </w:rPr>
        <w:t>5.</w:t>
      </w:r>
      <w:r>
        <w:rPr>
          <w:rFonts w:eastAsia="SimSun" w:hint="eastAsia"/>
          <w:lang w:val="en-US" w:eastAsia="zh-CN"/>
        </w:rPr>
        <w:t>2</w:t>
      </w:r>
      <w:r>
        <w:rPr>
          <w:lang w:eastAsia="en-GB"/>
        </w:rPr>
        <w:t>.2.5.1</w:t>
      </w:r>
      <w:r>
        <w:rPr>
          <w:lang w:eastAsia="en-GB"/>
        </w:rPr>
        <w:tab/>
        <w:t>General</w:t>
      </w:r>
      <w:r>
        <w:tab/>
      </w:r>
      <w:r>
        <w:fldChar w:fldCharType="begin"/>
      </w:r>
      <w:r>
        <w:instrText xml:space="preserve"> PAGEREF _Toc13270 \h </w:instrText>
      </w:r>
      <w:r>
        <w:fldChar w:fldCharType="separate"/>
      </w:r>
      <w:r>
        <w:t>13</w:t>
      </w:r>
      <w:r>
        <w:fldChar w:fldCharType="end"/>
      </w:r>
    </w:p>
    <w:p w14:paraId="442FCED2" w14:textId="77777777" w:rsidR="00C146CF" w:rsidRDefault="00000000">
      <w:pPr>
        <w:pStyle w:val="TOC5"/>
        <w:tabs>
          <w:tab w:val="clear" w:pos="9639"/>
          <w:tab w:val="right" w:pos="2400"/>
          <w:tab w:val="right" w:leader="dot" w:pos="9641"/>
        </w:tabs>
      </w:pPr>
      <w:r>
        <w:rPr>
          <w:lang w:eastAsia="en-GB"/>
        </w:rPr>
        <w:t>5.</w:t>
      </w:r>
      <w:r>
        <w:rPr>
          <w:rFonts w:eastAsia="SimSun" w:hint="eastAsia"/>
          <w:lang w:val="en-US" w:eastAsia="zh-CN"/>
        </w:rPr>
        <w:t>2</w:t>
      </w:r>
      <w:r>
        <w:rPr>
          <w:lang w:eastAsia="en-GB"/>
        </w:rPr>
        <w:t>.2.5.2</w:t>
      </w:r>
      <w:r>
        <w:rPr>
          <w:lang w:eastAsia="en-GB"/>
        </w:rPr>
        <w:tab/>
        <w:t>DC application profile information retrieval</w:t>
      </w:r>
      <w:r>
        <w:tab/>
      </w:r>
      <w:r>
        <w:fldChar w:fldCharType="begin"/>
      </w:r>
      <w:r>
        <w:instrText xml:space="preserve"> PAGEREF _Toc2106 \h </w:instrText>
      </w:r>
      <w:r>
        <w:fldChar w:fldCharType="separate"/>
      </w:r>
      <w:r>
        <w:t>13</w:t>
      </w:r>
      <w:r>
        <w:fldChar w:fldCharType="end"/>
      </w:r>
    </w:p>
    <w:p w14:paraId="791E39BC" w14:textId="77777777" w:rsidR="00C146CF" w:rsidRDefault="00000000">
      <w:pPr>
        <w:pStyle w:val="TOC2"/>
        <w:rPr>
          <w:rFonts w:eastAsia="DengXian"/>
          <w:lang w:val="fr-FR"/>
        </w:rPr>
      </w:pPr>
      <w:r>
        <w:rPr>
          <w:rFonts w:eastAsia="DengXian"/>
          <w:lang w:val="fr-FR"/>
        </w:rPr>
        <w:t>5.3</w:t>
      </w:r>
      <w:r>
        <w:rPr>
          <w:rFonts w:eastAsia="DengXian"/>
          <w:lang w:val="fr-FR"/>
        </w:rPr>
        <w:tab/>
        <w:t>MMTel_DCAppCall Service</w:t>
      </w:r>
      <w:r>
        <w:rPr>
          <w:rFonts w:eastAsia="DengXian"/>
          <w:lang w:val="fr-FR"/>
        </w:rPr>
        <w:tab/>
      </w:r>
      <w:r>
        <w:rPr>
          <w:rFonts w:eastAsia="DengXian"/>
          <w:lang w:val="fr-FR"/>
        </w:rPr>
        <w:fldChar w:fldCharType="begin"/>
      </w:r>
      <w:r>
        <w:rPr>
          <w:rFonts w:eastAsia="DengXian"/>
          <w:lang w:val="fr-FR"/>
        </w:rPr>
        <w:instrText xml:space="preserve"> PAGEREF _Toc4112 \h </w:instrText>
      </w:r>
      <w:r>
        <w:rPr>
          <w:rFonts w:eastAsia="DengXian"/>
          <w:lang w:val="fr-FR"/>
        </w:rPr>
      </w:r>
      <w:r>
        <w:rPr>
          <w:rFonts w:eastAsia="DengXian"/>
          <w:lang w:val="fr-FR"/>
        </w:rPr>
        <w:fldChar w:fldCharType="separate"/>
      </w:r>
      <w:r>
        <w:rPr>
          <w:rFonts w:eastAsia="DengXian"/>
          <w:lang w:val="fr-FR"/>
        </w:rPr>
        <w:t>14</w:t>
      </w:r>
      <w:r>
        <w:rPr>
          <w:rFonts w:eastAsia="DengXian"/>
          <w:lang w:val="fr-FR"/>
        </w:rPr>
        <w:fldChar w:fldCharType="end"/>
      </w:r>
    </w:p>
    <w:p w14:paraId="1799CD45" w14:textId="77777777" w:rsidR="00C146CF" w:rsidRDefault="00000000">
      <w:pPr>
        <w:pStyle w:val="TOC2"/>
        <w:rPr>
          <w:rFonts w:eastAsia="DengXian"/>
          <w:lang w:val="fr-FR"/>
        </w:rPr>
      </w:pPr>
      <w:r>
        <w:rPr>
          <w:rFonts w:eastAsia="DengXian"/>
          <w:lang w:val="fr-FR"/>
        </w:rPr>
        <w:t>5.</w:t>
      </w:r>
      <w:r>
        <w:rPr>
          <w:rFonts w:eastAsia="DengXian"/>
          <w:lang w:val="fr-FR" w:eastAsia="zh-CN"/>
        </w:rPr>
        <w:t>4</w:t>
      </w:r>
      <w:r>
        <w:rPr>
          <w:rFonts w:eastAsia="DengXian"/>
          <w:lang w:val="fr-FR"/>
        </w:rPr>
        <w:tab/>
        <w:t>MMTel_CallControlHandling Service</w:t>
      </w:r>
      <w:r>
        <w:rPr>
          <w:rFonts w:eastAsia="DengXian"/>
          <w:lang w:val="fr-FR"/>
        </w:rPr>
        <w:tab/>
      </w:r>
      <w:r>
        <w:rPr>
          <w:rFonts w:eastAsia="DengXian"/>
          <w:lang w:val="fr-FR"/>
        </w:rPr>
        <w:fldChar w:fldCharType="begin"/>
      </w:r>
      <w:r>
        <w:rPr>
          <w:rFonts w:eastAsia="DengXian"/>
          <w:lang w:val="fr-FR"/>
        </w:rPr>
        <w:instrText xml:space="preserve"> PAGEREF _Toc16374 \h </w:instrText>
      </w:r>
      <w:r>
        <w:rPr>
          <w:rFonts w:eastAsia="DengXian"/>
          <w:lang w:val="fr-FR"/>
        </w:rPr>
      </w:r>
      <w:r>
        <w:rPr>
          <w:rFonts w:eastAsia="DengXian"/>
          <w:lang w:val="fr-FR"/>
        </w:rPr>
        <w:fldChar w:fldCharType="separate"/>
      </w:r>
      <w:r>
        <w:rPr>
          <w:rFonts w:eastAsia="DengXian"/>
          <w:lang w:val="fr-FR"/>
        </w:rPr>
        <w:t>15</w:t>
      </w:r>
      <w:r>
        <w:rPr>
          <w:rFonts w:eastAsia="DengXian"/>
          <w:lang w:val="fr-FR"/>
        </w:rPr>
        <w:fldChar w:fldCharType="end"/>
      </w:r>
    </w:p>
    <w:p w14:paraId="0264A02B" w14:textId="77777777" w:rsidR="00C146CF" w:rsidRDefault="00000000">
      <w:pPr>
        <w:pStyle w:val="TOC2"/>
        <w:rPr>
          <w:rFonts w:eastAsia="DengXian"/>
          <w:lang w:val="fr-FR"/>
        </w:rPr>
      </w:pPr>
      <w:r>
        <w:rPr>
          <w:rFonts w:eastAsia="DengXian"/>
          <w:lang w:val="fr-FR"/>
        </w:rPr>
        <w:t>5.</w:t>
      </w:r>
      <w:r>
        <w:rPr>
          <w:rFonts w:eastAsia="DengXian"/>
          <w:lang w:val="fr-FR" w:eastAsia="zh-CN"/>
        </w:rPr>
        <w:t>5</w:t>
      </w:r>
      <w:r>
        <w:rPr>
          <w:rFonts w:eastAsia="DengXian"/>
          <w:lang w:val="fr-FR"/>
        </w:rPr>
        <w:tab/>
      </w:r>
      <w:r>
        <w:rPr>
          <w:rFonts w:eastAsia="DengXian"/>
          <w:lang w:val="fr-FR" w:eastAsia="zh-CN"/>
        </w:rPr>
        <w:t>&lt;Service 4&gt;</w:t>
      </w:r>
      <w:r>
        <w:rPr>
          <w:rFonts w:eastAsia="DengXian"/>
          <w:lang w:val="fr-FR"/>
        </w:rPr>
        <w:t xml:space="preserve"> Service</w:t>
      </w:r>
      <w:r>
        <w:rPr>
          <w:rFonts w:eastAsia="DengXian"/>
          <w:lang w:val="fr-FR"/>
        </w:rPr>
        <w:tab/>
      </w:r>
      <w:r>
        <w:rPr>
          <w:rFonts w:eastAsia="DengXian"/>
          <w:lang w:val="fr-FR"/>
        </w:rPr>
        <w:fldChar w:fldCharType="begin"/>
      </w:r>
      <w:r>
        <w:rPr>
          <w:rFonts w:eastAsia="DengXian"/>
          <w:lang w:val="fr-FR"/>
        </w:rPr>
        <w:instrText xml:space="preserve"> PAGEREF _Toc5823 \h </w:instrText>
      </w:r>
      <w:r>
        <w:rPr>
          <w:rFonts w:eastAsia="DengXian"/>
          <w:lang w:val="fr-FR"/>
        </w:rPr>
      </w:r>
      <w:r>
        <w:rPr>
          <w:rFonts w:eastAsia="DengXian"/>
          <w:lang w:val="fr-FR"/>
        </w:rPr>
        <w:fldChar w:fldCharType="separate"/>
      </w:r>
      <w:r>
        <w:rPr>
          <w:rFonts w:eastAsia="DengXian"/>
          <w:lang w:val="fr-FR"/>
        </w:rPr>
        <w:t>16</w:t>
      </w:r>
      <w:r>
        <w:rPr>
          <w:rFonts w:eastAsia="DengXian"/>
          <w:lang w:val="fr-FR"/>
        </w:rPr>
        <w:fldChar w:fldCharType="end"/>
      </w:r>
    </w:p>
    <w:p w14:paraId="69614BC3" w14:textId="77777777" w:rsidR="00C146CF" w:rsidRDefault="00000000">
      <w:pPr>
        <w:pStyle w:val="TOC1"/>
        <w:rPr>
          <w:rFonts w:eastAsia="DengXian"/>
        </w:rPr>
      </w:pPr>
      <w:r>
        <w:rPr>
          <w:rFonts w:eastAsia="DengXian"/>
        </w:rPr>
        <w:t>6</w:t>
      </w:r>
      <w:r>
        <w:rPr>
          <w:rFonts w:eastAsia="DengXian"/>
        </w:rPr>
        <w:tab/>
        <w:t>API Definitions</w:t>
      </w:r>
      <w:r>
        <w:rPr>
          <w:rFonts w:eastAsia="DengXian"/>
        </w:rPr>
        <w:tab/>
      </w:r>
      <w:r>
        <w:rPr>
          <w:rFonts w:eastAsia="DengXian"/>
        </w:rPr>
        <w:fldChar w:fldCharType="begin"/>
      </w:r>
      <w:r>
        <w:rPr>
          <w:rFonts w:eastAsia="DengXian"/>
        </w:rPr>
        <w:instrText xml:space="preserve"> PAGEREF _Toc26854 \h </w:instrText>
      </w:r>
      <w:r>
        <w:rPr>
          <w:rFonts w:eastAsia="DengXian"/>
        </w:rPr>
      </w:r>
      <w:r>
        <w:rPr>
          <w:rFonts w:eastAsia="DengXian"/>
        </w:rPr>
        <w:fldChar w:fldCharType="separate"/>
      </w:r>
      <w:r>
        <w:rPr>
          <w:rFonts w:eastAsia="DengXian"/>
        </w:rPr>
        <w:t>17</w:t>
      </w:r>
      <w:r>
        <w:rPr>
          <w:rFonts w:eastAsia="DengXian"/>
        </w:rPr>
        <w:fldChar w:fldCharType="end"/>
      </w:r>
    </w:p>
    <w:p w14:paraId="54A4763F" w14:textId="77777777" w:rsidR="00C146CF" w:rsidRDefault="00000000">
      <w:pPr>
        <w:pStyle w:val="TOC2"/>
        <w:rPr>
          <w:rFonts w:eastAsia="DengXian"/>
          <w:lang w:val="fr-FR"/>
        </w:rPr>
      </w:pPr>
      <w:r>
        <w:rPr>
          <w:rFonts w:eastAsia="DengXian"/>
          <w:lang w:val="fr-FR"/>
        </w:rPr>
        <w:t>6.1</w:t>
      </w:r>
      <w:r>
        <w:rPr>
          <w:rFonts w:eastAsia="DengXian"/>
          <w:lang w:val="fr-FR"/>
        </w:rPr>
        <w:tab/>
        <w:t>MMTel_DCAppManagement API</w:t>
      </w:r>
      <w:r>
        <w:rPr>
          <w:rFonts w:eastAsia="DengXian"/>
          <w:lang w:val="fr-FR"/>
        </w:rPr>
        <w:tab/>
      </w:r>
      <w:r>
        <w:rPr>
          <w:rFonts w:eastAsia="DengXian"/>
          <w:lang w:val="fr-FR"/>
        </w:rPr>
        <w:fldChar w:fldCharType="begin"/>
      </w:r>
      <w:r>
        <w:rPr>
          <w:rFonts w:eastAsia="DengXian"/>
          <w:lang w:val="fr-FR"/>
        </w:rPr>
        <w:instrText xml:space="preserve"> PAGEREF _Toc4377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445929C6" w14:textId="77777777" w:rsidR="00C146CF" w:rsidRDefault="00000000">
      <w:pPr>
        <w:pStyle w:val="TOC3"/>
        <w:rPr>
          <w:rFonts w:eastAsia="DengXian"/>
          <w:lang w:val="fr-FR"/>
        </w:rPr>
      </w:pPr>
      <w:r>
        <w:rPr>
          <w:rFonts w:eastAsia="DengXian"/>
          <w:lang w:val="fr-FR"/>
        </w:rPr>
        <w:t>6.1.1</w:t>
      </w:r>
      <w:r>
        <w:rPr>
          <w:rFonts w:eastAsia="DengXian"/>
          <w:lang w:val="fr-FR"/>
        </w:rPr>
        <w:tab/>
        <w:t>Introduction</w:t>
      </w:r>
      <w:r>
        <w:rPr>
          <w:rFonts w:eastAsia="DengXian"/>
          <w:lang w:val="fr-FR"/>
        </w:rPr>
        <w:tab/>
      </w:r>
      <w:r>
        <w:rPr>
          <w:rFonts w:eastAsia="DengXian"/>
          <w:lang w:val="fr-FR"/>
        </w:rPr>
        <w:fldChar w:fldCharType="begin"/>
      </w:r>
      <w:r>
        <w:rPr>
          <w:rFonts w:eastAsia="DengXian"/>
          <w:lang w:val="fr-FR"/>
        </w:rPr>
        <w:instrText xml:space="preserve"> PAGEREF _Toc5626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2BA4776F" w14:textId="77777777" w:rsidR="00C146CF" w:rsidRDefault="00000000">
      <w:pPr>
        <w:pStyle w:val="TOC3"/>
        <w:rPr>
          <w:rFonts w:eastAsia="DengXian"/>
          <w:lang w:val="fr-FR"/>
        </w:rPr>
      </w:pPr>
      <w:r>
        <w:rPr>
          <w:rFonts w:eastAsia="DengXian"/>
          <w:lang w:val="fr-FR" w:eastAsia="en-GB"/>
        </w:rPr>
        <w:t>6.1.2</w:t>
      </w:r>
      <w:r>
        <w:rPr>
          <w:rFonts w:eastAsia="DengXian"/>
          <w:lang w:val="fr-FR" w:eastAsia="en-GB"/>
        </w:rPr>
        <w:tab/>
        <w:t>Usage of HTTP and common API related aspects</w:t>
      </w:r>
      <w:r>
        <w:rPr>
          <w:rFonts w:eastAsia="DengXian"/>
          <w:lang w:val="fr-FR"/>
        </w:rPr>
        <w:tab/>
      </w:r>
      <w:r>
        <w:rPr>
          <w:rFonts w:eastAsia="DengXian"/>
          <w:lang w:val="fr-FR"/>
        </w:rPr>
        <w:fldChar w:fldCharType="begin"/>
      </w:r>
      <w:r>
        <w:rPr>
          <w:rFonts w:eastAsia="DengXian"/>
          <w:lang w:val="fr-FR"/>
        </w:rPr>
        <w:instrText xml:space="preserve"> PAGEREF _Toc17052 \h </w:instrText>
      </w:r>
      <w:r>
        <w:rPr>
          <w:rFonts w:eastAsia="DengXian"/>
          <w:lang w:val="fr-FR"/>
        </w:rPr>
      </w:r>
      <w:r>
        <w:rPr>
          <w:rFonts w:eastAsia="DengXian"/>
          <w:lang w:val="fr-FR"/>
        </w:rPr>
        <w:fldChar w:fldCharType="separate"/>
      </w:r>
      <w:r>
        <w:rPr>
          <w:rFonts w:eastAsia="DengXian"/>
          <w:lang w:val="fr-FR"/>
        </w:rPr>
        <w:t>17</w:t>
      </w:r>
      <w:r>
        <w:rPr>
          <w:rFonts w:eastAsia="DengXian"/>
          <w:lang w:val="fr-FR"/>
        </w:rPr>
        <w:fldChar w:fldCharType="end"/>
      </w:r>
    </w:p>
    <w:p w14:paraId="5F86A361" w14:textId="77777777" w:rsidR="00C146CF" w:rsidRDefault="00000000">
      <w:pPr>
        <w:pStyle w:val="TOC3"/>
        <w:rPr>
          <w:rFonts w:eastAsia="DengXian"/>
          <w:lang w:val="fr-FR" w:eastAsia="en-GB"/>
        </w:rPr>
      </w:pPr>
      <w:r>
        <w:rPr>
          <w:rFonts w:eastAsia="DengXian"/>
          <w:lang w:val="fr-FR" w:eastAsia="en-GB"/>
        </w:rPr>
        <w:t>6.1.3</w:t>
      </w:r>
      <w:r>
        <w:rPr>
          <w:rFonts w:eastAsia="DengXian"/>
          <w:lang w:val="fr-FR" w:eastAsia="en-GB"/>
        </w:rPr>
        <w:tab/>
        <w:t>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_Toc12247 \h </w:instrText>
      </w:r>
      <w:r>
        <w:rPr>
          <w:rFonts w:eastAsia="DengXian"/>
          <w:lang w:val="fr-FR" w:eastAsia="en-GB"/>
        </w:rPr>
      </w:r>
      <w:r>
        <w:rPr>
          <w:rFonts w:eastAsia="DengXian"/>
          <w:lang w:val="fr-FR" w:eastAsia="en-GB"/>
        </w:rPr>
        <w:fldChar w:fldCharType="separate"/>
      </w:r>
      <w:r>
        <w:rPr>
          <w:rFonts w:eastAsia="DengXian"/>
          <w:lang w:val="fr-FR" w:eastAsia="en-GB"/>
        </w:rPr>
        <w:t>17</w:t>
      </w:r>
      <w:r>
        <w:rPr>
          <w:rFonts w:eastAsia="DengXian"/>
          <w:lang w:val="fr-FR" w:eastAsia="en-GB"/>
        </w:rPr>
        <w:fldChar w:fldCharType="end"/>
      </w:r>
    </w:p>
    <w:p w14:paraId="4B36BA12" w14:textId="77777777" w:rsidR="00C146CF" w:rsidRDefault="00000000">
      <w:pPr>
        <w:pStyle w:val="TOC4"/>
        <w:rPr>
          <w:rFonts w:eastAsia="DengXian"/>
          <w:lang w:eastAsia="en-GB"/>
        </w:rPr>
      </w:pPr>
      <w:r>
        <w:rPr>
          <w:rFonts w:eastAsia="DengXian"/>
          <w:lang w:eastAsia="en-GB"/>
        </w:rPr>
        <w:t>6.1.3.1</w:t>
      </w:r>
      <w:r>
        <w:rPr>
          <w:rFonts w:eastAsia="DengXian"/>
          <w:lang w:eastAsia="en-GB"/>
        </w:rPr>
        <w:tab/>
        <w:t>Overview</w:t>
      </w:r>
      <w:r>
        <w:rPr>
          <w:rFonts w:eastAsia="DengXian"/>
          <w:lang w:eastAsia="en-GB"/>
        </w:rPr>
        <w:tab/>
      </w:r>
      <w:r>
        <w:rPr>
          <w:rFonts w:eastAsia="DengXian"/>
          <w:lang w:eastAsia="en-GB"/>
        </w:rPr>
        <w:fldChar w:fldCharType="begin"/>
      </w:r>
      <w:r>
        <w:rPr>
          <w:rFonts w:eastAsia="DengXian"/>
          <w:lang w:eastAsia="en-GB"/>
        </w:rPr>
        <w:instrText xml:space="preserve"> PAGEREF _Toc24558 \h </w:instrText>
      </w:r>
      <w:r>
        <w:rPr>
          <w:rFonts w:eastAsia="DengXian"/>
          <w:lang w:eastAsia="en-GB"/>
        </w:rPr>
      </w:r>
      <w:r>
        <w:rPr>
          <w:rFonts w:eastAsia="DengXian"/>
          <w:lang w:eastAsia="en-GB"/>
        </w:rPr>
        <w:fldChar w:fldCharType="separate"/>
      </w:r>
      <w:r>
        <w:rPr>
          <w:rFonts w:eastAsia="DengXian"/>
          <w:lang w:eastAsia="en-GB"/>
        </w:rPr>
        <w:t>17</w:t>
      </w:r>
      <w:r>
        <w:rPr>
          <w:rFonts w:eastAsia="DengXian"/>
          <w:lang w:eastAsia="en-GB"/>
        </w:rPr>
        <w:fldChar w:fldCharType="end"/>
      </w:r>
    </w:p>
    <w:p w14:paraId="0D8D2BB8" w14:textId="77777777" w:rsidR="00C146CF" w:rsidRDefault="00000000">
      <w:pPr>
        <w:pStyle w:val="TOC4"/>
        <w:rPr>
          <w:rFonts w:eastAsia="DengXian"/>
          <w:lang w:eastAsia="en-GB"/>
        </w:rPr>
      </w:pPr>
      <w:r>
        <w:rPr>
          <w:rFonts w:eastAsia="DengXian"/>
          <w:lang w:eastAsia="en-GB"/>
        </w:rPr>
        <w:t>6.1.3.2</w:t>
      </w:r>
      <w:r>
        <w:rPr>
          <w:rFonts w:eastAsia="DengXian"/>
          <w:lang w:eastAsia="en-GB"/>
        </w:rPr>
        <w:tab/>
        <w:t>Resource: DC APP</w:t>
      </w:r>
      <w:r>
        <w:rPr>
          <w:rFonts w:eastAsia="DengXian"/>
          <w:lang w:eastAsia="en-GB"/>
        </w:rPr>
        <w:tab/>
      </w:r>
      <w:r>
        <w:rPr>
          <w:rFonts w:eastAsia="DengXian"/>
          <w:lang w:eastAsia="en-GB"/>
        </w:rPr>
        <w:fldChar w:fldCharType="begin"/>
      </w:r>
      <w:r>
        <w:rPr>
          <w:rFonts w:eastAsia="DengXian"/>
          <w:lang w:eastAsia="en-GB"/>
        </w:rPr>
        <w:instrText xml:space="preserve"> PAGEREF _Toc13505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7BD2E9E3" w14:textId="77777777" w:rsidR="00C146CF" w:rsidRDefault="00000000">
      <w:pPr>
        <w:pStyle w:val="TOC5"/>
        <w:rPr>
          <w:rFonts w:eastAsia="DengXian"/>
        </w:rPr>
      </w:pPr>
      <w:r>
        <w:rPr>
          <w:rFonts w:eastAsia="DengXian"/>
          <w:lang w:eastAsia="en-GB"/>
        </w:rPr>
        <w:t>6.1.3.2.1</w:t>
      </w:r>
      <w:r>
        <w:rPr>
          <w:rFonts w:eastAsia="DengXian"/>
          <w:lang w:eastAsia="en-GB"/>
        </w:rPr>
        <w:tab/>
        <w:t>Description</w:t>
      </w:r>
      <w:r>
        <w:rPr>
          <w:rFonts w:eastAsia="DengXian"/>
        </w:rPr>
        <w:tab/>
      </w:r>
      <w:r>
        <w:rPr>
          <w:rFonts w:eastAsia="DengXian"/>
        </w:rPr>
        <w:fldChar w:fldCharType="begin"/>
      </w:r>
      <w:r>
        <w:rPr>
          <w:rFonts w:eastAsia="DengXian"/>
        </w:rPr>
        <w:instrText xml:space="preserve"> PAGEREF _Toc25011 \h </w:instrText>
      </w:r>
      <w:r>
        <w:rPr>
          <w:rFonts w:eastAsia="DengXian"/>
        </w:rPr>
      </w:r>
      <w:r>
        <w:rPr>
          <w:rFonts w:eastAsia="DengXian"/>
        </w:rPr>
        <w:fldChar w:fldCharType="separate"/>
      </w:r>
      <w:r>
        <w:rPr>
          <w:rFonts w:eastAsia="DengXian"/>
        </w:rPr>
        <w:t>18</w:t>
      </w:r>
      <w:r>
        <w:rPr>
          <w:rFonts w:eastAsia="DengXian"/>
        </w:rPr>
        <w:fldChar w:fldCharType="end"/>
      </w:r>
    </w:p>
    <w:p w14:paraId="6563A492" w14:textId="77777777" w:rsidR="00C146CF" w:rsidRDefault="00000000">
      <w:pPr>
        <w:pStyle w:val="TOC5"/>
        <w:rPr>
          <w:rFonts w:eastAsia="DengXian"/>
          <w:lang w:eastAsia="en-GB"/>
        </w:rPr>
      </w:pPr>
      <w:r>
        <w:rPr>
          <w:rFonts w:eastAsia="DengXian"/>
          <w:lang w:eastAsia="en-GB"/>
        </w:rPr>
        <w:t>6.1.3.2.2</w:t>
      </w:r>
      <w:r>
        <w:rPr>
          <w:rFonts w:eastAsia="DengXian"/>
          <w:lang w:eastAsia="en-GB"/>
        </w:rPr>
        <w:tab/>
        <w:t>Resource Definition</w:t>
      </w:r>
      <w:r>
        <w:rPr>
          <w:rFonts w:eastAsia="DengXian"/>
          <w:lang w:eastAsia="en-GB"/>
        </w:rPr>
        <w:tab/>
      </w:r>
      <w:r>
        <w:rPr>
          <w:rFonts w:eastAsia="DengXian"/>
          <w:lang w:eastAsia="en-GB"/>
        </w:rPr>
        <w:fldChar w:fldCharType="begin"/>
      </w:r>
      <w:r>
        <w:rPr>
          <w:rFonts w:eastAsia="DengXian"/>
          <w:lang w:eastAsia="en-GB"/>
        </w:rPr>
        <w:instrText xml:space="preserve"> PAGEREF _Toc2187 \h </w:instrText>
      </w:r>
      <w:r>
        <w:rPr>
          <w:rFonts w:eastAsia="DengXian"/>
          <w:lang w:eastAsia="en-GB"/>
        </w:rPr>
      </w:r>
      <w:r>
        <w:rPr>
          <w:rFonts w:eastAsia="DengXian"/>
          <w:lang w:eastAsia="en-GB"/>
        </w:rPr>
        <w:fldChar w:fldCharType="separate"/>
      </w:r>
      <w:r>
        <w:rPr>
          <w:rFonts w:eastAsia="DengXian"/>
          <w:lang w:eastAsia="en-GB"/>
        </w:rPr>
        <w:t>18</w:t>
      </w:r>
      <w:r>
        <w:rPr>
          <w:rFonts w:eastAsia="DengXian"/>
          <w:lang w:eastAsia="en-GB"/>
        </w:rPr>
        <w:fldChar w:fldCharType="end"/>
      </w:r>
    </w:p>
    <w:p w14:paraId="3AAD5FAA" w14:textId="77777777" w:rsidR="00C146CF" w:rsidRDefault="00000000">
      <w:pPr>
        <w:pStyle w:val="TOC5"/>
        <w:rPr>
          <w:rFonts w:eastAsia="DengXian"/>
          <w:lang w:eastAsia="en-GB"/>
        </w:rPr>
      </w:pPr>
      <w:r>
        <w:rPr>
          <w:rFonts w:eastAsia="DengXian"/>
          <w:lang w:eastAsia="en-GB"/>
        </w:rPr>
        <w:t>6.1.3.2.3</w:t>
      </w:r>
      <w:r>
        <w:rPr>
          <w:rFonts w:eastAsia="DengXian"/>
          <w:lang w:eastAsia="en-GB"/>
        </w:rPr>
        <w:tab/>
        <w:t>Resource Standard Methods</w:t>
      </w:r>
      <w:r>
        <w:rPr>
          <w:rFonts w:eastAsia="DengXian"/>
          <w:lang w:eastAsia="en-GB"/>
        </w:rPr>
        <w:tab/>
      </w:r>
      <w:r>
        <w:rPr>
          <w:rFonts w:eastAsia="DengXian"/>
          <w:lang w:eastAsia="en-GB"/>
        </w:rPr>
        <w:fldChar w:fldCharType="begin"/>
      </w:r>
      <w:r>
        <w:rPr>
          <w:rFonts w:eastAsia="DengXian"/>
          <w:lang w:eastAsia="en-GB"/>
        </w:rPr>
        <w:instrText xml:space="preserve"> PAGEREF _Toc15144 \h </w:instrText>
      </w:r>
      <w:r>
        <w:rPr>
          <w:rFonts w:eastAsia="DengXian"/>
          <w:lang w:eastAsia="en-GB"/>
        </w:rPr>
      </w:r>
      <w:r>
        <w:rPr>
          <w:rFonts w:eastAsia="DengXian"/>
          <w:lang w:eastAsia="en-GB"/>
        </w:rPr>
        <w:fldChar w:fldCharType="separate"/>
      </w:r>
      <w:r>
        <w:rPr>
          <w:rFonts w:eastAsia="DengXian"/>
          <w:lang w:eastAsia="en-GB"/>
        </w:rPr>
        <w:t>19</w:t>
      </w:r>
      <w:r>
        <w:rPr>
          <w:rFonts w:eastAsia="DengXian"/>
          <w:lang w:eastAsia="en-GB"/>
        </w:rPr>
        <w:fldChar w:fldCharType="end"/>
      </w:r>
    </w:p>
    <w:p w14:paraId="283BC271" w14:textId="77777777" w:rsidR="00C146CF" w:rsidRDefault="00000000">
      <w:pPr>
        <w:pStyle w:val="TOC5"/>
        <w:rPr>
          <w:rFonts w:eastAsia="DengXian"/>
          <w:lang w:eastAsia="en-GB"/>
        </w:rPr>
      </w:pPr>
      <w:r>
        <w:rPr>
          <w:rFonts w:eastAsia="DengXian"/>
          <w:lang w:eastAsia="en-GB"/>
        </w:rPr>
        <w:t>6.1.3.2.4</w:t>
      </w:r>
      <w:r>
        <w:rPr>
          <w:rFonts w:eastAsia="DengXian"/>
          <w:lang w:eastAsia="en-GB"/>
        </w:rPr>
        <w:tab/>
        <w:t>Resource Custom Operations</w:t>
      </w:r>
      <w:r>
        <w:rPr>
          <w:rFonts w:eastAsia="DengXian"/>
          <w:lang w:eastAsia="en-GB"/>
        </w:rPr>
        <w:tab/>
      </w:r>
      <w:r>
        <w:rPr>
          <w:rFonts w:eastAsia="DengXian"/>
          <w:lang w:eastAsia="en-GB"/>
        </w:rPr>
        <w:fldChar w:fldCharType="begin"/>
      </w:r>
      <w:r>
        <w:rPr>
          <w:rFonts w:eastAsia="DengXian"/>
          <w:lang w:eastAsia="en-GB"/>
        </w:rPr>
        <w:instrText xml:space="preserve"> PAGEREF _Toc23889 \h </w:instrText>
      </w:r>
      <w:r>
        <w:rPr>
          <w:rFonts w:eastAsia="DengXian"/>
          <w:lang w:eastAsia="en-GB"/>
        </w:rPr>
      </w:r>
      <w:r>
        <w:rPr>
          <w:rFonts w:eastAsia="DengXian"/>
          <w:lang w:eastAsia="en-GB"/>
        </w:rPr>
        <w:fldChar w:fldCharType="separate"/>
      </w:r>
      <w:r>
        <w:rPr>
          <w:rFonts w:eastAsia="DengXian"/>
          <w:lang w:eastAsia="en-GB"/>
        </w:rPr>
        <w:t>20</w:t>
      </w:r>
      <w:r>
        <w:rPr>
          <w:rFonts w:eastAsia="DengXian"/>
          <w:lang w:eastAsia="en-GB"/>
        </w:rPr>
        <w:fldChar w:fldCharType="end"/>
      </w:r>
    </w:p>
    <w:p w14:paraId="179F400C" w14:textId="77777777" w:rsidR="00C146CF" w:rsidRDefault="00000000">
      <w:pPr>
        <w:pStyle w:val="TOC6"/>
        <w:tabs>
          <w:tab w:val="clear" w:pos="9639"/>
          <w:tab w:val="right" w:pos="2400"/>
          <w:tab w:val="right" w:leader="dot" w:pos="9641"/>
        </w:tabs>
      </w:pPr>
      <w:r>
        <w:rPr>
          <w:rFonts w:hint="eastAsia"/>
          <w:lang w:val="en-US" w:eastAsia="zh-CN"/>
        </w:rPr>
        <w:t>6.1.3.2.4.1</w:t>
      </w:r>
      <w:r>
        <w:rPr>
          <w:rFonts w:hint="eastAsia"/>
          <w:lang w:val="en-US" w:eastAsia="zh-CN"/>
        </w:rPr>
        <w:tab/>
        <w:t>Overview</w:t>
      </w:r>
      <w:r>
        <w:tab/>
      </w:r>
      <w:r>
        <w:fldChar w:fldCharType="begin"/>
      </w:r>
      <w:r>
        <w:instrText xml:space="preserve"> PAGEREF _Toc31365 \h </w:instrText>
      </w:r>
      <w:r>
        <w:fldChar w:fldCharType="separate"/>
      </w:r>
      <w:r>
        <w:t>20</w:t>
      </w:r>
      <w:r>
        <w:fldChar w:fldCharType="end"/>
      </w:r>
    </w:p>
    <w:p w14:paraId="5368BB6A" w14:textId="77777777" w:rsidR="00C146CF" w:rsidRDefault="00000000">
      <w:pPr>
        <w:pStyle w:val="TOC6"/>
        <w:tabs>
          <w:tab w:val="clear" w:pos="9639"/>
          <w:tab w:val="right" w:pos="2400"/>
          <w:tab w:val="right" w:leader="dot" w:pos="9641"/>
        </w:tabs>
      </w:pPr>
      <w:r>
        <w:rPr>
          <w:rFonts w:hint="eastAsia"/>
          <w:lang w:val="en-US" w:eastAsia="zh-CN"/>
        </w:rPr>
        <w:t>6.1.3.2.4.2</w:t>
      </w:r>
      <w:r>
        <w:rPr>
          <w:rFonts w:hint="eastAsia"/>
          <w:lang w:val="en-US" w:eastAsia="zh-CN"/>
        </w:rPr>
        <w:tab/>
        <w:t>Operation: Configure</w:t>
      </w:r>
      <w:r>
        <w:tab/>
      </w:r>
      <w:r>
        <w:fldChar w:fldCharType="begin"/>
      </w:r>
      <w:r>
        <w:instrText xml:space="preserve"> PAGEREF _Toc17104 \h </w:instrText>
      </w:r>
      <w:r>
        <w:fldChar w:fldCharType="separate"/>
      </w:r>
      <w:r>
        <w:t>20</w:t>
      </w:r>
      <w:r>
        <w:fldChar w:fldCharType="end"/>
      </w:r>
    </w:p>
    <w:p w14:paraId="73EAAE0B" w14:textId="77777777" w:rsidR="00C146CF" w:rsidRDefault="00000000">
      <w:pPr>
        <w:pStyle w:val="TOC6"/>
        <w:tabs>
          <w:tab w:val="clear" w:pos="9639"/>
          <w:tab w:val="right" w:pos="2400"/>
          <w:tab w:val="right" w:leader="dot" w:pos="9641"/>
        </w:tabs>
      </w:pPr>
      <w:r>
        <w:rPr>
          <w:rFonts w:hint="eastAsia"/>
          <w:lang w:val="en-US" w:eastAsia="zh-CN"/>
        </w:rPr>
        <w:t>6.1.3.2.4.3</w:t>
      </w:r>
      <w:r>
        <w:rPr>
          <w:rFonts w:hint="eastAsia"/>
          <w:lang w:val="en-US" w:eastAsia="zh-CN"/>
        </w:rPr>
        <w:tab/>
        <w:t>Operation: Update</w:t>
      </w:r>
      <w:r>
        <w:tab/>
      </w:r>
      <w:r>
        <w:fldChar w:fldCharType="begin"/>
      </w:r>
      <w:r>
        <w:instrText xml:space="preserve"> PAGEREF _Toc18797 \h </w:instrText>
      </w:r>
      <w:r>
        <w:fldChar w:fldCharType="separate"/>
      </w:r>
      <w:r>
        <w:t>21</w:t>
      </w:r>
      <w:r>
        <w:fldChar w:fldCharType="end"/>
      </w:r>
    </w:p>
    <w:p w14:paraId="0D23C25A" w14:textId="77777777" w:rsidR="00C146CF" w:rsidRDefault="00000000">
      <w:pPr>
        <w:pStyle w:val="TOC6"/>
        <w:tabs>
          <w:tab w:val="clear" w:pos="9639"/>
          <w:tab w:val="right" w:pos="2400"/>
          <w:tab w:val="right" w:leader="dot" w:pos="9641"/>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r>
        <w:tab/>
      </w:r>
      <w:r>
        <w:fldChar w:fldCharType="begin"/>
      </w:r>
      <w:r>
        <w:instrText xml:space="preserve"> PAGEREF _Toc6538 \h </w:instrText>
      </w:r>
      <w:r>
        <w:fldChar w:fldCharType="separate"/>
      </w:r>
      <w:r>
        <w:t>21</w:t>
      </w:r>
      <w:r>
        <w:fldChar w:fldCharType="end"/>
      </w:r>
    </w:p>
    <w:p w14:paraId="2FE3AEF8" w14:textId="77777777" w:rsidR="00C146CF" w:rsidRDefault="00000000">
      <w:pPr>
        <w:pStyle w:val="TOC3"/>
        <w:rPr>
          <w:rFonts w:eastAsia="DengXian"/>
          <w:lang w:val="fr-FR" w:eastAsia="en-GB"/>
        </w:rPr>
      </w:pPr>
      <w:r>
        <w:rPr>
          <w:rFonts w:eastAsia="DengXian"/>
          <w:lang w:val="fr-FR" w:eastAsia="en-GB"/>
        </w:rPr>
        <w:t>6.1.4</w:t>
      </w:r>
      <w:r>
        <w:rPr>
          <w:rFonts w:eastAsia="DengXian"/>
          <w:lang w:val="fr-FR" w:eastAsia="en-GB"/>
        </w:rPr>
        <w:tab/>
        <w:t>Custom Operations without associated resources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_Toc13824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CBC2361" w14:textId="77777777" w:rsidR="00C146CF" w:rsidRDefault="00000000">
      <w:pPr>
        <w:pStyle w:val="TOC3"/>
        <w:rPr>
          <w:rFonts w:eastAsia="DengXian"/>
          <w:lang w:val="fr-FR" w:eastAsia="en-GB"/>
        </w:rPr>
      </w:pPr>
      <w:r>
        <w:rPr>
          <w:rFonts w:eastAsia="DengXian"/>
          <w:lang w:val="fr-FR" w:eastAsia="en-GB"/>
        </w:rPr>
        <w:t>6.1.5</w:t>
      </w:r>
      <w:r>
        <w:rPr>
          <w:rFonts w:eastAsia="DengXian"/>
          <w:lang w:val="fr-FR" w:eastAsia="en-GB"/>
        </w:rPr>
        <w:tab/>
        <w:t>Notifications</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_Toc20520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68A61E6C" w14:textId="77777777" w:rsidR="00C146CF" w:rsidRDefault="00000000">
      <w:pPr>
        <w:pStyle w:val="TOC3"/>
        <w:rPr>
          <w:rFonts w:eastAsia="DengXian"/>
          <w:lang w:val="fr-FR" w:eastAsia="en-GB"/>
        </w:rPr>
      </w:pPr>
      <w:r>
        <w:rPr>
          <w:rFonts w:eastAsia="DengXian"/>
          <w:lang w:val="fr-FR" w:eastAsia="en-GB"/>
        </w:rPr>
        <w:t>6.1.6</w:t>
      </w:r>
      <w:r>
        <w:rPr>
          <w:rFonts w:eastAsia="DengXian"/>
          <w:lang w:val="fr-FR" w:eastAsia="en-GB"/>
        </w:rPr>
        <w:tab/>
        <w:t>Data Model</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_Toc12611 \h </w:instrText>
      </w:r>
      <w:r>
        <w:rPr>
          <w:rFonts w:eastAsia="DengXian"/>
          <w:lang w:val="fr-FR" w:eastAsia="en-GB"/>
        </w:rPr>
      </w:r>
      <w:r>
        <w:rPr>
          <w:rFonts w:eastAsia="DengXian"/>
          <w:lang w:val="fr-FR" w:eastAsia="en-GB"/>
        </w:rPr>
        <w:fldChar w:fldCharType="separate"/>
      </w:r>
      <w:r>
        <w:rPr>
          <w:rFonts w:eastAsia="DengXian"/>
          <w:lang w:val="fr-FR" w:eastAsia="en-GB"/>
        </w:rPr>
        <w:t>22</w:t>
      </w:r>
      <w:r>
        <w:rPr>
          <w:rFonts w:eastAsia="DengXian"/>
          <w:lang w:val="fr-FR" w:eastAsia="en-GB"/>
        </w:rPr>
        <w:fldChar w:fldCharType="end"/>
      </w:r>
    </w:p>
    <w:p w14:paraId="47E9FB70" w14:textId="77777777" w:rsidR="00C146CF" w:rsidRDefault="00000000">
      <w:pPr>
        <w:pStyle w:val="TOC4"/>
        <w:rPr>
          <w:rFonts w:eastAsia="DengXian"/>
          <w:lang w:eastAsia="en-GB"/>
        </w:rPr>
      </w:pPr>
      <w:r>
        <w:rPr>
          <w:rFonts w:eastAsia="DengXian"/>
          <w:lang w:eastAsia="en-GB"/>
        </w:rPr>
        <w:t>6.1.6.1</w:t>
      </w:r>
      <w:r>
        <w:rPr>
          <w:rFonts w:eastAsia="DengXian"/>
          <w:lang w:eastAsia="en-GB"/>
        </w:rPr>
        <w:tab/>
        <w:t>General</w:t>
      </w:r>
      <w:r>
        <w:rPr>
          <w:rFonts w:eastAsia="DengXian"/>
          <w:lang w:eastAsia="en-GB"/>
        </w:rPr>
        <w:tab/>
      </w:r>
      <w:r>
        <w:rPr>
          <w:rFonts w:eastAsia="DengXian"/>
          <w:lang w:eastAsia="en-GB"/>
        </w:rPr>
        <w:fldChar w:fldCharType="begin"/>
      </w:r>
      <w:r>
        <w:rPr>
          <w:rFonts w:eastAsia="DengXian"/>
          <w:lang w:eastAsia="en-GB"/>
        </w:rPr>
        <w:instrText xml:space="preserve"> PAGEREF _Toc17580 \h </w:instrText>
      </w:r>
      <w:r>
        <w:rPr>
          <w:rFonts w:eastAsia="DengXian"/>
          <w:lang w:eastAsia="en-GB"/>
        </w:rPr>
      </w:r>
      <w:r>
        <w:rPr>
          <w:rFonts w:eastAsia="DengXian"/>
          <w:lang w:eastAsia="en-GB"/>
        </w:rPr>
        <w:fldChar w:fldCharType="separate"/>
      </w:r>
      <w:r>
        <w:rPr>
          <w:rFonts w:eastAsia="DengXian"/>
          <w:lang w:eastAsia="en-GB"/>
        </w:rPr>
        <w:t>22</w:t>
      </w:r>
      <w:r>
        <w:rPr>
          <w:rFonts w:eastAsia="DengXian"/>
          <w:lang w:eastAsia="en-GB"/>
        </w:rPr>
        <w:fldChar w:fldCharType="end"/>
      </w:r>
    </w:p>
    <w:p w14:paraId="765FC83C" w14:textId="77777777" w:rsidR="00C146CF" w:rsidRDefault="00000000">
      <w:pPr>
        <w:pStyle w:val="TOC4"/>
        <w:rPr>
          <w:rFonts w:eastAsia="DengXian"/>
          <w:lang w:eastAsia="en-GB"/>
        </w:rPr>
      </w:pPr>
      <w:r>
        <w:rPr>
          <w:rFonts w:eastAsia="DengXian"/>
          <w:lang w:val="en-US" w:eastAsia="en-GB"/>
        </w:rPr>
        <w:t>6.1.6.2</w:t>
      </w:r>
      <w:r>
        <w:rPr>
          <w:rFonts w:eastAsia="DengXian"/>
          <w:lang w:val="en-US" w:eastAsia="en-GB"/>
        </w:rPr>
        <w:tab/>
        <w:t>Structured data types</w:t>
      </w:r>
      <w:r>
        <w:rPr>
          <w:rFonts w:eastAsia="DengXian"/>
          <w:lang w:eastAsia="en-GB"/>
        </w:rPr>
        <w:tab/>
      </w:r>
      <w:r>
        <w:rPr>
          <w:rFonts w:eastAsia="DengXian"/>
          <w:lang w:eastAsia="en-GB"/>
        </w:rPr>
        <w:fldChar w:fldCharType="begin"/>
      </w:r>
      <w:r>
        <w:rPr>
          <w:rFonts w:eastAsia="DengXian"/>
          <w:lang w:eastAsia="en-GB"/>
        </w:rPr>
        <w:instrText xml:space="preserve"> PAGEREF _Toc22006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539189C0" w14:textId="77777777" w:rsidR="00C146CF" w:rsidRDefault="00000000">
      <w:pPr>
        <w:pStyle w:val="TOC5"/>
        <w:rPr>
          <w:rFonts w:eastAsia="DengXian"/>
          <w:lang w:eastAsia="en-GB"/>
        </w:rPr>
      </w:pPr>
      <w:r>
        <w:rPr>
          <w:rFonts w:eastAsia="DengXian"/>
          <w:lang w:eastAsia="en-GB"/>
        </w:rPr>
        <w:t>6.1.6.2.1</w:t>
      </w:r>
      <w:r>
        <w:rPr>
          <w:rFonts w:eastAsia="DengXian"/>
          <w:lang w:eastAsia="en-GB"/>
        </w:rPr>
        <w:tab/>
        <w:t>Introduction</w:t>
      </w:r>
      <w:r>
        <w:rPr>
          <w:rFonts w:eastAsia="DengXian"/>
          <w:lang w:eastAsia="en-GB"/>
        </w:rPr>
        <w:tab/>
      </w:r>
      <w:r>
        <w:rPr>
          <w:rFonts w:eastAsia="DengXian"/>
          <w:lang w:eastAsia="en-GB"/>
        </w:rPr>
        <w:fldChar w:fldCharType="begin"/>
      </w:r>
      <w:r>
        <w:rPr>
          <w:rFonts w:eastAsia="DengXian"/>
          <w:lang w:eastAsia="en-GB"/>
        </w:rPr>
        <w:instrText xml:space="preserve"> PAGEREF _Toc12402 \h </w:instrText>
      </w:r>
      <w:r>
        <w:rPr>
          <w:rFonts w:eastAsia="DengXian"/>
          <w:lang w:eastAsia="en-GB"/>
        </w:rPr>
      </w:r>
      <w:r>
        <w:rPr>
          <w:rFonts w:eastAsia="DengXian"/>
          <w:lang w:eastAsia="en-GB"/>
        </w:rPr>
        <w:fldChar w:fldCharType="separate"/>
      </w:r>
      <w:r>
        <w:rPr>
          <w:rFonts w:eastAsia="DengXian"/>
          <w:lang w:eastAsia="en-GB"/>
        </w:rPr>
        <w:t>23</w:t>
      </w:r>
      <w:r>
        <w:rPr>
          <w:rFonts w:eastAsia="DengXian"/>
          <w:lang w:eastAsia="en-GB"/>
        </w:rPr>
        <w:fldChar w:fldCharType="end"/>
      </w:r>
    </w:p>
    <w:p w14:paraId="115E7095" w14:textId="77777777" w:rsidR="00C146CF" w:rsidRDefault="00000000">
      <w:pPr>
        <w:pStyle w:val="TOC5"/>
        <w:rPr>
          <w:rFonts w:eastAsia="DengXian"/>
          <w:lang w:eastAsia="en-GB"/>
        </w:rPr>
      </w:pPr>
      <w:r>
        <w:rPr>
          <w:rFonts w:eastAsia="DengXian"/>
          <w:lang w:eastAsia="en-GB"/>
        </w:rPr>
        <w:t>6.1.6.2.2</w:t>
      </w:r>
      <w:r>
        <w:rPr>
          <w:rFonts w:eastAsia="DengXian"/>
          <w:lang w:eastAsia="en-GB"/>
        </w:rPr>
        <w:tab/>
        <w:t>Type: DcAppConfigReq</w:t>
      </w:r>
      <w:r>
        <w:rPr>
          <w:rFonts w:eastAsia="DengXian"/>
          <w:lang w:eastAsia="en-GB"/>
        </w:rPr>
        <w:tab/>
      </w:r>
      <w:r>
        <w:rPr>
          <w:rFonts w:eastAsia="DengXian"/>
          <w:lang w:eastAsia="en-GB"/>
        </w:rPr>
        <w:fldChar w:fldCharType="begin"/>
      </w:r>
      <w:r>
        <w:rPr>
          <w:rFonts w:eastAsia="DengXian"/>
          <w:lang w:eastAsia="en-GB"/>
        </w:rPr>
        <w:instrText xml:space="preserve"> PAGEREF _Toc25377 \h </w:instrText>
      </w:r>
      <w:r>
        <w:rPr>
          <w:rFonts w:eastAsia="DengXian"/>
          <w:lang w:eastAsia="en-GB"/>
        </w:rPr>
      </w:r>
      <w:r>
        <w:rPr>
          <w:rFonts w:eastAsia="DengXian"/>
          <w:lang w:eastAsia="en-GB"/>
        </w:rPr>
        <w:fldChar w:fldCharType="separate"/>
      </w:r>
      <w:r>
        <w:rPr>
          <w:rFonts w:eastAsia="DengXian"/>
          <w:lang w:eastAsia="en-GB"/>
        </w:rPr>
        <w:t>24</w:t>
      </w:r>
      <w:r>
        <w:rPr>
          <w:rFonts w:eastAsia="DengXian"/>
          <w:lang w:eastAsia="en-GB"/>
        </w:rPr>
        <w:fldChar w:fldCharType="end"/>
      </w:r>
    </w:p>
    <w:p w14:paraId="6F11B1D5" w14:textId="77777777" w:rsidR="00C146CF" w:rsidRDefault="00000000">
      <w:pPr>
        <w:pStyle w:val="TOC5"/>
        <w:rPr>
          <w:rFonts w:eastAsia="DengXian"/>
          <w:lang w:eastAsia="en-GB"/>
        </w:rPr>
      </w:pPr>
      <w:r>
        <w:rPr>
          <w:rFonts w:eastAsia="DengXian"/>
          <w:lang w:val="en-US" w:eastAsia="en-GB"/>
        </w:rPr>
        <w:t>6</w:t>
      </w:r>
      <w:r>
        <w:rPr>
          <w:rFonts w:eastAsia="DengXian"/>
          <w:lang w:eastAsia="en-GB"/>
        </w:rPr>
        <w:t>.</w:t>
      </w:r>
      <w:r>
        <w:rPr>
          <w:rFonts w:eastAsia="DengXian"/>
          <w:lang w:val="en-US" w:eastAsia="en-GB"/>
        </w:rPr>
        <w:t>1</w:t>
      </w:r>
      <w:r>
        <w:rPr>
          <w:rFonts w:eastAsia="DengXian"/>
          <w:lang w:eastAsia="en-GB"/>
        </w:rPr>
        <w:t>.6.2.3</w:t>
      </w:r>
      <w:r>
        <w:rPr>
          <w:rFonts w:eastAsia="DengXian"/>
          <w:lang w:eastAsia="en-GB"/>
        </w:rPr>
        <w:tab/>
        <w:t>Type: DcAppConfigParameters</w:t>
      </w:r>
      <w:r>
        <w:rPr>
          <w:rFonts w:eastAsia="DengXian"/>
          <w:lang w:eastAsia="en-GB"/>
        </w:rPr>
        <w:tab/>
      </w:r>
      <w:r>
        <w:rPr>
          <w:rFonts w:eastAsia="DengXian"/>
          <w:lang w:eastAsia="en-GB"/>
        </w:rPr>
        <w:fldChar w:fldCharType="begin"/>
      </w:r>
      <w:r>
        <w:rPr>
          <w:rFonts w:eastAsia="DengXian"/>
          <w:lang w:eastAsia="en-GB"/>
        </w:rPr>
        <w:instrText xml:space="preserve"> PAGEREF _Toc32026 \h </w:instrText>
      </w:r>
      <w:r>
        <w:rPr>
          <w:rFonts w:eastAsia="DengXian"/>
          <w:lang w:eastAsia="en-GB"/>
        </w:rPr>
      </w:r>
      <w:r>
        <w:rPr>
          <w:rFonts w:eastAsia="DengXian"/>
          <w:lang w:eastAsia="en-GB"/>
        </w:rPr>
        <w:fldChar w:fldCharType="separate"/>
      </w:r>
      <w:r>
        <w:rPr>
          <w:rFonts w:eastAsia="DengXian"/>
          <w:lang w:eastAsia="en-GB"/>
        </w:rPr>
        <w:t>25</w:t>
      </w:r>
      <w:r>
        <w:rPr>
          <w:rFonts w:eastAsia="DengXian"/>
          <w:lang w:eastAsia="en-GB"/>
        </w:rPr>
        <w:fldChar w:fldCharType="end"/>
      </w:r>
    </w:p>
    <w:p w14:paraId="14E030F1" w14:textId="77777777" w:rsidR="00C146CF" w:rsidRDefault="00000000">
      <w:pPr>
        <w:pStyle w:val="TOC5"/>
        <w:rPr>
          <w:rFonts w:eastAsia="DengXian"/>
          <w:lang w:val="en-US" w:eastAsia="en-GB"/>
        </w:rPr>
      </w:pPr>
      <w:r>
        <w:rPr>
          <w:rFonts w:eastAsia="DengXian"/>
          <w:lang w:val="en-US" w:eastAsia="en-GB"/>
        </w:rPr>
        <w:lastRenderedPageBreak/>
        <w:t>6.1.6.2.4</w:t>
      </w:r>
      <w:r>
        <w:rPr>
          <w:rFonts w:eastAsia="DengXian"/>
          <w:lang w:val="en-US" w:eastAsia="en-GB"/>
        </w:rPr>
        <w:tab/>
        <w:t>Type: DcAppConfigResp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_Toc28622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7C24B10" w14:textId="77777777" w:rsidR="00C146CF" w:rsidRDefault="00000000">
      <w:pPr>
        <w:pStyle w:val="TOC5"/>
        <w:rPr>
          <w:rFonts w:eastAsia="DengXian"/>
          <w:lang w:val="en-US" w:eastAsia="en-GB"/>
        </w:rPr>
      </w:pPr>
      <w:r>
        <w:rPr>
          <w:rFonts w:eastAsia="DengXian"/>
          <w:lang w:val="en-US" w:eastAsia="en-GB"/>
        </w:rPr>
        <w:t>6.1.6.2.5</w:t>
      </w:r>
      <w:r>
        <w:rPr>
          <w:rFonts w:eastAsia="DengXian"/>
          <w:lang w:val="en-US" w:eastAsia="en-GB"/>
        </w:rPr>
        <w:tab/>
        <w:t>Type: DcAppConfigResponseParameters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_Toc4551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73C6A9E2" w14:textId="77777777" w:rsidR="00C146CF" w:rsidRDefault="00000000">
      <w:pPr>
        <w:pStyle w:val="TOC5"/>
        <w:rPr>
          <w:rFonts w:eastAsia="DengXian"/>
          <w:lang w:val="en-US" w:eastAsia="en-GB"/>
        </w:rPr>
      </w:pPr>
      <w:r>
        <w:rPr>
          <w:rFonts w:eastAsia="DengXian"/>
          <w:lang w:val="en-US" w:eastAsia="en-GB"/>
        </w:rPr>
        <w:t>6.1.6.2.6</w:t>
      </w:r>
      <w:r>
        <w:rPr>
          <w:rFonts w:eastAsia="DengXian"/>
          <w:lang w:val="en-US" w:eastAsia="en-GB"/>
        </w:rPr>
        <w:tab/>
        <w:t>Type: DcAppUpdateReq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_Toc18892 \h </w:instrText>
      </w:r>
      <w:r>
        <w:rPr>
          <w:rFonts w:eastAsia="DengXian"/>
          <w:lang w:val="en-US" w:eastAsia="en-GB"/>
        </w:rPr>
      </w:r>
      <w:r>
        <w:rPr>
          <w:rFonts w:eastAsia="DengXian"/>
          <w:lang w:val="en-US" w:eastAsia="en-GB"/>
        </w:rPr>
        <w:fldChar w:fldCharType="separate"/>
      </w:r>
      <w:r>
        <w:rPr>
          <w:rFonts w:eastAsia="DengXian"/>
          <w:lang w:val="en-US" w:eastAsia="en-GB"/>
        </w:rPr>
        <w:t>26</w:t>
      </w:r>
      <w:r>
        <w:rPr>
          <w:rFonts w:eastAsia="DengXian"/>
          <w:lang w:val="en-US" w:eastAsia="en-GB"/>
        </w:rPr>
        <w:fldChar w:fldCharType="end"/>
      </w:r>
    </w:p>
    <w:p w14:paraId="277033B8" w14:textId="77777777" w:rsidR="00C146CF" w:rsidRDefault="00000000">
      <w:pPr>
        <w:pStyle w:val="TOC5"/>
        <w:rPr>
          <w:rFonts w:eastAsia="DengXian"/>
          <w:lang w:val="en-US" w:eastAsia="en-GB"/>
        </w:rPr>
      </w:pPr>
      <w:r>
        <w:rPr>
          <w:rFonts w:eastAsia="DengXian"/>
          <w:lang w:val="en-US" w:eastAsia="en-GB"/>
        </w:rPr>
        <w:t>6.1.6.2.7</w:t>
      </w:r>
      <w:r>
        <w:rPr>
          <w:rFonts w:eastAsia="DengXian"/>
          <w:lang w:val="en-US" w:eastAsia="en-GB"/>
        </w:rPr>
        <w:tab/>
        <w:t>Type: DcAppUpdateParameters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_Toc25438 \h </w:instrText>
      </w:r>
      <w:r>
        <w:rPr>
          <w:rFonts w:eastAsia="DengXian"/>
          <w:lang w:val="en-US" w:eastAsia="en-GB"/>
        </w:rPr>
      </w:r>
      <w:r>
        <w:rPr>
          <w:rFonts w:eastAsia="DengXian"/>
          <w:lang w:val="en-US" w:eastAsia="en-GB"/>
        </w:rPr>
        <w:fldChar w:fldCharType="separate"/>
      </w:r>
      <w:r>
        <w:rPr>
          <w:rFonts w:eastAsia="DengXian"/>
          <w:lang w:val="en-US" w:eastAsia="en-GB"/>
        </w:rPr>
        <w:t>27</w:t>
      </w:r>
      <w:r>
        <w:rPr>
          <w:rFonts w:eastAsia="DengXian"/>
          <w:lang w:val="en-US" w:eastAsia="en-GB"/>
        </w:rPr>
        <w:fldChar w:fldCharType="end"/>
      </w:r>
    </w:p>
    <w:p w14:paraId="167CF3FC" w14:textId="77777777" w:rsidR="00C146CF" w:rsidRDefault="00000000">
      <w:pPr>
        <w:pStyle w:val="TOC5"/>
        <w:rPr>
          <w:rFonts w:eastAsia="DengXian"/>
          <w:lang w:val="en-US" w:eastAsia="en-GB"/>
        </w:rPr>
      </w:pPr>
      <w:r>
        <w:rPr>
          <w:rFonts w:eastAsia="DengXian"/>
          <w:lang w:val="en-US" w:eastAsia="en-GB"/>
        </w:rPr>
        <w:t>6.1.6.2.8</w:t>
      </w:r>
      <w:r>
        <w:rPr>
          <w:rFonts w:eastAsia="DengXian"/>
          <w:lang w:val="en-US" w:eastAsia="en-GB"/>
        </w:rPr>
        <w:tab/>
        <w:t>Type: DcAppStatResp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_Toc16250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52A8D1BA" w14:textId="77777777" w:rsidR="00C146CF" w:rsidRDefault="00000000">
      <w:pPr>
        <w:pStyle w:val="TOC5"/>
        <w:rPr>
          <w:rFonts w:eastAsia="DengXian"/>
          <w:lang w:val="en-US" w:eastAsia="en-GB"/>
        </w:rPr>
      </w:pPr>
      <w:r>
        <w:rPr>
          <w:rFonts w:eastAsia="DengXian"/>
          <w:lang w:val="en-US" w:eastAsia="en-GB"/>
        </w:rPr>
        <w:t>6.1.6.2.9</w:t>
      </w:r>
      <w:r>
        <w:rPr>
          <w:rFonts w:eastAsia="DengXian"/>
          <w:lang w:val="en-US" w:eastAsia="en-GB"/>
        </w:rPr>
        <w:tab/>
        <w:t>Type: DcAppResponseParameters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_Toc10147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3182BBD7" w14:textId="77777777" w:rsidR="00C146CF" w:rsidRDefault="00000000">
      <w:pPr>
        <w:pStyle w:val="TOC5"/>
        <w:rPr>
          <w:rFonts w:eastAsia="DengXian"/>
          <w:lang w:val="en-US" w:eastAsia="en-GB"/>
        </w:rPr>
      </w:pPr>
      <w:r>
        <w:rPr>
          <w:rFonts w:eastAsia="DengXian"/>
          <w:lang w:val="en-US" w:eastAsia="en-GB"/>
        </w:rPr>
        <w:t>6.1.6.2.10</w:t>
      </w:r>
      <w:r>
        <w:rPr>
          <w:rFonts w:eastAsia="DengXian"/>
          <w:lang w:val="en-US" w:eastAsia="en-GB"/>
        </w:rPr>
        <w:tab/>
        <w:t>Type: DcAppIdReq</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_Toc21729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7F6CF6D3" w14:textId="77777777" w:rsidR="00C146CF" w:rsidRDefault="00000000">
      <w:pPr>
        <w:pStyle w:val="TOC5"/>
        <w:rPr>
          <w:rFonts w:eastAsia="DengXian"/>
          <w:lang w:val="en-US" w:eastAsia="en-GB"/>
        </w:rPr>
      </w:pPr>
      <w:r>
        <w:rPr>
          <w:rFonts w:eastAsia="DengXian"/>
          <w:lang w:val="en-US" w:eastAsia="en-GB"/>
        </w:rPr>
        <w:t>6.1.6.2.11</w:t>
      </w:r>
      <w:r>
        <w:rPr>
          <w:rFonts w:eastAsia="DengXian"/>
          <w:lang w:val="en-US" w:eastAsia="en-GB"/>
        </w:rPr>
        <w:tab/>
        <w:t>Type: DcAppIdResp</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_Toc19052 \h </w:instrText>
      </w:r>
      <w:r>
        <w:rPr>
          <w:rFonts w:eastAsia="DengXian"/>
          <w:lang w:val="en-US" w:eastAsia="en-GB"/>
        </w:rPr>
      </w:r>
      <w:r>
        <w:rPr>
          <w:rFonts w:eastAsia="DengXian"/>
          <w:lang w:val="en-US" w:eastAsia="en-GB"/>
        </w:rPr>
        <w:fldChar w:fldCharType="separate"/>
      </w:r>
      <w:r>
        <w:rPr>
          <w:rFonts w:eastAsia="DengXian"/>
          <w:lang w:val="en-US" w:eastAsia="en-GB"/>
        </w:rPr>
        <w:t>28</w:t>
      </w:r>
      <w:r>
        <w:rPr>
          <w:rFonts w:eastAsia="DengXian"/>
          <w:lang w:val="en-US" w:eastAsia="en-GB"/>
        </w:rPr>
        <w:fldChar w:fldCharType="end"/>
      </w:r>
    </w:p>
    <w:p w14:paraId="1246070C" w14:textId="77777777" w:rsidR="00C146CF" w:rsidRDefault="00000000">
      <w:pPr>
        <w:pStyle w:val="TOC5"/>
        <w:rPr>
          <w:rFonts w:eastAsia="DengXian"/>
          <w:lang w:val="en-US" w:eastAsia="en-GB"/>
        </w:rPr>
      </w:pPr>
      <w:r>
        <w:rPr>
          <w:rFonts w:eastAsia="DengXian"/>
          <w:lang w:val="en-US" w:eastAsia="en-GB"/>
        </w:rPr>
        <w:t>6.1.6.2.12</w:t>
      </w:r>
      <w:r>
        <w:rPr>
          <w:rFonts w:eastAsia="DengXian"/>
          <w:lang w:val="en-US" w:eastAsia="en-GB"/>
        </w:rPr>
        <w:tab/>
        <w:t>Type: Condition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_Toc9897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3891DB8" w14:textId="77777777" w:rsidR="00C146CF" w:rsidRDefault="00000000">
      <w:pPr>
        <w:pStyle w:val="TOC4"/>
        <w:rPr>
          <w:rFonts w:eastAsia="DengXian"/>
          <w:lang w:val="en-US" w:eastAsia="en-GB"/>
        </w:rPr>
      </w:pPr>
      <w:r>
        <w:rPr>
          <w:rFonts w:eastAsia="DengXian"/>
          <w:lang w:val="en-US" w:eastAsia="en-GB"/>
        </w:rPr>
        <w:t>6.1.6.3</w:t>
      </w:r>
      <w:r>
        <w:rPr>
          <w:rFonts w:eastAsia="DengXian"/>
          <w:lang w:val="en-US" w:eastAsia="en-GB"/>
        </w:rPr>
        <w:tab/>
        <w:t>Simple data types and enumerations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_Toc32069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E45E4D3" w14:textId="77777777" w:rsidR="00C146CF" w:rsidRDefault="00000000">
      <w:pPr>
        <w:pStyle w:val="TOC5"/>
        <w:rPr>
          <w:rFonts w:eastAsia="DengXian"/>
          <w:lang w:val="en-US" w:eastAsia="en-GB"/>
        </w:rPr>
      </w:pPr>
      <w:r>
        <w:rPr>
          <w:rFonts w:eastAsia="DengXian"/>
          <w:lang w:val="en-US" w:eastAsia="en-GB"/>
        </w:rPr>
        <w:t>6.1.6.3.1</w:t>
      </w:r>
      <w:r>
        <w:rPr>
          <w:rFonts w:eastAsia="DengXian"/>
          <w:lang w:val="en-US" w:eastAsia="en-GB"/>
        </w:rPr>
        <w:tab/>
        <w:t>Introduction</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_Toc4525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3A684958" w14:textId="77777777" w:rsidR="00C146CF" w:rsidRDefault="00000000">
      <w:pPr>
        <w:pStyle w:val="TOC5"/>
        <w:rPr>
          <w:rFonts w:eastAsia="DengXian"/>
          <w:lang w:val="en-US" w:eastAsia="en-GB"/>
        </w:rPr>
      </w:pPr>
      <w:r>
        <w:rPr>
          <w:rFonts w:eastAsia="DengXian"/>
          <w:lang w:val="en-US" w:eastAsia="en-GB"/>
        </w:rPr>
        <w:t>6.1.6.3.2</w:t>
      </w:r>
      <w:r>
        <w:rPr>
          <w:rFonts w:eastAsia="DengXian"/>
          <w:lang w:val="en-US" w:eastAsia="en-GB"/>
        </w:rPr>
        <w:tab/>
        <w:t>Simple data types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_Toc15659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DD294E0" w14:textId="77777777" w:rsidR="00C146CF" w:rsidRDefault="00000000">
      <w:pPr>
        <w:pStyle w:val="TOC5"/>
        <w:rPr>
          <w:rFonts w:eastAsia="DengXian"/>
          <w:lang w:val="en-US" w:eastAsia="en-GB"/>
        </w:rPr>
      </w:pPr>
      <w:r>
        <w:rPr>
          <w:rFonts w:eastAsia="DengXian"/>
          <w:lang w:val="en-US" w:eastAsia="en-GB"/>
        </w:rPr>
        <w:t>6.1.6.3.3</w:t>
      </w:r>
      <w:r>
        <w:rPr>
          <w:rFonts w:eastAsia="DengXian"/>
          <w:lang w:val="en-US" w:eastAsia="en-GB"/>
        </w:rPr>
        <w:tab/>
        <w:t>Enumeration: AppLoadPhase</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_Toc11325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22A64266" w14:textId="77777777" w:rsidR="00C146CF" w:rsidRDefault="00000000">
      <w:pPr>
        <w:pStyle w:val="TOC5"/>
        <w:rPr>
          <w:rFonts w:eastAsia="DengXian"/>
          <w:lang w:val="en-US" w:eastAsia="en-GB"/>
        </w:rPr>
      </w:pPr>
      <w:r>
        <w:rPr>
          <w:rFonts w:eastAsia="DengXian"/>
          <w:lang w:val="en-US" w:eastAsia="en-GB"/>
        </w:rPr>
        <w:t>6.1.6.3.4</w:t>
      </w:r>
      <w:r>
        <w:rPr>
          <w:rFonts w:eastAsia="DengXian"/>
          <w:lang w:val="en-US" w:eastAsia="en-GB"/>
        </w:rPr>
        <w:tab/>
        <w:t>Enumeration: SupportScenario</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_Toc18264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5F4E018B" w14:textId="77777777" w:rsidR="00C146CF" w:rsidRDefault="00000000">
      <w:pPr>
        <w:pStyle w:val="TOC5"/>
        <w:rPr>
          <w:rFonts w:eastAsia="DengXian"/>
          <w:lang w:val="en-US" w:eastAsia="en-GB"/>
        </w:rPr>
      </w:pPr>
      <w:r>
        <w:rPr>
          <w:rFonts w:eastAsia="DengXian"/>
          <w:lang w:val="en-US" w:eastAsia="en-GB"/>
        </w:rPr>
        <w:t>6.1.6.3.5</w:t>
      </w:r>
      <w:r>
        <w:rPr>
          <w:rFonts w:eastAsia="DengXian"/>
          <w:lang w:val="en-US" w:eastAsia="en-GB"/>
        </w:rPr>
        <w:tab/>
        <w:t>Enumeration:  Status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_Toc32049 \h </w:instrText>
      </w:r>
      <w:r>
        <w:rPr>
          <w:rFonts w:eastAsia="DengXian"/>
          <w:lang w:val="en-US" w:eastAsia="en-GB"/>
        </w:rPr>
      </w:r>
      <w:r>
        <w:rPr>
          <w:rFonts w:eastAsia="DengXian"/>
          <w:lang w:val="en-US" w:eastAsia="en-GB"/>
        </w:rPr>
        <w:fldChar w:fldCharType="separate"/>
      </w:r>
      <w:r>
        <w:rPr>
          <w:rFonts w:eastAsia="DengXian"/>
          <w:lang w:val="en-US" w:eastAsia="en-GB"/>
        </w:rPr>
        <w:t>29</w:t>
      </w:r>
      <w:r>
        <w:rPr>
          <w:rFonts w:eastAsia="DengXian"/>
          <w:lang w:val="en-US" w:eastAsia="en-GB"/>
        </w:rPr>
        <w:fldChar w:fldCharType="end"/>
      </w:r>
    </w:p>
    <w:p w14:paraId="4E9E1E11" w14:textId="77777777" w:rsidR="00C146CF" w:rsidRDefault="00000000">
      <w:pPr>
        <w:pStyle w:val="TOC3"/>
        <w:rPr>
          <w:rFonts w:eastAsia="DengXian"/>
          <w:lang w:val="fr-FR" w:eastAsia="en-GB"/>
        </w:rPr>
      </w:pPr>
      <w:r>
        <w:rPr>
          <w:rFonts w:eastAsia="DengXian"/>
          <w:lang w:val="fr-FR" w:eastAsia="en-GB"/>
        </w:rPr>
        <w:t>6.1.7</w:t>
      </w:r>
      <w:r>
        <w:rPr>
          <w:rFonts w:eastAsia="DengXian"/>
          <w:lang w:val="fr-FR" w:eastAsia="en-GB"/>
        </w:rPr>
        <w:tab/>
        <w:t>Error Handling</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_Toc4095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22F45396" w14:textId="77777777" w:rsidR="00C146CF" w:rsidRDefault="00000000">
      <w:pPr>
        <w:pStyle w:val="TOC4"/>
        <w:rPr>
          <w:rFonts w:eastAsia="DengXian"/>
          <w:lang w:val="en-US" w:eastAsia="en-GB"/>
        </w:rPr>
      </w:pPr>
      <w:r>
        <w:rPr>
          <w:rFonts w:eastAsia="DengXian"/>
          <w:lang w:val="en-US" w:eastAsia="en-GB"/>
        </w:rPr>
        <w:t>6.1.7.1</w:t>
      </w:r>
      <w:r>
        <w:rPr>
          <w:rFonts w:eastAsia="DengXian"/>
          <w:lang w:val="en-US" w:eastAsia="en-GB"/>
        </w:rPr>
        <w:tab/>
        <w:t>General</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_Toc30930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12375A11" w14:textId="77777777" w:rsidR="00C146CF" w:rsidRDefault="00000000">
      <w:pPr>
        <w:pStyle w:val="TOC4"/>
        <w:rPr>
          <w:rFonts w:eastAsia="DengXian"/>
          <w:lang w:val="en-US" w:eastAsia="en-GB"/>
        </w:rPr>
      </w:pPr>
      <w:r>
        <w:rPr>
          <w:rFonts w:eastAsia="DengXian"/>
          <w:lang w:val="en-US" w:eastAsia="en-GB"/>
        </w:rPr>
        <w:t>6.1.7.2</w:t>
      </w:r>
      <w:r>
        <w:rPr>
          <w:rFonts w:eastAsia="DengXian"/>
          <w:lang w:val="en-US" w:eastAsia="en-GB"/>
        </w:rPr>
        <w:tab/>
        <w:t>Protocol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_Toc17107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7086F6F8" w14:textId="77777777" w:rsidR="00C146CF" w:rsidRDefault="00000000">
      <w:pPr>
        <w:pStyle w:val="TOC4"/>
        <w:rPr>
          <w:rFonts w:eastAsia="DengXian"/>
          <w:lang w:val="en-US" w:eastAsia="en-GB"/>
        </w:rPr>
      </w:pPr>
      <w:r>
        <w:rPr>
          <w:rFonts w:eastAsia="DengXian"/>
          <w:lang w:val="en-US" w:eastAsia="en-GB"/>
        </w:rPr>
        <w:t>6.1.7.3</w:t>
      </w:r>
      <w:r>
        <w:rPr>
          <w:rFonts w:eastAsia="DengXian"/>
          <w:lang w:val="en-US" w:eastAsia="en-GB"/>
        </w:rPr>
        <w:tab/>
        <w:t>Application Errors</w:t>
      </w:r>
      <w:r>
        <w:rPr>
          <w:rFonts w:eastAsia="DengXian"/>
          <w:lang w:val="en-US" w:eastAsia="en-GB"/>
        </w:rPr>
        <w:tab/>
      </w:r>
      <w:r>
        <w:rPr>
          <w:rFonts w:eastAsia="DengXian"/>
          <w:lang w:val="en-US" w:eastAsia="en-GB"/>
        </w:rPr>
        <w:fldChar w:fldCharType="begin"/>
      </w:r>
      <w:r>
        <w:rPr>
          <w:rFonts w:eastAsia="DengXian"/>
          <w:lang w:val="en-US" w:eastAsia="en-GB"/>
        </w:rPr>
        <w:instrText xml:space="preserve"> PAGEREF _Toc24270 \h </w:instrText>
      </w:r>
      <w:r>
        <w:rPr>
          <w:rFonts w:eastAsia="DengXian"/>
          <w:lang w:val="en-US" w:eastAsia="en-GB"/>
        </w:rPr>
      </w:r>
      <w:r>
        <w:rPr>
          <w:rFonts w:eastAsia="DengXian"/>
          <w:lang w:val="en-US" w:eastAsia="en-GB"/>
        </w:rPr>
        <w:fldChar w:fldCharType="separate"/>
      </w:r>
      <w:r>
        <w:rPr>
          <w:rFonts w:eastAsia="DengXian"/>
          <w:lang w:val="en-US" w:eastAsia="en-GB"/>
        </w:rPr>
        <w:t>30</w:t>
      </w:r>
      <w:r>
        <w:rPr>
          <w:rFonts w:eastAsia="DengXian"/>
          <w:lang w:val="en-US" w:eastAsia="en-GB"/>
        </w:rPr>
        <w:fldChar w:fldCharType="end"/>
      </w:r>
    </w:p>
    <w:p w14:paraId="04BD7C29" w14:textId="77777777" w:rsidR="00C146CF" w:rsidRDefault="00000000">
      <w:pPr>
        <w:pStyle w:val="TOC3"/>
        <w:rPr>
          <w:rFonts w:eastAsia="DengXian"/>
          <w:lang w:val="fr-FR" w:eastAsia="en-GB"/>
        </w:rPr>
      </w:pPr>
      <w:r>
        <w:rPr>
          <w:rFonts w:eastAsia="DengXian"/>
          <w:lang w:val="fr-FR" w:eastAsia="en-GB"/>
        </w:rPr>
        <w:t>6.1.8</w:t>
      </w:r>
      <w:r>
        <w:rPr>
          <w:rFonts w:eastAsia="DengXian"/>
          <w:lang w:val="fr-FR" w:eastAsia="en-GB"/>
        </w:rPr>
        <w:tab/>
        <w:t>Feature negotiation</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_Toc18065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7450F24E" w14:textId="77777777" w:rsidR="00C146CF" w:rsidRDefault="00000000">
      <w:pPr>
        <w:pStyle w:val="TOC3"/>
        <w:rPr>
          <w:rFonts w:eastAsia="DengXian"/>
          <w:lang w:val="fr-FR" w:eastAsia="en-GB"/>
        </w:rPr>
      </w:pPr>
      <w:r>
        <w:rPr>
          <w:rFonts w:eastAsia="DengXian"/>
          <w:lang w:val="fr-FR" w:eastAsia="en-GB"/>
        </w:rPr>
        <w:t>6.1.9</w:t>
      </w:r>
      <w:r>
        <w:rPr>
          <w:rFonts w:eastAsia="DengXian"/>
          <w:lang w:val="fr-FR" w:eastAsia="en-GB"/>
        </w:rPr>
        <w:tab/>
        <w:t>Security</w:t>
      </w:r>
      <w:r>
        <w:rPr>
          <w:rFonts w:eastAsia="DengXian"/>
          <w:lang w:val="fr-FR" w:eastAsia="en-GB"/>
        </w:rPr>
        <w:tab/>
      </w:r>
      <w:r>
        <w:rPr>
          <w:rFonts w:eastAsia="DengXian"/>
          <w:lang w:val="fr-FR" w:eastAsia="en-GB"/>
        </w:rPr>
        <w:fldChar w:fldCharType="begin"/>
      </w:r>
      <w:r>
        <w:rPr>
          <w:rFonts w:eastAsia="DengXian"/>
          <w:lang w:val="fr-FR" w:eastAsia="en-GB"/>
        </w:rPr>
        <w:instrText xml:space="preserve"> PAGEREF _Toc7965 \h </w:instrText>
      </w:r>
      <w:r>
        <w:rPr>
          <w:rFonts w:eastAsia="DengXian"/>
          <w:lang w:val="fr-FR" w:eastAsia="en-GB"/>
        </w:rPr>
      </w:r>
      <w:r>
        <w:rPr>
          <w:rFonts w:eastAsia="DengXian"/>
          <w:lang w:val="fr-FR" w:eastAsia="en-GB"/>
        </w:rPr>
        <w:fldChar w:fldCharType="separate"/>
      </w:r>
      <w:r>
        <w:rPr>
          <w:rFonts w:eastAsia="DengXian"/>
          <w:lang w:val="fr-FR" w:eastAsia="en-GB"/>
        </w:rPr>
        <w:t>30</w:t>
      </w:r>
      <w:r>
        <w:rPr>
          <w:rFonts w:eastAsia="DengXian"/>
          <w:lang w:val="fr-FR" w:eastAsia="en-GB"/>
        </w:rPr>
        <w:fldChar w:fldCharType="end"/>
      </w:r>
    </w:p>
    <w:p w14:paraId="606C8A21" w14:textId="77777777" w:rsidR="00C146CF" w:rsidRDefault="00000000">
      <w:pPr>
        <w:pStyle w:val="TOC2"/>
        <w:rPr>
          <w:rFonts w:eastAsia="DengXian"/>
          <w:lang w:val="fr-FR"/>
        </w:rPr>
      </w:pPr>
      <w:r>
        <w:rPr>
          <w:rFonts w:eastAsia="DengXian"/>
          <w:lang w:val="fr-FR"/>
        </w:rPr>
        <w:t>6.</w:t>
      </w:r>
      <w:r>
        <w:rPr>
          <w:rFonts w:eastAsia="DengXian"/>
          <w:lang w:val="fr-FR" w:eastAsia="zh-CN"/>
        </w:rPr>
        <w:t>2</w:t>
      </w:r>
      <w:r>
        <w:rPr>
          <w:rFonts w:eastAsia="DengXian"/>
          <w:lang w:val="fr-FR"/>
        </w:rPr>
        <w:tab/>
        <w:t>MMTel_DCAppCall API</w:t>
      </w:r>
      <w:r>
        <w:rPr>
          <w:rFonts w:eastAsia="DengXian"/>
          <w:lang w:val="fr-FR"/>
        </w:rPr>
        <w:tab/>
      </w:r>
      <w:r>
        <w:rPr>
          <w:rFonts w:eastAsia="DengXian"/>
          <w:lang w:val="fr-FR"/>
        </w:rPr>
        <w:fldChar w:fldCharType="begin"/>
      </w:r>
      <w:r>
        <w:rPr>
          <w:rFonts w:eastAsia="DengXian"/>
          <w:lang w:val="fr-FR"/>
        </w:rPr>
        <w:instrText xml:space="preserve"> PAGEREF _Toc23855 \h </w:instrText>
      </w:r>
      <w:r>
        <w:rPr>
          <w:rFonts w:eastAsia="DengXian"/>
          <w:lang w:val="fr-FR"/>
        </w:rPr>
      </w:r>
      <w:r>
        <w:rPr>
          <w:rFonts w:eastAsia="DengXian"/>
          <w:lang w:val="fr-FR"/>
        </w:rPr>
        <w:fldChar w:fldCharType="separate"/>
      </w:r>
      <w:r>
        <w:rPr>
          <w:rFonts w:eastAsia="DengXian"/>
          <w:lang w:val="fr-FR"/>
        </w:rPr>
        <w:t>31</w:t>
      </w:r>
      <w:r>
        <w:rPr>
          <w:rFonts w:eastAsia="DengXian"/>
          <w:lang w:val="fr-FR"/>
        </w:rPr>
        <w:fldChar w:fldCharType="end"/>
      </w:r>
    </w:p>
    <w:p w14:paraId="3EFBEE21" w14:textId="77777777" w:rsidR="00C146CF" w:rsidRDefault="00000000">
      <w:pPr>
        <w:pStyle w:val="TOC2"/>
        <w:rPr>
          <w:rFonts w:eastAsia="DengXian"/>
          <w:lang w:val="fr-FR"/>
        </w:rPr>
      </w:pPr>
      <w:r>
        <w:rPr>
          <w:rFonts w:eastAsia="DengXian"/>
          <w:lang w:val="fr-FR"/>
        </w:rPr>
        <w:t>6.</w:t>
      </w:r>
      <w:r>
        <w:rPr>
          <w:rFonts w:eastAsia="DengXian"/>
          <w:lang w:val="fr-FR" w:eastAsia="zh-CN"/>
        </w:rPr>
        <w:t>3</w:t>
      </w:r>
      <w:r>
        <w:rPr>
          <w:rFonts w:eastAsia="DengXian"/>
          <w:lang w:val="fr-FR"/>
        </w:rPr>
        <w:tab/>
        <w:t>MMTel_CallControlHandling API</w:t>
      </w:r>
      <w:r>
        <w:rPr>
          <w:rFonts w:eastAsia="DengXian"/>
          <w:lang w:val="fr-FR"/>
        </w:rPr>
        <w:tab/>
      </w:r>
      <w:r>
        <w:rPr>
          <w:rFonts w:eastAsia="DengXian"/>
          <w:lang w:val="fr-FR"/>
        </w:rPr>
        <w:fldChar w:fldCharType="begin"/>
      </w:r>
      <w:r>
        <w:rPr>
          <w:rFonts w:eastAsia="DengXian"/>
          <w:lang w:val="fr-FR"/>
        </w:rPr>
        <w:instrText xml:space="preserve"> PAGEREF _Toc9805 \h </w:instrText>
      </w:r>
      <w:r>
        <w:rPr>
          <w:rFonts w:eastAsia="DengXian"/>
          <w:lang w:val="fr-FR"/>
        </w:rPr>
      </w:r>
      <w:r>
        <w:rPr>
          <w:rFonts w:eastAsia="DengXian"/>
          <w:lang w:val="fr-FR"/>
        </w:rPr>
        <w:fldChar w:fldCharType="separate"/>
      </w:r>
      <w:r>
        <w:rPr>
          <w:rFonts w:eastAsia="DengXian"/>
          <w:lang w:val="fr-FR"/>
        </w:rPr>
        <w:t>32</w:t>
      </w:r>
      <w:r>
        <w:rPr>
          <w:rFonts w:eastAsia="DengXian"/>
          <w:lang w:val="fr-FR"/>
        </w:rPr>
        <w:fldChar w:fldCharType="end"/>
      </w:r>
    </w:p>
    <w:p w14:paraId="61EB2F2B" w14:textId="77777777" w:rsidR="00C146CF" w:rsidRDefault="00000000">
      <w:pPr>
        <w:pStyle w:val="TOC2"/>
        <w:rPr>
          <w:rFonts w:eastAsia="DengXian"/>
          <w:lang w:val="fr-FR"/>
        </w:rPr>
      </w:pPr>
      <w:r>
        <w:rPr>
          <w:rFonts w:eastAsia="DengXian"/>
          <w:lang w:val="fr-FR"/>
        </w:rPr>
        <w:t>6.</w:t>
      </w:r>
      <w:r>
        <w:rPr>
          <w:rFonts w:eastAsia="DengXian"/>
          <w:lang w:val="fr-FR" w:eastAsia="zh-CN"/>
        </w:rPr>
        <w:t>4</w:t>
      </w:r>
      <w:r>
        <w:rPr>
          <w:rFonts w:eastAsia="DengXian"/>
          <w:lang w:val="fr-FR"/>
        </w:rPr>
        <w:tab/>
        <w:t>&lt;Service 4&gt; API</w:t>
      </w:r>
      <w:r>
        <w:rPr>
          <w:rFonts w:eastAsia="DengXian"/>
          <w:lang w:val="fr-FR"/>
        </w:rPr>
        <w:tab/>
      </w:r>
      <w:r>
        <w:rPr>
          <w:rFonts w:eastAsia="DengXian"/>
          <w:lang w:val="fr-FR"/>
        </w:rPr>
        <w:fldChar w:fldCharType="begin"/>
      </w:r>
      <w:r>
        <w:rPr>
          <w:rFonts w:eastAsia="DengXian"/>
          <w:lang w:val="fr-FR"/>
        </w:rPr>
        <w:instrText xml:space="preserve"> PAGEREF _Toc29093 \h </w:instrText>
      </w:r>
      <w:r>
        <w:rPr>
          <w:rFonts w:eastAsia="DengXian"/>
          <w:lang w:val="fr-FR"/>
        </w:rPr>
      </w:r>
      <w:r>
        <w:rPr>
          <w:rFonts w:eastAsia="DengXian"/>
          <w:lang w:val="fr-FR"/>
        </w:rPr>
        <w:fldChar w:fldCharType="separate"/>
      </w:r>
      <w:r>
        <w:rPr>
          <w:rFonts w:eastAsia="DengXian"/>
          <w:lang w:val="fr-FR"/>
        </w:rPr>
        <w:t>33</w:t>
      </w:r>
      <w:r>
        <w:rPr>
          <w:rFonts w:eastAsia="DengXian"/>
          <w:lang w:val="fr-FR"/>
        </w:rPr>
        <w:fldChar w:fldCharType="end"/>
      </w:r>
    </w:p>
    <w:p w14:paraId="167D73E4" w14:textId="77777777" w:rsidR="00C146CF" w:rsidRDefault="00000000">
      <w:pPr>
        <w:pStyle w:val="TOC1"/>
        <w:rPr>
          <w:rFonts w:eastAsia="DengXian"/>
        </w:rPr>
      </w:pPr>
      <w:r>
        <w:rPr>
          <w:rFonts w:eastAsia="DengXian"/>
          <w:lang w:eastAsia="zh-CN"/>
        </w:rPr>
        <w:t>7</w:t>
      </w:r>
      <w:r>
        <w:rPr>
          <w:rFonts w:eastAsia="DengXian"/>
          <w:lang w:eastAsia="zh-CN"/>
        </w:rPr>
        <w:tab/>
        <w:t>Using Common API Framework</w:t>
      </w:r>
      <w:r>
        <w:rPr>
          <w:rFonts w:eastAsia="DengXian"/>
        </w:rPr>
        <w:tab/>
      </w:r>
      <w:r>
        <w:rPr>
          <w:rFonts w:eastAsia="DengXian"/>
        </w:rPr>
        <w:fldChar w:fldCharType="begin"/>
      </w:r>
      <w:r>
        <w:rPr>
          <w:rFonts w:eastAsia="DengXian"/>
        </w:rPr>
        <w:instrText xml:space="preserve"> PAGEREF _Toc18805 \h </w:instrText>
      </w:r>
      <w:r>
        <w:rPr>
          <w:rFonts w:eastAsia="DengXian"/>
        </w:rPr>
      </w:r>
      <w:r>
        <w:rPr>
          <w:rFonts w:eastAsia="DengXian"/>
        </w:rPr>
        <w:fldChar w:fldCharType="separate"/>
      </w:r>
      <w:r>
        <w:rPr>
          <w:rFonts w:eastAsia="DengXian"/>
        </w:rPr>
        <w:t>34</w:t>
      </w:r>
      <w:r>
        <w:rPr>
          <w:rFonts w:eastAsia="DengXian"/>
        </w:rPr>
        <w:fldChar w:fldCharType="end"/>
      </w:r>
    </w:p>
    <w:p w14:paraId="65D3C18D" w14:textId="77777777" w:rsidR="00C146CF" w:rsidRDefault="00000000">
      <w:pPr>
        <w:pStyle w:val="TOC2"/>
        <w:rPr>
          <w:rFonts w:eastAsia="DengXian"/>
          <w:lang w:val="fr-FR"/>
        </w:rPr>
      </w:pPr>
      <w:r>
        <w:rPr>
          <w:rFonts w:eastAsia="DengXian"/>
          <w:lang w:val="fr-FR"/>
        </w:rPr>
        <w:t>7.1</w:t>
      </w:r>
      <w:r>
        <w:rPr>
          <w:rFonts w:eastAsia="DengXian"/>
          <w:lang w:val="fr-FR"/>
        </w:rPr>
        <w:tab/>
        <w:t>General</w:t>
      </w:r>
      <w:r>
        <w:rPr>
          <w:rFonts w:eastAsia="DengXian"/>
          <w:lang w:val="fr-FR"/>
        </w:rPr>
        <w:tab/>
      </w:r>
      <w:r>
        <w:rPr>
          <w:rFonts w:eastAsia="DengXian"/>
          <w:lang w:val="fr-FR"/>
        </w:rPr>
        <w:fldChar w:fldCharType="begin"/>
      </w:r>
      <w:r>
        <w:rPr>
          <w:rFonts w:eastAsia="DengXian"/>
          <w:lang w:val="fr-FR"/>
        </w:rPr>
        <w:instrText xml:space="preserve"> PAGEREF _Toc19119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07B52241" w14:textId="77777777" w:rsidR="00C146CF" w:rsidRDefault="00000000">
      <w:pPr>
        <w:pStyle w:val="TOC2"/>
        <w:rPr>
          <w:rFonts w:eastAsia="DengXian"/>
          <w:lang w:val="fr-FR"/>
        </w:rPr>
      </w:pPr>
      <w:r>
        <w:rPr>
          <w:rFonts w:eastAsia="DengXian"/>
          <w:lang w:val="fr-FR"/>
        </w:rPr>
        <w:t>7.2</w:t>
      </w:r>
      <w:r>
        <w:rPr>
          <w:rFonts w:eastAsia="DengXian"/>
          <w:lang w:val="fr-FR"/>
        </w:rPr>
        <w:tab/>
        <w:t>Security</w:t>
      </w:r>
      <w:r>
        <w:rPr>
          <w:rFonts w:eastAsia="DengXian"/>
          <w:lang w:val="fr-FR"/>
        </w:rPr>
        <w:tab/>
      </w:r>
      <w:r>
        <w:rPr>
          <w:rFonts w:eastAsia="DengXian"/>
          <w:lang w:val="fr-FR"/>
        </w:rPr>
        <w:fldChar w:fldCharType="begin"/>
      </w:r>
      <w:r>
        <w:rPr>
          <w:rFonts w:eastAsia="DengXian"/>
          <w:lang w:val="fr-FR"/>
        </w:rPr>
        <w:instrText xml:space="preserve"> PAGEREF _Toc19062 \h </w:instrText>
      </w:r>
      <w:r>
        <w:rPr>
          <w:rFonts w:eastAsia="DengXian"/>
          <w:lang w:val="fr-FR"/>
        </w:rPr>
      </w:r>
      <w:r>
        <w:rPr>
          <w:rFonts w:eastAsia="DengXian"/>
          <w:lang w:val="fr-FR"/>
        </w:rPr>
        <w:fldChar w:fldCharType="separate"/>
      </w:r>
      <w:r>
        <w:rPr>
          <w:rFonts w:eastAsia="DengXian"/>
          <w:lang w:val="fr-FR"/>
        </w:rPr>
        <w:t>34</w:t>
      </w:r>
      <w:r>
        <w:rPr>
          <w:rFonts w:eastAsia="DengXian"/>
          <w:lang w:val="fr-FR"/>
        </w:rPr>
        <w:fldChar w:fldCharType="end"/>
      </w:r>
    </w:p>
    <w:p w14:paraId="4AEFDDE5" w14:textId="77777777" w:rsidR="00C146CF" w:rsidRDefault="00000000">
      <w:pPr>
        <w:pStyle w:val="TOC8"/>
        <w:rPr>
          <w:rFonts w:eastAsia="DengXian"/>
        </w:rPr>
      </w:pPr>
      <w:r>
        <w:rPr>
          <w:rFonts w:eastAsia="DengXian"/>
        </w:rPr>
        <w:t>Annex A (normative): OpenAPI specification</w:t>
      </w:r>
      <w:r>
        <w:rPr>
          <w:rFonts w:eastAsia="DengXian"/>
        </w:rPr>
        <w:tab/>
      </w:r>
      <w:r>
        <w:rPr>
          <w:rFonts w:eastAsia="DengXian"/>
        </w:rPr>
        <w:fldChar w:fldCharType="begin"/>
      </w:r>
      <w:r>
        <w:rPr>
          <w:rFonts w:eastAsia="DengXian"/>
        </w:rPr>
        <w:instrText xml:space="preserve"> PAGEREF _Toc10349 \h </w:instrText>
      </w:r>
      <w:r>
        <w:rPr>
          <w:rFonts w:eastAsia="DengXian"/>
        </w:rPr>
      </w:r>
      <w:r>
        <w:rPr>
          <w:rFonts w:eastAsia="DengXian"/>
        </w:rPr>
        <w:fldChar w:fldCharType="separate"/>
      </w:r>
      <w:r>
        <w:rPr>
          <w:rFonts w:eastAsia="DengXian"/>
        </w:rPr>
        <w:t>35</w:t>
      </w:r>
      <w:r>
        <w:rPr>
          <w:rFonts w:eastAsia="DengXian"/>
        </w:rPr>
        <w:fldChar w:fldCharType="end"/>
      </w:r>
    </w:p>
    <w:p w14:paraId="6F208290" w14:textId="77777777" w:rsidR="00C146CF" w:rsidRDefault="00000000">
      <w:pPr>
        <w:pStyle w:val="TOC2"/>
        <w:rPr>
          <w:rFonts w:eastAsia="DengXian"/>
        </w:rPr>
      </w:pPr>
      <w:r>
        <w:rPr>
          <w:rFonts w:eastAsia="DengXian"/>
        </w:rPr>
        <w:t>A.1</w:t>
      </w:r>
      <w:r>
        <w:rPr>
          <w:rFonts w:eastAsia="DengXian"/>
        </w:rPr>
        <w:tab/>
        <w:t>General</w:t>
      </w:r>
      <w:r>
        <w:rPr>
          <w:rFonts w:eastAsia="DengXian"/>
        </w:rPr>
        <w:tab/>
      </w:r>
      <w:r>
        <w:rPr>
          <w:rFonts w:eastAsia="DengXian"/>
        </w:rPr>
        <w:fldChar w:fldCharType="begin"/>
      </w:r>
      <w:r>
        <w:rPr>
          <w:rFonts w:eastAsia="DengXian"/>
        </w:rPr>
        <w:instrText xml:space="preserve"> PAGEREF _Toc32657 \h </w:instrText>
      </w:r>
      <w:r>
        <w:rPr>
          <w:rFonts w:eastAsia="DengXian"/>
        </w:rPr>
      </w:r>
      <w:r>
        <w:rPr>
          <w:rFonts w:eastAsia="DengXian"/>
        </w:rPr>
        <w:fldChar w:fldCharType="separate"/>
      </w:r>
      <w:r>
        <w:rPr>
          <w:rFonts w:eastAsia="DengXian"/>
        </w:rPr>
        <w:t>35</w:t>
      </w:r>
      <w:r>
        <w:rPr>
          <w:rFonts w:eastAsia="DengXian"/>
        </w:rPr>
        <w:fldChar w:fldCharType="end"/>
      </w:r>
    </w:p>
    <w:p w14:paraId="4D3DCF7D" w14:textId="77777777" w:rsidR="00C146CF" w:rsidRDefault="00000000">
      <w:pPr>
        <w:pStyle w:val="TOC2"/>
        <w:rPr>
          <w:rFonts w:eastAsia="DengXian"/>
        </w:rPr>
      </w:pPr>
      <w:r>
        <w:rPr>
          <w:rFonts w:eastAsia="DengXian"/>
        </w:rPr>
        <w:t>A.2</w:t>
      </w:r>
      <w:r>
        <w:rPr>
          <w:rFonts w:eastAsia="DengXian"/>
        </w:rPr>
        <w:tab/>
        <w:t>MMTel_DCAppManagement API</w:t>
      </w:r>
      <w:r>
        <w:rPr>
          <w:rFonts w:eastAsia="DengXian"/>
        </w:rPr>
        <w:tab/>
      </w:r>
      <w:r>
        <w:rPr>
          <w:rFonts w:eastAsia="DengXian"/>
        </w:rPr>
        <w:fldChar w:fldCharType="begin"/>
      </w:r>
      <w:r>
        <w:rPr>
          <w:rFonts w:eastAsia="DengXian"/>
        </w:rPr>
        <w:instrText xml:space="preserve"> PAGEREF _Toc19519 \h </w:instrText>
      </w:r>
      <w:r>
        <w:rPr>
          <w:rFonts w:eastAsia="DengXian"/>
        </w:rPr>
      </w:r>
      <w:r>
        <w:rPr>
          <w:rFonts w:eastAsia="DengXian"/>
        </w:rPr>
        <w:fldChar w:fldCharType="separate"/>
      </w:r>
      <w:r>
        <w:rPr>
          <w:rFonts w:eastAsia="DengXian"/>
        </w:rPr>
        <w:t>36</w:t>
      </w:r>
      <w:r>
        <w:rPr>
          <w:rFonts w:eastAsia="DengXian"/>
        </w:rPr>
        <w:fldChar w:fldCharType="end"/>
      </w:r>
    </w:p>
    <w:p w14:paraId="574DCDF1" w14:textId="77777777" w:rsidR="00C146CF" w:rsidRDefault="00000000">
      <w:pPr>
        <w:pStyle w:val="TOC2"/>
        <w:rPr>
          <w:rFonts w:eastAsia="DengXian"/>
        </w:rPr>
      </w:pPr>
      <w:r>
        <w:rPr>
          <w:rFonts w:eastAsia="DengXian"/>
        </w:rPr>
        <w:t>A.3</w:t>
      </w:r>
      <w:r>
        <w:rPr>
          <w:rFonts w:eastAsia="DengXian"/>
        </w:rPr>
        <w:tab/>
        <w:t>MMTel_DCAppCall API</w:t>
      </w:r>
      <w:r>
        <w:rPr>
          <w:rFonts w:eastAsia="DengXian"/>
        </w:rPr>
        <w:tab/>
      </w:r>
      <w:r>
        <w:rPr>
          <w:rFonts w:eastAsia="DengXian"/>
        </w:rPr>
        <w:fldChar w:fldCharType="begin"/>
      </w:r>
      <w:r>
        <w:rPr>
          <w:rFonts w:eastAsia="DengXian"/>
        </w:rPr>
        <w:instrText xml:space="preserve"> PAGEREF _Toc16472 \h </w:instrText>
      </w:r>
      <w:r>
        <w:rPr>
          <w:rFonts w:eastAsia="DengXian"/>
        </w:rPr>
      </w:r>
      <w:r>
        <w:rPr>
          <w:rFonts w:eastAsia="DengXian"/>
        </w:rPr>
        <w:fldChar w:fldCharType="separate"/>
      </w:r>
      <w:r>
        <w:rPr>
          <w:rFonts w:eastAsia="DengXian"/>
        </w:rPr>
        <w:t>40</w:t>
      </w:r>
      <w:r>
        <w:rPr>
          <w:rFonts w:eastAsia="DengXian"/>
        </w:rPr>
        <w:fldChar w:fldCharType="end"/>
      </w:r>
    </w:p>
    <w:p w14:paraId="5EE28717" w14:textId="77777777" w:rsidR="00C146CF" w:rsidRDefault="00000000">
      <w:pPr>
        <w:pStyle w:val="TOC2"/>
        <w:rPr>
          <w:rFonts w:eastAsia="DengXian"/>
        </w:rPr>
      </w:pPr>
      <w:r>
        <w:rPr>
          <w:rFonts w:eastAsia="DengXian"/>
        </w:rPr>
        <w:t>A.</w:t>
      </w:r>
      <w:r>
        <w:rPr>
          <w:rFonts w:eastAsia="DengXian"/>
          <w:lang w:val="en-US" w:eastAsia="zh-CN"/>
        </w:rPr>
        <w:t>4</w:t>
      </w:r>
      <w:r>
        <w:rPr>
          <w:rFonts w:eastAsia="DengXian"/>
        </w:rPr>
        <w:tab/>
        <w:t>MMTel_CallControlHandling API</w:t>
      </w:r>
      <w:r>
        <w:rPr>
          <w:rFonts w:eastAsia="DengXian"/>
        </w:rPr>
        <w:tab/>
      </w:r>
      <w:r>
        <w:rPr>
          <w:rFonts w:eastAsia="DengXian"/>
        </w:rPr>
        <w:fldChar w:fldCharType="begin"/>
      </w:r>
      <w:r>
        <w:rPr>
          <w:rFonts w:eastAsia="DengXian"/>
        </w:rPr>
        <w:instrText xml:space="preserve"> PAGEREF _Toc9298 \h </w:instrText>
      </w:r>
      <w:r>
        <w:rPr>
          <w:rFonts w:eastAsia="DengXian"/>
        </w:rPr>
      </w:r>
      <w:r>
        <w:rPr>
          <w:rFonts w:eastAsia="DengXian"/>
        </w:rPr>
        <w:fldChar w:fldCharType="separate"/>
      </w:r>
      <w:r>
        <w:rPr>
          <w:rFonts w:eastAsia="DengXian"/>
        </w:rPr>
        <w:t>41</w:t>
      </w:r>
      <w:r>
        <w:rPr>
          <w:rFonts w:eastAsia="DengXian"/>
        </w:rPr>
        <w:fldChar w:fldCharType="end"/>
      </w:r>
    </w:p>
    <w:p w14:paraId="336576D1" w14:textId="77777777" w:rsidR="00C146CF" w:rsidRDefault="00000000">
      <w:pPr>
        <w:pStyle w:val="TOC2"/>
        <w:rPr>
          <w:rFonts w:eastAsia="DengXian"/>
        </w:rPr>
      </w:pPr>
      <w:r>
        <w:rPr>
          <w:rFonts w:eastAsia="DengXian"/>
        </w:rPr>
        <w:t>A.</w:t>
      </w:r>
      <w:r>
        <w:rPr>
          <w:rFonts w:eastAsia="DengXian"/>
          <w:lang w:val="en-US" w:eastAsia="zh-CN"/>
        </w:rPr>
        <w:t>5</w:t>
      </w:r>
      <w:r>
        <w:rPr>
          <w:rFonts w:eastAsia="DengXian"/>
        </w:rPr>
        <w:tab/>
        <w:t xml:space="preserve">&lt;Service </w:t>
      </w:r>
      <w:r>
        <w:rPr>
          <w:rFonts w:eastAsia="DengXian"/>
          <w:lang w:val="en-US" w:eastAsia="zh-CN"/>
        </w:rPr>
        <w:t>4</w:t>
      </w:r>
      <w:r>
        <w:rPr>
          <w:rFonts w:eastAsia="DengXian"/>
        </w:rPr>
        <w:t>&gt; API</w:t>
      </w:r>
      <w:r>
        <w:rPr>
          <w:rFonts w:eastAsia="DengXian"/>
        </w:rPr>
        <w:tab/>
      </w:r>
      <w:r>
        <w:rPr>
          <w:rFonts w:eastAsia="DengXian"/>
        </w:rPr>
        <w:fldChar w:fldCharType="begin"/>
      </w:r>
      <w:r>
        <w:rPr>
          <w:rFonts w:eastAsia="DengXian"/>
        </w:rPr>
        <w:instrText xml:space="preserve"> PAGEREF _Toc2949 \h </w:instrText>
      </w:r>
      <w:r>
        <w:rPr>
          <w:rFonts w:eastAsia="DengXian"/>
        </w:rPr>
      </w:r>
      <w:r>
        <w:rPr>
          <w:rFonts w:eastAsia="DengXian"/>
        </w:rPr>
        <w:fldChar w:fldCharType="separate"/>
      </w:r>
      <w:r>
        <w:rPr>
          <w:rFonts w:eastAsia="DengXian"/>
        </w:rPr>
        <w:t>42</w:t>
      </w:r>
      <w:r>
        <w:rPr>
          <w:rFonts w:eastAsia="DengXian"/>
        </w:rPr>
        <w:fldChar w:fldCharType="end"/>
      </w:r>
    </w:p>
    <w:p w14:paraId="568BF442" w14:textId="77777777" w:rsidR="00C146CF" w:rsidRDefault="00000000">
      <w:pPr>
        <w:pStyle w:val="TOC8"/>
        <w:rPr>
          <w:rFonts w:eastAsia="DengXian"/>
        </w:rPr>
      </w:pPr>
      <w:r>
        <w:rPr>
          <w:rFonts w:eastAsia="DengXian"/>
        </w:rPr>
        <w:t>Annex &lt;B&gt; (informative): Withdrawn API versions</w:t>
      </w:r>
      <w:r>
        <w:rPr>
          <w:rFonts w:eastAsia="DengXian"/>
        </w:rPr>
        <w:tab/>
      </w:r>
      <w:r>
        <w:rPr>
          <w:rFonts w:eastAsia="DengXian"/>
        </w:rPr>
        <w:fldChar w:fldCharType="begin"/>
      </w:r>
      <w:r>
        <w:rPr>
          <w:rFonts w:eastAsia="DengXian"/>
        </w:rPr>
        <w:instrText xml:space="preserve"> PAGEREF _Toc24756 \h </w:instrText>
      </w:r>
      <w:r>
        <w:rPr>
          <w:rFonts w:eastAsia="DengXian"/>
        </w:rPr>
      </w:r>
      <w:r>
        <w:rPr>
          <w:rFonts w:eastAsia="DengXian"/>
        </w:rPr>
        <w:fldChar w:fldCharType="separate"/>
      </w:r>
      <w:r>
        <w:rPr>
          <w:rFonts w:eastAsia="DengXian"/>
        </w:rPr>
        <w:t>43</w:t>
      </w:r>
      <w:r>
        <w:rPr>
          <w:rFonts w:eastAsia="DengXian"/>
        </w:rPr>
        <w:fldChar w:fldCharType="end"/>
      </w:r>
    </w:p>
    <w:p w14:paraId="52267AFE" w14:textId="77777777" w:rsidR="00C146CF" w:rsidRDefault="00000000">
      <w:pPr>
        <w:pStyle w:val="TOC2"/>
        <w:rPr>
          <w:rFonts w:eastAsia="DengXian"/>
        </w:rPr>
      </w:pPr>
      <w:r>
        <w:rPr>
          <w:rFonts w:eastAsia="DengXian"/>
        </w:rPr>
        <w:t>B.1</w:t>
      </w:r>
      <w:r>
        <w:rPr>
          <w:rFonts w:eastAsia="DengXian"/>
        </w:rPr>
        <w:tab/>
        <w:t>General</w:t>
      </w:r>
      <w:r>
        <w:rPr>
          <w:rFonts w:eastAsia="DengXian"/>
        </w:rPr>
        <w:tab/>
      </w:r>
      <w:r>
        <w:rPr>
          <w:rFonts w:eastAsia="DengXian"/>
        </w:rPr>
        <w:fldChar w:fldCharType="begin"/>
      </w:r>
      <w:r>
        <w:rPr>
          <w:rFonts w:eastAsia="DengXian"/>
        </w:rPr>
        <w:instrText xml:space="preserve"> PAGEREF _Toc13381 \h </w:instrText>
      </w:r>
      <w:r>
        <w:rPr>
          <w:rFonts w:eastAsia="DengXian"/>
        </w:rPr>
      </w:r>
      <w:r>
        <w:rPr>
          <w:rFonts w:eastAsia="DengXian"/>
        </w:rPr>
        <w:fldChar w:fldCharType="separate"/>
      </w:r>
      <w:r>
        <w:rPr>
          <w:rFonts w:eastAsia="DengXian"/>
        </w:rPr>
        <w:t>43</w:t>
      </w:r>
      <w:r>
        <w:rPr>
          <w:rFonts w:eastAsia="DengXian"/>
        </w:rPr>
        <w:fldChar w:fldCharType="end"/>
      </w:r>
    </w:p>
    <w:p w14:paraId="29493525" w14:textId="77777777" w:rsidR="00C146CF" w:rsidRDefault="00000000">
      <w:pPr>
        <w:pStyle w:val="TOC2"/>
        <w:rPr>
          <w:rFonts w:eastAsia="DengXian"/>
        </w:rPr>
      </w:pPr>
      <w:r>
        <w:rPr>
          <w:rFonts w:eastAsia="DengXian"/>
        </w:rPr>
        <w:t>B.2</w:t>
      </w:r>
      <w:r>
        <w:rPr>
          <w:rFonts w:eastAsia="DengXian"/>
        </w:rPr>
        <w:tab/>
        <w:t>&lt;Service 1&gt; API</w:t>
      </w:r>
      <w:r>
        <w:rPr>
          <w:rFonts w:eastAsia="DengXian"/>
        </w:rPr>
        <w:tab/>
      </w:r>
      <w:r>
        <w:rPr>
          <w:rFonts w:eastAsia="DengXian"/>
        </w:rPr>
        <w:fldChar w:fldCharType="begin"/>
      </w:r>
      <w:r>
        <w:rPr>
          <w:rFonts w:eastAsia="DengXian"/>
        </w:rPr>
        <w:instrText xml:space="preserve"> PAGEREF _Toc9705 \h </w:instrText>
      </w:r>
      <w:r>
        <w:rPr>
          <w:rFonts w:eastAsia="DengXian"/>
        </w:rPr>
      </w:r>
      <w:r>
        <w:rPr>
          <w:rFonts w:eastAsia="DengXian"/>
        </w:rPr>
        <w:fldChar w:fldCharType="separate"/>
      </w:r>
      <w:r>
        <w:rPr>
          <w:rFonts w:eastAsia="DengXian"/>
        </w:rPr>
        <w:t>43</w:t>
      </w:r>
      <w:r>
        <w:rPr>
          <w:rFonts w:eastAsia="DengXian"/>
        </w:rPr>
        <w:fldChar w:fldCharType="end"/>
      </w:r>
    </w:p>
    <w:p w14:paraId="7888A23B" w14:textId="77777777" w:rsidR="00C146CF" w:rsidRDefault="00000000">
      <w:pPr>
        <w:pStyle w:val="TOC2"/>
        <w:rPr>
          <w:rFonts w:eastAsia="DengXian"/>
        </w:rPr>
      </w:pPr>
      <w:r>
        <w:rPr>
          <w:rFonts w:eastAsia="DengXian"/>
        </w:rPr>
        <w:t>B.3</w:t>
      </w:r>
      <w:r>
        <w:rPr>
          <w:rFonts w:eastAsia="DengXian"/>
        </w:rPr>
        <w:tab/>
        <w:t>&lt;Service 2&gt; API</w:t>
      </w:r>
      <w:r>
        <w:rPr>
          <w:rFonts w:eastAsia="DengXian"/>
        </w:rPr>
        <w:tab/>
      </w:r>
      <w:r>
        <w:rPr>
          <w:rFonts w:eastAsia="DengXian"/>
        </w:rPr>
        <w:fldChar w:fldCharType="begin"/>
      </w:r>
      <w:r>
        <w:rPr>
          <w:rFonts w:eastAsia="DengXian"/>
        </w:rPr>
        <w:instrText xml:space="preserve"> PAGEREF _Toc6887 \h </w:instrText>
      </w:r>
      <w:r>
        <w:rPr>
          <w:rFonts w:eastAsia="DengXian"/>
        </w:rPr>
      </w:r>
      <w:r>
        <w:rPr>
          <w:rFonts w:eastAsia="DengXian"/>
        </w:rPr>
        <w:fldChar w:fldCharType="separate"/>
      </w:r>
      <w:r>
        <w:rPr>
          <w:rFonts w:eastAsia="DengXian"/>
        </w:rPr>
        <w:t>43</w:t>
      </w:r>
      <w:r>
        <w:rPr>
          <w:rFonts w:eastAsia="DengXian"/>
        </w:rPr>
        <w:fldChar w:fldCharType="end"/>
      </w:r>
    </w:p>
    <w:p w14:paraId="2CC4B0D0" w14:textId="77777777" w:rsidR="00C146CF" w:rsidRDefault="00000000">
      <w:pPr>
        <w:pStyle w:val="TOC8"/>
        <w:rPr>
          <w:rFonts w:eastAsia="DengXian"/>
        </w:rPr>
      </w:pPr>
      <w:r>
        <w:rPr>
          <w:rFonts w:eastAsia="DengXian"/>
        </w:rPr>
        <w:t>Annex &lt;X&gt; (informative): Change history</w:t>
      </w:r>
      <w:r>
        <w:rPr>
          <w:rFonts w:eastAsia="DengXian"/>
        </w:rPr>
        <w:tab/>
      </w:r>
      <w:r>
        <w:rPr>
          <w:rFonts w:eastAsia="DengXian"/>
        </w:rPr>
        <w:fldChar w:fldCharType="begin"/>
      </w:r>
      <w:r>
        <w:rPr>
          <w:rFonts w:eastAsia="DengXian"/>
        </w:rPr>
        <w:instrText xml:space="preserve"> PAGEREF _Toc29021 \h </w:instrText>
      </w:r>
      <w:r>
        <w:rPr>
          <w:rFonts w:eastAsia="DengXian"/>
        </w:rPr>
      </w:r>
      <w:r>
        <w:rPr>
          <w:rFonts w:eastAsia="DengXian"/>
        </w:rPr>
        <w:fldChar w:fldCharType="separate"/>
      </w:r>
      <w:r>
        <w:rPr>
          <w:rFonts w:eastAsia="DengXian"/>
        </w:rPr>
        <w:t>44</w:t>
      </w:r>
      <w:r>
        <w:rPr>
          <w:rFonts w:eastAsia="DengXian"/>
        </w:rPr>
        <w:fldChar w:fldCharType="end"/>
      </w:r>
    </w:p>
    <w:p w14:paraId="10BFED50" w14:textId="77777777" w:rsidR="00C146CF" w:rsidRDefault="00000000">
      <w:r>
        <w:fldChar w:fldCharType="end"/>
      </w:r>
    </w:p>
    <w:p w14:paraId="2DFFD00F" w14:textId="77777777" w:rsidR="00C146CF" w:rsidRDefault="00C146CF"/>
    <w:p w14:paraId="49DD998E" w14:textId="77777777" w:rsidR="00C146CF" w:rsidRDefault="00000000">
      <w:pPr>
        <w:pStyle w:val="Guidance"/>
      </w:pPr>
      <w:r>
        <w:br w:type="page"/>
      </w:r>
      <w:r>
        <w:lastRenderedPageBreak/>
        <w:t xml:space="preserve">For definitive guidance on drafting 3GPP TSs and TRs, see </w:t>
      </w:r>
      <w:hyperlink r:id="rId13" w:history="1">
        <w:r>
          <w:rPr>
            <w:rStyle w:val="Hyperlink"/>
          </w:rPr>
          <w:t>3GPP TS 21.801</w:t>
        </w:r>
      </w:hyperlink>
      <w:r>
        <w:t>.</w:t>
      </w:r>
    </w:p>
    <w:p w14:paraId="5558A8B6" w14:textId="77777777" w:rsidR="00C146CF" w:rsidRDefault="00000000">
      <w:pPr>
        <w:pStyle w:val="Guidance"/>
      </w:pPr>
      <w:r>
        <w:t>Ensure all blue guidance text is removed before submitting the TS/TR to the TSG for approval.</w:t>
      </w:r>
    </w:p>
    <w:p w14:paraId="454D3CF0" w14:textId="77777777" w:rsidR="00C146CF" w:rsidRDefault="00000000">
      <w:pPr>
        <w:pStyle w:val="Heading1"/>
      </w:pPr>
      <w:bookmarkStart w:id="16" w:name="foreword"/>
      <w:bookmarkStart w:id="17" w:name="_Toc11520"/>
      <w:bookmarkStart w:id="18" w:name="_Toc18764"/>
      <w:bookmarkStart w:id="19" w:name="_Toc9625"/>
      <w:bookmarkEnd w:id="16"/>
      <w:r>
        <w:t>Foreword</w:t>
      </w:r>
      <w:bookmarkEnd w:id="17"/>
      <w:bookmarkEnd w:id="18"/>
      <w:bookmarkEnd w:id="19"/>
    </w:p>
    <w:p w14:paraId="3F278F77" w14:textId="77777777" w:rsidR="00C146CF" w:rsidRDefault="00000000">
      <w:pPr>
        <w:pStyle w:val="Guidance"/>
      </w:pPr>
      <w:r>
        <w:t xml:space="preserve">This clause is mandatory; do not alter the text in any way other than to choose between "Specification" and "Report". </w:t>
      </w:r>
    </w:p>
    <w:p w14:paraId="6BB79E9F" w14:textId="77777777" w:rsidR="00C146CF" w:rsidRDefault="00000000">
      <w:r>
        <w:t xml:space="preserve">This Technical </w:t>
      </w:r>
      <w:bookmarkStart w:id="20" w:name="spectype3"/>
      <w:r>
        <w:t>Specification</w:t>
      </w:r>
      <w:bookmarkEnd w:id="20"/>
      <w:r>
        <w:t xml:space="preserve"> has been produced by the 3rd Generation Partnership Project (3GPP).</w:t>
      </w:r>
    </w:p>
    <w:p w14:paraId="7E4D2428" w14:textId="77777777" w:rsidR="00C146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00000">
      <w:pPr>
        <w:pStyle w:val="B1"/>
      </w:pPr>
      <w:r>
        <w:t>Version x.y.z</w:t>
      </w:r>
    </w:p>
    <w:p w14:paraId="3C810CB3" w14:textId="77777777" w:rsidR="00C146CF" w:rsidRDefault="00000000">
      <w:pPr>
        <w:pStyle w:val="B1"/>
      </w:pPr>
      <w:r>
        <w:t>where:</w:t>
      </w:r>
    </w:p>
    <w:p w14:paraId="3DD10A5E" w14:textId="77777777" w:rsidR="00C146CF" w:rsidRDefault="00000000">
      <w:pPr>
        <w:pStyle w:val="B2"/>
      </w:pPr>
      <w:r>
        <w:t>x</w:t>
      </w:r>
      <w:r>
        <w:tab/>
        <w:t>the first digit:</w:t>
      </w:r>
    </w:p>
    <w:p w14:paraId="17877BBD" w14:textId="77777777" w:rsidR="00C146CF" w:rsidRDefault="00000000">
      <w:pPr>
        <w:pStyle w:val="B3"/>
      </w:pPr>
      <w:r>
        <w:t>1</w:t>
      </w:r>
      <w:r>
        <w:tab/>
        <w:t>presented to TSG for information;</w:t>
      </w:r>
    </w:p>
    <w:p w14:paraId="43A2AEFE" w14:textId="77777777" w:rsidR="00C146CF" w:rsidRDefault="00000000">
      <w:pPr>
        <w:pStyle w:val="B3"/>
      </w:pPr>
      <w:r>
        <w:t>2</w:t>
      </w:r>
      <w:r>
        <w:tab/>
        <w:t>presented to TSG for approval;</w:t>
      </w:r>
    </w:p>
    <w:p w14:paraId="53201BFE" w14:textId="77777777" w:rsidR="00C146CF" w:rsidRDefault="00000000">
      <w:pPr>
        <w:pStyle w:val="B3"/>
      </w:pPr>
      <w:r>
        <w:t>3</w:t>
      </w:r>
      <w:r>
        <w:tab/>
        <w:t>or greater indicates TSG approved document under change control.</w:t>
      </w:r>
    </w:p>
    <w:p w14:paraId="11DEB153" w14:textId="77777777" w:rsidR="00C146CF" w:rsidRDefault="00000000">
      <w:pPr>
        <w:pStyle w:val="B2"/>
      </w:pPr>
      <w:r>
        <w:t>y</w:t>
      </w:r>
      <w:r>
        <w:tab/>
        <w:t>the second digit is incremented for all changes of substance, i.e. technical enhancements, corrections, updates, etc.</w:t>
      </w:r>
    </w:p>
    <w:p w14:paraId="27456CA9" w14:textId="77777777" w:rsidR="00C146CF" w:rsidRDefault="00000000">
      <w:pPr>
        <w:pStyle w:val="B2"/>
      </w:pPr>
      <w:r>
        <w:t>z</w:t>
      </w:r>
      <w:r>
        <w:tab/>
        <w:t>the third digit is incremented when editorial only changes have been incorporated in the document.</w:t>
      </w:r>
    </w:p>
    <w:p w14:paraId="2D664904" w14:textId="77777777" w:rsidR="00C146CF" w:rsidRDefault="00000000">
      <w:pPr>
        <w:pStyle w:val="Guidance"/>
      </w:pPr>
      <w:r>
        <w:t>In drafting the TS/TR, pay particular attention to the use of modal auxiliary verbs! TRs shall not contain any normative provisions.</w:t>
      </w:r>
    </w:p>
    <w:p w14:paraId="480BEC14" w14:textId="77777777" w:rsidR="00C146CF" w:rsidRDefault="00000000">
      <w:r>
        <w:t>In the present document, modal verbs have the following meanings:</w:t>
      </w:r>
    </w:p>
    <w:p w14:paraId="0C6C9C00" w14:textId="77777777" w:rsidR="00C146CF" w:rsidRDefault="00000000">
      <w:pPr>
        <w:pStyle w:val="EX"/>
      </w:pPr>
      <w:r>
        <w:rPr>
          <w:b/>
        </w:rPr>
        <w:t>shall</w:t>
      </w:r>
      <w:r>
        <w:tab/>
        <w:t>indicates a mandatory requirement to do something</w:t>
      </w:r>
    </w:p>
    <w:p w14:paraId="3DA97295" w14:textId="77777777" w:rsidR="00C146CF" w:rsidRDefault="00000000">
      <w:pPr>
        <w:pStyle w:val="EX"/>
      </w:pPr>
      <w:r>
        <w:rPr>
          <w:b/>
        </w:rPr>
        <w:t>shall not</w:t>
      </w:r>
      <w:r>
        <w:tab/>
        <w:t>indicates an interdiction (prohibition) to do something</w:t>
      </w:r>
    </w:p>
    <w:p w14:paraId="289D9C04" w14:textId="77777777" w:rsidR="00C146CF" w:rsidRDefault="00000000">
      <w:r>
        <w:t>The constructions "shall" and "shall not" are confined to the context of normative provisions, and do not appear in Technical Reports.</w:t>
      </w:r>
    </w:p>
    <w:p w14:paraId="41770FC8" w14:textId="77777777" w:rsidR="00C146C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00000">
      <w:pPr>
        <w:pStyle w:val="EX"/>
      </w:pPr>
      <w:r>
        <w:rPr>
          <w:b/>
        </w:rPr>
        <w:t>should</w:t>
      </w:r>
      <w:r>
        <w:tab/>
        <w:t>indicates a recommendation to do something</w:t>
      </w:r>
    </w:p>
    <w:p w14:paraId="537BDE64" w14:textId="77777777" w:rsidR="00C146CF" w:rsidRDefault="00000000">
      <w:pPr>
        <w:pStyle w:val="EX"/>
      </w:pPr>
      <w:r>
        <w:rPr>
          <w:b/>
        </w:rPr>
        <w:t>should not</w:t>
      </w:r>
      <w:r>
        <w:tab/>
        <w:t>indicates a recommendation not to do something</w:t>
      </w:r>
    </w:p>
    <w:p w14:paraId="520F9617" w14:textId="77777777" w:rsidR="00C146CF" w:rsidRDefault="00000000">
      <w:pPr>
        <w:pStyle w:val="EX"/>
      </w:pPr>
      <w:r>
        <w:rPr>
          <w:b/>
        </w:rPr>
        <w:t>may</w:t>
      </w:r>
      <w:r>
        <w:tab/>
        <w:t>indicates permission to do something</w:t>
      </w:r>
    </w:p>
    <w:p w14:paraId="3AFDE28C" w14:textId="77777777" w:rsidR="00C146CF" w:rsidRDefault="00000000">
      <w:pPr>
        <w:pStyle w:val="EX"/>
      </w:pPr>
      <w:r>
        <w:rPr>
          <w:b/>
        </w:rPr>
        <w:t>need not</w:t>
      </w:r>
      <w:r>
        <w:tab/>
        <w:t>indicates permission not to do something</w:t>
      </w:r>
    </w:p>
    <w:p w14:paraId="38E8E7CE" w14:textId="77777777" w:rsidR="00C146CF" w:rsidRDefault="00000000">
      <w:r>
        <w:t>The construction "may not" is ambiguous and is not used in normative elements. The unambiguous constructions "might not" or "shall not" are used instead, depending upon the meaning intended.</w:t>
      </w:r>
    </w:p>
    <w:p w14:paraId="5A11A699" w14:textId="77777777" w:rsidR="00C146CF" w:rsidRDefault="00000000">
      <w:pPr>
        <w:pStyle w:val="EX"/>
      </w:pPr>
      <w:r>
        <w:rPr>
          <w:b/>
        </w:rPr>
        <w:t>can</w:t>
      </w:r>
      <w:r>
        <w:tab/>
        <w:t>indicates that something is possible</w:t>
      </w:r>
    </w:p>
    <w:p w14:paraId="72311079" w14:textId="77777777" w:rsidR="00C146CF" w:rsidRDefault="00000000">
      <w:pPr>
        <w:pStyle w:val="EX"/>
      </w:pPr>
      <w:r>
        <w:rPr>
          <w:b/>
        </w:rPr>
        <w:t>cannot</w:t>
      </w:r>
      <w:r>
        <w:tab/>
        <w:t>indicates that something is impossible</w:t>
      </w:r>
    </w:p>
    <w:p w14:paraId="5F51EA71" w14:textId="77777777" w:rsidR="00C146CF" w:rsidRDefault="00000000">
      <w:r>
        <w:t>The constructions "can" and "cannot" are not substitutes for "may" and "need not".</w:t>
      </w:r>
    </w:p>
    <w:p w14:paraId="649BCDE3" w14:textId="77777777" w:rsidR="00C146CF" w:rsidRDefault="00000000">
      <w:pPr>
        <w:pStyle w:val="EX"/>
      </w:pPr>
      <w:r>
        <w:rPr>
          <w:b/>
        </w:rPr>
        <w:lastRenderedPageBreak/>
        <w:t>will</w:t>
      </w:r>
      <w:r>
        <w:tab/>
        <w:t>indicates that something is certain or expected to happen as a result of action taken by an agency the behaviour of which is outside the scope of the present document</w:t>
      </w:r>
    </w:p>
    <w:p w14:paraId="48365954" w14:textId="77777777" w:rsidR="00C146C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00000">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00000">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00000">
      <w:r>
        <w:t>In addition:</w:t>
      </w:r>
    </w:p>
    <w:p w14:paraId="0588AE6B" w14:textId="77777777" w:rsidR="00C146CF" w:rsidRDefault="00000000">
      <w:pPr>
        <w:pStyle w:val="EX"/>
      </w:pPr>
      <w:r>
        <w:rPr>
          <w:b/>
        </w:rPr>
        <w:t>is</w:t>
      </w:r>
      <w:r>
        <w:tab/>
        <w:t>(or any other verb in the indicative mood) indicates a statement of fact</w:t>
      </w:r>
    </w:p>
    <w:p w14:paraId="6797FE8F" w14:textId="77777777" w:rsidR="00C146CF" w:rsidRDefault="00000000">
      <w:pPr>
        <w:pStyle w:val="EX"/>
      </w:pPr>
      <w:r>
        <w:rPr>
          <w:b/>
        </w:rPr>
        <w:t>is not</w:t>
      </w:r>
      <w:r>
        <w:tab/>
        <w:t>(or any other negative verb in the indicative mood) indicates a statement of fact</w:t>
      </w:r>
    </w:p>
    <w:p w14:paraId="4D0D9CEC" w14:textId="77777777" w:rsidR="00C146CF" w:rsidRDefault="00000000">
      <w:r>
        <w:t>The constructions "is" and "is not" do not indicate requirements.</w:t>
      </w:r>
    </w:p>
    <w:p w14:paraId="1E49F5EF" w14:textId="77777777" w:rsidR="00C146CF" w:rsidRDefault="00000000">
      <w:pPr>
        <w:pStyle w:val="Heading1"/>
      </w:pPr>
      <w:bookmarkStart w:id="21" w:name="introduction"/>
      <w:bookmarkStart w:id="22" w:name="_Toc26998"/>
      <w:bookmarkStart w:id="23" w:name="_Toc5394"/>
      <w:bookmarkStart w:id="24" w:name="_Toc27549"/>
      <w:bookmarkEnd w:id="21"/>
      <w:r>
        <w:t>Introduction</w:t>
      </w:r>
      <w:bookmarkEnd w:id="22"/>
      <w:bookmarkEnd w:id="23"/>
      <w:bookmarkEnd w:id="24"/>
    </w:p>
    <w:p w14:paraId="166C9064" w14:textId="77777777" w:rsidR="00C146CF" w:rsidRDefault="00000000">
      <w:pPr>
        <w:pStyle w:val="Guidance"/>
      </w:pPr>
      <w:r>
        <w:t>This clause is optional. If it exists, it shall be the second unnumbered clause.</w:t>
      </w:r>
    </w:p>
    <w:p w14:paraId="5DEC1981" w14:textId="77777777" w:rsidR="00C146CF" w:rsidRDefault="00000000">
      <w:pPr>
        <w:pStyle w:val="Heading1"/>
      </w:pPr>
      <w:r>
        <w:br w:type="page"/>
      </w:r>
      <w:bookmarkStart w:id="25" w:name="scope"/>
      <w:bookmarkStart w:id="26" w:name="_Toc13933"/>
      <w:bookmarkStart w:id="27" w:name="_Toc15924"/>
      <w:bookmarkStart w:id="28" w:name="_Toc22248"/>
      <w:bookmarkEnd w:id="25"/>
      <w:r>
        <w:lastRenderedPageBreak/>
        <w:t>1</w:t>
      </w:r>
      <w:r>
        <w:tab/>
        <w:t>Scope</w:t>
      </w:r>
      <w:bookmarkEnd w:id="26"/>
      <w:bookmarkEnd w:id="27"/>
      <w:bookmarkEnd w:id="28"/>
    </w:p>
    <w:p w14:paraId="459B4726" w14:textId="77777777" w:rsidR="00C146CF" w:rsidRDefault="00000000">
      <w:r>
        <w:t xml:space="preserve">The present document </w:t>
      </w:r>
      <w:r>
        <w:rPr>
          <w:rFonts w:hint="eastAsia"/>
        </w:rPr>
        <w:t>specifies the stage 3 protocol and data model for enabling the support of MMTel enabler Services for vertical applications and Controlling Application Server. It provides stage 3 protocol definitions and message flows, and specifies the API of MMTel-2/3 offered by the MMTel enabler server. The stage 2 application layer architecture, functional requirements, procedures and information flows necessary for MMTel Service are contained in 3GPP TS 23.392 [</w:t>
      </w:r>
      <w:r>
        <w:rPr>
          <w:rFonts w:eastAsia="SimSun" w:hint="eastAsia"/>
          <w:lang w:val="en-US" w:eastAsia="zh-CN"/>
        </w:rPr>
        <w:t>2</w:t>
      </w:r>
      <w:r>
        <w:rPr>
          <w:rFonts w:hint="eastAsia"/>
        </w:rPr>
        <w:t>].</w:t>
      </w:r>
    </w:p>
    <w:p w14:paraId="71055C1C" w14:textId="77777777" w:rsidR="00C146CF" w:rsidRDefault="00000000">
      <w:pPr>
        <w:pStyle w:val="Heading1"/>
      </w:pPr>
      <w:bookmarkStart w:id="29" w:name="references"/>
      <w:bookmarkStart w:id="30" w:name="_Toc17557"/>
      <w:bookmarkStart w:id="31" w:name="_Toc18288"/>
      <w:bookmarkStart w:id="32" w:name="_Toc23545"/>
      <w:bookmarkEnd w:id="29"/>
      <w:r>
        <w:t>2</w:t>
      </w:r>
      <w:r>
        <w:tab/>
        <w:t>References</w:t>
      </w:r>
      <w:bookmarkEnd w:id="30"/>
      <w:bookmarkEnd w:id="31"/>
      <w:bookmarkEnd w:id="32"/>
    </w:p>
    <w:p w14:paraId="75ABA02B" w14:textId="77777777" w:rsidR="00C146CF" w:rsidRDefault="00000000">
      <w:r>
        <w:t>The following documents contain provisions which, through reference in this text, constitute provisions of the present document.</w:t>
      </w:r>
    </w:p>
    <w:p w14:paraId="542C9784" w14:textId="77777777" w:rsidR="00C146CF" w:rsidRDefault="00000000">
      <w:pPr>
        <w:pStyle w:val="B1"/>
      </w:pPr>
      <w:r>
        <w:t>-</w:t>
      </w:r>
      <w:r>
        <w:tab/>
        <w:t>References are either specific (identified by date of publication, edition number, version number, etc.) or non</w:t>
      </w:r>
      <w:r>
        <w:noBreakHyphen/>
        <w:t>specific.</w:t>
      </w:r>
    </w:p>
    <w:p w14:paraId="4DBD9392" w14:textId="77777777" w:rsidR="00C146CF" w:rsidRDefault="00000000">
      <w:pPr>
        <w:pStyle w:val="B1"/>
      </w:pPr>
      <w:r>
        <w:t>-</w:t>
      </w:r>
      <w:r>
        <w:tab/>
        <w:t>For a specific reference, subsequent revisions do not apply.</w:t>
      </w:r>
    </w:p>
    <w:p w14:paraId="7CD32219" w14:textId="77777777" w:rsidR="00C146C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D02606" w14:textId="77777777" w:rsidR="00C146CF" w:rsidRDefault="00000000">
      <w:pPr>
        <w:pStyle w:val="EX"/>
      </w:pPr>
      <w:r>
        <w:t>[1]</w:t>
      </w:r>
      <w:r>
        <w:tab/>
        <w:t>3GPP TR 21.905: "Vocabulary for 3GPP Specifications".</w:t>
      </w:r>
    </w:p>
    <w:p w14:paraId="2E4F8148" w14:textId="77777777" w:rsidR="00C146CF" w:rsidRDefault="00000000">
      <w:pPr>
        <w:pStyle w:val="EX"/>
      </w:pPr>
      <w:r>
        <w:t>[</w:t>
      </w:r>
      <w:r>
        <w:rPr>
          <w:rFonts w:eastAsia="SimSun" w:hint="eastAsia"/>
          <w:lang w:val="en-US" w:eastAsia="zh-CN"/>
        </w:rPr>
        <w:t>2</w:t>
      </w:r>
      <w:r>
        <w:t>]</w:t>
      </w:r>
      <w:r>
        <w:tab/>
      </w:r>
      <w:r>
        <w:rPr>
          <w:rFonts w:hint="eastAsia"/>
        </w:rPr>
        <w:t>3GPP TS 23.392: "Application enablement aspects for MMTel"</w:t>
      </w:r>
      <w:r>
        <w:t>.</w:t>
      </w:r>
    </w:p>
    <w:p w14:paraId="3B1F7D79" w14:textId="77777777" w:rsidR="00C146CF" w:rsidRDefault="00000000">
      <w:pPr>
        <w:pStyle w:val="EX"/>
      </w:pPr>
      <w:r>
        <w:t>[</w:t>
      </w:r>
      <w:r>
        <w:rPr>
          <w:rFonts w:eastAsia="SimSun" w:hint="eastAsia"/>
          <w:lang w:val="en-US" w:eastAsia="zh-CN"/>
        </w:rPr>
        <w:t>3</w:t>
      </w:r>
      <w:r>
        <w:t>]</w:t>
      </w:r>
      <w:r>
        <w:tab/>
      </w:r>
      <w:r>
        <w:rPr>
          <w:rFonts w:hint="eastAsia"/>
        </w:rPr>
        <w:t>3GPP TS 29.122: "T8 reference point for Northbound Application Programming Interfaces (APIs)".</w:t>
      </w:r>
    </w:p>
    <w:p w14:paraId="421D6E63" w14:textId="77777777" w:rsidR="00C146CF" w:rsidRDefault="00000000">
      <w:pPr>
        <w:pStyle w:val="EX"/>
      </w:pPr>
      <w:r>
        <w:t>[x]</w:t>
      </w:r>
      <w:r>
        <w:tab/>
        <w:t>&lt;doctype&gt; &lt;#&gt;[ ([up to and including]{yyyy[-mm]|V&lt;a[.b[.c]]&gt;}[onwards])]: "&lt;Title&gt;".</w:t>
      </w:r>
    </w:p>
    <w:p w14:paraId="7E20A739" w14:textId="77777777" w:rsidR="00C146CF" w:rsidRDefault="00000000">
      <w:pPr>
        <w:pStyle w:val="Heading1"/>
      </w:pPr>
      <w:bookmarkStart w:id="33" w:name="definitions"/>
      <w:bookmarkStart w:id="34" w:name="_Toc24399"/>
      <w:bookmarkStart w:id="35" w:name="_Toc15261"/>
      <w:bookmarkStart w:id="36" w:name="_Toc1702"/>
      <w:bookmarkEnd w:id="33"/>
      <w:r>
        <w:t>3</w:t>
      </w:r>
      <w:r>
        <w:tab/>
        <w:t>Definitions of terms, symbols and abbreviations</w:t>
      </w:r>
      <w:bookmarkEnd w:id="34"/>
      <w:bookmarkEnd w:id="35"/>
      <w:bookmarkEnd w:id="36"/>
    </w:p>
    <w:p w14:paraId="45BC3F0D" w14:textId="77777777" w:rsidR="00C146CF" w:rsidRDefault="00000000">
      <w:pPr>
        <w:pStyle w:val="Heading2"/>
      </w:pPr>
      <w:bookmarkStart w:id="37" w:name="_Toc28994"/>
      <w:bookmarkStart w:id="38" w:name="_Toc6463"/>
      <w:bookmarkStart w:id="39" w:name="_Toc2821"/>
      <w:r>
        <w:t>3.1</w:t>
      </w:r>
      <w:r>
        <w:tab/>
        <w:t>Terms</w:t>
      </w:r>
      <w:bookmarkEnd w:id="37"/>
      <w:bookmarkEnd w:id="38"/>
      <w:bookmarkEnd w:id="39"/>
    </w:p>
    <w:p w14:paraId="61CBAD9D" w14:textId="77777777" w:rsidR="00C146CF" w:rsidRDefault="00000000">
      <w:r>
        <w:t>For the purposes of the present document, the terms given in TR 21.905 [1] and the following apply. A term defined in the present document takes precedence over the definition of the same term, if any, in TR 21.905 [1].</w:t>
      </w:r>
    </w:p>
    <w:p w14:paraId="5DD03C58" w14:textId="77777777" w:rsidR="00C146CF" w:rsidRDefault="00000000">
      <w:pPr>
        <w:pStyle w:val="Guidance"/>
      </w:pPr>
      <w:r>
        <w:t>Definition format (Normal)</w:t>
      </w:r>
    </w:p>
    <w:p w14:paraId="18A7F3C8" w14:textId="77777777" w:rsidR="00C146CF" w:rsidRDefault="00000000">
      <w:pPr>
        <w:pStyle w:val="Guidance"/>
      </w:pPr>
      <w:r>
        <w:rPr>
          <w:b/>
        </w:rPr>
        <w:t>&lt;defined term&gt;:</w:t>
      </w:r>
      <w:r>
        <w:t xml:space="preserve"> &lt;definition&gt;.</w:t>
      </w:r>
    </w:p>
    <w:p w14:paraId="7E400423" w14:textId="77777777" w:rsidR="00C146CF" w:rsidRDefault="00000000">
      <w:r>
        <w:rPr>
          <w:b/>
        </w:rPr>
        <w:t>example:</w:t>
      </w:r>
      <w:r>
        <w:t xml:space="preserve"> text used to clarify abstract rules by applying them literally.</w:t>
      </w:r>
    </w:p>
    <w:p w14:paraId="78EBB3AA" w14:textId="77777777" w:rsidR="00C146CF" w:rsidRDefault="00000000">
      <w:pPr>
        <w:pStyle w:val="Heading2"/>
      </w:pPr>
      <w:bookmarkStart w:id="40" w:name="_Toc27898"/>
      <w:bookmarkStart w:id="41" w:name="_Toc17989"/>
      <w:bookmarkStart w:id="42" w:name="_Toc31665"/>
      <w:r>
        <w:t>3.2</w:t>
      </w:r>
      <w:r>
        <w:tab/>
        <w:t>Symbols</w:t>
      </w:r>
      <w:bookmarkEnd w:id="40"/>
      <w:bookmarkEnd w:id="41"/>
      <w:bookmarkEnd w:id="42"/>
    </w:p>
    <w:p w14:paraId="055871D4" w14:textId="77777777" w:rsidR="00C146CF" w:rsidRDefault="00000000">
      <w:pPr>
        <w:keepNext/>
      </w:pPr>
      <w:r>
        <w:t>For the purposes of the present document, the following symbols apply:</w:t>
      </w:r>
    </w:p>
    <w:p w14:paraId="2D13893D" w14:textId="77777777" w:rsidR="00C146CF" w:rsidRDefault="00000000">
      <w:pPr>
        <w:pStyle w:val="Guidance"/>
      </w:pPr>
      <w:r>
        <w:t>Symbol format (EW)</w:t>
      </w:r>
    </w:p>
    <w:p w14:paraId="6184BDFA" w14:textId="77777777" w:rsidR="00C146CF" w:rsidRDefault="00000000">
      <w:pPr>
        <w:pStyle w:val="EW"/>
      </w:pPr>
      <w:r>
        <w:t>&lt;symbol&gt;</w:t>
      </w:r>
      <w:r>
        <w:tab/>
        <w:t>&lt;Explanation&gt;</w:t>
      </w:r>
    </w:p>
    <w:p w14:paraId="3C791156" w14:textId="77777777" w:rsidR="00C146CF" w:rsidRDefault="00C146CF">
      <w:pPr>
        <w:pStyle w:val="EW"/>
      </w:pPr>
    </w:p>
    <w:p w14:paraId="0B9AF134" w14:textId="77777777" w:rsidR="00C146CF" w:rsidRDefault="00000000">
      <w:pPr>
        <w:pStyle w:val="Heading2"/>
      </w:pPr>
      <w:bookmarkStart w:id="43" w:name="_Toc6802"/>
      <w:bookmarkStart w:id="44" w:name="_Toc31434"/>
      <w:bookmarkStart w:id="45" w:name="_Toc10128"/>
      <w:r>
        <w:lastRenderedPageBreak/>
        <w:t>3.3</w:t>
      </w:r>
      <w:r>
        <w:tab/>
        <w:t>Abbreviations</w:t>
      </w:r>
      <w:bookmarkEnd w:id="43"/>
      <w:bookmarkEnd w:id="44"/>
      <w:bookmarkEnd w:id="45"/>
    </w:p>
    <w:p w14:paraId="52240D04" w14:textId="77777777" w:rsidR="00C146CF"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C1423FA" w14:textId="77777777" w:rsidR="00C146CF" w:rsidRDefault="00000000">
      <w:pPr>
        <w:pStyle w:val="Guidance"/>
        <w:keepNext/>
      </w:pPr>
      <w:r>
        <w:t>Abbreviation format (EW)</w:t>
      </w:r>
    </w:p>
    <w:p w14:paraId="3BB4F946" w14:textId="77777777" w:rsidR="00C146CF" w:rsidRDefault="00000000">
      <w:pPr>
        <w:pStyle w:val="EW"/>
      </w:pPr>
      <w:r>
        <w:t>&lt;ABBREVIATION&gt;</w:t>
      </w:r>
      <w:r>
        <w:tab/>
        <w:t>&lt;Expansion&gt;</w:t>
      </w:r>
    </w:p>
    <w:p w14:paraId="28CBC8E6" w14:textId="77777777" w:rsidR="00C146CF" w:rsidRDefault="00C146CF">
      <w:pPr>
        <w:pStyle w:val="EW"/>
      </w:pPr>
    </w:p>
    <w:p w14:paraId="2CE6EA8F" w14:textId="77777777" w:rsidR="00C146CF" w:rsidRDefault="00000000">
      <w:pPr>
        <w:pStyle w:val="Heading1"/>
      </w:pPr>
      <w:bookmarkStart w:id="46" w:name="clause4"/>
      <w:bookmarkStart w:id="47" w:name="_Toc16987"/>
      <w:bookmarkStart w:id="48" w:name="_Toc1185"/>
      <w:bookmarkStart w:id="49" w:name="_Toc20252"/>
      <w:bookmarkEnd w:id="46"/>
      <w:r>
        <w:t>4</w:t>
      </w:r>
      <w:r>
        <w:tab/>
      </w:r>
      <w:r>
        <w:rPr>
          <w:rFonts w:hint="eastAsia"/>
        </w:rPr>
        <w:t>Overview</w:t>
      </w:r>
      <w:bookmarkEnd w:id="47"/>
      <w:bookmarkEnd w:id="48"/>
      <w:bookmarkEnd w:id="49"/>
    </w:p>
    <w:p w14:paraId="31C142F9" w14:textId="77777777" w:rsidR="00C146CF" w:rsidRDefault="00000000">
      <w:pPr>
        <w:rPr>
          <w:rFonts w:eastAsia="DengXian"/>
          <w:lang w:eastAsia="zh-CN"/>
        </w:rPr>
      </w:pPr>
      <w:r>
        <w:rPr>
          <w:rFonts w:eastAsia="DengXian"/>
        </w:rPr>
        <w:t>3GPP TS 23.392 [</w:t>
      </w:r>
      <w:r>
        <w:rPr>
          <w:rFonts w:eastAsia="DengXian" w:hint="eastAsia"/>
          <w:lang w:val="en-US" w:eastAsia="zh-CN"/>
        </w:rPr>
        <w:t>2</w:t>
      </w:r>
      <w:r>
        <w:rPr>
          <w:rFonts w:eastAsia="DengXian"/>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DengXian"/>
        </w:rPr>
        <w:t xml:space="preserve">. </w:t>
      </w:r>
      <w:r>
        <w:rPr>
          <w:rFonts w:hint="eastAsia"/>
          <w:lang w:val="en-US" w:eastAsia="zh-CN"/>
        </w:rPr>
        <w:t>mainly</w:t>
      </w:r>
      <w:r>
        <w:rPr>
          <w:rFonts w:eastAsia="DengXian"/>
        </w:rPr>
        <w:t xml:space="preserve"> including </w:t>
      </w:r>
      <w:r>
        <w:rPr>
          <w:rFonts w:hint="eastAsia"/>
          <w:lang w:val="en-US" w:eastAsia="zh-CN"/>
        </w:rPr>
        <w:t>DC Application management</w:t>
      </w:r>
      <w:r>
        <w:rPr>
          <w:rFonts w:eastAsia="DengXian"/>
        </w:rPr>
        <w:t xml:space="preserve">, </w:t>
      </w:r>
      <w:r>
        <w:rPr>
          <w:rFonts w:hint="eastAsia"/>
          <w:lang w:val="en-US" w:eastAsia="zh-CN"/>
        </w:rPr>
        <w:t>DC Application downloading control</w:t>
      </w:r>
      <w:r>
        <w:rPr>
          <w:rFonts w:eastAsia="DengXian"/>
        </w:rPr>
        <w:t xml:space="preserve">, </w:t>
      </w:r>
      <w:r>
        <w:rPr>
          <w:lang w:val="en-US" w:eastAsia="zh-CN"/>
        </w:rPr>
        <w:t>MMTel service usage</w:t>
      </w:r>
      <w:r>
        <w:rPr>
          <w:rFonts w:eastAsia="DengXian"/>
        </w:rPr>
        <w:t xml:space="preserve"> and</w:t>
      </w:r>
      <w:r>
        <w:t xml:space="preserve"> </w:t>
      </w:r>
      <w:r>
        <w:rPr>
          <w:rFonts w:eastAsia="DengXian"/>
        </w:rPr>
        <w:t>Multiple call control handling.</w:t>
      </w:r>
    </w:p>
    <w:p w14:paraId="5E3307D2" w14:textId="77777777" w:rsidR="00C146CF" w:rsidRDefault="00000000">
      <w:pPr>
        <w:rPr>
          <w:rFonts w:eastAsia="DengXian"/>
          <w:lang w:eastAsia="zh-CN"/>
        </w:rPr>
      </w:pPr>
      <w:r>
        <w:rPr>
          <w:rFonts w:eastAsia="DengXian"/>
          <w:lang w:eastAsia="zh-CN"/>
        </w:rPr>
        <w:t xml:space="preserve">The present document specifies the </w:t>
      </w:r>
      <w:r>
        <w:t xml:space="preserve">APIs needed to support </w:t>
      </w:r>
      <w:r>
        <w:rPr>
          <w:rFonts w:eastAsia="DengXian"/>
          <w:lang w:eastAsia="zh-CN"/>
        </w:rPr>
        <w:t xml:space="preserve">MMTel </w:t>
      </w:r>
      <w:r>
        <w:rPr>
          <w:rFonts w:eastAsia="DengXian" w:hint="eastAsia"/>
          <w:lang w:eastAsia="zh-CN"/>
        </w:rPr>
        <w:t>S</w:t>
      </w:r>
      <w:r>
        <w:rPr>
          <w:rFonts w:eastAsia="DengXian"/>
          <w:lang w:eastAsia="zh-CN"/>
        </w:rPr>
        <w:t xml:space="preserve">ervices </w:t>
      </w:r>
      <w:r>
        <w:rPr>
          <w:rFonts w:eastAsia="DengXian"/>
        </w:rPr>
        <w:t xml:space="preserve">for interworking between </w:t>
      </w:r>
      <w:r>
        <w:rPr>
          <w:rFonts w:eastAsia="DengXian"/>
          <w:lang w:eastAsia="zh-CN"/>
        </w:rPr>
        <w:t>MMTel Enabler</w:t>
      </w:r>
      <w:r>
        <w:rPr>
          <w:rFonts w:eastAsia="DengXian"/>
        </w:rPr>
        <w:t xml:space="preserve"> Server and Controlling Application Server or Application Server</w:t>
      </w:r>
      <w:r>
        <w:rPr>
          <w:rFonts w:eastAsia="DengXian"/>
          <w:lang w:eastAsia="zh-CN"/>
        </w:rPr>
        <w:t>, includes the following functionalities:</w:t>
      </w:r>
    </w:p>
    <w:p w14:paraId="66BFFA6C" w14:textId="77777777" w:rsidR="00C146CF" w:rsidRDefault="00000000">
      <w:pPr>
        <w:ind w:left="568" w:hanging="284"/>
        <w:rPr>
          <w:rFonts w:eastAsia="DengXian"/>
        </w:rPr>
      </w:pPr>
      <w:bookmarkStart w:id="50" w:name="_MCCTEMPBM_CRPT86760000___2"/>
      <w:r>
        <w:rPr>
          <w:rFonts w:eastAsia="DengXian"/>
        </w:rPr>
        <w:t>1.</w:t>
      </w:r>
      <w:r>
        <w:rPr>
          <w:rFonts w:eastAsia="DengXian"/>
        </w:rPr>
        <w:tab/>
        <w:t xml:space="preserve">Server-side functionality with the DC </w:t>
      </w:r>
      <w:r>
        <w:rPr>
          <w:rFonts w:eastAsia="DengXian" w:hint="eastAsia"/>
          <w:lang w:eastAsia="zh-CN"/>
        </w:rPr>
        <w:t>application</w:t>
      </w:r>
      <w:r>
        <w:rPr>
          <w:rFonts w:eastAsia="DengXian"/>
          <w:lang w:eastAsia="zh-CN"/>
        </w:rPr>
        <w:t xml:space="preserve"> configuration</w:t>
      </w:r>
      <w:r>
        <w:rPr>
          <w:rFonts w:eastAsia="DengXian"/>
        </w:rPr>
        <w:t>,</w:t>
      </w:r>
      <w:r>
        <w:rPr>
          <w:rFonts w:eastAsia="DengXian"/>
          <w:lang w:eastAsia="zh-CN"/>
        </w:rPr>
        <w:t xml:space="preserve"> update,</w:t>
      </w:r>
      <w:r>
        <w:rPr>
          <w:rFonts w:eastAsia="DengXian"/>
        </w:rPr>
        <w:t xml:space="preserve"> deletion </w:t>
      </w:r>
      <w:r>
        <w:rPr>
          <w:rFonts w:eastAsia="DengXian"/>
          <w:lang w:eastAsia="zh-CN"/>
        </w:rPr>
        <w:t>and information query</w:t>
      </w:r>
      <w:r>
        <w:rPr>
          <w:rFonts w:eastAsia="DengXian"/>
        </w:rPr>
        <w:t xml:space="preserve">, provided by </w:t>
      </w:r>
      <w:r>
        <w:rPr>
          <w:rFonts w:eastAsia="DengXian"/>
          <w:lang w:eastAsia="zh-CN"/>
        </w:rPr>
        <w:t>MMTel Enabler</w:t>
      </w:r>
      <w:r>
        <w:rPr>
          <w:rFonts w:eastAsia="DengXian"/>
        </w:rPr>
        <w:t xml:space="preserve"> </w:t>
      </w:r>
      <w:r>
        <w:rPr>
          <w:rFonts w:eastAsia="DengXian" w:hint="eastAsia"/>
          <w:lang w:eastAsia="zh-CN"/>
        </w:rPr>
        <w:t>S</w:t>
      </w:r>
      <w:r>
        <w:rPr>
          <w:rFonts w:eastAsia="DengXian"/>
        </w:rPr>
        <w:t>erver over MMTel-2 interface.</w:t>
      </w:r>
    </w:p>
    <w:p w14:paraId="6DF6FA17" w14:textId="77777777" w:rsidR="00C146CF" w:rsidRDefault="00000000">
      <w:pPr>
        <w:ind w:left="568" w:hanging="284"/>
        <w:rPr>
          <w:rFonts w:eastAsia="DengXian"/>
        </w:rPr>
      </w:pPr>
      <w:r>
        <w:rPr>
          <w:rFonts w:eastAsia="DengXian"/>
        </w:rPr>
        <w:t>2.</w:t>
      </w:r>
      <w:r>
        <w:rPr>
          <w:rFonts w:eastAsia="DengXian"/>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r>
        <w:rPr>
          <w:lang w:val="en-US" w:eastAsia="zh-CN"/>
        </w:rPr>
        <w:t xml:space="preserve"> over </w:t>
      </w:r>
      <w:r>
        <w:rPr>
          <w:rFonts w:eastAsia="DengXian"/>
        </w:rPr>
        <w:t>MMTel-3 interface.</w:t>
      </w:r>
    </w:p>
    <w:bookmarkEnd w:id="50"/>
    <w:p w14:paraId="36E54409" w14:textId="77777777" w:rsidR="00C146CF" w:rsidRDefault="00000000" w:rsidP="000E4BF6">
      <w:pPr>
        <w:pStyle w:val="TH"/>
        <w:rPr>
          <w:lang w:val="en-US" w:eastAsia="zh-CN"/>
        </w:rPr>
      </w:pPr>
      <w:r>
        <w:rPr>
          <w:lang w:val="en-US" w:eastAsia="zh-CN"/>
        </w:rPr>
        <w:object w:dxaOrig="10138" w:dyaOrig="7550" w14:anchorId="04FB32CB">
          <v:shape id="_x0000_i1027" type="#_x0000_t75" style="width:506.7pt;height:377.75pt" o:ole="">
            <v:imagedata r:id="rId14" o:title=""/>
            <o:lock v:ext="edit" aspectratio="f"/>
          </v:shape>
          <o:OLEObject Type="Embed" ProgID="Visio.Drawing.11" ShapeID="_x0000_i1027" DrawAspect="Content" ObjectID="_1806950532" r:id="rId15"/>
        </w:object>
      </w:r>
    </w:p>
    <w:p w14:paraId="146FD488" w14:textId="77777777" w:rsidR="00C146CF" w:rsidRDefault="00000000" w:rsidP="000E4BF6">
      <w:pPr>
        <w:pStyle w:val="TF"/>
        <w:rPr>
          <w:lang w:val="en-US" w:eastAsia="en-GB"/>
        </w:rPr>
      </w:pPr>
      <w:r>
        <w:rPr>
          <w:lang w:eastAsia="en-GB"/>
        </w:rPr>
        <w:t xml:space="preserve">Figure 4-1: </w:t>
      </w:r>
      <w:r>
        <w:rPr>
          <w:rFonts w:hint="eastAsia"/>
          <w:lang w:eastAsia="en-GB"/>
        </w:rPr>
        <w:t>MMTel 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00000">
      <w:pPr>
        <w:pStyle w:val="Heading1"/>
      </w:pPr>
      <w:bookmarkStart w:id="51" w:name="_Toc190968585"/>
      <w:r>
        <w:br w:type="page"/>
      </w:r>
      <w:bookmarkStart w:id="52" w:name="_Toc130662176"/>
      <w:bookmarkStart w:id="53" w:name="_Toc17617"/>
      <w:bookmarkStart w:id="54" w:name="_Toc4730"/>
      <w:bookmarkStart w:id="55" w:name="_Toc13433"/>
      <w:bookmarkEnd w:id="51"/>
      <w:r>
        <w:lastRenderedPageBreak/>
        <w:t>5</w:t>
      </w:r>
      <w:r>
        <w:tab/>
        <w:t xml:space="preserve">Services offered by the </w:t>
      </w:r>
      <w:bookmarkEnd w:id="52"/>
      <w:r>
        <w:rPr>
          <w:rFonts w:hint="eastAsia"/>
        </w:rPr>
        <w:t>MMTel Enabler Server</w:t>
      </w:r>
      <w:bookmarkEnd w:id="53"/>
      <w:bookmarkEnd w:id="54"/>
      <w:bookmarkEnd w:id="55"/>
    </w:p>
    <w:p w14:paraId="4310ECDC" w14:textId="77777777" w:rsidR="00C146CF" w:rsidRDefault="00000000">
      <w:pPr>
        <w:pStyle w:val="Heading2"/>
      </w:pPr>
      <w:bookmarkStart w:id="56" w:name="_Toc23329"/>
      <w:bookmarkStart w:id="57" w:name="_Toc20940"/>
      <w:bookmarkStart w:id="58" w:name="_Toc130662177"/>
      <w:bookmarkStart w:id="59" w:name="_Toc6815"/>
      <w:r>
        <w:t>5.1</w:t>
      </w:r>
      <w:r>
        <w:tab/>
        <w:t>Introduction</w:t>
      </w:r>
      <w:bookmarkEnd w:id="56"/>
      <w:bookmarkEnd w:id="57"/>
      <w:bookmarkEnd w:id="58"/>
      <w:bookmarkEnd w:id="59"/>
    </w:p>
    <w:p w14:paraId="7B5B9D0B" w14:textId="77777777" w:rsidR="00C146CF" w:rsidRDefault="00000000">
      <w:pPr>
        <w:pStyle w:val="Guidance"/>
      </w:pPr>
      <w:r>
        <w:t xml:space="preserve">This clause will list the different services produced by the </w:t>
      </w:r>
      <w:r>
        <w:rPr>
          <w:rFonts w:hint="eastAsia"/>
        </w:rPr>
        <w:t>MMTel Enabler Server</w:t>
      </w:r>
      <w:r>
        <w:t>.</w:t>
      </w:r>
    </w:p>
    <w:p w14:paraId="04A4A922" w14:textId="77777777" w:rsidR="00C146CF" w:rsidRDefault="00000000">
      <w:r>
        <w:t>Table 5.1-x summarizes the corresponding APIs defined for this specification.</w:t>
      </w:r>
    </w:p>
    <w:p w14:paraId="3BF933D3" w14:textId="77777777" w:rsidR="00C146CF" w:rsidRDefault="00000000">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C146CF" w14:paraId="43E59FB8" w14:textId="77777777">
        <w:tc>
          <w:tcPr>
            <w:tcW w:w="2073" w:type="dxa"/>
            <w:shd w:val="clear" w:color="auto" w:fill="C0C0C0"/>
            <w:vAlign w:val="center"/>
          </w:tcPr>
          <w:p w14:paraId="62460183" w14:textId="77777777" w:rsidR="00C146CF" w:rsidRDefault="00000000">
            <w:pPr>
              <w:pStyle w:val="TAH"/>
            </w:pPr>
            <w:r>
              <w:t>Service Name</w:t>
            </w:r>
          </w:p>
        </w:tc>
        <w:tc>
          <w:tcPr>
            <w:tcW w:w="807" w:type="dxa"/>
            <w:shd w:val="clear" w:color="auto" w:fill="C0C0C0"/>
            <w:vAlign w:val="center"/>
          </w:tcPr>
          <w:p w14:paraId="32B4F2F4" w14:textId="77777777" w:rsidR="00C146CF" w:rsidRDefault="00000000">
            <w:pPr>
              <w:pStyle w:val="TAH"/>
            </w:pPr>
            <w:r>
              <w:t>Clause</w:t>
            </w:r>
          </w:p>
        </w:tc>
        <w:tc>
          <w:tcPr>
            <w:tcW w:w="2160" w:type="dxa"/>
            <w:shd w:val="clear" w:color="auto" w:fill="C0C0C0"/>
            <w:vAlign w:val="center"/>
          </w:tcPr>
          <w:p w14:paraId="62D957DA" w14:textId="77777777" w:rsidR="00C146CF" w:rsidRDefault="00000000">
            <w:pPr>
              <w:pStyle w:val="TAH"/>
            </w:pPr>
            <w:r>
              <w:t>Description</w:t>
            </w:r>
          </w:p>
        </w:tc>
        <w:tc>
          <w:tcPr>
            <w:tcW w:w="2245" w:type="dxa"/>
            <w:shd w:val="clear" w:color="auto" w:fill="C0C0C0"/>
            <w:vAlign w:val="center"/>
          </w:tcPr>
          <w:p w14:paraId="470C1E89" w14:textId="77777777" w:rsidR="00C146CF" w:rsidRDefault="00000000">
            <w:pPr>
              <w:pStyle w:val="TAH"/>
            </w:pPr>
            <w:r>
              <w:t>OpenAPI Specification File</w:t>
            </w:r>
          </w:p>
        </w:tc>
        <w:tc>
          <w:tcPr>
            <w:tcW w:w="1197" w:type="dxa"/>
            <w:shd w:val="clear" w:color="auto" w:fill="C0C0C0"/>
            <w:vAlign w:val="center"/>
          </w:tcPr>
          <w:p w14:paraId="36FC4D87" w14:textId="77777777" w:rsidR="00C146CF" w:rsidRDefault="00000000">
            <w:pPr>
              <w:pStyle w:val="TAH"/>
            </w:pPr>
            <w:r>
              <w:t>API Name</w:t>
            </w:r>
          </w:p>
        </w:tc>
        <w:tc>
          <w:tcPr>
            <w:tcW w:w="1147" w:type="dxa"/>
            <w:shd w:val="clear" w:color="auto" w:fill="C0C0C0"/>
            <w:vAlign w:val="center"/>
          </w:tcPr>
          <w:p w14:paraId="08371321" w14:textId="77777777" w:rsidR="00C146CF" w:rsidRDefault="00000000">
            <w:pPr>
              <w:pStyle w:val="TAH"/>
            </w:pPr>
            <w:r>
              <w:t>Annex</w:t>
            </w:r>
          </w:p>
        </w:tc>
      </w:tr>
      <w:tr w:rsidR="00C146CF" w14:paraId="6AA6559B" w14:textId="77777777">
        <w:tc>
          <w:tcPr>
            <w:tcW w:w="2073" w:type="dxa"/>
            <w:shd w:val="clear" w:color="auto" w:fill="auto"/>
            <w:vAlign w:val="center"/>
          </w:tcPr>
          <w:p w14:paraId="5B2D41AA" w14:textId="77777777" w:rsidR="00C146CF" w:rsidRDefault="00000000">
            <w:pPr>
              <w:pStyle w:val="TAL"/>
            </w:pPr>
            <w:r>
              <w:t>&lt;service name&gt;</w:t>
            </w:r>
          </w:p>
        </w:tc>
        <w:tc>
          <w:tcPr>
            <w:tcW w:w="807" w:type="dxa"/>
            <w:shd w:val="clear" w:color="auto" w:fill="auto"/>
            <w:vAlign w:val="center"/>
          </w:tcPr>
          <w:p w14:paraId="723CFF35" w14:textId="77777777" w:rsidR="00C146CF" w:rsidRDefault="00000000">
            <w:pPr>
              <w:pStyle w:val="TAC"/>
            </w:pPr>
            <w:r>
              <w:t>&lt;ref clause&gt;</w:t>
            </w:r>
          </w:p>
        </w:tc>
        <w:tc>
          <w:tcPr>
            <w:tcW w:w="2160" w:type="dxa"/>
            <w:shd w:val="clear" w:color="auto" w:fill="auto"/>
            <w:vAlign w:val="center"/>
          </w:tcPr>
          <w:p w14:paraId="29177609" w14:textId="77777777" w:rsidR="00C146CF" w:rsidRDefault="00000000">
            <w:pPr>
              <w:pStyle w:val="TAL"/>
            </w:pPr>
            <w:r>
              <w:t>&lt;short description as included in the OpenAPI file&gt;</w:t>
            </w:r>
          </w:p>
        </w:tc>
        <w:tc>
          <w:tcPr>
            <w:tcW w:w="2245" w:type="dxa"/>
            <w:shd w:val="clear" w:color="auto" w:fill="auto"/>
            <w:vAlign w:val="center"/>
          </w:tcPr>
          <w:p w14:paraId="041812C3" w14:textId="77777777" w:rsidR="00C146CF" w:rsidRDefault="00000000">
            <w:pPr>
              <w:pStyle w:val="TAL"/>
            </w:pPr>
            <w:r>
              <w:t>&lt;file name&gt;</w:t>
            </w:r>
          </w:p>
        </w:tc>
        <w:tc>
          <w:tcPr>
            <w:tcW w:w="1197" w:type="dxa"/>
            <w:shd w:val="clear" w:color="auto" w:fill="auto"/>
            <w:vAlign w:val="center"/>
          </w:tcPr>
          <w:p w14:paraId="2A946E00" w14:textId="77777777" w:rsidR="00C146CF" w:rsidRDefault="00000000">
            <w:pPr>
              <w:pStyle w:val="TAL"/>
            </w:pPr>
            <w:r>
              <w:t>&lt;apiName in the URI&gt;</w:t>
            </w:r>
          </w:p>
        </w:tc>
        <w:tc>
          <w:tcPr>
            <w:tcW w:w="1147" w:type="dxa"/>
            <w:shd w:val="clear" w:color="auto" w:fill="auto"/>
            <w:vAlign w:val="center"/>
          </w:tcPr>
          <w:p w14:paraId="1B4CC175" w14:textId="77777777" w:rsidR="00C146CF" w:rsidRDefault="00000000">
            <w:pPr>
              <w:pStyle w:val="TAC"/>
            </w:pPr>
            <w:r>
              <w:t>&lt;ref Annex&gt;</w:t>
            </w:r>
          </w:p>
        </w:tc>
      </w:tr>
    </w:tbl>
    <w:p w14:paraId="0A2F0CAE" w14:textId="77777777" w:rsidR="00C146CF" w:rsidRDefault="00C146CF"/>
    <w:p w14:paraId="4A061BDE" w14:textId="77777777" w:rsidR="00C146CF" w:rsidRDefault="00000000">
      <w:pPr>
        <w:pStyle w:val="NO"/>
      </w:pPr>
      <w:r>
        <w:t>NOTE:</w:t>
      </w:r>
      <w:r>
        <w:tab/>
        <w:t>When 3GPP TS 29.122 [2] is referenced for the common protocol and interface aspects for API definition in this document, the service producer) takes the role of the SCEF and the service consumer takes the role of the SCS/AS.</w:t>
      </w:r>
    </w:p>
    <w:p w14:paraId="6767F760" w14:textId="77777777" w:rsidR="00C146CF" w:rsidRDefault="00000000">
      <w:pPr>
        <w:pStyle w:val="Heading2"/>
      </w:pPr>
      <w:bookmarkStart w:id="60" w:name="_Toc35971379"/>
      <w:bookmarkStart w:id="61" w:name="_Toc130662178"/>
      <w:bookmarkStart w:id="62" w:name="_Toc510696587"/>
      <w:bookmarkStart w:id="63" w:name="_Toc1830"/>
      <w:bookmarkStart w:id="64" w:name="_Toc27623"/>
      <w:bookmarkStart w:id="65" w:name="_Toc10705"/>
      <w:r>
        <w:t>5.2</w:t>
      </w:r>
      <w:r>
        <w:tab/>
      </w:r>
      <w:r>
        <w:rPr>
          <w:rFonts w:hint="eastAsia"/>
        </w:rPr>
        <w:t>MMTel_DCAppManagement</w:t>
      </w:r>
      <w:r>
        <w:t xml:space="preserve"> Service</w:t>
      </w:r>
      <w:bookmarkEnd w:id="60"/>
      <w:bookmarkEnd w:id="61"/>
      <w:bookmarkEnd w:id="62"/>
      <w:bookmarkEnd w:id="63"/>
      <w:bookmarkEnd w:id="64"/>
      <w:bookmarkEnd w:id="65"/>
    </w:p>
    <w:p w14:paraId="1A8A1503" w14:textId="77777777" w:rsidR="00C146CF" w:rsidRDefault="00000000">
      <w:pPr>
        <w:pStyle w:val="Guidance"/>
      </w:pPr>
      <w:r>
        <w:t xml:space="preserve">One clause per service, where &lt;service 1&gt; is to be replaced by the service name (e.g. </w:t>
      </w:r>
      <w:r>
        <w:rPr>
          <w:rFonts w:hint="eastAsia"/>
        </w:rPr>
        <w:t>MMTel_DCAppManagement</w:t>
      </w:r>
      <w:r>
        <w:t>).</w:t>
      </w:r>
    </w:p>
    <w:p w14:paraId="3E54E696" w14:textId="77777777" w:rsidR="00C146CF" w:rsidRDefault="00000000">
      <w:pPr>
        <w:pStyle w:val="Heading3"/>
      </w:pPr>
      <w:bookmarkStart w:id="66" w:name="_Toc17255"/>
      <w:bookmarkStart w:id="67" w:name="_Toc130662179"/>
      <w:bookmarkStart w:id="68" w:name="_Toc22935"/>
      <w:bookmarkStart w:id="69" w:name="_Toc4677"/>
      <w:r>
        <w:t>5.2.1</w:t>
      </w:r>
      <w:r>
        <w:tab/>
        <w:t>Service Description</w:t>
      </w:r>
      <w:bookmarkEnd w:id="66"/>
      <w:bookmarkEnd w:id="67"/>
      <w:bookmarkEnd w:id="68"/>
      <w:bookmarkEnd w:id="69"/>
    </w:p>
    <w:p w14:paraId="5A1EE1CE" w14:textId="77777777" w:rsidR="00C146CF" w:rsidRDefault="00000000">
      <w:pPr>
        <w:pStyle w:val="Guidance"/>
        <w:rPr>
          <w:i w:val="0"/>
          <w:iCs/>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6DC98974" w14:textId="77777777" w:rsidR="00C146CF" w:rsidRDefault="00000000">
      <w:pPr>
        <w:rPr>
          <w:lang w:eastAsia="en-GB"/>
        </w:rPr>
      </w:pPr>
      <w:r>
        <w:rPr>
          <w:lang w:eastAsia="en-GB"/>
        </w:rPr>
        <w:t>The MMTel_DCAppManagement Service as defined in clause 8.2 in 3GPP TS 23.392 [</w:t>
      </w:r>
      <w:r>
        <w:rPr>
          <w:rFonts w:eastAsia="SimSun" w:hint="eastAsia"/>
          <w:lang w:val="en-US" w:eastAsia="zh-CN"/>
        </w:rPr>
        <w:t>2</w:t>
      </w:r>
      <w:r>
        <w:rPr>
          <w:lang w:eastAsia="en-GB"/>
        </w:rPr>
        <w:t>], is provided by the MMTel Enabler Server.</w:t>
      </w:r>
    </w:p>
    <w:p w14:paraId="67AB1D60" w14:textId="77777777" w:rsidR="00C146CF" w:rsidRDefault="00000000">
      <w:pPr>
        <w:rPr>
          <w:rFonts w:eastAsia="DengXian"/>
          <w:lang w:eastAsia="zh-CN"/>
        </w:rPr>
      </w:pPr>
      <w:r>
        <w:rPr>
          <w:rFonts w:eastAsia="DengXian"/>
          <w:lang w:eastAsia="zh-CN"/>
        </w:rPr>
        <w:t>This service:</w:t>
      </w:r>
    </w:p>
    <w:p w14:paraId="2A92DDFE"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5F5B254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46B0E922"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BEC91E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DA4EDA8" w14:textId="77777777" w:rsidR="00C146CF" w:rsidRDefault="00C146CF">
      <w:pPr>
        <w:pStyle w:val="Guidance"/>
        <w:rPr>
          <w:i w:val="0"/>
          <w:iCs/>
          <w:lang w:eastAsia="zh-CN"/>
        </w:rPr>
      </w:pPr>
    </w:p>
    <w:p w14:paraId="0B3E111D" w14:textId="77777777" w:rsidR="00C146CF" w:rsidRDefault="00000000">
      <w:pPr>
        <w:pStyle w:val="Heading3"/>
      </w:pPr>
      <w:bookmarkStart w:id="70" w:name="_Toc130662180"/>
      <w:bookmarkStart w:id="71" w:name="_Toc26149"/>
      <w:bookmarkStart w:id="72" w:name="_Toc35971381"/>
      <w:bookmarkStart w:id="73" w:name="_Toc20445"/>
      <w:bookmarkStart w:id="74" w:name="_Toc510696589"/>
      <w:bookmarkStart w:id="75" w:name="_Toc11582"/>
      <w:r>
        <w:t>5.2.2</w:t>
      </w:r>
      <w:r>
        <w:tab/>
        <w:t>Service Operations</w:t>
      </w:r>
      <w:bookmarkEnd w:id="70"/>
      <w:bookmarkEnd w:id="71"/>
      <w:bookmarkEnd w:id="72"/>
      <w:bookmarkEnd w:id="73"/>
      <w:bookmarkEnd w:id="74"/>
      <w:bookmarkEnd w:id="75"/>
    </w:p>
    <w:p w14:paraId="67233929" w14:textId="77777777" w:rsidR="00C146CF" w:rsidRDefault="00000000">
      <w:pPr>
        <w:pStyle w:val="Guidance"/>
      </w:pPr>
      <w:r>
        <w:t>One clause per service operation.</w:t>
      </w:r>
    </w:p>
    <w:p w14:paraId="4D54B981" w14:textId="77777777" w:rsidR="00C146CF" w:rsidRDefault="00000000">
      <w:pPr>
        <w:pStyle w:val="Guidance"/>
      </w:pPr>
      <w:r>
        <w:t>This clause will include a description of the different service operations supported by the service. For RESTful service operations, the service operations depict the resources and the methods they support.</w:t>
      </w:r>
    </w:p>
    <w:p w14:paraId="465D5B03" w14:textId="77777777" w:rsidR="00C146CF" w:rsidRDefault="00000000">
      <w:pPr>
        <w:pStyle w:val="Heading4"/>
      </w:pPr>
      <w:bookmarkStart w:id="76" w:name="_Toc510696590"/>
      <w:bookmarkStart w:id="77" w:name="_Toc35971382"/>
      <w:bookmarkStart w:id="78" w:name="_Toc17206"/>
      <w:bookmarkStart w:id="79" w:name="_Toc30265"/>
      <w:bookmarkStart w:id="80" w:name="_Toc130662181"/>
      <w:bookmarkStart w:id="81" w:name="_Toc29213"/>
      <w:r>
        <w:t>5.2.2.1</w:t>
      </w:r>
      <w:r>
        <w:tab/>
        <w:t>Introduction</w:t>
      </w:r>
      <w:bookmarkEnd w:id="76"/>
      <w:bookmarkEnd w:id="77"/>
      <w:bookmarkEnd w:id="78"/>
      <w:bookmarkEnd w:id="79"/>
      <w:bookmarkEnd w:id="80"/>
      <w:bookmarkEnd w:id="81"/>
    </w:p>
    <w:p w14:paraId="06795111" w14:textId="77777777" w:rsidR="00C146CF" w:rsidRDefault="00000000">
      <w:pPr>
        <w:pStyle w:val="Guidance"/>
      </w:pPr>
      <w:r>
        <w:t>This clause will contain a generic introduction of the service operations described in the following clauses.</w:t>
      </w:r>
    </w:p>
    <w:p w14:paraId="7727BDE2" w14:textId="77777777" w:rsidR="00C146CF" w:rsidRDefault="00000000">
      <w:pPr>
        <w:pStyle w:val="Guidance"/>
        <w:rPr>
          <w:i w:val="0"/>
          <w:color w:val="auto"/>
          <w:lang w:eastAsia="en-GB"/>
        </w:rPr>
      </w:pPr>
      <w:r>
        <w:rPr>
          <w:i w:val="0"/>
          <w:color w:val="auto"/>
          <w:lang w:eastAsia="en-GB"/>
        </w:rPr>
        <w:lastRenderedPageBreak/>
        <w:t>The service operation defined for MMTel_DCAppManagement Service is shown in the table 5.</w:t>
      </w:r>
      <w:r>
        <w:rPr>
          <w:rFonts w:eastAsia="SimSun" w:hint="eastAsia"/>
          <w:i w:val="0"/>
          <w:color w:val="auto"/>
          <w:lang w:val="en-US" w:eastAsia="zh-CN"/>
        </w:rPr>
        <w:t>2</w:t>
      </w:r>
      <w:r>
        <w:rPr>
          <w:i w:val="0"/>
          <w:color w:val="auto"/>
          <w:lang w:eastAsia="en-GB"/>
        </w:rPr>
        <w:t>.2.1-1</w:t>
      </w:r>
    </w:p>
    <w:p w14:paraId="4AAC7698" w14:textId="77777777" w:rsidR="00C146CF" w:rsidRDefault="00000000">
      <w:pPr>
        <w:pStyle w:val="TH"/>
      </w:pPr>
      <w:r>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C146CF" w14:paraId="1C438C18" w14:textId="77777777">
        <w:trPr>
          <w:jc w:val="center"/>
        </w:trPr>
        <w:tc>
          <w:tcPr>
            <w:tcW w:w="3260" w:type="dxa"/>
            <w:shd w:val="clear" w:color="auto" w:fill="D9D9D9"/>
          </w:tcPr>
          <w:p w14:paraId="554E89D9" w14:textId="77777777" w:rsidR="00C146CF" w:rsidRDefault="00000000">
            <w:pPr>
              <w:pStyle w:val="TAH"/>
              <w:rPr>
                <w:rFonts w:eastAsiaTheme="minorEastAsia"/>
              </w:rPr>
            </w:pPr>
            <w:r>
              <w:rPr>
                <w:rFonts w:eastAsiaTheme="minorEastAsia"/>
              </w:rPr>
              <w:t>Service operation name</w:t>
            </w:r>
          </w:p>
        </w:tc>
        <w:tc>
          <w:tcPr>
            <w:tcW w:w="4395" w:type="dxa"/>
            <w:shd w:val="clear" w:color="auto" w:fill="D9D9D9"/>
          </w:tcPr>
          <w:p w14:paraId="410B2180" w14:textId="77777777" w:rsidR="00C146CF" w:rsidRDefault="00000000">
            <w:pPr>
              <w:pStyle w:val="TAH"/>
              <w:rPr>
                <w:rFonts w:eastAsiaTheme="minorEastAsia"/>
              </w:rPr>
            </w:pPr>
            <w:r>
              <w:rPr>
                <w:rFonts w:eastAsiaTheme="minorEastAsia"/>
              </w:rPr>
              <w:t>Description</w:t>
            </w:r>
          </w:p>
        </w:tc>
        <w:tc>
          <w:tcPr>
            <w:tcW w:w="1565" w:type="dxa"/>
            <w:shd w:val="clear" w:color="auto" w:fill="D9D9D9"/>
          </w:tcPr>
          <w:p w14:paraId="6310F2E8" w14:textId="77777777" w:rsidR="00C146CF" w:rsidRDefault="00000000">
            <w:pPr>
              <w:pStyle w:val="TAH"/>
              <w:rPr>
                <w:rFonts w:eastAsiaTheme="minorEastAsia"/>
              </w:rPr>
            </w:pPr>
            <w:r>
              <w:rPr>
                <w:rFonts w:eastAsiaTheme="minorEastAsia"/>
              </w:rPr>
              <w:t>Initiated by</w:t>
            </w:r>
          </w:p>
        </w:tc>
      </w:tr>
      <w:tr w:rsidR="00C146CF" w14:paraId="39E77F90" w14:textId="77777777">
        <w:trPr>
          <w:trHeight w:val="157"/>
          <w:jc w:val="center"/>
        </w:trPr>
        <w:tc>
          <w:tcPr>
            <w:tcW w:w="3260" w:type="dxa"/>
          </w:tcPr>
          <w:p w14:paraId="66623814" w14:textId="77777777" w:rsidR="00C146CF" w:rsidRDefault="00000000">
            <w:pPr>
              <w:pStyle w:val="TAL"/>
              <w:rPr>
                <w:rFonts w:eastAsiaTheme="minorEastAsia"/>
              </w:rPr>
            </w:pPr>
            <w:r>
              <w:rPr>
                <w:rFonts w:eastAsiaTheme="minorEastAsia"/>
              </w:rPr>
              <w:t>MMTel_DCAppManagement_Configure</w:t>
            </w:r>
          </w:p>
        </w:tc>
        <w:tc>
          <w:tcPr>
            <w:tcW w:w="4395" w:type="dxa"/>
          </w:tcPr>
          <w:p w14:paraId="610E3C6B" w14:textId="77777777" w:rsidR="00C146CF" w:rsidRDefault="00000000">
            <w:pPr>
              <w:pStyle w:val="TAL"/>
              <w:rPr>
                <w:rFonts w:eastAsiaTheme="minorEastAsia"/>
              </w:rPr>
            </w:pPr>
            <w:r>
              <w:rPr>
                <w:rFonts w:eastAsiaTheme="minorEastAsia"/>
              </w:rPr>
              <w:t>This service operation is used by Controlling Application Server to config DC application and profile to the MMTel Enabler Server.</w:t>
            </w:r>
          </w:p>
        </w:tc>
        <w:tc>
          <w:tcPr>
            <w:tcW w:w="1565" w:type="dxa"/>
          </w:tcPr>
          <w:p w14:paraId="7A30B6F3" w14:textId="77777777" w:rsidR="00C146CF" w:rsidRDefault="00000000">
            <w:pPr>
              <w:pStyle w:val="TAL"/>
              <w:rPr>
                <w:rFonts w:eastAsiaTheme="minorEastAsia"/>
              </w:rPr>
            </w:pPr>
            <w:r>
              <w:rPr>
                <w:rFonts w:eastAsiaTheme="minorEastAsia"/>
              </w:rPr>
              <w:t>Controlling Application Server</w:t>
            </w:r>
          </w:p>
        </w:tc>
      </w:tr>
      <w:tr w:rsidR="00C146CF" w14:paraId="4E6026B5" w14:textId="77777777">
        <w:trPr>
          <w:trHeight w:val="157"/>
          <w:jc w:val="center"/>
        </w:trPr>
        <w:tc>
          <w:tcPr>
            <w:tcW w:w="3260" w:type="dxa"/>
          </w:tcPr>
          <w:p w14:paraId="011597C0" w14:textId="77777777" w:rsidR="00C146CF" w:rsidRDefault="00000000">
            <w:pPr>
              <w:pStyle w:val="TAL"/>
              <w:rPr>
                <w:rFonts w:eastAsiaTheme="minorEastAsia"/>
              </w:rPr>
            </w:pPr>
            <w:r>
              <w:rPr>
                <w:rFonts w:eastAsiaTheme="minorEastAsia"/>
              </w:rPr>
              <w:t>MMTel_DCAppManagement_Update</w:t>
            </w:r>
          </w:p>
        </w:tc>
        <w:tc>
          <w:tcPr>
            <w:tcW w:w="4395" w:type="dxa"/>
          </w:tcPr>
          <w:p w14:paraId="346B4B76" w14:textId="77777777" w:rsidR="00C146CF" w:rsidRDefault="00000000">
            <w:pPr>
              <w:pStyle w:val="TAL"/>
            </w:pPr>
            <w:r>
              <w:t>This service operation is used by Controlling Application Server to modify DC application profile information or update DC application.</w:t>
            </w:r>
          </w:p>
        </w:tc>
        <w:tc>
          <w:tcPr>
            <w:tcW w:w="1565" w:type="dxa"/>
          </w:tcPr>
          <w:p w14:paraId="133AB5E1" w14:textId="77777777" w:rsidR="00C146CF" w:rsidRDefault="00000000">
            <w:pPr>
              <w:pStyle w:val="TAL"/>
              <w:rPr>
                <w:rFonts w:eastAsiaTheme="minorEastAsia"/>
              </w:rPr>
            </w:pPr>
            <w:r>
              <w:rPr>
                <w:rFonts w:eastAsiaTheme="minorEastAsia"/>
              </w:rPr>
              <w:t>Controlling Application Server</w:t>
            </w:r>
          </w:p>
        </w:tc>
      </w:tr>
      <w:tr w:rsidR="00C146CF" w14:paraId="68F7E7EC" w14:textId="77777777">
        <w:trPr>
          <w:trHeight w:val="157"/>
          <w:jc w:val="center"/>
        </w:trPr>
        <w:tc>
          <w:tcPr>
            <w:tcW w:w="3260" w:type="dxa"/>
          </w:tcPr>
          <w:p w14:paraId="59B9C528" w14:textId="77777777" w:rsidR="00C146CF" w:rsidRDefault="00000000">
            <w:pPr>
              <w:pStyle w:val="TAL"/>
              <w:rPr>
                <w:rFonts w:eastAsiaTheme="minorEastAsia"/>
              </w:rPr>
            </w:pPr>
            <w:r>
              <w:rPr>
                <w:rFonts w:eastAsiaTheme="minorEastAsia"/>
              </w:rPr>
              <w:t>MMTel_DCAppManagement_Delete</w:t>
            </w:r>
          </w:p>
        </w:tc>
        <w:tc>
          <w:tcPr>
            <w:tcW w:w="4395" w:type="dxa"/>
          </w:tcPr>
          <w:p w14:paraId="46CD7822" w14:textId="77777777" w:rsidR="00C146CF" w:rsidRDefault="00000000">
            <w:pPr>
              <w:pStyle w:val="TAL"/>
              <w:rPr>
                <w:rFonts w:eastAsiaTheme="minorEastAsia"/>
              </w:rPr>
            </w:pPr>
            <w:r>
              <w:rPr>
                <w:rFonts w:eastAsiaTheme="minorEastAsia"/>
              </w:rPr>
              <w:t>This service operation is used by Controlling Application Server to delete the DC application.</w:t>
            </w:r>
          </w:p>
        </w:tc>
        <w:tc>
          <w:tcPr>
            <w:tcW w:w="1565" w:type="dxa"/>
          </w:tcPr>
          <w:p w14:paraId="538679B5" w14:textId="77777777" w:rsidR="00C146CF" w:rsidRDefault="00000000">
            <w:pPr>
              <w:pStyle w:val="TAL"/>
              <w:rPr>
                <w:rFonts w:eastAsiaTheme="minorEastAsia"/>
              </w:rPr>
            </w:pPr>
            <w:r>
              <w:rPr>
                <w:rFonts w:eastAsiaTheme="minorEastAsia"/>
              </w:rPr>
              <w:t>Controlling Application Server</w:t>
            </w:r>
          </w:p>
        </w:tc>
      </w:tr>
      <w:tr w:rsidR="00C146CF" w14:paraId="24D26107" w14:textId="77777777">
        <w:trPr>
          <w:trHeight w:val="157"/>
          <w:jc w:val="center"/>
        </w:trPr>
        <w:tc>
          <w:tcPr>
            <w:tcW w:w="3260" w:type="dxa"/>
          </w:tcPr>
          <w:p w14:paraId="09893A67" w14:textId="77777777" w:rsidR="00C146CF" w:rsidRDefault="00000000">
            <w:pPr>
              <w:pStyle w:val="TAL"/>
              <w:rPr>
                <w:rFonts w:eastAsiaTheme="minorEastAsia"/>
              </w:rPr>
            </w:pPr>
            <w:r>
              <w:rPr>
                <w:rFonts w:eastAsiaTheme="minorEastAsia"/>
              </w:rPr>
              <w:t>MMTel_DCAppManagement_</w:t>
            </w:r>
            <w:r>
              <w:rPr>
                <w:lang w:val="en-US" w:eastAsia="zh-CN"/>
              </w:rPr>
              <w:t xml:space="preserve"> Retrieval</w:t>
            </w:r>
          </w:p>
        </w:tc>
        <w:tc>
          <w:tcPr>
            <w:tcW w:w="4395" w:type="dxa"/>
          </w:tcPr>
          <w:p w14:paraId="709249F2" w14:textId="77777777" w:rsidR="00C146CF" w:rsidRDefault="00000000">
            <w:pPr>
              <w:pStyle w:val="TAL"/>
              <w:rPr>
                <w:rFonts w:eastAsiaTheme="minorEastAsia"/>
              </w:rPr>
            </w:pPr>
            <w:r>
              <w:rPr>
                <w:rFonts w:eastAsiaTheme="minorEastAsia"/>
              </w:rPr>
              <w:t>This service operation is used by Controlling Application Server to retrieve detail DC application profile information.</w:t>
            </w:r>
          </w:p>
        </w:tc>
        <w:tc>
          <w:tcPr>
            <w:tcW w:w="1565" w:type="dxa"/>
          </w:tcPr>
          <w:p w14:paraId="372BC286" w14:textId="77777777" w:rsidR="00C146CF" w:rsidRDefault="00000000">
            <w:pPr>
              <w:pStyle w:val="TAL"/>
              <w:rPr>
                <w:rFonts w:eastAsiaTheme="minorEastAsia"/>
              </w:rPr>
            </w:pPr>
            <w:r>
              <w:rPr>
                <w:rFonts w:eastAsiaTheme="minorEastAsia"/>
              </w:rPr>
              <w:t>Controlling Application Server</w:t>
            </w:r>
          </w:p>
        </w:tc>
      </w:tr>
    </w:tbl>
    <w:p w14:paraId="35E114EC" w14:textId="77777777" w:rsidR="00C146CF" w:rsidRDefault="00C146CF">
      <w:pPr>
        <w:pStyle w:val="Guidance"/>
        <w:rPr>
          <w:i w:val="0"/>
          <w:color w:val="auto"/>
          <w:lang w:eastAsia="en-GB"/>
        </w:rPr>
      </w:pPr>
    </w:p>
    <w:p w14:paraId="16EC713C" w14:textId="77777777" w:rsidR="00C146CF" w:rsidRDefault="00000000">
      <w:pPr>
        <w:pStyle w:val="Heading4"/>
        <w:rPr>
          <w:lang w:eastAsia="en-GB"/>
        </w:rPr>
      </w:pPr>
      <w:bookmarkStart w:id="82" w:name="_Toc16781"/>
      <w:bookmarkStart w:id="83" w:name="_Toc130662182"/>
      <w:bookmarkStart w:id="84" w:name="_Toc27166"/>
      <w:bookmarkStart w:id="85" w:name="_Toc19333"/>
      <w:r>
        <w:rPr>
          <w:lang w:eastAsia="en-GB"/>
        </w:rPr>
        <w:t>5.2.2.2</w:t>
      </w:r>
      <w:r>
        <w:rPr>
          <w:lang w:eastAsia="en-GB"/>
        </w:rPr>
        <w:tab/>
        <w:t>MMTel_DCAppManagement_Configuration</w:t>
      </w:r>
      <w:bookmarkEnd w:id="82"/>
      <w:bookmarkEnd w:id="83"/>
      <w:bookmarkEnd w:id="84"/>
      <w:bookmarkEnd w:id="85"/>
    </w:p>
    <w:p w14:paraId="07C0D9ED" w14:textId="77777777" w:rsidR="00C146CF" w:rsidRDefault="00000000">
      <w:pPr>
        <w:pStyle w:val="Heading5"/>
        <w:rPr>
          <w:lang w:eastAsia="en-GB"/>
        </w:rPr>
      </w:pPr>
      <w:bookmarkStart w:id="86" w:name="_Toc18794"/>
      <w:bookmarkStart w:id="87" w:name="_Toc10303"/>
      <w:bookmarkStart w:id="88" w:name="_Toc130662183"/>
      <w:bookmarkStart w:id="89" w:name="_Toc510696592"/>
      <w:bookmarkStart w:id="90" w:name="_Toc35971384"/>
      <w:bookmarkStart w:id="91" w:name="_Toc284"/>
      <w:r>
        <w:rPr>
          <w:lang w:eastAsia="en-GB"/>
        </w:rPr>
        <w:t>5.2.2.2.1</w:t>
      </w:r>
      <w:r>
        <w:rPr>
          <w:lang w:eastAsia="en-GB"/>
        </w:rPr>
        <w:tab/>
        <w:t>General</w:t>
      </w:r>
      <w:bookmarkEnd w:id="86"/>
      <w:bookmarkEnd w:id="87"/>
      <w:bookmarkEnd w:id="88"/>
      <w:bookmarkEnd w:id="89"/>
      <w:bookmarkEnd w:id="90"/>
      <w:bookmarkEnd w:id="91"/>
    </w:p>
    <w:p w14:paraId="0C750562" w14:textId="77777777" w:rsidR="00C146CF" w:rsidRDefault="00000000">
      <w:pPr>
        <w:rPr>
          <w:lang w:eastAsia="en-GB"/>
        </w:rPr>
      </w:pPr>
      <w:r>
        <w:rPr>
          <w:lang w:eastAsia="en-GB"/>
        </w:rPr>
        <w:t>This service operation corresponding to clause 8.2.2 as defined in 3GPP TS 23.392 [</w:t>
      </w:r>
      <w:r>
        <w:rPr>
          <w:rFonts w:eastAsia="SimSun" w:hint="eastAsia"/>
          <w:lang w:val="en-US" w:eastAsia="zh-CN"/>
        </w:rPr>
        <w:t>2</w:t>
      </w:r>
      <w:r>
        <w:rPr>
          <w:lang w:eastAsia="en-GB"/>
        </w:rPr>
        <w:t>], is used by Controlling Application Server to config DC application and profile to the MMTel Enabler Server.</w:t>
      </w:r>
    </w:p>
    <w:p w14:paraId="005C417E" w14:textId="77777777" w:rsidR="00C146CF" w:rsidRDefault="00000000">
      <w:pPr>
        <w:pStyle w:val="Heading5"/>
        <w:rPr>
          <w:lang w:eastAsia="en-GB"/>
        </w:rPr>
      </w:pPr>
      <w:bookmarkStart w:id="92" w:name="_Toc130662184"/>
      <w:bookmarkStart w:id="93" w:name="_Toc29755"/>
      <w:bookmarkStart w:id="94" w:name="_Toc7868"/>
      <w:bookmarkStart w:id="95" w:name="_Toc11602"/>
      <w:bookmarkStart w:id="96" w:name="_Toc510696593"/>
      <w:bookmarkStart w:id="97" w:name="_Toc35971385"/>
      <w:r>
        <w:rPr>
          <w:lang w:eastAsia="en-GB"/>
        </w:rPr>
        <w:t>5.2.2.2.2</w:t>
      </w:r>
      <w:r>
        <w:rPr>
          <w:lang w:eastAsia="en-GB"/>
        </w:rPr>
        <w:tab/>
        <w:t>DC application and profile configuration</w:t>
      </w:r>
      <w:bookmarkEnd w:id="92"/>
      <w:bookmarkEnd w:id="93"/>
      <w:bookmarkEnd w:id="94"/>
      <w:bookmarkEnd w:id="95"/>
      <w:bookmarkEnd w:id="96"/>
      <w:bookmarkEnd w:id="97"/>
    </w:p>
    <w:p w14:paraId="6E493DC9" w14:textId="77777777" w:rsidR="00C146CF" w:rsidRDefault="00000000">
      <w:pPr>
        <w:rPr>
          <w:lang w:eastAsia="en-GB"/>
        </w:rPr>
      </w:pPr>
      <w:r>
        <w:rPr>
          <w:lang w:eastAsia="en-GB"/>
        </w:rPr>
        <w:t>Figure 5.</w:t>
      </w:r>
      <w:r>
        <w:rPr>
          <w:rFonts w:eastAsia="SimSun" w:hint="eastAsia"/>
          <w:lang w:val="en-US" w:eastAsia="zh-CN"/>
        </w:rPr>
        <w:t>2</w:t>
      </w:r>
      <w:r>
        <w:rPr>
          <w:lang w:eastAsia="en-GB"/>
        </w:rPr>
        <w:t>.2.2.2-1 depicts a scenario where a Controlling Application Server sends a request to the MMTel Enabler Server to configure DC application and profile.</w:t>
      </w:r>
    </w:p>
    <w:p w14:paraId="0AD43F03" w14:textId="77777777" w:rsidR="00C146CF" w:rsidRDefault="00000000" w:rsidP="000E4BF6">
      <w:pPr>
        <w:pStyle w:val="TH"/>
      </w:pPr>
      <w:r>
        <w:object w:dxaOrig="9622" w:dyaOrig="2647" w14:anchorId="33D84A1F">
          <v:shape id="_x0000_i1028" type="#_x0000_t75" style="width:480.9pt;height:132.2pt" o:ole="">
            <v:imagedata r:id="rId16" o:title=""/>
          </v:shape>
          <o:OLEObject Type="Embed" ProgID="Word.Document.8" ShapeID="_x0000_i1028" DrawAspect="Content" ObjectID="_1806950533" r:id="rId17"/>
        </w:object>
      </w:r>
    </w:p>
    <w:p w14:paraId="0B8202AD" w14:textId="77777777" w:rsidR="00C146CF" w:rsidRDefault="00000000">
      <w:pPr>
        <w:pStyle w:val="TF"/>
        <w:rPr>
          <w:lang w:eastAsia="en-GB"/>
        </w:rPr>
      </w:pPr>
      <w:r>
        <w:rPr>
          <w:lang w:eastAsia="en-GB"/>
        </w:rPr>
        <w:t>Figure 5.</w:t>
      </w:r>
      <w:r>
        <w:rPr>
          <w:rFonts w:eastAsia="SimSun" w:hint="eastAsia"/>
          <w:lang w:val="en-US" w:eastAsia="zh-CN"/>
        </w:rPr>
        <w:t>2</w:t>
      </w:r>
      <w:r>
        <w:rPr>
          <w:lang w:eastAsia="en-GB"/>
        </w:rPr>
        <w:t>.2.2.2-1: DC application and profile configuration</w:t>
      </w:r>
    </w:p>
    <w:p w14:paraId="15AD5D40" w14:textId="77777777" w:rsidR="00C146CF" w:rsidRDefault="00000000">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"Configure") to the MMTel Enabler Server targeting the "DC APP" collection resource, with the request body including the DcAppConfigReq data structure</w:t>
      </w:r>
      <w:r>
        <w:rPr>
          <w:lang w:val="en-IN" w:eastAsia="en-GB"/>
        </w:rPr>
        <w:t>.</w:t>
      </w:r>
    </w:p>
    <w:p w14:paraId="36DF0EC8" w14:textId="77777777" w:rsidR="00C146CF" w:rsidRDefault="00000000">
      <w:pPr>
        <w:pStyle w:val="B1"/>
        <w:rPr>
          <w:lang w:val="en-IN" w:eastAsia="en-GB"/>
        </w:rPr>
      </w:pPr>
      <w:r>
        <w:rPr>
          <w:lang w:val="en-IN" w:eastAsia="en-GB"/>
        </w:rPr>
        <w:t>2a.</w:t>
      </w:r>
      <w:r>
        <w:rPr>
          <w:lang w:val="en-IN" w:eastAsia="en-GB"/>
        </w:rPr>
        <w:tab/>
      </w:r>
      <w:r>
        <w:rPr>
          <w:lang w:eastAsia="en-GB"/>
        </w:rPr>
        <w:t>Upon success, the MMTel Enabler Server shall respond with an HTTP "201 Created" status code with the response body containing a representation of the created "DC APP" resource and potentially additional information within the DcAppConfigResp data structure.</w:t>
      </w:r>
    </w:p>
    <w:p w14:paraId="082A0F22" w14:textId="75415148" w:rsidR="00C146CF" w:rsidRPr="000E4BF6" w:rsidRDefault="00000000" w:rsidP="000E4BF6">
      <w:pPr>
        <w:pStyle w:val="B1"/>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eastAsia="SimSun" w:hint="eastAsia"/>
          <w:lang w:val="en-US" w:eastAsia="zh-CN"/>
        </w:rPr>
        <w:t>6.1</w:t>
      </w:r>
      <w:r>
        <w:rPr>
          <w:lang w:val="en-IN" w:eastAsia="en-GB"/>
        </w:rPr>
        <w:t>.6.</w:t>
      </w:r>
    </w:p>
    <w:p w14:paraId="509340DA" w14:textId="77777777" w:rsidR="00C146CF" w:rsidRDefault="00000000">
      <w:pPr>
        <w:pStyle w:val="Heading5"/>
      </w:pPr>
      <w:bookmarkStart w:id="98" w:name="_Toc510696594"/>
      <w:bookmarkStart w:id="99" w:name="_Toc35971386"/>
      <w:bookmarkStart w:id="100" w:name="_Toc10684"/>
      <w:bookmarkStart w:id="101" w:name="_Toc130662185"/>
      <w:bookmarkStart w:id="102" w:name="_Toc14706"/>
      <w:bookmarkStart w:id="103" w:name="_Toc24667"/>
      <w:r>
        <w:t>5.2.2.2.3</w:t>
      </w:r>
      <w:r>
        <w:tab/>
        <w:t>&lt;Procedure 2 using service operation 1 of service 1&gt;</w:t>
      </w:r>
      <w:bookmarkEnd w:id="98"/>
      <w:bookmarkEnd w:id="99"/>
      <w:bookmarkEnd w:id="100"/>
      <w:bookmarkEnd w:id="101"/>
      <w:bookmarkEnd w:id="102"/>
      <w:bookmarkEnd w:id="103"/>
    </w:p>
    <w:p w14:paraId="3C2BB932" w14:textId="77777777" w:rsidR="00C146CF" w:rsidRDefault="00000000">
      <w:pPr>
        <w:pStyle w:val="Guidance"/>
      </w:pPr>
      <w:r>
        <w:t>And so on if there are more than 2 procedures that need to be described for the service.</w:t>
      </w:r>
    </w:p>
    <w:p w14:paraId="746C905F" w14:textId="77777777" w:rsidR="00C146CF" w:rsidRDefault="00000000">
      <w:pPr>
        <w:pStyle w:val="Guidance"/>
      </w:pPr>
      <w:r>
        <w:t>Clauses 5.2.2.2.x are optional to include. They can be specified e.g. if a service operation is implemented using different combinations of resources and methods.</w:t>
      </w:r>
    </w:p>
    <w:p w14:paraId="03EB8B38" w14:textId="77777777" w:rsidR="00C146CF" w:rsidRDefault="00000000">
      <w:pPr>
        <w:pStyle w:val="Heading4"/>
        <w:rPr>
          <w:lang w:eastAsia="en-GB"/>
        </w:rPr>
      </w:pPr>
      <w:bookmarkStart w:id="104" w:name="_Toc15294"/>
      <w:bookmarkStart w:id="105" w:name="_Toc35971387"/>
      <w:bookmarkStart w:id="106" w:name="_Toc130662186"/>
      <w:bookmarkStart w:id="107" w:name="_Toc16948"/>
      <w:bookmarkStart w:id="108" w:name="_Toc13001"/>
      <w:bookmarkStart w:id="109" w:name="_Toc510696595"/>
      <w:r>
        <w:rPr>
          <w:lang w:eastAsia="en-GB"/>
        </w:rPr>
        <w:lastRenderedPageBreak/>
        <w:t>5.2.2.3</w:t>
      </w:r>
      <w:r>
        <w:rPr>
          <w:lang w:eastAsia="en-GB"/>
        </w:rPr>
        <w:tab/>
        <w:t>MMTel_DCAppManagement_Update</w:t>
      </w:r>
      <w:bookmarkEnd w:id="104"/>
      <w:bookmarkEnd w:id="105"/>
      <w:bookmarkEnd w:id="106"/>
      <w:bookmarkEnd w:id="107"/>
      <w:bookmarkEnd w:id="108"/>
      <w:bookmarkEnd w:id="109"/>
    </w:p>
    <w:p w14:paraId="7E489CCF" w14:textId="77777777" w:rsidR="00C146CF" w:rsidRDefault="00000000">
      <w:pPr>
        <w:pStyle w:val="Heading5"/>
        <w:rPr>
          <w:lang w:eastAsia="en-GB"/>
        </w:rPr>
      </w:pPr>
      <w:bookmarkStart w:id="110" w:name="_Toc9906"/>
      <w:bookmarkStart w:id="111" w:name="_Toc30214"/>
      <w:r>
        <w:rPr>
          <w:lang w:eastAsia="en-GB"/>
        </w:rPr>
        <w:t>5.</w:t>
      </w:r>
      <w:r>
        <w:rPr>
          <w:lang w:val="en-US" w:eastAsia="en-GB"/>
        </w:rPr>
        <w:t>2</w:t>
      </w:r>
      <w:r>
        <w:rPr>
          <w:lang w:eastAsia="en-GB"/>
        </w:rPr>
        <w:t>.2.3.1</w:t>
      </w:r>
      <w:r>
        <w:rPr>
          <w:lang w:eastAsia="en-GB"/>
        </w:rPr>
        <w:tab/>
        <w:t>General</w:t>
      </w:r>
      <w:bookmarkEnd w:id="110"/>
      <w:bookmarkEnd w:id="111"/>
    </w:p>
    <w:p w14:paraId="42B4BD9D" w14:textId="77777777" w:rsidR="00C146CF" w:rsidRDefault="00000000">
      <w:pPr>
        <w:rPr>
          <w:lang w:eastAsia="en-GB"/>
        </w:rPr>
      </w:pPr>
      <w:r>
        <w:rPr>
          <w:lang w:eastAsia="en-GB"/>
        </w:rPr>
        <w:t>This service operation corresponding to clause 8.2.3 as defined in 3GPP TS 23.392 [</w:t>
      </w:r>
      <w:r>
        <w:rPr>
          <w:rFonts w:eastAsia="SimSun" w:hint="eastAsia"/>
          <w:lang w:val="en-US" w:eastAsia="zh-CN"/>
        </w:rPr>
        <w:t>2</w:t>
      </w:r>
      <w:r>
        <w:rPr>
          <w:lang w:eastAsia="en-GB"/>
        </w:rPr>
        <w:t>], is used by Controlling Application Server to update DC application and profile to the MMTel Enabler Server.</w:t>
      </w:r>
    </w:p>
    <w:p w14:paraId="2ADB1929" w14:textId="77777777" w:rsidR="00C146CF" w:rsidRDefault="00000000">
      <w:pPr>
        <w:pStyle w:val="Heading5"/>
        <w:rPr>
          <w:lang w:eastAsia="en-GB"/>
        </w:rPr>
      </w:pPr>
      <w:bookmarkStart w:id="112" w:name="_Toc9482"/>
      <w:bookmarkStart w:id="113" w:name="_Toc9237"/>
      <w:r>
        <w:rPr>
          <w:lang w:eastAsia="en-GB"/>
        </w:rPr>
        <w:t>5.</w:t>
      </w:r>
      <w:r>
        <w:rPr>
          <w:lang w:val="en-US" w:eastAsia="en-GB"/>
        </w:rPr>
        <w:t>2</w:t>
      </w:r>
      <w:r>
        <w:rPr>
          <w:lang w:eastAsia="en-GB"/>
        </w:rPr>
        <w:t>.2.3.2</w:t>
      </w:r>
      <w:r>
        <w:rPr>
          <w:lang w:eastAsia="en-GB"/>
        </w:rPr>
        <w:tab/>
        <w:t>DC application and profile update</w:t>
      </w:r>
      <w:bookmarkEnd w:id="112"/>
      <w:bookmarkEnd w:id="113"/>
    </w:p>
    <w:p w14:paraId="32610DAA" w14:textId="77777777" w:rsidR="00C146CF" w:rsidRDefault="00000000">
      <w:pPr>
        <w:rPr>
          <w:lang w:eastAsia="en-GB"/>
        </w:rPr>
      </w:pPr>
      <w:r>
        <w:rPr>
          <w:lang w:eastAsia="en-GB"/>
        </w:rPr>
        <w:t>Figure 5.</w:t>
      </w:r>
      <w:r>
        <w:rPr>
          <w:rFonts w:eastAsia="SimSun" w:hint="eastAsia"/>
          <w:lang w:val="en-US" w:eastAsia="zh-CN"/>
        </w:rPr>
        <w:t>2</w:t>
      </w:r>
      <w:r>
        <w:rPr>
          <w:lang w:eastAsia="en-GB"/>
        </w:rPr>
        <w:t xml:space="preserve">.2.3.2-1 depicts a scenario where a Controlling Application Server sends a request to the MMTel Enabler Server to update existing DC application and profile. </w:t>
      </w:r>
    </w:p>
    <w:p w14:paraId="50560F72" w14:textId="77777777" w:rsidR="00C146CF" w:rsidRDefault="00000000" w:rsidP="000E4BF6">
      <w:pPr>
        <w:pStyle w:val="TH"/>
      </w:pPr>
      <w:r>
        <w:object w:dxaOrig="9622" w:dyaOrig="2647" w14:anchorId="0BA05FD5">
          <v:shape id="_x0000_i1029" type="#_x0000_t75" style="width:480.9pt;height:132.2pt" o:ole="">
            <v:imagedata r:id="rId18" o:title=""/>
          </v:shape>
          <o:OLEObject Type="Embed" ProgID="Word.Document.8" ShapeID="_x0000_i1029" DrawAspect="Content" ObjectID="_1806950534" r:id="rId19"/>
        </w:object>
      </w:r>
    </w:p>
    <w:p w14:paraId="109B5658" w14:textId="77777777" w:rsidR="00C146CF" w:rsidRDefault="00000000">
      <w:pPr>
        <w:pStyle w:val="TF"/>
        <w:rPr>
          <w:lang w:eastAsia="en-GB"/>
        </w:rPr>
      </w:pPr>
      <w:r>
        <w:rPr>
          <w:lang w:eastAsia="en-GB"/>
        </w:rPr>
        <w:t>Figure 5.</w:t>
      </w:r>
      <w:r>
        <w:rPr>
          <w:rFonts w:eastAsia="SimSun" w:hint="eastAsia"/>
          <w:lang w:val="en-US" w:eastAsia="zh-CN"/>
        </w:rPr>
        <w:t>2</w:t>
      </w:r>
      <w:r>
        <w:rPr>
          <w:lang w:eastAsia="en-GB"/>
        </w:rPr>
        <w:t>.2.3.2-1: DC application and profile update</w:t>
      </w:r>
    </w:p>
    <w:p w14:paraId="324C1DD9" w14:textId="77777777" w:rsidR="00C146CF" w:rsidRDefault="00000000">
      <w:pPr>
        <w:pStyle w:val="B1"/>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2D21EA4C" w14:textId="77777777" w:rsidR="00C146CF" w:rsidRDefault="00000000">
      <w:pPr>
        <w:pStyle w:val="B1"/>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9261EA2" w14:textId="77777777" w:rsidR="00C146CF" w:rsidRDefault="00000000">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eastAsia="SimSun" w:hint="eastAsia"/>
          <w:lang w:val="en-US" w:eastAsia="zh-CN"/>
        </w:rPr>
        <w:t>6</w:t>
      </w:r>
      <w:r>
        <w:rPr>
          <w:lang w:val="en-IN" w:eastAsia="en-GB"/>
        </w:rPr>
        <w:t>.</w:t>
      </w:r>
      <w:r>
        <w:rPr>
          <w:rFonts w:eastAsia="SimSun" w:hint="eastAsia"/>
          <w:lang w:val="en-US" w:eastAsia="zh-CN"/>
        </w:rPr>
        <w:t>1</w:t>
      </w:r>
      <w:r>
        <w:rPr>
          <w:lang w:val="en-IN" w:eastAsia="en-GB"/>
        </w:rPr>
        <w:t>.6.</w:t>
      </w:r>
    </w:p>
    <w:p w14:paraId="1671E919" w14:textId="77777777" w:rsidR="00C146CF" w:rsidRDefault="00000000">
      <w:pPr>
        <w:pStyle w:val="Heading4"/>
        <w:rPr>
          <w:lang w:eastAsia="en-GB"/>
        </w:rPr>
      </w:pPr>
      <w:bookmarkStart w:id="114" w:name="_Toc2234"/>
      <w:bookmarkStart w:id="115" w:name="_Toc25057"/>
      <w:r>
        <w:rPr>
          <w:lang w:eastAsia="en-GB"/>
        </w:rPr>
        <w:t>5.</w:t>
      </w:r>
      <w:r>
        <w:rPr>
          <w:rFonts w:eastAsia="SimSun" w:hint="eastAsia"/>
          <w:lang w:val="en-US" w:eastAsia="zh-CN"/>
        </w:rPr>
        <w:t>2</w:t>
      </w:r>
      <w:r>
        <w:rPr>
          <w:lang w:eastAsia="en-GB"/>
        </w:rPr>
        <w:t>.2.4</w:t>
      </w:r>
      <w:r>
        <w:rPr>
          <w:lang w:eastAsia="en-GB"/>
        </w:rPr>
        <w:tab/>
        <w:t>MMTel_DCAppManagement_Delete</w:t>
      </w:r>
      <w:bookmarkEnd w:id="114"/>
      <w:bookmarkEnd w:id="115"/>
    </w:p>
    <w:p w14:paraId="2B08190F" w14:textId="77777777" w:rsidR="00C146CF" w:rsidRDefault="00000000">
      <w:pPr>
        <w:pStyle w:val="Heading5"/>
        <w:rPr>
          <w:lang w:eastAsia="en-GB"/>
        </w:rPr>
      </w:pPr>
      <w:bookmarkStart w:id="116" w:name="_Toc23282"/>
      <w:bookmarkStart w:id="117" w:name="_Toc29829"/>
      <w:r>
        <w:rPr>
          <w:lang w:eastAsia="en-GB"/>
        </w:rPr>
        <w:t>5.</w:t>
      </w:r>
      <w:r>
        <w:rPr>
          <w:rFonts w:eastAsia="SimSun" w:hint="eastAsia"/>
          <w:lang w:val="en-US" w:eastAsia="zh-CN"/>
        </w:rPr>
        <w:t>2</w:t>
      </w:r>
      <w:r>
        <w:rPr>
          <w:lang w:eastAsia="en-GB"/>
        </w:rPr>
        <w:t>.2.4.1</w:t>
      </w:r>
      <w:r>
        <w:rPr>
          <w:lang w:eastAsia="en-GB"/>
        </w:rPr>
        <w:tab/>
        <w:t>General</w:t>
      </w:r>
      <w:bookmarkEnd w:id="116"/>
      <w:bookmarkEnd w:id="117"/>
    </w:p>
    <w:p w14:paraId="70B61808" w14:textId="77777777" w:rsidR="00C146CF" w:rsidRDefault="00000000">
      <w:pPr>
        <w:rPr>
          <w:lang w:eastAsia="en-GB"/>
        </w:rPr>
      </w:pPr>
      <w:r>
        <w:rPr>
          <w:lang w:eastAsia="en-GB"/>
        </w:rPr>
        <w:t>This service operation corresponding to clause 8.2.4 as defined in 3GPP TS 23.392 [</w:t>
      </w:r>
      <w:r>
        <w:rPr>
          <w:rFonts w:eastAsia="SimSun" w:hint="eastAsia"/>
          <w:lang w:val="en-US" w:eastAsia="zh-CN"/>
        </w:rPr>
        <w:t>2</w:t>
      </w:r>
      <w:r>
        <w:rPr>
          <w:lang w:eastAsia="en-GB"/>
        </w:rPr>
        <w:t>], is used by Controlling Application Server to delete DC application.</w:t>
      </w:r>
    </w:p>
    <w:p w14:paraId="14C4E4F8" w14:textId="77777777" w:rsidR="00C146CF" w:rsidRDefault="00000000">
      <w:pPr>
        <w:pStyle w:val="Heading5"/>
        <w:rPr>
          <w:lang w:eastAsia="en-GB"/>
        </w:rPr>
      </w:pPr>
      <w:bookmarkStart w:id="118" w:name="_Toc24608"/>
      <w:bookmarkStart w:id="119" w:name="_Toc11444"/>
      <w:r>
        <w:rPr>
          <w:lang w:eastAsia="en-GB"/>
        </w:rPr>
        <w:t>5.</w:t>
      </w:r>
      <w:r>
        <w:rPr>
          <w:rFonts w:eastAsia="SimSun" w:hint="eastAsia"/>
          <w:lang w:val="en-US" w:eastAsia="zh-CN"/>
        </w:rPr>
        <w:t>2</w:t>
      </w:r>
      <w:r>
        <w:rPr>
          <w:lang w:eastAsia="en-GB"/>
        </w:rPr>
        <w:t>.2.4.2</w:t>
      </w:r>
      <w:r>
        <w:rPr>
          <w:lang w:eastAsia="en-GB"/>
        </w:rPr>
        <w:tab/>
        <w:t>DC application delete</w:t>
      </w:r>
      <w:bookmarkEnd w:id="118"/>
      <w:bookmarkEnd w:id="119"/>
      <w:r>
        <w:rPr>
          <w:lang w:eastAsia="en-GB"/>
        </w:rPr>
        <w:t xml:space="preserve"> </w:t>
      </w:r>
    </w:p>
    <w:p w14:paraId="6090AD86" w14:textId="77777777" w:rsidR="00C146CF" w:rsidRDefault="00000000">
      <w:pPr>
        <w:rPr>
          <w:lang w:eastAsia="en-GB"/>
        </w:rPr>
      </w:pPr>
      <w:r>
        <w:rPr>
          <w:lang w:eastAsia="en-GB"/>
        </w:rPr>
        <w:t>Figure 5.</w:t>
      </w:r>
      <w:r>
        <w:rPr>
          <w:rFonts w:eastAsia="SimSun" w:hint="eastAsia"/>
          <w:lang w:val="en-US" w:eastAsia="zh-CN"/>
        </w:rPr>
        <w:t>2</w:t>
      </w:r>
      <w:r>
        <w:rPr>
          <w:lang w:eastAsia="en-GB"/>
        </w:rPr>
        <w:t>.2.4.2-1 depicts a scenario where a Controlling Application Server sends a request to the MMTel Enabler Server to delete existing DC application and profile.</w:t>
      </w:r>
    </w:p>
    <w:bookmarkStart w:id="120" w:name="_MON_1804926826"/>
    <w:bookmarkEnd w:id="120"/>
    <w:p w14:paraId="295DC6B2" w14:textId="77777777" w:rsidR="00C146CF" w:rsidRDefault="00000000">
      <w:pPr>
        <w:pStyle w:val="TH"/>
      </w:pPr>
      <w:r>
        <w:object w:dxaOrig="9622" w:dyaOrig="2647" w14:anchorId="22891651">
          <v:shape id="_x0000_i1030" type="#_x0000_t75" style="width:480.9pt;height:132.2pt" o:ole="">
            <v:imagedata r:id="rId20" o:title=""/>
          </v:shape>
          <o:OLEObject Type="Embed" ProgID="Word.Document.8" ShapeID="_x0000_i1030" DrawAspect="Content" ObjectID="_1806950535" r:id="rId21"/>
        </w:object>
      </w:r>
    </w:p>
    <w:p w14:paraId="0D9C6C6A" w14:textId="77777777" w:rsidR="00C146CF" w:rsidRDefault="00000000">
      <w:pPr>
        <w:pStyle w:val="TF"/>
        <w:rPr>
          <w:lang w:eastAsia="en-GB"/>
        </w:rPr>
      </w:pPr>
      <w:r>
        <w:rPr>
          <w:lang w:eastAsia="en-GB"/>
        </w:rPr>
        <w:t>Figure 5.</w:t>
      </w:r>
      <w:r>
        <w:rPr>
          <w:rFonts w:eastAsia="SimSun" w:hint="eastAsia"/>
          <w:lang w:val="en-US" w:eastAsia="zh-CN"/>
        </w:rPr>
        <w:t>2</w:t>
      </w:r>
      <w:r>
        <w:rPr>
          <w:lang w:eastAsia="en-GB"/>
        </w:rPr>
        <w:t>.2.4.2-1: DC application delete</w:t>
      </w:r>
    </w:p>
    <w:p w14:paraId="44F7D881" w14:textId="77777777" w:rsidR="00C146CF" w:rsidRDefault="00000000">
      <w:pPr>
        <w:pStyle w:val="B1"/>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733996F7"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361743A" w14:textId="77777777" w:rsidR="00C146CF" w:rsidRDefault="00000000">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eastAsia="SimSun" w:hint="eastAsia"/>
          <w:lang w:val="en-US" w:eastAsia="zh-CN"/>
        </w:rPr>
        <w:t>6</w:t>
      </w:r>
      <w:r>
        <w:rPr>
          <w:lang w:val="en-IN" w:eastAsia="en-GB"/>
        </w:rPr>
        <w:t>.</w:t>
      </w:r>
      <w:r>
        <w:rPr>
          <w:rFonts w:eastAsia="SimSun" w:hint="eastAsia"/>
          <w:lang w:val="en-US" w:eastAsia="zh-CN"/>
        </w:rPr>
        <w:t>1</w:t>
      </w:r>
      <w:r>
        <w:rPr>
          <w:lang w:val="en-IN" w:eastAsia="en-GB"/>
        </w:rPr>
        <w:t>.6.</w:t>
      </w:r>
    </w:p>
    <w:p w14:paraId="4CB4772A" w14:textId="77777777" w:rsidR="00C146CF" w:rsidRDefault="00000000">
      <w:pPr>
        <w:pStyle w:val="Heading4"/>
        <w:rPr>
          <w:lang w:eastAsia="en-GB"/>
        </w:rPr>
      </w:pPr>
      <w:bookmarkStart w:id="121" w:name="_Toc30536"/>
      <w:bookmarkStart w:id="122" w:name="_Toc16905"/>
      <w:r>
        <w:rPr>
          <w:lang w:eastAsia="en-GB"/>
        </w:rPr>
        <w:t>5.</w:t>
      </w:r>
      <w:r>
        <w:rPr>
          <w:rFonts w:eastAsia="SimSun" w:hint="eastAsia"/>
          <w:lang w:val="en-US" w:eastAsia="zh-CN"/>
        </w:rPr>
        <w:t>2</w:t>
      </w:r>
      <w:r>
        <w:rPr>
          <w:lang w:eastAsia="en-GB"/>
        </w:rPr>
        <w:t>.2.5</w:t>
      </w:r>
      <w:r>
        <w:rPr>
          <w:lang w:eastAsia="en-GB"/>
        </w:rPr>
        <w:tab/>
        <w:t>MMTel_DCAppManagement_</w:t>
      </w:r>
      <w:r>
        <w:rPr>
          <w:lang w:val="en-US" w:eastAsia="en-GB"/>
        </w:rPr>
        <w:t>Retrieval</w:t>
      </w:r>
      <w:bookmarkEnd w:id="121"/>
      <w:bookmarkEnd w:id="122"/>
    </w:p>
    <w:p w14:paraId="424C5289" w14:textId="77777777" w:rsidR="00C146CF" w:rsidRDefault="00000000">
      <w:pPr>
        <w:pStyle w:val="Heading5"/>
        <w:rPr>
          <w:lang w:eastAsia="en-GB"/>
        </w:rPr>
      </w:pPr>
      <w:bookmarkStart w:id="123" w:name="_Toc22821"/>
      <w:bookmarkStart w:id="124" w:name="_Toc13270"/>
      <w:r>
        <w:rPr>
          <w:lang w:eastAsia="en-GB"/>
        </w:rPr>
        <w:t>5.</w:t>
      </w:r>
      <w:r>
        <w:rPr>
          <w:rFonts w:eastAsia="SimSun" w:hint="eastAsia"/>
          <w:lang w:val="en-US" w:eastAsia="zh-CN"/>
        </w:rPr>
        <w:t>2</w:t>
      </w:r>
      <w:r>
        <w:rPr>
          <w:lang w:eastAsia="en-GB"/>
        </w:rPr>
        <w:t>.2.5.1</w:t>
      </w:r>
      <w:r>
        <w:rPr>
          <w:lang w:eastAsia="en-GB"/>
        </w:rPr>
        <w:tab/>
        <w:t>General</w:t>
      </w:r>
      <w:bookmarkEnd w:id="123"/>
      <w:bookmarkEnd w:id="124"/>
    </w:p>
    <w:p w14:paraId="0507282A" w14:textId="77777777" w:rsidR="00C146CF" w:rsidRDefault="00000000">
      <w:pPr>
        <w:rPr>
          <w:lang w:eastAsia="en-GB"/>
        </w:rPr>
      </w:pPr>
      <w:r>
        <w:rPr>
          <w:lang w:eastAsia="en-GB"/>
        </w:rPr>
        <w:t>This service operation corresponding to clause 8.2.5 as defined in 3GPP TS 23.392 [</w:t>
      </w:r>
      <w:r>
        <w:rPr>
          <w:rFonts w:eastAsia="SimSun" w:hint="eastAsia"/>
          <w:lang w:val="en-US" w:eastAsia="zh-CN"/>
        </w:rPr>
        <w:t>2</w:t>
      </w:r>
      <w:r>
        <w:rPr>
          <w:lang w:eastAsia="en-GB"/>
        </w:rPr>
        <w:t xml:space="preserve">], is used by </w:t>
      </w:r>
      <w:r>
        <w:rPr>
          <w:lang w:val="en-US" w:eastAsia="en-GB"/>
        </w:rPr>
        <w:t>Controlling Application Server</w:t>
      </w:r>
      <w:r>
        <w:rPr>
          <w:lang w:eastAsia="en-GB"/>
        </w:rPr>
        <w:t xml:space="preserve"> to retrieve </w:t>
      </w:r>
      <w:r>
        <w:rPr>
          <w:lang w:val="en-US" w:eastAsia="en-GB"/>
        </w:rPr>
        <w:t xml:space="preserve">DC application profile related information </w:t>
      </w:r>
      <w:r>
        <w:rPr>
          <w:lang w:eastAsia="en-GB"/>
        </w:rPr>
        <w:t xml:space="preserve">from the </w:t>
      </w:r>
      <w:r>
        <w:rPr>
          <w:lang w:val="en-US" w:eastAsia="en-GB"/>
        </w:rPr>
        <w:t>MMTel Enabler Server.</w:t>
      </w:r>
    </w:p>
    <w:p w14:paraId="7E9C974A" w14:textId="77777777" w:rsidR="00C146CF" w:rsidRDefault="00000000">
      <w:pPr>
        <w:pStyle w:val="Heading5"/>
        <w:rPr>
          <w:lang w:eastAsia="en-GB"/>
        </w:rPr>
      </w:pPr>
      <w:bookmarkStart w:id="125" w:name="_Toc27063"/>
      <w:bookmarkStart w:id="126" w:name="_Toc2106"/>
      <w:r>
        <w:rPr>
          <w:lang w:eastAsia="en-GB"/>
        </w:rPr>
        <w:t>5.</w:t>
      </w:r>
      <w:r>
        <w:rPr>
          <w:rFonts w:eastAsia="SimSun" w:hint="eastAsia"/>
          <w:lang w:val="en-US" w:eastAsia="zh-CN"/>
        </w:rPr>
        <w:t>2</w:t>
      </w:r>
      <w:r>
        <w:rPr>
          <w:lang w:eastAsia="en-GB"/>
        </w:rPr>
        <w:t>.2.5.2</w:t>
      </w:r>
      <w:r>
        <w:rPr>
          <w:lang w:eastAsia="en-GB"/>
        </w:rPr>
        <w:tab/>
        <w:t>DC application profile information retrieval</w:t>
      </w:r>
      <w:bookmarkEnd w:id="125"/>
      <w:bookmarkEnd w:id="126"/>
    </w:p>
    <w:p w14:paraId="5864EF63" w14:textId="77777777" w:rsidR="00C146CF" w:rsidRDefault="00000000">
      <w:pPr>
        <w:rPr>
          <w:lang w:eastAsia="en-GB"/>
        </w:rPr>
      </w:pPr>
      <w:r>
        <w:rPr>
          <w:lang w:eastAsia="en-GB"/>
        </w:rPr>
        <w:t>Figure 5.</w:t>
      </w:r>
      <w:r>
        <w:rPr>
          <w:rFonts w:eastAsia="SimSun" w:hint="eastAsia"/>
          <w:lang w:val="en-US" w:eastAsia="zh-CN"/>
        </w:rPr>
        <w:t>2</w:t>
      </w:r>
      <w:r>
        <w:rPr>
          <w:lang w:eastAsia="en-GB"/>
        </w:rPr>
        <w:t>.2.5.2-1 depicts a scenario where a Controlling Application Server sends a request to the MMTel Enabler Server to retrieve DC application profile related information.</w:t>
      </w:r>
    </w:p>
    <w:bookmarkStart w:id="127" w:name="_MON_1804934665"/>
    <w:bookmarkEnd w:id="127"/>
    <w:p w14:paraId="33408C65" w14:textId="77777777" w:rsidR="00C146CF" w:rsidRDefault="00000000">
      <w:pPr>
        <w:pStyle w:val="TH"/>
      </w:pPr>
      <w:r>
        <w:object w:dxaOrig="9622" w:dyaOrig="2647" w14:anchorId="0029F427">
          <v:shape id="_x0000_i1031" type="#_x0000_t75" style="width:480.9pt;height:132.2pt" o:ole="">
            <v:imagedata r:id="rId22" o:title=""/>
          </v:shape>
          <o:OLEObject Type="Embed" ProgID="Word.Document.8" ShapeID="_x0000_i1031" DrawAspect="Content" ObjectID="_1806950536" r:id="rId23"/>
        </w:object>
      </w:r>
    </w:p>
    <w:p w14:paraId="4E56D9F4" w14:textId="77777777" w:rsidR="00C146CF" w:rsidRDefault="00000000">
      <w:pPr>
        <w:pStyle w:val="TF"/>
        <w:rPr>
          <w:lang w:eastAsia="en-GB"/>
        </w:rPr>
      </w:pPr>
      <w:r>
        <w:rPr>
          <w:lang w:eastAsia="en-GB"/>
        </w:rPr>
        <w:t>Figure 5.</w:t>
      </w:r>
      <w:r>
        <w:rPr>
          <w:rFonts w:eastAsia="SimSun" w:hint="eastAsia"/>
          <w:lang w:val="en-US" w:eastAsia="zh-CN"/>
        </w:rPr>
        <w:t>2</w:t>
      </w:r>
      <w:r>
        <w:rPr>
          <w:lang w:eastAsia="en-GB"/>
        </w:rPr>
        <w:t>.2.5.2-1: DC application profile information retrieval</w:t>
      </w:r>
    </w:p>
    <w:p w14:paraId="74F4489E"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DcAppIdReq data structure.</w:t>
      </w:r>
    </w:p>
    <w:p w14:paraId="5A92D394"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DcAppIdResp data structure.</w:t>
      </w:r>
    </w:p>
    <w:p w14:paraId="1949C9BE" w14:textId="6234B960" w:rsidR="00C146CF" w:rsidRPr="000E4BF6" w:rsidRDefault="00000000" w:rsidP="000E4BF6">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eastAsia="SimSun" w:hint="eastAsia"/>
          <w:lang w:val="en-US" w:eastAsia="zh-CN"/>
        </w:rPr>
        <w:t>6</w:t>
      </w:r>
      <w:r>
        <w:rPr>
          <w:lang w:val="en-IN" w:eastAsia="en-GB"/>
        </w:rPr>
        <w:t>.</w:t>
      </w:r>
      <w:r>
        <w:rPr>
          <w:rFonts w:eastAsia="SimSun" w:hint="eastAsia"/>
          <w:lang w:val="en-US" w:eastAsia="zh-CN"/>
        </w:rPr>
        <w:t>1</w:t>
      </w:r>
      <w:r>
        <w:rPr>
          <w:lang w:val="en-IN" w:eastAsia="en-GB"/>
        </w:rPr>
        <w:t>.6.</w:t>
      </w:r>
    </w:p>
    <w:p w14:paraId="3ECD4222" w14:textId="77777777" w:rsidR="00C146CF" w:rsidRDefault="00000000">
      <w:pPr>
        <w:pStyle w:val="Heading2"/>
      </w:pPr>
      <w:bookmarkStart w:id="128" w:name="_Toc35971388"/>
      <w:bookmarkStart w:id="129" w:name="_Toc510696596"/>
      <w:r>
        <w:br w:type="page"/>
      </w:r>
      <w:bookmarkStart w:id="130" w:name="_Toc30887"/>
      <w:bookmarkStart w:id="131" w:name="_Toc130662187"/>
      <w:bookmarkStart w:id="132" w:name="_Toc20734"/>
      <w:bookmarkStart w:id="133" w:name="_Toc4112"/>
      <w:r>
        <w:lastRenderedPageBreak/>
        <w:t>5.3</w:t>
      </w:r>
      <w:r>
        <w:tab/>
      </w:r>
      <w:r>
        <w:rPr>
          <w:rFonts w:hint="eastAsia"/>
        </w:rPr>
        <w:t>MMTel_DCAppCall</w:t>
      </w:r>
      <w:r>
        <w:t xml:space="preserve"> Service</w:t>
      </w:r>
      <w:bookmarkEnd w:id="128"/>
      <w:bookmarkEnd w:id="129"/>
      <w:bookmarkEnd w:id="130"/>
      <w:bookmarkEnd w:id="131"/>
      <w:bookmarkEnd w:id="132"/>
      <w:bookmarkEnd w:id="133"/>
    </w:p>
    <w:p w14:paraId="636EF076"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320BBE1A" w14:textId="77777777" w:rsidR="00C146CF" w:rsidRDefault="00000000">
      <w:pPr>
        <w:pStyle w:val="Heading2"/>
      </w:pPr>
      <w:bookmarkStart w:id="134" w:name="_Toc35971389"/>
      <w:bookmarkStart w:id="135" w:name="_Toc510696597"/>
      <w:r>
        <w:br w:type="page"/>
      </w:r>
      <w:bookmarkStart w:id="136" w:name="_Toc9836"/>
      <w:bookmarkStart w:id="137" w:name="_Toc16422"/>
      <w:bookmarkStart w:id="138" w:name="_Toc16374"/>
      <w:bookmarkEnd w:id="134"/>
      <w:bookmarkEnd w:id="135"/>
      <w:r>
        <w:lastRenderedPageBreak/>
        <w:t>5.</w:t>
      </w:r>
      <w:r>
        <w:rPr>
          <w:rFonts w:eastAsia="SimSun" w:hint="eastAsia"/>
          <w:lang w:val="en-US" w:eastAsia="zh-CN"/>
        </w:rPr>
        <w:t>4</w:t>
      </w:r>
      <w:r>
        <w:tab/>
      </w:r>
      <w:r>
        <w:rPr>
          <w:rFonts w:hint="eastAsia"/>
        </w:rPr>
        <w:t>MMTel_CallControlHandling</w:t>
      </w:r>
      <w:r>
        <w:t xml:space="preserve"> Service</w:t>
      </w:r>
      <w:bookmarkEnd w:id="136"/>
      <w:bookmarkEnd w:id="137"/>
      <w:bookmarkEnd w:id="138"/>
    </w:p>
    <w:p w14:paraId="0788C01E"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243EFC1E" w14:textId="77777777" w:rsidR="00C146CF" w:rsidRDefault="00000000">
      <w:pPr>
        <w:pStyle w:val="Heading2"/>
      </w:pPr>
      <w:r>
        <w:br w:type="page"/>
      </w:r>
      <w:bookmarkStart w:id="139" w:name="_Toc30640"/>
      <w:bookmarkStart w:id="140" w:name="_Toc29669"/>
      <w:bookmarkStart w:id="141" w:name="_Toc5823"/>
      <w:r>
        <w:lastRenderedPageBreak/>
        <w:t>5.</w:t>
      </w:r>
      <w:r>
        <w:rPr>
          <w:rFonts w:eastAsia="SimSun" w:hint="eastAsia"/>
          <w:lang w:val="en-US" w:eastAsia="zh-CN"/>
        </w:rPr>
        <w:t>5</w:t>
      </w:r>
      <w:r>
        <w:tab/>
      </w:r>
      <w:r>
        <w:rPr>
          <w:rFonts w:eastAsia="SimSun" w:hint="eastAsia"/>
          <w:lang w:val="en-US" w:eastAsia="zh-CN"/>
        </w:rPr>
        <w:t>&lt;Service 4&gt;</w:t>
      </w:r>
      <w:r>
        <w:t xml:space="preserve"> Service</w:t>
      </w:r>
      <w:bookmarkEnd w:id="139"/>
      <w:bookmarkEnd w:id="140"/>
      <w:bookmarkEnd w:id="141"/>
    </w:p>
    <w:p w14:paraId="1F5ACDBD"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79938008" w14:textId="77777777" w:rsidR="00C146CF" w:rsidRDefault="00000000">
      <w:pPr>
        <w:pStyle w:val="Heading1"/>
      </w:pPr>
      <w:r>
        <w:br w:type="page"/>
      </w:r>
      <w:bookmarkStart w:id="142" w:name="_Toc26854"/>
      <w:bookmarkStart w:id="143" w:name="_Toc10775"/>
      <w:bookmarkStart w:id="144" w:name="_Toc17527"/>
      <w:r>
        <w:lastRenderedPageBreak/>
        <w:t>6</w:t>
      </w:r>
      <w:r>
        <w:tab/>
        <w:t>API Definitions</w:t>
      </w:r>
      <w:bookmarkEnd w:id="142"/>
      <w:bookmarkEnd w:id="143"/>
      <w:bookmarkEnd w:id="144"/>
    </w:p>
    <w:p w14:paraId="2AA3B1D6" w14:textId="77777777" w:rsidR="00C146CF" w:rsidRDefault="00000000">
      <w:pPr>
        <w:pStyle w:val="Heading2"/>
      </w:pPr>
      <w:bookmarkStart w:id="145" w:name="_Toc255"/>
      <w:bookmarkStart w:id="146" w:name="_Toc15995"/>
      <w:bookmarkStart w:id="147" w:name="_Toc130662189"/>
      <w:bookmarkStart w:id="148" w:name="_Toc4377"/>
      <w:r>
        <w:t>6.1</w:t>
      </w:r>
      <w:r>
        <w:tab/>
      </w:r>
      <w:r>
        <w:rPr>
          <w:rFonts w:hint="eastAsia"/>
        </w:rPr>
        <w:t>MMTel_DCAppManagement</w:t>
      </w:r>
      <w:r>
        <w:t xml:space="preserve"> API</w:t>
      </w:r>
      <w:bookmarkEnd w:id="145"/>
      <w:bookmarkEnd w:id="146"/>
      <w:bookmarkEnd w:id="147"/>
      <w:bookmarkEnd w:id="148"/>
    </w:p>
    <w:p w14:paraId="64EA2D31" w14:textId="77777777" w:rsidR="00C146CF" w:rsidRDefault="00000000">
      <w:pPr>
        <w:pStyle w:val="Heading3"/>
      </w:pPr>
      <w:bookmarkStart w:id="149" w:name="_Toc35971391"/>
      <w:bookmarkStart w:id="150" w:name="_Toc5626"/>
      <w:bookmarkStart w:id="151" w:name="_Toc130662190"/>
      <w:bookmarkStart w:id="152" w:name="_Toc510696599"/>
      <w:bookmarkStart w:id="153" w:name="_Toc25584"/>
      <w:bookmarkStart w:id="154" w:name="_Toc11166"/>
      <w:r>
        <w:t>6.1.1</w:t>
      </w:r>
      <w:r>
        <w:tab/>
        <w:t>Introduction</w:t>
      </w:r>
      <w:bookmarkEnd w:id="149"/>
      <w:bookmarkEnd w:id="150"/>
      <w:bookmarkEnd w:id="151"/>
      <w:bookmarkEnd w:id="152"/>
      <w:bookmarkEnd w:id="153"/>
      <w:bookmarkEnd w:id="154"/>
    </w:p>
    <w:p w14:paraId="06D49176" w14:textId="77777777" w:rsidR="00C146CF" w:rsidRDefault="00000000">
      <w:pPr>
        <w:rPr>
          <w:lang w:eastAsia="en-GB"/>
        </w:rPr>
      </w:pPr>
      <w:bookmarkStart w:id="155" w:name="_Toc510696600"/>
      <w:r>
        <w:rPr>
          <w:lang w:eastAsia="en-GB"/>
        </w:rPr>
        <w:t>The MMTel_DCAppManagement</w:t>
      </w:r>
      <w:r>
        <w:rPr>
          <w:lang w:val="en-US" w:eastAsia="en-GB"/>
        </w:rPr>
        <w:t xml:space="preserve"> </w:t>
      </w:r>
      <w:r>
        <w:rPr>
          <w:lang w:eastAsia="en-GB"/>
        </w:rPr>
        <w:t>shall use the MMTel_DCAppManagement API.</w:t>
      </w:r>
    </w:p>
    <w:p w14:paraId="23DD1B7C" w14:textId="77777777" w:rsidR="00C146CF" w:rsidRDefault="00000000">
      <w:pPr>
        <w:rPr>
          <w:lang w:eastAsia="en-GB"/>
        </w:rPr>
      </w:pPr>
      <w:r>
        <w:rPr>
          <w:lang w:eastAsia="en-GB"/>
        </w:rPr>
        <w:t>The API URI of theMMTel_DCAppManagement shall be:</w:t>
      </w:r>
    </w:p>
    <w:p w14:paraId="74741FB0" w14:textId="77777777" w:rsidR="00C146CF" w:rsidRDefault="00000000">
      <w:pPr>
        <w:rPr>
          <w:b/>
          <w:lang w:eastAsia="en-GB"/>
        </w:rPr>
      </w:pPr>
      <w:r>
        <w:rPr>
          <w:b/>
          <w:lang w:eastAsia="en-GB"/>
        </w:rPr>
        <w:t>{apiRoot}/&lt;apiName&gt;/&lt;apiVersion&gt;</w:t>
      </w:r>
    </w:p>
    <w:p w14:paraId="25F09342" w14:textId="77777777" w:rsidR="00C146CF" w:rsidRDefault="0000000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3</w:t>
      </w:r>
      <w:r>
        <w:rPr>
          <w:lang w:eastAsia="zh-CN"/>
        </w:rPr>
        <w:t>], i.e.:</w:t>
      </w:r>
    </w:p>
    <w:p w14:paraId="194E093F" w14:textId="77777777" w:rsidR="00C146CF" w:rsidRDefault="00000000">
      <w:pPr>
        <w:rPr>
          <w:b/>
          <w:lang w:eastAsia="en-GB"/>
        </w:rPr>
      </w:pPr>
      <w:r>
        <w:rPr>
          <w:b/>
          <w:lang w:eastAsia="en-GB"/>
        </w:rPr>
        <w:t>{apiRoot}/&lt;apiName&gt;/&lt;apiVersion&gt;/&lt;apiSpecificSuffixes&gt;</w:t>
      </w:r>
    </w:p>
    <w:p w14:paraId="61C56730" w14:textId="77777777" w:rsidR="00C146CF" w:rsidRDefault="00000000">
      <w:pPr>
        <w:rPr>
          <w:lang w:eastAsia="zh-CN"/>
        </w:rPr>
      </w:pPr>
      <w:r>
        <w:rPr>
          <w:lang w:eastAsia="zh-CN"/>
        </w:rPr>
        <w:t>with the following components:</w:t>
      </w:r>
    </w:p>
    <w:p w14:paraId="6D148A34" w14:textId="77777777" w:rsidR="00C146CF" w:rsidRDefault="00000000">
      <w:pPr>
        <w:pStyle w:val="B1"/>
        <w:rPr>
          <w:lang w:eastAsia="zh-CN"/>
        </w:rPr>
      </w:pPr>
      <w:r>
        <w:rPr>
          <w:lang w:eastAsia="zh-CN"/>
        </w:rPr>
        <w:t>-</w:t>
      </w:r>
      <w:r>
        <w:rPr>
          <w:lang w:eastAsia="zh-CN"/>
        </w:rPr>
        <w:tab/>
        <w:t>The {apiRoot} shall be set as described in clause 5.2.4 of 3GPP TS 29.122 [2].</w:t>
      </w:r>
    </w:p>
    <w:p w14:paraId="4806F110" w14:textId="77777777" w:rsidR="00C146CF" w:rsidRDefault="00000000">
      <w:pPr>
        <w:pStyle w:val="B1"/>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4D5ADC89" w14:textId="77777777" w:rsidR="00C146CF" w:rsidRDefault="00000000">
      <w:pPr>
        <w:pStyle w:val="B1"/>
        <w:rPr>
          <w:lang w:eastAsia="zh-CN"/>
        </w:rPr>
      </w:pPr>
      <w:r>
        <w:rPr>
          <w:lang w:eastAsia="zh-CN"/>
        </w:rPr>
        <w:t>-</w:t>
      </w:r>
      <w:r>
        <w:rPr>
          <w:lang w:eastAsia="zh-CN"/>
        </w:rPr>
        <w:tab/>
        <w:t>The &lt;apiVersion&gt; shall be "v1".</w:t>
      </w:r>
    </w:p>
    <w:p w14:paraId="31CB58ED" w14:textId="77777777" w:rsidR="00C146CF" w:rsidRDefault="00000000">
      <w:pPr>
        <w:pStyle w:val="B1"/>
        <w:rPr>
          <w:lang w:eastAsia="zh-CN"/>
        </w:rPr>
      </w:pPr>
      <w:r>
        <w:rPr>
          <w:lang w:eastAsia="zh-CN"/>
        </w:rPr>
        <w:t>-</w:t>
      </w:r>
      <w:r>
        <w:rPr>
          <w:lang w:eastAsia="zh-CN"/>
        </w:rPr>
        <w:tab/>
        <w:t>The &lt;apiSpecificSuffixes&gt; shall be set as described in clause 5.2.4 of 3GPP TS 29.122 [</w:t>
      </w:r>
      <w:r>
        <w:rPr>
          <w:rFonts w:hint="eastAsia"/>
          <w:lang w:val="en-US" w:eastAsia="zh-CN"/>
        </w:rPr>
        <w:t>3</w:t>
      </w:r>
      <w:r>
        <w:rPr>
          <w:lang w:eastAsia="zh-CN"/>
        </w:rPr>
        <w:t>].</w:t>
      </w:r>
    </w:p>
    <w:p w14:paraId="611F37D0" w14:textId="77777777" w:rsidR="00C146CF" w:rsidRDefault="00000000">
      <w:pPr>
        <w:pStyle w:val="Heading3"/>
        <w:rPr>
          <w:lang w:eastAsia="en-GB"/>
        </w:rPr>
      </w:pPr>
      <w:bookmarkStart w:id="156" w:name="_Toc130662191"/>
      <w:bookmarkStart w:id="157" w:name="_Toc35971392"/>
      <w:bookmarkStart w:id="158" w:name="_Toc17052"/>
      <w:bookmarkStart w:id="159" w:name="_Toc2638"/>
      <w:bookmarkStart w:id="160" w:name="_Toc23394"/>
      <w:r>
        <w:rPr>
          <w:lang w:eastAsia="en-GB"/>
        </w:rPr>
        <w:t>6.1.2</w:t>
      </w:r>
      <w:r>
        <w:rPr>
          <w:lang w:eastAsia="en-GB"/>
        </w:rPr>
        <w:tab/>
        <w:t>Usage of HTTP</w:t>
      </w:r>
      <w:bookmarkEnd w:id="155"/>
      <w:bookmarkEnd w:id="156"/>
      <w:bookmarkEnd w:id="157"/>
      <w:r>
        <w:rPr>
          <w:lang w:eastAsia="en-GB"/>
        </w:rPr>
        <w:t xml:space="preserve"> and common API related aspects</w:t>
      </w:r>
      <w:bookmarkEnd w:id="158"/>
      <w:bookmarkEnd w:id="159"/>
      <w:bookmarkEnd w:id="160"/>
    </w:p>
    <w:p w14:paraId="05AD1DDA" w14:textId="77777777" w:rsidR="00C146CF" w:rsidRDefault="00000000">
      <w:pPr>
        <w:rPr>
          <w:lang w:eastAsia="zh-CN"/>
        </w:rPr>
      </w:pPr>
      <w:bookmarkStart w:id="161" w:name="_Toc35971398"/>
      <w:bookmarkStart w:id="162" w:name="_Toc510696607"/>
      <w:r>
        <w:rPr>
          <w:lang w:eastAsia="zh-CN"/>
        </w:rPr>
        <w:t>The provisions of clause 5.2 of 3GPP TS 29.122 [2] shall apply for the MMTel_DCAppManagement API.</w:t>
      </w:r>
    </w:p>
    <w:p w14:paraId="5D5EEE43" w14:textId="77777777" w:rsidR="00C146CF" w:rsidRDefault="00000000">
      <w:pPr>
        <w:pStyle w:val="Heading3"/>
        <w:rPr>
          <w:lang w:eastAsia="en-GB"/>
        </w:rPr>
      </w:pPr>
      <w:bookmarkStart w:id="163" w:name="_Toc20108"/>
      <w:bookmarkStart w:id="164" w:name="_Toc130662192"/>
      <w:bookmarkStart w:id="165" w:name="_Toc12247"/>
      <w:bookmarkStart w:id="166" w:name="_Toc5380"/>
      <w:r>
        <w:rPr>
          <w:lang w:eastAsia="en-GB"/>
        </w:rPr>
        <w:t>6.1.3</w:t>
      </w:r>
      <w:r>
        <w:rPr>
          <w:lang w:eastAsia="en-GB"/>
        </w:rPr>
        <w:tab/>
        <w:t>Resources</w:t>
      </w:r>
      <w:bookmarkEnd w:id="161"/>
      <w:bookmarkEnd w:id="162"/>
      <w:bookmarkEnd w:id="163"/>
      <w:bookmarkEnd w:id="164"/>
      <w:bookmarkEnd w:id="165"/>
      <w:bookmarkEnd w:id="166"/>
    </w:p>
    <w:p w14:paraId="1DE777C7" w14:textId="77777777" w:rsidR="00C146CF" w:rsidRDefault="00000000">
      <w:pPr>
        <w:pStyle w:val="Heading4"/>
        <w:rPr>
          <w:lang w:eastAsia="en-GB"/>
        </w:rPr>
      </w:pPr>
      <w:bookmarkStart w:id="167" w:name="_Toc30137"/>
      <w:bookmarkStart w:id="168" w:name="_Toc35971399"/>
      <w:bookmarkStart w:id="169" w:name="_Toc24558"/>
      <w:bookmarkStart w:id="170" w:name="_Toc130662193"/>
      <w:bookmarkStart w:id="171" w:name="_Toc31040"/>
      <w:bookmarkStart w:id="172" w:name="_Toc510696608"/>
      <w:bookmarkStart w:id="173" w:name="_Toc35971400"/>
      <w:bookmarkStart w:id="174" w:name="_Toc510696609"/>
      <w:r>
        <w:rPr>
          <w:lang w:eastAsia="en-GB"/>
        </w:rPr>
        <w:t>6.1.3.1</w:t>
      </w:r>
      <w:r>
        <w:rPr>
          <w:lang w:eastAsia="en-GB"/>
        </w:rPr>
        <w:tab/>
        <w:t>Overview</w:t>
      </w:r>
      <w:bookmarkEnd w:id="167"/>
      <w:bookmarkEnd w:id="168"/>
      <w:bookmarkEnd w:id="169"/>
      <w:bookmarkEnd w:id="170"/>
      <w:bookmarkEnd w:id="171"/>
      <w:bookmarkEnd w:id="172"/>
    </w:p>
    <w:p w14:paraId="53EAD54C" w14:textId="77777777" w:rsidR="00C146CF" w:rsidRDefault="00000000">
      <w:pPr>
        <w:rPr>
          <w:lang w:eastAsia="en-GB"/>
        </w:rPr>
      </w:pPr>
      <w:r>
        <w:rPr>
          <w:lang w:eastAsia="en-GB"/>
        </w:rPr>
        <w:t>This clause describes the structure for the Resource URIs and the resources and methods used for the service.</w:t>
      </w:r>
    </w:p>
    <w:p w14:paraId="7305B3CD" w14:textId="77777777" w:rsidR="00C146CF" w:rsidRDefault="0000000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3CCFAE98" w14:textId="77777777" w:rsidR="00C146CF" w:rsidRDefault="00000000">
      <w:pPr>
        <w:pStyle w:val="TH"/>
        <w:rPr>
          <w:lang w:eastAsia="en-GB"/>
        </w:rPr>
      </w:pPr>
      <w:r>
        <w:rPr>
          <w:lang w:eastAsia="en-GB"/>
        </w:rPr>
        <w:object w:dxaOrig="5344" w:dyaOrig="4378" w14:anchorId="64881DA9">
          <v:shape id="_x0000_i1032" type="#_x0000_t75" style="width:267.05pt;height:218.7pt" o:ole="">
            <v:imagedata r:id="rId24" o:title=""/>
          </v:shape>
          <o:OLEObject Type="Embed" ProgID="Visio.Drawing.11" ShapeID="_x0000_i1032" DrawAspect="Content" ObjectID="_1806950537" r:id="rId25"/>
        </w:object>
      </w:r>
    </w:p>
    <w:p w14:paraId="0669BF16" w14:textId="77777777" w:rsidR="00C146CF" w:rsidRDefault="0000000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21D45582" w14:textId="77777777" w:rsidR="00C146CF" w:rsidRDefault="00000000">
      <w:pPr>
        <w:rPr>
          <w:lang w:eastAsia="en-GB"/>
        </w:rPr>
      </w:pPr>
      <w:r>
        <w:rPr>
          <w:lang w:eastAsia="en-GB"/>
        </w:rPr>
        <w:lastRenderedPageBreak/>
        <w:t>Table 6.1.3.1-1 provides an overview of the resources and applicable HTTP methods.</w:t>
      </w:r>
    </w:p>
    <w:p w14:paraId="69E11DA3" w14:textId="77777777" w:rsidR="00C146CF" w:rsidRDefault="0000000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C146CF" w14:paraId="132D9503" w14:textId="7777777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7C3AE601" w14:textId="77777777" w:rsidR="00C146CF" w:rsidRDefault="00000000">
            <w:pPr>
              <w:pStyle w:val="TAH"/>
              <w:rPr>
                <w:rFonts w:eastAsia="DengXian"/>
              </w:rPr>
            </w:pPr>
            <w:r>
              <w:rPr>
                <w:rFonts w:eastAsia="DengXian"/>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A96B4DD" w14:textId="77777777" w:rsidR="00C146CF" w:rsidRDefault="00000000">
            <w:pPr>
              <w:pStyle w:val="TAH"/>
              <w:rPr>
                <w:rFonts w:eastAsia="DengXian"/>
              </w:rPr>
            </w:pPr>
            <w:r>
              <w:rPr>
                <w:rFonts w:eastAsia="DengXian"/>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A56FE9" w14:textId="77777777" w:rsidR="00C146CF" w:rsidRDefault="00000000">
            <w:pPr>
              <w:pStyle w:val="TAH"/>
              <w:rPr>
                <w:rFonts w:eastAsia="DengXian"/>
              </w:rPr>
            </w:pPr>
            <w:r>
              <w:rPr>
                <w:rFonts w:eastAsia="DengXian"/>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1FC2E73B" w14:textId="77777777" w:rsidR="00C146CF" w:rsidRDefault="00000000">
            <w:pPr>
              <w:pStyle w:val="TAH"/>
              <w:rPr>
                <w:rFonts w:eastAsia="DengXian"/>
              </w:rPr>
            </w:pPr>
            <w:r>
              <w:rPr>
                <w:rFonts w:eastAsia="DengXian"/>
              </w:rPr>
              <w:t>Description</w:t>
            </w:r>
          </w:p>
        </w:tc>
      </w:tr>
      <w:tr w:rsidR="00C146CF" w14:paraId="1F0FF63E" w14:textId="77777777">
        <w:trPr>
          <w:jc w:val="center"/>
        </w:trPr>
        <w:tc>
          <w:tcPr>
            <w:tcW w:w="1268" w:type="pct"/>
            <w:vMerge w:val="restart"/>
            <w:tcBorders>
              <w:top w:val="single" w:sz="4" w:space="0" w:color="auto"/>
              <w:left w:val="single" w:sz="4" w:space="0" w:color="auto"/>
              <w:right w:val="single" w:sz="4" w:space="0" w:color="auto"/>
            </w:tcBorders>
          </w:tcPr>
          <w:p w14:paraId="56BA3EA6" w14:textId="77777777" w:rsidR="00C146CF" w:rsidRDefault="00000000">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420246BD" w14:textId="77777777" w:rsidR="00C146CF" w:rsidRDefault="00000000">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C6091BB" w14:textId="77777777" w:rsidR="00C146CF" w:rsidRDefault="00000000">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4FC3A14D" w14:textId="77777777" w:rsidR="00C146CF" w:rsidRDefault="00000000">
            <w:pPr>
              <w:pStyle w:val="TAL"/>
              <w:rPr>
                <w:lang w:eastAsia="zh-CN"/>
              </w:rPr>
            </w:pPr>
            <w:r>
              <w:rPr>
                <w:lang w:eastAsia="zh-CN"/>
              </w:rPr>
              <w:t>Configure DC application and DC application profile.</w:t>
            </w:r>
          </w:p>
        </w:tc>
      </w:tr>
      <w:tr w:rsidR="00C146CF" w14:paraId="47CC548D" w14:textId="77777777">
        <w:trPr>
          <w:jc w:val="center"/>
        </w:trPr>
        <w:tc>
          <w:tcPr>
            <w:tcW w:w="1268" w:type="pct"/>
            <w:vMerge/>
            <w:tcBorders>
              <w:left w:val="single" w:sz="4" w:space="0" w:color="auto"/>
              <w:right w:val="single" w:sz="4" w:space="0" w:color="auto"/>
            </w:tcBorders>
          </w:tcPr>
          <w:p w14:paraId="4266783F"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701FECEA" w14:textId="77777777" w:rsidR="00C146CF" w:rsidRDefault="00000000">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13D0B9A8"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496F2431" w14:textId="77777777" w:rsidR="00C146CF" w:rsidRDefault="00000000">
            <w:pPr>
              <w:pStyle w:val="TAL"/>
              <w:rPr>
                <w:rFonts w:eastAsiaTheme="minorEastAsia"/>
              </w:rPr>
            </w:pPr>
            <w:r>
              <w:rPr>
                <w:rFonts w:eastAsiaTheme="minorEastAsia"/>
              </w:rPr>
              <w:t>Update existing DC application and DC application profile.</w:t>
            </w:r>
          </w:p>
        </w:tc>
      </w:tr>
      <w:tr w:rsidR="00C146CF" w14:paraId="1992E05E" w14:textId="77777777">
        <w:trPr>
          <w:jc w:val="center"/>
        </w:trPr>
        <w:tc>
          <w:tcPr>
            <w:tcW w:w="1268" w:type="pct"/>
            <w:vMerge/>
            <w:tcBorders>
              <w:left w:val="single" w:sz="4" w:space="0" w:color="auto"/>
              <w:right w:val="single" w:sz="4" w:space="0" w:color="auto"/>
            </w:tcBorders>
          </w:tcPr>
          <w:p w14:paraId="04D47C85"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66B99EE1" w14:textId="77777777" w:rsidR="00C146CF" w:rsidRDefault="00000000">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7A111027"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BA59004" w14:textId="77777777" w:rsidR="00C146CF" w:rsidRDefault="00000000">
            <w:pPr>
              <w:pStyle w:val="TAL"/>
              <w:rPr>
                <w:rFonts w:eastAsiaTheme="minorEastAsia"/>
              </w:rPr>
            </w:pPr>
            <w:r>
              <w:rPr>
                <w:rFonts w:eastAsiaTheme="minorEastAsia"/>
              </w:rPr>
              <w:t>Delete existing DC application</w:t>
            </w:r>
          </w:p>
        </w:tc>
      </w:tr>
      <w:tr w:rsidR="00C146CF" w14:paraId="5B3E1481" w14:textId="77777777">
        <w:trPr>
          <w:jc w:val="center"/>
        </w:trPr>
        <w:tc>
          <w:tcPr>
            <w:tcW w:w="1268" w:type="pct"/>
            <w:vMerge/>
            <w:tcBorders>
              <w:left w:val="single" w:sz="4" w:space="0" w:color="auto"/>
              <w:bottom w:val="single" w:sz="4" w:space="0" w:color="auto"/>
              <w:right w:val="single" w:sz="4" w:space="0" w:color="auto"/>
            </w:tcBorders>
          </w:tcPr>
          <w:p w14:paraId="32B633D1"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2EE9F36" w14:textId="77777777" w:rsidR="00C146CF" w:rsidRDefault="00000000">
            <w:pPr>
              <w:pStyle w:val="TAL"/>
              <w:rPr>
                <w:rFonts w:eastAsiaTheme="minorEastAsia"/>
              </w:rPr>
            </w:pPr>
            <w:r>
              <w:rPr>
                <w:rFonts w:eastAsiaTheme="minorEastAsia" w:hint="eastAsia"/>
              </w:rPr>
              <w:t>/</w:t>
            </w:r>
            <w:r>
              <w:rPr>
                <w:rFonts w:eastAsiaTheme="minorEastAsia"/>
              </w:rPr>
              <w:t>dcapps</w:t>
            </w:r>
          </w:p>
        </w:tc>
        <w:tc>
          <w:tcPr>
            <w:tcW w:w="636" w:type="pct"/>
            <w:tcBorders>
              <w:top w:val="single" w:sz="4" w:space="0" w:color="auto"/>
              <w:left w:val="single" w:sz="4" w:space="0" w:color="auto"/>
              <w:bottom w:val="single" w:sz="4" w:space="0" w:color="auto"/>
              <w:right w:val="single" w:sz="4" w:space="0" w:color="auto"/>
            </w:tcBorders>
          </w:tcPr>
          <w:p w14:paraId="675E9CA0" w14:textId="77777777" w:rsidR="00C146CF" w:rsidRDefault="00000000">
            <w:pPr>
              <w:pStyle w:val="TAC"/>
              <w:rPr>
                <w:rFonts w:eastAsiaTheme="minorEastAsia"/>
              </w:rPr>
            </w:pPr>
            <w:r>
              <w:rPr>
                <w:rFonts w:eastAsiaTheme="minorEastAsia" w:hint="eastAsia"/>
              </w:rPr>
              <w:t>G</w:t>
            </w:r>
            <w:r>
              <w:rPr>
                <w:rFonts w:eastAsiaTheme="minorEastAsia"/>
              </w:rPr>
              <w:t>ET</w:t>
            </w:r>
          </w:p>
        </w:tc>
        <w:tc>
          <w:tcPr>
            <w:tcW w:w="1509" w:type="pct"/>
            <w:tcBorders>
              <w:top w:val="single" w:sz="4" w:space="0" w:color="auto"/>
              <w:left w:val="single" w:sz="4" w:space="0" w:color="auto"/>
              <w:bottom w:val="single" w:sz="4" w:space="0" w:color="auto"/>
              <w:right w:val="single" w:sz="4" w:space="0" w:color="auto"/>
            </w:tcBorders>
          </w:tcPr>
          <w:p w14:paraId="33ABA74D" w14:textId="77777777" w:rsidR="00C146CF" w:rsidRDefault="00000000">
            <w:pPr>
              <w:pStyle w:val="TAL"/>
              <w:rPr>
                <w:rFonts w:eastAsiaTheme="minorEastAsia"/>
              </w:rPr>
            </w:pPr>
            <w:r>
              <w:rPr>
                <w:rFonts w:eastAsiaTheme="minorEastAsia"/>
              </w:rPr>
              <w:t>Obtain the DC APP profile related information according to the APPID</w:t>
            </w:r>
          </w:p>
        </w:tc>
      </w:tr>
    </w:tbl>
    <w:p w14:paraId="77A58967" w14:textId="77777777" w:rsidR="00C146CF" w:rsidRDefault="00C146CF">
      <w:pPr>
        <w:rPr>
          <w:lang w:val="en-US"/>
        </w:rPr>
      </w:pPr>
    </w:p>
    <w:p w14:paraId="24952DE1" w14:textId="77777777" w:rsidR="00C146CF" w:rsidRDefault="00000000">
      <w:pPr>
        <w:pStyle w:val="Heading4"/>
        <w:rPr>
          <w:lang w:eastAsia="en-GB"/>
        </w:rPr>
      </w:pPr>
      <w:bookmarkStart w:id="175" w:name="_Toc13505"/>
      <w:bookmarkStart w:id="176" w:name="_Toc5478"/>
      <w:bookmarkStart w:id="177" w:name="_Toc130662194"/>
      <w:bookmarkStart w:id="178" w:name="_Toc5792"/>
      <w:r>
        <w:rPr>
          <w:lang w:eastAsia="en-GB"/>
        </w:rPr>
        <w:t>6.1.3.2</w:t>
      </w:r>
      <w:r>
        <w:rPr>
          <w:lang w:eastAsia="en-GB"/>
        </w:rPr>
        <w:tab/>
        <w:t>Resource: DC APP</w:t>
      </w:r>
      <w:bookmarkEnd w:id="173"/>
      <w:bookmarkEnd w:id="174"/>
      <w:bookmarkEnd w:id="175"/>
      <w:bookmarkEnd w:id="176"/>
      <w:bookmarkEnd w:id="177"/>
      <w:bookmarkEnd w:id="178"/>
    </w:p>
    <w:p w14:paraId="0A0DD527" w14:textId="77777777" w:rsidR="00C146CF" w:rsidRDefault="00000000">
      <w:pPr>
        <w:pStyle w:val="Heading5"/>
        <w:rPr>
          <w:lang w:eastAsia="en-GB"/>
        </w:rPr>
      </w:pPr>
      <w:bookmarkStart w:id="179" w:name="_Toc26450"/>
      <w:bookmarkStart w:id="180" w:name="_Toc130662195"/>
      <w:bookmarkStart w:id="181" w:name="_Toc510696610"/>
      <w:bookmarkStart w:id="182" w:name="_Toc25011"/>
      <w:bookmarkStart w:id="183" w:name="_Toc35971401"/>
      <w:bookmarkStart w:id="184" w:name="_Toc9367"/>
      <w:r>
        <w:rPr>
          <w:lang w:eastAsia="en-GB"/>
        </w:rPr>
        <w:t>6.1.3.2.1</w:t>
      </w:r>
      <w:r>
        <w:rPr>
          <w:lang w:eastAsia="en-GB"/>
        </w:rPr>
        <w:tab/>
        <w:t>Description</w:t>
      </w:r>
      <w:bookmarkEnd w:id="179"/>
      <w:bookmarkEnd w:id="180"/>
      <w:bookmarkEnd w:id="181"/>
      <w:bookmarkEnd w:id="182"/>
      <w:bookmarkEnd w:id="183"/>
      <w:bookmarkEnd w:id="184"/>
    </w:p>
    <w:p w14:paraId="4FB6E66D" w14:textId="77777777" w:rsidR="00C146CF" w:rsidRDefault="00000000">
      <w:pPr>
        <w:pStyle w:val="Heading5"/>
        <w:rPr>
          <w:lang w:eastAsia="en-GB"/>
        </w:rPr>
      </w:pPr>
      <w:bookmarkStart w:id="185" w:name="_Toc130662196"/>
      <w:bookmarkStart w:id="186" w:name="_Toc14074"/>
      <w:bookmarkStart w:id="187" w:name="_Toc2187"/>
      <w:bookmarkStart w:id="188" w:name="_Toc35971402"/>
      <w:bookmarkStart w:id="189" w:name="_Toc20876"/>
      <w:bookmarkStart w:id="190" w:name="_Toc35971403"/>
      <w:bookmarkStart w:id="191" w:name="_Toc510696612"/>
      <w:r>
        <w:rPr>
          <w:lang w:eastAsia="en-GB"/>
        </w:rPr>
        <w:t>6.1.3.2.2</w:t>
      </w:r>
      <w:r>
        <w:rPr>
          <w:lang w:eastAsia="en-GB"/>
        </w:rPr>
        <w:tab/>
        <w:t>Resource Definition</w:t>
      </w:r>
      <w:bookmarkEnd w:id="185"/>
      <w:bookmarkEnd w:id="186"/>
      <w:bookmarkEnd w:id="187"/>
      <w:bookmarkEnd w:id="188"/>
      <w:bookmarkEnd w:id="189"/>
    </w:p>
    <w:p w14:paraId="36B2B259" w14:textId="77777777" w:rsidR="00C146CF" w:rsidRDefault="00000000">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00000">
      <w:pPr>
        <w:rPr>
          <w:lang w:eastAsia="en-GB"/>
        </w:rPr>
      </w:pPr>
      <w:r>
        <w:rPr>
          <w:lang w:eastAsia="en-GB"/>
        </w:rPr>
        <w:t>This resource shall support the resource URI variables defined in table 6.1.3.2.2-1.</w:t>
      </w:r>
    </w:p>
    <w:p w14:paraId="03E1C1FF" w14:textId="77777777" w:rsidR="00C146CF" w:rsidRDefault="00000000">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00000">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00000">
            <w:pPr>
              <w:pStyle w:val="TAL"/>
            </w:pPr>
            <w:r>
              <w:t>See clause</w:t>
            </w:r>
            <w:r>
              <w:rPr>
                <w:lang w:val="en-US" w:eastAsia="zh-CN"/>
              </w:rPr>
              <w:t> </w:t>
            </w:r>
            <w:r>
              <w:t>6.1.1</w:t>
            </w:r>
          </w:p>
        </w:tc>
      </w:tr>
    </w:tbl>
    <w:p w14:paraId="26509336" w14:textId="77777777" w:rsidR="00C146CF" w:rsidRDefault="00C146CF"/>
    <w:p w14:paraId="7C2C359C" w14:textId="77777777" w:rsidR="00C146CF" w:rsidRDefault="00000000">
      <w:pPr>
        <w:pStyle w:val="Heading5"/>
        <w:rPr>
          <w:lang w:eastAsia="en-GB"/>
        </w:rPr>
      </w:pPr>
      <w:bookmarkStart w:id="192" w:name="_Toc130662197"/>
      <w:bookmarkStart w:id="193" w:name="_Toc12027"/>
      <w:bookmarkStart w:id="194" w:name="_Toc27330"/>
      <w:bookmarkStart w:id="195" w:name="_Toc15144"/>
      <w:r>
        <w:rPr>
          <w:lang w:eastAsia="en-GB"/>
        </w:rPr>
        <w:t>6.1.3.2.3</w:t>
      </w:r>
      <w:r>
        <w:rPr>
          <w:lang w:eastAsia="en-GB"/>
        </w:rPr>
        <w:tab/>
        <w:t>Resource Standard Methods</w:t>
      </w:r>
      <w:bookmarkEnd w:id="190"/>
      <w:bookmarkEnd w:id="191"/>
      <w:bookmarkEnd w:id="192"/>
      <w:bookmarkEnd w:id="193"/>
      <w:bookmarkEnd w:id="194"/>
      <w:bookmarkEnd w:id="195"/>
    </w:p>
    <w:p w14:paraId="4711AE50" w14:textId="77777777" w:rsidR="00C146CF" w:rsidRDefault="00000000">
      <w:pPr>
        <w:pStyle w:val="H6"/>
      </w:pPr>
      <w:bookmarkStart w:id="196" w:name="_Toc35971404"/>
      <w:bookmarkStart w:id="197" w:name="_Toc510696613"/>
      <w:bookmarkStart w:id="198" w:name="_Toc510696635"/>
      <w:bookmarkStart w:id="199" w:name="_Toc35971430"/>
      <w:r>
        <w:t>6.1.3.2.3.1</w:t>
      </w:r>
      <w:r>
        <w:tab/>
      </w:r>
      <w:r>
        <w:rPr>
          <w:rFonts w:hint="eastAsia"/>
        </w:rPr>
        <w:t>GET</w:t>
      </w:r>
      <w:bookmarkEnd w:id="196"/>
      <w:bookmarkEnd w:id="197"/>
    </w:p>
    <w:p w14:paraId="0C590AA8" w14:textId="77777777" w:rsidR="00C146CF" w:rsidRDefault="00000000">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146CF" w14:paraId="0581A1D0" w14:textId="77777777">
        <w:trPr>
          <w:jc w:val="center"/>
        </w:trPr>
        <w:tc>
          <w:tcPr>
            <w:tcW w:w="825" w:type="pct"/>
            <w:shd w:val="clear" w:color="auto" w:fill="C0C0C0"/>
          </w:tcPr>
          <w:p w14:paraId="4EFA8F78" w14:textId="77777777" w:rsidR="00C146CF" w:rsidRDefault="00000000">
            <w:pPr>
              <w:pStyle w:val="TAH"/>
            </w:pPr>
            <w:r>
              <w:t>Name</w:t>
            </w:r>
          </w:p>
        </w:tc>
        <w:tc>
          <w:tcPr>
            <w:tcW w:w="731" w:type="pct"/>
            <w:shd w:val="clear" w:color="auto" w:fill="C0C0C0"/>
          </w:tcPr>
          <w:p w14:paraId="7D5ED086" w14:textId="77777777" w:rsidR="00C146CF" w:rsidRDefault="00000000">
            <w:pPr>
              <w:pStyle w:val="TAH"/>
            </w:pPr>
            <w:r>
              <w:t>Data type</w:t>
            </w:r>
          </w:p>
        </w:tc>
        <w:tc>
          <w:tcPr>
            <w:tcW w:w="215" w:type="pct"/>
            <w:shd w:val="clear" w:color="auto" w:fill="C0C0C0"/>
          </w:tcPr>
          <w:p w14:paraId="39728E08" w14:textId="77777777" w:rsidR="00C146CF" w:rsidRDefault="00000000">
            <w:pPr>
              <w:pStyle w:val="TAH"/>
            </w:pPr>
            <w:r>
              <w:t>P</w:t>
            </w:r>
          </w:p>
        </w:tc>
        <w:tc>
          <w:tcPr>
            <w:tcW w:w="580" w:type="pct"/>
            <w:shd w:val="clear" w:color="auto" w:fill="C0C0C0"/>
          </w:tcPr>
          <w:p w14:paraId="7ABF8B5D" w14:textId="77777777" w:rsidR="00C146CF" w:rsidRDefault="00000000">
            <w:pPr>
              <w:pStyle w:val="TAH"/>
            </w:pPr>
            <w:r>
              <w:t>Cardinality</w:t>
            </w:r>
          </w:p>
        </w:tc>
        <w:tc>
          <w:tcPr>
            <w:tcW w:w="1852" w:type="pct"/>
            <w:shd w:val="clear" w:color="auto" w:fill="C0C0C0"/>
            <w:vAlign w:val="center"/>
          </w:tcPr>
          <w:p w14:paraId="21527369" w14:textId="77777777" w:rsidR="00C146CF" w:rsidRDefault="00000000">
            <w:pPr>
              <w:pStyle w:val="TAH"/>
            </w:pPr>
            <w:r>
              <w:t>Description</w:t>
            </w:r>
          </w:p>
        </w:tc>
        <w:tc>
          <w:tcPr>
            <w:tcW w:w="796" w:type="pct"/>
            <w:shd w:val="clear" w:color="auto" w:fill="C0C0C0"/>
          </w:tcPr>
          <w:p w14:paraId="73224A19" w14:textId="77777777" w:rsidR="00C146CF" w:rsidRDefault="00000000">
            <w:pPr>
              <w:pStyle w:val="TAH"/>
            </w:pPr>
            <w:r>
              <w:t>Applicability</w:t>
            </w:r>
          </w:p>
        </w:tc>
      </w:tr>
      <w:tr w:rsidR="00C146CF" w14:paraId="276F2A2B" w14:textId="77777777">
        <w:trPr>
          <w:jc w:val="center"/>
        </w:trPr>
        <w:tc>
          <w:tcPr>
            <w:tcW w:w="825" w:type="pct"/>
            <w:shd w:val="clear" w:color="auto" w:fill="auto"/>
            <w:vAlign w:val="center"/>
          </w:tcPr>
          <w:p w14:paraId="59295E6F" w14:textId="77777777" w:rsidR="00C146CF" w:rsidRDefault="00000000">
            <w:pPr>
              <w:pStyle w:val="TAL"/>
            </w:pPr>
            <w:r>
              <w:t>n/a</w:t>
            </w:r>
          </w:p>
        </w:tc>
        <w:tc>
          <w:tcPr>
            <w:tcW w:w="731" w:type="pct"/>
            <w:vAlign w:val="center"/>
          </w:tcPr>
          <w:p w14:paraId="2318B92B" w14:textId="77777777" w:rsidR="00C146CF" w:rsidRDefault="00C146CF">
            <w:pPr>
              <w:pStyle w:val="TAL"/>
            </w:pPr>
          </w:p>
        </w:tc>
        <w:tc>
          <w:tcPr>
            <w:tcW w:w="215" w:type="pct"/>
            <w:vAlign w:val="center"/>
          </w:tcPr>
          <w:p w14:paraId="06846F3B" w14:textId="77777777" w:rsidR="00C146CF" w:rsidRDefault="00C146CF">
            <w:pPr>
              <w:pStyle w:val="TAC"/>
            </w:pPr>
          </w:p>
        </w:tc>
        <w:tc>
          <w:tcPr>
            <w:tcW w:w="580" w:type="pct"/>
            <w:vAlign w:val="center"/>
          </w:tcPr>
          <w:p w14:paraId="21ABDE49" w14:textId="77777777" w:rsidR="00C146CF" w:rsidRDefault="00C146CF">
            <w:pPr>
              <w:pStyle w:val="TAC"/>
            </w:pPr>
          </w:p>
        </w:tc>
        <w:tc>
          <w:tcPr>
            <w:tcW w:w="1852" w:type="pct"/>
            <w:shd w:val="clear" w:color="auto" w:fill="auto"/>
            <w:vAlign w:val="center"/>
          </w:tcPr>
          <w:p w14:paraId="597B64AB" w14:textId="77777777" w:rsidR="00C146CF" w:rsidRDefault="00C146CF">
            <w:pPr>
              <w:pStyle w:val="TAL"/>
            </w:pPr>
          </w:p>
        </w:tc>
        <w:tc>
          <w:tcPr>
            <w:tcW w:w="796" w:type="pct"/>
            <w:vAlign w:val="center"/>
          </w:tcPr>
          <w:p w14:paraId="6DD1DF44" w14:textId="77777777" w:rsidR="00C146CF" w:rsidRDefault="00C146CF">
            <w:pPr>
              <w:pStyle w:val="TAL"/>
            </w:pPr>
          </w:p>
        </w:tc>
      </w:tr>
    </w:tbl>
    <w:p w14:paraId="6EB16DD6" w14:textId="77777777" w:rsidR="00C146CF" w:rsidRDefault="00C146CF"/>
    <w:p w14:paraId="27CFB01E" w14:textId="77777777" w:rsidR="00C146CF" w:rsidRDefault="00000000">
      <w:pPr>
        <w:rPr>
          <w:lang w:eastAsia="en-GB"/>
        </w:rPr>
      </w:pPr>
      <w:r>
        <w:rPr>
          <w:lang w:eastAsia="en-GB"/>
        </w:rPr>
        <w:t>This method shall support the request data structures specified in table 6.1.3.2.3.1-2 and the response data structures and response codes specified in table 6.1.3.2.3.1-3.</w:t>
      </w:r>
    </w:p>
    <w:p w14:paraId="65A42EA9" w14:textId="77777777" w:rsidR="00C146CF" w:rsidRDefault="00000000">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E51249D" w14:textId="77777777">
        <w:trPr>
          <w:jc w:val="center"/>
        </w:trPr>
        <w:tc>
          <w:tcPr>
            <w:tcW w:w="1627" w:type="dxa"/>
            <w:shd w:val="clear" w:color="auto" w:fill="C0C0C0"/>
          </w:tcPr>
          <w:p w14:paraId="669EF956" w14:textId="77777777" w:rsidR="00C146CF" w:rsidRDefault="00000000">
            <w:pPr>
              <w:pStyle w:val="TAH"/>
            </w:pPr>
            <w:r>
              <w:t>Data type</w:t>
            </w:r>
          </w:p>
        </w:tc>
        <w:tc>
          <w:tcPr>
            <w:tcW w:w="425" w:type="dxa"/>
            <w:shd w:val="clear" w:color="auto" w:fill="C0C0C0"/>
          </w:tcPr>
          <w:p w14:paraId="7BD04050" w14:textId="77777777" w:rsidR="00C146CF" w:rsidRDefault="00000000">
            <w:pPr>
              <w:pStyle w:val="TAH"/>
            </w:pPr>
            <w:r>
              <w:t>P</w:t>
            </w:r>
          </w:p>
        </w:tc>
        <w:tc>
          <w:tcPr>
            <w:tcW w:w="1276" w:type="dxa"/>
            <w:shd w:val="clear" w:color="auto" w:fill="C0C0C0"/>
          </w:tcPr>
          <w:p w14:paraId="7F4048BA" w14:textId="77777777" w:rsidR="00C146CF" w:rsidRDefault="00000000">
            <w:pPr>
              <w:pStyle w:val="TAH"/>
            </w:pPr>
            <w:r>
              <w:t>Cardinality</w:t>
            </w:r>
          </w:p>
        </w:tc>
        <w:tc>
          <w:tcPr>
            <w:tcW w:w="6447" w:type="dxa"/>
            <w:shd w:val="clear" w:color="auto" w:fill="C0C0C0"/>
            <w:vAlign w:val="center"/>
          </w:tcPr>
          <w:p w14:paraId="6032F796" w14:textId="77777777" w:rsidR="00C146CF" w:rsidRDefault="00000000">
            <w:pPr>
              <w:pStyle w:val="TAH"/>
            </w:pPr>
            <w:r>
              <w:t>Description</w:t>
            </w:r>
          </w:p>
        </w:tc>
      </w:tr>
      <w:tr w:rsidR="00C146CF" w14:paraId="47E1CC20" w14:textId="77777777">
        <w:trPr>
          <w:jc w:val="center"/>
        </w:trPr>
        <w:tc>
          <w:tcPr>
            <w:tcW w:w="1627" w:type="dxa"/>
            <w:shd w:val="clear" w:color="auto" w:fill="auto"/>
            <w:vAlign w:val="center"/>
          </w:tcPr>
          <w:p w14:paraId="29F65CD3" w14:textId="77777777" w:rsidR="00C146CF" w:rsidRDefault="00000000">
            <w:pPr>
              <w:pStyle w:val="TAL"/>
            </w:pPr>
            <w:r>
              <w:rPr>
                <w:rFonts w:hint="eastAsia"/>
              </w:rPr>
              <w:t>DcAppIdReq</w:t>
            </w:r>
          </w:p>
        </w:tc>
        <w:tc>
          <w:tcPr>
            <w:tcW w:w="425" w:type="dxa"/>
            <w:vAlign w:val="center"/>
          </w:tcPr>
          <w:p w14:paraId="6B53D08F" w14:textId="77777777" w:rsidR="00C146CF" w:rsidRDefault="00000000">
            <w:pPr>
              <w:pStyle w:val="TAC"/>
            </w:pPr>
            <w:r>
              <w:rPr>
                <w:rFonts w:eastAsia="SimSun" w:hint="eastAsia"/>
                <w:lang w:val="en-US" w:eastAsia="zh-CN"/>
              </w:rPr>
              <w:t>M</w:t>
            </w:r>
          </w:p>
        </w:tc>
        <w:tc>
          <w:tcPr>
            <w:tcW w:w="1276" w:type="dxa"/>
            <w:vAlign w:val="center"/>
          </w:tcPr>
          <w:p w14:paraId="0974E9DA" w14:textId="77777777" w:rsidR="00C146CF" w:rsidRDefault="00000000" w:rsidP="00F14042">
            <w:pPr>
              <w:pStyle w:val="TAC"/>
              <w:rPr>
                <w:rFonts w:eastAsia="SimSun"/>
                <w:lang w:eastAsia="zh-CN"/>
              </w:rPr>
            </w:pPr>
            <w:bookmarkStart w:id="200" w:name="_MCCTEMPBM_CRPT86760001___4"/>
            <w:r>
              <w:rPr>
                <w:rFonts w:eastAsia="SimSun" w:hint="eastAsia"/>
                <w:lang w:val="en-US" w:eastAsia="zh-CN"/>
              </w:rPr>
              <w:t>1</w:t>
            </w:r>
            <w:bookmarkEnd w:id="200"/>
          </w:p>
        </w:tc>
        <w:tc>
          <w:tcPr>
            <w:tcW w:w="6447" w:type="dxa"/>
            <w:shd w:val="clear" w:color="auto" w:fill="auto"/>
            <w:vAlign w:val="center"/>
          </w:tcPr>
          <w:p w14:paraId="653BF2E3" w14:textId="77777777" w:rsidR="00C146CF" w:rsidRDefault="00000000">
            <w:pPr>
              <w:pStyle w:val="TAL"/>
            </w:pPr>
            <w:r>
              <w:rPr>
                <w:rFonts w:hint="eastAsia"/>
              </w:rPr>
              <w:t>Represents the requested DC application information.</w:t>
            </w:r>
          </w:p>
        </w:tc>
      </w:tr>
    </w:tbl>
    <w:p w14:paraId="3C60C36A" w14:textId="77777777" w:rsidR="00C146CF" w:rsidRDefault="00C146CF"/>
    <w:p w14:paraId="6735808A" w14:textId="77777777" w:rsidR="00C146CF" w:rsidRDefault="00000000">
      <w:pPr>
        <w:pStyle w:val="TH"/>
        <w:rPr>
          <w:lang w:eastAsia="en-GB"/>
        </w:rPr>
      </w:pPr>
      <w:r>
        <w:rPr>
          <w:lang w:eastAsia="en-GB"/>
        </w:rPr>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323B7F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910F78"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0B2031"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DF0172"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1473FD0" w14:textId="77777777" w:rsidR="00C146CF" w:rsidRDefault="00000000">
            <w:pPr>
              <w:pStyle w:val="TAH"/>
            </w:pPr>
            <w:r>
              <w:t>Response</w:t>
            </w:r>
          </w:p>
          <w:p w14:paraId="056800C2"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F1BF10" w14:textId="77777777" w:rsidR="00C146CF" w:rsidRDefault="00000000">
            <w:pPr>
              <w:pStyle w:val="TAH"/>
            </w:pPr>
            <w:r>
              <w:t>Description</w:t>
            </w:r>
          </w:p>
        </w:tc>
      </w:tr>
      <w:tr w:rsidR="00C146CF" w14:paraId="261BD7C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F8C0F84" w14:textId="77777777" w:rsidR="00C146CF" w:rsidRDefault="00000000">
            <w:pPr>
              <w:pStyle w:val="TAL"/>
            </w:pPr>
            <w:r>
              <w:rPr>
                <w:rFonts w:hint="eastAsia"/>
              </w:rPr>
              <w:t>DcAppIdResp</w:t>
            </w:r>
          </w:p>
        </w:tc>
        <w:tc>
          <w:tcPr>
            <w:tcW w:w="225" w:type="pct"/>
            <w:tcBorders>
              <w:top w:val="single" w:sz="6" w:space="0" w:color="auto"/>
              <w:left w:val="single" w:sz="6" w:space="0" w:color="auto"/>
              <w:bottom w:val="single" w:sz="6" w:space="0" w:color="auto"/>
              <w:right w:val="single" w:sz="6" w:space="0" w:color="auto"/>
            </w:tcBorders>
            <w:vAlign w:val="center"/>
          </w:tcPr>
          <w:p w14:paraId="2B3BFDB7" w14:textId="77777777" w:rsidR="00C146CF" w:rsidRDefault="00000000">
            <w:pPr>
              <w:pStyle w:val="TAC"/>
              <w:rPr>
                <w:rFonts w:eastAsia="SimSun"/>
                <w:lang w:eastAsia="zh-CN"/>
              </w:rPr>
            </w:pPr>
            <w:r>
              <w:rPr>
                <w:rFonts w:eastAsia="SimSun"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7812940" w14:textId="77777777" w:rsidR="00C146CF" w:rsidRDefault="00000000" w:rsidP="00F14042">
            <w:pPr>
              <w:pStyle w:val="TAC"/>
              <w:rPr>
                <w:rFonts w:eastAsia="SimSun"/>
                <w:lang w:eastAsia="zh-CN"/>
              </w:rPr>
            </w:pPr>
            <w:bookmarkStart w:id="201" w:name="_MCCTEMPBM_CRPT86760002___4"/>
            <w:r>
              <w:rPr>
                <w:rFonts w:eastAsia="SimSun" w:hint="eastAsia"/>
                <w:lang w:val="en-US" w:eastAsia="zh-CN"/>
              </w:rPr>
              <w:t>1</w:t>
            </w:r>
            <w:bookmarkEnd w:id="201"/>
          </w:p>
        </w:tc>
        <w:tc>
          <w:tcPr>
            <w:tcW w:w="583" w:type="pct"/>
            <w:tcBorders>
              <w:top w:val="single" w:sz="6" w:space="0" w:color="auto"/>
              <w:left w:val="single" w:sz="6" w:space="0" w:color="auto"/>
              <w:bottom w:val="single" w:sz="6" w:space="0" w:color="auto"/>
              <w:right w:val="single" w:sz="6" w:space="0" w:color="auto"/>
            </w:tcBorders>
            <w:vAlign w:val="center"/>
          </w:tcPr>
          <w:p w14:paraId="711858EF" w14:textId="77777777" w:rsidR="00C146CF" w:rsidRDefault="00000000">
            <w:pPr>
              <w:pStyle w:val="TAL"/>
              <w:rPr>
                <w:rFonts w:eastAsia="SimSun"/>
                <w:lang w:val="en-US" w:eastAsia="zh-CN"/>
              </w:rPr>
            </w:pPr>
            <w:r>
              <w:rPr>
                <w:rFonts w:eastAsia="SimSun"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18BD1D" w14:textId="77777777" w:rsidR="00C146CF" w:rsidRDefault="00000000">
            <w:pPr>
              <w:pStyle w:val="TAL"/>
            </w:pPr>
            <w:r>
              <w:rPr>
                <w:rFonts w:hint="eastAsia"/>
              </w:rPr>
              <w:t>The requested DC application profile related information is returned.</w:t>
            </w:r>
          </w:p>
        </w:tc>
      </w:tr>
      <w:tr w:rsidR="00C146CF" w14:paraId="23631B3E"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31C9C2"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15D080"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9EC7ABF"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02DA65C"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2540160" w14:textId="77777777" w:rsidR="00C146CF" w:rsidRDefault="00000000">
            <w:pPr>
              <w:pStyle w:val="TAL"/>
            </w:pPr>
            <w:r>
              <w:rPr>
                <w:rFonts w:hint="eastAsia"/>
              </w:rPr>
              <w:t>Temporary redirection.</w:t>
            </w:r>
          </w:p>
          <w:p w14:paraId="6BC56D34" w14:textId="77777777" w:rsidR="00C146CF" w:rsidRDefault="00C146CF">
            <w:pPr>
              <w:pStyle w:val="TAL"/>
            </w:pPr>
          </w:p>
          <w:p w14:paraId="0FFB5FFA"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99DBC95" w14:textId="77777777" w:rsidR="00C146CF" w:rsidRDefault="00C146CF">
            <w:pPr>
              <w:pStyle w:val="TAL"/>
            </w:pPr>
          </w:p>
          <w:p w14:paraId="735873E5" w14:textId="77777777" w:rsidR="00C146CF" w:rsidRDefault="00000000">
            <w:pPr>
              <w:pStyle w:val="TAL"/>
            </w:pPr>
            <w:r>
              <w:rPr>
                <w:rFonts w:hint="eastAsia"/>
              </w:rPr>
              <w:t>Redirection handling is described in clause 5.2.10 of 3GPP TS 29.122 [</w:t>
            </w:r>
            <w:r>
              <w:rPr>
                <w:rFonts w:eastAsia="SimSun" w:hint="eastAsia"/>
                <w:lang w:val="en-US" w:eastAsia="zh-CN"/>
              </w:rPr>
              <w:t>3</w:t>
            </w:r>
            <w:r>
              <w:rPr>
                <w:rFonts w:hint="eastAsia"/>
              </w:rPr>
              <w:t>].</w:t>
            </w:r>
          </w:p>
        </w:tc>
      </w:tr>
      <w:tr w:rsidR="00C146CF" w14:paraId="14E32E0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18E786"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276DCE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04EF2B"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9582462"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787C52" w14:textId="77777777" w:rsidR="00C146CF" w:rsidRDefault="00000000">
            <w:pPr>
              <w:pStyle w:val="TAL"/>
            </w:pPr>
            <w:r>
              <w:rPr>
                <w:rFonts w:hint="eastAsia"/>
              </w:rPr>
              <w:t>Permanent redirection.</w:t>
            </w:r>
          </w:p>
          <w:p w14:paraId="5A4642E2" w14:textId="77777777" w:rsidR="00C146CF" w:rsidRDefault="00C146CF">
            <w:pPr>
              <w:pStyle w:val="TAL"/>
            </w:pPr>
          </w:p>
          <w:p w14:paraId="5480C3EC"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6AE91D2F" w14:textId="77777777" w:rsidR="00C146CF" w:rsidRDefault="00C146CF">
            <w:pPr>
              <w:pStyle w:val="TAL"/>
            </w:pPr>
          </w:p>
          <w:p w14:paraId="0C1175DC" w14:textId="77777777" w:rsidR="00C146CF" w:rsidRDefault="00000000">
            <w:pPr>
              <w:pStyle w:val="TAL"/>
            </w:pPr>
            <w:r>
              <w:rPr>
                <w:rFonts w:hint="eastAsia"/>
              </w:rPr>
              <w:t>Redirection handling is described in clause 5.2.10 of 3GPP TS 29.122 [</w:t>
            </w:r>
            <w:r>
              <w:rPr>
                <w:rFonts w:eastAsia="SimSun" w:hint="eastAsia"/>
                <w:lang w:val="en-US" w:eastAsia="zh-CN"/>
              </w:rPr>
              <w:t>3</w:t>
            </w:r>
            <w:r>
              <w:rPr>
                <w:rFonts w:hint="eastAsia"/>
              </w:rPr>
              <w:t>].</w:t>
            </w:r>
          </w:p>
        </w:tc>
      </w:tr>
      <w:tr w:rsidR="00C146CF" w14:paraId="0C20D08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6A53E1" w14:textId="77777777" w:rsidR="00C146CF" w:rsidRDefault="00000000">
            <w:pPr>
              <w:pStyle w:val="TAN"/>
            </w:pPr>
            <w:r>
              <w:t>NOTE:</w:t>
            </w:r>
            <w:r>
              <w:tab/>
              <w:t xml:space="preserve">The mandatory HTTP error status codes for the HTTP </w:t>
            </w:r>
            <w:r>
              <w:rPr>
                <w:rFonts w:eastAsia="SimSun" w:hint="eastAsia"/>
                <w:lang w:val="en-US" w:eastAsia="zh-CN"/>
              </w:rPr>
              <w:t>GET</w:t>
            </w:r>
            <w:r>
              <w:t xml:space="preserve"> method listed in table 5.2.6-1 of 3GPP TS 29.122 [2] shall also apply.</w:t>
            </w:r>
          </w:p>
        </w:tc>
      </w:tr>
    </w:tbl>
    <w:p w14:paraId="61EDAE0D" w14:textId="77777777" w:rsidR="00C146CF" w:rsidRDefault="00C146CF"/>
    <w:p w14:paraId="763B1A16" w14:textId="77777777" w:rsidR="00C146CF" w:rsidRDefault="00000000">
      <w:pPr>
        <w:pStyle w:val="TH"/>
        <w:rPr>
          <w:lang w:eastAsia="en-GB"/>
        </w:rPr>
      </w:pPr>
      <w:r>
        <w:rPr>
          <w:lang w:eastAsia="en-GB"/>
        </w:rPr>
        <w:t xml:space="preserve">Table 6.1.3.2.3.1-4: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146CF" w14:paraId="35EEF8CF" w14:textId="77777777">
        <w:trPr>
          <w:jc w:val="center"/>
        </w:trPr>
        <w:tc>
          <w:tcPr>
            <w:tcW w:w="982" w:type="pct"/>
            <w:shd w:val="clear" w:color="auto" w:fill="C0C0C0"/>
          </w:tcPr>
          <w:p w14:paraId="5464B760" w14:textId="77777777" w:rsidR="00C146CF" w:rsidRDefault="00000000">
            <w:pPr>
              <w:pStyle w:val="TAH"/>
            </w:pPr>
            <w:r>
              <w:t>Name</w:t>
            </w:r>
          </w:p>
        </w:tc>
        <w:tc>
          <w:tcPr>
            <w:tcW w:w="790" w:type="pct"/>
            <w:shd w:val="clear" w:color="auto" w:fill="C0C0C0"/>
          </w:tcPr>
          <w:p w14:paraId="36DBC19B" w14:textId="77777777" w:rsidR="00C146CF" w:rsidRDefault="00000000">
            <w:pPr>
              <w:pStyle w:val="TAH"/>
            </w:pPr>
            <w:r>
              <w:t>Data type</w:t>
            </w:r>
          </w:p>
        </w:tc>
        <w:tc>
          <w:tcPr>
            <w:tcW w:w="335" w:type="pct"/>
            <w:shd w:val="clear" w:color="auto" w:fill="C0C0C0"/>
          </w:tcPr>
          <w:p w14:paraId="279F2815" w14:textId="77777777" w:rsidR="00C146CF" w:rsidRDefault="00000000">
            <w:pPr>
              <w:pStyle w:val="TAH"/>
            </w:pPr>
            <w:r>
              <w:t>P</w:t>
            </w:r>
          </w:p>
        </w:tc>
        <w:tc>
          <w:tcPr>
            <w:tcW w:w="690" w:type="pct"/>
            <w:shd w:val="clear" w:color="auto" w:fill="C0C0C0"/>
          </w:tcPr>
          <w:p w14:paraId="1FD18021" w14:textId="77777777" w:rsidR="00C146CF" w:rsidRDefault="00000000">
            <w:pPr>
              <w:pStyle w:val="TAH"/>
            </w:pPr>
            <w:r>
              <w:t>Cardinality</w:t>
            </w:r>
          </w:p>
        </w:tc>
        <w:tc>
          <w:tcPr>
            <w:tcW w:w="2202" w:type="pct"/>
            <w:shd w:val="clear" w:color="auto" w:fill="C0C0C0"/>
            <w:vAlign w:val="center"/>
          </w:tcPr>
          <w:p w14:paraId="432D24F1" w14:textId="77777777" w:rsidR="00C146CF" w:rsidRDefault="00000000">
            <w:pPr>
              <w:pStyle w:val="TAH"/>
            </w:pPr>
            <w:r>
              <w:t>Description</w:t>
            </w:r>
          </w:p>
        </w:tc>
      </w:tr>
      <w:tr w:rsidR="00C146CF" w14:paraId="08463EB6" w14:textId="77777777">
        <w:trPr>
          <w:jc w:val="center"/>
        </w:trPr>
        <w:tc>
          <w:tcPr>
            <w:tcW w:w="982" w:type="pct"/>
            <w:shd w:val="clear" w:color="auto" w:fill="auto"/>
            <w:vAlign w:val="center"/>
          </w:tcPr>
          <w:p w14:paraId="2BCBED13" w14:textId="77777777" w:rsidR="00C146CF" w:rsidRDefault="00000000">
            <w:pPr>
              <w:pStyle w:val="TAL"/>
            </w:pPr>
            <w:r>
              <w:rPr>
                <w:rFonts w:hint="eastAsia"/>
              </w:rPr>
              <w:t>Location</w:t>
            </w:r>
          </w:p>
        </w:tc>
        <w:tc>
          <w:tcPr>
            <w:tcW w:w="790" w:type="pct"/>
            <w:vAlign w:val="center"/>
          </w:tcPr>
          <w:p w14:paraId="4952BD81" w14:textId="77777777" w:rsidR="00C146CF" w:rsidRDefault="00000000">
            <w:pPr>
              <w:pStyle w:val="TAL"/>
            </w:pPr>
            <w:r>
              <w:t>string</w:t>
            </w:r>
          </w:p>
        </w:tc>
        <w:tc>
          <w:tcPr>
            <w:tcW w:w="335" w:type="pct"/>
            <w:vAlign w:val="center"/>
          </w:tcPr>
          <w:p w14:paraId="063CE245" w14:textId="77777777" w:rsidR="00C146CF" w:rsidRDefault="00000000">
            <w:pPr>
              <w:pStyle w:val="TAC"/>
            </w:pPr>
            <w:r>
              <w:t>M</w:t>
            </w:r>
          </w:p>
        </w:tc>
        <w:tc>
          <w:tcPr>
            <w:tcW w:w="690" w:type="pct"/>
            <w:vAlign w:val="center"/>
          </w:tcPr>
          <w:p w14:paraId="68C133D3" w14:textId="77777777" w:rsidR="00C146CF" w:rsidRDefault="00000000" w:rsidP="00F14042">
            <w:pPr>
              <w:pStyle w:val="TAC"/>
            </w:pPr>
            <w:bookmarkStart w:id="202" w:name="_MCCTEMPBM_CRPT86760003___4"/>
            <w:r>
              <w:rPr>
                <w:rFonts w:eastAsia="SimSun" w:hint="eastAsia"/>
                <w:lang w:val="en-US" w:eastAsia="zh-CN"/>
              </w:rPr>
              <w:t>1</w:t>
            </w:r>
            <w:bookmarkEnd w:id="202"/>
          </w:p>
        </w:tc>
        <w:tc>
          <w:tcPr>
            <w:tcW w:w="2202" w:type="pct"/>
            <w:shd w:val="clear" w:color="auto" w:fill="auto"/>
            <w:vAlign w:val="center"/>
          </w:tcPr>
          <w:p w14:paraId="56EE1FC9" w14:textId="77777777" w:rsidR="00C146CF" w:rsidRDefault="00000000">
            <w:pPr>
              <w:pStyle w:val="TAL"/>
            </w:pPr>
            <w:r>
              <w:rPr>
                <w:rFonts w:hint="eastAsia"/>
              </w:rPr>
              <w:t>An alternative URI of the resource located in an alternative MMTel Enabler Server.</w:t>
            </w:r>
          </w:p>
        </w:tc>
      </w:tr>
    </w:tbl>
    <w:p w14:paraId="09E073AF" w14:textId="77777777" w:rsidR="00C146CF" w:rsidRDefault="00C146CF"/>
    <w:p w14:paraId="02C2B075" w14:textId="77777777" w:rsidR="00C146CF" w:rsidRDefault="00000000">
      <w:pPr>
        <w:pStyle w:val="TH"/>
        <w:rPr>
          <w:lang w:eastAsia="en-GB"/>
        </w:rPr>
      </w:pPr>
      <w:r>
        <w:rPr>
          <w:lang w:eastAsia="en-GB"/>
        </w:rPr>
        <w:t xml:space="preserve">Table 6.1.3.2.3.1-5: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146CF" w14:paraId="6DA05B7B" w14:textId="77777777">
        <w:trPr>
          <w:jc w:val="center"/>
        </w:trPr>
        <w:tc>
          <w:tcPr>
            <w:tcW w:w="981" w:type="pct"/>
            <w:shd w:val="clear" w:color="auto" w:fill="C0C0C0"/>
          </w:tcPr>
          <w:p w14:paraId="01F82E9B" w14:textId="77777777" w:rsidR="00C146CF" w:rsidRDefault="00000000">
            <w:pPr>
              <w:pStyle w:val="TAH"/>
            </w:pPr>
            <w:r>
              <w:t>Name</w:t>
            </w:r>
          </w:p>
        </w:tc>
        <w:tc>
          <w:tcPr>
            <w:tcW w:w="871" w:type="pct"/>
            <w:shd w:val="clear" w:color="auto" w:fill="C0C0C0"/>
          </w:tcPr>
          <w:p w14:paraId="2920A955" w14:textId="77777777" w:rsidR="00C146CF" w:rsidRDefault="00000000">
            <w:pPr>
              <w:pStyle w:val="TAH"/>
            </w:pPr>
            <w:r>
              <w:t>Data type</w:t>
            </w:r>
          </w:p>
        </w:tc>
        <w:tc>
          <w:tcPr>
            <w:tcW w:w="256" w:type="pct"/>
            <w:shd w:val="clear" w:color="auto" w:fill="C0C0C0"/>
          </w:tcPr>
          <w:p w14:paraId="650CF51E" w14:textId="77777777" w:rsidR="00C146CF" w:rsidRDefault="00000000">
            <w:pPr>
              <w:pStyle w:val="TAH"/>
            </w:pPr>
            <w:r>
              <w:t>P</w:t>
            </w:r>
          </w:p>
        </w:tc>
        <w:tc>
          <w:tcPr>
            <w:tcW w:w="776" w:type="pct"/>
            <w:shd w:val="clear" w:color="auto" w:fill="C0C0C0"/>
          </w:tcPr>
          <w:p w14:paraId="3D2470E4" w14:textId="77777777" w:rsidR="00C146CF" w:rsidRDefault="00000000">
            <w:pPr>
              <w:pStyle w:val="TAH"/>
            </w:pPr>
            <w:r>
              <w:t>Cardinality</w:t>
            </w:r>
          </w:p>
        </w:tc>
        <w:tc>
          <w:tcPr>
            <w:tcW w:w="2117" w:type="pct"/>
            <w:shd w:val="clear" w:color="auto" w:fill="C0C0C0"/>
            <w:vAlign w:val="center"/>
          </w:tcPr>
          <w:p w14:paraId="3A0BB15F" w14:textId="77777777" w:rsidR="00C146CF" w:rsidRDefault="00000000">
            <w:pPr>
              <w:pStyle w:val="TAH"/>
            </w:pPr>
            <w:r>
              <w:t>Description</w:t>
            </w:r>
          </w:p>
        </w:tc>
      </w:tr>
      <w:tr w:rsidR="00C146CF" w14:paraId="1215E330" w14:textId="77777777">
        <w:trPr>
          <w:jc w:val="center"/>
        </w:trPr>
        <w:tc>
          <w:tcPr>
            <w:tcW w:w="981" w:type="pct"/>
            <w:shd w:val="clear" w:color="auto" w:fill="auto"/>
            <w:vAlign w:val="center"/>
          </w:tcPr>
          <w:p w14:paraId="3BE272F2" w14:textId="77777777" w:rsidR="00C146CF" w:rsidRDefault="00000000">
            <w:pPr>
              <w:pStyle w:val="TAL"/>
            </w:pPr>
            <w:r>
              <w:rPr>
                <w:rFonts w:hint="eastAsia"/>
              </w:rPr>
              <w:t>Location</w:t>
            </w:r>
          </w:p>
        </w:tc>
        <w:tc>
          <w:tcPr>
            <w:tcW w:w="871" w:type="pct"/>
            <w:vAlign w:val="center"/>
          </w:tcPr>
          <w:p w14:paraId="79609217" w14:textId="77777777" w:rsidR="00C146CF" w:rsidRDefault="00000000">
            <w:pPr>
              <w:pStyle w:val="TAL"/>
            </w:pPr>
            <w:r>
              <w:rPr>
                <w:rFonts w:hint="eastAsia"/>
              </w:rPr>
              <w:t>string</w:t>
            </w:r>
          </w:p>
        </w:tc>
        <w:tc>
          <w:tcPr>
            <w:tcW w:w="256" w:type="pct"/>
            <w:vAlign w:val="center"/>
          </w:tcPr>
          <w:p w14:paraId="08D176F1" w14:textId="77777777" w:rsidR="00C146CF" w:rsidRDefault="00000000">
            <w:pPr>
              <w:pStyle w:val="TAC"/>
            </w:pPr>
            <w:r>
              <w:rPr>
                <w:rFonts w:hint="eastAsia"/>
              </w:rPr>
              <w:t>M</w:t>
            </w:r>
          </w:p>
        </w:tc>
        <w:tc>
          <w:tcPr>
            <w:tcW w:w="776" w:type="pct"/>
            <w:vAlign w:val="center"/>
          </w:tcPr>
          <w:p w14:paraId="66CCB552" w14:textId="77777777" w:rsidR="00C146CF" w:rsidRDefault="00000000" w:rsidP="00F14042">
            <w:pPr>
              <w:pStyle w:val="TAC"/>
            </w:pPr>
            <w:bookmarkStart w:id="203" w:name="_MCCTEMPBM_CRPT86760004___4"/>
            <w:r>
              <w:rPr>
                <w:rFonts w:eastAsia="SimSun" w:hint="eastAsia"/>
                <w:lang w:val="en-US" w:eastAsia="zh-CN"/>
              </w:rPr>
              <w:t>1</w:t>
            </w:r>
            <w:bookmarkEnd w:id="203"/>
          </w:p>
        </w:tc>
        <w:tc>
          <w:tcPr>
            <w:tcW w:w="2117" w:type="pct"/>
            <w:shd w:val="clear" w:color="auto" w:fill="auto"/>
            <w:vAlign w:val="center"/>
          </w:tcPr>
          <w:p w14:paraId="5654E65A" w14:textId="77777777" w:rsidR="00C146CF" w:rsidRDefault="00000000">
            <w:pPr>
              <w:pStyle w:val="TAL"/>
            </w:pPr>
            <w:r>
              <w:rPr>
                <w:rFonts w:hint="eastAsia"/>
              </w:rPr>
              <w:t>An alternative URI of the resource located in an alternative MMTel Enabler Server.</w:t>
            </w:r>
          </w:p>
        </w:tc>
      </w:tr>
    </w:tbl>
    <w:p w14:paraId="6CB96FC4" w14:textId="77777777" w:rsidR="00C146CF" w:rsidRDefault="00C146CF"/>
    <w:p w14:paraId="2101AF69" w14:textId="77777777" w:rsidR="00C146CF" w:rsidRDefault="00000000">
      <w:pPr>
        <w:pStyle w:val="Heading5"/>
        <w:rPr>
          <w:lang w:eastAsia="en-GB"/>
        </w:rPr>
      </w:pPr>
      <w:bookmarkStart w:id="204" w:name="_Toc19840"/>
      <w:bookmarkStart w:id="205" w:name="_Toc23889"/>
      <w:bookmarkStart w:id="206" w:name="_Toc510696615"/>
      <w:bookmarkStart w:id="207" w:name="_Toc28618"/>
      <w:bookmarkStart w:id="208" w:name="_Toc35971406"/>
      <w:bookmarkStart w:id="209" w:name="_Toc130662198"/>
      <w:r>
        <w:rPr>
          <w:lang w:eastAsia="en-GB"/>
        </w:rPr>
        <w:t>6.1.3.2.4</w:t>
      </w:r>
      <w:r>
        <w:rPr>
          <w:lang w:eastAsia="en-GB"/>
        </w:rPr>
        <w:tab/>
        <w:t>Resource Custom Operations</w:t>
      </w:r>
      <w:bookmarkEnd w:id="204"/>
      <w:bookmarkEnd w:id="205"/>
      <w:bookmarkEnd w:id="206"/>
      <w:bookmarkEnd w:id="207"/>
      <w:bookmarkEnd w:id="208"/>
      <w:bookmarkEnd w:id="209"/>
    </w:p>
    <w:p w14:paraId="58B316B3" w14:textId="77777777" w:rsidR="00C146CF" w:rsidRDefault="00000000" w:rsidP="00F14042">
      <w:pPr>
        <w:pStyle w:val="H6"/>
        <w:rPr>
          <w:lang w:val="en-US"/>
        </w:rPr>
      </w:pPr>
      <w:bookmarkStart w:id="210" w:name="_Toc31365"/>
      <w:bookmarkStart w:id="211" w:name="_Toc510696616"/>
      <w:bookmarkStart w:id="212" w:name="_Toc35971407"/>
      <w:r>
        <w:rPr>
          <w:rFonts w:hint="eastAsia"/>
          <w:lang w:val="en-US" w:eastAsia="zh-CN"/>
        </w:rPr>
        <w:t>6.1.3.2.4.1</w:t>
      </w:r>
      <w:r>
        <w:rPr>
          <w:rFonts w:hint="eastAsia"/>
          <w:lang w:val="en-US" w:eastAsia="zh-CN"/>
        </w:rPr>
        <w:tab/>
        <w:t>Overview</w:t>
      </w:r>
      <w:bookmarkEnd w:id="210"/>
      <w:bookmarkEnd w:id="211"/>
      <w:bookmarkEnd w:id="212"/>
    </w:p>
    <w:p w14:paraId="697ABCC6" w14:textId="77777777" w:rsidR="00C146CF" w:rsidRDefault="00000000">
      <w:pPr>
        <w:pStyle w:val="TH"/>
        <w:rPr>
          <w:lang w:eastAsia="en-GB"/>
        </w:rPr>
      </w:pPr>
      <w:bookmarkStart w:id="213" w:name="_Toc510696617"/>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C146CF" w14:paraId="31C6830A" w14:textId="77777777">
        <w:trPr>
          <w:jc w:val="center"/>
        </w:trPr>
        <w:tc>
          <w:tcPr>
            <w:tcW w:w="1214" w:type="pct"/>
            <w:shd w:val="clear" w:color="auto" w:fill="C0C0C0"/>
          </w:tcPr>
          <w:p w14:paraId="24A8D96A" w14:textId="77777777" w:rsidR="00C146CF" w:rsidRDefault="00000000">
            <w:pPr>
              <w:pStyle w:val="TAH"/>
            </w:pPr>
            <w:r>
              <w:t>Operation name</w:t>
            </w:r>
          </w:p>
        </w:tc>
        <w:tc>
          <w:tcPr>
            <w:tcW w:w="1214" w:type="pct"/>
            <w:shd w:val="clear" w:color="auto" w:fill="C0C0C0"/>
            <w:vAlign w:val="center"/>
          </w:tcPr>
          <w:p w14:paraId="7CA9770B" w14:textId="77777777" w:rsidR="00C146CF" w:rsidRDefault="00000000">
            <w:pPr>
              <w:pStyle w:val="TAH"/>
            </w:pPr>
            <w:r>
              <w:t>Custom operaration URI</w:t>
            </w:r>
          </w:p>
        </w:tc>
        <w:tc>
          <w:tcPr>
            <w:tcW w:w="796" w:type="pct"/>
            <w:shd w:val="clear" w:color="auto" w:fill="C0C0C0"/>
            <w:vAlign w:val="center"/>
          </w:tcPr>
          <w:p w14:paraId="0C48E267" w14:textId="77777777" w:rsidR="00C146CF" w:rsidRDefault="00000000">
            <w:pPr>
              <w:pStyle w:val="TAH"/>
            </w:pPr>
            <w:r>
              <w:t>Mapped HTTP method</w:t>
            </w:r>
          </w:p>
        </w:tc>
        <w:tc>
          <w:tcPr>
            <w:tcW w:w="1776" w:type="pct"/>
            <w:shd w:val="clear" w:color="auto" w:fill="C0C0C0"/>
            <w:vAlign w:val="center"/>
          </w:tcPr>
          <w:p w14:paraId="63223134" w14:textId="77777777" w:rsidR="00C146CF" w:rsidRDefault="00000000">
            <w:pPr>
              <w:pStyle w:val="TAH"/>
            </w:pPr>
            <w:r>
              <w:t>Description</w:t>
            </w:r>
          </w:p>
        </w:tc>
      </w:tr>
      <w:tr w:rsidR="00C146CF" w14:paraId="49FBD262" w14:textId="77777777">
        <w:trPr>
          <w:jc w:val="center"/>
        </w:trPr>
        <w:tc>
          <w:tcPr>
            <w:tcW w:w="1214" w:type="pct"/>
            <w:vAlign w:val="center"/>
          </w:tcPr>
          <w:p w14:paraId="279DE6BC" w14:textId="77777777" w:rsidR="00C146CF" w:rsidRDefault="00000000">
            <w:pPr>
              <w:pStyle w:val="TAL"/>
            </w:pPr>
            <w:r>
              <w:rPr>
                <w:rFonts w:hint="eastAsia"/>
              </w:rPr>
              <w:t>Configure</w:t>
            </w:r>
          </w:p>
        </w:tc>
        <w:tc>
          <w:tcPr>
            <w:tcW w:w="1214" w:type="pct"/>
            <w:vAlign w:val="center"/>
          </w:tcPr>
          <w:p w14:paraId="6FA97470" w14:textId="77777777" w:rsidR="00C146CF" w:rsidRDefault="00000000">
            <w:pPr>
              <w:pStyle w:val="TAL"/>
            </w:pPr>
            <w:r>
              <w:rPr>
                <w:rFonts w:hint="eastAsia"/>
              </w:rPr>
              <w:t>/dcapps/configure</w:t>
            </w:r>
          </w:p>
        </w:tc>
        <w:tc>
          <w:tcPr>
            <w:tcW w:w="796" w:type="pct"/>
            <w:vAlign w:val="center"/>
          </w:tcPr>
          <w:p w14:paraId="52E4EB17" w14:textId="77777777" w:rsidR="00C146CF" w:rsidRDefault="00000000">
            <w:pPr>
              <w:pStyle w:val="TAC"/>
            </w:pPr>
            <w:r>
              <w:rPr>
                <w:rFonts w:hint="eastAsia"/>
              </w:rPr>
              <w:t>POST</w:t>
            </w:r>
          </w:p>
        </w:tc>
        <w:tc>
          <w:tcPr>
            <w:tcW w:w="1776" w:type="pct"/>
            <w:vAlign w:val="center"/>
          </w:tcPr>
          <w:p w14:paraId="331BBBAE" w14:textId="77777777" w:rsidR="00C146CF" w:rsidRDefault="00000000">
            <w:pPr>
              <w:pStyle w:val="TAL"/>
            </w:pPr>
            <w:r>
              <w:rPr>
                <w:rFonts w:hint="eastAsia"/>
              </w:rPr>
              <w:t>Enables to configure DC application and DC application profile.</w:t>
            </w:r>
          </w:p>
        </w:tc>
      </w:tr>
      <w:tr w:rsidR="00C146CF" w14:paraId="336E821C" w14:textId="77777777">
        <w:trPr>
          <w:jc w:val="center"/>
        </w:trPr>
        <w:tc>
          <w:tcPr>
            <w:tcW w:w="1214" w:type="pct"/>
            <w:vAlign w:val="center"/>
          </w:tcPr>
          <w:p w14:paraId="5CC2E113" w14:textId="77777777" w:rsidR="00C146CF" w:rsidRDefault="00000000">
            <w:pPr>
              <w:pStyle w:val="TAL"/>
            </w:pPr>
            <w:r>
              <w:rPr>
                <w:rFonts w:hint="eastAsia"/>
              </w:rPr>
              <w:t>Update</w:t>
            </w:r>
          </w:p>
        </w:tc>
        <w:tc>
          <w:tcPr>
            <w:tcW w:w="1214" w:type="pct"/>
            <w:vAlign w:val="center"/>
          </w:tcPr>
          <w:p w14:paraId="3B419030" w14:textId="77777777" w:rsidR="00C146CF" w:rsidRDefault="00000000">
            <w:pPr>
              <w:pStyle w:val="TAL"/>
            </w:pPr>
            <w:r>
              <w:rPr>
                <w:rFonts w:hint="eastAsia"/>
              </w:rPr>
              <w:t>/dcapps/update</w:t>
            </w:r>
          </w:p>
        </w:tc>
        <w:tc>
          <w:tcPr>
            <w:tcW w:w="796" w:type="pct"/>
            <w:vAlign w:val="center"/>
          </w:tcPr>
          <w:p w14:paraId="5D4545B2" w14:textId="77777777" w:rsidR="00C146CF" w:rsidRDefault="00000000">
            <w:pPr>
              <w:pStyle w:val="TAC"/>
            </w:pPr>
            <w:r>
              <w:rPr>
                <w:rFonts w:hint="eastAsia"/>
              </w:rPr>
              <w:t>POST</w:t>
            </w:r>
          </w:p>
        </w:tc>
        <w:tc>
          <w:tcPr>
            <w:tcW w:w="1776" w:type="pct"/>
            <w:vAlign w:val="center"/>
          </w:tcPr>
          <w:p w14:paraId="458FA9B6" w14:textId="77777777" w:rsidR="00C146CF" w:rsidRDefault="00000000">
            <w:pPr>
              <w:pStyle w:val="TAL"/>
            </w:pPr>
            <w:r>
              <w:rPr>
                <w:rFonts w:hint="eastAsia"/>
              </w:rPr>
              <w:t>Enables to update existing DC application and DC application profile.</w:t>
            </w:r>
          </w:p>
        </w:tc>
      </w:tr>
      <w:tr w:rsidR="00C146CF" w14:paraId="78AEC91D" w14:textId="77777777">
        <w:trPr>
          <w:jc w:val="center"/>
        </w:trPr>
        <w:tc>
          <w:tcPr>
            <w:tcW w:w="1214" w:type="pct"/>
            <w:vAlign w:val="center"/>
          </w:tcPr>
          <w:p w14:paraId="31824197" w14:textId="77777777" w:rsidR="00C146CF" w:rsidRDefault="00000000">
            <w:pPr>
              <w:pStyle w:val="TAL"/>
            </w:pPr>
            <w:r>
              <w:rPr>
                <w:rFonts w:hint="eastAsia"/>
              </w:rPr>
              <w:t>Delete</w:t>
            </w:r>
          </w:p>
        </w:tc>
        <w:tc>
          <w:tcPr>
            <w:tcW w:w="1214" w:type="pct"/>
            <w:vAlign w:val="center"/>
          </w:tcPr>
          <w:p w14:paraId="6D1B1A64" w14:textId="77777777" w:rsidR="00C146CF" w:rsidRDefault="00000000">
            <w:pPr>
              <w:pStyle w:val="TAL"/>
            </w:pPr>
            <w:r>
              <w:rPr>
                <w:rFonts w:hint="eastAsia"/>
              </w:rPr>
              <w:t>/dcapps/delete</w:t>
            </w:r>
          </w:p>
        </w:tc>
        <w:tc>
          <w:tcPr>
            <w:tcW w:w="796" w:type="pct"/>
            <w:vAlign w:val="center"/>
          </w:tcPr>
          <w:p w14:paraId="43D054AE" w14:textId="77777777" w:rsidR="00C146CF" w:rsidRDefault="00000000">
            <w:pPr>
              <w:pStyle w:val="TAC"/>
            </w:pPr>
            <w:r>
              <w:rPr>
                <w:rFonts w:hint="eastAsia"/>
              </w:rPr>
              <w:t>POST</w:t>
            </w:r>
          </w:p>
        </w:tc>
        <w:tc>
          <w:tcPr>
            <w:tcW w:w="1776" w:type="pct"/>
            <w:vAlign w:val="center"/>
          </w:tcPr>
          <w:p w14:paraId="2A4D75D9" w14:textId="77777777" w:rsidR="00C146CF" w:rsidRDefault="00000000">
            <w:pPr>
              <w:pStyle w:val="TAL"/>
            </w:pPr>
            <w:r>
              <w:rPr>
                <w:rFonts w:hint="eastAsia"/>
              </w:rPr>
              <w:t>Enables to delete existing DC application and DC application profile.</w:t>
            </w:r>
          </w:p>
        </w:tc>
      </w:tr>
    </w:tbl>
    <w:p w14:paraId="64666215" w14:textId="77777777" w:rsidR="00C146CF" w:rsidRDefault="00C146CF"/>
    <w:p w14:paraId="46CDA5E8" w14:textId="77777777" w:rsidR="00C146CF" w:rsidRDefault="00000000" w:rsidP="00F14042">
      <w:pPr>
        <w:pStyle w:val="H6"/>
        <w:rPr>
          <w:lang w:val="en-US"/>
        </w:rPr>
      </w:pPr>
      <w:bookmarkStart w:id="214" w:name="_Toc35971408"/>
      <w:bookmarkStart w:id="215" w:name="_Toc17104"/>
      <w:r>
        <w:rPr>
          <w:rFonts w:hint="eastAsia"/>
          <w:lang w:val="en-US" w:eastAsia="zh-CN"/>
        </w:rPr>
        <w:t>6.1.3.2.4.2</w:t>
      </w:r>
      <w:r>
        <w:rPr>
          <w:rFonts w:hint="eastAsia"/>
          <w:lang w:val="en-US" w:eastAsia="zh-CN"/>
        </w:rPr>
        <w:tab/>
        <w:t>Operation: Configure</w:t>
      </w:r>
      <w:bookmarkEnd w:id="213"/>
      <w:bookmarkEnd w:id="214"/>
      <w:bookmarkEnd w:id="215"/>
    </w:p>
    <w:p w14:paraId="5A628CCC" w14:textId="77777777" w:rsidR="00C146CF" w:rsidRDefault="00000000">
      <w:pPr>
        <w:rPr>
          <w:lang w:eastAsia="en-GB"/>
        </w:rPr>
      </w:pPr>
      <w:r>
        <w:rPr>
          <w:lang w:eastAsia="en-GB"/>
        </w:rPr>
        <w:t>This custom operation enables to configure DC application and DC application profile.</w:t>
      </w:r>
    </w:p>
    <w:p w14:paraId="11C04DF2" w14:textId="77777777" w:rsidR="00C146CF" w:rsidRDefault="00000000">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7AFC9B" w14:textId="77777777" w:rsidR="00C146CF" w:rsidRDefault="00000000">
      <w:pPr>
        <w:pStyle w:val="TH"/>
        <w:rPr>
          <w:lang w:eastAsia="en-GB"/>
        </w:rPr>
      </w:pPr>
      <w:r>
        <w:rPr>
          <w:lang w:eastAsia="en-GB"/>
        </w:rPr>
        <w:lastRenderedPageBreak/>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DCA8B56" w14:textId="77777777">
        <w:trPr>
          <w:jc w:val="center"/>
        </w:trPr>
        <w:tc>
          <w:tcPr>
            <w:tcW w:w="1627" w:type="dxa"/>
            <w:shd w:val="clear" w:color="auto" w:fill="C0C0C0"/>
          </w:tcPr>
          <w:p w14:paraId="1E3988EC" w14:textId="77777777" w:rsidR="00C146CF" w:rsidRDefault="00000000">
            <w:pPr>
              <w:pStyle w:val="TAH"/>
            </w:pPr>
            <w:r>
              <w:t>Data type</w:t>
            </w:r>
          </w:p>
        </w:tc>
        <w:tc>
          <w:tcPr>
            <w:tcW w:w="425" w:type="dxa"/>
            <w:shd w:val="clear" w:color="auto" w:fill="C0C0C0"/>
          </w:tcPr>
          <w:p w14:paraId="20468B92" w14:textId="77777777" w:rsidR="00C146CF" w:rsidRDefault="00000000">
            <w:pPr>
              <w:pStyle w:val="TAH"/>
            </w:pPr>
            <w:r>
              <w:t>P</w:t>
            </w:r>
          </w:p>
        </w:tc>
        <w:tc>
          <w:tcPr>
            <w:tcW w:w="1276" w:type="dxa"/>
            <w:shd w:val="clear" w:color="auto" w:fill="C0C0C0"/>
          </w:tcPr>
          <w:p w14:paraId="4D651E9B" w14:textId="77777777" w:rsidR="00C146CF" w:rsidRDefault="00000000">
            <w:pPr>
              <w:pStyle w:val="TAH"/>
            </w:pPr>
            <w:r>
              <w:t>Cardinality</w:t>
            </w:r>
          </w:p>
        </w:tc>
        <w:tc>
          <w:tcPr>
            <w:tcW w:w="6447" w:type="dxa"/>
            <w:shd w:val="clear" w:color="auto" w:fill="C0C0C0"/>
            <w:vAlign w:val="center"/>
          </w:tcPr>
          <w:p w14:paraId="3B53ED7C" w14:textId="77777777" w:rsidR="00C146CF" w:rsidRDefault="00000000">
            <w:pPr>
              <w:pStyle w:val="TAH"/>
            </w:pPr>
            <w:r>
              <w:t>Description</w:t>
            </w:r>
          </w:p>
        </w:tc>
      </w:tr>
      <w:tr w:rsidR="00C146CF" w14:paraId="1D96E5BF" w14:textId="77777777">
        <w:trPr>
          <w:jc w:val="center"/>
        </w:trPr>
        <w:tc>
          <w:tcPr>
            <w:tcW w:w="1627" w:type="dxa"/>
            <w:shd w:val="clear" w:color="auto" w:fill="auto"/>
            <w:vAlign w:val="center"/>
          </w:tcPr>
          <w:p w14:paraId="7E501B2F" w14:textId="77777777" w:rsidR="00C146CF" w:rsidRDefault="00000000">
            <w:pPr>
              <w:pStyle w:val="TAL"/>
            </w:pPr>
            <w:r>
              <w:rPr>
                <w:rFonts w:hint="eastAsia"/>
              </w:rPr>
              <w:t>DcAppConfigReq</w:t>
            </w:r>
          </w:p>
        </w:tc>
        <w:tc>
          <w:tcPr>
            <w:tcW w:w="425" w:type="dxa"/>
            <w:vAlign w:val="center"/>
          </w:tcPr>
          <w:p w14:paraId="622FDC13" w14:textId="77777777" w:rsidR="00C146CF" w:rsidRDefault="00000000">
            <w:pPr>
              <w:pStyle w:val="TAC"/>
              <w:rPr>
                <w:rFonts w:eastAsia="SimSun"/>
                <w:lang w:eastAsia="zh-CN"/>
              </w:rPr>
            </w:pPr>
            <w:r>
              <w:rPr>
                <w:rFonts w:eastAsia="SimSun" w:hint="eastAsia"/>
                <w:lang w:val="en-US" w:eastAsia="zh-CN"/>
              </w:rPr>
              <w:t>M</w:t>
            </w:r>
          </w:p>
        </w:tc>
        <w:tc>
          <w:tcPr>
            <w:tcW w:w="1276" w:type="dxa"/>
            <w:vAlign w:val="center"/>
          </w:tcPr>
          <w:p w14:paraId="611AA46F" w14:textId="77777777" w:rsidR="00C146CF" w:rsidRDefault="00000000" w:rsidP="00F14042">
            <w:pPr>
              <w:pStyle w:val="TAC"/>
              <w:rPr>
                <w:rFonts w:eastAsia="SimSun"/>
                <w:lang w:eastAsia="zh-CN"/>
              </w:rPr>
            </w:pPr>
            <w:bookmarkStart w:id="216" w:name="_MCCTEMPBM_CRPT86760005___4"/>
            <w:r>
              <w:rPr>
                <w:rFonts w:eastAsia="SimSun" w:hint="eastAsia"/>
                <w:lang w:val="en-US" w:eastAsia="zh-CN"/>
              </w:rPr>
              <w:t>1</w:t>
            </w:r>
            <w:bookmarkEnd w:id="216"/>
          </w:p>
        </w:tc>
        <w:tc>
          <w:tcPr>
            <w:tcW w:w="6447" w:type="dxa"/>
            <w:shd w:val="clear" w:color="auto" w:fill="auto"/>
            <w:vAlign w:val="center"/>
          </w:tcPr>
          <w:p w14:paraId="562326DE" w14:textId="77777777" w:rsidR="00C146CF" w:rsidRDefault="00000000">
            <w:pPr>
              <w:pStyle w:val="TAL"/>
            </w:pPr>
            <w:r>
              <w:rPr>
                <w:rFonts w:hint="eastAsia"/>
              </w:rPr>
              <w:t>Represents the DC application and DC application profile configuration information.</w:t>
            </w:r>
          </w:p>
        </w:tc>
      </w:tr>
    </w:tbl>
    <w:p w14:paraId="40F894B9" w14:textId="77777777" w:rsidR="00C146CF" w:rsidRDefault="00C146CF"/>
    <w:p w14:paraId="1B6E49DC" w14:textId="77777777" w:rsidR="00C146CF" w:rsidRDefault="0000000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04B3FA4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44FCA"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45F48A"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DC32B3A"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5E026C" w14:textId="77777777" w:rsidR="00C146CF" w:rsidRDefault="00000000">
            <w:pPr>
              <w:pStyle w:val="TAH"/>
            </w:pPr>
            <w:r>
              <w:t>Response</w:t>
            </w:r>
          </w:p>
          <w:p w14:paraId="288FC579"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977D70" w14:textId="77777777" w:rsidR="00C146CF" w:rsidRDefault="00000000">
            <w:pPr>
              <w:pStyle w:val="TAH"/>
            </w:pPr>
            <w:r>
              <w:t>Description</w:t>
            </w:r>
          </w:p>
        </w:tc>
      </w:tr>
      <w:tr w:rsidR="00C146CF" w14:paraId="2CF4D60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795E977" w14:textId="77777777" w:rsidR="00C146CF" w:rsidRDefault="00000000">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1D2A2205" w14:textId="77777777" w:rsidR="00C146CF" w:rsidRDefault="00000000">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7467DE99" w14:textId="77777777" w:rsidR="00C146CF" w:rsidRDefault="00000000" w:rsidP="00F14042">
            <w:pPr>
              <w:pStyle w:val="TAC"/>
            </w:pPr>
            <w:bookmarkStart w:id="217" w:name="_MCCTEMPBM_CRPT86760006___4"/>
            <w:r>
              <w:rPr>
                <w:rFonts w:hint="eastAsia"/>
              </w:rPr>
              <w:t>1</w:t>
            </w:r>
            <w:bookmarkEnd w:id="217"/>
          </w:p>
        </w:tc>
        <w:tc>
          <w:tcPr>
            <w:tcW w:w="583" w:type="pct"/>
            <w:tcBorders>
              <w:top w:val="single" w:sz="6" w:space="0" w:color="auto"/>
              <w:left w:val="single" w:sz="6" w:space="0" w:color="auto"/>
              <w:bottom w:val="single" w:sz="6" w:space="0" w:color="auto"/>
              <w:right w:val="single" w:sz="6" w:space="0" w:color="auto"/>
            </w:tcBorders>
            <w:vAlign w:val="center"/>
          </w:tcPr>
          <w:p w14:paraId="4FD38A0B" w14:textId="77777777" w:rsidR="00C146CF" w:rsidRDefault="00000000">
            <w:pPr>
              <w:pStyle w:val="TAL"/>
            </w:pPr>
            <w:r>
              <w:rPr>
                <w:rFonts w:hint="eastAsia"/>
              </w:rPr>
              <w:t>201</w:t>
            </w:r>
          </w:p>
          <w:p w14:paraId="0163A895" w14:textId="77777777" w:rsidR="00C146CF" w:rsidRDefault="00000000">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74714C6" w14:textId="77777777" w:rsidR="00C146CF" w:rsidRDefault="00000000">
            <w:pPr>
              <w:pStyle w:val="TAL"/>
            </w:pPr>
            <w:r>
              <w:rPr>
                <w:rFonts w:hint="eastAsia"/>
              </w:rPr>
              <w:t>Indicates the successfully configured list of APPID.</w:t>
            </w:r>
          </w:p>
        </w:tc>
      </w:tr>
      <w:tr w:rsidR="00C146CF" w14:paraId="46AC8B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7C4D27E"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CC0BD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2EEBEFA"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C213312"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0B10080" w14:textId="77777777" w:rsidR="00C146CF" w:rsidRDefault="00000000">
            <w:pPr>
              <w:pStyle w:val="TAL"/>
            </w:pPr>
            <w:r>
              <w:rPr>
                <w:rFonts w:hint="eastAsia"/>
              </w:rPr>
              <w:t>Temporary redirection.</w:t>
            </w:r>
          </w:p>
          <w:p w14:paraId="616CF980" w14:textId="77777777" w:rsidR="00C146CF" w:rsidRDefault="00C146CF">
            <w:pPr>
              <w:pStyle w:val="TAL"/>
            </w:pPr>
          </w:p>
          <w:p w14:paraId="2CAC9CE3"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750B6DD4" w14:textId="77777777" w:rsidR="00C146CF" w:rsidRDefault="00C146CF">
            <w:pPr>
              <w:pStyle w:val="TAL"/>
            </w:pPr>
          </w:p>
          <w:p w14:paraId="52815527" w14:textId="77777777" w:rsidR="00C146CF" w:rsidRDefault="00000000">
            <w:pPr>
              <w:pStyle w:val="TAL"/>
            </w:pPr>
            <w:r>
              <w:rPr>
                <w:rFonts w:hint="eastAsia"/>
              </w:rPr>
              <w:t>Redirection handling is described in clause 5.2.10 of 3GPP TS 29.122 [</w:t>
            </w:r>
            <w:r>
              <w:rPr>
                <w:rFonts w:eastAsia="SimSun" w:hint="eastAsia"/>
                <w:lang w:val="en-US" w:eastAsia="zh-CN"/>
              </w:rPr>
              <w:t>3</w:t>
            </w:r>
            <w:r>
              <w:rPr>
                <w:rFonts w:hint="eastAsia"/>
              </w:rPr>
              <w:t>].</w:t>
            </w:r>
          </w:p>
        </w:tc>
      </w:tr>
      <w:tr w:rsidR="00C146CF" w14:paraId="2CE51C1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47C91D0"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2BDF1"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6D972D"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74D5DE8"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E186ED6" w14:textId="77777777" w:rsidR="00C146CF" w:rsidRDefault="00000000">
            <w:pPr>
              <w:pStyle w:val="TAL"/>
            </w:pPr>
            <w:r>
              <w:rPr>
                <w:rFonts w:hint="eastAsia"/>
              </w:rPr>
              <w:t>Permanent redirection.</w:t>
            </w:r>
          </w:p>
          <w:p w14:paraId="1A60F49E" w14:textId="77777777" w:rsidR="00C146CF" w:rsidRDefault="00C146CF">
            <w:pPr>
              <w:pStyle w:val="TAL"/>
            </w:pPr>
          </w:p>
          <w:p w14:paraId="149501F4"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378BC17" w14:textId="77777777" w:rsidR="00C146CF" w:rsidRDefault="00C146CF">
            <w:pPr>
              <w:pStyle w:val="TAL"/>
            </w:pPr>
          </w:p>
          <w:p w14:paraId="39D49F03" w14:textId="77777777" w:rsidR="00C146CF" w:rsidRDefault="00000000">
            <w:pPr>
              <w:pStyle w:val="TAL"/>
            </w:pPr>
            <w:r>
              <w:rPr>
                <w:rFonts w:hint="eastAsia"/>
              </w:rPr>
              <w:t>Redirection handling is described in clause 5.2.10 of 3GPP TS 29.122 [</w:t>
            </w:r>
            <w:r>
              <w:rPr>
                <w:rFonts w:eastAsia="SimSun" w:hint="eastAsia"/>
                <w:lang w:val="en-US" w:eastAsia="zh-CN"/>
              </w:rPr>
              <w:t>3</w:t>
            </w:r>
            <w:r>
              <w:rPr>
                <w:rFonts w:hint="eastAsia"/>
              </w:rPr>
              <w:t>].</w:t>
            </w:r>
          </w:p>
        </w:tc>
      </w:tr>
      <w:tr w:rsidR="00C146CF" w14:paraId="0391C70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729A2E" w14:textId="77777777" w:rsidR="00C146CF" w:rsidRDefault="00000000">
            <w:pPr>
              <w:pStyle w:val="TAN"/>
            </w:pPr>
            <w:r>
              <w:t>NOTE:</w:t>
            </w:r>
            <w:r>
              <w:tab/>
              <w:t xml:space="preserve">The mandatory HTTP error status codse for the </w:t>
            </w:r>
            <w:r>
              <w:rPr>
                <w:rFonts w:hint="eastAsia"/>
              </w:rPr>
              <w:t>POST</w:t>
            </w:r>
            <w:r>
              <w:t xml:space="preserve"> method listed in table 5.2.6-1 of 3GPP TS 29.122 [2] shall also apply.</w:t>
            </w:r>
          </w:p>
        </w:tc>
      </w:tr>
    </w:tbl>
    <w:p w14:paraId="0A8D3C2D" w14:textId="77777777" w:rsidR="00C146CF" w:rsidRDefault="00C146CF"/>
    <w:p w14:paraId="674A3BA6"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7BBA49D" w14:textId="77777777">
        <w:trPr>
          <w:jc w:val="center"/>
        </w:trPr>
        <w:tc>
          <w:tcPr>
            <w:tcW w:w="825" w:type="pct"/>
            <w:shd w:val="clear" w:color="auto" w:fill="C0C0C0"/>
          </w:tcPr>
          <w:p w14:paraId="25DF3D14" w14:textId="77777777" w:rsidR="00C146CF" w:rsidRDefault="00000000">
            <w:pPr>
              <w:pStyle w:val="TAH"/>
            </w:pPr>
            <w:r>
              <w:t>Name</w:t>
            </w:r>
          </w:p>
        </w:tc>
        <w:tc>
          <w:tcPr>
            <w:tcW w:w="732" w:type="pct"/>
            <w:shd w:val="clear" w:color="auto" w:fill="C0C0C0"/>
          </w:tcPr>
          <w:p w14:paraId="0036DFB7" w14:textId="77777777" w:rsidR="00C146CF" w:rsidRDefault="00000000">
            <w:pPr>
              <w:pStyle w:val="TAH"/>
            </w:pPr>
            <w:r>
              <w:t>Data type</w:t>
            </w:r>
          </w:p>
        </w:tc>
        <w:tc>
          <w:tcPr>
            <w:tcW w:w="217" w:type="pct"/>
            <w:shd w:val="clear" w:color="auto" w:fill="C0C0C0"/>
          </w:tcPr>
          <w:p w14:paraId="543132D7" w14:textId="77777777" w:rsidR="00C146CF" w:rsidRDefault="00000000">
            <w:pPr>
              <w:pStyle w:val="TAH"/>
            </w:pPr>
            <w:r>
              <w:t>P</w:t>
            </w:r>
          </w:p>
        </w:tc>
        <w:tc>
          <w:tcPr>
            <w:tcW w:w="581" w:type="pct"/>
            <w:shd w:val="clear" w:color="auto" w:fill="C0C0C0"/>
          </w:tcPr>
          <w:p w14:paraId="7E784742" w14:textId="77777777" w:rsidR="00C146CF" w:rsidRDefault="00000000">
            <w:pPr>
              <w:pStyle w:val="TAH"/>
            </w:pPr>
            <w:r>
              <w:t>Cardinality</w:t>
            </w:r>
          </w:p>
        </w:tc>
        <w:tc>
          <w:tcPr>
            <w:tcW w:w="2645" w:type="pct"/>
            <w:shd w:val="clear" w:color="auto" w:fill="C0C0C0"/>
            <w:vAlign w:val="center"/>
          </w:tcPr>
          <w:p w14:paraId="67529F71" w14:textId="77777777" w:rsidR="00C146CF" w:rsidRDefault="00000000">
            <w:pPr>
              <w:pStyle w:val="TAH"/>
            </w:pPr>
            <w:r>
              <w:t>Description</w:t>
            </w:r>
          </w:p>
        </w:tc>
      </w:tr>
      <w:tr w:rsidR="00C146CF" w14:paraId="3500A47C" w14:textId="77777777">
        <w:trPr>
          <w:jc w:val="center"/>
        </w:trPr>
        <w:tc>
          <w:tcPr>
            <w:tcW w:w="825" w:type="pct"/>
            <w:shd w:val="clear" w:color="auto" w:fill="auto"/>
          </w:tcPr>
          <w:p w14:paraId="24A710D3" w14:textId="77777777" w:rsidR="00C146CF" w:rsidRDefault="00000000">
            <w:pPr>
              <w:pStyle w:val="TAL"/>
            </w:pPr>
            <w:r>
              <w:t>Location</w:t>
            </w:r>
          </w:p>
        </w:tc>
        <w:tc>
          <w:tcPr>
            <w:tcW w:w="732" w:type="pct"/>
          </w:tcPr>
          <w:p w14:paraId="383D36CF" w14:textId="77777777" w:rsidR="00C146CF" w:rsidRDefault="00000000">
            <w:pPr>
              <w:pStyle w:val="TAL"/>
            </w:pPr>
            <w:r>
              <w:t>string</w:t>
            </w:r>
          </w:p>
        </w:tc>
        <w:tc>
          <w:tcPr>
            <w:tcW w:w="217" w:type="pct"/>
          </w:tcPr>
          <w:p w14:paraId="1F6C79F8" w14:textId="77777777" w:rsidR="00C146CF" w:rsidRDefault="00000000">
            <w:pPr>
              <w:pStyle w:val="TAC"/>
            </w:pPr>
            <w:r>
              <w:t>M</w:t>
            </w:r>
          </w:p>
        </w:tc>
        <w:tc>
          <w:tcPr>
            <w:tcW w:w="581" w:type="pct"/>
          </w:tcPr>
          <w:p w14:paraId="1F8FDF9C" w14:textId="77777777" w:rsidR="00C146CF" w:rsidRDefault="00000000" w:rsidP="00F14042">
            <w:pPr>
              <w:pStyle w:val="TAC"/>
            </w:pPr>
            <w:r>
              <w:t>1</w:t>
            </w:r>
          </w:p>
        </w:tc>
        <w:tc>
          <w:tcPr>
            <w:tcW w:w="2645" w:type="pct"/>
            <w:shd w:val="clear" w:color="auto" w:fill="auto"/>
            <w:vAlign w:val="center"/>
          </w:tcPr>
          <w:p w14:paraId="6D822635" w14:textId="77777777" w:rsidR="00C146CF" w:rsidRDefault="00000000">
            <w:pPr>
              <w:pStyle w:val="TAL"/>
            </w:pPr>
            <w:r>
              <w:t>An alternative URI of the resource located in an alternative MMTel Enabler Server.</w:t>
            </w:r>
          </w:p>
        </w:tc>
      </w:tr>
    </w:tbl>
    <w:p w14:paraId="74B2EBCE" w14:textId="77777777" w:rsidR="00C146CF" w:rsidRDefault="00C146CF"/>
    <w:p w14:paraId="0F0D37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38F3F086" w14:textId="77777777">
        <w:trPr>
          <w:jc w:val="center"/>
        </w:trPr>
        <w:tc>
          <w:tcPr>
            <w:tcW w:w="825" w:type="pct"/>
            <w:shd w:val="clear" w:color="auto" w:fill="C0C0C0"/>
          </w:tcPr>
          <w:p w14:paraId="092901EF" w14:textId="77777777" w:rsidR="00C146CF" w:rsidRDefault="00000000">
            <w:pPr>
              <w:pStyle w:val="TAH"/>
            </w:pPr>
            <w:r>
              <w:t>Name</w:t>
            </w:r>
          </w:p>
        </w:tc>
        <w:tc>
          <w:tcPr>
            <w:tcW w:w="732" w:type="pct"/>
            <w:shd w:val="clear" w:color="auto" w:fill="C0C0C0"/>
          </w:tcPr>
          <w:p w14:paraId="053BE354" w14:textId="77777777" w:rsidR="00C146CF" w:rsidRDefault="00000000">
            <w:pPr>
              <w:pStyle w:val="TAH"/>
            </w:pPr>
            <w:r>
              <w:t>Data type</w:t>
            </w:r>
          </w:p>
        </w:tc>
        <w:tc>
          <w:tcPr>
            <w:tcW w:w="217" w:type="pct"/>
            <w:shd w:val="clear" w:color="auto" w:fill="C0C0C0"/>
          </w:tcPr>
          <w:p w14:paraId="658CB527" w14:textId="77777777" w:rsidR="00C146CF" w:rsidRDefault="00000000">
            <w:pPr>
              <w:pStyle w:val="TAH"/>
            </w:pPr>
            <w:r>
              <w:t>P</w:t>
            </w:r>
          </w:p>
        </w:tc>
        <w:tc>
          <w:tcPr>
            <w:tcW w:w="581" w:type="pct"/>
            <w:shd w:val="clear" w:color="auto" w:fill="C0C0C0"/>
          </w:tcPr>
          <w:p w14:paraId="620E7661" w14:textId="77777777" w:rsidR="00C146CF" w:rsidRDefault="00000000">
            <w:pPr>
              <w:pStyle w:val="TAH"/>
            </w:pPr>
            <w:r>
              <w:t>Cardinality</w:t>
            </w:r>
          </w:p>
        </w:tc>
        <w:tc>
          <w:tcPr>
            <w:tcW w:w="2645" w:type="pct"/>
            <w:shd w:val="clear" w:color="auto" w:fill="C0C0C0"/>
            <w:vAlign w:val="center"/>
          </w:tcPr>
          <w:p w14:paraId="5FE03F94" w14:textId="77777777" w:rsidR="00C146CF" w:rsidRDefault="00000000">
            <w:pPr>
              <w:pStyle w:val="TAH"/>
            </w:pPr>
            <w:r>
              <w:t>Description</w:t>
            </w:r>
          </w:p>
        </w:tc>
      </w:tr>
      <w:tr w:rsidR="00C146CF" w14:paraId="34467702" w14:textId="77777777">
        <w:trPr>
          <w:jc w:val="center"/>
        </w:trPr>
        <w:tc>
          <w:tcPr>
            <w:tcW w:w="825" w:type="pct"/>
            <w:shd w:val="clear" w:color="auto" w:fill="auto"/>
          </w:tcPr>
          <w:p w14:paraId="015F23C5" w14:textId="77777777" w:rsidR="00C146CF" w:rsidRDefault="00000000">
            <w:pPr>
              <w:pStyle w:val="TAL"/>
            </w:pPr>
            <w:r>
              <w:t>Location</w:t>
            </w:r>
          </w:p>
        </w:tc>
        <w:tc>
          <w:tcPr>
            <w:tcW w:w="732" w:type="pct"/>
          </w:tcPr>
          <w:p w14:paraId="39EBDCF0" w14:textId="77777777" w:rsidR="00C146CF" w:rsidRDefault="00000000">
            <w:pPr>
              <w:pStyle w:val="TAL"/>
            </w:pPr>
            <w:r>
              <w:t>string</w:t>
            </w:r>
          </w:p>
        </w:tc>
        <w:tc>
          <w:tcPr>
            <w:tcW w:w="217" w:type="pct"/>
          </w:tcPr>
          <w:p w14:paraId="2887A8A6" w14:textId="77777777" w:rsidR="00C146CF" w:rsidRDefault="00000000">
            <w:pPr>
              <w:pStyle w:val="TAC"/>
            </w:pPr>
            <w:r>
              <w:t>M</w:t>
            </w:r>
          </w:p>
        </w:tc>
        <w:tc>
          <w:tcPr>
            <w:tcW w:w="581" w:type="pct"/>
          </w:tcPr>
          <w:p w14:paraId="775DB5DA" w14:textId="77777777" w:rsidR="00C146CF" w:rsidRDefault="00000000" w:rsidP="00F14042">
            <w:pPr>
              <w:pStyle w:val="TAC"/>
            </w:pPr>
            <w:r>
              <w:t>1</w:t>
            </w:r>
          </w:p>
        </w:tc>
        <w:tc>
          <w:tcPr>
            <w:tcW w:w="2645" w:type="pct"/>
            <w:shd w:val="clear" w:color="auto" w:fill="auto"/>
            <w:vAlign w:val="center"/>
          </w:tcPr>
          <w:p w14:paraId="61166C52" w14:textId="77777777" w:rsidR="00C146CF" w:rsidRDefault="00000000">
            <w:pPr>
              <w:pStyle w:val="TAL"/>
            </w:pPr>
            <w:r>
              <w:t>An alternative URI of the resource located in an alternative MMTel Enabler Server.</w:t>
            </w:r>
          </w:p>
        </w:tc>
      </w:tr>
    </w:tbl>
    <w:p w14:paraId="0E504CD0" w14:textId="77777777" w:rsidR="00C146CF" w:rsidRDefault="00C146CF"/>
    <w:p w14:paraId="399F8D2C" w14:textId="77777777" w:rsidR="00C146CF" w:rsidRDefault="00000000" w:rsidP="00F14042">
      <w:pPr>
        <w:pStyle w:val="H6"/>
        <w:rPr>
          <w:lang w:val="en-US"/>
        </w:rPr>
      </w:pPr>
      <w:bookmarkStart w:id="218" w:name="_Toc510696620"/>
      <w:bookmarkStart w:id="219" w:name="_Toc18797"/>
      <w:bookmarkStart w:id="220" w:name="_Toc35971411"/>
      <w:r>
        <w:rPr>
          <w:rFonts w:hint="eastAsia"/>
          <w:lang w:val="en-US" w:eastAsia="zh-CN"/>
        </w:rPr>
        <w:t>6.1.3.2.4.3</w:t>
      </w:r>
      <w:r>
        <w:rPr>
          <w:rFonts w:hint="eastAsia"/>
          <w:lang w:val="en-US" w:eastAsia="zh-CN"/>
        </w:rPr>
        <w:tab/>
        <w:t>Operation: Update</w:t>
      </w:r>
      <w:bookmarkEnd w:id="218"/>
      <w:bookmarkEnd w:id="219"/>
      <w:bookmarkEnd w:id="220"/>
    </w:p>
    <w:p w14:paraId="38F7A102" w14:textId="77777777" w:rsidR="00C146CF" w:rsidRDefault="00000000">
      <w:pPr>
        <w:rPr>
          <w:lang w:eastAsia="en-GB"/>
        </w:rPr>
      </w:pPr>
      <w:r>
        <w:rPr>
          <w:lang w:eastAsia="en-GB"/>
        </w:rPr>
        <w:t>This custom operation enables to update existing DC application and DC application profile.</w:t>
      </w:r>
    </w:p>
    <w:p w14:paraId="0EE8A345" w14:textId="77777777" w:rsidR="00C146CF" w:rsidRDefault="00000000">
      <w:pPr>
        <w:rPr>
          <w:lang w:eastAsia="en-GB"/>
        </w:rPr>
      </w:pPr>
      <w:r>
        <w:rPr>
          <w:lang w:eastAsia="en-GB"/>
        </w:rPr>
        <w:t xml:space="preserve">This operation shall support the request data structures specified in table </w:t>
      </w:r>
      <w:r>
        <w:rPr>
          <w:rFonts w:eastAsia="SimSun" w:hint="eastAsia"/>
          <w:lang w:val="en-US" w:eastAsia="zh-CN"/>
        </w:rPr>
        <w:t>6</w:t>
      </w:r>
      <w:r>
        <w:rPr>
          <w:lang w:eastAsia="en-GB"/>
        </w:rPr>
        <w:t>.</w:t>
      </w:r>
      <w:r>
        <w:rPr>
          <w:rFonts w:eastAsia="SimSun" w:hint="eastAsia"/>
          <w:lang w:val="en-US" w:eastAsia="zh-CN"/>
        </w:rPr>
        <w:t>1</w:t>
      </w:r>
      <w:r>
        <w:rPr>
          <w:lang w:eastAsia="en-GB"/>
        </w:rPr>
        <w:t xml:space="preserve">.3.2.4.3-1 and the response data structure and response codes specified in table </w:t>
      </w:r>
      <w:r>
        <w:rPr>
          <w:rFonts w:eastAsia="SimSun" w:hint="eastAsia"/>
          <w:lang w:val="en-US" w:eastAsia="zh-CN"/>
        </w:rPr>
        <w:t>6</w:t>
      </w:r>
      <w:r>
        <w:rPr>
          <w:lang w:eastAsia="en-GB"/>
        </w:rPr>
        <w:t>.</w:t>
      </w:r>
      <w:r>
        <w:rPr>
          <w:rFonts w:eastAsia="SimSun" w:hint="eastAsia"/>
          <w:lang w:val="en-US" w:eastAsia="zh-CN"/>
        </w:rPr>
        <w:t>1</w:t>
      </w:r>
      <w:r>
        <w:rPr>
          <w:lang w:eastAsia="en-GB"/>
        </w:rPr>
        <w:t>.3.2.4.3-2.</w:t>
      </w:r>
    </w:p>
    <w:p w14:paraId="0DCC43DE"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3F75B0A9"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45F28"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FD3749E"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E2DD19A"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ECED2B1" w14:textId="77777777" w:rsidR="00C146CF" w:rsidRDefault="00000000">
            <w:pPr>
              <w:pStyle w:val="TAH"/>
            </w:pPr>
            <w:r>
              <w:t>Description</w:t>
            </w:r>
          </w:p>
        </w:tc>
      </w:tr>
      <w:tr w:rsidR="00C146CF" w14:paraId="6975A531"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070D80" w14:textId="77777777" w:rsidR="00C146CF" w:rsidRDefault="00000000">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269DB3A1"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B00EFF3"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E01E331" w14:textId="77777777" w:rsidR="00C146CF" w:rsidRDefault="00000000">
            <w:pPr>
              <w:pStyle w:val="TAL"/>
            </w:pPr>
            <w:r>
              <w:t>Represents the DC application and DC application profile information that shall be updated.</w:t>
            </w:r>
          </w:p>
        </w:tc>
      </w:tr>
    </w:tbl>
    <w:p w14:paraId="614F3332" w14:textId="77777777" w:rsidR="00C146CF" w:rsidRDefault="00C146CF"/>
    <w:p w14:paraId="366C02AB"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55404EE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F3D79"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6459E"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397F23"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CF3928" w14:textId="77777777" w:rsidR="00C146CF" w:rsidRDefault="00000000">
            <w:pPr>
              <w:pStyle w:val="TAH"/>
            </w:pPr>
            <w:r>
              <w:t>Response</w:t>
            </w:r>
          </w:p>
          <w:p w14:paraId="68D08C65"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A6E8DE" w14:textId="77777777" w:rsidR="00C146CF" w:rsidRDefault="00000000">
            <w:pPr>
              <w:pStyle w:val="TAH"/>
            </w:pPr>
            <w:r>
              <w:t>Description</w:t>
            </w:r>
          </w:p>
        </w:tc>
      </w:tr>
      <w:tr w:rsidR="00C146CF" w14:paraId="3ACB29C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1F23D2" w14:textId="77777777" w:rsidR="00C146CF" w:rsidRDefault="00000000">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08AE0277"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6A1342C"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5B4484"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04F32" w14:textId="77777777" w:rsidR="00C146CF" w:rsidRDefault="00000000">
            <w:pPr>
              <w:pStyle w:val="TAL"/>
            </w:pPr>
            <w:r>
              <w:t>Indicates the successfully updated list of APPID.</w:t>
            </w:r>
          </w:p>
        </w:tc>
      </w:tr>
      <w:tr w:rsidR="00C146CF" w14:paraId="6CBEA35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0F61E2"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2AEEB9"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614FDF6"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6E5F762B"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454B7A" w14:textId="77777777" w:rsidR="00C146CF" w:rsidRDefault="00000000">
            <w:pPr>
              <w:pStyle w:val="TAL"/>
            </w:pPr>
            <w:r>
              <w:t>Temporary redirection.</w:t>
            </w:r>
          </w:p>
          <w:p w14:paraId="006D6AE7" w14:textId="77777777" w:rsidR="00C146CF" w:rsidRDefault="00C146CF">
            <w:pPr>
              <w:pStyle w:val="TAL"/>
            </w:pPr>
          </w:p>
          <w:p w14:paraId="00AAE2C2" w14:textId="77777777" w:rsidR="00C146CF" w:rsidRDefault="00000000">
            <w:pPr>
              <w:pStyle w:val="TAL"/>
            </w:pPr>
            <w:r>
              <w:t>The response shall include a Location header field containing an alternative URI of the resource located in an alternative MMTel Enabler Server.</w:t>
            </w:r>
          </w:p>
          <w:p w14:paraId="36C9E0DA" w14:textId="77777777" w:rsidR="00C146CF" w:rsidRDefault="00C146CF">
            <w:pPr>
              <w:pStyle w:val="TAL"/>
            </w:pPr>
          </w:p>
          <w:p w14:paraId="79C3EF42" w14:textId="77777777" w:rsidR="00C146CF" w:rsidRDefault="00000000">
            <w:pPr>
              <w:pStyle w:val="TAL"/>
            </w:pPr>
            <w:r>
              <w:t>Redirection handling is described in clause 5.2.10 of 3GPP TS 29.122 [</w:t>
            </w:r>
            <w:r>
              <w:rPr>
                <w:rFonts w:eastAsia="SimSun" w:hint="eastAsia"/>
                <w:lang w:val="en-US" w:eastAsia="zh-CN"/>
              </w:rPr>
              <w:t>3</w:t>
            </w:r>
            <w:r>
              <w:t>].</w:t>
            </w:r>
          </w:p>
        </w:tc>
      </w:tr>
      <w:tr w:rsidR="00C146CF" w14:paraId="6623F32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C73C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4378C7"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A7D6D6C"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8DB76EB"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6DCF10" w14:textId="77777777" w:rsidR="00C146CF" w:rsidRDefault="00000000">
            <w:pPr>
              <w:pStyle w:val="TAL"/>
            </w:pPr>
            <w:r>
              <w:t>Permanent redirection.</w:t>
            </w:r>
          </w:p>
          <w:p w14:paraId="1DAD93C6" w14:textId="77777777" w:rsidR="00C146CF" w:rsidRDefault="00C146CF">
            <w:pPr>
              <w:pStyle w:val="TAL"/>
            </w:pPr>
          </w:p>
          <w:p w14:paraId="270AC92E" w14:textId="77777777" w:rsidR="00C146CF" w:rsidRDefault="00000000">
            <w:pPr>
              <w:pStyle w:val="TAL"/>
            </w:pPr>
            <w:r>
              <w:t>The response shall include a Location header field containing an alternative URI of the resource located in an alternative MMTel Enabler Server.</w:t>
            </w:r>
          </w:p>
          <w:p w14:paraId="63D4B0AB" w14:textId="77777777" w:rsidR="00C146CF" w:rsidRDefault="00C146CF">
            <w:pPr>
              <w:pStyle w:val="TAL"/>
            </w:pPr>
          </w:p>
          <w:p w14:paraId="718A6A7B" w14:textId="77777777" w:rsidR="00C146CF" w:rsidRDefault="00000000">
            <w:pPr>
              <w:pStyle w:val="TAL"/>
            </w:pPr>
            <w:r>
              <w:t>Redirection handling is described in clause 5.2.10 of 3GPP TS 29.122 [</w:t>
            </w:r>
            <w:r>
              <w:rPr>
                <w:rFonts w:eastAsia="SimSun" w:hint="eastAsia"/>
                <w:lang w:val="en-US" w:eastAsia="zh-CN"/>
              </w:rPr>
              <w:t>3</w:t>
            </w:r>
            <w:r>
              <w:t>].</w:t>
            </w:r>
          </w:p>
        </w:tc>
      </w:tr>
      <w:tr w:rsidR="00C146CF" w14:paraId="25848EB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334256" w14:textId="77777777" w:rsidR="00C146CF" w:rsidRDefault="00000000">
            <w:pPr>
              <w:pStyle w:val="TAN"/>
              <w:rPr>
                <w:kern w:val="2"/>
                <w:szCs w:val="22"/>
              </w:rPr>
            </w:pPr>
            <w:r>
              <w:t>NOTE:</w:t>
            </w:r>
            <w:r>
              <w:tab/>
              <w:t>The mandatory HTTP error status codes for the POST method listed in table 5.2.6-1 of 3GPP TS 29.122 [</w:t>
            </w:r>
            <w:r>
              <w:rPr>
                <w:rFonts w:eastAsia="SimSun" w:hint="eastAsia"/>
                <w:lang w:val="en-US" w:eastAsia="zh-CN"/>
              </w:rPr>
              <w:t>3</w:t>
            </w:r>
            <w:r>
              <w:t>] shall also apply.</w:t>
            </w:r>
          </w:p>
        </w:tc>
      </w:tr>
    </w:tbl>
    <w:p w14:paraId="69631801" w14:textId="77777777" w:rsidR="00C146CF" w:rsidRDefault="00C146CF"/>
    <w:p w14:paraId="199CDA4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6B0CB9A" w14:textId="77777777">
        <w:trPr>
          <w:jc w:val="center"/>
        </w:trPr>
        <w:tc>
          <w:tcPr>
            <w:tcW w:w="825" w:type="pct"/>
            <w:shd w:val="clear" w:color="auto" w:fill="C0C0C0"/>
          </w:tcPr>
          <w:p w14:paraId="316F59B8" w14:textId="77777777" w:rsidR="00C146CF" w:rsidRDefault="00000000">
            <w:pPr>
              <w:pStyle w:val="TAH"/>
            </w:pPr>
            <w:r>
              <w:t>Name</w:t>
            </w:r>
          </w:p>
        </w:tc>
        <w:tc>
          <w:tcPr>
            <w:tcW w:w="732" w:type="pct"/>
            <w:shd w:val="clear" w:color="auto" w:fill="C0C0C0"/>
          </w:tcPr>
          <w:p w14:paraId="17D1C5F5" w14:textId="77777777" w:rsidR="00C146CF" w:rsidRDefault="00000000">
            <w:pPr>
              <w:pStyle w:val="TAH"/>
            </w:pPr>
            <w:r>
              <w:t>Data type</w:t>
            </w:r>
          </w:p>
        </w:tc>
        <w:tc>
          <w:tcPr>
            <w:tcW w:w="217" w:type="pct"/>
            <w:shd w:val="clear" w:color="auto" w:fill="C0C0C0"/>
          </w:tcPr>
          <w:p w14:paraId="65A400DF" w14:textId="77777777" w:rsidR="00C146CF" w:rsidRDefault="00000000">
            <w:pPr>
              <w:pStyle w:val="TAH"/>
            </w:pPr>
            <w:r>
              <w:t>P</w:t>
            </w:r>
          </w:p>
        </w:tc>
        <w:tc>
          <w:tcPr>
            <w:tcW w:w="581" w:type="pct"/>
            <w:shd w:val="clear" w:color="auto" w:fill="C0C0C0"/>
          </w:tcPr>
          <w:p w14:paraId="5FC2660B" w14:textId="77777777" w:rsidR="00C146CF" w:rsidRDefault="00000000">
            <w:pPr>
              <w:pStyle w:val="TAH"/>
            </w:pPr>
            <w:r>
              <w:t>Cardinality</w:t>
            </w:r>
          </w:p>
        </w:tc>
        <w:tc>
          <w:tcPr>
            <w:tcW w:w="2645" w:type="pct"/>
            <w:shd w:val="clear" w:color="auto" w:fill="C0C0C0"/>
            <w:vAlign w:val="center"/>
          </w:tcPr>
          <w:p w14:paraId="3FD19793" w14:textId="77777777" w:rsidR="00C146CF" w:rsidRDefault="00000000">
            <w:pPr>
              <w:pStyle w:val="TAH"/>
            </w:pPr>
            <w:r>
              <w:t>Description</w:t>
            </w:r>
          </w:p>
        </w:tc>
      </w:tr>
      <w:tr w:rsidR="00C146CF" w14:paraId="0FDBA9F8" w14:textId="77777777">
        <w:trPr>
          <w:jc w:val="center"/>
        </w:trPr>
        <w:tc>
          <w:tcPr>
            <w:tcW w:w="825" w:type="pct"/>
            <w:shd w:val="clear" w:color="auto" w:fill="auto"/>
          </w:tcPr>
          <w:p w14:paraId="277FADAF" w14:textId="77777777" w:rsidR="00C146CF" w:rsidRDefault="00000000">
            <w:pPr>
              <w:pStyle w:val="TAL"/>
            </w:pPr>
            <w:r>
              <w:t>Location</w:t>
            </w:r>
          </w:p>
        </w:tc>
        <w:tc>
          <w:tcPr>
            <w:tcW w:w="732" w:type="pct"/>
          </w:tcPr>
          <w:p w14:paraId="6836EB23" w14:textId="77777777" w:rsidR="00C146CF" w:rsidRDefault="00000000">
            <w:pPr>
              <w:pStyle w:val="TAL"/>
            </w:pPr>
            <w:r>
              <w:t>string</w:t>
            </w:r>
          </w:p>
        </w:tc>
        <w:tc>
          <w:tcPr>
            <w:tcW w:w="217" w:type="pct"/>
          </w:tcPr>
          <w:p w14:paraId="1DE79261" w14:textId="77777777" w:rsidR="00C146CF" w:rsidRDefault="00000000">
            <w:pPr>
              <w:pStyle w:val="TAC"/>
            </w:pPr>
            <w:r>
              <w:t>M</w:t>
            </w:r>
          </w:p>
        </w:tc>
        <w:tc>
          <w:tcPr>
            <w:tcW w:w="581" w:type="pct"/>
          </w:tcPr>
          <w:p w14:paraId="57E765F5" w14:textId="77777777" w:rsidR="00C146CF" w:rsidRDefault="00000000" w:rsidP="00F14042">
            <w:pPr>
              <w:pStyle w:val="TAC"/>
            </w:pPr>
            <w:r>
              <w:t>1</w:t>
            </w:r>
          </w:p>
        </w:tc>
        <w:tc>
          <w:tcPr>
            <w:tcW w:w="2645" w:type="pct"/>
            <w:shd w:val="clear" w:color="auto" w:fill="auto"/>
            <w:vAlign w:val="center"/>
          </w:tcPr>
          <w:p w14:paraId="633F5639" w14:textId="77777777" w:rsidR="00C146CF" w:rsidRDefault="00000000">
            <w:pPr>
              <w:pStyle w:val="TAL"/>
            </w:pPr>
            <w:r>
              <w:t>An alternative URI of the resource located in an alternative MMTel Enabler Server.</w:t>
            </w:r>
          </w:p>
        </w:tc>
      </w:tr>
    </w:tbl>
    <w:p w14:paraId="791439BA" w14:textId="77777777" w:rsidR="00C146CF" w:rsidRDefault="00C146CF"/>
    <w:p w14:paraId="17F77B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1AEAFC75" w14:textId="77777777">
        <w:trPr>
          <w:jc w:val="center"/>
        </w:trPr>
        <w:tc>
          <w:tcPr>
            <w:tcW w:w="825" w:type="pct"/>
            <w:shd w:val="clear" w:color="auto" w:fill="C0C0C0"/>
          </w:tcPr>
          <w:p w14:paraId="0C5BCC69" w14:textId="77777777" w:rsidR="00C146CF" w:rsidRDefault="00000000">
            <w:pPr>
              <w:pStyle w:val="TAH"/>
            </w:pPr>
            <w:r>
              <w:t>Name</w:t>
            </w:r>
          </w:p>
        </w:tc>
        <w:tc>
          <w:tcPr>
            <w:tcW w:w="732" w:type="pct"/>
            <w:shd w:val="clear" w:color="auto" w:fill="C0C0C0"/>
          </w:tcPr>
          <w:p w14:paraId="38BDA087" w14:textId="77777777" w:rsidR="00C146CF" w:rsidRDefault="00000000">
            <w:pPr>
              <w:pStyle w:val="TAH"/>
            </w:pPr>
            <w:r>
              <w:t>Data type</w:t>
            </w:r>
          </w:p>
        </w:tc>
        <w:tc>
          <w:tcPr>
            <w:tcW w:w="217" w:type="pct"/>
            <w:shd w:val="clear" w:color="auto" w:fill="C0C0C0"/>
          </w:tcPr>
          <w:p w14:paraId="5DC4205A" w14:textId="77777777" w:rsidR="00C146CF" w:rsidRDefault="00000000">
            <w:pPr>
              <w:pStyle w:val="TAH"/>
            </w:pPr>
            <w:r>
              <w:t>P</w:t>
            </w:r>
          </w:p>
        </w:tc>
        <w:tc>
          <w:tcPr>
            <w:tcW w:w="581" w:type="pct"/>
            <w:shd w:val="clear" w:color="auto" w:fill="C0C0C0"/>
          </w:tcPr>
          <w:p w14:paraId="4819F735" w14:textId="77777777" w:rsidR="00C146CF" w:rsidRDefault="00000000">
            <w:pPr>
              <w:pStyle w:val="TAH"/>
            </w:pPr>
            <w:r>
              <w:t>Cardinality</w:t>
            </w:r>
          </w:p>
        </w:tc>
        <w:tc>
          <w:tcPr>
            <w:tcW w:w="2645" w:type="pct"/>
            <w:shd w:val="clear" w:color="auto" w:fill="C0C0C0"/>
            <w:vAlign w:val="center"/>
          </w:tcPr>
          <w:p w14:paraId="272D9647" w14:textId="77777777" w:rsidR="00C146CF" w:rsidRDefault="00000000">
            <w:pPr>
              <w:pStyle w:val="TAH"/>
            </w:pPr>
            <w:r>
              <w:t>Description</w:t>
            </w:r>
          </w:p>
        </w:tc>
      </w:tr>
      <w:tr w:rsidR="00C146CF" w14:paraId="56477CC4" w14:textId="77777777">
        <w:trPr>
          <w:jc w:val="center"/>
        </w:trPr>
        <w:tc>
          <w:tcPr>
            <w:tcW w:w="825" w:type="pct"/>
            <w:shd w:val="clear" w:color="auto" w:fill="auto"/>
          </w:tcPr>
          <w:p w14:paraId="43E3E61A" w14:textId="77777777" w:rsidR="00C146CF" w:rsidRDefault="00000000">
            <w:pPr>
              <w:pStyle w:val="TAL"/>
            </w:pPr>
            <w:r>
              <w:t>Location</w:t>
            </w:r>
          </w:p>
        </w:tc>
        <w:tc>
          <w:tcPr>
            <w:tcW w:w="732" w:type="pct"/>
          </w:tcPr>
          <w:p w14:paraId="18FF45DF" w14:textId="77777777" w:rsidR="00C146CF" w:rsidRDefault="00000000">
            <w:pPr>
              <w:pStyle w:val="TAL"/>
            </w:pPr>
            <w:r>
              <w:t>string</w:t>
            </w:r>
          </w:p>
        </w:tc>
        <w:tc>
          <w:tcPr>
            <w:tcW w:w="217" w:type="pct"/>
          </w:tcPr>
          <w:p w14:paraId="142827FF" w14:textId="77777777" w:rsidR="00C146CF" w:rsidRDefault="00000000">
            <w:pPr>
              <w:pStyle w:val="TAC"/>
            </w:pPr>
            <w:r>
              <w:t>M</w:t>
            </w:r>
          </w:p>
        </w:tc>
        <w:tc>
          <w:tcPr>
            <w:tcW w:w="581" w:type="pct"/>
          </w:tcPr>
          <w:p w14:paraId="63932D03" w14:textId="77777777" w:rsidR="00C146CF" w:rsidRDefault="00000000" w:rsidP="00F14042">
            <w:pPr>
              <w:pStyle w:val="TAC"/>
            </w:pPr>
            <w:r>
              <w:t>1</w:t>
            </w:r>
          </w:p>
        </w:tc>
        <w:tc>
          <w:tcPr>
            <w:tcW w:w="2645" w:type="pct"/>
            <w:shd w:val="clear" w:color="auto" w:fill="auto"/>
            <w:vAlign w:val="center"/>
          </w:tcPr>
          <w:p w14:paraId="2032C1F4"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F8A3DDA" w14:textId="77777777" w:rsidR="00C146CF" w:rsidRDefault="00C146CF"/>
    <w:p w14:paraId="45739515" w14:textId="77777777" w:rsidR="00C146CF" w:rsidRDefault="00000000" w:rsidP="00F14042">
      <w:pPr>
        <w:pStyle w:val="H6"/>
      </w:pPr>
      <w:bookmarkStart w:id="221" w:name="_Toc6538"/>
      <w:bookmarkStart w:id="222"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221"/>
      <w:bookmarkEnd w:id="222"/>
    </w:p>
    <w:p w14:paraId="7E2B2C01" w14:textId="77777777" w:rsidR="00C146CF" w:rsidRDefault="00000000">
      <w:pPr>
        <w:rPr>
          <w:lang w:eastAsia="en-GB"/>
        </w:rPr>
      </w:pPr>
      <w:r>
        <w:rPr>
          <w:lang w:eastAsia="en-GB"/>
        </w:rPr>
        <w:t>This custom operation enables to delete existing DC application.</w:t>
      </w:r>
    </w:p>
    <w:p w14:paraId="59441959" w14:textId="77777777" w:rsidR="00C146CF" w:rsidRDefault="00000000">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248D5642"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1DECE57C"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32DD2B"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35BA77F"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E3563B0"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13E4BC1" w14:textId="77777777" w:rsidR="00C146CF" w:rsidRDefault="00000000">
            <w:pPr>
              <w:pStyle w:val="TAH"/>
            </w:pPr>
            <w:r>
              <w:t>Description</w:t>
            </w:r>
          </w:p>
        </w:tc>
      </w:tr>
      <w:tr w:rsidR="00C146CF" w14:paraId="2B7EF631"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42C8CA2" w14:textId="77777777" w:rsidR="00C146CF" w:rsidRDefault="00000000">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5C1BDA5F"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955F34"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4722EED" w14:textId="77777777" w:rsidR="00C146CF" w:rsidRDefault="00000000">
            <w:pPr>
              <w:pStyle w:val="TAL"/>
            </w:pPr>
            <w:r>
              <w:t>Represents the DC application and DC application that shall be deleted.</w:t>
            </w:r>
          </w:p>
        </w:tc>
      </w:tr>
    </w:tbl>
    <w:p w14:paraId="40B78334" w14:textId="77777777" w:rsidR="00C146CF" w:rsidRDefault="00C146CF"/>
    <w:p w14:paraId="5B312DB7"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05C1C85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3BECB"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B2824"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2FE856"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F0FD70" w14:textId="77777777" w:rsidR="00C146CF" w:rsidRDefault="00000000">
            <w:pPr>
              <w:pStyle w:val="TAH"/>
            </w:pPr>
            <w:r>
              <w:t>Response</w:t>
            </w:r>
          </w:p>
          <w:p w14:paraId="2337957E"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6EDA84" w14:textId="77777777" w:rsidR="00C146CF" w:rsidRDefault="00000000">
            <w:pPr>
              <w:pStyle w:val="TAH"/>
            </w:pPr>
            <w:r>
              <w:t>Description</w:t>
            </w:r>
          </w:p>
        </w:tc>
      </w:tr>
      <w:tr w:rsidR="00C146CF" w14:paraId="74EB8F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1834" w14:textId="77777777" w:rsidR="00C146CF" w:rsidRDefault="00000000">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07C06CFE"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2078A"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0882CF9"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321F67" w14:textId="77777777" w:rsidR="00C146CF" w:rsidRDefault="00000000">
            <w:pPr>
              <w:pStyle w:val="TAL"/>
            </w:pPr>
            <w:r>
              <w:t>Indicates the successfully deleted list of APPID.</w:t>
            </w:r>
          </w:p>
        </w:tc>
      </w:tr>
      <w:tr w:rsidR="00C146CF" w14:paraId="6DC1ECF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E0AC9C"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54A8881"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5763A0A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241797DD"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29C7A9" w14:textId="77777777" w:rsidR="00C146CF" w:rsidRDefault="00000000">
            <w:pPr>
              <w:pStyle w:val="TAL"/>
            </w:pPr>
            <w:r>
              <w:t>Temporary redirection.</w:t>
            </w:r>
          </w:p>
          <w:p w14:paraId="35DD7816" w14:textId="77777777" w:rsidR="00C146CF" w:rsidRDefault="00C146CF">
            <w:pPr>
              <w:pStyle w:val="TAL"/>
            </w:pPr>
          </w:p>
          <w:p w14:paraId="0C54A7BB" w14:textId="77777777" w:rsidR="00C146CF" w:rsidRDefault="00000000">
            <w:pPr>
              <w:pStyle w:val="TAL"/>
            </w:pPr>
            <w:r>
              <w:t>The response shall include a Location header field containing an alternative URI of the resource located in an alternative MMTel Enabler Server.</w:t>
            </w:r>
          </w:p>
          <w:p w14:paraId="26B36C34" w14:textId="77777777" w:rsidR="00C146CF" w:rsidRDefault="00C146CF">
            <w:pPr>
              <w:pStyle w:val="TAL"/>
            </w:pPr>
          </w:p>
          <w:p w14:paraId="4C4AD45E" w14:textId="77777777" w:rsidR="00C146CF" w:rsidRDefault="00000000">
            <w:pPr>
              <w:pStyle w:val="TAL"/>
            </w:pPr>
            <w:r>
              <w:t>Redirection handling is described in clause 5.2.10 of 3GPP TS 29.122 [</w:t>
            </w:r>
            <w:r>
              <w:rPr>
                <w:rFonts w:eastAsia="SimSun" w:hint="eastAsia"/>
                <w:lang w:val="en-US" w:eastAsia="zh-CN"/>
              </w:rPr>
              <w:t>3</w:t>
            </w:r>
            <w:r>
              <w:t>].</w:t>
            </w:r>
          </w:p>
        </w:tc>
      </w:tr>
      <w:tr w:rsidR="00C146CF" w14:paraId="5026D6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BCEB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2705CC"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4116347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BE83691"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821105" w14:textId="77777777" w:rsidR="00C146CF" w:rsidRDefault="00000000">
            <w:pPr>
              <w:pStyle w:val="TAL"/>
            </w:pPr>
            <w:r>
              <w:t>Permanent redirection.</w:t>
            </w:r>
          </w:p>
          <w:p w14:paraId="26D3DD6F" w14:textId="77777777" w:rsidR="00C146CF" w:rsidRDefault="00C146CF">
            <w:pPr>
              <w:pStyle w:val="TAL"/>
            </w:pPr>
          </w:p>
          <w:p w14:paraId="28E2C564" w14:textId="77777777" w:rsidR="00C146CF" w:rsidRDefault="00000000">
            <w:pPr>
              <w:pStyle w:val="TAL"/>
            </w:pPr>
            <w:r>
              <w:t>The response shall include a Location header field containing an alternative URI of the resource located in an alternative MMTel Enabler Server.</w:t>
            </w:r>
          </w:p>
          <w:p w14:paraId="1EBB4D8B" w14:textId="77777777" w:rsidR="00C146CF" w:rsidRDefault="00C146CF">
            <w:pPr>
              <w:pStyle w:val="TAL"/>
            </w:pPr>
          </w:p>
          <w:p w14:paraId="129A9A87" w14:textId="77777777" w:rsidR="00C146CF" w:rsidRDefault="00000000">
            <w:pPr>
              <w:pStyle w:val="TAL"/>
            </w:pPr>
            <w:r>
              <w:t>Redirection handling is described in clause 5.2.10 of 3GPP TS 29.122 [</w:t>
            </w:r>
            <w:r>
              <w:rPr>
                <w:rFonts w:eastAsia="SimSun" w:hint="eastAsia"/>
                <w:lang w:val="en-US" w:eastAsia="zh-CN"/>
              </w:rPr>
              <w:t>3</w:t>
            </w:r>
            <w:r>
              <w:t>].</w:t>
            </w:r>
          </w:p>
        </w:tc>
      </w:tr>
      <w:tr w:rsidR="00C146CF" w14:paraId="45D61D9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EDB217" w14:textId="77777777" w:rsidR="00C146CF" w:rsidRDefault="00000000">
            <w:pPr>
              <w:pStyle w:val="TAN"/>
              <w:rPr>
                <w:kern w:val="2"/>
                <w:szCs w:val="22"/>
              </w:rPr>
            </w:pPr>
            <w:r>
              <w:t>NOTE:</w:t>
            </w:r>
            <w:r>
              <w:tab/>
              <w:t>The mandatory HTTP error status codes for the POST method listed in table 5.2.6-1 of 3GPP TS 29.122 [</w:t>
            </w:r>
            <w:r>
              <w:rPr>
                <w:rFonts w:eastAsia="SimSun" w:hint="eastAsia"/>
                <w:lang w:val="en-US" w:eastAsia="zh-CN"/>
              </w:rPr>
              <w:t>3</w:t>
            </w:r>
            <w:r>
              <w:t>] shall also apply.</w:t>
            </w:r>
          </w:p>
        </w:tc>
      </w:tr>
    </w:tbl>
    <w:p w14:paraId="423AA9E3" w14:textId="77777777" w:rsidR="00C146CF" w:rsidRDefault="00C146CF"/>
    <w:p w14:paraId="5F94367D" w14:textId="77777777" w:rsidR="00C146CF" w:rsidRDefault="00000000">
      <w:pPr>
        <w:pStyle w:val="TH"/>
        <w:rPr>
          <w:lang w:eastAsia="en-GB"/>
        </w:rPr>
      </w:pPr>
      <w:r>
        <w:rPr>
          <w:lang w:eastAsia="en-GB"/>
        </w:rPr>
        <w:t>Table </w:t>
      </w:r>
      <w:r>
        <w:rPr>
          <w:rFonts w:eastAsia="SimSun" w:hint="eastAsia"/>
          <w:lang w:val="en-US" w:eastAsia="zh-CN"/>
        </w:rPr>
        <w:t>6</w:t>
      </w:r>
      <w:r>
        <w:rPr>
          <w:lang w:eastAsia="en-GB"/>
        </w:rPr>
        <w:t>.</w:t>
      </w:r>
      <w:r>
        <w:rPr>
          <w:rFonts w:eastAsia="SimSun"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4EEFEA36" w14:textId="77777777">
        <w:trPr>
          <w:jc w:val="center"/>
        </w:trPr>
        <w:tc>
          <w:tcPr>
            <w:tcW w:w="825" w:type="pct"/>
            <w:shd w:val="clear" w:color="auto" w:fill="C0C0C0"/>
          </w:tcPr>
          <w:p w14:paraId="53FB4F1F" w14:textId="77777777" w:rsidR="00C146CF" w:rsidRDefault="00000000">
            <w:pPr>
              <w:pStyle w:val="TAH"/>
            </w:pPr>
            <w:r>
              <w:t>Name</w:t>
            </w:r>
          </w:p>
        </w:tc>
        <w:tc>
          <w:tcPr>
            <w:tcW w:w="732" w:type="pct"/>
            <w:shd w:val="clear" w:color="auto" w:fill="C0C0C0"/>
          </w:tcPr>
          <w:p w14:paraId="6B173FCF" w14:textId="77777777" w:rsidR="00C146CF" w:rsidRDefault="00000000">
            <w:pPr>
              <w:pStyle w:val="TAH"/>
            </w:pPr>
            <w:r>
              <w:t>Data type</w:t>
            </w:r>
          </w:p>
        </w:tc>
        <w:tc>
          <w:tcPr>
            <w:tcW w:w="217" w:type="pct"/>
            <w:shd w:val="clear" w:color="auto" w:fill="C0C0C0"/>
          </w:tcPr>
          <w:p w14:paraId="75F7E973" w14:textId="77777777" w:rsidR="00C146CF" w:rsidRDefault="00000000">
            <w:pPr>
              <w:pStyle w:val="TAH"/>
            </w:pPr>
            <w:r>
              <w:t>P</w:t>
            </w:r>
          </w:p>
        </w:tc>
        <w:tc>
          <w:tcPr>
            <w:tcW w:w="581" w:type="pct"/>
            <w:shd w:val="clear" w:color="auto" w:fill="C0C0C0"/>
          </w:tcPr>
          <w:p w14:paraId="42C3C75B" w14:textId="77777777" w:rsidR="00C146CF" w:rsidRDefault="00000000">
            <w:pPr>
              <w:pStyle w:val="TAH"/>
            </w:pPr>
            <w:r>
              <w:t>Cardinality</w:t>
            </w:r>
          </w:p>
        </w:tc>
        <w:tc>
          <w:tcPr>
            <w:tcW w:w="2645" w:type="pct"/>
            <w:shd w:val="clear" w:color="auto" w:fill="C0C0C0"/>
            <w:vAlign w:val="center"/>
          </w:tcPr>
          <w:p w14:paraId="6BC3BB28" w14:textId="77777777" w:rsidR="00C146CF" w:rsidRDefault="00000000">
            <w:pPr>
              <w:pStyle w:val="TAH"/>
            </w:pPr>
            <w:r>
              <w:t>Description</w:t>
            </w:r>
          </w:p>
        </w:tc>
      </w:tr>
      <w:tr w:rsidR="00C146CF" w14:paraId="0C46B859" w14:textId="77777777">
        <w:trPr>
          <w:jc w:val="center"/>
        </w:trPr>
        <w:tc>
          <w:tcPr>
            <w:tcW w:w="825" w:type="pct"/>
            <w:shd w:val="clear" w:color="auto" w:fill="auto"/>
          </w:tcPr>
          <w:p w14:paraId="64F8FD0C" w14:textId="77777777" w:rsidR="00C146CF" w:rsidRDefault="00000000">
            <w:pPr>
              <w:pStyle w:val="TAL"/>
            </w:pPr>
            <w:r>
              <w:t>Location</w:t>
            </w:r>
          </w:p>
        </w:tc>
        <w:tc>
          <w:tcPr>
            <w:tcW w:w="732" w:type="pct"/>
          </w:tcPr>
          <w:p w14:paraId="3F10909F" w14:textId="77777777" w:rsidR="00C146CF" w:rsidRDefault="00000000">
            <w:pPr>
              <w:pStyle w:val="TAL"/>
            </w:pPr>
            <w:r>
              <w:t>string</w:t>
            </w:r>
          </w:p>
        </w:tc>
        <w:tc>
          <w:tcPr>
            <w:tcW w:w="217" w:type="pct"/>
          </w:tcPr>
          <w:p w14:paraId="798906BD" w14:textId="77777777" w:rsidR="00C146CF" w:rsidRDefault="00000000">
            <w:pPr>
              <w:pStyle w:val="TAC"/>
            </w:pPr>
            <w:r>
              <w:t>M</w:t>
            </w:r>
          </w:p>
        </w:tc>
        <w:tc>
          <w:tcPr>
            <w:tcW w:w="581" w:type="pct"/>
          </w:tcPr>
          <w:p w14:paraId="18D47ED8" w14:textId="77777777" w:rsidR="00C146CF" w:rsidRDefault="00000000" w:rsidP="00F14042">
            <w:pPr>
              <w:pStyle w:val="TAC"/>
            </w:pPr>
            <w:r>
              <w:t>1</w:t>
            </w:r>
          </w:p>
        </w:tc>
        <w:tc>
          <w:tcPr>
            <w:tcW w:w="2645" w:type="pct"/>
            <w:shd w:val="clear" w:color="auto" w:fill="auto"/>
            <w:vAlign w:val="center"/>
          </w:tcPr>
          <w:p w14:paraId="2B12D373"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101AF272" w14:textId="77777777" w:rsidR="00C146CF" w:rsidRDefault="00C146CF"/>
    <w:p w14:paraId="74D3B728" w14:textId="77777777" w:rsidR="00C146CF" w:rsidRDefault="00000000">
      <w:pPr>
        <w:pStyle w:val="TH"/>
        <w:rPr>
          <w:lang w:eastAsia="en-GB"/>
        </w:rPr>
      </w:pPr>
      <w:r>
        <w:rPr>
          <w:lang w:eastAsia="en-GB"/>
        </w:rPr>
        <w:t>Table </w:t>
      </w:r>
      <w:r>
        <w:rPr>
          <w:rFonts w:eastAsia="SimSun" w:hint="eastAsia"/>
          <w:lang w:val="en-US" w:eastAsia="zh-CN"/>
        </w:rPr>
        <w:t>6</w:t>
      </w:r>
      <w:r>
        <w:rPr>
          <w:lang w:eastAsia="en-GB"/>
        </w:rPr>
        <w:t>.</w:t>
      </w:r>
      <w:r>
        <w:rPr>
          <w:rFonts w:eastAsia="SimSun"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27D8B0E4" w14:textId="77777777">
        <w:trPr>
          <w:jc w:val="center"/>
        </w:trPr>
        <w:tc>
          <w:tcPr>
            <w:tcW w:w="825" w:type="pct"/>
            <w:shd w:val="clear" w:color="auto" w:fill="C0C0C0"/>
          </w:tcPr>
          <w:p w14:paraId="79267F20" w14:textId="77777777" w:rsidR="00C146CF" w:rsidRDefault="00000000">
            <w:pPr>
              <w:pStyle w:val="TAH"/>
            </w:pPr>
            <w:r>
              <w:t>Name</w:t>
            </w:r>
          </w:p>
        </w:tc>
        <w:tc>
          <w:tcPr>
            <w:tcW w:w="732" w:type="pct"/>
            <w:shd w:val="clear" w:color="auto" w:fill="C0C0C0"/>
          </w:tcPr>
          <w:p w14:paraId="54E7E9BB" w14:textId="77777777" w:rsidR="00C146CF" w:rsidRDefault="00000000">
            <w:pPr>
              <w:pStyle w:val="TAH"/>
            </w:pPr>
            <w:r>
              <w:t>Data type</w:t>
            </w:r>
          </w:p>
        </w:tc>
        <w:tc>
          <w:tcPr>
            <w:tcW w:w="217" w:type="pct"/>
            <w:shd w:val="clear" w:color="auto" w:fill="C0C0C0"/>
          </w:tcPr>
          <w:p w14:paraId="5FFE958E" w14:textId="77777777" w:rsidR="00C146CF" w:rsidRDefault="00000000">
            <w:pPr>
              <w:pStyle w:val="TAH"/>
            </w:pPr>
            <w:r>
              <w:t>P</w:t>
            </w:r>
          </w:p>
        </w:tc>
        <w:tc>
          <w:tcPr>
            <w:tcW w:w="581" w:type="pct"/>
            <w:shd w:val="clear" w:color="auto" w:fill="C0C0C0"/>
          </w:tcPr>
          <w:p w14:paraId="44BC54A2" w14:textId="77777777" w:rsidR="00C146CF" w:rsidRDefault="00000000">
            <w:pPr>
              <w:pStyle w:val="TAH"/>
            </w:pPr>
            <w:r>
              <w:t>Cardinality</w:t>
            </w:r>
          </w:p>
        </w:tc>
        <w:tc>
          <w:tcPr>
            <w:tcW w:w="2645" w:type="pct"/>
            <w:shd w:val="clear" w:color="auto" w:fill="C0C0C0"/>
            <w:vAlign w:val="center"/>
          </w:tcPr>
          <w:p w14:paraId="0807A1D9" w14:textId="77777777" w:rsidR="00C146CF" w:rsidRDefault="00000000">
            <w:pPr>
              <w:pStyle w:val="TAH"/>
            </w:pPr>
            <w:r>
              <w:t>Description</w:t>
            </w:r>
          </w:p>
        </w:tc>
      </w:tr>
      <w:tr w:rsidR="00C146CF" w14:paraId="6B8FA3D8" w14:textId="77777777">
        <w:trPr>
          <w:jc w:val="center"/>
        </w:trPr>
        <w:tc>
          <w:tcPr>
            <w:tcW w:w="825" w:type="pct"/>
            <w:shd w:val="clear" w:color="auto" w:fill="auto"/>
          </w:tcPr>
          <w:p w14:paraId="3F06D100" w14:textId="77777777" w:rsidR="00C146CF" w:rsidRDefault="00000000">
            <w:pPr>
              <w:pStyle w:val="TAL"/>
            </w:pPr>
            <w:r>
              <w:t>Location</w:t>
            </w:r>
          </w:p>
        </w:tc>
        <w:tc>
          <w:tcPr>
            <w:tcW w:w="732" w:type="pct"/>
          </w:tcPr>
          <w:p w14:paraId="038CD35B" w14:textId="77777777" w:rsidR="00C146CF" w:rsidRDefault="00000000">
            <w:pPr>
              <w:pStyle w:val="TAL"/>
            </w:pPr>
            <w:r>
              <w:t>string</w:t>
            </w:r>
          </w:p>
        </w:tc>
        <w:tc>
          <w:tcPr>
            <w:tcW w:w="217" w:type="pct"/>
          </w:tcPr>
          <w:p w14:paraId="4C95022E" w14:textId="77777777" w:rsidR="00C146CF" w:rsidRDefault="00000000">
            <w:pPr>
              <w:pStyle w:val="TAC"/>
            </w:pPr>
            <w:r>
              <w:t>M</w:t>
            </w:r>
          </w:p>
        </w:tc>
        <w:tc>
          <w:tcPr>
            <w:tcW w:w="581" w:type="pct"/>
          </w:tcPr>
          <w:p w14:paraId="0B817A6D" w14:textId="77777777" w:rsidR="00C146CF" w:rsidRDefault="00000000" w:rsidP="00F14042">
            <w:pPr>
              <w:pStyle w:val="TAC"/>
            </w:pPr>
            <w:r>
              <w:t>1</w:t>
            </w:r>
          </w:p>
        </w:tc>
        <w:tc>
          <w:tcPr>
            <w:tcW w:w="2645" w:type="pct"/>
            <w:shd w:val="clear" w:color="auto" w:fill="auto"/>
            <w:vAlign w:val="center"/>
          </w:tcPr>
          <w:p w14:paraId="014267AA"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08D936E" w14:textId="77777777" w:rsidR="00C146CF" w:rsidRDefault="00C146CF">
      <w:pPr>
        <w:pStyle w:val="Guidance"/>
        <w:rPr>
          <w:i w:val="0"/>
          <w:color w:val="auto"/>
          <w:lang w:eastAsia="en-GB"/>
        </w:rPr>
      </w:pPr>
    </w:p>
    <w:p w14:paraId="525D88A6" w14:textId="77777777" w:rsidR="00C146CF" w:rsidRDefault="00000000">
      <w:pPr>
        <w:pStyle w:val="Heading3"/>
        <w:rPr>
          <w:lang w:eastAsia="en-GB"/>
        </w:rPr>
      </w:pPr>
      <w:bookmarkStart w:id="223" w:name="_Toc14611"/>
      <w:bookmarkStart w:id="224" w:name="_Toc130662200"/>
      <w:bookmarkStart w:id="225" w:name="_Toc35971413"/>
      <w:bookmarkStart w:id="226" w:name="_Toc7779"/>
      <w:bookmarkStart w:id="227" w:name="_Toc13824"/>
      <w:bookmarkStart w:id="228" w:name="_Toc510696622"/>
      <w:r>
        <w:rPr>
          <w:lang w:eastAsia="en-GB"/>
        </w:rPr>
        <w:t>6.1.4</w:t>
      </w:r>
      <w:r>
        <w:rPr>
          <w:lang w:eastAsia="en-GB"/>
        </w:rPr>
        <w:tab/>
        <w:t>Custom Operations without associated resources</w:t>
      </w:r>
      <w:bookmarkEnd w:id="223"/>
      <w:bookmarkEnd w:id="224"/>
      <w:bookmarkEnd w:id="225"/>
      <w:bookmarkEnd w:id="226"/>
      <w:bookmarkEnd w:id="227"/>
      <w:bookmarkEnd w:id="228"/>
    </w:p>
    <w:p w14:paraId="69503027" w14:textId="77777777" w:rsidR="00C146CF" w:rsidRDefault="00000000">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00000">
      <w:pPr>
        <w:pStyle w:val="Heading3"/>
        <w:rPr>
          <w:lang w:eastAsia="en-GB"/>
        </w:rPr>
      </w:pPr>
      <w:bookmarkStart w:id="229" w:name="_MON_1768861839"/>
      <w:bookmarkStart w:id="230" w:name="_Toc510696628"/>
      <w:bookmarkStart w:id="231" w:name="_Toc35971419"/>
      <w:bookmarkStart w:id="232" w:name="_Toc20520"/>
      <w:bookmarkStart w:id="233" w:name="_Toc130662206"/>
      <w:bookmarkStart w:id="234" w:name="_Toc6430"/>
      <w:bookmarkStart w:id="235" w:name="_Toc22770"/>
      <w:bookmarkEnd w:id="229"/>
      <w:r>
        <w:rPr>
          <w:lang w:eastAsia="en-GB"/>
        </w:rPr>
        <w:t>6.1.5</w:t>
      </w:r>
      <w:r>
        <w:rPr>
          <w:lang w:eastAsia="en-GB"/>
        </w:rPr>
        <w:tab/>
        <w:t>Notifications</w:t>
      </w:r>
      <w:bookmarkEnd w:id="230"/>
      <w:bookmarkEnd w:id="231"/>
      <w:bookmarkEnd w:id="232"/>
      <w:bookmarkEnd w:id="233"/>
      <w:bookmarkEnd w:id="234"/>
      <w:bookmarkEnd w:id="235"/>
    </w:p>
    <w:p w14:paraId="70B6D2B0" w14:textId="77777777" w:rsidR="00C146CF" w:rsidRDefault="00000000">
      <w:pPr>
        <w:rPr>
          <w:lang w:eastAsia="en-GB"/>
        </w:rPr>
      </w:pPr>
      <w:bookmarkStart w:id="236" w:name="_Toc510696632"/>
      <w:r>
        <w:rPr>
          <w:rFonts w:hint="eastAsia"/>
          <w:lang w:eastAsia="en-GB"/>
        </w:rPr>
        <w:t>None.</w:t>
      </w:r>
    </w:p>
    <w:p w14:paraId="30BDAD83" w14:textId="77777777" w:rsidR="00C146CF" w:rsidRDefault="00000000">
      <w:pPr>
        <w:pStyle w:val="Heading3"/>
        <w:rPr>
          <w:lang w:eastAsia="en-GB"/>
        </w:rPr>
      </w:pPr>
      <w:bookmarkStart w:id="237" w:name="_Toc130662213"/>
      <w:bookmarkStart w:id="238" w:name="_Toc7764"/>
      <w:bookmarkStart w:id="239" w:name="_Toc12611"/>
      <w:bookmarkStart w:id="240" w:name="_Toc35971427"/>
      <w:bookmarkStart w:id="241" w:name="_Toc19943"/>
      <w:r>
        <w:rPr>
          <w:lang w:eastAsia="en-GB"/>
        </w:rPr>
        <w:t>6.1.6</w:t>
      </w:r>
      <w:r>
        <w:rPr>
          <w:lang w:eastAsia="en-GB"/>
        </w:rPr>
        <w:tab/>
        <w:t>Data Model</w:t>
      </w:r>
      <w:bookmarkEnd w:id="236"/>
      <w:bookmarkEnd w:id="237"/>
      <w:bookmarkEnd w:id="238"/>
      <w:bookmarkEnd w:id="239"/>
      <w:bookmarkEnd w:id="240"/>
      <w:bookmarkEnd w:id="241"/>
    </w:p>
    <w:p w14:paraId="77B652ED" w14:textId="77777777" w:rsidR="00C146CF" w:rsidRDefault="00000000">
      <w:pPr>
        <w:pStyle w:val="Heading4"/>
        <w:rPr>
          <w:lang w:eastAsia="en-GB"/>
        </w:rPr>
      </w:pPr>
      <w:bookmarkStart w:id="242" w:name="_Toc25793"/>
      <w:bookmarkStart w:id="243" w:name="_Toc510696633"/>
      <w:bookmarkStart w:id="244" w:name="_Toc31411"/>
      <w:bookmarkStart w:id="245" w:name="_Toc17580"/>
      <w:bookmarkStart w:id="246" w:name="_Toc35971428"/>
      <w:bookmarkStart w:id="247" w:name="_Toc130662214"/>
      <w:bookmarkStart w:id="248" w:name="_Toc35971429"/>
      <w:bookmarkStart w:id="249" w:name="_Toc510696634"/>
      <w:r>
        <w:rPr>
          <w:lang w:eastAsia="en-GB"/>
        </w:rPr>
        <w:t>6.1.6.1</w:t>
      </w:r>
      <w:r>
        <w:rPr>
          <w:lang w:eastAsia="en-GB"/>
        </w:rPr>
        <w:tab/>
        <w:t>General</w:t>
      </w:r>
      <w:bookmarkEnd w:id="242"/>
      <w:bookmarkEnd w:id="243"/>
      <w:bookmarkEnd w:id="244"/>
      <w:bookmarkEnd w:id="245"/>
      <w:bookmarkEnd w:id="246"/>
      <w:bookmarkEnd w:id="247"/>
    </w:p>
    <w:p w14:paraId="28985439" w14:textId="77777777" w:rsidR="00C146CF" w:rsidRDefault="00000000">
      <w:pPr>
        <w:rPr>
          <w:lang w:eastAsia="en-GB"/>
        </w:rPr>
      </w:pPr>
      <w:r>
        <w:rPr>
          <w:rFonts w:hint="eastAsia"/>
          <w:lang w:eastAsia="en-GB"/>
        </w:rPr>
        <w:t>This clause specifies the application data model supported by the API.</w:t>
      </w:r>
    </w:p>
    <w:p w14:paraId="76E3C793" w14:textId="77777777" w:rsidR="00C146CF" w:rsidRDefault="0000000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1B6C4D70" w14:textId="77777777" w:rsidR="00C146CF" w:rsidRDefault="0000000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9"/>
        <w:gridCol w:w="1226"/>
        <w:gridCol w:w="2399"/>
        <w:gridCol w:w="2300"/>
      </w:tblGrid>
      <w:tr w:rsidR="00C146CF" w14:paraId="5759E8B1" w14:textId="77777777">
        <w:trPr>
          <w:jc w:val="center"/>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24E37F0E" w14:textId="77777777" w:rsidR="00C146CF" w:rsidRDefault="00000000">
            <w:pPr>
              <w:pStyle w:val="TAH"/>
            </w:pPr>
            <w:r>
              <w:t>Data type</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68E0CDC" w14:textId="77777777" w:rsidR="00C146CF" w:rsidRDefault="00000000">
            <w:pPr>
              <w:pStyle w:val="TAH"/>
            </w:pPr>
            <w:r>
              <w:t>Section defined</w:t>
            </w:r>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290266B" w14:textId="77777777" w:rsidR="00C146CF" w:rsidRDefault="00000000">
            <w:pPr>
              <w:pStyle w:val="TAH"/>
            </w:pPr>
            <w:r>
              <w:t>Description</w:t>
            </w:r>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7F1EB02F" w14:textId="77777777" w:rsidR="00C146CF" w:rsidRDefault="00000000">
            <w:pPr>
              <w:pStyle w:val="TAH"/>
            </w:pPr>
            <w:r>
              <w:t>Applicability</w:t>
            </w:r>
          </w:p>
        </w:tc>
      </w:tr>
      <w:tr w:rsidR="00C146CF" w14:paraId="0503C05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F40C49D" w14:textId="77777777" w:rsidR="00C146CF" w:rsidRDefault="00000000">
            <w:pPr>
              <w:pStyle w:val="TAL"/>
            </w:pPr>
            <w:r>
              <w:t>D</w:t>
            </w:r>
            <w:r>
              <w:rPr>
                <w:rFonts w:hint="eastAsia"/>
              </w:rPr>
              <w:t>c</w:t>
            </w:r>
            <w:r>
              <w:t>AppConfigReq</w:t>
            </w:r>
          </w:p>
        </w:tc>
        <w:tc>
          <w:tcPr>
            <w:tcW w:w="1258" w:type="dxa"/>
            <w:tcBorders>
              <w:top w:val="single" w:sz="4" w:space="0" w:color="auto"/>
              <w:left w:val="single" w:sz="4" w:space="0" w:color="auto"/>
              <w:bottom w:val="single" w:sz="4" w:space="0" w:color="auto"/>
              <w:right w:val="single" w:sz="4" w:space="0" w:color="auto"/>
            </w:tcBorders>
          </w:tcPr>
          <w:p w14:paraId="62C38D9B"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.2.2</w:t>
            </w:r>
          </w:p>
        </w:tc>
        <w:tc>
          <w:tcPr>
            <w:tcW w:w="2536" w:type="dxa"/>
            <w:tcBorders>
              <w:top w:val="single" w:sz="4" w:space="0" w:color="auto"/>
              <w:left w:val="single" w:sz="4" w:space="0" w:color="auto"/>
              <w:bottom w:val="single" w:sz="4" w:space="0" w:color="auto"/>
              <w:right w:val="single" w:sz="4" w:space="0" w:color="auto"/>
            </w:tcBorders>
          </w:tcPr>
          <w:p w14:paraId="031C5398" w14:textId="77777777" w:rsidR="00C146CF" w:rsidRDefault="00000000">
            <w:pPr>
              <w:pStyle w:val="TAL"/>
            </w:pPr>
            <w:r>
              <w:t>Represents the DC application and profile configuration request</w:t>
            </w:r>
          </w:p>
        </w:tc>
        <w:tc>
          <w:tcPr>
            <w:tcW w:w="2422" w:type="dxa"/>
            <w:tcBorders>
              <w:top w:val="single" w:sz="4" w:space="0" w:color="auto"/>
              <w:left w:val="single" w:sz="4" w:space="0" w:color="auto"/>
              <w:bottom w:val="single" w:sz="4" w:space="0" w:color="auto"/>
              <w:right w:val="single" w:sz="4" w:space="0" w:color="auto"/>
            </w:tcBorders>
          </w:tcPr>
          <w:p w14:paraId="70BFB15A" w14:textId="77777777" w:rsidR="00C146CF" w:rsidRDefault="00C146CF">
            <w:pPr>
              <w:keepNext/>
              <w:keepLines/>
              <w:spacing w:after="0"/>
              <w:rPr>
                <w:rFonts w:ascii="Arial" w:hAnsi="Arial" w:cs="Arial"/>
                <w:kern w:val="2"/>
                <w:sz w:val="18"/>
                <w:szCs w:val="18"/>
              </w:rPr>
            </w:pPr>
          </w:p>
        </w:tc>
      </w:tr>
      <w:tr w:rsidR="00C146CF" w14:paraId="2A37993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BF575C8" w14:textId="77777777" w:rsidR="00C146CF" w:rsidRDefault="00000000">
            <w:pPr>
              <w:pStyle w:val="TAL"/>
            </w:pPr>
            <w:r>
              <w:rPr>
                <w:rFonts w:hint="eastAsia"/>
              </w:rPr>
              <w:t>D</w:t>
            </w:r>
            <w:r>
              <w:t>cAppConfigParameters</w:t>
            </w:r>
          </w:p>
        </w:tc>
        <w:tc>
          <w:tcPr>
            <w:tcW w:w="1258" w:type="dxa"/>
            <w:tcBorders>
              <w:top w:val="single" w:sz="4" w:space="0" w:color="auto"/>
              <w:left w:val="single" w:sz="4" w:space="0" w:color="auto"/>
              <w:bottom w:val="single" w:sz="4" w:space="0" w:color="auto"/>
              <w:right w:val="single" w:sz="4" w:space="0" w:color="auto"/>
            </w:tcBorders>
          </w:tcPr>
          <w:p w14:paraId="12B466C1"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.2.3</w:t>
            </w:r>
          </w:p>
        </w:tc>
        <w:tc>
          <w:tcPr>
            <w:tcW w:w="2536" w:type="dxa"/>
            <w:tcBorders>
              <w:top w:val="single" w:sz="4" w:space="0" w:color="auto"/>
              <w:left w:val="single" w:sz="4" w:space="0" w:color="auto"/>
              <w:bottom w:val="single" w:sz="4" w:space="0" w:color="auto"/>
              <w:right w:val="single" w:sz="4" w:space="0" w:color="auto"/>
            </w:tcBorders>
          </w:tcPr>
          <w:p w14:paraId="2DD6BF93" w14:textId="77777777" w:rsidR="00C146CF" w:rsidRDefault="00000000">
            <w:pPr>
              <w:pStyle w:val="TAL"/>
            </w:pPr>
            <w:r>
              <w:t>Represents the parameters of single-DC applicaion in the configuration request</w:t>
            </w:r>
          </w:p>
        </w:tc>
        <w:tc>
          <w:tcPr>
            <w:tcW w:w="2422" w:type="dxa"/>
            <w:tcBorders>
              <w:top w:val="single" w:sz="4" w:space="0" w:color="auto"/>
              <w:left w:val="single" w:sz="4" w:space="0" w:color="auto"/>
              <w:bottom w:val="single" w:sz="4" w:space="0" w:color="auto"/>
              <w:right w:val="single" w:sz="4" w:space="0" w:color="auto"/>
            </w:tcBorders>
          </w:tcPr>
          <w:p w14:paraId="22802C7E" w14:textId="77777777" w:rsidR="00C146CF" w:rsidRDefault="00C146CF">
            <w:pPr>
              <w:keepNext/>
              <w:keepLines/>
              <w:spacing w:after="0"/>
              <w:rPr>
                <w:rFonts w:ascii="Arial" w:hAnsi="Arial" w:cs="Arial"/>
                <w:kern w:val="2"/>
                <w:sz w:val="18"/>
                <w:szCs w:val="18"/>
              </w:rPr>
            </w:pPr>
          </w:p>
        </w:tc>
      </w:tr>
      <w:tr w:rsidR="00C146CF" w14:paraId="35502157"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1FCC837" w14:textId="77777777" w:rsidR="00C146CF" w:rsidRDefault="00000000">
            <w:pPr>
              <w:pStyle w:val="TAL"/>
            </w:pPr>
            <w:r>
              <w:t>D</w:t>
            </w:r>
            <w:r>
              <w:rPr>
                <w:rFonts w:hint="eastAsia"/>
              </w:rPr>
              <w:t>c</w:t>
            </w:r>
            <w:r>
              <w:t>AppConfigResp</w:t>
            </w:r>
          </w:p>
        </w:tc>
        <w:tc>
          <w:tcPr>
            <w:tcW w:w="1258" w:type="dxa"/>
            <w:tcBorders>
              <w:top w:val="single" w:sz="4" w:space="0" w:color="auto"/>
              <w:left w:val="single" w:sz="4" w:space="0" w:color="auto"/>
              <w:bottom w:val="single" w:sz="4" w:space="0" w:color="auto"/>
              <w:right w:val="single" w:sz="4" w:space="0" w:color="auto"/>
            </w:tcBorders>
          </w:tcPr>
          <w:p w14:paraId="4999B089"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.2.4</w:t>
            </w:r>
          </w:p>
        </w:tc>
        <w:tc>
          <w:tcPr>
            <w:tcW w:w="2536" w:type="dxa"/>
            <w:tcBorders>
              <w:top w:val="single" w:sz="4" w:space="0" w:color="auto"/>
              <w:left w:val="single" w:sz="4" w:space="0" w:color="auto"/>
              <w:bottom w:val="single" w:sz="4" w:space="0" w:color="auto"/>
              <w:right w:val="single" w:sz="4" w:space="0" w:color="auto"/>
            </w:tcBorders>
          </w:tcPr>
          <w:p w14:paraId="28164758" w14:textId="77777777" w:rsidR="00C146CF" w:rsidRDefault="00000000">
            <w:pPr>
              <w:pStyle w:val="TAL"/>
            </w:pPr>
            <w:r>
              <w:t>Represents the DC application and profile configuration response</w:t>
            </w:r>
          </w:p>
        </w:tc>
        <w:tc>
          <w:tcPr>
            <w:tcW w:w="2422" w:type="dxa"/>
            <w:tcBorders>
              <w:top w:val="single" w:sz="4" w:space="0" w:color="auto"/>
              <w:left w:val="single" w:sz="4" w:space="0" w:color="auto"/>
              <w:bottom w:val="single" w:sz="4" w:space="0" w:color="auto"/>
              <w:right w:val="single" w:sz="4" w:space="0" w:color="auto"/>
            </w:tcBorders>
          </w:tcPr>
          <w:p w14:paraId="79BBD10F" w14:textId="77777777" w:rsidR="00C146CF" w:rsidRDefault="00C146CF">
            <w:pPr>
              <w:keepNext/>
              <w:keepLines/>
              <w:spacing w:after="0"/>
              <w:rPr>
                <w:rFonts w:ascii="Arial" w:hAnsi="Arial" w:cs="Arial"/>
                <w:kern w:val="2"/>
                <w:sz w:val="18"/>
                <w:szCs w:val="18"/>
              </w:rPr>
            </w:pPr>
          </w:p>
        </w:tc>
      </w:tr>
      <w:tr w:rsidR="00C146CF" w14:paraId="2593589C"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5E1BC7DE" w14:textId="77777777" w:rsidR="00C146CF" w:rsidRDefault="00000000">
            <w:pPr>
              <w:pStyle w:val="TAL"/>
            </w:pPr>
            <w:r>
              <w:rPr>
                <w:rFonts w:hint="eastAsia"/>
              </w:rPr>
              <w:t>D</w:t>
            </w:r>
            <w:r>
              <w:t>cAppConfigResponseParameters</w:t>
            </w:r>
          </w:p>
        </w:tc>
        <w:tc>
          <w:tcPr>
            <w:tcW w:w="1258" w:type="dxa"/>
            <w:tcBorders>
              <w:top w:val="single" w:sz="4" w:space="0" w:color="auto"/>
              <w:left w:val="single" w:sz="4" w:space="0" w:color="auto"/>
              <w:bottom w:val="single" w:sz="4" w:space="0" w:color="auto"/>
              <w:right w:val="single" w:sz="4" w:space="0" w:color="auto"/>
            </w:tcBorders>
          </w:tcPr>
          <w:p w14:paraId="6ACF7181"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2</w:t>
            </w:r>
            <w:r>
              <w:rPr>
                <w:rFonts w:hint="eastAsia"/>
              </w:rPr>
              <w:t>.6</w:t>
            </w:r>
            <w:r>
              <w:t>.2.5</w:t>
            </w:r>
          </w:p>
        </w:tc>
        <w:tc>
          <w:tcPr>
            <w:tcW w:w="2536" w:type="dxa"/>
            <w:tcBorders>
              <w:top w:val="single" w:sz="4" w:space="0" w:color="auto"/>
              <w:left w:val="single" w:sz="4" w:space="0" w:color="auto"/>
              <w:bottom w:val="single" w:sz="4" w:space="0" w:color="auto"/>
              <w:right w:val="single" w:sz="4" w:space="0" w:color="auto"/>
            </w:tcBorders>
          </w:tcPr>
          <w:p w14:paraId="3342443F" w14:textId="77777777" w:rsidR="00C146CF" w:rsidRDefault="00000000">
            <w:pPr>
              <w:pStyle w:val="TAL"/>
            </w:pPr>
            <w:r>
              <w:t>Represents the parameters of single-DC applicaion in the configuration response</w:t>
            </w:r>
          </w:p>
        </w:tc>
        <w:tc>
          <w:tcPr>
            <w:tcW w:w="2422" w:type="dxa"/>
            <w:tcBorders>
              <w:top w:val="single" w:sz="4" w:space="0" w:color="auto"/>
              <w:left w:val="single" w:sz="4" w:space="0" w:color="auto"/>
              <w:bottom w:val="single" w:sz="4" w:space="0" w:color="auto"/>
              <w:right w:val="single" w:sz="4" w:space="0" w:color="auto"/>
            </w:tcBorders>
          </w:tcPr>
          <w:p w14:paraId="1040EB66" w14:textId="77777777" w:rsidR="00C146CF" w:rsidRDefault="00C146CF">
            <w:pPr>
              <w:keepNext/>
              <w:keepLines/>
              <w:spacing w:after="0"/>
              <w:rPr>
                <w:rFonts w:ascii="Arial" w:hAnsi="Arial" w:cs="Arial"/>
                <w:kern w:val="2"/>
                <w:sz w:val="18"/>
                <w:szCs w:val="18"/>
              </w:rPr>
            </w:pPr>
          </w:p>
        </w:tc>
      </w:tr>
      <w:tr w:rsidR="00C146CF" w14:paraId="14DB609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0BB2720" w14:textId="77777777" w:rsidR="00C146CF" w:rsidRDefault="00000000">
            <w:pPr>
              <w:pStyle w:val="TAL"/>
            </w:pPr>
            <w:r>
              <w:t>D</w:t>
            </w:r>
            <w:r>
              <w:rPr>
                <w:rFonts w:hint="eastAsia"/>
              </w:rPr>
              <w:t>c</w:t>
            </w:r>
            <w:r>
              <w:t>AppUpdateReq</w:t>
            </w:r>
          </w:p>
        </w:tc>
        <w:tc>
          <w:tcPr>
            <w:tcW w:w="1258" w:type="dxa"/>
            <w:tcBorders>
              <w:top w:val="single" w:sz="4" w:space="0" w:color="auto"/>
              <w:left w:val="single" w:sz="4" w:space="0" w:color="auto"/>
              <w:bottom w:val="single" w:sz="4" w:space="0" w:color="auto"/>
              <w:right w:val="single" w:sz="4" w:space="0" w:color="auto"/>
            </w:tcBorders>
          </w:tcPr>
          <w:p w14:paraId="46D8B0EB"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.2.6</w:t>
            </w:r>
          </w:p>
        </w:tc>
        <w:tc>
          <w:tcPr>
            <w:tcW w:w="2536" w:type="dxa"/>
            <w:tcBorders>
              <w:top w:val="single" w:sz="4" w:space="0" w:color="auto"/>
              <w:left w:val="single" w:sz="4" w:space="0" w:color="auto"/>
              <w:bottom w:val="single" w:sz="4" w:space="0" w:color="auto"/>
              <w:right w:val="single" w:sz="4" w:space="0" w:color="auto"/>
            </w:tcBorders>
          </w:tcPr>
          <w:p w14:paraId="02080D5A" w14:textId="77777777" w:rsidR="00C146CF" w:rsidRDefault="00000000">
            <w:pPr>
              <w:pStyle w:val="TAL"/>
            </w:pPr>
            <w:r>
              <w:t>Represents the DC application and profile update request</w:t>
            </w:r>
          </w:p>
        </w:tc>
        <w:tc>
          <w:tcPr>
            <w:tcW w:w="2422" w:type="dxa"/>
            <w:tcBorders>
              <w:top w:val="single" w:sz="4" w:space="0" w:color="auto"/>
              <w:left w:val="single" w:sz="4" w:space="0" w:color="auto"/>
              <w:bottom w:val="single" w:sz="4" w:space="0" w:color="auto"/>
              <w:right w:val="single" w:sz="4" w:space="0" w:color="auto"/>
            </w:tcBorders>
          </w:tcPr>
          <w:p w14:paraId="09F4F158" w14:textId="77777777" w:rsidR="00C146CF" w:rsidRDefault="00C146CF">
            <w:pPr>
              <w:keepNext/>
              <w:keepLines/>
              <w:spacing w:after="0"/>
              <w:rPr>
                <w:rFonts w:ascii="Arial" w:hAnsi="Arial" w:cs="Arial"/>
                <w:kern w:val="2"/>
                <w:sz w:val="18"/>
                <w:szCs w:val="18"/>
              </w:rPr>
            </w:pPr>
          </w:p>
        </w:tc>
      </w:tr>
      <w:tr w:rsidR="00C146CF" w14:paraId="577E48B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F14497F" w14:textId="77777777" w:rsidR="00C146CF" w:rsidRDefault="00000000">
            <w:pPr>
              <w:pStyle w:val="TAL"/>
            </w:pPr>
            <w:r>
              <w:rPr>
                <w:rFonts w:hint="eastAsia"/>
              </w:rPr>
              <w:t>D</w:t>
            </w:r>
            <w:r>
              <w:t>cAppUpdateParameters</w:t>
            </w:r>
          </w:p>
        </w:tc>
        <w:tc>
          <w:tcPr>
            <w:tcW w:w="1258" w:type="dxa"/>
            <w:tcBorders>
              <w:top w:val="single" w:sz="4" w:space="0" w:color="auto"/>
              <w:left w:val="single" w:sz="4" w:space="0" w:color="auto"/>
              <w:bottom w:val="single" w:sz="4" w:space="0" w:color="auto"/>
              <w:right w:val="single" w:sz="4" w:space="0" w:color="auto"/>
            </w:tcBorders>
          </w:tcPr>
          <w:p w14:paraId="08546BE3"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.2.7</w:t>
            </w:r>
          </w:p>
        </w:tc>
        <w:tc>
          <w:tcPr>
            <w:tcW w:w="2536" w:type="dxa"/>
            <w:tcBorders>
              <w:top w:val="single" w:sz="4" w:space="0" w:color="auto"/>
              <w:left w:val="single" w:sz="4" w:space="0" w:color="auto"/>
              <w:bottom w:val="single" w:sz="4" w:space="0" w:color="auto"/>
              <w:right w:val="single" w:sz="4" w:space="0" w:color="auto"/>
            </w:tcBorders>
          </w:tcPr>
          <w:p w14:paraId="29BB9E0F" w14:textId="77777777" w:rsidR="00C146CF" w:rsidRDefault="00000000">
            <w:pPr>
              <w:pStyle w:val="TAL"/>
            </w:pPr>
            <w:r>
              <w:t>Represents the parameters of single-DC applicaion in the update response</w:t>
            </w:r>
          </w:p>
        </w:tc>
        <w:tc>
          <w:tcPr>
            <w:tcW w:w="2422" w:type="dxa"/>
            <w:tcBorders>
              <w:top w:val="single" w:sz="4" w:space="0" w:color="auto"/>
              <w:left w:val="single" w:sz="4" w:space="0" w:color="auto"/>
              <w:bottom w:val="single" w:sz="4" w:space="0" w:color="auto"/>
              <w:right w:val="single" w:sz="4" w:space="0" w:color="auto"/>
            </w:tcBorders>
          </w:tcPr>
          <w:p w14:paraId="1DAB80F0" w14:textId="77777777" w:rsidR="00C146CF" w:rsidRDefault="00C146CF">
            <w:pPr>
              <w:keepNext/>
              <w:keepLines/>
              <w:spacing w:after="0"/>
              <w:rPr>
                <w:rFonts w:ascii="Arial" w:hAnsi="Arial" w:cs="Arial"/>
                <w:kern w:val="2"/>
                <w:sz w:val="18"/>
                <w:szCs w:val="18"/>
              </w:rPr>
            </w:pPr>
          </w:p>
        </w:tc>
      </w:tr>
      <w:tr w:rsidR="00C146CF" w14:paraId="163919E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2B83992" w14:textId="77777777" w:rsidR="00C146CF" w:rsidRDefault="00000000">
            <w:pPr>
              <w:pStyle w:val="TAL"/>
            </w:pPr>
            <w:r>
              <w:t>D</w:t>
            </w:r>
            <w:r>
              <w:rPr>
                <w:rFonts w:hint="eastAsia"/>
              </w:rPr>
              <w:t>c</w:t>
            </w:r>
            <w:r>
              <w:t>AppStatResp</w:t>
            </w:r>
          </w:p>
        </w:tc>
        <w:tc>
          <w:tcPr>
            <w:tcW w:w="1258" w:type="dxa"/>
            <w:tcBorders>
              <w:top w:val="single" w:sz="4" w:space="0" w:color="auto"/>
              <w:left w:val="single" w:sz="4" w:space="0" w:color="auto"/>
              <w:bottom w:val="single" w:sz="4" w:space="0" w:color="auto"/>
              <w:right w:val="single" w:sz="4" w:space="0" w:color="auto"/>
            </w:tcBorders>
          </w:tcPr>
          <w:p w14:paraId="10856C82"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.2.8</w:t>
            </w:r>
          </w:p>
        </w:tc>
        <w:tc>
          <w:tcPr>
            <w:tcW w:w="2536" w:type="dxa"/>
            <w:tcBorders>
              <w:top w:val="single" w:sz="4" w:space="0" w:color="auto"/>
              <w:left w:val="single" w:sz="4" w:space="0" w:color="auto"/>
              <w:bottom w:val="single" w:sz="4" w:space="0" w:color="auto"/>
              <w:right w:val="single" w:sz="4" w:space="0" w:color="auto"/>
            </w:tcBorders>
          </w:tcPr>
          <w:p w14:paraId="69A0823A" w14:textId="77777777" w:rsidR="00C146CF" w:rsidRDefault="00000000">
            <w:pPr>
              <w:pStyle w:val="TAL"/>
            </w:pPr>
            <w:r>
              <w:t>Represents the DC application and profile update response or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4DB0E474" w14:textId="77777777" w:rsidR="00C146CF" w:rsidRDefault="00C146CF">
            <w:pPr>
              <w:keepNext/>
              <w:keepLines/>
              <w:spacing w:after="0"/>
              <w:rPr>
                <w:rFonts w:ascii="Arial" w:hAnsi="Arial" w:cs="Arial"/>
                <w:kern w:val="2"/>
                <w:sz w:val="18"/>
                <w:szCs w:val="18"/>
              </w:rPr>
            </w:pPr>
          </w:p>
        </w:tc>
      </w:tr>
      <w:tr w:rsidR="00C146CF" w14:paraId="4440941A"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7A250C9" w14:textId="77777777" w:rsidR="00C146CF" w:rsidRDefault="00000000">
            <w:pPr>
              <w:pStyle w:val="TAL"/>
            </w:pPr>
            <w:r>
              <w:rPr>
                <w:rFonts w:hint="eastAsia"/>
              </w:rPr>
              <w:t>D</w:t>
            </w:r>
            <w:r>
              <w:t>cAppResponseParameters</w:t>
            </w:r>
          </w:p>
        </w:tc>
        <w:tc>
          <w:tcPr>
            <w:tcW w:w="1258" w:type="dxa"/>
            <w:tcBorders>
              <w:top w:val="single" w:sz="4" w:space="0" w:color="auto"/>
              <w:left w:val="single" w:sz="4" w:space="0" w:color="auto"/>
              <w:bottom w:val="single" w:sz="4" w:space="0" w:color="auto"/>
              <w:right w:val="single" w:sz="4" w:space="0" w:color="auto"/>
            </w:tcBorders>
          </w:tcPr>
          <w:p w14:paraId="19020185"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.2.9</w:t>
            </w:r>
          </w:p>
        </w:tc>
        <w:tc>
          <w:tcPr>
            <w:tcW w:w="2536" w:type="dxa"/>
            <w:tcBorders>
              <w:top w:val="single" w:sz="4" w:space="0" w:color="auto"/>
              <w:left w:val="single" w:sz="4" w:space="0" w:color="auto"/>
              <w:bottom w:val="single" w:sz="4" w:space="0" w:color="auto"/>
              <w:right w:val="single" w:sz="4" w:space="0" w:color="auto"/>
            </w:tcBorders>
          </w:tcPr>
          <w:p w14:paraId="7D00FE44" w14:textId="77777777" w:rsidR="00C146CF" w:rsidRDefault="00000000">
            <w:pPr>
              <w:pStyle w:val="TAL"/>
            </w:pPr>
            <w:r>
              <w:t>Represents the parameters of single-DC applicaion in the DC application and profile update response and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2A276453" w14:textId="77777777" w:rsidR="00C146CF" w:rsidRDefault="00C146CF">
            <w:pPr>
              <w:keepNext/>
              <w:keepLines/>
              <w:spacing w:after="0"/>
              <w:rPr>
                <w:rFonts w:ascii="Arial" w:hAnsi="Arial" w:cs="Arial"/>
                <w:kern w:val="2"/>
                <w:sz w:val="18"/>
                <w:szCs w:val="18"/>
              </w:rPr>
            </w:pPr>
          </w:p>
        </w:tc>
      </w:tr>
      <w:tr w:rsidR="00C146CF" w14:paraId="7B64AB6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C7E7C03" w14:textId="77777777" w:rsidR="00C146CF" w:rsidRDefault="00000000">
            <w:pPr>
              <w:pStyle w:val="TAL"/>
            </w:pPr>
            <w:r>
              <w:t>D</w:t>
            </w:r>
            <w:r>
              <w:rPr>
                <w:rFonts w:hint="eastAsia"/>
              </w:rPr>
              <w:t>c</w:t>
            </w:r>
            <w:r>
              <w:t>AppIdReq</w:t>
            </w:r>
          </w:p>
        </w:tc>
        <w:tc>
          <w:tcPr>
            <w:tcW w:w="1258" w:type="dxa"/>
            <w:tcBorders>
              <w:top w:val="single" w:sz="4" w:space="0" w:color="auto"/>
              <w:left w:val="single" w:sz="4" w:space="0" w:color="auto"/>
              <w:bottom w:val="single" w:sz="4" w:space="0" w:color="auto"/>
              <w:right w:val="single" w:sz="4" w:space="0" w:color="auto"/>
            </w:tcBorders>
          </w:tcPr>
          <w:p w14:paraId="1B6885BD"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.2.10</w:t>
            </w:r>
          </w:p>
        </w:tc>
        <w:tc>
          <w:tcPr>
            <w:tcW w:w="2536" w:type="dxa"/>
            <w:tcBorders>
              <w:top w:val="single" w:sz="4" w:space="0" w:color="auto"/>
              <w:left w:val="single" w:sz="4" w:space="0" w:color="auto"/>
              <w:bottom w:val="single" w:sz="4" w:space="0" w:color="auto"/>
              <w:right w:val="single" w:sz="4" w:space="0" w:color="auto"/>
            </w:tcBorders>
          </w:tcPr>
          <w:p w14:paraId="13DF66E0" w14:textId="77777777" w:rsidR="00C146CF" w:rsidRDefault="00000000">
            <w:pPr>
              <w:pStyle w:val="TAL"/>
            </w:pPr>
            <w:r>
              <w:t xml:space="preserve">Represents the DC application delete request and DC application information </w:t>
            </w:r>
            <w:r>
              <w:rPr>
                <w:rFonts w:eastAsiaTheme="minorEastAsia"/>
              </w:rPr>
              <w:t>retrieval</w:t>
            </w:r>
            <w:r>
              <w:t xml:space="preserve"> request</w:t>
            </w:r>
          </w:p>
        </w:tc>
        <w:tc>
          <w:tcPr>
            <w:tcW w:w="2422" w:type="dxa"/>
            <w:tcBorders>
              <w:top w:val="single" w:sz="4" w:space="0" w:color="auto"/>
              <w:left w:val="single" w:sz="4" w:space="0" w:color="auto"/>
              <w:bottom w:val="single" w:sz="4" w:space="0" w:color="auto"/>
              <w:right w:val="single" w:sz="4" w:space="0" w:color="auto"/>
            </w:tcBorders>
          </w:tcPr>
          <w:p w14:paraId="7C7A503A" w14:textId="77777777" w:rsidR="00C146CF" w:rsidRDefault="00C146CF">
            <w:pPr>
              <w:keepNext/>
              <w:keepLines/>
              <w:spacing w:after="0"/>
              <w:rPr>
                <w:rFonts w:ascii="Arial" w:hAnsi="Arial" w:cs="Arial"/>
                <w:kern w:val="2"/>
                <w:sz w:val="18"/>
                <w:szCs w:val="18"/>
              </w:rPr>
            </w:pPr>
          </w:p>
        </w:tc>
      </w:tr>
      <w:tr w:rsidR="00C146CF" w14:paraId="306F21B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601011F0" w14:textId="77777777" w:rsidR="00C146CF" w:rsidRDefault="00000000">
            <w:pPr>
              <w:pStyle w:val="TAL"/>
            </w:pPr>
            <w:r>
              <w:t>D</w:t>
            </w:r>
            <w:r>
              <w:rPr>
                <w:rFonts w:hint="eastAsia"/>
              </w:rPr>
              <w:t>c</w:t>
            </w:r>
            <w:r>
              <w:t>AppIdResp</w:t>
            </w:r>
          </w:p>
        </w:tc>
        <w:tc>
          <w:tcPr>
            <w:tcW w:w="1258" w:type="dxa"/>
            <w:tcBorders>
              <w:top w:val="single" w:sz="4" w:space="0" w:color="auto"/>
              <w:left w:val="single" w:sz="4" w:space="0" w:color="auto"/>
              <w:bottom w:val="single" w:sz="4" w:space="0" w:color="auto"/>
              <w:right w:val="single" w:sz="4" w:space="0" w:color="auto"/>
            </w:tcBorders>
          </w:tcPr>
          <w:p w14:paraId="638D12B4"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.2.11</w:t>
            </w:r>
          </w:p>
        </w:tc>
        <w:tc>
          <w:tcPr>
            <w:tcW w:w="2536" w:type="dxa"/>
            <w:tcBorders>
              <w:top w:val="single" w:sz="4" w:space="0" w:color="auto"/>
              <w:left w:val="single" w:sz="4" w:space="0" w:color="auto"/>
              <w:bottom w:val="single" w:sz="4" w:space="0" w:color="auto"/>
              <w:right w:val="single" w:sz="4" w:space="0" w:color="auto"/>
            </w:tcBorders>
          </w:tcPr>
          <w:p w14:paraId="36138086" w14:textId="77777777" w:rsidR="00C146CF" w:rsidRDefault="00000000">
            <w:pPr>
              <w:pStyle w:val="TAL"/>
            </w:pPr>
            <w:r>
              <w:t xml:space="preserve">Represents the DC application profile information </w:t>
            </w:r>
            <w:r>
              <w:rPr>
                <w:rFonts w:eastAsiaTheme="minorEastAsia"/>
              </w:rPr>
              <w:t xml:space="preserve">retrieval </w:t>
            </w:r>
            <w:r>
              <w:t>response</w:t>
            </w:r>
          </w:p>
        </w:tc>
        <w:tc>
          <w:tcPr>
            <w:tcW w:w="2422" w:type="dxa"/>
            <w:tcBorders>
              <w:top w:val="single" w:sz="4" w:space="0" w:color="auto"/>
              <w:left w:val="single" w:sz="4" w:space="0" w:color="auto"/>
              <w:bottom w:val="single" w:sz="4" w:space="0" w:color="auto"/>
              <w:right w:val="single" w:sz="4" w:space="0" w:color="auto"/>
            </w:tcBorders>
          </w:tcPr>
          <w:p w14:paraId="25365532" w14:textId="77777777" w:rsidR="00C146CF" w:rsidRDefault="00C146CF">
            <w:pPr>
              <w:keepNext/>
              <w:keepLines/>
              <w:spacing w:after="0"/>
              <w:rPr>
                <w:rFonts w:ascii="Arial" w:hAnsi="Arial" w:cs="Arial"/>
                <w:kern w:val="2"/>
                <w:sz w:val="18"/>
                <w:szCs w:val="18"/>
              </w:rPr>
            </w:pPr>
          </w:p>
        </w:tc>
      </w:tr>
      <w:tr w:rsidR="00C146CF" w14:paraId="6DA32F0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26CB542" w14:textId="77777777" w:rsidR="00C146CF" w:rsidRDefault="00000000">
            <w:pPr>
              <w:pStyle w:val="TAL"/>
            </w:pPr>
            <w:r>
              <w:t>Condition</w:t>
            </w:r>
          </w:p>
        </w:tc>
        <w:tc>
          <w:tcPr>
            <w:tcW w:w="1258" w:type="dxa"/>
            <w:tcBorders>
              <w:top w:val="single" w:sz="4" w:space="0" w:color="auto"/>
              <w:left w:val="single" w:sz="4" w:space="0" w:color="auto"/>
              <w:bottom w:val="single" w:sz="4" w:space="0" w:color="auto"/>
              <w:right w:val="single" w:sz="4" w:space="0" w:color="auto"/>
            </w:tcBorders>
          </w:tcPr>
          <w:p w14:paraId="0F7267AB"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w:t>
            </w:r>
            <w:r>
              <w:rPr>
                <w:rFonts w:eastAsia="SimSun" w:hint="eastAsia"/>
                <w:lang w:val="en-US" w:eastAsia="zh-CN"/>
              </w:rPr>
              <w:t>2</w:t>
            </w:r>
            <w:r>
              <w:t>.12</w:t>
            </w:r>
          </w:p>
        </w:tc>
        <w:tc>
          <w:tcPr>
            <w:tcW w:w="2536" w:type="dxa"/>
            <w:tcBorders>
              <w:top w:val="single" w:sz="4" w:space="0" w:color="auto"/>
              <w:left w:val="single" w:sz="4" w:space="0" w:color="auto"/>
              <w:bottom w:val="single" w:sz="4" w:space="0" w:color="auto"/>
              <w:right w:val="single" w:sz="4" w:space="0" w:color="auto"/>
            </w:tcBorders>
          </w:tcPr>
          <w:p w14:paraId="32FFB18F" w14:textId="77777777" w:rsidR="00C146CF" w:rsidRDefault="00000000">
            <w:pPr>
              <w:pStyle w:val="TAL"/>
            </w:pPr>
            <w:r>
              <w:t>Represents the conditions used by the DC application</w:t>
            </w:r>
          </w:p>
        </w:tc>
        <w:tc>
          <w:tcPr>
            <w:tcW w:w="2422" w:type="dxa"/>
            <w:tcBorders>
              <w:top w:val="single" w:sz="4" w:space="0" w:color="auto"/>
              <w:left w:val="single" w:sz="4" w:space="0" w:color="auto"/>
              <w:bottom w:val="single" w:sz="4" w:space="0" w:color="auto"/>
              <w:right w:val="single" w:sz="4" w:space="0" w:color="auto"/>
            </w:tcBorders>
          </w:tcPr>
          <w:p w14:paraId="164B9BC2" w14:textId="77777777" w:rsidR="00C146CF" w:rsidRDefault="00C146CF">
            <w:pPr>
              <w:keepNext/>
              <w:keepLines/>
              <w:spacing w:after="0"/>
              <w:rPr>
                <w:rFonts w:ascii="Arial" w:hAnsi="Arial" w:cs="Arial"/>
                <w:kern w:val="2"/>
                <w:sz w:val="18"/>
                <w:szCs w:val="18"/>
              </w:rPr>
            </w:pPr>
          </w:p>
        </w:tc>
      </w:tr>
      <w:tr w:rsidR="00C146CF" w14:paraId="442D1EBE"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84FF94F" w14:textId="77777777" w:rsidR="00C146CF" w:rsidRDefault="00000000">
            <w:pPr>
              <w:pStyle w:val="TAL"/>
            </w:pPr>
            <w:r>
              <w:t>AppLoadPhase</w:t>
            </w:r>
          </w:p>
        </w:tc>
        <w:tc>
          <w:tcPr>
            <w:tcW w:w="1258" w:type="dxa"/>
            <w:tcBorders>
              <w:top w:val="single" w:sz="4" w:space="0" w:color="auto"/>
              <w:left w:val="single" w:sz="4" w:space="0" w:color="auto"/>
              <w:bottom w:val="single" w:sz="4" w:space="0" w:color="auto"/>
              <w:right w:val="single" w:sz="4" w:space="0" w:color="auto"/>
            </w:tcBorders>
          </w:tcPr>
          <w:p w14:paraId="1F1C168E"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.3.3</w:t>
            </w:r>
          </w:p>
        </w:tc>
        <w:tc>
          <w:tcPr>
            <w:tcW w:w="2536" w:type="dxa"/>
            <w:tcBorders>
              <w:top w:val="single" w:sz="4" w:space="0" w:color="auto"/>
              <w:left w:val="single" w:sz="4" w:space="0" w:color="auto"/>
              <w:bottom w:val="single" w:sz="4" w:space="0" w:color="auto"/>
              <w:right w:val="single" w:sz="4" w:space="0" w:color="auto"/>
            </w:tcBorders>
          </w:tcPr>
          <w:p w14:paraId="139A0AAC" w14:textId="77777777" w:rsidR="00C146CF" w:rsidRDefault="00000000">
            <w:pPr>
              <w:pStyle w:val="TAL"/>
            </w:pPr>
            <w:r>
              <w:t>Represents the load phase of the DC application</w:t>
            </w:r>
          </w:p>
        </w:tc>
        <w:tc>
          <w:tcPr>
            <w:tcW w:w="2422" w:type="dxa"/>
            <w:tcBorders>
              <w:top w:val="single" w:sz="4" w:space="0" w:color="auto"/>
              <w:left w:val="single" w:sz="4" w:space="0" w:color="auto"/>
              <w:bottom w:val="single" w:sz="4" w:space="0" w:color="auto"/>
              <w:right w:val="single" w:sz="4" w:space="0" w:color="auto"/>
            </w:tcBorders>
          </w:tcPr>
          <w:p w14:paraId="17982E18" w14:textId="77777777" w:rsidR="00C146CF" w:rsidRDefault="00C146CF">
            <w:pPr>
              <w:keepNext/>
              <w:keepLines/>
              <w:spacing w:after="0"/>
              <w:rPr>
                <w:rFonts w:ascii="Arial" w:hAnsi="Arial" w:cs="Arial"/>
                <w:kern w:val="2"/>
                <w:sz w:val="18"/>
                <w:szCs w:val="18"/>
              </w:rPr>
            </w:pPr>
          </w:p>
        </w:tc>
      </w:tr>
      <w:tr w:rsidR="00C146CF" w14:paraId="78D148A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12013891" w14:textId="77777777" w:rsidR="00C146CF" w:rsidRDefault="00000000">
            <w:pPr>
              <w:pStyle w:val="TAL"/>
            </w:pPr>
            <w:r>
              <w:rPr>
                <w:rFonts w:hint="eastAsia"/>
              </w:rPr>
              <w:t>SupportScenario</w:t>
            </w:r>
          </w:p>
        </w:tc>
        <w:tc>
          <w:tcPr>
            <w:tcW w:w="1258" w:type="dxa"/>
            <w:tcBorders>
              <w:top w:val="single" w:sz="4" w:space="0" w:color="auto"/>
              <w:left w:val="single" w:sz="4" w:space="0" w:color="auto"/>
              <w:bottom w:val="single" w:sz="4" w:space="0" w:color="auto"/>
              <w:right w:val="single" w:sz="4" w:space="0" w:color="auto"/>
            </w:tcBorders>
          </w:tcPr>
          <w:p w14:paraId="53E3C879"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.3.4</w:t>
            </w:r>
          </w:p>
        </w:tc>
        <w:tc>
          <w:tcPr>
            <w:tcW w:w="2536" w:type="dxa"/>
            <w:tcBorders>
              <w:top w:val="single" w:sz="4" w:space="0" w:color="auto"/>
              <w:left w:val="single" w:sz="4" w:space="0" w:color="auto"/>
              <w:bottom w:val="single" w:sz="4" w:space="0" w:color="auto"/>
              <w:right w:val="single" w:sz="4" w:space="0" w:color="auto"/>
            </w:tcBorders>
          </w:tcPr>
          <w:p w14:paraId="648EB3D4" w14:textId="77777777" w:rsidR="00C146CF" w:rsidRDefault="00000000">
            <w:pPr>
              <w:pStyle w:val="TAL"/>
            </w:pPr>
            <w:r>
              <w:t>Represents the support scenario of the DC application</w:t>
            </w:r>
          </w:p>
        </w:tc>
        <w:tc>
          <w:tcPr>
            <w:tcW w:w="2422" w:type="dxa"/>
            <w:tcBorders>
              <w:top w:val="single" w:sz="4" w:space="0" w:color="auto"/>
              <w:left w:val="single" w:sz="4" w:space="0" w:color="auto"/>
              <w:bottom w:val="single" w:sz="4" w:space="0" w:color="auto"/>
              <w:right w:val="single" w:sz="4" w:space="0" w:color="auto"/>
            </w:tcBorders>
          </w:tcPr>
          <w:p w14:paraId="5195BF1B" w14:textId="77777777" w:rsidR="00C146CF" w:rsidRDefault="00C146CF">
            <w:pPr>
              <w:keepNext/>
              <w:keepLines/>
              <w:spacing w:after="0"/>
              <w:rPr>
                <w:rFonts w:ascii="Arial" w:hAnsi="Arial" w:cs="Arial"/>
                <w:kern w:val="2"/>
                <w:sz w:val="18"/>
                <w:szCs w:val="18"/>
              </w:rPr>
            </w:pPr>
          </w:p>
        </w:tc>
      </w:tr>
      <w:tr w:rsidR="00C146CF" w14:paraId="75E2BF1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0FDCD9FB" w14:textId="77777777" w:rsidR="00C146CF" w:rsidRDefault="00000000">
            <w:pPr>
              <w:pStyle w:val="TAL"/>
            </w:pPr>
            <w:r>
              <w:t>Status</w:t>
            </w:r>
          </w:p>
        </w:tc>
        <w:tc>
          <w:tcPr>
            <w:tcW w:w="1258" w:type="dxa"/>
            <w:tcBorders>
              <w:top w:val="single" w:sz="4" w:space="0" w:color="auto"/>
              <w:left w:val="single" w:sz="4" w:space="0" w:color="auto"/>
              <w:bottom w:val="single" w:sz="4" w:space="0" w:color="auto"/>
              <w:right w:val="single" w:sz="4" w:space="0" w:color="auto"/>
            </w:tcBorders>
          </w:tcPr>
          <w:p w14:paraId="26A3255D" w14:textId="77777777" w:rsidR="00C146CF" w:rsidRDefault="00000000">
            <w:pPr>
              <w:pStyle w:val="TAC"/>
            </w:pPr>
            <w:r>
              <w:rPr>
                <w:rFonts w:eastAsia="SimSun" w:hint="eastAsia"/>
                <w:lang w:val="en-US" w:eastAsia="zh-CN"/>
              </w:rPr>
              <w:t>6</w:t>
            </w:r>
            <w:r>
              <w:rPr>
                <w:rFonts w:hint="eastAsia"/>
              </w:rPr>
              <w:t>.</w:t>
            </w:r>
            <w:r>
              <w:rPr>
                <w:rFonts w:eastAsia="SimSun" w:hint="eastAsia"/>
                <w:lang w:val="en-US" w:eastAsia="zh-CN"/>
              </w:rPr>
              <w:t>1</w:t>
            </w:r>
            <w:r>
              <w:rPr>
                <w:rFonts w:hint="eastAsia"/>
              </w:rPr>
              <w:t>.6</w:t>
            </w:r>
            <w:r>
              <w:t>.3.5</w:t>
            </w:r>
          </w:p>
        </w:tc>
        <w:tc>
          <w:tcPr>
            <w:tcW w:w="2536" w:type="dxa"/>
            <w:tcBorders>
              <w:top w:val="single" w:sz="4" w:space="0" w:color="auto"/>
              <w:left w:val="single" w:sz="4" w:space="0" w:color="auto"/>
              <w:bottom w:val="single" w:sz="4" w:space="0" w:color="auto"/>
              <w:right w:val="single" w:sz="4" w:space="0" w:color="auto"/>
            </w:tcBorders>
          </w:tcPr>
          <w:p w14:paraId="5BDD1695" w14:textId="77777777" w:rsidR="00C146CF" w:rsidRDefault="00000000">
            <w:pPr>
              <w:pStyle w:val="TAL"/>
            </w:pPr>
            <w:r>
              <w:t>Represents the request return status</w:t>
            </w:r>
          </w:p>
        </w:tc>
        <w:tc>
          <w:tcPr>
            <w:tcW w:w="2422" w:type="dxa"/>
            <w:tcBorders>
              <w:top w:val="single" w:sz="4" w:space="0" w:color="auto"/>
              <w:left w:val="single" w:sz="4" w:space="0" w:color="auto"/>
              <w:bottom w:val="single" w:sz="4" w:space="0" w:color="auto"/>
              <w:right w:val="single" w:sz="4" w:space="0" w:color="auto"/>
            </w:tcBorders>
          </w:tcPr>
          <w:p w14:paraId="4BB83C01" w14:textId="77777777" w:rsidR="00C146CF" w:rsidRDefault="00C146CF">
            <w:pPr>
              <w:keepNext/>
              <w:keepLines/>
              <w:spacing w:after="0"/>
              <w:rPr>
                <w:rFonts w:ascii="Arial" w:hAnsi="Arial" w:cs="Arial"/>
                <w:kern w:val="2"/>
                <w:sz w:val="18"/>
                <w:szCs w:val="18"/>
              </w:rPr>
            </w:pPr>
          </w:p>
        </w:tc>
      </w:tr>
    </w:tbl>
    <w:p w14:paraId="16C9AF33" w14:textId="77777777" w:rsidR="00C146CF" w:rsidRDefault="00C146CF">
      <w:pPr>
        <w:rPr>
          <w:lang w:eastAsia="en-GB"/>
        </w:rPr>
      </w:pPr>
    </w:p>
    <w:p w14:paraId="5252E2E9" w14:textId="77777777" w:rsidR="00C146CF" w:rsidRDefault="00000000">
      <w:pPr>
        <w:rPr>
          <w:lang w:eastAsia="en-GB"/>
        </w:rPr>
      </w:pPr>
      <w:r>
        <w:rPr>
          <w:rFonts w:hint="eastAsia"/>
          <w:lang w:eastAsia="en-GB"/>
        </w:rPr>
        <w:t>Table 6.1.6.1-2 specifies data types re-used by theMMTel_DCAppManagement API service.</w:t>
      </w:r>
    </w:p>
    <w:p w14:paraId="50D7E500" w14:textId="77777777" w:rsidR="00C146CF" w:rsidRDefault="0000000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C146CF" w14:paraId="0BA0BAAA"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05792179" w14:textId="77777777" w:rsidR="00C146CF"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05C4B9" w14:textId="77777777" w:rsidR="00C146CF" w:rsidRDefault="00000000">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F58B5A9" w14:textId="77777777" w:rsidR="00C146CF" w:rsidRDefault="00000000">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3E0708" w14:textId="77777777" w:rsidR="00C146CF" w:rsidRDefault="00000000">
            <w:pPr>
              <w:pStyle w:val="TAH"/>
            </w:pPr>
            <w:r>
              <w:t>Applicability</w:t>
            </w:r>
          </w:p>
        </w:tc>
      </w:tr>
      <w:tr w:rsidR="00C146CF" w14:paraId="7D707F3A"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25CFCB" w14:textId="77777777" w:rsidR="00C146CF" w:rsidRDefault="00000000">
            <w:pPr>
              <w:pStyle w:val="TAL"/>
            </w:pPr>
            <w:r>
              <w:rPr>
                <w:rFonts w:hint="eastAsia"/>
              </w:rPr>
              <w:t>Uri</w:t>
            </w:r>
          </w:p>
        </w:tc>
        <w:tc>
          <w:tcPr>
            <w:tcW w:w="1559" w:type="dxa"/>
            <w:tcBorders>
              <w:top w:val="single" w:sz="4" w:space="0" w:color="auto"/>
              <w:left w:val="single" w:sz="4" w:space="0" w:color="auto"/>
              <w:bottom w:val="single" w:sz="4" w:space="0" w:color="auto"/>
              <w:right w:val="single" w:sz="4" w:space="0" w:color="auto"/>
            </w:tcBorders>
            <w:vAlign w:val="center"/>
          </w:tcPr>
          <w:p w14:paraId="35A175E3" w14:textId="77777777" w:rsidR="00C146CF" w:rsidRDefault="00000000">
            <w:pPr>
              <w:pStyle w:val="TAC"/>
            </w:pPr>
            <w:r>
              <w:rPr>
                <w:rFonts w:hint="eastAsia"/>
              </w:rPr>
              <w:t>3GPP TS 29.122 [</w:t>
            </w:r>
            <w:r>
              <w:rPr>
                <w:rFonts w:eastAsia="SimSun"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0E3468D3" w14:textId="77777777" w:rsidR="00C146CF" w:rsidRDefault="00000000">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0BA61496" w14:textId="77777777" w:rsidR="00C146CF" w:rsidRDefault="00C146CF">
            <w:pPr>
              <w:pStyle w:val="TAL"/>
              <w:rPr>
                <w:rFonts w:cs="Arial"/>
                <w:szCs w:val="18"/>
              </w:rPr>
            </w:pPr>
          </w:p>
        </w:tc>
      </w:tr>
      <w:tr w:rsidR="00C146CF" w14:paraId="12BDEA0F"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CDD1E0" w14:textId="77777777" w:rsidR="00C146CF" w:rsidRDefault="00000000">
            <w:pPr>
              <w:pStyle w:val="TAL"/>
            </w:pPr>
            <w:r>
              <w:rPr>
                <w:rFonts w:hint="eastAsia"/>
              </w:rPr>
              <w:t>DateTime</w:t>
            </w:r>
          </w:p>
        </w:tc>
        <w:tc>
          <w:tcPr>
            <w:tcW w:w="1559" w:type="dxa"/>
            <w:tcBorders>
              <w:top w:val="single" w:sz="4" w:space="0" w:color="auto"/>
              <w:left w:val="single" w:sz="4" w:space="0" w:color="auto"/>
              <w:bottom w:val="single" w:sz="4" w:space="0" w:color="auto"/>
              <w:right w:val="single" w:sz="4" w:space="0" w:color="auto"/>
            </w:tcBorders>
            <w:vAlign w:val="center"/>
          </w:tcPr>
          <w:p w14:paraId="75F95750" w14:textId="77777777" w:rsidR="00C146CF" w:rsidRDefault="00000000">
            <w:pPr>
              <w:pStyle w:val="TAC"/>
            </w:pPr>
            <w:r>
              <w:rPr>
                <w:rFonts w:hint="eastAsia"/>
              </w:rPr>
              <w:t>3GPP TS 29.122 [</w:t>
            </w:r>
            <w:r>
              <w:rPr>
                <w:rFonts w:eastAsia="SimSun"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79978933" w14:textId="77777777" w:rsidR="00C146CF" w:rsidRDefault="00000000">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45777485" w14:textId="77777777" w:rsidR="00C146CF" w:rsidRDefault="00C146CF">
            <w:pPr>
              <w:pStyle w:val="TAL"/>
              <w:rPr>
                <w:rFonts w:cs="Arial"/>
                <w:szCs w:val="18"/>
              </w:rPr>
            </w:pPr>
          </w:p>
        </w:tc>
      </w:tr>
    </w:tbl>
    <w:p w14:paraId="1AC90FD4" w14:textId="77777777" w:rsidR="00C146CF" w:rsidRDefault="00C146CF">
      <w:pPr>
        <w:rPr>
          <w:lang w:val="en-US"/>
        </w:rPr>
      </w:pPr>
    </w:p>
    <w:p w14:paraId="2E70EB58" w14:textId="77777777" w:rsidR="00C146CF" w:rsidRDefault="00000000">
      <w:pPr>
        <w:pStyle w:val="Heading4"/>
        <w:rPr>
          <w:lang w:val="en-US" w:eastAsia="en-GB"/>
        </w:rPr>
      </w:pPr>
      <w:bookmarkStart w:id="250" w:name="_Toc130662215"/>
      <w:bookmarkStart w:id="251" w:name="_Toc22006"/>
      <w:bookmarkStart w:id="252" w:name="_Toc30513"/>
      <w:bookmarkStart w:id="253" w:name="_Toc32003"/>
      <w:r>
        <w:rPr>
          <w:lang w:val="en-US" w:eastAsia="en-GB"/>
        </w:rPr>
        <w:t>6.1.6.2</w:t>
      </w:r>
      <w:r>
        <w:rPr>
          <w:lang w:val="en-US" w:eastAsia="en-GB"/>
        </w:rPr>
        <w:tab/>
        <w:t>Structured data types</w:t>
      </w:r>
      <w:bookmarkEnd w:id="248"/>
      <w:bookmarkEnd w:id="249"/>
      <w:bookmarkEnd w:id="250"/>
      <w:bookmarkEnd w:id="251"/>
      <w:bookmarkEnd w:id="252"/>
      <w:bookmarkEnd w:id="253"/>
    </w:p>
    <w:p w14:paraId="3D0152B4" w14:textId="77777777" w:rsidR="00C146CF" w:rsidRDefault="00000000">
      <w:pPr>
        <w:pStyle w:val="Heading5"/>
        <w:rPr>
          <w:lang w:eastAsia="en-GB"/>
        </w:rPr>
      </w:pPr>
      <w:bookmarkStart w:id="254" w:name="_Toc130662216"/>
      <w:bookmarkStart w:id="255" w:name="_Toc23924"/>
      <w:bookmarkStart w:id="256" w:name="_Toc7644"/>
      <w:bookmarkStart w:id="257" w:name="_Toc12402"/>
      <w:r>
        <w:rPr>
          <w:lang w:eastAsia="en-GB"/>
        </w:rPr>
        <w:t>6.1.6.2.1</w:t>
      </w:r>
      <w:r>
        <w:rPr>
          <w:lang w:eastAsia="en-GB"/>
        </w:rPr>
        <w:tab/>
        <w:t>Introduction</w:t>
      </w:r>
      <w:bookmarkEnd w:id="198"/>
      <w:bookmarkEnd w:id="199"/>
      <w:bookmarkEnd w:id="254"/>
      <w:bookmarkEnd w:id="255"/>
      <w:bookmarkEnd w:id="256"/>
      <w:bookmarkEnd w:id="257"/>
    </w:p>
    <w:p w14:paraId="76CEA505" w14:textId="77777777" w:rsidR="00C146CF" w:rsidRDefault="00000000">
      <w:pPr>
        <w:rPr>
          <w:lang w:eastAsia="en-GB"/>
        </w:rPr>
      </w:pPr>
      <w:r>
        <w:rPr>
          <w:rFonts w:hint="eastAsia"/>
          <w:lang w:eastAsia="en-GB"/>
        </w:rPr>
        <w:t>This clause defines the structures to be used in resource representations.</w:t>
      </w:r>
    </w:p>
    <w:p w14:paraId="709DA4A7" w14:textId="77777777" w:rsidR="00C146CF" w:rsidRDefault="00000000">
      <w:pPr>
        <w:pStyle w:val="Heading5"/>
        <w:rPr>
          <w:lang w:eastAsia="en-GB"/>
        </w:rPr>
      </w:pPr>
      <w:bookmarkStart w:id="258" w:name="_Toc10007"/>
      <w:bookmarkStart w:id="259" w:name="_Toc25377"/>
      <w:bookmarkStart w:id="260" w:name="_Toc510696636"/>
      <w:bookmarkStart w:id="261" w:name="_Toc35971431"/>
      <w:bookmarkStart w:id="262" w:name="_Toc130662217"/>
      <w:bookmarkStart w:id="263" w:name="_Toc15599"/>
      <w:r>
        <w:rPr>
          <w:lang w:eastAsia="en-GB"/>
        </w:rPr>
        <w:lastRenderedPageBreak/>
        <w:t>6.1.6.2.2</w:t>
      </w:r>
      <w:r>
        <w:rPr>
          <w:lang w:eastAsia="en-GB"/>
        </w:rPr>
        <w:tab/>
        <w:t>Type: DcAppConfigReq</w:t>
      </w:r>
      <w:bookmarkEnd w:id="258"/>
      <w:bookmarkEnd w:id="259"/>
      <w:bookmarkEnd w:id="260"/>
      <w:bookmarkEnd w:id="261"/>
      <w:bookmarkEnd w:id="262"/>
      <w:bookmarkEnd w:id="263"/>
    </w:p>
    <w:p w14:paraId="6AC293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00000">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00000">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00000">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00000">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00000">
      <w:pPr>
        <w:pStyle w:val="Heading5"/>
        <w:rPr>
          <w:lang w:eastAsia="en-GB"/>
        </w:rPr>
      </w:pPr>
      <w:bookmarkStart w:id="264" w:name="_Toc14152"/>
      <w:bookmarkStart w:id="265" w:name="_Toc32026"/>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264"/>
      <w:bookmarkEnd w:id="265"/>
    </w:p>
    <w:p w14:paraId="5CDAC5BA"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00000">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00000">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00000">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00000">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00000">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00000">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00000">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00000">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00000">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00000">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00000">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0000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00000">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00000">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00000">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00000">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00000">
            <w:pPr>
              <w:pStyle w:val="TAL"/>
            </w:pPr>
            <w:r>
              <w:rPr>
                <w:rFonts w:hint="eastAsia"/>
              </w:rPr>
              <w:t>Indicates whether this Data Channel Application is needed to be load to the UE automatically</w:t>
            </w:r>
            <w:r>
              <w:t>.</w:t>
            </w:r>
          </w:p>
          <w:p w14:paraId="4515DCB1" w14:textId="77777777" w:rsidR="00C146CF" w:rsidRDefault="00000000">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00000">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00000">
            <w:pPr>
              <w:pStyle w:val="TAL"/>
            </w:pPr>
            <w:r>
              <w:rPr>
                <w:rFonts w:hint="eastAsia"/>
              </w:rPr>
              <w:t>Indicates whether this Data Channel Application is needed to be downloaded to the UE and run automatically</w:t>
            </w:r>
            <w:r>
              <w:t>.</w:t>
            </w:r>
          </w:p>
          <w:p w14:paraId="037AA955" w14:textId="77777777" w:rsidR="00C146CF" w:rsidRDefault="00000000">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00000">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00000">
            <w:pPr>
              <w:pStyle w:val="TAL"/>
            </w:pPr>
            <w:r>
              <w:rPr>
                <w:rFonts w:hint="eastAsia"/>
              </w:rPr>
              <w:t>Indicates whether this Data Channel Application can be used if Data Channel is not supported by the other party of the call</w:t>
            </w:r>
            <w:r>
              <w:t>.</w:t>
            </w:r>
          </w:p>
          <w:p w14:paraId="18E4AC1C" w14:textId="77777777" w:rsidR="00C146CF" w:rsidRDefault="00000000">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00000">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00000">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00000">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00000">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00000">
            <w:pPr>
              <w:pStyle w:val="TAL"/>
            </w:pPr>
            <w:r>
              <w:t>a</w:t>
            </w:r>
            <w:r>
              <w:rPr>
                <w:rFonts w:hint="eastAsia"/>
              </w:rPr>
              <w:t>r</w:t>
            </w:r>
            <w:r>
              <w:t>ray(Condition)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00000">
            <w:pPr>
              <w:pStyle w:val="TAC"/>
            </w:pPr>
            <w:r>
              <w:t>0..N</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00000">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00000">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00000">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00000">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00000">
            <w:pPr>
              <w:pStyle w:val="TAL"/>
            </w:pPr>
            <w:r>
              <w:t>Indicates whether this Data Channel Application will collect the user personal data.</w:t>
            </w:r>
          </w:p>
          <w:p w14:paraId="1657EFC1" w14:textId="77777777" w:rsidR="00C146CF" w:rsidRDefault="00000000">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00000">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00000">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00000">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00000">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00000">
      <w:pPr>
        <w:pStyle w:val="Heading5"/>
        <w:rPr>
          <w:lang w:val="en-US" w:eastAsia="en-GB"/>
        </w:rPr>
      </w:pPr>
      <w:bookmarkStart w:id="266" w:name="_Toc28622"/>
      <w:bookmarkStart w:id="267" w:name="_Toc27730"/>
      <w:r>
        <w:rPr>
          <w:lang w:val="en-US" w:eastAsia="en-GB"/>
        </w:rPr>
        <w:lastRenderedPageBreak/>
        <w:t>6.1.6.2.4</w:t>
      </w:r>
      <w:r>
        <w:rPr>
          <w:lang w:val="en-US" w:eastAsia="en-GB"/>
        </w:rPr>
        <w:tab/>
        <w:t>Type: DcAppConfigResp</w:t>
      </w:r>
      <w:bookmarkEnd w:id="266"/>
      <w:bookmarkEnd w:id="267"/>
    </w:p>
    <w:p w14:paraId="6D2E226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00000">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00000">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00000">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00000">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00000">
      <w:pPr>
        <w:pStyle w:val="Heading5"/>
        <w:rPr>
          <w:lang w:val="en-US" w:eastAsia="en-GB"/>
        </w:rPr>
      </w:pPr>
      <w:bookmarkStart w:id="268" w:name="_Toc21925"/>
      <w:bookmarkStart w:id="269" w:name="_Toc4551"/>
      <w:r>
        <w:rPr>
          <w:lang w:val="en-US" w:eastAsia="en-GB"/>
        </w:rPr>
        <w:t>6.1.6.2.5</w:t>
      </w:r>
      <w:r>
        <w:rPr>
          <w:lang w:val="en-US" w:eastAsia="en-GB"/>
        </w:rPr>
        <w:tab/>
        <w:t>Type: DcAppConfigResponseParameters</w:t>
      </w:r>
      <w:bookmarkEnd w:id="268"/>
      <w:bookmarkEnd w:id="269"/>
    </w:p>
    <w:p w14:paraId="1D5D1C7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00000">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00000">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00000">
            <w:pPr>
              <w:pStyle w:val="TAL"/>
            </w:pPr>
            <w:r>
              <w:t>The unique i</w:t>
            </w:r>
            <w:r>
              <w:rPr>
                <w:rFonts w:hint="eastAsia"/>
              </w:rPr>
              <w:t>dentifier of the Data Channel Application</w:t>
            </w:r>
            <w:r>
              <w:t xml:space="preserve"> assigned by the MMTel Enabler Server.</w:t>
            </w:r>
          </w:p>
          <w:p w14:paraId="0FD76590" w14:textId="77777777" w:rsidR="00C146CF" w:rsidRDefault="00000000">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00000">
            <w:pPr>
              <w:pStyle w:val="TAL"/>
            </w:pPr>
            <w:r>
              <w:t xml:space="preserve">The failure reason the </w:t>
            </w:r>
            <w:r>
              <w:rPr>
                <w:rFonts w:hint="eastAsia"/>
              </w:rPr>
              <w:t>DC Application</w:t>
            </w:r>
            <w:r>
              <w:t xml:space="preserve"> configuration.</w:t>
            </w:r>
          </w:p>
          <w:p w14:paraId="3C52070E"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00000">
      <w:pPr>
        <w:pStyle w:val="Heading5"/>
        <w:rPr>
          <w:lang w:val="en-US" w:eastAsia="en-GB"/>
        </w:rPr>
      </w:pPr>
      <w:bookmarkStart w:id="270" w:name="_Toc25164"/>
      <w:bookmarkStart w:id="271" w:name="_Toc18892"/>
      <w:r>
        <w:rPr>
          <w:lang w:val="en-US" w:eastAsia="en-GB"/>
        </w:rPr>
        <w:t>6.1.6.2.6</w:t>
      </w:r>
      <w:r>
        <w:rPr>
          <w:lang w:val="en-US" w:eastAsia="en-GB"/>
        </w:rPr>
        <w:tab/>
        <w:t>Type: DcAppUpdateReq</w:t>
      </w:r>
      <w:bookmarkEnd w:id="270"/>
      <w:bookmarkEnd w:id="271"/>
    </w:p>
    <w:p w14:paraId="2A69C4B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00000">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00000">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00000">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00000">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00000">
      <w:pPr>
        <w:pStyle w:val="Heading5"/>
        <w:rPr>
          <w:lang w:val="en-US" w:eastAsia="en-GB"/>
        </w:rPr>
      </w:pPr>
      <w:bookmarkStart w:id="272" w:name="_Toc31908"/>
      <w:bookmarkStart w:id="273" w:name="_Toc25438"/>
      <w:r>
        <w:rPr>
          <w:lang w:val="en-US" w:eastAsia="en-GB"/>
        </w:rPr>
        <w:lastRenderedPageBreak/>
        <w:t>6.1.6.2.7</w:t>
      </w:r>
      <w:r>
        <w:rPr>
          <w:lang w:val="en-US" w:eastAsia="en-GB"/>
        </w:rPr>
        <w:tab/>
        <w:t>Type: DcAppUpdateParameters</w:t>
      </w:r>
      <w:bookmarkEnd w:id="272"/>
      <w:bookmarkEnd w:id="273"/>
    </w:p>
    <w:p w14:paraId="7A1DE7B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00000">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00000">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00000">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00000">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00000">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00000">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00000">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00000">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00000">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00000">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00000">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0000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00000">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00000">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00000">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00000">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00000">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00000">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00000">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00000">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00000">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00000">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00000">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00000">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00000">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00000">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00000">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00000">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00000">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00000">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00000">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00000">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00000">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000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00000">
            <w:pPr>
              <w:pStyle w:val="TAL"/>
              <w:rPr>
                <w:rFonts w:cs="Arial"/>
              </w:rPr>
            </w:pPr>
            <w:r>
              <w:rPr>
                <w:rFonts w:cs="Arial"/>
              </w:rPr>
              <w:t>Indicates whether this Data Channel Application will collect the user personal data.</w:t>
            </w:r>
          </w:p>
          <w:p w14:paraId="00ACEAB3" w14:textId="77777777" w:rsidR="00C146CF" w:rsidRDefault="00000000">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00000">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00000">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00000">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00000">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00000">
      <w:pPr>
        <w:pStyle w:val="Heading5"/>
        <w:rPr>
          <w:lang w:val="en-US" w:eastAsia="en-GB"/>
        </w:rPr>
      </w:pPr>
      <w:bookmarkStart w:id="274" w:name="_Toc24099"/>
      <w:bookmarkStart w:id="275" w:name="_Toc16250"/>
      <w:r>
        <w:rPr>
          <w:lang w:val="en-US" w:eastAsia="en-GB"/>
        </w:rPr>
        <w:lastRenderedPageBreak/>
        <w:t>6.1.6.2.8</w:t>
      </w:r>
      <w:r>
        <w:rPr>
          <w:lang w:val="en-US" w:eastAsia="en-GB"/>
        </w:rPr>
        <w:tab/>
        <w:t>Type: DcAppStatResp</w:t>
      </w:r>
      <w:bookmarkEnd w:id="274"/>
      <w:bookmarkEnd w:id="275"/>
    </w:p>
    <w:p w14:paraId="678FE57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00000">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00000">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00000">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00000">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00000">
      <w:pPr>
        <w:pStyle w:val="Heading5"/>
        <w:rPr>
          <w:lang w:val="en-US" w:eastAsia="en-GB"/>
        </w:rPr>
      </w:pPr>
      <w:bookmarkStart w:id="276" w:name="_Toc10147"/>
      <w:bookmarkStart w:id="277" w:name="_Toc5058"/>
      <w:r>
        <w:rPr>
          <w:lang w:val="en-US" w:eastAsia="en-GB"/>
        </w:rPr>
        <w:t>6.1.6.2.9</w:t>
      </w:r>
      <w:r>
        <w:rPr>
          <w:lang w:val="en-US" w:eastAsia="en-GB"/>
        </w:rPr>
        <w:tab/>
        <w:t>Type: DcAppResponseParameters</w:t>
      </w:r>
      <w:bookmarkEnd w:id="276"/>
      <w:bookmarkEnd w:id="277"/>
    </w:p>
    <w:p w14:paraId="4BC1222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00000">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00000">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00000">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00000">
            <w:pPr>
              <w:pStyle w:val="TAL"/>
            </w:pPr>
            <w:r>
              <w:t xml:space="preserve">The failure reason the </w:t>
            </w:r>
            <w:r>
              <w:rPr>
                <w:rFonts w:hint="eastAsia"/>
              </w:rPr>
              <w:t>DC Application</w:t>
            </w:r>
            <w:r>
              <w:t xml:space="preserve"> configuration.</w:t>
            </w:r>
          </w:p>
          <w:p w14:paraId="35966B2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00000">
      <w:pPr>
        <w:pStyle w:val="Heading5"/>
        <w:rPr>
          <w:lang w:val="en-US" w:eastAsia="en-GB"/>
        </w:rPr>
      </w:pPr>
      <w:bookmarkStart w:id="278" w:name="_Toc21729"/>
      <w:bookmarkStart w:id="279" w:name="_Toc24965"/>
      <w:r>
        <w:rPr>
          <w:lang w:val="en-US" w:eastAsia="en-GB"/>
        </w:rPr>
        <w:t>6.1.6.2.10</w:t>
      </w:r>
      <w:r>
        <w:rPr>
          <w:lang w:val="en-US" w:eastAsia="en-GB"/>
        </w:rPr>
        <w:tab/>
        <w:t>Type: DcAppIdReq</w:t>
      </w:r>
      <w:bookmarkEnd w:id="278"/>
      <w:bookmarkEnd w:id="279"/>
    </w:p>
    <w:p w14:paraId="6F507BA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00000">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00000">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00000">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00000">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00000">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00000">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00000">
      <w:pPr>
        <w:pStyle w:val="Heading5"/>
        <w:rPr>
          <w:lang w:val="en-US" w:eastAsia="en-GB"/>
        </w:rPr>
      </w:pPr>
      <w:bookmarkStart w:id="280" w:name="_Toc19052"/>
      <w:bookmarkStart w:id="281" w:name="_Toc30090"/>
      <w:r>
        <w:rPr>
          <w:lang w:val="en-US" w:eastAsia="en-GB"/>
        </w:rPr>
        <w:t>6.1.6.2.11</w:t>
      </w:r>
      <w:r>
        <w:rPr>
          <w:lang w:val="en-US" w:eastAsia="en-GB"/>
        </w:rPr>
        <w:tab/>
        <w:t>Type: DcAppIdResp</w:t>
      </w:r>
      <w:bookmarkEnd w:id="280"/>
      <w:bookmarkEnd w:id="281"/>
    </w:p>
    <w:p w14:paraId="17951EF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00000">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00000">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00000">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00000">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00000">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00000">
            <w:pPr>
              <w:pStyle w:val="TAL"/>
            </w:pPr>
            <w:r>
              <w:t>The list of DC application profile information.</w:t>
            </w:r>
          </w:p>
          <w:p w14:paraId="5685836E" w14:textId="77777777" w:rsidR="00C146CF" w:rsidRDefault="00000000">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00000">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00000">
            <w:pPr>
              <w:pStyle w:val="TAL"/>
            </w:pPr>
            <w:r>
              <w:t xml:space="preserve">The failure reason the </w:t>
            </w:r>
            <w:r>
              <w:rPr>
                <w:rFonts w:hint="eastAsia"/>
              </w:rPr>
              <w:t>DC Application</w:t>
            </w:r>
            <w:r>
              <w:t xml:space="preserve"> configuration.</w:t>
            </w:r>
          </w:p>
          <w:p w14:paraId="2BE7071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00000">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37F59F04" w14:textId="77777777" w:rsidR="00C146CF" w:rsidRDefault="00000000">
      <w:pPr>
        <w:pStyle w:val="Heading5"/>
        <w:rPr>
          <w:lang w:val="en-US" w:eastAsia="en-GB"/>
        </w:rPr>
      </w:pPr>
      <w:bookmarkStart w:id="282" w:name="_Toc9897"/>
      <w:bookmarkStart w:id="283" w:name="_Toc9726"/>
      <w:bookmarkStart w:id="284" w:name="_Toc81332528"/>
      <w:bookmarkStart w:id="285" w:name="_Toc89425447"/>
      <w:bookmarkStart w:id="286" w:name="_Toc21450959"/>
      <w:bookmarkStart w:id="287" w:name="_Toc89422662"/>
      <w:bookmarkStart w:id="288" w:name="_Toc83768403"/>
      <w:r>
        <w:rPr>
          <w:lang w:val="en-US" w:eastAsia="en-GB"/>
        </w:rPr>
        <w:lastRenderedPageBreak/>
        <w:t>6.1.6.2.12</w:t>
      </w:r>
      <w:r>
        <w:rPr>
          <w:lang w:val="en-US" w:eastAsia="en-GB"/>
        </w:rPr>
        <w:tab/>
        <w:t>Type: Condition</w:t>
      </w:r>
      <w:bookmarkEnd w:id="282"/>
      <w:bookmarkEnd w:id="283"/>
    </w:p>
    <w:p w14:paraId="64E23CA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.6.2.12-1: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2B22514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63E01ED"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DCB578"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52A844C" w14:textId="77777777" w:rsidR="00C146CF" w:rsidRDefault="00000000">
            <w:pPr>
              <w:pStyle w:val="TAH"/>
            </w:pPr>
            <w:r>
              <w:t>Applicability</w:t>
            </w:r>
          </w:p>
        </w:tc>
      </w:tr>
      <w:tr w:rsidR="00C146CF" w14:paraId="4A097E6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5837C" w14:textId="77777777" w:rsidR="00C146CF" w:rsidRDefault="00000000">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212B3" w14:textId="77777777" w:rsidR="00C146CF" w:rsidRDefault="00000000">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03F43107" w14:textId="77777777" w:rsidR="00C146CF" w:rsidRDefault="00C146CF">
            <w:pPr>
              <w:keepNext/>
              <w:keepLines/>
              <w:spacing w:after="0"/>
              <w:rPr>
                <w:rFonts w:ascii="Arial" w:hAnsi="Arial"/>
                <w:kern w:val="2"/>
                <w:sz w:val="18"/>
                <w:szCs w:val="22"/>
              </w:rPr>
            </w:pPr>
          </w:p>
        </w:tc>
      </w:tr>
      <w:tr w:rsidR="00C146CF" w14:paraId="787965D3"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43B4" w14:textId="77777777" w:rsidR="00C146CF" w:rsidRDefault="00000000">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94E1F" w14:textId="77777777" w:rsidR="00C146CF" w:rsidRDefault="00000000">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3286CD29" w14:textId="77777777" w:rsidR="00C146CF" w:rsidRDefault="00C146CF">
            <w:pPr>
              <w:keepNext/>
              <w:keepLines/>
              <w:spacing w:after="0"/>
              <w:rPr>
                <w:rFonts w:ascii="Arial" w:hAnsi="Arial"/>
                <w:kern w:val="2"/>
                <w:sz w:val="18"/>
                <w:szCs w:val="22"/>
              </w:rPr>
            </w:pPr>
          </w:p>
        </w:tc>
      </w:tr>
    </w:tbl>
    <w:p w14:paraId="644437E0" w14:textId="77777777" w:rsidR="00C146CF" w:rsidRDefault="00C146CF">
      <w:pPr>
        <w:rPr>
          <w:rFonts w:eastAsiaTheme="minorEastAsia"/>
          <w:lang w:eastAsia="zh-CN"/>
        </w:rPr>
      </w:pPr>
    </w:p>
    <w:p w14:paraId="28207FB1" w14:textId="77777777" w:rsidR="00C146CF" w:rsidRDefault="00000000">
      <w:pPr>
        <w:pStyle w:val="Heading4"/>
        <w:rPr>
          <w:lang w:val="en-US" w:eastAsia="en-GB"/>
        </w:rPr>
      </w:pPr>
      <w:bookmarkStart w:id="289" w:name="_Toc32069"/>
      <w:bookmarkStart w:id="290" w:name="_Toc25028"/>
      <w:r>
        <w:rPr>
          <w:lang w:val="en-US" w:eastAsia="en-GB"/>
        </w:rPr>
        <w:t>6.1.6.3</w:t>
      </w:r>
      <w:r>
        <w:rPr>
          <w:lang w:val="en-US" w:eastAsia="en-GB"/>
        </w:rPr>
        <w:tab/>
        <w:t>Simple data types and enumerations</w:t>
      </w:r>
      <w:bookmarkEnd w:id="284"/>
      <w:bookmarkEnd w:id="285"/>
      <w:bookmarkEnd w:id="286"/>
      <w:bookmarkEnd w:id="287"/>
      <w:bookmarkEnd w:id="288"/>
      <w:bookmarkEnd w:id="289"/>
      <w:bookmarkEnd w:id="290"/>
    </w:p>
    <w:p w14:paraId="01CF71B0" w14:textId="77777777" w:rsidR="00C146CF" w:rsidRDefault="00000000">
      <w:pPr>
        <w:pStyle w:val="Heading5"/>
        <w:rPr>
          <w:lang w:val="en-US" w:eastAsia="en-GB"/>
        </w:rPr>
      </w:pPr>
      <w:bookmarkStart w:id="291" w:name="_Toc89422663"/>
      <w:bookmarkStart w:id="292" w:name="_Toc36812165"/>
      <w:bookmarkStart w:id="293" w:name="_Toc89425448"/>
      <w:bookmarkStart w:id="294" w:name="_Toc83768404"/>
      <w:bookmarkStart w:id="295" w:name="_Toc20224"/>
      <w:bookmarkStart w:id="296" w:name="_Toc4525"/>
      <w:bookmarkStart w:id="297" w:name="_Toc81332529"/>
      <w:r>
        <w:rPr>
          <w:lang w:val="en-US" w:eastAsia="en-GB"/>
        </w:rPr>
        <w:t>6.1.6.3.1</w:t>
      </w:r>
      <w:r>
        <w:rPr>
          <w:lang w:val="en-US" w:eastAsia="en-GB"/>
        </w:rPr>
        <w:tab/>
        <w:t>Introduction</w:t>
      </w:r>
      <w:bookmarkEnd w:id="291"/>
      <w:bookmarkEnd w:id="292"/>
      <w:bookmarkEnd w:id="293"/>
      <w:bookmarkEnd w:id="294"/>
      <w:bookmarkEnd w:id="295"/>
      <w:bookmarkEnd w:id="296"/>
      <w:bookmarkEnd w:id="297"/>
    </w:p>
    <w:p w14:paraId="0E490BE3" w14:textId="77777777" w:rsidR="00C146CF" w:rsidRDefault="00000000">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00000">
      <w:pPr>
        <w:pStyle w:val="Heading5"/>
        <w:rPr>
          <w:lang w:val="en-US" w:eastAsia="en-GB"/>
        </w:rPr>
      </w:pPr>
      <w:bookmarkStart w:id="298" w:name="_Toc81332530"/>
      <w:bookmarkStart w:id="299" w:name="_Toc15659"/>
      <w:bookmarkStart w:id="300" w:name="_Toc89422664"/>
      <w:bookmarkStart w:id="301" w:name="_Toc83768405"/>
      <w:bookmarkStart w:id="302" w:name="_Toc89425449"/>
      <w:bookmarkStart w:id="303" w:name="_Toc36812166"/>
      <w:bookmarkStart w:id="304" w:name="_Toc19926"/>
      <w:r>
        <w:rPr>
          <w:lang w:val="en-US" w:eastAsia="en-GB"/>
        </w:rPr>
        <w:t>6.1.6.3.2</w:t>
      </w:r>
      <w:r>
        <w:rPr>
          <w:lang w:val="en-US" w:eastAsia="en-GB"/>
        </w:rPr>
        <w:tab/>
        <w:t>Simple data types</w:t>
      </w:r>
      <w:bookmarkEnd w:id="298"/>
      <w:bookmarkEnd w:id="299"/>
      <w:bookmarkEnd w:id="300"/>
      <w:bookmarkEnd w:id="301"/>
      <w:bookmarkEnd w:id="302"/>
      <w:bookmarkEnd w:id="303"/>
      <w:bookmarkEnd w:id="304"/>
    </w:p>
    <w:p w14:paraId="43E60310" w14:textId="77777777" w:rsidR="00C146CF" w:rsidRDefault="00000000">
      <w:pPr>
        <w:rPr>
          <w:rFonts w:eastAsia="SimSun"/>
          <w:lang w:val="en-US" w:eastAsia="zh-CN"/>
        </w:rPr>
      </w:pPr>
      <w:r>
        <w:rPr>
          <w:rFonts w:hint="eastAsia"/>
          <w:lang w:eastAsia="en-GB"/>
        </w:rPr>
        <w:t>None</w:t>
      </w:r>
      <w:r>
        <w:rPr>
          <w:rFonts w:eastAsia="SimSun" w:hint="eastAsia"/>
          <w:lang w:val="en-US" w:eastAsia="zh-CN"/>
        </w:rPr>
        <w:t>.</w:t>
      </w:r>
    </w:p>
    <w:p w14:paraId="6A104E68" w14:textId="77777777" w:rsidR="00C146CF" w:rsidRDefault="00000000">
      <w:pPr>
        <w:pStyle w:val="Heading5"/>
        <w:rPr>
          <w:lang w:val="en-US" w:eastAsia="en-GB"/>
        </w:rPr>
      </w:pPr>
      <w:bookmarkStart w:id="305" w:name="_Toc83768406"/>
      <w:bookmarkStart w:id="306" w:name="_Toc89422665"/>
      <w:bookmarkStart w:id="307" w:name="_Toc81332531"/>
      <w:bookmarkStart w:id="308" w:name="_Toc36812167"/>
      <w:bookmarkStart w:id="309" w:name="_Toc89425450"/>
      <w:bookmarkStart w:id="310" w:name="_Toc17700"/>
      <w:bookmarkStart w:id="311" w:name="_Toc11325"/>
      <w:r>
        <w:rPr>
          <w:lang w:val="en-US" w:eastAsia="en-GB"/>
        </w:rPr>
        <w:t>6.1.6.3.3</w:t>
      </w:r>
      <w:r>
        <w:rPr>
          <w:lang w:val="en-US" w:eastAsia="en-GB"/>
        </w:rPr>
        <w:tab/>
        <w:t xml:space="preserve">Enumeration: </w:t>
      </w:r>
      <w:bookmarkEnd w:id="305"/>
      <w:bookmarkEnd w:id="306"/>
      <w:bookmarkEnd w:id="307"/>
      <w:bookmarkEnd w:id="308"/>
      <w:bookmarkEnd w:id="309"/>
      <w:r>
        <w:rPr>
          <w:lang w:val="en-US" w:eastAsia="en-GB"/>
        </w:rPr>
        <w:t>AppLoadPhase</w:t>
      </w:r>
      <w:bookmarkEnd w:id="310"/>
      <w:bookmarkEnd w:id="311"/>
    </w:p>
    <w:p w14:paraId="0E9CE49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00000">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00000">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00000">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00000">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00000">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00000">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00000">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00000">
      <w:pPr>
        <w:pStyle w:val="Heading5"/>
        <w:rPr>
          <w:lang w:val="en-US" w:eastAsia="en-GB"/>
        </w:rPr>
      </w:pPr>
      <w:bookmarkStart w:id="312" w:name="_Toc28029"/>
      <w:bookmarkStart w:id="313" w:name="_Toc18264"/>
      <w:r>
        <w:rPr>
          <w:lang w:val="en-US" w:eastAsia="en-GB"/>
        </w:rPr>
        <w:t>6.1.6.3.4</w:t>
      </w:r>
      <w:r>
        <w:rPr>
          <w:lang w:val="en-US" w:eastAsia="en-GB"/>
        </w:rPr>
        <w:tab/>
        <w:t>Enumeration: SupportScenario</w:t>
      </w:r>
      <w:bookmarkEnd w:id="312"/>
      <w:bookmarkEnd w:id="313"/>
    </w:p>
    <w:p w14:paraId="711C30E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00000">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00000">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00000">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00000">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00000">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00000">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00000">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77777777" w:rsidR="00C146CF" w:rsidRDefault="00000000">
      <w:pPr>
        <w:pStyle w:val="Heading5"/>
        <w:rPr>
          <w:lang w:val="en-US" w:eastAsia="en-GB"/>
        </w:rPr>
      </w:pPr>
      <w:bookmarkStart w:id="314" w:name="_Toc19607"/>
      <w:bookmarkStart w:id="315" w:name="_Toc32049"/>
      <w:r>
        <w:rPr>
          <w:lang w:val="en-US" w:eastAsia="en-GB"/>
        </w:rPr>
        <w:t>6.1.6.3.5</w:t>
      </w:r>
      <w:r>
        <w:rPr>
          <w:lang w:val="en-US" w:eastAsia="en-GB"/>
        </w:rPr>
        <w:tab/>
        <w:t xml:space="preserve">Enumeration: </w:t>
      </w:r>
      <w:r>
        <w:rPr>
          <w:lang w:val="en-US" w:eastAsia="en-GB"/>
        </w:rPr>
        <w:tab/>
        <w:t>Status</w:t>
      </w:r>
      <w:bookmarkEnd w:id="314"/>
      <w:bookmarkEnd w:id="315"/>
    </w:p>
    <w:p w14:paraId="1806CA7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00000">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00000">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00000">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00000">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00000">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1D09606C" w14:textId="77777777" w:rsidR="00C146CF" w:rsidRDefault="00000000">
      <w:pPr>
        <w:pStyle w:val="Heading3"/>
        <w:rPr>
          <w:lang w:eastAsia="en-GB"/>
        </w:rPr>
      </w:pPr>
      <w:bookmarkStart w:id="316" w:name="_Toc35971443"/>
      <w:bookmarkStart w:id="317" w:name="_Toc510696647"/>
      <w:bookmarkStart w:id="318" w:name="_Toc130662230"/>
      <w:bookmarkStart w:id="319" w:name="_Toc14111"/>
      <w:bookmarkStart w:id="320" w:name="_Toc24077"/>
      <w:bookmarkStart w:id="321" w:name="_Toc4095"/>
      <w:r>
        <w:rPr>
          <w:lang w:eastAsia="en-GB"/>
        </w:rPr>
        <w:lastRenderedPageBreak/>
        <w:t>6.1.7</w:t>
      </w:r>
      <w:r>
        <w:rPr>
          <w:lang w:eastAsia="en-GB"/>
        </w:rPr>
        <w:tab/>
        <w:t>Error Handling</w:t>
      </w:r>
      <w:bookmarkEnd w:id="316"/>
      <w:bookmarkEnd w:id="317"/>
      <w:bookmarkEnd w:id="318"/>
      <w:bookmarkEnd w:id="319"/>
      <w:bookmarkEnd w:id="320"/>
      <w:bookmarkEnd w:id="321"/>
    </w:p>
    <w:p w14:paraId="0BC4DCDD" w14:textId="77777777" w:rsidR="00C146CF" w:rsidRDefault="00000000">
      <w:pPr>
        <w:pStyle w:val="Heading4"/>
        <w:rPr>
          <w:lang w:val="en-US" w:eastAsia="en-GB"/>
        </w:rPr>
      </w:pPr>
      <w:bookmarkStart w:id="322" w:name="_Toc5969"/>
      <w:bookmarkStart w:id="323" w:name="_Toc35971444"/>
      <w:bookmarkStart w:id="324" w:name="_Toc130662231"/>
      <w:bookmarkStart w:id="325" w:name="_Toc14286"/>
      <w:bookmarkStart w:id="326" w:name="_Toc30930"/>
      <w:r>
        <w:rPr>
          <w:lang w:val="en-US" w:eastAsia="en-GB"/>
        </w:rPr>
        <w:t>6.1.7.1</w:t>
      </w:r>
      <w:r>
        <w:rPr>
          <w:lang w:val="en-US" w:eastAsia="en-GB"/>
        </w:rPr>
        <w:tab/>
        <w:t>General</w:t>
      </w:r>
      <w:bookmarkEnd w:id="322"/>
      <w:bookmarkEnd w:id="323"/>
      <w:bookmarkEnd w:id="324"/>
      <w:bookmarkEnd w:id="325"/>
      <w:bookmarkEnd w:id="326"/>
    </w:p>
    <w:p w14:paraId="1A59C4A8" w14:textId="77777777" w:rsidR="00C146CF" w:rsidRDefault="00000000">
      <w:pPr>
        <w:rPr>
          <w:lang w:eastAsia="en-GB"/>
        </w:rPr>
      </w:pPr>
      <w:r>
        <w:rPr>
          <w:rFonts w:hint="eastAsia"/>
          <w:lang w:eastAsia="en-GB"/>
        </w:rPr>
        <w:t>For the MMTel_DCAppManagement API, HTTP error responses shall be supported as specified in clause 5.2.6 of 3GPP TS 29.122 [</w:t>
      </w:r>
      <w:r>
        <w:rPr>
          <w:rFonts w:hint="eastAsia"/>
          <w:lang w:val="en-US" w:eastAsia="en-GB"/>
        </w:rPr>
        <w:t>3</w:t>
      </w:r>
      <w:r>
        <w:rPr>
          <w:rFonts w:hint="eastAsia"/>
          <w:lang w:eastAsia="en-GB"/>
        </w:rPr>
        <w:t>]. Protocol errors and application errors specified in clause 5.2.6 of 3GPP TS 29.122 [</w:t>
      </w:r>
      <w:r>
        <w:rPr>
          <w:rFonts w:hint="eastAsia"/>
          <w:lang w:val="en-US" w:eastAsia="en-GB"/>
        </w:rPr>
        <w:t>3</w:t>
      </w:r>
      <w:r>
        <w:rPr>
          <w:rFonts w:hint="eastAsia"/>
          <w:lang w:eastAsia="en-GB"/>
        </w:rPr>
        <w:t>] shall be supported for the HTTP status codes specified in table 5.2.6-1 of 3GPP TS 29.122 [</w:t>
      </w:r>
      <w:r>
        <w:rPr>
          <w:rFonts w:hint="eastAsia"/>
          <w:lang w:val="en-US" w:eastAsia="en-GB"/>
        </w:rPr>
        <w:t>3</w:t>
      </w:r>
      <w:r>
        <w:rPr>
          <w:rFonts w:hint="eastAsia"/>
          <w:lang w:eastAsia="en-GB"/>
        </w:rPr>
        <w:t>].</w:t>
      </w:r>
    </w:p>
    <w:p w14:paraId="00DA279E" w14:textId="77777777" w:rsidR="00C146CF" w:rsidRDefault="00000000">
      <w:pPr>
        <w:rPr>
          <w:lang w:eastAsia="en-GB"/>
        </w:rPr>
      </w:pPr>
      <w:r>
        <w:rPr>
          <w:rFonts w:hint="eastAsia"/>
          <w:lang w:eastAsia="en-GB"/>
        </w:rPr>
        <w:t>In addition, the requirements in the following clauses are applicable for the MMTel_DCAppManagement API.</w:t>
      </w:r>
    </w:p>
    <w:p w14:paraId="4C2E8FEB" w14:textId="77777777" w:rsidR="00C146CF" w:rsidRDefault="00000000">
      <w:pPr>
        <w:pStyle w:val="Heading4"/>
        <w:rPr>
          <w:lang w:val="en-US" w:eastAsia="en-GB"/>
        </w:rPr>
      </w:pPr>
      <w:bookmarkStart w:id="327" w:name="_Toc28878"/>
      <w:bookmarkStart w:id="328" w:name="_Toc17107"/>
      <w:bookmarkStart w:id="329" w:name="_Toc35971445"/>
      <w:bookmarkStart w:id="330" w:name="_Toc12493"/>
      <w:bookmarkStart w:id="331" w:name="_Toc130662232"/>
      <w:r>
        <w:rPr>
          <w:lang w:val="en-US" w:eastAsia="en-GB"/>
        </w:rPr>
        <w:t>6.1.7.2</w:t>
      </w:r>
      <w:r>
        <w:rPr>
          <w:lang w:val="en-US" w:eastAsia="en-GB"/>
        </w:rPr>
        <w:tab/>
        <w:t>Protocol Errors</w:t>
      </w:r>
      <w:bookmarkEnd w:id="327"/>
      <w:bookmarkEnd w:id="328"/>
      <w:bookmarkEnd w:id="329"/>
      <w:bookmarkEnd w:id="330"/>
      <w:bookmarkEnd w:id="331"/>
    </w:p>
    <w:p w14:paraId="31541B11" w14:textId="77777777" w:rsidR="00C146CF" w:rsidRDefault="00000000">
      <w:pPr>
        <w:rPr>
          <w:lang w:eastAsia="en-GB"/>
        </w:rPr>
      </w:pPr>
      <w:r>
        <w:rPr>
          <w:rFonts w:hint="eastAsia"/>
          <w:lang w:eastAsia="en-GB"/>
        </w:rPr>
        <w:t>No specific protocol errors for the MMTel_DCAppManagement API are specified.</w:t>
      </w:r>
    </w:p>
    <w:p w14:paraId="029F2150" w14:textId="77777777" w:rsidR="00C146CF" w:rsidRDefault="00000000">
      <w:pPr>
        <w:pStyle w:val="Heading4"/>
        <w:rPr>
          <w:lang w:val="en-US" w:eastAsia="en-GB"/>
        </w:rPr>
      </w:pPr>
      <w:bookmarkStart w:id="332" w:name="_Toc35971446"/>
      <w:bookmarkStart w:id="333" w:name="_Toc26961"/>
      <w:bookmarkStart w:id="334" w:name="_Toc24821"/>
      <w:bookmarkStart w:id="335" w:name="_Toc130662233"/>
      <w:bookmarkStart w:id="336" w:name="_Toc24270"/>
      <w:r>
        <w:rPr>
          <w:lang w:val="en-US" w:eastAsia="en-GB"/>
        </w:rPr>
        <w:t>6.1.7.3</w:t>
      </w:r>
      <w:r>
        <w:rPr>
          <w:lang w:val="en-US" w:eastAsia="en-GB"/>
        </w:rPr>
        <w:tab/>
        <w:t>Application Errors</w:t>
      </w:r>
      <w:bookmarkEnd w:id="332"/>
      <w:bookmarkEnd w:id="333"/>
      <w:bookmarkEnd w:id="334"/>
      <w:bookmarkEnd w:id="335"/>
      <w:bookmarkEnd w:id="336"/>
    </w:p>
    <w:p w14:paraId="2DCDAE24" w14:textId="77777777" w:rsidR="00C146CF" w:rsidRDefault="00000000">
      <w:pPr>
        <w:rPr>
          <w:lang w:eastAsia="en-GB"/>
        </w:rPr>
      </w:pPr>
      <w:r>
        <w:rPr>
          <w:lang w:eastAsia="en-GB"/>
        </w:rPr>
        <w:t>The application errors defined for the MMTel_DCAppManagement API are listed in Table 6.1.7.3-1.</w:t>
      </w:r>
    </w:p>
    <w:p w14:paraId="469E57C6" w14:textId="77777777" w:rsidR="00C146CF" w:rsidRDefault="00000000">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00000">
            <w:pPr>
              <w:pStyle w:val="TAH"/>
            </w:pPr>
            <w:r>
              <w:t>Application Error</w:t>
            </w:r>
          </w:p>
        </w:tc>
        <w:tc>
          <w:tcPr>
            <w:tcW w:w="1701" w:type="dxa"/>
            <w:shd w:val="clear" w:color="auto" w:fill="C0C0C0"/>
            <w:vAlign w:val="center"/>
          </w:tcPr>
          <w:p w14:paraId="09586938" w14:textId="77777777" w:rsidR="00C146CF" w:rsidRDefault="00000000">
            <w:pPr>
              <w:pStyle w:val="TAH"/>
            </w:pPr>
            <w:r>
              <w:t>HTTP status code</w:t>
            </w:r>
          </w:p>
        </w:tc>
        <w:tc>
          <w:tcPr>
            <w:tcW w:w="5456" w:type="dxa"/>
            <w:shd w:val="clear" w:color="auto" w:fill="C0C0C0"/>
            <w:vAlign w:val="center"/>
          </w:tcPr>
          <w:p w14:paraId="1FC939C0" w14:textId="77777777" w:rsidR="00C146CF" w:rsidRDefault="00000000">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337" w:name="_Toc35971447"/>
      <w:bookmarkStart w:id="338" w:name="_Toc493774060"/>
      <w:bookmarkStart w:id="339" w:name="_Toc492973140"/>
      <w:bookmarkStart w:id="340" w:name="_Toc510696648"/>
      <w:bookmarkStart w:id="341" w:name="_Toc492967832"/>
      <w:bookmarkStart w:id="342" w:name="_Toc492899751"/>
      <w:bookmarkStart w:id="343" w:name="_Toc492972920"/>
      <w:bookmarkStart w:id="344" w:name="_Toc492900030"/>
      <w:bookmarkStart w:id="345" w:name="_Toc508287269"/>
      <w:bookmarkStart w:id="346" w:name="_Toc508285804"/>
    </w:p>
    <w:p w14:paraId="14B446CA" w14:textId="77777777" w:rsidR="00C146CF" w:rsidRDefault="00000000">
      <w:pPr>
        <w:pStyle w:val="Heading3"/>
        <w:rPr>
          <w:lang w:eastAsia="en-GB"/>
        </w:rPr>
      </w:pPr>
      <w:bookmarkStart w:id="347" w:name="_Toc130662234"/>
      <w:bookmarkStart w:id="348" w:name="_Toc18065"/>
      <w:bookmarkStart w:id="349" w:name="_Toc22353"/>
      <w:bookmarkStart w:id="350" w:name="_Toc13624"/>
      <w:r>
        <w:rPr>
          <w:lang w:eastAsia="en-GB"/>
        </w:rPr>
        <w:t>6.1.8</w:t>
      </w:r>
      <w:r>
        <w:rPr>
          <w:lang w:eastAsia="en-GB"/>
        </w:rPr>
        <w:tab/>
        <w:t>Feature negotiation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30C66C9" w14:textId="77777777" w:rsidR="00C146CF" w:rsidRDefault="00000000">
      <w:pPr>
        <w:rPr>
          <w:lang w:eastAsia="en-GB"/>
        </w:rPr>
      </w:pPr>
      <w:r>
        <w:rPr>
          <w:lang w:eastAsia="en-GB"/>
        </w:rPr>
        <w:t>The optional features in table 6.1.8-1 are defined for the MMTel_DCAppManagement API. They shall be negotiated using the extensibility mechanism defined in clause 5.2.7 of 3GPP TS 29.122 [</w:t>
      </w:r>
      <w:r>
        <w:rPr>
          <w:lang w:val="en-US" w:eastAsia="en-GB"/>
        </w:rPr>
        <w:t>3</w:t>
      </w:r>
      <w:r>
        <w:rPr>
          <w:lang w:eastAsia="en-GB"/>
        </w:rPr>
        <w:t>].</w:t>
      </w:r>
    </w:p>
    <w:p w14:paraId="6DD00EB9" w14:textId="77777777" w:rsidR="00C146CF" w:rsidRDefault="00000000">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00000">
            <w:pPr>
              <w:pStyle w:val="TAH"/>
            </w:pPr>
            <w:r>
              <w:t>Feature number</w:t>
            </w:r>
          </w:p>
        </w:tc>
        <w:tc>
          <w:tcPr>
            <w:tcW w:w="2207" w:type="dxa"/>
            <w:shd w:val="clear" w:color="auto" w:fill="C0C0C0"/>
            <w:vAlign w:val="center"/>
          </w:tcPr>
          <w:p w14:paraId="483FCA34" w14:textId="77777777" w:rsidR="00C146CF" w:rsidRDefault="00000000">
            <w:pPr>
              <w:pStyle w:val="TAH"/>
            </w:pPr>
            <w:r>
              <w:t>Feature Name</w:t>
            </w:r>
          </w:p>
        </w:tc>
        <w:tc>
          <w:tcPr>
            <w:tcW w:w="5758" w:type="dxa"/>
            <w:shd w:val="clear" w:color="auto" w:fill="C0C0C0"/>
            <w:vAlign w:val="center"/>
          </w:tcPr>
          <w:p w14:paraId="523D030F" w14:textId="77777777" w:rsidR="00C146CF" w:rsidRDefault="00000000">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3D6ED8F0" w14:textId="77777777" w:rsidR="00C146CF" w:rsidRDefault="00000000">
      <w:pPr>
        <w:pStyle w:val="Heading3"/>
        <w:rPr>
          <w:lang w:eastAsia="en-GB"/>
        </w:rPr>
      </w:pPr>
      <w:bookmarkStart w:id="351" w:name="_Toc4958"/>
      <w:bookmarkStart w:id="352" w:name="_Toc10166"/>
      <w:bookmarkStart w:id="353" w:name="_Toc532994477"/>
      <w:bookmarkStart w:id="354" w:name="_Toc35971448"/>
      <w:bookmarkStart w:id="355" w:name="_Toc7965"/>
      <w:bookmarkStart w:id="356" w:name="_Toc130662235"/>
      <w:r>
        <w:rPr>
          <w:lang w:eastAsia="en-GB"/>
        </w:rPr>
        <w:t>6.1.9</w:t>
      </w:r>
      <w:r>
        <w:rPr>
          <w:lang w:eastAsia="en-GB"/>
        </w:rPr>
        <w:tab/>
        <w:t>Security</w:t>
      </w:r>
      <w:bookmarkEnd w:id="351"/>
      <w:bookmarkEnd w:id="352"/>
      <w:bookmarkEnd w:id="353"/>
      <w:bookmarkEnd w:id="354"/>
      <w:bookmarkEnd w:id="355"/>
      <w:bookmarkEnd w:id="356"/>
    </w:p>
    <w:p w14:paraId="60855684" w14:textId="77777777" w:rsidR="00C146CF" w:rsidRDefault="00000000">
      <w:pPr>
        <w:rPr>
          <w:lang w:eastAsia="en-GB"/>
        </w:rPr>
      </w:pPr>
      <w:r>
        <w:rPr>
          <w:lang w:eastAsia="en-GB"/>
        </w:rPr>
        <w:t>The provisions of clause 6 of 3GPP TS 29.122 [</w:t>
      </w:r>
      <w:r>
        <w:rPr>
          <w:lang w:val="en-US" w:eastAsia="en-GB"/>
        </w:rPr>
        <w:t>3</w:t>
      </w:r>
      <w:r>
        <w:rPr>
          <w:lang w:eastAsia="en-GB"/>
        </w:rPr>
        <w:t>] shall apply for the MMTel_DCAppManagement</w:t>
      </w:r>
      <w:r>
        <w:rPr>
          <w:lang w:val="en-US" w:eastAsia="en-GB"/>
        </w:rPr>
        <w:t xml:space="preserve"> </w:t>
      </w:r>
      <w:r>
        <w:rPr>
          <w:lang w:eastAsia="en-GB"/>
        </w:rPr>
        <w:t>API.</w:t>
      </w:r>
    </w:p>
    <w:p w14:paraId="7654E2F0" w14:textId="77777777" w:rsidR="00C146CF" w:rsidRDefault="00000000">
      <w:pPr>
        <w:pStyle w:val="Heading2"/>
      </w:pPr>
      <w:bookmarkStart w:id="357" w:name="_Toc35971449"/>
      <w:r>
        <w:br w:type="page"/>
      </w:r>
      <w:bookmarkStart w:id="358" w:name="_Toc9982"/>
      <w:bookmarkStart w:id="359" w:name="_Toc23855"/>
      <w:bookmarkStart w:id="360" w:name="_Toc10779"/>
      <w:bookmarkEnd w:id="357"/>
      <w:r>
        <w:lastRenderedPageBreak/>
        <w:t>6.</w:t>
      </w:r>
      <w:r>
        <w:rPr>
          <w:rFonts w:eastAsia="SimSun" w:hint="eastAsia"/>
          <w:lang w:val="en-US" w:eastAsia="zh-CN"/>
        </w:rPr>
        <w:t>2</w:t>
      </w:r>
      <w:r>
        <w:tab/>
      </w:r>
      <w:r>
        <w:rPr>
          <w:rFonts w:hint="eastAsia"/>
        </w:rPr>
        <w:t>MMTel_DCAppCall</w:t>
      </w:r>
      <w:r>
        <w:t xml:space="preserve"> API</w:t>
      </w:r>
      <w:bookmarkEnd w:id="358"/>
      <w:bookmarkEnd w:id="359"/>
      <w:bookmarkEnd w:id="360"/>
    </w:p>
    <w:p w14:paraId="3192FAFD" w14:textId="77777777" w:rsidR="00C146CF" w:rsidRDefault="00000000">
      <w:pPr>
        <w:pStyle w:val="Guidance"/>
      </w:pPr>
      <w:r>
        <w:rPr>
          <w:rFonts w:hint="eastAsia"/>
        </w:rPr>
        <w:t>And so on if there are more than two services supported by the MMTel Enabler Server. Same structure as in clause 6.1.</w:t>
      </w:r>
    </w:p>
    <w:p w14:paraId="6EB381AA" w14:textId="77777777" w:rsidR="00C146CF" w:rsidRDefault="00000000">
      <w:pPr>
        <w:pStyle w:val="Guidance"/>
        <w:rPr>
          <w:lang w:eastAsia="zh-CN"/>
        </w:rPr>
      </w:pPr>
      <w:r>
        <w:t>column.</w:t>
      </w:r>
    </w:p>
    <w:p w14:paraId="77825B14" w14:textId="77777777" w:rsidR="00C146CF" w:rsidRDefault="00000000">
      <w:pPr>
        <w:pStyle w:val="Heading2"/>
      </w:pPr>
      <w:r>
        <w:br w:type="page"/>
      </w:r>
      <w:bookmarkStart w:id="361" w:name="_Toc24131"/>
      <w:bookmarkStart w:id="362" w:name="_Toc9805"/>
      <w:bookmarkStart w:id="363" w:name="_Toc18168"/>
      <w:r>
        <w:lastRenderedPageBreak/>
        <w:t>6.</w:t>
      </w:r>
      <w:r>
        <w:rPr>
          <w:rFonts w:eastAsia="SimSun" w:hint="eastAsia"/>
          <w:lang w:val="en-US" w:eastAsia="zh-CN"/>
        </w:rPr>
        <w:t>3</w:t>
      </w:r>
      <w:r>
        <w:tab/>
      </w:r>
      <w:r>
        <w:rPr>
          <w:rFonts w:hint="eastAsia"/>
        </w:rPr>
        <w:t>MMTel_CallControlHandling</w:t>
      </w:r>
      <w:r>
        <w:t xml:space="preserve"> API</w:t>
      </w:r>
      <w:bookmarkEnd w:id="361"/>
      <w:bookmarkEnd w:id="362"/>
      <w:bookmarkEnd w:id="363"/>
    </w:p>
    <w:p w14:paraId="5EED0613" w14:textId="77777777" w:rsidR="00C146CF" w:rsidRDefault="00000000">
      <w:pPr>
        <w:pStyle w:val="Guidance"/>
      </w:pPr>
      <w:r>
        <w:rPr>
          <w:rFonts w:hint="eastAsia"/>
        </w:rPr>
        <w:t>And so on if there are more than two services supported by the MMTel Enabler Server. Same structure as in clause 6.1.</w:t>
      </w:r>
    </w:p>
    <w:p w14:paraId="460EF1D3" w14:textId="77777777" w:rsidR="00C146CF" w:rsidRDefault="00000000">
      <w:pPr>
        <w:pStyle w:val="Guidance"/>
      </w:pPr>
      <w:r>
        <w:t>column.</w:t>
      </w:r>
    </w:p>
    <w:p w14:paraId="46600D35" w14:textId="77777777" w:rsidR="00C146CF" w:rsidRDefault="00000000">
      <w:pPr>
        <w:pStyle w:val="Heading2"/>
      </w:pPr>
      <w:r>
        <w:br w:type="page"/>
      </w:r>
      <w:bookmarkStart w:id="364" w:name="_Toc29093"/>
      <w:bookmarkStart w:id="365" w:name="_Toc32742"/>
      <w:bookmarkStart w:id="366" w:name="_Toc29939"/>
      <w:r>
        <w:lastRenderedPageBreak/>
        <w:t>6.</w:t>
      </w:r>
      <w:r>
        <w:rPr>
          <w:rFonts w:eastAsia="SimSun" w:hint="eastAsia"/>
          <w:lang w:val="en-US" w:eastAsia="zh-CN"/>
        </w:rPr>
        <w:t>4</w:t>
      </w:r>
      <w:r>
        <w:tab/>
      </w:r>
      <w:r>
        <w:rPr>
          <w:rFonts w:hint="eastAsia"/>
        </w:rPr>
        <w:t>&lt;Service 4&gt;</w:t>
      </w:r>
      <w:r>
        <w:t xml:space="preserve"> API</w:t>
      </w:r>
      <w:bookmarkEnd w:id="364"/>
      <w:bookmarkEnd w:id="365"/>
      <w:bookmarkEnd w:id="366"/>
    </w:p>
    <w:p w14:paraId="6DE7971F" w14:textId="77777777" w:rsidR="00C146CF" w:rsidRDefault="00000000">
      <w:pPr>
        <w:pStyle w:val="Guidance"/>
      </w:pPr>
      <w:r>
        <w:rPr>
          <w:rFonts w:hint="eastAsia"/>
        </w:rPr>
        <w:t>And so on if there are more than two services supported by the MMTel Enabler Server. Same structure as in clause 6.1.</w:t>
      </w:r>
    </w:p>
    <w:p w14:paraId="689D7D8A" w14:textId="77777777" w:rsidR="00C146CF" w:rsidRDefault="00000000">
      <w:pPr>
        <w:pStyle w:val="Guidance"/>
      </w:pPr>
      <w:r>
        <w:t>column.</w:t>
      </w:r>
    </w:p>
    <w:p w14:paraId="7CE60BF1" w14:textId="77777777" w:rsidR="00C146CF" w:rsidRDefault="00000000">
      <w:pPr>
        <w:pStyle w:val="Heading1"/>
        <w:rPr>
          <w:lang w:eastAsia="zh-CN"/>
        </w:rPr>
      </w:pPr>
      <w:r>
        <w:br w:type="page"/>
      </w:r>
      <w:bookmarkStart w:id="367" w:name="_Toc96844434"/>
      <w:bookmarkStart w:id="368" w:name="_Toc104332874"/>
      <w:bookmarkStart w:id="369" w:name="_Toc100740007"/>
      <w:bookmarkStart w:id="370" w:name="_Toc10200"/>
      <w:bookmarkStart w:id="371" w:name="_Toc20021"/>
      <w:bookmarkStart w:id="372" w:name="_Toc130662237"/>
      <w:bookmarkStart w:id="373" w:name="_Toc18805"/>
      <w:bookmarkStart w:id="374" w:name="_Toc96843459"/>
      <w:r>
        <w:rPr>
          <w:lang w:eastAsia="zh-CN"/>
        </w:rPr>
        <w:lastRenderedPageBreak/>
        <w:t>7</w:t>
      </w:r>
      <w:r>
        <w:rPr>
          <w:lang w:eastAsia="zh-CN"/>
        </w:rPr>
        <w:tab/>
        <w:t>Using Common API Framework</w:t>
      </w:r>
      <w:bookmarkEnd w:id="367"/>
      <w:bookmarkEnd w:id="368"/>
      <w:bookmarkEnd w:id="369"/>
      <w:bookmarkEnd w:id="370"/>
      <w:bookmarkEnd w:id="371"/>
      <w:bookmarkEnd w:id="372"/>
      <w:bookmarkEnd w:id="373"/>
      <w:bookmarkEnd w:id="374"/>
    </w:p>
    <w:p w14:paraId="20652393" w14:textId="77777777" w:rsidR="00C146CF" w:rsidRDefault="00000000">
      <w:pPr>
        <w:pStyle w:val="Guidance"/>
      </w:pPr>
      <w:bookmarkStart w:id="375" w:name="_Toc83230096"/>
      <w:bookmarkStart w:id="376" w:name="_Toc34154180"/>
      <w:bookmarkStart w:id="377" w:name="_Toc75351818"/>
      <w:bookmarkStart w:id="378" w:name="_Toc59019542"/>
      <w:bookmarkStart w:id="379" w:name="_Toc36041124"/>
      <w:bookmarkStart w:id="380" w:name="_Toc73436001"/>
      <w:bookmarkStart w:id="381" w:name="_Toc96844435"/>
      <w:bookmarkStart w:id="382" w:name="_Toc57206201"/>
      <w:bookmarkStart w:id="383" w:name="_Toc36041437"/>
      <w:bookmarkStart w:id="384" w:name="_Toc68170215"/>
      <w:bookmarkStart w:id="385" w:name="_Toc104332875"/>
      <w:bookmarkStart w:id="386" w:name="_Toc43481484"/>
      <w:bookmarkStart w:id="387" w:name="_Toc51763969"/>
      <w:bookmarkStart w:id="388" w:name="_Toc100740008"/>
      <w:bookmarkStart w:id="389" w:name="_Toc43196714"/>
      <w:bookmarkStart w:id="390" w:name="_Toc85528264"/>
      <w:bookmarkStart w:id="391" w:name="_Toc24868675"/>
      <w:bookmarkStart w:id="392" w:name="_Toc45134761"/>
      <w:bookmarkStart w:id="393" w:name="_Toc73433953"/>
      <w:bookmarkStart w:id="394" w:name="_Toc96843460"/>
      <w:bookmarkStart w:id="395" w:name="_Toc73437408"/>
      <w:bookmarkStart w:id="396" w:name="_Toc51189293"/>
      <w:bookmarkStart w:id="397" w:name="_Toc90649889"/>
      <w:r>
        <w:t>This clause should be kept if CAPIF framework needs to be supported by the &lt;NF or Entity, e.g. UAE Server&gt;.</w:t>
      </w:r>
    </w:p>
    <w:p w14:paraId="63127E2A" w14:textId="77777777" w:rsidR="00C146CF" w:rsidRDefault="00000000">
      <w:pPr>
        <w:pStyle w:val="Heading2"/>
      </w:pPr>
      <w:bookmarkStart w:id="398" w:name="_Toc130662238"/>
      <w:bookmarkStart w:id="399" w:name="_Toc14588"/>
      <w:bookmarkStart w:id="400" w:name="_Toc19119"/>
      <w:bookmarkStart w:id="401" w:name="_Toc27889"/>
      <w:r>
        <w:t>7.1</w:t>
      </w:r>
      <w:r>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77F0133" w14:textId="77777777" w:rsidR="00C146CF" w:rsidRDefault="00000000">
      <w:r>
        <w:t>When CAPIF is used with a &lt;NF or Entity, e.g. UAE Server&gt; service, the &lt;NF or Entity, e.g. UAE Server&gt; shall support the following functionalities as defined in 3GPP TS 29.222 [10]:</w:t>
      </w:r>
    </w:p>
    <w:p w14:paraId="3E5DE99A" w14:textId="77777777" w:rsidR="00C146CF" w:rsidRDefault="00000000" w:rsidP="000E4BF6">
      <w:pPr>
        <w:pStyle w:val="B1"/>
      </w:pPr>
      <w:r>
        <w:t>-</w:t>
      </w:r>
      <w:r>
        <w:tab/>
        <w:t>the API exposing function and the related APIs over CAPIF-2/2e and CAPIF-3/3e reference points;</w:t>
      </w:r>
    </w:p>
    <w:p w14:paraId="33D79E40" w14:textId="77777777" w:rsidR="00C146CF" w:rsidRDefault="00000000" w:rsidP="000E4BF6">
      <w:pPr>
        <w:pStyle w:val="B1"/>
      </w:pPr>
      <w:r>
        <w:t>-</w:t>
      </w:r>
      <w:r>
        <w:tab/>
        <w:t>the API publishing function and the related APIs over CAPIF-4/4e reference point;</w:t>
      </w:r>
    </w:p>
    <w:p w14:paraId="71DEC6E7" w14:textId="77777777" w:rsidR="00C146CF" w:rsidRDefault="00000000" w:rsidP="000E4BF6">
      <w:pPr>
        <w:pStyle w:val="B1"/>
      </w:pPr>
      <w:r>
        <w:t>-</w:t>
      </w:r>
      <w:r>
        <w:tab/>
        <w:t>the API management function and the related APIs over CAPIF-5/5e reference point; and</w:t>
      </w:r>
    </w:p>
    <w:p w14:paraId="0A817AF7" w14:textId="77777777" w:rsidR="00C146CF" w:rsidRDefault="00000000" w:rsidP="000E4BF6">
      <w:pPr>
        <w:pStyle w:val="B1"/>
      </w:pPr>
      <w:r>
        <w:t>-</w:t>
      </w:r>
      <w:r>
        <w:tab/>
        <w:t>at least one of the security methods for authentication and authorization, and the related security mechanisms.</w:t>
      </w:r>
    </w:p>
    <w:p w14:paraId="245710B3" w14:textId="77777777" w:rsidR="00C146CF" w:rsidRDefault="00000000">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77777777" w:rsidR="00C146CF" w:rsidRDefault="00000000">
      <w:r>
        <w:t>When CAPIF is used with a &lt;NF or Entity, e.g. UAE Server&gt; service, the &lt;NF or Entity, e.g. UAE Server&gt; shall register all the northbound APIs features in the CAPIF Core Function.</w:t>
      </w:r>
    </w:p>
    <w:p w14:paraId="1B03458E" w14:textId="77777777" w:rsidR="00C146CF" w:rsidRDefault="00000000">
      <w:pPr>
        <w:pStyle w:val="Heading2"/>
      </w:pPr>
      <w:bookmarkStart w:id="402" w:name="_Toc73436002"/>
      <w:bookmarkStart w:id="403" w:name="_Toc75351819"/>
      <w:bookmarkStart w:id="404" w:name="_Toc130662239"/>
      <w:bookmarkStart w:id="405" w:name="_Toc90649890"/>
      <w:bookmarkStart w:id="406" w:name="_Toc34154181"/>
      <w:bookmarkStart w:id="407" w:name="_Toc59019543"/>
      <w:bookmarkStart w:id="408" w:name="_Toc36041438"/>
      <w:bookmarkStart w:id="409" w:name="_Toc68170216"/>
      <w:bookmarkStart w:id="410" w:name="_Toc104332876"/>
      <w:bookmarkStart w:id="411" w:name="_Toc100740009"/>
      <w:bookmarkStart w:id="412" w:name="_Toc96844436"/>
      <w:bookmarkStart w:id="413" w:name="_Toc19062"/>
      <w:bookmarkStart w:id="414" w:name="_Toc83230097"/>
      <w:bookmarkStart w:id="415" w:name="_Toc57206202"/>
      <w:bookmarkStart w:id="416" w:name="_Toc73433954"/>
      <w:bookmarkStart w:id="417" w:name="_Toc43196715"/>
      <w:bookmarkStart w:id="418" w:name="_Toc96843461"/>
      <w:bookmarkStart w:id="419" w:name="_Toc85528265"/>
      <w:bookmarkStart w:id="420" w:name="_Toc21754"/>
      <w:bookmarkStart w:id="421" w:name="_Toc36041125"/>
      <w:bookmarkStart w:id="422" w:name="_Toc51763970"/>
      <w:bookmarkStart w:id="423" w:name="_Toc43481485"/>
      <w:bookmarkStart w:id="424" w:name="_Toc73437409"/>
      <w:bookmarkStart w:id="425" w:name="_Toc45134762"/>
      <w:bookmarkStart w:id="426" w:name="_Toc24868676"/>
      <w:bookmarkStart w:id="427" w:name="_Toc7173"/>
      <w:bookmarkStart w:id="428" w:name="_Toc51189294"/>
      <w:r>
        <w:t>7.2</w:t>
      </w:r>
      <w:r>
        <w:tab/>
        <w:t>Security</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79025E9" w14:textId="77777777" w:rsidR="00C146CF" w:rsidRDefault="00000000">
      <w:r>
        <w:t>When CAPIF is used for external exposure, before invoking an API exposed by the &lt;NF or Entity, e.g. UAE Server&gt;, the service API consumer (e.g. &lt;provide examples of service consumers&gt;) acting as an API invoker shall negotiate the security method (PKI, TLS-PSK or OAuth 2.0) with the CAPIF core function and ensure that the &lt;NF or Entity, e.g. UAE Server&gt; has enough credentials to authenticate the service API consumer (e.g. &lt;provide examples of service consumers&gt;), as defined in clauses 5.6.2.2 and 6.2.2.2 of 3GPP TS 29.222 [10].</w:t>
      </w:r>
    </w:p>
    <w:p w14:paraId="200B46DF" w14:textId="77777777" w:rsidR="00C146CF" w:rsidRDefault="00000000">
      <w:r>
        <w:t>If PKI or TLS-PSK is selected as the security method to be used between the service API consumer (e.g. &lt;provide examples of service consumers&gt;) and the &lt;NF or Entity, e.g. UAE Server&gt;, upon API invocation, the &lt;NF or Entity, e.g. UAE Server&gt; shall retrieve the authorization information from the CAPIF core function as described in clause 5.6.2.4 of 3GPP TS 29.222 [10].</w:t>
      </w:r>
    </w:p>
    <w:p w14:paraId="6BAA89B6" w14:textId="77777777" w:rsidR="00C146CF" w:rsidRDefault="00000000">
      <w:r>
        <w:t>As indicated in 3GPP TS 33.122 [11], the access to the &lt;NF or Entity, e.g. UAE Server&gt; APIs may be authorized by means of the OAuth 2.0 protocol (see IETF RFC 6749 [12]), using the "Client Credentials" authorization grant, where the CAPIF core function (see 3GPP TS 29.222 [10]) plays the role of the authorization server.</w:t>
      </w:r>
    </w:p>
    <w:p w14:paraId="08720DDF" w14:textId="77777777" w:rsidR="00C146CF" w:rsidRDefault="00000000">
      <w:pPr>
        <w:pStyle w:val="NO"/>
        <w:rPr>
          <w:lang w:val="en-US"/>
        </w:rPr>
      </w:pPr>
      <w:r>
        <w:rPr>
          <w:lang w:val="en-US"/>
        </w:rPr>
        <w:t>NOTE 1:</w:t>
      </w:r>
      <w:r>
        <w:rPr>
          <w:lang w:val="en-US"/>
        </w:rPr>
        <w:tab/>
        <w:t xml:space="preserve">In this release, only </w:t>
      </w:r>
      <w:r>
        <w:t>"Client Credentials" authorization grant is supported.</w:t>
      </w:r>
    </w:p>
    <w:p w14:paraId="1A8AD624" w14:textId="77777777" w:rsidR="00C146CF" w:rsidRDefault="00000000">
      <w:r>
        <w:t>If OAuth 2.0 is selected as the security method to be used between the service API consumer (e.g. &lt;provide examples of service consumers&gt;) and the &lt;NF or Entity, e.g. UAE Server&gt;, the service API consumer (e.g. &lt;provide examples of service consumers&gt;) shall, prior to consuming the services offered by the &lt;NF or Entity, e.g. UAE Server&gt; APIs, obtain a "token" from the authorization server, by invoking the Obtain_Authorization service operation as described in clause 5.6.2.3.2 of 3GPP TS 29.222 [10].</w:t>
      </w:r>
    </w:p>
    <w:p w14:paraId="5B45EA69" w14:textId="77777777" w:rsidR="00C146CF" w:rsidRDefault="00000000">
      <w:pPr>
        <w:rPr>
          <w:lang w:val="en-US"/>
        </w:rPr>
      </w:pPr>
      <w:r>
        <w:rPr>
          <w:lang w:val="en-US"/>
        </w:rPr>
        <w:t xml:space="preserve">The </w:t>
      </w:r>
      <w:r>
        <w:t xml:space="preserve">&lt;NF or Entity, e.g. UAE Server&gt; </w:t>
      </w:r>
      <w:r>
        <w:rPr>
          <w:lang w:val="en-US"/>
        </w:rPr>
        <w:t xml:space="preserve">APIs do not define any scopes for OAuth 2.0 authorization. It is the </w:t>
      </w:r>
      <w:r>
        <w:t xml:space="preserve">&lt;NF or Entity, e.g. UAE Server&gt; </w:t>
      </w:r>
      <w:r>
        <w:rPr>
          <w:lang w:val="en-US"/>
        </w:rPr>
        <w:t>responsibility to check whether the</w:t>
      </w:r>
      <w:r>
        <w:t xml:space="preserve"> service API consumer (e.g. &lt;provide examples of service consumers&gt;)</w:t>
      </w:r>
      <w:r>
        <w:rPr>
          <w:lang w:val="en-US"/>
        </w:rPr>
        <w:t xml:space="preserve"> is authorized to use an API based on the provided </w:t>
      </w:r>
      <w:r>
        <w:t>"</w:t>
      </w:r>
      <w:r>
        <w:rPr>
          <w:lang w:val="en-US"/>
        </w:rPr>
        <w:t>token</w:t>
      </w:r>
      <w:r>
        <w:t>"</w:t>
      </w:r>
      <w:r>
        <w:rPr>
          <w:lang w:val="en-US"/>
        </w:rPr>
        <w:t xml:space="preserve">. Once the </w:t>
      </w:r>
      <w:r>
        <w:t xml:space="preserve">&lt;NF or Entity, e.g. UAE Server&gt; </w:t>
      </w:r>
      <w:r>
        <w:rPr>
          <w:lang w:val="en-US"/>
        </w:rPr>
        <w:t xml:space="preserve">verifies the </w:t>
      </w:r>
      <w:r>
        <w:t>"</w:t>
      </w:r>
      <w:r>
        <w:rPr>
          <w:lang w:val="en-US"/>
        </w:rPr>
        <w:t>token</w:t>
      </w:r>
      <w:r>
        <w:t>", it shall check whether the &lt;NF or Entity, e.g. UAE Server&gt;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 &lt;provide examples of service consumers&gt;)</w:t>
      </w:r>
      <w:r>
        <w:rPr>
          <w:lang w:val="en-US"/>
        </w:rPr>
        <w:t xml:space="preserve"> has full authority to access any resource or operation provided by the invoked API.</w:t>
      </w:r>
    </w:p>
    <w:p w14:paraId="243E94FD" w14:textId="77777777" w:rsidR="00C146CF" w:rsidRDefault="00000000">
      <w:pPr>
        <w:pStyle w:val="NO"/>
        <w:rPr>
          <w:lang w:val="en-US"/>
        </w:rPr>
      </w:pPr>
      <w:r>
        <w:rPr>
          <w:lang w:val="en-US"/>
        </w:rPr>
        <w:t>NOTE 2:</w:t>
      </w:r>
      <w:r>
        <w:rPr>
          <w:lang w:val="en-US"/>
        </w:rPr>
        <w:tab/>
        <w:t xml:space="preserve">For the aforementioned security methods, the </w:t>
      </w:r>
      <w:r>
        <w:t xml:space="preserve">&lt;NF or Entity, e.g. UAE Server&gt; </w:t>
      </w:r>
      <w:r>
        <w:rPr>
          <w:lang w:val="en-US"/>
        </w:rPr>
        <w:t>needs to apply admission control according to access control policies after performing the authorization checks.</w:t>
      </w:r>
    </w:p>
    <w:p w14:paraId="0FE67565" w14:textId="77777777" w:rsidR="00C146CF" w:rsidRDefault="00000000">
      <w:pPr>
        <w:pStyle w:val="Heading8"/>
      </w:pPr>
      <w:bookmarkStart w:id="429" w:name="_Toc190968705"/>
      <w:r>
        <w:br w:type="page"/>
      </w:r>
      <w:bookmarkStart w:id="430" w:name="_Toc10349"/>
      <w:bookmarkStart w:id="431" w:name="_Toc130662240"/>
      <w:bookmarkStart w:id="432" w:name="_Toc27801"/>
      <w:bookmarkStart w:id="433" w:name="_Toc13249"/>
      <w:r>
        <w:lastRenderedPageBreak/>
        <w:t>Annex A (normative):</w:t>
      </w:r>
      <w:r>
        <w:br/>
        <w:t>OpenAPI specification</w:t>
      </w:r>
      <w:bookmarkEnd w:id="430"/>
      <w:bookmarkEnd w:id="431"/>
      <w:bookmarkEnd w:id="432"/>
      <w:bookmarkEnd w:id="433"/>
    </w:p>
    <w:p w14:paraId="1732621C" w14:textId="77777777" w:rsidR="00C146CF" w:rsidRDefault="00000000" w:rsidP="00676121">
      <w:pPr>
        <w:pStyle w:val="Heading1"/>
      </w:pPr>
      <w:bookmarkStart w:id="434" w:name="_Toc510696651"/>
      <w:bookmarkStart w:id="435" w:name="_Toc8505"/>
      <w:bookmarkStart w:id="436" w:name="_Toc190968706"/>
      <w:bookmarkStart w:id="437" w:name="_Toc35971451"/>
      <w:bookmarkStart w:id="438" w:name="_Toc23930"/>
      <w:bookmarkStart w:id="439" w:name="_Toc32657"/>
      <w:bookmarkEnd w:id="429"/>
      <w:r>
        <w:t>A.1</w:t>
      </w:r>
      <w:r>
        <w:tab/>
        <w:t>General</w:t>
      </w:r>
      <w:bookmarkEnd w:id="434"/>
      <w:bookmarkEnd w:id="435"/>
      <w:bookmarkEnd w:id="436"/>
      <w:bookmarkEnd w:id="437"/>
      <w:bookmarkEnd w:id="438"/>
      <w:bookmarkEnd w:id="439"/>
    </w:p>
    <w:p w14:paraId="02EA8B6A" w14:textId="77777777" w:rsidR="00C146CF" w:rsidRDefault="00000000">
      <w:r>
        <w:t>This Annex specifies the formal definition of the API(s) defined in the present specification. It consists of OpenAPI specifications in YAML format.</w:t>
      </w:r>
    </w:p>
    <w:p w14:paraId="7AF320AB" w14:textId="77777777" w:rsidR="00C146CF" w:rsidRDefault="00000000">
      <w:r>
        <w:t>This Annex takes precedence when being discrepant to other parts of the specification with respect to the encoding of information elements and methods within the API(s).</w:t>
      </w:r>
    </w:p>
    <w:p w14:paraId="5C39450B" w14:textId="77777777" w:rsidR="00C146CF"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00000">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46FBBC52" w14:textId="77777777" w:rsidR="00C146CF" w:rsidRDefault="00000000" w:rsidP="00676121">
      <w:pPr>
        <w:pStyle w:val="Heading1"/>
      </w:pPr>
      <w:bookmarkStart w:id="440" w:name="_Toc130662242"/>
      <w:r>
        <w:br w:type="page"/>
      </w:r>
      <w:bookmarkStart w:id="441" w:name="_Toc13109"/>
      <w:bookmarkStart w:id="442" w:name="_Toc19519"/>
      <w:bookmarkStart w:id="443" w:name="_Toc4301"/>
      <w:r>
        <w:lastRenderedPageBreak/>
        <w:t>A.2</w:t>
      </w:r>
      <w:r>
        <w:tab/>
      </w:r>
      <w:r>
        <w:rPr>
          <w:rFonts w:hint="eastAsia"/>
        </w:rPr>
        <w:t>MMTel_DCAppManagement</w:t>
      </w:r>
      <w:r>
        <w:t xml:space="preserve"> API</w:t>
      </w:r>
      <w:bookmarkEnd w:id="440"/>
      <w:bookmarkEnd w:id="441"/>
      <w:bookmarkEnd w:id="442"/>
      <w:bookmarkEnd w:id="443"/>
    </w:p>
    <w:p w14:paraId="42747852" w14:textId="77777777" w:rsidR="00C146CF" w:rsidRDefault="00000000">
      <w:pPr>
        <w:pStyle w:val="Guidance"/>
      </w:pPr>
      <w:r>
        <w:t xml:space="preserve">Where &lt;Service 1&gt; is to be replaced by the name of the Service (e.g. </w:t>
      </w:r>
      <w:r>
        <w:rPr>
          <w:rFonts w:hint="eastAsia"/>
        </w:rPr>
        <w:t>MMTel_DCAppManagement</w:t>
      </w:r>
      <w:r>
        <w:t>).</w:t>
      </w:r>
    </w:p>
    <w:p w14:paraId="0938B629" w14:textId="77777777" w:rsidR="00C146CF" w:rsidRDefault="00000000">
      <w:pPr>
        <w:pStyle w:val="Guidance"/>
      </w:pPr>
      <w:r>
        <w:t>One clause is introduced per Service, with the corresponding OpenAPI 3.0.0 Document.</w:t>
      </w:r>
    </w:p>
    <w:p w14:paraId="5FB10A99" w14:textId="77777777" w:rsidR="00C146CF" w:rsidRDefault="00000000">
      <w:pPr>
        <w:pStyle w:val="PL"/>
      </w:pPr>
      <w:r>
        <w:t>openapi: 3.0.0</w:t>
      </w:r>
    </w:p>
    <w:p w14:paraId="25F08944" w14:textId="77777777" w:rsidR="00C146CF" w:rsidRDefault="00C146CF">
      <w:pPr>
        <w:pStyle w:val="PL"/>
        <w:rPr>
          <w:lang w:val="en-US"/>
        </w:rPr>
      </w:pPr>
    </w:p>
    <w:p w14:paraId="17CECEF2" w14:textId="77777777" w:rsidR="00C146CF" w:rsidRDefault="00000000">
      <w:pPr>
        <w:pStyle w:val="PL"/>
        <w:rPr>
          <w:lang w:val="en-US"/>
        </w:rPr>
      </w:pPr>
      <w:r>
        <w:rPr>
          <w:lang w:val="en-US"/>
        </w:rPr>
        <w:t>info:</w:t>
      </w:r>
    </w:p>
    <w:p w14:paraId="73E5DA33" w14:textId="77777777" w:rsidR="00C146CF" w:rsidRDefault="00000000">
      <w:pPr>
        <w:pStyle w:val="PL"/>
        <w:rPr>
          <w:lang w:val="en-US"/>
        </w:rPr>
      </w:pPr>
      <w:r>
        <w:rPr>
          <w:lang w:val="en-US"/>
        </w:rPr>
        <w:t xml:space="preserve">  title: &lt;API Name&gt;</w:t>
      </w:r>
    </w:p>
    <w:p w14:paraId="53F0D0E2" w14:textId="77777777" w:rsidR="00C146CF" w:rsidRDefault="00000000">
      <w:pPr>
        <w:pStyle w:val="PL"/>
        <w:rPr>
          <w:lang w:val="en-US"/>
        </w:rPr>
      </w:pPr>
      <w:r>
        <w:rPr>
          <w:lang w:val="en-US"/>
        </w:rPr>
        <w:t xml:space="preserve">  version: 1.0.0-alpha.1</w:t>
      </w:r>
    </w:p>
    <w:p w14:paraId="588A5FC4" w14:textId="77777777" w:rsidR="00C146CF" w:rsidRDefault="00000000">
      <w:pPr>
        <w:pStyle w:val="PL"/>
      </w:pPr>
      <w:r>
        <w:rPr>
          <w:lang w:val="en-US"/>
        </w:rPr>
        <w:t xml:space="preserve">  description: </w:t>
      </w:r>
      <w:r>
        <w:t>|</w:t>
      </w:r>
    </w:p>
    <w:p w14:paraId="4F88D119" w14:textId="77777777" w:rsidR="00C146CF" w:rsidRDefault="00000000">
      <w:pPr>
        <w:pStyle w:val="PL"/>
        <w:rPr>
          <w:lang w:val="en-US"/>
        </w:rPr>
      </w:pPr>
      <w:r>
        <w:rPr>
          <w:lang w:val="en-US"/>
        </w:rPr>
        <w:t xml:space="preserve">    &lt;API Name&gt; Service.  </w:t>
      </w:r>
    </w:p>
    <w:p w14:paraId="4ECA7F54" w14:textId="77777777" w:rsidR="00C146CF" w:rsidRDefault="00000000">
      <w:pPr>
        <w:pStyle w:val="PL"/>
      </w:pPr>
      <w:r>
        <w:t xml:space="preserve">    © &lt;2024&gt;, 3GPP Organizational Partners (ARIB, ATIS, CCSA, ETSI, TSDSI, TTA, TTC).  </w:t>
      </w:r>
    </w:p>
    <w:p w14:paraId="49838BC9" w14:textId="77777777" w:rsidR="00C146CF" w:rsidRDefault="00000000">
      <w:pPr>
        <w:pStyle w:val="PL"/>
      </w:pPr>
      <w:r>
        <w:t xml:space="preserve">    All rights reserved.</w:t>
      </w:r>
    </w:p>
    <w:p w14:paraId="569688CB" w14:textId="77777777" w:rsidR="00C146CF" w:rsidRDefault="00C146CF">
      <w:pPr>
        <w:pStyle w:val="PL"/>
      </w:pPr>
    </w:p>
    <w:p w14:paraId="680AA75D" w14:textId="77777777" w:rsidR="00C146CF" w:rsidRDefault="00000000">
      <w:pPr>
        <w:pStyle w:val="PL"/>
      </w:pPr>
      <w:r>
        <w:t>externalDocs:</w:t>
      </w:r>
    </w:p>
    <w:p w14:paraId="7BC38FE5" w14:textId="77777777" w:rsidR="00C146CF" w:rsidRDefault="00000000">
      <w:pPr>
        <w:pStyle w:val="PL"/>
        <w:rPr>
          <w:lang w:val="en-US"/>
        </w:rPr>
      </w:pPr>
      <w:r>
        <w:t xml:space="preserve">  description: </w:t>
      </w:r>
      <w:r>
        <w:rPr>
          <w:lang w:val="en-US"/>
        </w:rPr>
        <w:t>&gt;</w:t>
      </w:r>
    </w:p>
    <w:p w14:paraId="187440BA" w14:textId="77777777" w:rsidR="00C146CF" w:rsidRDefault="00000000">
      <w:pPr>
        <w:pStyle w:val="PL"/>
      </w:pPr>
      <w:r>
        <w:t xml:space="preserve">    3GPP TS 29.&lt;xxx&gt; V&lt;x.y.z&gt;; &lt;TS Name&gt;.</w:t>
      </w:r>
    </w:p>
    <w:p w14:paraId="3EE3CEDA" w14:textId="77777777" w:rsidR="00C146CF" w:rsidRDefault="00000000">
      <w:pPr>
        <w:pStyle w:val="PL"/>
      </w:pPr>
      <w:r>
        <w:t xml:space="preserve">  url: http://www.3gpp.org/ftp/Specs/archive/29_series/29.</w:t>
      </w:r>
      <w:r>
        <w:rPr>
          <w:highlight w:val="yellow"/>
        </w:rPr>
        <w:t>xxx</w:t>
      </w:r>
      <w:r>
        <w:t>/</w:t>
      </w:r>
    </w:p>
    <w:p w14:paraId="44834C46" w14:textId="77777777" w:rsidR="00C146CF" w:rsidRDefault="00C146CF">
      <w:pPr>
        <w:pStyle w:val="PL"/>
      </w:pPr>
    </w:p>
    <w:p w14:paraId="7C11F36A" w14:textId="77777777" w:rsidR="00C146CF" w:rsidRDefault="00000000">
      <w:pPr>
        <w:pStyle w:val="PL"/>
      </w:pPr>
      <w:r>
        <w:t>servers:</w:t>
      </w:r>
    </w:p>
    <w:p w14:paraId="57B42F7A" w14:textId="77777777" w:rsidR="00C146CF" w:rsidRDefault="00000000">
      <w:pPr>
        <w:pStyle w:val="PL"/>
      </w:pPr>
      <w:r>
        <w:t xml:space="preserve">  - url: '{apiRoot}/&lt;API name in lower letters. Composed names are separated with a hyphen&gt;/v1'</w:t>
      </w:r>
    </w:p>
    <w:p w14:paraId="368E52D5" w14:textId="77777777" w:rsidR="00C146CF" w:rsidRDefault="00000000">
      <w:pPr>
        <w:pStyle w:val="PL"/>
      </w:pPr>
      <w:r>
        <w:t xml:space="preserve">    variables:</w:t>
      </w:r>
    </w:p>
    <w:p w14:paraId="0D0C845B" w14:textId="77777777" w:rsidR="00C146CF" w:rsidRDefault="00000000">
      <w:pPr>
        <w:pStyle w:val="PL"/>
      </w:pPr>
      <w:r>
        <w:t xml:space="preserve">      apiRoot:</w:t>
      </w:r>
    </w:p>
    <w:p w14:paraId="343E5BC5" w14:textId="77777777" w:rsidR="00C146CF" w:rsidRDefault="00000000">
      <w:pPr>
        <w:pStyle w:val="PL"/>
      </w:pPr>
      <w:r>
        <w:t xml:space="preserve">        default: https://example.com</w:t>
      </w:r>
    </w:p>
    <w:p w14:paraId="57535DB2" w14:textId="77777777" w:rsidR="00C146CF" w:rsidRDefault="00000000">
      <w:pPr>
        <w:pStyle w:val="PL"/>
      </w:pPr>
      <w:r>
        <w:t xml:space="preserve">        description: apiRoot as defined in clause 5.2.4 of 3GPP TS 29.122</w:t>
      </w:r>
    </w:p>
    <w:p w14:paraId="343E5A4B" w14:textId="77777777" w:rsidR="00C146CF" w:rsidRDefault="00C146CF">
      <w:pPr>
        <w:pStyle w:val="PL"/>
      </w:pPr>
    </w:p>
    <w:p w14:paraId="571AC6E9" w14:textId="77777777" w:rsidR="00C146CF" w:rsidRDefault="00000000">
      <w:pPr>
        <w:pStyle w:val="PL"/>
      </w:pPr>
      <w:r>
        <w:t>security:</w:t>
      </w:r>
    </w:p>
    <w:p w14:paraId="394DC66A" w14:textId="77777777" w:rsidR="00C146CF" w:rsidRDefault="00000000">
      <w:pPr>
        <w:pStyle w:val="PL"/>
      </w:pPr>
      <w:r>
        <w:t xml:space="preserve">  - {}</w:t>
      </w:r>
    </w:p>
    <w:p w14:paraId="77C1AE51" w14:textId="77777777" w:rsidR="00C146CF" w:rsidRDefault="00000000">
      <w:pPr>
        <w:pStyle w:val="PL"/>
      </w:pPr>
      <w:r>
        <w:t xml:space="preserve">  - oAuth2ClientCredentials: []</w:t>
      </w:r>
    </w:p>
    <w:p w14:paraId="5C494326" w14:textId="77777777" w:rsidR="00C146CF" w:rsidRDefault="00C146CF">
      <w:pPr>
        <w:pStyle w:val="PL"/>
      </w:pPr>
    </w:p>
    <w:p w14:paraId="01A1EE09" w14:textId="77777777" w:rsidR="00C146CF" w:rsidRDefault="00000000">
      <w:pPr>
        <w:pStyle w:val="PL"/>
      </w:pPr>
      <w:r>
        <w:t>paths:</w:t>
      </w:r>
    </w:p>
    <w:p w14:paraId="3C3591F5" w14:textId="77777777" w:rsidR="00C146CF" w:rsidRDefault="00000000">
      <w:pPr>
        <w:pStyle w:val="PL"/>
      </w:pPr>
      <w:r>
        <w:t xml:space="preserve">  # API specific definitions, below is an example</w:t>
      </w:r>
    </w:p>
    <w:p w14:paraId="6E2D30CE" w14:textId="77777777" w:rsidR="00C146CF" w:rsidRDefault="00000000">
      <w:pPr>
        <w:pStyle w:val="PL"/>
      </w:pPr>
      <w:r>
        <w:t xml:space="preserve">  /subscriptions:</w:t>
      </w:r>
    </w:p>
    <w:p w14:paraId="56B63B1B" w14:textId="77777777" w:rsidR="00C146CF" w:rsidRDefault="00000000">
      <w:pPr>
        <w:pStyle w:val="PL"/>
      </w:pPr>
      <w:r>
        <w:t xml:space="preserve">    post:</w:t>
      </w:r>
    </w:p>
    <w:p w14:paraId="280666C8" w14:textId="77777777" w:rsidR="00C146CF" w:rsidRDefault="00000000">
      <w:pPr>
        <w:pStyle w:val="PL"/>
      </w:pPr>
      <w:r>
        <w:t xml:space="preserve">      summary: subscribe to notifications</w:t>
      </w:r>
    </w:p>
    <w:p w14:paraId="18A1D6AF" w14:textId="77777777" w:rsidR="00C146CF" w:rsidRDefault="00000000">
      <w:pPr>
        <w:pStyle w:val="PL"/>
      </w:pPr>
      <w:r>
        <w:t xml:space="preserve">      operationId: CreateIndividualSubcription</w:t>
      </w:r>
    </w:p>
    <w:p w14:paraId="13B5AAC1" w14:textId="77777777" w:rsidR="00C146CF" w:rsidRDefault="00000000">
      <w:pPr>
        <w:pStyle w:val="PL"/>
      </w:pPr>
      <w:r>
        <w:t xml:space="preserve">      tags:</w:t>
      </w:r>
    </w:p>
    <w:p w14:paraId="3B6463EA" w14:textId="77777777" w:rsidR="00C146CF" w:rsidRDefault="00000000">
      <w:pPr>
        <w:pStyle w:val="PL"/>
      </w:pPr>
      <w:r>
        <w:t xml:space="preserve">        - Subscriptions (Collection)</w:t>
      </w:r>
    </w:p>
    <w:p w14:paraId="1559CB85" w14:textId="77777777" w:rsidR="00C146CF" w:rsidRDefault="00000000">
      <w:pPr>
        <w:pStyle w:val="PL"/>
      </w:pPr>
      <w:r>
        <w:t xml:space="preserve">      requestBody:</w:t>
      </w:r>
    </w:p>
    <w:p w14:paraId="30E17A0B" w14:textId="77777777" w:rsidR="00C146CF" w:rsidRDefault="00000000">
      <w:pPr>
        <w:pStyle w:val="PL"/>
      </w:pPr>
      <w:r>
        <w:t xml:space="preserve">        required: true</w:t>
      </w:r>
    </w:p>
    <w:p w14:paraId="5513D1D6" w14:textId="77777777" w:rsidR="00C146CF" w:rsidRDefault="00000000">
      <w:pPr>
        <w:pStyle w:val="PL"/>
      </w:pPr>
      <w:r>
        <w:t xml:space="preserve">        content:</w:t>
      </w:r>
    </w:p>
    <w:p w14:paraId="7465D069" w14:textId="77777777" w:rsidR="00C146CF" w:rsidRDefault="00000000">
      <w:pPr>
        <w:pStyle w:val="PL"/>
      </w:pPr>
      <w:r>
        <w:t xml:space="preserve">          application/json:</w:t>
      </w:r>
    </w:p>
    <w:p w14:paraId="00F94BE7" w14:textId="77777777" w:rsidR="00C146CF" w:rsidRDefault="00000000">
      <w:pPr>
        <w:pStyle w:val="PL"/>
      </w:pPr>
      <w:r>
        <w:t xml:space="preserve">            schema:</w:t>
      </w:r>
    </w:p>
    <w:p w14:paraId="76E184DA" w14:textId="77777777" w:rsidR="00C146CF" w:rsidRDefault="00000000">
      <w:pPr>
        <w:pStyle w:val="PL"/>
      </w:pPr>
      <w:r>
        <w:t xml:space="preserve">              $ref: '#/components/schemas/NsmfEventExposure'</w:t>
      </w:r>
    </w:p>
    <w:p w14:paraId="44B29848" w14:textId="77777777" w:rsidR="00C146CF" w:rsidRDefault="00000000">
      <w:pPr>
        <w:pStyle w:val="PL"/>
      </w:pPr>
      <w:r>
        <w:t xml:space="preserve">      responses:</w:t>
      </w:r>
    </w:p>
    <w:p w14:paraId="1288D58E" w14:textId="77777777" w:rsidR="00C146CF" w:rsidRDefault="00000000">
      <w:pPr>
        <w:pStyle w:val="PL"/>
      </w:pPr>
      <w:r>
        <w:t xml:space="preserve">        '201':</w:t>
      </w:r>
    </w:p>
    <w:p w14:paraId="2675626F" w14:textId="77777777" w:rsidR="00C146CF" w:rsidRDefault="00000000">
      <w:pPr>
        <w:pStyle w:val="PL"/>
      </w:pPr>
      <w:r>
        <w:t xml:space="preserve">          description: Success</w:t>
      </w:r>
    </w:p>
    <w:p w14:paraId="004DF87F" w14:textId="77777777" w:rsidR="00C146CF" w:rsidRDefault="00000000">
      <w:pPr>
        <w:pStyle w:val="PL"/>
      </w:pPr>
      <w:r>
        <w:t xml:space="preserve">          content:</w:t>
      </w:r>
    </w:p>
    <w:p w14:paraId="4A42CE24" w14:textId="77777777" w:rsidR="00C146CF" w:rsidRDefault="00000000">
      <w:pPr>
        <w:pStyle w:val="PL"/>
      </w:pPr>
      <w:r>
        <w:t xml:space="preserve">            application/json:</w:t>
      </w:r>
    </w:p>
    <w:p w14:paraId="7FEB2925" w14:textId="77777777" w:rsidR="00C146CF" w:rsidRDefault="00000000">
      <w:pPr>
        <w:pStyle w:val="PL"/>
      </w:pPr>
      <w:r>
        <w:t xml:space="preserve">              schema:</w:t>
      </w:r>
    </w:p>
    <w:p w14:paraId="7B967882" w14:textId="77777777" w:rsidR="00C146CF" w:rsidRDefault="00000000">
      <w:pPr>
        <w:pStyle w:val="PL"/>
      </w:pPr>
      <w:r>
        <w:t xml:space="preserve">                $ref: '#/components/schemas/&lt;xxx&gt;'</w:t>
      </w:r>
    </w:p>
    <w:p w14:paraId="569A0E08" w14:textId="77777777" w:rsidR="00C146CF" w:rsidRDefault="00000000">
      <w:pPr>
        <w:pStyle w:val="PL"/>
      </w:pPr>
      <w:r>
        <w:t xml:space="preserve">          headers:</w:t>
      </w:r>
    </w:p>
    <w:p w14:paraId="6F193E04" w14:textId="77777777" w:rsidR="00C146CF" w:rsidRDefault="00000000">
      <w:pPr>
        <w:pStyle w:val="PL"/>
      </w:pPr>
      <w:r>
        <w:t xml:space="preserve">            Location:</w:t>
      </w:r>
    </w:p>
    <w:p w14:paraId="366D1BFC" w14:textId="77777777" w:rsidR="00C146CF" w:rsidRDefault="00000000">
      <w:pPr>
        <w:pStyle w:val="PL"/>
      </w:pPr>
      <w:r>
        <w:t xml:space="preserve">              description: &gt;</w:t>
      </w:r>
    </w:p>
    <w:p w14:paraId="12D76831" w14:textId="77777777" w:rsidR="00C146CF" w:rsidRDefault="00000000">
      <w:pPr>
        <w:pStyle w:val="PL"/>
      </w:pPr>
      <w:r>
        <w:t xml:space="preserve">                Contains the URI of the newly created resource, according to the structure:</w:t>
      </w:r>
    </w:p>
    <w:p w14:paraId="6CC4EAE0" w14:textId="77777777" w:rsidR="00C146CF" w:rsidRDefault="00000000">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97393BA" w14:textId="77777777" w:rsidR="00C146CF" w:rsidRDefault="00000000">
      <w:pPr>
        <w:pStyle w:val="PL"/>
      </w:pPr>
      <w:r>
        <w:t xml:space="preserve">              required: true</w:t>
      </w:r>
    </w:p>
    <w:p w14:paraId="41F72641" w14:textId="77777777" w:rsidR="00C146CF" w:rsidRDefault="00000000">
      <w:pPr>
        <w:pStyle w:val="PL"/>
      </w:pPr>
      <w:r>
        <w:t xml:space="preserve">              schema:</w:t>
      </w:r>
    </w:p>
    <w:p w14:paraId="418363BB" w14:textId="77777777" w:rsidR="00C146CF" w:rsidRDefault="00000000">
      <w:pPr>
        <w:pStyle w:val="PL"/>
      </w:pPr>
      <w:r>
        <w:t xml:space="preserve">                type: string</w:t>
      </w:r>
    </w:p>
    <w:p w14:paraId="6895C7C9" w14:textId="77777777" w:rsidR="00C146CF" w:rsidRDefault="00000000">
      <w:pPr>
        <w:pStyle w:val="PL"/>
      </w:pPr>
      <w:r>
        <w:t xml:space="preserve">                '400':</w:t>
      </w:r>
    </w:p>
    <w:p w14:paraId="551E5577" w14:textId="77777777" w:rsidR="00C146CF" w:rsidRDefault="00000000">
      <w:pPr>
        <w:pStyle w:val="PL"/>
      </w:pPr>
      <w:r>
        <w:t xml:space="preserve">                  $ref: 'TS29122_CommonData.yaml#/components/responses/400'</w:t>
      </w:r>
    </w:p>
    <w:p w14:paraId="07C1A235" w14:textId="77777777" w:rsidR="00C146CF" w:rsidRDefault="00000000">
      <w:pPr>
        <w:pStyle w:val="PL"/>
      </w:pPr>
      <w:r>
        <w:t xml:space="preserve">                '401':</w:t>
      </w:r>
    </w:p>
    <w:p w14:paraId="2A7874EA" w14:textId="77777777" w:rsidR="00C146CF" w:rsidRDefault="00000000">
      <w:pPr>
        <w:pStyle w:val="PL"/>
      </w:pPr>
      <w:r>
        <w:t xml:space="preserve">                  $ref: 'TS29122_CommonData.yaml#/components/responses/401'</w:t>
      </w:r>
    </w:p>
    <w:p w14:paraId="6A2A0E8B" w14:textId="77777777" w:rsidR="00C146CF" w:rsidRDefault="00000000">
      <w:pPr>
        <w:pStyle w:val="PL"/>
      </w:pPr>
      <w:r>
        <w:t xml:space="preserve">                '403':</w:t>
      </w:r>
    </w:p>
    <w:p w14:paraId="6A7CED05" w14:textId="77777777" w:rsidR="00C146CF" w:rsidRDefault="00000000">
      <w:pPr>
        <w:pStyle w:val="PL"/>
      </w:pPr>
      <w:r>
        <w:t xml:space="preserve">                  $ref: 'TS29122_CommonData.yaml#/components/responses/403'</w:t>
      </w:r>
    </w:p>
    <w:p w14:paraId="559DC2B0" w14:textId="77777777" w:rsidR="00C146CF" w:rsidRDefault="00000000">
      <w:pPr>
        <w:pStyle w:val="PL"/>
      </w:pPr>
      <w:r>
        <w:t xml:space="preserve">                '404':</w:t>
      </w:r>
    </w:p>
    <w:p w14:paraId="2042CD08" w14:textId="77777777" w:rsidR="00C146CF" w:rsidRDefault="00000000">
      <w:pPr>
        <w:pStyle w:val="PL"/>
      </w:pPr>
      <w:r>
        <w:t xml:space="preserve">                  $ref: 'TS29122_CommonData.yaml#/components/responses/404'</w:t>
      </w:r>
    </w:p>
    <w:p w14:paraId="3DC05F62" w14:textId="77777777" w:rsidR="00C146CF" w:rsidRDefault="00000000">
      <w:pPr>
        <w:pStyle w:val="PL"/>
      </w:pPr>
      <w:r>
        <w:t xml:space="preserve">                '411':</w:t>
      </w:r>
    </w:p>
    <w:p w14:paraId="18180447" w14:textId="77777777" w:rsidR="00C146CF" w:rsidRDefault="00000000">
      <w:pPr>
        <w:pStyle w:val="PL"/>
      </w:pPr>
      <w:r>
        <w:t xml:space="preserve">                  $ref: 'TS29122_CommonData.yaml#/components/responses/411'</w:t>
      </w:r>
    </w:p>
    <w:p w14:paraId="6C68CAD1" w14:textId="77777777" w:rsidR="00C146CF" w:rsidRDefault="00000000">
      <w:pPr>
        <w:pStyle w:val="PL"/>
      </w:pPr>
      <w:r>
        <w:t xml:space="preserve">                '413':</w:t>
      </w:r>
    </w:p>
    <w:p w14:paraId="0B39A885" w14:textId="77777777" w:rsidR="00C146CF" w:rsidRDefault="00000000">
      <w:pPr>
        <w:pStyle w:val="PL"/>
      </w:pPr>
      <w:r>
        <w:t xml:space="preserve">                  $ref: 'TS29122_CommonData.yaml#/components/responses/413'</w:t>
      </w:r>
    </w:p>
    <w:p w14:paraId="3E029BB5" w14:textId="77777777" w:rsidR="00C146CF" w:rsidRDefault="00000000">
      <w:pPr>
        <w:pStyle w:val="PL"/>
      </w:pPr>
      <w:r>
        <w:t xml:space="preserve">                '415':</w:t>
      </w:r>
    </w:p>
    <w:p w14:paraId="051C3ABC" w14:textId="77777777" w:rsidR="00C146CF" w:rsidRDefault="00000000">
      <w:pPr>
        <w:pStyle w:val="PL"/>
      </w:pPr>
      <w:r>
        <w:t xml:space="preserve">                  $ref: 'TS29122_CommonData.yaml#/components/responses/415'</w:t>
      </w:r>
    </w:p>
    <w:p w14:paraId="2705F8D1" w14:textId="77777777" w:rsidR="00C146CF" w:rsidRDefault="00000000">
      <w:pPr>
        <w:pStyle w:val="PL"/>
      </w:pPr>
      <w:r>
        <w:lastRenderedPageBreak/>
        <w:t xml:space="preserve">                '429':</w:t>
      </w:r>
    </w:p>
    <w:p w14:paraId="2B273E72" w14:textId="77777777" w:rsidR="00C146CF" w:rsidRDefault="00000000">
      <w:pPr>
        <w:pStyle w:val="PL"/>
      </w:pPr>
      <w:r>
        <w:t xml:space="preserve">                  $ref: 'TS29122_CommonData.yaml#/components/responses/429'</w:t>
      </w:r>
    </w:p>
    <w:p w14:paraId="1B93710F" w14:textId="77777777" w:rsidR="00C146CF" w:rsidRDefault="00000000">
      <w:pPr>
        <w:pStyle w:val="PL"/>
      </w:pPr>
      <w:r>
        <w:t xml:space="preserve">                '500':</w:t>
      </w:r>
    </w:p>
    <w:p w14:paraId="02651788" w14:textId="77777777" w:rsidR="00C146CF" w:rsidRDefault="00000000">
      <w:pPr>
        <w:pStyle w:val="PL"/>
      </w:pPr>
      <w:r>
        <w:t xml:space="preserve">                  $ref: 'TS29122_CommonData.yaml#/components/responses/500'</w:t>
      </w:r>
    </w:p>
    <w:p w14:paraId="7B447007" w14:textId="77777777" w:rsidR="00C146CF" w:rsidRDefault="00000000">
      <w:pPr>
        <w:pStyle w:val="PL"/>
      </w:pPr>
      <w:r>
        <w:t xml:space="preserve">                '503':</w:t>
      </w:r>
    </w:p>
    <w:p w14:paraId="0B8AC285" w14:textId="77777777" w:rsidR="00C146CF" w:rsidRDefault="00000000">
      <w:pPr>
        <w:pStyle w:val="PL"/>
      </w:pPr>
      <w:r>
        <w:t xml:space="preserve">                  $ref: 'TS29122_CommonData.yaml#/components/responses/503'</w:t>
      </w:r>
    </w:p>
    <w:p w14:paraId="65552A2D" w14:textId="77777777" w:rsidR="00C146CF" w:rsidRDefault="00000000">
      <w:pPr>
        <w:pStyle w:val="PL"/>
      </w:pPr>
      <w:r>
        <w:t xml:space="preserve">                default:</w:t>
      </w:r>
    </w:p>
    <w:p w14:paraId="0F3FF397" w14:textId="77777777" w:rsidR="00C146CF" w:rsidRDefault="00000000">
      <w:pPr>
        <w:pStyle w:val="PL"/>
      </w:pPr>
      <w:r>
        <w:t xml:space="preserve">                  $ref: 'TS29122_CommonData.yaml#/components/responses/default'</w:t>
      </w:r>
    </w:p>
    <w:p w14:paraId="2370A945" w14:textId="77777777" w:rsidR="00C146CF" w:rsidRDefault="00000000">
      <w:pPr>
        <w:pStyle w:val="PL"/>
      </w:pPr>
      <w:r>
        <w:t xml:space="preserve">      callbacks:</w:t>
      </w:r>
    </w:p>
    <w:p w14:paraId="341A857F" w14:textId="77777777" w:rsidR="00C146CF" w:rsidRDefault="00000000">
      <w:pPr>
        <w:pStyle w:val="PL"/>
      </w:pPr>
      <w:r>
        <w:t xml:space="preserve">        myNotification:</w:t>
      </w:r>
    </w:p>
    <w:p w14:paraId="78803346" w14:textId="77777777" w:rsidR="00C146CF" w:rsidRDefault="00000000">
      <w:pPr>
        <w:pStyle w:val="PL"/>
      </w:pPr>
      <w:r>
        <w:t xml:space="preserve">          '{$request.body#/notifUri}':</w:t>
      </w:r>
    </w:p>
    <w:p w14:paraId="693BF1F9" w14:textId="77777777" w:rsidR="00C146CF" w:rsidRDefault="00000000">
      <w:pPr>
        <w:pStyle w:val="PL"/>
      </w:pPr>
      <w:r>
        <w:t xml:space="preserve">            post:</w:t>
      </w:r>
    </w:p>
    <w:p w14:paraId="3BBECCE0" w14:textId="77777777" w:rsidR="00C146CF" w:rsidRDefault="00000000">
      <w:pPr>
        <w:pStyle w:val="PL"/>
      </w:pPr>
      <w:r>
        <w:t xml:space="preserve">              requestBody:</w:t>
      </w:r>
    </w:p>
    <w:p w14:paraId="21C68B0A" w14:textId="77777777" w:rsidR="00C146CF" w:rsidRDefault="00000000">
      <w:pPr>
        <w:pStyle w:val="PL"/>
      </w:pPr>
      <w:r>
        <w:t xml:space="preserve">                required: true</w:t>
      </w:r>
    </w:p>
    <w:p w14:paraId="58D0B40E" w14:textId="77777777" w:rsidR="00C146CF" w:rsidRDefault="00000000">
      <w:pPr>
        <w:pStyle w:val="PL"/>
      </w:pPr>
      <w:r>
        <w:t xml:space="preserve">                content:</w:t>
      </w:r>
    </w:p>
    <w:p w14:paraId="59986A7B" w14:textId="77777777" w:rsidR="00C146CF" w:rsidRDefault="00000000">
      <w:pPr>
        <w:pStyle w:val="PL"/>
      </w:pPr>
      <w:r>
        <w:t xml:space="preserve">                  application/json:</w:t>
      </w:r>
    </w:p>
    <w:p w14:paraId="4739D204" w14:textId="77777777" w:rsidR="00C146CF" w:rsidRDefault="00000000">
      <w:pPr>
        <w:pStyle w:val="PL"/>
      </w:pPr>
      <w:r>
        <w:t xml:space="preserve">                    schema:</w:t>
      </w:r>
    </w:p>
    <w:p w14:paraId="103ABB6C" w14:textId="77777777" w:rsidR="00C146CF" w:rsidRDefault="00000000">
      <w:pPr>
        <w:pStyle w:val="PL"/>
      </w:pPr>
      <w:r>
        <w:t xml:space="preserve">                      $ref: '#/components/schemas/&lt;yyy&gt;'</w:t>
      </w:r>
    </w:p>
    <w:p w14:paraId="3834DB27" w14:textId="77777777" w:rsidR="00C146CF" w:rsidRDefault="00000000">
      <w:pPr>
        <w:pStyle w:val="PL"/>
      </w:pPr>
      <w:r>
        <w:t xml:space="preserve">              responses:</w:t>
      </w:r>
    </w:p>
    <w:p w14:paraId="5EC8347E" w14:textId="77777777" w:rsidR="00C146CF" w:rsidRDefault="00000000">
      <w:pPr>
        <w:pStyle w:val="PL"/>
      </w:pPr>
      <w:r>
        <w:t xml:space="preserve">                '204':</w:t>
      </w:r>
    </w:p>
    <w:p w14:paraId="4192B0FF" w14:textId="77777777" w:rsidR="00C146CF" w:rsidRDefault="00000000">
      <w:pPr>
        <w:pStyle w:val="PL"/>
        <w:rPr>
          <w:lang w:val="en-US"/>
        </w:rPr>
      </w:pPr>
      <w:r>
        <w:t xml:space="preserve">                  description: No Content, Notification was succesfull</w:t>
      </w:r>
      <w:r>
        <w:rPr>
          <w:lang w:val="en-US"/>
        </w:rPr>
        <w:t>.</w:t>
      </w:r>
    </w:p>
    <w:p w14:paraId="339CFDB4" w14:textId="77777777" w:rsidR="00C146CF" w:rsidRDefault="00000000">
      <w:pPr>
        <w:pStyle w:val="PL"/>
      </w:pPr>
      <w:r>
        <w:t xml:space="preserve">                '400':</w:t>
      </w:r>
    </w:p>
    <w:p w14:paraId="28BDBEC7" w14:textId="77777777" w:rsidR="00C146CF" w:rsidRDefault="00000000">
      <w:pPr>
        <w:pStyle w:val="PL"/>
      </w:pPr>
      <w:r>
        <w:t xml:space="preserve">                  $ref: 'TS29122_CommonData.yaml#/components/responses/400'</w:t>
      </w:r>
    </w:p>
    <w:p w14:paraId="124CB0B6" w14:textId="77777777" w:rsidR="00C146CF" w:rsidRDefault="00000000">
      <w:pPr>
        <w:pStyle w:val="PL"/>
      </w:pPr>
      <w:r>
        <w:t xml:space="preserve">                '401':</w:t>
      </w:r>
    </w:p>
    <w:p w14:paraId="2323F67C" w14:textId="77777777" w:rsidR="00C146CF" w:rsidRDefault="00000000">
      <w:pPr>
        <w:pStyle w:val="PL"/>
      </w:pPr>
      <w:r>
        <w:t xml:space="preserve">                  $ref: 'TS29122_CommonData.yaml#/components/responses/401'</w:t>
      </w:r>
    </w:p>
    <w:p w14:paraId="35B3A7A6" w14:textId="77777777" w:rsidR="00C146CF" w:rsidRDefault="00000000">
      <w:pPr>
        <w:pStyle w:val="PL"/>
      </w:pPr>
      <w:r>
        <w:t xml:space="preserve">                '403':</w:t>
      </w:r>
    </w:p>
    <w:p w14:paraId="48335269" w14:textId="77777777" w:rsidR="00C146CF" w:rsidRDefault="00000000">
      <w:pPr>
        <w:pStyle w:val="PL"/>
      </w:pPr>
      <w:r>
        <w:t xml:space="preserve">                  $ref: 'TS29122_CommonData.yaml#/components/responses/403'</w:t>
      </w:r>
    </w:p>
    <w:p w14:paraId="73ED6E71" w14:textId="77777777" w:rsidR="00C146CF" w:rsidRDefault="00000000">
      <w:pPr>
        <w:pStyle w:val="PL"/>
      </w:pPr>
      <w:r>
        <w:t xml:space="preserve">                '404':</w:t>
      </w:r>
    </w:p>
    <w:p w14:paraId="76B2DF41" w14:textId="77777777" w:rsidR="00C146CF" w:rsidRDefault="00000000">
      <w:pPr>
        <w:pStyle w:val="PL"/>
      </w:pPr>
      <w:r>
        <w:t xml:space="preserve">                  $ref: 'TS29122_CommonData.yaml#/components/responses/404'</w:t>
      </w:r>
    </w:p>
    <w:p w14:paraId="472BCAB5" w14:textId="77777777" w:rsidR="00C146CF" w:rsidRDefault="00000000">
      <w:pPr>
        <w:pStyle w:val="PL"/>
      </w:pPr>
      <w:r>
        <w:t xml:space="preserve">                '411':</w:t>
      </w:r>
    </w:p>
    <w:p w14:paraId="760C5299" w14:textId="77777777" w:rsidR="00C146CF" w:rsidRDefault="00000000">
      <w:pPr>
        <w:pStyle w:val="PL"/>
      </w:pPr>
      <w:r>
        <w:t xml:space="preserve">                  $ref: 'TS29122_CommonData.yaml#/components/responses/411'</w:t>
      </w:r>
    </w:p>
    <w:p w14:paraId="51C9B769" w14:textId="77777777" w:rsidR="00C146CF" w:rsidRDefault="00000000">
      <w:pPr>
        <w:pStyle w:val="PL"/>
      </w:pPr>
      <w:r>
        <w:t xml:space="preserve">                '413':</w:t>
      </w:r>
    </w:p>
    <w:p w14:paraId="428E0C7D" w14:textId="77777777" w:rsidR="00C146CF" w:rsidRDefault="00000000">
      <w:pPr>
        <w:pStyle w:val="PL"/>
      </w:pPr>
      <w:r>
        <w:t xml:space="preserve">                  $ref: 'TS29122_CommonData.yaml#/components/responses/413'</w:t>
      </w:r>
    </w:p>
    <w:p w14:paraId="5E81ECFA" w14:textId="77777777" w:rsidR="00C146CF" w:rsidRDefault="00000000">
      <w:pPr>
        <w:pStyle w:val="PL"/>
      </w:pPr>
      <w:r>
        <w:t xml:space="preserve">                '415':</w:t>
      </w:r>
    </w:p>
    <w:p w14:paraId="396D1D4B" w14:textId="77777777" w:rsidR="00C146CF" w:rsidRDefault="00000000">
      <w:pPr>
        <w:pStyle w:val="PL"/>
      </w:pPr>
      <w:r>
        <w:t xml:space="preserve">                  $ref: 'TS29122_CommonData.yaml#/components/responses/415'</w:t>
      </w:r>
    </w:p>
    <w:p w14:paraId="2A09A45C" w14:textId="77777777" w:rsidR="00C146CF" w:rsidRDefault="00000000">
      <w:pPr>
        <w:pStyle w:val="PL"/>
      </w:pPr>
      <w:r>
        <w:t xml:space="preserve">                '429':</w:t>
      </w:r>
    </w:p>
    <w:p w14:paraId="4EF3164B" w14:textId="77777777" w:rsidR="00C146CF" w:rsidRDefault="00000000">
      <w:pPr>
        <w:pStyle w:val="PL"/>
      </w:pPr>
      <w:r>
        <w:t xml:space="preserve">                  $ref: 'TS29122_CommonData.yaml#/components/responses/429'</w:t>
      </w:r>
    </w:p>
    <w:p w14:paraId="5EAB0FEA" w14:textId="77777777" w:rsidR="00C146CF" w:rsidRDefault="00000000">
      <w:pPr>
        <w:pStyle w:val="PL"/>
      </w:pPr>
      <w:r>
        <w:t xml:space="preserve">                '500':</w:t>
      </w:r>
    </w:p>
    <w:p w14:paraId="638E6796" w14:textId="77777777" w:rsidR="00C146CF" w:rsidRDefault="00000000">
      <w:pPr>
        <w:pStyle w:val="PL"/>
      </w:pPr>
      <w:r>
        <w:t xml:space="preserve">                  $ref: 'TS29122_CommonData.yaml#/components/responses/500'</w:t>
      </w:r>
    </w:p>
    <w:p w14:paraId="6928CEB0" w14:textId="77777777" w:rsidR="00C146CF" w:rsidRDefault="00000000">
      <w:pPr>
        <w:pStyle w:val="PL"/>
      </w:pPr>
      <w:r>
        <w:t xml:space="preserve">                '503':</w:t>
      </w:r>
    </w:p>
    <w:p w14:paraId="5D8E370A" w14:textId="77777777" w:rsidR="00C146CF" w:rsidRDefault="00000000">
      <w:pPr>
        <w:pStyle w:val="PL"/>
      </w:pPr>
      <w:r>
        <w:t xml:space="preserve">                  $ref: 'TS29122_CommonData.yaml#/components/responses/503'</w:t>
      </w:r>
    </w:p>
    <w:p w14:paraId="33E25333" w14:textId="77777777" w:rsidR="00C146CF" w:rsidRDefault="00000000">
      <w:pPr>
        <w:pStyle w:val="PL"/>
      </w:pPr>
      <w:r>
        <w:t xml:space="preserve">                default:</w:t>
      </w:r>
    </w:p>
    <w:p w14:paraId="0C9E99D5" w14:textId="77777777" w:rsidR="00C146CF" w:rsidRDefault="00000000">
      <w:pPr>
        <w:pStyle w:val="PL"/>
      </w:pPr>
      <w:r>
        <w:t xml:space="preserve">                  $ref: 'TS29122_CommonData.yaml#/components/responses/default'</w:t>
      </w:r>
    </w:p>
    <w:p w14:paraId="3B802CBD" w14:textId="77777777" w:rsidR="00C146CF" w:rsidRDefault="00C146CF">
      <w:pPr>
        <w:pStyle w:val="PL"/>
      </w:pPr>
    </w:p>
    <w:p w14:paraId="3F411684" w14:textId="77777777" w:rsidR="00C146CF" w:rsidRDefault="00000000">
      <w:pPr>
        <w:pStyle w:val="PL"/>
      </w:pPr>
      <w:r>
        <w:t xml:space="preserve">  /subscriptions/{subId}:</w:t>
      </w:r>
    </w:p>
    <w:p w14:paraId="3F09A736" w14:textId="77777777" w:rsidR="00C146CF" w:rsidRDefault="00000000">
      <w:pPr>
        <w:pStyle w:val="PL"/>
      </w:pPr>
      <w:r>
        <w:t xml:space="preserve">    get:</w:t>
      </w:r>
    </w:p>
    <w:p w14:paraId="7060939D" w14:textId="77777777" w:rsidR="00C146CF" w:rsidRDefault="00000000">
      <w:pPr>
        <w:pStyle w:val="PL"/>
      </w:pPr>
      <w:r>
        <w:t xml:space="preserve">      summary: retrieve subscription</w:t>
      </w:r>
    </w:p>
    <w:p w14:paraId="440BD570" w14:textId="77777777" w:rsidR="00C146CF" w:rsidRDefault="00000000">
      <w:pPr>
        <w:pStyle w:val="PL"/>
      </w:pPr>
      <w:r>
        <w:t xml:space="preserve">      operationId: GetIndividualSubcription</w:t>
      </w:r>
    </w:p>
    <w:p w14:paraId="1507F6A4" w14:textId="77777777" w:rsidR="00C146CF" w:rsidRDefault="00000000">
      <w:pPr>
        <w:pStyle w:val="PL"/>
      </w:pPr>
      <w:r>
        <w:t xml:space="preserve">      tags:</w:t>
      </w:r>
    </w:p>
    <w:p w14:paraId="6D8DB9F5" w14:textId="77777777" w:rsidR="00C146CF" w:rsidRDefault="00000000">
      <w:pPr>
        <w:pStyle w:val="PL"/>
      </w:pPr>
      <w:r>
        <w:t xml:space="preserve">        - IndividualSubscription (Document)</w:t>
      </w:r>
    </w:p>
    <w:p w14:paraId="7123D7AC" w14:textId="77777777" w:rsidR="00C146CF" w:rsidRDefault="00000000">
      <w:pPr>
        <w:pStyle w:val="PL"/>
      </w:pPr>
      <w:r>
        <w:t xml:space="preserve">      parameters:</w:t>
      </w:r>
    </w:p>
    <w:p w14:paraId="0715E271" w14:textId="77777777" w:rsidR="00C146CF" w:rsidRDefault="00000000">
      <w:pPr>
        <w:pStyle w:val="PL"/>
      </w:pPr>
      <w:r>
        <w:t xml:space="preserve">        - name: subId</w:t>
      </w:r>
    </w:p>
    <w:p w14:paraId="6D9CAD63" w14:textId="77777777" w:rsidR="00C146CF" w:rsidRDefault="00000000">
      <w:pPr>
        <w:pStyle w:val="PL"/>
      </w:pPr>
      <w:r>
        <w:t xml:space="preserve">          in: path</w:t>
      </w:r>
    </w:p>
    <w:p w14:paraId="2EB4B2D7" w14:textId="77777777" w:rsidR="00C146CF" w:rsidRDefault="00000000">
      <w:pPr>
        <w:pStyle w:val="PL"/>
      </w:pPr>
      <w:r>
        <w:t xml:space="preserve">          description: Event Subscription ID</w:t>
      </w:r>
    </w:p>
    <w:p w14:paraId="653DAFF4" w14:textId="77777777" w:rsidR="00C146CF" w:rsidRDefault="00000000">
      <w:pPr>
        <w:pStyle w:val="PL"/>
      </w:pPr>
      <w:r>
        <w:t xml:space="preserve">          required: true</w:t>
      </w:r>
    </w:p>
    <w:p w14:paraId="0A941948" w14:textId="77777777" w:rsidR="00C146CF" w:rsidRDefault="00000000">
      <w:pPr>
        <w:pStyle w:val="PL"/>
      </w:pPr>
      <w:r>
        <w:t xml:space="preserve">          schema:</w:t>
      </w:r>
    </w:p>
    <w:p w14:paraId="6E9A995F" w14:textId="77777777" w:rsidR="00C146CF" w:rsidRDefault="00000000">
      <w:pPr>
        <w:pStyle w:val="PL"/>
      </w:pPr>
      <w:r>
        <w:t xml:space="preserve">            type: string</w:t>
      </w:r>
    </w:p>
    <w:p w14:paraId="3BFAD6E2" w14:textId="77777777" w:rsidR="00C146CF" w:rsidRDefault="00000000">
      <w:pPr>
        <w:pStyle w:val="PL"/>
      </w:pPr>
      <w:r>
        <w:t xml:space="preserve">      responses:</w:t>
      </w:r>
    </w:p>
    <w:p w14:paraId="2112823B" w14:textId="77777777" w:rsidR="00C146CF" w:rsidRDefault="00000000">
      <w:pPr>
        <w:pStyle w:val="PL"/>
      </w:pPr>
      <w:r>
        <w:t xml:space="preserve">        '200':</w:t>
      </w:r>
    </w:p>
    <w:p w14:paraId="5E1ADB03" w14:textId="77777777" w:rsidR="00C146CF" w:rsidRDefault="00000000">
      <w:pPr>
        <w:pStyle w:val="PL"/>
      </w:pPr>
      <w:r>
        <w:t xml:space="preserve">          description: OK. Resource representation is returned</w:t>
      </w:r>
    </w:p>
    <w:p w14:paraId="4750EA2A" w14:textId="77777777" w:rsidR="00C146CF" w:rsidRDefault="00000000">
      <w:pPr>
        <w:pStyle w:val="PL"/>
      </w:pPr>
      <w:r>
        <w:t xml:space="preserve">          content:</w:t>
      </w:r>
    </w:p>
    <w:p w14:paraId="06343291" w14:textId="77777777" w:rsidR="00C146CF" w:rsidRDefault="00000000">
      <w:pPr>
        <w:pStyle w:val="PL"/>
      </w:pPr>
      <w:r>
        <w:t xml:space="preserve">            application/json:</w:t>
      </w:r>
    </w:p>
    <w:p w14:paraId="1B8487F8" w14:textId="77777777" w:rsidR="00C146CF" w:rsidRDefault="00000000">
      <w:pPr>
        <w:pStyle w:val="PL"/>
      </w:pPr>
      <w:r>
        <w:t xml:space="preserve">              schema:</w:t>
      </w:r>
    </w:p>
    <w:p w14:paraId="4660FDC6" w14:textId="77777777" w:rsidR="00C146CF" w:rsidRDefault="00000000">
      <w:pPr>
        <w:pStyle w:val="PL"/>
      </w:pPr>
      <w:r>
        <w:t xml:space="preserve">                $ref: '#/components/schemas/&lt;xxx&gt;'</w:t>
      </w:r>
    </w:p>
    <w:p w14:paraId="11F4761D" w14:textId="77777777" w:rsidR="00C146CF" w:rsidRDefault="00000000">
      <w:pPr>
        <w:pStyle w:val="PL"/>
      </w:pPr>
      <w:r>
        <w:t xml:space="preserve">        '307':</w:t>
      </w:r>
    </w:p>
    <w:p w14:paraId="6A640090" w14:textId="77777777" w:rsidR="00C146CF" w:rsidRDefault="00000000">
      <w:pPr>
        <w:pStyle w:val="PL"/>
      </w:pPr>
      <w:r>
        <w:t xml:space="preserve">          $ref: 'TS29122_CommonData.yaml#/components/responses/307'</w:t>
      </w:r>
    </w:p>
    <w:p w14:paraId="19767FD6" w14:textId="77777777" w:rsidR="00C146CF" w:rsidRDefault="00000000">
      <w:pPr>
        <w:pStyle w:val="PL"/>
      </w:pPr>
      <w:r>
        <w:t xml:space="preserve">        '308':</w:t>
      </w:r>
    </w:p>
    <w:p w14:paraId="72130151" w14:textId="77777777" w:rsidR="00C146CF" w:rsidRDefault="00000000">
      <w:pPr>
        <w:pStyle w:val="PL"/>
      </w:pPr>
      <w:r>
        <w:t xml:space="preserve">          $ref: 'TS29122_CommonData.yaml#/components/responses/308'</w:t>
      </w:r>
    </w:p>
    <w:p w14:paraId="5E2672B1" w14:textId="77777777" w:rsidR="00C146CF" w:rsidRDefault="00000000">
      <w:pPr>
        <w:pStyle w:val="PL"/>
      </w:pPr>
      <w:r>
        <w:t xml:space="preserve">        '400':</w:t>
      </w:r>
    </w:p>
    <w:p w14:paraId="040ACA4B" w14:textId="77777777" w:rsidR="00C146CF" w:rsidRDefault="00000000">
      <w:pPr>
        <w:pStyle w:val="PL"/>
      </w:pPr>
      <w:r>
        <w:t xml:space="preserve">          $ref: 'TS29122_CommonData.yaml#/components/responses/400'</w:t>
      </w:r>
    </w:p>
    <w:p w14:paraId="2CFF587E" w14:textId="77777777" w:rsidR="00C146CF" w:rsidRDefault="00000000">
      <w:pPr>
        <w:pStyle w:val="PL"/>
      </w:pPr>
      <w:r>
        <w:t xml:space="preserve">        '401':</w:t>
      </w:r>
    </w:p>
    <w:p w14:paraId="5AF2AAEB" w14:textId="77777777" w:rsidR="00C146CF" w:rsidRDefault="00000000">
      <w:pPr>
        <w:pStyle w:val="PL"/>
      </w:pPr>
      <w:r>
        <w:t xml:space="preserve">          $ref: 'TS29122_CommonData.yaml#/components/responses/401'</w:t>
      </w:r>
    </w:p>
    <w:p w14:paraId="2A93EEB6" w14:textId="77777777" w:rsidR="00C146CF" w:rsidRDefault="00000000">
      <w:pPr>
        <w:pStyle w:val="PL"/>
      </w:pPr>
      <w:r>
        <w:t xml:space="preserve">        '403':</w:t>
      </w:r>
    </w:p>
    <w:p w14:paraId="083980D5" w14:textId="77777777" w:rsidR="00C146CF" w:rsidRDefault="00000000">
      <w:pPr>
        <w:pStyle w:val="PL"/>
      </w:pPr>
      <w:r>
        <w:t xml:space="preserve">          $ref: 'TS29122_CommonData.yaml#/components/responses/403'</w:t>
      </w:r>
    </w:p>
    <w:p w14:paraId="21100E26" w14:textId="77777777" w:rsidR="00C146CF" w:rsidRDefault="00000000">
      <w:pPr>
        <w:pStyle w:val="PL"/>
      </w:pPr>
      <w:r>
        <w:t xml:space="preserve">        '404':</w:t>
      </w:r>
    </w:p>
    <w:p w14:paraId="7FFB8611" w14:textId="77777777" w:rsidR="00C146CF" w:rsidRDefault="00000000">
      <w:pPr>
        <w:pStyle w:val="PL"/>
      </w:pPr>
      <w:r>
        <w:t xml:space="preserve">          $ref: 'TS29122_CommonData.yaml#/components/responses/404'</w:t>
      </w:r>
    </w:p>
    <w:p w14:paraId="6F533834" w14:textId="77777777" w:rsidR="00C146CF" w:rsidRDefault="00000000">
      <w:pPr>
        <w:pStyle w:val="PL"/>
      </w:pPr>
      <w:r>
        <w:t xml:space="preserve">        '406':</w:t>
      </w:r>
    </w:p>
    <w:p w14:paraId="66A010CF" w14:textId="77777777" w:rsidR="00C146CF" w:rsidRDefault="00000000">
      <w:pPr>
        <w:pStyle w:val="PL"/>
      </w:pPr>
      <w:r>
        <w:t xml:space="preserve">          $ref: 'TS29122_CommonData.yaml#/components/responses/406'</w:t>
      </w:r>
    </w:p>
    <w:p w14:paraId="25B1C106" w14:textId="77777777" w:rsidR="00C146CF" w:rsidRDefault="00000000">
      <w:pPr>
        <w:pStyle w:val="PL"/>
      </w:pPr>
      <w:r>
        <w:lastRenderedPageBreak/>
        <w:t xml:space="preserve">        '429':</w:t>
      </w:r>
    </w:p>
    <w:p w14:paraId="2F46C545" w14:textId="77777777" w:rsidR="00C146CF" w:rsidRDefault="00000000">
      <w:pPr>
        <w:pStyle w:val="PL"/>
      </w:pPr>
      <w:r>
        <w:t xml:space="preserve">          $ref: 'TS29122_CommonData.yaml#/components/responses/429'</w:t>
      </w:r>
    </w:p>
    <w:p w14:paraId="490AA37C" w14:textId="77777777" w:rsidR="00C146CF" w:rsidRDefault="00000000">
      <w:pPr>
        <w:pStyle w:val="PL"/>
      </w:pPr>
      <w:r>
        <w:t xml:space="preserve">        '500':</w:t>
      </w:r>
    </w:p>
    <w:p w14:paraId="382EA776" w14:textId="77777777" w:rsidR="00C146CF" w:rsidRDefault="00000000">
      <w:pPr>
        <w:pStyle w:val="PL"/>
      </w:pPr>
      <w:r>
        <w:t xml:space="preserve">          $ref: 'TS29122_CommonData.yaml#/components/responses/500'</w:t>
      </w:r>
    </w:p>
    <w:p w14:paraId="70DB246B" w14:textId="77777777" w:rsidR="00C146CF" w:rsidRDefault="00000000">
      <w:pPr>
        <w:pStyle w:val="PL"/>
      </w:pPr>
      <w:r>
        <w:t xml:space="preserve">        '503':</w:t>
      </w:r>
    </w:p>
    <w:p w14:paraId="221112CF" w14:textId="77777777" w:rsidR="00C146CF" w:rsidRDefault="00000000">
      <w:pPr>
        <w:pStyle w:val="PL"/>
      </w:pPr>
      <w:r>
        <w:t xml:space="preserve">          $ref: 'TS29122_CommonData.yaml#/components/responses/503'</w:t>
      </w:r>
    </w:p>
    <w:p w14:paraId="040B6572" w14:textId="77777777" w:rsidR="00C146CF" w:rsidRDefault="00000000">
      <w:pPr>
        <w:pStyle w:val="PL"/>
      </w:pPr>
      <w:r>
        <w:t xml:space="preserve">        default:</w:t>
      </w:r>
    </w:p>
    <w:p w14:paraId="443F7C83" w14:textId="77777777" w:rsidR="00C146CF" w:rsidRDefault="00000000">
      <w:pPr>
        <w:pStyle w:val="PL"/>
      </w:pPr>
      <w:r>
        <w:t xml:space="preserve">          $ref: 'TS29122_CommonData.yaml#/components/responses/default'</w:t>
      </w:r>
    </w:p>
    <w:p w14:paraId="52988CF9" w14:textId="77777777" w:rsidR="00C146CF" w:rsidRDefault="00C146CF">
      <w:pPr>
        <w:pStyle w:val="PL"/>
      </w:pPr>
    </w:p>
    <w:p w14:paraId="41650F10" w14:textId="77777777" w:rsidR="00C146CF" w:rsidRDefault="00000000">
      <w:pPr>
        <w:pStyle w:val="PL"/>
      </w:pPr>
      <w:r>
        <w:t xml:space="preserve">    put:</w:t>
      </w:r>
    </w:p>
    <w:p w14:paraId="5CFFB426" w14:textId="77777777" w:rsidR="00C146CF" w:rsidRDefault="00000000">
      <w:pPr>
        <w:pStyle w:val="PL"/>
      </w:pPr>
      <w:r>
        <w:t xml:space="preserve">      summary: update subscription</w:t>
      </w:r>
    </w:p>
    <w:p w14:paraId="58AEFFC1" w14:textId="77777777" w:rsidR="00C146CF" w:rsidRDefault="00000000">
      <w:pPr>
        <w:pStyle w:val="PL"/>
      </w:pPr>
      <w:r>
        <w:t xml:space="preserve">      operationId: ReplaceIndividualSubcription</w:t>
      </w:r>
    </w:p>
    <w:p w14:paraId="4C9662CF" w14:textId="77777777" w:rsidR="00C146CF" w:rsidRDefault="00000000">
      <w:pPr>
        <w:pStyle w:val="PL"/>
      </w:pPr>
      <w:r>
        <w:t xml:space="preserve">      tags:</w:t>
      </w:r>
    </w:p>
    <w:p w14:paraId="405974EB" w14:textId="77777777" w:rsidR="00C146CF" w:rsidRDefault="00000000">
      <w:pPr>
        <w:pStyle w:val="PL"/>
      </w:pPr>
      <w:r>
        <w:t xml:space="preserve">        - IndividualSubscription (Document)</w:t>
      </w:r>
    </w:p>
    <w:p w14:paraId="42E72D6B" w14:textId="77777777" w:rsidR="00C146CF" w:rsidRDefault="00000000">
      <w:pPr>
        <w:pStyle w:val="PL"/>
      </w:pPr>
      <w:r>
        <w:t xml:space="preserve">      tags:</w:t>
      </w:r>
    </w:p>
    <w:p w14:paraId="39C637BD" w14:textId="77777777" w:rsidR="00C146CF" w:rsidRDefault="00000000">
      <w:pPr>
        <w:pStyle w:val="PL"/>
      </w:pPr>
      <w:r>
        <w:t xml:space="preserve">      requestBody:</w:t>
      </w:r>
    </w:p>
    <w:p w14:paraId="04552DA6" w14:textId="77777777" w:rsidR="00C146CF" w:rsidRDefault="00000000">
      <w:pPr>
        <w:pStyle w:val="PL"/>
      </w:pPr>
      <w:r>
        <w:t xml:space="preserve">        required: true</w:t>
      </w:r>
    </w:p>
    <w:p w14:paraId="52C4E091" w14:textId="77777777" w:rsidR="00C146CF" w:rsidRDefault="00000000">
      <w:pPr>
        <w:pStyle w:val="PL"/>
      </w:pPr>
      <w:r>
        <w:t xml:space="preserve">        content:</w:t>
      </w:r>
    </w:p>
    <w:p w14:paraId="65E7FB68" w14:textId="77777777" w:rsidR="00C146CF" w:rsidRDefault="00000000">
      <w:pPr>
        <w:pStyle w:val="PL"/>
      </w:pPr>
      <w:r>
        <w:t xml:space="preserve">          application/json:</w:t>
      </w:r>
    </w:p>
    <w:p w14:paraId="0FA4B1BB" w14:textId="77777777" w:rsidR="00C146CF" w:rsidRDefault="00000000">
      <w:pPr>
        <w:pStyle w:val="PL"/>
      </w:pPr>
      <w:r>
        <w:t xml:space="preserve">            schema:</w:t>
      </w:r>
    </w:p>
    <w:p w14:paraId="3C430A75" w14:textId="77777777" w:rsidR="00C146CF" w:rsidRDefault="00000000">
      <w:pPr>
        <w:pStyle w:val="PL"/>
      </w:pPr>
      <w:r>
        <w:t xml:space="preserve">              $ref: '#/components/schemas/&lt;xxx&gt;'</w:t>
      </w:r>
    </w:p>
    <w:p w14:paraId="72F4F4D4" w14:textId="77777777" w:rsidR="00C146CF" w:rsidRDefault="00000000">
      <w:pPr>
        <w:pStyle w:val="PL"/>
      </w:pPr>
      <w:r>
        <w:t xml:space="preserve">      parameters:</w:t>
      </w:r>
    </w:p>
    <w:p w14:paraId="3A617069" w14:textId="77777777" w:rsidR="00C146CF" w:rsidRDefault="00000000">
      <w:pPr>
        <w:pStyle w:val="PL"/>
      </w:pPr>
      <w:r>
        <w:t xml:space="preserve">        - name: subId</w:t>
      </w:r>
    </w:p>
    <w:p w14:paraId="47224EAD" w14:textId="77777777" w:rsidR="00C146CF" w:rsidRDefault="00000000">
      <w:pPr>
        <w:pStyle w:val="PL"/>
      </w:pPr>
      <w:r>
        <w:t xml:space="preserve">          in: path</w:t>
      </w:r>
    </w:p>
    <w:p w14:paraId="0A311738" w14:textId="77777777" w:rsidR="00C146CF" w:rsidRDefault="00000000">
      <w:pPr>
        <w:pStyle w:val="PL"/>
      </w:pPr>
      <w:r>
        <w:t xml:space="preserve">          description: Event Subscription ID</w:t>
      </w:r>
    </w:p>
    <w:p w14:paraId="1854870E" w14:textId="77777777" w:rsidR="00C146CF" w:rsidRDefault="00000000">
      <w:pPr>
        <w:pStyle w:val="PL"/>
      </w:pPr>
      <w:r>
        <w:t xml:space="preserve">          required: true</w:t>
      </w:r>
    </w:p>
    <w:p w14:paraId="7DCDD10A" w14:textId="77777777" w:rsidR="00C146CF" w:rsidRDefault="00000000">
      <w:pPr>
        <w:pStyle w:val="PL"/>
      </w:pPr>
      <w:r>
        <w:t xml:space="preserve">          schema:</w:t>
      </w:r>
    </w:p>
    <w:p w14:paraId="5BD96C3C" w14:textId="77777777" w:rsidR="00C146CF" w:rsidRDefault="00000000">
      <w:pPr>
        <w:pStyle w:val="PL"/>
      </w:pPr>
      <w:r>
        <w:t xml:space="preserve">            type: string</w:t>
      </w:r>
    </w:p>
    <w:p w14:paraId="3F1A2086" w14:textId="77777777" w:rsidR="00C146CF" w:rsidRDefault="00000000">
      <w:pPr>
        <w:pStyle w:val="PL"/>
      </w:pPr>
      <w:r>
        <w:t xml:space="preserve">      responses:</w:t>
      </w:r>
    </w:p>
    <w:p w14:paraId="685E8FA4" w14:textId="77777777" w:rsidR="00C146CF" w:rsidRDefault="00000000">
      <w:pPr>
        <w:pStyle w:val="PL"/>
      </w:pPr>
      <w:r>
        <w:t xml:space="preserve">        '200':</w:t>
      </w:r>
    </w:p>
    <w:p w14:paraId="0EB9740D" w14:textId="77777777" w:rsidR="00C146CF" w:rsidRDefault="00000000">
      <w:pPr>
        <w:pStyle w:val="PL"/>
      </w:pPr>
      <w:r>
        <w:t xml:space="preserve">          description: OK. Resource was succesfully modified and representation is returned</w:t>
      </w:r>
    </w:p>
    <w:p w14:paraId="7BA5D8A8" w14:textId="77777777" w:rsidR="00C146CF" w:rsidRDefault="00000000">
      <w:pPr>
        <w:pStyle w:val="PL"/>
      </w:pPr>
      <w:r>
        <w:t xml:space="preserve">          content:</w:t>
      </w:r>
    </w:p>
    <w:p w14:paraId="24759F3E" w14:textId="77777777" w:rsidR="00C146CF" w:rsidRDefault="00000000">
      <w:pPr>
        <w:pStyle w:val="PL"/>
      </w:pPr>
      <w:r>
        <w:t xml:space="preserve">            application/json:</w:t>
      </w:r>
    </w:p>
    <w:p w14:paraId="4F6ACAE4" w14:textId="77777777" w:rsidR="00C146CF" w:rsidRDefault="00000000">
      <w:pPr>
        <w:pStyle w:val="PL"/>
      </w:pPr>
      <w:r>
        <w:t xml:space="preserve">              schema:</w:t>
      </w:r>
    </w:p>
    <w:p w14:paraId="4EF65D9A" w14:textId="77777777" w:rsidR="00C146CF" w:rsidRDefault="00000000">
      <w:pPr>
        <w:pStyle w:val="PL"/>
      </w:pPr>
      <w:r>
        <w:t xml:space="preserve">                $ref: '#/components/schemas/&lt;xxx&gt;'</w:t>
      </w:r>
    </w:p>
    <w:p w14:paraId="5C71AF71" w14:textId="77777777" w:rsidR="00C146CF" w:rsidRDefault="00000000">
      <w:pPr>
        <w:pStyle w:val="PL"/>
      </w:pPr>
      <w:r>
        <w:t xml:space="preserve">        '204':</w:t>
      </w:r>
    </w:p>
    <w:p w14:paraId="10645B5E" w14:textId="77777777" w:rsidR="00C146CF" w:rsidRDefault="00000000">
      <w:pPr>
        <w:pStyle w:val="PL"/>
      </w:pPr>
      <w:r>
        <w:t xml:space="preserve">          description: No Content. Resource was succesfully modified</w:t>
      </w:r>
    </w:p>
    <w:p w14:paraId="7511EC67" w14:textId="77777777" w:rsidR="00C146CF" w:rsidRDefault="00000000">
      <w:pPr>
        <w:pStyle w:val="PL"/>
      </w:pPr>
      <w:r>
        <w:t xml:space="preserve">        '307':</w:t>
      </w:r>
    </w:p>
    <w:p w14:paraId="4BA721A8" w14:textId="77777777" w:rsidR="00C146CF" w:rsidRDefault="00000000">
      <w:pPr>
        <w:pStyle w:val="PL"/>
      </w:pPr>
      <w:r>
        <w:t xml:space="preserve">          $ref: 'TS29122_CommonData.yaml#/components/responses/307'</w:t>
      </w:r>
    </w:p>
    <w:p w14:paraId="65C2F5C8" w14:textId="77777777" w:rsidR="00C146CF" w:rsidRDefault="00000000">
      <w:pPr>
        <w:pStyle w:val="PL"/>
      </w:pPr>
      <w:r>
        <w:t xml:space="preserve">        '308':</w:t>
      </w:r>
    </w:p>
    <w:p w14:paraId="035BEC00" w14:textId="77777777" w:rsidR="00C146CF" w:rsidRDefault="00000000">
      <w:pPr>
        <w:pStyle w:val="PL"/>
      </w:pPr>
      <w:r>
        <w:t xml:space="preserve">          $ref: 'TS29122_CommonData.yaml#/components/responses/308'</w:t>
      </w:r>
    </w:p>
    <w:p w14:paraId="78797684" w14:textId="77777777" w:rsidR="00C146CF" w:rsidRDefault="00000000">
      <w:pPr>
        <w:pStyle w:val="PL"/>
      </w:pPr>
      <w:r>
        <w:t xml:space="preserve">        '400':</w:t>
      </w:r>
    </w:p>
    <w:p w14:paraId="66C4A0D5" w14:textId="77777777" w:rsidR="00C146CF" w:rsidRDefault="00000000">
      <w:pPr>
        <w:pStyle w:val="PL"/>
      </w:pPr>
      <w:r>
        <w:t xml:space="preserve">          $ref: 'TS29122_CommonData.yaml#/components/responses/400'</w:t>
      </w:r>
    </w:p>
    <w:p w14:paraId="205B0763" w14:textId="77777777" w:rsidR="00C146CF" w:rsidRDefault="00000000">
      <w:pPr>
        <w:pStyle w:val="PL"/>
      </w:pPr>
      <w:r>
        <w:t xml:space="preserve">        '401':</w:t>
      </w:r>
    </w:p>
    <w:p w14:paraId="5F372C0B" w14:textId="77777777" w:rsidR="00C146CF" w:rsidRDefault="00000000">
      <w:pPr>
        <w:pStyle w:val="PL"/>
      </w:pPr>
      <w:r>
        <w:t xml:space="preserve">          $ref: 'TS29122_CommonData.yaml#/components/responses/401'</w:t>
      </w:r>
    </w:p>
    <w:p w14:paraId="62A17BFC" w14:textId="77777777" w:rsidR="00C146CF" w:rsidRDefault="00000000">
      <w:pPr>
        <w:pStyle w:val="PL"/>
      </w:pPr>
      <w:r>
        <w:t xml:space="preserve">        '403':</w:t>
      </w:r>
    </w:p>
    <w:p w14:paraId="681E5227" w14:textId="77777777" w:rsidR="00C146CF" w:rsidRDefault="00000000">
      <w:pPr>
        <w:pStyle w:val="PL"/>
      </w:pPr>
      <w:r>
        <w:t xml:space="preserve">          $ref: 'TS29122_CommonData.yaml#/components/responses/403'</w:t>
      </w:r>
    </w:p>
    <w:p w14:paraId="6E4299AD" w14:textId="77777777" w:rsidR="00C146CF" w:rsidRDefault="00000000">
      <w:pPr>
        <w:pStyle w:val="PL"/>
      </w:pPr>
      <w:r>
        <w:t xml:space="preserve">        '404':</w:t>
      </w:r>
    </w:p>
    <w:p w14:paraId="0C0E7730" w14:textId="77777777" w:rsidR="00C146CF" w:rsidRDefault="00000000">
      <w:pPr>
        <w:pStyle w:val="PL"/>
      </w:pPr>
      <w:r>
        <w:t xml:space="preserve">          $ref: 'TS29122_CommonData.yaml#/components/responses/404'</w:t>
      </w:r>
    </w:p>
    <w:p w14:paraId="21FF314C" w14:textId="77777777" w:rsidR="00C146CF" w:rsidRDefault="00000000">
      <w:pPr>
        <w:pStyle w:val="PL"/>
      </w:pPr>
      <w:r>
        <w:t xml:space="preserve">        '411':</w:t>
      </w:r>
    </w:p>
    <w:p w14:paraId="561307AD" w14:textId="77777777" w:rsidR="00C146CF" w:rsidRDefault="00000000">
      <w:pPr>
        <w:pStyle w:val="PL"/>
      </w:pPr>
      <w:r>
        <w:t xml:space="preserve">          $ref: 'TS29122_CommonData.yaml#/components/responses/411'</w:t>
      </w:r>
    </w:p>
    <w:p w14:paraId="331A543C" w14:textId="77777777" w:rsidR="00C146CF" w:rsidRDefault="00000000">
      <w:pPr>
        <w:pStyle w:val="PL"/>
      </w:pPr>
      <w:r>
        <w:t xml:space="preserve">        '413':</w:t>
      </w:r>
    </w:p>
    <w:p w14:paraId="141E5A37" w14:textId="77777777" w:rsidR="00C146CF" w:rsidRDefault="00000000">
      <w:pPr>
        <w:pStyle w:val="PL"/>
      </w:pPr>
      <w:r>
        <w:t xml:space="preserve">          $ref: 'TS29122_CommonData.yaml#/components/responses/413'</w:t>
      </w:r>
    </w:p>
    <w:p w14:paraId="6B77B057" w14:textId="77777777" w:rsidR="00C146CF" w:rsidRDefault="00000000">
      <w:pPr>
        <w:pStyle w:val="PL"/>
      </w:pPr>
      <w:r>
        <w:t xml:space="preserve">        '415':</w:t>
      </w:r>
    </w:p>
    <w:p w14:paraId="69B4FAEE" w14:textId="77777777" w:rsidR="00C146CF" w:rsidRDefault="00000000">
      <w:pPr>
        <w:pStyle w:val="PL"/>
      </w:pPr>
      <w:r>
        <w:t xml:space="preserve">          $ref: 'TS29122_CommonData.yaml#/components/responses/415'</w:t>
      </w:r>
    </w:p>
    <w:p w14:paraId="5F0B6A14" w14:textId="77777777" w:rsidR="00C146CF" w:rsidRDefault="00000000">
      <w:pPr>
        <w:pStyle w:val="PL"/>
      </w:pPr>
      <w:r>
        <w:t xml:space="preserve">        '429':</w:t>
      </w:r>
    </w:p>
    <w:p w14:paraId="53F17780" w14:textId="77777777" w:rsidR="00C146CF" w:rsidRDefault="00000000">
      <w:pPr>
        <w:pStyle w:val="PL"/>
      </w:pPr>
      <w:r>
        <w:t xml:space="preserve">          $ref: 'TS29122_CommonData.yaml#/components/responses/429'</w:t>
      </w:r>
    </w:p>
    <w:p w14:paraId="71825B77" w14:textId="77777777" w:rsidR="00C146CF" w:rsidRDefault="00000000">
      <w:pPr>
        <w:pStyle w:val="PL"/>
      </w:pPr>
      <w:r>
        <w:t xml:space="preserve">        '500':</w:t>
      </w:r>
    </w:p>
    <w:p w14:paraId="30FBC8A3" w14:textId="77777777" w:rsidR="00C146CF" w:rsidRDefault="00000000">
      <w:pPr>
        <w:pStyle w:val="PL"/>
      </w:pPr>
      <w:r>
        <w:t xml:space="preserve">          $ref: 'TS29122_CommonData.yaml#/components/responses/500'</w:t>
      </w:r>
    </w:p>
    <w:p w14:paraId="464CD7FA" w14:textId="77777777" w:rsidR="00C146CF" w:rsidRDefault="00000000">
      <w:pPr>
        <w:pStyle w:val="PL"/>
      </w:pPr>
      <w:r>
        <w:t xml:space="preserve">        '503':</w:t>
      </w:r>
    </w:p>
    <w:p w14:paraId="0D066598" w14:textId="77777777" w:rsidR="00C146CF" w:rsidRDefault="00000000">
      <w:pPr>
        <w:pStyle w:val="PL"/>
      </w:pPr>
      <w:r>
        <w:t xml:space="preserve">          $ref: 'TS29122_CommonData.yaml#/components/responses/503'</w:t>
      </w:r>
    </w:p>
    <w:p w14:paraId="49742E8B" w14:textId="77777777" w:rsidR="00C146CF" w:rsidRDefault="00000000">
      <w:pPr>
        <w:pStyle w:val="PL"/>
      </w:pPr>
      <w:r>
        <w:t xml:space="preserve">        default:</w:t>
      </w:r>
    </w:p>
    <w:p w14:paraId="092A586D" w14:textId="77777777" w:rsidR="00C146CF" w:rsidRDefault="00000000">
      <w:pPr>
        <w:pStyle w:val="PL"/>
      </w:pPr>
      <w:r>
        <w:t xml:space="preserve">          $ref: 'TS29122_CommonData.yaml#/components/responses/default'</w:t>
      </w:r>
    </w:p>
    <w:p w14:paraId="388EFD7A" w14:textId="77777777" w:rsidR="00C146CF" w:rsidRDefault="00C146CF">
      <w:pPr>
        <w:pStyle w:val="PL"/>
      </w:pPr>
    </w:p>
    <w:p w14:paraId="609F0DC8" w14:textId="77777777" w:rsidR="00C146CF" w:rsidRDefault="00000000">
      <w:pPr>
        <w:pStyle w:val="PL"/>
      </w:pPr>
      <w:r>
        <w:t xml:space="preserve">    delete:</w:t>
      </w:r>
    </w:p>
    <w:p w14:paraId="50E0910A" w14:textId="77777777" w:rsidR="00C146CF" w:rsidRDefault="00000000">
      <w:pPr>
        <w:pStyle w:val="PL"/>
      </w:pPr>
      <w:r>
        <w:t xml:space="preserve">      summary: unsubscribe from notifications</w:t>
      </w:r>
    </w:p>
    <w:p w14:paraId="52290F3D" w14:textId="77777777" w:rsidR="00C146CF" w:rsidRDefault="00000000">
      <w:pPr>
        <w:pStyle w:val="PL"/>
      </w:pPr>
      <w:r>
        <w:t xml:space="preserve">      operationId: DeleteIndividualSubcription</w:t>
      </w:r>
    </w:p>
    <w:p w14:paraId="0C3A7280" w14:textId="77777777" w:rsidR="00C146CF" w:rsidRDefault="00000000">
      <w:pPr>
        <w:pStyle w:val="PL"/>
      </w:pPr>
      <w:r>
        <w:t xml:space="preserve">      tags:</w:t>
      </w:r>
    </w:p>
    <w:p w14:paraId="39475C16" w14:textId="77777777" w:rsidR="00C146CF" w:rsidRDefault="00000000">
      <w:pPr>
        <w:pStyle w:val="PL"/>
      </w:pPr>
      <w:r>
        <w:t xml:space="preserve">        - IndividualSubscription (Document)</w:t>
      </w:r>
    </w:p>
    <w:p w14:paraId="01A48BB1" w14:textId="77777777" w:rsidR="00C146CF" w:rsidRDefault="00000000">
      <w:pPr>
        <w:pStyle w:val="PL"/>
      </w:pPr>
      <w:r>
        <w:t xml:space="preserve">      parameters:</w:t>
      </w:r>
    </w:p>
    <w:p w14:paraId="208FB4A8" w14:textId="77777777" w:rsidR="00C146CF" w:rsidRDefault="00000000">
      <w:pPr>
        <w:pStyle w:val="PL"/>
      </w:pPr>
      <w:r>
        <w:t xml:space="preserve">        - name: subId</w:t>
      </w:r>
    </w:p>
    <w:p w14:paraId="44126314" w14:textId="77777777" w:rsidR="00C146CF" w:rsidRDefault="00000000">
      <w:pPr>
        <w:pStyle w:val="PL"/>
      </w:pPr>
      <w:r>
        <w:t xml:space="preserve">          in: path</w:t>
      </w:r>
    </w:p>
    <w:p w14:paraId="106FD7A3" w14:textId="77777777" w:rsidR="00C146CF" w:rsidRDefault="00000000">
      <w:pPr>
        <w:pStyle w:val="PL"/>
      </w:pPr>
      <w:r>
        <w:t xml:space="preserve">          description: Event Subscription ID</w:t>
      </w:r>
    </w:p>
    <w:p w14:paraId="2DB05072" w14:textId="77777777" w:rsidR="00C146CF" w:rsidRDefault="00000000">
      <w:pPr>
        <w:pStyle w:val="PL"/>
      </w:pPr>
      <w:r>
        <w:t xml:space="preserve">          required: true</w:t>
      </w:r>
    </w:p>
    <w:p w14:paraId="600B0326" w14:textId="77777777" w:rsidR="00C146CF" w:rsidRDefault="00000000">
      <w:pPr>
        <w:pStyle w:val="PL"/>
      </w:pPr>
      <w:r>
        <w:t xml:space="preserve">          schema:</w:t>
      </w:r>
    </w:p>
    <w:p w14:paraId="2184AB90" w14:textId="77777777" w:rsidR="00C146CF" w:rsidRDefault="00000000">
      <w:pPr>
        <w:pStyle w:val="PL"/>
      </w:pPr>
      <w:r>
        <w:t xml:space="preserve">            type: string</w:t>
      </w:r>
    </w:p>
    <w:p w14:paraId="79B67638" w14:textId="77777777" w:rsidR="00C146CF" w:rsidRDefault="00000000">
      <w:pPr>
        <w:pStyle w:val="PL"/>
      </w:pPr>
      <w:r>
        <w:t xml:space="preserve">      responses:</w:t>
      </w:r>
    </w:p>
    <w:p w14:paraId="67E24A69" w14:textId="77777777" w:rsidR="00C146CF" w:rsidRDefault="00000000">
      <w:pPr>
        <w:pStyle w:val="PL"/>
      </w:pPr>
      <w:r>
        <w:t xml:space="preserve">        '204':</w:t>
      </w:r>
    </w:p>
    <w:p w14:paraId="6F4D98F3" w14:textId="77777777" w:rsidR="00C146CF" w:rsidRDefault="00000000">
      <w:pPr>
        <w:pStyle w:val="PL"/>
      </w:pPr>
      <w:r>
        <w:lastRenderedPageBreak/>
        <w:t xml:space="preserve">          description: No Content. Resource was succesfully deleted</w:t>
      </w:r>
    </w:p>
    <w:p w14:paraId="0EF19752" w14:textId="77777777" w:rsidR="00C146CF" w:rsidRDefault="00000000">
      <w:pPr>
        <w:pStyle w:val="PL"/>
      </w:pPr>
      <w:r>
        <w:t xml:space="preserve">        '307':</w:t>
      </w:r>
    </w:p>
    <w:p w14:paraId="6546CDC6" w14:textId="77777777" w:rsidR="00C146CF" w:rsidRDefault="00000000">
      <w:pPr>
        <w:pStyle w:val="PL"/>
      </w:pPr>
      <w:r>
        <w:t xml:space="preserve">          $ref: 'TS29122_CommonData.yaml#/components/responses/307'</w:t>
      </w:r>
    </w:p>
    <w:p w14:paraId="68510C7A" w14:textId="77777777" w:rsidR="00C146CF" w:rsidRDefault="00000000">
      <w:pPr>
        <w:pStyle w:val="PL"/>
      </w:pPr>
      <w:r>
        <w:t xml:space="preserve">        '308':</w:t>
      </w:r>
    </w:p>
    <w:p w14:paraId="0858A593" w14:textId="77777777" w:rsidR="00C146CF" w:rsidRDefault="00000000">
      <w:pPr>
        <w:pStyle w:val="PL"/>
      </w:pPr>
      <w:r>
        <w:t xml:space="preserve">          $ref: 'TS29122_CommonData.yaml#/components/responses/308'</w:t>
      </w:r>
    </w:p>
    <w:p w14:paraId="4BD4B88A" w14:textId="77777777" w:rsidR="00C146CF" w:rsidRDefault="00000000">
      <w:pPr>
        <w:pStyle w:val="PL"/>
      </w:pPr>
      <w:r>
        <w:t xml:space="preserve">        '400':</w:t>
      </w:r>
    </w:p>
    <w:p w14:paraId="3AB8728E" w14:textId="77777777" w:rsidR="00C146CF" w:rsidRDefault="00000000">
      <w:pPr>
        <w:pStyle w:val="PL"/>
      </w:pPr>
      <w:r>
        <w:t xml:space="preserve">          $ref: 'TS29122_CommonData.yaml#/components/responses/400'</w:t>
      </w:r>
    </w:p>
    <w:p w14:paraId="510F850E" w14:textId="77777777" w:rsidR="00C146CF" w:rsidRDefault="00000000">
      <w:pPr>
        <w:pStyle w:val="PL"/>
      </w:pPr>
      <w:r>
        <w:t xml:space="preserve">        '401':</w:t>
      </w:r>
    </w:p>
    <w:p w14:paraId="5B705143" w14:textId="77777777" w:rsidR="00C146CF" w:rsidRDefault="00000000">
      <w:pPr>
        <w:pStyle w:val="PL"/>
      </w:pPr>
      <w:r>
        <w:t xml:space="preserve">          $ref: 'TS29122_CommonData.yaml#/components/responses/401'</w:t>
      </w:r>
    </w:p>
    <w:p w14:paraId="7EEA55BF" w14:textId="77777777" w:rsidR="00C146CF" w:rsidRDefault="00000000">
      <w:pPr>
        <w:pStyle w:val="PL"/>
      </w:pPr>
      <w:r>
        <w:t xml:space="preserve">        '403':</w:t>
      </w:r>
    </w:p>
    <w:p w14:paraId="7EE87B7E" w14:textId="77777777" w:rsidR="00C146CF" w:rsidRDefault="00000000">
      <w:pPr>
        <w:pStyle w:val="PL"/>
      </w:pPr>
      <w:r>
        <w:t xml:space="preserve">          $ref: 'TS29122_CommonData.yaml#/components/responses/403'</w:t>
      </w:r>
    </w:p>
    <w:p w14:paraId="37D67B66" w14:textId="77777777" w:rsidR="00C146CF" w:rsidRDefault="00000000">
      <w:pPr>
        <w:pStyle w:val="PL"/>
      </w:pPr>
      <w:r>
        <w:t xml:space="preserve">        '404':</w:t>
      </w:r>
    </w:p>
    <w:p w14:paraId="3A48BDD0" w14:textId="77777777" w:rsidR="00C146CF" w:rsidRDefault="00000000">
      <w:pPr>
        <w:pStyle w:val="PL"/>
      </w:pPr>
      <w:r>
        <w:t xml:space="preserve">          $ref: 'TS29122_CommonData.yaml#/components/responses/404'</w:t>
      </w:r>
    </w:p>
    <w:p w14:paraId="13A6B287" w14:textId="77777777" w:rsidR="00C146CF" w:rsidRDefault="00000000">
      <w:pPr>
        <w:pStyle w:val="PL"/>
      </w:pPr>
      <w:r>
        <w:t xml:space="preserve">        '429':</w:t>
      </w:r>
    </w:p>
    <w:p w14:paraId="7D1B8FF9" w14:textId="77777777" w:rsidR="00C146CF" w:rsidRDefault="00000000">
      <w:pPr>
        <w:pStyle w:val="PL"/>
      </w:pPr>
      <w:r>
        <w:t xml:space="preserve">          $ref: 'TS29122_CommonData.yaml#/components/responses/429'</w:t>
      </w:r>
    </w:p>
    <w:p w14:paraId="256F46BC" w14:textId="77777777" w:rsidR="00C146CF" w:rsidRDefault="00000000">
      <w:pPr>
        <w:pStyle w:val="PL"/>
      </w:pPr>
      <w:r>
        <w:t xml:space="preserve">        '500':</w:t>
      </w:r>
    </w:p>
    <w:p w14:paraId="38F956C4" w14:textId="77777777" w:rsidR="00C146CF" w:rsidRDefault="00000000">
      <w:pPr>
        <w:pStyle w:val="PL"/>
      </w:pPr>
      <w:r>
        <w:t xml:space="preserve">          $ref: 'TS29122_CommonData.yaml#/components/responses/500'</w:t>
      </w:r>
    </w:p>
    <w:p w14:paraId="50826715" w14:textId="77777777" w:rsidR="00C146CF" w:rsidRDefault="00000000">
      <w:pPr>
        <w:pStyle w:val="PL"/>
      </w:pPr>
      <w:r>
        <w:t xml:space="preserve">        '503':</w:t>
      </w:r>
    </w:p>
    <w:p w14:paraId="35B96E37" w14:textId="77777777" w:rsidR="00C146CF" w:rsidRDefault="00000000">
      <w:pPr>
        <w:pStyle w:val="PL"/>
      </w:pPr>
      <w:r>
        <w:t xml:space="preserve">          $ref: 'TS29122_CommonData.yaml#/components/responses/503'</w:t>
      </w:r>
    </w:p>
    <w:p w14:paraId="25C608CD" w14:textId="77777777" w:rsidR="00C146CF" w:rsidRDefault="00000000">
      <w:pPr>
        <w:pStyle w:val="PL"/>
      </w:pPr>
      <w:r>
        <w:t xml:space="preserve">        default:</w:t>
      </w:r>
    </w:p>
    <w:p w14:paraId="394C6BA0" w14:textId="77777777" w:rsidR="00C146CF" w:rsidRDefault="00000000">
      <w:pPr>
        <w:pStyle w:val="PL"/>
      </w:pPr>
      <w:r>
        <w:t xml:space="preserve">          $ref: 'TS29122_CommonData.yaml#/components/responses/default'</w:t>
      </w:r>
    </w:p>
    <w:p w14:paraId="43C9BA15" w14:textId="77777777" w:rsidR="00C146CF" w:rsidRDefault="00C146CF">
      <w:pPr>
        <w:pStyle w:val="PL"/>
      </w:pPr>
    </w:p>
    <w:p w14:paraId="2CF4931E" w14:textId="77777777" w:rsidR="00C146CF" w:rsidRDefault="00000000">
      <w:pPr>
        <w:pStyle w:val="PL"/>
      </w:pPr>
      <w:r>
        <w:t>components:</w:t>
      </w:r>
    </w:p>
    <w:p w14:paraId="3DBCB76C" w14:textId="77777777" w:rsidR="00C146CF" w:rsidRDefault="00000000">
      <w:pPr>
        <w:pStyle w:val="PL"/>
      </w:pPr>
      <w:r>
        <w:t xml:space="preserve">  securitySchemes:</w:t>
      </w:r>
    </w:p>
    <w:p w14:paraId="0BD575B1" w14:textId="77777777" w:rsidR="00C146CF" w:rsidRDefault="00000000">
      <w:pPr>
        <w:pStyle w:val="PL"/>
      </w:pPr>
      <w:r>
        <w:t xml:space="preserve">    oAuth2ClientCredentials:</w:t>
      </w:r>
    </w:p>
    <w:p w14:paraId="1710B768" w14:textId="77777777" w:rsidR="00C146CF" w:rsidRDefault="00000000">
      <w:pPr>
        <w:pStyle w:val="PL"/>
      </w:pPr>
      <w:r>
        <w:t xml:space="preserve">      type: oauth2</w:t>
      </w:r>
    </w:p>
    <w:p w14:paraId="7758DBC8" w14:textId="77777777" w:rsidR="00C146CF" w:rsidRDefault="00000000">
      <w:pPr>
        <w:pStyle w:val="PL"/>
      </w:pPr>
      <w:r>
        <w:t xml:space="preserve">      flows:</w:t>
      </w:r>
    </w:p>
    <w:p w14:paraId="26F4810B" w14:textId="77777777" w:rsidR="00C146CF" w:rsidRDefault="00000000">
      <w:pPr>
        <w:pStyle w:val="PL"/>
      </w:pPr>
      <w:r>
        <w:t xml:space="preserve">        clientCredentials:</w:t>
      </w:r>
    </w:p>
    <w:p w14:paraId="0D07405E" w14:textId="77777777" w:rsidR="00C146CF" w:rsidRDefault="00000000">
      <w:pPr>
        <w:pStyle w:val="PL"/>
      </w:pPr>
      <w:r>
        <w:t xml:space="preserve">          tokenUrl: '{tokenUrl}'</w:t>
      </w:r>
    </w:p>
    <w:p w14:paraId="6A3D008E" w14:textId="77777777" w:rsidR="00C146CF" w:rsidRDefault="00000000">
      <w:pPr>
        <w:pStyle w:val="PL"/>
      </w:pPr>
      <w:r>
        <w:t xml:space="preserve">          scopes: {}</w:t>
      </w:r>
    </w:p>
    <w:p w14:paraId="414B4072" w14:textId="77777777" w:rsidR="00C146CF" w:rsidRDefault="00C146CF">
      <w:pPr>
        <w:pStyle w:val="PL"/>
      </w:pPr>
    </w:p>
    <w:p w14:paraId="7EF42EBA" w14:textId="77777777" w:rsidR="00C146CF" w:rsidRDefault="00000000">
      <w:pPr>
        <w:pStyle w:val="PL"/>
      </w:pPr>
      <w:r>
        <w:t xml:space="preserve">  schemas:</w:t>
      </w:r>
    </w:p>
    <w:p w14:paraId="78B18330" w14:textId="77777777" w:rsidR="00C146CF" w:rsidRDefault="00000000">
      <w:pPr>
        <w:pStyle w:val="PL"/>
      </w:pPr>
      <w:r>
        <w:t xml:space="preserve">    # API specific definitions</w:t>
      </w:r>
    </w:p>
    <w:p w14:paraId="4D02BEC0" w14:textId="77777777" w:rsidR="00C146CF" w:rsidRDefault="00C146CF"/>
    <w:p w14:paraId="7D5C9E64" w14:textId="77777777" w:rsidR="00C146CF" w:rsidRDefault="00000000" w:rsidP="00676121">
      <w:pPr>
        <w:pStyle w:val="Heading1"/>
      </w:pPr>
      <w:bookmarkStart w:id="444" w:name="_Toc130662243"/>
      <w:bookmarkStart w:id="445" w:name="_Toc35971453"/>
      <w:r>
        <w:br w:type="page"/>
      </w:r>
      <w:bookmarkStart w:id="446" w:name="_Toc23017"/>
      <w:bookmarkStart w:id="447" w:name="_Toc2110"/>
      <w:bookmarkStart w:id="448" w:name="_Toc16472"/>
      <w:r>
        <w:lastRenderedPageBreak/>
        <w:t>A.3</w:t>
      </w:r>
      <w:r>
        <w:tab/>
      </w:r>
      <w:r>
        <w:rPr>
          <w:rFonts w:hint="eastAsia"/>
        </w:rPr>
        <w:t>MMTel_DCAppCall</w:t>
      </w:r>
      <w:r>
        <w:t xml:space="preserve"> API</w:t>
      </w:r>
      <w:bookmarkEnd w:id="444"/>
      <w:bookmarkEnd w:id="445"/>
      <w:bookmarkEnd w:id="446"/>
      <w:bookmarkEnd w:id="447"/>
      <w:bookmarkEnd w:id="448"/>
    </w:p>
    <w:p w14:paraId="65356FF1" w14:textId="77777777" w:rsidR="00C146CF" w:rsidRDefault="00000000">
      <w:pPr>
        <w:pStyle w:val="Guidance"/>
      </w:pPr>
      <w:r>
        <w:t>And so on if there are more than two services supported by the NF.</w:t>
      </w:r>
    </w:p>
    <w:p w14:paraId="4E145614" w14:textId="77777777" w:rsidR="00C146CF" w:rsidRDefault="00000000" w:rsidP="00676121">
      <w:pPr>
        <w:pStyle w:val="Heading1"/>
      </w:pPr>
      <w:r>
        <w:br w:type="page"/>
      </w:r>
      <w:bookmarkStart w:id="449" w:name="_Toc22946"/>
      <w:bookmarkStart w:id="450" w:name="_Toc13947"/>
      <w:bookmarkStart w:id="451" w:name="_Toc9298"/>
      <w:r>
        <w:lastRenderedPageBreak/>
        <w:t>A.</w:t>
      </w:r>
      <w:r>
        <w:rPr>
          <w:rFonts w:eastAsia="SimSun" w:hint="eastAsia"/>
          <w:lang w:val="en-US" w:eastAsia="zh-CN"/>
        </w:rPr>
        <w:t>4</w:t>
      </w:r>
      <w:r>
        <w:tab/>
      </w:r>
      <w:r>
        <w:rPr>
          <w:rFonts w:hint="eastAsia"/>
        </w:rPr>
        <w:t>MMTel_CallControlHandling</w:t>
      </w:r>
      <w:r>
        <w:t xml:space="preserve"> API</w:t>
      </w:r>
      <w:bookmarkEnd w:id="449"/>
      <w:bookmarkEnd w:id="450"/>
      <w:bookmarkEnd w:id="451"/>
    </w:p>
    <w:p w14:paraId="7D371BD2" w14:textId="77777777" w:rsidR="00C146CF" w:rsidRDefault="00000000">
      <w:pPr>
        <w:pStyle w:val="Guidance"/>
      </w:pPr>
      <w:r>
        <w:t>And so on if there are more than two services supported by the NF.</w:t>
      </w:r>
    </w:p>
    <w:p w14:paraId="46335055" w14:textId="77777777" w:rsidR="00C146CF" w:rsidRDefault="00000000" w:rsidP="00676121">
      <w:pPr>
        <w:pStyle w:val="Heading1"/>
      </w:pPr>
      <w:r>
        <w:br w:type="page"/>
      </w:r>
      <w:bookmarkStart w:id="452" w:name="_Toc14954"/>
      <w:bookmarkStart w:id="453" w:name="_Toc2949"/>
      <w:bookmarkStart w:id="454" w:name="_Toc15046"/>
      <w:r>
        <w:lastRenderedPageBreak/>
        <w:t>A.</w:t>
      </w:r>
      <w:r>
        <w:rPr>
          <w:rFonts w:eastAsia="SimSun" w:hint="eastAsia"/>
          <w:lang w:val="en-US" w:eastAsia="zh-CN"/>
        </w:rPr>
        <w:t>5</w:t>
      </w:r>
      <w:r>
        <w:tab/>
        <w:t xml:space="preserve">&lt;Service </w:t>
      </w:r>
      <w:r>
        <w:rPr>
          <w:rFonts w:eastAsia="SimSun" w:hint="eastAsia"/>
          <w:lang w:val="en-US" w:eastAsia="zh-CN"/>
        </w:rPr>
        <w:t>4</w:t>
      </w:r>
      <w:r>
        <w:t>&gt; API</w:t>
      </w:r>
      <w:bookmarkEnd w:id="452"/>
      <w:bookmarkEnd w:id="453"/>
      <w:bookmarkEnd w:id="454"/>
    </w:p>
    <w:p w14:paraId="399DAF43" w14:textId="77777777" w:rsidR="00C146CF" w:rsidRDefault="00000000">
      <w:pPr>
        <w:pStyle w:val="Guidance"/>
      </w:pPr>
      <w:r>
        <w:t>And so on if there are more than two services supported by the NF.</w:t>
      </w:r>
    </w:p>
    <w:p w14:paraId="715963C5" w14:textId="77777777" w:rsidR="00C146CF" w:rsidRDefault="00000000">
      <w:pPr>
        <w:pStyle w:val="Heading8"/>
      </w:pPr>
      <w:r>
        <w:br w:type="page"/>
      </w:r>
      <w:bookmarkStart w:id="455" w:name="_Toc23247"/>
      <w:bookmarkStart w:id="456" w:name="_Toc1513"/>
      <w:bookmarkStart w:id="457" w:name="_Toc24756"/>
      <w:r>
        <w:lastRenderedPageBreak/>
        <w:t>Annex &lt;B&gt; (informative):</w:t>
      </w:r>
      <w:r>
        <w:br/>
      </w:r>
      <w:r>
        <w:rPr>
          <w:rFonts w:hint="eastAsia"/>
        </w:rPr>
        <w:t>Withdrawn API versions</w:t>
      </w:r>
      <w:bookmarkEnd w:id="455"/>
      <w:bookmarkEnd w:id="456"/>
      <w:bookmarkEnd w:id="457"/>
    </w:p>
    <w:p w14:paraId="0D5572E2" w14:textId="77777777" w:rsidR="00C146CF" w:rsidRDefault="00000000" w:rsidP="00676121">
      <w:pPr>
        <w:pStyle w:val="Heading1"/>
      </w:pPr>
      <w:bookmarkStart w:id="458" w:name="_Toc130662245"/>
      <w:bookmarkStart w:id="459" w:name="_Toc17191"/>
      <w:bookmarkStart w:id="460" w:name="_Toc13381"/>
      <w:bookmarkStart w:id="461" w:name="_Toc21467"/>
      <w:r>
        <w:t>B.1</w:t>
      </w:r>
      <w:r>
        <w:tab/>
        <w:t>General</w:t>
      </w:r>
      <w:bookmarkEnd w:id="458"/>
      <w:bookmarkEnd w:id="459"/>
      <w:bookmarkEnd w:id="460"/>
      <w:bookmarkEnd w:id="461"/>
    </w:p>
    <w:p w14:paraId="2224F463" w14:textId="77777777" w:rsidR="00C146CF" w:rsidRDefault="00000000">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EC03AD9" w14:textId="77777777" w:rsidR="00C146CF" w:rsidRDefault="00000000" w:rsidP="00676121">
      <w:pPr>
        <w:pStyle w:val="Heading1"/>
      </w:pPr>
      <w:bookmarkStart w:id="462" w:name="_Toc130662246"/>
      <w:bookmarkStart w:id="463" w:name="_Toc823"/>
      <w:bookmarkStart w:id="464" w:name="_Toc10984"/>
      <w:bookmarkStart w:id="465" w:name="_Toc9705"/>
      <w:r>
        <w:t>B.2</w:t>
      </w:r>
      <w:r>
        <w:tab/>
        <w:t>&lt;Service 1&gt; API</w:t>
      </w:r>
      <w:bookmarkEnd w:id="462"/>
      <w:bookmarkEnd w:id="463"/>
      <w:bookmarkEnd w:id="464"/>
      <w:bookmarkEnd w:id="465"/>
    </w:p>
    <w:p w14:paraId="2F9EA293" w14:textId="77777777" w:rsidR="00C146CF" w:rsidRDefault="00000000">
      <w:pPr>
        <w:pStyle w:val="Guidance"/>
      </w:pPr>
      <w:r>
        <w:t>Where &lt;Service 1&gt; is to be replaced by the name of the Service (e.g. UAE_C2OperationModeManagement).</w:t>
      </w:r>
    </w:p>
    <w:p w14:paraId="73CFB219" w14:textId="77777777" w:rsidR="00C146CF" w:rsidRDefault="00000000">
      <w:pPr>
        <w:pStyle w:val="Guidance"/>
      </w:pPr>
      <w:r>
        <w:t>One clause is introduced per Service.</w:t>
      </w:r>
    </w:p>
    <w:p w14:paraId="01F05AFA" w14:textId="77777777" w:rsidR="00C146CF" w:rsidRDefault="00000000">
      <w:r>
        <w:t xml:space="preserve">The API versions listed in table B.2-1 are withdrawn for the &lt;Service 1&gt; </w:t>
      </w:r>
      <w:r>
        <w:rPr>
          <w:lang w:eastAsia="zh-CN"/>
        </w:rPr>
        <w:t>API.</w:t>
      </w:r>
    </w:p>
    <w:p w14:paraId="7CDEDFE4" w14:textId="77777777" w:rsidR="00C146CF" w:rsidRDefault="00000000">
      <w:pPr>
        <w:pStyle w:val="TH"/>
      </w:pPr>
      <w:r>
        <w:t xml:space="preserve">Table B.2-1: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146CF" w14:paraId="270B4AFD" w14:textId="77777777">
        <w:trPr>
          <w:jc w:val="center"/>
        </w:trPr>
        <w:tc>
          <w:tcPr>
            <w:tcW w:w="2040" w:type="dxa"/>
            <w:shd w:val="clear" w:color="auto" w:fill="C0C0C0"/>
          </w:tcPr>
          <w:p w14:paraId="0D401B14" w14:textId="77777777" w:rsidR="00C146CF" w:rsidRDefault="00000000">
            <w:pPr>
              <w:pStyle w:val="TAH"/>
            </w:pPr>
            <w:r>
              <w:t>API version number</w:t>
            </w:r>
          </w:p>
        </w:tc>
        <w:tc>
          <w:tcPr>
            <w:tcW w:w="7427" w:type="dxa"/>
            <w:shd w:val="clear" w:color="auto" w:fill="C0C0C0"/>
          </w:tcPr>
          <w:p w14:paraId="6F5B925F" w14:textId="77777777" w:rsidR="00C146CF" w:rsidRDefault="00000000">
            <w:pPr>
              <w:pStyle w:val="TAH"/>
            </w:pPr>
            <w:r>
              <w:t>Remarks</w:t>
            </w:r>
          </w:p>
        </w:tc>
      </w:tr>
      <w:tr w:rsidR="00C146CF" w14:paraId="017770E3" w14:textId="77777777">
        <w:trPr>
          <w:jc w:val="center"/>
        </w:trPr>
        <w:tc>
          <w:tcPr>
            <w:tcW w:w="2040" w:type="dxa"/>
            <w:vAlign w:val="center"/>
          </w:tcPr>
          <w:p w14:paraId="774884C7" w14:textId="77777777" w:rsidR="00C146CF" w:rsidRDefault="00C146CF">
            <w:pPr>
              <w:pStyle w:val="TAL"/>
            </w:pPr>
          </w:p>
        </w:tc>
        <w:tc>
          <w:tcPr>
            <w:tcW w:w="7427" w:type="dxa"/>
            <w:vAlign w:val="center"/>
          </w:tcPr>
          <w:p w14:paraId="341AC154" w14:textId="77777777" w:rsidR="00C146CF" w:rsidRDefault="00C146CF">
            <w:pPr>
              <w:pStyle w:val="TAL"/>
            </w:pPr>
          </w:p>
        </w:tc>
      </w:tr>
    </w:tbl>
    <w:p w14:paraId="5E325EDF" w14:textId="77777777" w:rsidR="00C146CF" w:rsidRDefault="00C146CF">
      <w:pPr>
        <w:pStyle w:val="Guidance"/>
      </w:pPr>
    </w:p>
    <w:p w14:paraId="4D6E89DF" w14:textId="77777777" w:rsidR="00C146CF" w:rsidRDefault="00000000">
      <w:pPr>
        <w:pStyle w:val="Guidance"/>
      </w:pPr>
      <w:r>
        <w:t>In the Remarks column, the deficits leading to the withdrawal of an API version are explained.</w:t>
      </w:r>
    </w:p>
    <w:p w14:paraId="24AC14CB" w14:textId="77777777" w:rsidR="00C146CF" w:rsidRDefault="00000000" w:rsidP="00676121">
      <w:pPr>
        <w:pStyle w:val="Heading1"/>
      </w:pPr>
      <w:bookmarkStart w:id="466" w:name="_Toc6887"/>
      <w:bookmarkStart w:id="467" w:name="_Toc130662247"/>
      <w:bookmarkStart w:id="468" w:name="_Toc8296"/>
      <w:bookmarkStart w:id="469" w:name="_Toc11399"/>
      <w:r>
        <w:t>B.3</w:t>
      </w:r>
      <w:r>
        <w:tab/>
        <w:t>&lt;Service 2&gt; API</w:t>
      </w:r>
      <w:bookmarkEnd w:id="466"/>
      <w:bookmarkEnd w:id="467"/>
      <w:bookmarkEnd w:id="468"/>
      <w:bookmarkEnd w:id="469"/>
    </w:p>
    <w:p w14:paraId="78A66EFC" w14:textId="77777777" w:rsidR="00C146CF" w:rsidRDefault="00000000">
      <w:pPr>
        <w:pStyle w:val="Guidance"/>
      </w:pPr>
      <w:r>
        <w:t>And so on if there are more than two services supported by the NF.</w:t>
      </w:r>
    </w:p>
    <w:p w14:paraId="23FC9F14" w14:textId="77777777" w:rsidR="00C146CF" w:rsidRDefault="00000000">
      <w:pPr>
        <w:pStyle w:val="Heading8"/>
      </w:pPr>
      <w:r>
        <w:br w:type="page"/>
      </w:r>
      <w:bookmarkStart w:id="470" w:name="_Toc130662248"/>
      <w:bookmarkStart w:id="471" w:name="_Toc5796"/>
      <w:bookmarkStart w:id="472" w:name="_Toc2086459"/>
      <w:bookmarkStart w:id="473" w:name="_Toc30474"/>
      <w:bookmarkStart w:id="474" w:name="_Toc29021"/>
      <w:r>
        <w:lastRenderedPageBreak/>
        <w:t>Annex &lt;X&gt; (informative):</w:t>
      </w:r>
      <w:r>
        <w:br/>
        <w:t>Change history</w:t>
      </w:r>
      <w:bookmarkEnd w:id="470"/>
      <w:bookmarkEnd w:id="471"/>
      <w:bookmarkEnd w:id="472"/>
      <w:bookmarkEnd w:id="473"/>
      <w:bookmarkEnd w:id="474"/>
    </w:p>
    <w:p w14:paraId="2D6F7A8A" w14:textId="77777777" w:rsidR="00C146CF"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trPr>
          <w:cantSplit/>
        </w:trPr>
        <w:tc>
          <w:tcPr>
            <w:tcW w:w="9639" w:type="dxa"/>
            <w:gridSpan w:val="8"/>
            <w:tcBorders>
              <w:bottom w:val="nil"/>
            </w:tcBorders>
            <w:shd w:val="solid" w:color="FFFFFF" w:fill="auto"/>
          </w:tcPr>
          <w:p w14:paraId="28BCC36C" w14:textId="77777777" w:rsidR="00C146CF" w:rsidRDefault="00000000">
            <w:pPr>
              <w:pStyle w:val="TAH"/>
              <w:rPr>
                <w:sz w:val="16"/>
              </w:rPr>
            </w:pPr>
            <w:bookmarkStart w:id="475" w:name="historyclause"/>
            <w:bookmarkEnd w:id="475"/>
            <w:r>
              <w:t>Change history</w:t>
            </w:r>
          </w:p>
        </w:tc>
      </w:tr>
      <w:tr w:rsidR="00C146CF" w14:paraId="2878661E" w14:textId="77777777">
        <w:tc>
          <w:tcPr>
            <w:tcW w:w="800" w:type="dxa"/>
            <w:shd w:val="pct10" w:color="auto" w:fill="FFFFFF"/>
          </w:tcPr>
          <w:p w14:paraId="1405054B" w14:textId="77777777" w:rsidR="00C146CF" w:rsidRDefault="00000000">
            <w:pPr>
              <w:pStyle w:val="TAH"/>
              <w:rPr>
                <w:sz w:val="16"/>
                <w:szCs w:val="16"/>
              </w:rPr>
            </w:pPr>
            <w:r>
              <w:rPr>
                <w:sz w:val="16"/>
                <w:szCs w:val="16"/>
              </w:rPr>
              <w:t>Date</w:t>
            </w:r>
          </w:p>
        </w:tc>
        <w:tc>
          <w:tcPr>
            <w:tcW w:w="901" w:type="dxa"/>
            <w:shd w:val="pct10" w:color="auto" w:fill="FFFFFF"/>
          </w:tcPr>
          <w:p w14:paraId="1FA8B86F" w14:textId="77777777" w:rsidR="00C146CF" w:rsidRDefault="00000000">
            <w:pPr>
              <w:pStyle w:val="TAH"/>
              <w:rPr>
                <w:sz w:val="16"/>
                <w:szCs w:val="16"/>
              </w:rPr>
            </w:pPr>
            <w:r>
              <w:rPr>
                <w:sz w:val="16"/>
                <w:szCs w:val="16"/>
              </w:rPr>
              <w:t>Meeting</w:t>
            </w:r>
          </w:p>
        </w:tc>
        <w:tc>
          <w:tcPr>
            <w:tcW w:w="1134" w:type="dxa"/>
            <w:shd w:val="pct10" w:color="auto" w:fill="FFFFFF"/>
          </w:tcPr>
          <w:p w14:paraId="26B837EB" w14:textId="77777777" w:rsidR="00C146CF" w:rsidRDefault="00000000">
            <w:pPr>
              <w:pStyle w:val="TAH"/>
              <w:rPr>
                <w:sz w:val="16"/>
                <w:szCs w:val="16"/>
              </w:rPr>
            </w:pPr>
            <w:r>
              <w:rPr>
                <w:sz w:val="16"/>
                <w:szCs w:val="16"/>
              </w:rPr>
              <w:t>TDoc</w:t>
            </w:r>
          </w:p>
        </w:tc>
        <w:tc>
          <w:tcPr>
            <w:tcW w:w="567" w:type="dxa"/>
            <w:shd w:val="pct10" w:color="auto" w:fill="FFFFFF"/>
          </w:tcPr>
          <w:p w14:paraId="0445F1B1" w14:textId="77777777" w:rsidR="00C146CF" w:rsidRDefault="00000000">
            <w:pPr>
              <w:pStyle w:val="TAH"/>
              <w:rPr>
                <w:sz w:val="16"/>
                <w:szCs w:val="16"/>
              </w:rPr>
            </w:pPr>
            <w:r>
              <w:rPr>
                <w:sz w:val="16"/>
                <w:szCs w:val="16"/>
              </w:rPr>
              <w:t>CR</w:t>
            </w:r>
          </w:p>
        </w:tc>
        <w:tc>
          <w:tcPr>
            <w:tcW w:w="426" w:type="dxa"/>
            <w:shd w:val="pct10" w:color="auto" w:fill="FFFFFF"/>
          </w:tcPr>
          <w:p w14:paraId="0A55B313" w14:textId="77777777" w:rsidR="00C146CF" w:rsidRDefault="00000000">
            <w:pPr>
              <w:pStyle w:val="TAH"/>
              <w:rPr>
                <w:sz w:val="16"/>
                <w:szCs w:val="16"/>
              </w:rPr>
            </w:pPr>
            <w:r>
              <w:rPr>
                <w:sz w:val="16"/>
                <w:szCs w:val="16"/>
              </w:rPr>
              <w:t>Rev</w:t>
            </w:r>
          </w:p>
        </w:tc>
        <w:tc>
          <w:tcPr>
            <w:tcW w:w="425" w:type="dxa"/>
            <w:shd w:val="pct10" w:color="auto" w:fill="FFFFFF"/>
          </w:tcPr>
          <w:p w14:paraId="14C393FB" w14:textId="77777777" w:rsidR="00C146CF" w:rsidRDefault="00000000">
            <w:pPr>
              <w:pStyle w:val="TAH"/>
              <w:rPr>
                <w:sz w:val="16"/>
                <w:szCs w:val="16"/>
              </w:rPr>
            </w:pPr>
            <w:r>
              <w:rPr>
                <w:sz w:val="16"/>
                <w:szCs w:val="16"/>
              </w:rPr>
              <w:t>Cat</w:t>
            </w:r>
          </w:p>
        </w:tc>
        <w:tc>
          <w:tcPr>
            <w:tcW w:w="4678" w:type="dxa"/>
            <w:shd w:val="pct10" w:color="auto" w:fill="FFFFFF"/>
          </w:tcPr>
          <w:p w14:paraId="2E10C0E0" w14:textId="77777777" w:rsidR="00C146CF" w:rsidRDefault="00000000">
            <w:pPr>
              <w:pStyle w:val="TAH"/>
              <w:rPr>
                <w:sz w:val="16"/>
                <w:szCs w:val="16"/>
              </w:rPr>
            </w:pPr>
            <w:r>
              <w:rPr>
                <w:sz w:val="16"/>
                <w:szCs w:val="16"/>
              </w:rPr>
              <w:t>Subject/Comment</w:t>
            </w:r>
          </w:p>
        </w:tc>
        <w:tc>
          <w:tcPr>
            <w:tcW w:w="708" w:type="dxa"/>
            <w:shd w:val="pct10" w:color="auto" w:fill="FFFFFF"/>
          </w:tcPr>
          <w:p w14:paraId="53C43029" w14:textId="77777777" w:rsidR="00C146CF" w:rsidRDefault="00000000">
            <w:pPr>
              <w:pStyle w:val="TAH"/>
              <w:rPr>
                <w:sz w:val="16"/>
                <w:szCs w:val="16"/>
              </w:rPr>
            </w:pPr>
            <w:r>
              <w:rPr>
                <w:sz w:val="16"/>
                <w:szCs w:val="16"/>
              </w:rPr>
              <w:t>New version</w:t>
            </w:r>
          </w:p>
        </w:tc>
      </w:tr>
      <w:tr w:rsidR="00C146CF" w14:paraId="4EFF86C6" w14:textId="77777777">
        <w:tc>
          <w:tcPr>
            <w:tcW w:w="800" w:type="dxa"/>
            <w:shd w:val="solid" w:color="FFFFFF" w:fill="auto"/>
          </w:tcPr>
          <w:p w14:paraId="2DF262D8" w14:textId="77777777" w:rsidR="00C146CF" w:rsidRDefault="00000000">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00000">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00000">
            <w:pPr>
              <w:pStyle w:val="TAC"/>
              <w:rPr>
                <w:rFonts w:eastAsia="SimSun"/>
                <w:sz w:val="16"/>
                <w:szCs w:val="16"/>
                <w:lang w:val="en-US" w:eastAsia="zh-CN"/>
              </w:rPr>
            </w:pPr>
            <w:r>
              <w:rPr>
                <w:rFonts w:hint="eastAsia"/>
                <w:sz w:val="16"/>
                <w:szCs w:val="16"/>
              </w:rPr>
              <w:t>C3-2516</w:t>
            </w:r>
            <w:r>
              <w:rPr>
                <w:rFonts w:eastAsia="SimSun"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00000">
            <w:pPr>
              <w:pStyle w:val="TAL"/>
              <w:rPr>
                <w:sz w:val="16"/>
                <w:szCs w:val="16"/>
              </w:rPr>
            </w:pPr>
            <w:r>
              <w:rPr>
                <w:rFonts w:hint="eastAsia"/>
                <w:sz w:val="16"/>
                <w:szCs w:val="16"/>
              </w:rPr>
              <w:t xml:space="preserve">Based on the skeleton for the new </w:t>
            </w:r>
            <w:r>
              <w:rPr>
                <w:rFonts w:eastAsia="SimSun" w:hint="eastAsia"/>
                <w:sz w:val="16"/>
                <w:szCs w:val="16"/>
                <w:lang w:val="en-US" w:eastAsia="zh-CN"/>
              </w:rPr>
              <w:t>MMTel</w:t>
            </w:r>
            <w:r>
              <w:rPr>
                <w:rFonts w:hint="eastAsia"/>
                <w:sz w:val="16"/>
                <w:szCs w:val="16"/>
              </w:rPr>
              <w:t xml:space="preserve"> Enabler Server Services TS (C3-25</w:t>
            </w:r>
            <w:r>
              <w:rPr>
                <w:rFonts w:eastAsia="SimSun" w:hint="eastAsia"/>
                <w:sz w:val="16"/>
                <w:szCs w:val="16"/>
                <w:lang w:val="en-US" w:eastAsia="zh-CN"/>
              </w:rPr>
              <w:t>1557</w:t>
            </w:r>
            <w:r>
              <w:rPr>
                <w:rFonts w:hint="eastAsia"/>
                <w:sz w:val="16"/>
                <w:szCs w:val="16"/>
              </w:rPr>
              <w:t>).</w:t>
            </w:r>
          </w:p>
          <w:p w14:paraId="3F1E37CD" w14:textId="77777777" w:rsidR="00C146CF" w:rsidRDefault="00000000">
            <w:pPr>
              <w:pStyle w:val="TAL"/>
              <w:rPr>
                <w:sz w:val="16"/>
                <w:szCs w:val="16"/>
              </w:rPr>
            </w:pPr>
            <w:r>
              <w:rPr>
                <w:rFonts w:hint="eastAsia"/>
                <w:sz w:val="16"/>
                <w:szCs w:val="16"/>
              </w:rPr>
              <w:t>Incorporates agreed pCRs C3-25</w:t>
            </w:r>
            <w:r>
              <w:rPr>
                <w:rFonts w:eastAsia="SimSun" w:hint="eastAsia"/>
                <w:sz w:val="16"/>
                <w:szCs w:val="16"/>
                <w:lang w:val="en-US" w:eastAsia="zh-CN"/>
              </w:rPr>
              <w:t>1</w:t>
            </w:r>
            <w:r>
              <w:rPr>
                <w:rFonts w:hint="eastAsia"/>
                <w:sz w:val="16"/>
                <w:szCs w:val="16"/>
              </w:rPr>
              <w:t>5</w:t>
            </w:r>
            <w:r>
              <w:rPr>
                <w:rFonts w:eastAsia="SimSun" w:hint="eastAsia"/>
                <w:sz w:val="16"/>
                <w:szCs w:val="16"/>
                <w:lang w:val="en-US" w:eastAsia="zh-CN"/>
              </w:rPr>
              <w:t>58</w:t>
            </w:r>
            <w:r>
              <w:rPr>
                <w:rFonts w:hint="eastAsia"/>
                <w:sz w:val="16"/>
                <w:szCs w:val="16"/>
              </w:rPr>
              <w:t>, C3-25</w:t>
            </w:r>
            <w:r>
              <w:rPr>
                <w:rFonts w:eastAsia="SimSun" w:hint="eastAsia"/>
                <w:sz w:val="16"/>
                <w:szCs w:val="16"/>
                <w:lang w:val="en-US" w:eastAsia="zh-CN"/>
              </w:rPr>
              <w:t>1559</w:t>
            </w:r>
            <w:r>
              <w:rPr>
                <w:rFonts w:hint="eastAsia"/>
                <w:sz w:val="16"/>
                <w:szCs w:val="16"/>
              </w:rPr>
              <w:t>, C3-25</w:t>
            </w:r>
            <w:r>
              <w:rPr>
                <w:rFonts w:eastAsia="SimSun" w:hint="eastAsia"/>
                <w:sz w:val="16"/>
                <w:szCs w:val="16"/>
                <w:lang w:val="en-US" w:eastAsia="zh-CN"/>
              </w:rPr>
              <w:t>1560</w:t>
            </w:r>
            <w:r>
              <w:rPr>
                <w:rFonts w:hint="eastAsia"/>
                <w:sz w:val="16"/>
                <w:szCs w:val="16"/>
              </w:rPr>
              <w:t xml:space="preserve">, </w:t>
            </w:r>
          </w:p>
          <w:p w14:paraId="054F7C02" w14:textId="77777777" w:rsidR="00C146CF" w:rsidRDefault="00000000">
            <w:pPr>
              <w:pStyle w:val="TAL"/>
              <w:rPr>
                <w:sz w:val="16"/>
                <w:szCs w:val="16"/>
              </w:rPr>
            </w:pPr>
            <w:r>
              <w:rPr>
                <w:rFonts w:hint="eastAsia"/>
                <w:sz w:val="16"/>
                <w:szCs w:val="16"/>
              </w:rPr>
              <w:t>C3-25</w:t>
            </w:r>
            <w:r>
              <w:rPr>
                <w:rFonts w:eastAsia="SimSun" w:hint="eastAsia"/>
                <w:sz w:val="16"/>
                <w:szCs w:val="16"/>
                <w:lang w:val="en-US" w:eastAsia="zh-CN"/>
              </w:rPr>
              <w:t>1561, C3-251562</w:t>
            </w:r>
            <w:r>
              <w:rPr>
                <w:rFonts w:hint="eastAsia"/>
                <w:sz w:val="16"/>
                <w:szCs w:val="16"/>
              </w:rPr>
              <w:t>.</w:t>
            </w:r>
          </w:p>
          <w:p w14:paraId="39C503F2" w14:textId="66CD8FB7" w:rsidR="00C146CF" w:rsidRDefault="00000000">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00000">
            <w:pPr>
              <w:pStyle w:val="TAC"/>
              <w:rPr>
                <w:rFonts w:eastAsia="SimSun"/>
                <w:sz w:val="16"/>
                <w:szCs w:val="16"/>
                <w:lang w:val="en-US" w:eastAsia="zh-CN"/>
              </w:rPr>
            </w:pPr>
            <w:r>
              <w:rPr>
                <w:rFonts w:eastAsia="SimSun" w:hint="eastAsia"/>
                <w:sz w:val="16"/>
                <w:szCs w:val="16"/>
                <w:lang w:val="en-US" w:eastAsia="zh-CN"/>
              </w:rPr>
              <w:t>0.1.0</w:t>
            </w:r>
          </w:p>
        </w:tc>
      </w:tr>
    </w:tbl>
    <w:p w14:paraId="3BE228AE" w14:textId="77777777" w:rsidR="00C146CF" w:rsidRDefault="00C146CF"/>
    <w:p w14:paraId="6E3F7160" w14:textId="77777777" w:rsidR="00C146CF" w:rsidRDefault="00C146CF"/>
    <w:sectPr w:rsidR="00C146CF">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0285" w14:textId="77777777" w:rsidR="007A6A68" w:rsidRDefault="007A6A68">
      <w:pPr>
        <w:spacing w:after="0"/>
      </w:pPr>
      <w:r>
        <w:separator/>
      </w:r>
    </w:p>
  </w:endnote>
  <w:endnote w:type="continuationSeparator" w:id="0">
    <w:p w14:paraId="5105B63B" w14:textId="77777777" w:rsidR="007A6A68" w:rsidRDefault="007A6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CCBD" w14:textId="77777777" w:rsidR="00C146CF" w:rsidRPr="00F14042" w:rsidRDefault="00000000" w:rsidP="00F14042">
    <w:pPr>
      <w:pStyle w:val="Footer"/>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75C8" w14:textId="77777777" w:rsidR="007A6A68" w:rsidRDefault="007A6A68">
      <w:pPr>
        <w:spacing w:after="0"/>
      </w:pPr>
      <w:r>
        <w:separator/>
      </w:r>
    </w:p>
  </w:footnote>
  <w:footnote w:type="continuationSeparator" w:id="0">
    <w:p w14:paraId="71A6F99F" w14:textId="77777777" w:rsidR="007A6A68" w:rsidRDefault="007A6A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D19C" w14:textId="748566F5" w:rsidR="00C146CF" w:rsidRDefault="00000000">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676121">
      <w:rPr>
        <w:rFonts w:ascii="Arial" w:hAnsi="Arial" w:cs="Arial"/>
        <w:b/>
        <w:noProof/>
        <w:szCs w:val="18"/>
      </w:rPr>
      <w:t>3GPP TS 29.392 V0.1.0 (2025-04)</w:t>
    </w:r>
    <w:r w:rsidRPr="00F14042">
      <w:rPr>
        <w:rFonts w:ascii="Arial" w:hAnsi="Arial" w:cs="Arial"/>
        <w:b/>
        <w:szCs w:val="18"/>
      </w:rPr>
      <w:fldChar w:fldCharType="end"/>
    </w:r>
  </w:p>
  <w:p w14:paraId="33793A9E" w14:textId="77777777" w:rsidR="00C146CF" w:rsidRDefault="00000000">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6F25C1C3" w:rsidR="00C146CF" w:rsidRDefault="00000000">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676121">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191529479">
    <w:abstractNumId w:val="3"/>
  </w:num>
  <w:num w:numId="2" w16cid:durableId="1982415742">
    <w:abstractNumId w:val="5"/>
  </w:num>
  <w:num w:numId="3" w16cid:durableId="961425314">
    <w:abstractNumId w:val="8"/>
  </w:num>
  <w:num w:numId="4" w16cid:durableId="1408310908">
    <w:abstractNumId w:val="9"/>
  </w:num>
  <w:num w:numId="5" w16cid:durableId="1814760889">
    <w:abstractNumId w:val="6"/>
  </w:num>
  <w:num w:numId="6" w16cid:durableId="303124245">
    <w:abstractNumId w:val="2"/>
  </w:num>
  <w:num w:numId="7" w16cid:durableId="2122339794">
    <w:abstractNumId w:val="7"/>
  </w:num>
  <w:num w:numId="8" w16cid:durableId="315956923">
    <w:abstractNumId w:val="4"/>
  </w:num>
  <w:num w:numId="9" w16cid:durableId="66611814">
    <w:abstractNumId w:val="1"/>
  </w:num>
  <w:num w:numId="10" w16cid:durableId="1546327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E4BF6"/>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6A68"/>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26CD"/>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4042"/>
    <w:rsid w:val="00F15B1D"/>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042"/>
    <w:pPr>
      <w:overflowPunct w:val="0"/>
      <w:autoSpaceDE w:val="0"/>
      <w:autoSpaceDN w:val="0"/>
      <w:adjustRightInd w:val="0"/>
      <w:spacing w:after="180"/>
      <w:textAlignment w:val="baseline"/>
    </w:pPr>
  </w:style>
  <w:style w:type="paragraph" w:styleId="Heading1">
    <w:name w:val="heading 1"/>
    <w:next w:val="Normal"/>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4042"/>
    <w:pPr>
      <w:pBdr>
        <w:top w:val="none" w:sz="0" w:space="0" w:color="auto"/>
      </w:pBdr>
      <w:spacing w:before="180"/>
      <w:outlineLvl w:val="1"/>
    </w:pPr>
    <w:rPr>
      <w:sz w:val="32"/>
    </w:rPr>
  </w:style>
  <w:style w:type="paragraph" w:styleId="Heading3">
    <w:name w:val="heading 3"/>
    <w:basedOn w:val="Heading2"/>
    <w:next w:val="Normal"/>
    <w:qFormat/>
    <w:rsid w:val="00F14042"/>
    <w:pPr>
      <w:spacing w:before="120"/>
      <w:outlineLvl w:val="2"/>
    </w:pPr>
    <w:rPr>
      <w:sz w:val="28"/>
    </w:rPr>
  </w:style>
  <w:style w:type="paragraph" w:styleId="Heading4">
    <w:name w:val="heading 4"/>
    <w:basedOn w:val="Heading3"/>
    <w:next w:val="Normal"/>
    <w:qFormat/>
    <w:rsid w:val="00F14042"/>
    <w:pPr>
      <w:ind w:left="1418" w:hanging="1418"/>
      <w:outlineLvl w:val="3"/>
    </w:pPr>
    <w:rPr>
      <w:sz w:val="24"/>
    </w:rPr>
  </w:style>
  <w:style w:type="paragraph" w:styleId="Heading5">
    <w:name w:val="heading 5"/>
    <w:basedOn w:val="Heading4"/>
    <w:next w:val="Normal"/>
    <w:qFormat/>
    <w:rsid w:val="00F1404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14042"/>
    <w:pPr>
      <w:ind w:left="0" w:firstLine="0"/>
      <w:outlineLvl w:val="7"/>
    </w:pPr>
  </w:style>
  <w:style w:type="paragraph" w:styleId="Heading9">
    <w:name w:val="heading 9"/>
    <w:basedOn w:val="Heading8"/>
    <w:next w:val="Normal"/>
    <w:qFormat/>
    <w:rsid w:val="00F140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rsid w:val="00F14042"/>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F14042"/>
    <w:pPr>
      <w:ind w:left="2268" w:hanging="2268"/>
    </w:pPr>
  </w:style>
  <w:style w:type="paragraph" w:styleId="TOC6">
    <w:name w:val="toc 6"/>
    <w:basedOn w:val="TOC5"/>
    <w:next w:val="Normal"/>
    <w:semiHidden/>
    <w:rsid w:val="00F14042"/>
    <w:pPr>
      <w:ind w:left="1985" w:hanging="1985"/>
    </w:pPr>
  </w:style>
  <w:style w:type="paragraph" w:styleId="TOC5">
    <w:name w:val="toc 5"/>
    <w:basedOn w:val="TOC4"/>
    <w:semiHidden/>
    <w:rsid w:val="00F14042"/>
    <w:pPr>
      <w:ind w:left="1701" w:hanging="1701"/>
    </w:pPr>
  </w:style>
  <w:style w:type="paragraph" w:styleId="TOC4">
    <w:name w:val="toc 4"/>
    <w:basedOn w:val="TOC3"/>
    <w:rsid w:val="00F14042"/>
    <w:pPr>
      <w:ind w:left="1418" w:hanging="1418"/>
    </w:pPr>
  </w:style>
  <w:style w:type="paragraph" w:styleId="TOC3">
    <w:name w:val="toc 3"/>
    <w:basedOn w:val="TOC2"/>
    <w:rsid w:val="00F14042"/>
    <w:pPr>
      <w:ind w:left="1134" w:hanging="1134"/>
    </w:pPr>
  </w:style>
  <w:style w:type="paragraph" w:styleId="TOC2">
    <w:name w:val="toc 2"/>
    <w:basedOn w:val="TOC1"/>
    <w:rsid w:val="00F14042"/>
    <w:pPr>
      <w:keepNext w:val="0"/>
      <w:spacing w:before="0"/>
      <w:ind w:left="851" w:hanging="851"/>
    </w:pPr>
    <w:rPr>
      <w:sz w:val="20"/>
    </w:rPr>
  </w:style>
  <w:style w:type="paragraph" w:styleId="TOC1">
    <w:name w:val="toc 1"/>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rsid w:val="00F14042"/>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F14042"/>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F14042"/>
    <w:pPr>
      <w:keepLines/>
      <w:tabs>
        <w:tab w:val="center" w:pos="4536"/>
        <w:tab w:val="right" w:pos="9072"/>
      </w:tabs>
    </w:pPr>
    <w:rPr>
      <w:noProof/>
    </w:rPr>
  </w:style>
  <w:style w:type="character" w:customStyle="1" w:styleId="ZGSM">
    <w:name w:val="ZGSM"/>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F14042"/>
    <w:pPr>
      <w:outlineLvl w:val="9"/>
    </w:pPr>
  </w:style>
  <w:style w:type="paragraph" w:customStyle="1" w:styleId="NF">
    <w:name w:val="NF"/>
    <w:basedOn w:val="NO"/>
    <w:rsid w:val="00F14042"/>
    <w:pPr>
      <w:keepNext/>
      <w:spacing w:after="0"/>
    </w:pPr>
    <w:rPr>
      <w:rFonts w:ascii="Arial" w:hAnsi="Arial"/>
      <w:sz w:val="18"/>
    </w:rPr>
  </w:style>
  <w:style w:type="paragraph" w:customStyle="1" w:styleId="NO">
    <w:name w:val="NO"/>
    <w:basedOn w:val="Normal"/>
    <w:rsid w:val="00F14042"/>
    <w:pPr>
      <w:keepLines/>
      <w:ind w:left="1135" w:hanging="851"/>
    </w:pPr>
  </w:style>
  <w:style w:type="paragraph" w:customStyle="1" w:styleId="PL">
    <w:name w:val="PL"/>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042"/>
    <w:pPr>
      <w:jc w:val="right"/>
    </w:pPr>
  </w:style>
  <w:style w:type="paragraph" w:customStyle="1" w:styleId="TAL">
    <w:name w:val="TAL"/>
    <w:basedOn w:val="Normal"/>
    <w:link w:val="TALChar"/>
    <w:rsid w:val="00F14042"/>
    <w:pPr>
      <w:keepNext/>
      <w:keepLines/>
      <w:spacing w:after="0"/>
    </w:pPr>
    <w:rPr>
      <w:rFonts w:ascii="Arial" w:hAnsi="Arial"/>
      <w:sz w:val="18"/>
    </w:rPr>
  </w:style>
  <w:style w:type="paragraph" w:customStyle="1" w:styleId="TAH">
    <w:name w:val="TAH"/>
    <w:basedOn w:val="TAC"/>
    <w:rsid w:val="00F14042"/>
    <w:rPr>
      <w:b/>
    </w:rPr>
  </w:style>
  <w:style w:type="paragraph" w:customStyle="1" w:styleId="TAC">
    <w:name w:val="TAC"/>
    <w:basedOn w:val="TAL"/>
    <w:rsid w:val="00F14042"/>
    <w:pPr>
      <w:jc w:val="center"/>
    </w:pPr>
  </w:style>
  <w:style w:type="paragraph" w:customStyle="1" w:styleId="LD">
    <w:name w:val="LD"/>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14042"/>
    <w:pPr>
      <w:keepLines/>
      <w:ind w:left="1702" w:hanging="1418"/>
    </w:pPr>
  </w:style>
  <w:style w:type="paragraph" w:customStyle="1" w:styleId="FP">
    <w:name w:val="FP"/>
    <w:basedOn w:val="Normal"/>
    <w:rsid w:val="00F14042"/>
    <w:pPr>
      <w:spacing w:after="0"/>
    </w:pPr>
  </w:style>
  <w:style w:type="paragraph" w:customStyle="1" w:styleId="NW">
    <w:name w:val="NW"/>
    <w:basedOn w:val="NO"/>
    <w:rsid w:val="00F14042"/>
    <w:pPr>
      <w:spacing w:after="0"/>
    </w:pPr>
  </w:style>
  <w:style w:type="paragraph" w:customStyle="1" w:styleId="EW">
    <w:name w:val="EW"/>
    <w:basedOn w:val="EX"/>
    <w:rsid w:val="00F14042"/>
    <w:pPr>
      <w:spacing w:after="0"/>
    </w:pPr>
  </w:style>
  <w:style w:type="paragraph" w:customStyle="1" w:styleId="B1">
    <w:name w:val="B1"/>
    <w:basedOn w:val="List"/>
    <w:rsid w:val="00F14042"/>
    <w:pPr>
      <w:ind w:left="568" w:hanging="284"/>
      <w:contextualSpacing w:val="0"/>
    </w:pPr>
  </w:style>
  <w:style w:type="paragraph" w:customStyle="1" w:styleId="EditorsNote">
    <w:name w:val="Editor's Note"/>
    <w:basedOn w:val="NO"/>
    <w:rsid w:val="00F14042"/>
    <w:pPr>
      <w:ind w:left="1559" w:hanging="1276"/>
    </w:pPr>
    <w:rPr>
      <w:color w:val="FF0000"/>
    </w:rPr>
  </w:style>
  <w:style w:type="paragraph" w:customStyle="1" w:styleId="TH">
    <w:name w:val="TH"/>
    <w:basedOn w:val="Normal"/>
    <w:link w:val="THChar"/>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14042"/>
    <w:pPr>
      <w:ind w:left="851" w:hanging="851"/>
    </w:pPr>
  </w:style>
  <w:style w:type="paragraph" w:customStyle="1" w:styleId="ZH">
    <w:name w:val="ZH"/>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14042"/>
    <w:pPr>
      <w:ind w:left="851" w:hanging="284"/>
      <w:contextualSpacing w:val="0"/>
    </w:pPr>
  </w:style>
  <w:style w:type="paragraph" w:customStyle="1" w:styleId="B3">
    <w:name w:val="B3"/>
    <w:basedOn w:val="List3"/>
    <w:rsid w:val="00F14042"/>
    <w:pPr>
      <w:ind w:left="1135" w:hanging="284"/>
      <w:contextualSpacing w:val="0"/>
    </w:pPr>
  </w:style>
  <w:style w:type="paragraph" w:customStyle="1" w:styleId="B4">
    <w:name w:val="B4"/>
    <w:basedOn w:val="List4"/>
    <w:rsid w:val="00F14042"/>
    <w:pPr>
      <w:ind w:left="1418" w:hanging="284"/>
      <w:contextualSpacing w:val="0"/>
    </w:pPr>
  </w:style>
  <w:style w:type="paragraph" w:customStyle="1" w:styleId="B5">
    <w:name w:val="B5"/>
    <w:basedOn w:val="List5"/>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rsid w:val="00F14042"/>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Bibliography">
    <w:name w:val="Bibliography"/>
    <w:basedOn w:val="Normal"/>
    <w:next w:val="Normal"/>
    <w:uiPriority w:val="37"/>
    <w:semiHidden/>
    <w:unhideWhenUsed/>
    <w:rsid w:val="000E4BF6"/>
  </w:style>
  <w:style w:type="paragraph" w:styleId="TOCHeading">
    <w:name w:val="TOC Heading"/>
    <w:basedOn w:val="Heading1"/>
    <w:next w:val="Normal"/>
    <w:uiPriority w:val="39"/>
    <w:semiHidden/>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E4B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Microsoft_Word_97_-_2003_Document3.doc"/><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44</Pages>
  <Words>9420</Words>
  <Characters>53698</Characters>
  <Application>Microsoft Office Word</Application>
  <DocSecurity>0</DocSecurity>
  <Lines>447</Lines>
  <Paragraphs>125</Paragraphs>
  <ScaleCrop>false</ScaleCrop>
  <Company>ETSI</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2024-10-16T08:41:00Z</dcterms:created>
  <dcterms:modified xsi:type="dcterms:W3CDTF">2025-04-23T12:54:00Z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