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E06B307" w:rsidR="007B3457" w:rsidRDefault="00000000">
            <w:pPr>
              <w:pStyle w:val="ZA"/>
              <w:framePr w:w="0" w:hRule="auto" w:wrap="auto" w:vAnchor="margin" w:hAnchor="text" w:yAlign="inline"/>
            </w:pPr>
            <w:r>
              <w:rPr>
                <w:sz w:val="64"/>
              </w:rPr>
              <w:t xml:space="preserve">3GPP TS 29.175 </w:t>
            </w:r>
            <w:r>
              <w:t>V0.</w:t>
            </w:r>
            <w:r w:rsidR="005C7266">
              <w:t>4</w:t>
            </w:r>
            <w:r>
              <w:t xml:space="preserve">.0 </w:t>
            </w:r>
            <w:r>
              <w:rPr>
                <w:sz w:val="32"/>
              </w:rPr>
              <w:t>(2023-</w:t>
            </w:r>
            <w:r w:rsidR="005C7266">
              <w:rPr>
                <w:sz w:val="32"/>
              </w:rPr>
              <w:t>1</w:t>
            </w:r>
            <w:r>
              <w:rPr>
                <w:sz w:val="32"/>
              </w:rPr>
              <w:t>0)</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59663086" r:id="rId10"/>
              </w:object>
            </w:r>
          </w:p>
        </w:tc>
        <w:tc>
          <w:tcPr>
            <w:tcW w:w="5540" w:type="dxa"/>
            <w:shd w:val="clear" w:color="auto" w:fill="auto"/>
          </w:tcPr>
          <w:p w14:paraId="33E32498" w14:textId="77777777" w:rsidR="007B3457" w:rsidRDefault="0042529D">
            <w:pPr>
              <w:jc w:val="right"/>
            </w:pPr>
            <w:bookmarkStart w:id="3" w:name="logos"/>
            <w:r>
              <w:pict w14:anchorId="73A98D87">
                <v:shape id="_x0000_i1026" type="#_x0000_t75" style="width:127.7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03038F68" w14:textId="7F5575F4" w:rsidR="0042529D"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2529D">
        <w:rPr>
          <w:noProof/>
        </w:rPr>
        <w:t>Foreword</w:t>
      </w:r>
      <w:r w:rsidR="0042529D">
        <w:rPr>
          <w:noProof/>
        </w:rPr>
        <w:tab/>
      </w:r>
      <w:r w:rsidR="0042529D">
        <w:rPr>
          <w:noProof/>
        </w:rPr>
        <w:fldChar w:fldCharType="begin" w:fldLock="1"/>
      </w:r>
      <w:r w:rsidR="0042529D">
        <w:rPr>
          <w:noProof/>
        </w:rPr>
        <w:instrText xml:space="preserve"> PAGEREF _Toc149050374 \h </w:instrText>
      </w:r>
      <w:r w:rsidR="0042529D">
        <w:rPr>
          <w:noProof/>
        </w:rPr>
      </w:r>
      <w:r w:rsidR="0042529D">
        <w:rPr>
          <w:noProof/>
        </w:rPr>
        <w:fldChar w:fldCharType="separate"/>
      </w:r>
      <w:r w:rsidR="0042529D">
        <w:rPr>
          <w:noProof/>
        </w:rPr>
        <w:t>6</w:t>
      </w:r>
      <w:r w:rsidR="0042529D">
        <w:rPr>
          <w:noProof/>
        </w:rPr>
        <w:fldChar w:fldCharType="end"/>
      </w:r>
    </w:p>
    <w:p w14:paraId="3AA128B4" w14:textId="0D046066"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_Toc149050375 \h </w:instrText>
      </w:r>
      <w:r>
        <w:rPr>
          <w:noProof/>
        </w:rPr>
      </w:r>
      <w:r>
        <w:rPr>
          <w:noProof/>
        </w:rPr>
        <w:fldChar w:fldCharType="separate"/>
      </w:r>
      <w:r>
        <w:rPr>
          <w:noProof/>
        </w:rPr>
        <w:t>8</w:t>
      </w:r>
      <w:r>
        <w:rPr>
          <w:noProof/>
        </w:rPr>
        <w:fldChar w:fldCharType="end"/>
      </w:r>
    </w:p>
    <w:p w14:paraId="53A34367" w14:textId="4B262BF0"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_Toc149050376 \h </w:instrText>
      </w:r>
      <w:r>
        <w:rPr>
          <w:noProof/>
        </w:rPr>
      </w:r>
      <w:r>
        <w:rPr>
          <w:noProof/>
        </w:rPr>
        <w:fldChar w:fldCharType="separate"/>
      </w:r>
      <w:r>
        <w:rPr>
          <w:noProof/>
        </w:rPr>
        <w:t>8</w:t>
      </w:r>
      <w:r>
        <w:rPr>
          <w:noProof/>
        </w:rPr>
        <w:fldChar w:fldCharType="end"/>
      </w:r>
    </w:p>
    <w:p w14:paraId="395DB83C" w14:textId="012AE1BC"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_Toc149050377 \h </w:instrText>
      </w:r>
      <w:r>
        <w:rPr>
          <w:noProof/>
        </w:rPr>
      </w:r>
      <w:r>
        <w:rPr>
          <w:noProof/>
        </w:rPr>
        <w:fldChar w:fldCharType="separate"/>
      </w:r>
      <w:r>
        <w:rPr>
          <w:noProof/>
        </w:rPr>
        <w:t>9</w:t>
      </w:r>
      <w:r>
        <w:rPr>
          <w:noProof/>
        </w:rPr>
        <w:fldChar w:fldCharType="end"/>
      </w:r>
    </w:p>
    <w:p w14:paraId="5B71AC43" w14:textId="2B78C68C"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_Toc149050378 \h </w:instrText>
      </w:r>
      <w:r>
        <w:rPr>
          <w:noProof/>
        </w:rPr>
      </w:r>
      <w:r>
        <w:rPr>
          <w:noProof/>
        </w:rPr>
        <w:fldChar w:fldCharType="separate"/>
      </w:r>
      <w:r>
        <w:rPr>
          <w:noProof/>
        </w:rPr>
        <w:t>9</w:t>
      </w:r>
      <w:r>
        <w:rPr>
          <w:noProof/>
        </w:rPr>
        <w:fldChar w:fldCharType="end"/>
      </w:r>
    </w:p>
    <w:p w14:paraId="32EA77B5" w14:textId="73505A99"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_Toc149050379 \h </w:instrText>
      </w:r>
      <w:r>
        <w:rPr>
          <w:noProof/>
        </w:rPr>
      </w:r>
      <w:r>
        <w:rPr>
          <w:noProof/>
        </w:rPr>
        <w:fldChar w:fldCharType="separate"/>
      </w:r>
      <w:r>
        <w:rPr>
          <w:noProof/>
        </w:rPr>
        <w:t>9</w:t>
      </w:r>
      <w:r>
        <w:rPr>
          <w:noProof/>
        </w:rPr>
        <w:fldChar w:fldCharType="end"/>
      </w:r>
    </w:p>
    <w:p w14:paraId="67FF2DC6" w14:textId="3D3FE1D0"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_Toc149050380 \h </w:instrText>
      </w:r>
      <w:r>
        <w:rPr>
          <w:noProof/>
        </w:rPr>
      </w:r>
      <w:r>
        <w:rPr>
          <w:noProof/>
        </w:rPr>
        <w:fldChar w:fldCharType="separate"/>
      </w:r>
      <w:r>
        <w:rPr>
          <w:noProof/>
        </w:rPr>
        <w:t>9</w:t>
      </w:r>
      <w:r>
        <w:rPr>
          <w:noProof/>
        </w:rPr>
        <w:fldChar w:fldCharType="end"/>
      </w:r>
    </w:p>
    <w:p w14:paraId="438BE8A9" w14:textId="00C53BF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_Toc149050381 \h </w:instrText>
      </w:r>
      <w:r>
        <w:rPr>
          <w:noProof/>
        </w:rPr>
      </w:r>
      <w:r>
        <w:rPr>
          <w:noProof/>
        </w:rPr>
        <w:fldChar w:fldCharType="separate"/>
      </w:r>
      <w:r>
        <w:rPr>
          <w:noProof/>
        </w:rPr>
        <w:t>9</w:t>
      </w:r>
      <w:r>
        <w:rPr>
          <w:noProof/>
        </w:rPr>
        <w:fldChar w:fldCharType="end"/>
      </w:r>
    </w:p>
    <w:p w14:paraId="69696C2A" w14:textId="07AC8A2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_Toc149050382 \h </w:instrText>
      </w:r>
      <w:r>
        <w:rPr>
          <w:noProof/>
        </w:rPr>
      </w:r>
      <w:r>
        <w:rPr>
          <w:noProof/>
        </w:rPr>
        <w:fldChar w:fldCharType="separate"/>
      </w:r>
      <w:r>
        <w:rPr>
          <w:noProof/>
        </w:rPr>
        <w:t>10</w:t>
      </w:r>
      <w:r>
        <w:rPr>
          <w:noProof/>
        </w:rPr>
        <w:fldChar w:fldCharType="end"/>
      </w:r>
    </w:p>
    <w:p w14:paraId="0C67801F" w14:textId="4BC782AB"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_Toc149050383 \h </w:instrText>
      </w:r>
      <w:r>
        <w:rPr>
          <w:noProof/>
        </w:rPr>
      </w:r>
      <w:r>
        <w:rPr>
          <w:noProof/>
        </w:rPr>
        <w:fldChar w:fldCharType="separate"/>
      </w:r>
      <w:r>
        <w:rPr>
          <w:noProof/>
        </w:rPr>
        <w:t>10</w:t>
      </w:r>
      <w:r>
        <w:rPr>
          <w:noProof/>
        </w:rPr>
        <w:fldChar w:fldCharType="end"/>
      </w:r>
    </w:p>
    <w:p w14:paraId="79AAD836" w14:textId="2CC17F2A"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_Toc149050384 \h </w:instrText>
      </w:r>
      <w:r>
        <w:rPr>
          <w:noProof/>
        </w:rPr>
      </w:r>
      <w:r>
        <w:rPr>
          <w:noProof/>
        </w:rPr>
        <w:fldChar w:fldCharType="separate"/>
      </w:r>
      <w:r>
        <w:rPr>
          <w:noProof/>
        </w:rPr>
        <w:t>10</w:t>
      </w:r>
      <w:r>
        <w:rPr>
          <w:noProof/>
        </w:rPr>
        <w:fldChar w:fldCharType="end"/>
      </w:r>
    </w:p>
    <w:p w14:paraId="2A357D3D" w14:textId="52327CF0"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_Toc149050385 \h </w:instrText>
      </w:r>
      <w:r>
        <w:rPr>
          <w:noProof/>
        </w:rPr>
      </w:r>
      <w:r>
        <w:rPr>
          <w:noProof/>
        </w:rPr>
        <w:fldChar w:fldCharType="separate"/>
      </w:r>
      <w:r>
        <w:rPr>
          <w:noProof/>
        </w:rPr>
        <w:t>10</w:t>
      </w:r>
      <w:r>
        <w:rPr>
          <w:noProof/>
        </w:rPr>
        <w:fldChar w:fldCharType="end"/>
      </w:r>
    </w:p>
    <w:p w14:paraId="61125D1B" w14:textId="633D4A9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_Toc149050386 \h </w:instrText>
      </w:r>
      <w:r>
        <w:rPr>
          <w:noProof/>
        </w:rPr>
      </w:r>
      <w:r>
        <w:rPr>
          <w:noProof/>
        </w:rPr>
        <w:fldChar w:fldCharType="separate"/>
      </w:r>
      <w:r>
        <w:rPr>
          <w:noProof/>
        </w:rPr>
        <w:t>10</w:t>
      </w:r>
      <w:r>
        <w:rPr>
          <w:noProof/>
        </w:rPr>
        <w:fldChar w:fldCharType="end"/>
      </w:r>
    </w:p>
    <w:p w14:paraId="188ACDBF" w14:textId="06957A1A"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_Toc149050387 \h </w:instrText>
      </w:r>
      <w:r>
        <w:rPr>
          <w:noProof/>
        </w:rPr>
      </w:r>
      <w:r>
        <w:rPr>
          <w:noProof/>
        </w:rPr>
        <w:fldChar w:fldCharType="separate"/>
      </w:r>
      <w:r>
        <w:rPr>
          <w:noProof/>
        </w:rPr>
        <w:t>10</w:t>
      </w:r>
      <w:r>
        <w:rPr>
          <w:noProof/>
        </w:rPr>
        <w:fldChar w:fldCharType="end"/>
      </w:r>
    </w:p>
    <w:p w14:paraId="2003D24F" w14:textId="4611B08B"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_Toc149050388 \h </w:instrText>
      </w:r>
      <w:r>
        <w:rPr>
          <w:noProof/>
        </w:rPr>
      </w:r>
      <w:r>
        <w:rPr>
          <w:noProof/>
        </w:rPr>
        <w:fldChar w:fldCharType="separate"/>
      </w:r>
      <w:r>
        <w:rPr>
          <w:noProof/>
        </w:rPr>
        <w:t>11</w:t>
      </w:r>
      <w:r>
        <w:rPr>
          <w:noProof/>
        </w:rPr>
        <w:fldChar w:fldCharType="end"/>
      </w:r>
    </w:p>
    <w:p w14:paraId="4DA7E3D6" w14:textId="1073B72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_Toc149050389 \h </w:instrText>
      </w:r>
      <w:r>
        <w:rPr>
          <w:noProof/>
        </w:rPr>
      </w:r>
      <w:r>
        <w:rPr>
          <w:noProof/>
        </w:rPr>
        <w:fldChar w:fldCharType="separate"/>
      </w:r>
      <w:r>
        <w:rPr>
          <w:noProof/>
        </w:rPr>
        <w:t>11</w:t>
      </w:r>
      <w:r>
        <w:rPr>
          <w:noProof/>
        </w:rPr>
        <w:fldChar w:fldCharType="end"/>
      </w:r>
    </w:p>
    <w:p w14:paraId="3CDC58FE" w14:textId="61DCFDD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_Toc149050390 \h </w:instrText>
      </w:r>
      <w:r>
        <w:rPr>
          <w:noProof/>
        </w:rPr>
      </w:r>
      <w:r>
        <w:rPr>
          <w:noProof/>
        </w:rPr>
        <w:fldChar w:fldCharType="separate"/>
      </w:r>
      <w:r>
        <w:rPr>
          <w:noProof/>
        </w:rPr>
        <w:t>11</w:t>
      </w:r>
      <w:r>
        <w:rPr>
          <w:noProof/>
        </w:rPr>
        <w:fldChar w:fldCharType="end"/>
      </w:r>
    </w:p>
    <w:p w14:paraId="6C4ED05A" w14:textId="3FB0BCB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_Toc149050391 \h </w:instrText>
      </w:r>
      <w:r>
        <w:rPr>
          <w:noProof/>
        </w:rPr>
      </w:r>
      <w:r>
        <w:rPr>
          <w:noProof/>
        </w:rPr>
        <w:fldChar w:fldCharType="separate"/>
      </w:r>
      <w:r>
        <w:rPr>
          <w:noProof/>
        </w:rPr>
        <w:t>11</w:t>
      </w:r>
      <w:r>
        <w:rPr>
          <w:noProof/>
        </w:rPr>
        <w:fldChar w:fldCharType="end"/>
      </w:r>
    </w:p>
    <w:p w14:paraId="269C02DC" w14:textId="10FD725C"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_Toc149050392 \h </w:instrText>
      </w:r>
      <w:r>
        <w:rPr>
          <w:noProof/>
        </w:rPr>
      </w:r>
      <w:r>
        <w:rPr>
          <w:noProof/>
        </w:rPr>
        <w:fldChar w:fldCharType="separate"/>
      </w:r>
      <w:r>
        <w:rPr>
          <w:noProof/>
        </w:rPr>
        <w:t>11</w:t>
      </w:r>
      <w:r>
        <w:rPr>
          <w:noProof/>
        </w:rPr>
        <w:fldChar w:fldCharType="end"/>
      </w:r>
    </w:p>
    <w:p w14:paraId="4A2676A1" w14:textId="08127CC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_Toc149050393 \h </w:instrText>
      </w:r>
      <w:r>
        <w:rPr>
          <w:noProof/>
        </w:rPr>
      </w:r>
      <w:r>
        <w:rPr>
          <w:noProof/>
        </w:rPr>
        <w:fldChar w:fldCharType="separate"/>
      </w:r>
      <w:r>
        <w:rPr>
          <w:noProof/>
        </w:rPr>
        <w:t>11</w:t>
      </w:r>
      <w:r>
        <w:rPr>
          <w:noProof/>
        </w:rPr>
        <w:fldChar w:fldCharType="end"/>
      </w:r>
    </w:p>
    <w:p w14:paraId="40A1EDFB" w14:textId="785A68E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_Toc149050394 \h </w:instrText>
      </w:r>
      <w:r>
        <w:rPr>
          <w:noProof/>
        </w:rPr>
      </w:r>
      <w:r>
        <w:rPr>
          <w:noProof/>
        </w:rPr>
        <w:fldChar w:fldCharType="separate"/>
      </w:r>
      <w:r>
        <w:rPr>
          <w:noProof/>
        </w:rPr>
        <w:t>12</w:t>
      </w:r>
      <w:r>
        <w:rPr>
          <w:noProof/>
        </w:rPr>
        <w:fldChar w:fldCharType="end"/>
      </w:r>
    </w:p>
    <w:p w14:paraId="1F339AD1" w14:textId="2FA3BE4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_Toc149050395 \h </w:instrText>
      </w:r>
      <w:r>
        <w:rPr>
          <w:noProof/>
        </w:rPr>
      </w:r>
      <w:r>
        <w:rPr>
          <w:noProof/>
        </w:rPr>
        <w:fldChar w:fldCharType="separate"/>
      </w:r>
      <w:r>
        <w:rPr>
          <w:noProof/>
        </w:rPr>
        <w:t>12</w:t>
      </w:r>
      <w:r>
        <w:rPr>
          <w:noProof/>
        </w:rPr>
        <w:fldChar w:fldCharType="end"/>
      </w:r>
    </w:p>
    <w:p w14:paraId="19C6F53B" w14:textId="6623A4A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_Toc149050396 \h </w:instrText>
      </w:r>
      <w:r>
        <w:rPr>
          <w:noProof/>
        </w:rPr>
      </w:r>
      <w:r>
        <w:rPr>
          <w:noProof/>
        </w:rPr>
        <w:fldChar w:fldCharType="separate"/>
      </w:r>
      <w:r>
        <w:rPr>
          <w:noProof/>
        </w:rPr>
        <w:t>12</w:t>
      </w:r>
      <w:r>
        <w:rPr>
          <w:noProof/>
        </w:rPr>
        <w:fldChar w:fldCharType="end"/>
      </w:r>
    </w:p>
    <w:p w14:paraId="00BA9FD8" w14:textId="55446E0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_Toc149050397 \h </w:instrText>
      </w:r>
      <w:r>
        <w:rPr>
          <w:noProof/>
        </w:rPr>
      </w:r>
      <w:r>
        <w:rPr>
          <w:noProof/>
        </w:rPr>
        <w:fldChar w:fldCharType="separate"/>
      </w:r>
      <w:r>
        <w:rPr>
          <w:noProof/>
        </w:rPr>
        <w:t>12</w:t>
      </w:r>
      <w:r>
        <w:rPr>
          <w:noProof/>
        </w:rPr>
        <w:fldChar w:fldCharType="end"/>
      </w:r>
    </w:p>
    <w:p w14:paraId="1292D8EB" w14:textId="589BB64A"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_Toc149050398 \h </w:instrText>
      </w:r>
      <w:r>
        <w:rPr>
          <w:noProof/>
        </w:rPr>
      </w:r>
      <w:r>
        <w:rPr>
          <w:noProof/>
        </w:rPr>
        <w:fldChar w:fldCharType="separate"/>
      </w:r>
      <w:r>
        <w:rPr>
          <w:noProof/>
        </w:rPr>
        <w:t>12</w:t>
      </w:r>
      <w:r>
        <w:rPr>
          <w:noProof/>
        </w:rPr>
        <w:fldChar w:fldCharType="end"/>
      </w:r>
    </w:p>
    <w:p w14:paraId="269872BC" w14:textId="315AD40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_Toc149050399 \h </w:instrText>
      </w:r>
      <w:r>
        <w:rPr>
          <w:noProof/>
        </w:rPr>
      </w:r>
      <w:r>
        <w:rPr>
          <w:noProof/>
        </w:rPr>
        <w:fldChar w:fldCharType="separate"/>
      </w:r>
      <w:r>
        <w:rPr>
          <w:noProof/>
        </w:rPr>
        <w:t>14</w:t>
      </w:r>
      <w:r>
        <w:rPr>
          <w:noProof/>
        </w:rPr>
        <w:fldChar w:fldCharType="end"/>
      </w:r>
    </w:p>
    <w:p w14:paraId="41766097" w14:textId="2B1F0F57"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_Toc149050400 \h </w:instrText>
      </w:r>
      <w:r>
        <w:rPr>
          <w:noProof/>
        </w:rPr>
      </w:r>
      <w:r>
        <w:rPr>
          <w:noProof/>
        </w:rPr>
        <w:fldChar w:fldCharType="separate"/>
      </w:r>
      <w:r>
        <w:rPr>
          <w:noProof/>
        </w:rPr>
        <w:t>14</w:t>
      </w:r>
      <w:r>
        <w:rPr>
          <w:noProof/>
        </w:rPr>
        <w:fldChar w:fldCharType="end"/>
      </w:r>
    </w:p>
    <w:p w14:paraId="75644B38" w14:textId="403F18C0"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_Toc149050401 \h </w:instrText>
      </w:r>
      <w:r>
        <w:rPr>
          <w:noProof/>
        </w:rPr>
      </w:r>
      <w:r>
        <w:rPr>
          <w:noProof/>
        </w:rPr>
        <w:fldChar w:fldCharType="separate"/>
      </w:r>
      <w:r>
        <w:rPr>
          <w:noProof/>
        </w:rPr>
        <w:t>14</w:t>
      </w:r>
      <w:r>
        <w:rPr>
          <w:noProof/>
        </w:rPr>
        <w:fldChar w:fldCharType="end"/>
      </w:r>
    </w:p>
    <w:p w14:paraId="23A69B15" w14:textId="3AF3CC43"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_Toc149050402 \h </w:instrText>
      </w:r>
      <w:r>
        <w:rPr>
          <w:noProof/>
        </w:rPr>
      </w:r>
      <w:r>
        <w:rPr>
          <w:noProof/>
        </w:rPr>
        <w:fldChar w:fldCharType="separate"/>
      </w:r>
      <w:r>
        <w:rPr>
          <w:noProof/>
        </w:rPr>
        <w:t>14</w:t>
      </w:r>
      <w:r>
        <w:rPr>
          <w:noProof/>
        </w:rPr>
        <w:fldChar w:fldCharType="end"/>
      </w:r>
    </w:p>
    <w:p w14:paraId="4998324B" w14:textId="18F88416"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_Toc149050403 \h </w:instrText>
      </w:r>
      <w:r>
        <w:rPr>
          <w:noProof/>
        </w:rPr>
      </w:r>
      <w:r>
        <w:rPr>
          <w:noProof/>
        </w:rPr>
        <w:fldChar w:fldCharType="separate"/>
      </w:r>
      <w:r>
        <w:rPr>
          <w:noProof/>
        </w:rPr>
        <w:t>14</w:t>
      </w:r>
      <w:r>
        <w:rPr>
          <w:noProof/>
        </w:rPr>
        <w:fldChar w:fldCharType="end"/>
      </w:r>
    </w:p>
    <w:p w14:paraId="6ECE53E4" w14:textId="05F34A88"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_Toc149050404 \h </w:instrText>
      </w:r>
      <w:r>
        <w:rPr>
          <w:noProof/>
        </w:rPr>
      </w:r>
      <w:r>
        <w:rPr>
          <w:noProof/>
        </w:rPr>
        <w:fldChar w:fldCharType="separate"/>
      </w:r>
      <w:r>
        <w:rPr>
          <w:noProof/>
        </w:rPr>
        <w:t>14</w:t>
      </w:r>
      <w:r>
        <w:rPr>
          <w:noProof/>
        </w:rPr>
        <w:fldChar w:fldCharType="end"/>
      </w:r>
    </w:p>
    <w:p w14:paraId="7C753A33" w14:textId="087EB7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_Toc149050405 \h </w:instrText>
      </w:r>
      <w:r>
        <w:rPr>
          <w:noProof/>
        </w:rPr>
      </w:r>
      <w:r>
        <w:rPr>
          <w:noProof/>
        </w:rPr>
        <w:fldChar w:fldCharType="separate"/>
      </w:r>
      <w:r>
        <w:rPr>
          <w:noProof/>
        </w:rPr>
        <w:t>14</w:t>
      </w:r>
      <w:r>
        <w:rPr>
          <w:noProof/>
        </w:rPr>
        <w:fldChar w:fldCharType="end"/>
      </w:r>
    </w:p>
    <w:p w14:paraId="3846B7C8" w14:textId="6E7FB6D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_Toc149050406 \h </w:instrText>
      </w:r>
      <w:r>
        <w:rPr>
          <w:noProof/>
        </w:rPr>
      </w:r>
      <w:r>
        <w:rPr>
          <w:noProof/>
        </w:rPr>
        <w:fldChar w:fldCharType="separate"/>
      </w:r>
      <w:r>
        <w:rPr>
          <w:noProof/>
        </w:rPr>
        <w:t>14</w:t>
      </w:r>
      <w:r>
        <w:rPr>
          <w:noProof/>
        </w:rPr>
        <w:fldChar w:fldCharType="end"/>
      </w:r>
    </w:p>
    <w:p w14:paraId="0C0533E0" w14:textId="6DFAFAF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_Toc149050407 \h </w:instrText>
      </w:r>
      <w:r>
        <w:rPr>
          <w:noProof/>
        </w:rPr>
      </w:r>
      <w:r>
        <w:rPr>
          <w:noProof/>
        </w:rPr>
        <w:fldChar w:fldCharType="separate"/>
      </w:r>
      <w:r>
        <w:rPr>
          <w:noProof/>
        </w:rPr>
        <w:t>15</w:t>
      </w:r>
      <w:r>
        <w:rPr>
          <w:noProof/>
        </w:rPr>
        <w:fldChar w:fldCharType="end"/>
      </w:r>
    </w:p>
    <w:p w14:paraId="3EA3BF0A" w14:textId="052E7FCD"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_Toc149050408 \h </w:instrText>
      </w:r>
      <w:r>
        <w:rPr>
          <w:noProof/>
        </w:rPr>
      </w:r>
      <w:r>
        <w:rPr>
          <w:noProof/>
        </w:rPr>
        <w:fldChar w:fldCharType="separate"/>
      </w:r>
      <w:r>
        <w:rPr>
          <w:noProof/>
        </w:rPr>
        <w:t>15</w:t>
      </w:r>
      <w:r>
        <w:rPr>
          <w:noProof/>
        </w:rPr>
        <w:fldChar w:fldCharType="end"/>
      </w:r>
    </w:p>
    <w:p w14:paraId="2AE4B1FC" w14:textId="7B7FE88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_Toc149050409 \h </w:instrText>
      </w:r>
      <w:r>
        <w:rPr>
          <w:noProof/>
        </w:rPr>
      </w:r>
      <w:r>
        <w:rPr>
          <w:noProof/>
        </w:rPr>
        <w:fldChar w:fldCharType="separate"/>
      </w:r>
      <w:r>
        <w:rPr>
          <w:noProof/>
        </w:rPr>
        <w:t>15</w:t>
      </w:r>
      <w:r>
        <w:rPr>
          <w:noProof/>
        </w:rPr>
        <w:fldChar w:fldCharType="end"/>
      </w:r>
    </w:p>
    <w:p w14:paraId="228CD1BD" w14:textId="7CED6E3A"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_Toc149050410 \h </w:instrText>
      </w:r>
      <w:r>
        <w:rPr>
          <w:noProof/>
        </w:rPr>
      </w:r>
      <w:r>
        <w:rPr>
          <w:noProof/>
        </w:rPr>
        <w:fldChar w:fldCharType="separate"/>
      </w:r>
      <w:r>
        <w:rPr>
          <w:noProof/>
        </w:rPr>
        <w:t>15</w:t>
      </w:r>
      <w:r>
        <w:rPr>
          <w:noProof/>
        </w:rPr>
        <w:fldChar w:fldCharType="end"/>
      </w:r>
    </w:p>
    <w:p w14:paraId="0F56F430" w14:textId="22638E40"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_Toc149050411 \h </w:instrText>
      </w:r>
      <w:r>
        <w:rPr>
          <w:noProof/>
        </w:rPr>
      </w:r>
      <w:r>
        <w:rPr>
          <w:noProof/>
        </w:rPr>
        <w:fldChar w:fldCharType="separate"/>
      </w:r>
      <w:r>
        <w:rPr>
          <w:noProof/>
        </w:rPr>
        <w:t>15</w:t>
      </w:r>
      <w:r>
        <w:rPr>
          <w:noProof/>
        </w:rPr>
        <w:fldChar w:fldCharType="end"/>
      </w:r>
    </w:p>
    <w:p w14:paraId="15E29594" w14:textId="4B38B04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_Toc149050412 \h </w:instrText>
      </w:r>
      <w:r>
        <w:rPr>
          <w:noProof/>
        </w:rPr>
      </w:r>
      <w:r>
        <w:rPr>
          <w:noProof/>
        </w:rPr>
        <w:fldChar w:fldCharType="separate"/>
      </w:r>
      <w:r>
        <w:rPr>
          <w:noProof/>
        </w:rPr>
        <w:t>15</w:t>
      </w:r>
      <w:r>
        <w:rPr>
          <w:noProof/>
        </w:rPr>
        <w:fldChar w:fldCharType="end"/>
      </w:r>
    </w:p>
    <w:p w14:paraId="309114D3" w14:textId="720D12AF"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_Toc149050413 \h </w:instrText>
      </w:r>
      <w:r>
        <w:rPr>
          <w:noProof/>
        </w:rPr>
      </w:r>
      <w:r>
        <w:rPr>
          <w:noProof/>
        </w:rPr>
        <w:fldChar w:fldCharType="separate"/>
      </w:r>
      <w:r>
        <w:rPr>
          <w:noProof/>
        </w:rPr>
        <w:t>15</w:t>
      </w:r>
      <w:r>
        <w:rPr>
          <w:noProof/>
        </w:rPr>
        <w:fldChar w:fldCharType="end"/>
      </w:r>
    </w:p>
    <w:p w14:paraId="48D8B61F" w14:textId="36C918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_Toc149050414 \h </w:instrText>
      </w:r>
      <w:r>
        <w:rPr>
          <w:noProof/>
        </w:rPr>
      </w:r>
      <w:r>
        <w:rPr>
          <w:noProof/>
        </w:rPr>
        <w:fldChar w:fldCharType="separate"/>
      </w:r>
      <w:r>
        <w:rPr>
          <w:noProof/>
        </w:rPr>
        <w:t>16</w:t>
      </w:r>
      <w:r>
        <w:rPr>
          <w:noProof/>
        </w:rPr>
        <w:fldChar w:fldCharType="end"/>
      </w:r>
    </w:p>
    <w:p w14:paraId="3CCFAA70" w14:textId="4AABC6D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_Toc149050415 \h </w:instrText>
      </w:r>
      <w:r>
        <w:rPr>
          <w:noProof/>
        </w:rPr>
      </w:r>
      <w:r>
        <w:rPr>
          <w:noProof/>
        </w:rPr>
        <w:fldChar w:fldCharType="separate"/>
      </w:r>
      <w:r>
        <w:rPr>
          <w:noProof/>
        </w:rPr>
        <w:t>16</w:t>
      </w:r>
      <w:r>
        <w:rPr>
          <w:noProof/>
        </w:rPr>
        <w:fldChar w:fldCharType="end"/>
      </w:r>
    </w:p>
    <w:p w14:paraId="05CA691A" w14:textId="6CE6B6FC"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_Toc149050416 \h </w:instrText>
      </w:r>
      <w:r>
        <w:rPr>
          <w:noProof/>
        </w:rPr>
      </w:r>
      <w:r>
        <w:rPr>
          <w:noProof/>
        </w:rPr>
        <w:fldChar w:fldCharType="separate"/>
      </w:r>
      <w:r>
        <w:rPr>
          <w:noProof/>
        </w:rPr>
        <w:t>16</w:t>
      </w:r>
      <w:r>
        <w:rPr>
          <w:noProof/>
        </w:rPr>
        <w:fldChar w:fldCharType="end"/>
      </w:r>
    </w:p>
    <w:p w14:paraId="412EB8D4" w14:textId="62668F74"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_Toc149050417 \h </w:instrText>
      </w:r>
      <w:r>
        <w:rPr>
          <w:noProof/>
        </w:rPr>
      </w:r>
      <w:r>
        <w:rPr>
          <w:noProof/>
        </w:rPr>
        <w:fldChar w:fldCharType="separate"/>
      </w:r>
      <w:r>
        <w:rPr>
          <w:noProof/>
        </w:rPr>
        <w:t>16</w:t>
      </w:r>
      <w:r>
        <w:rPr>
          <w:noProof/>
        </w:rPr>
        <w:fldChar w:fldCharType="end"/>
      </w:r>
    </w:p>
    <w:p w14:paraId="38756133" w14:textId="66C1E8C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_Toc149050418 \h </w:instrText>
      </w:r>
      <w:r>
        <w:rPr>
          <w:noProof/>
        </w:rPr>
      </w:r>
      <w:r>
        <w:rPr>
          <w:noProof/>
        </w:rPr>
        <w:fldChar w:fldCharType="separate"/>
      </w:r>
      <w:r>
        <w:rPr>
          <w:noProof/>
        </w:rPr>
        <w:t>16</w:t>
      </w:r>
      <w:r>
        <w:rPr>
          <w:noProof/>
        </w:rPr>
        <w:fldChar w:fldCharType="end"/>
      </w:r>
    </w:p>
    <w:p w14:paraId="0A1EC69C" w14:textId="7573E98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_Toc149050419 \h </w:instrText>
      </w:r>
      <w:r>
        <w:rPr>
          <w:noProof/>
        </w:rPr>
      </w:r>
      <w:r>
        <w:rPr>
          <w:noProof/>
        </w:rPr>
        <w:fldChar w:fldCharType="separate"/>
      </w:r>
      <w:r>
        <w:rPr>
          <w:noProof/>
        </w:rPr>
        <w:t>16</w:t>
      </w:r>
      <w:r>
        <w:rPr>
          <w:noProof/>
        </w:rPr>
        <w:fldChar w:fldCharType="end"/>
      </w:r>
    </w:p>
    <w:p w14:paraId="59B6036C" w14:textId="5813B86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_Toc149050420 \h </w:instrText>
      </w:r>
      <w:r>
        <w:rPr>
          <w:noProof/>
        </w:rPr>
      </w:r>
      <w:r>
        <w:rPr>
          <w:noProof/>
        </w:rPr>
        <w:fldChar w:fldCharType="separate"/>
      </w:r>
      <w:r>
        <w:rPr>
          <w:noProof/>
        </w:rPr>
        <w:t>16</w:t>
      </w:r>
      <w:r>
        <w:rPr>
          <w:noProof/>
        </w:rPr>
        <w:fldChar w:fldCharType="end"/>
      </w:r>
    </w:p>
    <w:p w14:paraId="36AE1B47" w14:textId="78A461C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_Toc149050421 \h </w:instrText>
      </w:r>
      <w:r>
        <w:rPr>
          <w:noProof/>
        </w:rPr>
      </w:r>
      <w:r>
        <w:rPr>
          <w:noProof/>
        </w:rPr>
        <w:fldChar w:fldCharType="separate"/>
      </w:r>
      <w:r>
        <w:rPr>
          <w:noProof/>
        </w:rPr>
        <w:t>17</w:t>
      </w:r>
      <w:r>
        <w:rPr>
          <w:noProof/>
        </w:rPr>
        <w:fldChar w:fldCharType="end"/>
      </w:r>
    </w:p>
    <w:p w14:paraId="505952DA" w14:textId="428EA31A"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_Toc149050422 \h </w:instrText>
      </w:r>
      <w:r>
        <w:rPr>
          <w:noProof/>
        </w:rPr>
      </w:r>
      <w:r>
        <w:rPr>
          <w:noProof/>
        </w:rPr>
        <w:fldChar w:fldCharType="separate"/>
      </w:r>
      <w:r>
        <w:rPr>
          <w:noProof/>
        </w:rPr>
        <w:t>18</w:t>
      </w:r>
      <w:r>
        <w:rPr>
          <w:noProof/>
        </w:rPr>
        <w:fldChar w:fldCharType="end"/>
      </w:r>
    </w:p>
    <w:p w14:paraId="0DCC49CB" w14:textId="544AFFE6"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_Toc149050423 \h </w:instrText>
      </w:r>
      <w:r>
        <w:rPr>
          <w:noProof/>
        </w:rPr>
      </w:r>
      <w:r>
        <w:rPr>
          <w:noProof/>
        </w:rPr>
        <w:fldChar w:fldCharType="separate"/>
      </w:r>
      <w:r>
        <w:rPr>
          <w:noProof/>
        </w:rPr>
        <w:t>18</w:t>
      </w:r>
      <w:r>
        <w:rPr>
          <w:noProof/>
        </w:rPr>
        <w:fldChar w:fldCharType="end"/>
      </w:r>
    </w:p>
    <w:p w14:paraId="7137A6FE" w14:textId="66F3849B"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Structured data types</w:t>
      </w:r>
      <w:r>
        <w:rPr>
          <w:noProof/>
        </w:rPr>
        <w:tab/>
      </w:r>
      <w:r>
        <w:rPr>
          <w:noProof/>
        </w:rPr>
        <w:fldChar w:fldCharType="begin" w:fldLock="1"/>
      </w:r>
      <w:r>
        <w:rPr>
          <w:noProof/>
        </w:rPr>
        <w:instrText xml:space="preserve"> PAGEREF _Toc149050424 \h </w:instrText>
      </w:r>
      <w:r>
        <w:rPr>
          <w:noProof/>
        </w:rPr>
      </w:r>
      <w:r>
        <w:rPr>
          <w:noProof/>
        </w:rPr>
        <w:fldChar w:fldCharType="separate"/>
      </w:r>
      <w:r>
        <w:rPr>
          <w:noProof/>
        </w:rPr>
        <w:t>18</w:t>
      </w:r>
      <w:r>
        <w:rPr>
          <w:noProof/>
        </w:rPr>
        <w:fldChar w:fldCharType="end"/>
      </w:r>
    </w:p>
    <w:p w14:paraId="7F0E4B97" w14:textId="1E2AE4C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_Toc149050425 \h </w:instrText>
      </w:r>
      <w:r>
        <w:rPr>
          <w:noProof/>
        </w:rPr>
      </w:r>
      <w:r>
        <w:rPr>
          <w:noProof/>
        </w:rPr>
        <w:fldChar w:fldCharType="separate"/>
      </w:r>
      <w:r>
        <w:rPr>
          <w:noProof/>
        </w:rPr>
        <w:t>18</w:t>
      </w:r>
      <w:r>
        <w:rPr>
          <w:noProof/>
        </w:rPr>
        <w:fldChar w:fldCharType="end"/>
      </w:r>
    </w:p>
    <w:p w14:paraId="6276E0A8" w14:textId="6E123AB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_Toc149050426 \h </w:instrText>
      </w:r>
      <w:r>
        <w:rPr>
          <w:noProof/>
        </w:rPr>
      </w:r>
      <w:r>
        <w:rPr>
          <w:noProof/>
        </w:rPr>
        <w:fldChar w:fldCharType="separate"/>
      </w:r>
      <w:r>
        <w:rPr>
          <w:noProof/>
        </w:rPr>
        <w:t>18</w:t>
      </w:r>
      <w:r>
        <w:rPr>
          <w:noProof/>
        </w:rPr>
        <w:fldChar w:fldCharType="end"/>
      </w:r>
    </w:p>
    <w:p w14:paraId="0595702A" w14:textId="48B547B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_Toc149050427 \h </w:instrText>
      </w:r>
      <w:r>
        <w:rPr>
          <w:noProof/>
        </w:rPr>
      </w:r>
      <w:r>
        <w:rPr>
          <w:noProof/>
        </w:rPr>
        <w:fldChar w:fldCharType="separate"/>
      </w:r>
      <w:r>
        <w:rPr>
          <w:noProof/>
        </w:rPr>
        <w:t>19</w:t>
      </w:r>
      <w:r>
        <w:rPr>
          <w:noProof/>
        </w:rPr>
        <w:fldChar w:fldCharType="end"/>
      </w:r>
    </w:p>
    <w:p w14:paraId="50FCBAA5" w14:textId="462676C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_Toc149050428 \h </w:instrText>
      </w:r>
      <w:r>
        <w:rPr>
          <w:noProof/>
        </w:rPr>
      </w:r>
      <w:r>
        <w:rPr>
          <w:noProof/>
        </w:rPr>
        <w:fldChar w:fldCharType="separate"/>
      </w:r>
      <w:r>
        <w:rPr>
          <w:noProof/>
        </w:rPr>
        <w:t>19</w:t>
      </w:r>
      <w:r>
        <w:rPr>
          <w:noProof/>
        </w:rPr>
        <w:fldChar w:fldCharType="end"/>
      </w:r>
    </w:p>
    <w:p w14:paraId="0A913F69" w14:textId="2F0237E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_Toc149050429 \h </w:instrText>
      </w:r>
      <w:r>
        <w:rPr>
          <w:noProof/>
        </w:rPr>
      </w:r>
      <w:r>
        <w:rPr>
          <w:noProof/>
        </w:rPr>
        <w:fldChar w:fldCharType="separate"/>
      </w:r>
      <w:r>
        <w:rPr>
          <w:noProof/>
        </w:rPr>
        <w:t>19</w:t>
      </w:r>
      <w:r>
        <w:rPr>
          <w:noProof/>
        </w:rPr>
        <w:fldChar w:fldCharType="end"/>
      </w:r>
    </w:p>
    <w:p w14:paraId="013A4F1A" w14:textId="0F61C96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MediaSpecification</w:t>
      </w:r>
      <w:r>
        <w:rPr>
          <w:noProof/>
        </w:rPr>
        <w:tab/>
      </w:r>
      <w:r>
        <w:rPr>
          <w:noProof/>
        </w:rPr>
        <w:fldChar w:fldCharType="begin" w:fldLock="1"/>
      </w:r>
      <w:r>
        <w:rPr>
          <w:noProof/>
        </w:rPr>
        <w:instrText xml:space="preserve"> PAGEREF _Toc149050430 \h </w:instrText>
      </w:r>
      <w:r>
        <w:rPr>
          <w:noProof/>
        </w:rPr>
      </w:r>
      <w:r>
        <w:rPr>
          <w:noProof/>
        </w:rPr>
        <w:fldChar w:fldCharType="separate"/>
      </w:r>
      <w:r>
        <w:rPr>
          <w:noProof/>
        </w:rPr>
        <w:t>19</w:t>
      </w:r>
      <w:r>
        <w:rPr>
          <w:noProof/>
        </w:rPr>
        <w:fldChar w:fldCharType="end"/>
      </w:r>
    </w:p>
    <w:p w14:paraId="34F95583" w14:textId="504EB8B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Simple data types and enumerations</w:t>
      </w:r>
      <w:r>
        <w:rPr>
          <w:noProof/>
        </w:rPr>
        <w:tab/>
      </w:r>
      <w:r>
        <w:rPr>
          <w:noProof/>
        </w:rPr>
        <w:fldChar w:fldCharType="begin" w:fldLock="1"/>
      </w:r>
      <w:r>
        <w:rPr>
          <w:noProof/>
        </w:rPr>
        <w:instrText xml:space="preserve"> PAGEREF _Toc149050431 \h </w:instrText>
      </w:r>
      <w:r>
        <w:rPr>
          <w:noProof/>
        </w:rPr>
      </w:r>
      <w:r>
        <w:rPr>
          <w:noProof/>
        </w:rPr>
        <w:fldChar w:fldCharType="separate"/>
      </w:r>
      <w:r>
        <w:rPr>
          <w:noProof/>
        </w:rPr>
        <w:t>20</w:t>
      </w:r>
      <w:r>
        <w:rPr>
          <w:noProof/>
        </w:rPr>
        <w:fldChar w:fldCharType="end"/>
      </w:r>
    </w:p>
    <w:p w14:paraId="5C525DDA" w14:textId="2A10E02F"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_Toc149050432 \h </w:instrText>
      </w:r>
      <w:r>
        <w:rPr>
          <w:noProof/>
        </w:rPr>
      </w:r>
      <w:r>
        <w:rPr>
          <w:noProof/>
        </w:rPr>
        <w:fldChar w:fldCharType="separate"/>
      </w:r>
      <w:r>
        <w:rPr>
          <w:noProof/>
        </w:rPr>
        <w:t>20</w:t>
      </w:r>
      <w:r>
        <w:rPr>
          <w:noProof/>
        </w:rPr>
        <w:fldChar w:fldCharType="end"/>
      </w:r>
    </w:p>
    <w:p w14:paraId="5EE762AD" w14:textId="46F9FC2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_Toc149050433 \h </w:instrText>
      </w:r>
      <w:r>
        <w:rPr>
          <w:noProof/>
        </w:rPr>
      </w:r>
      <w:r>
        <w:rPr>
          <w:noProof/>
        </w:rPr>
        <w:fldChar w:fldCharType="separate"/>
      </w:r>
      <w:r>
        <w:rPr>
          <w:noProof/>
        </w:rPr>
        <w:t>20</w:t>
      </w:r>
      <w:r>
        <w:rPr>
          <w:noProof/>
        </w:rPr>
        <w:fldChar w:fldCharType="end"/>
      </w:r>
    </w:p>
    <w:p w14:paraId="6DC16D59" w14:textId="53C1A93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_Toc149050434 \h </w:instrText>
      </w:r>
      <w:r>
        <w:rPr>
          <w:noProof/>
        </w:rPr>
      </w:r>
      <w:r>
        <w:rPr>
          <w:noProof/>
        </w:rPr>
        <w:fldChar w:fldCharType="separate"/>
      </w:r>
      <w:r>
        <w:rPr>
          <w:noProof/>
        </w:rPr>
        <w:t>20</w:t>
      </w:r>
      <w:r>
        <w:rPr>
          <w:noProof/>
        </w:rPr>
        <w:fldChar w:fldCharType="end"/>
      </w:r>
    </w:p>
    <w:p w14:paraId="308CDBC1" w14:textId="6039D99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_Toc149050435 \h </w:instrText>
      </w:r>
      <w:r>
        <w:rPr>
          <w:noProof/>
        </w:rPr>
      </w:r>
      <w:r>
        <w:rPr>
          <w:noProof/>
        </w:rPr>
        <w:fldChar w:fldCharType="separate"/>
      </w:r>
      <w:r>
        <w:rPr>
          <w:noProof/>
        </w:rPr>
        <w:t>20</w:t>
      </w:r>
      <w:r>
        <w:rPr>
          <w:noProof/>
        </w:rPr>
        <w:fldChar w:fldCharType="end"/>
      </w:r>
    </w:p>
    <w:p w14:paraId="26D74EA9" w14:textId="6436CE4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_Toc149050436 \h </w:instrText>
      </w:r>
      <w:r>
        <w:rPr>
          <w:noProof/>
        </w:rPr>
      </w:r>
      <w:r>
        <w:rPr>
          <w:noProof/>
        </w:rPr>
        <w:fldChar w:fldCharType="separate"/>
      </w:r>
      <w:r>
        <w:rPr>
          <w:noProof/>
        </w:rPr>
        <w:t>20</w:t>
      </w:r>
      <w:r>
        <w:rPr>
          <w:noProof/>
        </w:rPr>
        <w:fldChar w:fldCharType="end"/>
      </w:r>
    </w:p>
    <w:p w14:paraId="2CF1712D" w14:textId="20D4433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_Toc149050437 \h </w:instrText>
      </w:r>
      <w:r>
        <w:rPr>
          <w:noProof/>
        </w:rPr>
      </w:r>
      <w:r>
        <w:rPr>
          <w:noProof/>
        </w:rPr>
        <w:fldChar w:fldCharType="separate"/>
      </w:r>
      <w:r>
        <w:rPr>
          <w:noProof/>
        </w:rPr>
        <w:t>21</w:t>
      </w:r>
      <w:r>
        <w:rPr>
          <w:noProof/>
        </w:rPr>
        <w:fldChar w:fldCharType="end"/>
      </w:r>
    </w:p>
    <w:p w14:paraId="458FA5A3" w14:textId="36A20F77"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_Toc149050438 \h </w:instrText>
      </w:r>
      <w:r>
        <w:rPr>
          <w:noProof/>
        </w:rPr>
      </w:r>
      <w:r>
        <w:rPr>
          <w:noProof/>
        </w:rPr>
        <w:fldChar w:fldCharType="separate"/>
      </w:r>
      <w:r>
        <w:rPr>
          <w:noProof/>
        </w:rPr>
        <w:t>21</w:t>
      </w:r>
      <w:r>
        <w:rPr>
          <w:noProof/>
        </w:rPr>
        <w:fldChar w:fldCharType="end"/>
      </w:r>
    </w:p>
    <w:p w14:paraId="32D23356" w14:textId="3F133EA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_Toc149050439 \h </w:instrText>
      </w:r>
      <w:r>
        <w:rPr>
          <w:noProof/>
        </w:rPr>
      </w:r>
      <w:r>
        <w:rPr>
          <w:noProof/>
        </w:rPr>
        <w:fldChar w:fldCharType="separate"/>
      </w:r>
      <w:r>
        <w:rPr>
          <w:noProof/>
        </w:rPr>
        <w:t>21</w:t>
      </w:r>
      <w:r>
        <w:rPr>
          <w:noProof/>
        </w:rPr>
        <w:fldChar w:fldCharType="end"/>
      </w:r>
    </w:p>
    <w:p w14:paraId="45082AE8" w14:textId="06BD405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_Toc149050440 \h </w:instrText>
      </w:r>
      <w:r>
        <w:rPr>
          <w:noProof/>
        </w:rPr>
      </w:r>
      <w:r>
        <w:rPr>
          <w:noProof/>
        </w:rPr>
        <w:fldChar w:fldCharType="separate"/>
      </w:r>
      <w:r>
        <w:rPr>
          <w:noProof/>
        </w:rPr>
        <w:t>21</w:t>
      </w:r>
      <w:r>
        <w:rPr>
          <w:noProof/>
        </w:rPr>
        <w:fldChar w:fldCharType="end"/>
      </w:r>
    </w:p>
    <w:p w14:paraId="6562D6C1" w14:textId="68E02394"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_Toc149050441 \h </w:instrText>
      </w:r>
      <w:r>
        <w:rPr>
          <w:noProof/>
        </w:rPr>
      </w:r>
      <w:r>
        <w:rPr>
          <w:noProof/>
        </w:rPr>
        <w:fldChar w:fldCharType="separate"/>
      </w:r>
      <w:r>
        <w:rPr>
          <w:noProof/>
        </w:rPr>
        <w:t>21</w:t>
      </w:r>
      <w:r>
        <w:rPr>
          <w:noProof/>
        </w:rPr>
        <w:fldChar w:fldCharType="end"/>
      </w:r>
    </w:p>
    <w:p w14:paraId="1BD5871A" w14:textId="7B5D305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_Toc149050442 \h </w:instrText>
      </w:r>
      <w:r>
        <w:rPr>
          <w:noProof/>
        </w:rPr>
      </w:r>
      <w:r>
        <w:rPr>
          <w:noProof/>
        </w:rPr>
        <w:fldChar w:fldCharType="separate"/>
      </w:r>
      <w:r>
        <w:rPr>
          <w:noProof/>
        </w:rPr>
        <w:t>21</w:t>
      </w:r>
      <w:r>
        <w:rPr>
          <w:noProof/>
        </w:rPr>
        <w:fldChar w:fldCharType="end"/>
      </w:r>
    </w:p>
    <w:p w14:paraId="69ACB3E1" w14:textId="55816D8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_Toc149050443 \h </w:instrText>
      </w:r>
      <w:r>
        <w:rPr>
          <w:noProof/>
        </w:rPr>
      </w:r>
      <w:r>
        <w:rPr>
          <w:noProof/>
        </w:rPr>
        <w:fldChar w:fldCharType="separate"/>
      </w:r>
      <w:r>
        <w:rPr>
          <w:noProof/>
        </w:rPr>
        <w:t>21</w:t>
      </w:r>
      <w:r>
        <w:rPr>
          <w:noProof/>
        </w:rPr>
        <w:fldChar w:fldCharType="end"/>
      </w:r>
    </w:p>
    <w:p w14:paraId="217DAADD" w14:textId="695702E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_Toc149050444 \h </w:instrText>
      </w:r>
      <w:r>
        <w:rPr>
          <w:noProof/>
        </w:rPr>
      </w:r>
      <w:r>
        <w:rPr>
          <w:noProof/>
        </w:rPr>
        <w:fldChar w:fldCharType="separate"/>
      </w:r>
      <w:r>
        <w:rPr>
          <w:noProof/>
        </w:rPr>
        <w:t>21</w:t>
      </w:r>
      <w:r>
        <w:rPr>
          <w:noProof/>
        </w:rPr>
        <w:fldChar w:fldCharType="end"/>
      </w:r>
    </w:p>
    <w:p w14:paraId="6D1097E1" w14:textId="65AFFF5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_Toc149050445 \h </w:instrText>
      </w:r>
      <w:r>
        <w:rPr>
          <w:noProof/>
        </w:rPr>
      </w:r>
      <w:r>
        <w:rPr>
          <w:noProof/>
        </w:rPr>
        <w:fldChar w:fldCharType="separate"/>
      </w:r>
      <w:r>
        <w:rPr>
          <w:noProof/>
        </w:rPr>
        <w:t>22</w:t>
      </w:r>
      <w:r>
        <w:rPr>
          <w:noProof/>
        </w:rPr>
        <w:fldChar w:fldCharType="end"/>
      </w:r>
    </w:p>
    <w:p w14:paraId="309F8A66" w14:textId="7405E563"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_Toc149050446 \h </w:instrText>
      </w:r>
      <w:r>
        <w:rPr>
          <w:noProof/>
        </w:rPr>
      </w:r>
      <w:r>
        <w:rPr>
          <w:noProof/>
        </w:rPr>
        <w:fldChar w:fldCharType="separate"/>
      </w:r>
      <w:r>
        <w:rPr>
          <w:noProof/>
        </w:rPr>
        <w:t>22</w:t>
      </w:r>
      <w:r>
        <w:rPr>
          <w:noProof/>
        </w:rPr>
        <w:fldChar w:fldCharType="end"/>
      </w:r>
    </w:p>
    <w:p w14:paraId="738D480A" w14:textId="61465B35"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_Toc149050447 \h </w:instrText>
      </w:r>
      <w:r>
        <w:rPr>
          <w:noProof/>
        </w:rPr>
      </w:r>
      <w:r>
        <w:rPr>
          <w:noProof/>
        </w:rPr>
        <w:fldChar w:fldCharType="separate"/>
      </w:r>
      <w:r>
        <w:rPr>
          <w:noProof/>
        </w:rPr>
        <w:t>22</w:t>
      </w:r>
      <w:r>
        <w:rPr>
          <w:noProof/>
        </w:rPr>
        <w:fldChar w:fldCharType="end"/>
      </w:r>
    </w:p>
    <w:p w14:paraId="0E11916F" w14:textId="75561D9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_Toc149050448 \h </w:instrText>
      </w:r>
      <w:r>
        <w:rPr>
          <w:noProof/>
        </w:rPr>
      </w:r>
      <w:r>
        <w:rPr>
          <w:noProof/>
        </w:rPr>
        <w:fldChar w:fldCharType="separate"/>
      </w:r>
      <w:r>
        <w:rPr>
          <w:noProof/>
        </w:rPr>
        <w:t>22</w:t>
      </w:r>
      <w:r>
        <w:rPr>
          <w:noProof/>
        </w:rPr>
        <w:fldChar w:fldCharType="end"/>
      </w:r>
    </w:p>
    <w:p w14:paraId="53051515" w14:textId="6D57137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_Toc149050449 \h </w:instrText>
      </w:r>
      <w:r>
        <w:rPr>
          <w:noProof/>
        </w:rPr>
      </w:r>
      <w:r>
        <w:rPr>
          <w:noProof/>
        </w:rPr>
        <w:fldChar w:fldCharType="separate"/>
      </w:r>
      <w:r>
        <w:rPr>
          <w:noProof/>
        </w:rPr>
        <w:t>22</w:t>
      </w:r>
      <w:r>
        <w:rPr>
          <w:noProof/>
        </w:rPr>
        <w:fldChar w:fldCharType="end"/>
      </w:r>
    </w:p>
    <w:p w14:paraId="0506A498" w14:textId="57B67878"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_Toc149050450 \h </w:instrText>
      </w:r>
      <w:r>
        <w:rPr>
          <w:noProof/>
        </w:rPr>
      </w:r>
      <w:r>
        <w:rPr>
          <w:noProof/>
        </w:rPr>
        <w:fldChar w:fldCharType="separate"/>
      </w:r>
      <w:r>
        <w:rPr>
          <w:noProof/>
        </w:rPr>
        <w:t>23</w:t>
      </w:r>
      <w:r>
        <w:rPr>
          <w:noProof/>
        </w:rPr>
        <w:fldChar w:fldCharType="end"/>
      </w:r>
    </w:p>
    <w:p w14:paraId="6AE50626" w14:textId="4E333B20"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_Toc149050451 \h </w:instrText>
      </w:r>
      <w:r>
        <w:rPr>
          <w:noProof/>
        </w:rPr>
      </w:r>
      <w:r>
        <w:rPr>
          <w:noProof/>
        </w:rPr>
        <w:fldChar w:fldCharType="separate"/>
      </w:r>
      <w:r>
        <w:rPr>
          <w:noProof/>
        </w:rPr>
        <w:t>23</w:t>
      </w:r>
      <w:r>
        <w:rPr>
          <w:noProof/>
        </w:rPr>
        <w:fldChar w:fldCharType="end"/>
      </w:r>
    </w:p>
    <w:p w14:paraId="6F29E314" w14:textId="678B9FB9"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_Toc149050452 \h </w:instrText>
      </w:r>
      <w:r>
        <w:rPr>
          <w:noProof/>
        </w:rPr>
      </w:r>
      <w:r>
        <w:rPr>
          <w:noProof/>
        </w:rPr>
        <w:fldChar w:fldCharType="separate"/>
      </w:r>
      <w:r>
        <w:rPr>
          <w:noProof/>
        </w:rPr>
        <w:t>23</w:t>
      </w:r>
      <w:r>
        <w:rPr>
          <w:noProof/>
        </w:rPr>
        <w:fldChar w:fldCharType="end"/>
      </w:r>
    </w:p>
    <w:p w14:paraId="34F95919" w14:textId="33462B87"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_Toc149050453 \h </w:instrText>
      </w:r>
      <w:r>
        <w:rPr>
          <w:noProof/>
        </w:rPr>
      </w:r>
      <w:r>
        <w:rPr>
          <w:noProof/>
        </w:rPr>
        <w:fldChar w:fldCharType="separate"/>
      </w:r>
      <w:r>
        <w:rPr>
          <w:noProof/>
        </w:rPr>
        <w:t>23</w:t>
      </w:r>
      <w:r>
        <w:rPr>
          <w:noProof/>
        </w:rPr>
        <w:fldChar w:fldCharType="end"/>
      </w:r>
    </w:p>
    <w:p w14:paraId="5CDBDE09" w14:textId="5CD28D3C"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_Toc149050454 \h </w:instrText>
      </w:r>
      <w:r>
        <w:rPr>
          <w:noProof/>
        </w:rPr>
      </w:r>
      <w:r>
        <w:rPr>
          <w:noProof/>
        </w:rPr>
        <w:fldChar w:fldCharType="separate"/>
      </w:r>
      <w:r>
        <w:rPr>
          <w:noProof/>
        </w:rPr>
        <w:t>23</w:t>
      </w:r>
      <w:r>
        <w:rPr>
          <w:noProof/>
        </w:rPr>
        <w:fldChar w:fldCharType="end"/>
      </w:r>
    </w:p>
    <w:p w14:paraId="79E1E3D2" w14:textId="65A070B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_Toc149050455 \h </w:instrText>
      </w:r>
      <w:r>
        <w:rPr>
          <w:noProof/>
        </w:rPr>
      </w:r>
      <w:r>
        <w:rPr>
          <w:noProof/>
        </w:rPr>
        <w:fldChar w:fldCharType="separate"/>
      </w:r>
      <w:r>
        <w:rPr>
          <w:noProof/>
        </w:rPr>
        <w:t>23</w:t>
      </w:r>
      <w:r>
        <w:rPr>
          <w:noProof/>
        </w:rPr>
        <w:fldChar w:fldCharType="end"/>
      </w:r>
    </w:p>
    <w:p w14:paraId="69EDE659" w14:textId="672903E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_Toc149050456 \h </w:instrText>
      </w:r>
      <w:r>
        <w:rPr>
          <w:noProof/>
        </w:rPr>
      </w:r>
      <w:r>
        <w:rPr>
          <w:noProof/>
        </w:rPr>
        <w:fldChar w:fldCharType="separate"/>
      </w:r>
      <w:r>
        <w:rPr>
          <w:noProof/>
        </w:rPr>
        <w:t>24</w:t>
      </w:r>
      <w:r>
        <w:rPr>
          <w:noProof/>
        </w:rPr>
        <w:fldChar w:fldCharType="end"/>
      </w:r>
    </w:p>
    <w:p w14:paraId="66AAD64C" w14:textId="1849F8D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_Toc149050457 \h </w:instrText>
      </w:r>
      <w:r>
        <w:rPr>
          <w:noProof/>
        </w:rPr>
      </w:r>
      <w:r>
        <w:rPr>
          <w:noProof/>
        </w:rPr>
        <w:fldChar w:fldCharType="separate"/>
      </w:r>
      <w:r>
        <w:rPr>
          <w:noProof/>
        </w:rPr>
        <w:t>24</w:t>
      </w:r>
      <w:r>
        <w:rPr>
          <w:noProof/>
        </w:rPr>
        <w:fldChar w:fldCharType="end"/>
      </w:r>
    </w:p>
    <w:p w14:paraId="42EC0603" w14:textId="07A9CB9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_Toc149050458 \h </w:instrText>
      </w:r>
      <w:r>
        <w:rPr>
          <w:noProof/>
        </w:rPr>
      </w:r>
      <w:r>
        <w:rPr>
          <w:noProof/>
        </w:rPr>
        <w:fldChar w:fldCharType="separate"/>
      </w:r>
      <w:r>
        <w:rPr>
          <w:noProof/>
        </w:rPr>
        <w:t>24</w:t>
      </w:r>
      <w:r>
        <w:rPr>
          <w:noProof/>
        </w:rPr>
        <w:fldChar w:fldCharType="end"/>
      </w:r>
    </w:p>
    <w:p w14:paraId="73AF8A36" w14:textId="264F3B7E"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_Toc149050459 \h </w:instrText>
      </w:r>
      <w:r>
        <w:rPr>
          <w:noProof/>
        </w:rPr>
      </w:r>
      <w:r>
        <w:rPr>
          <w:noProof/>
        </w:rPr>
        <w:fldChar w:fldCharType="separate"/>
      </w:r>
      <w:r>
        <w:rPr>
          <w:noProof/>
        </w:rPr>
        <w:t>24</w:t>
      </w:r>
      <w:r>
        <w:rPr>
          <w:noProof/>
        </w:rPr>
        <w:fldChar w:fldCharType="end"/>
      </w:r>
    </w:p>
    <w:p w14:paraId="305633C0" w14:textId="7F05A5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_Toc149050460 \h </w:instrText>
      </w:r>
      <w:r>
        <w:rPr>
          <w:noProof/>
        </w:rPr>
      </w:r>
      <w:r>
        <w:rPr>
          <w:noProof/>
        </w:rPr>
        <w:fldChar w:fldCharType="separate"/>
      </w:r>
      <w:r>
        <w:rPr>
          <w:noProof/>
        </w:rPr>
        <w:t>24</w:t>
      </w:r>
      <w:r>
        <w:rPr>
          <w:noProof/>
        </w:rPr>
        <w:fldChar w:fldCharType="end"/>
      </w:r>
    </w:p>
    <w:p w14:paraId="760C2995" w14:textId="0E07FACF"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_Toc149050461 \h </w:instrText>
      </w:r>
      <w:r>
        <w:rPr>
          <w:noProof/>
        </w:rPr>
      </w:r>
      <w:r>
        <w:rPr>
          <w:noProof/>
        </w:rPr>
        <w:fldChar w:fldCharType="separate"/>
      </w:r>
      <w:r>
        <w:rPr>
          <w:noProof/>
        </w:rPr>
        <w:t>25</w:t>
      </w:r>
      <w:r>
        <w:rPr>
          <w:noProof/>
        </w:rPr>
        <w:fldChar w:fldCharType="end"/>
      </w:r>
    </w:p>
    <w:p w14:paraId="4BA43B5B" w14:textId="318199AF"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_Toc149050462 \h </w:instrText>
      </w:r>
      <w:r>
        <w:rPr>
          <w:noProof/>
        </w:rPr>
      </w:r>
      <w:r>
        <w:rPr>
          <w:noProof/>
        </w:rPr>
        <w:fldChar w:fldCharType="separate"/>
      </w:r>
      <w:r>
        <w:rPr>
          <w:noProof/>
        </w:rPr>
        <w:t>25</w:t>
      </w:r>
      <w:r>
        <w:rPr>
          <w:noProof/>
        </w:rPr>
        <w:fldChar w:fldCharType="end"/>
      </w:r>
    </w:p>
    <w:p w14:paraId="7685E035" w14:textId="1E0496E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_Toc149050463 \h </w:instrText>
      </w:r>
      <w:r>
        <w:rPr>
          <w:noProof/>
        </w:rPr>
      </w:r>
      <w:r>
        <w:rPr>
          <w:noProof/>
        </w:rPr>
        <w:fldChar w:fldCharType="separate"/>
      </w:r>
      <w:r>
        <w:rPr>
          <w:noProof/>
        </w:rPr>
        <w:t>25</w:t>
      </w:r>
      <w:r>
        <w:rPr>
          <w:noProof/>
        </w:rPr>
        <w:fldChar w:fldCharType="end"/>
      </w:r>
    </w:p>
    <w:p w14:paraId="08F73C68" w14:textId="0A33971D"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_Toc149050464 \h </w:instrText>
      </w:r>
      <w:r>
        <w:rPr>
          <w:noProof/>
        </w:rPr>
      </w:r>
      <w:r>
        <w:rPr>
          <w:noProof/>
        </w:rPr>
        <w:fldChar w:fldCharType="separate"/>
      </w:r>
      <w:r>
        <w:rPr>
          <w:noProof/>
        </w:rPr>
        <w:t>25</w:t>
      </w:r>
      <w:r>
        <w:rPr>
          <w:noProof/>
        </w:rPr>
        <w:fldChar w:fldCharType="end"/>
      </w:r>
    </w:p>
    <w:p w14:paraId="0FD50BAB" w14:textId="0DF6FEF1"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Structured data types</w:t>
      </w:r>
      <w:r>
        <w:rPr>
          <w:noProof/>
        </w:rPr>
        <w:tab/>
      </w:r>
      <w:r>
        <w:rPr>
          <w:noProof/>
        </w:rPr>
        <w:fldChar w:fldCharType="begin" w:fldLock="1"/>
      </w:r>
      <w:r>
        <w:rPr>
          <w:noProof/>
        </w:rPr>
        <w:instrText xml:space="preserve"> PAGEREF _Toc149050465 \h </w:instrText>
      </w:r>
      <w:r>
        <w:rPr>
          <w:noProof/>
        </w:rPr>
      </w:r>
      <w:r>
        <w:rPr>
          <w:noProof/>
        </w:rPr>
        <w:fldChar w:fldCharType="separate"/>
      </w:r>
      <w:r>
        <w:rPr>
          <w:noProof/>
        </w:rPr>
        <w:t>26</w:t>
      </w:r>
      <w:r>
        <w:rPr>
          <w:noProof/>
        </w:rPr>
        <w:fldChar w:fldCharType="end"/>
      </w:r>
    </w:p>
    <w:p w14:paraId="7B2D6733" w14:textId="4CE6F75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_Toc149050466 \h </w:instrText>
      </w:r>
      <w:r>
        <w:rPr>
          <w:noProof/>
        </w:rPr>
      </w:r>
      <w:r>
        <w:rPr>
          <w:noProof/>
        </w:rPr>
        <w:fldChar w:fldCharType="separate"/>
      </w:r>
      <w:r>
        <w:rPr>
          <w:noProof/>
        </w:rPr>
        <w:t>26</w:t>
      </w:r>
      <w:r>
        <w:rPr>
          <w:noProof/>
        </w:rPr>
        <w:fldChar w:fldCharType="end"/>
      </w:r>
    </w:p>
    <w:p w14:paraId="17DD05B1" w14:textId="18F9F8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_Toc149050467 \h </w:instrText>
      </w:r>
      <w:r>
        <w:rPr>
          <w:noProof/>
        </w:rPr>
      </w:r>
      <w:r>
        <w:rPr>
          <w:noProof/>
        </w:rPr>
        <w:fldChar w:fldCharType="separate"/>
      </w:r>
      <w:r>
        <w:rPr>
          <w:noProof/>
        </w:rPr>
        <w:t>26</w:t>
      </w:r>
      <w:r>
        <w:rPr>
          <w:noProof/>
        </w:rPr>
        <w:fldChar w:fldCharType="end"/>
      </w:r>
    </w:p>
    <w:p w14:paraId="15301C03" w14:textId="2096DFE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_Toc149050468 \h </w:instrText>
      </w:r>
      <w:r>
        <w:rPr>
          <w:noProof/>
        </w:rPr>
      </w:r>
      <w:r>
        <w:rPr>
          <w:noProof/>
        </w:rPr>
        <w:fldChar w:fldCharType="separate"/>
      </w:r>
      <w:r>
        <w:rPr>
          <w:noProof/>
        </w:rPr>
        <w:t>27</w:t>
      </w:r>
      <w:r>
        <w:rPr>
          <w:noProof/>
        </w:rPr>
        <w:fldChar w:fldCharType="end"/>
      </w:r>
    </w:p>
    <w:p w14:paraId="71AF6838" w14:textId="6D6371BA"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_Toc149050469 \h </w:instrText>
      </w:r>
      <w:r>
        <w:rPr>
          <w:noProof/>
        </w:rPr>
      </w:r>
      <w:r>
        <w:rPr>
          <w:noProof/>
        </w:rPr>
        <w:fldChar w:fldCharType="separate"/>
      </w:r>
      <w:r>
        <w:rPr>
          <w:noProof/>
        </w:rPr>
        <w:t>28</w:t>
      </w:r>
      <w:r>
        <w:rPr>
          <w:noProof/>
        </w:rPr>
        <w:fldChar w:fldCharType="end"/>
      </w:r>
    </w:p>
    <w:p w14:paraId="713E10F8" w14:textId="64B567F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_Toc149050470 \h </w:instrText>
      </w:r>
      <w:r>
        <w:rPr>
          <w:noProof/>
        </w:rPr>
      </w:r>
      <w:r>
        <w:rPr>
          <w:noProof/>
        </w:rPr>
        <w:fldChar w:fldCharType="separate"/>
      </w:r>
      <w:r>
        <w:rPr>
          <w:noProof/>
        </w:rPr>
        <w:t>28</w:t>
      </w:r>
      <w:r>
        <w:rPr>
          <w:noProof/>
        </w:rPr>
        <w:fldChar w:fldCharType="end"/>
      </w:r>
    </w:p>
    <w:p w14:paraId="751DF832" w14:textId="6816DA3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Simple data types and enumerations</w:t>
      </w:r>
      <w:r>
        <w:rPr>
          <w:noProof/>
        </w:rPr>
        <w:tab/>
      </w:r>
      <w:r>
        <w:rPr>
          <w:noProof/>
        </w:rPr>
        <w:fldChar w:fldCharType="begin" w:fldLock="1"/>
      </w:r>
      <w:r>
        <w:rPr>
          <w:noProof/>
        </w:rPr>
        <w:instrText xml:space="preserve"> PAGEREF _Toc149050471 \h </w:instrText>
      </w:r>
      <w:r>
        <w:rPr>
          <w:noProof/>
        </w:rPr>
      </w:r>
      <w:r>
        <w:rPr>
          <w:noProof/>
        </w:rPr>
        <w:fldChar w:fldCharType="separate"/>
      </w:r>
      <w:r>
        <w:rPr>
          <w:noProof/>
        </w:rPr>
        <w:t>29</w:t>
      </w:r>
      <w:r>
        <w:rPr>
          <w:noProof/>
        </w:rPr>
        <w:fldChar w:fldCharType="end"/>
      </w:r>
    </w:p>
    <w:p w14:paraId="19C78AFB" w14:textId="2EB6729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_Toc149050472 \h </w:instrText>
      </w:r>
      <w:r>
        <w:rPr>
          <w:noProof/>
        </w:rPr>
      </w:r>
      <w:r>
        <w:rPr>
          <w:noProof/>
        </w:rPr>
        <w:fldChar w:fldCharType="separate"/>
      </w:r>
      <w:r>
        <w:rPr>
          <w:noProof/>
        </w:rPr>
        <w:t>29</w:t>
      </w:r>
      <w:r>
        <w:rPr>
          <w:noProof/>
        </w:rPr>
        <w:fldChar w:fldCharType="end"/>
      </w:r>
    </w:p>
    <w:p w14:paraId="172B798E" w14:textId="0193DF2E"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_Toc149050473 \h </w:instrText>
      </w:r>
      <w:r>
        <w:rPr>
          <w:noProof/>
        </w:rPr>
      </w:r>
      <w:r>
        <w:rPr>
          <w:noProof/>
        </w:rPr>
        <w:fldChar w:fldCharType="separate"/>
      </w:r>
      <w:r>
        <w:rPr>
          <w:noProof/>
        </w:rPr>
        <w:t>29</w:t>
      </w:r>
      <w:r>
        <w:rPr>
          <w:noProof/>
        </w:rPr>
        <w:fldChar w:fldCharType="end"/>
      </w:r>
    </w:p>
    <w:p w14:paraId="79E3032A" w14:textId="176066D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_Toc149050474 \h </w:instrText>
      </w:r>
      <w:r>
        <w:rPr>
          <w:noProof/>
        </w:rPr>
      </w:r>
      <w:r>
        <w:rPr>
          <w:noProof/>
        </w:rPr>
        <w:fldChar w:fldCharType="separate"/>
      </w:r>
      <w:r>
        <w:rPr>
          <w:noProof/>
        </w:rPr>
        <w:t>29</w:t>
      </w:r>
      <w:r>
        <w:rPr>
          <w:noProof/>
        </w:rPr>
        <w:fldChar w:fldCharType="end"/>
      </w:r>
    </w:p>
    <w:p w14:paraId="14FD6682" w14:textId="26AC513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_Toc149050475 \h </w:instrText>
      </w:r>
      <w:r>
        <w:rPr>
          <w:noProof/>
        </w:rPr>
      </w:r>
      <w:r>
        <w:rPr>
          <w:noProof/>
        </w:rPr>
        <w:fldChar w:fldCharType="separate"/>
      </w:r>
      <w:r>
        <w:rPr>
          <w:noProof/>
        </w:rPr>
        <w:t>29</w:t>
      </w:r>
      <w:r>
        <w:rPr>
          <w:noProof/>
        </w:rPr>
        <w:fldChar w:fldCharType="end"/>
      </w:r>
    </w:p>
    <w:p w14:paraId="585253A1" w14:textId="437EFDD1"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_Toc149050476 \h </w:instrText>
      </w:r>
      <w:r>
        <w:rPr>
          <w:noProof/>
        </w:rPr>
      </w:r>
      <w:r>
        <w:rPr>
          <w:noProof/>
        </w:rPr>
        <w:fldChar w:fldCharType="separate"/>
      </w:r>
      <w:r>
        <w:rPr>
          <w:noProof/>
        </w:rPr>
        <w:t>29</w:t>
      </w:r>
      <w:r>
        <w:rPr>
          <w:noProof/>
        </w:rPr>
        <w:fldChar w:fldCharType="end"/>
      </w:r>
    </w:p>
    <w:p w14:paraId="695F2F7D" w14:textId="17BA8FF5"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_Toc149050477 \h </w:instrText>
      </w:r>
      <w:r>
        <w:rPr>
          <w:noProof/>
        </w:rPr>
      </w:r>
      <w:r>
        <w:rPr>
          <w:noProof/>
        </w:rPr>
        <w:fldChar w:fldCharType="separate"/>
      </w:r>
      <w:r>
        <w:rPr>
          <w:noProof/>
        </w:rPr>
        <w:t>29</w:t>
      </w:r>
      <w:r>
        <w:rPr>
          <w:noProof/>
        </w:rPr>
        <w:fldChar w:fldCharType="end"/>
      </w:r>
    </w:p>
    <w:p w14:paraId="03ADACC0" w14:textId="362B59DE"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_Toc149050478 \h </w:instrText>
      </w:r>
      <w:r>
        <w:rPr>
          <w:noProof/>
        </w:rPr>
      </w:r>
      <w:r>
        <w:rPr>
          <w:noProof/>
        </w:rPr>
        <w:fldChar w:fldCharType="separate"/>
      </w:r>
      <w:r>
        <w:rPr>
          <w:noProof/>
        </w:rPr>
        <w:t>29</w:t>
      </w:r>
      <w:r>
        <w:rPr>
          <w:noProof/>
        </w:rPr>
        <w:fldChar w:fldCharType="end"/>
      </w:r>
    </w:p>
    <w:p w14:paraId="38C8E92A" w14:textId="62CDB76E"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_Toc149050479 \h </w:instrText>
      </w:r>
      <w:r>
        <w:rPr>
          <w:noProof/>
        </w:rPr>
      </w:r>
      <w:r>
        <w:rPr>
          <w:noProof/>
        </w:rPr>
        <w:fldChar w:fldCharType="separate"/>
      </w:r>
      <w:r>
        <w:rPr>
          <w:noProof/>
        </w:rPr>
        <w:t>30</w:t>
      </w:r>
      <w:r>
        <w:rPr>
          <w:noProof/>
        </w:rPr>
        <w:fldChar w:fldCharType="end"/>
      </w:r>
    </w:p>
    <w:p w14:paraId="0EA5B891" w14:textId="211017E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_Toc149050480 \h </w:instrText>
      </w:r>
      <w:r>
        <w:rPr>
          <w:noProof/>
        </w:rPr>
      </w:r>
      <w:r>
        <w:rPr>
          <w:noProof/>
        </w:rPr>
        <w:fldChar w:fldCharType="separate"/>
      </w:r>
      <w:r>
        <w:rPr>
          <w:noProof/>
        </w:rPr>
        <w:t>30</w:t>
      </w:r>
      <w:r>
        <w:rPr>
          <w:noProof/>
        </w:rPr>
        <w:fldChar w:fldCharType="end"/>
      </w:r>
    </w:p>
    <w:p w14:paraId="06A65105" w14:textId="6CD8D97B"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_Toc149050481 \h </w:instrText>
      </w:r>
      <w:r>
        <w:rPr>
          <w:noProof/>
        </w:rPr>
      </w:r>
      <w:r>
        <w:rPr>
          <w:noProof/>
        </w:rPr>
        <w:fldChar w:fldCharType="separate"/>
      </w:r>
      <w:r>
        <w:rPr>
          <w:noProof/>
        </w:rPr>
        <w:t>30</w:t>
      </w:r>
      <w:r>
        <w:rPr>
          <w:noProof/>
        </w:rPr>
        <w:fldChar w:fldCharType="end"/>
      </w:r>
    </w:p>
    <w:p w14:paraId="357EE517" w14:textId="63AE6B6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_Toc149050482 \h </w:instrText>
      </w:r>
      <w:r>
        <w:rPr>
          <w:noProof/>
        </w:rPr>
      </w:r>
      <w:r>
        <w:rPr>
          <w:noProof/>
        </w:rPr>
        <w:fldChar w:fldCharType="separate"/>
      </w:r>
      <w:r>
        <w:rPr>
          <w:noProof/>
        </w:rPr>
        <w:t>30</w:t>
      </w:r>
      <w:r>
        <w:rPr>
          <w:noProof/>
        </w:rPr>
        <w:fldChar w:fldCharType="end"/>
      </w:r>
    </w:p>
    <w:p w14:paraId="602766A4" w14:textId="2F4D085D" w:rsidR="0042529D" w:rsidRDefault="0042529D" w:rsidP="0042529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_Toc149050483 \h </w:instrText>
      </w:r>
      <w:r>
        <w:rPr>
          <w:noProof/>
        </w:rPr>
      </w:r>
      <w:r>
        <w:rPr>
          <w:noProof/>
        </w:rPr>
        <w:fldChar w:fldCharType="separate"/>
      </w:r>
      <w:r>
        <w:rPr>
          <w:noProof/>
        </w:rPr>
        <w:t>31</w:t>
      </w:r>
      <w:r>
        <w:rPr>
          <w:noProof/>
        </w:rPr>
        <w:fldChar w:fldCharType="end"/>
      </w:r>
    </w:p>
    <w:p w14:paraId="62997FC3" w14:textId="3377D0A2"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_Toc149050484 \h </w:instrText>
      </w:r>
      <w:r>
        <w:rPr>
          <w:noProof/>
        </w:rPr>
      </w:r>
      <w:r>
        <w:rPr>
          <w:noProof/>
        </w:rPr>
        <w:fldChar w:fldCharType="separate"/>
      </w:r>
      <w:r>
        <w:rPr>
          <w:noProof/>
        </w:rPr>
        <w:t>31</w:t>
      </w:r>
      <w:r>
        <w:rPr>
          <w:noProof/>
        </w:rPr>
        <w:fldChar w:fldCharType="end"/>
      </w:r>
    </w:p>
    <w:p w14:paraId="35C7420B" w14:textId="03D6A6E5"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&lt;Service 1&gt; API</w:t>
      </w:r>
      <w:r>
        <w:rPr>
          <w:noProof/>
        </w:rPr>
        <w:tab/>
      </w:r>
      <w:r>
        <w:rPr>
          <w:noProof/>
        </w:rPr>
        <w:fldChar w:fldCharType="begin" w:fldLock="1"/>
      </w:r>
      <w:r>
        <w:rPr>
          <w:noProof/>
        </w:rPr>
        <w:instrText xml:space="preserve"> PAGEREF _Toc149050485 \h </w:instrText>
      </w:r>
      <w:r>
        <w:rPr>
          <w:noProof/>
        </w:rPr>
      </w:r>
      <w:r>
        <w:rPr>
          <w:noProof/>
        </w:rPr>
        <w:fldChar w:fldCharType="separate"/>
      </w:r>
      <w:r>
        <w:rPr>
          <w:noProof/>
        </w:rPr>
        <w:t>31</w:t>
      </w:r>
      <w:r>
        <w:rPr>
          <w:noProof/>
        </w:rPr>
        <w:fldChar w:fldCharType="end"/>
      </w:r>
    </w:p>
    <w:p w14:paraId="383D708B" w14:textId="64F6D954"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_Toc149050486 \h </w:instrText>
      </w:r>
      <w:r>
        <w:rPr>
          <w:noProof/>
        </w:rPr>
      </w:r>
      <w:r>
        <w:rPr>
          <w:noProof/>
        </w:rPr>
        <w:fldChar w:fldCharType="separate"/>
      </w:r>
      <w:r>
        <w:rPr>
          <w:noProof/>
        </w:rPr>
        <w:t>34</w:t>
      </w:r>
      <w:r>
        <w:rPr>
          <w:noProof/>
        </w:rPr>
        <w:fldChar w:fldCharType="end"/>
      </w:r>
    </w:p>
    <w:p w14:paraId="28136874" w14:textId="637E8DD2" w:rsidR="0042529D" w:rsidRDefault="0042529D" w:rsidP="0042529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_Toc149050487 \h </w:instrText>
      </w:r>
      <w:r>
        <w:rPr>
          <w:noProof/>
        </w:rPr>
      </w:r>
      <w:r>
        <w:rPr>
          <w:noProof/>
        </w:rPr>
        <w:fldChar w:fldCharType="separate"/>
      </w:r>
      <w:r>
        <w:rPr>
          <w:noProof/>
        </w:rPr>
        <w:t>35</w:t>
      </w:r>
      <w:r>
        <w:rPr>
          <w:noProof/>
        </w:rPr>
        <w:fldChar w:fldCharType="end"/>
      </w:r>
    </w:p>
    <w:p w14:paraId="79B6A06A" w14:textId="0B9AE975"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4905037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4905037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4905037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375624B9" w14:textId="6133745C" w:rsidR="007D5A8A" w:rsidRPr="0059245F" w:rsidRDefault="007D5A8A" w:rsidP="007D5A8A">
      <w:pPr>
        <w:pStyle w:val="EX"/>
      </w:pPr>
      <w:r>
        <w:t>[</w:t>
      </w:r>
      <w:r w:rsidR="00F2258B">
        <w:t>16</w:t>
      </w:r>
      <w:r>
        <w:t>]</w:t>
      </w:r>
      <w:r>
        <w:tab/>
      </w:r>
      <w:r w:rsidRPr="00690A26">
        <w:t>3GPP TS 29.571: "5G System; Common Data Types for Service Based Interfaces; Stage 3".</w:t>
      </w:r>
    </w:p>
    <w:p w14:paraId="53A42CDF" w14:textId="7ECBA95E" w:rsidR="00EC3F15" w:rsidRPr="00B910B8" w:rsidRDefault="00EC3F15" w:rsidP="00B910B8">
      <w:pPr>
        <w:pStyle w:val="EX"/>
      </w:pPr>
    </w:p>
    <w:p w14:paraId="25D0BB83" w14:textId="5C5A40D9" w:rsidR="005A636E" w:rsidRDefault="005A636E" w:rsidP="00B910B8"/>
    <w:p w14:paraId="489660D0" w14:textId="77777777" w:rsidR="007B3457" w:rsidRDefault="00000000">
      <w:pPr>
        <w:pStyle w:val="Heading1"/>
      </w:pPr>
      <w:bookmarkStart w:id="23" w:name="_Toc510696580"/>
      <w:bookmarkStart w:id="24" w:name="_Toc35971372"/>
      <w:bookmarkStart w:id="25" w:name="_Toc149050377"/>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49050378"/>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49050379"/>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55CFA685" w14:textId="1FDFFDA1"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1023AE29" w14:textId="77777777" w:rsidR="007B3457" w:rsidRPr="00042EA0" w:rsidRDefault="007B3457">
      <w:pPr>
        <w:pStyle w:val="EW"/>
      </w:pPr>
    </w:p>
    <w:p w14:paraId="43DD1A5C" w14:textId="77777777" w:rsidR="007B3457" w:rsidRDefault="00000000">
      <w:pPr>
        <w:pStyle w:val="Heading2"/>
      </w:pPr>
      <w:bookmarkStart w:id="32" w:name="_Toc510696583"/>
      <w:bookmarkStart w:id="33" w:name="_Toc35971375"/>
      <w:bookmarkStart w:id="34" w:name="_Toc149050380"/>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3D907DB0" w14:textId="77777777" w:rsidR="00F51919" w:rsidRPr="009010DE" w:rsidRDefault="00F51919" w:rsidP="00F5191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007BDE4D" w14:textId="77777777" w:rsidR="007B3457" w:rsidRPr="00886C9C" w:rsidRDefault="007B3457" w:rsidP="006848E0">
      <w:pPr>
        <w:pStyle w:val="EW"/>
        <w:rPr>
          <w:lang w:val="en-US"/>
        </w:rPr>
      </w:pPr>
    </w:p>
    <w:p w14:paraId="2B0BD7FC" w14:textId="77777777" w:rsidR="007B3457" w:rsidRDefault="00000000">
      <w:pPr>
        <w:pStyle w:val="Heading1"/>
      </w:pPr>
      <w:bookmarkStart w:id="35" w:name="_Toc510696584"/>
      <w:bookmarkStart w:id="36" w:name="_Toc35971376"/>
      <w:bookmarkStart w:id="37" w:name="_Toc149050381"/>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8.95pt;height:65.9pt" o:ole="">
            <v:imagedata r:id="rId13" o:title=""/>
          </v:shape>
          <o:OLEObject Type="Embed" ProgID="Visio.Drawing.11" ShapeID="_x0000_i1027" DrawAspect="Content" ObjectID="_1759663087"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Heading1"/>
      </w:pPr>
      <w:bookmarkStart w:id="39" w:name="_Toc35971377"/>
      <w:bookmarkStart w:id="40" w:name="_Toc510696585"/>
      <w:bookmarkStart w:id="41" w:name="_Toc149050382"/>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49050383"/>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35971385"/>
      <w:bookmarkStart w:id="44" w:name="_Toc510696593"/>
      <w:bookmarkStart w:id="45" w:name="_Toc149050384"/>
      <w:r w:rsidRPr="009E4880">
        <w:t>5.2</w:t>
      </w:r>
      <w:r w:rsidRPr="009E4880">
        <w:tab/>
        <w:t>Nimsas_SessionEventControl Service</w:t>
      </w:r>
      <w:bookmarkEnd w:id="45"/>
    </w:p>
    <w:p w14:paraId="5B439F0E" w14:textId="77777777" w:rsidR="009E4880" w:rsidRPr="009E4880" w:rsidRDefault="009E4880" w:rsidP="007C500A">
      <w:pPr>
        <w:pStyle w:val="Heading3"/>
      </w:pPr>
      <w:bookmarkStart w:id="46" w:name="_Toc149050385"/>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49050386"/>
      <w:r w:rsidRPr="009E4880">
        <w:t>5.2.2</w:t>
      </w:r>
      <w:r w:rsidRPr="009E4880">
        <w:tab/>
        <w:t>Service Operations</w:t>
      </w:r>
      <w:bookmarkEnd w:id="47"/>
    </w:p>
    <w:p w14:paraId="54469F35" w14:textId="77777777" w:rsidR="009E4880" w:rsidRPr="009E4880" w:rsidRDefault="009E4880" w:rsidP="007C500A">
      <w:pPr>
        <w:pStyle w:val="Heading4"/>
      </w:pPr>
      <w:bookmarkStart w:id="48" w:name="_Toc149050387"/>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0" w:name="_Toc149050388"/>
      <w:r w:rsidRPr="00B910B8">
        <w:t>5.2.2.1A</w:t>
      </w:r>
      <w:r w:rsidRPr="00B910B8">
        <w:tab/>
        <w:t>Subscribe</w:t>
      </w:r>
      <w:bookmarkEnd w:id="50"/>
    </w:p>
    <w:p w14:paraId="3F8538B6" w14:textId="77777777" w:rsidR="000107D1" w:rsidRPr="00B910B8" w:rsidRDefault="000107D1" w:rsidP="000107D1">
      <w:r w:rsidRPr="00B910B8">
        <w:t>This is a pseudo operation, the DCSF does not actually provide Subscribe service operation through Nimsas_SessionEventControl service in this Release. The actual subscription is implicitly subscribed with the SessionEventNotificationUri.</w:t>
      </w:r>
    </w:p>
    <w:p w14:paraId="53EB296B" w14:textId="080B56C3" w:rsidR="009E4880" w:rsidRPr="00B910B8" w:rsidRDefault="009E4880" w:rsidP="00B910B8"/>
    <w:p w14:paraId="7FA0C575" w14:textId="77777777" w:rsidR="009E4880" w:rsidRPr="009E4880" w:rsidRDefault="009E4880" w:rsidP="007C500A">
      <w:pPr>
        <w:pStyle w:val="Heading4"/>
      </w:pPr>
      <w:bookmarkStart w:id="51" w:name="_Toc149050389"/>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49050390"/>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35971387"/>
      <w:bookmarkStart w:id="54" w:name="_Toc510696595"/>
      <w:bookmarkStart w:id="55" w:name="_Toc149050391"/>
      <w:bookmarkEnd w:id="43"/>
      <w:bookmarkEnd w:id="44"/>
      <w:r w:rsidRPr="00B910B8">
        <w:t>5.2.2.2.2</w:t>
      </w:r>
      <w:r w:rsidRPr="00B910B8">
        <w:tab/>
        <w:t>Notification for Session Event</w:t>
      </w:r>
      <w:bookmarkEnd w:id="55"/>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75pt;height:106.65pt" o:ole="">
            <v:imagedata r:id="rId15" o:title=""/>
          </v:shape>
          <o:OLEObject Type="Embed" ProgID="Visio.Drawing.11" ShapeID="_x0000_i1028" DrawAspect="Content" ObjectID="_1759663088"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The IMS AS shall send a POST request to the SessionEventNotificationUri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49050392"/>
      <w:bookmarkEnd w:id="53"/>
      <w:bookmarkEnd w:id="54"/>
      <w:r w:rsidRPr="00577A16">
        <w:t>5.3</w:t>
      </w:r>
      <w:r w:rsidRPr="00577A16">
        <w:tab/>
        <w:t>Nimsas_MediaControl Service</w:t>
      </w:r>
      <w:bookmarkEnd w:id="56"/>
    </w:p>
    <w:p w14:paraId="34B073A6" w14:textId="77777777" w:rsidR="00577A16" w:rsidRPr="00577A16" w:rsidRDefault="00577A16" w:rsidP="007C500A">
      <w:pPr>
        <w:pStyle w:val="Heading3"/>
      </w:pPr>
      <w:bookmarkStart w:id="57" w:name="_Toc149050393"/>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8" w:name="_Toc149050394"/>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49050395"/>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49050396"/>
      <w:r w:rsidRPr="00577A16">
        <w:t>5.3.2.2</w:t>
      </w:r>
      <w:r w:rsidRPr="00577A16">
        <w:tab/>
        <w:t>MediaInstruction</w:t>
      </w:r>
      <w:bookmarkEnd w:id="61"/>
    </w:p>
    <w:p w14:paraId="55A4BD13" w14:textId="77777777" w:rsidR="00577A16" w:rsidRPr="00577A16" w:rsidRDefault="00577A16" w:rsidP="007C500A">
      <w:pPr>
        <w:pStyle w:val="Heading5"/>
      </w:pPr>
      <w:bookmarkStart w:id="62" w:name="_Toc149050397"/>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3" w:name="_Toc149050398"/>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7pt;height:106.65pt" o:ole="">
            <v:imagedata r:id="rId17" o:title=""/>
          </v:shape>
          <o:OLEObject Type="Embed" ProgID="Visio.Drawing.15" ShapeID="_x0000_i1029" DrawAspect="Content" ObjectID="_175966308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27398A">
        <w:t>:</w:t>
      </w:r>
    </w:p>
    <w:p w14:paraId="6FC5454A" w14:textId="77777777" w:rsidR="0027398A" w:rsidRDefault="0027398A" w:rsidP="0027398A">
      <w:pPr>
        <w:pStyle w:val="B2"/>
      </w:pPr>
      <w:r>
        <w:t>a)</w:t>
      </w:r>
      <w:r>
        <w:tab/>
        <w:t>Session ID: the IMS session for which the MediaInstruction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t>TerminateMedia: Terminate the offered media descriptor of the UE in the mediaResource, e.g., this media descriptor will not be exposed to the other UE.</w:t>
      </w:r>
    </w:p>
    <w:p w14:paraId="05A70AE1" w14:textId="77777777" w:rsidR="0027398A" w:rsidRDefault="0027398A" w:rsidP="0027398A">
      <w:pPr>
        <w:pStyle w:val="B4"/>
      </w:pPr>
      <w:r>
        <w:t>B)</w:t>
      </w:r>
      <w:r>
        <w:tab/>
        <w:t>OriginateMedia: Originate and offer a media descriptor from the mediaResource to the UE. The media ID representing the new media flow will be provided by the IMS AS in the response.</w:t>
      </w:r>
    </w:p>
    <w:p w14:paraId="74590ABD" w14:textId="77777777" w:rsidR="0027398A" w:rsidRDefault="0027398A" w:rsidP="0027398A">
      <w:pPr>
        <w:pStyle w:val="B4"/>
      </w:pPr>
      <w:r>
        <w:t>C)</w:t>
      </w:r>
      <w:r>
        <w:tab/>
        <w: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t>
      </w:r>
    </w:p>
    <w:p w14:paraId="16FDECEC" w14:textId="77777777" w:rsidR="0027398A" w:rsidRDefault="0027398A" w:rsidP="0027398A">
      <w:pPr>
        <w:pStyle w:val="B4"/>
      </w:pPr>
      <w:r>
        <w:t>D)</w:t>
      </w:r>
      <w:r>
        <w:tab/>
        <w:t>UpdateMedia: Update a media flow of the mediaResource previously allocated by the instructions "TerminateMedia", "OriginateMedia" and "TerminateAndOriginateMedia".</w:t>
      </w:r>
    </w:p>
    <w:p w14:paraId="2676E1BE" w14:textId="77777777" w:rsidR="0027398A" w:rsidRDefault="0027398A" w:rsidP="0027398A">
      <w:pPr>
        <w:pStyle w:val="B4"/>
      </w:pPr>
      <w:r>
        <w:t>E)</w:t>
      </w:r>
      <w:r>
        <w:tab/>
        <w:t>DeleteMedia: Delete a media flow of the mediaResource previously allocated by the instructions "TerminateMedia", "OriginateMedia" and "TerminateAndOriginateMedia".</w:t>
      </w:r>
    </w:p>
    <w:p w14:paraId="39BEFEDB" w14:textId="77777777" w:rsidR="0027398A" w:rsidRDefault="0027398A" w:rsidP="0027398A">
      <w:pPr>
        <w:pStyle w:val="B4"/>
      </w:pPr>
      <w:r>
        <w:t>F)</w:t>
      </w:r>
      <w:r>
        <w:tab/>
        <w:t>RejectMedia: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"ProblemDetails"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F6F15B4" w14:textId="77777777" w:rsidR="0027398A" w:rsidRPr="00B06F7A" w:rsidRDefault="0027398A" w:rsidP="0027398A">
      <w:r w:rsidRPr="00B06F7A">
        <w:lastRenderedPageBreak/>
        <w:t>On failure, the appropriate HTTP status code indicating the error shall be returned and appropriate additional error information should be returned in the POST response body.</w:t>
      </w:r>
    </w:p>
    <w:p w14:paraId="414AB65F" w14:textId="77777777" w:rsidR="007B3457" w:rsidRDefault="007B3457"/>
    <w:p w14:paraId="6A433F70" w14:textId="77777777" w:rsidR="007B3457" w:rsidRDefault="00000000">
      <w:pPr>
        <w:pStyle w:val="Heading1"/>
      </w:pPr>
      <w:bookmarkStart w:id="64" w:name="_Toc35971389"/>
      <w:bookmarkStart w:id="65" w:name="_Toc510696597"/>
      <w:bookmarkStart w:id="66" w:name="_Toc149050399"/>
      <w:r>
        <w:t>6</w:t>
      </w:r>
      <w:r>
        <w:tab/>
        <w:t>API Definitions</w:t>
      </w:r>
      <w:bookmarkEnd w:id="64"/>
      <w:bookmarkEnd w:id="65"/>
      <w:bookmarkEnd w:id="66"/>
    </w:p>
    <w:p w14:paraId="6665A387" w14:textId="77777777" w:rsidR="00241C78" w:rsidRPr="00241C78" w:rsidRDefault="00241C78" w:rsidP="007C500A">
      <w:pPr>
        <w:pStyle w:val="Heading2"/>
      </w:pPr>
      <w:bookmarkStart w:id="67" w:name="_Toc82676355"/>
      <w:bookmarkStart w:id="68" w:name="_Toc130836126"/>
      <w:bookmarkStart w:id="69" w:name="_Toc35971398"/>
      <w:bookmarkStart w:id="70" w:name="_Toc510696607"/>
      <w:bookmarkStart w:id="71" w:name="_Toc149050400"/>
      <w:r w:rsidRPr="00241C78">
        <w:t>6.1</w:t>
      </w:r>
      <w:r w:rsidRPr="00241C78">
        <w:tab/>
        <w:t>Nimsas_SessionEventControl Service API</w:t>
      </w:r>
      <w:bookmarkEnd w:id="67"/>
      <w:bookmarkEnd w:id="68"/>
      <w:bookmarkEnd w:id="71"/>
    </w:p>
    <w:p w14:paraId="643F5612" w14:textId="77777777" w:rsidR="00241C78" w:rsidRPr="00241C78" w:rsidRDefault="00241C78" w:rsidP="007C500A">
      <w:pPr>
        <w:pStyle w:val="Heading3"/>
      </w:pPr>
      <w:bookmarkStart w:id="72" w:name="_Toc82676356"/>
      <w:bookmarkStart w:id="73" w:name="_Toc130836127"/>
      <w:bookmarkStart w:id="74" w:name="_Toc149050401"/>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5" w:name="_Toc82676357"/>
      <w:bookmarkStart w:id="76" w:name="_Toc130836128"/>
      <w:bookmarkStart w:id="77" w:name="_Toc149050402"/>
      <w:r w:rsidRPr="00241C78">
        <w:t>6.1.2</w:t>
      </w:r>
      <w:r w:rsidRPr="00241C78">
        <w:tab/>
        <w:t>Usage of HTTP</w:t>
      </w:r>
      <w:bookmarkEnd w:id="75"/>
      <w:bookmarkEnd w:id="76"/>
      <w:bookmarkEnd w:id="77"/>
    </w:p>
    <w:p w14:paraId="3D2DC3C3" w14:textId="77777777" w:rsidR="00241C78" w:rsidRPr="00241C78" w:rsidRDefault="00241C78" w:rsidP="007C500A">
      <w:pPr>
        <w:pStyle w:val="Heading4"/>
      </w:pPr>
      <w:bookmarkStart w:id="78" w:name="_Toc82676358"/>
      <w:bookmarkStart w:id="79" w:name="_Toc130836129"/>
      <w:bookmarkStart w:id="80" w:name="_Toc149050403"/>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1" w:name="_Toc82676359"/>
      <w:bookmarkStart w:id="82" w:name="_Toc130836130"/>
      <w:bookmarkStart w:id="83" w:name="_Toc149050404"/>
      <w:r w:rsidRPr="00241C78">
        <w:t>6.1.2.2</w:t>
      </w:r>
      <w:r w:rsidRPr="00241C78">
        <w:tab/>
        <w:t>HTTP standard headers</w:t>
      </w:r>
      <w:bookmarkEnd w:id="81"/>
      <w:bookmarkEnd w:id="82"/>
      <w:bookmarkEnd w:id="83"/>
    </w:p>
    <w:p w14:paraId="4B7C5CCD" w14:textId="77777777" w:rsidR="00241C78" w:rsidRPr="00241C78" w:rsidRDefault="00241C78" w:rsidP="007C500A">
      <w:pPr>
        <w:pStyle w:val="Heading5"/>
      </w:pPr>
      <w:bookmarkStart w:id="84" w:name="_Toc82676360"/>
      <w:bookmarkStart w:id="85" w:name="_Toc130836131"/>
      <w:bookmarkStart w:id="86" w:name="_Toc149050405"/>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7" w:name="_Toc82676361"/>
      <w:bookmarkStart w:id="88" w:name="_Toc130836132"/>
      <w:bookmarkStart w:id="89" w:name="_Toc149050406"/>
      <w:r w:rsidRPr="00241C78">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0" w:name="_Toc82676362"/>
      <w:bookmarkStart w:id="91" w:name="_Toc130836133"/>
      <w:bookmarkStart w:id="92" w:name="_Toc149050407"/>
      <w:r w:rsidRPr="00241C78">
        <w:lastRenderedPageBreak/>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3" w:name="_Toc149050408"/>
      <w:r>
        <w:t>6.1.3</w:t>
      </w:r>
      <w:r>
        <w:tab/>
        <w:t>Resources</w:t>
      </w:r>
      <w:bookmarkEnd w:id="69"/>
      <w:bookmarkEnd w:id="70"/>
      <w:bookmarkEnd w:id="93"/>
    </w:p>
    <w:p w14:paraId="29CC1792" w14:textId="77777777" w:rsidR="007B3457" w:rsidRDefault="00000000">
      <w:pPr>
        <w:pStyle w:val="Heading4"/>
      </w:pPr>
      <w:bookmarkStart w:id="94" w:name="_Toc510696608"/>
      <w:bookmarkStart w:id="95" w:name="_Toc35971399"/>
      <w:bookmarkStart w:id="96" w:name="_Toc510696609"/>
      <w:bookmarkStart w:id="97" w:name="_Toc35971400"/>
      <w:bookmarkStart w:id="98" w:name="_Toc149050409"/>
      <w:r>
        <w:t>6.1.3.1</w:t>
      </w:r>
      <w:r>
        <w:tab/>
        <w:t>Overview</w:t>
      </w:r>
      <w:bookmarkEnd w:id="94"/>
      <w:bookmarkEnd w:id="95"/>
      <w:bookmarkEnd w:id="98"/>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6.85pt;height:95.1pt" o:ole="">
            <v:imagedata r:id="rId19" o:title=""/>
          </v:shape>
          <o:OLEObject Type="Embed" ProgID="Visio.Drawing.15" ShapeID="_x0000_i1030" DrawAspect="Content" ObjectID="_1759663090"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9" w:name="_Toc510696610"/>
      <w:bookmarkStart w:id="100" w:name="_Toc35971401"/>
      <w:bookmarkStart w:id="101" w:name="_Toc149050410"/>
      <w:bookmarkEnd w:id="96"/>
      <w:bookmarkEnd w:id="97"/>
      <w:r w:rsidRPr="00B910B8">
        <w:t>6.1.3.2</w:t>
      </w:r>
      <w:r w:rsidRPr="00B910B8">
        <w:tab/>
        <w:t>Resource: Session Event Subscriptions</w:t>
      </w:r>
      <w:bookmarkEnd w:id="101"/>
    </w:p>
    <w:p w14:paraId="3E133B16" w14:textId="77777777" w:rsidR="007B3457" w:rsidRDefault="00000000">
      <w:pPr>
        <w:pStyle w:val="Heading5"/>
      </w:pPr>
      <w:bookmarkStart w:id="102" w:name="_Toc149050411"/>
      <w:r>
        <w:t>6.1.3.2.1</w:t>
      </w:r>
      <w:r>
        <w:tab/>
        <w:t>Description</w:t>
      </w:r>
      <w:bookmarkEnd w:id="99"/>
      <w:bookmarkEnd w:id="100"/>
      <w:bookmarkEnd w:id="102"/>
    </w:p>
    <w:p w14:paraId="4AAC1B7D" w14:textId="77777777" w:rsidR="007B3457" w:rsidRDefault="00000000">
      <w:pPr>
        <w:pStyle w:val="Heading5"/>
      </w:pPr>
      <w:bookmarkStart w:id="103" w:name="_Toc35971402"/>
      <w:bookmarkStart w:id="104" w:name="_Toc35971403"/>
      <w:bookmarkStart w:id="105" w:name="_Toc510696612"/>
      <w:bookmarkStart w:id="106" w:name="_Toc149050412"/>
      <w:r>
        <w:t>6.1.3.2.2</w:t>
      </w:r>
      <w:r>
        <w:tab/>
        <w:t>Resource Definition</w:t>
      </w:r>
      <w:bookmarkEnd w:id="103"/>
      <w:bookmarkEnd w:id="106"/>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7" w:name="_Toc149050413"/>
      <w:r>
        <w:t>6.1.3.2.3</w:t>
      </w:r>
      <w:r>
        <w:tab/>
        <w:t>Resource Standard Methods</w:t>
      </w:r>
      <w:bookmarkEnd w:id="104"/>
      <w:bookmarkEnd w:id="105"/>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lastRenderedPageBreak/>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2" w:name="_Toc35971406"/>
      <w:bookmarkStart w:id="113" w:name="_Toc510696615"/>
      <w:bookmarkStart w:id="114" w:name="_Toc149050414"/>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Heading3"/>
      </w:pPr>
      <w:bookmarkStart w:id="115" w:name="_Toc510696622"/>
      <w:bookmarkStart w:id="116" w:name="_Toc35971413"/>
      <w:bookmarkStart w:id="117" w:name="_Toc149050415"/>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Heading3"/>
      </w:pPr>
      <w:bookmarkStart w:id="120" w:name="_Toc35971419"/>
      <w:bookmarkStart w:id="121" w:name="_Toc510696628"/>
      <w:bookmarkStart w:id="122" w:name="_Toc149050416"/>
      <w:bookmarkEnd w:id="118"/>
      <w:bookmarkEnd w:id="119"/>
      <w:r>
        <w:t>6.1.5</w:t>
      </w:r>
      <w:r>
        <w:tab/>
        <w:t>Notifications</w:t>
      </w:r>
      <w:bookmarkEnd w:id="120"/>
      <w:bookmarkEnd w:id="121"/>
      <w:bookmarkEnd w:id="122"/>
    </w:p>
    <w:p w14:paraId="0E2E9987" w14:textId="77777777" w:rsidR="007B3457" w:rsidRDefault="00000000">
      <w:pPr>
        <w:pStyle w:val="Heading4"/>
      </w:pPr>
      <w:bookmarkStart w:id="123" w:name="_Toc510696629"/>
      <w:bookmarkStart w:id="124" w:name="_Toc35971420"/>
      <w:bookmarkStart w:id="125" w:name="_Toc149050417"/>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8" w:name="_Toc35971421"/>
      <w:bookmarkStart w:id="129" w:name="_Toc149050418"/>
      <w:r w:rsidRPr="00B910B8">
        <w:t>6.1.5.2</w:t>
      </w:r>
      <w:r w:rsidRPr="00B910B8">
        <w:tab/>
        <w:t>Session Event Notification</w:t>
      </w:r>
      <w:bookmarkEnd w:id="129"/>
    </w:p>
    <w:p w14:paraId="1FDC3489" w14:textId="77777777" w:rsidR="00834179" w:rsidRPr="00B910B8" w:rsidRDefault="00834179" w:rsidP="00B910B8">
      <w:pPr>
        <w:pStyle w:val="Heading5"/>
      </w:pPr>
      <w:bookmarkStart w:id="130" w:name="_Toc149050419"/>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1" w:name="_Toc149050420"/>
      <w:r w:rsidRPr="00B910B8">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lastRenderedPageBreak/>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2" w:name="_Toc149050421"/>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3" w:name="_Toc35971427"/>
      <w:bookmarkStart w:id="134" w:name="_Toc149050422"/>
      <w:bookmarkEnd w:id="126"/>
      <w:bookmarkEnd w:id="128"/>
      <w:r>
        <w:lastRenderedPageBreak/>
        <w:t>6.1.6</w:t>
      </w:r>
      <w:r>
        <w:tab/>
        <w:t>Data Model</w:t>
      </w:r>
      <w:bookmarkEnd w:id="127"/>
      <w:bookmarkEnd w:id="133"/>
      <w:bookmarkEnd w:id="134"/>
    </w:p>
    <w:p w14:paraId="6E5F8636" w14:textId="77777777" w:rsidR="007B3457" w:rsidRDefault="00000000">
      <w:pPr>
        <w:pStyle w:val="Heading4"/>
      </w:pPr>
      <w:bookmarkStart w:id="135" w:name="_Toc510696633"/>
      <w:bookmarkStart w:id="136" w:name="_Toc35971428"/>
      <w:bookmarkStart w:id="137" w:name="_Toc35971429"/>
      <w:bookmarkStart w:id="138" w:name="_Toc510696634"/>
      <w:bookmarkStart w:id="139" w:name="_Toc149050423"/>
      <w:r>
        <w:t>6.1.6.1</w:t>
      </w:r>
      <w:r>
        <w:tab/>
        <w:t>General</w:t>
      </w:r>
      <w:bookmarkEnd w:id="135"/>
      <w:bookmarkEnd w:id="136"/>
      <w:bookmarkEnd w:id="139"/>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734C0E" w14:paraId="7377301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124EFCA" w14:textId="19D15ED6" w:rsidR="00734C0E" w:rsidRDefault="00734C0E" w:rsidP="00734C0E">
            <w:pPr>
              <w:pStyle w:val="TAL"/>
              <w:rPr>
                <w:lang w:eastAsia="zh-CN"/>
              </w:rPr>
            </w:pPr>
            <w:r>
              <w:rPr>
                <w:rFonts w:hint="eastAsia"/>
                <w:lang w:eastAsia="zh-CN"/>
              </w:rPr>
              <w:t>Uri</w:t>
            </w:r>
          </w:p>
        </w:tc>
        <w:tc>
          <w:tcPr>
            <w:tcW w:w="2028" w:type="dxa"/>
            <w:tcBorders>
              <w:top w:val="single" w:sz="4" w:space="0" w:color="auto"/>
              <w:left w:val="single" w:sz="4" w:space="0" w:color="auto"/>
              <w:bottom w:val="single" w:sz="4" w:space="0" w:color="auto"/>
              <w:right w:val="single" w:sz="4" w:space="0" w:color="auto"/>
            </w:tcBorders>
          </w:tcPr>
          <w:p w14:paraId="010FB8AE" w14:textId="102FF556" w:rsidR="00734C0E" w:rsidRPr="00A70ED2" w:rsidRDefault="00734C0E" w:rsidP="00734C0E">
            <w:pPr>
              <w:pStyle w:val="TAL"/>
            </w:pPr>
            <w:r w:rsidRPr="003B2883">
              <w:t>3GPP TS 29.571</w:t>
            </w:r>
            <w:r>
              <w:rPr>
                <w:lang w:val="en-US" w:eastAsia="zh-CN"/>
              </w:rPr>
              <w:t> [16]</w:t>
            </w:r>
          </w:p>
        </w:tc>
        <w:tc>
          <w:tcPr>
            <w:tcW w:w="5633" w:type="dxa"/>
            <w:tcBorders>
              <w:top w:val="single" w:sz="4" w:space="0" w:color="auto"/>
              <w:left w:val="single" w:sz="4" w:space="0" w:color="auto"/>
              <w:bottom w:val="single" w:sz="4" w:space="0" w:color="auto"/>
              <w:right w:val="single" w:sz="4" w:space="0" w:color="auto"/>
            </w:tcBorders>
          </w:tcPr>
          <w:p w14:paraId="532CA9B4" w14:textId="1AE3A38F" w:rsidR="00734C0E" w:rsidRPr="00B07EF2" w:rsidRDefault="00734C0E" w:rsidP="00734C0E">
            <w:pPr>
              <w:pStyle w:val="TAL"/>
              <w:rPr>
                <w:rFonts w:cs="Arial"/>
                <w:szCs w:val="18"/>
              </w:rPr>
            </w:pPr>
            <w:r>
              <w:rPr>
                <w:rFonts w:hint="eastAsia"/>
                <w:lang w:eastAsia="zh-CN"/>
              </w:rPr>
              <w:t>U</w:t>
            </w:r>
            <w:r>
              <w:rPr>
                <w:lang w:eastAsia="zh-CN"/>
              </w:rPr>
              <w:t>ri</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1" w:name="_Toc149050424"/>
      <w:r>
        <w:rPr>
          <w:lang w:val="en-US"/>
        </w:rPr>
        <w:t>6.1.6.2</w:t>
      </w:r>
      <w:r>
        <w:rPr>
          <w:lang w:val="en-US"/>
        </w:rPr>
        <w:tab/>
        <w:t>Structured data types</w:t>
      </w:r>
      <w:bookmarkEnd w:id="137"/>
      <w:bookmarkEnd w:id="138"/>
      <w:bookmarkEnd w:id="141"/>
    </w:p>
    <w:p w14:paraId="44E52C36" w14:textId="77777777" w:rsidR="007B3457" w:rsidRDefault="00000000">
      <w:pPr>
        <w:pStyle w:val="Heading5"/>
      </w:pPr>
      <w:bookmarkStart w:id="142" w:name="_Toc149050425"/>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3" w:name="_Toc510696636"/>
      <w:bookmarkStart w:id="144" w:name="_Toc35971431"/>
      <w:bookmarkStart w:id="145" w:name="_Toc149050426"/>
      <w:r>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bl>
    <w:p w14:paraId="4D41F841" w14:textId="77777777" w:rsidR="007B3457" w:rsidRDefault="007B3457">
      <w:pPr>
        <w:rPr>
          <w:lang w:val="en-US"/>
        </w:rPr>
      </w:pPr>
    </w:p>
    <w:p w14:paraId="76DDC22E" w14:textId="6FBFDEFA" w:rsidR="007B3457" w:rsidRDefault="00000000">
      <w:pPr>
        <w:pStyle w:val="Heading5"/>
      </w:pPr>
      <w:bookmarkStart w:id="146" w:name="_Toc510696637"/>
      <w:bookmarkStart w:id="147" w:name="_Toc35971432"/>
      <w:bookmarkStart w:id="148" w:name="_Toc149050427"/>
      <w:r>
        <w:lastRenderedPageBreak/>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77777777" w:rsidR="00D93AE2" w:rsidRPr="00B910B8" w:rsidRDefault="00D93AE2" w:rsidP="00B910B8">
            <w:pPr>
              <w:pStyle w:val="TAL"/>
            </w:pPr>
            <w:r w:rsidRPr="00B910B8">
              <w:t>Event initiator indicates initiator of the event, e.g. 'served IMS subscriber' vs 'remote IMS subscriber'.</w:t>
            </w:r>
          </w:p>
        </w:tc>
      </w:tr>
      <w:tr w:rsidR="00D93AE2" w:rsidRPr="00D93AE2" w14:paraId="3F2FFDEF" w14:textId="77777777" w:rsidTr="00BE51C3">
        <w:trPr>
          <w:jc w:val="center"/>
        </w:trPr>
        <w:tc>
          <w:tcPr>
            <w:tcW w:w="1701" w:type="dxa"/>
          </w:tcPr>
          <w:p w14:paraId="65C0C88C" w14:textId="77777777" w:rsidR="00D93AE2" w:rsidRPr="00B910B8" w:rsidRDefault="00D93AE2" w:rsidP="00B910B8">
            <w:pPr>
              <w:pStyle w:val="TAL"/>
            </w:pPr>
            <w:r w:rsidRPr="00B910B8">
              <w:t>mediaInfoList</w:t>
            </w:r>
          </w:p>
        </w:tc>
        <w:tc>
          <w:tcPr>
            <w:tcW w:w="1444" w:type="dxa"/>
          </w:tcPr>
          <w:p w14:paraId="2FDA8983" w14:textId="77777777" w:rsidR="00D93AE2" w:rsidRPr="00B910B8" w:rsidRDefault="00D93AE2" w:rsidP="00B910B8">
            <w:pPr>
              <w:pStyle w:val="TAL"/>
            </w:pPr>
            <w:r w:rsidRPr="00B910B8">
              <w:t>array(MediaInfo)</w:t>
            </w:r>
          </w:p>
        </w:tc>
        <w:tc>
          <w:tcPr>
            <w:tcW w:w="425" w:type="dxa"/>
          </w:tcPr>
          <w:p w14:paraId="6DDA3A95" w14:textId="77777777" w:rsidR="00D93AE2" w:rsidRPr="00B910B8" w:rsidRDefault="00D93AE2" w:rsidP="00B910B8">
            <w:pPr>
              <w:pStyle w:val="TAL"/>
            </w:pPr>
            <w:r w:rsidRPr="00B910B8">
              <w:t>C</w:t>
            </w:r>
          </w:p>
        </w:tc>
        <w:tc>
          <w:tcPr>
            <w:tcW w:w="1134" w:type="dxa"/>
          </w:tcPr>
          <w:p w14:paraId="680657B8" w14:textId="77777777" w:rsidR="00D93AE2" w:rsidRPr="00B910B8" w:rsidRDefault="00D93AE2" w:rsidP="00B910B8">
            <w:pPr>
              <w:pStyle w:val="TAL"/>
            </w:pPr>
            <w:r w:rsidRPr="00B910B8">
              <w:t>0..1</w:t>
            </w:r>
          </w:p>
        </w:tc>
        <w:tc>
          <w:tcPr>
            <w:tcW w:w="4807" w:type="dxa"/>
          </w:tcPr>
          <w:p w14:paraId="566015C5" w14:textId="77777777" w:rsidR="00D93AE2" w:rsidRPr="00B910B8" w:rsidRDefault="00D93AE2" w:rsidP="00B910B8">
            <w:pPr>
              <w:pStyle w:val="TAL"/>
            </w:pPr>
            <w:r w:rsidRPr="00B910B8">
              <w:t>Media info list includes for each media in the list.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Heading5"/>
      </w:pPr>
      <w:bookmarkStart w:id="151" w:name="_Toc149050428"/>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2" w:name="_Toc149050429"/>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69A7CA1" w:rsidR="00D93AE2" w:rsidRPr="00B910B8" w:rsidRDefault="00D93AE2" w:rsidP="00B910B8">
            <w:pPr>
              <w:pStyle w:val="TAL"/>
            </w:pPr>
            <w:r w:rsidRPr="00B910B8">
              <w:t>MediaSpecification</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bl>
    <w:p w14:paraId="431A8E96" w14:textId="77777777" w:rsidR="00D93AE2" w:rsidRPr="00D93AE2" w:rsidRDefault="00D93AE2" w:rsidP="00D93AE2"/>
    <w:p w14:paraId="6CDCEE9A" w14:textId="77777777" w:rsidR="00D93AE2" w:rsidRPr="00B910B8" w:rsidRDefault="00D93AE2" w:rsidP="00B910B8">
      <w:pPr>
        <w:pStyle w:val="Heading5"/>
      </w:pPr>
      <w:bookmarkStart w:id="153" w:name="_Toc149050430"/>
      <w:r w:rsidRPr="00B910B8">
        <w:t>6.1.6.2.6</w:t>
      </w:r>
      <w:r w:rsidRPr="00B910B8">
        <w:tab/>
        <w:t>Type: MediaSpecification</w:t>
      </w:r>
      <w:bookmarkEnd w:id="153"/>
    </w:p>
    <w:p w14:paraId="72BA692D" w14:textId="77777777" w:rsidR="00D93AE2" w:rsidRPr="00B910B8" w:rsidRDefault="00D93AE2" w:rsidP="00B910B8">
      <w:pPr>
        <w:pStyle w:val="TH"/>
        <w:rPr>
          <w:b w:val="0"/>
        </w:rPr>
      </w:pPr>
      <w:r w:rsidRPr="00B910B8">
        <w:t>Table 6.1.6.2.6-1: Definition of type 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1953C099" w:rsidR="0046662F" w:rsidRPr="00B910B8" w:rsidRDefault="0046662F" w:rsidP="0046662F">
            <w:pPr>
              <w:pStyle w:val="TAL"/>
            </w:pPr>
            <w:r>
              <w:rPr>
                <w:lang w:eastAsia="zh-CN"/>
              </w:rPr>
              <w:t>Streams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3BA14901" w:rsidR="0046662F" w:rsidRPr="00B910B8" w:rsidRDefault="0046662F" w:rsidP="0046662F">
            <w:pPr>
              <w:pStyle w:val="TAL"/>
            </w:pPr>
            <w:r>
              <w:rPr>
                <w:lang w:eastAsia="zh-CN"/>
              </w:rPr>
              <w:t>C</w:t>
            </w:r>
          </w:p>
        </w:tc>
        <w:tc>
          <w:tcPr>
            <w:tcW w:w="1134" w:type="dxa"/>
          </w:tcPr>
          <w:p w14:paraId="53DF6AEA" w14:textId="357A8B46" w:rsidR="0046662F" w:rsidRPr="00B910B8" w:rsidRDefault="0046662F" w:rsidP="0046662F">
            <w:pPr>
              <w:pStyle w:val="TAL"/>
            </w:pPr>
            <w:r>
              <w:rPr>
                <w:lang w:eastAsia="zh-CN"/>
              </w:rPr>
              <w:t>0..1</w:t>
            </w:r>
          </w:p>
        </w:tc>
        <w:tc>
          <w:tcPr>
            <w:tcW w:w="4807" w:type="dxa"/>
          </w:tcPr>
          <w:p w14:paraId="393DC316" w14:textId="77777777" w:rsidR="0046662F" w:rsidRDefault="0046662F" w:rsidP="0046662F">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2EF1D6D"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TLS/DTLS connection.</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49050431"/>
      <w:r>
        <w:rPr>
          <w:lang w:val="en-US"/>
        </w:rPr>
        <w:lastRenderedPageBreak/>
        <w:t>6.1.6.3</w:t>
      </w:r>
      <w:r>
        <w:rPr>
          <w:lang w:val="en-US"/>
        </w:rPr>
        <w:tab/>
        <w:t>Simple data types and enumerations</w:t>
      </w:r>
      <w:bookmarkEnd w:id="149"/>
      <w:bookmarkEnd w:id="150"/>
      <w:bookmarkEnd w:id="155"/>
    </w:p>
    <w:p w14:paraId="5E7A8AA6" w14:textId="77777777" w:rsidR="007B3457" w:rsidRDefault="00000000">
      <w:pPr>
        <w:pStyle w:val="Heading5"/>
      </w:pPr>
      <w:bookmarkStart w:id="156" w:name="_Toc35971434"/>
      <w:bookmarkStart w:id="157" w:name="_Toc510696639"/>
      <w:bookmarkStart w:id="158" w:name="_Toc149050432"/>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49050433"/>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49050434"/>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49050435"/>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49050436"/>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49050437"/>
      <w:r w:rsidRPr="00B910B8">
        <w:lastRenderedPageBreak/>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4905043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49050439"/>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49050440"/>
      <w:r>
        <w:t>6.1.7</w:t>
      </w:r>
      <w:r>
        <w:tab/>
        <w:t>Error Handling</w:t>
      </w:r>
      <w:bookmarkEnd w:id="179"/>
      <w:bookmarkEnd w:id="180"/>
      <w:bookmarkEnd w:id="181"/>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Heading4"/>
      </w:pPr>
      <w:bookmarkStart w:id="182" w:name="_Toc35971444"/>
      <w:bookmarkStart w:id="183" w:name="_Toc149050441"/>
      <w:r>
        <w:t>6.1.7.1</w:t>
      </w:r>
      <w:r>
        <w:tab/>
        <w:t>General</w:t>
      </w:r>
      <w:bookmarkEnd w:id="182"/>
      <w:bookmarkEnd w:id="183"/>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Heading4"/>
      </w:pPr>
      <w:bookmarkStart w:id="184" w:name="_Toc35971445"/>
      <w:bookmarkStart w:id="185" w:name="_Toc149050442"/>
      <w:r>
        <w:t>6.1.7.2</w:t>
      </w:r>
      <w:r>
        <w:tab/>
        <w:t>Protocol Errors</w:t>
      </w:r>
      <w:bookmarkEnd w:id="184"/>
      <w:bookmarkEnd w:id="185"/>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Heading4"/>
      </w:pPr>
      <w:bookmarkStart w:id="186" w:name="_Toc35971446"/>
      <w:bookmarkStart w:id="187" w:name="_Toc149050443"/>
      <w:r>
        <w:t>6.1.7.3</w:t>
      </w:r>
      <w:r>
        <w:tab/>
        <w:t>Application Errors</w:t>
      </w:r>
      <w:bookmarkEnd w:id="186"/>
      <w:bookmarkEnd w:id="187"/>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49050444"/>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Heading3"/>
      </w:pPr>
      <w:bookmarkStart w:id="199" w:name="_Toc532994477"/>
      <w:bookmarkStart w:id="200" w:name="_Toc35971448"/>
      <w:bookmarkStart w:id="201" w:name="_Toc510696649"/>
      <w:bookmarkStart w:id="202" w:name="_Toc149050445"/>
      <w:r>
        <w:t>6.1.9</w:t>
      </w:r>
      <w:r>
        <w:tab/>
        <w:t>Security</w:t>
      </w:r>
      <w:bookmarkEnd w:id="199"/>
      <w:bookmarkEnd w:id="200"/>
      <w:bookmarkEnd w:id="202"/>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Heading2"/>
      </w:pPr>
      <w:bookmarkStart w:id="204" w:name="_Toc149050446"/>
      <w:r w:rsidRPr="00A77E58">
        <w:t>6.2</w:t>
      </w:r>
      <w:r w:rsidRPr="00A77E58">
        <w:tab/>
        <w:t>Nimsas_MediaControl Service API</w:t>
      </w:r>
      <w:bookmarkEnd w:id="204"/>
    </w:p>
    <w:p w14:paraId="4935B296" w14:textId="77777777" w:rsidR="00A77E58" w:rsidRPr="00A77E58" w:rsidRDefault="00A77E58" w:rsidP="007C500A">
      <w:pPr>
        <w:pStyle w:val="Heading3"/>
      </w:pPr>
      <w:bookmarkStart w:id="205" w:name="_Toc149050447"/>
      <w:r w:rsidRPr="00A77E58">
        <w:t>6.2.1</w:t>
      </w:r>
      <w:r w:rsidRPr="00A77E58">
        <w:tab/>
        <w:t>API URI</w:t>
      </w:r>
      <w:bookmarkEnd w:id="20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6" w:name="_Toc149050448"/>
      <w:r w:rsidRPr="00A77E58">
        <w:t>6.2.2</w:t>
      </w:r>
      <w:r w:rsidRPr="00A77E58">
        <w:tab/>
        <w:t>Usage of HTTP</w:t>
      </w:r>
      <w:bookmarkEnd w:id="206"/>
    </w:p>
    <w:p w14:paraId="69031023" w14:textId="77777777" w:rsidR="00A77E58" w:rsidRPr="00A77E58" w:rsidRDefault="00A77E58" w:rsidP="007C500A">
      <w:pPr>
        <w:pStyle w:val="Heading4"/>
      </w:pPr>
      <w:bookmarkStart w:id="207" w:name="_Toc149050449"/>
      <w:r w:rsidRPr="00A77E58">
        <w:t>6.2.2.1</w:t>
      </w:r>
      <w:r w:rsidRPr="00A77E58">
        <w:tab/>
        <w:t>General</w:t>
      </w:r>
      <w:bookmarkEnd w:id="20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lastRenderedPageBreak/>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08" w:name="_Toc149050450"/>
      <w:r w:rsidRPr="00A77E58">
        <w:t>6.2.2.2</w:t>
      </w:r>
      <w:r w:rsidRPr="00A77E58">
        <w:tab/>
        <w:t>HTTP standard headers</w:t>
      </w:r>
      <w:bookmarkEnd w:id="208"/>
    </w:p>
    <w:p w14:paraId="71D12CB6" w14:textId="77777777" w:rsidR="00A77E58" w:rsidRPr="00A77E58" w:rsidRDefault="00A77E58" w:rsidP="007C500A">
      <w:pPr>
        <w:pStyle w:val="Heading5"/>
      </w:pPr>
      <w:bookmarkStart w:id="209" w:name="_Toc149050451"/>
      <w:r w:rsidRPr="00A77E58">
        <w:t>6.2.2.2.1</w:t>
      </w:r>
      <w:r w:rsidRPr="00A77E58">
        <w:rPr>
          <w:rFonts w:hint="eastAsia"/>
        </w:rPr>
        <w:tab/>
      </w:r>
      <w:r w:rsidRPr="00A77E58">
        <w:t>General</w:t>
      </w:r>
      <w:bookmarkEnd w:id="20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0" w:name="_Toc149050452"/>
      <w:r w:rsidRPr="00A77E58">
        <w:t>6.2.2.2.2</w:t>
      </w:r>
      <w:r w:rsidRPr="00A77E58">
        <w:tab/>
        <w:t>Content type</w:t>
      </w:r>
      <w:bookmarkEnd w:id="21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1" w:name="_Toc149050453"/>
      <w:r w:rsidRPr="00A77E58">
        <w:t>6.2.2.3</w:t>
      </w:r>
      <w:r w:rsidRPr="00A77E58">
        <w:tab/>
        <w:t>HTTP custom headers</w:t>
      </w:r>
      <w:bookmarkEnd w:id="21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2" w:name="_Toc149050454"/>
      <w:bookmarkEnd w:id="201"/>
      <w:bookmarkEnd w:id="203"/>
      <w:r>
        <w:t>6.2.3</w:t>
      </w:r>
      <w:r>
        <w:tab/>
        <w:t>Resources</w:t>
      </w:r>
      <w:bookmarkEnd w:id="212"/>
    </w:p>
    <w:p w14:paraId="296EF546" w14:textId="1B266AE3" w:rsidR="00F11E9C" w:rsidRDefault="00F11E9C" w:rsidP="00F11E9C">
      <w:pPr>
        <w:pStyle w:val="Heading4"/>
      </w:pPr>
      <w:bookmarkStart w:id="213" w:name="_Toc149050455"/>
      <w:r>
        <w:t>6.2.3.1</w:t>
      </w:r>
      <w:r>
        <w:tab/>
        <w:t>Overview</w:t>
      </w:r>
      <w:bookmarkEnd w:id="21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5pt;height:198.35pt" o:ole="">
            <v:imagedata r:id="rId21" o:title=""/>
          </v:shape>
          <o:OLEObject Type="Embed" ProgID="Visio.Drawing.15" ShapeID="_x0000_i1031" DrawAspect="Content" ObjectID="_1759663091"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lastRenderedPageBreak/>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4" w:name="_Toc149050456"/>
      <w:r w:rsidRPr="00B910B8">
        <w:t>6.</w:t>
      </w:r>
      <w:r>
        <w:t>2</w:t>
      </w:r>
      <w:r w:rsidRPr="00B910B8">
        <w:t>.</w:t>
      </w:r>
      <w:r>
        <w:t>3</w:t>
      </w:r>
      <w:r w:rsidRPr="00B910B8">
        <w:t>.</w:t>
      </w:r>
      <w:r>
        <w:t>2</w:t>
      </w:r>
      <w:r w:rsidRPr="00B910B8">
        <w:tab/>
        <w:t xml:space="preserve">Resource: </w:t>
      </w:r>
      <w:r>
        <w:t>Individual call session</w:t>
      </w:r>
      <w:bookmarkEnd w:id="214"/>
    </w:p>
    <w:p w14:paraId="78A5DD8B" w14:textId="1C6687A7" w:rsidR="00F11E9C" w:rsidRDefault="00F11E9C" w:rsidP="00F11E9C">
      <w:pPr>
        <w:pStyle w:val="Heading5"/>
      </w:pPr>
      <w:bookmarkStart w:id="215" w:name="_Toc149050457"/>
      <w:r>
        <w:t>6.2.3.2.1</w:t>
      </w:r>
      <w:r>
        <w:tab/>
        <w:t>Description</w:t>
      </w:r>
      <w:bookmarkEnd w:id="21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6" w:name="_Toc149050458"/>
      <w:r>
        <w:t>6.2.3.2.2</w:t>
      </w:r>
      <w:r>
        <w:tab/>
        <w:t>Resource Definition</w:t>
      </w:r>
      <w:bookmarkEnd w:id="21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17" w:name="_Hlk142123035"/>
            <w:r w:rsidRPr="0088017D">
              <w:t>assigned by the IMS AS during the IMS session setup and will be notified to consumer via Nimsas_SessionEventControl service.</w:t>
            </w:r>
            <w:bookmarkEnd w:id="217"/>
            <w:r w:rsidRPr="0088017D">
              <w:t xml:space="preserve"> </w:t>
            </w:r>
            <w:bookmarkStart w:id="218" w:name="_Hlk142123074"/>
            <w:r w:rsidRPr="0088017D">
              <w:t>The consumer shall reuse the session ID it received from the IMS AS for referencing the same session.</w:t>
            </w:r>
            <w:bookmarkEnd w:id="218"/>
          </w:p>
        </w:tc>
      </w:tr>
    </w:tbl>
    <w:p w14:paraId="0E742032" w14:textId="77777777" w:rsidR="00F11E9C" w:rsidRDefault="00F11E9C" w:rsidP="00F11E9C"/>
    <w:p w14:paraId="1803D0E5" w14:textId="54EED475" w:rsidR="00F11E9C" w:rsidRDefault="00F11E9C" w:rsidP="00F11E9C">
      <w:pPr>
        <w:pStyle w:val="Heading5"/>
      </w:pPr>
      <w:bookmarkStart w:id="219" w:name="_Toc149050459"/>
      <w:r>
        <w:t>6.2.3.2.3</w:t>
      </w:r>
      <w:r>
        <w:tab/>
        <w:t>Resource Standard Methods</w:t>
      </w:r>
      <w:bookmarkEnd w:id="21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0" w:name="_Toc149050460"/>
      <w:r>
        <w:t>6.2.3.2.4</w:t>
      </w:r>
      <w:r>
        <w:tab/>
        <w:t>Resource Custom Operations</w:t>
      </w:r>
      <w:bookmarkEnd w:id="220"/>
    </w:p>
    <w:p w14:paraId="0EDA8857" w14:textId="146FE762" w:rsidR="00F11E9C" w:rsidRPr="00F11E9C" w:rsidRDefault="00F11E9C" w:rsidP="00F11E9C">
      <w:pPr>
        <w:pStyle w:val="H6"/>
      </w:pPr>
      <w:bookmarkStart w:id="221" w:name="_Toc24937753"/>
      <w:bookmarkStart w:id="222" w:name="_Toc33962573"/>
      <w:bookmarkStart w:id="223" w:name="_Toc42883342"/>
      <w:bookmarkStart w:id="224" w:name="_Toc49733210"/>
      <w:bookmarkStart w:id="225" w:name="_Toc56690837"/>
      <w:r w:rsidRPr="00F11E9C">
        <w:t>6.2.3.2.4.1</w:t>
      </w:r>
      <w:r w:rsidRPr="00F11E9C">
        <w:tab/>
        <w:t>Overview</w:t>
      </w:r>
      <w:bookmarkEnd w:id="221"/>
      <w:bookmarkEnd w:id="222"/>
      <w:bookmarkEnd w:id="223"/>
      <w:bookmarkEnd w:id="224"/>
      <w:bookmarkEnd w:id="22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lastRenderedPageBreak/>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6" w:name="_Toc149050461"/>
      <w:r>
        <w:t>6.2.4</w:t>
      </w:r>
      <w:r>
        <w:tab/>
        <w:t>Custom Operations without associated resources</w:t>
      </w:r>
      <w:bookmarkEnd w:id="22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27" w:name="_Toc149050462"/>
      <w:r>
        <w:t>6.2.5</w:t>
      </w:r>
      <w:r>
        <w:tab/>
        <w:t>Notifications</w:t>
      </w:r>
      <w:bookmarkEnd w:id="22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28" w:name="_Toc149050463"/>
      <w:r>
        <w:t>6.2.6</w:t>
      </w:r>
      <w:r>
        <w:tab/>
        <w:t>Data Model</w:t>
      </w:r>
      <w:bookmarkEnd w:id="228"/>
    </w:p>
    <w:p w14:paraId="076FEDC6" w14:textId="26832EC3" w:rsidR="00F11E9C" w:rsidRDefault="00F11E9C" w:rsidP="00F11E9C">
      <w:pPr>
        <w:pStyle w:val="Heading4"/>
      </w:pPr>
      <w:bookmarkStart w:id="229" w:name="_Toc149050464"/>
      <w:r>
        <w:t>6.2.6.1</w:t>
      </w:r>
      <w:r>
        <w:tab/>
        <w:t>General</w:t>
      </w:r>
      <w:bookmarkEnd w:id="22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927"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48"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927"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48"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927"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F11E9C" w14:paraId="74E2414E"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19966EC9" w14:textId="77777777" w:rsidR="00F11E9C" w:rsidRPr="009078DC" w:rsidRDefault="00F11E9C" w:rsidP="00B971EE">
            <w:pPr>
              <w:pStyle w:val="TAL"/>
            </w:pPr>
            <w:r w:rsidRPr="009078DC">
              <w:t>MediaInstructionData</w:t>
            </w:r>
          </w:p>
        </w:tc>
        <w:tc>
          <w:tcPr>
            <w:tcW w:w="1548" w:type="dxa"/>
            <w:tcBorders>
              <w:top w:val="single" w:sz="4" w:space="0" w:color="auto"/>
              <w:left w:val="single" w:sz="4" w:space="0" w:color="auto"/>
              <w:bottom w:val="single" w:sz="4" w:space="0" w:color="auto"/>
              <w:right w:val="single" w:sz="4" w:space="0" w:color="auto"/>
            </w:tcBorders>
          </w:tcPr>
          <w:p w14:paraId="3B24E6D8" w14:textId="2B2259B4" w:rsidR="00F11E9C" w:rsidRPr="009078DC" w:rsidRDefault="00F11E9C" w:rsidP="00B971EE">
            <w:pPr>
              <w:pStyle w:val="TAL"/>
            </w:pPr>
            <w:r w:rsidRPr="009078DC">
              <w:rPr>
                <w:rFonts w:hint="eastAsia"/>
              </w:rPr>
              <w:t>6</w:t>
            </w:r>
            <w:r w:rsidRPr="009078DC">
              <w:t>.2.</w:t>
            </w:r>
            <w:r>
              <w:t>6</w:t>
            </w:r>
            <w:r w:rsidRPr="009078DC">
              <w:t>.2.2</w:t>
            </w:r>
          </w:p>
        </w:tc>
        <w:tc>
          <w:tcPr>
            <w:tcW w:w="5927" w:type="dxa"/>
            <w:tcBorders>
              <w:top w:val="single" w:sz="4" w:space="0" w:color="auto"/>
              <w:left w:val="single" w:sz="4" w:space="0" w:color="auto"/>
              <w:bottom w:val="single" w:sz="4" w:space="0" w:color="auto"/>
              <w:right w:val="single" w:sz="4" w:space="0" w:color="auto"/>
            </w:tcBorders>
          </w:tcPr>
          <w:p w14:paraId="11B8AD6F" w14:textId="77777777" w:rsidR="00F11E9C" w:rsidRPr="009078DC" w:rsidRDefault="00F11E9C" w:rsidP="00B971EE">
            <w:pPr>
              <w:pStyle w:val="TAL"/>
            </w:pPr>
            <w:r w:rsidRPr="009078DC">
              <w:rPr>
                <w:rFonts w:hint="eastAsia"/>
              </w:rPr>
              <w:t>T</w:t>
            </w:r>
            <w:r w:rsidRPr="009078DC">
              <w:t>h media instruction data for a specific session.</w:t>
            </w:r>
          </w:p>
        </w:tc>
      </w:tr>
      <w:tr w:rsidR="00F11E9C" w14:paraId="59673518"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6F04034" w14:textId="77777777" w:rsidR="00F11E9C" w:rsidRPr="009078DC" w:rsidRDefault="00F11E9C" w:rsidP="00B971EE">
            <w:pPr>
              <w:pStyle w:val="TAL"/>
            </w:pPr>
            <w:r w:rsidRPr="009078DC">
              <w:t>MediaInstructions</w:t>
            </w:r>
          </w:p>
        </w:tc>
        <w:tc>
          <w:tcPr>
            <w:tcW w:w="1548" w:type="dxa"/>
            <w:tcBorders>
              <w:top w:val="single" w:sz="4" w:space="0" w:color="auto"/>
              <w:left w:val="single" w:sz="4" w:space="0" w:color="auto"/>
              <w:bottom w:val="single" w:sz="4" w:space="0" w:color="auto"/>
              <w:right w:val="single" w:sz="4" w:space="0" w:color="auto"/>
            </w:tcBorders>
          </w:tcPr>
          <w:p w14:paraId="69DBCFE6" w14:textId="2536AFD4" w:rsidR="00F11E9C" w:rsidRPr="009078DC" w:rsidRDefault="00F11E9C" w:rsidP="00B971EE">
            <w:pPr>
              <w:pStyle w:val="TAL"/>
            </w:pPr>
            <w:r w:rsidRPr="009078DC">
              <w:rPr>
                <w:rFonts w:hint="eastAsia"/>
              </w:rPr>
              <w:t>6</w:t>
            </w:r>
            <w:r w:rsidRPr="009078DC">
              <w:t>.2.</w:t>
            </w:r>
            <w:r>
              <w:t>6</w:t>
            </w:r>
            <w:r w:rsidRPr="009078DC">
              <w:t>.2.3</w:t>
            </w:r>
          </w:p>
        </w:tc>
        <w:tc>
          <w:tcPr>
            <w:tcW w:w="5927" w:type="dxa"/>
            <w:tcBorders>
              <w:top w:val="single" w:sz="4" w:space="0" w:color="auto"/>
              <w:left w:val="single" w:sz="4" w:space="0" w:color="auto"/>
              <w:bottom w:val="single" w:sz="4" w:space="0" w:color="auto"/>
              <w:right w:val="single" w:sz="4" w:space="0" w:color="auto"/>
            </w:tcBorders>
          </w:tcPr>
          <w:p w14:paraId="30C38F8F" w14:textId="77777777" w:rsidR="00F11E9C" w:rsidRPr="009078DC" w:rsidRDefault="00F11E9C" w:rsidP="00B971EE">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1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1985"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E4B0B54" w14:textId="77777777" w:rsidR="00F11E9C" w:rsidRPr="009078DC" w:rsidRDefault="00F11E9C" w:rsidP="00B971EE">
            <w:pPr>
              <w:pStyle w:val="TAL"/>
            </w:pPr>
            <w:r w:rsidRPr="009078DC">
              <w:t>IpEndPoint</w:t>
            </w:r>
          </w:p>
        </w:tc>
        <w:tc>
          <w:tcPr>
            <w:tcW w:w="1985" w:type="dxa"/>
            <w:tcBorders>
              <w:top w:val="single" w:sz="4" w:space="0" w:color="auto"/>
              <w:left w:val="single" w:sz="4" w:space="0" w:color="auto"/>
              <w:bottom w:val="single" w:sz="4" w:space="0" w:color="auto"/>
              <w:right w:val="single" w:sz="4" w:space="0" w:color="auto"/>
            </w:tcBorders>
          </w:tcPr>
          <w:p w14:paraId="3FFE543B" w14:textId="77777777" w:rsidR="00F11E9C" w:rsidRPr="009078DC" w:rsidRDefault="00F11E9C" w:rsidP="00B971EE">
            <w:pPr>
              <w:pStyle w:val="TAL"/>
            </w:pPr>
            <w:r w:rsidRPr="009078DC">
              <w:t>3GPP TS 29.510 [10]</w:t>
            </w:r>
          </w:p>
        </w:tc>
        <w:tc>
          <w:tcPr>
            <w:tcW w:w="5100" w:type="dxa"/>
            <w:tcBorders>
              <w:top w:val="single" w:sz="4" w:space="0" w:color="auto"/>
              <w:left w:val="single" w:sz="4" w:space="0" w:color="auto"/>
              <w:bottom w:val="single" w:sz="4" w:space="0" w:color="auto"/>
              <w:right w:val="single" w:sz="4" w:space="0" w:color="auto"/>
            </w:tcBorders>
          </w:tcPr>
          <w:p w14:paraId="1AF2368D" w14:textId="77777777" w:rsidR="00F11E9C" w:rsidRPr="009078DC" w:rsidRDefault="00F11E9C" w:rsidP="00B971EE">
            <w:pPr>
              <w:pStyle w:val="TAL"/>
            </w:pPr>
            <w:r w:rsidRPr="009078DC">
              <w:t>Endpoint information used for MDC1 and MDC2.</w:t>
            </w:r>
          </w:p>
        </w:tc>
      </w:tr>
      <w:tr w:rsidR="00F11E9C" w14:paraId="7915203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1985"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1985"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1985"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1985"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1985"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1985"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0" w:name="_Toc149050465"/>
      <w:r>
        <w:rPr>
          <w:lang w:val="en-US"/>
        </w:rPr>
        <w:t>6.2.6.2</w:t>
      </w:r>
      <w:r>
        <w:rPr>
          <w:lang w:val="en-US"/>
        </w:rPr>
        <w:tab/>
        <w:t>Structured data types</w:t>
      </w:r>
      <w:bookmarkEnd w:id="230"/>
    </w:p>
    <w:p w14:paraId="32BB694C" w14:textId="59108C24" w:rsidR="00F11E9C" w:rsidRDefault="00F11E9C" w:rsidP="00F11E9C">
      <w:pPr>
        <w:pStyle w:val="Heading5"/>
      </w:pPr>
      <w:bookmarkStart w:id="231" w:name="_Toc149050466"/>
      <w:r>
        <w:t>6.2.6.2.1</w:t>
      </w:r>
      <w:r>
        <w:tab/>
        <w:t>Introduction</w:t>
      </w:r>
      <w:bookmarkEnd w:id="23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2" w:name="_Toc149050467"/>
      <w:r>
        <w:t>6.2.6.2.2</w:t>
      </w:r>
      <w:r>
        <w:tab/>
        <w:t>Type: MediaInstructionData</w:t>
      </w:r>
      <w:bookmarkEnd w:id="23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3" w:name="_Toc149050468"/>
      <w:r>
        <w:lastRenderedPageBreak/>
        <w:t>6.2.6.2.3</w:t>
      </w:r>
      <w:r>
        <w:tab/>
        <w:t xml:space="preserve">Type: </w:t>
      </w:r>
      <w:r w:rsidRPr="00EC33FF">
        <w:t>MediaInstructions</w:t>
      </w:r>
      <w:bookmarkEnd w:id="23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0591831F" w:rsidR="00734C0E" w:rsidRPr="009078DC" w:rsidRDefault="00734C0E" w:rsidP="00734C0E">
            <w:pPr>
              <w:pStyle w:val="TAL"/>
            </w:pPr>
            <w:r>
              <w:rPr>
                <w:rFonts w:hint="eastAsia"/>
                <w:lang w:eastAsia="zh-CN"/>
              </w:rPr>
              <w:t>m</w:t>
            </w:r>
            <w:r>
              <w:rPr>
                <w:lang w:eastAsia="zh-CN"/>
              </w:rPr>
              <w:t>ediaProcessingURL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Heading5"/>
      </w:pPr>
      <w:bookmarkStart w:id="234" w:name="_Toc14905046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5" w:name="_Hlk142317712"/>
            <w:r>
              <w:rPr>
                <w:rFonts w:hint="eastAsia"/>
                <w:lang w:eastAsia="zh-CN"/>
              </w:rPr>
              <w:t>r</w:t>
            </w:r>
            <w:r>
              <w:rPr>
                <w:lang w:eastAsia="zh-CN"/>
              </w:rPr>
              <w:t>eplaceHttpUrls</w:t>
            </w:r>
            <w:bookmarkEnd w:id="235"/>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77777777" w:rsidR="00F11E9C" w:rsidRPr="00B910B8" w:rsidRDefault="00F11E9C" w:rsidP="00B971EE">
            <w:pPr>
              <w:pStyle w:val="TAL"/>
            </w:pPr>
            <w:r w:rsidRPr="00B910B8">
              <w:t>0..1</w:t>
            </w:r>
          </w:p>
        </w:tc>
        <w:tc>
          <w:tcPr>
            <w:tcW w:w="4838" w:type="dxa"/>
          </w:tcPr>
          <w:p w14:paraId="17CDE365"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ReplaceHttpUrl</w:t>
            </w:r>
            <w:r w:rsidRPr="00B06F7A">
              <w:rPr>
                <w:rFonts w:cs="Arial"/>
                <w:szCs w:val="18"/>
                <w:lang w:eastAsia="zh-CN"/>
              </w:rPr>
              <w:t>.</w:t>
            </w:r>
          </w:p>
          <w:p w14:paraId="50995DBA" w14:textId="77777777"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26AD7FB7" w14:textId="2404199C" w:rsidR="00F11E9C" w:rsidRPr="00B910B8" w:rsidRDefault="00F11E9C" w:rsidP="00B971EE">
            <w:pPr>
              <w:pStyle w:val="TAL"/>
            </w:pPr>
            <w:r>
              <w:t xml:space="preserve">It shall be included </w:t>
            </w:r>
            <w:r>
              <w:rPr>
                <w:rFonts w:cs="Arial"/>
                <w:szCs w:val="18"/>
                <w:lang w:eastAsia="zh-CN"/>
              </w:rPr>
              <w:t>if the mediaId represents a bootstrap data channel and streamId is 0 or 100.</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77777777" w:rsidR="00F11E9C" w:rsidRPr="00B910B8" w:rsidRDefault="00F11E9C" w:rsidP="00B971EE">
            <w:pPr>
              <w:pStyle w:val="TAL"/>
            </w:pPr>
            <w:r w:rsidRPr="00690A26">
              <w:t>IpEndPoint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64B9BAB4" w:rsidR="00F11E9C" w:rsidRPr="00B910B8" w:rsidRDefault="00F11E9C" w:rsidP="00B971EE">
            <w:pPr>
              <w:pStyle w:val="TAL"/>
            </w:pPr>
            <w:r>
              <w:t xml:space="preserve">It shall be included </w:t>
            </w:r>
            <w:r>
              <w:rPr>
                <w:rFonts w:cs="Arial"/>
                <w:szCs w:val="18"/>
                <w:lang w:eastAsia="zh-CN"/>
              </w:rPr>
              <w:t>if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77777777" w:rsidR="00F11E9C" w:rsidRDefault="00F11E9C" w:rsidP="00B971EE">
            <w:pPr>
              <w:pStyle w:val="TAL"/>
              <w:rPr>
                <w:lang w:eastAsia="zh-CN"/>
              </w:rPr>
            </w:pPr>
            <w:r w:rsidRPr="0003174D">
              <w:t>IpEndPoint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661C5BEF" w:rsidR="00F11E9C" w:rsidRDefault="00F11E9C" w:rsidP="00B971EE">
            <w:pPr>
              <w:pStyle w:val="TAL"/>
            </w:pPr>
            <w:r>
              <w:t xml:space="preserve">It shall be included </w:t>
            </w:r>
            <w:r>
              <w:rPr>
                <w:rFonts w:cs="Arial"/>
                <w:szCs w:val="18"/>
                <w:lang w:eastAsia="zh-CN"/>
              </w:rPr>
              <w:t>if the mediaId represents a bootstrap data channel</w:t>
            </w:r>
            <w:r>
              <w:t>.</w:t>
            </w:r>
          </w:p>
        </w:tc>
      </w:tr>
      <w:tr w:rsidR="00F11E9C" w:rsidRPr="00D93AE2" w14:paraId="5FE8A29B" w14:textId="77777777" w:rsidTr="00B971EE">
        <w:trPr>
          <w:jc w:val="center"/>
        </w:trPr>
        <w:tc>
          <w:tcPr>
            <w:tcW w:w="1720" w:type="dxa"/>
          </w:tcPr>
          <w:p w14:paraId="0202D949" w14:textId="77777777" w:rsidR="00F11E9C" w:rsidRDefault="00F11E9C" w:rsidP="00B971EE">
            <w:pPr>
              <w:pStyle w:val="TAL"/>
              <w:rPr>
                <w:lang w:eastAsia="zh-CN"/>
              </w:rPr>
            </w:pPr>
            <w:r w:rsidRPr="00F20F9A">
              <w:rPr>
                <w:lang w:eastAsia="zh-CN"/>
              </w:rPr>
              <w:t>Mdc2Endpoint</w:t>
            </w:r>
            <w:r>
              <w:rPr>
                <w:lang w:eastAsia="zh-CN"/>
              </w:rPr>
              <w:t>Dcas</w:t>
            </w:r>
          </w:p>
        </w:tc>
        <w:tc>
          <w:tcPr>
            <w:tcW w:w="1560" w:type="dxa"/>
          </w:tcPr>
          <w:p w14:paraId="425678C5" w14:textId="77777777" w:rsidR="00F11E9C" w:rsidRPr="00B910B8" w:rsidRDefault="00F11E9C" w:rsidP="00B971EE">
            <w:pPr>
              <w:pStyle w:val="TAL"/>
            </w:pPr>
            <w:r w:rsidRPr="0003174D">
              <w:t>IpEndPoint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126D9258" w:rsidR="00F11E9C" w:rsidRPr="00B910B8" w:rsidRDefault="00F11E9C" w:rsidP="00B971EE">
            <w:pPr>
              <w:pStyle w:val="TAL"/>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77777777" w:rsidR="00F11E9C" w:rsidRPr="00F20F9A" w:rsidRDefault="00F11E9C" w:rsidP="00B971EE">
            <w:pPr>
              <w:pStyle w:val="TAL"/>
              <w:rPr>
                <w:lang w:eastAsia="zh-CN"/>
              </w:rPr>
            </w:pPr>
            <w:r w:rsidRPr="00F20F9A">
              <w:rPr>
                <w:lang w:eastAsia="zh-CN"/>
              </w:rPr>
              <w:t>Mdc2Endpoint</w:t>
            </w:r>
            <w:r>
              <w:rPr>
                <w:lang w:eastAsia="zh-CN"/>
              </w:rPr>
              <w:t>Mf</w:t>
            </w:r>
          </w:p>
        </w:tc>
        <w:tc>
          <w:tcPr>
            <w:tcW w:w="1560" w:type="dxa"/>
          </w:tcPr>
          <w:p w14:paraId="425200D5" w14:textId="77777777" w:rsidR="00F11E9C" w:rsidRDefault="00F11E9C" w:rsidP="00B971EE">
            <w:pPr>
              <w:pStyle w:val="TAL"/>
              <w:rPr>
                <w:lang w:eastAsia="zh-CN"/>
              </w:rPr>
            </w:pPr>
            <w:r w:rsidRPr="0003174D">
              <w:t>IpEndPoint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1D090957" w:rsidR="00F11E9C" w:rsidRDefault="00F11E9C" w:rsidP="00B971EE">
            <w:pPr>
              <w:pStyle w:val="TAL"/>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13D272DC"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DcStream</w:t>
            </w:r>
            <w:r w:rsidRPr="00B06F7A">
              <w:rPr>
                <w:rFonts w:cs="Arial"/>
                <w:szCs w:val="18"/>
                <w:lang w:eastAsia="zh-CN"/>
              </w:rPr>
              <w:t>.</w:t>
            </w:r>
          </w:p>
          <w:p w14:paraId="3F32B373" w14:textId="1505C28B" w:rsidR="00F11E9C" w:rsidRPr="00B910B8" w:rsidRDefault="00F11E9C" w:rsidP="0040289E">
            <w:pPr>
              <w:pStyle w:val="TAL"/>
            </w:pPr>
            <w:r>
              <w:rPr>
                <w:rFonts w:cs="Arial"/>
                <w:szCs w:val="18"/>
                <w:lang w:eastAsia="zh-CN"/>
              </w:rPr>
              <w:t>Represents the data channel mapping and configuration information when originating/terminating data channel media flows on the Mb interface.</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6" w:name="_Toc149050470"/>
      <w:r w:rsidRPr="00B910B8">
        <w:t>6.</w:t>
      </w:r>
      <w:r>
        <w:t>2</w:t>
      </w:r>
      <w:r w:rsidRPr="00B910B8">
        <w:t>.</w:t>
      </w:r>
      <w:r>
        <w:t>6</w:t>
      </w:r>
      <w:r w:rsidRPr="00B910B8">
        <w:t>.2.5</w:t>
      </w:r>
      <w:r w:rsidRPr="00B910B8">
        <w:tab/>
        <w:t xml:space="preserve">Type: </w:t>
      </w:r>
      <w:r>
        <w:rPr>
          <w:lang w:eastAsia="zh-CN"/>
        </w:rPr>
        <w:t>ArMediaSpecification</w:t>
      </w:r>
      <w:bookmarkEnd w:id="23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ArMediaSpecification definition is </w:t>
      </w:r>
      <w:r w:rsidRPr="00B910B8">
        <w:rPr>
          <w:rFonts w:eastAsiaTheme="minorEastAsia"/>
        </w:rPr>
        <w:t>FFS.</w:t>
      </w:r>
    </w:p>
    <w:p w14:paraId="77C07DE6" w14:textId="25418953" w:rsidR="00F11E9C" w:rsidRDefault="00F11E9C" w:rsidP="00F11E9C">
      <w:pPr>
        <w:pStyle w:val="Heading4"/>
        <w:rPr>
          <w:lang w:val="en-US"/>
        </w:rPr>
      </w:pPr>
      <w:bookmarkStart w:id="237" w:name="_Toc149050471"/>
      <w:r>
        <w:rPr>
          <w:lang w:val="en-US"/>
        </w:rPr>
        <w:lastRenderedPageBreak/>
        <w:t>6.2.6.3</w:t>
      </w:r>
      <w:r>
        <w:rPr>
          <w:lang w:val="en-US"/>
        </w:rPr>
        <w:tab/>
        <w:t>Simple data types and enumerations</w:t>
      </w:r>
      <w:bookmarkEnd w:id="237"/>
    </w:p>
    <w:p w14:paraId="2EAAD213" w14:textId="20979F5B" w:rsidR="00F11E9C" w:rsidRDefault="00F11E9C" w:rsidP="00F11E9C">
      <w:pPr>
        <w:pStyle w:val="Heading5"/>
      </w:pPr>
      <w:bookmarkStart w:id="238" w:name="_Toc149050472"/>
      <w:r>
        <w:t>6.2.6.3.1</w:t>
      </w:r>
      <w:r>
        <w:tab/>
        <w:t>Introduction</w:t>
      </w:r>
      <w:bookmarkEnd w:id="23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39" w:name="_Toc149050473"/>
      <w:r>
        <w:t>6.2.6.3.2</w:t>
      </w:r>
      <w:r>
        <w:tab/>
        <w:t>Simple data types</w:t>
      </w:r>
      <w:bookmarkEnd w:id="23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0" w:name="_Toc149050474"/>
      <w:r>
        <w:t>6.2.6.3.3</w:t>
      </w:r>
      <w:r>
        <w:tab/>
        <w:t>Enumeration: M</w:t>
      </w:r>
      <w:r w:rsidRPr="00B910B8">
        <w:t>ediaI</w:t>
      </w:r>
      <w:r>
        <w:t>nstruction</w:t>
      </w:r>
      <w:bookmarkEnd w:id="24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Heading4"/>
        <w:rPr>
          <w:lang w:val="en-US"/>
        </w:rPr>
      </w:pPr>
      <w:bookmarkStart w:id="241" w:name="_Toc1490504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2" w:name="_Toc149050476"/>
      <w:r>
        <w:t>6.2.6.5</w:t>
      </w:r>
      <w:r>
        <w:tab/>
        <w:t>Binary data</w:t>
      </w:r>
      <w:bookmarkEnd w:id="24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43" w:name="_Toc149050477"/>
      <w:r>
        <w:t>6.2.7</w:t>
      </w:r>
      <w:r>
        <w:tab/>
        <w:t>Error Handling</w:t>
      </w:r>
      <w:bookmarkEnd w:id="243"/>
    </w:p>
    <w:p w14:paraId="6F34A39C" w14:textId="4721E539" w:rsidR="00F11E9C" w:rsidRDefault="00F11E9C" w:rsidP="00F11E9C">
      <w:pPr>
        <w:pStyle w:val="Heading4"/>
      </w:pPr>
      <w:bookmarkStart w:id="244" w:name="_Toc149050478"/>
      <w:r>
        <w:t>6.2.7.1</w:t>
      </w:r>
      <w:r>
        <w:tab/>
        <w:t>General</w:t>
      </w:r>
      <w:bookmarkEnd w:id="24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45" w:name="_Toc149050479"/>
      <w:r>
        <w:lastRenderedPageBreak/>
        <w:t>6.2.7.2</w:t>
      </w:r>
      <w:r>
        <w:tab/>
        <w:t>Protocol Errors</w:t>
      </w:r>
      <w:bookmarkEnd w:id="24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46" w:name="_Toc149050480"/>
      <w:r>
        <w:t>6.2.7.3</w:t>
      </w:r>
      <w:r>
        <w:tab/>
        <w:t>Application Errors</w:t>
      </w:r>
      <w:bookmarkEnd w:id="24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Heading3"/>
        <w:rPr>
          <w:lang w:eastAsia="zh-CN"/>
        </w:rPr>
      </w:pPr>
      <w:bookmarkStart w:id="247" w:name="_Toc149050481"/>
      <w:r>
        <w:t>6.2.8</w:t>
      </w:r>
      <w:r>
        <w:rPr>
          <w:lang w:eastAsia="zh-CN"/>
        </w:rPr>
        <w:tab/>
        <w:t>Feature negotiation</w:t>
      </w:r>
      <w:bookmarkEnd w:id="24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Heading3"/>
      </w:pPr>
      <w:bookmarkStart w:id="248" w:name="_Toc149050482"/>
      <w:r>
        <w:t>6.2.9</w:t>
      </w:r>
      <w:r>
        <w:tab/>
        <w:t>Security</w:t>
      </w:r>
      <w:bookmarkEnd w:id="248"/>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1BC9588D" w14:textId="77777777" w:rsidR="007B3457" w:rsidRDefault="00000000">
      <w:pPr>
        <w:pStyle w:val="Heading8"/>
      </w:pPr>
      <w:r>
        <w:br w:type="page"/>
      </w:r>
      <w:bookmarkStart w:id="249" w:name="_Toc35971450"/>
      <w:bookmarkStart w:id="250" w:name="_Toc510696650"/>
      <w:bookmarkStart w:id="251" w:name="_Toc149050483"/>
      <w:r>
        <w:lastRenderedPageBreak/>
        <w:t>Annex A (normative):</w:t>
      </w:r>
      <w:r>
        <w:br/>
        <w:t>OpenAPI specification</w:t>
      </w:r>
      <w:bookmarkEnd w:id="249"/>
      <w:bookmarkEnd w:id="250"/>
      <w:bookmarkEnd w:id="251"/>
    </w:p>
    <w:p w14:paraId="1656CB21" w14:textId="77777777" w:rsidR="007B3457" w:rsidRDefault="00000000" w:rsidP="003A4F10">
      <w:pPr>
        <w:pStyle w:val="Heading1"/>
      </w:pPr>
      <w:bookmarkStart w:id="252" w:name="_Toc510696651"/>
      <w:bookmarkStart w:id="253" w:name="_Toc35971451"/>
      <w:bookmarkStart w:id="254" w:name="_Toc510696653"/>
      <w:bookmarkStart w:id="255" w:name="_Toc149050484"/>
      <w:r>
        <w:t>A.1</w:t>
      </w:r>
      <w:r>
        <w:tab/>
        <w:t>General</w:t>
      </w:r>
      <w:bookmarkEnd w:id="252"/>
      <w:bookmarkEnd w:id="253"/>
      <w:bookmarkEnd w:id="255"/>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rsidP="003A4F10">
      <w:pPr>
        <w:pStyle w:val="Heading1"/>
      </w:pPr>
      <w:bookmarkStart w:id="256" w:name="_Toc149050485"/>
      <w:r>
        <w:t>A.2</w:t>
      </w:r>
      <w:r>
        <w:tab/>
        <w:t>&lt;Service 1&gt; API</w:t>
      </w:r>
      <w:bookmarkEnd w:id="256"/>
    </w:p>
    <w:p w14:paraId="44EF724C" w14:textId="77777777" w:rsidR="007B3457" w:rsidRDefault="00000000">
      <w:pPr>
        <w:pStyle w:val="Guidance"/>
      </w:pPr>
      <w:r>
        <w:t>Where &lt;Service 1&gt; is to be replaced by the name of the Service (e.g. Nsmf_PDUSession).</w:t>
      </w:r>
    </w:p>
    <w:p w14:paraId="3100B96F" w14:textId="77777777" w:rsidR="007B3457" w:rsidRDefault="00000000">
      <w:pPr>
        <w:pStyle w:val="Guidance"/>
      </w:pPr>
      <w:r>
        <w:t>One clause is introduced per Service, with the corresponding OpenAPI 3.0.0 Document.</w:t>
      </w:r>
    </w:p>
    <w:p w14:paraId="03D6996A" w14:textId="77777777" w:rsidR="007B3457" w:rsidRDefault="00000000">
      <w:pPr>
        <w:pStyle w:val="Guidance"/>
      </w:pPr>
      <w:r>
        <w:t>Rapporteur of a new TS, which is based on this template shall inset a correct year below (see © &lt;yyyy&gt;). The rapporteur shall also update the year, if changes on the OpenAPI are agreed in a different year.</w:t>
      </w:r>
    </w:p>
    <w:p w14:paraId="4D568982" w14:textId="77777777" w:rsidR="007B3457" w:rsidRDefault="00000000">
      <w:pPr>
        <w:pStyle w:val="PL"/>
      </w:pPr>
      <w:r>
        <w:t>openapi: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&lt;yyyy&gt;,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'{apiRoot}/&lt;API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apiRoot: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apiRoot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undesrscores&gt;</w:t>
      </w:r>
    </w:p>
    <w:p w14:paraId="525C76AE" w14:textId="77777777" w:rsidR="007B3457" w:rsidRDefault="00000000">
      <w:pPr>
        <w:pStyle w:val="PL"/>
      </w:pPr>
      <w:r>
        <w:t>paths:</w:t>
      </w:r>
    </w:p>
    <w:p w14:paraId="4041D64A" w14:textId="77777777" w:rsidR="007B3457" w:rsidRDefault="00000000">
      <w:pPr>
        <w:pStyle w:val="PL"/>
      </w:pPr>
      <w:r>
        <w:t xml:space="preserve">  # API specific definitions , below is an example</w:t>
      </w:r>
    </w:p>
    <w:p w14:paraId="38C6AFFF" w14:textId="77777777" w:rsidR="007B3457" w:rsidRDefault="00000000">
      <w:pPr>
        <w:pStyle w:val="PL"/>
      </w:pPr>
      <w:r>
        <w:t xml:space="preserve">  /subscriptions:</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operationId: CreateIndividualSubcription</w:t>
      </w:r>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requestBody:</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application/json:</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'#/components/schemas/NsmfEventExposure'</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lastRenderedPageBreak/>
        <w:t xml:space="preserve">          content:</w:t>
      </w:r>
    </w:p>
    <w:p w14:paraId="4979433E" w14:textId="77777777" w:rsidR="007B3457" w:rsidRDefault="00000000">
      <w:pPr>
        <w:pStyle w:val="PL"/>
      </w:pPr>
      <w:r>
        <w:t xml:space="preserve">            application/json:</w:t>
      </w:r>
    </w:p>
    <w:p w14:paraId="4C158C12" w14:textId="77777777" w:rsidR="007B3457" w:rsidRDefault="00000000">
      <w:pPr>
        <w:pStyle w:val="PL"/>
      </w:pPr>
      <w:r>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callbacks:</w:t>
      </w:r>
    </w:p>
    <w:p w14:paraId="5E72A158" w14:textId="77777777" w:rsidR="007B3457" w:rsidRDefault="00000000">
      <w:pPr>
        <w:pStyle w:val="PL"/>
      </w:pPr>
      <w:r>
        <w:t xml:space="preserve">        myNotification:</w:t>
      </w:r>
    </w:p>
    <w:p w14:paraId="6EA49E8F" w14:textId="77777777" w:rsidR="007B3457" w:rsidRDefault="00000000">
      <w:pPr>
        <w:pStyle w:val="PL"/>
      </w:pPr>
      <w:r>
        <w:t xml:space="preserve">          '{$request.body#/notifUri}':</w:t>
      </w:r>
    </w:p>
    <w:p w14:paraId="3C63BBE0" w14:textId="77777777" w:rsidR="007B3457" w:rsidRDefault="00000000">
      <w:pPr>
        <w:pStyle w:val="PL"/>
      </w:pPr>
      <w:r>
        <w:t xml:space="preserve">            post:</w:t>
      </w:r>
    </w:p>
    <w:p w14:paraId="592B57D1" w14:textId="77777777" w:rsidR="007B3457" w:rsidRDefault="00000000">
      <w:pPr>
        <w:pStyle w:val="PL"/>
      </w:pPr>
      <w:r>
        <w:t xml:space="preserve">              requestBody:</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application/json:</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'#/components/schemas/&lt;yyy&gt;'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succesfull</w:t>
      </w:r>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/subscriptions/{subId}:</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operationId: GetIndividualSubcription</w:t>
      </w:r>
    </w:p>
    <w:p w14:paraId="1AED927F" w14:textId="77777777" w:rsidR="007B3457" w:rsidRDefault="00000000">
      <w:pPr>
        <w:pStyle w:val="PL"/>
      </w:pPr>
      <w:r>
        <w:t xml:space="preserve">      tags:</w:t>
      </w:r>
    </w:p>
    <w:p w14:paraId="2719C95C" w14:textId="77777777" w:rsidR="007B3457" w:rsidRDefault="00000000">
      <w:pPr>
        <w:pStyle w:val="PL"/>
      </w:pPr>
      <w:r>
        <w:t xml:space="preserve">        - IndividualSubscription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subId</w:t>
      </w:r>
    </w:p>
    <w:p w14:paraId="1D5F69CF" w14:textId="77777777" w:rsidR="007B3457" w:rsidRDefault="00000000">
      <w:pPr>
        <w:pStyle w:val="PL"/>
      </w:pPr>
      <w:r>
        <w:t xml:space="preserve">          in: path</w:t>
      </w:r>
    </w:p>
    <w:p w14:paraId="706ADF52" w14:textId="77777777" w:rsidR="007B3457" w:rsidRDefault="00000000">
      <w:pPr>
        <w:pStyle w:val="PL"/>
      </w:pPr>
      <w:r>
        <w:lastRenderedPageBreak/>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application/json:</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operationId: ReplaceIndividualSubcription</w:t>
      </w:r>
    </w:p>
    <w:p w14:paraId="204DBC53" w14:textId="77777777" w:rsidR="007B3457" w:rsidRDefault="00000000">
      <w:pPr>
        <w:pStyle w:val="PL"/>
      </w:pPr>
      <w:r>
        <w:t xml:space="preserve">      tags:</w:t>
      </w:r>
    </w:p>
    <w:p w14:paraId="613E92B1" w14:textId="77777777" w:rsidR="007B3457" w:rsidRDefault="00000000">
      <w:pPr>
        <w:pStyle w:val="PL"/>
      </w:pPr>
      <w:r>
        <w:t xml:space="preserve">        - IndividualSubscription (Document)</w:t>
      </w:r>
    </w:p>
    <w:p w14:paraId="388E88A3" w14:textId="77777777" w:rsidR="007B3457" w:rsidRDefault="00000000">
      <w:pPr>
        <w:pStyle w:val="PL"/>
      </w:pPr>
      <w:r>
        <w:t xml:space="preserve">      tags:</w:t>
      </w:r>
    </w:p>
    <w:p w14:paraId="4F1CA41D" w14:textId="77777777" w:rsidR="007B3457" w:rsidRDefault="00000000">
      <w:pPr>
        <w:pStyle w:val="PL"/>
      </w:pPr>
      <w:r>
        <w:t xml:space="preserve">      requestBody:</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application/json:</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subId</w:t>
      </w:r>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succesfully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application/json:</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succesfully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lastRenderedPageBreak/>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t xml:space="preserve">      summary: unsubscribe from notifications</w:t>
      </w:r>
    </w:p>
    <w:p w14:paraId="2A319D14" w14:textId="77777777" w:rsidR="007B3457" w:rsidRDefault="00000000">
      <w:pPr>
        <w:pStyle w:val="PL"/>
      </w:pPr>
      <w:r>
        <w:t xml:space="preserve">      operationId: DeleteIndividualSubcription</w:t>
      </w:r>
    </w:p>
    <w:p w14:paraId="4C63D0A5" w14:textId="77777777" w:rsidR="007B3457" w:rsidRDefault="00000000">
      <w:pPr>
        <w:pStyle w:val="PL"/>
      </w:pPr>
      <w:r>
        <w:t xml:space="preserve">      tags:</w:t>
      </w:r>
    </w:p>
    <w:p w14:paraId="2C48359D" w14:textId="77777777" w:rsidR="007B3457" w:rsidRDefault="00000000">
      <w:pPr>
        <w:pStyle w:val="PL"/>
      </w:pPr>
      <w:r>
        <w:t xml:space="preserve">        - IndividualSubscription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subId</w:t>
      </w:r>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succesfully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securitySchemes:</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clientCredentials:</w:t>
      </w:r>
    </w:p>
    <w:p w14:paraId="6DAA18BC" w14:textId="77777777" w:rsidR="007B3457" w:rsidRDefault="00000000">
      <w:pPr>
        <w:pStyle w:val="PL"/>
      </w:pPr>
      <w:r>
        <w:t xml:space="preserve">          tokenUrl: '{nrfApiRoot}/oauth2/token'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letters .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rsidP="003A4F10">
      <w:pPr>
        <w:pStyle w:val="Heading1"/>
      </w:pPr>
      <w:bookmarkStart w:id="257" w:name="_Toc35971453"/>
      <w:bookmarkStart w:id="258" w:name="_Toc149050486"/>
      <w:r>
        <w:t>A.3</w:t>
      </w:r>
      <w:r>
        <w:tab/>
        <w:t>&lt;Service 2&gt; API</w:t>
      </w:r>
      <w:bookmarkEnd w:id="254"/>
      <w:bookmarkEnd w:id="257"/>
      <w:bookmarkEnd w:id="258"/>
    </w:p>
    <w:p w14:paraId="3AC3FAE0" w14:textId="77777777" w:rsidR="007B3457" w:rsidRDefault="00000000">
      <w:pPr>
        <w:pStyle w:val="Guidance"/>
      </w:pPr>
      <w:r>
        <w:t>And so on if there are more than two services supported by the NF.</w:t>
      </w:r>
    </w:p>
    <w:p w14:paraId="1BC56306" w14:textId="0D948582" w:rsidR="007B3457" w:rsidRDefault="00000000">
      <w:pPr>
        <w:pStyle w:val="Heading8"/>
      </w:pPr>
      <w:bookmarkStart w:id="259" w:name="historyclause"/>
      <w:r>
        <w:br w:type="page"/>
      </w:r>
      <w:bookmarkStart w:id="260" w:name="_Toc2086459"/>
      <w:bookmarkStart w:id="261" w:name="_Toc149050487"/>
      <w:bookmarkEnd w:id="259"/>
      <w:r>
        <w:lastRenderedPageBreak/>
        <w:t>Annex B (informative):</w:t>
      </w:r>
      <w:r>
        <w:br/>
        <w:t>Change history</w:t>
      </w:r>
      <w:bookmarkEnd w:id="260"/>
      <w:bookmarkEnd w:id="26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4502" w14:textId="77777777" w:rsidR="00750B02" w:rsidRDefault="00750B02">
      <w:pPr>
        <w:spacing w:after="0"/>
      </w:pPr>
      <w:r>
        <w:separator/>
      </w:r>
    </w:p>
  </w:endnote>
  <w:endnote w:type="continuationSeparator" w:id="0">
    <w:p w14:paraId="0DC6FF7A" w14:textId="77777777" w:rsidR="00750B02" w:rsidRDefault="00750B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A0723" w14:textId="77777777" w:rsidR="00750B02" w:rsidRDefault="00750B02">
      <w:pPr>
        <w:spacing w:after="0"/>
      </w:pPr>
      <w:r>
        <w:separator/>
      </w:r>
    </w:p>
  </w:footnote>
  <w:footnote w:type="continuationSeparator" w:id="0">
    <w:p w14:paraId="3AB03436" w14:textId="77777777" w:rsidR="00750B02" w:rsidRDefault="00750B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760159D5"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29D">
      <w:rPr>
        <w:rFonts w:ascii="Arial" w:hAnsi="Arial" w:cs="Arial"/>
        <w:b/>
        <w:noProof/>
        <w:sz w:val="18"/>
        <w:szCs w:val="18"/>
      </w:rPr>
      <w:t>3GPP TS 29.175 V0.4.0 (2023-10)</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F2947C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29D">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397"/>
    <w:rsid w:val="000341AE"/>
    <w:rsid w:val="00040095"/>
    <w:rsid w:val="00042EA0"/>
    <w:rsid w:val="0005041A"/>
    <w:rsid w:val="000514A5"/>
    <w:rsid w:val="00051834"/>
    <w:rsid w:val="00054A22"/>
    <w:rsid w:val="000602BD"/>
    <w:rsid w:val="00062023"/>
    <w:rsid w:val="000638E3"/>
    <w:rsid w:val="000655A6"/>
    <w:rsid w:val="00077CF5"/>
    <w:rsid w:val="00080512"/>
    <w:rsid w:val="0008580C"/>
    <w:rsid w:val="000932A4"/>
    <w:rsid w:val="000C0377"/>
    <w:rsid w:val="000C47C3"/>
    <w:rsid w:val="000D58AB"/>
    <w:rsid w:val="000F4873"/>
    <w:rsid w:val="00127E9F"/>
    <w:rsid w:val="00133164"/>
    <w:rsid w:val="00133525"/>
    <w:rsid w:val="001520CA"/>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446B6"/>
    <w:rsid w:val="0035462D"/>
    <w:rsid w:val="00355A80"/>
    <w:rsid w:val="00355B47"/>
    <w:rsid w:val="003765B8"/>
    <w:rsid w:val="00377E9D"/>
    <w:rsid w:val="00382E38"/>
    <w:rsid w:val="0038612E"/>
    <w:rsid w:val="003900A6"/>
    <w:rsid w:val="003937F3"/>
    <w:rsid w:val="003A4F10"/>
    <w:rsid w:val="003C3971"/>
    <w:rsid w:val="003C6DBA"/>
    <w:rsid w:val="003E438A"/>
    <w:rsid w:val="003E58FE"/>
    <w:rsid w:val="003F705C"/>
    <w:rsid w:val="0040289E"/>
    <w:rsid w:val="0041414A"/>
    <w:rsid w:val="00423334"/>
    <w:rsid w:val="00424765"/>
    <w:rsid w:val="0042529D"/>
    <w:rsid w:val="004345EC"/>
    <w:rsid w:val="004454EF"/>
    <w:rsid w:val="00451DCB"/>
    <w:rsid w:val="004546A4"/>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7B11"/>
    <w:rsid w:val="005A636E"/>
    <w:rsid w:val="005A6806"/>
    <w:rsid w:val="005A792B"/>
    <w:rsid w:val="005A7D02"/>
    <w:rsid w:val="005A7F3E"/>
    <w:rsid w:val="005B3691"/>
    <w:rsid w:val="005C7266"/>
    <w:rsid w:val="005C7AA0"/>
    <w:rsid w:val="005D2E01"/>
    <w:rsid w:val="005D7526"/>
    <w:rsid w:val="005E0EE2"/>
    <w:rsid w:val="005E1215"/>
    <w:rsid w:val="005E4BA9"/>
    <w:rsid w:val="005E4BB2"/>
    <w:rsid w:val="005F1A3C"/>
    <w:rsid w:val="00600A97"/>
    <w:rsid w:val="00602AEA"/>
    <w:rsid w:val="00614FDF"/>
    <w:rsid w:val="0062296E"/>
    <w:rsid w:val="00623AB2"/>
    <w:rsid w:val="00631990"/>
    <w:rsid w:val="00633BD1"/>
    <w:rsid w:val="0063543D"/>
    <w:rsid w:val="00637FFE"/>
    <w:rsid w:val="00643FDD"/>
    <w:rsid w:val="00647114"/>
    <w:rsid w:val="00652EE7"/>
    <w:rsid w:val="006534D3"/>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32CFC"/>
    <w:rsid w:val="00734A5B"/>
    <w:rsid w:val="00734C0E"/>
    <w:rsid w:val="00736187"/>
    <w:rsid w:val="0074026F"/>
    <w:rsid w:val="007429F6"/>
    <w:rsid w:val="00744E76"/>
    <w:rsid w:val="00745A52"/>
    <w:rsid w:val="00750B0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8028A4"/>
    <w:rsid w:val="00830747"/>
    <w:rsid w:val="00834179"/>
    <w:rsid w:val="008524D2"/>
    <w:rsid w:val="00855FDA"/>
    <w:rsid w:val="00860335"/>
    <w:rsid w:val="008768CA"/>
    <w:rsid w:val="00886A82"/>
    <w:rsid w:val="00886C9C"/>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40934"/>
    <w:rsid w:val="00942EC2"/>
    <w:rsid w:val="00996788"/>
    <w:rsid w:val="00996B6F"/>
    <w:rsid w:val="009A07E2"/>
    <w:rsid w:val="009C3F13"/>
    <w:rsid w:val="009E27A9"/>
    <w:rsid w:val="009E4880"/>
    <w:rsid w:val="009F37B7"/>
    <w:rsid w:val="00A10D80"/>
    <w:rsid w:val="00A10F02"/>
    <w:rsid w:val="00A10F26"/>
    <w:rsid w:val="00A164B4"/>
    <w:rsid w:val="00A26956"/>
    <w:rsid w:val="00A27486"/>
    <w:rsid w:val="00A53724"/>
    <w:rsid w:val="00A56066"/>
    <w:rsid w:val="00A56D23"/>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81A8B"/>
    <w:rsid w:val="00B910B8"/>
    <w:rsid w:val="00B93086"/>
    <w:rsid w:val="00BA19ED"/>
    <w:rsid w:val="00BA4B8D"/>
    <w:rsid w:val="00BB0E93"/>
    <w:rsid w:val="00BC0F7D"/>
    <w:rsid w:val="00BC486A"/>
    <w:rsid w:val="00BC5821"/>
    <w:rsid w:val="00BC6511"/>
    <w:rsid w:val="00BD7D31"/>
    <w:rsid w:val="00BE30D3"/>
    <w:rsid w:val="00BE3255"/>
    <w:rsid w:val="00BF128E"/>
    <w:rsid w:val="00BF3E3A"/>
    <w:rsid w:val="00BF464E"/>
    <w:rsid w:val="00BF523A"/>
    <w:rsid w:val="00C074DD"/>
    <w:rsid w:val="00C1496A"/>
    <w:rsid w:val="00C16606"/>
    <w:rsid w:val="00C33079"/>
    <w:rsid w:val="00C45231"/>
    <w:rsid w:val="00C539FB"/>
    <w:rsid w:val="00C64CF6"/>
    <w:rsid w:val="00C72833"/>
    <w:rsid w:val="00C80F1D"/>
    <w:rsid w:val="00C84143"/>
    <w:rsid w:val="00C93F40"/>
    <w:rsid w:val="00CA3D0C"/>
    <w:rsid w:val="00CB2BD7"/>
    <w:rsid w:val="00CC6DCF"/>
    <w:rsid w:val="00CF6ED5"/>
    <w:rsid w:val="00D014F1"/>
    <w:rsid w:val="00D04F56"/>
    <w:rsid w:val="00D221FB"/>
    <w:rsid w:val="00D23C85"/>
    <w:rsid w:val="00D31738"/>
    <w:rsid w:val="00D3634B"/>
    <w:rsid w:val="00D42267"/>
    <w:rsid w:val="00D53F28"/>
    <w:rsid w:val="00D569BD"/>
    <w:rsid w:val="00D57972"/>
    <w:rsid w:val="00D636AC"/>
    <w:rsid w:val="00D65534"/>
    <w:rsid w:val="00D66618"/>
    <w:rsid w:val="00D675A9"/>
    <w:rsid w:val="00D738D6"/>
    <w:rsid w:val="00D755EB"/>
    <w:rsid w:val="00D76048"/>
    <w:rsid w:val="00D76D8B"/>
    <w:rsid w:val="00D81A09"/>
    <w:rsid w:val="00D87E00"/>
    <w:rsid w:val="00D91194"/>
    <w:rsid w:val="00D9134D"/>
    <w:rsid w:val="00D93AE2"/>
    <w:rsid w:val="00D94B99"/>
    <w:rsid w:val="00D9677C"/>
    <w:rsid w:val="00DA7A03"/>
    <w:rsid w:val="00DB1818"/>
    <w:rsid w:val="00DC309B"/>
    <w:rsid w:val="00DC4DA2"/>
    <w:rsid w:val="00DD0EAE"/>
    <w:rsid w:val="00DD4C17"/>
    <w:rsid w:val="00DD74A5"/>
    <w:rsid w:val="00DE279B"/>
    <w:rsid w:val="00DE6B55"/>
    <w:rsid w:val="00DF2B1F"/>
    <w:rsid w:val="00DF53BC"/>
    <w:rsid w:val="00DF62CD"/>
    <w:rsid w:val="00E0356A"/>
    <w:rsid w:val="00E105F0"/>
    <w:rsid w:val="00E12F8B"/>
    <w:rsid w:val="00E16509"/>
    <w:rsid w:val="00E27121"/>
    <w:rsid w:val="00E44582"/>
    <w:rsid w:val="00E55F72"/>
    <w:rsid w:val="00E72992"/>
    <w:rsid w:val="00E77645"/>
    <w:rsid w:val="00EA15B0"/>
    <w:rsid w:val="00EA5EA7"/>
    <w:rsid w:val="00EB1FC2"/>
    <w:rsid w:val="00EC3F15"/>
    <w:rsid w:val="00EC4A25"/>
    <w:rsid w:val="00ED3CB3"/>
    <w:rsid w:val="00ED7A4D"/>
    <w:rsid w:val="00EE0755"/>
    <w:rsid w:val="00EF485E"/>
    <w:rsid w:val="00F025A2"/>
    <w:rsid w:val="00F04712"/>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5D20"/>
    <w:rsid w:val="00F9008D"/>
    <w:rsid w:val="00FA1266"/>
    <w:rsid w:val="00FA3864"/>
    <w:rsid w:val="00FB4846"/>
    <w:rsid w:val="00FC1192"/>
    <w:rsid w:val="00FD0318"/>
    <w:rsid w:val="00FD662C"/>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10584</Words>
  <Characters>60335</Characters>
  <Application>Microsoft Office Word</Application>
  <DocSecurity>0</DocSecurity>
  <Lines>502</Lines>
  <Paragraphs>141</Paragraphs>
  <ScaleCrop>false</ScaleCrop>
  <Company>ETSI</Company>
  <LinksUpToDate>false</LinksUpToDate>
  <CharactersWithSpaces>70778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2</cp:revision>
  <cp:lastPrinted>2019-02-25T14:05:00Z</cp:lastPrinted>
  <dcterms:created xsi:type="dcterms:W3CDTF">2023-10-24T12:31:00Z</dcterms:created>
  <dcterms:modified xsi:type="dcterms:W3CDTF">2023-10-24T12:31:00Z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